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bookmarkStart w:id="188" w:name="_GoBack"/>
            <w:bookmarkEnd w:id="188"/>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eastAsia="zh-CN"/>
              </w:rPr>
              <w:t>28.853</w:t>
            </w:r>
            <w:bookmarkEnd w:id="2"/>
            <w:r>
              <w:rPr>
                <w:sz w:val="64"/>
              </w:rPr>
              <w:t xml:space="preserve"> </w:t>
            </w:r>
            <w:r>
              <w:t>V1</w:t>
            </w:r>
            <w:r>
              <w:rPr>
                <w:rFonts w:hint="eastAsia" w:eastAsia="宋体"/>
                <w:lang w:eastAsia="zh-CN"/>
              </w:rPr>
              <w:t>.</w:t>
            </w:r>
            <w:r>
              <w:rPr>
                <w:rFonts w:hint="eastAsia" w:eastAsia="宋体"/>
                <w:lang w:val="en-US" w:eastAsia="zh-CN"/>
              </w:rPr>
              <w:t>1</w:t>
            </w:r>
            <w:r>
              <w:rPr>
                <w:rFonts w:hint="eastAsia" w:eastAsia="宋体"/>
                <w:lang w:eastAsia="zh-CN"/>
              </w:rPr>
              <w:t>.</w:t>
            </w:r>
            <w:r>
              <w:rPr>
                <w:rFonts w:eastAsia="宋体"/>
                <w:lang w:eastAsia="zh-CN"/>
              </w:rPr>
              <w:t>0</w:t>
            </w:r>
            <w:r>
              <w:t xml:space="preserve"> </w:t>
            </w:r>
            <w:r>
              <w:rPr>
                <w:sz w:val="32"/>
              </w:rPr>
              <w:t>(</w:t>
            </w:r>
            <w:bookmarkStart w:id="3" w:name="issueDate"/>
            <w:r>
              <w:rPr>
                <w:rFonts w:hint="eastAsia" w:eastAsia="宋体"/>
                <w:sz w:val="32"/>
                <w:lang w:eastAsia="zh-CN"/>
              </w:rPr>
              <w:t>202</w:t>
            </w:r>
            <w:r>
              <w:rPr>
                <w:rFonts w:hint="eastAsia" w:eastAsia="宋体"/>
                <w:sz w:val="32"/>
                <w:lang w:val="en-US" w:eastAsia="zh-CN"/>
              </w:rPr>
              <w:t>5</w:t>
            </w:r>
            <w:r>
              <w:rPr>
                <w:sz w:val="32"/>
              </w:rPr>
              <w:t>-</w:t>
            </w:r>
            <w:bookmarkEnd w:id="3"/>
            <w:r>
              <w:rPr>
                <w:rFonts w:hint="eastAsia" w:eastAsia="宋体"/>
                <w:sz w:val="32"/>
                <w:lang w:val="en-US" w:eastAsia="zh-CN"/>
              </w:rPr>
              <w:t>0</w:t>
            </w:r>
            <w:r>
              <w:rPr>
                <w:rFonts w:eastAsia="宋体"/>
                <w:sz w:val="32"/>
                <w:lang w:eastAsia="zh-CN"/>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4" w:name="spectype2"/>
            <w:r>
              <w:t>Report</w:t>
            </w:r>
            <w:bookmarkEnd w:id="4"/>
          </w:p>
          <w:p>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w:t>
            </w:r>
            <w:bookmarkStart w:id="5" w:name="specTitle"/>
            <w:r>
              <w:t xml:space="preserve"> 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Study on charging aspects of uncrewed aerial systems</w:t>
            </w:r>
            <w:r>
              <w:t>;</w:t>
            </w:r>
            <w:bookmarkEnd w:id="5"/>
          </w:p>
          <w:p>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r>
              <w:object>
                <v:shape id="_x0000_i1025" o:spt="75" type="#_x0000_t75" style="height:62.65pt;width:103.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1"/>
            </w:pPr>
            <w:r>
              <w:object>
                <v:shape id="_x0000_i1026" o:spt="75" type="#_x0000_t75" style="height:74.8pt;width:127.6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erReference r:id="rId5" w:type="first"/>
          <w:footerReference r:id="rId4" w:type="even"/>
          <w:footnotePr>
            <w:numRestart w:val="eachSect"/>
          </w:footnotePr>
          <w:pgSz w:w="11907" w:h="16840"/>
          <w:pgMar w:top="1134" w:right="851" w:bottom="397" w:left="851" w:header="0" w:footer="0" w:gutter="0"/>
          <w:cols w:space="720" w:num="1"/>
        </w:sectPr>
      </w:pPr>
    </w:p>
    <w:tbl>
      <w:tblPr>
        <w:tblStyle w:val="8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rPr>
            </w:pPr>
            <w:r>
              <w:rPr>
                <w:rFonts w:ascii="Arial" w:hAnsi="Arial"/>
                <w:sz w:val="18"/>
              </w:rPr>
              <w:t>650 Route des Lucioles - Sophia Antipolis</w:t>
            </w:r>
          </w:p>
          <w:p>
            <w:pPr>
              <w:pStyle w:val="107"/>
              <w:ind w:left="2835" w:right="2835"/>
              <w:jc w:val="center"/>
              <w:rPr>
                <w:rFonts w:ascii="Arial" w:hAnsi="Arial"/>
                <w:sz w:val="18"/>
              </w:rPr>
            </w:pPr>
            <w:r>
              <w:rPr>
                <w:rFonts w:ascii="Arial" w:hAnsi="Arial"/>
                <w:sz w:val="18"/>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rFonts w:hint="eastAsia" w:eastAsia="宋体"/>
                <w:sz w:val="18"/>
                <w:lang w:eastAsia="zh-CN"/>
              </w:rPr>
              <w:t>4</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19"/>
        <w:tabs>
          <w:tab w:val="right" w:leader="dot" w:pos="9641"/>
          <w:tab w:val="clear" w:pos="9639"/>
        </w:tabs>
      </w:pPr>
      <w:r>
        <w:fldChar w:fldCharType="begin"/>
      </w:r>
      <w:r>
        <w:instrText xml:space="preserve"> TOC \o "1-9"</w:instrText>
      </w:r>
      <w:r>
        <w:fldChar w:fldCharType="separate"/>
      </w:r>
      <w:r>
        <w:t>Foreword</w:t>
      </w:r>
      <w:r>
        <w:tab/>
      </w:r>
      <w:r>
        <w:fldChar w:fldCharType="begin"/>
      </w:r>
      <w:r>
        <w:instrText xml:space="preserve"> PAGEREF _Toc20205 \h </w:instrText>
      </w:r>
      <w:r>
        <w:fldChar w:fldCharType="separate"/>
      </w:r>
      <w:r>
        <w:t>5</w:t>
      </w:r>
      <w:r>
        <w:fldChar w:fldCharType="end"/>
      </w:r>
    </w:p>
    <w:p>
      <w:pPr>
        <w:pStyle w:val="19"/>
        <w:tabs>
          <w:tab w:val="right" w:leader="dot" w:pos="9641"/>
          <w:tab w:val="clear" w:pos="9639"/>
        </w:tabs>
      </w:pPr>
      <w:r>
        <w:t>1</w:t>
      </w:r>
      <w:r>
        <w:tab/>
      </w:r>
      <w:r>
        <w:t>Scope</w:t>
      </w:r>
      <w:r>
        <w:tab/>
      </w:r>
      <w:r>
        <w:fldChar w:fldCharType="begin"/>
      </w:r>
      <w:r>
        <w:instrText xml:space="preserve"> PAGEREF _Toc3258 \h </w:instrText>
      </w:r>
      <w:r>
        <w:fldChar w:fldCharType="separate"/>
      </w:r>
      <w:r>
        <w:t>7</w:t>
      </w:r>
      <w:r>
        <w:fldChar w:fldCharType="end"/>
      </w:r>
    </w:p>
    <w:p>
      <w:pPr>
        <w:pStyle w:val="19"/>
        <w:tabs>
          <w:tab w:val="right" w:leader="dot" w:pos="9641"/>
          <w:tab w:val="clear" w:pos="9639"/>
        </w:tabs>
      </w:pPr>
      <w:r>
        <w:t>2</w:t>
      </w:r>
      <w:r>
        <w:tab/>
      </w:r>
      <w:r>
        <w:t>References</w:t>
      </w:r>
      <w:r>
        <w:tab/>
      </w:r>
      <w:r>
        <w:fldChar w:fldCharType="begin"/>
      </w:r>
      <w:r>
        <w:instrText xml:space="preserve"> PAGEREF _Toc19826 \h </w:instrText>
      </w:r>
      <w:r>
        <w:fldChar w:fldCharType="separate"/>
      </w:r>
      <w:r>
        <w:t>7</w:t>
      </w:r>
      <w:r>
        <w:fldChar w:fldCharType="end"/>
      </w:r>
    </w:p>
    <w:p>
      <w:pPr>
        <w:pStyle w:val="19"/>
        <w:tabs>
          <w:tab w:val="right" w:pos="2000"/>
          <w:tab w:val="right" w:leader="dot" w:pos="9641"/>
          <w:tab w:val="clear" w:pos="9639"/>
        </w:tabs>
      </w:pPr>
      <w:r>
        <w:t>3</w:t>
      </w:r>
      <w:r>
        <w:tab/>
      </w:r>
      <w:r>
        <w:t>Definitions of terms, symbols and abbreviations</w:t>
      </w:r>
      <w:r>
        <w:tab/>
      </w:r>
      <w:r>
        <w:fldChar w:fldCharType="begin"/>
      </w:r>
      <w:r>
        <w:instrText xml:space="preserve"> PAGEREF _Toc674 \h </w:instrText>
      </w:r>
      <w:r>
        <w:fldChar w:fldCharType="separate"/>
      </w:r>
      <w:r>
        <w:t>8</w:t>
      </w:r>
      <w:r>
        <w:fldChar w:fldCharType="end"/>
      </w:r>
    </w:p>
    <w:p>
      <w:pPr>
        <w:pStyle w:val="18"/>
        <w:tabs>
          <w:tab w:val="right" w:leader="dot" w:pos="9641"/>
          <w:tab w:val="clear" w:pos="9639"/>
        </w:tabs>
      </w:pPr>
      <w:r>
        <w:t>3.1</w:t>
      </w:r>
      <w:r>
        <w:tab/>
      </w:r>
      <w:r>
        <w:t>Terms</w:t>
      </w:r>
      <w:r>
        <w:tab/>
      </w:r>
      <w:r>
        <w:fldChar w:fldCharType="begin"/>
      </w:r>
      <w:r>
        <w:instrText xml:space="preserve"> PAGEREF _Toc3068 \h </w:instrText>
      </w:r>
      <w:r>
        <w:fldChar w:fldCharType="separate"/>
      </w:r>
      <w:r>
        <w:t>8</w:t>
      </w:r>
      <w:r>
        <w:fldChar w:fldCharType="end"/>
      </w:r>
    </w:p>
    <w:p>
      <w:pPr>
        <w:pStyle w:val="18"/>
        <w:tabs>
          <w:tab w:val="right" w:leader="dot" w:pos="9641"/>
          <w:tab w:val="clear" w:pos="9639"/>
        </w:tabs>
      </w:pPr>
      <w:r>
        <w:t>3.2</w:t>
      </w:r>
      <w:r>
        <w:tab/>
      </w:r>
      <w:r>
        <w:t>Symbols</w:t>
      </w:r>
      <w:r>
        <w:tab/>
      </w:r>
      <w:r>
        <w:fldChar w:fldCharType="begin"/>
      </w:r>
      <w:r>
        <w:instrText xml:space="preserve"> PAGEREF _Toc2140 \h </w:instrText>
      </w:r>
      <w:r>
        <w:fldChar w:fldCharType="separate"/>
      </w:r>
      <w:r>
        <w:t>8</w:t>
      </w:r>
      <w:r>
        <w:fldChar w:fldCharType="end"/>
      </w:r>
    </w:p>
    <w:p>
      <w:pPr>
        <w:pStyle w:val="18"/>
        <w:tabs>
          <w:tab w:val="right" w:leader="dot" w:pos="9641"/>
          <w:tab w:val="clear" w:pos="9639"/>
        </w:tabs>
      </w:pPr>
      <w:r>
        <w:t>3.3</w:t>
      </w:r>
      <w:r>
        <w:tab/>
      </w:r>
      <w:r>
        <w:t>Abbreviations</w:t>
      </w:r>
      <w:r>
        <w:tab/>
      </w:r>
      <w:r>
        <w:fldChar w:fldCharType="begin"/>
      </w:r>
      <w:r>
        <w:instrText xml:space="preserve"> PAGEREF _Toc20575 \h </w:instrText>
      </w:r>
      <w:r>
        <w:fldChar w:fldCharType="separate"/>
      </w:r>
      <w:r>
        <w:t>8</w:t>
      </w:r>
      <w:r>
        <w:fldChar w:fldCharType="end"/>
      </w:r>
    </w:p>
    <w:p>
      <w:pPr>
        <w:pStyle w:val="19"/>
        <w:tabs>
          <w:tab w:val="right" w:leader="dot" w:pos="9641"/>
          <w:tab w:val="clear" w:pos="9639"/>
        </w:tabs>
      </w:pPr>
      <w:r>
        <w:rPr>
          <w:rFonts w:hint="eastAsia"/>
          <w:lang w:eastAsia="zh-CN"/>
        </w:rPr>
        <w:t>4</w:t>
      </w:r>
      <w:r>
        <w:tab/>
      </w:r>
      <w:r>
        <w:t>Background</w:t>
      </w:r>
      <w:r>
        <w:tab/>
      </w:r>
      <w:r>
        <w:fldChar w:fldCharType="begin"/>
      </w:r>
      <w:r>
        <w:instrText xml:space="preserve"> PAGEREF _Toc28061 \h </w:instrText>
      </w:r>
      <w:r>
        <w:fldChar w:fldCharType="separate"/>
      </w:r>
      <w:r>
        <w:t>9</w:t>
      </w:r>
      <w:r>
        <w:fldChar w:fldCharType="end"/>
      </w:r>
    </w:p>
    <w:p>
      <w:pPr>
        <w:pStyle w:val="18"/>
        <w:tabs>
          <w:tab w:val="right" w:leader="dot" w:pos="9641"/>
          <w:tab w:val="clear" w:pos="9639"/>
        </w:tabs>
      </w:pPr>
      <w:r>
        <w:t>4.</w:t>
      </w:r>
      <w:r>
        <w:rPr>
          <w:rFonts w:hint="eastAsia"/>
          <w:lang w:eastAsia="zh-CN"/>
        </w:rPr>
        <w:t>1</w:t>
      </w:r>
      <w:r>
        <w:tab/>
      </w:r>
      <w:r>
        <w:t>General</w:t>
      </w:r>
      <w:r>
        <w:tab/>
      </w:r>
      <w:r>
        <w:fldChar w:fldCharType="begin"/>
      </w:r>
      <w:r>
        <w:instrText xml:space="preserve"> PAGEREF _Toc28675 \h </w:instrText>
      </w:r>
      <w:r>
        <w:fldChar w:fldCharType="separate"/>
      </w:r>
      <w:r>
        <w:t>9</w:t>
      </w:r>
      <w:r>
        <w:fldChar w:fldCharType="end"/>
      </w:r>
    </w:p>
    <w:p>
      <w:pPr>
        <w:pStyle w:val="18"/>
        <w:tabs>
          <w:tab w:val="right" w:pos="2000"/>
          <w:tab w:val="right" w:leader="dot" w:pos="9641"/>
          <w:tab w:val="clear" w:pos="9639"/>
        </w:tabs>
      </w:pPr>
      <w:r>
        <w:t>4.</w:t>
      </w:r>
      <w:r>
        <w:rPr>
          <w:rFonts w:hint="eastAsia"/>
          <w:lang w:eastAsia="zh-CN"/>
        </w:rPr>
        <w:t>2</w:t>
      </w:r>
      <w:r>
        <w:tab/>
      </w:r>
      <w:r>
        <w:t>Architecture for Support of Uncrewed Aerial Systems</w:t>
      </w:r>
      <w:r>
        <w:tab/>
      </w:r>
      <w:r>
        <w:fldChar w:fldCharType="begin"/>
      </w:r>
      <w:r>
        <w:instrText xml:space="preserve"> PAGEREF _Toc27812 \h </w:instrText>
      </w:r>
      <w:r>
        <w:fldChar w:fldCharType="separate"/>
      </w:r>
      <w:r>
        <w:t>9</w:t>
      </w:r>
      <w:r>
        <w:fldChar w:fldCharType="end"/>
      </w:r>
    </w:p>
    <w:p>
      <w:pPr>
        <w:pStyle w:val="18"/>
        <w:tabs>
          <w:tab w:val="right" w:pos="2000"/>
          <w:tab w:val="right" w:leader="dot" w:pos="9641"/>
          <w:tab w:val="clear" w:pos="9639"/>
        </w:tabs>
      </w:pPr>
      <w:r>
        <w:t>4.</w:t>
      </w:r>
      <w:r>
        <w:rPr>
          <w:rFonts w:hint="eastAsia"/>
          <w:lang w:eastAsia="zh-CN"/>
        </w:rPr>
        <w:t>3</w:t>
      </w:r>
      <w:r>
        <w:tab/>
      </w:r>
      <w:r>
        <w:rPr>
          <w:lang w:eastAsia="zh-CN"/>
        </w:rPr>
        <w:t>Business roles</w:t>
      </w:r>
      <w:r>
        <w:tab/>
      </w:r>
      <w:r>
        <w:fldChar w:fldCharType="begin"/>
      </w:r>
      <w:r>
        <w:instrText xml:space="preserve"> PAGEREF _Toc29879 \h </w:instrText>
      </w:r>
      <w:r>
        <w:fldChar w:fldCharType="separate"/>
      </w:r>
      <w:r>
        <w:t>10</w:t>
      </w:r>
      <w:r>
        <w:fldChar w:fldCharType="end"/>
      </w:r>
    </w:p>
    <w:p>
      <w:pPr>
        <w:pStyle w:val="19"/>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_Toc1614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eastAsia="zh-CN"/>
        </w:rPr>
        <w:t>1</w:t>
      </w:r>
      <w:r>
        <w:tab/>
      </w:r>
      <w:r>
        <w:t xml:space="preserve">Topic </w:t>
      </w:r>
      <w:r>
        <w:rPr>
          <w:rFonts w:hint="eastAsia" w:eastAsia="宋体"/>
          <w:lang w:eastAsia="zh-CN"/>
        </w:rPr>
        <w:t>1</w:t>
      </w:r>
      <w:r>
        <w:rPr>
          <w:rFonts w:hint="eastAsia"/>
          <w:lang w:eastAsia="zh-CN"/>
        </w:rPr>
        <w:t>：</w:t>
      </w:r>
      <w:r>
        <w:rPr>
          <w:rFonts w:eastAsia="等线"/>
        </w:rPr>
        <w:t xml:space="preserve">Converged charging </w:t>
      </w:r>
      <w:r>
        <w:rPr>
          <w:rFonts w:hint="eastAsia" w:eastAsia="等线"/>
          <w:lang w:eastAsia="zh-CN"/>
        </w:rPr>
        <w:t xml:space="preserve">with </w:t>
      </w:r>
      <w:r>
        <w:t xml:space="preserve">UAV </w:t>
      </w:r>
      <w:r>
        <w:rPr>
          <w:lang w:eastAsia="zh-CN"/>
        </w:rPr>
        <w:t>Information</w:t>
      </w:r>
      <w:r>
        <w:tab/>
      </w:r>
      <w:r>
        <w:fldChar w:fldCharType="begin"/>
      </w:r>
      <w:r>
        <w:instrText xml:space="preserve"> PAGEREF _Toc10501 \h </w:instrText>
      </w:r>
      <w:r>
        <w:fldChar w:fldCharType="separate"/>
      </w:r>
      <w:r>
        <w:t>10</w:t>
      </w:r>
      <w:r>
        <w:fldChar w:fldCharType="end"/>
      </w:r>
    </w:p>
    <w:p>
      <w:pPr>
        <w:pStyle w:val="17"/>
        <w:tabs>
          <w:tab w:val="right" w:pos="1800"/>
          <w:tab w:val="right" w:leader="dot" w:pos="9641"/>
          <w:tab w:val="clear" w:pos="9639"/>
        </w:tabs>
      </w:pPr>
      <w:r>
        <w:rPr>
          <w:rFonts w:hint="eastAsia"/>
          <w:lang w:eastAsia="zh-CN"/>
        </w:rPr>
        <w:t>5.</w:t>
      </w:r>
      <w:r>
        <w:rPr>
          <w:rFonts w:hint="eastAsia" w:eastAsia="宋体"/>
          <w:lang w:eastAsia="zh-CN"/>
        </w:rPr>
        <w:t>1</w:t>
      </w:r>
      <w:r>
        <w:t>.1</w:t>
      </w:r>
      <w:r>
        <w:tab/>
      </w:r>
      <w:r>
        <w:rPr>
          <w:rFonts w:hint="eastAsia"/>
          <w:lang w:eastAsia="zh-CN"/>
        </w:rPr>
        <w:t>Use cases</w:t>
      </w:r>
      <w:r>
        <w:tab/>
      </w:r>
      <w:r>
        <w:fldChar w:fldCharType="begin"/>
      </w:r>
      <w:r>
        <w:instrText xml:space="preserve"> PAGEREF _Toc31637 \h </w:instrText>
      </w:r>
      <w:r>
        <w:fldChar w:fldCharType="separate"/>
      </w:r>
      <w:r>
        <w:t>10</w:t>
      </w:r>
      <w:r>
        <w:fldChar w:fldCharType="end"/>
      </w:r>
    </w:p>
    <w:p>
      <w:pPr>
        <w:pStyle w:val="16"/>
        <w:tabs>
          <w:tab w:val="right" w:pos="2400"/>
          <w:tab w:val="right" w:leader="dot" w:pos="9641"/>
          <w:tab w:val="clear" w:pos="9639"/>
        </w:tabs>
      </w:pPr>
      <w:r>
        <w:t>5.</w:t>
      </w:r>
      <w:r>
        <w:rPr>
          <w:rFonts w:hint="eastAsia" w:eastAsia="宋体"/>
          <w:lang w:eastAsia="zh-CN"/>
        </w:rPr>
        <w:t>1</w:t>
      </w:r>
      <w:r>
        <w:t>.1.1</w:t>
      </w:r>
      <w:r>
        <w:tab/>
      </w:r>
      <w:r>
        <w:t>Use case #</w:t>
      </w:r>
      <w:r>
        <w:rPr>
          <w:rFonts w:hint="eastAsia" w:eastAsia="宋体"/>
          <w:lang w:eastAsia="zh-CN"/>
        </w:rPr>
        <w:t>1</w:t>
      </w:r>
      <w:r>
        <w:t xml:space="preserve">a: </w:t>
      </w:r>
      <w:r>
        <w:rPr>
          <w:rFonts w:eastAsia="等线"/>
        </w:rPr>
        <w:t xml:space="preserve">Converged charging </w:t>
      </w:r>
      <w:r>
        <w:rPr>
          <w:rFonts w:hint="eastAsia" w:eastAsia="等线"/>
          <w:lang w:eastAsia="zh-CN"/>
        </w:rPr>
        <w:t xml:space="preserve">with </w:t>
      </w:r>
      <w:r>
        <w:rPr>
          <w:rFonts w:hint="eastAsia"/>
          <w:lang w:eastAsia="zh-CN"/>
        </w:rPr>
        <w:t xml:space="preserve">UAV </w:t>
      </w:r>
      <w:r>
        <w:rPr>
          <w:lang w:eastAsia="zh-CN"/>
        </w:rPr>
        <w:t>Information</w:t>
      </w:r>
      <w:r>
        <w:tab/>
      </w:r>
      <w:r>
        <w:fldChar w:fldCharType="begin"/>
      </w:r>
      <w:r>
        <w:instrText xml:space="preserve"> PAGEREF _Toc20538 \h </w:instrText>
      </w:r>
      <w:r>
        <w:fldChar w:fldCharType="separate"/>
      </w:r>
      <w:r>
        <w:t>10</w:t>
      </w:r>
      <w:r>
        <w:fldChar w:fldCharType="end"/>
      </w:r>
    </w:p>
    <w:p>
      <w:pPr>
        <w:pStyle w:val="17"/>
        <w:tabs>
          <w:tab w:val="right" w:pos="2000"/>
          <w:tab w:val="right" w:leader="dot" w:pos="9641"/>
          <w:tab w:val="clear" w:pos="9639"/>
        </w:tabs>
      </w:pPr>
      <w:r>
        <w:rPr>
          <w:rFonts w:hint="eastAsia"/>
        </w:rPr>
        <w:t>5.</w:t>
      </w:r>
      <w:r>
        <w:rPr>
          <w:rFonts w:hint="eastAsia" w:eastAsia="宋体"/>
        </w:rPr>
        <w:t>1</w:t>
      </w:r>
      <w:r>
        <w:t>.2</w:t>
      </w:r>
      <w:r>
        <w:tab/>
      </w:r>
      <w:r>
        <w:t>Potential charging requirements</w:t>
      </w:r>
      <w:r>
        <w:tab/>
      </w:r>
      <w:r>
        <w:fldChar w:fldCharType="begin"/>
      </w:r>
      <w:r>
        <w:instrText xml:space="preserve"> PAGEREF _Toc14338 \h </w:instrText>
      </w:r>
      <w:r>
        <w:fldChar w:fldCharType="separate"/>
      </w:r>
      <w:r>
        <w:t>11</w:t>
      </w:r>
      <w:r>
        <w:fldChar w:fldCharType="end"/>
      </w:r>
    </w:p>
    <w:p>
      <w:pPr>
        <w:pStyle w:val="17"/>
        <w:tabs>
          <w:tab w:val="right" w:pos="1600"/>
          <w:tab w:val="right" w:leader="dot" w:pos="9641"/>
          <w:tab w:val="clear" w:pos="9639"/>
        </w:tabs>
      </w:pPr>
      <w:r>
        <w:rPr>
          <w:rFonts w:hint="eastAsia"/>
          <w:lang w:eastAsia="zh-CN"/>
        </w:rPr>
        <w:t>5.</w:t>
      </w:r>
      <w:r>
        <w:rPr>
          <w:rFonts w:hint="eastAsia" w:eastAsia="宋体"/>
          <w:lang w:eastAsia="zh-CN"/>
        </w:rPr>
        <w:t>1</w:t>
      </w:r>
      <w:r>
        <w:t>.3</w:t>
      </w:r>
      <w:r>
        <w:tab/>
      </w:r>
      <w:r>
        <w:t>Key issues</w:t>
      </w:r>
      <w:r>
        <w:tab/>
      </w:r>
      <w:r>
        <w:fldChar w:fldCharType="begin"/>
      </w:r>
      <w:r>
        <w:instrText xml:space="preserve"> PAGEREF _Toc12149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1</w:t>
      </w:r>
      <w:r>
        <w:t>.4</w:t>
      </w:r>
      <w:r>
        <w:tab/>
      </w:r>
      <w:r>
        <w:t>Possible solutions</w:t>
      </w:r>
      <w:r>
        <w:tab/>
      </w:r>
      <w:r>
        <w:fldChar w:fldCharType="begin"/>
      </w:r>
      <w:r>
        <w:instrText xml:space="preserve"> PAGEREF _Toc23788 \h </w:instrText>
      </w:r>
      <w:r>
        <w:fldChar w:fldCharType="separate"/>
      </w:r>
      <w:r>
        <w:t>11</w:t>
      </w:r>
      <w:r>
        <w:fldChar w:fldCharType="end"/>
      </w:r>
    </w:p>
    <w:p>
      <w:pPr>
        <w:pStyle w:val="16"/>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.4.1</w:t>
      </w:r>
      <w:r>
        <w:rPr>
          <w:szCs w:val="24"/>
          <w:lang w:eastAsia="zh-CN"/>
        </w:rPr>
        <w:tab/>
      </w:r>
      <w:r>
        <w:rPr>
          <w:szCs w:val="24"/>
          <w:lang w:eastAsia="zh-CN"/>
        </w:rPr>
        <w:t>Solution #</w:t>
      </w:r>
      <w:r>
        <w:rPr>
          <w:rFonts w:hint="eastAsia"/>
          <w:szCs w:val="24"/>
          <w:lang w:eastAsia="zh-CN"/>
        </w:rPr>
        <w:t>1</w:t>
      </w:r>
      <w:r>
        <w:rPr>
          <w:szCs w:val="24"/>
          <w:lang w:eastAsia="zh-CN"/>
        </w:rPr>
        <w:t xml:space="preserve">.1: </w:t>
      </w:r>
      <w:r>
        <w:rPr>
          <w:rFonts w:hint="eastAsia"/>
          <w:szCs w:val="24"/>
          <w:lang w:eastAsia="zh-CN"/>
        </w:rPr>
        <w:t>Data Connectivity Charging between SMF and CHF</w:t>
      </w:r>
      <w:r>
        <w:tab/>
      </w:r>
      <w:r>
        <w:fldChar w:fldCharType="begin"/>
      </w:r>
      <w:r>
        <w:instrText xml:space="preserve"> PAGEREF _Toc30850 \h </w:instrText>
      </w:r>
      <w:r>
        <w:fldChar w:fldCharType="separate"/>
      </w:r>
      <w:r>
        <w:t>11</w:t>
      </w:r>
      <w:r>
        <w:fldChar w:fldCharType="end"/>
      </w:r>
    </w:p>
    <w:p>
      <w:pPr>
        <w:pStyle w:val="15"/>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w:t>
      </w:r>
      <w:r>
        <w:rPr>
          <w:szCs w:val="24"/>
        </w:rPr>
        <w:t>.</w:t>
      </w:r>
      <w:r>
        <w:rPr>
          <w:szCs w:val="24"/>
          <w:lang w:eastAsia="zh-CN"/>
        </w:rPr>
        <w:t>1</w:t>
      </w:r>
      <w:r>
        <w:rPr>
          <w:szCs w:val="24"/>
        </w:rPr>
        <w:t>.1</w:t>
      </w:r>
      <w:r>
        <w:rPr>
          <w:szCs w:val="24"/>
        </w:rPr>
        <w:tab/>
      </w:r>
      <w:r>
        <w:rPr>
          <w:szCs w:val="24"/>
        </w:rPr>
        <w:t>General description</w:t>
      </w:r>
      <w:r>
        <w:tab/>
      </w:r>
      <w:r>
        <w:fldChar w:fldCharType="begin"/>
      </w:r>
      <w:r>
        <w:instrText xml:space="preserve"> PAGEREF _Toc23419 \h </w:instrText>
      </w:r>
      <w:r>
        <w:fldChar w:fldCharType="separate"/>
      </w:r>
      <w:r>
        <w:t>11</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1</w:t>
      </w:r>
      <w:r>
        <w:rPr>
          <w:szCs w:val="24"/>
        </w:rPr>
        <w:t>.4.1.</w:t>
      </w:r>
      <w:r>
        <w:rPr>
          <w:rFonts w:hint="eastAsia"/>
          <w:szCs w:val="24"/>
          <w:lang w:eastAsia="zh-CN"/>
        </w:rPr>
        <w:t>2</w:t>
      </w:r>
      <w:r>
        <w:rPr>
          <w:szCs w:val="24"/>
        </w:rPr>
        <w:tab/>
      </w:r>
      <w:r>
        <w:rPr>
          <w:szCs w:val="24"/>
        </w:rPr>
        <w:t>Procedures description</w:t>
      </w:r>
      <w:r>
        <w:tab/>
      </w:r>
      <w:r>
        <w:fldChar w:fldCharType="begin"/>
      </w:r>
      <w:r>
        <w:instrText xml:space="preserve"> PAGEREF _Toc27731 \h </w:instrText>
      </w:r>
      <w:r>
        <w:fldChar w:fldCharType="separate"/>
      </w:r>
      <w:r>
        <w:t>11</w:t>
      </w:r>
      <w:r>
        <w:fldChar w:fldCharType="end"/>
      </w:r>
    </w:p>
    <w:p>
      <w:pPr>
        <w:pStyle w:val="16"/>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w:t>
      </w:r>
      <w:r>
        <w:rPr>
          <w:rFonts w:hint="eastAsia"/>
          <w:szCs w:val="24"/>
          <w:lang w:eastAsia="zh-CN"/>
        </w:rPr>
        <w:t>2</w:t>
      </w:r>
      <w:r>
        <w:rPr>
          <w:szCs w:val="24"/>
          <w:lang w:eastAsia="zh-CN"/>
        </w:rPr>
        <w:tab/>
      </w:r>
      <w:r>
        <w:rPr>
          <w:szCs w:val="24"/>
          <w:lang w:eastAsia="zh-CN"/>
        </w:rPr>
        <w:t>Solution #</w:t>
      </w:r>
      <w:r>
        <w:rPr>
          <w:rFonts w:hint="eastAsia"/>
          <w:szCs w:val="24"/>
          <w:lang w:eastAsia="zh-CN"/>
        </w:rPr>
        <w:t>1</w:t>
      </w:r>
      <w:r>
        <w:rPr>
          <w:szCs w:val="24"/>
          <w:lang w:eastAsia="zh-CN"/>
        </w:rPr>
        <w:t>.</w:t>
      </w:r>
      <w:r>
        <w:rPr>
          <w:rFonts w:hint="eastAsia"/>
          <w:szCs w:val="24"/>
          <w:lang w:eastAsia="zh-CN"/>
        </w:rPr>
        <w:t>2</w:t>
      </w:r>
      <w:r>
        <w:rPr>
          <w:szCs w:val="24"/>
          <w:lang w:eastAsia="zh-CN"/>
        </w:rPr>
        <w:t xml:space="preserve">: </w:t>
      </w:r>
      <w:r>
        <w:rPr>
          <w:rFonts w:hint="eastAsia"/>
          <w:lang w:eastAsia="zh-CN"/>
        </w:rPr>
        <w:t xml:space="preserve">Connection and Mobility </w:t>
      </w:r>
      <w:r>
        <w:rPr>
          <w:rFonts w:hint="eastAsia"/>
          <w:szCs w:val="24"/>
          <w:lang w:eastAsia="zh-CN"/>
        </w:rPr>
        <w:t>Charging between AMF and CHF</w:t>
      </w:r>
      <w:r>
        <w:tab/>
      </w:r>
      <w:r>
        <w:fldChar w:fldCharType="begin"/>
      </w:r>
      <w:r>
        <w:instrText xml:space="preserve"> PAGEREF _Toc15284 \h </w:instrText>
      </w:r>
      <w:r>
        <w:fldChar w:fldCharType="separate"/>
      </w:r>
      <w:r>
        <w:t>11</w:t>
      </w:r>
      <w:r>
        <w:fldChar w:fldCharType="end"/>
      </w:r>
    </w:p>
    <w:p>
      <w:pPr>
        <w:pStyle w:val="15"/>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w:t>
      </w:r>
      <w:r>
        <w:rPr>
          <w:szCs w:val="24"/>
        </w:rPr>
        <w:t>.</w:t>
      </w:r>
      <w:r>
        <w:rPr>
          <w:rFonts w:hint="eastAsia"/>
          <w:szCs w:val="24"/>
          <w:lang w:eastAsia="zh-CN"/>
        </w:rPr>
        <w:t>2</w:t>
      </w:r>
      <w:r>
        <w:rPr>
          <w:szCs w:val="24"/>
        </w:rPr>
        <w:t>.1</w:t>
      </w:r>
      <w:r>
        <w:rPr>
          <w:szCs w:val="24"/>
        </w:rPr>
        <w:tab/>
      </w:r>
      <w:r>
        <w:rPr>
          <w:szCs w:val="24"/>
        </w:rPr>
        <w:t>General description</w:t>
      </w:r>
      <w:r>
        <w:tab/>
      </w:r>
      <w:r>
        <w:fldChar w:fldCharType="begin"/>
      </w:r>
      <w:r>
        <w:instrText xml:space="preserve"> PAGEREF _Toc31300 \h </w:instrText>
      </w:r>
      <w:r>
        <w:fldChar w:fldCharType="separate"/>
      </w:r>
      <w:r>
        <w:t>11</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1</w:t>
      </w:r>
      <w:r>
        <w:rPr>
          <w:szCs w:val="24"/>
        </w:rPr>
        <w:t>.4.</w:t>
      </w:r>
      <w:r>
        <w:rPr>
          <w:rFonts w:hint="eastAsia"/>
          <w:szCs w:val="24"/>
          <w:lang w:eastAsia="zh-CN"/>
        </w:rPr>
        <w:t>2</w:t>
      </w:r>
      <w:r>
        <w:rPr>
          <w:szCs w:val="24"/>
        </w:rPr>
        <w:t>.</w:t>
      </w:r>
      <w:r>
        <w:rPr>
          <w:rFonts w:hint="eastAsia"/>
          <w:szCs w:val="24"/>
          <w:lang w:eastAsia="zh-CN"/>
        </w:rPr>
        <w:t>2</w:t>
      </w:r>
      <w:r>
        <w:rPr>
          <w:szCs w:val="24"/>
        </w:rPr>
        <w:tab/>
      </w:r>
      <w:r>
        <w:rPr>
          <w:szCs w:val="24"/>
        </w:rPr>
        <w:t>Procedures description</w:t>
      </w:r>
      <w:r>
        <w:tab/>
      </w:r>
      <w:r>
        <w:fldChar w:fldCharType="begin"/>
      </w:r>
      <w:r>
        <w:instrText xml:space="preserve"> PAGEREF _Toc24877 \h </w:instrText>
      </w:r>
      <w:r>
        <w:fldChar w:fldCharType="separate"/>
      </w:r>
      <w:r>
        <w:t>12</w:t>
      </w:r>
      <w:r>
        <w:fldChar w:fldCharType="end"/>
      </w:r>
    </w:p>
    <w:p>
      <w:pPr>
        <w:pStyle w:val="16"/>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w:t>
      </w:r>
      <w:r>
        <w:rPr>
          <w:rFonts w:hint="eastAsia"/>
          <w:szCs w:val="24"/>
          <w:lang w:val="en-US" w:eastAsia="zh-CN"/>
        </w:rPr>
        <w:t>3</w:t>
      </w:r>
      <w:r>
        <w:rPr>
          <w:szCs w:val="24"/>
          <w:lang w:eastAsia="zh-CN"/>
        </w:rPr>
        <w:tab/>
      </w:r>
      <w:r>
        <w:rPr>
          <w:szCs w:val="24"/>
          <w:lang w:eastAsia="zh-CN"/>
        </w:rPr>
        <w:t>Solution #</w:t>
      </w:r>
      <w:r>
        <w:rPr>
          <w:rFonts w:hint="eastAsia"/>
          <w:szCs w:val="24"/>
          <w:lang w:eastAsia="zh-CN"/>
        </w:rPr>
        <w:t>1</w:t>
      </w:r>
      <w:r>
        <w:rPr>
          <w:szCs w:val="24"/>
          <w:lang w:eastAsia="zh-CN"/>
        </w:rPr>
        <w:t>.</w:t>
      </w:r>
      <w:r>
        <w:rPr>
          <w:rFonts w:hint="eastAsia"/>
          <w:szCs w:val="24"/>
          <w:lang w:val="en-US" w:eastAsia="zh-CN"/>
        </w:rPr>
        <w:t>3</w:t>
      </w:r>
      <w:r>
        <w:rPr>
          <w:szCs w:val="24"/>
          <w:lang w:eastAsia="zh-CN"/>
        </w:rPr>
        <w:t>: G</w:t>
      </w:r>
      <w:r>
        <w:rPr>
          <w:lang w:eastAsia="zh-CN"/>
        </w:rPr>
        <w:t>eneric User Information to identify UAV</w:t>
      </w:r>
      <w:r>
        <w:tab/>
      </w:r>
      <w:r>
        <w:fldChar w:fldCharType="begin"/>
      </w:r>
      <w:r>
        <w:instrText xml:space="preserve"> PAGEREF _Toc2712 \h </w:instrText>
      </w:r>
      <w:r>
        <w:fldChar w:fldCharType="separate"/>
      </w:r>
      <w:r>
        <w:t>12</w:t>
      </w:r>
      <w:r>
        <w:fldChar w:fldCharType="end"/>
      </w:r>
    </w:p>
    <w:p>
      <w:pPr>
        <w:pStyle w:val="15"/>
        <w:tabs>
          <w:tab w:val="right" w:pos="2400"/>
          <w:tab w:val="right" w:leader="dot" w:pos="9641"/>
          <w:tab w:val="clear" w:pos="9639"/>
        </w:tabs>
      </w:pPr>
      <w:r>
        <w:rPr>
          <w:szCs w:val="24"/>
          <w:lang w:eastAsia="zh-CN"/>
        </w:rPr>
        <w:t>5.</w:t>
      </w:r>
      <w:r>
        <w:rPr>
          <w:rFonts w:hint="eastAsia"/>
          <w:szCs w:val="24"/>
          <w:lang w:eastAsia="zh-CN"/>
        </w:rPr>
        <w:t>1</w:t>
      </w:r>
      <w:r>
        <w:rPr>
          <w:szCs w:val="24"/>
          <w:lang w:eastAsia="zh-CN"/>
        </w:rPr>
        <w:t>.4</w:t>
      </w:r>
      <w:r>
        <w:rPr>
          <w:szCs w:val="24"/>
        </w:rPr>
        <w:t>.</w:t>
      </w:r>
      <w:r>
        <w:rPr>
          <w:rFonts w:hint="eastAsia"/>
          <w:szCs w:val="24"/>
          <w:lang w:val="en-US" w:eastAsia="zh-CN"/>
        </w:rPr>
        <w:t>3</w:t>
      </w:r>
      <w:r>
        <w:rPr>
          <w:szCs w:val="24"/>
        </w:rPr>
        <w:t>.1</w:t>
      </w:r>
      <w:r>
        <w:rPr>
          <w:szCs w:val="24"/>
        </w:rPr>
        <w:tab/>
      </w:r>
      <w:r>
        <w:rPr>
          <w:szCs w:val="24"/>
        </w:rPr>
        <w:t>General description</w:t>
      </w:r>
      <w:r>
        <w:tab/>
      </w:r>
      <w:r>
        <w:fldChar w:fldCharType="begin"/>
      </w:r>
      <w:r>
        <w:instrText xml:space="preserve"> PAGEREF _Toc25109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1</w:t>
      </w:r>
      <w:r>
        <w:t>.5</w:t>
      </w:r>
      <w:r>
        <w:tab/>
      </w:r>
      <w:r>
        <w:t>Evaluation</w:t>
      </w:r>
      <w:r>
        <w:tab/>
      </w:r>
      <w:r>
        <w:fldChar w:fldCharType="begin"/>
      </w:r>
      <w:r>
        <w:instrText xml:space="preserve"> PAGEREF _Toc21971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1</w:t>
      </w:r>
      <w:r>
        <w:t>.6</w:t>
      </w:r>
      <w:r>
        <w:tab/>
      </w:r>
      <w:r>
        <w:t>Conclusion</w:t>
      </w:r>
      <w:r>
        <w:tab/>
      </w:r>
      <w:r>
        <w:fldChar w:fldCharType="begin"/>
      </w:r>
      <w:r>
        <w:instrText xml:space="preserve"> PAGEREF _Toc27565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eastAsia="zh-CN"/>
        </w:rPr>
        <w:t>2</w:t>
      </w:r>
      <w:r>
        <w:tab/>
      </w:r>
      <w:r>
        <w:t xml:space="preserve">Topic </w:t>
      </w:r>
      <w:r>
        <w:rPr>
          <w:rFonts w:hint="eastAsia" w:eastAsia="宋体"/>
          <w:lang w:eastAsia="zh-CN"/>
        </w:rPr>
        <w:t>2</w:t>
      </w:r>
      <w:r>
        <w:rPr>
          <w:rFonts w:hint="eastAsia"/>
          <w:lang w:eastAsia="zh-CN"/>
        </w:rPr>
        <w:t xml:space="preserve">：Charging support of </w:t>
      </w:r>
      <w:r>
        <w:t>C2 Communication</w:t>
      </w:r>
      <w:r>
        <w:tab/>
      </w:r>
      <w:r>
        <w:fldChar w:fldCharType="begin"/>
      </w:r>
      <w:r>
        <w:instrText xml:space="preserve"> PAGEREF _Toc30676 \h </w:instrText>
      </w:r>
      <w:r>
        <w:fldChar w:fldCharType="separate"/>
      </w:r>
      <w:r>
        <w:t>13</w:t>
      </w:r>
      <w:r>
        <w:fldChar w:fldCharType="end"/>
      </w:r>
    </w:p>
    <w:p>
      <w:pPr>
        <w:pStyle w:val="17"/>
        <w:tabs>
          <w:tab w:val="right" w:pos="1800"/>
          <w:tab w:val="right" w:leader="dot" w:pos="9641"/>
          <w:tab w:val="clear" w:pos="9639"/>
        </w:tabs>
      </w:pPr>
      <w:r>
        <w:rPr>
          <w:rFonts w:hint="eastAsia"/>
          <w:lang w:eastAsia="zh-CN"/>
        </w:rPr>
        <w:t>5.</w:t>
      </w:r>
      <w:r>
        <w:rPr>
          <w:rFonts w:hint="eastAsia" w:eastAsia="宋体"/>
          <w:lang w:eastAsia="zh-CN"/>
        </w:rPr>
        <w:t>2</w:t>
      </w:r>
      <w:r>
        <w:t>.1</w:t>
      </w:r>
      <w:r>
        <w:tab/>
      </w:r>
      <w:r>
        <w:rPr>
          <w:rFonts w:hint="eastAsia"/>
          <w:lang w:eastAsia="zh-CN"/>
        </w:rPr>
        <w:t>Use cases</w:t>
      </w:r>
      <w:r>
        <w:tab/>
      </w:r>
      <w:r>
        <w:fldChar w:fldCharType="begin"/>
      </w:r>
      <w:r>
        <w:instrText xml:space="preserve"> PAGEREF _Toc18285 \h </w:instrText>
      </w:r>
      <w:r>
        <w:fldChar w:fldCharType="separate"/>
      </w:r>
      <w:r>
        <w:t>13</w:t>
      </w:r>
      <w:r>
        <w:fldChar w:fldCharType="end"/>
      </w:r>
    </w:p>
    <w:p>
      <w:pPr>
        <w:pStyle w:val="16"/>
        <w:tabs>
          <w:tab w:val="right" w:pos="2400"/>
          <w:tab w:val="right" w:leader="dot" w:pos="9641"/>
          <w:tab w:val="clear" w:pos="9639"/>
        </w:tabs>
      </w:pPr>
      <w:r>
        <w:t>5.</w:t>
      </w:r>
      <w:r>
        <w:rPr>
          <w:rFonts w:hint="eastAsia" w:eastAsia="宋体"/>
          <w:lang w:eastAsia="zh-CN"/>
        </w:rPr>
        <w:t>2</w:t>
      </w:r>
      <w:r>
        <w:t>.1.</w:t>
      </w:r>
      <w:r>
        <w:rPr>
          <w:rFonts w:hint="eastAsia"/>
          <w:lang w:eastAsia="zh-CN"/>
        </w:rPr>
        <w:t>1</w:t>
      </w:r>
      <w:r>
        <w:tab/>
      </w:r>
      <w:r>
        <w:t>Use case #</w:t>
      </w:r>
      <w:r>
        <w:rPr>
          <w:rFonts w:hint="eastAsia" w:eastAsia="宋体"/>
          <w:lang w:eastAsia="zh-CN"/>
        </w:rPr>
        <w:t>2</w:t>
      </w:r>
      <w:r>
        <w:rPr>
          <w:rFonts w:hint="eastAsia"/>
          <w:lang w:eastAsia="zh-CN"/>
        </w:rPr>
        <w:t>a</w:t>
      </w:r>
      <w:r>
        <w:t xml:space="preserve">: </w:t>
      </w:r>
      <w:r>
        <w:rPr>
          <w:rFonts w:hint="eastAsia"/>
          <w:lang w:eastAsia="zh-CN"/>
        </w:rPr>
        <w:t xml:space="preserve">Charging support of UTM-Navigated C2 </w:t>
      </w:r>
      <w:r>
        <w:t>Communication</w:t>
      </w:r>
      <w:r>
        <w:tab/>
      </w:r>
      <w:r>
        <w:fldChar w:fldCharType="begin"/>
      </w:r>
      <w:r>
        <w:instrText xml:space="preserve"> PAGEREF _Toc9445 \h </w:instrText>
      </w:r>
      <w:r>
        <w:fldChar w:fldCharType="separate"/>
      </w:r>
      <w:r>
        <w:t>13</w:t>
      </w:r>
      <w:r>
        <w:fldChar w:fldCharType="end"/>
      </w:r>
    </w:p>
    <w:p>
      <w:pPr>
        <w:pStyle w:val="16"/>
        <w:tabs>
          <w:tab w:val="right" w:pos="2400"/>
          <w:tab w:val="right" w:leader="dot" w:pos="9641"/>
          <w:tab w:val="clear" w:pos="9639"/>
        </w:tabs>
      </w:pPr>
      <w:r>
        <w:t>5.</w:t>
      </w:r>
      <w:r>
        <w:rPr>
          <w:rFonts w:hint="eastAsia"/>
          <w:lang w:eastAsia="zh-CN"/>
        </w:rPr>
        <w:t>2</w:t>
      </w:r>
      <w:r>
        <w:t>.1.</w:t>
      </w:r>
      <w:r>
        <w:rPr>
          <w:rFonts w:hint="eastAsia"/>
          <w:lang w:eastAsia="zh-CN"/>
        </w:rPr>
        <w:t>2</w:t>
      </w:r>
      <w:r>
        <w:tab/>
      </w:r>
      <w:r>
        <w:t>Use case #</w:t>
      </w:r>
      <w:r>
        <w:rPr>
          <w:rFonts w:hint="eastAsia"/>
          <w:lang w:eastAsia="zh-CN"/>
        </w:rPr>
        <w:t>2b</w:t>
      </w:r>
      <w:r>
        <w:t xml:space="preserve">: </w:t>
      </w:r>
      <w:r>
        <w:rPr>
          <w:rFonts w:hint="eastAsia"/>
          <w:lang w:eastAsia="zh-CN"/>
        </w:rPr>
        <w:t xml:space="preserve">Charging support of Direct C2 </w:t>
      </w:r>
      <w:r>
        <w:t>Communication</w:t>
      </w:r>
      <w:r>
        <w:tab/>
      </w:r>
      <w:r>
        <w:fldChar w:fldCharType="begin"/>
      </w:r>
      <w:r>
        <w:instrText xml:space="preserve"> PAGEREF _Toc28262 \h </w:instrText>
      </w:r>
      <w:r>
        <w:fldChar w:fldCharType="separate"/>
      </w:r>
      <w:r>
        <w:t>13</w:t>
      </w:r>
      <w:r>
        <w:fldChar w:fldCharType="end"/>
      </w:r>
    </w:p>
    <w:p>
      <w:pPr>
        <w:pStyle w:val="17"/>
        <w:tabs>
          <w:tab w:val="right" w:pos="2000"/>
          <w:tab w:val="right" w:leader="dot" w:pos="9641"/>
          <w:tab w:val="clear" w:pos="9639"/>
        </w:tabs>
      </w:pPr>
      <w:r>
        <w:rPr>
          <w:rFonts w:hint="eastAsia"/>
        </w:rPr>
        <w:t>5.</w:t>
      </w:r>
      <w:r>
        <w:rPr>
          <w:rFonts w:hint="eastAsia" w:eastAsia="宋体"/>
        </w:rPr>
        <w:t>2</w:t>
      </w:r>
      <w:r>
        <w:t>.2</w:t>
      </w:r>
      <w:r>
        <w:tab/>
      </w:r>
      <w:r>
        <w:t>Potential charging requirements</w:t>
      </w:r>
      <w:r>
        <w:tab/>
      </w:r>
      <w:r>
        <w:fldChar w:fldCharType="begin"/>
      </w:r>
      <w:r>
        <w:instrText xml:space="preserve"> PAGEREF _Toc22550 \h </w:instrText>
      </w:r>
      <w:r>
        <w:fldChar w:fldCharType="separate"/>
      </w:r>
      <w:r>
        <w:t>13</w:t>
      </w:r>
      <w:r>
        <w:fldChar w:fldCharType="end"/>
      </w:r>
    </w:p>
    <w:p>
      <w:pPr>
        <w:pStyle w:val="17"/>
        <w:tabs>
          <w:tab w:val="right" w:pos="1800"/>
          <w:tab w:val="right" w:leader="dot" w:pos="9641"/>
          <w:tab w:val="clear" w:pos="9639"/>
        </w:tabs>
      </w:pPr>
      <w:r>
        <w:rPr>
          <w:rFonts w:hint="eastAsia"/>
          <w:lang w:eastAsia="zh-CN"/>
        </w:rPr>
        <w:t>5.</w:t>
      </w:r>
      <w:r>
        <w:rPr>
          <w:rFonts w:hint="eastAsia" w:eastAsia="宋体"/>
          <w:lang w:eastAsia="zh-CN"/>
        </w:rPr>
        <w:t>2</w:t>
      </w:r>
      <w:r>
        <w:t>.3</w:t>
      </w:r>
      <w:r>
        <w:tab/>
      </w:r>
      <w:r>
        <w:t>Key issues</w:t>
      </w:r>
      <w:r>
        <w:tab/>
      </w:r>
      <w:r>
        <w:fldChar w:fldCharType="begin"/>
      </w:r>
      <w:r>
        <w:instrText xml:space="preserve"> PAGEREF _Toc17570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2</w:t>
      </w:r>
      <w:r>
        <w:t>.4</w:t>
      </w:r>
      <w:r>
        <w:tab/>
      </w:r>
      <w:r>
        <w:t>Possible solutions</w:t>
      </w:r>
      <w:r>
        <w:tab/>
      </w:r>
      <w:r>
        <w:fldChar w:fldCharType="begin"/>
      </w:r>
      <w:r>
        <w:instrText xml:space="preserve"> PAGEREF _Toc19866 \h </w:instrText>
      </w:r>
      <w:r>
        <w:fldChar w:fldCharType="separate"/>
      </w:r>
      <w:r>
        <w:t>13</w:t>
      </w:r>
      <w:r>
        <w:fldChar w:fldCharType="end"/>
      </w:r>
    </w:p>
    <w:p>
      <w:pPr>
        <w:pStyle w:val="16"/>
        <w:tabs>
          <w:tab w:val="right" w:pos="2400"/>
          <w:tab w:val="right" w:leader="dot" w:pos="9641"/>
          <w:tab w:val="clear" w:pos="9639"/>
        </w:tabs>
      </w:pPr>
      <w:r>
        <w:t>5.</w:t>
      </w:r>
      <w:r>
        <w:rPr>
          <w:rFonts w:hint="eastAsia"/>
        </w:rPr>
        <w:t>2</w:t>
      </w:r>
      <w:r>
        <w:t>.4.1</w:t>
      </w:r>
      <w:r>
        <w:tab/>
      </w:r>
      <w:r>
        <w:t>Solution #</w:t>
      </w:r>
      <w:r>
        <w:rPr>
          <w:rFonts w:hint="eastAsia"/>
        </w:rPr>
        <w:t>2</w:t>
      </w:r>
      <w:r>
        <w:t xml:space="preserve">.1: </w:t>
      </w:r>
      <w:r>
        <w:rPr>
          <w:rFonts w:hint="eastAsia"/>
        </w:rPr>
        <w:t>C2</w:t>
      </w:r>
      <w:r>
        <w:t xml:space="preserve"> C</w:t>
      </w:r>
      <w:r>
        <w:rPr>
          <w:rFonts w:hint="eastAsia"/>
        </w:rPr>
        <w:t>o</w:t>
      </w:r>
      <w:r>
        <w:t>mmunication over Uu reference point</w:t>
      </w:r>
      <w:r>
        <w:tab/>
      </w:r>
      <w:r>
        <w:fldChar w:fldCharType="begin"/>
      </w:r>
      <w:r>
        <w:instrText xml:space="preserve"> PAGEREF _Toc9358 \h </w:instrText>
      </w:r>
      <w:r>
        <w:fldChar w:fldCharType="separate"/>
      </w:r>
      <w:r>
        <w:t>13</w:t>
      </w:r>
      <w:r>
        <w:fldChar w:fldCharType="end"/>
      </w:r>
    </w:p>
    <w:p>
      <w:pPr>
        <w:pStyle w:val="15"/>
        <w:tabs>
          <w:tab w:val="right" w:pos="2400"/>
          <w:tab w:val="right" w:leader="dot" w:pos="9641"/>
          <w:tab w:val="clear" w:pos="9639"/>
        </w:tabs>
      </w:pPr>
      <w:r>
        <w:rPr>
          <w:szCs w:val="24"/>
          <w:lang w:eastAsia="zh-CN"/>
        </w:rPr>
        <w:t>5.</w:t>
      </w:r>
      <w:r>
        <w:rPr>
          <w:rFonts w:hint="eastAsia"/>
          <w:szCs w:val="24"/>
          <w:lang w:eastAsia="zh-CN"/>
        </w:rPr>
        <w:t>2</w:t>
      </w:r>
      <w:r>
        <w:rPr>
          <w:szCs w:val="24"/>
          <w:lang w:eastAsia="zh-CN"/>
        </w:rPr>
        <w:t>.4</w:t>
      </w:r>
      <w:r>
        <w:rPr>
          <w:szCs w:val="24"/>
        </w:rPr>
        <w:t>.</w:t>
      </w:r>
      <w:r>
        <w:rPr>
          <w:szCs w:val="24"/>
          <w:lang w:eastAsia="zh-CN"/>
        </w:rPr>
        <w:t>1</w:t>
      </w:r>
      <w:r>
        <w:rPr>
          <w:szCs w:val="24"/>
        </w:rPr>
        <w:t>.1</w:t>
      </w:r>
      <w:r>
        <w:rPr>
          <w:szCs w:val="24"/>
        </w:rPr>
        <w:tab/>
      </w:r>
      <w:r>
        <w:rPr>
          <w:szCs w:val="24"/>
        </w:rPr>
        <w:t>General description</w:t>
      </w:r>
      <w:r>
        <w:tab/>
      </w:r>
      <w:r>
        <w:fldChar w:fldCharType="begin"/>
      </w:r>
      <w:r>
        <w:instrText xml:space="preserve"> PAGEREF _Toc28940 \h </w:instrText>
      </w:r>
      <w:r>
        <w:fldChar w:fldCharType="separate"/>
      </w:r>
      <w:r>
        <w:t>13</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2</w:t>
      </w:r>
      <w:r>
        <w:rPr>
          <w:szCs w:val="24"/>
        </w:rPr>
        <w:t>.4.1.</w:t>
      </w:r>
      <w:r>
        <w:rPr>
          <w:rFonts w:hint="eastAsia"/>
          <w:szCs w:val="24"/>
          <w:lang w:eastAsia="zh-CN"/>
        </w:rPr>
        <w:t>2</w:t>
      </w:r>
      <w:r>
        <w:rPr>
          <w:szCs w:val="24"/>
        </w:rPr>
        <w:tab/>
      </w:r>
      <w:r>
        <w:rPr>
          <w:szCs w:val="24"/>
        </w:rPr>
        <w:t>Architecture description</w:t>
      </w:r>
      <w:r>
        <w:tab/>
      </w:r>
      <w:r>
        <w:fldChar w:fldCharType="begin"/>
      </w:r>
      <w:r>
        <w:instrText xml:space="preserve"> PAGEREF _Toc25270 \h </w:instrText>
      </w:r>
      <w:r>
        <w:fldChar w:fldCharType="separate"/>
      </w:r>
      <w:r>
        <w:t>14</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2</w:t>
      </w:r>
      <w:r>
        <w:rPr>
          <w:szCs w:val="24"/>
        </w:rPr>
        <w:t>.4.1.</w:t>
      </w:r>
      <w:r>
        <w:rPr>
          <w:rFonts w:hint="eastAsia"/>
          <w:szCs w:val="24"/>
          <w:lang w:eastAsia="zh-CN"/>
        </w:rPr>
        <w:t>3</w:t>
      </w:r>
      <w:r>
        <w:rPr>
          <w:szCs w:val="24"/>
        </w:rPr>
        <w:tab/>
      </w:r>
      <w:r>
        <w:rPr>
          <w:szCs w:val="24"/>
        </w:rPr>
        <w:t>Procedures description</w:t>
      </w:r>
      <w:r>
        <w:tab/>
      </w:r>
      <w:r>
        <w:fldChar w:fldCharType="begin"/>
      </w:r>
      <w:r>
        <w:instrText xml:space="preserve"> PAGEREF _Toc26298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2</w:t>
      </w:r>
      <w:r>
        <w:t>.5</w:t>
      </w:r>
      <w:r>
        <w:tab/>
      </w:r>
      <w:r>
        <w:t>Evaluation</w:t>
      </w:r>
      <w:r>
        <w:tab/>
      </w:r>
      <w:r>
        <w:fldChar w:fldCharType="begin"/>
      </w:r>
      <w:r>
        <w:instrText xml:space="preserve"> PAGEREF _Toc29784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rPr>
          <w:rFonts w:hint="eastAsia" w:eastAsia="宋体"/>
          <w:lang w:eastAsia="zh-CN"/>
        </w:rPr>
        <w:t>2</w:t>
      </w:r>
      <w:r>
        <w:t>.6</w:t>
      </w:r>
      <w:r>
        <w:tab/>
      </w:r>
      <w:r>
        <w:t>Conclusion</w:t>
      </w:r>
      <w:r>
        <w:tab/>
      </w:r>
      <w:r>
        <w:fldChar w:fldCharType="begin"/>
      </w:r>
      <w:r>
        <w:instrText xml:space="preserve"> PAGEREF _Toc20587 \h </w:instrText>
      </w:r>
      <w:r>
        <w:fldChar w:fldCharType="separate"/>
      </w:r>
      <w:r>
        <w:t>14</w:t>
      </w:r>
      <w:r>
        <w:fldChar w:fldCharType="end"/>
      </w:r>
    </w:p>
    <w:p>
      <w:pPr>
        <w:pStyle w:val="18"/>
        <w:tabs>
          <w:tab w:val="right" w:pos="2000"/>
          <w:tab w:val="right" w:leader="dot" w:pos="9641"/>
          <w:tab w:val="clear" w:pos="9639"/>
        </w:tabs>
      </w:pPr>
      <w:r>
        <w:t>5.</w:t>
      </w:r>
      <w:r>
        <w:rPr>
          <w:rFonts w:hint="eastAsia" w:eastAsia="宋体"/>
        </w:rPr>
        <w:t>3</w:t>
      </w:r>
      <w:r>
        <w:tab/>
      </w:r>
      <w:r>
        <w:t xml:space="preserve">Topic </w:t>
      </w:r>
      <w:r>
        <w:rPr>
          <w:rFonts w:hint="eastAsia" w:eastAsia="宋体"/>
        </w:rPr>
        <w:t>3</w:t>
      </w:r>
      <w:r>
        <w:t>: Service Exposure to the USS</w:t>
      </w:r>
      <w:r>
        <w:tab/>
      </w:r>
      <w:r>
        <w:fldChar w:fldCharType="begin"/>
      </w:r>
      <w:r>
        <w:instrText xml:space="preserve"> PAGEREF _Toc30619 \h </w:instrText>
      </w:r>
      <w:r>
        <w:fldChar w:fldCharType="separate"/>
      </w:r>
      <w:r>
        <w:t>14</w:t>
      </w:r>
      <w:r>
        <w:fldChar w:fldCharType="end"/>
      </w:r>
    </w:p>
    <w:p>
      <w:pPr>
        <w:pStyle w:val="17"/>
        <w:tabs>
          <w:tab w:val="right" w:pos="1600"/>
          <w:tab w:val="right" w:leader="dot" w:pos="9641"/>
          <w:tab w:val="clear" w:pos="9639"/>
        </w:tabs>
      </w:pPr>
      <w:r>
        <w:t>5.</w:t>
      </w:r>
      <w:r>
        <w:rPr>
          <w:rFonts w:hint="eastAsia" w:eastAsia="宋体"/>
        </w:rPr>
        <w:t>3</w:t>
      </w:r>
      <w:r>
        <w:t>.1</w:t>
      </w:r>
      <w:r>
        <w:tab/>
      </w:r>
      <w:r>
        <w:t>Use Case</w:t>
      </w:r>
      <w:r>
        <w:tab/>
      </w:r>
      <w:r>
        <w:fldChar w:fldCharType="begin"/>
      </w:r>
      <w:r>
        <w:instrText xml:space="preserve"> PAGEREF _Toc12606 \h </w:instrText>
      </w:r>
      <w:r>
        <w:fldChar w:fldCharType="separate"/>
      </w:r>
      <w:r>
        <w:t>14</w:t>
      </w:r>
      <w:r>
        <w:fldChar w:fldCharType="end"/>
      </w:r>
    </w:p>
    <w:p>
      <w:pPr>
        <w:pStyle w:val="16"/>
        <w:tabs>
          <w:tab w:val="right" w:pos="2400"/>
          <w:tab w:val="right" w:leader="dot" w:pos="9641"/>
          <w:tab w:val="clear" w:pos="9639"/>
        </w:tabs>
      </w:pPr>
      <w:r>
        <w:t>5.</w:t>
      </w:r>
      <w:r>
        <w:rPr>
          <w:rFonts w:hint="eastAsia"/>
        </w:rPr>
        <w:t>3</w:t>
      </w:r>
      <w:r>
        <w:t>.1.1</w:t>
      </w:r>
      <w:r>
        <w:tab/>
      </w:r>
      <w:r>
        <w:t>Use Case #</w:t>
      </w:r>
      <w:r>
        <w:rPr>
          <w:rFonts w:hint="eastAsia"/>
        </w:rPr>
        <w:t>3a</w:t>
      </w:r>
      <w:r>
        <w:t>: Servi</w:t>
      </w:r>
      <w:r>
        <w:rPr>
          <w:rFonts w:hint="eastAsia"/>
        </w:rPr>
        <w:t>c</w:t>
      </w:r>
      <w:r>
        <w:t>e Exposure for UAV Tracking</w:t>
      </w:r>
      <w:r>
        <w:tab/>
      </w:r>
      <w:r>
        <w:fldChar w:fldCharType="begin"/>
      </w:r>
      <w:r>
        <w:instrText xml:space="preserve"> PAGEREF _Toc4715 \h </w:instrText>
      </w:r>
      <w:r>
        <w:fldChar w:fldCharType="separate"/>
      </w:r>
      <w:r>
        <w:t>14</w:t>
      </w:r>
      <w:r>
        <w:fldChar w:fldCharType="end"/>
      </w:r>
    </w:p>
    <w:p>
      <w:pPr>
        <w:pStyle w:val="16"/>
        <w:tabs>
          <w:tab w:val="right" w:pos="2400"/>
          <w:tab w:val="right" w:leader="dot" w:pos="9641"/>
          <w:tab w:val="clear" w:pos="9639"/>
        </w:tabs>
      </w:pPr>
      <w:r>
        <w:t>5.</w:t>
      </w:r>
      <w:r>
        <w:rPr>
          <w:rFonts w:hint="eastAsia"/>
        </w:rPr>
        <w:t>3</w:t>
      </w:r>
      <w:r>
        <w:t>.1.2</w:t>
      </w:r>
      <w:r>
        <w:tab/>
      </w:r>
      <w:r>
        <w:t>Use Case #</w:t>
      </w:r>
      <w:r>
        <w:rPr>
          <w:rFonts w:hint="eastAsia"/>
        </w:rPr>
        <w:t>3b</w:t>
      </w:r>
      <w:r>
        <w:t>: Servi</w:t>
      </w:r>
      <w:r>
        <w:rPr>
          <w:rFonts w:hint="eastAsia"/>
        </w:rPr>
        <w:t>c</w:t>
      </w:r>
      <w:r>
        <w:t>e Exposure for QoS controlling</w:t>
      </w:r>
      <w:r>
        <w:tab/>
      </w:r>
      <w:r>
        <w:fldChar w:fldCharType="begin"/>
      </w:r>
      <w:r>
        <w:instrText xml:space="preserve"> PAGEREF _Toc12689 \h </w:instrText>
      </w:r>
      <w:r>
        <w:fldChar w:fldCharType="separate"/>
      </w:r>
      <w:r>
        <w:t>14</w:t>
      </w:r>
      <w:r>
        <w:fldChar w:fldCharType="end"/>
      </w:r>
    </w:p>
    <w:p>
      <w:pPr>
        <w:pStyle w:val="17"/>
        <w:tabs>
          <w:tab w:val="right" w:pos="2000"/>
          <w:tab w:val="right" w:leader="dot" w:pos="9641"/>
          <w:tab w:val="clear" w:pos="9639"/>
        </w:tabs>
      </w:pPr>
      <w:r>
        <w:t>5.</w:t>
      </w:r>
      <w:r>
        <w:rPr>
          <w:rFonts w:hint="eastAsia" w:eastAsia="宋体"/>
        </w:rPr>
        <w:t>3</w:t>
      </w:r>
      <w:r>
        <w:t>.2</w:t>
      </w:r>
      <w:r>
        <w:tab/>
      </w:r>
      <w:r>
        <w:t>Potential charging requirements</w:t>
      </w:r>
      <w:r>
        <w:tab/>
      </w:r>
      <w:r>
        <w:fldChar w:fldCharType="begin"/>
      </w:r>
      <w:r>
        <w:instrText xml:space="preserve"> PAGEREF _Toc1353 \h </w:instrText>
      </w:r>
      <w:r>
        <w:fldChar w:fldCharType="separate"/>
      </w:r>
      <w:r>
        <w:t>15</w:t>
      </w:r>
      <w:r>
        <w:fldChar w:fldCharType="end"/>
      </w:r>
    </w:p>
    <w:p>
      <w:pPr>
        <w:pStyle w:val="17"/>
        <w:tabs>
          <w:tab w:val="right" w:leader="dot" w:pos="9641"/>
          <w:tab w:val="clear" w:pos="9639"/>
        </w:tabs>
      </w:pPr>
      <w:r>
        <w:t>5.</w:t>
      </w:r>
      <w:r>
        <w:rPr>
          <w:rFonts w:hint="eastAsia" w:eastAsia="宋体"/>
        </w:rPr>
        <w:t>3</w:t>
      </w:r>
      <w:r>
        <w:t>.3</w:t>
      </w:r>
      <w:r>
        <w:tab/>
      </w:r>
      <w:r>
        <w:t>Key issues</w:t>
      </w:r>
      <w:r>
        <w:tab/>
      </w:r>
      <w:r>
        <w:fldChar w:fldCharType="begin"/>
      </w:r>
      <w:r>
        <w:instrText xml:space="preserve"> PAGEREF _Toc19219 \h </w:instrText>
      </w:r>
      <w:r>
        <w:fldChar w:fldCharType="separate"/>
      </w:r>
      <w:r>
        <w:t>15</w:t>
      </w:r>
      <w:r>
        <w:fldChar w:fldCharType="end"/>
      </w:r>
    </w:p>
    <w:p>
      <w:pPr>
        <w:pStyle w:val="16"/>
        <w:tabs>
          <w:tab w:val="right" w:pos="2400"/>
          <w:tab w:val="right" w:leader="dot" w:pos="9641"/>
          <w:tab w:val="clear" w:pos="9639"/>
        </w:tabs>
      </w:pPr>
      <w:r>
        <w:t>5.</w:t>
      </w:r>
      <w:r>
        <w:rPr>
          <w:rFonts w:hint="eastAsia" w:eastAsia="宋体"/>
        </w:rPr>
        <w:t>3</w:t>
      </w:r>
      <w:r>
        <w:t>.3.1</w:t>
      </w:r>
      <w:r>
        <w:tab/>
      </w:r>
      <w:r>
        <w:t>Key issue #</w:t>
      </w:r>
      <w:r>
        <w:rPr>
          <w:rFonts w:hint="eastAsia"/>
        </w:rPr>
        <w:t>3</w:t>
      </w:r>
      <w:r>
        <w:rPr>
          <w:rFonts w:hint="eastAsia" w:eastAsia="宋体"/>
        </w:rPr>
        <w:t>a</w:t>
      </w:r>
      <w:r>
        <w:t>: Chargeable events and charging information required</w:t>
      </w:r>
      <w:r>
        <w:tab/>
      </w:r>
      <w:r>
        <w:fldChar w:fldCharType="begin"/>
      </w:r>
      <w:r>
        <w:instrText xml:space="preserve"> PAGEREF _Toc31124 \h </w:instrText>
      </w:r>
      <w:r>
        <w:fldChar w:fldCharType="separate"/>
      </w:r>
      <w:r>
        <w:t>15</w:t>
      </w:r>
      <w:r>
        <w:fldChar w:fldCharType="end"/>
      </w:r>
    </w:p>
    <w:p>
      <w:pPr>
        <w:pStyle w:val="17"/>
        <w:tabs>
          <w:tab w:val="right" w:pos="1800"/>
          <w:tab w:val="right" w:leader="dot" w:pos="9641"/>
          <w:tab w:val="clear" w:pos="9639"/>
        </w:tabs>
      </w:pPr>
      <w:r>
        <w:rPr>
          <w:szCs w:val="24"/>
        </w:rPr>
        <w:t>5.</w:t>
      </w:r>
      <w:r>
        <w:rPr>
          <w:rFonts w:hint="eastAsia" w:eastAsia="宋体"/>
          <w:szCs w:val="24"/>
          <w:lang w:eastAsia="zh-CN"/>
        </w:rPr>
        <w:t>3</w:t>
      </w:r>
      <w:r>
        <w:rPr>
          <w:szCs w:val="24"/>
        </w:rPr>
        <w:t>.4</w:t>
      </w:r>
      <w:r>
        <w:rPr>
          <w:szCs w:val="24"/>
        </w:rPr>
        <w:tab/>
      </w:r>
      <w:r>
        <w:rPr>
          <w:szCs w:val="24"/>
        </w:rPr>
        <w:t>Solutions</w:t>
      </w:r>
      <w:r>
        <w:tab/>
      </w:r>
      <w:r>
        <w:fldChar w:fldCharType="begin"/>
      </w:r>
      <w:r>
        <w:instrText xml:space="preserve"> PAGEREF _Toc26218 \h </w:instrText>
      </w:r>
      <w:r>
        <w:fldChar w:fldCharType="separate"/>
      </w:r>
      <w:r>
        <w:t>15</w:t>
      </w:r>
      <w:r>
        <w:fldChar w:fldCharType="end"/>
      </w:r>
    </w:p>
    <w:p>
      <w:pPr>
        <w:pStyle w:val="16"/>
        <w:tabs>
          <w:tab w:val="right" w:pos="2400"/>
          <w:tab w:val="right" w:leader="dot" w:pos="9641"/>
          <w:tab w:val="clear" w:pos="9639"/>
        </w:tabs>
      </w:pPr>
      <w:r>
        <w:rPr>
          <w:szCs w:val="24"/>
          <w:lang w:eastAsia="zh-CN"/>
        </w:rPr>
        <w:t>5.</w:t>
      </w:r>
      <w:r>
        <w:rPr>
          <w:rFonts w:hint="eastAsia"/>
          <w:szCs w:val="24"/>
          <w:lang w:eastAsia="zh-CN"/>
        </w:rPr>
        <w:t>3</w:t>
      </w:r>
      <w:r>
        <w:rPr>
          <w:szCs w:val="24"/>
          <w:lang w:eastAsia="zh-CN"/>
        </w:rPr>
        <w:t>.4.1</w:t>
      </w:r>
      <w:r>
        <w:rPr>
          <w:szCs w:val="24"/>
          <w:lang w:eastAsia="zh-CN"/>
        </w:rPr>
        <w:tab/>
      </w:r>
      <w:r>
        <w:rPr>
          <w:szCs w:val="24"/>
          <w:lang w:eastAsia="zh-CN"/>
        </w:rPr>
        <w:t>Solution #</w:t>
      </w:r>
      <w:r>
        <w:rPr>
          <w:rFonts w:hint="eastAsia"/>
          <w:szCs w:val="24"/>
          <w:lang w:eastAsia="zh-CN"/>
        </w:rPr>
        <w:t>3</w:t>
      </w:r>
      <w:r>
        <w:rPr>
          <w:szCs w:val="24"/>
          <w:lang w:eastAsia="zh-CN"/>
        </w:rPr>
        <w:t xml:space="preserve">.1: API invocation via UAS </w:t>
      </w:r>
      <w:r>
        <w:rPr>
          <w:rFonts w:hint="eastAsia"/>
          <w:szCs w:val="24"/>
          <w:lang w:eastAsia="zh-CN"/>
        </w:rPr>
        <w:t>NF/</w:t>
      </w:r>
      <w:r>
        <w:rPr>
          <w:szCs w:val="24"/>
          <w:lang w:eastAsia="zh-CN"/>
        </w:rPr>
        <w:t>NEF</w:t>
      </w:r>
      <w:r>
        <w:tab/>
      </w:r>
      <w:r>
        <w:fldChar w:fldCharType="begin"/>
      </w:r>
      <w:r>
        <w:instrText xml:space="preserve"> PAGEREF _Toc3855 \h </w:instrText>
      </w:r>
      <w:r>
        <w:fldChar w:fldCharType="separate"/>
      </w:r>
      <w:r>
        <w:t>15</w:t>
      </w:r>
      <w:r>
        <w:fldChar w:fldCharType="end"/>
      </w:r>
    </w:p>
    <w:p>
      <w:pPr>
        <w:pStyle w:val="15"/>
        <w:tabs>
          <w:tab w:val="right" w:pos="2400"/>
          <w:tab w:val="right" w:leader="dot" w:pos="9641"/>
          <w:tab w:val="clear" w:pos="9639"/>
        </w:tabs>
      </w:pPr>
      <w:r>
        <w:rPr>
          <w:szCs w:val="24"/>
          <w:lang w:eastAsia="zh-CN"/>
        </w:rPr>
        <w:t>5.</w:t>
      </w:r>
      <w:r>
        <w:rPr>
          <w:rFonts w:hint="eastAsia"/>
          <w:szCs w:val="24"/>
          <w:lang w:eastAsia="zh-CN"/>
        </w:rPr>
        <w:t>3</w:t>
      </w:r>
      <w:r>
        <w:rPr>
          <w:szCs w:val="24"/>
          <w:lang w:eastAsia="zh-CN"/>
        </w:rPr>
        <w:t>.4</w:t>
      </w:r>
      <w:r>
        <w:rPr>
          <w:szCs w:val="24"/>
        </w:rPr>
        <w:t>.</w:t>
      </w:r>
      <w:r>
        <w:rPr>
          <w:szCs w:val="24"/>
          <w:lang w:eastAsia="zh-CN"/>
        </w:rPr>
        <w:t>1</w:t>
      </w:r>
      <w:r>
        <w:rPr>
          <w:szCs w:val="24"/>
        </w:rPr>
        <w:t>.1</w:t>
      </w:r>
      <w:r>
        <w:rPr>
          <w:szCs w:val="24"/>
        </w:rPr>
        <w:tab/>
      </w:r>
      <w:r>
        <w:rPr>
          <w:szCs w:val="24"/>
        </w:rPr>
        <w:t>General description</w:t>
      </w:r>
      <w:r>
        <w:tab/>
      </w:r>
      <w:r>
        <w:fldChar w:fldCharType="begin"/>
      </w:r>
      <w:r>
        <w:instrText xml:space="preserve"> PAGEREF _Toc32538 \h </w:instrText>
      </w:r>
      <w:r>
        <w:fldChar w:fldCharType="separate"/>
      </w:r>
      <w:r>
        <w:t>15</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3</w:t>
      </w:r>
      <w:r>
        <w:rPr>
          <w:szCs w:val="24"/>
        </w:rPr>
        <w:t>.4.1.2</w:t>
      </w:r>
      <w:r>
        <w:rPr>
          <w:szCs w:val="24"/>
        </w:rPr>
        <w:tab/>
      </w:r>
      <w:r>
        <w:rPr>
          <w:szCs w:val="24"/>
        </w:rPr>
        <w:t>Architecture description</w:t>
      </w:r>
      <w:r>
        <w:tab/>
      </w:r>
      <w:r>
        <w:fldChar w:fldCharType="begin"/>
      </w:r>
      <w:r>
        <w:instrText xml:space="preserve"> PAGEREF _Toc2743 \h </w:instrText>
      </w:r>
      <w:r>
        <w:fldChar w:fldCharType="separate"/>
      </w:r>
      <w:r>
        <w:t>15</w:t>
      </w:r>
      <w:r>
        <w:fldChar w:fldCharType="end"/>
      </w:r>
    </w:p>
    <w:p>
      <w:pPr>
        <w:pStyle w:val="15"/>
        <w:tabs>
          <w:tab w:val="right" w:pos="2400"/>
          <w:tab w:val="right" w:leader="dot" w:pos="9641"/>
          <w:tab w:val="clear" w:pos="9639"/>
        </w:tabs>
      </w:pPr>
      <w:r>
        <w:rPr>
          <w:szCs w:val="24"/>
        </w:rPr>
        <w:t>5.</w:t>
      </w:r>
      <w:r>
        <w:rPr>
          <w:rFonts w:hint="eastAsia" w:eastAsia="宋体"/>
          <w:szCs w:val="24"/>
          <w:lang w:eastAsia="zh-CN"/>
        </w:rPr>
        <w:t>3</w:t>
      </w:r>
      <w:r>
        <w:rPr>
          <w:szCs w:val="24"/>
        </w:rPr>
        <w:t>.4.1.3</w:t>
      </w:r>
      <w:r>
        <w:rPr>
          <w:szCs w:val="24"/>
        </w:rPr>
        <w:tab/>
      </w:r>
      <w:r>
        <w:rPr>
          <w:szCs w:val="24"/>
        </w:rPr>
        <w:t>Procedures description</w:t>
      </w:r>
      <w:r>
        <w:tab/>
      </w:r>
      <w:r>
        <w:fldChar w:fldCharType="begin"/>
      </w:r>
      <w:r>
        <w:instrText xml:space="preserve"> PAGEREF _Toc18320 \h </w:instrText>
      </w:r>
      <w:r>
        <w:fldChar w:fldCharType="separate"/>
      </w:r>
      <w:r>
        <w:t>15</w:t>
      </w:r>
      <w:r>
        <w:fldChar w:fldCharType="end"/>
      </w:r>
    </w:p>
    <w:p>
      <w:pPr>
        <w:pStyle w:val="17"/>
        <w:tabs>
          <w:tab w:val="right" w:pos="2000"/>
          <w:tab w:val="right" w:leader="dot" w:pos="9641"/>
          <w:tab w:val="clear" w:pos="9639"/>
        </w:tabs>
      </w:pPr>
      <w:r>
        <w:rPr>
          <w:rFonts w:hint="eastAsia"/>
          <w:lang w:eastAsia="zh-CN"/>
        </w:rPr>
        <w:t>5</w:t>
      </w:r>
      <w:r>
        <w:t>.3.5</w:t>
      </w:r>
      <w:r>
        <w:tab/>
      </w:r>
      <w:r>
        <w:t>Evaluation</w:t>
      </w:r>
      <w:r>
        <w:tab/>
      </w:r>
      <w:r>
        <w:fldChar w:fldCharType="begin"/>
      </w:r>
      <w:r>
        <w:instrText xml:space="preserve"> PAGEREF _Toc22822 \h </w:instrText>
      </w:r>
      <w:r>
        <w:fldChar w:fldCharType="separate"/>
      </w:r>
      <w:r>
        <w:t>16</w:t>
      </w:r>
      <w:r>
        <w:fldChar w:fldCharType="end"/>
      </w:r>
    </w:p>
    <w:p>
      <w:pPr>
        <w:pStyle w:val="16"/>
        <w:tabs>
          <w:tab w:val="right" w:pos="2400"/>
          <w:tab w:val="right" w:leader="dot" w:pos="9641"/>
          <w:tab w:val="clear" w:pos="9639"/>
        </w:tabs>
      </w:pPr>
      <w:r>
        <w:t>5.3.5.</w:t>
      </w:r>
      <w:r>
        <w:rPr>
          <w:lang w:eastAsia="zh-CN"/>
        </w:rPr>
        <w:t>1</w:t>
      </w:r>
      <w:r>
        <w:tab/>
      </w:r>
      <w:r>
        <w:t>Solutions evaluation for Key issue #3a</w:t>
      </w:r>
      <w:r>
        <w:tab/>
      </w:r>
      <w:r>
        <w:fldChar w:fldCharType="begin"/>
      </w:r>
      <w:r>
        <w:instrText xml:space="preserve"> PAGEREF _Toc22131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t>.3.6</w:t>
      </w:r>
      <w:r>
        <w:tab/>
      </w:r>
      <w:r>
        <w:t>Conclusion</w:t>
      </w:r>
      <w:r>
        <w:tab/>
      </w:r>
      <w:r>
        <w:fldChar w:fldCharType="begin"/>
      </w:r>
      <w:r>
        <w:instrText xml:space="preserve"> PAGEREF _Toc26892 \h </w:instrText>
      </w:r>
      <w:r>
        <w:fldChar w:fldCharType="separate"/>
      </w:r>
      <w:r>
        <w:t>16</w:t>
      </w:r>
      <w:r>
        <w:fldChar w:fldCharType="end"/>
      </w:r>
    </w:p>
    <w:p>
      <w:pPr>
        <w:pStyle w:val="18"/>
        <w:tabs>
          <w:tab w:val="right" w:pos="2000"/>
          <w:tab w:val="right" w:leader="dot" w:pos="9641"/>
          <w:tab w:val="clear" w:pos="9639"/>
        </w:tabs>
      </w:pPr>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r>
        <w:tab/>
      </w:r>
      <w:r>
        <w:fldChar w:fldCharType="begin"/>
      </w:r>
      <w:r>
        <w:instrText xml:space="preserve"> PAGEREF _Toc28598 \h </w:instrText>
      </w:r>
      <w:r>
        <w:fldChar w:fldCharType="separate"/>
      </w:r>
      <w:r>
        <w:t>17</w:t>
      </w:r>
      <w:r>
        <w:fldChar w:fldCharType="end"/>
      </w:r>
    </w:p>
    <w:p>
      <w:pPr>
        <w:pStyle w:val="17"/>
        <w:tabs>
          <w:tab w:val="right" w:pos="1800"/>
          <w:tab w:val="right" w:leader="dot" w:pos="9641"/>
          <w:tab w:val="clear" w:pos="9639"/>
        </w:tabs>
      </w:pPr>
      <w:r>
        <w:rPr>
          <w:lang w:eastAsia="zh-CN"/>
        </w:rPr>
        <w:t>5.4</w:t>
      </w:r>
      <w:r>
        <w:t>.1</w:t>
      </w:r>
      <w:r>
        <w:tab/>
      </w:r>
      <w:r>
        <w:rPr>
          <w:rFonts w:hint="eastAsia"/>
          <w:lang w:eastAsia="zh-CN"/>
        </w:rPr>
        <w:t>Use cases</w:t>
      </w:r>
      <w:r>
        <w:tab/>
      </w:r>
      <w:r>
        <w:fldChar w:fldCharType="begin"/>
      </w:r>
      <w:r>
        <w:instrText xml:space="preserve"> PAGEREF _Toc18060 \h </w:instrText>
      </w:r>
      <w:r>
        <w:fldChar w:fldCharType="separate"/>
      </w:r>
      <w:r>
        <w:t>17</w:t>
      </w:r>
      <w:r>
        <w:fldChar w:fldCharType="end"/>
      </w:r>
    </w:p>
    <w:p>
      <w:pPr>
        <w:pStyle w:val="16"/>
        <w:tabs>
          <w:tab w:val="right" w:pos="2400"/>
          <w:tab w:val="right" w:leader="dot" w:pos="9641"/>
          <w:tab w:val="clear" w:pos="9639"/>
        </w:tabs>
      </w:pPr>
      <w:r>
        <w:t>5.4.1.1</w:t>
      </w:r>
      <w:r>
        <w:tab/>
      </w:r>
      <w:r>
        <w:t>Use Case #</w:t>
      </w:r>
      <w:r>
        <w:rPr>
          <w:rFonts w:eastAsia="宋体"/>
        </w:rPr>
        <w:t>4</w:t>
      </w:r>
      <w:r>
        <w:t>.1: AF-based service parameter provisioning for A2X communication</w:t>
      </w:r>
      <w:r>
        <w:tab/>
      </w:r>
      <w:r>
        <w:fldChar w:fldCharType="begin"/>
      </w:r>
      <w:r>
        <w:instrText xml:space="preserve"> PAGEREF _Toc20219 \h </w:instrText>
      </w:r>
      <w:r>
        <w:fldChar w:fldCharType="separate"/>
      </w:r>
      <w:r>
        <w:t>17</w:t>
      </w:r>
      <w:r>
        <w:fldChar w:fldCharType="end"/>
      </w:r>
    </w:p>
    <w:p>
      <w:pPr>
        <w:pStyle w:val="16"/>
        <w:tabs>
          <w:tab w:val="right" w:pos="2400"/>
          <w:tab w:val="right" w:leader="dot" w:pos="9641"/>
          <w:tab w:val="clear" w:pos="9639"/>
        </w:tabs>
      </w:pPr>
      <w:r>
        <w:t>5.4.1.2</w:t>
      </w:r>
      <w:r>
        <w:tab/>
      </w:r>
      <w:r>
        <w:t>Use Case #</w:t>
      </w:r>
      <w:r>
        <w:rPr>
          <w:rFonts w:eastAsia="宋体"/>
        </w:rPr>
        <w:t>4</w:t>
      </w:r>
      <w:r>
        <w:t>.2: Non-roaming 5G System for A2X communication</w:t>
      </w:r>
      <w:r>
        <w:tab/>
      </w:r>
      <w:r>
        <w:fldChar w:fldCharType="begin"/>
      </w:r>
      <w:r>
        <w:instrText xml:space="preserve"> PAGEREF _Toc26247 \h </w:instrText>
      </w:r>
      <w:r>
        <w:fldChar w:fldCharType="separate"/>
      </w:r>
      <w:r>
        <w:t>17</w:t>
      </w:r>
      <w:r>
        <w:fldChar w:fldCharType="end"/>
      </w:r>
    </w:p>
    <w:p>
      <w:pPr>
        <w:pStyle w:val="16"/>
        <w:tabs>
          <w:tab w:val="right" w:pos="2400"/>
          <w:tab w:val="right" w:leader="dot" w:pos="9641"/>
          <w:tab w:val="clear" w:pos="9639"/>
        </w:tabs>
      </w:pPr>
      <w:r>
        <w:t>5.4.1.3</w:t>
      </w:r>
      <w:r>
        <w:tab/>
      </w:r>
      <w:r>
        <w:t>Use Case #</w:t>
      </w:r>
      <w:r>
        <w:rPr>
          <w:rFonts w:eastAsia="宋体"/>
        </w:rPr>
        <w:t>4</w:t>
      </w:r>
      <w:r>
        <w:t>.3: Roaming 5G System architecture for A2X communication</w:t>
      </w:r>
      <w:r>
        <w:tab/>
      </w:r>
      <w:r>
        <w:fldChar w:fldCharType="begin"/>
      </w:r>
      <w:r>
        <w:instrText xml:space="preserve"> PAGEREF _Toc17990 \h </w:instrText>
      </w:r>
      <w:r>
        <w:fldChar w:fldCharType="separate"/>
      </w:r>
      <w:r>
        <w:t>17</w:t>
      </w:r>
      <w:r>
        <w:fldChar w:fldCharType="end"/>
      </w:r>
    </w:p>
    <w:p>
      <w:pPr>
        <w:pStyle w:val="17"/>
        <w:tabs>
          <w:tab w:val="right" w:pos="2000"/>
          <w:tab w:val="right" w:leader="dot" w:pos="9641"/>
          <w:tab w:val="clear" w:pos="9639"/>
        </w:tabs>
      </w:pPr>
      <w:r>
        <w:rPr>
          <w:lang w:eastAsia="zh-CN"/>
        </w:rPr>
        <w:t>5.4</w:t>
      </w:r>
      <w:r>
        <w:t>.2</w:t>
      </w:r>
      <w:r>
        <w:tab/>
      </w:r>
      <w:r>
        <w:t>Potential charging requirements</w:t>
      </w:r>
      <w:r>
        <w:tab/>
      </w:r>
      <w:r>
        <w:fldChar w:fldCharType="begin"/>
      </w:r>
      <w:r>
        <w:instrText xml:space="preserve"> PAGEREF _Toc18703 \h </w:instrText>
      </w:r>
      <w:r>
        <w:fldChar w:fldCharType="separate"/>
      </w:r>
      <w:r>
        <w:t>18</w:t>
      </w:r>
      <w:r>
        <w:fldChar w:fldCharType="end"/>
      </w:r>
    </w:p>
    <w:p>
      <w:pPr>
        <w:pStyle w:val="17"/>
        <w:tabs>
          <w:tab w:val="right" w:pos="1800"/>
          <w:tab w:val="right" w:leader="dot" w:pos="9641"/>
          <w:tab w:val="clear" w:pos="9639"/>
        </w:tabs>
      </w:pPr>
      <w:r>
        <w:rPr>
          <w:lang w:eastAsia="zh-CN"/>
        </w:rPr>
        <w:t>5.4</w:t>
      </w:r>
      <w:r>
        <w:t>.3</w:t>
      </w:r>
      <w:r>
        <w:tab/>
      </w:r>
      <w:r>
        <w:t>Key issues</w:t>
      </w:r>
      <w:r>
        <w:tab/>
      </w:r>
      <w:r>
        <w:fldChar w:fldCharType="begin"/>
      </w:r>
      <w:r>
        <w:instrText xml:space="preserve"> PAGEREF _Toc23315 \h </w:instrText>
      </w:r>
      <w:r>
        <w:fldChar w:fldCharType="separate"/>
      </w:r>
      <w:r>
        <w:t>18</w:t>
      </w:r>
      <w:r>
        <w:fldChar w:fldCharType="end"/>
      </w:r>
    </w:p>
    <w:p>
      <w:pPr>
        <w:pStyle w:val="16"/>
        <w:tabs>
          <w:tab w:val="right" w:pos="2400"/>
          <w:tab w:val="right" w:leader="dot" w:pos="9641"/>
          <w:tab w:val="clear" w:pos="9639"/>
        </w:tabs>
      </w:pPr>
      <w:r>
        <w:t>5.4.3.1</w:t>
      </w:r>
      <w:r>
        <w:tab/>
      </w:r>
      <w:r>
        <w:t>Key issue #</w:t>
      </w:r>
      <w:r>
        <w:rPr>
          <w:rFonts w:eastAsia="宋体"/>
        </w:rPr>
        <w:t>4</w:t>
      </w:r>
      <w:r>
        <w:rPr>
          <w:rFonts w:hint="eastAsia" w:eastAsia="宋体"/>
        </w:rPr>
        <w:t>a</w:t>
      </w:r>
      <w:r>
        <w:t>: Charging information required for A2X service parameter provisioning</w:t>
      </w:r>
      <w:r>
        <w:tab/>
      </w:r>
      <w:r>
        <w:fldChar w:fldCharType="begin"/>
      </w:r>
      <w:r>
        <w:instrText xml:space="preserve"> PAGEREF _Toc5272 \h </w:instrText>
      </w:r>
      <w:r>
        <w:fldChar w:fldCharType="separate"/>
      </w:r>
      <w:r>
        <w:t>18</w:t>
      </w:r>
      <w:r>
        <w:fldChar w:fldCharType="end"/>
      </w:r>
    </w:p>
    <w:p>
      <w:pPr>
        <w:pStyle w:val="16"/>
        <w:tabs>
          <w:tab w:val="right" w:pos="2400"/>
          <w:tab w:val="right" w:leader="dot" w:pos="9641"/>
          <w:tab w:val="clear" w:pos="9639"/>
        </w:tabs>
      </w:pPr>
      <w:r>
        <w:t>5.4.3.2</w:t>
      </w:r>
      <w:r>
        <w:tab/>
      </w:r>
      <w:r>
        <w:t>Key issue #</w:t>
      </w:r>
      <w:r>
        <w:rPr>
          <w:rFonts w:eastAsia="宋体"/>
        </w:rPr>
        <w:t>4b</w:t>
      </w:r>
      <w:r>
        <w:t>: Charging information required for non-roaming A2X communication</w:t>
      </w:r>
      <w:r>
        <w:tab/>
      </w:r>
      <w:r>
        <w:fldChar w:fldCharType="begin"/>
      </w:r>
      <w:r>
        <w:instrText xml:space="preserve"> PAGEREF _Toc7497 \h </w:instrText>
      </w:r>
      <w:r>
        <w:fldChar w:fldCharType="separate"/>
      </w:r>
      <w:r>
        <w:t>18</w:t>
      </w:r>
      <w:r>
        <w:fldChar w:fldCharType="end"/>
      </w:r>
    </w:p>
    <w:p>
      <w:pPr>
        <w:pStyle w:val="16"/>
        <w:tabs>
          <w:tab w:val="right" w:pos="2400"/>
          <w:tab w:val="right" w:leader="dot" w:pos="9641"/>
          <w:tab w:val="clear" w:pos="9639"/>
        </w:tabs>
      </w:pPr>
      <w:r>
        <w:t>5.4.3.3</w:t>
      </w:r>
      <w:r>
        <w:tab/>
      </w:r>
      <w:r>
        <w:t>Key issue #</w:t>
      </w:r>
      <w:r>
        <w:rPr>
          <w:rFonts w:eastAsia="宋体"/>
        </w:rPr>
        <w:t>4c</w:t>
      </w:r>
      <w:r>
        <w:t>: Charging information required for roaming A2X communication</w:t>
      </w:r>
      <w:r>
        <w:tab/>
      </w:r>
      <w:r>
        <w:fldChar w:fldCharType="begin"/>
      </w:r>
      <w:r>
        <w:instrText xml:space="preserve"> PAGEREF _Toc6056 \h </w:instrText>
      </w:r>
      <w:r>
        <w:fldChar w:fldCharType="separate"/>
      </w:r>
      <w:r>
        <w:t>18</w:t>
      </w:r>
      <w:r>
        <w:fldChar w:fldCharType="end"/>
      </w:r>
    </w:p>
    <w:p>
      <w:pPr>
        <w:pStyle w:val="17"/>
        <w:tabs>
          <w:tab w:val="right" w:leader="dot" w:pos="9641"/>
          <w:tab w:val="clear" w:pos="9639"/>
        </w:tabs>
      </w:pPr>
      <w:r>
        <w:rPr>
          <w:szCs w:val="24"/>
        </w:rPr>
        <w:t>5.</w:t>
      </w:r>
      <w:r>
        <w:rPr>
          <w:rFonts w:hint="eastAsia" w:eastAsia="宋体"/>
          <w:szCs w:val="24"/>
          <w:lang w:eastAsia="zh-CN"/>
        </w:rPr>
        <w:t>4</w:t>
      </w:r>
      <w:r>
        <w:rPr>
          <w:szCs w:val="24"/>
        </w:rPr>
        <w:t>.4</w:t>
      </w:r>
      <w:r>
        <w:rPr>
          <w:szCs w:val="24"/>
        </w:rPr>
        <w:tab/>
      </w:r>
      <w:r>
        <w:rPr>
          <w:szCs w:val="24"/>
        </w:rPr>
        <w:t>Solutions</w:t>
      </w:r>
      <w:r>
        <w:tab/>
      </w:r>
      <w:r>
        <w:fldChar w:fldCharType="begin"/>
      </w:r>
      <w:r>
        <w:instrText xml:space="preserve"> PAGEREF _Toc3748 \h </w:instrText>
      </w:r>
      <w:r>
        <w:fldChar w:fldCharType="separate"/>
      </w:r>
      <w:r>
        <w:t>18</w:t>
      </w:r>
      <w:r>
        <w:fldChar w:fldCharType="end"/>
      </w:r>
    </w:p>
    <w:p>
      <w:pPr>
        <w:pStyle w:val="16"/>
        <w:tabs>
          <w:tab w:val="right" w:pos="2400"/>
          <w:tab w:val="right" w:leader="dot" w:pos="9641"/>
          <w:tab w:val="clear" w:pos="9639"/>
        </w:tabs>
      </w:pPr>
      <w:r>
        <w:t>5.4.4.1</w:t>
      </w:r>
      <w:r>
        <w:tab/>
      </w:r>
      <w:r>
        <w:t xml:space="preserve">Solution #4.1: Provisioning for A2X communication via UAS </w:t>
      </w:r>
      <w:r>
        <w:rPr>
          <w:rFonts w:hint="eastAsia"/>
        </w:rPr>
        <w:t>NF/</w:t>
      </w:r>
      <w:r>
        <w:t>NEF</w:t>
      </w:r>
      <w:r>
        <w:tab/>
      </w:r>
      <w:r>
        <w:fldChar w:fldCharType="begin"/>
      </w:r>
      <w:r>
        <w:instrText xml:space="preserve"> PAGEREF _Toc19733 \h </w:instrText>
      </w:r>
      <w:r>
        <w:fldChar w:fldCharType="separate"/>
      </w:r>
      <w:r>
        <w:t>18</w:t>
      </w:r>
      <w:r>
        <w:fldChar w:fldCharType="end"/>
      </w:r>
    </w:p>
    <w:p>
      <w:pPr>
        <w:pStyle w:val="15"/>
        <w:tabs>
          <w:tab w:val="right" w:pos="2400"/>
          <w:tab w:val="right" w:leader="dot" w:pos="9641"/>
          <w:tab w:val="clear" w:pos="9639"/>
        </w:tabs>
      </w:pPr>
      <w:r>
        <w:rPr>
          <w:szCs w:val="24"/>
          <w:lang w:eastAsia="zh-CN"/>
        </w:rPr>
        <w:t>5.4.4</w:t>
      </w:r>
      <w:r>
        <w:rPr>
          <w:szCs w:val="24"/>
        </w:rPr>
        <w:t>.</w:t>
      </w:r>
      <w:r>
        <w:rPr>
          <w:szCs w:val="24"/>
          <w:lang w:eastAsia="zh-CN"/>
        </w:rPr>
        <w:t>1</w:t>
      </w:r>
      <w:r>
        <w:rPr>
          <w:szCs w:val="24"/>
        </w:rPr>
        <w:t>.1</w:t>
      </w:r>
      <w:r>
        <w:rPr>
          <w:szCs w:val="24"/>
        </w:rPr>
        <w:tab/>
      </w:r>
      <w:r>
        <w:rPr>
          <w:szCs w:val="24"/>
        </w:rPr>
        <w:t>General description</w:t>
      </w:r>
      <w:r>
        <w:tab/>
      </w:r>
      <w:r>
        <w:fldChar w:fldCharType="begin"/>
      </w:r>
      <w:r>
        <w:instrText xml:space="preserve"> PAGEREF _Toc26248 \h </w:instrText>
      </w:r>
      <w:r>
        <w:fldChar w:fldCharType="separate"/>
      </w:r>
      <w:r>
        <w:t>18</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.4.1.2</w:t>
      </w:r>
      <w:r>
        <w:rPr>
          <w:szCs w:val="24"/>
        </w:rPr>
        <w:tab/>
      </w:r>
      <w:r>
        <w:rPr>
          <w:szCs w:val="24"/>
        </w:rPr>
        <w:t>Architecture description</w:t>
      </w:r>
      <w:r>
        <w:tab/>
      </w:r>
      <w:r>
        <w:fldChar w:fldCharType="begin"/>
      </w:r>
      <w:r>
        <w:instrText xml:space="preserve"> PAGEREF _Toc7947 \h </w:instrText>
      </w:r>
      <w:r>
        <w:fldChar w:fldCharType="separate"/>
      </w:r>
      <w:r>
        <w:t>19</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.4.1.3</w:t>
      </w:r>
      <w:r>
        <w:rPr>
          <w:szCs w:val="24"/>
        </w:rPr>
        <w:tab/>
      </w:r>
      <w:r>
        <w:rPr>
          <w:szCs w:val="24"/>
        </w:rPr>
        <w:t>Procedures description</w:t>
      </w:r>
      <w:r>
        <w:tab/>
      </w:r>
      <w:r>
        <w:fldChar w:fldCharType="begin"/>
      </w:r>
      <w:r>
        <w:instrText xml:space="preserve"> PAGEREF _Toc7520 \h </w:instrText>
      </w:r>
      <w:r>
        <w:fldChar w:fldCharType="separate"/>
      </w:r>
      <w:r>
        <w:t>19</w:t>
      </w:r>
      <w:r>
        <w:fldChar w:fldCharType="end"/>
      </w:r>
    </w:p>
    <w:p>
      <w:pPr>
        <w:pStyle w:val="16"/>
        <w:tabs>
          <w:tab w:val="right" w:pos="2400"/>
          <w:tab w:val="right" w:leader="dot" w:pos="9641"/>
          <w:tab w:val="clear" w:pos="9639"/>
        </w:tabs>
      </w:pPr>
      <w:r>
        <w:t>5.4.4.2</w:t>
      </w:r>
      <w:r>
        <w:tab/>
      </w:r>
      <w:r>
        <w:t>Solution #4.2: Non-roaming A2X C</w:t>
      </w:r>
      <w:r>
        <w:rPr>
          <w:rFonts w:hint="eastAsia"/>
        </w:rPr>
        <w:t>o</w:t>
      </w:r>
      <w:r>
        <w:t>mmunication over Uu reference point</w:t>
      </w:r>
      <w:r>
        <w:tab/>
      </w:r>
      <w:r>
        <w:fldChar w:fldCharType="begin"/>
      </w:r>
      <w:r>
        <w:instrText xml:space="preserve"> PAGEREF _Toc18293 \h </w:instrText>
      </w:r>
      <w:r>
        <w:fldChar w:fldCharType="separate"/>
      </w:r>
      <w:r>
        <w:t>19</w:t>
      </w:r>
      <w:r>
        <w:fldChar w:fldCharType="end"/>
      </w:r>
    </w:p>
    <w:p>
      <w:pPr>
        <w:pStyle w:val="15"/>
        <w:tabs>
          <w:tab w:val="right" w:pos="2400"/>
          <w:tab w:val="right" w:leader="dot" w:pos="9641"/>
          <w:tab w:val="clear" w:pos="9639"/>
        </w:tabs>
      </w:pPr>
      <w:r>
        <w:rPr>
          <w:szCs w:val="24"/>
          <w:lang w:eastAsia="zh-CN"/>
        </w:rPr>
        <w:t>5.4.4</w:t>
      </w:r>
      <w:r>
        <w:rPr>
          <w:szCs w:val="24"/>
        </w:rPr>
        <w:t>.</w:t>
      </w:r>
      <w:r>
        <w:rPr>
          <w:szCs w:val="24"/>
          <w:lang w:eastAsia="zh-CN"/>
        </w:rPr>
        <w:t>2</w:t>
      </w:r>
      <w:r>
        <w:rPr>
          <w:szCs w:val="24"/>
        </w:rPr>
        <w:t>.1</w:t>
      </w:r>
      <w:r>
        <w:rPr>
          <w:szCs w:val="24"/>
        </w:rPr>
        <w:tab/>
      </w:r>
      <w:r>
        <w:rPr>
          <w:szCs w:val="24"/>
        </w:rPr>
        <w:t>General description</w:t>
      </w:r>
      <w:r>
        <w:tab/>
      </w:r>
      <w:r>
        <w:fldChar w:fldCharType="begin"/>
      </w:r>
      <w:r>
        <w:instrText xml:space="preserve"> PAGEREF _Toc17392 \h </w:instrText>
      </w:r>
      <w:r>
        <w:fldChar w:fldCharType="separate"/>
      </w:r>
      <w:r>
        <w:t>19</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.4.2.2</w:t>
      </w:r>
      <w:r>
        <w:rPr>
          <w:szCs w:val="24"/>
        </w:rPr>
        <w:tab/>
      </w:r>
      <w:r>
        <w:rPr>
          <w:szCs w:val="24"/>
        </w:rPr>
        <w:t>Architecture description</w:t>
      </w:r>
      <w:r>
        <w:tab/>
      </w:r>
      <w:r>
        <w:fldChar w:fldCharType="begin"/>
      </w:r>
      <w:r>
        <w:instrText xml:space="preserve"> PAGEREF _Toc24700 \h </w:instrText>
      </w:r>
      <w:r>
        <w:fldChar w:fldCharType="separate"/>
      </w:r>
      <w:r>
        <w:t>19</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.4.2.3</w:t>
      </w:r>
      <w:r>
        <w:rPr>
          <w:szCs w:val="24"/>
        </w:rPr>
        <w:tab/>
      </w:r>
      <w:r>
        <w:rPr>
          <w:szCs w:val="24"/>
        </w:rPr>
        <w:t>Procedures description</w:t>
      </w:r>
      <w:r>
        <w:tab/>
      </w:r>
      <w:r>
        <w:fldChar w:fldCharType="begin"/>
      </w:r>
      <w:r>
        <w:instrText xml:space="preserve"> PAGEREF _Toc3658 \h </w:instrText>
      </w:r>
      <w:r>
        <w:fldChar w:fldCharType="separate"/>
      </w:r>
      <w:r>
        <w:t>19</w:t>
      </w:r>
      <w:r>
        <w:fldChar w:fldCharType="end"/>
      </w:r>
    </w:p>
    <w:p>
      <w:pPr>
        <w:pStyle w:val="16"/>
        <w:tabs>
          <w:tab w:val="right" w:pos="2400"/>
          <w:tab w:val="right" w:leader="dot" w:pos="9641"/>
          <w:tab w:val="clear" w:pos="9639"/>
        </w:tabs>
      </w:pPr>
      <w:r>
        <w:t>5.4.4.3</w:t>
      </w:r>
      <w:r>
        <w:tab/>
      </w:r>
      <w:r>
        <w:t>Solution #4.3: Roaming A2X C</w:t>
      </w:r>
      <w:r>
        <w:rPr>
          <w:rFonts w:hint="eastAsia"/>
        </w:rPr>
        <w:t>o</w:t>
      </w:r>
      <w:r>
        <w:t>mmunication over Uu reference point</w:t>
      </w:r>
      <w:r>
        <w:tab/>
      </w:r>
      <w:r>
        <w:fldChar w:fldCharType="begin"/>
      </w:r>
      <w:r>
        <w:instrText xml:space="preserve"> PAGEREF _Toc3646 \h </w:instrText>
      </w:r>
      <w:r>
        <w:fldChar w:fldCharType="separate"/>
      </w:r>
      <w:r>
        <w:t>19</w:t>
      </w:r>
      <w:r>
        <w:fldChar w:fldCharType="end"/>
      </w:r>
    </w:p>
    <w:p>
      <w:pPr>
        <w:pStyle w:val="15"/>
        <w:tabs>
          <w:tab w:val="right" w:pos="2400"/>
          <w:tab w:val="right" w:leader="dot" w:pos="9641"/>
          <w:tab w:val="clear" w:pos="9639"/>
        </w:tabs>
      </w:pPr>
      <w:r>
        <w:rPr>
          <w:szCs w:val="24"/>
          <w:lang w:eastAsia="zh-CN"/>
        </w:rPr>
        <w:t>5.4.4</w:t>
      </w:r>
      <w:r>
        <w:rPr>
          <w:szCs w:val="24"/>
        </w:rPr>
        <w:t>.</w:t>
      </w:r>
      <w:r>
        <w:rPr>
          <w:szCs w:val="24"/>
          <w:lang w:eastAsia="zh-CN"/>
        </w:rPr>
        <w:t>3</w:t>
      </w:r>
      <w:r>
        <w:rPr>
          <w:szCs w:val="24"/>
        </w:rPr>
        <w:t>.1</w:t>
      </w:r>
      <w:r>
        <w:rPr>
          <w:szCs w:val="24"/>
        </w:rPr>
        <w:tab/>
      </w:r>
      <w:r>
        <w:rPr>
          <w:szCs w:val="24"/>
        </w:rPr>
        <w:t>General description</w:t>
      </w:r>
      <w:r>
        <w:tab/>
      </w:r>
      <w:r>
        <w:fldChar w:fldCharType="begin"/>
      </w:r>
      <w:r>
        <w:instrText xml:space="preserve"> PAGEREF _Toc30523 \h </w:instrText>
      </w:r>
      <w:r>
        <w:fldChar w:fldCharType="separate"/>
      </w:r>
      <w:r>
        <w:t>19</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.4.3.2</w:t>
      </w:r>
      <w:r>
        <w:rPr>
          <w:szCs w:val="24"/>
        </w:rPr>
        <w:tab/>
      </w:r>
      <w:r>
        <w:rPr>
          <w:szCs w:val="24"/>
        </w:rPr>
        <w:t>Architecture description</w:t>
      </w:r>
      <w:r>
        <w:tab/>
      </w:r>
      <w:r>
        <w:fldChar w:fldCharType="begin"/>
      </w:r>
      <w:r>
        <w:instrText xml:space="preserve"> PAGEREF _Toc13028 \h </w:instrText>
      </w:r>
      <w:r>
        <w:fldChar w:fldCharType="separate"/>
      </w:r>
      <w:r>
        <w:t>19</w:t>
      </w:r>
      <w:r>
        <w:fldChar w:fldCharType="end"/>
      </w:r>
    </w:p>
    <w:p>
      <w:pPr>
        <w:pStyle w:val="15"/>
        <w:tabs>
          <w:tab w:val="right" w:pos="2400"/>
          <w:tab w:val="right" w:leader="dot" w:pos="9641"/>
          <w:tab w:val="clear" w:pos="9639"/>
        </w:tabs>
      </w:pPr>
      <w:r>
        <w:rPr>
          <w:szCs w:val="24"/>
        </w:rPr>
        <w:t>5.</w:t>
      </w:r>
      <w:r>
        <w:rPr>
          <w:rFonts w:eastAsia="宋体"/>
          <w:szCs w:val="24"/>
          <w:lang w:eastAsia="zh-CN"/>
        </w:rPr>
        <w:t>4</w:t>
      </w:r>
      <w:r>
        <w:rPr>
          <w:szCs w:val="24"/>
        </w:rPr>
        <w:t>.4.3.3</w:t>
      </w:r>
      <w:r>
        <w:rPr>
          <w:szCs w:val="24"/>
        </w:rPr>
        <w:tab/>
      </w:r>
      <w:r>
        <w:rPr>
          <w:szCs w:val="24"/>
        </w:rPr>
        <w:t>Procedures description</w:t>
      </w:r>
      <w:r>
        <w:tab/>
      </w:r>
      <w:r>
        <w:fldChar w:fldCharType="begin"/>
      </w:r>
      <w:r>
        <w:instrText xml:space="preserve"> PAGEREF _Toc18552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w:t>
      </w:r>
      <w:r>
        <w:t>.4.5</w:t>
      </w:r>
      <w:r>
        <w:tab/>
      </w:r>
      <w:r>
        <w:t>Evaluation</w:t>
      </w:r>
      <w:r>
        <w:tab/>
      </w:r>
      <w:r>
        <w:fldChar w:fldCharType="begin"/>
      </w:r>
      <w:r>
        <w:instrText xml:space="preserve"> PAGEREF _Toc26816 \h </w:instrText>
      </w:r>
      <w:r>
        <w:fldChar w:fldCharType="separate"/>
      </w:r>
      <w:r>
        <w:t>20</w:t>
      </w:r>
      <w:r>
        <w:fldChar w:fldCharType="end"/>
      </w:r>
    </w:p>
    <w:p>
      <w:pPr>
        <w:pStyle w:val="16"/>
        <w:tabs>
          <w:tab w:val="right" w:pos="2400"/>
          <w:tab w:val="right" w:leader="dot" w:pos="9641"/>
          <w:tab w:val="clear" w:pos="9639"/>
        </w:tabs>
      </w:pPr>
      <w:r>
        <w:t>5.4.5.</w:t>
      </w:r>
      <w:r>
        <w:rPr>
          <w:lang w:eastAsia="zh-CN"/>
        </w:rPr>
        <w:t>1</w:t>
      </w:r>
      <w:r>
        <w:tab/>
      </w:r>
      <w:r>
        <w:t>Solutions evaluation for Key issue #4a</w:t>
      </w:r>
      <w:r>
        <w:tab/>
      </w:r>
      <w:r>
        <w:fldChar w:fldCharType="begin"/>
      </w:r>
      <w:r>
        <w:instrText xml:space="preserve"> PAGEREF _Toc29901 \h </w:instrText>
      </w:r>
      <w:r>
        <w:fldChar w:fldCharType="separate"/>
      </w:r>
      <w:r>
        <w:t>20</w:t>
      </w:r>
      <w:r>
        <w:fldChar w:fldCharType="end"/>
      </w:r>
    </w:p>
    <w:p>
      <w:pPr>
        <w:pStyle w:val="16"/>
        <w:tabs>
          <w:tab w:val="right" w:pos="2400"/>
          <w:tab w:val="right" w:leader="dot" w:pos="9641"/>
          <w:tab w:val="clear" w:pos="9639"/>
        </w:tabs>
      </w:pPr>
      <w:r>
        <w:t>5.4.5.</w:t>
      </w:r>
      <w:r>
        <w:rPr>
          <w:lang w:eastAsia="zh-CN"/>
        </w:rPr>
        <w:t>2</w:t>
      </w:r>
      <w:r>
        <w:tab/>
      </w:r>
      <w:r>
        <w:t>Solutions evaluation for Key issue #4b</w:t>
      </w:r>
      <w:r>
        <w:tab/>
      </w:r>
      <w:r>
        <w:fldChar w:fldCharType="begin"/>
      </w:r>
      <w:r>
        <w:instrText xml:space="preserve"> PAGEREF _Toc6692 \h </w:instrText>
      </w:r>
      <w:r>
        <w:fldChar w:fldCharType="separate"/>
      </w:r>
      <w:r>
        <w:t>20</w:t>
      </w:r>
      <w:r>
        <w:fldChar w:fldCharType="end"/>
      </w:r>
    </w:p>
    <w:p>
      <w:pPr>
        <w:pStyle w:val="16"/>
        <w:tabs>
          <w:tab w:val="right" w:pos="2400"/>
          <w:tab w:val="right" w:leader="dot" w:pos="9641"/>
          <w:tab w:val="clear" w:pos="9639"/>
        </w:tabs>
      </w:pPr>
      <w:r>
        <w:t>5.4.5.</w:t>
      </w:r>
      <w:r>
        <w:rPr>
          <w:lang w:eastAsia="zh-CN"/>
        </w:rPr>
        <w:t>3</w:t>
      </w:r>
      <w:r>
        <w:tab/>
      </w:r>
      <w:r>
        <w:t>Solutions evaluation for Key issue #4c</w:t>
      </w:r>
      <w:r>
        <w:tab/>
      </w:r>
      <w:r>
        <w:fldChar w:fldCharType="begin"/>
      </w:r>
      <w:r>
        <w:instrText xml:space="preserve"> PAGEREF _Toc23831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w:t>
      </w:r>
      <w:r>
        <w:t>.4.6</w:t>
      </w:r>
      <w:r>
        <w:tab/>
      </w:r>
      <w:r>
        <w:t>Conclusion</w:t>
      </w:r>
      <w:r>
        <w:tab/>
      </w:r>
      <w:r>
        <w:fldChar w:fldCharType="begin"/>
      </w:r>
      <w:r>
        <w:instrText xml:space="preserve"> PAGEREF _Toc3332 \h </w:instrText>
      </w:r>
      <w:r>
        <w:fldChar w:fldCharType="separate"/>
      </w:r>
      <w:r>
        <w:t>20</w:t>
      </w:r>
      <w:r>
        <w:fldChar w:fldCharType="end"/>
      </w:r>
    </w:p>
    <w:p>
      <w:pPr>
        <w:pStyle w:val="19"/>
        <w:tabs>
          <w:tab w:val="right" w:pos="2000"/>
          <w:tab w:val="right" w:leader="dot" w:pos="9641"/>
          <w:tab w:val="clear" w:pos="9639"/>
        </w:tabs>
      </w:pPr>
      <w:r>
        <w:rPr>
          <w:rFonts w:hint="eastAsia"/>
          <w:lang w:eastAsia="zh-CN"/>
        </w:rPr>
        <w:t>6</w:t>
      </w:r>
      <w:r>
        <w:t>.</w:t>
      </w:r>
      <w:r>
        <w:tab/>
      </w:r>
      <w:r>
        <w:t>Conclusions and Recommendations</w:t>
      </w:r>
      <w:r>
        <w:tab/>
      </w:r>
      <w:r>
        <w:fldChar w:fldCharType="begin"/>
      </w:r>
      <w:r>
        <w:instrText xml:space="preserve"> PAGEREF _Toc7644 \h </w:instrText>
      </w:r>
      <w:r>
        <w:fldChar w:fldCharType="separate"/>
      </w:r>
      <w:r>
        <w:t>20</w:t>
      </w:r>
      <w:r>
        <w:fldChar w:fldCharType="end"/>
      </w:r>
    </w:p>
    <w:p>
      <w:pPr>
        <w:pStyle w:val="52"/>
        <w:tabs>
          <w:tab w:val="right" w:leader="dot" w:pos="9641"/>
          <w:tab w:val="clear" w:pos="9639"/>
        </w:tabs>
        <w:ind w:left="2013" w:leftChars="0" w:hanging="2013" w:firstLineChars="0"/>
      </w:pPr>
      <w:r>
        <w:t xml:space="preserve">Annex </w:t>
      </w:r>
      <w:r>
        <w:rPr>
          <w:rFonts w:hint="eastAsia" w:eastAsia="宋体"/>
          <w:lang w:eastAsia="zh-CN"/>
        </w:rPr>
        <w:t>A</w:t>
      </w:r>
      <w:r>
        <w:t>: Change history</w:t>
      </w:r>
      <w:r>
        <w:tab/>
      </w:r>
      <w:r>
        <w:fldChar w:fldCharType="begin"/>
      </w:r>
      <w:r>
        <w:instrText xml:space="preserve"> PAGEREF _Toc10409 \h </w:instrText>
      </w:r>
      <w:r>
        <w:fldChar w:fldCharType="separate"/>
      </w:r>
      <w:r>
        <w:t>21</w:t>
      </w:r>
      <w:r>
        <w:fldChar w:fldCharType="end"/>
      </w:r>
    </w:p>
    <w:p>
      <w:r>
        <w:fldChar w:fldCharType="end"/>
      </w:r>
    </w:p>
    <w:p>
      <w:pPr>
        <w:pStyle w:val="52"/>
        <w:ind w:left="0" w:firstLine="0"/>
      </w:pPr>
      <w:r>
        <w:br w:type="page"/>
      </w:r>
    </w:p>
    <w:p>
      <w:pPr>
        <w:pStyle w:val="3"/>
      </w:pPr>
      <w:bookmarkStart w:id="13" w:name="foreword"/>
      <w:bookmarkEnd w:id="13"/>
      <w:bookmarkStart w:id="14" w:name="_Toc20205"/>
      <w:bookmarkStart w:id="15" w:name="_Toc183598540"/>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183598541"/>
      <w:bookmarkStart w:id="20" w:name="_Toc3258"/>
      <w:r>
        <w:t>1</w:t>
      </w:r>
      <w:r>
        <w:tab/>
      </w:r>
      <w:r>
        <w:t>Scope</w:t>
      </w:r>
      <w:bookmarkEnd w:id="19"/>
      <w:bookmarkEnd w:id="20"/>
    </w:p>
    <w:p>
      <w:pPr>
        <w:rPr>
          <w:lang w:eastAsia="zh-CN"/>
        </w:rPr>
      </w:pPr>
      <w:r>
        <w:t xml:space="preserve">The present document studies the charging aspects for the support of </w:t>
      </w:r>
      <w:r>
        <w:rPr>
          <w:rFonts w:hint="eastAsia"/>
        </w:rPr>
        <w:t>uncrewed aerial systems</w:t>
      </w:r>
      <w:r>
        <w:rPr>
          <w:rFonts w:hint="eastAsia"/>
          <w:lang w:eastAsia="zh-CN"/>
        </w:rPr>
        <w:t xml:space="preserve"> based on the TS</w:t>
      </w:r>
      <w:r>
        <w:rPr>
          <w:lang w:eastAsia="zh-CN"/>
        </w:rPr>
        <w:t> </w:t>
      </w:r>
      <w:r>
        <w:rPr>
          <w:rFonts w:hint="eastAsia"/>
          <w:lang w:eastAsia="zh-CN"/>
        </w:rPr>
        <w:t>22.125</w:t>
      </w:r>
      <w:r>
        <w:t> [</w:t>
      </w:r>
      <w:r>
        <w:rPr>
          <w:rFonts w:hint="eastAsia"/>
          <w:lang w:eastAsia="zh-CN"/>
        </w:rPr>
        <w:t>2</w:t>
      </w:r>
      <w:r>
        <w:t>]</w:t>
      </w:r>
      <w:r>
        <w:rPr>
          <w:rFonts w:hint="eastAsia"/>
          <w:lang w:eastAsia="zh-CN"/>
        </w:rPr>
        <w:t>, TS 23.256</w:t>
      </w:r>
      <w:r>
        <w:rPr>
          <w:lang w:eastAsia="zh-CN"/>
        </w:rPr>
        <w:t xml:space="preserve"> </w:t>
      </w:r>
      <w:r>
        <w:rPr>
          <w:rFonts w:hint="eastAsia"/>
          <w:lang w:eastAsia="zh-CN"/>
        </w:rPr>
        <w:t>[3],</w:t>
      </w:r>
      <w:r>
        <w:rPr>
          <w:rFonts w:eastAsia="等线"/>
        </w:rPr>
        <w:t xml:space="preserve"> </w:t>
      </w:r>
      <w:r>
        <w:t xml:space="preserve">TS </w:t>
      </w:r>
      <w:r>
        <w:rPr>
          <w:rFonts w:eastAsia="等线"/>
        </w:rPr>
        <w:t>23.501</w:t>
      </w:r>
      <w:r>
        <w:t xml:space="preserve"> [</w:t>
      </w:r>
      <w:r>
        <w:rPr>
          <w:rFonts w:hint="eastAsia"/>
          <w:lang w:eastAsia="zh-CN"/>
        </w:rPr>
        <w:t>4</w:t>
      </w:r>
      <w:r>
        <w:t xml:space="preserve">], TS </w:t>
      </w:r>
      <w:r>
        <w:rPr>
          <w:rFonts w:eastAsia="等线"/>
        </w:rPr>
        <w:t>23.50</w:t>
      </w:r>
      <w:r>
        <w:rPr>
          <w:rFonts w:hint="eastAsia" w:eastAsia="等线"/>
          <w:lang w:eastAsia="zh-CN"/>
        </w:rPr>
        <w:t>2</w:t>
      </w:r>
      <w:r>
        <w:t xml:space="preserve"> [</w:t>
      </w:r>
      <w:r>
        <w:rPr>
          <w:rFonts w:hint="eastAsia"/>
          <w:lang w:eastAsia="zh-CN"/>
        </w:rPr>
        <w:t>5</w:t>
      </w:r>
      <w:r>
        <w:t>]</w:t>
      </w:r>
      <w:r>
        <w:rPr>
          <w:rFonts w:hint="eastAsia"/>
          <w:lang w:eastAsia="zh-CN"/>
        </w:rPr>
        <w:t xml:space="preserve"> and </w:t>
      </w:r>
      <w:r>
        <w:t xml:space="preserve">TS </w:t>
      </w:r>
      <w:r>
        <w:rPr>
          <w:rFonts w:eastAsia="等线"/>
        </w:rPr>
        <w:t>23.50</w:t>
      </w:r>
      <w:r>
        <w:rPr>
          <w:rFonts w:hint="eastAsia" w:eastAsia="等线"/>
          <w:lang w:eastAsia="zh-CN"/>
        </w:rPr>
        <w:t>3</w:t>
      </w:r>
      <w:r>
        <w:t xml:space="preserve"> [</w:t>
      </w:r>
      <w:r>
        <w:rPr>
          <w:rFonts w:hint="eastAsia"/>
          <w:lang w:eastAsia="zh-CN"/>
        </w:rPr>
        <w:t>6</w:t>
      </w:r>
      <w:r>
        <w:t>]</w:t>
      </w:r>
      <w:r>
        <w:rPr>
          <w:rFonts w:hint="eastAsia"/>
          <w:lang w:eastAsia="zh-CN"/>
        </w:rPr>
        <w:t>.</w:t>
      </w:r>
    </w:p>
    <w:p>
      <w:pPr>
        <w:rPr>
          <w:lang w:eastAsia="zh-CN"/>
        </w:rPr>
      </w:pPr>
      <w:r>
        <w:t>The following</w:t>
      </w:r>
      <w:r>
        <w:rPr>
          <w:rFonts w:hint="eastAsia"/>
          <w:lang w:eastAsia="zh-CN"/>
        </w:rPr>
        <w:t xml:space="preserve"> is</w:t>
      </w:r>
      <w:r>
        <w:t xml:space="preserve"> studied:</w:t>
      </w:r>
    </w:p>
    <w:p>
      <w:pPr>
        <w:pStyle w:val="110"/>
      </w:pPr>
      <w:r>
        <w:t>-</w:t>
      </w:r>
      <w:r>
        <w:tab/>
      </w:r>
      <w:r>
        <w:rPr>
          <w:rFonts w:hint="eastAsia"/>
        </w:rPr>
        <w:t>Identify charging scenarios and requirements for supporting uncrewed aerial systems</w:t>
      </w:r>
      <w:r>
        <w:t>.</w:t>
      </w:r>
    </w:p>
    <w:p>
      <w:pPr>
        <w:pStyle w:val="110"/>
      </w:pPr>
      <w:r>
        <w:t>-</w:t>
      </w:r>
      <w:r>
        <w:tab/>
      </w:r>
      <w:r>
        <w:rPr>
          <w:rFonts w:hint="eastAsia"/>
        </w:rPr>
        <w:t xml:space="preserve">Evaluate the </w:t>
      </w:r>
      <w:r>
        <w:t>potential</w:t>
      </w:r>
      <w:r>
        <w:rPr>
          <w:rFonts w:hint="eastAsia"/>
        </w:rPr>
        <w:t xml:space="preserve"> solutions to support the above </w:t>
      </w:r>
      <w:r>
        <w:t>charging scenarios and charging requirement</w:t>
      </w:r>
      <w:r>
        <w:rPr>
          <w:rFonts w:hint="eastAsia"/>
        </w:rPr>
        <w:t>s</w:t>
      </w:r>
      <w:r>
        <w:rPr>
          <w:rFonts w:eastAsia="等线"/>
        </w:rPr>
        <w:t>.</w:t>
      </w:r>
    </w:p>
    <w:p>
      <w:pPr>
        <w:pStyle w:val="3"/>
      </w:pPr>
      <w:bookmarkStart w:id="21" w:name="references"/>
      <w:bookmarkEnd w:id="21"/>
      <w:bookmarkStart w:id="22" w:name="_Toc19826"/>
      <w:bookmarkStart w:id="23" w:name="_Toc183598542"/>
      <w:r>
        <w:t>2</w:t>
      </w:r>
      <w:r>
        <w:tab/>
      </w:r>
      <w:r>
        <w:t>References</w:t>
      </w:r>
      <w:bookmarkEnd w:id="22"/>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eastAsia="zh-CN"/>
        </w:rPr>
        <w:t>2</w:t>
      </w:r>
      <w:r>
        <w:t>]</w:t>
      </w:r>
      <w:r>
        <w:tab/>
      </w:r>
      <w:r>
        <w:t>3GPP TS 22.125: "Unmanned Aerial System (UAS) support in 3GPP".</w:t>
      </w:r>
    </w:p>
    <w:p>
      <w:pPr>
        <w:pStyle w:val="106"/>
      </w:pPr>
      <w:r>
        <w:t>[</w:t>
      </w:r>
      <w:r>
        <w:rPr>
          <w:rFonts w:hint="eastAsia"/>
          <w:lang w:eastAsia="zh-CN"/>
        </w:rPr>
        <w:t>3</w:t>
      </w:r>
      <w:r>
        <w:t>]</w:t>
      </w:r>
      <w:r>
        <w:tab/>
      </w:r>
      <w:r>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eastAsia="zh-CN"/>
        </w:rPr>
        <w:t>4</w:t>
      </w:r>
      <w:r>
        <w:t>]</w:t>
      </w:r>
      <w:r>
        <w:tab/>
      </w:r>
      <w:r>
        <w:t>3GPP TS 23.501: "System architecture for the 5G System (5GS)".</w:t>
      </w:r>
    </w:p>
    <w:p>
      <w:pPr>
        <w:pStyle w:val="106"/>
      </w:pPr>
      <w:r>
        <w:t>[</w:t>
      </w:r>
      <w:r>
        <w:rPr>
          <w:rFonts w:hint="eastAsia"/>
          <w:lang w:eastAsia="zh-CN"/>
        </w:rPr>
        <w:t>5</w:t>
      </w:r>
      <w:r>
        <w:t>]</w:t>
      </w:r>
      <w:r>
        <w:tab/>
      </w:r>
      <w:r>
        <w:t>3GPP TS 23.502: "Procedures for the 5G System (5GS)".</w:t>
      </w:r>
    </w:p>
    <w:p>
      <w:pPr>
        <w:pStyle w:val="106"/>
      </w:pPr>
      <w:r>
        <w:t>[</w:t>
      </w:r>
      <w:r>
        <w:rPr>
          <w:rFonts w:hint="eastAsia"/>
          <w:lang w:eastAsia="zh-CN"/>
        </w:rPr>
        <w:t>6</w:t>
      </w:r>
      <w:r>
        <w:t>]</w:t>
      </w:r>
      <w:r>
        <w:tab/>
      </w:r>
      <w:r>
        <w:t>3GPP TS 23.503: "Policy and charging control framework for the 5G System (5GS); Stage 2".</w:t>
      </w:r>
    </w:p>
    <w:p>
      <w:pPr>
        <w:pStyle w:val="106"/>
      </w:pPr>
      <w:r>
        <w:t>[</w:t>
      </w:r>
      <w:r>
        <w:rPr>
          <w:lang w:eastAsia="zh-CN"/>
        </w:rPr>
        <w:t>7</w:t>
      </w:r>
      <w:r>
        <w:t>]</w:t>
      </w:r>
      <w:r>
        <w:tab/>
      </w:r>
      <w:r>
        <w:t>3GPP TS 32.290: "Charging management; 5G system; Services, operations and procedures of charging using Service Based Interface (SBI)".</w:t>
      </w:r>
    </w:p>
    <w:p>
      <w:pPr>
        <w:pStyle w:val="106"/>
      </w:pPr>
      <w:r>
        <w:t>[</w:t>
      </w:r>
      <w:r>
        <w:rPr>
          <w:lang w:eastAsia="zh-CN"/>
        </w:rPr>
        <w:t>8</w:t>
      </w:r>
      <w:r>
        <w:t>]</w:t>
      </w:r>
      <w:r>
        <w:tab/>
      </w:r>
      <w:r>
        <w:t>3GPP TS 23.287: "Architecture enhancements for 5G System (5GS) to support Vehicle-to-Everything (V2X) services".</w:t>
      </w:r>
    </w:p>
    <w:p>
      <w:pPr>
        <w:pStyle w:val="106"/>
      </w:pPr>
      <w:r>
        <w:t>[</w:t>
      </w:r>
      <w:r>
        <w:rPr>
          <w:lang w:eastAsia="zh-CN"/>
        </w:rPr>
        <w:t>9</w:t>
      </w:r>
      <w:r>
        <w:t>]</w:t>
      </w:r>
      <w:r>
        <w:tab/>
      </w:r>
      <w:r>
        <w:rPr>
          <w:rFonts w:eastAsia="宋体"/>
        </w:rPr>
        <w:t>3GPP TS 23.247: "Architectural enhancements for 5G multicast-broadcast services; Stage 2"</w:t>
      </w:r>
      <w:r>
        <w:t>.</w:t>
      </w:r>
    </w:p>
    <w:p>
      <w:pPr>
        <w:pStyle w:val="106"/>
      </w:pPr>
      <w:r>
        <w:t>[</w:t>
      </w:r>
      <w:r>
        <w:rPr>
          <w:lang w:eastAsia="zh-CN"/>
        </w:rPr>
        <w:t>10</w:t>
      </w:r>
      <w:r>
        <w:t>]</w:t>
      </w:r>
      <w:r>
        <w:tab/>
      </w:r>
      <w:r>
        <w:t>3GPP TS 32.255: "Charging management; 5G data connectivity domain charging; Stage 2".</w:t>
      </w:r>
    </w:p>
    <w:p>
      <w:pPr>
        <w:pStyle w:val="106"/>
      </w:pPr>
      <w:r>
        <w:t>[</w:t>
      </w:r>
      <w:r>
        <w:rPr>
          <w:lang w:eastAsia="zh-CN"/>
        </w:rPr>
        <w:t>11</w:t>
      </w:r>
      <w:r>
        <w:t>]</w:t>
      </w:r>
      <w:r>
        <w:tab/>
      </w:r>
      <w:r>
        <w:t>3GPP TS 32.279: "Charging management; 5G Multicast-broadcast Services charging".</w:t>
      </w:r>
    </w:p>
    <w:p>
      <w:pPr>
        <w:pStyle w:val="106"/>
      </w:pPr>
      <w:r>
        <w:t>[</w:t>
      </w:r>
      <w:r>
        <w:rPr>
          <w:rFonts w:hint="eastAsia"/>
          <w:lang w:eastAsia="zh-CN"/>
        </w:rPr>
        <w:t>12</w:t>
      </w:r>
      <w:r>
        <w:t>]</w:t>
      </w:r>
      <w:r>
        <w:tab/>
      </w:r>
      <w:r>
        <w:t>3GPP TS 32.256: "5G connection and mobility domain charging".</w:t>
      </w:r>
    </w:p>
    <w:p>
      <w:pPr>
        <w:pStyle w:val="106"/>
      </w:pPr>
      <w:r>
        <w:t>[13]</w:t>
      </w:r>
      <w:r>
        <w:tab/>
      </w:r>
      <w:r>
        <w:t>3GPP TS 32.254: "Exposure function northbound Application Program Interfaces (APIs) charging".</w:t>
      </w:r>
    </w:p>
    <w:p>
      <w:pPr>
        <w:pStyle w:val="106"/>
      </w:pPr>
      <w:r>
        <w:t>[</w:t>
      </w:r>
      <w:r>
        <w:rPr>
          <w:rFonts w:hint="eastAsia"/>
          <w:lang w:eastAsia="zh-CN"/>
        </w:rPr>
        <w:t>14</w:t>
      </w:r>
      <w:r>
        <w:t>]</w:t>
      </w:r>
      <w:r>
        <w:tab/>
      </w:r>
      <w:r>
        <w:t>3GPP TS </w:t>
      </w:r>
      <w:r>
        <w:rPr>
          <w:rFonts w:hint="eastAsia"/>
          <w:lang w:eastAsia="zh-CN"/>
        </w:rPr>
        <w:t>29.503</w:t>
      </w:r>
      <w:r>
        <w:t>: "5G System; Unified Data Management Services</w:t>
      </w:r>
      <w:r>
        <w:rPr>
          <w:rFonts w:eastAsia="宋体"/>
        </w:rPr>
        <w:t xml:space="preserve">; Stage </w:t>
      </w:r>
      <w:r>
        <w:rPr>
          <w:rFonts w:hint="eastAsia" w:eastAsia="宋体"/>
          <w:lang w:eastAsia="zh-CN"/>
        </w:rPr>
        <w:t>3</w:t>
      </w:r>
      <w:r>
        <w:t>".</w:t>
      </w:r>
    </w:p>
    <w:p>
      <w:pPr>
        <w:pStyle w:val="3"/>
      </w:pPr>
      <w:bookmarkStart w:id="24" w:name="definitions"/>
      <w:bookmarkEnd w:id="24"/>
      <w:bookmarkStart w:id="25" w:name="_Toc674"/>
      <w:bookmarkStart w:id="26" w:name="_Toc183598543"/>
      <w:r>
        <w:t>3</w:t>
      </w:r>
      <w:r>
        <w:tab/>
      </w:r>
      <w:r>
        <w:t>Definitions of terms, symbols and abbreviations</w:t>
      </w:r>
      <w:bookmarkEnd w:id="25"/>
      <w:bookmarkEnd w:id="26"/>
    </w:p>
    <w:p>
      <w:pPr>
        <w:pStyle w:val="4"/>
      </w:pPr>
      <w:bookmarkStart w:id="27" w:name="_Toc3068"/>
      <w:bookmarkStart w:id="28" w:name="_Toc183598544"/>
      <w:r>
        <w:t>3.1</w:t>
      </w:r>
      <w:r>
        <w:tab/>
      </w:r>
      <w:r>
        <w:t>Terms</w:t>
      </w:r>
      <w:bookmarkEnd w:id="27"/>
      <w:bookmarkEnd w:id="28"/>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pPr>
        <w:pStyle w:val="4"/>
      </w:pPr>
      <w:bookmarkStart w:id="29" w:name="_Toc183598545"/>
      <w:bookmarkStart w:id="30" w:name="_Toc2140"/>
      <w:r>
        <w:t>3.2</w:t>
      </w:r>
      <w:r>
        <w:tab/>
      </w:r>
      <w:r>
        <w:t>Symbols</w:t>
      </w:r>
      <w:bookmarkEnd w:id="29"/>
      <w:bookmarkEnd w:id="30"/>
    </w:p>
    <w:p>
      <w:pPr>
        <w:pStyle w:val="109"/>
      </w:pPr>
      <w:r>
        <w:t>Void</w:t>
      </w:r>
      <w:bookmarkStart w:id="31" w:name="_Toc183598546"/>
    </w:p>
    <w:p>
      <w:pPr>
        <w:pStyle w:val="4"/>
      </w:pPr>
      <w:bookmarkStart w:id="32" w:name="_Toc20575"/>
      <w:r>
        <w:t>3.3</w:t>
      </w:r>
      <w:r>
        <w:tab/>
      </w:r>
      <w:r>
        <w:t>Abbreviations</w:t>
      </w:r>
      <w:bookmarkEnd w:id="31"/>
      <w:bookmarkEnd w:id="3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109"/>
      </w:pPr>
    </w:p>
    <w:p>
      <w:pPr>
        <w:pStyle w:val="3"/>
      </w:pPr>
      <w:bookmarkStart w:id="33" w:name="clause4"/>
      <w:bookmarkEnd w:id="33"/>
      <w:bookmarkStart w:id="34" w:name="_Toc183598547"/>
      <w:bookmarkStart w:id="35" w:name="_Toc28061"/>
      <w:r>
        <w:rPr>
          <w:rFonts w:hint="eastAsia"/>
          <w:lang w:eastAsia="zh-CN"/>
        </w:rPr>
        <w:t>4</w:t>
      </w:r>
      <w:r>
        <w:tab/>
      </w:r>
      <w:r>
        <w:t>Background</w:t>
      </w:r>
      <w:bookmarkEnd w:id="34"/>
      <w:bookmarkEnd w:id="35"/>
    </w:p>
    <w:p>
      <w:pPr>
        <w:pStyle w:val="4"/>
        <w:rPr>
          <w:lang w:eastAsia="zh-CN"/>
        </w:rPr>
      </w:pPr>
      <w:bookmarkStart w:id="36" w:name="_Toc183598548"/>
      <w:bookmarkStart w:id="37" w:name="_Toc28675"/>
      <w:r>
        <w:t>4.</w:t>
      </w:r>
      <w:r>
        <w:rPr>
          <w:rFonts w:hint="eastAsia"/>
          <w:lang w:eastAsia="zh-CN"/>
        </w:rPr>
        <w:t>1</w:t>
      </w:r>
      <w:r>
        <w:tab/>
      </w:r>
      <w:r>
        <w:t>General</w:t>
      </w:r>
      <w:bookmarkEnd w:id="36"/>
      <w:bookmarkEnd w:id="37"/>
    </w:p>
    <w:p>
      <w:pPr>
        <w:rPr>
          <w:rFonts w:eastAsiaTheme="minorEastAsia"/>
          <w:lang w:eastAsia="zh-CN"/>
        </w:rPr>
      </w:pPr>
      <w:r>
        <w:rPr>
          <w:rFonts w:hint="eastAsia"/>
          <w:lang w:eastAsia="zh-CN"/>
        </w:rPr>
        <w:t>As defined in TS</w:t>
      </w:r>
      <w:r>
        <w:rPr>
          <w:lang w:eastAsia="zh-CN"/>
        </w:rPr>
        <w:t> </w:t>
      </w:r>
      <w:r>
        <w:rPr>
          <w:rFonts w:hint="eastAsia"/>
          <w:lang w:eastAsia="zh-CN"/>
        </w:rPr>
        <w:t>22.125</w:t>
      </w:r>
      <w:r>
        <w:rPr>
          <w:lang w:eastAsia="zh-CN"/>
        </w:rPr>
        <w:t> </w:t>
      </w:r>
      <w:r>
        <w:rPr>
          <w:rFonts w:hint="eastAsia"/>
          <w:lang w:eastAsia="zh-CN"/>
        </w:rPr>
        <w:t>[2], a</w:t>
      </w:r>
      <w:r>
        <w:t>n Uncrewed Aerial System (UAS) is the combination of an Uncrewed Aerial Vehicle (UAV)</w:t>
      </w:r>
      <w:r>
        <w:rPr>
          <w:rFonts w:hint="eastAsia"/>
          <w:lang w:eastAsia="zh-CN"/>
        </w:rPr>
        <w:t xml:space="preserve"> </w:t>
      </w:r>
      <w:r>
        <w:t>and a UAV controller.</w:t>
      </w:r>
      <w:r>
        <w:rPr>
          <w:rFonts w:hint="eastAsia"/>
          <w:lang w:eastAsia="zh-CN"/>
        </w:rPr>
        <w:t xml:space="preserve"> T</w:t>
      </w:r>
      <w:r>
        <w:t>he communication requirements cover both the Command and Control (C2), and uplink and downlink data to/from the UAS components towards both the serving 3GPP network and network servers.</w:t>
      </w:r>
    </w:p>
    <w:p>
      <w:pPr>
        <w:rPr>
          <w:lang w:eastAsia="zh-CN"/>
        </w:rPr>
      </w:pPr>
      <w:r>
        <w:rPr>
          <w:rFonts w:eastAsia="等线"/>
        </w:rPr>
        <w:t xml:space="preserve">In SA1, </w:t>
      </w:r>
      <w:r>
        <w:t>the requirements for</w:t>
      </w:r>
      <w:r>
        <w:rPr>
          <w:rFonts w:hint="eastAsia"/>
        </w:rPr>
        <w:t xml:space="preserve"> UAS support in 3GPP</w:t>
      </w:r>
      <w:r>
        <w:rPr>
          <w:rFonts w:eastAsia="等线"/>
        </w:rPr>
        <w:t xml:space="preserve"> </w:t>
      </w:r>
      <w:r>
        <w:t>are documented</w:t>
      </w:r>
      <w:r>
        <w:rPr>
          <w:rFonts w:eastAsia="等线"/>
        </w:rPr>
        <w:t xml:space="preserve"> in TS 22.</w:t>
      </w:r>
      <w:r>
        <w:rPr>
          <w:rFonts w:hint="eastAsia" w:eastAsia="等线"/>
        </w:rPr>
        <w:t>125</w:t>
      </w:r>
      <w:r>
        <w:rPr>
          <w:rFonts w:eastAsia="等线"/>
        </w:rPr>
        <w:t> </w:t>
      </w:r>
      <w:r>
        <w:t>[</w:t>
      </w:r>
      <w:r>
        <w:rPr>
          <w:rFonts w:hint="eastAsia" w:eastAsia="宋体"/>
        </w:rPr>
        <w:t>2</w:t>
      </w:r>
      <w:r>
        <w:t>]</w:t>
      </w:r>
      <w:r>
        <w:rPr>
          <w:rFonts w:eastAsia="等线"/>
        </w:rPr>
        <w:t>.</w:t>
      </w:r>
      <w:r>
        <w:rPr>
          <w:rFonts w:hint="eastAsia" w:eastAsia="等线"/>
        </w:rPr>
        <w:t xml:space="preserve"> </w:t>
      </w:r>
      <w:r>
        <w:rPr>
          <w:rFonts w:eastAsia="等线"/>
        </w:rPr>
        <w:t xml:space="preserve">In SA2, there are </w:t>
      </w:r>
      <w:r>
        <w:rPr>
          <w:rFonts w:hint="eastAsia" w:eastAsia="等线"/>
        </w:rPr>
        <w:t>two study items and two w</w:t>
      </w:r>
      <w:r>
        <w:rPr>
          <w:rFonts w:eastAsia="等线"/>
        </w:rPr>
        <w:t xml:space="preserve">ork </w:t>
      </w:r>
      <w:r>
        <w:rPr>
          <w:rFonts w:hint="eastAsia" w:eastAsia="等线"/>
        </w:rPr>
        <w:t>i</w:t>
      </w:r>
      <w:r>
        <w:rPr>
          <w:rFonts w:eastAsia="等线"/>
        </w:rPr>
        <w:t>tem</w:t>
      </w:r>
      <w:r>
        <w:rPr>
          <w:rFonts w:hint="eastAsia" w:eastAsia="等线"/>
        </w:rPr>
        <w:t>s</w:t>
      </w:r>
      <w:r>
        <w:rPr>
          <w:rFonts w:eastAsia="等线"/>
        </w:rPr>
        <w:t xml:space="preserve"> which are related to </w:t>
      </w:r>
      <w:r>
        <w:rPr>
          <w:rFonts w:hint="eastAsia" w:eastAsia="等线"/>
        </w:rPr>
        <w:t xml:space="preserve">UAS in </w:t>
      </w:r>
      <w:r>
        <w:rPr>
          <w:rFonts w:hint="eastAsia" w:eastAsia="宋体"/>
        </w:rPr>
        <w:t xml:space="preserve">Release </w:t>
      </w:r>
      <w:r>
        <w:rPr>
          <w:rFonts w:hint="eastAsia" w:eastAsia="等线"/>
        </w:rPr>
        <w:t xml:space="preserve">17 and </w:t>
      </w:r>
      <w:r>
        <w:rPr>
          <w:rFonts w:hint="eastAsia" w:eastAsia="宋体"/>
        </w:rPr>
        <w:t xml:space="preserve">Release </w:t>
      </w:r>
      <w:r>
        <w:rPr>
          <w:rFonts w:hint="eastAsia" w:eastAsia="等线"/>
        </w:rPr>
        <w:t xml:space="preserve">18. The </w:t>
      </w:r>
      <w:r>
        <w:t xml:space="preserve">corresponding normative work is documented in </w:t>
      </w:r>
      <w:r>
        <w:rPr>
          <w:rFonts w:hint="eastAsia"/>
        </w:rPr>
        <w:t>TS</w:t>
      </w:r>
      <w:r>
        <w:t> </w:t>
      </w:r>
      <w:r>
        <w:rPr>
          <w:rFonts w:hint="eastAsia"/>
        </w:rPr>
        <w:t>23.256</w:t>
      </w:r>
      <w:r>
        <w:t> [</w:t>
      </w:r>
      <w:r>
        <w:rPr>
          <w:rFonts w:hint="eastAsia" w:eastAsia="宋体"/>
        </w:rPr>
        <w:t>3</w:t>
      </w:r>
      <w:r>
        <w:t>]</w:t>
      </w:r>
      <w:r>
        <w:rPr>
          <w:rFonts w:hint="eastAsia"/>
        </w:rPr>
        <w:t xml:space="preserve">, </w:t>
      </w:r>
      <w:r>
        <w:t>TS </w:t>
      </w:r>
      <w:r>
        <w:rPr>
          <w:rFonts w:eastAsia="等线"/>
        </w:rPr>
        <w:t>23.501</w:t>
      </w:r>
      <w:r>
        <w:t> [</w:t>
      </w:r>
      <w:r>
        <w:rPr>
          <w:rFonts w:hint="eastAsia" w:eastAsia="宋体"/>
        </w:rPr>
        <w:t>4</w:t>
      </w:r>
      <w:r>
        <w:t>], TS </w:t>
      </w:r>
      <w:r>
        <w:rPr>
          <w:rFonts w:eastAsia="等线"/>
        </w:rPr>
        <w:t>23.50</w:t>
      </w:r>
      <w:r>
        <w:rPr>
          <w:rFonts w:hint="eastAsia" w:eastAsia="等线"/>
        </w:rPr>
        <w:t>2</w:t>
      </w:r>
      <w:r>
        <w:t> [</w:t>
      </w:r>
      <w:r>
        <w:rPr>
          <w:rFonts w:hint="eastAsia" w:eastAsia="宋体"/>
        </w:rPr>
        <w:t>5</w:t>
      </w:r>
      <w:r>
        <w:t>], TS </w:t>
      </w:r>
      <w:r>
        <w:rPr>
          <w:rFonts w:eastAsia="等线"/>
        </w:rPr>
        <w:t>23.50</w:t>
      </w:r>
      <w:r>
        <w:rPr>
          <w:rFonts w:hint="eastAsia" w:eastAsia="等线"/>
        </w:rPr>
        <w:t>3</w:t>
      </w:r>
      <w:r>
        <w:t> [</w:t>
      </w:r>
      <w:r>
        <w:rPr>
          <w:rFonts w:hint="eastAsia" w:eastAsia="宋体"/>
        </w:rPr>
        <w:t>6</w:t>
      </w:r>
      <w:r>
        <w:t>]. This study</w:t>
      </w:r>
      <w:r>
        <w:rPr>
          <w:rFonts w:hint="eastAsia"/>
        </w:rPr>
        <w:t xml:space="preserve"> item</w:t>
      </w:r>
      <w:r>
        <w:t xml:space="preserve"> will </w:t>
      </w:r>
      <w:r>
        <w:rPr>
          <w:rFonts w:hint="eastAsia"/>
        </w:rPr>
        <w:t>focus</w:t>
      </w:r>
      <w:r>
        <w:t xml:space="preserve"> on charging solutions to support </w:t>
      </w:r>
      <w:r>
        <w:rPr>
          <w:rFonts w:hint="eastAsia"/>
        </w:rPr>
        <w:t>UAS based on the progress of SA1 and SA2 in Release 17 and Release 18.</w:t>
      </w:r>
    </w:p>
    <w:p>
      <w:pPr>
        <w:pStyle w:val="4"/>
      </w:pPr>
      <w:bookmarkStart w:id="38" w:name="_Toc183598549"/>
      <w:bookmarkStart w:id="39" w:name="_Toc27812"/>
      <w:r>
        <w:t>4.</w:t>
      </w:r>
      <w:r>
        <w:rPr>
          <w:rFonts w:hint="eastAsia"/>
          <w:lang w:eastAsia="zh-CN"/>
        </w:rPr>
        <w:t>2</w:t>
      </w:r>
      <w:r>
        <w:tab/>
      </w:r>
      <w:r>
        <w:t>Architecture for Support of Uncrewed Aerial Systems</w:t>
      </w:r>
      <w:bookmarkEnd w:id="38"/>
      <w:bookmarkEnd w:id="39"/>
    </w:p>
    <w:p>
      <w:pPr>
        <w:rPr>
          <w:lang w:eastAsia="zh-CN"/>
        </w:rPr>
      </w:pPr>
      <w:r>
        <w:t>The architecture for support of UAS connectivity, identification and tracking is defined in TS 23.256 [3]. The logical 5GS and EPS architecture for UAV is shown in Figure 4.2-1, and the 5G System non-roaming architecture for UAVs and for A2X communication over PC5 and Uu reference points is shown in Figure 4.2-2.</w:t>
      </w:r>
    </w:p>
    <w:p>
      <w:pPr>
        <w:pStyle w:val="112"/>
      </w:pPr>
      <w:r>
        <w:object>
          <v:shape id="_x0000_i1027" o:spt="75" type="#_x0000_t75" style="height:181.85pt;width:348.8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19"/>
      </w:pPr>
      <w:r>
        <w:t>Figure 4.2-1: Logical 5GS and EPS architecture for UAV</w:t>
      </w:r>
    </w:p>
    <w:p>
      <w:pPr>
        <w:rPr>
          <w:lang w:eastAsia="zh-CN"/>
        </w:rPr>
      </w:pPr>
      <w:r>
        <w:t>The UAV is a 3GPP UE supporting the UE functionality and is configured for UAS services depicted in clause 4.3.3 of TS 23.256 [3]. UAV functionality can be provided by 5GC connected to NG-RAN and EPC connected to LTE. For EPC, the PDN connections used by UAV are always served by SMF+PGW-C.</w:t>
      </w:r>
    </w:p>
    <w:p>
      <w:pPr>
        <w:rPr>
          <w:lang w:eastAsia="zh-CN"/>
        </w:rPr>
      </w:pPr>
      <w:r>
        <w:t>The UAS Network Function is supported by the NEF or SCEF+NEF and used for external exposure of services to the UAS Service Supplier (USS)</w:t>
      </w:r>
      <w:r>
        <w:rPr>
          <w:rFonts w:hint="eastAsia"/>
          <w:lang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4810125" cy="3573145"/>
                    </a:xfrm>
                    <a:prstGeom prst="rect">
                      <a:avLst/>
                    </a:prstGeom>
                    <a:noFill/>
                    <a:ln>
                      <a:noFill/>
                    </a:ln>
                  </pic:spPr>
                </pic:pic>
              </a:graphicData>
            </a:graphic>
          </wp:inline>
        </w:drawing>
      </w:r>
    </w:p>
    <w:p>
      <w:pPr>
        <w:pStyle w:val="119"/>
      </w:pPr>
      <w:r>
        <w:t>Figure 4.2-</w:t>
      </w:r>
      <w:r>
        <w:rPr>
          <w:rFonts w:hint="eastAsia"/>
          <w:lang w:eastAsia="zh-CN"/>
        </w:rPr>
        <w:t>2</w:t>
      </w:r>
      <w:r>
        <w:t>: 5G System non-roaming architecture for UAVs and for A2X communication</w:t>
      </w:r>
    </w:p>
    <w:p>
      <w:pPr>
        <w:rPr>
          <w:lang w:eastAsia="zh-CN"/>
        </w:rPr>
      </w:pPr>
      <w:r>
        <w:t>Roaming 5G System architecture for UAVs and for A2X communication over PC5 and Uu reference points is defined in clause 4.2.4 of TS 23.256 [3]. It is assumed that access to USS is in the VPLMN, thus packet data connectivity for UAV-USS communication is in local breakout, and the UAS NF function is located in the VPLMN, regardless of whether the roaming architecture is home routed or local breakout.</w:t>
      </w:r>
    </w:p>
    <w:p>
      <w:pPr>
        <w:pStyle w:val="4"/>
        <w:rPr>
          <w:lang w:eastAsia="zh-CN"/>
        </w:rPr>
      </w:pPr>
      <w:bookmarkStart w:id="40" w:name="_Toc183598550"/>
      <w:bookmarkStart w:id="41" w:name="_Toc29879"/>
      <w:r>
        <w:t>4.</w:t>
      </w:r>
      <w:r>
        <w:rPr>
          <w:rFonts w:hint="eastAsia"/>
          <w:lang w:eastAsia="zh-CN"/>
        </w:rPr>
        <w:t>3</w:t>
      </w:r>
      <w:r>
        <w:tab/>
      </w:r>
      <w:r>
        <w:rPr>
          <w:lang w:eastAsia="zh-CN"/>
        </w:rPr>
        <w:t>Business roles</w:t>
      </w:r>
      <w:bookmarkEnd w:id="40"/>
      <w:bookmarkEnd w:id="41"/>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(UAS-MNO)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UAS</w:t>
      </w:r>
      <w:r>
        <w:rPr>
          <w:lang w:eastAsia="zh-CN" w:bidi="ar-IQ"/>
        </w:rPr>
        <w:t xml:space="preserve"> services</w:t>
      </w:r>
      <w:r>
        <w:rPr>
          <w:rFonts w:hint="eastAsia"/>
          <w:lang w:eastAsia="zh-CN" w:bidi="ar-IQ"/>
        </w:rPr>
        <w:t xml:space="preserve"> for UAS s</w:t>
      </w:r>
      <w:r>
        <w:rPr>
          <w:lang w:eastAsia="zh-CN" w:bidi="ar-IQ"/>
        </w:rPr>
        <w:t>ervice customer</w:t>
      </w:r>
      <w:r>
        <w:rPr>
          <w:lang w:eastAsia="zh-CN"/>
        </w:rPr>
        <w:t xml:space="preserve">, </w:t>
      </w:r>
      <w:r>
        <w:rPr>
          <w:rFonts w:hint="eastAsia"/>
          <w:lang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eastAsia="zh-CN" w:bidi="ar-IQ"/>
        </w:rPr>
        <w:t>UAS Service Provider (UAS-SP)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eastAsia="zh-CN" w:bidi="ar-IQ"/>
        </w:rPr>
        <w:t>UAS</w:t>
      </w:r>
      <w:r>
        <w:rPr>
          <w:lang w:eastAsia="zh-CN" w:bidi="ar-IQ"/>
        </w:rPr>
        <w:t xml:space="preserve"> services for</w:t>
      </w:r>
      <w:r>
        <w:rPr>
          <w:rFonts w:hint="eastAsia"/>
          <w:lang w:eastAsia="zh-CN" w:bidi="ar-IQ"/>
        </w:rPr>
        <w:t xml:space="preserve"> UAS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eastAsia="zh-CN" w:bidi="ar-IQ"/>
        </w:rPr>
        <w:t>USS, UTM</w:t>
      </w:r>
      <w:r>
        <w:rPr>
          <w:lang w:eastAsia="zh-CN" w:bidi="ar-IQ"/>
        </w:rPr>
        <w:t>.</w:t>
      </w:r>
    </w:p>
    <w:p>
      <w:pPr>
        <w:pStyle w:val="110"/>
      </w:pPr>
      <w:r>
        <w:rPr>
          <w:rFonts w:hint="eastAsia"/>
          <w:lang w:bidi="ar-IQ"/>
        </w:rPr>
        <w:t xml:space="preserve">- </w:t>
      </w:r>
      <w:r>
        <w:rPr>
          <w:lang w:bidi="ar-IQ"/>
        </w:rPr>
        <w:tab/>
      </w:r>
      <w:r>
        <w:rPr>
          <w:rFonts w:hint="eastAsia"/>
          <w:lang w:eastAsia="zh-CN" w:bidi="ar-IQ"/>
        </w:rPr>
        <w:t xml:space="preserve">UAS </w:t>
      </w:r>
      <w:r>
        <w:rPr>
          <w:rFonts w:hint="eastAsia"/>
          <w:lang w:eastAsia="zh-CN"/>
        </w:rPr>
        <w:t xml:space="preserve">Service </w:t>
      </w:r>
      <w:r>
        <w:rPr>
          <w:lang w:eastAsia="zh-CN" w:bidi="ar-IQ"/>
        </w:rPr>
        <w:t>Customer</w:t>
      </w:r>
      <w:r>
        <w:rPr>
          <w:rFonts w:hint="eastAsia"/>
          <w:lang w:eastAsia="zh-CN" w:bidi="ar-IQ"/>
        </w:rPr>
        <w:t xml:space="preserve"> (UAS-SC):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eastAsia="zh-CN" w:bidi="ar-IQ"/>
        </w:rPr>
        <w:t>UAS services</w:t>
      </w:r>
      <w:r>
        <w:rPr>
          <w:lang w:eastAsia="zh-CN" w:bidi="ar-IQ"/>
        </w:rPr>
        <w:t xml:space="preserve">, </w:t>
      </w:r>
      <w:r>
        <w:rPr>
          <w:rFonts w:hint="eastAsia"/>
          <w:lang w:eastAsia="zh-CN" w:bidi="ar-IQ"/>
        </w:rPr>
        <w:t>i.e.</w:t>
      </w:r>
      <w:r>
        <w:rPr>
          <w:lang w:eastAsia="zh-CN" w:bidi="ar-IQ"/>
        </w:rPr>
        <w:t xml:space="preserve"> </w:t>
      </w:r>
      <w:r>
        <w:rPr>
          <w:rFonts w:hint="eastAsia"/>
          <w:lang w:eastAsia="zh-CN" w:bidi="ar-IQ"/>
        </w:rPr>
        <w:t>UAV</w:t>
      </w:r>
      <w:r>
        <w:rPr>
          <w:lang w:eastAsia="zh-CN" w:bidi="ar-IQ"/>
        </w:rPr>
        <w:t>.</w:t>
      </w:r>
    </w:p>
    <w:p>
      <w:pPr>
        <w:pStyle w:val="3"/>
      </w:pPr>
      <w:bookmarkStart w:id="42" w:name="_Toc183598551"/>
      <w:bookmarkStart w:id="43" w:name="_Toc1614"/>
      <w:r>
        <w:rPr>
          <w:rFonts w:hint="eastAsia"/>
          <w:lang w:eastAsia="zh-CN"/>
        </w:rPr>
        <w:t>5</w:t>
      </w:r>
      <w:r>
        <w:tab/>
      </w:r>
      <w:r>
        <w:t>Charging scenarios and key issues</w:t>
      </w:r>
      <w:bookmarkEnd w:id="42"/>
      <w:bookmarkEnd w:id="43"/>
    </w:p>
    <w:p>
      <w:pPr>
        <w:pStyle w:val="4"/>
        <w:rPr>
          <w:rFonts w:eastAsia="等线"/>
          <w:lang w:eastAsia="zh-CN"/>
        </w:rPr>
      </w:pPr>
      <w:bookmarkStart w:id="44" w:name="_Toc183598552"/>
      <w:bookmarkStart w:id="45" w:name="_Toc10501"/>
      <w:r>
        <w:rPr>
          <w:rFonts w:hint="eastAsia"/>
          <w:lang w:eastAsia="zh-CN"/>
        </w:rPr>
        <w:t>5.</w:t>
      </w:r>
      <w:r>
        <w:rPr>
          <w:rFonts w:hint="eastAsia" w:eastAsia="宋体"/>
          <w:lang w:eastAsia="zh-CN"/>
        </w:rPr>
        <w:t>1</w:t>
      </w:r>
      <w:r>
        <w:tab/>
      </w:r>
      <w:r>
        <w:t xml:space="preserve">Topic </w:t>
      </w:r>
      <w:r>
        <w:rPr>
          <w:rFonts w:hint="eastAsia" w:eastAsia="宋体"/>
          <w:lang w:eastAsia="zh-CN"/>
        </w:rPr>
        <w:t>1</w:t>
      </w:r>
      <w:r>
        <w:rPr>
          <w:rFonts w:hint="eastAsia"/>
          <w:lang w:eastAsia="zh-CN"/>
        </w:rPr>
        <w:t>：</w:t>
      </w:r>
      <w:r>
        <w:rPr>
          <w:rFonts w:eastAsia="等线"/>
        </w:rPr>
        <w:t xml:space="preserve">Converged charging </w:t>
      </w:r>
      <w:r>
        <w:rPr>
          <w:rFonts w:hint="eastAsia" w:eastAsia="等线"/>
          <w:lang w:eastAsia="zh-CN"/>
        </w:rPr>
        <w:t xml:space="preserve">with </w:t>
      </w:r>
      <w:r>
        <w:t xml:space="preserve">UAV </w:t>
      </w:r>
      <w:r>
        <w:rPr>
          <w:lang w:eastAsia="zh-CN"/>
        </w:rPr>
        <w:t>Information</w:t>
      </w:r>
      <w:bookmarkEnd w:id="44"/>
      <w:bookmarkEnd w:id="45"/>
    </w:p>
    <w:p>
      <w:pPr>
        <w:pStyle w:val="5"/>
      </w:pPr>
      <w:bookmarkStart w:id="46" w:name="_Toc31637"/>
      <w:bookmarkStart w:id="47" w:name="_Toc183598553"/>
      <w:r>
        <w:rPr>
          <w:rFonts w:hint="eastAsia"/>
          <w:lang w:eastAsia="zh-CN"/>
        </w:rPr>
        <w:t>5.</w:t>
      </w:r>
      <w:r>
        <w:rPr>
          <w:rFonts w:hint="eastAsia" w:eastAsia="宋体"/>
          <w:lang w:eastAsia="zh-CN"/>
        </w:rPr>
        <w:t>1</w:t>
      </w:r>
      <w:r>
        <w:t>.1</w:t>
      </w:r>
      <w:r>
        <w:tab/>
      </w:r>
      <w:r>
        <w:rPr>
          <w:rFonts w:hint="eastAsia"/>
          <w:lang w:eastAsia="zh-CN"/>
        </w:rPr>
        <w:t>Use cases</w:t>
      </w:r>
      <w:bookmarkEnd w:id="46"/>
      <w:r>
        <w:t xml:space="preserve"> </w:t>
      </w:r>
      <w:bookmarkEnd w:id="47"/>
    </w:p>
    <w:p>
      <w:pPr>
        <w:pStyle w:val="6"/>
        <w:rPr>
          <w:rFonts w:eastAsiaTheme="minorEastAsia"/>
          <w:lang w:eastAsia="zh-CN"/>
        </w:rPr>
      </w:pPr>
      <w:bookmarkStart w:id="48" w:name="_Toc183598554"/>
      <w:bookmarkStart w:id="49" w:name="_Toc20538"/>
      <w:r>
        <w:t>5.</w:t>
      </w:r>
      <w:r>
        <w:rPr>
          <w:rFonts w:hint="eastAsia" w:eastAsia="宋体"/>
          <w:lang w:eastAsia="zh-CN"/>
        </w:rPr>
        <w:t>1</w:t>
      </w:r>
      <w:r>
        <w:t>.1.1</w:t>
      </w:r>
      <w:r>
        <w:tab/>
      </w:r>
      <w:r>
        <w:t>Use case #</w:t>
      </w:r>
      <w:r>
        <w:rPr>
          <w:rFonts w:hint="eastAsia" w:eastAsia="宋体"/>
          <w:lang w:eastAsia="zh-CN"/>
        </w:rPr>
        <w:t>1</w:t>
      </w:r>
      <w:r>
        <w:t xml:space="preserve">a: </w:t>
      </w:r>
      <w:r>
        <w:rPr>
          <w:rFonts w:eastAsia="等线"/>
        </w:rPr>
        <w:t xml:space="preserve">Converged charging </w:t>
      </w:r>
      <w:r>
        <w:rPr>
          <w:rFonts w:hint="eastAsia" w:eastAsia="等线"/>
          <w:lang w:eastAsia="zh-CN"/>
        </w:rPr>
        <w:t xml:space="preserve">with </w:t>
      </w:r>
      <w:r>
        <w:rPr>
          <w:rFonts w:hint="eastAsia"/>
          <w:lang w:eastAsia="zh-CN"/>
        </w:rPr>
        <w:t xml:space="preserve">UAV </w:t>
      </w:r>
      <w:r>
        <w:rPr>
          <w:lang w:eastAsia="zh-CN"/>
        </w:rPr>
        <w:t>Information</w:t>
      </w:r>
      <w:bookmarkEnd w:id="48"/>
      <w:bookmarkEnd w:id="49"/>
    </w:p>
    <w:p>
      <w:pPr>
        <w:keepNext/>
        <w:rPr>
          <w:rFonts w:eastAsia="宋体"/>
          <w:lang w:eastAsia="zh-CN"/>
        </w:rPr>
      </w:pPr>
      <w:r>
        <w:rPr>
          <w:rFonts w:hint="eastAsia"/>
          <w:lang w:eastAsia="zh-CN"/>
        </w:rPr>
        <w:t xml:space="preserve">As defined in </w:t>
      </w:r>
      <w:r>
        <w:rPr>
          <w:lang w:eastAsia="zh-CN"/>
        </w:rPr>
        <w:t>TS 23.</w:t>
      </w:r>
      <w:r>
        <w:rPr>
          <w:rFonts w:hint="eastAsia"/>
          <w:lang w:eastAsia="zh-CN"/>
        </w:rPr>
        <w:t>256</w:t>
      </w:r>
      <w:r>
        <w:rPr>
          <w:lang w:eastAsia="zh-CN"/>
        </w:rPr>
        <w:t> [3],</w:t>
      </w:r>
      <w:r>
        <w:rPr>
          <w:rFonts w:hint="eastAsia"/>
          <w:lang w:eastAsia="zh-CN"/>
        </w:rPr>
        <w:t xml:space="preserve"> the </w:t>
      </w:r>
      <w:r>
        <w:t>UAV is associated with</w:t>
      </w:r>
      <w:r>
        <w:rPr>
          <w:rFonts w:hint="eastAsia"/>
          <w:lang w:eastAsia="zh-CN"/>
        </w:rPr>
        <w:t xml:space="preserve"> </w:t>
      </w:r>
      <w:r>
        <w:t>the following identifiers</w:t>
      </w:r>
      <w:r>
        <w:rPr>
          <w:rFonts w:hint="eastAsia"/>
          <w:lang w:eastAsia="zh-CN"/>
        </w:rPr>
        <w:t xml:space="preserve"> </w:t>
      </w:r>
      <w:r>
        <w:t>in the 3GPP system</w:t>
      </w:r>
      <w:r>
        <w:rPr>
          <w:rFonts w:hint="eastAsia" w:eastAsia="宋体"/>
          <w:lang w:eastAsia="zh-CN"/>
        </w:rPr>
        <w:t>:</w:t>
      </w:r>
    </w:p>
    <w:p>
      <w:pPr>
        <w:pStyle w:val="110"/>
        <w:rPr>
          <w:rFonts w:eastAsia="宋体"/>
          <w:lang w:eastAsia="zh-CN" w:bidi="ar"/>
        </w:rPr>
      </w:pPr>
      <w:r>
        <w:rPr>
          <w:rFonts w:eastAsia="宋体"/>
        </w:rPr>
        <w:t>-</w:t>
      </w:r>
      <w:r>
        <w:rPr>
          <w:rFonts w:eastAsia="宋体"/>
        </w:rPr>
        <w:tab/>
      </w:r>
      <w:r>
        <w:rPr>
          <w:rFonts w:hint="eastAsia" w:eastAsia="宋体"/>
        </w:rPr>
        <w:t>CAA-level UAV Identity</w:t>
      </w:r>
      <w:r>
        <w:rPr>
          <w:rFonts w:hint="eastAsia" w:eastAsiaTheme="minorEastAsia"/>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pStyle w:val="110"/>
        <w:rPr>
          <w:rFonts w:eastAsia="宋体"/>
          <w:lang w:eastAsia="zh-CN" w:bidi="ar"/>
        </w:rPr>
      </w:pPr>
      <w:r>
        <w:t>-</w:t>
      </w:r>
      <w:r>
        <w:tab/>
      </w:r>
      <w:r>
        <w:t>3GPP UAV ID</w:t>
      </w:r>
      <w:r>
        <w:rPr>
          <w:rFonts w:hint="eastAsia" w:eastAsiaTheme="minorEastAsia"/>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eastAsiaTheme="minorEastAsia"/>
          <w:lang w:eastAsia="zh-CN" w:bidi="ar"/>
        </w:rPr>
      </w:pPr>
      <w:r>
        <w:rPr>
          <w:rFonts w:hint="eastAsia" w:eastAsia="宋体"/>
          <w:lang w:eastAsia="zh-CN" w:bidi="ar"/>
        </w:rPr>
        <w:t xml:space="preserve">The UAV, as a 3GPP UE </w:t>
      </w:r>
      <w:r>
        <w:t>configured for UAS services</w:t>
      </w:r>
      <w:r>
        <w:rPr>
          <w:rFonts w:hint="eastAsia"/>
          <w:lang w:eastAsia="zh-CN"/>
        </w:rPr>
        <w:t>, can be identified by the UAV identifier, which makes it possible for charging differentiation.</w:t>
      </w:r>
    </w:p>
    <w:p>
      <w:pPr>
        <w:rPr>
          <w:lang w:eastAsia="zh-CN"/>
        </w:rPr>
      </w:pPr>
      <w:r>
        <w:rPr>
          <w:rFonts w:eastAsia="宋体"/>
          <w:lang w:eastAsia="zh-CN" w:bidi="ar"/>
        </w:rPr>
        <w:t>For th</w:t>
      </w:r>
      <w:r>
        <w:rPr>
          <w:rFonts w:hint="eastAsia" w:eastAsia="宋体"/>
          <w:lang w:eastAsia="zh-CN" w:bidi="ar"/>
        </w:rPr>
        <w:t>e</w:t>
      </w:r>
      <w:r>
        <w:rPr>
          <w:rFonts w:eastAsia="宋体"/>
          <w:lang w:eastAsia="zh-CN" w:bidi="ar"/>
        </w:rPr>
        <w:t xml:space="preserve"> </w:t>
      </w:r>
      <w:r>
        <w:rPr>
          <w:rFonts w:hint="eastAsia" w:eastAsia="宋体"/>
          <w:lang w:eastAsia="zh-CN" w:bidi="ar"/>
        </w:rPr>
        <w:t xml:space="preserve">scenario of </w:t>
      </w:r>
      <w:r>
        <w:t>using 3GPP network as the transport network for supporting UAS services</w:t>
      </w:r>
      <w:r>
        <w:rPr>
          <w:rFonts w:eastAsia="宋体"/>
          <w:lang w:eastAsia="zh-CN" w:bidi="ar"/>
        </w:rPr>
        <w:t>,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Charged party: UAS-SC who accesses the 3GPP network.</w:t>
      </w:r>
    </w:p>
    <w:p>
      <w:pPr>
        <w:pStyle w:val="110"/>
        <w:rPr>
          <w:rFonts w:eastAsia="宋体"/>
          <w:lang w:eastAsia="zh-CN"/>
        </w:rPr>
      </w:pPr>
      <w:r>
        <w:rPr>
          <w:rFonts w:eastAsia="宋体"/>
        </w:rPr>
        <w:t>-</w:t>
      </w:r>
      <w:r>
        <w:rPr>
          <w:rFonts w:eastAsia="宋体"/>
        </w:rPr>
        <w:tab/>
      </w:r>
      <w:r>
        <w:rPr>
          <w:rFonts w:hint="eastAsia" w:eastAsia="宋体"/>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are</w:t>
      </w:r>
      <w:r>
        <w:rPr>
          <w:lang w:eastAsia="zh-CN"/>
        </w:rPr>
        <w:t xml:space="preserve">: REQ-CH_ </w:t>
      </w:r>
      <w:r>
        <w:rPr>
          <w:rFonts w:hint="eastAsia"/>
          <w:lang w:eastAsia="zh-CN"/>
        </w:rPr>
        <w:t>UAS</w:t>
      </w:r>
      <w:r>
        <w:rPr>
          <w:lang w:eastAsia="zh-CN"/>
        </w:rPr>
        <w:t>_</w:t>
      </w:r>
      <w:r>
        <w:rPr>
          <w:rFonts w:hint="eastAsia"/>
          <w:lang w:eastAsia="zh-CN"/>
        </w:rPr>
        <w:t>ID</w:t>
      </w:r>
      <w:r>
        <w:rPr>
          <w:lang w:eastAsia="zh-CN"/>
        </w:rPr>
        <w:t>-01.</w:t>
      </w:r>
    </w:p>
    <w:p>
      <w:pPr>
        <w:pStyle w:val="5"/>
      </w:pPr>
      <w:bookmarkStart w:id="50" w:name="_Toc183598555"/>
      <w:bookmarkStart w:id="51" w:name="_Toc14338"/>
      <w:r>
        <w:rPr>
          <w:rFonts w:hint="eastAsia"/>
        </w:rPr>
        <w:t>5.</w:t>
      </w:r>
      <w:r>
        <w:rPr>
          <w:rFonts w:hint="eastAsia" w:eastAsia="宋体"/>
        </w:rPr>
        <w:t>1</w:t>
      </w:r>
      <w:r>
        <w:t>.2</w:t>
      </w:r>
      <w:r>
        <w:tab/>
      </w:r>
      <w:r>
        <w:t>Potential charging requirements</w:t>
      </w:r>
      <w:bookmarkEnd w:id="50"/>
      <w:bookmarkEnd w:id="51"/>
    </w:p>
    <w:p>
      <w:pPr>
        <w:numPr>
          <w:ilvl w:val="255"/>
          <w:numId w:val="0"/>
        </w:numPr>
        <w:rPr>
          <w:lang w:eastAsia="zh-CN"/>
        </w:rPr>
      </w:pPr>
      <w:r>
        <w:rPr>
          <w:rFonts w:hint="eastAsia" w:eastAsia="Malgun Gothic"/>
          <w:b/>
          <w:lang w:eastAsia="ko-KR"/>
        </w:rPr>
        <w:t>REQ-CH_ UAS_ID-01</w:t>
      </w:r>
      <w:r>
        <w:rPr>
          <w:b/>
          <w:lang w:eastAsia="zh-CN"/>
        </w:rPr>
        <w:t>:</w:t>
      </w:r>
      <w:r>
        <w:t xml:space="preserve"> The 5G system</w:t>
      </w:r>
      <w:r>
        <w:rPr>
          <w:rFonts w:hint="eastAsia"/>
          <w:lang w:eastAsia="zh-CN"/>
        </w:rPr>
        <w:t xml:space="preserve"> </w:t>
      </w:r>
      <w:r>
        <w:rPr>
          <w:lang w:eastAsia="zh-CN"/>
        </w:rPr>
        <w:t xml:space="preserve">should support </w:t>
      </w:r>
      <w:r>
        <w:rPr>
          <w:rFonts w:hint="eastAsia"/>
          <w:lang w:eastAsia="zh-CN"/>
        </w:rPr>
        <w:t>converged</w:t>
      </w:r>
      <w:r>
        <w:rPr>
          <w:lang w:eastAsia="zh-CN"/>
        </w:rPr>
        <w:t xml:space="preserve"> charging </w:t>
      </w:r>
      <w:r>
        <w:rPr>
          <w:rFonts w:hint="eastAsia"/>
          <w:lang w:eastAsia="zh-CN"/>
        </w:rPr>
        <w:t>per UAV.</w:t>
      </w:r>
    </w:p>
    <w:p>
      <w:pPr>
        <w:pStyle w:val="5"/>
      </w:pPr>
      <w:bookmarkStart w:id="52" w:name="_Toc12149"/>
      <w:bookmarkStart w:id="53" w:name="_Toc183598556"/>
      <w:r>
        <w:rPr>
          <w:rFonts w:hint="eastAsia"/>
          <w:lang w:eastAsia="zh-CN"/>
        </w:rPr>
        <w:t>5.</w:t>
      </w:r>
      <w:r>
        <w:rPr>
          <w:rFonts w:hint="eastAsia" w:eastAsia="宋体"/>
          <w:lang w:eastAsia="zh-CN"/>
        </w:rPr>
        <w:t>1</w:t>
      </w:r>
      <w:r>
        <w:t>.3</w:t>
      </w:r>
      <w:r>
        <w:tab/>
      </w:r>
      <w:r>
        <w:t>Key issues</w:t>
      </w:r>
      <w:bookmarkEnd w:id="52"/>
      <w:bookmarkEnd w:id="53"/>
    </w:p>
    <w:p>
      <w:r>
        <w:t>The following key issues are identified</w:t>
      </w:r>
      <w:r>
        <w:rPr>
          <w:rFonts w:hint="eastAsia"/>
        </w:rPr>
        <w:t xml:space="preserve"> </w:t>
      </w:r>
      <w:r>
        <w:t xml:space="preserve">to support charging considering </w:t>
      </w:r>
      <w:r>
        <w:rPr>
          <w:rFonts w:hint="eastAsia" w:eastAsia="Malgun Gothic"/>
        </w:rPr>
        <w:t>REQ-CH_ UAS_</w:t>
      </w:r>
      <w:r>
        <w:rPr>
          <w:rFonts w:hint="eastAsia" w:eastAsia="宋体"/>
        </w:rPr>
        <w:t>ID</w:t>
      </w:r>
      <w:r>
        <w:rPr>
          <w:rFonts w:hint="eastAsia" w:eastAsia="Malgun Gothic"/>
        </w:rPr>
        <w:t>-01</w:t>
      </w:r>
      <w:r>
        <w:t>:</w:t>
      </w:r>
    </w:p>
    <w:p>
      <w:pPr>
        <w:pStyle w:val="110"/>
      </w:pPr>
      <w:r>
        <w:t>-</w:t>
      </w:r>
      <w:r>
        <w:tab/>
      </w:r>
      <w:r>
        <w:rPr>
          <w:b/>
          <w:bCs/>
        </w:rPr>
        <w:t>Key Issue #</w:t>
      </w:r>
      <w:r>
        <w:rPr>
          <w:rFonts w:hint="eastAsia"/>
          <w:b/>
          <w:bCs/>
          <w:lang w:eastAsia="zh-CN"/>
        </w:rPr>
        <w:t>1</w:t>
      </w:r>
      <w:r>
        <w:rPr>
          <w:b/>
          <w:bCs/>
        </w:rPr>
        <w:t>a</w:t>
      </w:r>
      <w:r>
        <w:t>: the charging information collecti</w:t>
      </w:r>
      <w:r>
        <w:rPr>
          <w:rFonts w:hint="eastAsia"/>
          <w:lang w:eastAsia="zh-CN"/>
        </w:rPr>
        <w:t>ng</w:t>
      </w:r>
      <w:r>
        <w:t xml:space="preserve"> and reporting per </w:t>
      </w:r>
      <w:r>
        <w:rPr>
          <w:rFonts w:hint="eastAsia"/>
          <w:lang w:eastAsia="zh-CN"/>
        </w:rPr>
        <w:t>UAV</w:t>
      </w:r>
      <w:r>
        <w:t>.</w:t>
      </w:r>
    </w:p>
    <w:p>
      <w:pPr>
        <w:pStyle w:val="5"/>
      </w:pPr>
      <w:bookmarkStart w:id="54" w:name="_Toc183598557"/>
      <w:bookmarkStart w:id="55" w:name="_Toc23788"/>
      <w:r>
        <w:rPr>
          <w:rFonts w:hint="eastAsia"/>
          <w:lang w:eastAsia="zh-CN"/>
        </w:rPr>
        <w:t>5.</w:t>
      </w:r>
      <w:r>
        <w:rPr>
          <w:rFonts w:hint="eastAsia" w:eastAsia="宋体"/>
          <w:lang w:eastAsia="zh-CN"/>
        </w:rPr>
        <w:t>1</w:t>
      </w:r>
      <w:r>
        <w:t>.4</w:t>
      </w:r>
      <w:r>
        <w:tab/>
      </w:r>
      <w:r>
        <w:t>Possible solutions</w:t>
      </w:r>
      <w:bookmarkEnd w:id="54"/>
      <w:bookmarkEnd w:id="55"/>
    </w:p>
    <w:p>
      <w:pPr>
        <w:pStyle w:val="6"/>
        <w:rPr>
          <w:szCs w:val="24"/>
          <w:lang w:eastAsia="zh-CN"/>
        </w:rPr>
      </w:pPr>
      <w:bookmarkStart w:id="56" w:name="_Toc183598558"/>
      <w:bookmarkStart w:id="57" w:name="_Toc30850"/>
      <w:r>
        <w:rPr>
          <w:szCs w:val="24"/>
          <w:lang w:eastAsia="zh-CN"/>
        </w:rPr>
        <w:t>5.</w:t>
      </w:r>
      <w:r>
        <w:rPr>
          <w:rFonts w:hint="eastAsia"/>
          <w:szCs w:val="24"/>
          <w:lang w:eastAsia="zh-CN"/>
        </w:rPr>
        <w:t>1</w:t>
      </w:r>
      <w:r>
        <w:rPr>
          <w:szCs w:val="24"/>
          <w:lang w:eastAsia="zh-CN"/>
        </w:rPr>
        <w:t>.4.1</w:t>
      </w:r>
      <w:r>
        <w:rPr>
          <w:szCs w:val="24"/>
          <w:lang w:eastAsia="zh-CN"/>
        </w:rPr>
        <w:tab/>
      </w:r>
      <w:r>
        <w:rPr>
          <w:szCs w:val="24"/>
          <w:lang w:eastAsia="zh-CN"/>
        </w:rPr>
        <w:t>Solution #</w:t>
      </w:r>
      <w:r>
        <w:rPr>
          <w:rFonts w:hint="eastAsia"/>
          <w:szCs w:val="24"/>
          <w:lang w:eastAsia="zh-CN"/>
        </w:rPr>
        <w:t>1</w:t>
      </w:r>
      <w:r>
        <w:rPr>
          <w:szCs w:val="24"/>
          <w:lang w:eastAsia="zh-CN"/>
        </w:rPr>
        <w:t xml:space="preserve">.1: </w:t>
      </w:r>
      <w:r>
        <w:rPr>
          <w:rFonts w:hint="eastAsia"/>
          <w:szCs w:val="24"/>
          <w:lang w:eastAsia="zh-CN"/>
        </w:rPr>
        <w:t>Data Connectivity Charging between SMF and CHF</w:t>
      </w:r>
      <w:bookmarkEnd w:id="56"/>
      <w:bookmarkEnd w:id="57"/>
    </w:p>
    <w:p>
      <w:pPr>
        <w:pStyle w:val="7"/>
        <w:rPr>
          <w:szCs w:val="24"/>
        </w:rPr>
      </w:pPr>
      <w:bookmarkStart w:id="58" w:name="_Toc23419"/>
      <w:bookmarkStart w:id="59" w:name="_Toc183598559"/>
      <w:r>
        <w:rPr>
          <w:szCs w:val="24"/>
          <w:lang w:eastAsia="zh-CN"/>
        </w:rPr>
        <w:t>5.</w:t>
      </w:r>
      <w:r>
        <w:rPr>
          <w:rFonts w:hint="eastAsia"/>
          <w:szCs w:val="24"/>
          <w:lang w:eastAsia="zh-CN"/>
        </w:rPr>
        <w:t>1</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58"/>
      <w:bookmarkEnd w:id="59"/>
    </w:p>
    <w:p>
      <w:pPr>
        <w:rPr>
          <w:lang w:eastAsia="zh-CN"/>
        </w:rPr>
      </w:pPr>
      <w:r>
        <w:rPr>
          <w:lang w:eastAsia="zh-CN"/>
        </w:rPr>
        <w:t xml:space="preserve">This </w:t>
      </w:r>
      <w:r>
        <w:rPr>
          <w:rFonts w:hint="eastAsia"/>
          <w:lang w:eastAsia="zh-CN"/>
        </w:rPr>
        <w:t xml:space="preserve">solution #1.1 </w:t>
      </w:r>
      <w:r>
        <w:rPr>
          <w:lang w:eastAsia="zh-CN"/>
        </w:rPr>
        <w:t xml:space="preserve">which relying on 5G </w:t>
      </w:r>
      <w:r>
        <w:rPr>
          <w:rFonts w:hint="eastAsia"/>
          <w:lang w:eastAsia="zh-CN"/>
        </w:rPr>
        <w:t>d</w:t>
      </w:r>
      <w:r>
        <w:rPr>
          <w:lang w:eastAsia="zh-CN"/>
        </w:rPr>
        <w:t xml:space="preserve">ata </w:t>
      </w:r>
      <w:r>
        <w:rPr>
          <w:rFonts w:hint="eastAsia"/>
          <w:lang w:eastAsia="zh-CN"/>
        </w:rPr>
        <w:t>c</w:t>
      </w:r>
      <w:r>
        <w:rPr>
          <w:lang w:eastAsia="zh-CN"/>
        </w:rPr>
        <w:t xml:space="preserve">onnectivity </w:t>
      </w:r>
      <w:r>
        <w:rPr>
          <w:rFonts w:hint="eastAsia"/>
          <w:lang w:eastAsia="zh-CN"/>
        </w:rPr>
        <w:t xml:space="preserve">converged </w:t>
      </w:r>
      <w:r>
        <w:rPr>
          <w:lang w:eastAsia="zh-CN"/>
        </w:rPr>
        <w:t>charging</w:t>
      </w:r>
      <w:r>
        <w:rPr>
          <w:rFonts w:hint="eastAsia"/>
          <w:lang w:eastAsia="zh-CN"/>
        </w:rPr>
        <w:t xml:space="preserve"> architecture defined in TS</w:t>
      </w:r>
      <w:r>
        <w:rPr>
          <w:lang w:eastAsia="zh-CN"/>
        </w:rPr>
        <w:t> </w:t>
      </w:r>
      <w:r>
        <w:rPr>
          <w:rFonts w:hint="eastAsia"/>
          <w:lang w:eastAsia="zh-CN"/>
        </w:rPr>
        <w:t>32.255</w:t>
      </w:r>
      <w:r>
        <w:rPr>
          <w:lang w:eastAsia="zh-CN"/>
        </w:rPr>
        <w:t> </w:t>
      </w:r>
      <w:r>
        <w:rPr>
          <w:rFonts w:hint="eastAsia"/>
          <w:lang w:eastAsia="zh-CN"/>
        </w:rPr>
        <w:t xml:space="preserve">[10], with the extension of including </w:t>
      </w:r>
      <w:r>
        <w:t xml:space="preserve">UAV </w:t>
      </w:r>
      <w:r>
        <w:rPr>
          <w:rFonts w:hint="eastAsia"/>
          <w:lang w:eastAsia="zh-CN"/>
        </w:rPr>
        <w:t xml:space="preserve">indication, </w:t>
      </w:r>
      <w:r>
        <w:rPr>
          <w:lang w:eastAsia="zh-CN"/>
        </w:rPr>
        <w:t>address</w:t>
      </w:r>
      <w:r>
        <w:rPr>
          <w:rFonts w:hint="eastAsia"/>
          <w:lang w:eastAsia="zh-CN"/>
        </w:rPr>
        <w:t>ing</w:t>
      </w:r>
      <w:r>
        <w:rPr>
          <w:lang w:eastAsia="zh-CN"/>
        </w:rPr>
        <w:t xml:space="preserve"> the Key Issue</w:t>
      </w:r>
      <w:r>
        <w:t>#</w:t>
      </w:r>
      <w:r>
        <w:rPr>
          <w:rFonts w:hint="eastAsia"/>
          <w:lang w:eastAsia="zh-CN"/>
        </w:rPr>
        <w:t>1</w:t>
      </w:r>
      <w:r>
        <w:t>a</w:t>
      </w:r>
      <w:r>
        <w:rPr>
          <w:rFonts w:hint="eastAsia"/>
          <w:lang w:eastAsia="zh-CN"/>
        </w:rPr>
        <w:t>.</w:t>
      </w:r>
    </w:p>
    <w:p>
      <w:pPr>
        <w:rPr>
          <w:lang w:eastAsia="zh-CN"/>
        </w:rPr>
      </w:pPr>
      <w:r>
        <w:rPr>
          <w:lang w:eastAsia="zh-CN"/>
        </w:rPr>
        <w:t xml:space="preserve">In order to </w:t>
      </w:r>
      <w:r>
        <w:rPr>
          <w:rFonts w:hint="eastAsia"/>
          <w:lang w:eastAsia="zh-CN"/>
        </w:rPr>
        <w:t xml:space="preserve">distinguish the UAV from other 3GPP UEs </w:t>
      </w:r>
      <w:r>
        <w:t>for charging differentiation</w:t>
      </w:r>
      <w:r>
        <w:rPr>
          <w:rFonts w:hint="eastAsia"/>
          <w:lang w:eastAsia="zh-CN"/>
        </w:rPr>
        <w:t xml:space="preserve">, the </w:t>
      </w:r>
      <w:r>
        <w:t xml:space="preserve">UAV </w:t>
      </w:r>
      <w:r>
        <w:rPr>
          <w:rFonts w:hint="eastAsia"/>
          <w:lang w:eastAsia="zh-CN"/>
        </w:rPr>
        <w:t>indication can be involved to support UAV charging, which is not applicable to UAVC.</w:t>
      </w:r>
      <w:r>
        <w:rPr>
          <w:rFonts w:hint="eastAsia"/>
          <w:lang w:val="en-US" w:eastAsia="zh-CN"/>
        </w:rPr>
        <w:t xml:space="preserve"> SMF can determine whether the UE is an UAV during the </w:t>
      </w:r>
      <w:r>
        <w:rPr>
          <w:lang w:val="en-US"/>
        </w:rPr>
        <w:t>USS UAV Authorization/Authentication (UUAA) procedures</w:t>
      </w:r>
      <w:r>
        <w:rPr>
          <w:rFonts w:hint="eastAsia"/>
          <w:lang w:val="en-US" w:eastAsia="zh-CN"/>
        </w:rPr>
        <w:t xml:space="preserve"> according to TS 23.256 [3].</w:t>
      </w:r>
    </w:p>
    <w:p>
      <w:pPr>
        <w:pStyle w:val="7"/>
        <w:rPr>
          <w:szCs w:val="24"/>
        </w:rPr>
      </w:pPr>
      <w:bookmarkStart w:id="60" w:name="_Toc27731"/>
      <w:bookmarkStart w:id="61" w:name="_Toc183598560"/>
      <w:r>
        <w:rPr>
          <w:szCs w:val="24"/>
        </w:rPr>
        <w:t>5.</w:t>
      </w:r>
      <w:r>
        <w:rPr>
          <w:rFonts w:hint="eastAsia" w:eastAsia="宋体"/>
          <w:szCs w:val="24"/>
          <w:lang w:eastAsia="zh-CN"/>
        </w:rPr>
        <w:t>1</w:t>
      </w:r>
      <w:r>
        <w:rPr>
          <w:szCs w:val="24"/>
        </w:rPr>
        <w:t>.4.1.</w:t>
      </w:r>
      <w:r>
        <w:rPr>
          <w:rFonts w:hint="eastAsia"/>
          <w:szCs w:val="24"/>
          <w:lang w:eastAsia="zh-CN"/>
        </w:rPr>
        <w:t>2</w:t>
      </w:r>
      <w:r>
        <w:rPr>
          <w:szCs w:val="24"/>
        </w:rPr>
        <w:tab/>
      </w:r>
      <w:r>
        <w:rPr>
          <w:szCs w:val="24"/>
        </w:rPr>
        <w:t>Procedures description</w:t>
      </w:r>
      <w:bookmarkEnd w:id="60"/>
      <w:r>
        <w:rPr>
          <w:szCs w:val="24"/>
        </w:rPr>
        <w:t xml:space="preserve"> </w:t>
      </w:r>
      <w:bookmarkEnd w:id="61"/>
    </w:p>
    <w:p>
      <w:pPr>
        <w:rPr>
          <w:lang w:eastAsia="zh-CN"/>
        </w:rPr>
      </w:pPr>
      <w:r>
        <w:t>The message flows for the PDU session establishment, PDU session modification, PDU session release of 5G data connectivity charging in non-roaming scenarios, Home routed scenarios and Local breakout scenarios would be the same as in clause 5.2.2.2, clause 5.2.2.12 and clause 5.2.2.18 of TS 32.255 [10], with:</w:t>
      </w:r>
    </w:p>
    <w:p>
      <w:pPr>
        <w:pStyle w:val="110"/>
        <w:rPr>
          <w:lang w:eastAsia="zh-CN"/>
        </w:rPr>
      </w:pPr>
      <w:r>
        <w:rPr>
          <w:rFonts w:hint="eastAsia"/>
          <w:lang w:eastAsia="zh-CN"/>
        </w:rPr>
        <w:t>-</w:t>
      </w:r>
      <w:r>
        <w:rPr>
          <w:rFonts w:hint="eastAsia"/>
          <w:lang w:eastAsia="zh-CN"/>
        </w:rPr>
        <w:tab/>
      </w:r>
      <w:r>
        <w:t xml:space="preserve">UAV </w:t>
      </w:r>
      <w:r>
        <w:rPr>
          <w:rFonts w:hint="eastAsia"/>
          <w:lang w:eastAsia="zh-CN"/>
        </w:rPr>
        <w:t>indication added in charging data request messages.</w:t>
      </w:r>
    </w:p>
    <w:p>
      <w:pPr>
        <w:pStyle w:val="6"/>
        <w:rPr>
          <w:szCs w:val="24"/>
          <w:lang w:eastAsia="zh-CN"/>
        </w:rPr>
      </w:pPr>
      <w:bookmarkStart w:id="62" w:name="_Toc15284"/>
      <w:bookmarkStart w:id="63" w:name="_Toc183598561"/>
      <w:r>
        <w:rPr>
          <w:szCs w:val="24"/>
          <w:lang w:eastAsia="zh-CN"/>
        </w:rPr>
        <w:t>5.</w:t>
      </w:r>
      <w:r>
        <w:rPr>
          <w:rFonts w:hint="eastAsia"/>
          <w:szCs w:val="24"/>
          <w:lang w:eastAsia="zh-CN"/>
        </w:rPr>
        <w:t>1</w:t>
      </w:r>
      <w:r>
        <w:rPr>
          <w:szCs w:val="24"/>
          <w:lang w:eastAsia="zh-CN"/>
        </w:rPr>
        <w:t>.4.</w:t>
      </w:r>
      <w:r>
        <w:rPr>
          <w:rFonts w:hint="eastAsia"/>
          <w:szCs w:val="24"/>
          <w:lang w:eastAsia="zh-CN"/>
        </w:rPr>
        <w:t>2</w:t>
      </w:r>
      <w:r>
        <w:rPr>
          <w:szCs w:val="24"/>
          <w:lang w:eastAsia="zh-CN"/>
        </w:rPr>
        <w:tab/>
      </w:r>
      <w:r>
        <w:rPr>
          <w:szCs w:val="24"/>
          <w:lang w:eastAsia="zh-CN"/>
        </w:rPr>
        <w:t>Solution #</w:t>
      </w:r>
      <w:r>
        <w:rPr>
          <w:rFonts w:hint="eastAsia"/>
          <w:szCs w:val="24"/>
          <w:lang w:eastAsia="zh-CN"/>
        </w:rPr>
        <w:t>1</w:t>
      </w:r>
      <w:r>
        <w:rPr>
          <w:szCs w:val="24"/>
          <w:lang w:eastAsia="zh-CN"/>
        </w:rPr>
        <w:t>.</w:t>
      </w:r>
      <w:r>
        <w:rPr>
          <w:rFonts w:hint="eastAsia"/>
          <w:szCs w:val="24"/>
          <w:lang w:eastAsia="zh-CN"/>
        </w:rPr>
        <w:t>2</w:t>
      </w:r>
      <w:r>
        <w:rPr>
          <w:szCs w:val="24"/>
          <w:lang w:eastAsia="zh-CN"/>
        </w:rPr>
        <w:t xml:space="preserve">: </w:t>
      </w:r>
      <w:r>
        <w:rPr>
          <w:rFonts w:hint="eastAsia"/>
          <w:lang w:eastAsia="zh-CN"/>
        </w:rPr>
        <w:t xml:space="preserve">Connection and Mobility </w:t>
      </w:r>
      <w:r>
        <w:rPr>
          <w:rFonts w:hint="eastAsia"/>
          <w:szCs w:val="24"/>
          <w:lang w:eastAsia="zh-CN"/>
        </w:rPr>
        <w:t>Charging between AMF and CHF</w:t>
      </w:r>
      <w:bookmarkEnd w:id="62"/>
      <w:bookmarkEnd w:id="63"/>
    </w:p>
    <w:p>
      <w:pPr>
        <w:pStyle w:val="7"/>
        <w:rPr>
          <w:lang w:eastAsia="zh-CN"/>
        </w:rPr>
      </w:pPr>
      <w:bookmarkStart w:id="64" w:name="_Toc31300"/>
      <w:bookmarkStart w:id="65" w:name="_Toc183598562"/>
      <w:r>
        <w:rPr>
          <w:szCs w:val="24"/>
          <w:lang w:eastAsia="zh-CN"/>
        </w:rPr>
        <w:t>5.</w:t>
      </w:r>
      <w:r>
        <w:rPr>
          <w:rFonts w:hint="eastAsia"/>
          <w:szCs w:val="24"/>
          <w:lang w:eastAsia="zh-CN"/>
        </w:rPr>
        <w:t>1</w:t>
      </w:r>
      <w:r>
        <w:rPr>
          <w:szCs w:val="24"/>
          <w:lang w:eastAsia="zh-CN"/>
        </w:rPr>
        <w:t>.4</w:t>
      </w:r>
      <w:r>
        <w:rPr>
          <w:szCs w:val="24"/>
        </w:rPr>
        <w:t>.</w:t>
      </w:r>
      <w:r>
        <w:rPr>
          <w:rFonts w:hint="eastAsia"/>
          <w:szCs w:val="24"/>
          <w:lang w:eastAsia="zh-CN"/>
        </w:rPr>
        <w:t>2</w:t>
      </w:r>
      <w:r>
        <w:rPr>
          <w:szCs w:val="24"/>
        </w:rPr>
        <w:t>.1</w:t>
      </w:r>
      <w:r>
        <w:rPr>
          <w:szCs w:val="24"/>
        </w:rPr>
        <w:tab/>
      </w:r>
      <w:r>
        <w:rPr>
          <w:szCs w:val="24"/>
        </w:rPr>
        <w:t>General description</w:t>
      </w:r>
      <w:bookmarkEnd w:id="64"/>
      <w:bookmarkEnd w:id="65"/>
    </w:p>
    <w:p>
      <w:pPr>
        <w:rPr>
          <w:lang w:eastAsia="zh-CN"/>
        </w:rPr>
      </w:pPr>
      <w:r>
        <w:rPr>
          <w:lang w:eastAsia="zh-CN"/>
        </w:rPr>
        <w:t xml:space="preserve">This </w:t>
      </w:r>
      <w:r>
        <w:rPr>
          <w:rFonts w:hint="eastAsia"/>
          <w:lang w:eastAsia="zh-CN"/>
        </w:rPr>
        <w:t xml:space="preserve">solution #1.2 </w:t>
      </w:r>
      <w:r>
        <w:t xml:space="preserve">which </w:t>
      </w:r>
      <w:r>
        <w:rPr>
          <w:iCs/>
        </w:rPr>
        <w:t xml:space="preserve">relying on </w:t>
      </w:r>
      <w:r>
        <w:rPr>
          <w:rFonts w:hint="eastAsia"/>
          <w:lang w:eastAsia="zh-CN"/>
        </w:rPr>
        <w:t>5G connection and mobility converged charging architecture defined in TS 32.25</w:t>
      </w:r>
      <w:r>
        <w:rPr>
          <w:lang w:eastAsia="zh-CN"/>
        </w:rPr>
        <w:t xml:space="preserve">6 </w:t>
      </w:r>
      <w:r>
        <w:rPr>
          <w:rFonts w:hint="eastAsia"/>
          <w:lang w:eastAsia="zh-CN"/>
        </w:rPr>
        <w:t xml:space="preserve">[12], with the extension of including </w:t>
      </w:r>
      <w:r>
        <w:t xml:space="preserve">UAV </w:t>
      </w:r>
      <w:r>
        <w:rPr>
          <w:rFonts w:hint="eastAsia"/>
          <w:lang w:eastAsia="zh-CN"/>
        </w:rPr>
        <w:t xml:space="preserve">indication, </w:t>
      </w:r>
      <w:r>
        <w:rPr>
          <w:lang w:eastAsia="zh-CN"/>
        </w:rPr>
        <w:t>address</w:t>
      </w:r>
      <w:r>
        <w:rPr>
          <w:rFonts w:hint="eastAsia"/>
          <w:lang w:eastAsia="zh-CN"/>
        </w:rPr>
        <w:t>ing</w:t>
      </w:r>
      <w:r>
        <w:rPr>
          <w:lang w:eastAsia="zh-CN"/>
        </w:rPr>
        <w:t xml:space="preserve"> the Key Issue</w:t>
      </w:r>
      <w:r>
        <w:t>#</w:t>
      </w:r>
      <w:r>
        <w:rPr>
          <w:rFonts w:hint="eastAsia"/>
          <w:lang w:eastAsia="zh-CN"/>
        </w:rPr>
        <w:t>1</w:t>
      </w:r>
      <w:r>
        <w:t>a</w:t>
      </w:r>
      <w:r>
        <w:rPr>
          <w:rFonts w:hint="eastAsia"/>
          <w:lang w:eastAsia="zh-CN"/>
        </w:rPr>
        <w:t>.</w:t>
      </w:r>
    </w:p>
    <w:p>
      <w:pPr>
        <w:rPr>
          <w:lang w:eastAsia="zh-CN"/>
        </w:rPr>
      </w:pPr>
      <w:r>
        <w:rPr>
          <w:lang w:eastAsia="zh-CN"/>
        </w:rPr>
        <w:t xml:space="preserve">In order to </w:t>
      </w:r>
      <w:r>
        <w:rPr>
          <w:rFonts w:hint="eastAsia"/>
          <w:lang w:eastAsia="zh-CN"/>
        </w:rPr>
        <w:t xml:space="preserve">distinguish the UAV from other 3GPP UEs </w:t>
      </w:r>
      <w:r>
        <w:t>for charging differentiation</w:t>
      </w:r>
      <w:r>
        <w:rPr>
          <w:rFonts w:hint="eastAsia"/>
          <w:lang w:eastAsia="zh-CN"/>
        </w:rPr>
        <w:t xml:space="preserve">, the </w:t>
      </w:r>
      <w:r>
        <w:t xml:space="preserve">UAV </w:t>
      </w:r>
      <w:r>
        <w:rPr>
          <w:rFonts w:hint="eastAsia"/>
          <w:lang w:eastAsia="zh-CN"/>
        </w:rPr>
        <w:t xml:space="preserve">indication can be involved to support UAV charging, which is not applicable to UAVC. For AMF, the UAV indication can be an indicator to show whether the UE is an UAV </w:t>
      </w:r>
      <w:r>
        <w:rPr>
          <w:lang w:eastAsia="zh-CN"/>
        </w:rPr>
        <w:t>together</w:t>
      </w:r>
      <w:r>
        <w:rPr>
          <w:rFonts w:hint="eastAsia"/>
          <w:lang w:eastAsia="zh-CN"/>
        </w:rPr>
        <w:t xml:space="preserve"> with the corresponding </w:t>
      </w:r>
      <w:r>
        <w:t>3GPP UAV ID</w:t>
      </w:r>
      <w:r>
        <w:rPr>
          <w:rFonts w:hint="eastAsia"/>
          <w:lang w:eastAsia="zh-CN"/>
        </w:rPr>
        <w:t>, which can be obtained from UDM as defined in TS</w:t>
      </w:r>
      <w:r>
        <w:rPr>
          <w:lang w:eastAsia="zh-CN"/>
        </w:rPr>
        <w:t> </w:t>
      </w:r>
      <w:r>
        <w:rPr>
          <w:rFonts w:hint="eastAsia"/>
          <w:lang w:eastAsia="zh-CN"/>
        </w:rPr>
        <w:t>29.503</w:t>
      </w:r>
      <w:r>
        <w:rPr>
          <w:lang w:eastAsia="zh-CN"/>
        </w:rPr>
        <w:t> </w:t>
      </w:r>
      <w:r>
        <w:rPr>
          <w:rFonts w:hint="eastAsia"/>
          <w:lang w:eastAsia="zh-CN"/>
        </w:rPr>
        <w:t>[14].</w:t>
      </w:r>
    </w:p>
    <w:p>
      <w:pPr>
        <w:rPr>
          <w:lang w:eastAsia="zh-CN"/>
        </w:rPr>
      </w:pPr>
      <w:r>
        <w:rPr>
          <w:rFonts w:eastAsia="宋体"/>
          <w:lang w:eastAsia="zh-CN" w:bidi="ar"/>
        </w:rPr>
        <w:t xml:space="preserve">The </w:t>
      </w:r>
      <w:r>
        <w:rPr>
          <w:rFonts w:hint="eastAsia" w:eastAsia="宋体"/>
          <w:lang w:eastAsia="zh-CN" w:bidi="ar"/>
        </w:rPr>
        <w:t>AMF</w:t>
      </w:r>
      <w:r>
        <w:rPr>
          <w:rFonts w:eastAsia="宋体"/>
          <w:lang w:eastAsia="zh-CN" w:bidi="ar"/>
        </w:rPr>
        <w:t xml:space="preserve"> may collect the following charging information:</w:t>
      </w:r>
    </w:p>
    <w:p>
      <w:pPr>
        <w:pStyle w:val="112"/>
        <w:rPr>
          <w:lang w:eastAsia="zh-CN" w:bidi="ar"/>
        </w:rPr>
      </w:pPr>
      <w:r>
        <w:rPr>
          <w:lang w:eastAsia="zh-CN" w:bidi="ar"/>
        </w:rPr>
        <w:t xml:space="preserve">Table </w:t>
      </w:r>
      <w:r>
        <w:rPr>
          <w:rFonts w:hint="eastAsia"/>
          <w:lang w:eastAsia="zh-CN" w:bidi="ar"/>
        </w:rPr>
        <w:t>5.1.4.2.1</w:t>
      </w:r>
      <w:r>
        <w:rPr>
          <w:lang w:eastAsia="zh-CN" w:bidi="ar"/>
        </w:rPr>
        <w:t xml:space="preserve">-1: Extent to Common Structure of the </w:t>
      </w:r>
      <w:r>
        <w:rPr>
          <w:rFonts w:hint="eastAsia" w:eastAsia="宋体"/>
          <w:lang w:eastAsia="ko" w:bidi="ar"/>
        </w:rPr>
        <w:t>Registration Charging Information</w:t>
      </w:r>
    </w:p>
    <w:tbl>
      <w:tblPr>
        <w:tblStyle w:val="88"/>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3"/>
            </w:pPr>
            <w:r>
              <w:t>Information Element</w:t>
            </w:r>
          </w:p>
        </w:tc>
        <w:tc>
          <w:tcPr>
            <w:tcW w:w="859" w:type="dxa"/>
            <w:shd w:val="clear" w:color="auto" w:fill="CCCCCC"/>
          </w:tcPr>
          <w:p>
            <w:pPr>
              <w:pStyle w:val="103"/>
              <w:rPr>
                <w:szCs w:val="18"/>
              </w:rPr>
            </w:pPr>
            <w:r>
              <w:rPr>
                <w:szCs w:val="18"/>
              </w:rPr>
              <w:t>Category</w:t>
            </w:r>
          </w:p>
        </w:tc>
        <w:tc>
          <w:tcPr>
            <w:tcW w:w="5490"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rFonts w:eastAsia="宋体"/>
                <w:lang w:eastAsia="zh-CN" w:bidi="ar-IQ"/>
              </w:rPr>
            </w:pPr>
            <w:r>
              <w:rPr>
                <w:rFonts w:hint="eastAsia" w:eastAsia="宋体"/>
                <w:lang w:eastAsia="zh-CN" w:bidi="ar-IQ"/>
              </w:rPr>
              <w:t>UAV Information</w:t>
            </w:r>
          </w:p>
        </w:tc>
        <w:tc>
          <w:tcPr>
            <w:tcW w:w="859" w:type="dxa"/>
          </w:tcPr>
          <w:p>
            <w:pPr>
              <w:pStyle w:val="104"/>
              <w:rPr>
                <w:lang w:eastAsia="zh-CN"/>
              </w:rPr>
            </w:pPr>
            <w:r>
              <w:rPr>
                <w:lang w:eastAsia="zh-CN"/>
              </w:rPr>
              <w:t>O</w:t>
            </w:r>
            <w:r>
              <w:rPr>
                <w:vertAlign w:val="subscript"/>
                <w:lang w:eastAsia="zh-CN"/>
              </w:rPr>
              <w:t>C</w:t>
            </w:r>
          </w:p>
        </w:tc>
        <w:tc>
          <w:tcPr>
            <w:tcW w:w="5490" w:type="dxa"/>
          </w:tcPr>
          <w:p>
            <w:pPr>
              <w:pStyle w:val="102"/>
              <w:rPr>
                <w:lang w:eastAsia="zh-CN"/>
              </w:rPr>
            </w:pPr>
            <w:r>
              <w:t xml:space="preserve">This field </w:t>
            </w:r>
            <w:r>
              <w:rPr>
                <w:rFonts w:hint="eastAsia"/>
                <w:lang w:eastAsia="zh-CN"/>
              </w:rPr>
              <w:t xml:space="preserve">contains the </w:t>
            </w:r>
            <w:r>
              <w:rPr>
                <w:rFonts w:hint="eastAsia" w:eastAsia="宋体"/>
                <w:lang w:eastAsia="zh-CN" w:bidi="ar-IQ"/>
              </w:rPr>
              <w:t>UAV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pPr>
            <w:r>
              <w:rPr>
                <w:rFonts w:hint="eastAsia"/>
              </w:rPr>
              <w:t>UAV Indication</w:t>
            </w:r>
          </w:p>
        </w:tc>
        <w:tc>
          <w:tcPr>
            <w:tcW w:w="859" w:type="dxa"/>
          </w:tcPr>
          <w:p>
            <w:pPr>
              <w:pStyle w:val="102"/>
              <w:jc w:val="center"/>
            </w:pPr>
            <w:bookmarkStart w:id="66" w:name="_MCCTEMPBM_CRPT06110008___4"/>
            <w:r>
              <w:rPr>
                <w:lang w:eastAsia="zh-CN"/>
              </w:rPr>
              <w:t>O</w:t>
            </w:r>
            <w:r>
              <w:rPr>
                <w:vertAlign w:val="subscript"/>
                <w:lang w:eastAsia="zh-CN"/>
              </w:rPr>
              <w:t>C</w:t>
            </w:r>
            <w:bookmarkEnd w:id="66"/>
          </w:p>
        </w:tc>
        <w:tc>
          <w:tcPr>
            <w:tcW w:w="5490" w:type="dxa"/>
          </w:tcPr>
          <w:p>
            <w:pPr>
              <w:pStyle w:val="102"/>
            </w:pPr>
            <w:r>
              <w:t xml:space="preserve">This field </w:t>
            </w:r>
            <w:r>
              <w:rPr>
                <w:rFonts w:cs="Arial"/>
                <w:szCs w:val="18"/>
              </w:rPr>
              <w:t xml:space="preserve">indicate </w:t>
            </w:r>
            <w:r>
              <w:rPr>
                <w:rFonts w:hint="eastAsia" w:cs="Arial"/>
                <w:szCs w:val="18"/>
                <w:lang w:eastAsia="zh-CN"/>
              </w:rPr>
              <w:t>the UE is a UAV or not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lang w:eastAsia="zh-CN"/>
              </w:rPr>
            </w:pPr>
            <w:r>
              <w:t>3gppUavId</w:t>
            </w:r>
          </w:p>
        </w:tc>
        <w:tc>
          <w:tcPr>
            <w:tcW w:w="859" w:type="dxa"/>
          </w:tcPr>
          <w:p>
            <w:pPr>
              <w:pStyle w:val="102"/>
              <w:jc w:val="center"/>
              <w:rPr>
                <w:lang w:eastAsia="zh-CN"/>
              </w:rPr>
            </w:pPr>
            <w:bookmarkStart w:id="67" w:name="_MCCTEMPBM_CRPT06110010___4"/>
            <w:r>
              <w:rPr>
                <w:lang w:eastAsia="zh-CN"/>
              </w:rPr>
              <w:t>O</w:t>
            </w:r>
            <w:r>
              <w:rPr>
                <w:vertAlign w:val="subscript"/>
                <w:lang w:eastAsia="zh-CN"/>
              </w:rPr>
              <w:t>C</w:t>
            </w:r>
            <w:bookmarkEnd w:id="67"/>
          </w:p>
        </w:tc>
        <w:tc>
          <w:tcPr>
            <w:tcW w:w="5490" w:type="dxa"/>
          </w:tcPr>
          <w:p>
            <w:pPr>
              <w:pStyle w:val="102"/>
              <w:rPr>
                <w:lang w:eastAsia="zh-CN"/>
              </w:rPr>
            </w:pPr>
            <w:r>
              <w:t xml:space="preserve">This field </w:t>
            </w:r>
            <w:r>
              <w:rPr>
                <w:rFonts w:hint="eastAsia"/>
                <w:lang w:eastAsia="zh-CN"/>
              </w:rPr>
              <w:t xml:space="preserve">contains </w:t>
            </w:r>
            <w:r>
              <w:rPr>
                <w:rFonts w:cs="Arial"/>
                <w:szCs w:val="18"/>
                <w:lang w:eastAsia="zh-CN"/>
              </w:rPr>
              <w:t xml:space="preserve">contain the </w:t>
            </w:r>
            <w:r>
              <w:t xml:space="preserve">3GPP UAV ID, </w:t>
            </w:r>
            <w:r>
              <w:rPr>
                <w:rFonts w:hint="eastAsia"/>
                <w:lang w:eastAsia="zh-CN"/>
              </w:rPr>
              <w:t xml:space="preserve">if the UAV indication is </w:t>
            </w:r>
            <w:r>
              <w:t>"</w:t>
            </w:r>
            <w:r>
              <w:rPr>
                <w:rFonts w:hint="eastAsia"/>
                <w:lang w:eastAsia="zh-CN"/>
              </w:rPr>
              <w:t>True</w:t>
            </w:r>
            <w:r>
              <w:t>"</w:t>
            </w:r>
            <w:r>
              <w:rPr>
                <w:rFonts w:hint="eastAsia"/>
                <w:lang w:eastAsia="zh-CN"/>
              </w:rPr>
              <w:t>.</w:t>
            </w:r>
          </w:p>
          <w:p>
            <w:pPr>
              <w:pStyle w:val="102"/>
            </w:pPr>
            <w:r>
              <w:rPr>
                <w:rFonts w:hint="eastAsia"/>
                <w:lang w:eastAsia="zh-CN"/>
              </w:rPr>
              <w:t xml:space="preserve">It is </w:t>
            </w:r>
            <w:r>
              <w:t>encoded as GPSI in the format of External Identifier.</w:t>
            </w:r>
          </w:p>
        </w:tc>
      </w:tr>
    </w:tbl>
    <w:p>
      <w:pPr>
        <w:rPr>
          <w:lang w:eastAsia="zh-CN"/>
        </w:rPr>
      </w:pPr>
    </w:p>
    <w:p>
      <w:pPr>
        <w:pStyle w:val="7"/>
        <w:rPr>
          <w:szCs w:val="24"/>
        </w:rPr>
      </w:pPr>
      <w:bookmarkStart w:id="68" w:name="_Toc24877"/>
      <w:bookmarkStart w:id="69" w:name="_Toc183598563"/>
      <w:r>
        <w:rPr>
          <w:szCs w:val="24"/>
        </w:rPr>
        <w:t>5.</w:t>
      </w:r>
      <w:r>
        <w:rPr>
          <w:rFonts w:hint="eastAsia" w:eastAsia="宋体"/>
          <w:szCs w:val="24"/>
          <w:lang w:eastAsia="zh-CN"/>
        </w:rPr>
        <w:t>1</w:t>
      </w:r>
      <w:r>
        <w:rPr>
          <w:szCs w:val="24"/>
        </w:rPr>
        <w:t>.4.</w:t>
      </w:r>
      <w:r>
        <w:rPr>
          <w:rFonts w:hint="eastAsia"/>
          <w:szCs w:val="24"/>
          <w:lang w:eastAsia="zh-CN"/>
        </w:rPr>
        <w:t>2</w:t>
      </w:r>
      <w:r>
        <w:rPr>
          <w:szCs w:val="24"/>
        </w:rPr>
        <w:t>.</w:t>
      </w:r>
      <w:r>
        <w:rPr>
          <w:rFonts w:hint="eastAsia"/>
          <w:szCs w:val="24"/>
          <w:lang w:eastAsia="zh-CN"/>
        </w:rPr>
        <w:t>2</w:t>
      </w:r>
      <w:r>
        <w:rPr>
          <w:szCs w:val="24"/>
        </w:rPr>
        <w:tab/>
      </w:r>
      <w:r>
        <w:rPr>
          <w:szCs w:val="24"/>
        </w:rPr>
        <w:t>Procedures description</w:t>
      </w:r>
      <w:bookmarkEnd w:id="68"/>
      <w:r>
        <w:rPr>
          <w:szCs w:val="24"/>
        </w:rPr>
        <w:t xml:space="preserve"> </w:t>
      </w:r>
      <w:bookmarkEnd w:id="69"/>
    </w:p>
    <w:p>
      <w:pPr>
        <w:rPr>
          <w:lang w:eastAsia="zh-CN"/>
        </w:rPr>
      </w:pPr>
      <w:r>
        <w:t>The message flows for the 5G connection and mobility converged charging would be the same as in clauses 5.2.2 of TS 32.256 [12], with:</w:t>
      </w:r>
    </w:p>
    <w:p>
      <w:pPr>
        <w:pStyle w:val="110"/>
        <w:rPr>
          <w:rFonts w:hint="eastAsia"/>
          <w:lang w:eastAsia="zh-CN"/>
        </w:rPr>
      </w:pPr>
      <w:r>
        <w:rPr>
          <w:rFonts w:hint="eastAsia"/>
          <w:lang w:eastAsia="zh-CN"/>
        </w:rPr>
        <w:t>-</w:t>
      </w:r>
      <w:r>
        <w:rPr>
          <w:rFonts w:hint="eastAsia"/>
          <w:lang w:eastAsia="zh-CN"/>
        </w:rPr>
        <w:tab/>
      </w:r>
      <w:r>
        <w:t xml:space="preserve">UAV </w:t>
      </w:r>
      <w:r>
        <w:rPr>
          <w:rFonts w:hint="eastAsia"/>
          <w:lang w:eastAsia="zh-CN"/>
        </w:rPr>
        <w:t>indication added in charging data request messages.</w:t>
      </w:r>
    </w:p>
    <w:p>
      <w:pPr>
        <w:pStyle w:val="6"/>
        <w:rPr>
          <w:szCs w:val="24"/>
          <w:lang w:eastAsia="zh-CN"/>
        </w:rPr>
      </w:pPr>
      <w:bookmarkStart w:id="70" w:name="_Toc2712"/>
      <w:r>
        <w:rPr>
          <w:szCs w:val="24"/>
          <w:lang w:eastAsia="zh-CN"/>
        </w:rPr>
        <w:t>5.</w:t>
      </w:r>
      <w:r>
        <w:rPr>
          <w:rFonts w:hint="eastAsia"/>
          <w:szCs w:val="24"/>
          <w:lang w:eastAsia="zh-CN"/>
        </w:rPr>
        <w:t>1</w:t>
      </w:r>
      <w:r>
        <w:rPr>
          <w:szCs w:val="24"/>
          <w:lang w:eastAsia="zh-CN"/>
        </w:rPr>
        <w:t>.4.</w:t>
      </w:r>
      <w:r>
        <w:rPr>
          <w:rFonts w:hint="eastAsia"/>
          <w:szCs w:val="24"/>
          <w:lang w:val="en-US" w:eastAsia="zh-CN"/>
        </w:rPr>
        <w:t>3</w:t>
      </w:r>
      <w:r>
        <w:rPr>
          <w:szCs w:val="24"/>
          <w:lang w:eastAsia="zh-CN"/>
        </w:rPr>
        <w:tab/>
      </w:r>
      <w:r>
        <w:rPr>
          <w:szCs w:val="24"/>
          <w:lang w:eastAsia="zh-CN"/>
        </w:rPr>
        <w:t>Solution #</w:t>
      </w:r>
      <w:r>
        <w:rPr>
          <w:rFonts w:hint="eastAsia"/>
          <w:szCs w:val="24"/>
          <w:lang w:eastAsia="zh-CN"/>
        </w:rPr>
        <w:t>1</w:t>
      </w:r>
      <w:r>
        <w:rPr>
          <w:szCs w:val="24"/>
          <w:lang w:eastAsia="zh-CN"/>
        </w:rPr>
        <w:t>.</w:t>
      </w:r>
      <w:r>
        <w:rPr>
          <w:rFonts w:hint="eastAsia"/>
          <w:szCs w:val="24"/>
          <w:lang w:val="en-US" w:eastAsia="zh-CN"/>
        </w:rPr>
        <w:t>3</w:t>
      </w:r>
      <w:r>
        <w:rPr>
          <w:szCs w:val="24"/>
          <w:lang w:eastAsia="zh-CN"/>
        </w:rPr>
        <w:t>: G</w:t>
      </w:r>
      <w:r>
        <w:rPr>
          <w:lang w:eastAsia="zh-CN"/>
        </w:rPr>
        <w:t>eneric User Information to identify UAV</w:t>
      </w:r>
      <w:bookmarkEnd w:id="70"/>
    </w:p>
    <w:p>
      <w:pPr>
        <w:pStyle w:val="7"/>
        <w:rPr>
          <w:lang w:eastAsia="zh-CN"/>
        </w:rPr>
      </w:pPr>
      <w:bookmarkStart w:id="71" w:name="_Toc25109"/>
      <w:r>
        <w:rPr>
          <w:szCs w:val="24"/>
          <w:lang w:eastAsia="zh-CN"/>
        </w:rPr>
        <w:t>5.</w:t>
      </w:r>
      <w:r>
        <w:rPr>
          <w:rFonts w:hint="eastAsia"/>
          <w:szCs w:val="24"/>
          <w:lang w:eastAsia="zh-CN"/>
        </w:rPr>
        <w:t>1</w:t>
      </w:r>
      <w:r>
        <w:rPr>
          <w:szCs w:val="24"/>
          <w:lang w:eastAsia="zh-CN"/>
        </w:rPr>
        <w:t>.4</w:t>
      </w:r>
      <w:r>
        <w:rPr>
          <w:szCs w:val="24"/>
        </w:rPr>
        <w:t>.</w:t>
      </w:r>
      <w:r>
        <w:rPr>
          <w:rFonts w:hint="eastAsia"/>
          <w:szCs w:val="24"/>
          <w:lang w:val="en-US" w:eastAsia="zh-CN"/>
        </w:rPr>
        <w:t>3</w:t>
      </w:r>
      <w:r>
        <w:rPr>
          <w:szCs w:val="24"/>
        </w:rPr>
        <w:t>.1</w:t>
      </w:r>
      <w:r>
        <w:rPr>
          <w:szCs w:val="24"/>
        </w:rPr>
        <w:tab/>
      </w:r>
      <w:r>
        <w:rPr>
          <w:szCs w:val="24"/>
        </w:rPr>
        <w:t>General description</w:t>
      </w:r>
      <w:bookmarkEnd w:id="71"/>
    </w:p>
    <w:p>
      <w:pPr>
        <w:rPr>
          <w:lang w:eastAsia="zh-CN"/>
        </w:rPr>
      </w:pPr>
      <w:r>
        <w:rPr>
          <w:lang w:eastAsia="zh-CN"/>
        </w:rPr>
        <w:t xml:space="preserve">This </w:t>
      </w:r>
      <w:r>
        <w:rPr>
          <w:rFonts w:hint="eastAsia"/>
          <w:lang w:eastAsia="zh-CN"/>
        </w:rPr>
        <w:t>solution #1.</w:t>
      </w:r>
      <w:r>
        <w:rPr>
          <w:rFonts w:hint="eastAsia"/>
          <w:lang w:val="en-US" w:eastAsia="zh-CN"/>
        </w:rPr>
        <w:t>3</w:t>
      </w:r>
      <w:r>
        <w:rPr>
          <w:lang w:eastAsia="zh-CN"/>
        </w:rPr>
        <w:t xml:space="preserve"> addresses Key Issue</w:t>
      </w:r>
      <w:r>
        <w:t>#</w:t>
      </w:r>
      <w:r>
        <w:rPr>
          <w:rFonts w:hint="eastAsia"/>
          <w:lang w:eastAsia="zh-CN"/>
        </w:rPr>
        <w:t>1</w:t>
      </w:r>
      <w:r>
        <w:t>a.</w:t>
      </w:r>
      <w:r>
        <w:rPr>
          <w:rFonts w:hint="eastAsia"/>
          <w:lang w:eastAsia="zh-CN"/>
        </w:rPr>
        <w:t xml:space="preserve"> </w:t>
      </w:r>
      <w:r>
        <w:rPr>
          <w:lang w:eastAsia="zh-CN"/>
        </w:rPr>
        <w:t xml:space="preserve">To distinguish the UAV or any other future proofed 3GPP UE types for charging differentiation, a generic IE can be introduced to hold the specific type of a UE. </w:t>
      </w:r>
    </w:p>
    <w:p>
      <w:pPr>
        <w:rPr>
          <w:rFonts w:eastAsia="宋体"/>
          <w:lang w:eastAsia="zh-CN" w:bidi="ar"/>
        </w:rPr>
      </w:pPr>
      <w:r>
        <w:rPr>
          <w:lang w:eastAsia="zh-CN"/>
        </w:rPr>
        <w:t>As per TS</w:t>
      </w:r>
      <w:r>
        <w:rPr>
          <w:lang w:val="en-US" w:eastAsia="zh-CN"/>
        </w:rPr>
        <w:t> </w:t>
      </w:r>
      <w:r>
        <w:rPr>
          <w:lang w:eastAsia="zh-CN"/>
        </w:rPr>
        <w:t>23.256</w:t>
      </w:r>
      <w:r>
        <w:rPr>
          <w:lang w:val="en-US" w:eastAsia="zh-CN"/>
        </w:rPr>
        <w:t> [3]</w:t>
      </w:r>
      <w:r>
        <w:rPr>
          <w:lang w:eastAsia="zh-CN"/>
        </w:rPr>
        <w:t xml:space="preserve"> clause 5.2.2 and clause 5.2.3, AMF / </w:t>
      </w:r>
      <w:r>
        <w:rPr>
          <w:rFonts w:hint="eastAsia"/>
          <w:lang w:eastAsia="zh-CN"/>
        </w:rPr>
        <w:t>SMF</w:t>
      </w:r>
      <w:r>
        <w:rPr>
          <w:lang w:eastAsia="zh-CN"/>
        </w:rPr>
        <w:t xml:space="preserve"> can receive the UAV information (e.g. CAA-Level UAV ID or the UAV) in the UE Registration / </w:t>
      </w:r>
      <w:r>
        <w:rPr>
          <w:lang w:val="en-IN"/>
        </w:rPr>
        <w:t xml:space="preserve">PDU Session Establishment </w:t>
      </w:r>
      <w:r>
        <w:rPr>
          <w:lang w:eastAsia="zh-CN"/>
        </w:rPr>
        <w:t xml:space="preserve">request. In this case, </w:t>
      </w:r>
      <w:r>
        <w:rPr>
          <w:rFonts w:eastAsia="宋体"/>
          <w:lang w:eastAsia="zh-CN" w:bidi="ar"/>
        </w:rPr>
        <w:t xml:space="preserve">both AMF and SMF can identify the specific type of the UE, e.g. whether it is a UAV or any other specific type of UE. </w:t>
      </w:r>
    </w:p>
    <w:p>
      <w:pPr>
        <w:rPr>
          <w:lang w:eastAsia="zh-CN"/>
        </w:rPr>
      </w:pPr>
      <w:r>
        <w:rPr>
          <w:lang w:eastAsia="zh-CN"/>
        </w:rPr>
        <w:t>The User Information IE, which are part of the PDU session charging information in TS</w:t>
      </w:r>
      <w:r>
        <w:rPr>
          <w:lang w:val="en-US" w:eastAsia="zh-CN"/>
        </w:rPr>
        <w:t> </w:t>
      </w:r>
      <w:r>
        <w:rPr>
          <w:lang w:eastAsia="zh-CN"/>
        </w:rPr>
        <w:t>32.255</w:t>
      </w:r>
      <w:r>
        <w:rPr>
          <w:lang w:val="en-US" w:eastAsia="zh-CN"/>
        </w:rPr>
        <w:t> </w:t>
      </w:r>
      <w:r>
        <w:rPr>
          <w:lang w:eastAsia="zh-CN"/>
        </w:rPr>
        <w:t>[10] and Registration charging information in TS</w:t>
      </w:r>
      <w:r>
        <w:rPr>
          <w:lang w:val="en-US" w:eastAsia="zh-CN"/>
        </w:rPr>
        <w:t> </w:t>
      </w:r>
      <w:r>
        <w:rPr>
          <w:lang w:eastAsia="zh-CN"/>
        </w:rPr>
        <w:t>23.256</w:t>
      </w:r>
      <w:r>
        <w:rPr>
          <w:lang w:val="en-US" w:eastAsia="zh-CN"/>
        </w:rPr>
        <w:t> </w:t>
      </w:r>
      <w:r>
        <w:rPr>
          <w:lang w:eastAsia="zh-CN"/>
        </w:rPr>
        <w:t xml:space="preserve">[12], can be extended to include a new sub IE, e.g. User Identifier Ext, to indicate the specific type of UE defined in the 3GPP system. </w:t>
      </w:r>
      <w:r>
        <w:rPr>
          <w:lang w:eastAsia="zh-CN" w:bidi="ar"/>
        </w:rPr>
        <w:t xml:space="preserve">Table </w:t>
      </w:r>
      <w:r>
        <w:rPr>
          <w:rFonts w:hint="eastAsia"/>
          <w:lang w:eastAsia="zh-CN" w:bidi="ar"/>
        </w:rPr>
        <w:t>5.1.4.</w:t>
      </w:r>
      <w:r>
        <w:rPr>
          <w:rFonts w:hint="eastAsia"/>
          <w:lang w:val="en-US" w:eastAsia="zh-CN" w:bidi="ar"/>
        </w:rPr>
        <w:t>3</w:t>
      </w:r>
      <w:r>
        <w:rPr>
          <w:rFonts w:hint="eastAsia"/>
          <w:lang w:eastAsia="zh-CN" w:bidi="ar"/>
        </w:rPr>
        <w:t>.1</w:t>
      </w:r>
      <w:r>
        <w:rPr>
          <w:lang w:eastAsia="zh-CN" w:bidi="ar"/>
        </w:rPr>
        <w:t xml:space="preserve">-1 demonstrate the example of the extended User Information. </w:t>
      </w:r>
    </w:p>
    <w:p>
      <w:pPr>
        <w:pStyle w:val="112"/>
        <w:rPr>
          <w:lang w:eastAsia="zh-CN" w:bidi="ar"/>
        </w:rPr>
      </w:pPr>
      <w:r>
        <w:rPr>
          <w:lang w:eastAsia="zh-CN" w:bidi="ar"/>
        </w:rPr>
        <w:t xml:space="preserve">Table </w:t>
      </w:r>
      <w:r>
        <w:rPr>
          <w:rFonts w:hint="eastAsia"/>
          <w:lang w:eastAsia="zh-CN" w:bidi="ar"/>
        </w:rPr>
        <w:t>5.1.4.</w:t>
      </w:r>
      <w:r>
        <w:rPr>
          <w:rFonts w:hint="eastAsia"/>
          <w:lang w:val="en-US" w:eastAsia="zh-CN" w:bidi="ar"/>
        </w:rPr>
        <w:t>3</w:t>
      </w:r>
      <w:r>
        <w:rPr>
          <w:rFonts w:hint="eastAsia"/>
          <w:lang w:eastAsia="zh-CN" w:bidi="ar"/>
        </w:rPr>
        <w:t>.1</w:t>
      </w:r>
      <w:r>
        <w:rPr>
          <w:lang w:eastAsia="zh-CN" w:bidi="ar"/>
        </w:rPr>
        <w:t>-1: Extension to the User Information IE</w:t>
      </w:r>
    </w:p>
    <w:tbl>
      <w:tblPr>
        <w:tblStyle w:val="88"/>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3"/>
            </w:pPr>
            <w:r>
              <w:t>Information Element</w:t>
            </w:r>
          </w:p>
        </w:tc>
        <w:tc>
          <w:tcPr>
            <w:tcW w:w="859" w:type="dxa"/>
            <w:shd w:val="clear" w:color="auto" w:fill="CCCCCC"/>
          </w:tcPr>
          <w:p>
            <w:pPr>
              <w:pStyle w:val="103"/>
              <w:rPr>
                <w:szCs w:val="18"/>
              </w:rPr>
            </w:pPr>
            <w:r>
              <w:rPr>
                <w:szCs w:val="18"/>
              </w:rPr>
              <w:t>Category</w:t>
            </w:r>
          </w:p>
        </w:tc>
        <w:tc>
          <w:tcPr>
            <w:tcW w:w="5490"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2"/>
              <w:rPr>
                <w:rFonts w:eastAsia="宋体"/>
                <w:lang w:eastAsia="zh-CN" w:bidi="ar-IQ"/>
              </w:rPr>
            </w:pPr>
            <w:r>
              <w:rPr>
                <w:rFonts w:hint="eastAsia" w:eastAsia="宋体"/>
                <w:lang w:eastAsia="zh-CN" w:bidi="ar-IQ"/>
              </w:rPr>
              <w:t>User Information</w:t>
            </w:r>
          </w:p>
        </w:tc>
        <w:tc>
          <w:tcPr>
            <w:tcW w:w="859" w:type="dxa"/>
            <w:shd w:val="clear" w:color="auto" w:fill="CCCCCC"/>
          </w:tcPr>
          <w:p>
            <w:pPr>
              <w:pStyle w:val="102"/>
              <w:rPr>
                <w:rFonts w:eastAsia="宋体"/>
                <w:lang w:eastAsia="zh-CN" w:bidi="ar-IQ"/>
              </w:rPr>
            </w:pPr>
            <w:r>
              <w:rPr>
                <w:rFonts w:eastAsia="宋体"/>
                <w:lang w:eastAsia="zh-CN" w:bidi="ar-IQ"/>
              </w:rPr>
              <w:t>O</w:t>
            </w:r>
            <w:r>
              <w:rPr>
                <w:rFonts w:hint="eastAsia" w:eastAsia="宋体"/>
                <w:vertAlign w:val="subscript"/>
                <w:lang w:eastAsia="zh-CN" w:bidi="ar-IQ"/>
              </w:rPr>
              <w:t>M</w:t>
            </w:r>
          </w:p>
        </w:tc>
        <w:tc>
          <w:tcPr>
            <w:tcW w:w="5490" w:type="dxa"/>
            <w:shd w:val="clear" w:color="auto" w:fill="CCCCCC"/>
          </w:tcPr>
          <w:p>
            <w:pPr>
              <w:pStyle w:val="102"/>
              <w:rPr>
                <w:rFonts w:eastAsia="宋体"/>
                <w:lang w:eastAsia="zh-CN" w:bidi="ar-IQ"/>
              </w:rPr>
            </w:pPr>
            <w:r>
              <w:rPr>
                <w:rFonts w:hint="eastAsia" w:eastAsia="宋体"/>
                <w:lang w:eastAsia="zh-CN" w:bidi="ar-IQ"/>
              </w:rPr>
              <w:t>Group of user information</w:t>
            </w:r>
            <w:r>
              <w:rPr>
                <w:rFonts w:eastAsia="宋体"/>
                <w:lang w:eastAsia="zh-CN" w:bidi="ar-IQ"/>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left="284"/>
              <w:rPr>
                <w:color w:val="000000" w:themeColor="text1"/>
                <w:lang w:eastAsia="zh-CN"/>
                <w14:textFill>
                  <w14:solidFill>
                    <w14:schemeClr w14:val="tx1"/>
                  </w14:solidFill>
                </w14:textFill>
              </w:rPr>
            </w:pPr>
            <w:r>
              <w:rPr>
                <w:color w:val="000000" w:themeColor="text1"/>
                <w14:textFill>
                  <w14:solidFill>
                    <w14:schemeClr w14:val="tx1"/>
                  </w14:solidFill>
                </w14:textFill>
              </w:rPr>
              <w:t>User Identifier</w:t>
            </w:r>
          </w:p>
        </w:tc>
        <w:tc>
          <w:tcPr>
            <w:tcW w:w="859" w:type="dxa"/>
          </w:tcPr>
          <w:p>
            <w:pPr>
              <w:pStyle w:val="102"/>
              <w:jc w:val="cente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O</w:t>
            </w:r>
            <w:r>
              <w:rPr>
                <w:color w:val="000000" w:themeColor="text1"/>
                <w:vertAlign w:val="subscript"/>
                <w:lang w:eastAsia="zh-CN"/>
                <w14:textFill>
                  <w14:solidFill>
                    <w14:schemeClr w14:val="tx1"/>
                  </w14:solidFill>
                </w14:textFill>
              </w:rPr>
              <w:t>C</w:t>
            </w:r>
          </w:p>
        </w:tc>
        <w:tc>
          <w:tcPr>
            <w:tcW w:w="5490" w:type="dxa"/>
          </w:tcPr>
          <w:p>
            <w:pPr>
              <w:pStyle w:val="102"/>
              <w:rPr>
                <w:color w:val="000000" w:themeColor="text1"/>
                <w14:textFill>
                  <w14:solidFill>
                    <w14:schemeClr w14:val="tx1"/>
                  </w14:solidFill>
                </w14:textFill>
              </w:rPr>
            </w:pPr>
            <w:r>
              <w:rPr>
                <w:color w:val="000000" w:themeColor="text1"/>
                <w14:textFill>
                  <w14:solidFill>
                    <w14:schemeClr w14:val="tx1"/>
                  </w14:solidFill>
                </w14:textFill>
              </w:rP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left="284"/>
              <w:rPr>
                <w:lang w:eastAsia="zh-CN"/>
              </w:rPr>
            </w:pPr>
            <w:r>
              <w:rPr>
                <w:rFonts w:eastAsia="MS Mincho" w:cs="Arial"/>
                <w:szCs w:val="18"/>
                <w:lang w:bidi="ar-IQ"/>
              </w:rPr>
              <w:t>User Equipment Info</w:t>
            </w:r>
            <w:r>
              <w:rPr>
                <w:rFonts w:cs="Arial"/>
                <w:szCs w:val="18"/>
                <w:lang w:bidi="ar-IQ"/>
              </w:rPr>
              <w:t xml:space="preserve"> </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pPr>
            <w:r>
              <w:t xml:space="preserve">This field holds the identification of the terminal (i.e. PEI, MAC Address) </w:t>
            </w:r>
          </w:p>
          <w:p>
            <w:pPr>
              <w:pStyle w:val="102"/>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left="284"/>
              <w:rPr>
                <w:lang w:eastAsia="zh-CN"/>
              </w:rPr>
            </w:pPr>
            <w:r>
              <w:rPr>
                <w:lang w:eastAsia="zh-CN"/>
              </w:rPr>
              <w:t>unauthenticated Flag</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left="284"/>
              <w:rPr>
                <w:lang w:eastAsia="zh-CN"/>
              </w:rPr>
            </w:pPr>
            <w:r>
              <w:t xml:space="preserve">Roamer In Out </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left="284"/>
            </w:pPr>
            <w:r>
              <w:t>User Identifier Ext</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rPr>
                <w:rFonts w:cs="Arial"/>
                <w:szCs w:val="18"/>
                <w:lang w:eastAsia="zh-CN"/>
              </w:rPr>
            </w:pPr>
            <w:r>
              <w:t xml:space="preserve">This field </w:t>
            </w:r>
            <w:r>
              <w:rPr>
                <w:rFonts w:cs="Arial"/>
                <w:szCs w:val="18"/>
              </w:rPr>
              <w:t xml:space="preserve">indicates </w:t>
            </w:r>
            <w:r>
              <w:rPr>
                <w:rFonts w:hint="eastAsia" w:cs="Arial"/>
                <w:szCs w:val="18"/>
                <w:lang w:eastAsia="zh-CN"/>
              </w:rPr>
              <w:t xml:space="preserve">the </w:t>
            </w:r>
            <w:r>
              <w:rPr>
                <w:rFonts w:cs="Arial"/>
                <w:szCs w:val="18"/>
                <w:lang w:eastAsia="zh-CN"/>
              </w:rPr>
              <w:t>specific type of UE defined in the 3GPP system, e.g. UAV when charging for the UAV scenario</w:t>
            </w:r>
            <w:r>
              <w:t>. This field can be used to provide additional information for user identifier.</w:t>
            </w:r>
          </w:p>
        </w:tc>
      </w:tr>
    </w:tbl>
    <w:p>
      <w:pPr>
        <w:pStyle w:val="110"/>
        <w:rPr>
          <w:rFonts w:hint="eastAsia"/>
          <w:lang w:eastAsia="zh-CN"/>
        </w:rPr>
      </w:pPr>
    </w:p>
    <w:p>
      <w:pPr>
        <w:pStyle w:val="5"/>
      </w:pPr>
      <w:bookmarkStart w:id="72" w:name="_Toc183598564"/>
      <w:bookmarkStart w:id="73" w:name="_Toc21971"/>
      <w:r>
        <w:rPr>
          <w:rFonts w:hint="eastAsia"/>
          <w:lang w:eastAsia="zh-CN"/>
        </w:rPr>
        <w:t>5.</w:t>
      </w:r>
      <w:r>
        <w:rPr>
          <w:rFonts w:hint="eastAsia" w:eastAsia="宋体"/>
          <w:lang w:eastAsia="zh-CN"/>
        </w:rPr>
        <w:t>1</w:t>
      </w:r>
      <w:r>
        <w:t>.5</w:t>
      </w:r>
      <w:r>
        <w:tab/>
      </w:r>
      <w:r>
        <w:t>Evaluation</w:t>
      </w:r>
      <w:bookmarkEnd w:id="72"/>
      <w:bookmarkEnd w:id="73"/>
    </w:p>
    <w:p>
      <w:pPr>
        <w:rPr>
          <w:rFonts w:hint="eastAsia"/>
          <w:lang w:eastAsia="zh-CN"/>
        </w:rPr>
      </w:pPr>
      <w:r>
        <w:rPr>
          <w:rFonts w:hint="eastAsia"/>
          <w:lang w:eastAsia="zh-CN"/>
        </w:rPr>
        <w:t>Solution #</w:t>
      </w:r>
      <w:r>
        <w:rPr>
          <w:rFonts w:hint="eastAsia"/>
          <w:lang w:val="en-US" w:eastAsia="zh-CN"/>
        </w:rPr>
        <w:t>1.1, #1.2 and</w:t>
      </w:r>
      <w:r>
        <w:rPr>
          <w:rFonts w:hint="eastAsia"/>
          <w:lang w:eastAsia="zh-CN"/>
        </w:rPr>
        <w:t xml:space="preserve"> #</w:t>
      </w:r>
      <w:r>
        <w:rPr>
          <w:rFonts w:hint="eastAsia"/>
          <w:lang w:val="en-US" w:eastAsia="zh-CN"/>
        </w:rPr>
        <w:t xml:space="preserve">1.3 all </w:t>
      </w:r>
      <w:r>
        <w:rPr>
          <w:rFonts w:hint="eastAsia"/>
          <w:lang w:eastAsia="zh-CN"/>
        </w:rPr>
        <w:t>addresses Key issue #1a with no impact on the charging architecture</w:t>
      </w:r>
      <w:r>
        <w:rPr>
          <w:rFonts w:hint="eastAsia"/>
          <w:lang w:val="en-US" w:eastAsia="zh-CN"/>
        </w:rPr>
        <w:t xml:space="preserve"> and </w:t>
      </w:r>
      <w:r>
        <w:rPr>
          <w:rFonts w:hint="eastAsia"/>
          <w:lang w:eastAsia="zh-CN"/>
        </w:rPr>
        <w:t>operation.</w:t>
      </w:r>
    </w:p>
    <w:p>
      <w:pPr>
        <w:rPr>
          <w:rFonts w:hint="eastAsia"/>
          <w:lang w:val="en-US" w:eastAsia="zh-CN"/>
        </w:rPr>
      </w:pPr>
      <w:r>
        <w:rPr>
          <w:rFonts w:hint="eastAsia"/>
          <w:lang w:eastAsia="zh-CN"/>
        </w:rPr>
        <w:t>Solution #</w:t>
      </w:r>
      <w:r>
        <w:rPr>
          <w:rFonts w:hint="eastAsia"/>
          <w:lang w:val="en-US" w:eastAsia="zh-CN"/>
        </w:rPr>
        <w:t>1.1 applies to data connectivity charging between SMF and CHF with n</w:t>
      </w:r>
      <w:r>
        <w:rPr>
          <w:rFonts w:hint="eastAsia"/>
          <w:lang w:eastAsia="zh-CN"/>
        </w:rPr>
        <w:t>ew parameter</w:t>
      </w:r>
      <w:r>
        <w:rPr>
          <w:rFonts w:hint="eastAsia"/>
          <w:lang w:val="en-US" w:eastAsia="zh-CN"/>
        </w:rPr>
        <w:t xml:space="preserve"> </w:t>
      </w:r>
      <w:r>
        <w:rPr>
          <w:rFonts w:hint="eastAsia"/>
          <w:lang w:eastAsia="zh-CN"/>
        </w:rPr>
        <w:t>(</w:t>
      </w:r>
      <w:r>
        <w:rPr>
          <w:rFonts w:hint="eastAsia"/>
          <w:lang w:val="en-US" w:eastAsia="zh-CN"/>
        </w:rPr>
        <w:t>i.e</w:t>
      </w:r>
      <w:r>
        <w:rPr>
          <w:rFonts w:hint="eastAsia"/>
          <w:lang w:eastAsia="zh-CN"/>
        </w:rPr>
        <w:t xml:space="preserve">. </w:t>
      </w:r>
      <w:r>
        <w:rPr>
          <w:rFonts w:hint="eastAsia"/>
          <w:lang w:val="en-US" w:eastAsia="zh-CN"/>
        </w:rPr>
        <w:t>UAV Indication</w:t>
      </w:r>
      <w:r>
        <w:rPr>
          <w:rFonts w:hint="eastAsia"/>
          <w:lang w:eastAsia="zh-CN"/>
        </w:rPr>
        <w:t>) required.</w:t>
      </w:r>
    </w:p>
    <w:p>
      <w:pPr>
        <w:rPr>
          <w:rFonts w:hint="eastAsia"/>
          <w:lang w:eastAsia="zh-CN"/>
        </w:rPr>
      </w:pPr>
      <w:r>
        <w:rPr>
          <w:rFonts w:hint="eastAsia"/>
          <w:lang w:eastAsia="zh-CN"/>
        </w:rPr>
        <w:t>Solution #</w:t>
      </w:r>
      <w:r>
        <w:rPr>
          <w:rFonts w:hint="eastAsia"/>
          <w:lang w:val="en-US" w:eastAsia="zh-CN"/>
        </w:rPr>
        <w:t>1.2 applies to connection and mobility charging between AMF and CHF with n</w:t>
      </w:r>
      <w:r>
        <w:rPr>
          <w:rFonts w:hint="eastAsia"/>
          <w:lang w:eastAsia="zh-CN"/>
        </w:rPr>
        <w:t>ew parameters</w:t>
      </w:r>
      <w:r>
        <w:rPr>
          <w:rFonts w:hint="eastAsia"/>
          <w:lang w:val="en-US" w:eastAsia="zh-CN"/>
        </w:rPr>
        <w:t xml:space="preserve"> </w:t>
      </w:r>
      <w:r>
        <w:rPr>
          <w:rFonts w:hint="eastAsia"/>
          <w:lang w:eastAsia="zh-CN"/>
        </w:rPr>
        <w:t>(</w:t>
      </w:r>
      <w:r>
        <w:rPr>
          <w:rFonts w:hint="eastAsia"/>
          <w:lang w:val="en-US" w:eastAsia="zh-CN"/>
        </w:rPr>
        <w:t>i.e</w:t>
      </w:r>
      <w:r>
        <w:rPr>
          <w:rFonts w:hint="eastAsia"/>
          <w:lang w:eastAsia="zh-CN"/>
        </w:rPr>
        <w:t xml:space="preserve">. </w:t>
      </w:r>
      <w:r>
        <w:rPr>
          <w:rFonts w:hint="eastAsia"/>
          <w:lang w:val="en-US" w:eastAsia="zh-CN"/>
        </w:rPr>
        <w:t>UAV Indication, 3GPP UAV ID</w:t>
      </w:r>
      <w:r>
        <w:rPr>
          <w:rFonts w:hint="eastAsia"/>
          <w:lang w:eastAsia="zh-CN"/>
        </w:rPr>
        <w:t>) required.</w:t>
      </w:r>
    </w:p>
    <w:p>
      <w:r>
        <w:rPr>
          <w:rFonts w:hint="eastAsia"/>
          <w:lang w:val="en-US" w:eastAsia="zh-CN"/>
        </w:rPr>
        <w:t xml:space="preserve">Solution #1.3 applies both to SMF and AMF with the introduction of </w:t>
      </w:r>
      <w:r>
        <w:rPr>
          <w:lang w:eastAsia="zh-CN"/>
        </w:rPr>
        <w:t>a generic</w:t>
      </w:r>
      <w:r>
        <w:rPr>
          <w:rFonts w:hint="eastAsia"/>
          <w:lang w:val="en-US" w:eastAsia="zh-CN"/>
        </w:rPr>
        <w:t xml:space="preserve"> </w:t>
      </w:r>
      <w:r>
        <w:t>User Identifier Ext</w:t>
      </w:r>
      <w:r>
        <w:rPr>
          <w:rFonts w:hint="eastAsia"/>
          <w:lang w:val="en-US" w:eastAsia="zh-CN"/>
        </w:rPr>
        <w:t xml:space="preserve"> IE</w:t>
      </w:r>
      <w:r>
        <w:rPr>
          <w:lang w:eastAsia="zh-CN"/>
        </w:rPr>
        <w:t xml:space="preserve"> to hold the specific type of a UE</w:t>
      </w:r>
      <w:r>
        <w:rPr>
          <w:rFonts w:hint="eastAsia"/>
          <w:lang w:val="en-US" w:eastAsia="zh-CN"/>
        </w:rPr>
        <w:t xml:space="preserve">, including the UAV, which can also be further extended to other </w:t>
      </w:r>
      <w:r>
        <w:rPr>
          <w:rFonts w:eastAsia="宋体"/>
          <w:lang w:eastAsia="zh-CN" w:bidi="ar"/>
        </w:rPr>
        <w:t>specific type</w:t>
      </w:r>
      <w:r>
        <w:rPr>
          <w:rFonts w:hint="eastAsia" w:eastAsia="宋体"/>
          <w:lang w:val="en-US" w:eastAsia="zh-CN" w:bidi="ar"/>
        </w:rPr>
        <w:t>s</w:t>
      </w:r>
      <w:r>
        <w:rPr>
          <w:rFonts w:eastAsia="宋体"/>
          <w:lang w:eastAsia="zh-CN" w:bidi="ar"/>
        </w:rPr>
        <w:t xml:space="preserve"> of UE</w:t>
      </w:r>
      <w:r>
        <w:rPr>
          <w:rFonts w:hint="eastAsia" w:eastAsia="宋体"/>
          <w:lang w:val="en-US" w:eastAsia="zh-CN" w:bidi="ar"/>
        </w:rPr>
        <w:t>.</w:t>
      </w:r>
    </w:p>
    <w:p>
      <w:pPr>
        <w:pStyle w:val="5"/>
      </w:pPr>
      <w:bookmarkStart w:id="74" w:name="_Toc183598565"/>
      <w:bookmarkStart w:id="75" w:name="_Toc27565"/>
      <w:r>
        <w:rPr>
          <w:rFonts w:hint="eastAsia"/>
          <w:lang w:eastAsia="zh-CN"/>
        </w:rPr>
        <w:t>5.</w:t>
      </w:r>
      <w:r>
        <w:rPr>
          <w:rFonts w:hint="eastAsia" w:eastAsia="宋体"/>
          <w:lang w:eastAsia="zh-CN"/>
        </w:rPr>
        <w:t>1</w:t>
      </w:r>
      <w:r>
        <w:t>.6</w:t>
      </w:r>
      <w:r>
        <w:tab/>
      </w:r>
      <w:r>
        <w:t>Conclusion</w:t>
      </w:r>
      <w:bookmarkEnd w:id="74"/>
      <w:bookmarkEnd w:id="75"/>
    </w:p>
    <w:p>
      <w:r>
        <w:t>Based on the evaluation in clause 5.</w:t>
      </w:r>
      <w:r>
        <w:rPr>
          <w:rFonts w:hint="eastAsia"/>
          <w:lang w:val="en-US" w:eastAsia="zh-CN"/>
        </w:rPr>
        <w:t>1</w:t>
      </w:r>
      <w:r>
        <w:t>.5</w:t>
      </w:r>
      <w:r>
        <w:rPr>
          <w:rFonts w:hint="eastAsia"/>
          <w:lang w:val="en-US" w:eastAsia="zh-CN"/>
        </w:rPr>
        <w:t xml:space="preserve">, </w:t>
      </w:r>
      <w:r>
        <w:t>s</w:t>
      </w:r>
      <w:r>
        <w:rPr>
          <w:rFonts w:hint="eastAsia"/>
          <w:lang w:eastAsia="zh-CN"/>
        </w:rPr>
        <w:t>olution #1</w:t>
      </w:r>
      <w:r>
        <w:rPr>
          <w:rFonts w:hint="eastAsia"/>
          <w:lang w:val="en-US" w:eastAsia="zh-CN"/>
        </w:rPr>
        <w:t>.3</w:t>
      </w:r>
      <w:r>
        <w:rPr>
          <w:lang w:eastAsia="zh-CN"/>
        </w:rPr>
        <w:t xml:space="preserve"> is </w:t>
      </w:r>
      <w:r>
        <w:rPr>
          <w:rFonts w:hint="eastAsia"/>
          <w:lang w:val="en-US" w:eastAsia="zh-CN"/>
        </w:rPr>
        <w:t>recommend</w:t>
      </w:r>
      <w:r>
        <w:t xml:space="preserve">ed </w:t>
      </w:r>
      <w:r>
        <w:rPr>
          <w:rFonts w:hint="eastAsia"/>
          <w:lang w:val="en-US" w:eastAsia="zh-CN"/>
        </w:rPr>
        <w:t>for</w:t>
      </w:r>
      <w:r>
        <w:t xml:space="preserve"> the normative wor</w:t>
      </w:r>
      <w:r>
        <w:rPr>
          <w:rFonts w:hint="eastAsia"/>
          <w:lang w:val="en-US" w:eastAsia="zh-CN"/>
        </w:rPr>
        <w:t>k, considering the flexibility for future extention. N</w:t>
      </w:r>
      <w:r>
        <w:rPr>
          <w:lang w:eastAsia="zh-CN"/>
        </w:rPr>
        <w:t xml:space="preserve">ew parameters need to be added for the </w:t>
      </w:r>
      <w:r>
        <w:rPr>
          <w:rFonts w:hint="eastAsia"/>
          <w:lang w:val="en-US" w:eastAsia="zh-CN"/>
        </w:rPr>
        <w:t>UAV</w:t>
      </w:r>
      <w:r>
        <w:rPr>
          <w:lang w:eastAsia="zh-CN"/>
        </w:rPr>
        <w:t xml:space="preserve"> charging.</w:t>
      </w:r>
    </w:p>
    <w:p>
      <w:pPr>
        <w:pStyle w:val="4"/>
        <w:rPr>
          <w:rFonts w:eastAsia="等线"/>
          <w:lang w:eastAsia="zh-CN"/>
        </w:rPr>
      </w:pPr>
      <w:bookmarkStart w:id="76" w:name="_Toc30676"/>
      <w:bookmarkStart w:id="77" w:name="_Toc183598566"/>
      <w:r>
        <w:rPr>
          <w:rFonts w:hint="eastAsia"/>
          <w:lang w:eastAsia="zh-CN"/>
        </w:rPr>
        <w:t>5.</w:t>
      </w:r>
      <w:r>
        <w:rPr>
          <w:rFonts w:hint="eastAsia" w:eastAsia="宋体"/>
          <w:lang w:eastAsia="zh-CN"/>
        </w:rPr>
        <w:t>2</w:t>
      </w:r>
      <w:r>
        <w:tab/>
      </w:r>
      <w:r>
        <w:t xml:space="preserve">Topic </w:t>
      </w:r>
      <w:r>
        <w:rPr>
          <w:rFonts w:hint="eastAsia" w:eastAsia="宋体"/>
          <w:lang w:eastAsia="zh-CN"/>
        </w:rPr>
        <w:t>2</w:t>
      </w:r>
      <w:r>
        <w:rPr>
          <w:rFonts w:hint="eastAsia"/>
          <w:lang w:eastAsia="zh-CN"/>
        </w:rPr>
        <w:t xml:space="preserve">：Charging support of </w:t>
      </w:r>
      <w:r>
        <w:t>C2 Communication</w:t>
      </w:r>
      <w:bookmarkEnd w:id="76"/>
      <w:bookmarkEnd w:id="77"/>
    </w:p>
    <w:p>
      <w:pPr>
        <w:pStyle w:val="5"/>
      </w:pPr>
      <w:bookmarkStart w:id="78" w:name="_Toc18285"/>
      <w:bookmarkStart w:id="79" w:name="_Toc183598567"/>
      <w:r>
        <w:rPr>
          <w:rFonts w:hint="eastAsia"/>
          <w:lang w:eastAsia="zh-CN"/>
        </w:rPr>
        <w:t>5.</w:t>
      </w:r>
      <w:r>
        <w:rPr>
          <w:rFonts w:hint="eastAsia" w:eastAsia="宋体"/>
          <w:lang w:eastAsia="zh-CN"/>
        </w:rPr>
        <w:t>2</w:t>
      </w:r>
      <w:r>
        <w:t>.1</w:t>
      </w:r>
      <w:r>
        <w:tab/>
      </w:r>
      <w:r>
        <w:rPr>
          <w:rFonts w:hint="eastAsia"/>
          <w:lang w:eastAsia="zh-CN"/>
        </w:rPr>
        <w:t>Use cases</w:t>
      </w:r>
      <w:bookmarkEnd w:id="78"/>
      <w:r>
        <w:t xml:space="preserve"> </w:t>
      </w:r>
      <w:bookmarkEnd w:id="79"/>
    </w:p>
    <w:p>
      <w:pPr>
        <w:pStyle w:val="6"/>
        <w:rPr>
          <w:rFonts w:eastAsiaTheme="minorEastAsia"/>
          <w:lang w:eastAsia="zh-CN"/>
        </w:rPr>
      </w:pPr>
      <w:bookmarkStart w:id="80" w:name="_Toc183598568"/>
      <w:bookmarkStart w:id="81" w:name="_Toc9445"/>
      <w:r>
        <w:t>5.</w:t>
      </w:r>
      <w:r>
        <w:rPr>
          <w:rFonts w:hint="eastAsia" w:eastAsia="宋体"/>
          <w:lang w:eastAsia="zh-CN"/>
        </w:rPr>
        <w:t>2</w:t>
      </w:r>
      <w:r>
        <w:t>.1.</w:t>
      </w:r>
      <w:r>
        <w:rPr>
          <w:rFonts w:hint="eastAsia"/>
          <w:lang w:eastAsia="zh-CN"/>
        </w:rPr>
        <w:t>1</w:t>
      </w:r>
      <w:r>
        <w:tab/>
      </w:r>
      <w:r>
        <w:t>Use case #</w:t>
      </w:r>
      <w:r>
        <w:rPr>
          <w:rFonts w:hint="eastAsia" w:eastAsia="宋体"/>
          <w:lang w:eastAsia="zh-CN"/>
        </w:rPr>
        <w:t>2</w:t>
      </w:r>
      <w:r>
        <w:rPr>
          <w:rFonts w:hint="eastAsia"/>
          <w:lang w:eastAsia="zh-CN"/>
        </w:rPr>
        <w:t>a</w:t>
      </w:r>
      <w:r>
        <w:t xml:space="preserve">: </w:t>
      </w:r>
      <w:r>
        <w:rPr>
          <w:rFonts w:hint="eastAsia"/>
          <w:lang w:eastAsia="zh-CN"/>
        </w:rPr>
        <w:t xml:space="preserve">Charging support of UTM-Navigated C2 </w:t>
      </w:r>
      <w:r>
        <w:t>Communication</w:t>
      </w:r>
      <w:bookmarkEnd w:id="80"/>
      <w:bookmarkEnd w:id="81"/>
    </w:p>
    <w:p>
      <w:pPr>
        <w:rPr>
          <w:rFonts w:eastAsiaTheme="minorEastAsia"/>
          <w:lang w:eastAsia="zh-CN" w:bidi="ar"/>
        </w:rPr>
      </w:pPr>
      <w:r>
        <w:rPr>
          <w:rFonts w:hint="eastAsia" w:eastAsia="宋体"/>
          <w:lang w:eastAsia="zh-CN" w:bidi="ar"/>
        </w:rPr>
        <w:t>As described in TS</w:t>
      </w:r>
      <w:r>
        <w:rPr>
          <w:rFonts w:eastAsia="宋体"/>
          <w:lang w:eastAsia="zh-CN" w:bidi="ar"/>
        </w:rPr>
        <w:t> </w:t>
      </w:r>
      <w:r>
        <w:rPr>
          <w:rFonts w:hint="eastAsia" w:eastAsia="宋体"/>
          <w:lang w:eastAsia="zh-CN" w:bidi="ar"/>
        </w:rPr>
        <w:t>22.125</w:t>
      </w:r>
      <w:r>
        <w:rPr>
          <w:rFonts w:eastAsia="宋体"/>
          <w:lang w:eastAsia="zh-CN" w:bidi="ar"/>
        </w:rPr>
        <w:t> </w:t>
      </w:r>
      <w:r>
        <w:rPr>
          <w:rFonts w:hint="eastAsia" w:eastAsia="宋体"/>
          <w:lang w:eastAsia="zh-CN" w:bidi="ar"/>
        </w:rPr>
        <w:t xml:space="preserve">[2], </w:t>
      </w:r>
      <w:r>
        <w:rPr>
          <w:lang w:eastAsia="zh-CN"/>
        </w:rPr>
        <w:t>UTM-Navigated C2 communication is used by the UTM to provide cleared flying routes and routes updates</w:t>
      </w:r>
      <w:r>
        <w:rPr>
          <w:rFonts w:hint="eastAsia"/>
          <w:lang w:eastAsia="zh-CN"/>
        </w:rPr>
        <w:t xml:space="preserve">, with UTM </w:t>
      </w:r>
      <w:r>
        <w:rPr>
          <w:lang w:eastAsia="zh-CN"/>
        </w:rPr>
        <w:t>maintain</w:t>
      </w:r>
      <w:r>
        <w:rPr>
          <w:rFonts w:hint="eastAsia"/>
          <w:lang w:eastAsia="zh-CN"/>
        </w:rPr>
        <w:t>ing</w:t>
      </w:r>
      <w:r>
        <w:rPr>
          <w:lang w:eastAsia="zh-CN"/>
        </w:rPr>
        <w:t xml:space="preserve"> a C2 communication link with the UAV</w:t>
      </w:r>
      <w:r>
        <w:rPr>
          <w:rFonts w:hint="eastAsia"/>
          <w:lang w:eastAsia="zh-CN"/>
        </w:rPr>
        <w:t>.</w:t>
      </w:r>
    </w:p>
    <w:p>
      <w:pPr>
        <w:rPr>
          <w:lang w:eastAsia="zh-CN"/>
        </w:rPr>
      </w:pPr>
      <w:r>
        <w:rPr>
          <w:rFonts w:eastAsia="宋体"/>
          <w:lang w:eastAsia="zh-CN" w:bidi="ar"/>
        </w:rPr>
        <w:t>For this case,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Charged party: UAS-SP (i.e. USS/UTM) providing the navigation information.</w:t>
      </w:r>
    </w:p>
    <w:p>
      <w:pPr>
        <w:pStyle w:val="110"/>
        <w:rPr>
          <w:rFonts w:eastAsia="宋体"/>
          <w:lang w:eastAsia="zh-CN"/>
        </w:rPr>
      </w:pPr>
      <w:r>
        <w:rPr>
          <w:rFonts w:eastAsia="宋体"/>
        </w:rPr>
        <w:t>-</w:t>
      </w:r>
      <w:r>
        <w:rPr>
          <w:rFonts w:eastAsia="宋体"/>
        </w:rPr>
        <w:tab/>
      </w:r>
      <w:r>
        <w:rPr>
          <w:rFonts w:hint="eastAsia" w:eastAsia="宋体"/>
        </w:rPr>
        <w:t xml:space="preserve">Charging party: UAS-MNO supporting the </w:t>
      </w:r>
      <w:r>
        <w:rPr>
          <w:rFonts w:hint="eastAsia"/>
        </w:rPr>
        <w:t xml:space="preserve">C2 </w:t>
      </w:r>
      <w:r>
        <w:t>Communication</w:t>
      </w:r>
      <w:r>
        <w:rPr>
          <w:rFonts w:hint="eastAsia" w:eastAsia="宋体"/>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REQ-CH_ </w:t>
      </w:r>
      <w:r>
        <w:rPr>
          <w:rFonts w:hint="eastAsia"/>
          <w:lang w:eastAsia="zh-CN"/>
        </w:rPr>
        <w:t>UAS</w:t>
      </w:r>
      <w:r>
        <w:rPr>
          <w:lang w:eastAsia="zh-CN"/>
        </w:rPr>
        <w:t>_</w:t>
      </w:r>
      <w:r>
        <w:rPr>
          <w:rFonts w:hint="eastAsia"/>
          <w:lang w:eastAsia="zh-CN"/>
        </w:rPr>
        <w:t>C2</w:t>
      </w:r>
      <w:r>
        <w:rPr>
          <w:lang w:eastAsia="zh-CN"/>
        </w:rPr>
        <w:t>-0</w:t>
      </w:r>
      <w:r>
        <w:rPr>
          <w:rFonts w:hint="eastAsia"/>
          <w:lang w:eastAsia="zh-CN"/>
        </w:rPr>
        <w:t>1</w:t>
      </w:r>
      <w:r>
        <w:rPr>
          <w:lang w:eastAsia="zh-CN"/>
        </w:rPr>
        <w:t>.</w:t>
      </w:r>
    </w:p>
    <w:p>
      <w:pPr>
        <w:pStyle w:val="6"/>
        <w:rPr>
          <w:rFonts w:eastAsiaTheme="minorEastAsia"/>
          <w:lang w:eastAsia="zh-CN"/>
        </w:rPr>
      </w:pPr>
      <w:bookmarkStart w:id="82" w:name="_Toc183598569"/>
      <w:bookmarkStart w:id="83" w:name="_Toc28262"/>
      <w:r>
        <w:t>5.</w:t>
      </w:r>
      <w:r>
        <w:rPr>
          <w:rFonts w:hint="eastAsia"/>
          <w:lang w:eastAsia="zh-CN"/>
        </w:rPr>
        <w:t>2</w:t>
      </w:r>
      <w:r>
        <w:t>.1.</w:t>
      </w:r>
      <w:r>
        <w:rPr>
          <w:rFonts w:hint="eastAsia"/>
          <w:lang w:eastAsia="zh-CN"/>
        </w:rPr>
        <w:t>2</w:t>
      </w:r>
      <w:r>
        <w:tab/>
      </w:r>
      <w:r>
        <w:t>Use case #</w:t>
      </w:r>
      <w:r>
        <w:rPr>
          <w:rFonts w:hint="eastAsia"/>
          <w:lang w:eastAsia="zh-CN"/>
        </w:rPr>
        <w:t>2b</w:t>
      </w:r>
      <w:r>
        <w:t xml:space="preserve">: </w:t>
      </w:r>
      <w:r>
        <w:rPr>
          <w:rFonts w:hint="eastAsia"/>
          <w:lang w:eastAsia="zh-CN"/>
        </w:rPr>
        <w:t xml:space="preserve">Charging support of Direct C2 </w:t>
      </w:r>
      <w:r>
        <w:t>Communication</w:t>
      </w:r>
      <w:bookmarkEnd w:id="82"/>
      <w:bookmarkEnd w:id="83"/>
    </w:p>
    <w:p>
      <w:pPr>
        <w:rPr>
          <w:rFonts w:eastAsiaTheme="minorEastAsia"/>
          <w:lang w:eastAsia="zh-CN" w:bidi="ar"/>
        </w:rPr>
      </w:pPr>
      <w:r>
        <w:rPr>
          <w:rFonts w:hint="eastAsia" w:eastAsia="宋体"/>
          <w:lang w:eastAsia="zh-CN" w:bidi="ar"/>
        </w:rPr>
        <w:t>As described in TS</w:t>
      </w:r>
      <w:r>
        <w:rPr>
          <w:rFonts w:eastAsia="宋体"/>
          <w:lang w:eastAsia="zh-CN" w:bidi="ar"/>
        </w:rPr>
        <w:t> </w:t>
      </w:r>
      <w:r>
        <w:rPr>
          <w:rFonts w:hint="eastAsia" w:eastAsia="宋体"/>
          <w:lang w:eastAsia="zh-CN" w:bidi="ar"/>
        </w:rPr>
        <w:t>22.125</w:t>
      </w:r>
      <w:r>
        <w:rPr>
          <w:rFonts w:eastAsia="宋体"/>
          <w:lang w:eastAsia="zh-CN" w:bidi="ar"/>
        </w:rPr>
        <w:t> </w:t>
      </w:r>
      <w:r>
        <w:rPr>
          <w:rFonts w:hint="eastAsia" w:eastAsia="宋体"/>
          <w:lang w:eastAsia="zh-CN" w:bidi="ar"/>
        </w:rPr>
        <w:t>[2] and TS</w:t>
      </w:r>
      <w:r>
        <w:rPr>
          <w:rFonts w:eastAsia="宋体"/>
          <w:lang w:eastAsia="zh-CN" w:bidi="ar"/>
        </w:rPr>
        <w:t> </w:t>
      </w:r>
      <w:r>
        <w:rPr>
          <w:rFonts w:hint="eastAsia" w:eastAsia="宋体"/>
          <w:lang w:eastAsia="zh-CN" w:bidi="ar"/>
        </w:rPr>
        <w:t>23.256</w:t>
      </w:r>
      <w:r>
        <w:rPr>
          <w:rFonts w:eastAsia="宋体"/>
          <w:lang w:eastAsia="zh-CN" w:bidi="ar"/>
        </w:rPr>
        <w:t> </w:t>
      </w:r>
      <w:r>
        <w:rPr>
          <w:rFonts w:hint="eastAsia" w:eastAsia="宋体"/>
          <w:lang w:eastAsia="zh-CN" w:bidi="ar"/>
        </w:rPr>
        <w:t xml:space="preserve">[3], </w:t>
      </w:r>
      <w:r>
        <w:rPr>
          <w:rFonts w:hint="eastAsia" w:eastAsia="宋体"/>
          <w:lang w:eastAsia="zh-CN"/>
        </w:rPr>
        <w:t>a</w:t>
      </w:r>
      <w:r>
        <w:t xml:space="preserve"> UAV that supports Direct C2 Communication may establish direct PC5 link with a </w:t>
      </w:r>
      <w:r>
        <w:rPr>
          <w:rFonts w:hint="eastAsia"/>
        </w:rPr>
        <w:t>UAV controller</w:t>
      </w:r>
      <w:r>
        <w:rPr>
          <w:rFonts w:hint="eastAsia"/>
          <w:lang w:eastAsia="zh-CN"/>
        </w:rPr>
        <w:t xml:space="preserve">, and is generally </w:t>
      </w:r>
      <w:r>
        <w:rPr>
          <w:lang w:eastAsia="zh-CN"/>
        </w:rPr>
        <w:t>used by a human-operator using a UAV controller</w:t>
      </w:r>
      <w:r>
        <w:rPr>
          <w:rFonts w:hint="eastAsia"/>
          <w:lang w:eastAsia="zh-CN"/>
        </w:rPr>
        <w:t>.</w:t>
      </w:r>
    </w:p>
    <w:p>
      <w:pPr>
        <w:rPr>
          <w:lang w:eastAsia="zh-CN"/>
        </w:rPr>
      </w:pPr>
      <w:r>
        <w:rPr>
          <w:rFonts w:eastAsia="宋体"/>
          <w:lang w:eastAsia="zh-CN" w:bidi="ar"/>
        </w:rPr>
        <w:t>For this case, the charg</w:t>
      </w:r>
      <w:r>
        <w:rPr>
          <w:rFonts w:hint="eastAsia" w:eastAsia="宋体"/>
          <w:lang w:eastAsia="zh-CN" w:bidi="ar"/>
        </w:rPr>
        <w:t>ed</w:t>
      </w:r>
      <w:r>
        <w:rPr>
          <w:rFonts w:eastAsia="宋体"/>
          <w:lang w:eastAsia="zh-CN" w:bidi="ar"/>
        </w:rPr>
        <w:t xml:space="preserve"> party and charg</w:t>
      </w:r>
      <w:r>
        <w:rPr>
          <w:rFonts w:hint="eastAsia" w:eastAsia="宋体"/>
          <w:lang w:eastAsia="zh-CN" w:bidi="ar"/>
        </w:rPr>
        <w:t>ing</w:t>
      </w:r>
      <w:r>
        <w:rPr>
          <w:rFonts w:eastAsia="宋体"/>
          <w:lang w:eastAsia="zh-CN" w:bidi="ar"/>
        </w:rPr>
        <w:t xml:space="preserve"> party can be:</w:t>
      </w:r>
    </w:p>
    <w:p>
      <w:pPr>
        <w:pStyle w:val="110"/>
        <w:rPr>
          <w:rFonts w:eastAsia="宋体"/>
          <w:lang w:eastAsia="zh-CN"/>
        </w:rPr>
      </w:pPr>
      <w:r>
        <w:rPr>
          <w:rFonts w:eastAsia="宋体"/>
        </w:rPr>
        <w:t>-</w:t>
      </w:r>
      <w:r>
        <w:rPr>
          <w:rFonts w:eastAsia="宋体"/>
        </w:rPr>
        <w:tab/>
      </w:r>
      <w:r>
        <w:rPr>
          <w:rFonts w:hint="eastAsia" w:eastAsia="宋体"/>
        </w:rPr>
        <w:t xml:space="preserve">Charged party: UAS-SC (i.e. UAV) using the </w:t>
      </w:r>
      <w:r>
        <w:rPr>
          <w:rFonts w:hint="eastAsia"/>
        </w:rPr>
        <w:t xml:space="preserve">Direct C2 </w:t>
      </w:r>
      <w:r>
        <w:t>Communication</w:t>
      </w:r>
      <w:r>
        <w:rPr>
          <w:rFonts w:hint="eastAsia" w:eastAsia="宋体"/>
        </w:rPr>
        <w:t>.</w:t>
      </w:r>
    </w:p>
    <w:p>
      <w:pPr>
        <w:pStyle w:val="110"/>
        <w:rPr>
          <w:rFonts w:eastAsia="宋体"/>
          <w:lang w:eastAsia="zh-CN"/>
        </w:rPr>
      </w:pPr>
      <w:r>
        <w:rPr>
          <w:rFonts w:eastAsia="宋体"/>
        </w:rPr>
        <w:t>-</w:t>
      </w:r>
      <w:r>
        <w:rPr>
          <w:rFonts w:eastAsia="宋体"/>
        </w:rPr>
        <w:tab/>
      </w:r>
      <w:r>
        <w:rPr>
          <w:rFonts w:hint="eastAsia" w:eastAsia="宋体"/>
        </w:rPr>
        <w:t>Charging party: UAS-MNO supporting</w:t>
      </w:r>
      <w:r>
        <w:rPr>
          <w:rFonts w:hint="eastAsia"/>
        </w:rPr>
        <w:t xml:space="preserve"> Direct C2 </w:t>
      </w:r>
      <w:r>
        <w:t>Communication</w:t>
      </w:r>
      <w:r>
        <w:rPr>
          <w:rFonts w:hint="eastAsia" w:eastAsia="宋体"/>
        </w:rPr>
        <w:t>.</w:t>
      </w:r>
    </w:p>
    <w:p>
      <w:pPr>
        <w:pStyle w:val="5"/>
      </w:pPr>
      <w:bookmarkStart w:id="84" w:name="_Toc183598570"/>
      <w:bookmarkStart w:id="85" w:name="_Toc22550"/>
      <w:r>
        <w:rPr>
          <w:rFonts w:hint="eastAsia"/>
        </w:rPr>
        <w:t>5.</w:t>
      </w:r>
      <w:r>
        <w:rPr>
          <w:rFonts w:hint="eastAsia" w:eastAsia="宋体"/>
        </w:rPr>
        <w:t>2</w:t>
      </w:r>
      <w:r>
        <w:t>.2</w:t>
      </w:r>
      <w:r>
        <w:tab/>
      </w:r>
      <w:r>
        <w:t>Potential charging requirements</w:t>
      </w:r>
      <w:bookmarkEnd w:id="84"/>
      <w:bookmarkEnd w:id="85"/>
    </w:p>
    <w:p>
      <w:pPr>
        <w:numPr>
          <w:ilvl w:val="255"/>
          <w:numId w:val="0"/>
        </w:numPr>
        <w:rPr>
          <w:lang w:eastAsia="zh-CN"/>
        </w:rPr>
      </w:pPr>
      <w:r>
        <w:rPr>
          <w:rFonts w:hint="eastAsia" w:eastAsia="Malgun Gothic"/>
          <w:b/>
          <w:lang w:eastAsia="ko-KR"/>
        </w:rPr>
        <w:t>REQ-CH_ UAS_</w:t>
      </w:r>
      <w:r>
        <w:rPr>
          <w:rFonts w:hint="eastAsia" w:eastAsia="宋体"/>
          <w:b/>
          <w:lang w:eastAsia="zh-CN"/>
        </w:rPr>
        <w:t>C2</w:t>
      </w:r>
      <w:r>
        <w:rPr>
          <w:rFonts w:hint="eastAsia" w:eastAsia="Malgun Gothic"/>
          <w:b/>
          <w:lang w:eastAsia="ko-KR"/>
        </w:rPr>
        <w:t>-0</w:t>
      </w:r>
      <w:r>
        <w:rPr>
          <w:rFonts w:hint="eastAsia" w:eastAsia="宋体"/>
          <w:b/>
          <w:lang w:eastAsia="zh-CN"/>
        </w:rPr>
        <w:t>1</w:t>
      </w:r>
      <w:r>
        <w:rPr>
          <w:b/>
          <w:lang w:eastAsia="zh-CN"/>
        </w:rPr>
        <w:t>:</w:t>
      </w:r>
      <w:r>
        <w:t xml:space="preserve"> The 5G system</w:t>
      </w:r>
      <w:r>
        <w:rPr>
          <w:rFonts w:hint="eastAsia"/>
          <w:lang w:eastAsia="zh-CN"/>
        </w:rPr>
        <w:t xml:space="preserve"> </w:t>
      </w:r>
      <w:r>
        <w:rPr>
          <w:lang w:eastAsia="zh-CN"/>
        </w:rPr>
        <w:t xml:space="preserve">should support collecting charging information </w:t>
      </w:r>
      <w:r>
        <w:rPr>
          <w:rFonts w:hint="eastAsia"/>
          <w:lang w:eastAsia="zh-CN"/>
        </w:rPr>
        <w:t>for</w:t>
      </w:r>
      <w:r>
        <w:rPr>
          <w:lang w:eastAsia="zh-CN"/>
        </w:rPr>
        <w:t xml:space="preserve"> </w:t>
      </w:r>
      <w:r>
        <w:rPr>
          <w:rFonts w:hint="eastAsia"/>
          <w:lang w:eastAsia="zh-CN"/>
        </w:rPr>
        <w:t xml:space="preserve">UTM-Navigated C2 </w:t>
      </w:r>
      <w:r>
        <w:t>Communication</w:t>
      </w:r>
      <w:r>
        <w:rPr>
          <w:rFonts w:hint="eastAsia"/>
          <w:lang w:eastAsia="zh-CN"/>
        </w:rPr>
        <w:t>.</w:t>
      </w:r>
    </w:p>
    <w:p>
      <w:pPr>
        <w:pStyle w:val="5"/>
      </w:pPr>
      <w:bookmarkStart w:id="86" w:name="_Toc183598571"/>
      <w:bookmarkStart w:id="87" w:name="_Toc17570"/>
      <w:r>
        <w:rPr>
          <w:rFonts w:hint="eastAsia"/>
          <w:lang w:eastAsia="zh-CN"/>
        </w:rPr>
        <w:t>5.</w:t>
      </w:r>
      <w:r>
        <w:rPr>
          <w:rFonts w:hint="eastAsia" w:eastAsia="宋体"/>
          <w:lang w:eastAsia="zh-CN"/>
        </w:rPr>
        <w:t>2</w:t>
      </w:r>
      <w:r>
        <w:t>.3</w:t>
      </w:r>
      <w:r>
        <w:tab/>
      </w:r>
      <w:r>
        <w:t>Key issues</w:t>
      </w:r>
      <w:bookmarkEnd w:id="86"/>
      <w:bookmarkEnd w:id="87"/>
    </w:p>
    <w:p>
      <w:r>
        <w:t>The following key issues are identified</w:t>
      </w:r>
      <w:r>
        <w:rPr>
          <w:rFonts w:hint="eastAsia"/>
        </w:rPr>
        <w:t xml:space="preserve"> </w:t>
      </w:r>
      <w:r>
        <w:t xml:space="preserve">to support charging considering </w:t>
      </w:r>
      <w:r>
        <w:rPr>
          <w:rFonts w:hint="eastAsia" w:eastAsia="Malgun Gothic"/>
        </w:rPr>
        <w:t>REQ-CH_ UAS_</w:t>
      </w:r>
      <w:r>
        <w:rPr>
          <w:rFonts w:hint="eastAsia" w:eastAsia="宋体"/>
        </w:rPr>
        <w:t>C2</w:t>
      </w:r>
      <w:r>
        <w:rPr>
          <w:rFonts w:hint="eastAsia" w:eastAsia="Malgun Gothic"/>
        </w:rPr>
        <w:t>-01</w:t>
      </w:r>
      <w:r>
        <w:t>:</w:t>
      </w:r>
    </w:p>
    <w:p>
      <w:pPr>
        <w:pStyle w:val="110"/>
      </w:pPr>
      <w:r>
        <w:t>-</w:t>
      </w:r>
      <w:r>
        <w:tab/>
      </w:r>
      <w:r>
        <w:rPr>
          <w:b/>
        </w:rPr>
        <w:t>Key Issue #</w:t>
      </w:r>
      <w:r>
        <w:rPr>
          <w:rFonts w:hint="eastAsia"/>
          <w:b/>
        </w:rPr>
        <w:t>2</w:t>
      </w:r>
      <w:r>
        <w:rPr>
          <w:b/>
        </w:rPr>
        <w:t>a</w:t>
      </w:r>
      <w:r>
        <w:t>: determination of which entity/entities</w:t>
      </w:r>
      <w:r>
        <w:rPr>
          <w:rFonts w:hint="eastAsia"/>
        </w:rPr>
        <w:t xml:space="preserve"> </w:t>
      </w:r>
      <w:r>
        <w:t xml:space="preserve">in the 5G system are suitable to provide the charging information to support </w:t>
      </w:r>
      <w:r>
        <w:rPr>
          <w:rFonts w:hint="eastAsia"/>
        </w:rPr>
        <w:t xml:space="preserve">C2 </w:t>
      </w:r>
      <w:r>
        <w:t>Communication.</w:t>
      </w:r>
    </w:p>
    <w:p>
      <w:pPr>
        <w:pStyle w:val="110"/>
      </w:pPr>
      <w:r>
        <w:t>-</w:t>
      </w:r>
      <w:r>
        <w:tab/>
      </w:r>
      <w:r>
        <w:rPr>
          <w:b/>
        </w:rPr>
        <w:t>Key Issue #</w:t>
      </w:r>
      <w:r>
        <w:rPr>
          <w:rFonts w:hint="eastAsia"/>
          <w:b/>
        </w:rPr>
        <w:t>2b</w:t>
      </w:r>
      <w:r>
        <w:t xml:space="preserve">: identification and classification of the chargeable event </w:t>
      </w:r>
      <w:r>
        <w:rPr>
          <w:rFonts w:hint="eastAsia"/>
        </w:rPr>
        <w:t xml:space="preserve">and </w:t>
      </w:r>
      <w:r>
        <w:t xml:space="preserve">charging information for </w:t>
      </w:r>
      <w:r>
        <w:rPr>
          <w:rFonts w:hint="eastAsia"/>
        </w:rPr>
        <w:t xml:space="preserve">C2 </w:t>
      </w:r>
      <w:r>
        <w:t>Communication.</w:t>
      </w:r>
    </w:p>
    <w:p>
      <w:pPr>
        <w:pStyle w:val="5"/>
      </w:pPr>
      <w:bookmarkStart w:id="88" w:name="_Toc183598572"/>
      <w:bookmarkStart w:id="89" w:name="_Toc19866"/>
      <w:r>
        <w:rPr>
          <w:rFonts w:hint="eastAsia"/>
          <w:lang w:eastAsia="zh-CN"/>
        </w:rPr>
        <w:t>5.</w:t>
      </w:r>
      <w:r>
        <w:rPr>
          <w:rFonts w:hint="eastAsia" w:eastAsia="宋体"/>
          <w:lang w:eastAsia="zh-CN"/>
        </w:rPr>
        <w:t>2</w:t>
      </w:r>
      <w:r>
        <w:t>.4</w:t>
      </w:r>
      <w:r>
        <w:tab/>
      </w:r>
      <w:r>
        <w:t>Possible solutions</w:t>
      </w:r>
      <w:bookmarkEnd w:id="88"/>
      <w:bookmarkEnd w:id="89"/>
    </w:p>
    <w:p>
      <w:pPr>
        <w:pStyle w:val="6"/>
        <w:rPr>
          <w:szCs w:val="24"/>
          <w:lang w:eastAsia="zh-CN"/>
        </w:rPr>
      </w:pPr>
      <w:bookmarkStart w:id="90" w:name="_Toc183598573"/>
      <w:bookmarkStart w:id="91" w:name="_Toc9358"/>
      <w:r>
        <w:t>5.</w:t>
      </w:r>
      <w:r>
        <w:rPr>
          <w:rFonts w:hint="eastAsia"/>
        </w:rPr>
        <w:t>2</w:t>
      </w:r>
      <w:r>
        <w:t>.4.1</w:t>
      </w:r>
      <w:r>
        <w:tab/>
      </w:r>
      <w:r>
        <w:t>Solution #</w:t>
      </w:r>
      <w:r>
        <w:rPr>
          <w:rFonts w:hint="eastAsia"/>
        </w:rPr>
        <w:t>2</w:t>
      </w:r>
      <w:r>
        <w:t xml:space="preserve">.1: </w:t>
      </w:r>
      <w:r>
        <w:rPr>
          <w:rFonts w:hint="eastAsia"/>
        </w:rPr>
        <w:t>C2</w:t>
      </w:r>
      <w:r>
        <w:t xml:space="preserve"> C</w:t>
      </w:r>
      <w:r>
        <w:rPr>
          <w:rFonts w:hint="eastAsia"/>
        </w:rPr>
        <w:t>o</w:t>
      </w:r>
      <w:r>
        <w:t>mmunication over Uu reference point</w:t>
      </w:r>
      <w:bookmarkEnd w:id="90"/>
      <w:bookmarkEnd w:id="91"/>
    </w:p>
    <w:p>
      <w:pPr>
        <w:pStyle w:val="7"/>
        <w:rPr>
          <w:szCs w:val="24"/>
        </w:rPr>
      </w:pPr>
      <w:bookmarkStart w:id="92" w:name="_Toc183598574"/>
      <w:bookmarkStart w:id="93" w:name="_Toc28940"/>
      <w:r>
        <w:rPr>
          <w:szCs w:val="24"/>
          <w:lang w:eastAsia="zh-CN"/>
        </w:rPr>
        <w:t>5.</w:t>
      </w:r>
      <w:r>
        <w:rPr>
          <w:rFonts w:hint="eastAsia"/>
          <w:szCs w:val="24"/>
          <w:lang w:eastAsia="zh-CN"/>
        </w:rPr>
        <w:t>2</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92"/>
      <w:bookmarkEnd w:id="93"/>
    </w:p>
    <w:p>
      <w:r>
        <w:t>This solution#</w:t>
      </w:r>
      <w:r>
        <w:rPr>
          <w:rFonts w:hint="eastAsia"/>
        </w:rPr>
        <w:t>2.1</w:t>
      </w:r>
      <w:r>
        <w:t xml:space="preserve"> which relying on CHF/5G Converged Charging System for </w:t>
      </w:r>
      <w:r>
        <w:rPr>
          <w:rFonts w:hint="eastAsia"/>
        </w:rPr>
        <w:t>C2</w:t>
      </w:r>
      <w:r>
        <w:t xml:space="preserve"> C</w:t>
      </w:r>
      <w:r>
        <w:rPr>
          <w:rFonts w:hint="eastAsia"/>
        </w:rPr>
        <w:t>o</w:t>
      </w:r>
      <w:r>
        <w:t>mmunication Charging, addresses the Key Issue#</w:t>
      </w:r>
      <w:r>
        <w:rPr>
          <w:rFonts w:hint="eastAsia" w:eastAsia="宋体"/>
        </w:rPr>
        <w:t>2</w:t>
      </w:r>
      <w:r>
        <w:rPr>
          <w:rFonts w:hint="eastAsia"/>
        </w:rPr>
        <w:t xml:space="preserve">a and </w:t>
      </w:r>
      <w:r>
        <w:t>#</w:t>
      </w:r>
      <w:r>
        <w:rPr>
          <w:rFonts w:hint="eastAsia" w:eastAsia="宋体"/>
        </w:rPr>
        <w:t>2b</w:t>
      </w:r>
      <w:r>
        <w:t xml:space="preserve">. </w:t>
      </w:r>
    </w:p>
    <w:p>
      <w:pPr>
        <w:rPr>
          <w:szCs w:val="24"/>
        </w:rPr>
      </w:pPr>
      <w:r>
        <w:rPr>
          <w:rFonts w:hint="eastAsia"/>
          <w:lang w:eastAsia="zh-CN"/>
        </w:rPr>
        <w:t>C</w:t>
      </w:r>
      <w:r>
        <w:t>2 communication may be over Uu reference point or PC5 reference point</w:t>
      </w:r>
      <w:r>
        <w:rPr>
          <w:rFonts w:hint="eastAsia"/>
          <w:szCs w:val="24"/>
          <w:lang w:eastAsia="zh-CN"/>
        </w:rPr>
        <w:t>.</w:t>
      </w:r>
      <w:r>
        <w:rPr>
          <w:szCs w:val="24"/>
        </w:rPr>
        <w:t xml:space="preserve"> </w:t>
      </w:r>
      <w:r>
        <w:t xml:space="preserve">Direct C2 Communication may establish direct PC5 link </w:t>
      </w:r>
      <w:r>
        <w:rPr>
          <w:rFonts w:hint="eastAsia"/>
          <w:lang w:eastAsia="zh-CN"/>
        </w:rPr>
        <w:t xml:space="preserve">between a UAV and </w:t>
      </w:r>
      <w:r>
        <w:t>a UAV-C</w:t>
      </w:r>
      <w:r>
        <w:rPr>
          <w:rFonts w:hint="eastAsia"/>
          <w:lang w:eastAsia="zh-CN"/>
        </w:rPr>
        <w:t xml:space="preserve">, and </w:t>
      </w:r>
      <w:r>
        <w:rPr>
          <w:rFonts w:hint="eastAsia"/>
          <w:szCs w:val="24"/>
        </w:rPr>
        <w:t>UTM-Navigated C2 communication</w:t>
      </w:r>
      <w:r>
        <w:rPr>
          <w:rFonts w:hint="eastAsia"/>
          <w:szCs w:val="24"/>
          <w:lang w:eastAsia="zh-CN"/>
        </w:rPr>
        <w:t xml:space="preserve"> is based on </w:t>
      </w:r>
      <w:r>
        <w:rPr>
          <w:szCs w:val="24"/>
        </w:rPr>
        <w:t>Uu reference point</w:t>
      </w:r>
      <w:r>
        <w:rPr>
          <w:rFonts w:hint="eastAsia"/>
          <w:szCs w:val="24"/>
          <w:lang w:eastAsia="zh-CN"/>
        </w:rPr>
        <w:t>. Considering C2</w:t>
      </w:r>
      <w:r>
        <w:rPr>
          <w:szCs w:val="24"/>
        </w:rPr>
        <w:t xml:space="preserve"> communication over </w:t>
      </w:r>
      <w:r>
        <w:rPr>
          <w:rFonts w:hint="eastAsia"/>
          <w:szCs w:val="24"/>
          <w:lang w:eastAsia="zh-CN"/>
        </w:rPr>
        <w:t>PC5</w:t>
      </w:r>
      <w:r>
        <w:rPr>
          <w:szCs w:val="24"/>
        </w:rPr>
        <w:t xml:space="preserve"> reference point</w:t>
      </w:r>
      <w:r>
        <w:rPr>
          <w:rFonts w:hint="eastAsia"/>
          <w:szCs w:val="24"/>
          <w:lang w:eastAsia="zh-CN"/>
        </w:rPr>
        <w:t>, there</w:t>
      </w:r>
      <w:r>
        <w:rPr>
          <w:szCs w:val="24"/>
          <w:lang w:eastAsia="zh-CN"/>
        </w:rPr>
        <w:t xml:space="preserve"> i</w:t>
      </w:r>
      <w:r>
        <w:rPr>
          <w:rFonts w:hint="eastAsia"/>
          <w:szCs w:val="24"/>
          <w:lang w:eastAsia="zh-CN"/>
        </w:rPr>
        <w:t>s currently no network function collecting the usage information defined in SA2 specifications. Therefore, t</w:t>
      </w:r>
      <w:r>
        <w:rPr>
          <w:szCs w:val="24"/>
        </w:rPr>
        <w:t xml:space="preserve">his solution only considers the </w:t>
      </w:r>
      <w:r>
        <w:rPr>
          <w:rFonts w:hint="eastAsia"/>
          <w:szCs w:val="24"/>
          <w:lang w:eastAsia="zh-CN"/>
        </w:rPr>
        <w:t>C2</w:t>
      </w:r>
      <w:r>
        <w:rPr>
          <w:szCs w:val="24"/>
        </w:rPr>
        <w:t xml:space="preserve"> communication over Uu reference point.</w:t>
      </w:r>
    </w:p>
    <w:p>
      <w:pPr>
        <w:rPr>
          <w:rFonts w:eastAsiaTheme="minorEastAsia"/>
          <w:lang w:eastAsia="zh-CN"/>
        </w:rPr>
      </w:pPr>
      <w:r>
        <w:rPr>
          <w:rFonts w:hint="eastAsia"/>
          <w:szCs w:val="24"/>
          <w:lang w:eastAsia="zh-CN"/>
        </w:rPr>
        <w:t>T</w:t>
      </w:r>
      <w:r>
        <w:t>he mechanisms defined in TS 23.501 [4] and TS 23.502 [5] can be used to establish the suitable PDU Sessions</w:t>
      </w:r>
      <w:r>
        <w:rPr>
          <w:rFonts w:hint="eastAsia"/>
          <w:lang w:eastAsia="zh-CN"/>
        </w:rPr>
        <w:t xml:space="preserve">. The </w:t>
      </w:r>
      <w:r>
        <w:t>PDU Session/PDN connection for C2 communication</w:t>
      </w:r>
      <w:r>
        <w:rPr>
          <w:rFonts w:hint="eastAsia"/>
          <w:lang w:eastAsia="zh-CN"/>
        </w:rPr>
        <w:t xml:space="preserve"> may use </w:t>
      </w:r>
      <w:r>
        <w:t>separate PDU Sessions/PDN Connections</w:t>
      </w:r>
      <w:r>
        <w:rPr>
          <w:rFonts w:hint="eastAsia"/>
          <w:lang w:eastAsia="zh-CN"/>
        </w:rPr>
        <w:t xml:space="preserve"> or use the </w:t>
      </w:r>
      <w:r>
        <w:t>common PDU Session/PDN Connection</w:t>
      </w:r>
      <w:r>
        <w:rPr>
          <w:rFonts w:hint="eastAsia"/>
          <w:lang w:eastAsia="zh-CN"/>
        </w:rPr>
        <w:t>, as defined in TS</w:t>
      </w:r>
      <w:r>
        <w:rPr>
          <w:lang w:eastAsia="zh-CN"/>
        </w:rPr>
        <w:t> </w:t>
      </w:r>
      <w:r>
        <w:rPr>
          <w:rFonts w:hint="eastAsia"/>
          <w:lang w:eastAsia="zh-CN"/>
        </w:rPr>
        <w:t>32.256</w:t>
      </w:r>
      <w:r>
        <w:rPr>
          <w:lang w:eastAsia="zh-CN"/>
        </w:rPr>
        <w:t> </w:t>
      </w:r>
      <w:r>
        <w:rPr>
          <w:rFonts w:hint="eastAsia"/>
          <w:lang w:eastAsia="zh-CN"/>
        </w:rPr>
        <w:t>[</w:t>
      </w:r>
      <w:r>
        <w:rPr>
          <w:lang w:eastAsia="zh-CN"/>
        </w:rPr>
        <w:t>12</w:t>
      </w:r>
      <w:r>
        <w:rPr>
          <w:rFonts w:hint="eastAsia"/>
          <w:lang w:eastAsia="zh-CN"/>
        </w:rPr>
        <w:t>].</w:t>
      </w:r>
    </w:p>
    <w:p>
      <w:pPr>
        <w:pStyle w:val="7"/>
        <w:keepNext w:val="0"/>
        <w:rPr>
          <w:szCs w:val="24"/>
        </w:rPr>
      </w:pPr>
      <w:bookmarkStart w:id="94" w:name="_Toc183598575"/>
      <w:bookmarkStart w:id="95" w:name="_Toc25270"/>
      <w:r>
        <w:rPr>
          <w:szCs w:val="24"/>
        </w:rPr>
        <w:t>5.</w:t>
      </w:r>
      <w:r>
        <w:rPr>
          <w:rFonts w:hint="eastAsia" w:eastAsia="宋体"/>
          <w:szCs w:val="24"/>
          <w:lang w:eastAsia="zh-CN"/>
        </w:rPr>
        <w:t>2</w:t>
      </w:r>
      <w:r>
        <w:rPr>
          <w:szCs w:val="24"/>
        </w:rPr>
        <w:t>.4.1.</w:t>
      </w:r>
      <w:r>
        <w:rPr>
          <w:rFonts w:hint="eastAsia"/>
          <w:szCs w:val="24"/>
          <w:lang w:eastAsia="zh-CN"/>
        </w:rPr>
        <w:t>2</w:t>
      </w:r>
      <w:r>
        <w:rPr>
          <w:szCs w:val="24"/>
        </w:rPr>
        <w:tab/>
      </w:r>
      <w:r>
        <w:rPr>
          <w:szCs w:val="24"/>
        </w:rPr>
        <w:t>Architecture description</w:t>
      </w:r>
      <w:bookmarkEnd w:id="94"/>
      <w:bookmarkEnd w:id="95"/>
    </w:p>
    <w:p>
      <w:r>
        <w:rPr>
          <w:szCs w:val="24"/>
        </w:rPr>
        <w:t xml:space="preserve">The 5G System high level charging architecture for </w:t>
      </w:r>
      <w:r>
        <w:rPr>
          <w:szCs w:val="24"/>
          <w:lang w:eastAsia="zh-CN"/>
        </w:rPr>
        <w:t>SMF</w:t>
      </w:r>
      <w:r>
        <w:rPr>
          <w:szCs w:val="24"/>
        </w:rPr>
        <w:t xml:space="preserve"> Charging </w:t>
      </w:r>
      <w:r>
        <w:rPr>
          <w:rFonts w:hint="eastAsia"/>
          <w:szCs w:val="24"/>
          <w:lang w:eastAsia="zh-CN"/>
        </w:rPr>
        <w:t>can</w:t>
      </w:r>
      <w:r>
        <w:rPr>
          <w:szCs w:val="24"/>
        </w:rPr>
        <w:t xml:space="preserve"> support the </w:t>
      </w:r>
      <w:r>
        <w:rPr>
          <w:rFonts w:hint="eastAsia"/>
          <w:szCs w:val="24"/>
          <w:lang w:eastAsia="zh-CN"/>
        </w:rPr>
        <w:t>C2</w:t>
      </w:r>
      <w:r>
        <w:rPr>
          <w:szCs w:val="24"/>
        </w:rPr>
        <w:t xml:space="preserve"> communication.</w:t>
      </w:r>
    </w:p>
    <w:p>
      <w:pPr>
        <w:pStyle w:val="7"/>
        <w:rPr>
          <w:szCs w:val="24"/>
        </w:rPr>
      </w:pPr>
      <w:bookmarkStart w:id="96" w:name="_Toc26298"/>
      <w:bookmarkStart w:id="97" w:name="_Toc183598576"/>
      <w:r>
        <w:rPr>
          <w:szCs w:val="24"/>
        </w:rPr>
        <w:t>5.</w:t>
      </w:r>
      <w:r>
        <w:rPr>
          <w:rFonts w:hint="eastAsia" w:eastAsia="宋体"/>
          <w:szCs w:val="24"/>
          <w:lang w:eastAsia="zh-CN"/>
        </w:rPr>
        <w:t>2</w:t>
      </w:r>
      <w:r>
        <w:rPr>
          <w:szCs w:val="24"/>
        </w:rPr>
        <w:t>.4.1.</w:t>
      </w:r>
      <w:r>
        <w:rPr>
          <w:rFonts w:hint="eastAsia"/>
          <w:szCs w:val="24"/>
          <w:lang w:eastAsia="zh-CN"/>
        </w:rPr>
        <w:t>3</w:t>
      </w:r>
      <w:r>
        <w:rPr>
          <w:szCs w:val="24"/>
        </w:rPr>
        <w:tab/>
      </w:r>
      <w:r>
        <w:rPr>
          <w:szCs w:val="24"/>
        </w:rPr>
        <w:t>Procedures description</w:t>
      </w:r>
      <w:bookmarkEnd w:id="96"/>
      <w:r>
        <w:rPr>
          <w:szCs w:val="24"/>
        </w:rPr>
        <w:t xml:space="preserve"> </w:t>
      </w:r>
      <w:bookmarkEnd w:id="97"/>
    </w:p>
    <w:p>
      <w:r>
        <w:rPr>
          <w:szCs w:val="24"/>
          <w:lang w:eastAsia="zh-CN"/>
        </w:rPr>
        <w:t xml:space="preserve">The high-level charging procedure for </w:t>
      </w:r>
      <w:r>
        <w:rPr>
          <w:rFonts w:hint="eastAsia"/>
          <w:lang w:eastAsia="zh-CN"/>
        </w:rPr>
        <w:t>C2</w:t>
      </w:r>
      <w:r>
        <w:t xml:space="preserve"> communication over Uu reference point is referred the PDU session charging as specified in the TS 32.255 [10]</w:t>
      </w:r>
      <w:r>
        <w:rPr>
          <w:rFonts w:hint="eastAsia"/>
          <w:lang w:eastAsia="zh-CN"/>
        </w:rPr>
        <w:t xml:space="preserve">, </w:t>
      </w:r>
      <w:r>
        <w:t>with</w:t>
      </w:r>
      <w:r>
        <w:rPr>
          <w:rFonts w:hint="eastAsia"/>
          <w:lang w:eastAsia="zh-CN"/>
        </w:rPr>
        <w:t xml:space="preserve"> a</w:t>
      </w:r>
      <w:r>
        <w:t xml:space="preserve"> key difference: </w:t>
      </w:r>
    </w:p>
    <w:p>
      <w:pPr>
        <w:pStyle w:val="110"/>
        <w:rPr>
          <w:lang w:eastAsia="zh-CN"/>
        </w:rPr>
      </w:pPr>
      <w:r>
        <w:t>-</w:t>
      </w:r>
      <w:r>
        <w:tab/>
      </w:r>
      <w:r>
        <w:rPr>
          <w:rFonts w:hint="eastAsia"/>
          <w:lang w:eastAsia="zh-CN"/>
        </w:rPr>
        <w:t xml:space="preserve">The Tenant Identifier </w:t>
      </w:r>
      <w:r>
        <w:t>holds</w:t>
      </w:r>
      <w:r>
        <w:rPr>
          <w:rFonts w:hint="eastAsia"/>
          <w:lang w:eastAsia="zh-CN" w:bidi="ar-IQ"/>
        </w:rPr>
        <w:t xml:space="preserve"> </w:t>
      </w:r>
      <w:r>
        <w:rPr>
          <w:lang w:eastAsia="zh-CN" w:bidi="ar-IQ"/>
        </w:rPr>
        <w:t xml:space="preserve">the </w:t>
      </w:r>
      <w:r>
        <w:rPr>
          <w:rFonts w:hint="eastAsia"/>
          <w:lang w:eastAsia="zh-CN" w:bidi="ar-IQ"/>
        </w:rPr>
        <w:t>USS</w:t>
      </w:r>
      <w:r>
        <w:rPr>
          <w:lang w:eastAsia="zh-CN" w:bidi="ar-IQ"/>
        </w:rPr>
        <w:t xml:space="preserve"> </w:t>
      </w:r>
      <w:r>
        <w:rPr>
          <w:rFonts w:hint="eastAsia"/>
          <w:lang w:eastAsia="zh-CN" w:bidi="ar-IQ"/>
        </w:rPr>
        <w:t>Id</w:t>
      </w:r>
      <w:r>
        <w:rPr>
          <w:lang w:bidi="ar-IQ"/>
        </w:rPr>
        <w:t>enti</w:t>
      </w:r>
      <w:r>
        <w:rPr>
          <w:rFonts w:hint="eastAsia"/>
          <w:lang w:eastAsia="zh-CN" w:bidi="ar-IQ"/>
        </w:rPr>
        <w:t>ty</w:t>
      </w:r>
      <w:r>
        <w:rPr>
          <w:rFonts w:eastAsia="Malgun Gothic"/>
          <w:lang w:eastAsia="zh-CN"/>
        </w:rPr>
        <w:t>.</w:t>
      </w:r>
    </w:p>
    <w:p>
      <w:pPr>
        <w:pStyle w:val="5"/>
      </w:pPr>
      <w:bookmarkStart w:id="98" w:name="_Toc183598577"/>
      <w:bookmarkStart w:id="99" w:name="_Toc29784"/>
      <w:r>
        <w:rPr>
          <w:rFonts w:hint="eastAsia"/>
          <w:lang w:eastAsia="zh-CN"/>
        </w:rPr>
        <w:t>5.</w:t>
      </w:r>
      <w:r>
        <w:rPr>
          <w:rFonts w:hint="eastAsia" w:eastAsia="宋体"/>
          <w:lang w:eastAsia="zh-CN"/>
        </w:rPr>
        <w:t>2</w:t>
      </w:r>
      <w:r>
        <w:t>.5</w:t>
      </w:r>
      <w:r>
        <w:tab/>
      </w:r>
      <w:r>
        <w:t>Evaluation</w:t>
      </w:r>
      <w:bookmarkEnd w:id="98"/>
      <w:bookmarkEnd w:id="99"/>
    </w:p>
    <w:p>
      <w:r>
        <w:rPr>
          <w:lang w:eastAsia="zh-CN"/>
        </w:rPr>
        <w:t>The s</w:t>
      </w:r>
      <w:r>
        <w:t>olution #</w:t>
      </w:r>
      <w:r>
        <w:rPr>
          <w:rFonts w:hint="eastAsia"/>
          <w:lang w:val="en-US" w:eastAsia="zh-CN"/>
        </w:rPr>
        <w:t>2</w:t>
      </w:r>
      <w:r>
        <w:rPr>
          <w:lang w:eastAsia="zh-CN"/>
        </w:rPr>
        <w:t>.1</w:t>
      </w:r>
      <w:r>
        <w:rPr>
          <w:rFonts w:hint="eastAsia"/>
          <w:lang w:eastAsia="zh-CN"/>
        </w:rPr>
        <w:t xml:space="preserve"> </w:t>
      </w:r>
      <w:r>
        <w:t>address</w:t>
      </w:r>
      <w:r>
        <w:rPr>
          <w:rFonts w:hint="eastAsia"/>
          <w:lang w:eastAsia="zh-CN"/>
        </w:rPr>
        <w:t>es</w:t>
      </w:r>
      <w:r>
        <w:t xml:space="preserve"> Key issue #</w:t>
      </w:r>
      <w:r>
        <w:rPr>
          <w:rFonts w:hint="eastAsia"/>
          <w:lang w:val="en-US" w:eastAsia="zh-CN"/>
        </w:rPr>
        <w:t>2</w:t>
      </w:r>
      <w:r>
        <w:t>a</w:t>
      </w:r>
      <w:r>
        <w:rPr>
          <w:rFonts w:hint="eastAsia"/>
          <w:color w:val="auto"/>
          <w:lang w:val="en-US" w:eastAsia="zh-CN"/>
        </w:rPr>
        <w:t xml:space="preserve"> and </w:t>
      </w:r>
      <w:r>
        <w:rPr>
          <w:szCs w:val="24"/>
          <w:lang w:eastAsia="zh-CN"/>
        </w:rPr>
        <w:t>#</w:t>
      </w:r>
      <w:r>
        <w:rPr>
          <w:rFonts w:hint="eastAsia" w:eastAsia="宋体"/>
          <w:color w:val="auto"/>
          <w:lang w:val="en-US" w:eastAsia="zh-CN"/>
        </w:rPr>
        <w:t>2b</w:t>
      </w:r>
      <w:r>
        <w:rPr>
          <w:rFonts w:hint="eastAsia"/>
          <w:lang w:eastAsia="zh-CN"/>
        </w:rPr>
        <w:t xml:space="preserve"> using</w:t>
      </w:r>
      <w:r>
        <w:rPr>
          <w:lang w:eastAsia="zh-CN"/>
        </w:rPr>
        <w:t xml:space="preserve"> </w:t>
      </w:r>
      <w:r>
        <w:rPr>
          <w:rFonts w:hint="eastAsia"/>
          <w:lang w:val="en-US" w:eastAsia="zh-CN"/>
        </w:rPr>
        <w:t>SMF</w:t>
      </w:r>
      <w:r>
        <w:rPr>
          <w:rFonts w:hint="eastAsia"/>
          <w:lang w:eastAsia="zh-CN"/>
        </w:rPr>
        <w:t xml:space="preserve"> to provide the </w:t>
      </w:r>
      <w:r>
        <w:rPr>
          <w:rFonts w:hint="eastAsia"/>
          <w:color w:val="000000"/>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 xml:space="preserve">mmunication </w:t>
      </w:r>
      <w:r>
        <w:rPr>
          <w:lang w:eastAsia="zh-CN"/>
        </w:rPr>
        <w:t>charging information</w:t>
      </w:r>
      <w:r>
        <w:t xml:space="preserve"> </w:t>
      </w:r>
      <w:r>
        <w:rPr>
          <w:rFonts w:hint="eastAsia"/>
          <w:lang w:val="en-US" w:eastAsia="zh-CN"/>
        </w:rPr>
        <w:t xml:space="preserve">to CHF including </w:t>
      </w:r>
      <w:r>
        <w:rPr>
          <w:lang w:eastAsia="zh-CN" w:bidi="ar-IQ"/>
        </w:rPr>
        <w:t xml:space="preserve">the </w:t>
      </w:r>
      <w:r>
        <w:rPr>
          <w:rFonts w:hint="eastAsia"/>
          <w:lang w:val="en-US" w:eastAsia="zh-CN" w:bidi="ar-IQ"/>
        </w:rPr>
        <w:t>USS</w:t>
      </w:r>
      <w:r>
        <w:rPr>
          <w:lang w:eastAsia="zh-CN" w:bidi="ar-IQ"/>
        </w:rPr>
        <w:t xml:space="preserve"> </w:t>
      </w:r>
      <w:r>
        <w:rPr>
          <w:rFonts w:hint="eastAsia"/>
          <w:lang w:val="en-US" w:eastAsia="zh-CN" w:bidi="ar-IQ"/>
        </w:rPr>
        <w:t>Id</w:t>
      </w:r>
      <w:r>
        <w:rPr>
          <w:lang w:bidi="ar-IQ"/>
        </w:rPr>
        <w:t>enti</w:t>
      </w:r>
      <w:r>
        <w:rPr>
          <w:rFonts w:hint="eastAsia"/>
          <w:lang w:val="en-US" w:eastAsia="zh-CN" w:bidi="ar-IQ"/>
        </w:rPr>
        <w:t>ty</w:t>
      </w:r>
      <w:r>
        <w:rPr>
          <w:lang w:eastAsia="zh-CN"/>
        </w:rPr>
        <w:t>.</w:t>
      </w:r>
      <w:r>
        <w:rPr>
          <w:rFonts w:hint="eastAsia"/>
          <w:lang w:val="en-US" w:eastAsia="zh-CN"/>
        </w:rPr>
        <w:t xml:space="preserve"> However,</w:t>
      </w:r>
      <w:r>
        <w:rPr>
          <w:rFonts w:hint="eastAsia" w:eastAsia="Malgun Gothic"/>
          <w:lang w:val="en-US" w:eastAsia="zh-CN"/>
        </w:rPr>
        <w:t xml:space="preserve"> the USS Identity transfered to SMF is not supported in this release according to TS 23.256 [3]</w:t>
      </w:r>
      <w:r>
        <w:rPr>
          <w:rFonts w:hint="eastAsia"/>
          <w:lang w:val="en-US" w:eastAsia="zh-CN"/>
        </w:rPr>
        <w:t>.</w:t>
      </w:r>
    </w:p>
    <w:p>
      <w:pPr>
        <w:pStyle w:val="5"/>
      </w:pPr>
      <w:bookmarkStart w:id="100" w:name="_Toc183598578"/>
      <w:bookmarkStart w:id="101" w:name="_Toc20587"/>
      <w:r>
        <w:rPr>
          <w:rFonts w:hint="eastAsia"/>
          <w:lang w:eastAsia="zh-CN"/>
        </w:rPr>
        <w:t>5.</w:t>
      </w:r>
      <w:r>
        <w:rPr>
          <w:rFonts w:hint="eastAsia" w:eastAsia="宋体"/>
          <w:lang w:eastAsia="zh-CN"/>
        </w:rPr>
        <w:t>2</w:t>
      </w:r>
      <w:r>
        <w:t>.6</w:t>
      </w:r>
      <w:r>
        <w:tab/>
      </w:r>
      <w:r>
        <w:t>Conclusion</w:t>
      </w:r>
      <w:bookmarkEnd w:id="100"/>
      <w:bookmarkEnd w:id="101"/>
    </w:p>
    <w:p>
      <w:r>
        <w:t xml:space="preserve">No normative work </w:t>
      </w:r>
      <w:r>
        <w:rPr>
          <w:rFonts w:hint="eastAsia"/>
          <w:lang w:val="en-US" w:eastAsia="zh-CN"/>
        </w:rPr>
        <w:t>is proposed</w:t>
      </w:r>
      <w:r>
        <w:t xml:space="preserve"> for this </w:t>
      </w:r>
      <w:r>
        <w:rPr>
          <w:rFonts w:hint="eastAsia"/>
          <w:lang w:val="en-US" w:eastAsia="zh-CN"/>
        </w:rPr>
        <w:t>topic</w:t>
      </w:r>
      <w:r>
        <w:t>.</w:t>
      </w:r>
    </w:p>
    <w:p>
      <w:pPr>
        <w:pStyle w:val="4"/>
      </w:pPr>
      <w:bookmarkStart w:id="102" w:name="_Toc183598579"/>
      <w:bookmarkStart w:id="103" w:name="_Toc30619"/>
      <w:r>
        <w:t>5.</w:t>
      </w:r>
      <w:r>
        <w:rPr>
          <w:rFonts w:hint="eastAsia" w:eastAsia="宋体"/>
        </w:rPr>
        <w:t>3</w:t>
      </w:r>
      <w:r>
        <w:tab/>
      </w:r>
      <w:r>
        <w:t xml:space="preserve">Topic </w:t>
      </w:r>
      <w:r>
        <w:rPr>
          <w:rFonts w:hint="eastAsia" w:eastAsia="宋体"/>
        </w:rPr>
        <w:t>3</w:t>
      </w:r>
      <w:r>
        <w:t>: Service Exposure to the USS</w:t>
      </w:r>
      <w:bookmarkEnd w:id="102"/>
      <w:bookmarkEnd w:id="103"/>
    </w:p>
    <w:p>
      <w:pPr>
        <w:pStyle w:val="5"/>
      </w:pPr>
      <w:bookmarkStart w:id="104" w:name="_Toc183598580"/>
      <w:bookmarkStart w:id="105" w:name="_Toc12606"/>
      <w:r>
        <w:t>5.</w:t>
      </w:r>
      <w:r>
        <w:rPr>
          <w:rFonts w:hint="eastAsia" w:eastAsia="宋体"/>
        </w:rPr>
        <w:t>3</w:t>
      </w:r>
      <w:r>
        <w:t>.1</w:t>
      </w:r>
      <w:r>
        <w:tab/>
      </w:r>
      <w:r>
        <w:t>Use Case</w:t>
      </w:r>
      <w:bookmarkEnd w:id="104"/>
      <w:bookmarkEnd w:id="105"/>
    </w:p>
    <w:p>
      <w:pPr>
        <w:pStyle w:val="6"/>
        <w:rPr>
          <w:lang w:eastAsia="zh-CN"/>
        </w:rPr>
      </w:pPr>
      <w:bookmarkStart w:id="106" w:name="_Toc183598581"/>
      <w:bookmarkStart w:id="107" w:name="_Toc4715"/>
      <w:r>
        <w:t>5.</w:t>
      </w:r>
      <w:r>
        <w:rPr>
          <w:rFonts w:hint="eastAsia"/>
        </w:rPr>
        <w:t>3</w:t>
      </w:r>
      <w:r>
        <w:t>.1.1</w:t>
      </w:r>
      <w:r>
        <w:tab/>
      </w:r>
      <w:r>
        <w:t>Use Case #</w:t>
      </w:r>
      <w:r>
        <w:rPr>
          <w:rFonts w:hint="eastAsia"/>
        </w:rPr>
        <w:t>3a</w:t>
      </w:r>
      <w:r>
        <w:t>: Servi</w:t>
      </w:r>
      <w:r>
        <w:rPr>
          <w:rFonts w:hint="eastAsia"/>
        </w:rPr>
        <w:t>c</w:t>
      </w:r>
      <w:r>
        <w:t>e Exposure for UAV Tracking</w:t>
      </w:r>
      <w:bookmarkEnd w:id="106"/>
      <w:bookmarkEnd w:id="107"/>
    </w:p>
    <w:p>
      <w:pPr>
        <w:rPr>
          <w:lang w:eastAsia="zh-CN"/>
        </w:rPr>
      </w:pPr>
      <w:r>
        <w:t xml:space="preserve">The UAS-SP (e.g. USS) and the UAS-MNO </w:t>
      </w:r>
      <w:r>
        <w:rPr>
          <w:rFonts w:hint="eastAsia"/>
        </w:rPr>
        <w:t>has</w:t>
      </w:r>
      <w:r>
        <w:t xml:space="preserve"> the service agreement about the service exposure for UAV Tracking. </w:t>
      </w:r>
    </w:p>
    <w:p>
      <w:pPr>
        <w:rPr>
          <w:lang w:eastAsia="zh-CN"/>
        </w:rPr>
      </w:pPr>
      <w:r>
        <w:t>According to the TS 23.256 [3] clause 4.3.2,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eastAsia="zh-CN"/>
        </w:rPr>
        <w:t>.</w:t>
      </w:r>
    </w:p>
    <w:p>
      <w:pPr>
        <w:rPr>
          <w:lang w:eastAsia="zh-CN"/>
        </w:rPr>
      </w:pPr>
      <w:r>
        <w:rPr>
          <w:rFonts w:hint="eastAsia"/>
        </w:rPr>
        <w:t>T</w:t>
      </w:r>
      <w:r>
        <w:t>he charging party: the UAS-MNO</w:t>
      </w:r>
      <w:r>
        <w:rPr>
          <w:rFonts w:hint="eastAsia"/>
        </w:rPr>
        <w:t>.</w:t>
      </w:r>
    </w:p>
    <w:p>
      <w:pPr>
        <w:rPr>
          <w:lang w:eastAsia="zh-CN"/>
        </w:rPr>
      </w:pPr>
      <w:r>
        <w:t>The charged party: the UAS-SP for the chargeable event of service exposure</w:t>
      </w:r>
      <w:r>
        <w:rPr>
          <w:rFonts w:hint="eastAsia"/>
        </w:rPr>
        <w:t>.</w:t>
      </w:r>
    </w:p>
    <w:p>
      <w:r>
        <w:t>The potential charging requirements for this UC are: REQ-3GPPCH-SE-01.</w:t>
      </w:r>
    </w:p>
    <w:p>
      <w:pPr>
        <w:pStyle w:val="6"/>
        <w:rPr>
          <w:lang w:eastAsia="zh-CN"/>
        </w:rPr>
      </w:pPr>
      <w:bookmarkStart w:id="108" w:name="_Toc12689"/>
      <w:bookmarkStart w:id="109" w:name="_Toc183598582"/>
      <w:r>
        <w:t>5.</w:t>
      </w:r>
      <w:r>
        <w:rPr>
          <w:rFonts w:hint="eastAsia"/>
        </w:rPr>
        <w:t>3</w:t>
      </w:r>
      <w:r>
        <w:t>.1.2</w:t>
      </w:r>
      <w:r>
        <w:tab/>
      </w:r>
      <w:r>
        <w:t>Use Case #</w:t>
      </w:r>
      <w:r>
        <w:rPr>
          <w:rFonts w:hint="eastAsia"/>
        </w:rPr>
        <w:t>3b</w:t>
      </w:r>
      <w:r>
        <w:t>: Servi</w:t>
      </w:r>
      <w:r>
        <w:rPr>
          <w:rFonts w:hint="eastAsia"/>
        </w:rPr>
        <w:t>c</w:t>
      </w:r>
      <w:r>
        <w:t>e Exposure for QoS controlling</w:t>
      </w:r>
      <w:bookmarkEnd w:id="108"/>
      <w:bookmarkEnd w:id="109"/>
    </w:p>
    <w:p>
      <w:pPr>
        <w:rPr>
          <w:lang w:eastAsia="zh-CN"/>
        </w:rPr>
      </w:pPr>
      <w:r>
        <w:t xml:space="preserve">The UAS-SP (e.g. USS) and the UAS-MNO has the service agreement about the service exposure for QoS control on the differentiate traffic transmission. </w:t>
      </w:r>
    </w:p>
    <w:p>
      <w:pPr>
        <w:rPr>
          <w:lang w:eastAsia="zh-CN"/>
        </w:rPr>
      </w:pPr>
      <w:r>
        <w:t>For the UAV communication scenarios, the different QoS information will be provision by USS for differentiate communication bandwidths for different traffic</w:t>
      </w:r>
      <w:r>
        <w:rPr>
          <w:rFonts w:hint="eastAsia"/>
        </w:rPr>
        <w:t>,</w:t>
      </w:r>
      <w:r>
        <w:t xml:space="preserve"> for example:</w:t>
      </w:r>
    </w:p>
    <w:p>
      <w:pPr>
        <w:pStyle w:val="110"/>
        <w:rPr>
          <w:lang w:eastAsia="zh-CN"/>
        </w:rPr>
      </w:pPr>
      <w:r>
        <w:rPr>
          <w:lang w:eastAsia="zh-CN"/>
        </w:rPr>
        <w:t>-</w:t>
      </w:r>
      <w:r>
        <w:rPr>
          <w:lang w:eastAsia="zh-CN"/>
        </w:rPr>
        <w:tab/>
      </w:r>
      <w:r>
        <w:rPr>
          <w:lang w:eastAsia="zh-CN"/>
        </w:rPr>
        <w:t>the large-bandwidth and low-latency communication services for video transmission</w:t>
      </w:r>
      <w:r>
        <w:rPr>
          <w:rFonts w:hint="eastAsia"/>
          <w:lang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lang w:eastAsia="zh-CN"/>
        </w:rPr>
      </w:pPr>
      <w:r>
        <w:rPr>
          <w:rFonts w:hint="eastAsia"/>
        </w:rPr>
        <w:t>T</w:t>
      </w:r>
      <w:r>
        <w:t>he charging party: the UAS-MNO</w:t>
      </w:r>
      <w:r>
        <w:rPr>
          <w:rFonts w:hint="eastAsia"/>
        </w:rPr>
        <w:t>.</w:t>
      </w:r>
    </w:p>
    <w:p>
      <w:pPr>
        <w:rPr>
          <w:lang w:eastAsia="zh-CN"/>
        </w:rPr>
      </w:pPr>
      <w:r>
        <w:t>The charged party: the UAS-SP for the chargeable event of service exposure for QoS controlling.</w:t>
      </w:r>
    </w:p>
    <w:p>
      <w:r>
        <w:t>The potential charging requirements for this UC are: REQ-3GPPCH-SE-01.</w:t>
      </w:r>
    </w:p>
    <w:p>
      <w:pPr>
        <w:pStyle w:val="5"/>
      </w:pPr>
      <w:bookmarkStart w:id="110" w:name="_Toc1353"/>
      <w:bookmarkStart w:id="111" w:name="_Toc183598583"/>
      <w:r>
        <w:t>5.</w:t>
      </w:r>
      <w:r>
        <w:rPr>
          <w:rFonts w:hint="eastAsia" w:eastAsia="宋体"/>
        </w:rPr>
        <w:t>3</w:t>
      </w:r>
      <w:r>
        <w:t>.2</w:t>
      </w:r>
      <w:r>
        <w:tab/>
      </w:r>
      <w:r>
        <w:t>Potential charging requirements</w:t>
      </w:r>
      <w:bookmarkEnd w:id="110"/>
      <w:bookmarkEnd w:id="111"/>
    </w:p>
    <w:p>
      <w:pPr>
        <w:rPr>
          <w:rFonts w:eastAsia="Malgun Gothic"/>
          <w:color w:val="000000"/>
          <w:lang w:eastAsia="ko-KR"/>
        </w:rPr>
      </w:pPr>
      <w:r>
        <w:rPr>
          <w:b/>
        </w:rPr>
        <w:t xml:space="preserve">REQ-3GPPCH-SE-01: </w:t>
      </w:r>
      <w:r>
        <w:t xml:space="preserve">The 5G System </w:t>
      </w:r>
      <w:r>
        <w:rPr>
          <w:rFonts w:hint="eastAsia"/>
        </w:rPr>
        <w:t>should</w:t>
      </w:r>
      <w:r>
        <w:t xml:space="preserve"> support converged charging for service exposure per UAS-SP basis.</w:t>
      </w:r>
    </w:p>
    <w:p>
      <w:pPr>
        <w:pStyle w:val="5"/>
      </w:pPr>
      <w:bookmarkStart w:id="112" w:name="_Toc183598584"/>
      <w:bookmarkStart w:id="113" w:name="_Toc19219"/>
      <w:r>
        <w:t>5.</w:t>
      </w:r>
      <w:r>
        <w:rPr>
          <w:rFonts w:hint="eastAsia" w:eastAsia="宋体"/>
        </w:rPr>
        <w:t>3</w:t>
      </w:r>
      <w:r>
        <w:t>.3</w:t>
      </w:r>
      <w:r>
        <w:tab/>
      </w:r>
      <w:r>
        <w:t>Key issues</w:t>
      </w:r>
      <w:bookmarkEnd w:id="112"/>
      <w:bookmarkEnd w:id="113"/>
    </w:p>
    <w:p>
      <w:pPr>
        <w:pStyle w:val="6"/>
      </w:pPr>
      <w:bookmarkStart w:id="114" w:name="_Toc31124"/>
      <w:bookmarkStart w:id="115" w:name="_Toc183598585"/>
      <w:r>
        <w:t>5.</w:t>
      </w:r>
      <w:r>
        <w:rPr>
          <w:rFonts w:hint="eastAsia" w:eastAsia="宋体"/>
        </w:rPr>
        <w:t>3</w:t>
      </w:r>
      <w:r>
        <w:t>.3.1</w:t>
      </w:r>
      <w:r>
        <w:tab/>
      </w:r>
      <w:r>
        <w:t>Key issue #</w:t>
      </w:r>
      <w:r>
        <w:rPr>
          <w:rFonts w:hint="eastAsia"/>
        </w:rPr>
        <w:t>3</w:t>
      </w:r>
      <w:r>
        <w:rPr>
          <w:rFonts w:hint="eastAsia" w:eastAsia="宋体"/>
        </w:rPr>
        <w:t>a</w:t>
      </w:r>
      <w:r>
        <w:t>: Chargeable events and charging information required</w:t>
      </w:r>
      <w:bookmarkEnd w:id="114"/>
      <w:r>
        <w:t xml:space="preserve"> </w:t>
      </w:r>
      <w:bookmarkEnd w:id="115"/>
    </w:p>
    <w:p>
      <w:pPr>
        <w:keepNext/>
        <w:rPr>
          <w:lang w:eastAsia="zh-CN"/>
        </w:rPr>
      </w:pPr>
      <w:r>
        <w:t>This key issue is for investigating how to support the charging considering REQ-3GPPCH-SE-01. This investigation covers the following:</w:t>
      </w:r>
    </w:p>
    <w:p>
      <w:pPr>
        <w:pStyle w:val="110"/>
        <w:rPr>
          <w:lang w:eastAsia="zh-CN"/>
        </w:rPr>
      </w:pPr>
      <w:r>
        <w:t>-</w:t>
      </w:r>
      <w:r>
        <w:tab/>
      </w:r>
      <w:r>
        <w:t>identification of the charging information for service invocation;</w:t>
      </w:r>
    </w:p>
    <w:p>
      <w:pPr>
        <w:pStyle w:val="110"/>
        <w:rPr>
          <w:lang w:eastAsia="zh-CN"/>
        </w:rPr>
      </w:pPr>
      <w:r>
        <w:t>-</w:t>
      </w:r>
      <w:r>
        <w:tab/>
      </w:r>
      <w:r>
        <w:t>identification of the chargeable event for service invocation;</w:t>
      </w:r>
      <w:r>
        <w:rPr>
          <w:rFonts w:hint="eastAsia"/>
        </w:rPr>
        <w:t xml:space="preserve"> </w:t>
      </w:r>
    </w:p>
    <w:p>
      <w:pPr>
        <w:pStyle w:val="5"/>
        <w:rPr>
          <w:szCs w:val="24"/>
        </w:rPr>
      </w:pPr>
      <w:bookmarkStart w:id="116" w:name="_Toc26218"/>
      <w:bookmarkStart w:id="117" w:name="_Toc183598586"/>
      <w:r>
        <w:rPr>
          <w:szCs w:val="24"/>
        </w:rPr>
        <w:t>5.</w:t>
      </w:r>
      <w:r>
        <w:rPr>
          <w:rFonts w:hint="eastAsia" w:eastAsia="宋体"/>
          <w:szCs w:val="24"/>
          <w:lang w:eastAsia="zh-CN"/>
        </w:rPr>
        <w:t>3</w:t>
      </w:r>
      <w:r>
        <w:rPr>
          <w:szCs w:val="24"/>
        </w:rPr>
        <w:t>.4</w:t>
      </w:r>
      <w:r>
        <w:rPr>
          <w:szCs w:val="24"/>
        </w:rPr>
        <w:tab/>
      </w:r>
      <w:r>
        <w:rPr>
          <w:szCs w:val="24"/>
        </w:rPr>
        <w:t>Solutions</w:t>
      </w:r>
      <w:bookmarkEnd w:id="116"/>
      <w:bookmarkEnd w:id="117"/>
    </w:p>
    <w:p>
      <w:pPr>
        <w:pStyle w:val="6"/>
        <w:rPr>
          <w:szCs w:val="24"/>
          <w:lang w:eastAsia="zh-CN"/>
        </w:rPr>
      </w:pPr>
      <w:bookmarkStart w:id="118" w:name="_Toc3855"/>
      <w:bookmarkStart w:id="119" w:name="_Toc183598587"/>
      <w:r>
        <w:rPr>
          <w:szCs w:val="24"/>
          <w:lang w:eastAsia="zh-CN"/>
        </w:rPr>
        <w:t>5.</w:t>
      </w:r>
      <w:r>
        <w:rPr>
          <w:rFonts w:hint="eastAsia"/>
          <w:szCs w:val="24"/>
          <w:lang w:eastAsia="zh-CN"/>
        </w:rPr>
        <w:t>3</w:t>
      </w:r>
      <w:r>
        <w:rPr>
          <w:szCs w:val="24"/>
          <w:lang w:eastAsia="zh-CN"/>
        </w:rPr>
        <w:t>.4.1</w:t>
      </w:r>
      <w:r>
        <w:rPr>
          <w:szCs w:val="24"/>
          <w:lang w:eastAsia="zh-CN"/>
        </w:rPr>
        <w:tab/>
      </w:r>
      <w:r>
        <w:rPr>
          <w:szCs w:val="24"/>
          <w:lang w:eastAsia="zh-CN"/>
        </w:rPr>
        <w:t>Solution #</w:t>
      </w:r>
      <w:r>
        <w:rPr>
          <w:rFonts w:hint="eastAsia"/>
          <w:szCs w:val="24"/>
          <w:lang w:eastAsia="zh-CN"/>
        </w:rPr>
        <w:t>3</w:t>
      </w:r>
      <w:r>
        <w:rPr>
          <w:szCs w:val="24"/>
          <w:lang w:eastAsia="zh-CN"/>
        </w:rPr>
        <w:t xml:space="preserve">.1: API invocation via UAS </w:t>
      </w:r>
      <w:r>
        <w:rPr>
          <w:rFonts w:hint="eastAsia"/>
          <w:szCs w:val="24"/>
          <w:lang w:eastAsia="zh-CN"/>
        </w:rPr>
        <w:t>NF/</w:t>
      </w:r>
      <w:r>
        <w:rPr>
          <w:szCs w:val="24"/>
          <w:lang w:eastAsia="zh-CN"/>
        </w:rPr>
        <w:t>NEF</w:t>
      </w:r>
      <w:bookmarkEnd w:id="118"/>
      <w:bookmarkEnd w:id="119"/>
    </w:p>
    <w:p>
      <w:pPr>
        <w:pStyle w:val="7"/>
        <w:rPr>
          <w:szCs w:val="24"/>
        </w:rPr>
      </w:pPr>
      <w:bookmarkStart w:id="120" w:name="_Toc183598588"/>
      <w:bookmarkStart w:id="121" w:name="_Toc32538"/>
      <w:r>
        <w:rPr>
          <w:szCs w:val="24"/>
          <w:lang w:eastAsia="zh-CN"/>
        </w:rPr>
        <w:t>5.</w:t>
      </w:r>
      <w:r>
        <w:rPr>
          <w:rFonts w:hint="eastAsia"/>
          <w:szCs w:val="24"/>
          <w:lang w:eastAsia="zh-CN"/>
        </w:rPr>
        <w:t>3</w:t>
      </w:r>
      <w:r>
        <w:rPr>
          <w:szCs w:val="24"/>
          <w:lang w:eastAsia="zh-CN"/>
        </w:rPr>
        <w:t>.4</w:t>
      </w:r>
      <w:r>
        <w:rPr>
          <w:szCs w:val="24"/>
        </w:rPr>
        <w:t>.</w:t>
      </w:r>
      <w:r>
        <w:rPr>
          <w:szCs w:val="24"/>
          <w:lang w:eastAsia="zh-CN"/>
        </w:rPr>
        <w:t>1</w:t>
      </w:r>
      <w:r>
        <w:rPr>
          <w:szCs w:val="24"/>
        </w:rPr>
        <w:t>.1</w:t>
      </w:r>
      <w:r>
        <w:rPr>
          <w:szCs w:val="24"/>
        </w:rPr>
        <w:tab/>
      </w:r>
      <w:r>
        <w:rPr>
          <w:szCs w:val="24"/>
        </w:rPr>
        <w:t>General description</w:t>
      </w:r>
      <w:bookmarkEnd w:id="120"/>
      <w:bookmarkEnd w:id="121"/>
    </w:p>
    <w:p>
      <w:pPr>
        <w:rPr>
          <w:szCs w:val="24"/>
        </w:rPr>
      </w:pPr>
      <w:r>
        <w:rPr>
          <w:szCs w:val="24"/>
        </w:rPr>
        <w:t>This solution</w:t>
      </w:r>
      <w:r>
        <w:rPr>
          <w:szCs w:val="24"/>
          <w:lang w:eastAsia="zh-CN"/>
        </w:rPr>
        <w:t>#</w:t>
      </w:r>
      <w:r>
        <w:rPr>
          <w:rFonts w:hint="eastAsia"/>
          <w:szCs w:val="24"/>
          <w:lang w:eastAsia="zh-CN"/>
        </w:rPr>
        <w:t>3</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rFonts w:hint="eastAsia"/>
          <w:szCs w:val="24"/>
          <w:lang w:eastAsia="zh-CN"/>
        </w:rPr>
        <w:t>3a</w:t>
      </w:r>
      <w:r>
        <w:rPr>
          <w:szCs w:val="24"/>
        </w:rPr>
        <w:t xml:space="preserve">. </w:t>
      </w:r>
    </w:p>
    <w:p>
      <w:pPr>
        <w:rPr>
          <w:lang w:eastAsia="zh-CN"/>
        </w:rPr>
      </w:pPr>
      <w:r>
        <w:rPr>
          <w:lang w:eastAsia="zh-CN"/>
        </w:rPr>
        <w:t xml:space="preserve">The NEF charging specified in the TS 32.254 [13] can be used to </w:t>
      </w:r>
      <w:r>
        <w:t>support the charging of UAS</w:t>
      </w:r>
      <w:r>
        <w:rPr>
          <w:lang w:eastAsia="zh-CN"/>
        </w:rPr>
        <w:t xml:space="preserve"> service exposure. </w:t>
      </w:r>
    </w:p>
    <w:p>
      <w:pPr>
        <w:pStyle w:val="110"/>
      </w:pPr>
      <w:r>
        <w:t>-</w:t>
      </w:r>
      <w:r>
        <w:tab/>
      </w:r>
      <w:r>
        <w:t>"Tenant Identifier" specified in the clause 6.2a.1.2.1 of TS 32.254 [13] in the Charging Data Request can be used to identify the USS/TPAS.</w:t>
      </w:r>
    </w:p>
    <w:p>
      <w:pPr>
        <w:pStyle w:val="110"/>
        <w:rPr>
          <w:szCs w:val="24"/>
        </w:rPr>
      </w:pPr>
      <w:r>
        <w:t>-</w:t>
      </w:r>
      <w:r>
        <w:tab/>
      </w:r>
      <w:r>
        <w:t>The "UAV identity" (e.g. 3GPP UAV ID, CAA Level UAV ID) can be included in the "External Individual Identifier" or "External Individual Id List" in NEF API Charging Information specified in the 6.3.1.4 of TS 32.254 [13], indicating the UAS UE(s).</w:t>
      </w:r>
    </w:p>
    <w:p>
      <w:pPr>
        <w:pStyle w:val="7"/>
        <w:keepNext w:val="0"/>
        <w:rPr>
          <w:szCs w:val="24"/>
        </w:rPr>
      </w:pPr>
      <w:bookmarkStart w:id="122" w:name="_Toc183598589"/>
      <w:bookmarkStart w:id="123" w:name="_Toc2743"/>
      <w:r>
        <w:rPr>
          <w:szCs w:val="24"/>
        </w:rPr>
        <w:t>5.</w:t>
      </w:r>
      <w:r>
        <w:rPr>
          <w:rFonts w:hint="eastAsia" w:eastAsia="宋体"/>
          <w:szCs w:val="24"/>
          <w:lang w:eastAsia="zh-CN"/>
        </w:rPr>
        <w:t>3</w:t>
      </w:r>
      <w:r>
        <w:rPr>
          <w:szCs w:val="24"/>
        </w:rPr>
        <w:t>.4.1.2</w:t>
      </w:r>
      <w:r>
        <w:rPr>
          <w:szCs w:val="24"/>
        </w:rPr>
        <w:tab/>
      </w:r>
      <w:r>
        <w:rPr>
          <w:szCs w:val="24"/>
        </w:rPr>
        <w:t>Architecture description</w:t>
      </w:r>
      <w:bookmarkEnd w:id="122"/>
      <w:bookmarkEnd w:id="123"/>
    </w:p>
    <w:p>
      <w:pPr>
        <w:rPr>
          <w:szCs w:val="24"/>
        </w:rPr>
      </w:pPr>
      <w:r>
        <w:t xml:space="preserve">Figure 5.3.4.1.2-1 shows the 5G System high level charging architecture for UAS NF/NEF Charging, in the Service-based interfaces for non-roaming: </w:t>
      </w:r>
    </w:p>
    <w:p>
      <w:pPr>
        <w:pStyle w:val="112"/>
        <w:rPr>
          <w:szCs w:val="24"/>
        </w:rPr>
      </w:pPr>
      <w:r>
        <w:rPr>
          <w:szCs w:val="24"/>
        </w:rPr>
        <w:object>
          <v:shape id="_x0000_i1028" o:spt="75" type="#_x0000_t75" style="height:46.3pt;width:203.85pt;" o:ole="t" filled="f" o:preferrelative="t" stroked="f" coordsize="21600,21600">
            <v:path/>
            <v:fill on="f" focussize="0,0"/>
            <v:stroke on="f" joinstyle="miter"/>
            <v:imagedata r:id="rId17" croptop="30175f" o:title=""/>
            <o:lock v:ext="edit" aspectratio="t"/>
            <w10:wrap type="none"/>
            <w10:anchorlock/>
          </v:shape>
          <o:OLEObject Type="Embed" ProgID="Visio.Drawing.11" ShapeID="_x0000_i1028" DrawAspect="Content" ObjectID="_1468075728" r:id="rId16">
            <o:LockedField>false</o:LockedField>
          </o:OLEObject>
        </w:object>
      </w:r>
    </w:p>
    <w:p>
      <w:pPr>
        <w:pStyle w:val="119"/>
        <w:rPr>
          <w:szCs w:val="24"/>
        </w:rPr>
      </w:pPr>
      <w:r>
        <w:rPr>
          <w:szCs w:val="24"/>
        </w:rPr>
        <w:t>Figure 5.</w:t>
      </w:r>
      <w:r>
        <w:rPr>
          <w:rFonts w:hint="eastAsia" w:eastAsia="宋体"/>
          <w:szCs w:val="24"/>
          <w:lang w:eastAsia="zh-CN"/>
        </w:rPr>
        <w:t>3</w:t>
      </w:r>
      <w:r>
        <w:rPr>
          <w:szCs w:val="24"/>
        </w:rPr>
        <w:t>.4.1.2-1: U</w:t>
      </w:r>
      <w:r>
        <w:rPr>
          <w:rFonts w:hint="eastAsia"/>
          <w:szCs w:val="24"/>
          <w:lang w:eastAsia="zh-CN"/>
        </w:rPr>
        <w:t>A</w:t>
      </w:r>
      <w:r>
        <w:rPr>
          <w:szCs w:val="24"/>
        </w:rPr>
        <w:t>S NF/NEF converged charging architecture non-roaming</w:t>
      </w:r>
    </w:p>
    <w:p>
      <w:pPr>
        <w:pStyle w:val="7"/>
        <w:rPr>
          <w:szCs w:val="24"/>
        </w:rPr>
      </w:pPr>
      <w:bookmarkStart w:id="124" w:name="_Toc18320"/>
      <w:bookmarkStart w:id="125" w:name="_Toc183598590"/>
      <w:r>
        <w:rPr>
          <w:szCs w:val="24"/>
        </w:rPr>
        <w:t>5.</w:t>
      </w:r>
      <w:r>
        <w:rPr>
          <w:rFonts w:hint="eastAsia" w:eastAsia="宋体"/>
          <w:szCs w:val="24"/>
          <w:lang w:eastAsia="zh-CN"/>
        </w:rPr>
        <w:t>3</w:t>
      </w:r>
      <w:r>
        <w:rPr>
          <w:szCs w:val="24"/>
        </w:rPr>
        <w:t>.4.1.3</w:t>
      </w:r>
      <w:r>
        <w:rPr>
          <w:szCs w:val="24"/>
        </w:rPr>
        <w:tab/>
      </w:r>
      <w:r>
        <w:rPr>
          <w:szCs w:val="24"/>
        </w:rPr>
        <w:t>Procedures description</w:t>
      </w:r>
      <w:bookmarkEnd w:id="124"/>
      <w:r>
        <w:rPr>
          <w:szCs w:val="24"/>
        </w:rPr>
        <w:t xml:space="preserve"> </w:t>
      </w:r>
      <w:bookmarkEnd w:id="125"/>
    </w:p>
    <w:p>
      <w:pPr>
        <w:rPr>
          <w:szCs w:val="24"/>
          <w:lang w:eastAsia="zh-CN"/>
        </w:rPr>
      </w:pPr>
      <w:r>
        <w:t>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TS 23.256 [3]. The event-based charging. i.e. IEC, PEC and ECUR specified in TS 32.290 [7] are supported.</w:t>
      </w:r>
    </w:p>
    <w:p>
      <w:pPr>
        <w:pStyle w:val="112"/>
        <w:rPr>
          <w:szCs w:val="24"/>
        </w:rPr>
      </w:pPr>
      <w:r>
        <w:rPr>
          <w:szCs w:val="24"/>
        </w:rPr>
        <w:object>
          <v:shape id="_x0000_i1029" o:spt="75" type="#_x0000_t75" style="height:184.2pt;width:280.05pt;" o:ole="t" filled="f" o:preferrelative="t" stroked="f" coordsize="21600,21600">
            <v:path/>
            <v:fill on="f" focussize="0,0"/>
            <v:stroke on="f" joinstyle="miter"/>
            <v:imagedata r:id="rId19" o:title=""/>
            <o:lock v:ext="edit" aspectratio="t"/>
            <w10:wrap type="none"/>
            <w10:anchorlock/>
          </v:shape>
          <o:OLEObject Type="Embed" ProgID="Visio.Drawing.11" ShapeID="_x0000_i1029" DrawAspect="Content" ObjectID="_1468075729" r:id="rId18">
            <o:LockedField>false</o:LockedField>
          </o:OLEObject>
        </w:object>
      </w:r>
    </w:p>
    <w:p>
      <w:pPr>
        <w:pStyle w:val="119"/>
        <w:rPr>
          <w:szCs w:val="24"/>
        </w:rPr>
      </w:pPr>
      <w:r>
        <w:rPr>
          <w:szCs w:val="24"/>
        </w:rPr>
        <w:t>Figure 5.</w:t>
      </w:r>
      <w:r>
        <w:rPr>
          <w:rFonts w:hint="eastAsia" w:eastAsia="宋体"/>
          <w:szCs w:val="24"/>
          <w:lang w:eastAsia="zh-CN"/>
        </w:rPr>
        <w:t>3</w:t>
      </w:r>
      <w:r>
        <w:rPr>
          <w:szCs w:val="24"/>
        </w:rPr>
        <w:t>.4.1.3-1: Charging Procedure for service invocation for the UAS-SP (</w:t>
      </w:r>
      <w:r>
        <w:rPr>
          <w:rFonts w:hint="eastAsia"/>
          <w:szCs w:val="24"/>
          <w:lang w:eastAsia="zh-CN"/>
        </w:rPr>
        <w:t>P</w:t>
      </w:r>
      <w:r>
        <w:rPr>
          <w:szCs w:val="24"/>
        </w:rPr>
        <w:t>EC)</w:t>
      </w:r>
    </w:p>
    <w:p>
      <w:pPr>
        <w:pStyle w:val="110"/>
      </w:pPr>
      <w:r>
        <w:t>1.</w:t>
      </w:r>
      <w:r>
        <w:tab/>
      </w:r>
      <w:r>
        <w:t>USS to UAS NF</w:t>
      </w:r>
      <w:r>
        <w:rPr>
          <w:rFonts w:hint="eastAsia"/>
        </w:rPr>
        <w:t>/</w:t>
      </w:r>
      <w:r>
        <w:t>NEF: The USS/TPAE sends the service request to UAS NF.</w:t>
      </w:r>
    </w:p>
    <w:p>
      <w:pPr>
        <w:pStyle w:val="110"/>
      </w:pPr>
      <w:r>
        <w:t>-</w:t>
      </w:r>
      <w:r>
        <w:tab/>
      </w:r>
      <w:r>
        <w:t>For immediate location reporting request, USS (i.e. the UAS-SP) should include an indication of reliable UE location information required in the request.</w:t>
      </w:r>
    </w:p>
    <w:p>
      <w:pPr>
        <w:pStyle w:val="110"/>
      </w:pPr>
      <w:r>
        <w:t>-</w:t>
      </w:r>
      <w:r>
        <w:tab/>
      </w:r>
      <w:r>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pPr>
      <w:r>
        <w:t>-</w:t>
      </w:r>
      <w:r>
        <w:tab/>
      </w:r>
      <w: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pPr>
      <w:r>
        <w:t>1.</w:t>
      </w:r>
      <w:r>
        <w:tab/>
      </w:r>
      <w:r>
        <w:t>UAS NF/NEF determines the relevant NF, e.g. AMF/MME or GMLC for location reporting based on the UAV's capability or network capability, location accuracy, geographic area info etc.</w:t>
      </w:r>
    </w:p>
    <w:p>
      <w:pPr>
        <w:pStyle w:val="110"/>
        <w:rPr>
          <w:lang w:eastAsia="zh-CN"/>
        </w:rPr>
      </w:pPr>
      <w:r>
        <w:t>2.</w:t>
      </w:r>
      <w:r>
        <w:tab/>
      </w:r>
      <w:r>
        <w:t>UAS NF/NEF receives the UE location, UAV presence monitoring report or UAV location from AMF</w:t>
      </w:r>
      <w:r>
        <w:rPr>
          <w:rFonts w:hint="eastAsia"/>
        </w:rPr>
        <w:t>/</w:t>
      </w:r>
      <w:r>
        <w:t>MME or GMLC.</w:t>
      </w:r>
    </w:p>
    <w:p>
      <w:pPr>
        <w:pStyle w:val="110"/>
        <w:rPr>
          <w:lang w:eastAsia="zh-CN"/>
        </w:rPr>
      </w:pPr>
      <w:r>
        <w:t>3.</w:t>
      </w:r>
      <w:r>
        <w:tab/>
      </w:r>
      <w:r>
        <w:t>UAS NF/NEF responds to USS and sends the notifications</w:t>
      </w:r>
      <w:r>
        <w:rPr>
          <w:rFonts w:hint="eastAsia"/>
        </w:rPr>
        <w:t>/</w:t>
      </w:r>
      <w:r>
        <w:t xml:space="preserve">responses about the UAV location UAV presence in the geographic area, or USS/TPAE with the list of filtered UAVs. </w:t>
      </w:r>
    </w:p>
    <w:p>
      <w:pPr>
        <w:pStyle w:val="110"/>
        <w:rPr>
          <w:szCs w:val="24"/>
        </w:rPr>
      </w:pPr>
      <w:r>
        <w:rPr>
          <w:szCs w:val="24"/>
          <w:lang w:eastAsia="zh-CN"/>
        </w:rPr>
        <w:t>4cha.</w:t>
      </w:r>
      <w:r>
        <w:rPr>
          <w:szCs w:val="24"/>
          <w:lang w:eastAsia="zh-CN"/>
        </w:rPr>
        <w:tab/>
      </w:r>
      <w:r>
        <w:rPr>
          <w:szCs w:val="24"/>
          <w:lang w:eastAsia="zh-CN"/>
        </w:rPr>
        <w:t xml:space="preserve">UAS NF/NEF sends the Charging Data Request [Event] to CHF </w:t>
      </w:r>
      <w:r>
        <w:rPr>
          <w:szCs w:val="24"/>
        </w:rPr>
        <w:t>for the service response</w:t>
      </w:r>
      <w:r>
        <w:rPr>
          <w:szCs w:val="24"/>
          <w:lang w:eastAsia="zh-CN"/>
        </w:rPr>
        <w:t>/service notification.</w:t>
      </w:r>
    </w:p>
    <w:p>
      <w:pPr>
        <w:pStyle w:val="110"/>
        <w:rPr>
          <w:szCs w:val="24"/>
          <w:lang w:eastAsia="zh-CN"/>
        </w:rPr>
      </w:pPr>
      <w:r>
        <w:rPr>
          <w:szCs w:val="24"/>
          <w:lang w:eastAsia="zh-CN"/>
        </w:rPr>
        <w:t>4chb.</w:t>
      </w:r>
      <w:r>
        <w:rPr>
          <w:szCs w:val="24"/>
          <w:lang w:eastAsia="zh-CN"/>
        </w:rPr>
        <w:tab/>
      </w:r>
      <w:r>
        <w:rPr>
          <w:szCs w:val="24"/>
          <w:lang w:eastAsia="zh-CN"/>
        </w:rPr>
        <w:t>The CHF creates</w:t>
      </w:r>
      <w:r>
        <w:rPr>
          <w:szCs w:val="24"/>
        </w:rPr>
        <w:t xml:space="preserve"> a CDR related to the service response/notification.</w:t>
      </w:r>
    </w:p>
    <w:p>
      <w:pPr>
        <w:pStyle w:val="110"/>
        <w:rPr>
          <w:szCs w:val="24"/>
          <w:lang w:eastAsia="zh-CN"/>
        </w:rPr>
      </w:pPr>
      <w:r>
        <w:rPr>
          <w:szCs w:val="24"/>
          <w:lang w:eastAsia="zh-CN"/>
        </w:rPr>
        <w:t>4chc.</w:t>
      </w:r>
      <w:r>
        <w:rPr>
          <w:szCs w:val="24"/>
        </w:rPr>
        <w:tab/>
      </w:r>
      <w:r>
        <w:rPr>
          <w:szCs w:val="24"/>
        </w:rPr>
        <w:t xml:space="preserve">The CHF grants authorization to </w:t>
      </w:r>
      <w:r>
        <w:rPr>
          <w:szCs w:val="24"/>
          <w:lang w:eastAsia="zh-CN"/>
        </w:rPr>
        <w:t>UAS NF/NEF</w:t>
      </w:r>
      <w:r>
        <w:rPr>
          <w:szCs w:val="24"/>
        </w:rPr>
        <w:t xml:space="preserve"> for the response/notification</w:t>
      </w:r>
      <w:r>
        <w:rPr>
          <w:szCs w:val="24"/>
          <w:lang w:eastAsia="zh-CN"/>
        </w:rPr>
        <w:t>.</w:t>
      </w:r>
      <w:r>
        <w:rPr>
          <w:rFonts w:hint="eastAsia"/>
          <w:szCs w:val="24"/>
          <w:lang w:eastAsia="zh-CN"/>
        </w:rPr>
        <w:t xml:space="preserve"> </w:t>
      </w:r>
    </w:p>
    <w:p>
      <w:pPr>
        <w:pStyle w:val="5"/>
      </w:pPr>
      <w:bookmarkStart w:id="126" w:name="_Toc183598591"/>
      <w:bookmarkStart w:id="127" w:name="_Toc22822"/>
      <w:r>
        <w:rPr>
          <w:rFonts w:hint="eastAsia"/>
          <w:lang w:eastAsia="zh-CN"/>
        </w:rPr>
        <w:t>5</w:t>
      </w:r>
      <w:r>
        <w:t>.3.5</w:t>
      </w:r>
      <w:r>
        <w:tab/>
      </w:r>
      <w:r>
        <w:t>Evaluation</w:t>
      </w:r>
      <w:bookmarkEnd w:id="126"/>
      <w:bookmarkEnd w:id="127"/>
    </w:p>
    <w:p>
      <w:pPr>
        <w:pStyle w:val="6"/>
      </w:pPr>
      <w:bookmarkStart w:id="128" w:name="_Toc22131"/>
      <w:bookmarkStart w:id="129" w:name="_Toc183598592"/>
      <w:r>
        <w:t>5.3.5.</w:t>
      </w:r>
      <w:r>
        <w:rPr>
          <w:lang w:eastAsia="zh-CN"/>
        </w:rPr>
        <w:t>1</w:t>
      </w:r>
      <w:r>
        <w:tab/>
      </w:r>
      <w:r>
        <w:t>Solutions evaluation for Key issue #3a</w:t>
      </w:r>
      <w:bookmarkEnd w:id="128"/>
      <w:bookmarkEnd w:id="129"/>
    </w:p>
    <w:p>
      <w:pPr>
        <w:rPr>
          <w:lang w:eastAsia="zh-CN"/>
        </w:rPr>
      </w:pPr>
      <w:r>
        <w:rPr>
          <w:lang w:eastAsia="zh-CN"/>
        </w:rPr>
        <w:t>The s</w:t>
      </w:r>
      <w:r>
        <w:t>olution #</w:t>
      </w:r>
      <w:r>
        <w:rPr>
          <w:rFonts w:hint="eastAsia"/>
          <w:lang w:eastAsia="zh-CN"/>
        </w:rPr>
        <w:t>3</w:t>
      </w:r>
      <w:r>
        <w:rPr>
          <w:lang w:eastAsia="zh-CN"/>
        </w:rPr>
        <w:t>.1</w:t>
      </w:r>
      <w:r>
        <w:rPr>
          <w:rFonts w:hint="eastAsia"/>
          <w:lang w:eastAsia="zh-CN"/>
        </w:rPr>
        <w:t xml:space="preserve"> </w:t>
      </w:r>
      <w:r>
        <w:t>address</w:t>
      </w:r>
      <w:r>
        <w:rPr>
          <w:rFonts w:hint="eastAsia"/>
          <w:lang w:eastAsia="zh-CN"/>
        </w:rPr>
        <w:t>es</w:t>
      </w:r>
      <w:r>
        <w:t xml:space="preserve"> Key issue #3a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API invocation</w:t>
      </w:r>
      <w:r>
        <w:rPr>
          <w:rFonts w:hint="eastAsia"/>
          <w:lang w:eastAsia="zh-CN"/>
        </w:rPr>
        <w:t>/</w:t>
      </w:r>
      <w:r>
        <w:rPr>
          <w:lang w:eastAsia="zh-CN"/>
        </w:rPr>
        <w:t>notification from</w:t>
      </w:r>
      <w:r>
        <w:rPr>
          <w:rFonts w:hint="eastAsia"/>
          <w:lang w:eastAsia="zh-CN"/>
        </w:rPr>
        <w:t>/</w:t>
      </w:r>
      <w:r>
        <w:rPr>
          <w:lang w:eastAsia="zh-CN"/>
        </w:rPr>
        <w:t xml:space="preserve">to USS/TPAE. </w:t>
      </w:r>
    </w:p>
    <w:p>
      <w:pPr>
        <w:pStyle w:val="5"/>
      </w:pPr>
      <w:bookmarkStart w:id="130" w:name="_Toc26892"/>
      <w:bookmarkStart w:id="131" w:name="_Toc183598593"/>
      <w:r>
        <w:rPr>
          <w:rFonts w:hint="eastAsia"/>
          <w:lang w:eastAsia="zh-CN"/>
        </w:rPr>
        <w:t>5</w:t>
      </w:r>
      <w:r>
        <w:t>.3.6</w:t>
      </w:r>
      <w:r>
        <w:tab/>
      </w:r>
      <w:r>
        <w:t>Conclusion</w:t>
      </w:r>
      <w:bookmarkEnd w:id="130"/>
      <w:bookmarkEnd w:id="131"/>
    </w:p>
    <w:p>
      <w:pPr>
        <w:rPr>
          <w:lang w:eastAsia="zh-CN"/>
        </w:rPr>
      </w:pPr>
      <w:r>
        <w:t>It is concluded</w:t>
      </w:r>
      <w:r>
        <w:rPr>
          <w:rFonts w:hint="eastAsia"/>
          <w:lang w:eastAsia="zh-CN"/>
        </w:rPr>
        <w:t xml:space="preserve"> that the </w:t>
      </w:r>
      <w:r>
        <w:rPr>
          <w:lang w:eastAsia="zh-CN"/>
        </w:rPr>
        <w:t xml:space="preserve">solution #3.1 is the only one and therefore </w:t>
      </w:r>
      <w:r>
        <w:rPr>
          <w:rFonts w:hint="eastAsia"/>
          <w:lang w:eastAsia="zh-CN"/>
        </w:rPr>
        <w:t>recommended</w:t>
      </w:r>
      <w:r>
        <w:rPr>
          <w:lang w:eastAsia="zh-CN"/>
        </w:rPr>
        <w:t xml:space="preserve"> into the normative work. </w:t>
      </w:r>
    </w:p>
    <w:p>
      <w:pPr>
        <w:pStyle w:val="4"/>
      </w:pPr>
      <w:bookmarkStart w:id="132" w:name="_Toc183598594"/>
      <w:bookmarkStart w:id="133" w:name="_Toc28598"/>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bookmarkEnd w:id="132"/>
      <w:bookmarkEnd w:id="133"/>
    </w:p>
    <w:p>
      <w:pPr>
        <w:pStyle w:val="5"/>
        <w:rPr>
          <w:rFonts w:eastAsia="宋体"/>
          <w:lang w:eastAsia="zh-CN"/>
        </w:rPr>
      </w:pPr>
      <w:bookmarkStart w:id="134" w:name="_Toc18060"/>
      <w:bookmarkStart w:id="135" w:name="_Toc183598595"/>
      <w:r>
        <w:rPr>
          <w:lang w:eastAsia="zh-CN"/>
        </w:rPr>
        <w:t>5.4</w:t>
      </w:r>
      <w:r>
        <w:t>.1</w:t>
      </w:r>
      <w:r>
        <w:tab/>
      </w:r>
      <w:r>
        <w:rPr>
          <w:rFonts w:hint="eastAsia"/>
          <w:lang w:eastAsia="zh-CN"/>
        </w:rPr>
        <w:t>Use cases</w:t>
      </w:r>
      <w:bookmarkEnd w:id="134"/>
      <w:r>
        <w:t xml:space="preserve"> </w:t>
      </w:r>
      <w:bookmarkEnd w:id="135"/>
    </w:p>
    <w:p>
      <w:pPr>
        <w:pStyle w:val="6"/>
        <w:rPr>
          <w:lang w:eastAsia="zh-CN"/>
        </w:rPr>
      </w:pPr>
      <w:bookmarkStart w:id="136" w:name="_Toc20219"/>
      <w:bookmarkStart w:id="137" w:name="_Toc183598596"/>
      <w:r>
        <w:t>5.4.1.1</w:t>
      </w:r>
      <w:r>
        <w:tab/>
      </w:r>
      <w:r>
        <w:t>Use Case #</w:t>
      </w:r>
      <w:r>
        <w:rPr>
          <w:rFonts w:eastAsia="宋体"/>
        </w:rPr>
        <w:t>4</w:t>
      </w:r>
      <w:r>
        <w:t>.1: AF-based service parameter provisioning for A2X communication</w:t>
      </w:r>
      <w:bookmarkEnd w:id="136"/>
      <w:bookmarkEnd w:id="137"/>
    </w:p>
    <w:p>
      <w:pPr>
        <w:rPr>
          <w:lang w:eastAsia="zh-CN"/>
        </w:rPr>
      </w:pPr>
      <w:r>
        <w:t xml:space="preserve">The </w:t>
      </w:r>
      <w:r>
        <w:rPr>
          <w:rFonts w:hint="eastAsia"/>
        </w:rPr>
        <w:t>UAS-SP</w:t>
      </w:r>
      <w:r>
        <w:t xml:space="preserve"> (A2X Application Server as AF) and the </w:t>
      </w:r>
      <w:r>
        <w:rPr>
          <w:rFonts w:hint="eastAsia"/>
        </w:rPr>
        <w:t>UAS-SC</w:t>
      </w:r>
      <w:r>
        <w:t xml:space="preserve"> (A2X Application in UE as the </w:t>
      </w:r>
      <w:r>
        <w:rPr>
          <w:rFonts w:hint="eastAsia"/>
        </w:rPr>
        <w:t>UAV</w:t>
      </w:r>
      <w:r>
        <w:t xml:space="preserve">) </w:t>
      </w:r>
      <w:r>
        <w:rPr>
          <w:rFonts w:hint="eastAsia"/>
        </w:rPr>
        <w:t>has</w:t>
      </w:r>
      <w:r>
        <w:t xml:space="preserve"> the service agreement about the A2X service subscription. The UAS-SP and UAS-MNO have the service agreement and subscription for 5GS network access. </w:t>
      </w:r>
    </w:p>
    <w:p>
      <w:r>
        <w:t xml:space="preserve">The A2X Application Server performs the AF-based service parameter provisioning for A2X communications via NEF, as specified in TS 23.256 [3] clause 4.3.9. The NEF stores the A2X service parameters in the UDR. </w:t>
      </w:r>
    </w:p>
    <w:p>
      <w:pPr>
        <w:rPr>
          <w:lang w:eastAsia="zh-CN"/>
        </w:rPr>
      </w:pPr>
      <w:r>
        <w:rPr>
          <w:rFonts w:hint="eastAsia"/>
        </w:rPr>
        <w:t>T</w:t>
      </w:r>
      <w:r>
        <w:t>he charging party: UAS-MNO</w:t>
      </w:r>
      <w:r>
        <w:rPr>
          <w:rFonts w:hint="eastAsia"/>
        </w:rPr>
        <w:t>.</w:t>
      </w:r>
    </w:p>
    <w:p>
      <w:pPr>
        <w:rPr>
          <w:lang w:eastAsia="zh-CN"/>
        </w:rPr>
      </w:pPr>
      <w:r>
        <w:t>The charged party: UAS-SP.</w:t>
      </w:r>
    </w:p>
    <w:p>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lang w:eastAsia="zh-CN"/>
        </w:rPr>
      </w:pPr>
      <w:bookmarkStart w:id="138" w:name="_Toc183598597"/>
      <w:bookmarkStart w:id="139" w:name="_Toc26247"/>
      <w:r>
        <w:t>5.4.1.2</w:t>
      </w:r>
      <w:r>
        <w:tab/>
      </w:r>
      <w:r>
        <w:t>Use Case #</w:t>
      </w:r>
      <w:r>
        <w:rPr>
          <w:rFonts w:eastAsia="宋体"/>
        </w:rPr>
        <w:t>4</w:t>
      </w:r>
      <w:r>
        <w:t>.2: Non-roaming 5G System for A2X communication</w:t>
      </w:r>
      <w:bookmarkEnd w:id="138"/>
      <w:bookmarkEnd w:id="139"/>
    </w:p>
    <w:p>
      <w:r>
        <w:t xml:space="preserve">The </w:t>
      </w:r>
      <w:r>
        <w:rPr>
          <w:rFonts w:hint="eastAsia"/>
        </w:rPr>
        <w:t>UAS-SP</w:t>
      </w:r>
      <w:r>
        <w:t xml:space="preserve"> (A2X Application Server) and the </w:t>
      </w:r>
      <w:r>
        <w:rPr>
          <w:rFonts w:hint="eastAsia"/>
        </w:rPr>
        <w:t>UAS-SC</w:t>
      </w:r>
      <w:r>
        <w:t xml:space="preserve"> (A2X Application in UE as the UAV) </w:t>
      </w:r>
      <w:r>
        <w:rPr>
          <w:rFonts w:hint="eastAsia"/>
        </w:rPr>
        <w:t>has</w:t>
      </w:r>
      <w:r>
        <w:t xml:space="preserve"> the service agreement about the A2X service subscription. </w:t>
      </w:r>
    </w:p>
    <w:p>
      <w:r>
        <w:t xml:space="preserve">The UAS-SC and UAS-MNO have the service agreement and subscription for 5GS network access that can support A2X communication. The subscription to A2X services based on the user's profile stored in the UDM. </w:t>
      </w:r>
    </w:p>
    <w:p>
      <w:pPr>
        <w:pStyle w:val="110"/>
      </w:pPr>
      <w:r>
        <w:t xml:space="preserve">- </w:t>
      </w:r>
      <w:r>
        <w:tab/>
      </w:r>
      <w:r>
        <w:t xml:space="preserve">The A2X communication is supported between UAS-SC (UAV) and UAS-SP (A2X Application Server), as specified in TS 23.256 [3] clause 4.3.9. The 5G data connectivity for A2X communication between UAS-SC and UAS-SP should be charged. </w:t>
      </w:r>
    </w:p>
    <w:p>
      <w:pPr>
        <w:rPr>
          <w:lang w:eastAsia="zh-CN"/>
        </w:rPr>
      </w:pPr>
      <w:r>
        <w:t>The charging party: UAS-MNO</w:t>
      </w:r>
      <w:r>
        <w:rPr>
          <w:rFonts w:hint="eastAsia"/>
        </w:rPr>
        <w:t>.</w:t>
      </w:r>
    </w:p>
    <w:p>
      <w:pPr>
        <w:rPr>
          <w:lang w:eastAsia="zh-CN"/>
        </w:rPr>
      </w:pPr>
      <w:r>
        <w:t>The charged party: UAS-SC</w:t>
      </w:r>
      <w:r>
        <w:rPr>
          <w:rFonts w:hint="eastAsia"/>
        </w:rPr>
        <w:t>.</w:t>
      </w:r>
    </w:p>
    <w:p>
      <w:pPr>
        <w:rPr>
          <w:lang w:eastAsia="zh-CN"/>
        </w:rPr>
      </w:pPr>
      <w:r>
        <w:t>The potential charging requirements for this U</w:t>
      </w:r>
      <w:r>
        <w:rPr>
          <w:rFonts w:hint="eastAsia"/>
        </w:rPr>
        <w:t xml:space="preserve">se </w:t>
      </w:r>
      <w:r>
        <w:t>C</w:t>
      </w:r>
      <w:r>
        <w:rPr>
          <w:rFonts w:hint="eastAsia"/>
        </w:rPr>
        <w:t>ase</w:t>
      </w:r>
      <w:r>
        <w:t xml:space="preserve"> </w:t>
      </w:r>
      <w:r>
        <w:rPr>
          <w:rFonts w:hint="eastAsia"/>
        </w:rPr>
        <w:t>is</w:t>
      </w:r>
      <w:r>
        <w:t xml:space="preserve">: </w:t>
      </w:r>
      <w:r>
        <w:rPr>
          <w:rFonts w:eastAsia="Malgun Gothic"/>
        </w:rPr>
        <w:t>REQ-3GPPCH-A2X-02</w:t>
      </w:r>
      <w:r>
        <w:rPr>
          <w:rFonts w:hint="eastAsia"/>
        </w:rPr>
        <w:t>.</w:t>
      </w:r>
    </w:p>
    <w:p>
      <w:pPr>
        <w:pStyle w:val="6"/>
        <w:rPr>
          <w:color w:val="000000"/>
          <w:lang w:eastAsia="zh-CN"/>
        </w:rPr>
      </w:pPr>
      <w:bookmarkStart w:id="140" w:name="_Toc17990"/>
      <w:bookmarkStart w:id="141" w:name="_Toc183598598"/>
      <w:r>
        <w:t>5.4.1.3</w:t>
      </w:r>
      <w:r>
        <w:tab/>
      </w:r>
      <w:r>
        <w:t>Use Case #</w:t>
      </w:r>
      <w:r>
        <w:rPr>
          <w:rFonts w:eastAsia="宋体"/>
        </w:rPr>
        <w:t>4</w:t>
      </w:r>
      <w:r>
        <w:t>.3: Roaming 5G System architecture for A2X communication</w:t>
      </w:r>
      <w:bookmarkEnd w:id="140"/>
      <w:bookmarkEnd w:id="141"/>
    </w:p>
    <w:p>
      <w:pPr>
        <w:rPr>
          <w:lang w:eastAsia="zh-CN"/>
        </w:rPr>
      </w:pPr>
      <w:r>
        <w:t xml:space="preserve">The </w:t>
      </w:r>
      <w:r>
        <w:rPr>
          <w:rFonts w:hint="eastAsia"/>
        </w:rPr>
        <w:t>UAS-SP</w:t>
      </w:r>
      <w:r>
        <w:t xml:space="preserve"> (A2X Application Server) and the </w:t>
      </w:r>
      <w:r>
        <w:rPr>
          <w:rFonts w:hint="eastAsia"/>
        </w:rPr>
        <w:t>UAS-SC</w:t>
      </w:r>
      <w:r>
        <w:t xml:space="preserve"> (A2X Application in UE as the UA</w:t>
      </w:r>
      <w:r>
        <w:rPr>
          <w:rFonts w:hint="eastAsia"/>
        </w:rPr>
        <w:t>V</w:t>
      </w:r>
      <w:r>
        <w:t xml:space="preserve">) </w:t>
      </w:r>
      <w:r>
        <w:rPr>
          <w:rFonts w:hint="eastAsia"/>
        </w:rPr>
        <w:t>has</w:t>
      </w:r>
      <w:r>
        <w:t xml:space="preserve"> the service agreement about the A2X service subscription. The UAS-SC and Home UAS-MNO have the service agreement and subscription 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as specified in TS 23.256 [3] clause 4.3.9. The 5G data connectivity for A2X communication between UAS-SC and UAS-SP should be charged. </w:t>
      </w:r>
    </w:p>
    <w:p>
      <w:pPr>
        <w:rPr>
          <w:lang w:eastAsia="zh-CN"/>
        </w:rPr>
      </w:pPr>
      <w:r>
        <w:t>The Retail charging party: Home UAS-MNO</w:t>
      </w:r>
      <w:r>
        <w:rPr>
          <w:rFonts w:hint="eastAsia"/>
        </w:rPr>
        <w:t>.</w:t>
      </w:r>
    </w:p>
    <w:p>
      <w:pPr>
        <w:rPr>
          <w:lang w:eastAsia="zh-CN"/>
        </w:rPr>
      </w:pPr>
      <w:r>
        <w:t>The Retail charged party: UAS-SC</w:t>
      </w:r>
      <w:r>
        <w:rPr>
          <w:rFonts w:hint="eastAsia"/>
        </w:rPr>
        <w:t>.</w:t>
      </w:r>
    </w:p>
    <w:p>
      <w:pPr>
        <w:rPr>
          <w:lang w:eastAsia="zh-CN"/>
        </w:rPr>
      </w:pPr>
      <w:r>
        <w:t>The wholesale charging is between the Home UAS-MNO and Visited UAS-MNO, which is outside the scope of tthe present document.</w:t>
      </w:r>
    </w:p>
    <w:p>
      <w:pPr>
        <w:rPr>
          <w:lang w:eastAsia="zh-CN"/>
        </w:rPr>
      </w:pPr>
      <w:r>
        <w:t>The potential charging requirements for this U</w:t>
      </w:r>
      <w:r>
        <w:rPr>
          <w:rFonts w:hint="eastAsia"/>
        </w:rPr>
        <w:t xml:space="preserve">se </w:t>
      </w:r>
      <w:r>
        <w:t>C</w:t>
      </w:r>
      <w:r>
        <w:rPr>
          <w:rFonts w:hint="eastAsia"/>
        </w:rPr>
        <w:t>ase</w:t>
      </w:r>
      <w:r>
        <w:t xml:space="preserve"> </w:t>
      </w:r>
      <w:r>
        <w:rPr>
          <w:rFonts w:hint="eastAsia"/>
        </w:rPr>
        <w:t>is</w:t>
      </w:r>
      <w:r>
        <w:t xml:space="preserve">: </w:t>
      </w:r>
      <w:r>
        <w:rPr>
          <w:rFonts w:eastAsia="Malgun Gothic"/>
        </w:rPr>
        <w:t>REQ-3GPPCH-A2X-03</w:t>
      </w:r>
      <w:r>
        <w:rPr>
          <w:rFonts w:hint="eastAsia"/>
        </w:rPr>
        <w:t>.</w:t>
      </w:r>
    </w:p>
    <w:p>
      <w:pPr>
        <w:pStyle w:val="5"/>
      </w:pPr>
      <w:bookmarkStart w:id="142" w:name="_Toc18703"/>
      <w:bookmarkStart w:id="143" w:name="_Toc183598599"/>
      <w:r>
        <w:rPr>
          <w:lang w:eastAsia="zh-CN"/>
        </w:rPr>
        <w:t>5.4</w:t>
      </w:r>
      <w:r>
        <w:t>.2</w:t>
      </w:r>
      <w:r>
        <w:tab/>
      </w:r>
      <w:r>
        <w:t>Potential charging requirements</w:t>
      </w:r>
      <w:bookmarkEnd w:id="142"/>
      <w:bookmarkEnd w:id="143"/>
    </w:p>
    <w:p>
      <w:pPr>
        <w:rPr>
          <w:lang w:eastAsia="zh-CN"/>
        </w:rPr>
      </w:pPr>
      <w:r>
        <w:rPr>
          <w:lang w:eastAsia="zh-CN"/>
        </w:rPr>
        <w:t>The following are potential high-level charging requirements for A2X service for UAS Charging:</w:t>
      </w:r>
    </w:p>
    <w:p>
      <w:pPr>
        <w:rPr>
          <w:rFonts w:eastAsia="Malgun Gothic"/>
          <w:color w:val="000000"/>
          <w:lang w:eastAsia="ko-KR"/>
        </w:rPr>
      </w:pPr>
      <w:r>
        <w:rPr>
          <w:b/>
        </w:rPr>
        <w:t xml:space="preserve">REQ-3GPPCH-A2X-01: </w:t>
      </w:r>
      <w:r>
        <w:t xml:space="preserve">The 5G System </w:t>
      </w:r>
      <w:r>
        <w:rPr>
          <w:rFonts w:hint="eastAsia"/>
        </w:rPr>
        <w:t>should</w:t>
      </w:r>
      <w:r>
        <w:t xml:space="preserve"> support converged charging for service provision invocation per UAS-SP basis.</w:t>
      </w:r>
    </w:p>
    <w:p>
      <w:pPr>
        <w:rPr>
          <w:rFonts w:eastAsia="Malgun Gothic"/>
          <w:color w:val="000000"/>
          <w:lang w:eastAsia="ko-KR"/>
        </w:rPr>
      </w:pPr>
      <w:r>
        <w:rPr>
          <w:b/>
        </w:rPr>
        <w:t xml:space="preserve">REQ-3GPPCH-A2X-02: </w:t>
      </w:r>
      <w:r>
        <w:t xml:space="preserve">The 5G System </w:t>
      </w:r>
      <w:r>
        <w:rPr>
          <w:rFonts w:hint="eastAsia"/>
        </w:rPr>
        <w:t>should</w:t>
      </w:r>
      <w:r>
        <w:t xml:space="preserve"> support converged charging for A2X communication per UAS-SC basis.</w:t>
      </w:r>
    </w:p>
    <w:p>
      <w:r>
        <w:rPr>
          <w:b/>
        </w:rPr>
        <w:t xml:space="preserve">REQ-3GPPCH-A2X-03: </w:t>
      </w:r>
      <w:r>
        <w:t xml:space="preserve">The 5G System </w:t>
      </w:r>
      <w:r>
        <w:rPr>
          <w:rFonts w:hint="eastAsia"/>
        </w:rPr>
        <w:t>should</w:t>
      </w:r>
      <w:r>
        <w:t xml:space="preserve"> support converged charging for LBO and HR roaming case A2X communication per UAS-SC basis.</w:t>
      </w:r>
    </w:p>
    <w:p>
      <w:pPr>
        <w:pStyle w:val="5"/>
      </w:pPr>
      <w:bookmarkStart w:id="144" w:name="_Toc183598600"/>
      <w:bookmarkStart w:id="145" w:name="_Toc23315"/>
      <w:r>
        <w:rPr>
          <w:lang w:eastAsia="zh-CN"/>
        </w:rPr>
        <w:t>5.4</w:t>
      </w:r>
      <w:r>
        <w:t>.3</w:t>
      </w:r>
      <w:r>
        <w:tab/>
      </w:r>
      <w:r>
        <w:t>Key issues</w:t>
      </w:r>
      <w:bookmarkEnd w:id="144"/>
      <w:bookmarkEnd w:id="145"/>
    </w:p>
    <w:p>
      <w:pPr>
        <w:pStyle w:val="6"/>
      </w:pPr>
      <w:bookmarkStart w:id="146" w:name="_Toc183598601"/>
      <w:bookmarkStart w:id="147" w:name="_Toc5272"/>
      <w:r>
        <w:t>5.4.3.1</w:t>
      </w:r>
      <w:r>
        <w:tab/>
      </w:r>
      <w:r>
        <w:t>Key issue #</w:t>
      </w:r>
      <w:r>
        <w:rPr>
          <w:rFonts w:eastAsia="宋体"/>
        </w:rPr>
        <w:t>4</w:t>
      </w:r>
      <w:r>
        <w:rPr>
          <w:rFonts w:hint="eastAsia" w:eastAsia="宋体"/>
        </w:rPr>
        <w:t>a</w:t>
      </w:r>
      <w:r>
        <w:t xml:space="preserve">: Charging information required </w:t>
      </w:r>
      <w:bookmarkEnd w:id="146"/>
      <w:r>
        <w:t>for A2X service parameter provisioning</w:t>
      </w:r>
      <w:bookmarkEnd w:id="147"/>
    </w:p>
    <w:p>
      <w:pPr>
        <w:rPr>
          <w:lang w:eastAsia="zh-CN"/>
        </w:rPr>
      </w:pPr>
      <w:r>
        <w:t>This key issue is for investigating how to support the A2X services for UAS charging considering REQ- 3GPPCH-A2X-01. This investigation covers the following:</w:t>
      </w:r>
    </w:p>
    <w:p>
      <w:pPr>
        <w:pStyle w:val="110"/>
        <w:rPr>
          <w:lang w:eastAsia="zh-CN"/>
        </w:rPr>
      </w:pPr>
      <w:r>
        <w:rPr>
          <w:rFonts w:hint="eastAsia"/>
        </w:rPr>
        <w:t>-</w:t>
      </w:r>
      <w:r>
        <w:rPr>
          <w:rFonts w:hint="eastAsia"/>
        </w:rPr>
        <w:tab/>
      </w:r>
      <w:r>
        <w:t>identification of the charging architecture for A2X service parameter provisioning</w:t>
      </w:r>
      <w:r>
        <w:rPr>
          <w:rFonts w:hint="eastAsia"/>
        </w:rPr>
        <w:t>;</w:t>
      </w:r>
    </w:p>
    <w:p>
      <w:pPr>
        <w:pStyle w:val="110"/>
      </w:pPr>
      <w:r>
        <w:rPr>
          <w:rFonts w:hint="eastAsia"/>
        </w:rPr>
        <w:t>-</w:t>
      </w:r>
      <w:r>
        <w:rPr>
          <w:rFonts w:hint="eastAsia"/>
        </w:rPr>
        <w:tab/>
      </w:r>
      <w:r>
        <w:t xml:space="preserve">identification of triggers and charging information required to A2X service parameter provisioning. </w:t>
      </w:r>
    </w:p>
    <w:p>
      <w:pPr>
        <w:pStyle w:val="6"/>
      </w:pPr>
      <w:bookmarkStart w:id="148" w:name="_Toc7497"/>
      <w:r>
        <w:t>5.4.3.2</w:t>
      </w:r>
      <w:r>
        <w:tab/>
      </w:r>
      <w:r>
        <w:t>Key issue #</w:t>
      </w:r>
      <w:r>
        <w:rPr>
          <w:rFonts w:eastAsia="宋体"/>
        </w:rPr>
        <w:t>4b</w:t>
      </w:r>
      <w:r>
        <w:t>: Charging information required for non-roaming A2X communication</w:t>
      </w:r>
      <w:bookmarkEnd w:id="148"/>
    </w:p>
    <w:p>
      <w:pPr>
        <w:rPr>
          <w:lang w:eastAsia="zh-CN"/>
        </w:rPr>
      </w:pPr>
      <w:r>
        <w:t>This key issue is for investigating how to support the A2X services for UAS charging considering REQ- 3GPPCH-A2X-02. This investigation covers the following:</w:t>
      </w:r>
    </w:p>
    <w:p>
      <w:pPr>
        <w:pStyle w:val="110"/>
        <w:rPr>
          <w:lang w:eastAsia="zh-CN"/>
        </w:rPr>
      </w:pPr>
      <w:r>
        <w:rPr>
          <w:rFonts w:hint="eastAsia"/>
        </w:rPr>
        <w:t>-</w:t>
      </w:r>
      <w:r>
        <w:rPr>
          <w:rFonts w:hint="eastAsia"/>
        </w:rPr>
        <w:tab/>
      </w:r>
      <w:r>
        <w:t>identification of the charging architecture for non-roaming A2X communication</w:t>
      </w:r>
      <w:r>
        <w:rPr>
          <w:rFonts w:hint="eastAsia"/>
        </w:rPr>
        <w:t>;</w:t>
      </w:r>
    </w:p>
    <w:p>
      <w:pPr>
        <w:pStyle w:val="110"/>
        <w:rPr>
          <w:lang w:eastAsia="zh-CN"/>
        </w:rPr>
      </w:pPr>
      <w:r>
        <w:rPr>
          <w:rFonts w:hint="eastAsia"/>
        </w:rPr>
        <w:t>-</w:t>
      </w:r>
      <w:r>
        <w:rPr>
          <w:rFonts w:hint="eastAsia"/>
        </w:rPr>
        <w:tab/>
      </w:r>
      <w:r>
        <w:t xml:space="preserve">identification of triggers and charging information required to non-roaming A2X communication. </w:t>
      </w:r>
    </w:p>
    <w:p>
      <w:pPr>
        <w:pStyle w:val="6"/>
      </w:pPr>
      <w:bookmarkStart w:id="149" w:name="_Toc6056"/>
      <w:r>
        <w:t>5.4.3.3</w:t>
      </w:r>
      <w:r>
        <w:tab/>
      </w:r>
      <w:r>
        <w:t>Key issue #</w:t>
      </w:r>
      <w:r>
        <w:rPr>
          <w:rFonts w:eastAsia="宋体"/>
        </w:rPr>
        <w:t>4c</w:t>
      </w:r>
      <w:r>
        <w:t>: Charging information required for roaming A2X communication</w:t>
      </w:r>
      <w:bookmarkEnd w:id="149"/>
    </w:p>
    <w:p>
      <w:pPr>
        <w:rPr>
          <w:lang w:eastAsia="zh-CN"/>
        </w:rPr>
      </w:pPr>
      <w:r>
        <w:t>This key issue is for investigating how to support the A2X services for UAS charging considering REQ- 3GPPCH-A2X-03. This investigation covers the following:</w:t>
      </w:r>
    </w:p>
    <w:p>
      <w:pPr>
        <w:pStyle w:val="110"/>
        <w:rPr>
          <w:lang w:eastAsia="zh-CN"/>
        </w:rPr>
      </w:pPr>
      <w:r>
        <w:rPr>
          <w:rFonts w:hint="eastAsia"/>
        </w:rPr>
        <w:t>-</w:t>
      </w:r>
      <w:r>
        <w:rPr>
          <w:rFonts w:hint="eastAsia"/>
        </w:rPr>
        <w:tab/>
      </w:r>
      <w:r>
        <w:t>identification of the charging architecture for roaming A2X communication</w:t>
      </w:r>
      <w:r>
        <w:rPr>
          <w:rFonts w:hint="eastAsia"/>
        </w:rPr>
        <w:t>;</w:t>
      </w:r>
    </w:p>
    <w:p>
      <w:pPr>
        <w:pStyle w:val="110"/>
        <w:rPr>
          <w:lang w:eastAsia="zh-CN"/>
        </w:rPr>
      </w:pPr>
      <w:r>
        <w:rPr>
          <w:rFonts w:hint="eastAsia"/>
        </w:rPr>
        <w:t>-</w:t>
      </w:r>
      <w:r>
        <w:rPr>
          <w:rFonts w:hint="eastAsia"/>
        </w:rPr>
        <w:tab/>
      </w:r>
      <w:r>
        <w:t xml:space="preserve">identification of triggers and charging information required to roaming A2X communication. </w:t>
      </w:r>
    </w:p>
    <w:p>
      <w:pPr>
        <w:pStyle w:val="5"/>
        <w:rPr>
          <w:szCs w:val="24"/>
        </w:rPr>
      </w:pPr>
      <w:bookmarkStart w:id="150" w:name="_Toc183598602"/>
      <w:bookmarkStart w:id="151" w:name="_Toc3748"/>
      <w:r>
        <w:rPr>
          <w:szCs w:val="24"/>
        </w:rPr>
        <w:t>5.</w:t>
      </w:r>
      <w:r>
        <w:rPr>
          <w:rFonts w:hint="eastAsia" w:eastAsia="宋体"/>
          <w:szCs w:val="24"/>
          <w:lang w:eastAsia="zh-CN"/>
        </w:rPr>
        <w:t>4</w:t>
      </w:r>
      <w:r>
        <w:rPr>
          <w:szCs w:val="24"/>
        </w:rPr>
        <w:t>.4</w:t>
      </w:r>
      <w:r>
        <w:rPr>
          <w:szCs w:val="24"/>
        </w:rPr>
        <w:tab/>
      </w:r>
      <w:r>
        <w:rPr>
          <w:szCs w:val="24"/>
        </w:rPr>
        <w:t>Solutions</w:t>
      </w:r>
      <w:bookmarkEnd w:id="150"/>
      <w:bookmarkEnd w:id="151"/>
    </w:p>
    <w:p>
      <w:pPr>
        <w:pStyle w:val="6"/>
        <w:rPr>
          <w:lang w:eastAsia="zh-CN"/>
        </w:rPr>
      </w:pPr>
      <w:bookmarkStart w:id="152" w:name="_Toc19733"/>
      <w:bookmarkStart w:id="153" w:name="_Toc183598603"/>
      <w:r>
        <w:t>5.4.4.1</w:t>
      </w:r>
      <w:r>
        <w:tab/>
      </w:r>
      <w:r>
        <w:t xml:space="preserve">Solution #4.1: Provisioning for A2X communication via UAS </w:t>
      </w:r>
      <w:r>
        <w:rPr>
          <w:rFonts w:hint="eastAsia"/>
        </w:rPr>
        <w:t>NF/</w:t>
      </w:r>
      <w:r>
        <w:t>NEF</w:t>
      </w:r>
      <w:bookmarkEnd w:id="152"/>
      <w:bookmarkEnd w:id="153"/>
    </w:p>
    <w:p>
      <w:pPr>
        <w:pStyle w:val="7"/>
        <w:rPr>
          <w:szCs w:val="24"/>
        </w:rPr>
      </w:pPr>
      <w:bookmarkStart w:id="154" w:name="_Toc183598604"/>
      <w:bookmarkStart w:id="155" w:name="_Toc26248"/>
      <w:r>
        <w:rPr>
          <w:szCs w:val="24"/>
          <w:lang w:eastAsia="zh-CN"/>
        </w:rPr>
        <w:t>5.4.4</w:t>
      </w:r>
      <w:r>
        <w:rPr>
          <w:szCs w:val="24"/>
        </w:rPr>
        <w:t>.</w:t>
      </w:r>
      <w:r>
        <w:rPr>
          <w:szCs w:val="24"/>
          <w:lang w:eastAsia="zh-CN"/>
        </w:rPr>
        <w:t>1</w:t>
      </w:r>
      <w:r>
        <w:rPr>
          <w:szCs w:val="24"/>
        </w:rPr>
        <w:t>.1</w:t>
      </w:r>
      <w:r>
        <w:rPr>
          <w:szCs w:val="24"/>
        </w:rPr>
        <w:tab/>
      </w:r>
      <w:r>
        <w:rPr>
          <w:szCs w:val="24"/>
        </w:rPr>
        <w:t>General description</w:t>
      </w:r>
      <w:bookmarkEnd w:id="154"/>
      <w:bookmarkEnd w:id="155"/>
    </w:p>
    <w:p>
      <w:pPr>
        <w:rPr>
          <w:szCs w:val="24"/>
        </w:rPr>
      </w:pPr>
      <w:r>
        <w:rPr>
          <w:szCs w:val="24"/>
        </w:rPr>
        <w:t>This solution</w:t>
      </w:r>
      <w:r>
        <w:rPr>
          <w:szCs w:val="24"/>
          <w:lang w:eastAsia="zh-CN"/>
        </w:rPr>
        <w:t>#4.1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Issue#4</w:t>
      </w:r>
      <w:r>
        <w:rPr>
          <w:rFonts w:hint="eastAsia"/>
          <w:szCs w:val="24"/>
          <w:lang w:eastAsia="zh-CN"/>
        </w:rPr>
        <w:t>a</w:t>
      </w:r>
      <w:r>
        <w:rPr>
          <w:szCs w:val="24"/>
        </w:rPr>
        <w:t xml:space="preserve">. </w:t>
      </w:r>
    </w:p>
    <w:p>
      <w:pPr>
        <w:pStyle w:val="7"/>
        <w:keepNext w:val="0"/>
        <w:rPr>
          <w:szCs w:val="24"/>
        </w:rPr>
      </w:pPr>
      <w:bookmarkStart w:id="156" w:name="_Toc7947"/>
      <w:bookmarkStart w:id="157" w:name="_Toc183598605"/>
      <w:r>
        <w:rPr>
          <w:szCs w:val="24"/>
        </w:rPr>
        <w:t>5.</w:t>
      </w:r>
      <w:r>
        <w:rPr>
          <w:rFonts w:eastAsia="宋体"/>
          <w:szCs w:val="24"/>
          <w:lang w:eastAsia="zh-CN"/>
        </w:rPr>
        <w:t>4</w:t>
      </w:r>
      <w:r>
        <w:rPr>
          <w:szCs w:val="24"/>
        </w:rPr>
        <w:t>.4.1.2</w:t>
      </w:r>
      <w:r>
        <w:rPr>
          <w:szCs w:val="24"/>
        </w:rPr>
        <w:tab/>
      </w:r>
      <w:r>
        <w:rPr>
          <w:szCs w:val="24"/>
        </w:rPr>
        <w:t>Architecture description</w:t>
      </w:r>
      <w:bookmarkEnd w:id="156"/>
      <w:bookmarkEnd w:id="157"/>
    </w:p>
    <w:p>
      <w:pPr>
        <w:rPr>
          <w:szCs w:val="24"/>
        </w:rPr>
      </w:pPr>
      <w:r>
        <w:t>The 5G System high level charging architecture for UAS NF/NEF Charging to support the AF-based service parameter provisioning for A2X communication is the same with figure 5.3.4.1.2-1 in clause 5.3.4.1.</w:t>
      </w:r>
    </w:p>
    <w:p>
      <w:pPr>
        <w:pStyle w:val="7"/>
        <w:rPr>
          <w:szCs w:val="24"/>
        </w:rPr>
      </w:pPr>
      <w:bookmarkStart w:id="158" w:name="_Toc7520"/>
      <w:bookmarkStart w:id="159" w:name="_Toc183598606"/>
      <w:r>
        <w:rPr>
          <w:szCs w:val="24"/>
        </w:rPr>
        <w:t>5.</w:t>
      </w:r>
      <w:r>
        <w:rPr>
          <w:rFonts w:eastAsia="宋体"/>
          <w:szCs w:val="24"/>
          <w:lang w:eastAsia="zh-CN"/>
        </w:rPr>
        <w:t>4</w:t>
      </w:r>
      <w:r>
        <w:rPr>
          <w:szCs w:val="24"/>
        </w:rPr>
        <w:t>.4.1.3</w:t>
      </w:r>
      <w:r>
        <w:rPr>
          <w:szCs w:val="24"/>
        </w:rPr>
        <w:tab/>
      </w:r>
      <w:r>
        <w:rPr>
          <w:szCs w:val="24"/>
        </w:rPr>
        <w:t>Procedures description</w:t>
      </w:r>
      <w:bookmarkEnd w:id="158"/>
      <w:r>
        <w:rPr>
          <w:szCs w:val="24"/>
        </w:rPr>
        <w:t xml:space="preserve"> </w:t>
      </w:r>
      <w:bookmarkEnd w:id="159"/>
    </w:p>
    <w:p>
      <w:r>
        <w:t>The high-level charging procedure for UAS NF/NEF charging for AF-based service parameter provisioning for A2X communication is same with figure 5.3.4.1.3-1, with the difference in steps:</w:t>
      </w:r>
    </w:p>
    <w:p>
      <w:pPr>
        <w:pStyle w:val="110"/>
      </w:pPr>
      <w:r>
        <w:t xml:space="preserve">- </w:t>
      </w:r>
      <w:r>
        <w:tab/>
      </w:r>
      <w:r>
        <w:t xml:space="preserve">Step1: AF (A2X Application Server) sends the service parameter provisioning for A2X communication request to NEF. </w:t>
      </w:r>
    </w:p>
    <w:p>
      <w:pPr>
        <w:pStyle w:val="110"/>
        <w:rPr>
          <w:szCs w:val="24"/>
          <w:lang w:eastAsia="zh-CN"/>
        </w:rPr>
      </w:pPr>
      <w:r>
        <w:t xml:space="preserve">- </w:t>
      </w:r>
      <w:r>
        <w:tab/>
      </w:r>
      <w:r>
        <w:rPr>
          <w:lang w:eastAsia="zh-CN"/>
        </w:rPr>
        <w:t>Step 3: Not required</w:t>
      </w:r>
      <w:r>
        <w:rPr>
          <w:rFonts w:hint="eastAsia"/>
          <w:lang w:eastAsia="zh-CN"/>
        </w:rPr>
        <w:t>.</w:t>
      </w:r>
    </w:p>
    <w:p>
      <w:pPr>
        <w:pStyle w:val="6"/>
        <w:rPr>
          <w:szCs w:val="24"/>
          <w:lang w:eastAsia="zh-CN"/>
        </w:rPr>
      </w:pPr>
      <w:bookmarkStart w:id="160" w:name="_Toc18293"/>
      <w:bookmarkStart w:id="161" w:name="_Toc183598607"/>
      <w:r>
        <w:t>5.4.4.2</w:t>
      </w:r>
      <w:r>
        <w:tab/>
      </w:r>
      <w:r>
        <w:t>Solution #4.2: Non-roaming A2X C</w:t>
      </w:r>
      <w:r>
        <w:rPr>
          <w:rFonts w:hint="eastAsia"/>
        </w:rPr>
        <w:t>o</w:t>
      </w:r>
      <w:r>
        <w:t>mmunication over Uu reference point</w:t>
      </w:r>
      <w:bookmarkEnd w:id="160"/>
      <w:bookmarkEnd w:id="161"/>
    </w:p>
    <w:p>
      <w:pPr>
        <w:pStyle w:val="7"/>
        <w:rPr>
          <w:szCs w:val="24"/>
        </w:rPr>
      </w:pPr>
      <w:bookmarkStart w:id="162" w:name="_Toc17392"/>
      <w:bookmarkStart w:id="163" w:name="_Toc183598608"/>
      <w:r>
        <w:rPr>
          <w:szCs w:val="24"/>
          <w:lang w:eastAsia="zh-CN"/>
        </w:rPr>
        <w:t>5.4.4</w:t>
      </w:r>
      <w:r>
        <w:rPr>
          <w:szCs w:val="24"/>
        </w:rPr>
        <w:t>.</w:t>
      </w:r>
      <w:r>
        <w:rPr>
          <w:szCs w:val="24"/>
          <w:lang w:eastAsia="zh-CN"/>
        </w:rPr>
        <w:t>2</w:t>
      </w:r>
      <w:r>
        <w:rPr>
          <w:szCs w:val="24"/>
        </w:rPr>
        <w:t>.1</w:t>
      </w:r>
      <w:r>
        <w:rPr>
          <w:szCs w:val="24"/>
        </w:rPr>
        <w:tab/>
      </w:r>
      <w:r>
        <w:rPr>
          <w:szCs w:val="24"/>
        </w:rPr>
        <w:t>General description</w:t>
      </w:r>
      <w:bookmarkEnd w:id="162"/>
      <w:bookmarkEnd w:id="163"/>
    </w:p>
    <w:p>
      <w:r>
        <w:t>This solution#4.2 which relying on CHF/5G Converged Charging System for Non-roaming A2X C</w:t>
      </w:r>
      <w:r>
        <w:rPr>
          <w:rFonts w:hint="eastAsia"/>
        </w:rPr>
        <w:t>o</w:t>
      </w:r>
      <w:r>
        <w:t>mmunication Charging, addresses the Key Issue#4</w:t>
      </w:r>
      <w:r>
        <w:rPr>
          <w:rFonts w:hint="eastAsia"/>
        </w:rPr>
        <w:t>a</w:t>
      </w:r>
      <w: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 [8];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 [8].</w:t>
      </w:r>
    </w:p>
    <w:p>
      <w:pPr>
        <w:pStyle w:val="7"/>
        <w:keepNext w:val="0"/>
        <w:rPr>
          <w:szCs w:val="24"/>
        </w:rPr>
      </w:pPr>
      <w:bookmarkStart w:id="164" w:name="_Toc24700"/>
      <w:bookmarkStart w:id="165" w:name="_Toc183598609"/>
      <w:r>
        <w:rPr>
          <w:szCs w:val="24"/>
        </w:rPr>
        <w:t>5.</w:t>
      </w:r>
      <w:r>
        <w:rPr>
          <w:rFonts w:eastAsia="宋体"/>
          <w:szCs w:val="24"/>
          <w:lang w:eastAsia="zh-CN"/>
        </w:rPr>
        <w:t>4</w:t>
      </w:r>
      <w:r>
        <w:rPr>
          <w:szCs w:val="24"/>
        </w:rPr>
        <w:t>.4.2.2</w:t>
      </w:r>
      <w:r>
        <w:rPr>
          <w:szCs w:val="24"/>
        </w:rPr>
        <w:tab/>
      </w:r>
      <w:r>
        <w:rPr>
          <w:szCs w:val="24"/>
        </w:rPr>
        <w:t>Architecture description</w:t>
      </w:r>
      <w:bookmarkEnd w:id="164"/>
      <w:bookmarkEnd w:id="165"/>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166" w:name="_Toc3658"/>
      <w:bookmarkStart w:id="167" w:name="_Toc183598610"/>
      <w:r>
        <w:rPr>
          <w:szCs w:val="24"/>
        </w:rPr>
        <w:t>5.</w:t>
      </w:r>
      <w:r>
        <w:rPr>
          <w:rFonts w:eastAsia="宋体"/>
          <w:szCs w:val="24"/>
          <w:lang w:eastAsia="zh-CN"/>
        </w:rPr>
        <w:t>4</w:t>
      </w:r>
      <w:r>
        <w:rPr>
          <w:szCs w:val="24"/>
        </w:rPr>
        <w:t>.4.2.3</w:t>
      </w:r>
      <w:r>
        <w:rPr>
          <w:szCs w:val="24"/>
        </w:rPr>
        <w:tab/>
      </w:r>
      <w:r>
        <w:rPr>
          <w:szCs w:val="24"/>
        </w:rPr>
        <w:t>Procedures description</w:t>
      </w:r>
      <w:bookmarkEnd w:id="166"/>
      <w:r>
        <w:rPr>
          <w:szCs w:val="24"/>
        </w:rPr>
        <w:t xml:space="preserve"> </w:t>
      </w:r>
      <w:bookmarkEnd w:id="167"/>
    </w:p>
    <w:p>
      <w:pPr>
        <w:rPr>
          <w:lang w:eastAsia="zh-CN"/>
        </w:rPr>
      </w:pPr>
      <w:r>
        <w:rPr>
          <w:szCs w:val="24"/>
          <w:lang w:eastAsia="zh-CN"/>
        </w:rPr>
        <w:t xml:space="preserve">The high-level charging procedure for </w:t>
      </w:r>
      <w:r>
        <w:t>A2X communication over Uu reference point is referred the PDU session charging as specified in the TS 32.255 [10] and MBS session charging as specified in the TS 32.255 [10] and TS 32.279 [11]</w:t>
      </w:r>
      <w:r>
        <w:rPr>
          <w:rFonts w:hint="eastAsia"/>
          <w:lang w:eastAsia="zh-CN"/>
        </w:rPr>
        <w:t>.</w:t>
      </w:r>
    </w:p>
    <w:p>
      <w:pPr>
        <w:pStyle w:val="6"/>
        <w:rPr>
          <w:szCs w:val="24"/>
          <w:lang w:eastAsia="zh-CN"/>
        </w:rPr>
      </w:pPr>
      <w:bookmarkStart w:id="168" w:name="_Toc183598611"/>
      <w:bookmarkStart w:id="169" w:name="_Toc3646"/>
      <w:r>
        <w:t>5.4.4.3</w:t>
      </w:r>
      <w:r>
        <w:tab/>
      </w:r>
      <w:r>
        <w:t>Solution #4.3: Roaming A2X C</w:t>
      </w:r>
      <w:r>
        <w:rPr>
          <w:rFonts w:hint="eastAsia"/>
        </w:rPr>
        <w:t>o</w:t>
      </w:r>
      <w:r>
        <w:t>mmunication over Uu reference point</w:t>
      </w:r>
      <w:bookmarkEnd w:id="168"/>
      <w:bookmarkEnd w:id="169"/>
    </w:p>
    <w:p>
      <w:pPr>
        <w:pStyle w:val="7"/>
        <w:rPr>
          <w:szCs w:val="24"/>
        </w:rPr>
      </w:pPr>
      <w:bookmarkStart w:id="170" w:name="_Toc183598612"/>
      <w:bookmarkStart w:id="171" w:name="_Toc30523"/>
      <w:r>
        <w:rPr>
          <w:szCs w:val="24"/>
          <w:lang w:eastAsia="zh-CN"/>
        </w:rPr>
        <w:t>5.4.4</w:t>
      </w:r>
      <w:r>
        <w:rPr>
          <w:szCs w:val="24"/>
        </w:rPr>
        <w:t>.</w:t>
      </w:r>
      <w:r>
        <w:rPr>
          <w:szCs w:val="24"/>
          <w:lang w:eastAsia="zh-CN"/>
        </w:rPr>
        <w:t>3</w:t>
      </w:r>
      <w:r>
        <w:rPr>
          <w:szCs w:val="24"/>
        </w:rPr>
        <w:t>.1</w:t>
      </w:r>
      <w:r>
        <w:rPr>
          <w:szCs w:val="24"/>
        </w:rPr>
        <w:tab/>
      </w:r>
      <w:r>
        <w:rPr>
          <w:szCs w:val="24"/>
        </w:rPr>
        <w:t>General description</w:t>
      </w:r>
      <w:bookmarkEnd w:id="170"/>
      <w:bookmarkEnd w:id="171"/>
    </w:p>
    <w:p>
      <w:pPr>
        <w:rPr>
          <w:szCs w:val="24"/>
        </w:rPr>
      </w:pPr>
      <w:r>
        <w:rPr>
          <w:szCs w:val="24"/>
        </w:rPr>
        <w:t>This solution</w:t>
      </w:r>
      <w:r>
        <w:rPr>
          <w:szCs w:val="24"/>
          <w:lang w:eastAsia="zh-CN"/>
        </w:rPr>
        <w:t xml:space="preserve">#4.3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Issue#4</w:t>
      </w:r>
      <w:r>
        <w:rPr>
          <w:rFonts w:hint="eastAsia"/>
          <w:szCs w:val="24"/>
          <w:lang w:eastAsia="zh-CN"/>
        </w:rPr>
        <w:t>a</w:t>
      </w:r>
      <w:r>
        <w:rPr>
          <w:szCs w:val="24"/>
        </w:rPr>
        <w:t xml:space="preserve">. </w:t>
      </w:r>
    </w:p>
    <w:p>
      <w:pPr>
        <w:rPr>
          <w:szCs w:val="24"/>
        </w:rPr>
      </w:pPr>
      <w:r>
        <w:t>The charging for A2X communication over Uu reference point using the PDU session in roaming case, including HR and LBO scenarios, refers to TS 23.501 [4]</w:t>
      </w:r>
      <w:r>
        <w:rPr>
          <w:rFonts w:hint="eastAsia" w:eastAsia="宋体"/>
          <w:lang w:eastAsia="zh-CN"/>
        </w:rPr>
        <w:t xml:space="preserve"> </w:t>
      </w:r>
      <w:r>
        <w:t>and TS 23.502 [5]</w:t>
      </w:r>
      <w:r>
        <w:rPr>
          <w:rFonts w:hint="eastAsia" w:eastAsia="宋体"/>
          <w:lang w:eastAsia="zh-CN"/>
        </w:rPr>
        <w:t>.</w:t>
      </w:r>
      <w:r>
        <w:t xml:space="preserve"> </w:t>
      </w:r>
      <w:r>
        <w:rPr>
          <w:lang w:eastAsia="zh-CN"/>
        </w:rPr>
        <w:t>A</w:t>
      </w:r>
      <w:r>
        <w:rPr>
          <w:lang w:eastAsia="ko-KR"/>
        </w:rPr>
        <w:t>s defined in TS 23.247 [9], multicast/broadcast service for roaming is not supported in this release</w:t>
      </w:r>
      <w:r>
        <w:t>.</w:t>
      </w:r>
    </w:p>
    <w:p>
      <w:pPr>
        <w:pStyle w:val="7"/>
        <w:keepNext w:val="0"/>
        <w:rPr>
          <w:szCs w:val="24"/>
        </w:rPr>
      </w:pPr>
      <w:bookmarkStart w:id="172" w:name="_Toc183598613"/>
      <w:bookmarkStart w:id="173" w:name="_Toc13028"/>
      <w:r>
        <w:rPr>
          <w:szCs w:val="24"/>
        </w:rPr>
        <w:t>5.</w:t>
      </w:r>
      <w:r>
        <w:rPr>
          <w:rFonts w:eastAsia="宋体"/>
          <w:szCs w:val="24"/>
          <w:lang w:eastAsia="zh-CN"/>
        </w:rPr>
        <w:t>4</w:t>
      </w:r>
      <w:r>
        <w:rPr>
          <w:szCs w:val="24"/>
        </w:rPr>
        <w:t>.4.3.2</w:t>
      </w:r>
      <w:r>
        <w:rPr>
          <w:szCs w:val="24"/>
        </w:rPr>
        <w:tab/>
      </w:r>
      <w:r>
        <w:rPr>
          <w:szCs w:val="24"/>
        </w:rPr>
        <w:t>Architecture description</w:t>
      </w:r>
      <w:bookmarkEnd w:id="172"/>
      <w:bookmarkEnd w:id="173"/>
    </w:p>
    <w:p>
      <w:pPr>
        <w:rPr>
          <w:szCs w:val="24"/>
        </w:rPr>
      </w:pPr>
      <w:r>
        <w:rPr>
          <w:szCs w:val="24"/>
        </w:rPr>
        <w:t xml:space="preserve">The 5G System high level charging architecture for </w:t>
      </w:r>
      <w:r>
        <w:rPr>
          <w:szCs w:val="24"/>
          <w:lang w:eastAsia="zh-CN"/>
        </w:rPr>
        <w:t xml:space="preserve">SMF </w:t>
      </w:r>
      <w:r>
        <w:rPr>
          <w:szCs w:val="24"/>
        </w:rPr>
        <w:t>charging in roaming cases to support the A2X communication roaming scenarios.</w:t>
      </w:r>
    </w:p>
    <w:p>
      <w:pPr>
        <w:pStyle w:val="7"/>
        <w:rPr>
          <w:szCs w:val="24"/>
        </w:rPr>
      </w:pPr>
      <w:bookmarkStart w:id="174" w:name="_Toc18552"/>
      <w:bookmarkStart w:id="175" w:name="_Toc183598614"/>
      <w:r>
        <w:rPr>
          <w:szCs w:val="24"/>
        </w:rPr>
        <w:t>5.</w:t>
      </w:r>
      <w:r>
        <w:rPr>
          <w:rFonts w:eastAsia="宋体"/>
          <w:szCs w:val="24"/>
          <w:lang w:eastAsia="zh-CN"/>
        </w:rPr>
        <w:t>4</w:t>
      </w:r>
      <w:r>
        <w:rPr>
          <w:szCs w:val="24"/>
        </w:rPr>
        <w:t>.4.3.3</w:t>
      </w:r>
      <w:r>
        <w:rPr>
          <w:szCs w:val="24"/>
        </w:rPr>
        <w:tab/>
      </w:r>
      <w:r>
        <w:rPr>
          <w:szCs w:val="24"/>
        </w:rPr>
        <w:t>Procedures description</w:t>
      </w:r>
      <w:bookmarkEnd w:id="174"/>
      <w:r>
        <w:rPr>
          <w:szCs w:val="24"/>
        </w:rPr>
        <w:t xml:space="preserve"> </w:t>
      </w:r>
      <w:bookmarkEnd w:id="175"/>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 [10]</w:t>
      </w:r>
      <w:r>
        <w:rPr>
          <w:rFonts w:hint="eastAsia"/>
          <w:lang w:eastAsia="zh-CN"/>
        </w:rPr>
        <w:t>.</w:t>
      </w:r>
    </w:p>
    <w:p>
      <w:pPr>
        <w:pStyle w:val="5"/>
      </w:pPr>
      <w:bookmarkStart w:id="176" w:name="_Toc26816"/>
      <w:bookmarkStart w:id="177" w:name="_Toc183598615"/>
      <w:r>
        <w:rPr>
          <w:rFonts w:hint="eastAsia"/>
          <w:lang w:eastAsia="zh-CN"/>
        </w:rPr>
        <w:t>5</w:t>
      </w:r>
      <w:r>
        <w:t>.4.5</w:t>
      </w:r>
      <w:r>
        <w:tab/>
      </w:r>
      <w:r>
        <w:t>Evaluation</w:t>
      </w:r>
      <w:bookmarkEnd w:id="176"/>
      <w:bookmarkEnd w:id="177"/>
    </w:p>
    <w:p>
      <w:pPr>
        <w:pStyle w:val="6"/>
      </w:pPr>
      <w:bookmarkStart w:id="178" w:name="_Toc29901"/>
      <w:bookmarkStart w:id="179" w:name="_Toc183598616"/>
      <w:r>
        <w:t>5.4.5.</w:t>
      </w:r>
      <w:r>
        <w:rPr>
          <w:lang w:eastAsia="zh-CN"/>
        </w:rPr>
        <w:t>1</w:t>
      </w:r>
      <w:r>
        <w:tab/>
      </w:r>
      <w:r>
        <w:t>Solutions evaluation for Key issue #4a</w:t>
      </w:r>
      <w:bookmarkEnd w:id="178"/>
      <w:bookmarkEnd w:id="179"/>
    </w:p>
    <w:p>
      <w:pPr>
        <w:rPr>
          <w:lang w:eastAsia="zh-CN"/>
        </w:rPr>
      </w:pPr>
      <w:r>
        <w:t>The solution #4.1 addresses Key issue #4a for A2X service parameter provisioning</w:t>
      </w:r>
      <w:r>
        <w:rPr>
          <w:rFonts w:hint="eastAsia" w:eastAsia="宋体"/>
          <w:lang w:val="en-US" w:eastAsia="zh-CN"/>
        </w:rPr>
        <w:t xml:space="preserve"> </w:t>
      </w:r>
      <w:r>
        <w:t xml:space="preserve">using UAS NF/NEF to provide the charging information collecting and reporting based on the chargeable events about Provisioning for A2X communication API invocation from USS/TPAE. The NEF charging specified in the TS 32.254 [13] can be used for the UAS NF/NEF charging with the identifiers of AF (A2X application Server) and UAS UE (A2X application), see the clause 5.3.5.1. </w:t>
      </w:r>
    </w:p>
    <w:p>
      <w:pPr>
        <w:pStyle w:val="6"/>
      </w:pPr>
      <w:bookmarkStart w:id="180" w:name="_Toc6692"/>
      <w:r>
        <w:t>5.4.5.</w:t>
      </w:r>
      <w:r>
        <w:rPr>
          <w:lang w:eastAsia="zh-CN"/>
        </w:rPr>
        <w:t>2</w:t>
      </w:r>
      <w:r>
        <w:tab/>
      </w:r>
      <w:r>
        <w:t>Solutions evaluation for Key issue #4b</w:t>
      </w:r>
      <w:bookmarkEnd w:id="180"/>
    </w:p>
    <w:p>
      <w:pPr>
        <w:rPr>
          <w:lang w:eastAsia="zh-CN"/>
        </w:rPr>
      </w:pPr>
      <w:r>
        <w:rPr>
          <w:lang w:eastAsia="zh-CN"/>
        </w:rPr>
        <w:t>The s</w:t>
      </w:r>
      <w:r>
        <w:t>olution #</w:t>
      </w:r>
      <w:r>
        <w:rPr>
          <w:lang w:eastAsia="zh-CN"/>
        </w:rPr>
        <w:t>4.2</w:t>
      </w:r>
      <w:r>
        <w:rPr>
          <w:rFonts w:hint="eastAsia"/>
          <w:lang w:eastAsia="zh-CN"/>
        </w:rPr>
        <w:t xml:space="preserve"> </w:t>
      </w:r>
      <w:r>
        <w:t>address</w:t>
      </w:r>
      <w:r>
        <w:rPr>
          <w:rFonts w:hint="eastAsia"/>
          <w:lang w:eastAsia="zh-CN"/>
        </w:rPr>
        <w:t>es</w:t>
      </w:r>
      <w:r>
        <w:t xml:space="preserve"> Key issue #4b</w:t>
      </w:r>
      <w:r>
        <w:rPr>
          <w:lang w:eastAsia="zh-CN"/>
        </w:rPr>
        <w:t xml:space="preserve"> for non-roaming A2X communication using SMF/MB-SMF support the unicast, broadcast and multicast communication. The SMF charging specified in TS</w:t>
      </w:r>
      <w:r>
        <w:rPr>
          <w:lang w:val="en-US" w:eastAsia="zh-CN"/>
        </w:rPr>
        <w:t xml:space="preserve"> 32.255 [10] can be used to support the charging for non-roaming A2X communication with PDU session. </w:t>
      </w:r>
      <w:r>
        <w:rPr>
          <w:lang w:eastAsia="zh-CN"/>
        </w:rPr>
        <w:t>The MB-SMF charging specified in TS</w:t>
      </w:r>
      <w:r>
        <w:rPr>
          <w:lang w:val="en-US" w:eastAsia="zh-CN"/>
        </w:rPr>
        <w:t xml:space="preserve"> 32.279 [11] can be reused to support the charging for non-roaming A2X communication with </w:t>
      </w:r>
      <w:r>
        <w:rPr>
          <w:rFonts w:hint="eastAsia"/>
          <w:lang w:val="en-US" w:eastAsia="zh-CN"/>
        </w:rPr>
        <w:t>MBS</w:t>
      </w:r>
      <w:r>
        <w:rPr>
          <w:lang w:val="en-US" w:eastAsia="zh-CN"/>
        </w:rPr>
        <w:t xml:space="preserve"> session.</w:t>
      </w:r>
    </w:p>
    <w:p>
      <w:pPr>
        <w:pStyle w:val="6"/>
      </w:pPr>
      <w:bookmarkStart w:id="181" w:name="_Toc23831"/>
      <w:r>
        <w:t>5.4.5.</w:t>
      </w:r>
      <w:r>
        <w:rPr>
          <w:lang w:eastAsia="zh-CN"/>
        </w:rPr>
        <w:t>3</w:t>
      </w:r>
      <w:r>
        <w:tab/>
      </w:r>
      <w:r>
        <w:t>Solutions evaluation for Key issue #4c</w:t>
      </w:r>
      <w:bookmarkEnd w:id="181"/>
    </w:p>
    <w:p>
      <w:pPr>
        <w:rPr>
          <w:lang w:val="en-US" w:eastAsia="zh-CN"/>
        </w:rPr>
      </w:pPr>
      <w:r>
        <w:rPr>
          <w:lang w:eastAsia="zh-CN"/>
        </w:rPr>
        <w:t>The s</w:t>
      </w:r>
      <w:r>
        <w:t>olution #</w:t>
      </w:r>
      <w:r>
        <w:rPr>
          <w:lang w:eastAsia="zh-CN"/>
        </w:rPr>
        <w:t>4.3</w:t>
      </w:r>
      <w:r>
        <w:rPr>
          <w:rFonts w:hint="eastAsia"/>
          <w:lang w:eastAsia="zh-CN"/>
        </w:rPr>
        <w:t xml:space="preserve"> </w:t>
      </w:r>
      <w:r>
        <w:t>address</w:t>
      </w:r>
      <w:r>
        <w:rPr>
          <w:rFonts w:hint="eastAsia"/>
          <w:lang w:eastAsia="zh-CN"/>
        </w:rPr>
        <w:t>es</w:t>
      </w:r>
      <w:r>
        <w:t xml:space="preserve"> Key issue #4c</w:t>
      </w:r>
      <w:r>
        <w:rPr>
          <w:rFonts w:hint="eastAsia"/>
          <w:lang w:eastAsia="zh-CN"/>
        </w:rPr>
        <w:t xml:space="preserve"> </w:t>
      </w:r>
      <w:r>
        <w:rPr>
          <w:lang w:eastAsia="zh-CN"/>
        </w:rPr>
        <w:t xml:space="preserve">for roaming A2X communication over Uu, </w:t>
      </w:r>
      <w:r>
        <w:rPr>
          <w:rFonts w:hint="eastAsia"/>
          <w:lang w:eastAsia="zh-CN"/>
        </w:rPr>
        <w:t>using</w:t>
      </w:r>
      <w:r>
        <w:rPr>
          <w:lang w:eastAsia="zh-CN"/>
        </w:rPr>
        <w:t xml:space="preserve"> </w:t>
      </w:r>
      <w:r>
        <w:rPr>
          <w:rFonts w:hint="eastAsia"/>
          <w:lang w:eastAsia="zh-CN"/>
        </w:rPr>
        <w:t>SMF</w:t>
      </w:r>
      <w:r>
        <w:rPr>
          <w:lang w:eastAsia="zh-CN"/>
        </w:rPr>
        <w:t xml:space="preserve"> support unicast service roaming communication. A</w:t>
      </w:r>
      <w:r>
        <w:rPr>
          <w:lang w:eastAsia="ko-KR"/>
        </w:rPr>
        <w:t xml:space="preserve">s defined in TS 23.247 [9], multicast/broadcast service for roaming is not supported in this release. </w:t>
      </w:r>
      <w:r>
        <w:rPr>
          <w:lang w:eastAsia="zh-CN"/>
        </w:rPr>
        <w:t>The SMF charging specified in TS</w:t>
      </w:r>
      <w:r>
        <w:rPr>
          <w:lang w:val="en-US" w:eastAsia="zh-CN"/>
        </w:rPr>
        <w:t> 32.255 [10] can be used to support the charging for roaming A2X communication with PDU session.</w:t>
      </w:r>
    </w:p>
    <w:p>
      <w:pPr>
        <w:pStyle w:val="5"/>
      </w:pPr>
      <w:bookmarkStart w:id="182" w:name="_Toc3332"/>
      <w:r>
        <w:rPr>
          <w:rFonts w:hint="eastAsia"/>
          <w:lang w:eastAsia="zh-CN"/>
        </w:rPr>
        <w:t>5</w:t>
      </w:r>
      <w:r>
        <w:t>.4.6</w:t>
      </w:r>
      <w:r>
        <w:tab/>
      </w:r>
      <w:r>
        <w:t>Conclusion</w:t>
      </w:r>
      <w:bookmarkEnd w:id="182"/>
    </w:p>
    <w:p>
      <w:r>
        <w:rPr>
          <w:rFonts w:hint="eastAsia"/>
          <w:lang w:eastAsia="zh-CN"/>
        </w:rPr>
        <w:t>F</w:t>
      </w:r>
      <w:r>
        <w:t xml:space="preserve">or A2X service parameter provisioning, NEF charging specified in the TS 32.254 [13] can be reused, i.e. solution #4.1. </w:t>
      </w:r>
    </w:p>
    <w:p>
      <w:r>
        <w:rPr>
          <w:rFonts w:hint="eastAsia"/>
          <w:lang w:eastAsia="zh-CN"/>
        </w:rPr>
        <w:t>F</w:t>
      </w:r>
      <w:r>
        <w:t xml:space="preserve">or non-roaming A2X communication, SMF charging specified in the TS 32.255 [10] and </w:t>
      </w:r>
      <w:r>
        <w:rPr>
          <w:lang w:eastAsia="zh-CN"/>
        </w:rPr>
        <w:t>MB-SMF charging specified in TS</w:t>
      </w:r>
      <w:r>
        <w:rPr>
          <w:lang w:val="en-US" w:eastAsia="zh-CN"/>
        </w:rPr>
        <w:t xml:space="preserve"> 32.279 [11] </w:t>
      </w:r>
      <w:r>
        <w:t xml:space="preserve">can be reused, i.e. solution #4.2. </w:t>
      </w:r>
    </w:p>
    <w:p>
      <w:pPr>
        <w:rPr>
          <w:lang w:val="en-US" w:eastAsia="ko-KR"/>
        </w:rPr>
      </w:pPr>
      <w:r>
        <w:rPr>
          <w:rFonts w:hint="eastAsia"/>
          <w:lang w:eastAsia="zh-CN"/>
        </w:rPr>
        <w:t>F</w:t>
      </w:r>
      <w:r>
        <w:t>or roaming A2X communication, SMF charging specified in the TS 32.255 [10] can be reused, i.e. solution #4.3.</w:t>
      </w:r>
    </w:p>
    <w:p>
      <w:pPr>
        <w:pStyle w:val="3"/>
      </w:pPr>
      <w:bookmarkStart w:id="183" w:name="_Toc183598617"/>
      <w:bookmarkStart w:id="184" w:name="_Toc7644"/>
      <w:r>
        <w:rPr>
          <w:rFonts w:hint="eastAsia"/>
          <w:lang w:eastAsia="zh-CN"/>
        </w:rPr>
        <w:t>6</w:t>
      </w:r>
      <w:r>
        <w:t>.</w:t>
      </w:r>
      <w:r>
        <w:tab/>
      </w:r>
      <w:r>
        <w:t>Conclusions and Recommendations</w:t>
      </w:r>
      <w:bookmarkEnd w:id="183"/>
      <w:bookmarkEnd w:id="184"/>
    </w:p>
    <w:p>
      <w:pPr>
        <w:rPr>
          <w:lang w:eastAsia="zh-CN"/>
        </w:rPr>
      </w:pPr>
      <w:r>
        <w:t xml:space="preserve">The present </w:t>
      </w:r>
      <w:r>
        <w:rPr>
          <w:lang w:eastAsia="zh-CN"/>
        </w:rPr>
        <w:t xml:space="preserve">technical report studied 4 Topics </w:t>
      </w:r>
      <w:r>
        <w:t xml:space="preserve">for charging aspects of </w:t>
      </w:r>
      <w:r>
        <w:rPr>
          <w:rFonts w:hint="eastAsia"/>
        </w:rPr>
        <w:t>uncrewed aerial systems</w:t>
      </w:r>
      <w:r>
        <w:t xml:space="preserve"> with the following conclusions: </w:t>
      </w:r>
    </w:p>
    <w:p>
      <w:pPr>
        <w:pStyle w:val="110"/>
      </w:pPr>
      <w:r>
        <w:rPr>
          <w:rFonts w:eastAsia="Malgun Gothic"/>
          <w:lang w:eastAsia="zh-CN"/>
        </w:rPr>
        <w:t>-</w:t>
      </w:r>
      <w:r>
        <w:rPr>
          <w:rFonts w:eastAsia="Malgun Gothic"/>
          <w:lang w:eastAsia="zh-CN"/>
        </w:rPr>
        <w:tab/>
      </w:r>
      <w:r>
        <w:t xml:space="preserve">Converged charging with UAV </w:t>
      </w:r>
      <w:r>
        <w:rPr>
          <w:rFonts w:hint="eastAsia" w:eastAsia="宋体" w:cs="Times New Roman"/>
          <w:lang w:val="en-US" w:eastAsia="zh-CN" w:bidi="ar-SA"/>
        </w:rPr>
        <w:t>Information</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color w:val="000000"/>
          <w:lang w:val="en-GB" w:eastAsia="zh-CN" w:bidi="ar-SA"/>
        </w:rPr>
        <w:t>the solution #</w:t>
      </w:r>
      <w:r>
        <w:rPr>
          <w:rFonts w:hint="eastAsia" w:ascii="Times New Roman" w:hAnsi="Times New Roman" w:eastAsia="Times New Roman" w:cs="Times New Roman"/>
          <w:color w:val="000000"/>
          <w:lang w:val="en-US" w:eastAsia="zh-CN" w:bidi="ar-SA"/>
        </w:rPr>
        <w:t>1.3</w:t>
      </w:r>
      <w:r>
        <w:rPr>
          <w:rFonts w:ascii="Times New Roman" w:hAnsi="Times New Roman" w:eastAsia="Times New Roman" w:cs="Times New Roman"/>
          <w:color w:val="000000"/>
          <w:lang w:val="en-GB" w:eastAsia="zh-CN" w:bidi="ar-SA"/>
        </w:rPr>
        <w:t xml:space="preserve"> </w:t>
      </w:r>
      <w:r>
        <w:rPr>
          <w:rFonts w:hint="eastAsia" w:ascii="Times New Roman" w:hAnsi="Times New Roman" w:eastAsia="Times New Roman" w:cs="Times New Roman"/>
          <w:color w:val="000000"/>
          <w:lang w:val="en-US" w:eastAsia="zh-CN" w:bidi="ar-SA"/>
        </w:rPr>
        <w:t>with adding a g</w:t>
      </w:r>
      <w:r>
        <w:rPr>
          <w:lang w:eastAsia="zh-CN"/>
        </w:rPr>
        <w:t xml:space="preserve">eneric UE Type to identify </w:t>
      </w:r>
      <w:r>
        <w:rPr>
          <w:rFonts w:hint="eastAsia"/>
          <w:lang w:val="en-US" w:eastAsia="zh-CN"/>
        </w:rPr>
        <w:t xml:space="preserve">the </w:t>
      </w:r>
      <w:r>
        <w:rPr>
          <w:lang w:eastAsia="zh-CN"/>
        </w:rPr>
        <w:t>UAV</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color w:val="000000"/>
          <w:lang w:val="en-GB" w:eastAsia="zh-CN" w:bidi="ar-SA"/>
        </w:rPr>
        <w:t xml:space="preserve"> selected in clause 5.</w:t>
      </w:r>
      <w:r>
        <w:rPr>
          <w:rFonts w:hint="eastAsia" w:ascii="Times New Roman" w:hAnsi="Times New Roman" w:eastAsia="Times New Roman" w:cs="Times New Roman"/>
          <w:color w:val="000000"/>
          <w:lang w:val="en-US" w:eastAsia="zh-CN" w:bidi="ar-SA"/>
        </w:rPr>
        <w:t>1.6</w:t>
      </w:r>
      <w:r>
        <w:rPr>
          <w:lang w:eastAsia="zh-CN"/>
        </w:rPr>
        <w:t>.</w:t>
      </w:r>
    </w:p>
    <w:p>
      <w:pPr>
        <w:pStyle w:val="110"/>
      </w:pPr>
      <w:r>
        <w:rPr>
          <w:rFonts w:eastAsia="Malgun Gothic"/>
          <w:lang w:eastAsia="zh-CN"/>
        </w:rPr>
        <w:t>-</w:t>
      </w:r>
      <w:r>
        <w:rPr>
          <w:rFonts w:eastAsia="Malgun Gothic"/>
          <w:lang w:eastAsia="zh-CN"/>
        </w:rPr>
        <w:tab/>
      </w:r>
      <w:r>
        <w:rPr>
          <w:rFonts w:hint="eastAsia"/>
          <w:lang w:eastAsia="zh-CN"/>
        </w:rPr>
        <w:t xml:space="preserve">Charging support of </w:t>
      </w:r>
      <w:r>
        <w:t>C2 Communication</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US" w:eastAsia="zh-CN" w:bidi="ar-SA"/>
        </w:rPr>
        <w:t xml:space="preserve"> the </w:t>
      </w:r>
      <w:r>
        <w:rPr>
          <w:lang w:eastAsia="zh-CN"/>
        </w:rPr>
        <w:t>s</w:t>
      </w:r>
      <w:r>
        <w:t>olution #</w:t>
      </w:r>
      <w:r>
        <w:rPr>
          <w:rFonts w:hint="eastAsia"/>
          <w:lang w:val="en-US" w:eastAsia="zh-CN"/>
        </w:rPr>
        <w:t>2</w:t>
      </w:r>
      <w:r>
        <w:rPr>
          <w:lang w:eastAsia="zh-CN"/>
        </w:rPr>
        <w:t>.1</w:t>
      </w:r>
      <w:r>
        <w:rPr>
          <w:rFonts w:hint="eastAsia"/>
          <w:lang w:val="en-US" w:eastAsia="zh-CN"/>
        </w:rPr>
        <w:t xml:space="preserve"> is the only solution with no</w:t>
      </w:r>
      <w:r>
        <w:t xml:space="preserve"> normative work </w:t>
      </w:r>
      <w:r>
        <w:rPr>
          <w:rFonts w:hint="eastAsia"/>
          <w:lang w:val="en-US" w:eastAsia="zh-CN"/>
        </w:rPr>
        <w:t>in this release according to clause 5.2.5 and 5.2.6</w:t>
      </w:r>
      <w:r>
        <w:rPr>
          <w:lang w:eastAsia="zh-CN"/>
        </w:rPr>
        <w:t>.</w:t>
      </w:r>
    </w:p>
    <w:p>
      <w:pPr>
        <w:pStyle w:val="110"/>
      </w:pPr>
      <w:r>
        <w:t>-</w:t>
      </w:r>
      <w:r>
        <w:tab/>
      </w:r>
      <w:r>
        <w:t>Service Exposure to the USS: the solution #3.1 based on the UAS NF/NEF charging is selected in the clause 5.3.</w:t>
      </w:r>
      <w:r>
        <w:rPr>
          <w:rFonts w:hint="eastAsia" w:eastAsia="宋体"/>
          <w:lang w:val="en-US" w:eastAsia="zh-CN"/>
        </w:rPr>
        <w:t>6</w:t>
      </w:r>
      <w:r>
        <w:t xml:space="preserve">. </w:t>
      </w:r>
    </w:p>
    <w:p>
      <w:pPr>
        <w:spacing w:after="180"/>
        <w:ind w:left="568" w:hanging="284"/>
        <w:contextualSpacing/>
        <w:rPr>
          <w:rFonts w:ascii="Times New Roman" w:hAnsi="Times New Roman" w:eastAsia="Times New Roman" w:cs="Times New Roman"/>
          <w:color w:val="000000"/>
          <w:lang w:val="en-GB" w:eastAsia="zh-CN" w:bidi="ar-SA"/>
        </w:rPr>
      </w:pPr>
      <w:r>
        <w:rPr>
          <w:rFonts w:ascii="Times New Roman" w:hAnsi="Times New Roman" w:eastAsia="Malgun Gothic" w:cs="Times New Roman"/>
          <w:lang w:val="en-GB" w:eastAsia="zh-CN" w:bidi="ar-SA"/>
        </w:rPr>
        <w:t>-</w:t>
      </w:r>
      <w:r>
        <w:rPr>
          <w:rFonts w:ascii="Times New Roman" w:hAnsi="Times New Roman" w:eastAsia="Malgun Gothic" w:cs="Times New Roman"/>
          <w:lang w:val="en-GB" w:eastAsia="zh-CN" w:bidi="ar-SA"/>
        </w:rPr>
        <w:tab/>
      </w:r>
      <w:r>
        <w:rPr>
          <w:rFonts w:hint="eastAsia" w:eastAsia="Times New Roman"/>
          <w:color w:val="000000"/>
          <w:lang w:eastAsia="zh-CN"/>
        </w:rPr>
        <w:t>A2X services for UAS Charging</w:t>
      </w:r>
      <w:r>
        <w:rPr>
          <w:rFonts w:ascii="Times New Roman" w:hAnsi="Times New Roman" w:eastAsia="Times New Roman" w:cs="Times New Roman"/>
          <w:color w:val="000000"/>
          <w:lang w:val="en-GB" w:eastAsia="zh-CN" w:bidi="ar-SA"/>
        </w:rPr>
        <w:t xml:space="preserve">: </w:t>
      </w:r>
      <w:r>
        <w:t>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p>
    <w:p>
      <w:pPr>
        <w:overflowPunct/>
        <w:autoSpaceDE/>
        <w:autoSpaceDN/>
        <w:adjustRightInd/>
        <w:spacing w:after="0"/>
        <w:textAlignment w:val="auto"/>
        <w:rPr>
          <w:rFonts w:ascii="Arial" w:hAnsi="Arial"/>
          <w:sz w:val="36"/>
        </w:rPr>
      </w:pPr>
      <w:r>
        <w:t xml:space="preserve">To support converged charging for </w:t>
      </w:r>
      <w:r>
        <w:rPr>
          <w:rFonts w:hint="eastAsia"/>
          <w:lang w:val="en-US" w:eastAsia="zh-CN"/>
        </w:rPr>
        <w:t>UAS</w:t>
      </w:r>
      <w:r>
        <w:t xml:space="preserve"> in normative work, it is recommended to specify </w:t>
      </w:r>
      <w:r>
        <w:rPr>
          <w:rFonts w:hint="eastAsia"/>
          <w:lang w:val="en-US" w:eastAsia="zh-CN"/>
        </w:rPr>
        <w:t xml:space="preserve">the </w:t>
      </w:r>
      <w:r>
        <w:t xml:space="preserve">charging </w:t>
      </w:r>
      <w:r>
        <w:rPr>
          <w:rFonts w:hint="eastAsia"/>
          <w:lang w:val="en-US" w:eastAsia="zh-CN"/>
        </w:rPr>
        <w:t xml:space="preserve">principles and charging </w:t>
      </w:r>
      <w:r>
        <w:t>enhancements to support</w:t>
      </w:r>
      <w:r>
        <w:rPr>
          <w:rFonts w:hint="eastAsia" w:eastAsia="宋体"/>
          <w:lang w:val="en-US" w:eastAsia="zh-CN"/>
        </w:rPr>
        <w:t xml:space="preserve"> converged charging with UAV Indication, service exposure to the USS and </w:t>
      </w:r>
      <w:r>
        <w:rPr>
          <w:color w:val="000000"/>
          <w:lang w:val="en-US" w:eastAsia="zh-CN"/>
        </w:rPr>
        <w:t>A2X communication</w:t>
      </w:r>
      <w:r>
        <w:rPr>
          <w:rFonts w:hint="eastAsia" w:eastAsia="宋体"/>
          <w:lang w:val="en-US" w:eastAsia="zh-CN"/>
        </w:rPr>
        <w:t xml:space="preserve"> based on the above conclusions</w:t>
      </w:r>
      <w:r>
        <w:t>.</w:t>
      </w:r>
      <w:bookmarkStart w:id="185" w:name="_Toc183598618"/>
      <w:r>
        <w:br w:type="page"/>
      </w:r>
    </w:p>
    <w:p>
      <w:pPr>
        <w:pStyle w:val="10"/>
      </w:pPr>
      <w:bookmarkStart w:id="186" w:name="_Toc10409"/>
      <w:r>
        <w:t xml:space="preserve">Annex </w:t>
      </w:r>
      <w:r>
        <w:rPr>
          <w:rFonts w:hint="eastAsia" w:eastAsia="宋体"/>
          <w:lang w:eastAsia="zh-CN"/>
        </w:rPr>
        <w:t>A</w:t>
      </w:r>
      <w:r>
        <w:t>:</w:t>
      </w:r>
      <w:r>
        <w:br w:type="textWrapping"/>
      </w:r>
      <w:r>
        <w:t>Change history</w:t>
      </w:r>
      <w:bookmarkEnd w:id="185"/>
      <w:bookmarkEnd w:id="186"/>
    </w:p>
    <w:tbl>
      <w:tblPr>
        <w:tblStyle w:val="8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87" w:name="historyclause"/>
            <w:bookmarkEnd w:id="187"/>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-0</w:t>
            </w:r>
            <w:r>
              <w:rPr>
                <w:sz w:val="16"/>
                <w:szCs w:val="16"/>
                <w:lang w:eastAsia="zh-CN"/>
              </w:rPr>
              <w:t>8</w:t>
            </w:r>
          </w:p>
        </w:tc>
        <w:tc>
          <w:tcPr>
            <w:tcW w:w="901" w:type="dxa"/>
            <w:shd w:val="solid" w:color="FFFFFF" w:fill="auto"/>
          </w:tcPr>
          <w:p>
            <w:pPr>
              <w:pStyle w:val="104"/>
              <w:rPr>
                <w:sz w:val="16"/>
                <w:szCs w:val="16"/>
              </w:rPr>
            </w:pPr>
            <w:r>
              <w:rPr>
                <w:sz w:val="16"/>
                <w:szCs w:val="16"/>
              </w:rPr>
              <w:t>SA5#156</w:t>
            </w:r>
          </w:p>
        </w:tc>
        <w:tc>
          <w:tcPr>
            <w:tcW w:w="1134" w:type="dxa"/>
            <w:shd w:val="solid" w:color="FFFFFF" w:fill="auto"/>
          </w:tcPr>
          <w:p>
            <w:pPr>
              <w:pStyle w:val="104"/>
              <w:rPr>
                <w:sz w:val="16"/>
                <w:szCs w:val="16"/>
              </w:rPr>
            </w:pPr>
            <w:r>
              <w:rPr>
                <w:rFonts w:hint="eastAsia"/>
                <w:sz w:val="16"/>
                <w:szCs w:val="16"/>
              </w:rPr>
              <w:t>S5-243525</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-0</w:t>
            </w:r>
            <w:r>
              <w:rPr>
                <w:sz w:val="16"/>
                <w:szCs w:val="16"/>
                <w:lang w:eastAsia="zh-CN"/>
              </w:rPr>
              <w:t>8</w:t>
            </w:r>
          </w:p>
        </w:tc>
        <w:tc>
          <w:tcPr>
            <w:tcW w:w="901" w:type="dxa"/>
            <w:shd w:val="solid" w:color="FFFFFF" w:fill="auto"/>
          </w:tcPr>
          <w:p>
            <w:pPr>
              <w:pStyle w:val="104"/>
              <w:rPr>
                <w:sz w:val="16"/>
                <w:szCs w:val="16"/>
              </w:rPr>
            </w:pPr>
            <w:r>
              <w:rPr>
                <w:sz w:val="16"/>
                <w:szCs w:val="16"/>
              </w:rPr>
              <w:t>SA5#156</w:t>
            </w:r>
          </w:p>
        </w:tc>
        <w:tc>
          <w:tcPr>
            <w:tcW w:w="1134" w:type="dxa"/>
            <w:shd w:val="solid" w:color="FFFFFF" w:fill="auto"/>
          </w:tcPr>
          <w:p>
            <w:pPr>
              <w:pStyle w:val="104"/>
              <w:rPr>
                <w:sz w:val="16"/>
                <w:szCs w:val="16"/>
              </w:rPr>
            </w:pPr>
            <w:r>
              <w:rPr>
                <w:rFonts w:hint="eastAsia"/>
                <w:sz w:val="16"/>
                <w:szCs w:val="16"/>
              </w:rPr>
              <w:t>S5-244072</w:t>
            </w:r>
          </w:p>
          <w:p>
            <w:pPr>
              <w:pStyle w:val="104"/>
              <w:rPr>
                <w:sz w:val="16"/>
                <w:szCs w:val="16"/>
              </w:rPr>
            </w:pPr>
            <w:r>
              <w:rPr>
                <w:rFonts w:hint="eastAsia"/>
                <w:sz w:val="16"/>
                <w:szCs w:val="16"/>
              </w:rPr>
              <w:t>S5-244073</w:t>
            </w:r>
          </w:p>
          <w:p>
            <w:pPr>
              <w:pStyle w:val="104"/>
              <w:rPr>
                <w:sz w:val="16"/>
                <w:szCs w:val="16"/>
              </w:rPr>
            </w:pPr>
            <w:r>
              <w:rPr>
                <w:rFonts w:hint="eastAsia"/>
                <w:sz w:val="16"/>
                <w:szCs w:val="16"/>
              </w:rPr>
              <w:t>S5-244077</w:t>
            </w:r>
          </w:p>
          <w:p>
            <w:pPr>
              <w:pStyle w:val="104"/>
              <w:rPr>
                <w:sz w:val="16"/>
                <w:szCs w:val="16"/>
              </w:rPr>
            </w:pPr>
            <w:r>
              <w:rPr>
                <w:rFonts w:hint="eastAsia"/>
                <w:sz w:val="16"/>
                <w:szCs w:val="16"/>
              </w:rPr>
              <w:t>S5-244522</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3</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4</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5</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6</w:t>
            </w:r>
          </w:p>
          <w:p>
            <w:pPr>
              <w:pStyle w:val="104"/>
              <w:rPr>
                <w:rFonts w:eastAsia="宋体"/>
                <w:sz w:val="16"/>
                <w:szCs w:val="16"/>
                <w:lang w:eastAsia="zh-CN"/>
              </w:rPr>
            </w:pPr>
            <w:r>
              <w:rPr>
                <w:rFonts w:hint="eastAsia"/>
                <w:sz w:val="16"/>
                <w:szCs w:val="16"/>
              </w:rPr>
              <w:t>S5-24452</w:t>
            </w:r>
            <w:r>
              <w:rPr>
                <w:rFonts w:hint="eastAsia" w:eastAsia="宋体"/>
                <w:sz w:val="16"/>
                <w:szCs w:val="16"/>
                <w:lang w:eastAsia="zh-CN"/>
              </w:rPr>
              <w:t>7</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eastAsia="宋体" w:cs="Arial"/>
                <w:sz w:val="16"/>
                <w:szCs w:val="16"/>
              </w:rPr>
            </w:pPr>
            <w:r>
              <w:rPr>
                <w:rFonts w:eastAsia="宋体" w:cs="Arial"/>
                <w:sz w:val="16"/>
                <w:szCs w:val="16"/>
              </w:rPr>
              <w:t>Update skeleton</w:t>
            </w:r>
          </w:p>
          <w:p>
            <w:pPr>
              <w:pStyle w:val="102"/>
              <w:rPr>
                <w:rFonts w:eastAsia="宋体" w:cs="Arial"/>
                <w:sz w:val="16"/>
                <w:szCs w:val="16"/>
              </w:rPr>
            </w:pPr>
            <w:r>
              <w:rPr>
                <w:rFonts w:eastAsia="宋体" w:cs="Arial"/>
                <w:sz w:val="16"/>
                <w:szCs w:val="16"/>
              </w:rPr>
              <w:t>Add scope</w:t>
            </w:r>
          </w:p>
          <w:p>
            <w:pPr>
              <w:pStyle w:val="102"/>
              <w:rPr>
                <w:rFonts w:eastAsia="宋体" w:cs="Arial"/>
                <w:sz w:val="16"/>
                <w:szCs w:val="16"/>
              </w:rPr>
            </w:pPr>
            <w:r>
              <w:rPr>
                <w:rFonts w:eastAsia="宋体" w:cs="Arial"/>
                <w:sz w:val="16"/>
                <w:szCs w:val="16"/>
              </w:rPr>
              <w:t>Add reference</w:t>
            </w:r>
          </w:p>
          <w:p>
            <w:pPr>
              <w:pStyle w:val="102"/>
              <w:rPr>
                <w:rFonts w:eastAsia="宋体" w:cs="Arial"/>
                <w:sz w:val="16"/>
                <w:szCs w:val="16"/>
              </w:rPr>
            </w:pPr>
            <w:r>
              <w:rPr>
                <w:rFonts w:eastAsia="宋体" w:cs="Arial"/>
                <w:sz w:val="16"/>
                <w:szCs w:val="16"/>
              </w:rPr>
              <w:t>Add definitions of terms, symbols and abbreviations</w:t>
            </w:r>
          </w:p>
          <w:p>
            <w:pPr>
              <w:pStyle w:val="102"/>
              <w:rPr>
                <w:rFonts w:eastAsia="宋体" w:cs="Arial"/>
                <w:sz w:val="16"/>
                <w:szCs w:val="16"/>
              </w:rPr>
            </w:pPr>
            <w:r>
              <w:rPr>
                <w:rFonts w:eastAsia="宋体" w:cs="Arial"/>
                <w:sz w:val="16"/>
                <w:szCs w:val="16"/>
              </w:rPr>
              <w:t>Introduction of background</w:t>
            </w:r>
          </w:p>
          <w:p>
            <w:pPr>
              <w:pStyle w:val="102"/>
              <w:rPr>
                <w:rFonts w:eastAsia="宋体" w:cs="Arial"/>
                <w:sz w:val="16"/>
                <w:szCs w:val="16"/>
              </w:rPr>
            </w:pPr>
            <w:r>
              <w:rPr>
                <w:rFonts w:eastAsia="宋体" w:cs="Arial"/>
                <w:sz w:val="16"/>
                <w:szCs w:val="16"/>
              </w:rPr>
              <w:t>Add use cases and key issues for charging with UAV Identifier</w:t>
            </w:r>
          </w:p>
          <w:p>
            <w:pPr>
              <w:pStyle w:val="102"/>
              <w:rPr>
                <w:rFonts w:eastAsia="宋体" w:cs="Arial"/>
                <w:sz w:val="16"/>
                <w:szCs w:val="16"/>
              </w:rPr>
            </w:pPr>
            <w:r>
              <w:rPr>
                <w:rFonts w:eastAsia="宋体" w:cs="Arial"/>
                <w:sz w:val="16"/>
                <w:szCs w:val="16"/>
              </w:rPr>
              <w:t>Add use cases and key issues for C2 Communication charging</w:t>
            </w:r>
          </w:p>
          <w:p>
            <w:pPr>
              <w:pStyle w:val="102"/>
              <w:rPr>
                <w:rFonts w:eastAsia="宋体" w:cs="Arial"/>
                <w:sz w:val="16"/>
                <w:szCs w:val="16"/>
              </w:rPr>
            </w:pPr>
            <w:r>
              <w:rPr>
                <w:rFonts w:eastAsia="宋体" w:cs="Arial"/>
                <w:sz w:val="16"/>
                <w:szCs w:val="16"/>
              </w:rPr>
              <w:t>Introduce the charging for Services Exposure to the USS</w:t>
            </w:r>
          </w:p>
          <w:p>
            <w:pPr>
              <w:pStyle w:val="102"/>
              <w:rPr>
                <w:rFonts w:eastAsia="宋体" w:cs="Arial"/>
                <w:sz w:val="16"/>
                <w:szCs w:val="16"/>
              </w:rPr>
            </w:pPr>
            <w:r>
              <w:rPr>
                <w:rFonts w:eastAsia="宋体" w:cs="Arial"/>
                <w:sz w:val="16"/>
                <w:szCs w:val="16"/>
              </w:rPr>
              <w:t>New solution on the charging for Services Exposure to the USS</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eastAsia="zh-CN"/>
              </w:rPr>
            </w:pPr>
            <w:r>
              <w:rPr>
                <w:sz w:val="16"/>
                <w:szCs w:val="16"/>
              </w:rPr>
              <w:t>202</w:t>
            </w:r>
            <w:r>
              <w:rPr>
                <w:sz w:val="16"/>
                <w:szCs w:val="16"/>
                <w:lang w:eastAsia="zh-CN"/>
              </w:rPr>
              <w:t>4</w:t>
            </w:r>
            <w:r>
              <w:rPr>
                <w:sz w:val="16"/>
                <w:szCs w:val="16"/>
              </w:rPr>
              <w:t>-</w:t>
            </w:r>
            <w:r>
              <w:rPr>
                <w:rFonts w:hint="eastAsia" w:eastAsia="宋体"/>
                <w:sz w:val="16"/>
                <w:szCs w:val="16"/>
                <w:lang w:eastAsia="zh-CN"/>
              </w:rPr>
              <w:t>10</w:t>
            </w:r>
          </w:p>
        </w:tc>
        <w:tc>
          <w:tcPr>
            <w:tcW w:w="901" w:type="dxa"/>
            <w:shd w:val="solid" w:color="FFFFFF" w:fill="auto"/>
          </w:tcPr>
          <w:p>
            <w:pPr>
              <w:pStyle w:val="104"/>
              <w:rPr>
                <w:rFonts w:eastAsia="宋体"/>
                <w:sz w:val="16"/>
                <w:szCs w:val="16"/>
                <w:lang w:eastAsia="zh-CN"/>
              </w:rPr>
            </w:pPr>
            <w:r>
              <w:rPr>
                <w:sz w:val="16"/>
                <w:szCs w:val="16"/>
              </w:rPr>
              <w:t>SA5#15</w:t>
            </w:r>
            <w:r>
              <w:rPr>
                <w:rFonts w:hint="eastAsia" w:eastAsia="宋体"/>
                <w:sz w:val="16"/>
                <w:szCs w:val="16"/>
                <w:lang w:eastAsia="zh-CN"/>
              </w:rPr>
              <w:t>7</w:t>
            </w:r>
          </w:p>
        </w:tc>
        <w:tc>
          <w:tcPr>
            <w:tcW w:w="1134" w:type="dxa"/>
            <w:shd w:val="solid" w:color="FFFFFF" w:fill="auto"/>
          </w:tcPr>
          <w:p>
            <w:pPr>
              <w:pStyle w:val="104"/>
              <w:rPr>
                <w:sz w:val="16"/>
                <w:szCs w:val="16"/>
              </w:rPr>
            </w:pPr>
            <w:r>
              <w:rPr>
                <w:rFonts w:hint="eastAsia"/>
                <w:sz w:val="16"/>
                <w:szCs w:val="16"/>
              </w:rPr>
              <w:t>S5-245904</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5</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6</w:t>
            </w:r>
          </w:p>
          <w:p>
            <w:pPr>
              <w:pStyle w:val="104"/>
              <w:rPr>
                <w:rFonts w:eastAsia="宋体"/>
                <w:sz w:val="16"/>
                <w:szCs w:val="16"/>
                <w:lang w:eastAsia="zh-CN"/>
              </w:rPr>
            </w:pPr>
            <w:r>
              <w:rPr>
                <w:rFonts w:hint="eastAsia"/>
                <w:sz w:val="16"/>
                <w:szCs w:val="16"/>
              </w:rPr>
              <w:t>S5-24590</w:t>
            </w:r>
            <w:r>
              <w:rPr>
                <w:rFonts w:hint="eastAsia" w:eastAsia="宋体"/>
                <w:sz w:val="16"/>
                <w:szCs w:val="16"/>
                <w:lang w:eastAsia="zh-CN"/>
              </w:rPr>
              <w:t>7</w:t>
            </w:r>
          </w:p>
          <w:p>
            <w:pPr>
              <w:pStyle w:val="104"/>
              <w:rPr>
                <w:rFonts w:eastAsia="宋体"/>
                <w:sz w:val="16"/>
                <w:szCs w:val="16"/>
                <w:lang w:eastAsia="zh-CN"/>
              </w:rPr>
            </w:pPr>
            <w:r>
              <w:rPr>
                <w:rFonts w:hint="eastAsia"/>
                <w:sz w:val="16"/>
                <w:szCs w:val="16"/>
              </w:rPr>
              <w:t>S5-245</w:t>
            </w:r>
            <w:r>
              <w:rPr>
                <w:rFonts w:hint="eastAsia" w:eastAsia="宋体"/>
                <w:sz w:val="16"/>
                <w:szCs w:val="16"/>
                <w:lang w:eastAsia="zh-CN"/>
              </w:rPr>
              <w:t>602</w:t>
            </w:r>
          </w:p>
          <w:p>
            <w:pPr>
              <w:pStyle w:val="104"/>
              <w:rPr>
                <w:rFonts w:eastAsia="宋体"/>
                <w:sz w:val="16"/>
                <w:szCs w:val="16"/>
                <w:lang w:eastAsia="zh-CN"/>
              </w:rPr>
            </w:pPr>
            <w:r>
              <w:rPr>
                <w:rFonts w:hint="eastAsia"/>
                <w:sz w:val="16"/>
                <w:szCs w:val="16"/>
              </w:rPr>
              <w:t>S5-245</w:t>
            </w:r>
            <w:r>
              <w:rPr>
                <w:rFonts w:hint="eastAsia" w:eastAsia="宋体"/>
                <w:sz w:val="16"/>
                <w:szCs w:val="16"/>
                <w:lang w:eastAsia="zh-CN"/>
              </w:rPr>
              <w:t>605</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eastAsia="宋体" w:cs="Arial"/>
                <w:sz w:val="16"/>
                <w:szCs w:val="16"/>
              </w:rPr>
            </w:pPr>
            <w:r>
              <w:rPr>
                <w:rFonts w:hint="eastAsia" w:eastAsia="宋体" w:cs="Arial"/>
                <w:sz w:val="16"/>
                <w:szCs w:val="16"/>
              </w:rPr>
              <w:t>Add solution for charging with UAV Identifier</w:t>
            </w:r>
          </w:p>
          <w:p>
            <w:pPr>
              <w:pStyle w:val="102"/>
              <w:rPr>
                <w:rFonts w:cs="Arial"/>
                <w:sz w:val="16"/>
                <w:szCs w:val="16"/>
              </w:rPr>
            </w:pPr>
            <w:r>
              <w:rPr>
                <w:rFonts w:cs="Arial"/>
                <w:sz w:val="16"/>
                <w:szCs w:val="16"/>
              </w:rPr>
              <w:t>Introduce the Aircraft-to-Everything for UAS Charging</w:t>
            </w:r>
          </w:p>
          <w:p>
            <w:pPr>
              <w:pStyle w:val="102"/>
              <w:rPr>
                <w:rFonts w:cs="Arial"/>
                <w:sz w:val="16"/>
                <w:szCs w:val="16"/>
              </w:rPr>
            </w:pPr>
            <w:r>
              <w:rPr>
                <w:rFonts w:cs="Arial"/>
                <w:sz w:val="16"/>
                <w:szCs w:val="16"/>
              </w:rPr>
              <w:t>New charging solution for non-roaming A2X Communication</w:t>
            </w:r>
          </w:p>
          <w:p>
            <w:pPr>
              <w:pStyle w:val="102"/>
              <w:rPr>
                <w:rFonts w:cs="Arial"/>
                <w:sz w:val="16"/>
                <w:szCs w:val="16"/>
              </w:rPr>
            </w:pPr>
            <w:r>
              <w:rPr>
                <w:rFonts w:cs="Arial"/>
                <w:sz w:val="16"/>
                <w:szCs w:val="16"/>
              </w:rPr>
              <w:t>New charging solution for roaming A2X Communication</w:t>
            </w:r>
          </w:p>
          <w:p>
            <w:pPr>
              <w:pStyle w:val="102"/>
              <w:rPr>
                <w:rFonts w:cs="Arial"/>
                <w:sz w:val="16"/>
                <w:szCs w:val="16"/>
              </w:rPr>
            </w:pPr>
            <w:r>
              <w:rPr>
                <w:rFonts w:cs="Arial"/>
                <w:sz w:val="16"/>
                <w:szCs w:val="16"/>
              </w:rPr>
              <w:t>New charging solution for provisioning for A2X communication</w:t>
            </w:r>
          </w:p>
          <w:p>
            <w:pPr>
              <w:pStyle w:val="102"/>
              <w:rPr>
                <w:rFonts w:cs="Arial"/>
                <w:sz w:val="16"/>
                <w:szCs w:val="16"/>
                <w:lang w:eastAsia="zh-CN"/>
              </w:rPr>
            </w:pPr>
            <w:r>
              <w:rPr>
                <w:rFonts w:cs="Arial"/>
                <w:sz w:val="16"/>
                <w:szCs w:val="16"/>
              </w:rPr>
              <w:t>Update charging solution for UAS service invocation</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sz w:val="16"/>
                <w:szCs w:val="16"/>
                <w:lang w:eastAsia="zh-CN"/>
              </w:rPr>
              <w:t>4</w:t>
            </w:r>
            <w:r>
              <w:rPr>
                <w:sz w:val="16"/>
                <w:szCs w:val="16"/>
              </w:rPr>
              <w:t>-</w:t>
            </w:r>
            <w:r>
              <w:rPr>
                <w:rFonts w:hint="eastAsia" w:eastAsia="宋体"/>
                <w:sz w:val="16"/>
                <w:szCs w:val="16"/>
                <w:lang w:eastAsia="zh-CN"/>
              </w:rPr>
              <w:t>11</w:t>
            </w:r>
          </w:p>
        </w:tc>
        <w:tc>
          <w:tcPr>
            <w:tcW w:w="901" w:type="dxa"/>
            <w:shd w:val="solid" w:color="FFFFFF" w:fill="auto"/>
          </w:tcPr>
          <w:p>
            <w:pPr>
              <w:pStyle w:val="104"/>
              <w:rPr>
                <w:rFonts w:eastAsia="宋体"/>
                <w:sz w:val="16"/>
                <w:szCs w:val="16"/>
                <w:lang w:eastAsia="zh-CN"/>
              </w:rPr>
            </w:pPr>
            <w:r>
              <w:rPr>
                <w:sz w:val="16"/>
                <w:szCs w:val="16"/>
              </w:rPr>
              <w:t>SA5#15</w:t>
            </w:r>
            <w:r>
              <w:rPr>
                <w:rFonts w:hint="eastAsia" w:eastAsia="宋体"/>
                <w:sz w:val="16"/>
                <w:szCs w:val="16"/>
                <w:lang w:eastAsia="zh-CN"/>
              </w:rPr>
              <w:t>8</w:t>
            </w:r>
          </w:p>
        </w:tc>
        <w:tc>
          <w:tcPr>
            <w:tcW w:w="1134" w:type="dxa"/>
            <w:shd w:val="solid" w:color="FFFFFF" w:fill="auto"/>
          </w:tcPr>
          <w:p>
            <w:pPr>
              <w:pStyle w:val="104"/>
              <w:rPr>
                <w:sz w:val="16"/>
                <w:szCs w:val="16"/>
              </w:rPr>
            </w:pPr>
            <w:r>
              <w:rPr>
                <w:rFonts w:hint="eastAsia"/>
                <w:sz w:val="16"/>
                <w:szCs w:val="16"/>
              </w:rPr>
              <w:t>S5-246584</w:t>
            </w:r>
          </w:p>
          <w:p>
            <w:pPr>
              <w:pStyle w:val="104"/>
              <w:rPr>
                <w:sz w:val="16"/>
                <w:szCs w:val="16"/>
              </w:rPr>
            </w:pPr>
            <w:r>
              <w:rPr>
                <w:rFonts w:hint="eastAsia"/>
                <w:sz w:val="16"/>
                <w:szCs w:val="16"/>
              </w:rPr>
              <w:t>S5-246974</w:t>
            </w:r>
          </w:p>
          <w:p>
            <w:pPr>
              <w:pStyle w:val="104"/>
              <w:rPr>
                <w:sz w:val="16"/>
                <w:szCs w:val="16"/>
              </w:rPr>
            </w:pPr>
            <w:r>
              <w:rPr>
                <w:rFonts w:hint="eastAsia"/>
                <w:sz w:val="16"/>
                <w:szCs w:val="16"/>
              </w:rPr>
              <w:t>S5-246975</w:t>
            </w:r>
          </w:p>
          <w:p>
            <w:pPr>
              <w:pStyle w:val="104"/>
              <w:rPr>
                <w:sz w:val="16"/>
                <w:szCs w:val="16"/>
              </w:rPr>
            </w:pPr>
            <w:r>
              <w:rPr>
                <w:rFonts w:hint="eastAsia"/>
                <w:sz w:val="16"/>
                <w:szCs w:val="16"/>
              </w:rPr>
              <w:t>S5-246980</w:t>
            </w:r>
          </w:p>
          <w:p>
            <w:pPr>
              <w:pStyle w:val="104"/>
              <w:rPr>
                <w:sz w:val="16"/>
                <w:szCs w:val="16"/>
              </w:rPr>
            </w:pPr>
            <w:r>
              <w:rPr>
                <w:rFonts w:hint="eastAsia"/>
                <w:sz w:val="16"/>
                <w:szCs w:val="16"/>
              </w:rPr>
              <w:t>S5-246976</w:t>
            </w:r>
          </w:p>
          <w:p>
            <w:pPr>
              <w:pStyle w:val="104"/>
              <w:rPr>
                <w:sz w:val="16"/>
                <w:szCs w:val="16"/>
              </w:rPr>
            </w:pPr>
            <w:r>
              <w:rPr>
                <w:rFonts w:hint="eastAsia"/>
                <w:sz w:val="16"/>
                <w:szCs w:val="16"/>
              </w:rPr>
              <w:t>S5-246977</w:t>
            </w:r>
          </w:p>
          <w:p>
            <w:pPr>
              <w:pStyle w:val="104"/>
              <w:rPr>
                <w:sz w:val="16"/>
                <w:szCs w:val="16"/>
              </w:rPr>
            </w:pPr>
            <w:r>
              <w:rPr>
                <w:rFonts w:hint="eastAsia"/>
                <w:sz w:val="16"/>
                <w:szCs w:val="16"/>
              </w:rPr>
              <w:t>S5-246978</w:t>
            </w:r>
          </w:p>
          <w:p>
            <w:pPr>
              <w:pStyle w:val="104"/>
              <w:rPr>
                <w:sz w:val="16"/>
                <w:szCs w:val="16"/>
              </w:rPr>
            </w:pPr>
            <w:r>
              <w:rPr>
                <w:rFonts w:hint="eastAsia"/>
                <w:sz w:val="16"/>
                <w:szCs w:val="16"/>
              </w:rPr>
              <w:t>S5-246979</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r>
              <w:rPr>
                <w:rFonts w:cs="Arial"/>
                <w:sz w:val="16"/>
                <w:szCs w:val="16"/>
              </w:rPr>
              <w:t>Correction on roaming A2X communication solution</w:t>
            </w:r>
          </w:p>
          <w:p>
            <w:pPr>
              <w:pStyle w:val="102"/>
              <w:rPr>
                <w:rFonts w:cs="Arial"/>
                <w:sz w:val="16"/>
                <w:szCs w:val="16"/>
              </w:rPr>
            </w:pPr>
            <w:r>
              <w:rPr>
                <w:rFonts w:cs="Arial"/>
                <w:sz w:val="16"/>
                <w:szCs w:val="16"/>
              </w:rPr>
              <w:t>Evaluation and conclusion for UAS charging topic 3</w:t>
            </w:r>
          </w:p>
          <w:p>
            <w:pPr>
              <w:pStyle w:val="102"/>
              <w:rPr>
                <w:rFonts w:cs="Arial"/>
                <w:sz w:val="16"/>
                <w:szCs w:val="16"/>
              </w:rPr>
            </w:pPr>
            <w:r>
              <w:rPr>
                <w:rFonts w:hint="eastAsia" w:cs="Arial"/>
                <w:sz w:val="16"/>
                <w:szCs w:val="16"/>
              </w:rPr>
              <w:t>Evaluation and conclusion for UAS charging topic 4</w:t>
            </w:r>
          </w:p>
          <w:p>
            <w:pPr>
              <w:pStyle w:val="102"/>
              <w:rPr>
                <w:rFonts w:cs="Arial"/>
                <w:sz w:val="16"/>
                <w:szCs w:val="16"/>
              </w:rPr>
            </w:pPr>
            <w:r>
              <w:rPr>
                <w:rFonts w:hint="eastAsia" w:cs="Arial"/>
                <w:sz w:val="16"/>
                <w:szCs w:val="16"/>
              </w:rPr>
              <w:t>Conclusion for UAS Charging</w:t>
            </w:r>
          </w:p>
          <w:p>
            <w:pPr>
              <w:pStyle w:val="102"/>
              <w:rPr>
                <w:rFonts w:cs="Arial"/>
                <w:sz w:val="16"/>
                <w:szCs w:val="16"/>
              </w:rPr>
            </w:pPr>
            <w:r>
              <w:rPr>
                <w:rFonts w:hint="eastAsia" w:cs="Arial"/>
                <w:sz w:val="16"/>
                <w:szCs w:val="16"/>
              </w:rPr>
              <w:t>Remove editor's note for UAV indication</w:t>
            </w:r>
          </w:p>
          <w:p>
            <w:pPr>
              <w:pStyle w:val="102"/>
              <w:rPr>
                <w:rFonts w:cs="Arial"/>
                <w:sz w:val="16"/>
                <w:szCs w:val="16"/>
              </w:rPr>
            </w:pPr>
            <w:r>
              <w:rPr>
                <w:rFonts w:hint="eastAsia" w:cs="Arial"/>
                <w:sz w:val="16"/>
                <w:szCs w:val="16"/>
              </w:rPr>
              <w:t xml:space="preserve">Add Evaluation and Conclusion for charging with UAV </w:t>
            </w:r>
            <w:r>
              <w:rPr>
                <w:rFonts w:cs="Arial"/>
                <w:sz w:val="16"/>
                <w:szCs w:val="16"/>
              </w:rPr>
              <w:t>Indication</w:t>
            </w:r>
          </w:p>
          <w:p>
            <w:pPr>
              <w:pStyle w:val="102"/>
              <w:rPr>
                <w:rFonts w:cs="Arial"/>
                <w:sz w:val="16"/>
                <w:szCs w:val="16"/>
              </w:rPr>
            </w:pPr>
            <w:r>
              <w:rPr>
                <w:rFonts w:hint="eastAsia" w:cs="Arial"/>
                <w:sz w:val="16"/>
                <w:szCs w:val="16"/>
              </w:rPr>
              <w:t>Add use cases for direct C2 Communication charging</w:t>
            </w:r>
          </w:p>
          <w:p>
            <w:pPr>
              <w:pStyle w:val="102"/>
              <w:rPr>
                <w:rFonts w:cs="Arial"/>
                <w:sz w:val="16"/>
                <w:szCs w:val="16"/>
              </w:rPr>
            </w:pPr>
            <w:r>
              <w:rPr>
                <w:rFonts w:hint="eastAsia" w:cs="Arial"/>
                <w:sz w:val="16"/>
                <w:szCs w:val="16"/>
              </w:rPr>
              <w:t>Add Solution for C2 Communication charging</w:t>
            </w:r>
          </w:p>
        </w:tc>
        <w:tc>
          <w:tcPr>
            <w:tcW w:w="708" w:type="dxa"/>
            <w:shd w:val="solid" w:color="FFFFFF" w:fill="auto"/>
          </w:tcPr>
          <w:p>
            <w:pPr>
              <w:pStyle w:val="104"/>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2024-12</w:t>
            </w:r>
          </w:p>
        </w:tc>
        <w:tc>
          <w:tcPr>
            <w:tcW w:w="901" w:type="dxa"/>
            <w:shd w:val="solid" w:color="FFFFFF" w:fill="auto"/>
          </w:tcPr>
          <w:p>
            <w:pPr>
              <w:pStyle w:val="104"/>
              <w:rPr>
                <w:sz w:val="16"/>
                <w:szCs w:val="16"/>
              </w:rPr>
            </w:pPr>
          </w:p>
        </w:tc>
        <w:tc>
          <w:tcPr>
            <w:tcW w:w="1134" w:type="dxa"/>
            <w:shd w:val="solid" w:color="FFFFFF" w:fill="auto"/>
          </w:tcPr>
          <w:p>
            <w:pPr>
              <w:pStyle w:val="104"/>
              <w:rPr>
                <w:sz w:val="16"/>
                <w:szCs w:val="16"/>
              </w:rPr>
            </w:pP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r>
              <w:rPr>
                <w:rFonts w:cs="Arial"/>
                <w:sz w:val="16"/>
                <w:szCs w:val="16"/>
              </w:rPr>
              <w:t>EditHelp's cleanup</w:t>
            </w:r>
          </w:p>
        </w:tc>
        <w:tc>
          <w:tcPr>
            <w:tcW w:w="708" w:type="dxa"/>
            <w:shd w:val="solid" w:color="FFFFFF" w:fill="auto"/>
          </w:tcPr>
          <w:p>
            <w:pPr>
              <w:pStyle w:val="104"/>
              <w:rPr>
                <w:rFonts w:eastAsia="宋体"/>
                <w:sz w:val="16"/>
                <w:szCs w:val="16"/>
                <w:lang w:eastAsia="zh-CN"/>
              </w:rPr>
            </w:pPr>
            <w:r>
              <w:rPr>
                <w:rFonts w:eastAsia="宋体"/>
                <w:sz w:val="16"/>
                <w:szCs w:val="16"/>
                <w:lang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2024-12</w:t>
            </w:r>
          </w:p>
        </w:tc>
        <w:tc>
          <w:tcPr>
            <w:tcW w:w="901" w:type="dxa"/>
            <w:shd w:val="solid" w:color="FFFFFF" w:fill="auto"/>
          </w:tcPr>
          <w:p>
            <w:pPr>
              <w:pStyle w:val="104"/>
              <w:rPr>
                <w:sz w:val="16"/>
                <w:szCs w:val="16"/>
              </w:rPr>
            </w:pPr>
            <w:r>
              <w:rPr>
                <w:sz w:val="16"/>
                <w:szCs w:val="16"/>
              </w:rPr>
              <w:t>SA#106</w:t>
            </w:r>
          </w:p>
        </w:tc>
        <w:tc>
          <w:tcPr>
            <w:tcW w:w="1134" w:type="dxa"/>
            <w:shd w:val="solid" w:color="FFFFFF" w:fill="auto"/>
          </w:tcPr>
          <w:p>
            <w:pPr>
              <w:pStyle w:val="104"/>
              <w:rPr>
                <w:sz w:val="16"/>
                <w:szCs w:val="16"/>
              </w:rPr>
            </w:pPr>
            <w:r>
              <w:rPr>
                <w:sz w:val="16"/>
                <w:szCs w:val="16"/>
              </w:rPr>
              <w:t>SP-241603</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cs="Arial"/>
                <w:sz w:val="16"/>
                <w:szCs w:val="16"/>
              </w:rPr>
            </w:pPr>
            <w:r>
              <w:rPr>
                <w:rFonts w:cs="Arial"/>
                <w:sz w:val="16"/>
                <w:szCs w:val="16"/>
              </w:rPr>
              <w:t>Presentation to SA for Information</w:t>
            </w:r>
          </w:p>
        </w:tc>
        <w:tc>
          <w:tcPr>
            <w:tcW w:w="708" w:type="dxa"/>
            <w:shd w:val="solid" w:color="FFFFFF" w:fill="auto"/>
          </w:tcPr>
          <w:p>
            <w:pPr>
              <w:pStyle w:val="104"/>
              <w:rPr>
                <w:rFonts w:eastAsia="宋体"/>
                <w:sz w:val="16"/>
                <w:szCs w:val="16"/>
                <w:lang w:eastAsia="zh-CN"/>
              </w:rPr>
            </w:pPr>
            <w:r>
              <w:rPr>
                <w:rFonts w:eastAsia="宋体"/>
                <w:sz w:val="16"/>
                <w:szCs w:val="16"/>
                <w:lang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2025-02</w:t>
            </w:r>
          </w:p>
        </w:tc>
        <w:tc>
          <w:tcPr>
            <w:tcW w:w="901"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SA5#159</w:t>
            </w:r>
          </w:p>
        </w:tc>
        <w:tc>
          <w:tcPr>
            <w:tcW w:w="1134" w:type="dxa"/>
            <w:shd w:val="solid" w:color="FFFFFF" w:fill="auto"/>
          </w:tcPr>
          <w:p>
            <w:pPr>
              <w:pStyle w:val="104"/>
              <w:rPr>
                <w:rFonts w:hint="eastAsia"/>
                <w:sz w:val="16"/>
                <w:szCs w:val="16"/>
              </w:rPr>
            </w:pPr>
            <w:r>
              <w:rPr>
                <w:rFonts w:hint="eastAsia"/>
                <w:sz w:val="16"/>
                <w:szCs w:val="16"/>
              </w:rPr>
              <w:t>S5-250737</w:t>
            </w:r>
          </w:p>
          <w:p>
            <w:pPr>
              <w:pStyle w:val="104"/>
              <w:rPr>
                <w:rFonts w:hint="eastAsia" w:eastAsia="宋体"/>
                <w:sz w:val="16"/>
                <w:szCs w:val="16"/>
                <w:lang w:val="en-US" w:eastAsia="zh-CN"/>
              </w:rPr>
            </w:pPr>
            <w:r>
              <w:rPr>
                <w:rFonts w:hint="eastAsia"/>
                <w:sz w:val="16"/>
                <w:szCs w:val="16"/>
              </w:rPr>
              <w:t>S5-25073</w:t>
            </w:r>
            <w:r>
              <w:rPr>
                <w:rFonts w:hint="eastAsia" w:eastAsia="宋体"/>
                <w:sz w:val="16"/>
                <w:szCs w:val="16"/>
                <w:lang w:val="en-US" w:eastAsia="zh-CN"/>
              </w:rPr>
              <w:t>8</w:t>
            </w:r>
          </w:p>
          <w:p>
            <w:pPr>
              <w:pStyle w:val="104"/>
              <w:rPr>
                <w:rFonts w:hint="eastAsia" w:eastAsia="宋体"/>
                <w:sz w:val="16"/>
                <w:szCs w:val="16"/>
                <w:lang w:val="en-US" w:eastAsia="zh-CN"/>
              </w:rPr>
            </w:pPr>
            <w:r>
              <w:rPr>
                <w:rFonts w:hint="eastAsia"/>
                <w:sz w:val="16"/>
                <w:szCs w:val="16"/>
              </w:rPr>
              <w:t>S5-25073</w:t>
            </w:r>
            <w:r>
              <w:rPr>
                <w:rFonts w:hint="eastAsia" w:eastAsia="宋体"/>
                <w:sz w:val="16"/>
                <w:szCs w:val="16"/>
                <w:lang w:val="en-US" w:eastAsia="zh-CN"/>
              </w:rPr>
              <w:t>9</w:t>
            </w:r>
          </w:p>
          <w:p>
            <w:pPr>
              <w:pStyle w:val="104"/>
              <w:rPr>
                <w:rFonts w:hint="eastAsia" w:eastAsia="宋体"/>
                <w:sz w:val="16"/>
                <w:szCs w:val="16"/>
                <w:lang w:val="en-US" w:eastAsia="zh-CN"/>
              </w:rPr>
            </w:pPr>
            <w:r>
              <w:rPr>
                <w:rFonts w:hint="eastAsia"/>
                <w:sz w:val="16"/>
                <w:szCs w:val="16"/>
              </w:rPr>
              <w:t>S5-2507</w:t>
            </w:r>
            <w:r>
              <w:rPr>
                <w:rFonts w:hint="eastAsia" w:eastAsia="宋体"/>
                <w:sz w:val="16"/>
                <w:szCs w:val="16"/>
                <w:lang w:val="en-US" w:eastAsia="zh-CN"/>
              </w:rPr>
              <w:t>40</w:t>
            </w:r>
          </w:p>
          <w:p>
            <w:pPr>
              <w:pStyle w:val="104"/>
              <w:rPr>
                <w:rFonts w:hint="default" w:eastAsia="宋体"/>
                <w:sz w:val="16"/>
                <w:szCs w:val="16"/>
                <w:lang w:val="en-US" w:eastAsia="zh-CN"/>
              </w:rPr>
            </w:pPr>
            <w:r>
              <w:rPr>
                <w:rFonts w:hint="eastAsia"/>
                <w:sz w:val="16"/>
                <w:szCs w:val="16"/>
              </w:rPr>
              <w:t>S5-2507</w:t>
            </w:r>
            <w:r>
              <w:rPr>
                <w:rFonts w:hint="eastAsia" w:eastAsia="宋体"/>
                <w:sz w:val="16"/>
                <w:szCs w:val="16"/>
                <w:lang w:val="en-US" w:eastAsia="zh-CN"/>
              </w:rPr>
              <w:t>41</w:t>
            </w:r>
          </w:p>
        </w:tc>
        <w:tc>
          <w:tcPr>
            <w:tcW w:w="567" w:type="dxa"/>
            <w:shd w:val="solid" w:color="FFFFFF" w:fill="auto"/>
          </w:tcPr>
          <w:p>
            <w:pPr>
              <w:pStyle w:val="102"/>
              <w:rPr>
                <w:sz w:val="16"/>
                <w:szCs w:val="16"/>
              </w:rPr>
            </w:pPr>
          </w:p>
        </w:tc>
        <w:tc>
          <w:tcPr>
            <w:tcW w:w="426"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cs="Arial"/>
                <w:sz w:val="16"/>
                <w:szCs w:val="16"/>
              </w:rPr>
            </w:pPr>
            <w:r>
              <w:rPr>
                <w:rFonts w:hint="eastAsia" w:cs="Arial"/>
                <w:sz w:val="16"/>
                <w:szCs w:val="16"/>
              </w:rPr>
              <w:t>New solutions for UAV information</w:t>
            </w:r>
          </w:p>
          <w:p>
            <w:pPr>
              <w:pStyle w:val="102"/>
              <w:rPr>
                <w:rFonts w:hint="eastAsia" w:cs="Arial"/>
                <w:sz w:val="16"/>
                <w:szCs w:val="16"/>
              </w:rPr>
            </w:pPr>
            <w:r>
              <w:rPr>
                <w:rFonts w:hint="eastAsia" w:cs="Arial"/>
                <w:sz w:val="16"/>
                <w:szCs w:val="16"/>
              </w:rPr>
              <w:t>Add Evaluation and Conclusion for UAV Indication</w:t>
            </w:r>
          </w:p>
          <w:p>
            <w:pPr>
              <w:pStyle w:val="102"/>
              <w:rPr>
                <w:rFonts w:hint="eastAsia" w:cs="Arial"/>
                <w:sz w:val="16"/>
                <w:szCs w:val="16"/>
              </w:rPr>
            </w:pPr>
            <w:r>
              <w:rPr>
                <w:rFonts w:hint="eastAsia" w:cs="Arial"/>
                <w:sz w:val="16"/>
                <w:szCs w:val="16"/>
              </w:rPr>
              <w:t>Add Evaluation and Conclusion for C2 Communication charging</w:t>
            </w:r>
          </w:p>
          <w:p>
            <w:pPr>
              <w:pStyle w:val="102"/>
              <w:rPr>
                <w:rFonts w:hint="eastAsia" w:cs="Arial"/>
                <w:sz w:val="16"/>
                <w:szCs w:val="16"/>
              </w:rPr>
            </w:pPr>
            <w:r>
              <w:rPr>
                <w:rFonts w:hint="eastAsia" w:cs="Arial"/>
                <w:sz w:val="16"/>
                <w:szCs w:val="16"/>
              </w:rPr>
              <w:t>Conclusion for A2X communication charging</w:t>
            </w:r>
          </w:p>
          <w:p>
            <w:pPr>
              <w:pStyle w:val="102"/>
              <w:rPr>
                <w:rFonts w:hint="eastAsia" w:cs="Arial"/>
                <w:sz w:val="16"/>
                <w:szCs w:val="16"/>
              </w:rPr>
            </w:pPr>
            <w:r>
              <w:rPr>
                <w:rFonts w:hint="eastAsia" w:cs="Arial"/>
                <w:sz w:val="16"/>
                <w:szCs w:val="16"/>
              </w:rPr>
              <w:t>Update Conclusions and Recommendations</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1.1.0</w:t>
            </w:r>
          </w:p>
        </w:tc>
      </w:tr>
    </w:tbl>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Pr>
        <w:rFonts w:ascii="Arial" w:hAnsi="Arial" w:cs="Arial"/>
        <w:b/>
        <w:szCs w:val="18"/>
      </w:rPr>
      <w:t>3GPP TR 28.853 V1.1.0 (2025-02)</w:t>
    </w:r>
    <w:r>
      <w:rPr>
        <w:rFonts w:ascii="Arial" w:hAnsi="Arial" w:cs="Arial"/>
        <w:b/>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Pr>
        <w:rFonts w:ascii="Arial" w:hAnsi="Arial" w:cs="Arial"/>
        <w:b/>
        <w:szCs w:val="18"/>
      </w:rPr>
      <w:t xml:space="preserve">Release 19 </w:t>
    </w:r>
    <w:r>
      <w:rPr>
        <w:rFonts w:ascii="Arial" w:hAnsi="Arial" w:cs="Arial"/>
        <w:b/>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czNDAyNzQ3sjSysDBW0lEKTi0uzszPAykwrgUAete0Oi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A4C42"/>
    <w:rsid w:val="001A7420"/>
    <w:rsid w:val="001B6637"/>
    <w:rsid w:val="001C21C3"/>
    <w:rsid w:val="001C7ABE"/>
    <w:rsid w:val="001D02C2"/>
    <w:rsid w:val="001F0C1D"/>
    <w:rsid w:val="001F1132"/>
    <w:rsid w:val="001F168B"/>
    <w:rsid w:val="002347A2"/>
    <w:rsid w:val="00243C46"/>
    <w:rsid w:val="00252BB6"/>
    <w:rsid w:val="002675F0"/>
    <w:rsid w:val="002760EE"/>
    <w:rsid w:val="002B6339"/>
    <w:rsid w:val="002E00EE"/>
    <w:rsid w:val="003075F8"/>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10885"/>
    <w:rsid w:val="00512FD7"/>
    <w:rsid w:val="0053388B"/>
    <w:rsid w:val="00535773"/>
    <w:rsid w:val="00543E6C"/>
    <w:rsid w:val="00565087"/>
    <w:rsid w:val="00580F3B"/>
    <w:rsid w:val="00597B11"/>
    <w:rsid w:val="005D2E01"/>
    <w:rsid w:val="005D7526"/>
    <w:rsid w:val="005E4BB2"/>
    <w:rsid w:val="005E7CA9"/>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664"/>
    <w:rsid w:val="00724384"/>
    <w:rsid w:val="00734A5B"/>
    <w:rsid w:val="0074026F"/>
    <w:rsid w:val="007429F6"/>
    <w:rsid w:val="00744E76"/>
    <w:rsid w:val="00765EA3"/>
    <w:rsid w:val="00774DA4"/>
    <w:rsid w:val="00781F0F"/>
    <w:rsid w:val="00790127"/>
    <w:rsid w:val="007B600E"/>
    <w:rsid w:val="007F0F4A"/>
    <w:rsid w:val="008028A4"/>
    <w:rsid w:val="008157BA"/>
    <w:rsid w:val="00830747"/>
    <w:rsid w:val="00830904"/>
    <w:rsid w:val="00864E9F"/>
    <w:rsid w:val="008768CA"/>
    <w:rsid w:val="008A3287"/>
    <w:rsid w:val="008C384C"/>
    <w:rsid w:val="008C65BA"/>
    <w:rsid w:val="008C7B64"/>
    <w:rsid w:val="008E2D68"/>
    <w:rsid w:val="008E6756"/>
    <w:rsid w:val="0090271F"/>
    <w:rsid w:val="00902E23"/>
    <w:rsid w:val="009114D7"/>
    <w:rsid w:val="0091348E"/>
    <w:rsid w:val="00917CCB"/>
    <w:rsid w:val="00921F00"/>
    <w:rsid w:val="00933FB0"/>
    <w:rsid w:val="00942EC2"/>
    <w:rsid w:val="00975DAE"/>
    <w:rsid w:val="009E2532"/>
    <w:rsid w:val="009F37B7"/>
    <w:rsid w:val="00A10F02"/>
    <w:rsid w:val="00A164B4"/>
    <w:rsid w:val="00A26956"/>
    <w:rsid w:val="00A27486"/>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F40"/>
    <w:rsid w:val="00C964C4"/>
    <w:rsid w:val="00CA3D0C"/>
    <w:rsid w:val="00D514E8"/>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11D7"/>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20F01"/>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name="toc 6"/>
    <w:lsdException w:unhideWhenUsed="0" w:uiPriority="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next w:val="1"/>
    <w:qFormat/>
    <w:uiPriority w:val="0"/>
    <w:pPr>
      <w:outlineLvl w:val="5"/>
    </w:pPr>
    <w:rPr>
      <w:rFonts w:ascii="Arial" w:hAnsi="Arial" w:eastAsia="Times New Roman" w:cs="Times New Roman"/>
      <w:lang w:val="en-GB" w:eastAsia="en-US" w:bidi="ar-SA"/>
    </w:rPr>
  </w:style>
  <w:style w:type="paragraph" w:styleId="9">
    <w:name w:val="heading 7"/>
    <w:next w:val="1"/>
    <w:qFormat/>
    <w:uiPriority w:val="0"/>
    <w:pPr>
      <w:outlineLvl w:val="6"/>
    </w:pPr>
    <w:rPr>
      <w:rFonts w:ascii="Arial" w:hAnsi="Arial" w:eastAsia="Times New Roman" w:cs="Times New Roman"/>
      <w:lang w:val="en-GB" w:eastAsia="en-US" w:bidi="ar-SA"/>
    </w:rPr>
  </w:style>
  <w:style w:type="paragraph" w:styleId="10">
    <w:name w:val="heading 8"/>
    <w:basedOn w:val="3"/>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6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styleId="12">
    <w:name w:val="List 3"/>
    <w:basedOn w:val="1"/>
    <w:qFormat/>
    <w:uiPriority w:val="0"/>
    <w:pPr>
      <w:ind w:left="849" w:hanging="283"/>
      <w:contextualSpacing/>
    </w:pPr>
  </w:style>
  <w:style w:type="paragraph" w:styleId="13">
    <w:name w:val="toc 7"/>
    <w:basedOn w:val="14"/>
    <w:next w:val="1"/>
    <w:semiHidden/>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tabs>
        <w:tab w:val="right" w:leader="dot" w:pos="9639"/>
      </w:tabs>
      <w:spacing w:before="0"/>
      <w:ind w:left="851" w:hanging="851"/>
    </w:pPr>
    <w:rPr>
      <w:sz w:val="20"/>
    </w:rPr>
  </w:style>
  <w:style w:type="paragraph" w:styleId="19">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0">
    <w:name w:val="List Number 2"/>
    <w:basedOn w:val="1"/>
    <w:qFormat/>
    <w:uiPriority w:val="0"/>
    <w:pPr>
      <w:numPr>
        <w:ilvl w:val="0"/>
        <w:numId w:val="1"/>
      </w:numPr>
      <w:contextualSpacing/>
    </w:pPr>
  </w:style>
  <w:style w:type="paragraph" w:styleId="21">
    <w:name w:val="table of authorities"/>
    <w:basedOn w:val="1"/>
    <w:next w:val="1"/>
    <w:qFormat/>
    <w:uiPriority w:val="0"/>
    <w:pPr>
      <w:spacing w:after="0"/>
      <w:ind w:left="200" w:hanging="200"/>
    </w:pPr>
  </w:style>
  <w:style w:type="paragraph" w:styleId="22">
    <w:name w:val="Note Heading"/>
    <w:basedOn w:val="1"/>
    <w:next w:val="1"/>
    <w:link w:val="169"/>
    <w:qFormat/>
    <w:uiPriority w:val="0"/>
    <w:pPr>
      <w:spacing w:after="0"/>
    </w:pPr>
  </w:style>
  <w:style w:type="paragraph" w:styleId="23">
    <w:name w:val="List Bullet 4"/>
    <w:basedOn w:val="1"/>
    <w:qFormat/>
    <w:uiPriority w:val="0"/>
    <w:pPr>
      <w:numPr>
        <w:ilvl w:val="0"/>
        <w:numId w:val="2"/>
      </w:numPr>
      <w:contextualSpacing/>
    </w:pPr>
  </w:style>
  <w:style w:type="paragraph" w:styleId="24">
    <w:name w:val="index 8"/>
    <w:basedOn w:val="1"/>
    <w:next w:val="1"/>
    <w:qFormat/>
    <w:uiPriority w:val="0"/>
    <w:pPr>
      <w:spacing w:after="0"/>
      <w:ind w:left="1600" w:hanging="200"/>
    </w:pPr>
  </w:style>
  <w:style w:type="paragraph" w:styleId="25">
    <w:name w:val="E-mail Signature"/>
    <w:basedOn w:val="1"/>
    <w:link w:val="142"/>
    <w:qFormat/>
    <w:uiPriority w:val="0"/>
    <w:pPr>
      <w:spacing w:after="0"/>
    </w:pPr>
  </w:style>
  <w:style w:type="paragraph" w:styleId="26">
    <w:name w:val="List Number"/>
    <w:basedOn w:val="1"/>
    <w:qFormat/>
    <w:uiPriority w:val="0"/>
    <w:pPr>
      <w:numPr>
        <w:ilvl w:val="0"/>
        <w:numId w:val="3"/>
      </w:numPr>
      <w:contextualSpacing/>
    </w:pPr>
  </w:style>
  <w:style w:type="paragraph" w:styleId="27">
    <w:name w:val="Normal Indent"/>
    <w:basedOn w:val="1"/>
    <w:qFormat/>
    <w:uiPriority w:val="0"/>
    <w:pPr>
      <w:ind w:left="720"/>
    </w:pPr>
  </w:style>
  <w:style w:type="paragraph" w:styleId="28">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9">
    <w:name w:val="index 5"/>
    <w:basedOn w:val="1"/>
    <w:next w:val="1"/>
    <w:qFormat/>
    <w:uiPriority w:val="0"/>
    <w:pPr>
      <w:spacing w:after="0"/>
      <w:ind w:left="1000" w:hanging="200"/>
    </w:pPr>
  </w:style>
  <w:style w:type="paragraph" w:styleId="30">
    <w:name w:val="List Bullet"/>
    <w:basedOn w:val="1"/>
    <w:qFormat/>
    <w:uiPriority w:val="0"/>
    <w:pPr>
      <w:numPr>
        <w:ilvl w:val="0"/>
        <w:numId w:val="4"/>
      </w:numPr>
      <w:contextualSpacing/>
    </w:pPr>
  </w:style>
  <w:style w:type="paragraph" w:styleId="31">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2">
    <w:name w:val="Document Map"/>
    <w:basedOn w:val="1"/>
    <w:link w:val="141"/>
    <w:qFormat/>
    <w:uiPriority w:val="0"/>
    <w:pPr>
      <w:spacing w:after="0"/>
    </w:pPr>
    <w:rPr>
      <w:rFonts w:ascii="Segoe UI" w:hAnsi="Segoe UI" w:cs="Segoe UI"/>
      <w:sz w:val="16"/>
      <w:szCs w:val="16"/>
    </w:rPr>
  </w:style>
  <w:style w:type="paragraph" w:styleId="33">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4">
    <w:name w:val="annotation text"/>
    <w:basedOn w:val="1"/>
    <w:link w:val="138"/>
    <w:qFormat/>
    <w:uiPriority w:val="0"/>
  </w:style>
  <w:style w:type="paragraph" w:styleId="35">
    <w:name w:val="index 6"/>
    <w:basedOn w:val="1"/>
    <w:next w:val="1"/>
    <w:qFormat/>
    <w:uiPriority w:val="0"/>
    <w:pPr>
      <w:spacing w:after="0"/>
      <w:ind w:left="1200" w:hanging="200"/>
    </w:pPr>
  </w:style>
  <w:style w:type="paragraph" w:styleId="36">
    <w:name w:val="Salutation"/>
    <w:basedOn w:val="1"/>
    <w:next w:val="1"/>
    <w:link w:val="173"/>
    <w:qFormat/>
    <w:uiPriority w:val="0"/>
  </w:style>
  <w:style w:type="paragraph" w:styleId="37">
    <w:name w:val="Body Text 3"/>
    <w:basedOn w:val="1"/>
    <w:link w:val="131"/>
    <w:qFormat/>
    <w:uiPriority w:val="0"/>
    <w:pPr>
      <w:spacing w:after="120"/>
    </w:pPr>
    <w:rPr>
      <w:sz w:val="16"/>
      <w:szCs w:val="16"/>
    </w:rPr>
  </w:style>
  <w:style w:type="paragraph" w:styleId="38">
    <w:name w:val="Closing"/>
    <w:basedOn w:val="1"/>
    <w:link w:val="137"/>
    <w:qFormat/>
    <w:uiPriority w:val="0"/>
    <w:pPr>
      <w:spacing w:after="0"/>
      <w:ind w:left="4252"/>
    </w:pPr>
  </w:style>
  <w:style w:type="paragraph" w:styleId="39">
    <w:name w:val="List Bullet 3"/>
    <w:basedOn w:val="1"/>
    <w:qFormat/>
    <w:uiPriority w:val="0"/>
    <w:pPr>
      <w:numPr>
        <w:ilvl w:val="0"/>
        <w:numId w:val="5"/>
      </w:numPr>
      <w:contextualSpacing/>
    </w:pPr>
  </w:style>
  <w:style w:type="paragraph" w:styleId="40">
    <w:name w:val="Body Text"/>
    <w:basedOn w:val="1"/>
    <w:link w:val="129"/>
    <w:qFormat/>
    <w:uiPriority w:val="0"/>
    <w:pPr>
      <w:spacing w:after="120"/>
    </w:pPr>
  </w:style>
  <w:style w:type="paragraph" w:styleId="41">
    <w:name w:val="Body Text Indent"/>
    <w:basedOn w:val="1"/>
    <w:link w:val="133"/>
    <w:qFormat/>
    <w:uiPriority w:val="0"/>
    <w:pPr>
      <w:spacing w:after="120"/>
      <w:ind w:left="283"/>
    </w:pPr>
  </w:style>
  <w:style w:type="paragraph" w:styleId="42">
    <w:name w:val="List Number 3"/>
    <w:basedOn w:val="1"/>
    <w:qFormat/>
    <w:uiPriority w:val="0"/>
    <w:pPr>
      <w:numPr>
        <w:ilvl w:val="0"/>
        <w:numId w:val="6"/>
      </w:numPr>
      <w:contextualSpacing/>
    </w:pPr>
  </w:style>
  <w:style w:type="paragraph" w:styleId="43">
    <w:name w:val="List 2"/>
    <w:basedOn w:val="1"/>
    <w:qFormat/>
    <w:uiPriority w:val="0"/>
    <w:pPr>
      <w:ind w:left="566" w:hanging="283"/>
      <w:contextualSpacing/>
    </w:pPr>
  </w:style>
  <w:style w:type="paragraph" w:styleId="44">
    <w:name w:val="List Continue"/>
    <w:basedOn w:val="1"/>
    <w:qFormat/>
    <w:uiPriority w:val="0"/>
    <w:pPr>
      <w:spacing w:after="120"/>
      <w:ind w:left="283"/>
      <w:contextualSpacing/>
    </w:pPr>
  </w:style>
  <w:style w:type="paragraph" w:styleId="4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6">
    <w:name w:val="List Bullet 2"/>
    <w:basedOn w:val="1"/>
    <w:qFormat/>
    <w:uiPriority w:val="0"/>
    <w:pPr>
      <w:numPr>
        <w:ilvl w:val="0"/>
        <w:numId w:val="7"/>
      </w:numPr>
      <w:contextualSpacing/>
    </w:pPr>
  </w:style>
  <w:style w:type="paragraph" w:styleId="47">
    <w:name w:val="HTML Address"/>
    <w:basedOn w:val="1"/>
    <w:link w:val="161"/>
    <w:qFormat/>
    <w:uiPriority w:val="0"/>
    <w:pPr>
      <w:spacing w:after="0"/>
    </w:pPr>
    <w:rPr>
      <w:i/>
      <w:iCs/>
    </w:rPr>
  </w:style>
  <w:style w:type="paragraph" w:styleId="48">
    <w:name w:val="index 4"/>
    <w:basedOn w:val="1"/>
    <w:next w:val="1"/>
    <w:qFormat/>
    <w:uiPriority w:val="0"/>
    <w:pPr>
      <w:spacing w:after="0"/>
      <w:ind w:left="800" w:hanging="200"/>
    </w:pPr>
  </w:style>
  <w:style w:type="paragraph" w:styleId="49">
    <w:name w:val="Plain Text"/>
    <w:basedOn w:val="1"/>
    <w:link w:val="170"/>
    <w:qFormat/>
    <w:uiPriority w:val="0"/>
    <w:pPr>
      <w:spacing w:after="0"/>
    </w:pPr>
    <w:rPr>
      <w:rFonts w:ascii="Consolas" w:hAnsi="Consolas"/>
      <w:sz w:val="21"/>
      <w:szCs w:val="21"/>
    </w:rPr>
  </w:style>
  <w:style w:type="paragraph" w:styleId="50">
    <w:name w:val="List Bullet 5"/>
    <w:basedOn w:val="1"/>
    <w:qFormat/>
    <w:uiPriority w:val="0"/>
    <w:pPr>
      <w:numPr>
        <w:ilvl w:val="0"/>
        <w:numId w:val="8"/>
      </w:numPr>
      <w:contextualSpacing/>
    </w:pPr>
  </w:style>
  <w:style w:type="paragraph" w:styleId="51">
    <w:name w:val="List Number 4"/>
    <w:basedOn w:val="1"/>
    <w:qFormat/>
    <w:uiPriority w:val="0"/>
    <w:pPr>
      <w:numPr>
        <w:ilvl w:val="0"/>
        <w:numId w:val="9"/>
      </w:numPr>
      <w:contextualSpacing/>
    </w:pPr>
  </w:style>
  <w:style w:type="paragraph" w:styleId="52">
    <w:name w:val="toc 8"/>
    <w:basedOn w:val="19"/>
    <w:next w:val="1"/>
    <w:uiPriority w:val="0"/>
    <w:pPr>
      <w:spacing w:before="180"/>
      <w:ind w:left="2693" w:hanging="2693"/>
    </w:pPr>
    <w:rPr>
      <w:b/>
    </w:rPr>
  </w:style>
  <w:style w:type="paragraph" w:styleId="53">
    <w:name w:val="index 3"/>
    <w:basedOn w:val="1"/>
    <w:next w:val="1"/>
    <w:qFormat/>
    <w:uiPriority w:val="0"/>
    <w:pPr>
      <w:spacing w:after="0"/>
      <w:ind w:left="600" w:hanging="200"/>
    </w:pPr>
  </w:style>
  <w:style w:type="paragraph" w:styleId="54">
    <w:name w:val="Date"/>
    <w:basedOn w:val="1"/>
    <w:next w:val="1"/>
    <w:link w:val="140"/>
    <w:qFormat/>
    <w:uiPriority w:val="0"/>
  </w:style>
  <w:style w:type="paragraph" w:styleId="55">
    <w:name w:val="Body Text Indent 2"/>
    <w:basedOn w:val="1"/>
    <w:link w:val="135"/>
    <w:qFormat/>
    <w:uiPriority w:val="0"/>
    <w:pPr>
      <w:spacing w:after="120" w:line="480" w:lineRule="auto"/>
      <w:ind w:left="283"/>
    </w:pPr>
  </w:style>
  <w:style w:type="paragraph" w:styleId="56">
    <w:name w:val="endnote text"/>
    <w:basedOn w:val="1"/>
    <w:link w:val="159"/>
    <w:qFormat/>
    <w:uiPriority w:val="0"/>
    <w:pPr>
      <w:spacing w:after="0"/>
    </w:pPr>
  </w:style>
  <w:style w:type="paragraph" w:styleId="57">
    <w:name w:val="List Continue 5"/>
    <w:basedOn w:val="1"/>
    <w:qFormat/>
    <w:uiPriority w:val="0"/>
    <w:pPr>
      <w:spacing w:after="120"/>
      <w:ind w:left="1415"/>
      <w:contextualSpacing/>
    </w:pPr>
  </w:style>
  <w:style w:type="paragraph" w:styleId="58">
    <w:name w:val="Balloon Text"/>
    <w:basedOn w:val="1"/>
    <w:link w:val="128"/>
    <w:semiHidden/>
    <w:unhideWhenUsed/>
    <w:qFormat/>
    <w:uiPriority w:val="0"/>
    <w:pPr>
      <w:spacing w:after="0"/>
    </w:pPr>
    <w:rPr>
      <w:rFonts w:ascii="Segoe UI" w:hAnsi="Segoe UI" w:cs="Segoe UI"/>
      <w:sz w:val="18"/>
      <w:szCs w:val="18"/>
    </w:rPr>
  </w:style>
  <w:style w:type="paragraph" w:styleId="59">
    <w:name w:val="footer"/>
    <w:basedOn w:val="1"/>
    <w:link w:val="93"/>
    <w:qFormat/>
    <w:uiPriority w:val="0"/>
    <w:pPr>
      <w:tabs>
        <w:tab w:val="center" w:pos="4513"/>
        <w:tab w:val="right" w:pos="9026"/>
      </w:tabs>
      <w:spacing w:after="0"/>
    </w:pPr>
  </w:style>
  <w:style w:type="paragraph" w:styleId="60">
    <w:name w:val="envelope return"/>
    <w:basedOn w:val="1"/>
    <w:qFormat/>
    <w:uiPriority w:val="0"/>
    <w:pPr>
      <w:spacing w:after="0"/>
    </w:pPr>
    <w:rPr>
      <w:rFonts w:asciiTheme="majorHAnsi" w:hAnsiTheme="majorHAnsi" w:eastAsiaTheme="majorEastAsia" w:cstheme="majorBidi"/>
    </w:rPr>
  </w:style>
  <w:style w:type="paragraph" w:styleId="61">
    <w:name w:val="header"/>
    <w:basedOn w:val="1"/>
    <w:link w:val="92"/>
    <w:qFormat/>
    <w:uiPriority w:val="0"/>
    <w:pPr>
      <w:tabs>
        <w:tab w:val="center" w:pos="4513"/>
        <w:tab w:val="right" w:pos="9026"/>
      </w:tabs>
      <w:spacing w:after="0"/>
    </w:pPr>
  </w:style>
  <w:style w:type="paragraph" w:styleId="62">
    <w:name w:val="Signature"/>
    <w:basedOn w:val="1"/>
    <w:link w:val="174"/>
    <w:qFormat/>
    <w:uiPriority w:val="0"/>
    <w:pPr>
      <w:spacing w:after="0"/>
      <w:ind w:left="4252"/>
    </w:pPr>
  </w:style>
  <w:style w:type="paragraph" w:styleId="63">
    <w:name w:val="List Continue 4"/>
    <w:basedOn w:val="1"/>
    <w:qFormat/>
    <w:uiPriority w:val="0"/>
    <w:pPr>
      <w:spacing w:after="120"/>
      <w:ind w:left="1132"/>
      <w:contextualSpacing/>
    </w:pPr>
  </w:style>
  <w:style w:type="paragraph" w:styleId="64">
    <w:name w:val="index heading"/>
    <w:basedOn w:val="1"/>
    <w:next w:val="65"/>
    <w:qFormat/>
    <w:uiPriority w:val="0"/>
    <w:rPr>
      <w:rFonts w:asciiTheme="majorHAnsi" w:hAnsiTheme="majorHAnsi" w:eastAsiaTheme="majorEastAsia" w:cstheme="majorBidi"/>
      <w:b/>
      <w:bCs/>
    </w:rPr>
  </w:style>
  <w:style w:type="paragraph" w:styleId="65">
    <w:name w:val="index 1"/>
    <w:basedOn w:val="1"/>
    <w:next w:val="1"/>
    <w:qFormat/>
    <w:uiPriority w:val="0"/>
    <w:pPr>
      <w:spacing w:after="0"/>
      <w:ind w:left="200" w:hanging="200"/>
    </w:pPr>
  </w:style>
  <w:style w:type="paragraph" w:styleId="66">
    <w:name w:val="Subtitle"/>
    <w:basedOn w:val="1"/>
    <w:next w:val="1"/>
    <w:link w:val="17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7">
    <w:name w:val="List Number 5"/>
    <w:basedOn w:val="1"/>
    <w:qFormat/>
    <w:uiPriority w:val="0"/>
    <w:pPr>
      <w:numPr>
        <w:ilvl w:val="0"/>
        <w:numId w:val="10"/>
      </w:numPr>
      <w:contextualSpacing/>
    </w:pPr>
  </w:style>
  <w:style w:type="paragraph" w:styleId="68">
    <w:name w:val="List"/>
    <w:basedOn w:val="1"/>
    <w:qFormat/>
    <w:uiPriority w:val="0"/>
    <w:pPr>
      <w:ind w:left="283" w:hanging="283"/>
      <w:contextualSpacing/>
    </w:pPr>
  </w:style>
  <w:style w:type="paragraph" w:styleId="69">
    <w:name w:val="footnote text"/>
    <w:basedOn w:val="1"/>
    <w:link w:val="160"/>
    <w:qFormat/>
    <w:uiPriority w:val="0"/>
    <w:pPr>
      <w:spacing w:after="0"/>
    </w:pPr>
  </w:style>
  <w:style w:type="paragraph" w:styleId="70">
    <w:name w:val="List 5"/>
    <w:basedOn w:val="1"/>
    <w:qFormat/>
    <w:uiPriority w:val="0"/>
    <w:pPr>
      <w:ind w:left="1415" w:hanging="283"/>
      <w:contextualSpacing/>
    </w:pPr>
  </w:style>
  <w:style w:type="paragraph" w:styleId="71">
    <w:name w:val="Body Text Indent 3"/>
    <w:basedOn w:val="1"/>
    <w:link w:val="136"/>
    <w:qFormat/>
    <w:uiPriority w:val="0"/>
    <w:pPr>
      <w:spacing w:after="120"/>
      <w:ind w:left="283"/>
    </w:pPr>
    <w:rPr>
      <w:sz w:val="16"/>
      <w:szCs w:val="16"/>
    </w:rPr>
  </w:style>
  <w:style w:type="paragraph" w:styleId="72">
    <w:name w:val="index 7"/>
    <w:basedOn w:val="1"/>
    <w:next w:val="1"/>
    <w:qFormat/>
    <w:uiPriority w:val="0"/>
    <w:pPr>
      <w:spacing w:after="0"/>
      <w:ind w:left="1400" w:hanging="200"/>
    </w:pPr>
  </w:style>
  <w:style w:type="paragraph" w:styleId="73">
    <w:name w:val="index 9"/>
    <w:basedOn w:val="1"/>
    <w:next w:val="1"/>
    <w:qFormat/>
    <w:uiPriority w:val="0"/>
    <w:pPr>
      <w:spacing w:after="0"/>
      <w:ind w:left="1800" w:hanging="200"/>
    </w:pPr>
  </w:style>
  <w:style w:type="paragraph" w:styleId="74">
    <w:name w:val="table of figures"/>
    <w:basedOn w:val="1"/>
    <w:next w:val="1"/>
    <w:qFormat/>
    <w:uiPriority w:val="0"/>
    <w:pPr>
      <w:spacing w:after="0"/>
    </w:pPr>
  </w:style>
  <w:style w:type="paragraph" w:styleId="75">
    <w:name w:val="toc 9"/>
    <w:basedOn w:val="52"/>
    <w:next w:val="1"/>
    <w:uiPriority w:val="0"/>
    <w:pPr>
      <w:ind w:left="1418" w:hanging="1418"/>
    </w:pPr>
  </w:style>
  <w:style w:type="paragraph" w:styleId="76">
    <w:name w:val="Body Text 2"/>
    <w:basedOn w:val="1"/>
    <w:link w:val="130"/>
    <w:qFormat/>
    <w:uiPriority w:val="0"/>
    <w:pPr>
      <w:spacing w:after="120" w:line="480" w:lineRule="auto"/>
    </w:pPr>
  </w:style>
  <w:style w:type="paragraph" w:styleId="77">
    <w:name w:val="List 4"/>
    <w:basedOn w:val="1"/>
    <w:qFormat/>
    <w:uiPriority w:val="0"/>
    <w:pPr>
      <w:ind w:left="1132" w:hanging="283"/>
      <w:contextualSpacing/>
    </w:pPr>
  </w:style>
  <w:style w:type="paragraph" w:styleId="78">
    <w:name w:val="List Continue 2"/>
    <w:basedOn w:val="1"/>
    <w:qFormat/>
    <w:uiPriority w:val="0"/>
    <w:pPr>
      <w:spacing w:after="120"/>
      <w:ind w:left="566"/>
      <w:contextualSpacing/>
    </w:pPr>
  </w:style>
  <w:style w:type="paragraph" w:styleId="79">
    <w:name w:val="Message Header"/>
    <w:basedOn w:val="1"/>
    <w:link w:val="16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62"/>
    <w:qFormat/>
    <w:uiPriority w:val="0"/>
    <w:pPr>
      <w:spacing w:after="0"/>
    </w:pPr>
    <w:rPr>
      <w:rFonts w:ascii="Consolas" w:hAnsi="Consolas"/>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2"/>
    <w:basedOn w:val="1"/>
    <w:next w:val="1"/>
    <w:qFormat/>
    <w:uiPriority w:val="0"/>
    <w:pPr>
      <w:spacing w:after="0"/>
      <w:ind w:left="400" w:hanging="200"/>
    </w:pPr>
  </w:style>
  <w:style w:type="paragraph" w:styleId="84">
    <w:name w:val="Title"/>
    <w:basedOn w:val="1"/>
    <w:next w:val="1"/>
    <w:link w:val="176"/>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4"/>
    <w:next w:val="34"/>
    <w:link w:val="139"/>
    <w:qFormat/>
    <w:uiPriority w:val="0"/>
    <w:rPr>
      <w:b/>
      <w:bCs/>
    </w:rPr>
  </w:style>
  <w:style w:type="paragraph" w:styleId="86">
    <w:name w:val="Body Text First Indent"/>
    <w:basedOn w:val="40"/>
    <w:link w:val="132"/>
    <w:qFormat/>
    <w:uiPriority w:val="0"/>
    <w:pPr>
      <w:spacing w:after="180"/>
      <w:ind w:firstLine="360"/>
    </w:pPr>
  </w:style>
  <w:style w:type="paragraph" w:styleId="87">
    <w:name w:val="Body Text First Indent 2"/>
    <w:basedOn w:val="41"/>
    <w:link w:val="134"/>
    <w:qFormat/>
    <w:uiPriority w:val="0"/>
    <w:pPr>
      <w:spacing w:after="180"/>
      <w:ind w:left="360" w:firstLine="360"/>
    </w:pPr>
  </w:style>
  <w:style w:type="character" w:styleId="90">
    <w:name w:val="annotation reference"/>
    <w:basedOn w:val="89"/>
    <w:uiPriority w:val="0"/>
    <w:rPr>
      <w:sz w:val="16"/>
      <w:szCs w:val="16"/>
    </w:rPr>
  </w:style>
  <w:style w:type="paragraph" w:customStyle="1" w:styleId="91">
    <w:name w:val="H6"/>
    <w:basedOn w:val="7"/>
    <w:next w:val="1"/>
    <w:uiPriority w:val="0"/>
    <w:pPr>
      <w:ind w:left="1985" w:hanging="1985"/>
      <w:outlineLvl w:val="9"/>
    </w:pPr>
    <w:rPr>
      <w:sz w:val="20"/>
    </w:rPr>
  </w:style>
  <w:style w:type="character" w:customStyle="1" w:styleId="92">
    <w:name w:val="Header Char"/>
    <w:basedOn w:val="89"/>
    <w:link w:val="61"/>
    <w:uiPriority w:val="0"/>
    <w:rPr>
      <w:rFonts w:eastAsia="Times New Roman"/>
      <w:lang w:eastAsia="en-US"/>
    </w:rPr>
  </w:style>
  <w:style w:type="character" w:customStyle="1" w:styleId="93">
    <w:name w:val="Footer Char"/>
    <w:basedOn w:val="89"/>
    <w:link w:val="59"/>
    <w:uiPriority w:val="0"/>
    <w:rPr>
      <w:rFonts w:eastAsia="Times New Roman"/>
      <w:lang w:eastAsia="en-US"/>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68"/>
    <w:uiPriority w:val="0"/>
    <w:pPr>
      <w:ind w:left="568" w:hanging="284"/>
      <w:contextualSpacing w:val="0"/>
    </w:pPr>
  </w:style>
  <w:style w:type="paragraph" w:customStyle="1" w:styleId="111">
    <w:name w:val="Editor's Note"/>
    <w:basedOn w:val="99"/>
    <w:uiPriority w:val="0"/>
    <w:pPr>
      <w:ind w:left="1559" w:hanging="1134"/>
    </w:pPr>
    <w:rPr>
      <w:color w:val="FF0000"/>
    </w:rPr>
  </w:style>
  <w:style w:type="paragraph" w:customStyle="1" w:styleId="112">
    <w:name w:val="TH"/>
    <w:basedOn w:val="1"/>
    <w:link w:val="127"/>
    <w:uiPriority w:val="0"/>
    <w:pPr>
      <w:keepNext/>
      <w:keepLines/>
      <w:spacing w:before="60"/>
      <w:jc w:val="center"/>
    </w:pPr>
    <w:rPr>
      <w:rFonts w:ascii="Arial" w:hAnsi="Arial"/>
      <w:b/>
    </w:rPr>
  </w:style>
  <w:style w:type="paragraph" w:customStyle="1" w:styleId="113">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4">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6">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1">
    <w:name w:val="B2"/>
    <w:basedOn w:val="43"/>
    <w:uiPriority w:val="0"/>
    <w:pPr>
      <w:ind w:left="851" w:hanging="284"/>
      <w:contextualSpacing w:val="0"/>
    </w:pPr>
  </w:style>
  <w:style w:type="paragraph" w:customStyle="1" w:styleId="122">
    <w:name w:val="B3"/>
    <w:basedOn w:val="12"/>
    <w:uiPriority w:val="0"/>
    <w:pPr>
      <w:ind w:left="1135" w:hanging="284"/>
      <w:contextualSpacing w:val="0"/>
    </w:pPr>
  </w:style>
  <w:style w:type="paragraph" w:customStyle="1" w:styleId="123">
    <w:name w:val="B4"/>
    <w:basedOn w:val="77"/>
    <w:uiPriority w:val="0"/>
    <w:pPr>
      <w:ind w:left="1418" w:hanging="284"/>
      <w:contextualSpacing w:val="0"/>
    </w:pPr>
  </w:style>
  <w:style w:type="paragraph" w:customStyle="1" w:styleId="124">
    <w:name w:val="B5"/>
    <w:basedOn w:val="70"/>
    <w:uiPriority w:val="0"/>
    <w:pPr>
      <w:ind w:left="1702" w:hanging="284"/>
      <w:contextualSpacing w:val="0"/>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character" w:customStyle="1" w:styleId="127">
    <w:name w:val="TH Char"/>
    <w:link w:val="112"/>
    <w:qFormat/>
    <w:uiPriority w:val="0"/>
    <w:rPr>
      <w:rFonts w:ascii="Arial" w:hAnsi="Arial" w:eastAsia="Times New Roman"/>
      <w:b/>
      <w:lang w:eastAsia="en-US"/>
    </w:rPr>
  </w:style>
  <w:style w:type="character" w:customStyle="1" w:styleId="128">
    <w:name w:val="Balloon Text Char"/>
    <w:basedOn w:val="89"/>
    <w:link w:val="58"/>
    <w:semiHidden/>
    <w:qFormat/>
    <w:uiPriority w:val="0"/>
    <w:rPr>
      <w:rFonts w:ascii="Segoe UI" w:hAnsi="Segoe UI" w:eastAsia="Times New Roman" w:cs="Segoe UI"/>
      <w:sz w:val="18"/>
      <w:szCs w:val="18"/>
      <w:lang w:eastAsia="en-US"/>
    </w:rPr>
  </w:style>
  <w:style w:type="character" w:customStyle="1" w:styleId="129">
    <w:name w:val="Body Text Char"/>
    <w:basedOn w:val="89"/>
    <w:link w:val="40"/>
    <w:qFormat/>
    <w:uiPriority w:val="0"/>
    <w:rPr>
      <w:rFonts w:eastAsia="Times New Roman"/>
      <w:lang w:eastAsia="en-US"/>
    </w:rPr>
  </w:style>
  <w:style w:type="character" w:customStyle="1" w:styleId="130">
    <w:name w:val="Body Text 2 Char"/>
    <w:basedOn w:val="89"/>
    <w:link w:val="76"/>
    <w:qFormat/>
    <w:uiPriority w:val="0"/>
    <w:rPr>
      <w:rFonts w:eastAsia="Times New Roman"/>
      <w:lang w:eastAsia="en-US"/>
    </w:rPr>
  </w:style>
  <w:style w:type="character" w:customStyle="1" w:styleId="131">
    <w:name w:val="Body Text 3 Char"/>
    <w:basedOn w:val="89"/>
    <w:link w:val="37"/>
    <w:qFormat/>
    <w:uiPriority w:val="0"/>
    <w:rPr>
      <w:rFonts w:eastAsia="Times New Roman"/>
      <w:sz w:val="16"/>
      <w:szCs w:val="16"/>
      <w:lang w:eastAsia="en-US"/>
    </w:rPr>
  </w:style>
  <w:style w:type="character" w:customStyle="1" w:styleId="132">
    <w:name w:val="Body Text First Indent Char"/>
    <w:basedOn w:val="129"/>
    <w:link w:val="86"/>
    <w:qFormat/>
    <w:uiPriority w:val="0"/>
    <w:rPr>
      <w:rFonts w:eastAsia="Times New Roman"/>
      <w:lang w:eastAsia="en-US"/>
    </w:rPr>
  </w:style>
  <w:style w:type="character" w:customStyle="1" w:styleId="133">
    <w:name w:val="Body Text Indent Char"/>
    <w:basedOn w:val="89"/>
    <w:link w:val="41"/>
    <w:qFormat/>
    <w:uiPriority w:val="0"/>
    <w:rPr>
      <w:rFonts w:eastAsia="Times New Roman"/>
      <w:lang w:eastAsia="en-US"/>
    </w:rPr>
  </w:style>
  <w:style w:type="character" w:customStyle="1" w:styleId="134">
    <w:name w:val="Body Text First Indent 2 Char"/>
    <w:basedOn w:val="133"/>
    <w:link w:val="87"/>
    <w:qFormat/>
    <w:uiPriority w:val="0"/>
    <w:rPr>
      <w:rFonts w:eastAsia="Times New Roman"/>
      <w:lang w:eastAsia="en-US"/>
    </w:rPr>
  </w:style>
  <w:style w:type="character" w:customStyle="1" w:styleId="135">
    <w:name w:val="Body Text Indent 2 Char"/>
    <w:basedOn w:val="89"/>
    <w:link w:val="55"/>
    <w:qFormat/>
    <w:uiPriority w:val="0"/>
    <w:rPr>
      <w:rFonts w:eastAsia="Times New Roman"/>
      <w:lang w:eastAsia="en-US"/>
    </w:rPr>
  </w:style>
  <w:style w:type="character" w:customStyle="1" w:styleId="136">
    <w:name w:val="Body Text Indent 3 Char"/>
    <w:basedOn w:val="89"/>
    <w:link w:val="71"/>
    <w:qFormat/>
    <w:uiPriority w:val="0"/>
    <w:rPr>
      <w:rFonts w:eastAsia="Times New Roman"/>
      <w:sz w:val="16"/>
      <w:szCs w:val="16"/>
      <w:lang w:eastAsia="en-US"/>
    </w:rPr>
  </w:style>
  <w:style w:type="character" w:customStyle="1" w:styleId="137">
    <w:name w:val="Closing Char"/>
    <w:basedOn w:val="89"/>
    <w:link w:val="38"/>
    <w:qFormat/>
    <w:uiPriority w:val="0"/>
    <w:rPr>
      <w:rFonts w:eastAsia="Times New Roman"/>
      <w:lang w:eastAsia="en-US"/>
    </w:rPr>
  </w:style>
  <w:style w:type="character" w:customStyle="1" w:styleId="138">
    <w:name w:val="Comment Text Char"/>
    <w:basedOn w:val="89"/>
    <w:link w:val="34"/>
    <w:qFormat/>
    <w:uiPriority w:val="0"/>
    <w:rPr>
      <w:rFonts w:eastAsia="Times New Roman"/>
      <w:lang w:eastAsia="en-US"/>
    </w:rPr>
  </w:style>
  <w:style w:type="character" w:customStyle="1" w:styleId="139">
    <w:name w:val="Comment Subject Char"/>
    <w:basedOn w:val="138"/>
    <w:link w:val="85"/>
    <w:qFormat/>
    <w:uiPriority w:val="0"/>
    <w:rPr>
      <w:rFonts w:eastAsia="Times New Roman"/>
      <w:b/>
      <w:bCs/>
      <w:lang w:eastAsia="en-US"/>
    </w:rPr>
  </w:style>
  <w:style w:type="character" w:customStyle="1" w:styleId="140">
    <w:name w:val="Date Char"/>
    <w:basedOn w:val="89"/>
    <w:link w:val="54"/>
    <w:qFormat/>
    <w:uiPriority w:val="0"/>
    <w:rPr>
      <w:rFonts w:eastAsia="Times New Roman"/>
      <w:lang w:eastAsia="en-US"/>
    </w:rPr>
  </w:style>
  <w:style w:type="character" w:customStyle="1" w:styleId="141">
    <w:name w:val="Document Map Char"/>
    <w:basedOn w:val="89"/>
    <w:link w:val="32"/>
    <w:qFormat/>
    <w:uiPriority w:val="0"/>
    <w:rPr>
      <w:rFonts w:ascii="Segoe UI" w:hAnsi="Segoe UI" w:eastAsia="Times New Roman" w:cs="Segoe UI"/>
      <w:sz w:val="16"/>
      <w:szCs w:val="16"/>
      <w:lang w:eastAsia="en-US"/>
    </w:rPr>
  </w:style>
  <w:style w:type="character" w:customStyle="1" w:styleId="142">
    <w:name w:val="E-mail Signature Char"/>
    <w:basedOn w:val="89"/>
    <w:link w:val="25"/>
    <w:qFormat/>
    <w:uiPriority w:val="0"/>
    <w:rPr>
      <w:rFonts w:eastAsia="Times New Roman"/>
      <w:lang w:eastAsia="en-US"/>
    </w:rPr>
  </w:style>
  <w:style w:type="character" w:customStyle="1" w:styleId="143">
    <w:name w:val="Endnote Text Char"/>
    <w:basedOn w:val="89"/>
    <w:qFormat/>
    <w:uiPriority w:val="0"/>
    <w:rPr>
      <w:lang w:eastAsia="en-US"/>
    </w:rPr>
  </w:style>
  <w:style w:type="character" w:customStyle="1" w:styleId="144">
    <w:name w:val="Footnote Text Char"/>
    <w:basedOn w:val="89"/>
    <w:qFormat/>
    <w:uiPriority w:val="0"/>
    <w:rPr>
      <w:rFonts w:eastAsia="Times New Roman"/>
      <w:sz w:val="16"/>
      <w:lang w:eastAsia="en-US"/>
    </w:rPr>
  </w:style>
  <w:style w:type="character" w:customStyle="1" w:styleId="145">
    <w:name w:val="HTML Address Char"/>
    <w:basedOn w:val="89"/>
    <w:qFormat/>
    <w:uiPriority w:val="0"/>
    <w:rPr>
      <w:i/>
      <w:iCs/>
      <w:lang w:eastAsia="en-US"/>
    </w:rPr>
  </w:style>
  <w:style w:type="character" w:customStyle="1" w:styleId="146">
    <w:name w:val="HTML Preformatted Char"/>
    <w:basedOn w:val="89"/>
    <w:qFormat/>
    <w:uiPriority w:val="0"/>
    <w:rPr>
      <w:rFonts w:ascii="Consolas" w:hAnsi="Consolas"/>
      <w:lang w:eastAsia="en-US"/>
    </w:rPr>
  </w:style>
  <w:style w:type="character" w:customStyle="1" w:styleId="147">
    <w:name w:val="Intense Quote Char"/>
    <w:basedOn w:val="89"/>
    <w:qFormat/>
    <w:uiPriority w:val="30"/>
    <w:rPr>
      <w:i/>
      <w:iCs/>
      <w:color w:val="4472C4" w:themeColor="accent1"/>
      <w:lang w:eastAsia="en-US"/>
      <w14:textFill>
        <w14:solidFill>
          <w14:schemeClr w14:val="accent1"/>
        </w14:solidFill>
      </w14:textFill>
    </w:rPr>
  </w:style>
  <w:style w:type="character" w:customStyle="1" w:styleId="148">
    <w:name w:val="Macro Text Char"/>
    <w:basedOn w:val="89"/>
    <w:qFormat/>
    <w:uiPriority w:val="0"/>
    <w:rPr>
      <w:rFonts w:ascii="Consolas" w:hAnsi="Consolas"/>
      <w:lang w:eastAsia="en-US"/>
    </w:rPr>
  </w:style>
  <w:style w:type="character" w:customStyle="1" w:styleId="149">
    <w:name w:val="Message Header Char"/>
    <w:basedOn w:val="89"/>
    <w:qFormat/>
    <w:uiPriority w:val="0"/>
    <w:rPr>
      <w:rFonts w:asciiTheme="majorHAnsi" w:hAnsiTheme="majorHAnsi" w:eastAsiaTheme="majorEastAsia" w:cstheme="majorBidi"/>
      <w:sz w:val="24"/>
      <w:szCs w:val="24"/>
      <w:shd w:val="pct20" w:color="auto" w:fill="auto"/>
      <w:lang w:eastAsia="en-US"/>
    </w:rPr>
  </w:style>
  <w:style w:type="character" w:customStyle="1" w:styleId="150">
    <w:name w:val="Note Heading Char"/>
    <w:basedOn w:val="89"/>
    <w:qFormat/>
    <w:uiPriority w:val="0"/>
    <w:rPr>
      <w:lang w:eastAsia="en-US"/>
    </w:rPr>
  </w:style>
  <w:style w:type="character" w:customStyle="1" w:styleId="151">
    <w:name w:val="Plain Text Char"/>
    <w:basedOn w:val="89"/>
    <w:qFormat/>
    <w:uiPriority w:val="0"/>
    <w:rPr>
      <w:rFonts w:ascii="Consolas" w:hAnsi="Consolas"/>
      <w:sz w:val="21"/>
      <w:szCs w:val="21"/>
      <w:lang w:eastAsia="en-US"/>
    </w:rPr>
  </w:style>
  <w:style w:type="character" w:customStyle="1" w:styleId="152">
    <w:name w:val="Quote Char"/>
    <w:basedOn w:val="8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53">
    <w:name w:val="Salutation Char"/>
    <w:basedOn w:val="89"/>
    <w:qFormat/>
    <w:uiPriority w:val="0"/>
    <w:rPr>
      <w:lang w:eastAsia="en-US"/>
    </w:rPr>
  </w:style>
  <w:style w:type="character" w:customStyle="1" w:styleId="154">
    <w:name w:val="Signature Char"/>
    <w:basedOn w:val="89"/>
    <w:qFormat/>
    <w:uiPriority w:val="0"/>
    <w:rPr>
      <w:lang w:eastAsia="en-US"/>
    </w:rPr>
  </w:style>
  <w:style w:type="character" w:customStyle="1" w:styleId="155">
    <w:name w:val="Subtitle Char"/>
    <w:basedOn w:val="89"/>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56">
    <w:name w:val="Title Char"/>
    <w:basedOn w:val="89"/>
    <w:qFormat/>
    <w:uiPriority w:val="0"/>
    <w:rPr>
      <w:rFonts w:asciiTheme="majorHAnsi" w:hAnsiTheme="majorHAnsi" w:eastAsiaTheme="majorEastAsia" w:cstheme="majorBidi"/>
      <w:spacing w:val="-10"/>
      <w:kern w:val="28"/>
      <w:sz w:val="56"/>
      <w:szCs w:val="56"/>
      <w:lang w:eastAsia="en-US"/>
    </w:rPr>
  </w:style>
  <w:style w:type="paragraph" w:customStyle="1" w:styleId="157">
    <w:name w:val="Revision"/>
    <w:hidden/>
    <w:unhideWhenUsed/>
    <w:uiPriority w:val="99"/>
    <w:rPr>
      <w:rFonts w:ascii="Times New Roman" w:hAnsi="Times New Roman" w:eastAsia="Times New Roman" w:cs="Times New Roman"/>
      <w:lang w:val="en-GB" w:eastAsia="en-US" w:bidi="ar-SA"/>
    </w:rPr>
  </w:style>
  <w:style w:type="paragraph" w:customStyle="1" w:styleId="158">
    <w:name w:val="Bibliography"/>
    <w:basedOn w:val="1"/>
    <w:next w:val="1"/>
    <w:semiHidden/>
    <w:unhideWhenUsed/>
    <w:uiPriority w:val="37"/>
  </w:style>
  <w:style w:type="character" w:customStyle="1" w:styleId="159">
    <w:name w:val="Endnote Text Char1"/>
    <w:basedOn w:val="89"/>
    <w:link w:val="56"/>
    <w:uiPriority w:val="0"/>
    <w:rPr>
      <w:rFonts w:eastAsia="Times New Roman"/>
      <w:lang w:eastAsia="en-US"/>
    </w:rPr>
  </w:style>
  <w:style w:type="character" w:customStyle="1" w:styleId="160">
    <w:name w:val="Footnote Text Char1"/>
    <w:basedOn w:val="89"/>
    <w:link w:val="69"/>
    <w:uiPriority w:val="0"/>
    <w:rPr>
      <w:rFonts w:eastAsia="Times New Roman"/>
      <w:lang w:eastAsia="en-US"/>
    </w:rPr>
  </w:style>
  <w:style w:type="character" w:customStyle="1" w:styleId="161">
    <w:name w:val="HTML Address Char1"/>
    <w:basedOn w:val="89"/>
    <w:link w:val="47"/>
    <w:uiPriority w:val="0"/>
    <w:rPr>
      <w:rFonts w:eastAsia="Times New Roman"/>
      <w:i/>
      <w:iCs/>
      <w:lang w:eastAsia="en-US"/>
    </w:rPr>
  </w:style>
  <w:style w:type="character" w:customStyle="1" w:styleId="162">
    <w:name w:val="HTML Preformatted Char1"/>
    <w:basedOn w:val="89"/>
    <w:link w:val="80"/>
    <w:uiPriority w:val="0"/>
    <w:rPr>
      <w:rFonts w:ascii="Consolas" w:hAnsi="Consolas" w:eastAsia="Times New Roman"/>
      <w:lang w:eastAsia="en-US"/>
    </w:rPr>
  </w:style>
  <w:style w:type="paragraph" w:styleId="163">
    <w:name w:val="Intense Quote"/>
    <w:basedOn w:val="1"/>
    <w:next w:val="1"/>
    <w:link w:val="16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4">
    <w:name w:val="Intense Quote Char1"/>
    <w:basedOn w:val="89"/>
    <w:link w:val="163"/>
    <w:uiPriority w:val="30"/>
    <w:rPr>
      <w:rFonts w:eastAsia="Times New Roman"/>
      <w:i/>
      <w:iCs/>
      <w:color w:val="4472C4" w:themeColor="accent1"/>
      <w:lang w:eastAsia="en-US"/>
      <w14:textFill>
        <w14:solidFill>
          <w14:schemeClr w14:val="accent1"/>
        </w14:solidFill>
      </w14:textFill>
    </w:rPr>
  </w:style>
  <w:style w:type="paragraph" w:styleId="165">
    <w:name w:val="List Paragraph"/>
    <w:basedOn w:val="1"/>
    <w:qFormat/>
    <w:uiPriority w:val="34"/>
    <w:pPr>
      <w:ind w:left="720"/>
      <w:contextualSpacing/>
    </w:pPr>
  </w:style>
  <w:style w:type="character" w:customStyle="1" w:styleId="166">
    <w:name w:val="Macro Text Char1"/>
    <w:basedOn w:val="89"/>
    <w:link w:val="2"/>
    <w:uiPriority w:val="0"/>
    <w:rPr>
      <w:rFonts w:ascii="Consolas" w:hAnsi="Consolas" w:eastAsia="Times New Roman"/>
      <w:lang w:eastAsia="en-US"/>
    </w:rPr>
  </w:style>
  <w:style w:type="character" w:customStyle="1" w:styleId="167">
    <w:name w:val="Message Header Char1"/>
    <w:basedOn w:val="89"/>
    <w:link w:val="79"/>
    <w:uiPriority w:val="0"/>
    <w:rPr>
      <w:rFonts w:asciiTheme="majorHAnsi" w:hAnsiTheme="majorHAnsi" w:eastAsiaTheme="majorEastAsia" w:cstheme="majorBidi"/>
      <w:sz w:val="24"/>
      <w:szCs w:val="24"/>
      <w:shd w:val="pct20" w:color="auto" w:fill="auto"/>
      <w:lang w:eastAsia="en-US"/>
    </w:rPr>
  </w:style>
  <w:style w:type="paragraph" w:styleId="16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169">
    <w:name w:val="Note Heading Char1"/>
    <w:basedOn w:val="89"/>
    <w:link w:val="22"/>
    <w:uiPriority w:val="0"/>
    <w:rPr>
      <w:rFonts w:eastAsia="Times New Roman"/>
      <w:lang w:eastAsia="en-US"/>
    </w:rPr>
  </w:style>
  <w:style w:type="character" w:customStyle="1" w:styleId="170">
    <w:name w:val="Plain Text Char1"/>
    <w:basedOn w:val="89"/>
    <w:link w:val="49"/>
    <w:uiPriority w:val="0"/>
    <w:rPr>
      <w:rFonts w:ascii="Consolas" w:hAnsi="Consolas" w:eastAsia="Times New Roman"/>
      <w:sz w:val="21"/>
      <w:szCs w:val="21"/>
      <w:lang w:eastAsia="en-US"/>
    </w:rPr>
  </w:style>
  <w:style w:type="paragraph" w:styleId="171">
    <w:name w:val="Quote"/>
    <w:basedOn w:val="1"/>
    <w:next w:val="1"/>
    <w:link w:val="17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2">
    <w:name w:val="Quote Char1"/>
    <w:basedOn w:val="89"/>
    <w:link w:val="171"/>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73">
    <w:name w:val="Salutation Char1"/>
    <w:basedOn w:val="89"/>
    <w:link w:val="36"/>
    <w:uiPriority w:val="0"/>
    <w:rPr>
      <w:rFonts w:eastAsia="Times New Roman"/>
      <w:lang w:eastAsia="en-US"/>
    </w:rPr>
  </w:style>
  <w:style w:type="character" w:customStyle="1" w:styleId="174">
    <w:name w:val="Signature Char1"/>
    <w:basedOn w:val="89"/>
    <w:link w:val="62"/>
    <w:uiPriority w:val="0"/>
    <w:rPr>
      <w:rFonts w:eastAsia="Times New Roman"/>
      <w:lang w:eastAsia="en-US"/>
    </w:rPr>
  </w:style>
  <w:style w:type="character" w:customStyle="1" w:styleId="175">
    <w:name w:val="Subtitle Char1"/>
    <w:basedOn w:val="89"/>
    <w:link w:val="66"/>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6">
    <w:name w:val="Title Char1"/>
    <w:basedOn w:val="89"/>
    <w:link w:val="84"/>
    <w:uiPriority w:val="0"/>
    <w:rPr>
      <w:rFonts w:asciiTheme="majorHAnsi" w:hAnsiTheme="majorHAnsi" w:eastAsiaTheme="majorEastAsia" w:cstheme="majorBidi"/>
      <w:spacing w:val="-10"/>
      <w:kern w:val="28"/>
      <w:sz w:val="56"/>
      <w:szCs w:val="56"/>
      <w:lang w:eastAsia="en-US"/>
    </w:rPr>
  </w:style>
  <w:style w:type="paragraph" w:customStyle="1" w:styleId="17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5.bin"/><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21</Pages>
  <Words>6059</Words>
  <Characters>34538</Characters>
  <Lines>287</Lines>
  <Paragraphs>81</Paragraphs>
  <TotalTime>1</TotalTime>
  <ScaleCrop>false</ScaleCrop>
  <LinksUpToDate>false</LinksUpToDate>
  <CharactersWithSpaces>40516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jia</cp:lastModifiedBy>
  <cp:lastPrinted>2019-02-25T14:05:00Z</cp:lastPrinted>
  <dcterms:modified xsi:type="dcterms:W3CDTF">2025-02-24T09:52:08Z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