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B283C2F"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fldSimple w:instr=" DOCPROPERTY  TSG/WGRef  \* MERGEFORMAT ">
        <w:r w:rsidR="004D773A">
          <w:rPr>
            <w:b/>
            <w:noProof/>
            <w:sz w:val="24"/>
          </w:rPr>
          <w:t>WG SA2</w:t>
        </w:r>
      </w:fldSimple>
      <w:r w:rsidR="004D773A">
        <w:rPr>
          <w:b/>
          <w:noProof/>
          <w:sz w:val="24"/>
        </w:rPr>
        <w:t xml:space="preserve"> Meeting #</w:t>
      </w:r>
      <w:fldSimple w:instr=" DOCPROPERTY  MtgSeq  \* MERGEFORMAT ">
        <w:r w:rsidR="004D773A">
          <w:rPr>
            <w:b/>
            <w:noProof/>
            <w:sz w:val="24"/>
          </w:rPr>
          <w:t>15</w:t>
        </w:r>
        <w:r w:rsidR="004D773A">
          <w:rPr>
            <w:rFonts w:hint="eastAsia"/>
            <w:b/>
            <w:noProof/>
            <w:sz w:val="24"/>
            <w:lang w:eastAsia="ja-JP"/>
          </w:rPr>
          <w:t>8</w:t>
        </w:r>
        <w:r w:rsidR="004D773A">
          <w:rPr>
            <w:b/>
            <w:noProof/>
            <w:sz w:val="24"/>
          </w:rPr>
          <w:t xml:space="preserve"> </w:t>
        </w:r>
      </w:fldSimple>
      <w:r w:rsidR="00C66810">
        <w:rPr>
          <w:b/>
          <w:i/>
          <w:noProof/>
          <w:sz w:val="28"/>
        </w:rPr>
        <w:tab/>
      </w:r>
      <w:r w:rsidR="00747B46" w:rsidRPr="00747B46">
        <w:rPr>
          <w:b/>
          <w:i/>
          <w:noProof/>
          <w:sz w:val="28"/>
        </w:rPr>
        <w:t>S2-2309</w:t>
      </w:r>
      <w:r w:rsidR="003D1D7F">
        <w:rPr>
          <w:b/>
          <w:i/>
          <w:noProof/>
          <w:sz w:val="28"/>
        </w:rPr>
        <w:t>8</w:t>
      </w:r>
      <w:r w:rsidR="008B433E">
        <w:rPr>
          <w:b/>
          <w:i/>
          <w:noProof/>
          <w:sz w:val="28"/>
        </w:rPr>
        <w:t>68</w:t>
      </w:r>
    </w:p>
    <w:p w14:paraId="02AA8FD4" w14:textId="1DB55A33"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E0442F">
        <w:rPr>
          <w:b/>
          <w:noProof/>
          <w:sz w:val="24"/>
        </w:rPr>
        <w:tab/>
      </w:r>
      <w:r w:rsidR="00E0442F">
        <w:rPr>
          <w:b/>
          <w:noProof/>
          <w:sz w:val="24"/>
        </w:rPr>
        <w:tab/>
      </w:r>
      <w:r w:rsidR="00D0589F">
        <w:rPr>
          <w:b/>
          <w:noProof/>
          <w:sz w:val="24"/>
        </w:rPr>
        <w:tab/>
      </w:r>
      <w:r w:rsidR="00CA3011">
        <w:rPr>
          <w:b/>
          <w:i/>
          <w:color w:val="0000FF"/>
          <w:lang w:eastAsia="ko-KR"/>
        </w:rPr>
        <w:t xml:space="preserve">(revision of </w:t>
      </w:r>
      <w:r w:rsidR="00747B46" w:rsidRPr="00E0442F">
        <w:rPr>
          <w:b/>
          <w:i/>
          <w:color w:val="0000FF"/>
          <w:lang w:eastAsia="ko-KR"/>
        </w:rPr>
        <w:t>S2-230</w:t>
      </w:r>
      <w:r w:rsidR="003D1D7F" w:rsidRPr="003D1D7F">
        <w:rPr>
          <w:b/>
          <w:i/>
          <w:color w:val="0000FF"/>
          <w:lang w:eastAsia="ko-KR"/>
        </w:rPr>
        <w:t>9</w:t>
      </w:r>
      <w:r w:rsidR="008B433E">
        <w:rPr>
          <w:b/>
          <w:i/>
          <w:color w:val="0000FF"/>
          <w:lang w:eastAsia="ko-KR"/>
        </w:rPr>
        <w:t>814</w:t>
      </w:r>
      <w:r w:rsidR="00CA301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1FE546" w:rsidR="002772A1" w:rsidRDefault="009A404E" w:rsidP="007D19F2">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A41423">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155EC6E" w:rsidR="002772A1" w:rsidRDefault="000431A2">
            <w:pPr>
              <w:pStyle w:val="CRCoverPage"/>
              <w:spacing w:after="0"/>
              <w:rPr>
                <w:noProof/>
                <w:lang w:eastAsia="ja-JP"/>
              </w:rPr>
            </w:pPr>
            <w:r w:rsidRPr="000431A2">
              <w:rPr>
                <w:b/>
                <w:noProof/>
                <w:sz w:val="28"/>
                <w:lang w:eastAsia="ja-JP"/>
              </w:rPr>
              <w:t>433</w:t>
            </w:r>
            <w:r>
              <w:rPr>
                <w:rFonts w:hint="eastAsia"/>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5FC0E4F" w:rsidR="002772A1" w:rsidRDefault="008B433E">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03E8972" w:rsidR="00B73677" w:rsidRDefault="00565874" w:rsidP="00B73677">
            <w:pPr>
              <w:pStyle w:val="CRCoverPage"/>
              <w:spacing w:after="0"/>
              <w:ind w:left="100"/>
              <w:rPr>
                <w:noProof/>
                <w:lang w:eastAsia="ja-JP"/>
              </w:rPr>
            </w:pPr>
            <w:r>
              <w:rPr>
                <w:color w:val="000000"/>
              </w:rPr>
              <w:t xml:space="preserve">Correction of </w:t>
            </w:r>
            <w:r w:rsidR="00B61E84" w:rsidRPr="00B61E84">
              <w:rPr>
                <w:color w:val="000000"/>
              </w:rPr>
              <w:t>PDU Set QoS parameters</w:t>
            </w:r>
            <w:r w:rsidR="00B61E84">
              <w:rPr>
                <w:color w:val="000000"/>
              </w:rPr>
              <w:t xml:space="preserve"> and </w:t>
            </w:r>
            <w:r w:rsidR="00B61E84" w:rsidRPr="00B61E84">
              <w:rPr>
                <w:color w:val="000000"/>
              </w:rPr>
              <w:t>Protocol Description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9CF6F26" w:rsidR="00B73677" w:rsidRDefault="00B73677" w:rsidP="00B73677">
            <w:pPr>
              <w:pStyle w:val="CRCoverPage"/>
              <w:spacing w:after="0"/>
              <w:ind w:left="100"/>
              <w:rPr>
                <w:noProof/>
                <w:lang w:eastAsia="ja-JP"/>
              </w:rPr>
            </w:pPr>
            <w:r>
              <w:rPr>
                <w:noProof/>
                <w:lang w:eastAsia="ja-JP"/>
              </w:rPr>
              <w:t>KDDI</w:t>
            </w:r>
            <w:r w:rsidR="00276AA0">
              <w:rPr>
                <w:noProof/>
                <w:lang w:eastAsia="ja-JP"/>
              </w:rPr>
              <w:t xml:space="preserve">, </w:t>
            </w:r>
            <w:r w:rsidR="00276AA0" w:rsidRPr="00276AA0">
              <w:rPr>
                <w:noProof/>
                <w:lang w:eastAsia="ja-JP"/>
              </w:rPr>
              <w:t>Futurewei</w:t>
            </w:r>
            <w:r w:rsidR="007B1D19">
              <w:rPr>
                <w:noProof/>
                <w:lang w:eastAsia="ja-JP"/>
              </w:rPr>
              <w:t>, vivo</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6F1B" w14:textId="2E109A72" w:rsidR="008D1FD4" w:rsidRDefault="00B61E84" w:rsidP="00D028AF">
            <w:pPr>
              <w:pStyle w:val="CRCoverPage"/>
              <w:spacing w:after="0"/>
              <w:ind w:left="100"/>
            </w:pPr>
            <w:r w:rsidRPr="00B61E84">
              <w:rPr>
                <w:color w:val="000000"/>
              </w:rPr>
              <w:t>PDU Set QoS parameters</w:t>
            </w:r>
            <w:r>
              <w:rPr>
                <w:color w:val="000000"/>
              </w:rPr>
              <w:t xml:space="preserve"> and </w:t>
            </w:r>
            <w:r w:rsidRPr="00B61E84">
              <w:rPr>
                <w:color w:val="000000"/>
              </w:rPr>
              <w:t>Protocol Description</w:t>
            </w:r>
            <w:r>
              <w:rPr>
                <w:color w:val="000000"/>
              </w:rPr>
              <w:t xml:space="preserve"> are </w:t>
            </w:r>
            <w:r w:rsidR="00F044D5">
              <w:rPr>
                <w:color w:val="000000"/>
              </w:rPr>
              <w:t xml:space="preserve">defined as </w:t>
            </w:r>
            <w:r>
              <w:rPr>
                <w:color w:val="000000"/>
              </w:rPr>
              <w:t xml:space="preserve">optional </w:t>
            </w:r>
            <w:r w:rsidR="009A2A48">
              <w:rPr>
                <w:color w:val="000000"/>
              </w:rPr>
              <w:t>IE</w:t>
            </w:r>
            <w:r>
              <w:rPr>
                <w:color w:val="000000"/>
              </w:rPr>
              <w:t xml:space="preserve">s in clause </w:t>
            </w:r>
            <w:r>
              <w:t>5.2.6.9</w:t>
            </w:r>
            <w:r w:rsidR="00D028AF">
              <w:t>.</w:t>
            </w:r>
            <w:r>
              <w:t xml:space="preserve"> However, th</w:t>
            </w:r>
            <w:r w:rsidR="005C352C">
              <w:t xml:space="preserve">e </w:t>
            </w:r>
            <w:r w:rsidRPr="00140E21">
              <w:rPr>
                <w:lang w:eastAsia="zh-CN"/>
              </w:rPr>
              <w:t>Setting up an AF session with required QoS procedure</w:t>
            </w:r>
            <w:r>
              <w:t xml:space="preserve"> </w:t>
            </w:r>
            <w:r w:rsidR="00F94623">
              <w:t xml:space="preserve">and AF session with required QoS update procedure </w:t>
            </w:r>
            <w:r>
              <w:t>show the</w:t>
            </w:r>
            <w:r w:rsidR="009A2A48">
              <w:t>m</w:t>
            </w:r>
            <w:r>
              <w:t xml:space="preserve"> as mandatory </w:t>
            </w:r>
            <w:r w:rsidR="009A2A48">
              <w:t>IEs</w:t>
            </w:r>
            <w:r>
              <w:t xml:space="preserve">. </w:t>
            </w:r>
          </w:p>
          <w:p w14:paraId="26053E72" w14:textId="77777777" w:rsidR="007B1D19" w:rsidRDefault="007B1D19" w:rsidP="007B1D19">
            <w:pPr>
              <w:pStyle w:val="CRCoverPage"/>
              <w:spacing w:after="0"/>
              <w:ind w:left="100"/>
              <w:rPr>
                <w:lang w:eastAsia="zh-CN"/>
              </w:rPr>
            </w:pPr>
            <w:r>
              <w:rPr>
                <w:noProof/>
              </w:rPr>
              <w:t xml:space="preserve">There is no </w:t>
            </w:r>
            <w:r>
              <w:rPr>
                <w:rFonts w:hint="eastAsia"/>
                <w:noProof/>
                <w:lang w:eastAsia="zh-CN"/>
              </w:rPr>
              <w:t>complete</w:t>
            </w:r>
            <w:r>
              <w:rPr>
                <w:noProof/>
              </w:rPr>
              <w:t xml:space="preserve"> definition yet for PDU Set based handling in setting AF session, PDU Set modification procedure</w:t>
            </w:r>
            <w:r>
              <w:rPr>
                <w:lang w:eastAsia="zh-CN"/>
              </w:rPr>
              <w:t xml:space="preserve">. </w:t>
            </w:r>
          </w:p>
          <w:p w14:paraId="7900E8CF" w14:textId="67899622" w:rsidR="007B1D19" w:rsidRPr="00D028AF" w:rsidRDefault="007B1D19" w:rsidP="007B1D19">
            <w:pPr>
              <w:pStyle w:val="CRCoverPage"/>
              <w:spacing w:after="0"/>
              <w:ind w:left="100"/>
              <w:rPr>
                <w:lang w:eastAsia="ja-JP"/>
              </w:rPr>
            </w:pPr>
            <w:r>
              <w:rPr>
                <w:rFonts w:hint="eastAsia"/>
                <w:noProof/>
                <w:lang w:val="en-US" w:eastAsia="zh-CN"/>
              </w:rPr>
              <w:t>The</w:t>
            </w:r>
            <w:r>
              <w:rPr>
                <w:noProof/>
                <w:lang w:val="en-US"/>
              </w:rPr>
              <w:t xml:space="preserve"> information provided by the PCF in 501 and 503 is misaligned.</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7D5DD151" w14:textId="1CDA4855" w:rsidR="00B73677" w:rsidRDefault="00B61E84" w:rsidP="004070EC">
            <w:pPr>
              <w:pStyle w:val="CRCoverPage"/>
              <w:numPr>
                <w:ilvl w:val="0"/>
                <w:numId w:val="6"/>
              </w:numPr>
              <w:spacing w:after="0"/>
            </w:pPr>
            <w:r>
              <w:rPr>
                <w:lang w:eastAsia="ja-JP"/>
              </w:rPr>
              <w:t xml:space="preserve">Correct the </w:t>
            </w:r>
            <w:r w:rsidRPr="00B61E84">
              <w:rPr>
                <w:color w:val="000000"/>
              </w:rPr>
              <w:t>PDU Set QoS parameters</w:t>
            </w:r>
            <w:r>
              <w:rPr>
                <w:color w:val="000000"/>
              </w:rPr>
              <w:t xml:space="preserve"> and </w:t>
            </w:r>
            <w:r w:rsidR="005C352C">
              <w:rPr>
                <w:color w:val="000000"/>
              </w:rPr>
              <w:t xml:space="preserve">the </w:t>
            </w:r>
            <w:r w:rsidRPr="00B61E84">
              <w:rPr>
                <w:color w:val="000000"/>
              </w:rPr>
              <w:t>Protocol Description</w:t>
            </w:r>
            <w:r>
              <w:rPr>
                <w:color w:val="000000"/>
              </w:rPr>
              <w:t xml:space="preserve"> as optional</w:t>
            </w:r>
            <w:r w:rsidR="009A2A48">
              <w:rPr>
                <w:color w:val="000000"/>
              </w:rPr>
              <w:t xml:space="preserve"> IE</w:t>
            </w:r>
            <w:r>
              <w:rPr>
                <w:color w:val="000000"/>
              </w:rPr>
              <w:t xml:space="preserve">s in the </w:t>
            </w:r>
            <w:r w:rsidRPr="00140E21">
              <w:rPr>
                <w:lang w:eastAsia="zh-CN"/>
              </w:rPr>
              <w:t>AF session with required QoS procedure</w:t>
            </w:r>
            <w:r w:rsidR="00F94623">
              <w:rPr>
                <w:lang w:eastAsia="zh-CN"/>
              </w:rPr>
              <w:t xml:space="preserve"> and </w:t>
            </w:r>
            <w:r w:rsidR="00F94623">
              <w:t>AF session with required QoS update procedure</w:t>
            </w:r>
            <w:r w:rsidR="00D028AF">
              <w:t>.</w:t>
            </w:r>
          </w:p>
          <w:p w14:paraId="4D459B85" w14:textId="0E067315" w:rsidR="007B1D19" w:rsidRPr="001E2743" w:rsidRDefault="007B1D19" w:rsidP="004070EC">
            <w:pPr>
              <w:pStyle w:val="CRCoverPage"/>
              <w:numPr>
                <w:ilvl w:val="0"/>
                <w:numId w:val="6"/>
              </w:numPr>
              <w:spacing w:after="0"/>
            </w:pPr>
            <w:r>
              <w:rPr>
                <w:noProof/>
                <w:lang w:eastAsia="zh-CN"/>
              </w:rPr>
              <w:t>Add</w:t>
            </w:r>
            <w:r>
              <w:rPr>
                <w:noProof/>
              </w:rPr>
              <w:t xml:space="preserve"> statement of PDU Set based handling in setting AF session, PDU Set modification procedure</w:t>
            </w:r>
            <w:r>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ADCEB0" w:rsidR="00B73677" w:rsidRDefault="007B1D19" w:rsidP="00B73677">
            <w:pPr>
              <w:pStyle w:val="CRCoverPage"/>
              <w:spacing w:after="0"/>
              <w:ind w:left="100"/>
              <w:rPr>
                <w:noProof/>
                <w:lang w:eastAsia="ja-JP"/>
              </w:rPr>
            </w:pPr>
            <w:r>
              <w:rPr>
                <w:noProof/>
                <w:lang w:val="en-US" w:eastAsia="ja-JP"/>
              </w:rPr>
              <w:t xml:space="preserve">4.3.3.2, </w:t>
            </w:r>
            <w:r w:rsidR="00B61E84">
              <w:rPr>
                <w:noProof/>
                <w:lang w:val="en-US" w:eastAsia="ja-JP"/>
              </w:rPr>
              <w:t>4.15.6.6</w:t>
            </w:r>
            <w:r w:rsidR="00F94623">
              <w:rPr>
                <w:noProof/>
                <w:lang w:val="en-US" w:eastAsia="ja-JP"/>
              </w:rPr>
              <w:t>, 4.15.6.6a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7C0F9C6C" w14:textId="77777777" w:rsidR="007B1D19" w:rsidRPr="00140E21" w:rsidRDefault="007B1D19" w:rsidP="007B1D19">
      <w:pPr>
        <w:pStyle w:val="Heading4"/>
        <w:rPr>
          <w:lang w:eastAsia="ko-KR"/>
        </w:rPr>
      </w:pPr>
      <w:bookmarkStart w:id="24" w:name="_Toc138762854"/>
      <w:r w:rsidRPr="00140E21">
        <w:rPr>
          <w:lang w:eastAsia="ko-KR"/>
        </w:rPr>
        <w:t>4.3.3.2</w:t>
      </w:r>
      <w:r w:rsidRPr="00140E21">
        <w:rPr>
          <w:lang w:eastAsia="ko-KR"/>
        </w:rPr>
        <w:tab/>
        <w:t>UE or network requested PDU Session Modification (non-roaming and roaming with local breakout)</w:t>
      </w:r>
      <w:bookmarkEnd w:id="24"/>
    </w:p>
    <w:p w14:paraId="7DF0D0B8" w14:textId="77777777" w:rsidR="007B1D19" w:rsidRPr="00140E21" w:rsidRDefault="007B1D19" w:rsidP="007B1D19">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1A841BDB" w14:textId="77777777" w:rsidR="007B1D19" w:rsidRDefault="007B1D19" w:rsidP="007B1D19">
      <w:pPr>
        <w:pStyle w:val="TH"/>
      </w:pPr>
      <w:r w:rsidRPr="00544A81">
        <w:object w:dxaOrig="9638" w:dyaOrig="10832" w14:anchorId="35E3B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pt" o:ole="">
            <v:imagedata r:id="rId13" o:title=""/>
          </v:shape>
          <o:OLEObject Type="Embed" ProgID="Word.Picture.8" ShapeID="_x0000_i1025" DrawAspect="Content" ObjectID="_1754445654" r:id="rId14"/>
        </w:object>
      </w:r>
    </w:p>
    <w:p w14:paraId="592D6185" w14:textId="77777777" w:rsidR="007B1D19" w:rsidRPr="00140E21" w:rsidRDefault="007B1D19" w:rsidP="007B1D1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D0317AA" w14:textId="77777777" w:rsidR="007B1D19" w:rsidRPr="00140E21" w:rsidRDefault="007B1D19" w:rsidP="007B1D19">
      <w:pPr>
        <w:pStyle w:val="B10"/>
        <w:rPr>
          <w:lang w:eastAsia="ko-KR"/>
        </w:rPr>
      </w:pPr>
      <w:r w:rsidRPr="00140E21">
        <w:rPr>
          <w:lang w:eastAsia="ko-KR"/>
        </w:rPr>
        <w:t>1.</w:t>
      </w:r>
      <w:r w:rsidRPr="00140E21">
        <w:rPr>
          <w:lang w:eastAsia="ko-KR"/>
        </w:rPr>
        <w:tab/>
        <w:t>The procedure may be triggered by following events:</w:t>
      </w:r>
    </w:p>
    <w:p w14:paraId="3AAFA143" w14:textId="77777777" w:rsidR="007B1D19" w:rsidRPr="00140E21" w:rsidRDefault="007B1D19" w:rsidP="007B1D1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ECA4C45" w14:textId="77777777" w:rsidR="007B1D19" w:rsidRPr="00140E21" w:rsidRDefault="007B1D19" w:rsidP="007B1D1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DCF777" w14:textId="77777777" w:rsidR="007B1D19" w:rsidRPr="00140E21" w:rsidRDefault="007B1D19" w:rsidP="007B1D1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0E6893" w14:textId="77777777" w:rsidR="007B1D19" w:rsidRPr="00140E21" w:rsidRDefault="007B1D19" w:rsidP="007B1D1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CE88CD" w14:textId="77777777" w:rsidR="007B1D19" w:rsidRPr="00140E21" w:rsidRDefault="007B1D19" w:rsidP="007B1D19">
      <w:pPr>
        <w:pStyle w:val="B2"/>
        <w:rPr>
          <w:lang w:eastAsia="ko-KR"/>
        </w:rPr>
      </w:pPr>
      <w:r w:rsidRPr="00140E21">
        <w:rPr>
          <w:lang w:eastAsia="ko-KR"/>
        </w:rPr>
        <w:tab/>
        <w:t>The PS Data Off status, if changed, shall be included in the PCO in the PDU Session Modification Request message.</w:t>
      </w:r>
    </w:p>
    <w:p w14:paraId="5262D931" w14:textId="77777777" w:rsidR="007B1D19" w:rsidRPr="00140E21" w:rsidRDefault="007B1D19" w:rsidP="007B1D1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3319E6" w14:textId="77777777" w:rsidR="007B1D19" w:rsidRDefault="007B1D19" w:rsidP="007B1D19">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4755204" w14:textId="77777777" w:rsidR="007B1D19" w:rsidRPr="00140E21" w:rsidRDefault="007B1D19" w:rsidP="007B1D1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3D8258B" w14:textId="77777777" w:rsidR="007B1D19" w:rsidRPr="00140E21" w:rsidRDefault="007B1D19" w:rsidP="007B1D1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62500EA" w14:textId="77777777" w:rsidR="007B1D19" w:rsidRPr="00140E21" w:rsidRDefault="007B1D19" w:rsidP="007B1D1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A0EC6C" w14:textId="77777777" w:rsidR="007B1D19" w:rsidRPr="00140E21" w:rsidRDefault="007B1D19" w:rsidP="007B1D1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9AB5C9" w14:textId="77777777" w:rsidR="007B1D19" w:rsidRDefault="007B1D19" w:rsidP="007B1D1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63CD5F6" w14:textId="77777777" w:rsidR="007B1D19" w:rsidRDefault="007B1D19" w:rsidP="007B1D1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E8EE3F" w14:textId="77777777" w:rsidR="007B1D19" w:rsidRDefault="007B1D19" w:rsidP="007B1D1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108C35A" w14:textId="77777777" w:rsidR="007B1D19" w:rsidRPr="00140E21" w:rsidRDefault="007B1D19" w:rsidP="007B1D1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83B0CB8" w14:textId="77777777" w:rsidR="007B1D19" w:rsidRPr="00140E21" w:rsidRDefault="007B1D19" w:rsidP="007B1D19">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C63AB16" w14:textId="77777777" w:rsidR="007B1D19" w:rsidRDefault="007B1D19" w:rsidP="007B1D1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41EE77" w14:textId="7FA4D86B" w:rsidR="007B1D19" w:rsidRPr="00460A2B" w:rsidRDefault="007B1D19" w:rsidP="00E0442F">
      <w:pPr>
        <w:pStyle w:val="B2"/>
        <w:rPr>
          <w:rFonts w:eastAsia="Malgun Gothic"/>
          <w:lang w:eastAsia="ko-KR"/>
        </w:rPr>
      </w:pPr>
      <w:r>
        <w:rPr>
          <w:rFonts w:eastAsia="Malgun Gothic"/>
          <w:lang w:eastAsia="ko-KR"/>
        </w:rPr>
        <w:tab/>
      </w:r>
      <w:del w:id="26" w:author="Xiaowan Ke" w:date="2023-08-11T20:33:00Z">
        <w:r w:rsidDel="00460A2B">
          <w:rPr>
            <w:lang w:eastAsia="ko-KR"/>
          </w:rPr>
          <w:tab/>
          <w:delText>The PCF may provision a Protocol Description within PCC Rules based on the information provided by the AF and/or the local operator policies.</w:delText>
        </w:r>
      </w:del>
      <w:ins w:id="27" w:author="柯小婉" w:date="2023-08-09T16:17:00Z">
        <w:r>
          <w:rPr>
            <w:lang w:eastAsia="ko-KR"/>
          </w:rPr>
          <w:t>The PCF may provision a</w:t>
        </w:r>
        <w:r w:rsidRPr="00780464">
          <w:rPr>
            <w:rFonts w:eastAsia="Malgun Gothic"/>
            <w:lang w:eastAsia="ko-KR"/>
          </w:rPr>
          <w:t xml:space="preserve"> </w:t>
        </w:r>
        <w:r>
          <w:rPr>
            <w:rFonts w:hint="eastAsia"/>
            <w:lang w:eastAsia="zh-CN"/>
          </w:rPr>
          <w:t>PDU</w:t>
        </w:r>
        <w:r>
          <w:rPr>
            <w:lang w:eastAsia="ko-KR"/>
          </w:rPr>
          <w:t xml:space="preserve"> </w:t>
        </w:r>
        <w:r>
          <w:rPr>
            <w:rFonts w:hint="eastAsia"/>
            <w:lang w:eastAsia="zh-CN"/>
          </w:rPr>
          <w:t>S</w:t>
        </w:r>
        <w:r>
          <w:rPr>
            <w:lang w:eastAsia="zh-CN"/>
          </w:rPr>
          <w:t>et Co</w:t>
        </w:r>
      </w:ins>
      <w:ins w:id="28" w:author="柯小婉" w:date="2023-08-09T16:18:00Z">
        <w:r>
          <w:rPr>
            <w:lang w:eastAsia="zh-CN"/>
          </w:rPr>
          <w:t xml:space="preserve">ntrol Information </w:t>
        </w:r>
      </w:ins>
      <w:ins w:id="29" w:author="Xiaowan Ke" w:date="2023-08-11T20:34:00Z">
        <w:r>
          <w:rPr>
            <w:lang w:eastAsia="zh-CN"/>
          </w:rPr>
          <w:t xml:space="preserve">as described in clause 6.1.3.27.4 </w:t>
        </w:r>
      </w:ins>
      <w:ins w:id="30" w:author="Xiaowan Ke" w:date="2023-08-11T20:35:00Z">
        <w:r>
          <w:rPr>
            <w:lang w:eastAsia="zh-CN"/>
          </w:rPr>
          <w:t xml:space="preserve">of TS 23.503 [20] </w:t>
        </w:r>
      </w:ins>
      <w:ins w:id="31" w:author="柯小婉" w:date="2023-08-09T16:17:00Z">
        <w:r>
          <w:rPr>
            <w:lang w:eastAsia="ko-KR"/>
          </w:rPr>
          <w:t>within PCC Rules based on the information provided by the AF and/or the local operator policies.</w:t>
        </w:r>
      </w:ins>
    </w:p>
    <w:p w14:paraId="2E661EED" w14:textId="77777777" w:rsidR="007B1D19" w:rsidRPr="00140E21" w:rsidRDefault="007B1D19" w:rsidP="007B1D19">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EBD3FD1" w14:textId="77777777" w:rsidR="007B1D19" w:rsidRPr="00140E21" w:rsidRDefault="007B1D19" w:rsidP="007B1D1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D4606F9" w14:textId="77777777" w:rsidR="007B1D19" w:rsidRDefault="007B1D19" w:rsidP="007B1D1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865453" w14:textId="77777777" w:rsidR="007B1D19" w:rsidRDefault="007B1D19" w:rsidP="007B1D1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65DD422" w14:textId="77777777" w:rsidR="007B1D19" w:rsidRDefault="007B1D19" w:rsidP="007B1D19">
      <w:pPr>
        <w:pStyle w:val="B2"/>
        <w:rPr>
          <w:lang w:eastAsia="ko-KR"/>
        </w:rPr>
      </w:pPr>
      <w:r>
        <w:rPr>
          <w:lang w:eastAsia="ko-KR"/>
        </w:rPr>
        <w:tab/>
        <w:t>The SMF may decide to modify PDU Session to send updated DNS server address to the UE as defined in clause 6.2.3.2.3 of TS 23.548 [74].</w:t>
      </w:r>
    </w:p>
    <w:p w14:paraId="68A01057" w14:textId="77777777" w:rsidR="007B1D19" w:rsidRDefault="007B1D19" w:rsidP="007B1D19">
      <w:pPr>
        <w:pStyle w:val="B2"/>
        <w:rPr>
          <w:lang w:eastAsia="ko-KR"/>
        </w:rPr>
      </w:pPr>
      <w:r>
        <w:rPr>
          <w:lang w:eastAsia="ko-KR"/>
        </w:rPr>
        <w:tab/>
        <w:t>The SMF may decide to modify PDU Session to send the EAS rediscovery indication to the UE as defined in clause 6.2.3.3 of TS 23.548 [74].</w:t>
      </w:r>
    </w:p>
    <w:p w14:paraId="5F9FBA56" w14:textId="77777777" w:rsidR="007B1D19" w:rsidRPr="00140E21" w:rsidRDefault="007B1D19" w:rsidP="007B1D19">
      <w:pPr>
        <w:pStyle w:val="B2"/>
        <w:rPr>
          <w:lang w:eastAsia="ko-KR"/>
        </w:rPr>
      </w:pPr>
      <w:r w:rsidRPr="00140E21">
        <w:rPr>
          <w:lang w:eastAsia="ko-KR"/>
        </w:rPr>
        <w:tab/>
        <w:t>If the SMF receives one of the triggers in step 1b ~ 1d, the SMF starts SMF requested PDU Session Modification procedure.</w:t>
      </w:r>
    </w:p>
    <w:p w14:paraId="0DBC6231" w14:textId="77777777" w:rsidR="007B1D19" w:rsidRPr="00140E21" w:rsidRDefault="007B1D19" w:rsidP="007B1D1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0F0FA953" w14:textId="77777777" w:rsidR="007B1D19" w:rsidRPr="00140E21" w:rsidRDefault="007B1D19" w:rsidP="007B1D1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6DF9F7B" w14:textId="77777777" w:rsidR="007B1D19" w:rsidRDefault="007B1D19" w:rsidP="007B1D1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BF612B8" w14:textId="77777777" w:rsidR="007B1D19" w:rsidRDefault="007B1D19" w:rsidP="007B1D19">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A38D8F0" w14:textId="77777777" w:rsidR="007B1D19" w:rsidRDefault="007B1D19" w:rsidP="007B1D1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1E73C97" w14:textId="77777777" w:rsidR="007B1D19" w:rsidRDefault="007B1D19" w:rsidP="007B1D19">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F0C38AE" w14:textId="77777777" w:rsidR="007B1D19" w:rsidRDefault="007B1D19" w:rsidP="007B1D19">
      <w:pPr>
        <w:pStyle w:val="B10"/>
        <w:rPr>
          <w:lang w:eastAsia="ko-KR"/>
        </w:rPr>
      </w:pPr>
      <w:r>
        <w:rPr>
          <w:lang w:eastAsia="ko-KR"/>
        </w:rPr>
        <w:tab/>
        <w:t>Based on the extended NAS-SM timer indication, the SMF shall use the extended NAS-SM timer setting for the UE as specified in TS 24.501 [25].</w:t>
      </w:r>
    </w:p>
    <w:p w14:paraId="42E76485" w14:textId="77777777" w:rsidR="007B1D19" w:rsidRPr="00140E21" w:rsidRDefault="007B1D19" w:rsidP="007B1D19">
      <w:pPr>
        <w:pStyle w:val="B10"/>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2081F27" w14:textId="77777777" w:rsidR="007B1D19" w:rsidRPr="00140E21" w:rsidRDefault="007B1D19" w:rsidP="007B1D19">
      <w:pPr>
        <w:pStyle w:val="B10"/>
        <w:rPr>
          <w:lang w:eastAsia="ko-KR"/>
        </w:rPr>
      </w:pPr>
      <w:r w:rsidRPr="00140E21">
        <w:rPr>
          <w:lang w:eastAsia="ko-KR"/>
        </w:rPr>
        <w:tab/>
        <w:t>Steps 2a to 7 are not invoked when the PDU Session Modification requires only action at a UPF (e.g. gating).</w:t>
      </w:r>
    </w:p>
    <w:p w14:paraId="4C9FF708" w14:textId="77777777" w:rsidR="007B1D19" w:rsidRDefault="007B1D19" w:rsidP="007B1D19">
      <w:pPr>
        <w:pStyle w:val="B10"/>
        <w:rPr>
          <w:lang w:eastAsia="ko-KR"/>
        </w:rPr>
      </w:pPr>
      <w:r>
        <w:rPr>
          <w:lang w:eastAsia="ko-KR"/>
        </w:rPr>
        <w:t>2a.</w:t>
      </w:r>
      <w:r>
        <w:rPr>
          <w:lang w:eastAsia="ko-KR"/>
        </w:rPr>
        <w:tab/>
        <w:t>The SMF may update the UPF with N4 Rules related to new or modified QoS Flow(s).</w:t>
      </w:r>
    </w:p>
    <w:p w14:paraId="2FD4BBE8" w14:textId="77777777" w:rsidR="007B1D19" w:rsidRDefault="007B1D19" w:rsidP="007B1D19">
      <w:pPr>
        <w:pStyle w:val="NO"/>
        <w:rPr>
          <w:lang w:eastAsia="ko-KR"/>
        </w:rPr>
      </w:pPr>
      <w:r>
        <w:rPr>
          <w:lang w:eastAsia="ko-KR"/>
        </w:rPr>
        <w:t>NOTE 2:</w:t>
      </w:r>
      <w:r>
        <w:rPr>
          <w:lang w:eastAsia="ko-KR"/>
        </w:rPr>
        <w:tab/>
        <w:t>This allows the UL packets with the QFI of a new or modified QoS Flow to be transferred.</w:t>
      </w:r>
    </w:p>
    <w:p w14:paraId="0F39907F" w14:textId="77777777" w:rsidR="007B1D19" w:rsidRDefault="007B1D19" w:rsidP="007B1D19">
      <w:pPr>
        <w:pStyle w:val="B10"/>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E690A1E" w14:textId="77777777" w:rsidR="007B1D19" w:rsidRDefault="007B1D19" w:rsidP="007B1D19">
      <w:pPr>
        <w:pStyle w:val="B10"/>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EB5DA4C" w14:textId="77777777" w:rsidR="007B1D19" w:rsidRPr="008168E8" w:rsidRDefault="007B1D19" w:rsidP="007B1D19">
      <w:pPr>
        <w:pStyle w:val="B10"/>
        <w:rPr>
          <w:lang w:eastAsia="ko-KR"/>
        </w:rPr>
      </w:pPr>
      <w:r>
        <w:rPr>
          <w:lang w:eastAsia="ko-KR"/>
        </w:rPr>
        <w:tab/>
      </w:r>
      <w:r w:rsidRPr="008168E8">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14:paraId="71844E54" w14:textId="77777777" w:rsidR="007B1D19" w:rsidRPr="008168E8" w:rsidRDefault="007B1D19" w:rsidP="007B1D19">
      <w:pPr>
        <w:pStyle w:val="B10"/>
        <w:rPr>
          <w:lang w:eastAsia="ko-KR"/>
        </w:rPr>
      </w:pPr>
      <w:r w:rsidRPr="008168E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BBDD99C" w14:textId="77777777" w:rsidR="007B1D19" w:rsidRPr="008168E8" w:rsidRDefault="007B1D19" w:rsidP="007B1D19">
      <w:pPr>
        <w:pStyle w:val="B10"/>
        <w:rPr>
          <w:lang w:eastAsia="ko-KR"/>
        </w:rPr>
      </w:pPr>
      <w:r w:rsidRPr="008168E8">
        <w:rPr>
          <w:lang w:eastAsia="ko-KR"/>
        </w:rPr>
        <w:tab/>
      </w:r>
      <w:bookmarkStart w:id="32" w:name="_Hlk142480790"/>
      <w:r w:rsidRPr="008168E8">
        <w:rPr>
          <w:lang w:eastAsia="ko-KR"/>
        </w:rPr>
        <w:t>If N6 Jitter measurements are requested and DL Periodicity is received in the PCC Rule, the SMF shall include the DL Periodicity in the request to the UPF, see clause 5.8.5.11 of TS 23.501 [2].</w:t>
      </w:r>
      <w:bookmarkEnd w:id="32"/>
    </w:p>
    <w:p w14:paraId="3D52217F" w14:textId="77777777" w:rsidR="007B1D19" w:rsidRPr="008168E8" w:rsidRDefault="007B1D19" w:rsidP="007B1D19">
      <w:pPr>
        <w:pStyle w:val="B10"/>
        <w:rPr>
          <w:ins w:id="33" w:author="柯小婉" w:date="2023-08-09T16:18:00Z"/>
          <w:lang w:eastAsia="ko-KR"/>
        </w:rPr>
      </w:pPr>
      <w:r w:rsidRPr="008168E8">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12DBC74D" w14:textId="643739B7" w:rsidR="007B1D19" w:rsidRPr="008168E8" w:rsidRDefault="007B1D19" w:rsidP="007B1D19">
      <w:pPr>
        <w:pStyle w:val="B10"/>
        <w:rPr>
          <w:ins w:id="34" w:author="柯小婉" w:date="2023-08-09T16:19:00Z"/>
          <w:lang w:eastAsia="ko-KR"/>
        </w:rPr>
      </w:pPr>
      <w:ins w:id="35" w:author="柯小婉" w:date="2023-08-09T16:20:00Z">
        <w:r w:rsidRPr="008168E8">
          <w:rPr>
            <w:lang w:eastAsia="ko-KR"/>
          </w:rPr>
          <w:tab/>
        </w:r>
      </w:ins>
      <w:ins w:id="36" w:author="柯小婉" w:date="2023-08-09T16:18:00Z">
        <w:r w:rsidRPr="008168E8">
          <w:rPr>
            <w:lang w:eastAsia="ko-KR"/>
          </w:rPr>
          <w:t>If the PCF initiated SM Policy Associ</w:t>
        </w:r>
        <w:r w:rsidRPr="009440FC">
          <w:rPr>
            <w:lang w:eastAsia="ko-KR"/>
          </w:rPr>
          <w:t xml:space="preserve">ation Modification that adds one or more PCC Rule(s) with </w:t>
        </w:r>
      </w:ins>
      <w:ins w:id="37" w:author="柯小婉" w:date="2023-08-09T16:19:00Z">
        <w:r w:rsidRPr="009440FC">
          <w:rPr>
            <w:lang w:eastAsia="ko-KR"/>
          </w:rPr>
          <w:t xml:space="preserve">PDU Set Control Information, </w:t>
        </w:r>
      </w:ins>
      <w:ins w:id="38" w:author="柯小婉" w:date="2023-08-09T16:18:00Z">
        <w:r w:rsidRPr="009440FC">
          <w:rPr>
            <w:lang w:eastAsia="ko-KR"/>
          </w:rPr>
          <w:t>the SMF</w:t>
        </w:r>
      </w:ins>
      <w:ins w:id="39" w:author="柯小婉" w:date="2023-08-09T16:19:00Z">
        <w:r w:rsidRPr="009440FC">
          <w:rPr>
            <w:lang w:eastAsia="ko-KR"/>
          </w:rPr>
          <w:t xml:space="preserve"> perform</w:t>
        </w:r>
      </w:ins>
      <w:ins w:id="40" w:author="KDDI_r1" w:date="2023-08-24T12:24:00Z">
        <w:r w:rsidR="003D1D7F" w:rsidRPr="009440FC">
          <w:rPr>
            <w:lang w:eastAsia="ko-KR"/>
          </w:rPr>
          <w:t>s</w:t>
        </w:r>
      </w:ins>
      <w:ins w:id="41" w:author="柯小婉" w:date="2023-08-09T16:19:00Z">
        <w:r w:rsidRPr="009440FC">
          <w:rPr>
            <w:lang w:eastAsia="ko-KR"/>
          </w:rPr>
          <w:t xml:space="preserve"> PDU Set </w:t>
        </w:r>
      </w:ins>
      <w:ins w:id="42" w:author="KDDI_r1" w:date="2023-08-24T12:23:00Z">
        <w:r w:rsidR="003D1D7F" w:rsidRPr="009440FC">
          <w:rPr>
            <w:lang w:eastAsia="ko-KR"/>
          </w:rPr>
          <w:t>b</w:t>
        </w:r>
      </w:ins>
      <w:ins w:id="43" w:author="柯小婉" w:date="2023-08-09T16:19:00Z">
        <w:r w:rsidRPr="009440FC">
          <w:rPr>
            <w:lang w:eastAsia="ko-KR"/>
          </w:rPr>
          <w:t xml:space="preserve">ased </w:t>
        </w:r>
      </w:ins>
      <w:ins w:id="44" w:author="KDDI_r1" w:date="2023-08-24T12:23:00Z">
        <w:r w:rsidR="003D1D7F" w:rsidRPr="009440FC">
          <w:rPr>
            <w:lang w:eastAsia="ko-KR"/>
          </w:rPr>
          <w:t xml:space="preserve">QoS </w:t>
        </w:r>
      </w:ins>
      <w:ins w:id="45" w:author="柯小婉" w:date="2023-08-09T16:19:00Z">
        <w:r w:rsidRPr="009440FC">
          <w:rPr>
            <w:lang w:eastAsia="ko-KR"/>
          </w:rPr>
          <w:t>handling</w:t>
        </w:r>
        <w:r w:rsidRPr="008168E8">
          <w:rPr>
            <w:lang w:eastAsia="ko-KR"/>
          </w:rPr>
          <w:t>, see clause 5.37.</w:t>
        </w:r>
      </w:ins>
      <w:ins w:id="46" w:author="柯小婉" w:date="2023-08-09T16:20:00Z">
        <w:r w:rsidRPr="008168E8">
          <w:rPr>
            <w:lang w:eastAsia="ko-KR"/>
          </w:rPr>
          <w:t>5</w:t>
        </w:r>
      </w:ins>
      <w:ins w:id="47" w:author="柯小婉" w:date="2023-08-09T16:19:00Z">
        <w:r w:rsidRPr="008168E8">
          <w:rPr>
            <w:lang w:eastAsia="ko-KR"/>
          </w:rPr>
          <w:t xml:space="preserve"> of TS 23.501 [2].</w:t>
        </w:r>
      </w:ins>
    </w:p>
    <w:p w14:paraId="1479975D" w14:textId="77777777" w:rsidR="007B1D19" w:rsidRPr="00460A2B" w:rsidRDefault="007B1D19" w:rsidP="007B1D19">
      <w:pPr>
        <w:pStyle w:val="B10"/>
        <w:ind w:firstLine="0"/>
        <w:rPr>
          <w:rFonts w:eastAsia="Malgun Gothic"/>
          <w:lang w:eastAsia="ko-KR"/>
        </w:rPr>
      </w:pPr>
    </w:p>
    <w:p w14:paraId="17B07BB7" w14:textId="77777777" w:rsidR="007B1D19" w:rsidRPr="00140E21" w:rsidRDefault="007B1D19" w:rsidP="007B1D19">
      <w:pPr>
        <w:pStyle w:val="B10"/>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886E668" w14:textId="77777777" w:rsidR="007B1D19" w:rsidRPr="00140E21" w:rsidRDefault="007B1D19" w:rsidP="007B1D19">
      <w:pPr>
        <w:pStyle w:val="B10"/>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A421633" w14:textId="77777777" w:rsidR="007B1D19" w:rsidRPr="00140E21" w:rsidRDefault="007B1D19" w:rsidP="007B1D1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5A6403" w14:textId="77777777" w:rsidR="007B1D19" w:rsidRPr="00140E21" w:rsidRDefault="007B1D19" w:rsidP="007B1D19">
      <w:pPr>
        <w:pStyle w:val="B10"/>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BBBDDA" w14:textId="77777777" w:rsidR="007B1D19" w:rsidRDefault="007B1D19" w:rsidP="007B1D19">
      <w:pPr>
        <w:pStyle w:val="B10"/>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F6F2A4A" w14:textId="77777777" w:rsidR="007B1D19" w:rsidRDefault="007B1D19" w:rsidP="007B1D19">
      <w:pPr>
        <w:pStyle w:val="B10"/>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6B62769" w14:textId="77777777" w:rsidR="007B1D19" w:rsidRPr="00140E21" w:rsidRDefault="007B1D19" w:rsidP="007B1D19">
      <w:pPr>
        <w:pStyle w:val="B10"/>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512A869" w14:textId="77777777" w:rsidR="007B1D19" w:rsidRPr="00140E21" w:rsidRDefault="007B1D19" w:rsidP="007B1D19">
      <w:pPr>
        <w:pStyle w:val="B10"/>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7D37FA4" w14:textId="77777777" w:rsidR="007B1D19" w:rsidRDefault="007B1D19" w:rsidP="007B1D19">
      <w:pPr>
        <w:pStyle w:val="B10"/>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7D47298" w14:textId="77777777" w:rsidR="007B1D19" w:rsidRDefault="007B1D19" w:rsidP="007B1D19">
      <w:pPr>
        <w:pStyle w:val="B10"/>
        <w:rPr>
          <w:lang w:eastAsia="ko-KR"/>
        </w:rPr>
      </w:pPr>
      <w:r>
        <w:rPr>
          <w:lang w:eastAsia="ko-KR"/>
        </w:rPr>
        <w:tab/>
      </w:r>
      <w:r w:rsidRPr="00460A2B">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3D1E05" w14:textId="77777777" w:rsidR="007B1D19" w:rsidRPr="00140E21" w:rsidRDefault="007B1D19" w:rsidP="007B1D19">
      <w:pPr>
        <w:pStyle w:val="B10"/>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B54F67" w14:textId="77777777" w:rsidR="007B1D19" w:rsidRPr="00140E21" w:rsidRDefault="007B1D19" w:rsidP="007B1D19">
      <w:pPr>
        <w:pStyle w:val="B10"/>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9B3F4FE" w14:textId="77777777" w:rsidR="007B1D19" w:rsidRPr="00140E21" w:rsidRDefault="007B1D19" w:rsidP="007B1D19">
      <w:pPr>
        <w:pStyle w:val="B10"/>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7CA6E31" w14:textId="77777777" w:rsidR="007B1D19" w:rsidRDefault="007B1D19" w:rsidP="007B1D19">
      <w:pPr>
        <w:pStyle w:val="B10"/>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BF2374E" w14:textId="77777777" w:rsidR="007B1D19" w:rsidRDefault="007B1D19" w:rsidP="007B1D19">
      <w:pPr>
        <w:pStyle w:val="B10"/>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405538" w14:textId="77777777" w:rsidR="007B1D19" w:rsidRPr="00140E21" w:rsidRDefault="007B1D19" w:rsidP="007B1D19">
      <w:pPr>
        <w:pStyle w:val="B10"/>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D1233CA" w14:textId="77777777" w:rsidR="007B1D19" w:rsidRDefault="007B1D19" w:rsidP="007B1D19">
      <w:pPr>
        <w:pStyle w:val="B10"/>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E599C2E" w14:textId="77777777" w:rsidR="007B1D19" w:rsidRDefault="007B1D19" w:rsidP="007B1D19">
      <w:pPr>
        <w:pStyle w:val="B10"/>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C97BB5" w14:textId="77777777" w:rsidR="007B1D19" w:rsidRDefault="007B1D19" w:rsidP="007B1D19">
      <w:pPr>
        <w:pStyle w:val="B10"/>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29BB747" w14:textId="77777777" w:rsidR="007B1D19" w:rsidRDefault="007B1D19" w:rsidP="007B1D19">
      <w:pPr>
        <w:pStyle w:val="B10"/>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D3078B" w14:textId="77777777" w:rsidR="007B1D19" w:rsidRDefault="007B1D19" w:rsidP="007B1D19">
      <w:pPr>
        <w:pStyle w:val="B10"/>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CD536EF" w14:textId="77777777" w:rsidR="007B1D19" w:rsidRDefault="007B1D19" w:rsidP="007B1D19">
      <w:pPr>
        <w:pStyle w:val="B10"/>
        <w:rPr>
          <w:lang w:eastAsia="zh-CN"/>
        </w:rPr>
      </w:pPr>
      <w:r>
        <w:rPr>
          <w:lang w:eastAsia="zh-CN"/>
        </w:rPr>
        <w:t>-</w:t>
      </w:r>
      <w:r>
        <w:rPr>
          <w:lang w:eastAsia="zh-CN"/>
        </w:rPr>
        <w:tab/>
        <w:t>SMF may provide the UE with per QoS-flow Non-3GPP QoS Assistance Information in the N1 SM container.</w:t>
      </w:r>
    </w:p>
    <w:p w14:paraId="4AA96E0D" w14:textId="77777777" w:rsidR="007B1D19" w:rsidRPr="00140E21" w:rsidRDefault="007B1D19" w:rsidP="007B1D19">
      <w:pPr>
        <w:pStyle w:val="B10"/>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EFD30B" w14:textId="77777777" w:rsidR="007B1D19" w:rsidRDefault="007B1D19" w:rsidP="007B1D19">
      <w:pPr>
        <w:pStyle w:val="B1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B804388" w14:textId="77777777" w:rsidR="007B1D19" w:rsidRDefault="007B1D19" w:rsidP="007B1D19">
      <w:pPr>
        <w:pStyle w:val="B10"/>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w:t>
      </w:r>
      <w:r>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2AB9FE2" w14:textId="77777777" w:rsidR="007B1D19" w:rsidRDefault="007B1D19" w:rsidP="007B1D19">
      <w:pPr>
        <w:pStyle w:val="B10"/>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17518" w14:textId="77777777" w:rsidR="007B1D19" w:rsidRPr="00140E21" w:rsidRDefault="007B1D19" w:rsidP="007B1D19">
      <w:pPr>
        <w:pStyle w:val="B10"/>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7960B50" w14:textId="77777777" w:rsidR="007B1D19" w:rsidRDefault="007B1D19" w:rsidP="007B1D19">
      <w:pPr>
        <w:pStyle w:val="B10"/>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3CBDA0" w14:textId="77777777" w:rsidR="007B1D19" w:rsidRPr="00140E21" w:rsidRDefault="007B1D19" w:rsidP="007B1D19">
      <w:pPr>
        <w:pStyle w:val="B10"/>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F437A7F" w14:textId="77777777" w:rsidR="007B1D19" w:rsidRPr="00140E21" w:rsidRDefault="007B1D19" w:rsidP="007B1D19">
      <w:pPr>
        <w:pStyle w:val="B10"/>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ABF05AC" w14:textId="77777777" w:rsidR="007B1D19" w:rsidRDefault="007B1D19" w:rsidP="007B1D19">
      <w:pPr>
        <w:pStyle w:val="B10"/>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495F6A" w14:textId="77777777" w:rsidR="007B1D19" w:rsidRPr="00140E21" w:rsidRDefault="007B1D19" w:rsidP="007B1D19">
      <w:pPr>
        <w:pStyle w:val="B10"/>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DE4DBD" w14:textId="77777777" w:rsidR="007B1D19" w:rsidRPr="00140E21" w:rsidRDefault="007B1D19" w:rsidP="007B1D19">
      <w:pPr>
        <w:pStyle w:val="B10"/>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558F240" w14:textId="77777777" w:rsidR="007B1D19" w:rsidRPr="00140E21" w:rsidRDefault="007B1D19" w:rsidP="007B1D19">
      <w:pPr>
        <w:pStyle w:val="B10"/>
      </w:pPr>
      <w:r w:rsidRPr="00140E21">
        <w:tab/>
        <w:t>The (R)AN may consider the updated CN assisted RAN parameters tuning to reconfigure the AS parameters.</w:t>
      </w:r>
    </w:p>
    <w:p w14:paraId="605249A2" w14:textId="77777777" w:rsidR="007B1D19" w:rsidRDefault="007B1D19" w:rsidP="007B1D19">
      <w:pPr>
        <w:pStyle w:val="B10"/>
      </w:pPr>
      <w:r>
        <w:tab/>
        <w:t>As part of this, the N1 SM container is provided to the UE. If the N1 SM container includes a Port Management Information Container then the UE provides the container to DS-TT.</w:t>
      </w:r>
    </w:p>
    <w:p w14:paraId="4FDFA82A" w14:textId="77777777" w:rsidR="007B1D19" w:rsidRDefault="007B1D19" w:rsidP="007B1D19">
      <w:pPr>
        <w:pStyle w:val="B10"/>
      </w:pPr>
      <w:r>
        <w:tab/>
        <w:t>If new DNS server address is provided to the UE in the PCO, the UE can refresh all EAS(s) information (e.g. DNS cache) bound to the PDU Session, based on UE implementation as described in clause 6.2.3.2.3 of TS 23.548 [74].</w:t>
      </w:r>
    </w:p>
    <w:p w14:paraId="524324B4" w14:textId="77777777" w:rsidR="007B1D19" w:rsidRPr="00140E21" w:rsidRDefault="007B1D19" w:rsidP="007B1D19">
      <w:pPr>
        <w:pStyle w:val="B10"/>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w:t>
      </w:r>
      <w:r>
        <w:lastRenderedPageBreak/>
        <w:t>the SMF is responsible of updating the QoS rules and QoS Flow level QoS parameters associated to that QoS Flow in the UE accordingly.</w:t>
      </w:r>
    </w:p>
    <w:p w14:paraId="74E3F83C" w14:textId="77777777" w:rsidR="007B1D19" w:rsidRPr="00140E21" w:rsidRDefault="007B1D19" w:rsidP="007B1D19">
      <w:pPr>
        <w:pStyle w:val="B10"/>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8B716BF" w14:textId="77777777" w:rsidR="007B1D19" w:rsidRPr="00140E21" w:rsidRDefault="007B1D19" w:rsidP="007B1D19">
      <w:pPr>
        <w:pStyle w:val="B10"/>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2F08E74" w14:textId="77777777" w:rsidR="007B1D19" w:rsidRDefault="007B1D19" w:rsidP="007B1D19">
      <w:pPr>
        <w:pStyle w:val="B10"/>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95D5A6" w14:textId="77777777" w:rsidR="007B1D19" w:rsidRDefault="007B1D19" w:rsidP="007B1D19">
      <w:pPr>
        <w:pStyle w:val="B10"/>
      </w:pPr>
      <w:r>
        <w:tab/>
        <w:t>If the NG-RAN has determined a BAT offset and optionally a periodicity as described in clause 5.27.2.5 of TS 23.501 [2], the NG-RAN provides the BAT offset and optionally the periodicity in the N2 SM information.</w:t>
      </w:r>
    </w:p>
    <w:p w14:paraId="1C323585" w14:textId="77777777" w:rsidR="007B1D19" w:rsidRPr="00140E21" w:rsidRDefault="007B1D19" w:rsidP="007B1D19">
      <w:pPr>
        <w:pStyle w:val="B10"/>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D3BFEAA" w14:textId="77777777" w:rsidR="007B1D19" w:rsidRDefault="007B1D19" w:rsidP="007B1D19">
      <w:pPr>
        <w:pStyle w:val="B10"/>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1A5A750" w14:textId="77777777" w:rsidR="007B1D19" w:rsidRDefault="007B1D19" w:rsidP="007B1D19">
      <w:pPr>
        <w:pStyle w:val="B10"/>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B105C97" w14:textId="77777777" w:rsidR="007B1D19" w:rsidRPr="00140E21" w:rsidRDefault="007B1D19" w:rsidP="007B1D19">
      <w:pPr>
        <w:pStyle w:val="B10"/>
      </w:pPr>
      <w:r w:rsidRPr="00140E21">
        <w:t>8.</w:t>
      </w:r>
      <w:r w:rsidRPr="00140E21">
        <w:tab/>
        <w:t>The SMF may update N4 session of the UPF(s) that are involved by the PDU Session Modification by sending N4 Session Modification Request message to the UPF (see NOTE 3).</w:t>
      </w:r>
    </w:p>
    <w:p w14:paraId="5DBCCCFE" w14:textId="77777777" w:rsidR="007B1D19" w:rsidRDefault="007B1D19" w:rsidP="007B1D19">
      <w:pPr>
        <w:pStyle w:val="B10"/>
        <w:rPr>
          <w:lang w:eastAsia="zh-CN"/>
        </w:rPr>
      </w:pPr>
      <w:r>
        <w:rPr>
          <w:lang w:eastAsia="zh-CN"/>
        </w:rPr>
        <w:tab/>
        <w:t>The SMF may update the UPF with N4 Rules related to new, modified or removed QoS Flow(s), unless it was done already in step 2a.</w:t>
      </w:r>
    </w:p>
    <w:p w14:paraId="2F1118B2" w14:textId="77777777" w:rsidR="007B1D19" w:rsidRPr="00140E21" w:rsidRDefault="007B1D19" w:rsidP="007B1D19">
      <w:pPr>
        <w:pStyle w:val="B10"/>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DED3822" w14:textId="77777777" w:rsidR="007B1D19" w:rsidRPr="00140E21" w:rsidRDefault="007B1D19" w:rsidP="007B1D19">
      <w:pPr>
        <w:pStyle w:val="B10"/>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08F5787" w14:textId="77777777" w:rsidR="007B1D19" w:rsidRPr="00140E21" w:rsidRDefault="007B1D19" w:rsidP="007B1D19">
      <w:pPr>
        <w:pStyle w:val="B10"/>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61DB474" w14:textId="77777777" w:rsidR="007B1D19" w:rsidRDefault="007B1D19" w:rsidP="007B1D19">
      <w:pPr>
        <w:pStyle w:val="B10"/>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CA09AE2" w14:textId="77777777" w:rsidR="007B1D19" w:rsidRDefault="007B1D19" w:rsidP="007B1D19">
      <w:pPr>
        <w:pStyle w:val="B10"/>
      </w:pPr>
      <w:r>
        <w:tab/>
        <w:t>If SMF decides to enable ECN marking for L4S by PSA UPF, a QoS Flow level ECN marking for L4S indicator shall be sent by SMF to PSA UPF over N4 as described in clause 5.37.3.3 of TS 23.501 [2].</w:t>
      </w:r>
    </w:p>
    <w:p w14:paraId="1862BAA7" w14:textId="77777777" w:rsidR="007B1D19" w:rsidRPr="00140E21" w:rsidRDefault="007B1D19" w:rsidP="007B1D19">
      <w:pPr>
        <w:pStyle w:val="B10"/>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E9F5763" w14:textId="77777777" w:rsidR="007B1D19" w:rsidRPr="00140E21" w:rsidRDefault="007B1D19" w:rsidP="007B1D19">
      <w:pPr>
        <w:pStyle w:val="B10"/>
      </w:pPr>
      <w:r w:rsidRPr="00140E21">
        <w:lastRenderedPageBreak/>
        <w:t>10.</w:t>
      </w:r>
      <w:r w:rsidRPr="00140E21">
        <w:tab/>
        <w:t>The (R)AN forwards the NAS message to the AMF.</w:t>
      </w:r>
    </w:p>
    <w:p w14:paraId="61E825B6" w14:textId="77777777" w:rsidR="007B1D19" w:rsidRPr="00140E21" w:rsidRDefault="007B1D19" w:rsidP="007B1D19">
      <w:pPr>
        <w:pStyle w:val="B10"/>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1FBB287" w14:textId="77777777" w:rsidR="007B1D19" w:rsidRPr="00140E21" w:rsidRDefault="007B1D19" w:rsidP="007B1D19">
      <w:pPr>
        <w:pStyle w:val="B10"/>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FFC9EBD" w14:textId="77777777" w:rsidR="007B1D19" w:rsidRDefault="007B1D19" w:rsidP="007B1D19">
      <w:pPr>
        <w:pStyle w:val="B10"/>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9628D42" w14:textId="77777777" w:rsidR="007B1D19" w:rsidRDefault="007B1D19" w:rsidP="007B1D19">
      <w:pPr>
        <w:pStyle w:val="B10"/>
      </w:pPr>
      <w:r>
        <w:tab/>
        <w:t>Based on the results, the TN CNC provides a Status group that contains the merged end station communication-configuration back to the SMF/CUC.</w:t>
      </w:r>
    </w:p>
    <w:p w14:paraId="44D1D33A" w14:textId="77777777" w:rsidR="007B1D19" w:rsidRPr="00140E21" w:rsidRDefault="007B1D19" w:rsidP="007B1D19">
      <w:pPr>
        <w:pStyle w:val="B10"/>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0A11F07" w14:textId="77777777" w:rsidR="007B1D19" w:rsidRPr="00140E21" w:rsidRDefault="007B1D19" w:rsidP="007B1D1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03029E9" w14:textId="77777777" w:rsidR="007B1D19" w:rsidRPr="00140E21" w:rsidRDefault="007B1D19" w:rsidP="007B1D19">
      <w:pPr>
        <w:pStyle w:val="B10"/>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2C4855E" w14:textId="77777777" w:rsidR="007B1D19" w:rsidRPr="00140E21" w:rsidRDefault="007B1D19" w:rsidP="007B1D19">
      <w:pPr>
        <w:pStyle w:val="B10"/>
      </w:pPr>
      <w:r w:rsidRPr="00140E21">
        <w:rPr>
          <w:lang w:eastAsia="ko-KR"/>
        </w:rPr>
        <w:tab/>
        <w:t xml:space="preserve">SMF notifies any entity that has subscribed to </w:t>
      </w:r>
      <w:r w:rsidRPr="00140E21">
        <w:t>User Location Information related with PDU Session change.</w:t>
      </w:r>
    </w:p>
    <w:p w14:paraId="583D4A0E" w14:textId="77777777" w:rsidR="007B1D19" w:rsidRPr="00140E21" w:rsidRDefault="007B1D19" w:rsidP="007B1D19">
      <w:pPr>
        <w:pStyle w:val="B10"/>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24EDA52" w14:textId="77777777" w:rsidR="007B1D19" w:rsidRDefault="007B1D19" w:rsidP="007B1D19">
      <w:pPr>
        <w:pStyle w:val="B10"/>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4DE9D27" w14:textId="2B3F5603" w:rsidR="007B1D19" w:rsidRDefault="007B1D19" w:rsidP="007B1D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C9B8157" w14:textId="77777777" w:rsidR="00B11E7E" w:rsidRPr="00140E21" w:rsidRDefault="00B11E7E" w:rsidP="00B11E7E">
      <w:pPr>
        <w:pStyle w:val="Heading4"/>
        <w:rPr>
          <w:lang w:eastAsia="zh-CN"/>
        </w:rPr>
      </w:pPr>
      <w:bookmarkStart w:id="48" w:name="_Toc20204216"/>
      <w:bookmarkStart w:id="49" w:name="_Toc27894908"/>
      <w:bookmarkStart w:id="50" w:name="_Toc36191988"/>
      <w:bookmarkStart w:id="51" w:name="_Toc45193078"/>
      <w:bookmarkStart w:id="52" w:name="_Toc47592710"/>
      <w:bookmarkStart w:id="53" w:name="_Toc51834797"/>
      <w:bookmarkStart w:id="54" w:name="_Toc138763160"/>
      <w:bookmarkEnd w:id="13"/>
      <w:bookmarkEnd w:id="14"/>
      <w:bookmarkEnd w:id="15"/>
      <w:bookmarkEnd w:id="16"/>
      <w:bookmarkEnd w:id="17"/>
      <w:bookmarkEnd w:id="18"/>
      <w:bookmarkEnd w:id="19"/>
      <w:bookmarkEnd w:id="20"/>
      <w:bookmarkEnd w:id="21"/>
      <w:bookmarkEnd w:id="22"/>
      <w:bookmarkEnd w:id="23"/>
      <w:r w:rsidRPr="00140E21">
        <w:rPr>
          <w:lang w:eastAsia="zh-CN"/>
        </w:rPr>
        <w:lastRenderedPageBreak/>
        <w:t>4.15.6.6</w:t>
      </w:r>
      <w:r w:rsidRPr="00140E21">
        <w:rPr>
          <w:lang w:eastAsia="zh-CN"/>
        </w:rPr>
        <w:tab/>
        <w:t>Setting up an AF session with required QoS procedure</w:t>
      </w:r>
      <w:bookmarkEnd w:id="48"/>
      <w:bookmarkEnd w:id="49"/>
      <w:bookmarkEnd w:id="50"/>
      <w:bookmarkEnd w:id="51"/>
      <w:bookmarkEnd w:id="52"/>
      <w:bookmarkEnd w:id="53"/>
      <w:bookmarkEnd w:id="54"/>
    </w:p>
    <w:p w14:paraId="14BDB4FC" w14:textId="77777777" w:rsidR="00B11E7E" w:rsidRDefault="00B11E7E" w:rsidP="00B11E7E">
      <w:pPr>
        <w:pStyle w:val="TH"/>
      </w:pPr>
      <w:r>
        <w:object w:dxaOrig="11340" w:dyaOrig="9090" w14:anchorId="506A646D">
          <v:shape id="_x0000_i1026" type="#_x0000_t75" style="width:457.25pt;height:363.75pt" o:ole="">
            <v:imagedata r:id="rId15" o:title=""/>
          </v:shape>
          <o:OLEObject Type="Embed" ProgID="Visio.Drawing.11" ShapeID="_x0000_i1026" DrawAspect="Content" ObjectID="_1754445655" r:id="rId16"/>
        </w:object>
      </w:r>
    </w:p>
    <w:p w14:paraId="4CD4DADF" w14:textId="77777777" w:rsidR="00B11E7E" w:rsidRPr="00140E21" w:rsidRDefault="00B11E7E" w:rsidP="00B11E7E">
      <w:pPr>
        <w:pStyle w:val="TF"/>
        <w:rPr>
          <w:lang w:eastAsia="zh-CN"/>
        </w:rPr>
      </w:pPr>
      <w:r w:rsidRPr="00140E21">
        <w:rPr>
          <w:lang w:eastAsia="zh-CN"/>
        </w:rPr>
        <w:t>Figure 4.15.6.6-1: Setting up an AF session with required QoS procedure</w:t>
      </w:r>
    </w:p>
    <w:p w14:paraId="1CDD871D" w14:textId="75F86D92" w:rsidR="00B11E7E" w:rsidRPr="00140E21" w:rsidRDefault="00B11E7E" w:rsidP="00B11E7E">
      <w:pPr>
        <w:pStyle w:val="B10"/>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w:t>
      </w:r>
      <w:del w:id="55" w:author="KDDI_r0" w:date="2023-07-03T14:51:00Z">
        <w:r w:rsidDel="00A41423">
          <w:rPr>
            <w:lang w:eastAsia="zh-CN"/>
          </w:rPr>
          <w:delText xml:space="preserve"> </w:delText>
        </w:r>
      </w:del>
      <w:del w:id="56" w:author="KDDI_r0" w:date="2023-07-03T14:50:00Z">
        <w:r w:rsidDel="00A41423">
          <w:rPr>
            <w:lang w:eastAsia="zh-CN"/>
          </w:rPr>
          <w:delText>PDU Set QoS parameters (as described in clause 5.7.7 of TS 23.501 [2]), Protocol Description (as described in clause 5.37.5 of TS 23.501 [2])</w:delText>
        </w:r>
      </w:del>
      <w:del w:id="57" w:author="KDDI_r0" w:date="2023-07-03T14:51:00Z">
        <w:r w:rsidDel="00A41423">
          <w:rPr>
            <w:lang w:eastAsia="zh-CN"/>
          </w:rPr>
          <w:delText>,</w:delText>
        </w:r>
      </w:del>
      <w:r>
        <w:rPr>
          <w:lang w:eastAsia="zh-CN"/>
        </w:rPr>
        <w:t xml:space="preserve"> Alternative Service Requirements (as described in clause 6.1.3.22 of TS 23.503 [20]), DNN, S-NSSAI</w:t>
      </w:r>
      <w:r w:rsidRPr="00140E21">
        <w:rPr>
          <w:lang w:eastAsia="zh-CN"/>
        </w:rPr>
        <w:t>) to the NEF.</w:t>
      </w:r>
      <w:r>
        <w:rPr>
          <w:lang w:eastAsia="zh-CN"/>
        </w:rPr>
        <w:t xml:space="preserve"> Optionally, QoS monitoring requirements</w:t>
      </w:r>
      <w:ins w:id="58" w:author="KDDI_r0" w:date="2023-07-03T14:54:00Z">
        <w:r>
          <w:rPr>
            <w:lang w:eastAsia="zh-CN"/>
          </w:rPr>
          <w:t>,</w:t>
        </w:r>
      </w:ins>
      <w:r>
        <w:rPr>
          <w:lang w:eastAsia="zh-CN"/>
        </w:rPr>
        <w:t xml:space="preserve"> </w:t>
      </w:r>
      <w:del w:id="59" w:author="KDDI_r0" w:date="2023-07-03T14:54:00Z">
        <w:r w:rsidDel="00A41423">
          <w:rPr>
            <w:lang w:eastAsia="zh-CN"/>
          </w:rPr>
          <w:delText xml:space="preserve">and </w:delText>
        </w:r>
      </w:del>
      <w:r>
        <w:rPr>
          <w:lang w:eastAsia="zh-CN"/>
        </w:rPr>
        <w:t xml:space="preserve">Multi-modal Service </w:t>
      </w:r>
      <w:proofErr w:type="gramStart"/>
      <w:r>
        <w:rPr>
          <w:lang w:eastAsia="zh-CN"/>
        </w:rPr>
        <w:t>ID</w:t>
      </w:r>
      <w:ins w:id="60" w:author="KDDI_r0" w:date="2023-07-03T15:01:00Z">
        <w:r>
          <w:rPr>
            <w:lang w:eastAsia="zh-CN"/>
          </w:rPr>
          <w:t xml:space="preserve"> </w:t>
        </w:r>
      </w:ins>
      <w:ins w:id="61" w:author="KDDI_r0" w:date="2023-07-03T15:00:00Z">
        <w:r>
          <w:rPr>
            <w:lang w:eastAsia="zh-CN"/>
          </w:rPr>
          <w:t>,</w:t>
        </w:r>
      </w:ins>
      <w:proofErr w:type="gramEnd"/>
      <w:del w:id="62" w:author="KDDI_r0" w:date="2023-07-03T15:00:00Z">
        <w:r w:rsidDel="00B61E84">
          <w:rPr>
            <w:lang w:eastAsia="zh-CN"/>
          </w:rPr>
          <w:delText xml:space="preserve"> </w:delText>
        </w:r>
      </w:del>
      <w:ins w:id="63" w:author="KDDI_r0" w:date="2023-07-03T14:54:00Z">
        <w:r>
          <w:rPr>
            <w:lang w:eastAsia="zh-CN"/>
          </w:rPr>
          <w:t xml:space="preserve">PDU Set QoS </w:t>
        </w:r>
      </w:ins>
      <w:ins w:id="64" w:author="KDDI_r1" w:date="2023-08-24T12:29:00Z">
        <w:r w:rsidR="00CA7E3D" w:rsidRPr="009440FC">
          <w:rPr>
            <w:lang w:eastAsia="zh-CN"/>
          </w:rPr>
          <w:t>P</w:t>
        </w:r>
      </w:ins>
      <w:ins w:id="65" w:author="KDDI_r0" w:date="2023-07-03T14:54:00Z">
        <w:r>
          <w:rPr>
            <w:lang w:eastAsia="zh-CN"/>
          </w:rPr>
          <w:t>arameters (as described in clause 5.7.7 of TS 23.501 [2])</w:t>
        </w:r>
      </w:ins>
      <w:ins w:id="66" w:author="KDDI_r0" w:date="2023-07-03T14:55:00Z">
        <w:r>
          <w:rPr>
            <w:lang w:eastAsia="zh-CN"/>
          </w:rPr>
          <w:t xml:space="preserve"> and</w:t>
        </w:r>
      </w:ins>
      <w:ins w:id="67" w:author="KDDI_r0" w:date="2023-07-03T14:54:00Z">
        <w:r>
          <w:rPr>
            <w:lang w:eastAsia="zh-CN"/>
          </w:rPr>
          <w:t xml:space="preserve"> Protocol Description (as described in clause 5.37.5 of TS 23.501 [2]) </w:t>
        </w:r>
      </w:ins>
      <w:r>
        <w:rPr>
          <w:lang w:eastAsia="zh-CN"/>
        </w:rPr>
        <w:t>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951ECD" w14:textId="77777777" w:rsidR="00B11E7E" w:rsidRDefault="00B11E7E" w:rsidP="00B11E7E">
      <w:pPr>
        <w:pStyle w:val="NO"/>
      </w:pPr>
      <w:r>
        <w:t>NOTE 1:</w:t>
      </w:r>
      <w:r>
        <w:tab/>
        <w:t>For multi-modal flows related to multiple UEs, multiple UE-specific AF requests are used and the AF provided information to NEF is the same as single UE case (as defined in clause 5.37.2 of TS 23.501 [2]).</w:t>
      </w:r>
    </w:p>
    <w:p w14:paraId="68CB924F" w14:textId="77777777" w:rsidR="00B11E7E" w:rsidRPr="00140E21" w:rsidRDefault="00B11E7E" w:rsidP="00B11E7E">
      <w:pPr>
        <w:pStyle w:val="B10"/>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4B8DA02" w14:textId="77777777" w:rsidR="00B11E7E" w:rsidRDefault="00B11E7E" w:rsidP="00B11E7E">
      <w:pPr>
        <w:pStyle w:val="B10"/>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22905B7D" w14:textId="77777777" w:rsidR="00B11E7E" w:rsidRDefault="00B11E7E" w:rsidP="00B11E7E">
      <w:pPr>
        <w:pStyle w:val="NO"/>
      </w:pPr>
      <w:r>
        <w:t>NOTE 2:</w:t>
      </w:r>
      <w:r>
        <w:tab/>
        <w:t>The NEF can determine whether the TSCTSF needs to be involved based on the DNN/S-NSSAI for the AF session according to the SLA.</w:t>
      </w:r>
    </w:p>
    <w:p w14:paraId="17129F4F" w14:textId="77777777" w:rsidR="00B11E7E" w:rsidRDefault="00B11E7E" w:rsidP="00B11E7E">
      <w:pPr>
        <w:pStyle w:val="B10"/>
        <w:rPr>
          <w:lang w:eastAsia="zh-CN"/>
        </w:rPr>
      </w:pPr>
      <w:r>
        <w:rPr>
          <w:lang w:eastAsia="zh-CN"/>
        </w:rPr>
        <w:tab/>
        <w:t>If the NEF determines not to invoke the TSCTSF, then steps 3, 4, 5, 6, 7, 8 are executed, otherwise, steps 3a, 3b, 4a, 4b, 5, 6a, 7a, 7b, 8 are executed.</w:t>
      </w:r>
    </w:p>
    <w:p w14:paraId="40764575" w14:textId="77777777" w:rsidR="00B11E7E" w:rsidRPr="00140E21" w:rsidRDefault="00B11E7E" w:rsidP="00B11E7E">
      <w:pPr>
        <w:pStyle w:val="B10"/>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4537658" w14:textId="77777777" w:rsidR="00B11E7E" w:rsidRDefault="00B11E7E" w:rsidP="00B11E7E">
      <w:pPr>
        <w:pStyle w:val="B10"/>
      </w:pPr>
      <w:r>
        <w:tab/>
        <w:t>If the AF is considered to be trusted by the operator, the AF uses the Npcf_PolicyAuthorization_Create request message to interact directly with PCF to request reserving resources for an AF session.</w:t>
      </w:r>
    </w:p>
    <w:p w14:paraId="60EFC377" w14:textId="77777777" w:rsidR="00B11E7E" w:rsidRDefault="00B11E7E" w:rsidP="00B11E7E">
      <w:pPr>
        <w:pStyle w:val="B10"/>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92AA098" w14:textId="77777777" w:rsidR="00B11E7E" w:rsidRDefault="00B11E7E" w:rsidP="00B11E7E">
      <w:pPr>
        <w:pStyle w:val="B10"/>
      </w:pPr>
      <w:r>
        <w:tab/>
        <w:t>If the AF is considered to be trusted by the operator, the AF uses the Ntsctsf_QoSandTSCAssistance_Create request message to interact directly with TSCTSF to request reserving resources for an AF session.</w:t>
      </w:r>
    </w:p>
    <w:p w14:paraId="235FC46E" w14:textId="77777777" w:rsidR="00B11E7E" w:rsidRDefault="00B11E7E" w:rsidP="00B11E7E">
      <w:pPr>
        <w:pStyle w:val="B10"/>
      </w:pPr>
      <w:r>
        <w:tab/>
        <w:t>A TSCTSF address may be locally configured (a single TSCTSF per DNN/S-NSSAI) in the NEF, PCF and trusted AF. Alternatively, the NEF uses the AF Identifier to determine the DNN/S-NSSAI and uses the DNN/S-NSSAI to discover the TSCTSF from the NRF.</w:t>
      </w:r>
    </w:p>
    <w:p w14:paraId="2BFF884E" w14:textId="77777777" w:rsidR="00B11E7E" w:rsidRDefault="00B11E7E" w:rsidP="00B11E7E">
      <w:pPr>
        <w:pStyle w:val="B10"/>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51CD1BC" w14:textId="77777777" w:rsidR="00B11E7E" w:rsidRDefault="00B11E7E" w:rsidP="00B11E7E">
      <w:pPr>
        <w:pStyle w:val="B10"/>
      </w:pPr>
      <w:r>
        <w:tab/>
        <w:t>If the TSCTSF does not have an AF-session for a given UE address, the TSCTSF discovers the PCF and a Npcf_PolicyAuthorization_Create request message to the PCF.</w:t>
      </w:r>
    </w:p>
    <w:p w14:paraId="3DA6D205" w14:textId="77777777" w:rsidR="00B11E7E" w:rsidRDefault="00B11E7E" w:rsidP="00B11E7E">
      <w:pPr>
        <w:pStyle w:val="B10"/>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3D3D08C" w14:textId="77777777" w:rsidR="00B11E7E" w:rsidRDefault="00B11E7E" w:rsidP="00B11E7E">
      <w:pPr>
        <w:pStyle w:val="B10"/>
      </w:pPr>
      <w:r>
        <w:t>4.</w:t>
      </w:r>
      <w:r>
        <w:tab/>
        <w:t>For requests received from the NEF in step 3, the PCF determines whether the request is authorized and notifies the NEF if the request is not authorized.</w:t>
      </w:r>
    </w:p>
    <w:p w14:paraId="2FF476AF" w14:textId="77777777" w:rsidR="00B11E7E" w:rsidRDefault="00B11E7E" w:rsidP="00B11E7E">
      <w:pPr>
        <w:pStyle w:val="B10"/>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079D9A9" w14:textId="77777777" w:rsidR="00B11E7E" w:rsidRDefault="00B11E7E" w:rsidP="00B11E7E">
      <w:pPr>
        <w:pStyle w:val="B10"/>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DA00A2C" w14:textId="77777777" w:rsidR="00B11E7E" w:rsidRDefault="00B11E7E" w:rsidP="00B11E7E">
      <w:pPr>
        <w:pStyle w:val="B10"/>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FB33BC3" w14:textId="77777777" w:rsidR="00B11E7E" w:rsidRDefault="00B11E7E" w:rsidP="00B11E7E">
      <w:pPr>
        <w:pStyle w:val="B10"/>
      </w:pPr>
      <w:r>
        <w:tab/>
        <w:t>If the PCF receives PDU Set QoS parameters described in clause 5.7.7 of TS 23.501 [2], the PDU Set QoS parameters are applied as described in clause 6.1.3.22 of TS 23.503 [20].</w:t>
      </w:r>
    </w:p>
    <w:p w14:paraId="0A087266" w14:textId="77777777" w:rsidR="00B11E7E" w:rsidRPr="00140E21" w:rsidRDefault="00B11E7E" w:rsidP="00B11E7E">
      <w:pPr>
        <w:pStyle w:val="B10"/>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1195C45" w14:textId="77777777" w:rsidR="00B11E7E" w:rsidRDefault="00B11E7E" w:rsidP="00B11E7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4F572CC" w14:textId="77777777" w:rsidR="00B11E7E" w:rsidRDefault="00B11E7E" w:rsidP="00B11E7E">
      <w:pPr>
        <w:pStyle w:val="B10"/>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741CAA3" w14:textId="77777777" w:rsidR="00B11E7E" w:rsidRDefault="00B11E7E" w:rsidP="00B11E7E">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2079BF1" w14:textId="77777777" w:rsidR="00B11E7E" w:rsidRDefault="00B11E7E" w:rsidP="00B11E7E">
      <w:pPr>
        <w:pStyle w:val="B10"/>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8F64665" w14:textId="77777777" w:rsidR="00B11E7E" w:rsidRDefault="00B11E7E" w:rsidP="00B11E7E">
      <w:pPr>
        <w:pStyle w:val="B10"/>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AF73BFF" w14:textId="77777777" w:rsidR="00B11E7E" w:rsidRDefault="00B11E7E" w:rsidP="00B11E7E">
      <w:pPr>
        <w:pStyle w:val="B10"/>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9C5A564" w14:textId="77777777" w:rsidR="00B11E7E" w:rsidRDefault="00B11E7E" w:rsidP="00B11E7E">
      <w:pPr>
        <w:pStyle w:val="B10"/>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E66BBA1" w14:textId="77777777" w:rsidR="00B11E7E" w:rsidRDefault="00B11E7E" w:rsidP="00B11E7E">
      <w:pPr>
        <w:pStyle w:val="B10"/>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638E235" w14:textId="77777777" w:rsidR="00B11E7E" w:rsidRDefault="00B11E7E" w:rsidP="00B11E7E">
      <w:pPr>
        <w:pStyle w:val="B10"/>
        <w:rPr>
          <w:lang w:eastAsia="zh-CN"/>
        </w:rPr>
      </w:pPr>
      <w:r>
        <w:rPr>
          <w:lang w:eastAsia="zh-CN"/>
        </w:rPr>
        <w:tab/>
        <w:t>If the AF is considered to be trusted by the operator, the TSCTSF sends the Ntsctsf_QoSandTSCAssistance_Create response message directly to AF.</w:t>
      </w:r>
    </w:p>
    <w:p w14:paraId="2F4AF97A" w14:textId="77777777" w:rsidR="00B11E7E" w:rsidRPr="00140E21" w:rsidRDefault="00B11E7E" w:rsidP="00B11E7E">
      <w:pPr>
        <w:pStyle w:val="B10"/>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A517836" w14:textId="77777777" w:rsidR="00B11E7E" w:rsidRDefault="00B11E7E" w:rsidP="00B11E7E">
      <w:pPr>
        <w:pStyle w:val="B10"/>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27DA6FA" w14:textId="77777777" w:rsidR="00B11E7E" w:rsidRDefault="00B11E7E" w:rsidP="00B11E7E">
      <w:pPr>
        <w:pStyle w:val="B10"/>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97BAC39" w14:textId="77777777" w:rsidR="00B11E7E" w:rsidRDefault="00B11E7E" w:rsidP="00B11E7E">
      <w:pPr>
        <w:pStyle w:val="B10"/>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88AD3A8" w14:textId="77777777" w:rsidR="00B11E7E" w:rsidRDefault="00B11E7E" w:rsidP="00B11E7E">
      <w:pPr>
        <w:pStyle w:val="B10"/>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0E6C2C6" w14:textId="77777777" w:rsidR="00B11E7E" w:rsidRDefault="00B11E7E" w:rsidP="00B11E7E">
      <w:pPr>
        <w:pStyle w:val="B10"/>
        <w:rPr>
          <w:lang w:eastAsia="zh-CN"/>
        </w:rPr>
      </w:pPr>
      <w:r>
        <w:rPr>
          <w:lang w:eastAsia="zh-CN"/>
        </w:rPr>
        <w:tab/>
        <w:t>If the AF is considered to be trusted by the operator, the PCF sends the Npcf_PolicyAuthorization_Notify message directly to AF.</w:t>
      </w:r>
    </w:p>
    <w:p w14:paraId="0FCB119B" w14:textId="77777777" w:rsidR="00B11E7E" w:rsidRDefault="00B11E7E" w:rsidP="00B11E7E">
      <w:pPr>
        <w:pStyle w:val="B10"/>
        <w:rPr>
          <w:lang w:eastAsia="zh-CN"/>
        </w:rPr>
      </w:pPr>
      <w:r>
        <w:rPr>
          <w:lang w:eastAsia="zh-CN"/>
        </w:rPr>
        <w:lastRenderedPageBreak/>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C6F1B75" w14:textId="77777777" w:rsidR="00B11E7E" w:rsidRDefault="00B11E7E" w:rsidP="00B11E7E">
      <w:pPr>
        <w:pStyle w:val="B10"/>
        <w:rPr>
          <w:lang w:eastAsia="zh-CN"/>
        </w:rPr>
      </w:pPr>
      <w:r>
        <w:rPr>
          <w:lang w:eastAsia="zh-CN"/>
        </w:rPr>
        <w:t>7b.</w:t>
      </w:r>
      <w:r>
        <w:rPr>
          <w:lang w:eastAsia="zh-CN"/>
        </w:rPr>
        <w:tab/>
        <w:t>The TSCTSF sends Ntsctsf_QoSandTSCAssistance_Notify message with the event reported by the PCF to the NEF.</w:t>
      </w:r>
    </w:p>
    <w:p w14:paraId="4D7D4187" w14:textId="77777777" w:rsidR="00B11E7E" w:rsidRDefault="00B11E7E" w:rsidP="00B11E7E">
      <w:pPr>
        <w:pStyle w:val="B10"/>
        <w:rPr>
          <w:lang w:eastAsia="zh-CN"/>
        </w:rPr>
      </w:pPr>
      <w:r>
        <w:rPr>
          <w:lang w:eastAsia="zh-CN"/>
        </w:rPr>
        <w:tab/>
        <w:t>If the AF is considered to be trusted by the operator, the TSCTSF sends the Ntsctsf_QoSandTSCAssistance_Notify message directly to AF.</w:t>
      </w:r>
    </w:p>
    <w:p w14:paraId="5947B2C8" w14:textId="77777777" w:rsidR="00B11E7E" w:rsidRDefault="00B11E7E" w:rsidP="00B11E7E">
      <w:pPr>
        <w:pStyle w:val="B10"/>
        <w:rPr>
          <w:lang w:eastAsia="zh-CN"/>
        </w:rPr>
      </w:pPr>
      <w:r>
        <w:rPr>
          <w:lang w:eastAsia="zh-CN"/>
        </w:rPr>
        <w:t>8.</w:t>
      </w:r>
      <w:r>
        <w:rPr>
          <w:lang w:eastAsia="zh-CN"/>
        </w:rPr>
        <w:tab/>
        <w:t>The NEF sends Nnef_AFsessionWithQoS_Notify message with the event reported by the PCF to the AF.</w:t>
      </w:r>
    </w:p>
    <w:p w14:paraId="2EA27B39" w14:textId="77777777" w:rsidR="00B11E7E" w:rsidRDefault="00B11E7E" w:rsidP="00B11E7E">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05E6702E" w14:textId="55C473E9" w:rsidR="00F94623" w:rsidRDefault="00F94623" w:rsidP="00F94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86E437E" w14:textId="77777777" w:rsidR="00F94623" w:rsidRDefault="00F94623" w:rsidP="00F94623">
      <w:pPr>
        <w:pStyle w:val="Heading4"/>
        <w:rPr>
          <w:lang w:eastAsia="zh-CN"/>
        </w:rPr>
      </w:pPr>
      <w:bookmarkStart w:id="68" w:name="_Toc36191989"/>
      <w:bookmarkStart w:id="69" w:name="_Toc45193079"/>
      <w:bookmarkStart w:id="70" w:name="_Toc47592711"/>
      <w:bookmarkStart w:id="71" w:name="_Toc51834798"/>
      <w:bookmarkStart w:id="72" w:name="_Toc138763161"/>
      <w:bookmarkStart w:id="73" w:name="_Hlk143595895"/>
      <w:r>
        <w:rPr>
          <w:lang w:eastAsia="zh-CN"/>
        </w:rPr>
        <w:t>4.15.6.6a</w:t>
      </w:r>
      <w:r>
        <w:rPr>
          <w:lang w:eastAsia="zh-CN"/>
        </w:rPr>
        <w:tab/>
      </w:r>
      <w:bookmarkStart w:id="74" w:name="_Hlk143595397"/>
      <w:r>
        <w:rPr>
          <w:lang w:eastAsia="zh-CN"/>
        </w:rPr>
        <w:t>AF session with required QoS update procedure</w:t>
      </w:r>
      <w:bookmarkEnd w:id="68"/>
      <w:bookmarkEnd w:id="69"/>
      <w:bookmarkEnd w:id="70"/>
      <w:bookmarkEnd w:id="71"/>
      <w:bookmarkEnd w:id="72"/>
    </w:p>
    <w:bookmarkEnd w:id="74"/>
    <w:p w14:paraId="39202C9D" w14:textId="77777777" w:rsidR="00F94623" w:rsidRDefault="00F94623" w:rsidP="00F94623">
      <w:pPr>
        <w:pStyle w:val="TH"/>
      </w:pPr>
      <w:r w:rsidRPr="00197642">
        <w:object w:dxaOrig="11351" w:dyaOrig="9101" w14:anchorId="19EB7182">
          <v:shape id="_x0000_i1027" type="#_x0000_t75" style="width:480.35pt;height:455.1pt" o:ole="">
            <v:imagedata r:id="rId17" o:title=""/>
          </v:shape>
          <o:OLEObject Type="Embed" ProgID="Visio.Drawing.11" ShapeID="_x0000_i1027" DrawAspect="Content" ObjectID="_1754445656" r:id="rId18"/>
        </w:object>
      </w:r>
    </w:p>
    <w:p w14:paraId="225C55FC" w14:textId="77777777" w:rsidR="00F94623" w:rsidRDefault="00F94623" w:rsidP="00F94623">
      <w:pPr>
        <w:pStyle w:val="TF"/>
      </w:pPr>
      <w:r>
        <w:t>Figure 4.15.6.6a-1: AF session with required QoS update procedure</w:t>
      </w:r>
    </w:p>
    <w:p w14:paraId="4B5B5AF2" w14:textId="15423C48" w:rsidR="00F94623" w:rsidRDefault="00F94623" w:rsidP="00F94623">
      <w:pPr>
        <w:pStyle w:val="B10"/>
      </w:pPr>
      <w:r>
        <w:lastRenderedPageBreak/>
        <w:t>1.</w:t>
      </w:r>
      <w:r>
        <w:tab/>
        <w:t>For an established AF session with required QoS, the AF may send a Nnef_AFsessionWithQoS_Update request message (AF Identifier, Transaction Reference ID, [Flow description information], [QoS Reference or individual QoS parameters]</w:t>
      </w:r>
      <w:del w:id="75" w:author="KDDI_r0" w:date="2023-08-22T10:36:00Z">
        <w:r w:rsidDel="001E26DC">
          <w:delText>PDU Set QoS parameters (as described in clause 5.7.7 of TS 23.501 [2]), Protocol Description (as described in clause 5.37.5 of TS 23.501 [</w:delText>
        </w:r>
      </w:del>
      <w:r>
        <w:t>, [Alternative Service Requirements (as described in clause 6.1.3.22 of TS 23.503 [20])]) to NEF for updating the reserved resources. Optionally, updated QoS monitoring requirements</w:t>
      </w:r>
      <w:ins w:id="76" w:author="KDDI_r0" w:date="2023-08-22T10:37:00Z">
        <w:r>
          <w:t>,</w:t>
        </w:r>
      </w:ins>
      <w:r>
        <w:t xml:space="preserve"> </w:t>
      </w:r>
      <w:ins w:id="77" w:author="KDDI_r0" w:date="2023-08-22T10:37:00Z">
        <w:r>
          <w:t xml:space="preserve">PDU Set QoS </w:t>
        </w:r>
      </w:ins>
      <w:ins w:id="78" w:author="KDDI_r1" w:date="2023-08-24T12:29:00Z">
        <w:r w:rsidR="00CA7E3D" w:rsidRPr="009440FC">
          <w:t>P</w:t>
        </w:r>
      </w:ins>
      <w:ins w:id="79" w:author="KDDI_r0" w:date="2023-08-22T10:37:00Z">
        <w:r>
          <w:t>arameters (as described in clause 5.7.7 of TS 23.501 [2])</w:t>
        </w:r>
      </w:ins>
      <w:ins w:id="80" w:author="KDDI_r0" w:date="2023-08-22T17:05:00Z">
        <w:r w:rsidR="00E0442F">
          <w:t xml:space="preserve"> and</w:t>
        </w:r>
      </w:ins>
      <w:ins w:id="81" w:author="KDDI_r0" w:date="2023-08-22T10:37:00Z">
        <w:r>
          <w:t xml:space="preserve"> Protocol Description (as described in clause 5.37.5 of TS 23.501 [2])</w:t>
        </w:r>
      </w:ins>
      <w:r>
        <w:t xml:space="preserve">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ABCCAD0" w14:textId="77777777" w:rsidR="00F94623" w:rsidRDefault="00F94623" w:rsidP="00F94623">
      <w:pPr>
        <w:pStyle w:val="B10"/>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7BD3953" w14:textId="77777777" w:rsidR="00F94623" w:rsidRDefault="00F94623" w:rsidP="00F94623">
      <w:pPr>
        <w:pStyle w:val="B10"/>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14CDBA1" w14:textId="77777777" w:rsidR="00F94623" w:rsidRDefault="00F94623" w:rsidP="00F94623">
      <w:pPr>
        <w:pStyle w:val="B10"/>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C9264FC" w14:textId="77777777" w:rsidR="00F94623" w:rsidRDefault="00F94623" w:rsidP="00F94623">
      <w:pPr>
        <w:pStyle w:val="B10"/>
      </w:pPr>
      <w:r>
        <w:tab/>
        <w:t>If the AF is considered to be trusted by the operator, the AF uses the Npcf_PolicyAuthorization_Update request message to interact directly with PCF to update the reserving resources for an AF session.</w:t>
      </w:r>
    </w:p>
    <w:p w14:paraId="17390BEA" w14:textId="77777777" w:rsidR="00F94623" w:rsidRDefault="00F94623" w:rsidP="00F94623">
      <w:pPr>
        <w:pStyle w:val="B10"/>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28AD279" w14:textId="77777777" w:rsidR="00F94623" w:rsidRDefault="00F94623" w:rsidP="00F94623">
      <w:pPr>
        <w:pStyle w:val="B10"/>
      </w:pPr>
      <w:r>
        <w:tab/>
        <w:t>If the AF is considered to be trusted by the operator, the AF uses the Ntsctsf_QoSandTSCAssistance_Update request message to interact directly with TSCTSF to update the reserving resources for an AF session.</w:t>
      </w:r>
    </w:p>
    <w:p w14:paraId="22B923DB" w14:textId="77777777" w:rsidR="00F94623" w:rsidRDefault="00F94623" w:rsidP="00F94623">
      <w:pPr>
        <w:pStyle w:val="B10"/>
      </w:pPr>
      <w:r>
        <w:t>3b.</w:t>
      </w:r>
      <w:r>
        <w:tab/>
        <w:t>The TSCTSF interacts with the PCF by triggering a Npcf_PolicyAuthorization_Update request and forwards the received parameters after executing the adjustment and mapping actions described in step 3b of clause 4.15.6.6.</w:t>
      </w:r>
    </w:p>
    <w:p w14:paraId="33A14F5F" w14:textId="77777777" w:rsidR="00F94623" w:rsidRDefault="00F94623" w:rsidP="00F94623">
      <w:pPr>
        <w:pStyle w:val="B10"/>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4E6EAC94" w14:textId="77777777" w:rsidR="00F94623" w:rsidRDefault="00F94623" w:rsidP="00F94623">
      <w:pPr>
        <w:pStyle w:val="B10"/>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6DF8508" w14:textId="77777777" w:rsidR="00F94623" w:rsidRDefault="00F94623" w:rsidP="00F94623">
      <w:pPr>
        <w:pStyle w:val="B10"/>
      </w:pPr>
      <w:r>
        <w:t>4b.</w:t>
      </w:r>
      <w:r>
        <w:tab/>
        <w:t>The TSCTSF sends a Ntsctsf_QoSandTSCAssistance_Update response message (Transaction Reference ID, Result) to the NEF. Result indicates whether the request is granted or not.</w:t>
      </w:r>
    </w:p>
    <w:p w14:paraId="47FF4086" w14:textId="77777777" w:rsidR="00F94623" w:rsidRDefault="00F94623" w:rsidP="00F94623">
      <w:pPr>
        <w:pStyle w:val="B10"/>
      </w:pPr>
      <w:r>
        <w:lastRenderedPageBreak/>
        <w:tab/>
        <w:t>If the AF is considered to be trusted by the operator, the TSCTSF sends the Ntsctsf_QoSandTSCAssistance_Update response message directly to AF.</w:t>
      </w:r>
    </w:p>
    <w:p w14:paraId="265B2C7F" w14:textId="77777777" w:rsidR="00F94623" w:rsidRDefault="00F94623" w:rsidP="00F94623">
      <w:pPr>
        <w:pStyle w:val="B10"/>
      </w:pPr>
      <w:r>
        <w:t>5.</w:t>
      </w:r>
      <w:r>
        <w:tab/>
        <w:t>The NEF sends a Nnef_AFsessionWithQoS_Update response message (Transaction Reference ID, Result) to the AF. Result indicates whether the request is granted or not.</w:t>
      </w:r>
    </w:p>
    <w:p w14:paraId="12C6D97C" w14:textId="77777777" w:rsidR="00F94623" w:rsidRDefault="00F94623" w:rsidP="00F94623">
      <w:pPr>
        <w:pStyle w:val="B10"/>
      </w:pPr>
      <w:r>
        <w:t>6.</w:t>
      </w:r>
      <w:r>
        <w:tab/>
        <w:t>The PCF sends Npcf_PolicyAuthorization_Notify message to the NEF when the modification of the transmission resources corresponding to the QoS update succeeded or failed, or when an Alternative Service Requirement is being applied.</w:t>
      </w:r>
    </w:p>
    <w:p w14:paraId="71921940" w14:textId="77777777" w:rsidR="00F94623" w:rsidRDefault="00F94623" w:rsidP="00F94623">
      <w:pPr>
        <w:pStyle w:val="B10"/>
      </w:pPr>
      <w:r>
        <w:tab/>
        <w:t>If the AF is considered to be trusted by the operator, the PCF sends the Npcf_PolicyAuthorization_Notify message directly to AF.</w:t>
      </w:r>
    </w:p>
    <w:p w14:paraId="0CDF96BA" w14:textId="77777777" w:rsidR="00F94623" w:rsidRDefault="00F94623" w:rsidP="00F94623">
      <w:pPr>
        <w:pStyle w:val="B10"/>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8A61564" w14:textId="77777777" w:rsidR="00F94623" w:rsidRDefault="00F94623" w:rsidP="00F94623">
      <w:pPr>
        <w:pStyle w:val="B10"/>
      </w:pPr>
      <w:r>
        <w:t>6b.</w:t>
      </w:r>
      <w:r>
        <w:tab/>
        <w:t>The TSCTSF sends Ntsctsf_QoSandTSCAssistance_Notify message with the event reported by the PCF to the NEF.</w:t>
      </w:r>
    </w:p>
    <w:p w14:paraId="168F8388" w14:textId="77777777" w:rsidR="00F94623" w:rsidRDefault="00F94623" w:rsidP="00F94623">
      <w:pPr>
        <w:pStyle w:val="B10"/>
      </w:pPr>
      <w:r>
        <w:tab/>
        <w:t>If the AF is considered to be trusted by the operator, the TSCTSF sends the Ntsctsf_QoSandTSCAssistance_Notify message directly to the AF.</w:t>
      </w:r>
    </w:p>
    <w:p w14:paraId="1AB5C8F5" w14:textId="77777777" w:rsidR="00F94623" w:rsidRDefault="00F94623" w:rsidP="00F94623">
      <w:pPr>
        <w:pStyle w:val="B10"/>
      </w:pPr>
      <w:r>
        <w:t>7.</w:t>
      </w:r>
      <w:r>
        <w:tab/>
        <w:t>The NEF sends Nnef_AFsessionWithQoS_Notify message with the event reported by the PCF to the AF.</w:t>
      </w:r>
    </w:p>
    <w:bookmarkEnd w:id="73"/>
    <w:p w14:paraId="54B12F2B" w14:textId="0D823155"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F5FD2" w14:textId="77777777" w:rsidR="003B30B4" w:rsidRDefault="003B30B4">
      <w:r>
        <w:separator/>
      </w:r>
    </w:p>
  </w:endnote>
  <w:endnote w:type="continuationSeparator" w:id="0">
    <w:p w14:paraId="38497B00" w14:textId="77777777" w:rsidR="003B30B4" w:rsidRDefault="003B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7899" w14:textId="77777777" w:rsidR="003B30B4" w:rsidRDefault="003B30B4">
      <w:r>
        <w:separator/>
      </w:r>
    </w:p>
  </w:footnote>
  <w:footnote w:type="continuationSeparator" w:id="0">
    <w:p w14:paraId="45AFBDE7" w14:textId="77777777" w:rsidR="003B30B4" w:rsidRDefault="003B3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76099473">
    <w:abstractNumId w:val="10"/>
  </w:num>
  <w:num w:numId="2" w16cid:durableId="605580160">
    <w:abstractNumId w:val="2"/>
  </w:num>
  <w:num w:numId="3" w16cid:durableId="475689441">
    <w:abstractNumId w:val="1"/>
  </w:num>
  <w:num w:numId="4" w16cid:durableId="2082867962">
    <w:abstractNumId w:val="0"/>
  </w:num>
  <w:num w:numId="5" w16cid:durableId="602610230">
    <w:abstractNumId w:val="11"/>
  </w:num>
  <w:num w:numId="6" w16cid:durableId="353305594">
    <w:abstractNumId w:val="9"/>
  </w:num>
  <w:num w:numId="7" w16cid:durableId="127433769">
    <w:abstractNumId w:val="3"/>
  </w:num>
  <w:num w:numId="8" w16cid:durableId="1672030009">
    <w:abstractNumId w:val="5"/>
  </w:num>
  <w:num w:numId="9" w16cid:durableId="931201271">
    <w:abstractNumId w:val="8"/>
  </w:num>
  <w:num w:numId="10" w16cid:durableId="1761441349">
    <w:abstractNumId w:val="6"/>
  </w:num>
  <w:num w:numId="11" w16cid:durableId="1258364186">
    <w:abstractNumId w:val="7"/>
  </w:num>
  <w:num w:numId="12" w16cid:durableId="116000373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5-21-2660122827-3251746268-3620619969-48032"/>
  </w15:person>
  <w15:person w15:author="柯小婉">
    <w15:presenceInfo w15:providerId="AD" w15:userId="S-1-5-21-2660122827-3251746268-3620619969-48032"/>
  </w15:person>
  <w15:person w15:author="KDDI_r1">
    <w15:presenceInfo w15:providerId="None" w15:userId="KDDI_r1"/>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1A2"/>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37BA"/>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44"/>
    <w:rsid w:val="000F3F8A"/>
    <w:rsid w:val="000F46FB"/>
    <w:rsid w:val="000F5D4F"/>
    <w:rsid w:val="000F6F2A"/>
    <w:rsid w:val="001001A5"/>
    <w:rsid w:val="001002BC"/>
    <w:rsid w:val="0010115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0B4"/>
    <w:rsid w:val="003B32C3"/>
    <w:rsid w:val="003B4441"/>
    <w:rsid w:val="003B497D"/>
    <w:rsid w:val="003B5495"/>
    <w:rsid w:val="003B63A5"/>
    <w:rsid w:val="003B693A"/>
    <w:rsid w:val="003B7F7E"/>
    <w:rsid w:val="003C0E79"/>
    <w:rsid w:val="003C1876"/>
    <w:rsid w:val="003C1D85"/>
    <w:rsid w:val="003C235E"/>
    <w:rsid w:val="003C358B"/>
    <w:rsid w:val="003C3A70"/>
    <w:rsid w:val="003C40B0"/>
    <w:rsid w:val="003C4442"/>
    <w:rsid w:val="003C4E49"/>
    <w:rsid w:val="003C6D80"/>
    <w:rsid w:val="003C6FCE"/>
    <w:rsid w:val="003D167E"/>
    <w:rsid w:val="003D1A89"/>
    <w:rsid w:val="003D1D7F"/>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688"/>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2DCF"/>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38BE"/>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B46"/>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1D19"/>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0FD6"/>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33E"/>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0CBC"/>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0FC"/>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5891"/>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3D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1E7E"/>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8D"/>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A7E3D"/>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2DD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442F"/>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61B"/>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4623"/>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870F8-7FC1-4E5E-ADC8-F95D4721F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8640</Words>
  <Characters>49252</Characters>
  <Application>Microsoft Office Word</Application>
  <DocSecurity>0</DocSecurity>
  <Lines>410</Lines>
  <Paragraphs>115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cp:lastModifiedBy>
  <cp:revision>3</cp:revision>
  <cp:lastPrinted>1900-01-01T06:00:00Z</cp:lastPrinted>
  <dcterms:created xsi:type="dcterms:W3CDTF">2023-08-25T10:10:00Z</dcterms:created>
  <dcterms:modified xsi:type="dcterms:W3CDTF">2023-08-25T10:14:00Z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