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45B3CF" w14:textId="77777777" w:rsidR="00E8099A" w:rsidRDefault="00E8099A" w:rsidP="00E8099A">
      <w:pPr>
        <w:tabs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SA WG2 Meeting #S2-158</w:t>
      </w:r>
      <w:r>
        <w:rPr>
          <w:rFonts w:ascii="Arial" w:hAnsi="Arial" w:cs="Arial"/>
          <w:b/>
        </w:rPr>
        <w:tab/>
        <w:t>S2-2308287</w:t>
      </w:r>
    </w:p>
    <w:p w14:paraId="1F697CCB" w14:textId="77777777" w:rsidR="00E8099A" w:rsidRDefault="00E8099A" w:rsidP="00E8099A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21 - 25 August, 2023, Goteborg, Sweden</w:t>
      </w:r>
    </w:p>
    <w:p w14:paraId="3393AB9D" w14:textId="690FD4F4" w:rsidR="00E8099A" w:rsidRPr="00E8099A" w:rsidRDefault="00E8099A" w:rsidP="00E8099A">
      <w:pPr>
        <w:tabs>
          <w:tab w:val="right" w:pos="9638"/>
        </w:tabs>
        <w:rPr>
          <w:rFonts w:ascii="Arial" w:hAnsi="Arial" w:cs="Arial"/>
          <w:b/>
        </w:rPr>
      </w:pPr>
    </w:p>
    <w:p w14:paraId="758AF4EB" w14:textId="77777777" w:rsidR="00E8099A" w:rsidRDefault="00E8099A" w:rsidP="00E8099A"/>
    <w:p w14:paraId="2B20D523" w14:textId="432B7742" w:rsidR="00E8099A" w:rsidRDefault="00E8099A" w:rsidP="00E8099A"/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60"/>
        <w:gridCol w:w="3251"/>
        <w:gridCol w:w="4183"/>
      </w:tblGrid>
      <w:tr w:rsidR="00D90CA1" w:rsidRPr="00D90CA1" w14:paraId="43379D8A" w14:textId="77777777" w:rsidTr="00E8099A">
        <w:trPr>
          <w:cantSplit/>
        </w:trPr>
        <w:tc>
          <w:tcPr>
            <w:tcW w:w="1104" w:type="dxa"/>
            <w:vMerge w:val="restart"/>
            <w:vAlign w:val="center"/>
          </w:tcPr>
          <w:p w14:paraId="38E0E432" w14:textId="77777777" w:rsidR="00D90CA1" w:rsidRPr="00D90CA1" w:rsidRDefault="00D90CA1" w:rsidP="00D90CA1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D90CA1">
              <w:rPr>
                <w:noProof/>
              </w:rPr>
              <w:drawing>
                <wp:inline distT="0" distB="0" distL="0" distR="0" wp14:anchorId="3FA18154" wp14:editId="31EB5141">
                  <wp:extent cx="647700" cy="70485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2" w:type="dxa"/>
            <w:gridSpan w:val="3"/>
            <w:vMerge w:val="restart"/>
          </w:tcPr>
          <w:p w14:paraId="269F1A8C" w14:textId="77777777" w:rsidR="00D90CA1" w:rsidRPr="00D90CA1" w:rsidRDefault="00D90CA1" w:rsidP="00D90CA1">
            <w:pPr>
              <w:rPr>
                <w:sz w:val="16"/>
                <w:szCs w:val="16"/>
              </w:rPr>
            </w:pPr>
            <w:r w:rsidRPr="00D90CA1">
              <w:rPr>
                <w:sz w:val="16"/>
                <w:szCs w:val="16"/>
              </w:rPr>
              <w:t>INTERNATIONAL TELECOMMUNICATION UNION</w:t>
            </w:r>
          </w:p>
          <w:p w14:paraId="40CA322B" w14:textId="77777777" w:rsidR="00D90CA1" w:rsidRPr="00D90CA1" w:rsidRDefault="00D90CA1" w:rsidP="00D90CA1">
            <w:pPr>
              <w:rPr>
                <w:b/>
                <w:bCs/>
                <w:sz w:val="26"/>
                <w:szCs w:val="26"/>
              </w:rPr>
            </w:pPr>
            <w:r w:rsidRPr="00D90CA1">
              <w:rPr>
                <w:b/>
                <w:bCs/>
                <w:sz w:val="26"/>
                <w:szCs w:val="26"/>
              </w:rPr>
              <w:t>TELECOMMUNICATION</w:t>
            </w:r>
            <w:r w:rsidRPr="00D90CA1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27F37623" w14:textId="77777777" w:rsidR="00D90CA1" w:rsidRPr="00D90CA1" w:rsidRDefault="00D90CA1" w:rsidP="00D90CA1">
            <w:pPr>
              <w:rPr>
                <w:sz w:val="20"/>
                <w:szCs w:val="20"/>
              </w:rPr>
            </w:pPr>
            <w:r w:rsidRPr="00D90CA1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D90CA1">
              <w:rPr>
                <w:sz w:val="20"/>
              </w:rPr>
              <w:t>2022</w:t>
            </w:r>
            <w:r w:rsidRPr="00D90CA1">
              <w:rPr>
                <w:sz w:val="20"/>
                <w:szCs w:val="20"/>
              </w:rPr>
              <w:t>-</w:t>
            </w:r>
            <w:r w:rsidRPr="00D90CA1">
              <w:rPr>
                <w:sz w:val="20"/>
              </w:rPr>
              <w:t>2024</w:t>
            </w:r>
            <w:bookmarkEnd w:id="2"/>
          </w:p>
        </w:tc>
        <w:tc>
          <w:tcPr>
            <w:tcW w:w="4183" w:type="dxa"/>
            <w:vAlign w:val="center"/>
          </w:tcPr>
          <w:p w14:paraId="4207E060" w14:textId="23670D19" w:rsidR="00D90CA1" w:rsidRPr="00D90CA1" w:rsidRDefault="00D90CA1" w:rsidP="00D90CA1">
            <w:pPr>
              <w:pStyle w:val="Docnumber"/>
            </w:pPr>
            <w:r>
              <w:t>SG11-LS</w:t>
            </w:r>
            <w:r w:rsidR="00F454A6">
              <w:t>70</w:t>
            </w:r>
          </w:p>
        </w:tc>
      </w:tr>
      <w:tr w:rsidR="00D90CA1" w:rsidRPr="00D90CA1" w14:paraId="44122229" w14:textId="77777777" w:rsidTr="00E8099A">
        <w:trPr>
          <w:cantSplit/>
        </w:trPr>
        <w:tc>
          <w:tcPr>
            <w:tcW w:w="1104" w:type="dxa"/>
            <w:vMerge/>
          </w:tcPr>
          <w:p w14:paraId="47A388BB" w14:textId="77777777" w:rsidR="00D90CA1" w:rsidRPr="00D90CA1" w:rsidRDefault="00D90CA1" w:rsidP="00D90CA1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2" w:type="dxa"/>
            <w:gridSpan w:val="3"/>
            <w:vMerge/>
          </w:tcPr>
          <w:p w14:paraId="67C1405A" w14:textId="77777777" w:rsidR="00D90CA1" w:rsidRPr="00D90CA1" w:rsidRDefault="00D90CA1" w:rsidP="00D90CA1">
            <w:pPr>
              <w:rPr>
                <w:smallCaps/>
                <w:sz w:val="20"/>
              </w:rPr>
            </w:pPr>
          </w:p>
        </w:tc>
        <w:tc>
          <w:tcPr>
            <w:tcW w:w="4183" w:type="dxa"/>
          </w:tcPr>
          <w:p w14:paraId="7BCEB567" w14:textId="10505D1E" w:rsidR="00D90CA1" w:rsidRPr="00D90CA1" w:rsidRDefault="00D90CA1" w:rsidP="00D90CA1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11</w:t>
            </w:r>
          </w:p>
        </w:tc>
      </w:tr>
      <w:bookmarkEnd w:id="3"/>
      <w:tr w:rsidR="00D90CA1" w:rsidRPr="00D90CA1" w14:paraId="57743BC5" w14:textId="77777777" w:rsidTr="00E8099A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06B54E8C" w14:textId="77777777" w:rsidR="00D90CA1" w:rsidRPr="00D90CA1" w:rsidRDefault="00D90CA1" w:rsidP="00D90CA1">
            <w:pPr>
              <w:rPr>
                <w:b/>
                <w:bCs/>
                <w:sz w:val="26"/>
              </w:rPr>
            </w:pPr>
          </w:p>
        </w:tc>
        <w:tc>
          <w:tcPr>
            <w:tcW w:w="4352" w:type="dxa"/>
            <w:gridSpan w:val="3"/>
            <w:vMerge/>
            <w:tcBorders>
              <w:bottom w:val="single" w:sz="12" w:space="0" w:color="auto"/>
            </w:tcBorders>
          </w:tcPr>
          <w:p w14:paraId="7493078E" w14:textId="77777777" w:rsidR="00D90CA1" w:rsidRPr="00D90CA1" w:rsidRDefault="00D90CA1" w:rsidP="00D90CA1">
            <w:pPr>
              <w:rPr>
                <w:b/>
                <w:bCs/>
                <w:sz w:val="26"/>
              </w:rPr>
            </w:pPr>
          </w:p>
        </w:tc>
        <w:tc>
          <w:tcPr>
            <w:tcW w:w="4183" w:type="dxa"/>
            <w:tcBorders>
              <w:bottom w:val="single" w:sz="12" w:space="0" w:color="auto"/>
            </w:tcBorders>
            <w:vAlign w:val="center"/>
          </w:tcPr>
          <w:p w14:paraId="4795C35A" w14:textId="77777777" w:rsidR="00D90CA1" w:rsidRPr="00D90CA1" w:rsidRDefault="00D90CA1" w:rsidP="00D90CA1">
            <w:pPr>
              <w:jc w:val="right"/>
              <w:rPr>
                <w:b/>
                <w:bCs/>
                <w:sz w:val="28"/>
                <w:szCs w:val="28"/>
              </w:rPr>
            </w:pPr>
            <w:r w:rsidRPr="00D90CA1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D90CA1" w:rsidRPr="00D90CA1" w14:paraId="7D7F72A7" w14:textId="77777777" w:rsidTr="00E8099A">
        <w:trPr>
          <w:cantSplit/>
        </w:trPr>
        <w:tc>
          <w:tcPr>
            <w:tcW w:w="1545" w:type="dxa"/>
            <w:gridSpan w:val="2"/>
          </w:tcPr>
          <w:p w14:paraId="2125D9DF" w14:textId="77777777" w:rsidR="00D90CA1" w:rsidRPr="00D90CA1" w:rsidRDefault="00D90CA1" w:rsidP="00D90CA1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D90CA1">
              <w:rPr>
                <w:b/>
                <w:bCs/>
              </w:rPr>
              <w:t>Question(s):</w:t>
            </w:r>
          </w:p>
        </w:tc>
        <w:tc>
          <w:tcPr>
            <w:tcW w:w="3911" w:type="dxa"/>
            <w:gridSpan w:val="2"/>
          </w:tcPr>
          <w:p w14:paraId="442409AB" w14:textId="037D0F94" w:rsidR="00D90CA1" w:rsidRPr="00D90CA1" w:rsidRDefault="00D90CA1" w:rsidP="00D90CA1">
            <w:r w:rsidRPr="00D90CA1">
              <w:t>1/11</w:t>
            </w:r>
          </w:p>
        </w:tc>
        <w:tc>
          <w:tcPr>
            <w:tcW w:w="4183" w:type="dxa"/>
          </w:tcPr>
          <w:p w14:paraId="3593ADCD" w14:textId="6FCB537D" w:rsidR="00D90CA1" w:rsidRPr="00D90CA1" w:rsidRDefault="00D90CA1" w:rsidP="00D90CA1">
            <w:pPr>
              <w:jc w:val="right"/>
            </w:pPr>
            <w:r w:rsidRPr="00D90CA1">
              <w:t>Geneva, 10-19 May 2023</w:t>
            </w:r>
          </w:p>
        </w:tc>
      </w:tr>
      <w:tr w:rsidR="00D90CA1" w:rsidRPr="00D90CA1" w14:paraId="48BE67F9" w14:textId="77777777" w:rsidTr="00D90CA1">
        <w:trPr>
          <w:cantSplit/>
        </w:trPr>
        <w:tc>
          <w:tcPr>
            <w:tcW w:w="9639" w:type="dxa"/>
            <w:gridSpan w:val="5"/>
          </w:tcPr>
          <w:p w14:paraId="1D5E6110" w14:textId="699917AA" w:rsidR="00D90CA1" w:rsidRPr="00D90CA1" w:rsidRDefault="00D90CA1" w:rsidP="00D90CA1">
            <w:pPr>
              <w:jc w:val="center"/>
              <w:rPr>
                <w:b/>
                <w:bCs/>
              </w:rPr>
            </w:pPr>
            <w:bookmarkStart w:id="6" w:name="ddoctype"/>
            <w:bookmarkEnd w:id="4"/>
            <w:bookmarkEnd w:id="5"/>
            <w:r w:rsidRPr="00D90CA1">
              <w:rPr>
                <w:b/>
                <w:bCs/>
              </w:rPr>
              <w:t>Ref.: SG11-TD418/GEN</w:t>
            </w:r>
          </w:p>
        </w:tc>
      </w:tr>
      <w:tr w:rsidR="00D90CA1" w:rsidRPr="00D90CA1" w14:paraId="16A6AAE7" w14:textId="77777777" w:rsidTr="00D90CA1">
        <w:trPr>
          <w:cantSplit/>
        </w:trPr>
        <w:tc>
          <w:tcPr>
            <w:tcW w:w="1545" w:type="dxa"/>
            <w:gridSpan w:val="2"/>
          </w:tcPr>
          <w:p w14:paraId="4BA78809" w14:textId="77777777" w:rsidR="00D90CA1" w:rsidRPr="00D90CA1" w:rsidRDefault="00D90CA1" w:rsidP="00D90CA1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D90CA1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3"/>
          </w:tcPr>
          <w:p w14:paraId="751A8D2B" w14:textId="664EE17D" w:rsidR="00D90CA1" w:rsidRPr="00D90CA1" w:rsidRDefault="00D90CA1" w:rsidP="00D90CA1">
            <w:r w:rsidRPr="00D90CA1">
              <w:t>ITU-T Study Group 11</w:t>
            </w:r>
          </w:p>
        </w:tc>
      </w:tr>
      <w:tr w:rsidR="00D90CA1" w:rsidRPr="00D90CA1" w14:paraId="3018B9ED" w14:textId="77777777" w:rsidTr="00D90CA1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12F71233" w14:textId="77777777" w:rsidR="00D90CA1" w:rsidRPr="00D90CA1" w:rsidRDefault="00D90CA1" w:rsidP="00D90CA1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D90CA1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3"/>
            <w:tcBorders>
              <w:bottom w:val="single" w:sz="8" w:space="0" w:color="auto"/>
            </w:tcBorders>
          </w:tcPr>
          <w:p w14:paraId="2B81DD6F" w14:textId="7FB99EE3" w:rsidR="00D90CA1" w:rsidRPr="00D90CA1" w:rsidRDefault="00E8099A" w:rsidP="00D90CA1">
            <w:r>
              <w:t xml:space="preserve">LS on initiation of new work item Q.FMSC-SA "Signalling architecture of fixed, mobile and satellite convergence for IMT-2020 networks and beyond" </w:t>
            </w:r>
            <w:r w:rsidR="00D90CA1" w:rsidRPr="00D90CA1">
              <w:t>[to ITU-T SG13 and 3GPP SA2]</w:t>
            </w:r>
          </w:p>
        </w:tc>
      </w:tr>
      <w:bookmarkEnd w:id="1"/>
      <w:bookmarkEnd w:id="8"/>
      <w:tr w:rsidR="005246B4" w14:paraId="018D3522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639" w:type="dxa"/>
            <w:gridSpan w:val="5"/>
            <w:tcBorders>
              <w:top w:val="single" w:sz="12" w:space="0" w:color="auto"/>
            </w:tcBorders>
          </w:tcPr>
          <w:p w14:paraId="7D2B4F46" w14:textId="77777777" w:rsidR="005246B4" w:rsidRDefault="006A59DC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5246B4" w14:paraId="0D9D0053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213C00D7" w14:textId="77777777" w:rsidR="005246B4" w:rsidRDefault="006A59DC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434" w:type="dxa"/>
            <w:gridSpan w:val="2"/>
          </w:tcPr>
          <w:p w14:paraId="15F90762" w14:textId="7544596B" w:rsidR="005246B4" w:rsidRDefault="008B4FAA">
            <w:pPr>
              <w:pStyle w:val="LSForAction"/>
            </w:pPr>
            <w:r>
              <w:t>-</w:t>
            </w:r>
          </w:p>
        </w:tc>
      </w:tr>
      <w:tr w:rsidR="005246B4" w:rsidRPr="00F454A6" w14:paraId="41CFCB67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5B223772" w14:textId="77777777" w:rsidR="005246B4" w:rsidRDefault="006A59DC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434" w:type="dxa"/>
            <w:gridSpan w:val="2"/>
          </w:tcPr>
          <w:p w14:paraId="4AB5F6F4" w14:textId="77777777" w:rsidR="005246B4" w:rsidRPr="008B4FAA" w:rsidRDefault="006A59DC">
            <w:pPr>
              <w:pStyle w:val="LSForInfo"/>
              <w:rPr>
                <w:lang w:val="fr-FR"/>
              </w:rPr>
            </w:pPr>
            <w:r w:rsidRPr="008B4FAA">
              <w:rPr>
                <w:lang w:val="fr-FR" w:eastAsia="zh-CN"/>
              </w:rPr>
              <w:t xml:space="preserve">ITU-T </w:t>
            </w:r>
            <w:r w:rsidRPr="008B4FAA">
              <w:rPr>
                <w:rFonts w:hint="eastAsia"/>
                <w:lang w:val="fr-FR" w:eastAsia="zh-CN"/>
              </w:rPr>
              <w:t>S</w:t>
            </w:r>
            <w:r w:rsidRPr="008B4FAA">
              <w:rPr>
                <w:lang w:val="fr-FR" w:eastAsia="zh-CN"/>
              </w:rPr>
              <w:t>G13</w:t>
            </w:r>
            <w:r w:rsidR="00E04131" w:rsidRPr="008B4FAA">
              <w:rPr>
                <w:lang w:val="fr-FR" w:eastAsia="zh-CN"/>
              </w:rPr>
              <w:t>,</w:t>
            </w:r>
            <w:r w:rsidR="007B5BCF" w:rsidRPr="008B4FAA">
              <w:rPr>
                <w:lang w:val="fr-FR" w:eastAsia="zh-CN"/>
              </w:rPr>
              <w:t xml:space="preserve"> 3GPP SA2</w:t>
            </w:r>
          </w:p>
        </w:tc>
      </w:tr>
      <w:tr w:rsidR="005246B4" w14:paraId="75DD75E8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5BBB034F" w14:textId="77777777" w:rsidR="005246B4" w:rsidRDefault="006A59DC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434" w:type="dxa"/>
            <w:gridSpan w:val="2"/>
          </w:tcPr>
          <w:p w14:paraId="307AE62F" w14:textId="77777777" w:rsidR="005246B4" w:rsidRPr="00D90CA1" w:rsidRDefault="006A59DC">
            <w:pPr>
              <w:pStyle w:val="LSApproval"/>
            </w:pPr>
            <w:r w:rsidRPr="00D90CA1">
              <w:t>ITU-T Study Group 11 meeting (Geneva, 19 May 2023)</w:t>
            </w:r>
          </w:p>
        </w:tc>
      </w:tr>
      <w:tr w:rsidR="005246B4" w14:paraId="58179205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  <w:tcBorders>
              <w:bottom w:val="single" w:sz="12" w:space="0" w:color="auto"/>
            </w:tcBorders>
          </w:tcPr>
          <w:p w14:paraId="4C014782" w14:textId="77777777" w:rsidR="005246B4" w:rsidRDefault="006A59DC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434" w:type="dxa"/>
            <w:gridSpan w:val="2"/>
            <w:tcBorders>
              <w:bottom w:val="single" w:sz="12" w:space="0" w:color="auto"/>
            </w:tcBorders>
          </w:tcPr>
          <w:p w14:paraId="68211460" w14:textId="77777777" w:rsidR="005246B4" w:rsidRDefault="006A59DC">
            <w:pPr>
              <w:pStyle w:val="LSDeadline"/>
            </w:pPr>
            <w:r>
              <w:t>N/A</w:t>
            </w:r>
          </w:p>
        </w:tc>
      </w:tr>
      <w:tr w:rsidR="005246B4" w:rsidRPr="00F454A6" w14:paraId="754FC1AE" w14:textId="77777777" w:rsidTr="00E8099A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B49C048" w14:textId="77777777" w:rsidR="005246B4" w:rsidRDefault="006A59DC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762444C" w14:textId="77777777" w:rsidR="005246B4" w:rsidRDefault="00E8099A">
            <w:sdt>
              <w:sdtPr>
                <w:rPr>
                  <w:color w:val="000000" w:themeColor="text1"/>
                </w:rPr>
                <w:alias w:val="ContactNameOrgCountry"/>
                <w:tag w:val="ContactNameOrgCountry"/>
                <w:id w:val="5837975"/>
                <w:placeholder>
                  <w:docPart w:val="{e99a5276-b8aa-4374-a489-825a459b7689}"/>
                </w:placeholder>
                <w:text w:multiLine="1"/>
              </w:sdtPr>
              <w:sdtEndPr/>
              <w:sdtContent>
                <w:r w:rsidR="006A59DC">
                  <w:rPr>
                    <w:rFonts w:hint="eastAsia"/>
                    <w:lang w:eastAsia="zh-CN"/>
                  </w:rPr>
                  <w:t>Jianyin Zhang</w:t>
                </w:r>
                <w:r w:rsidR="006A59DC">
                  <w:rPr>
                    <w:rFonts w:hint="eastAsia"/>
                    <w:lang w:eastAsia="zh-CN"/>
                  </w:rPr>
                  <w:br/>
                  <w:t>China Mobile</w:t>
                </w:r>
                <w:r w:rsidR="006A59DC">
                  <w:rPr>
                    <w:rFonts w:hint="eastAsia"/>
                    <w:lang w:eastAsia="zh-CN"/>
                  </w:rPr>
                  <w:br/>
                  <w:t>China</w:t>
                </w:r>
              </w:sdtContent>
            </w:sdt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sdt>
            <w:sdtPr>
              <w:rPr>
                <w:color w:val="000000" w:themeColor="text1"/>
              </w:rPr>
              <w:alias w:val="ContactTelFaxEmail"/>
              <w:tag w:val="ContactTelFaxEmail"/>
              <w:id w:val="5837976"/>
              <w:placeholder>
                <w:docPart w:val="{c06f1385-94c0-44d1-8eae-24a7d6c60cca}"/>
              </w:placeholder>
            </w:sdtPr>
            <w:sdtEndPr/>
            <w:sdtContent>
              <w:p w14:paraId="0FE31604" w14:textId="15388D66" w:rsidR="005246B4" w:rsidRPr="008B4FAA" w:rsidRDefault="006A59DC">
                <w:pPr>
                  <w:tabs>
                    <w:tab w:val="left" w:pos="794"/>
                  </w:tabs>
                  <w:rPr>
                    <w:color w:val="000000" w:themeColor="text1"/>
                    <w:lang w:val="fr-FR"/>
                  </w:rPr>
                </w:pPr>
                <w:r w:rsidRPr="008B4FAA">
                  <w:rPr>
                    <w:color w:val="000000" w:themeColor="text1"/>
                    <w:lang w:val="fr-FR"/>
                  </w:rPr>
                  <w:t>Tel:</w:t>
                </w:r>
                <w:r w:rsidRPr="008B4FAA">
                  <w:rPr>
                    <w:rFonts w:hint="eastAsia"/>
                    <w:color w:val="000000" w:themeColor="text1"/>
                    <w:lang w:val="fr-FR" w:eastAsia="zh-CN"/>
                  </w:rPr>
                  <w:t xml:space="preserve"> </w:t>
                </w:r>
                <w:r w:rsidRPr="008B4FAA">
                  <w:rPr>
                    <w:color w:val="000000" w:themeColor="text1"/>
                    <w:lang w:val="fr-FR"/>
                  </w:rPr>
                  <w:t>+</w:t>
                </w:r>
                <w:r w:rsidRPr="008B4FAA">
                  <w:rPr>
                    <w:rFonts w:hint="eastAsia"/>
                    <w:color w:val="000000" w:themeColor="text1"/>
                    <w:lang w:val="fr-FR" w:eastAsia="zh-CN"/>
                  </w:rPr>
                  <w:t xml:space="preserve">86 </w:t>
                </w:r>
                <w:r w:rsidRPr="008B4FAA">
                  <w:rPr>
                    <w:color w:val="000000" w:themeColor="text1"/>
                    <w:lang w:val="fr-FR" w:eastAsia="zh-CN"/>
                  </w:rPr>
                  <w:t>13910022506</w:t>
                </w:r>
                <w:r w:rsidRPr="008B4FAA">
                  <w:rPr>
                    <w:color w:val="000000" w:themeColor="text1"/>
                    <w:lang w:val="fr-FR"/>
                  </w:rPr>
                  <w:br/>
                  <w:t xml:space="preserve">E-mail: </w:t>
                </w:r>
                <w:hyperlink r:id="rId12" w:history="1">
                  <w:r w:rsidR="003B1D87" w:rsidRPr="00990960">
                    <w:rPr>
                      <w:rStyle w:val="Hyperlink"/>
                      <w:lang w:val="fr-FR"/>
                    </w:rPr>
                    <w:t>zhangjianyin@chinamobile.com</w:t>
                  </w:r>
                </w:hyperlink>
                <w:r w:rsidR="003B1D87">
                  <w:rPr>
                    <w:color w:val="000000" w:themeColor="text1"/>
                    <w:lang w:val="fr-FR"/>
                  </w:rPr>
                  <w:t xml:space="preserve"> </w:t>
                </w:r>
              </w:p>
            </w:sdtContent>
          </w:sdt>
          <w:p w14:paraId="15D05B6A" w14:textId="77777777" w:rsidR="005246B4" w:rsidRPr="008B4FAA" w:rsidRDefault="005246B4">
            <w:pPr>
              <w:tabs>
                <w:tab w:val="left" w:pos="794"/>
              </w:tabs>
              <w:rPr>
                <w:color w:val="000000" w:themeColor="text1"/>
                <w:lang w:val="fr-FR"/>
              </w:rPr>
            </w:pPr>
          </w:p>
        </w:tc>
      </w:tr>
      <w:tr w:rsidR="005246B4" w14:paraId="082404A7" w14:textId="77777777" w:rsidTr="00E8099A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FC617B1" w14:textId="77777777" w:rsidR="005246B4" w:rsidRDefault="006A59DC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3D878EEF" w14:textId="77777777" w:rsidR="005246B4" w:rsidRDefault="006A59D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</w:pPr>
            <w:r>
              <w:rPr>
                <w:lang w:eastAsia="zh-CN"/>
              </w:rPr>
              <w:t>Huan Deng</w:t>
            </w:r>
            <w:r>
              <w:br/>
              <w:t>China Telecom</w:t>
            </w:r>
            <w:r>
              <w:br/>
            </w:r>
            <w:r>
              <w:rPr>
                <w:lang w:eastAsia="zh-CN"/>
              </w:rPr>
              <w:t>China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1483320E" w14:textId="35954EDB" w:rsidR="005246B4" w:rsidRDefault="006A59DC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</w:pPr>
            <w:r>
              <w:t>Tel:</w:t>
            </w:r>
            <w:r>
              <w:tab/>
              <w:t>+86-10-50902867</w:t>
            </w:r>
            <w:r>
              <w:br/>
              <w:t>E</w:t>
            </w:r>
            <w:r w:rsidR="00E63880">
              <w:t>-</w:t>
            </w:r>
            <w:r>
              <w:t>mail:</w:t>
            </w:r>
            <w:r>
              <w:tab/>
            </w:r>
            <w:hyperlink r:id="rId13" w:history="1">
              <w:r>
                <w:rPr>
                  <w:rStyle w:val="Hyperlink"/>
                  <w:lang w:eastAsia="zh-CN"/>
                </w:rPr>
                <w:t>denghuan@chinatelecom.cn</w:t>
              </w:r>
            </w:hyperlink>
          </w:p>
        </w:tc>
      </w:tr>
    </w:tbl>
    <w:p w14:paraId="68D32BAB" w14:textId="77777777" w:rsidR="005246B4" w:rsidRDefault="005246B4"/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88"/>
        <w:gridCol w:w="8051"/>
      </w:tblGrid>
      <w:tr w:rsidR="005246B4" w14:paraId="3602B3A2" w14:textId="77777777">
        <w:trPr>
          <w:cantSplit/>
        </w:trPr>
        <w:tc>
          <w:tcPr>
            <w:tcW w:w="1588" w:type="dxa"/>
          </w:tcPr>
          <w:p w14:paraId="083F3762" w14:textId="77777777" w:rsidR="005246B4" w:rsidRDefault="006A59DC">
            <w:pPr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7C3C7288" w14:textId="17C2F381" w:rsidR="005246B4" w:rsidRDefault="00E8099A">
            <w:pPr>
              <w:pStyle w:val="TSBHeaderSummary"/>
              <w:rPr>
                <w:highlight w:val="yellow"/>
              </w:rPr>
            </w:pPr>
            <w:sdt>
              <w:sdtPr>
                <w:rPr>
                  <w:rFonts w:hint="eastAsia"/>
                  <w:lang w:eastAsia="zh-CN"/>
                </w:rPr>
                <w:alias w:val="Abstract"/>
                <w:tag w:val="Abstract"/>
                <w:id w:val="-3130955"/>
                <w:placeholder>
                  <w:docPart w:val="{d36f7ced-4811-4c4f-b675-7f070f980fd5}"/>
                </w:placeholder>
                <w:text w:multiLine="1"/>
              </w:sdtPr>
              <w:sdtEndPr/>
              <w:sdtContent>
                <w:r>
                  <w:rPr>
                    <w:lang w:eastAsia="zh-CN"/>
                  </w:rPr>
                  <w:t>This liaison statement is to inform ITU-T SG13 and 3GPP SA2 about the initiation of new work item Q.FMSC-SA "Signalling architecture of fixed, mobile and satellite convergence for IMT-2020 networks and beyond"</w:t>
                </w:r>
                <w:r w:rsidR="007B5BCF">
                  <w:rPr>
                    <w:rFonts w:hint="eastAsia"/>
                    <w:lang w:eastAsia="zh-CN"/>
                  </w:rPr>
                  <w:t>.</w:t>
                </w:r>
              </w:sdtContent>
            </w:sdt>
          </w:p>
        </w:tc>
      </w:tr>
    </w:tbl>
    <w:p w14:paraId="20B21ACE" w14:textId="5D91E040" w:rsidR="005246B4" w:rsidRDefault="006A59DC">
      <w:pPr>
        <w:tabs>
          <w:tab w:val="left" w:pos="794"/>
          <w:tab w:val="left" w:pos="1191"/>
          <w:tab w:val="left" w:pos="1588"/>
          <w:tab w:val="left" w:pos="1985"/>
        </w:tabs>
        <w:spacing w:before="240"/>
      </w:pPr>
      <w:r>
        <w:rPr>
          <w:lang w:eastAsia="zh-CN"/>
        </w:rPr>
        <w:t xml:space="preserve">ITU-T Study Group 11 would like to inform </w:t>
      </w:r>
      <w:r>
        <w:rPr>
          <w:color w:val="000000" w:themeColor="text1"/>
          <w:lang w:eastAsia="zh-CN"/>
        </w:rPr>
        <w:t>ITU-T SG13</w:t>
      </w:r>
      <w:r w:rsidR="003E18A6">
        <w:rPr>
          <w:rFonts w:hint="eastAsia"/>
          <w:color w:val="000000" w:themeColor="text1"/>
          <w:lang w:eastAsia="zh-CN"/>
        </w:rPr>
        <w:t>,</w:t>
      </w:r>
      <w:r w:rsidR="003E18A6">
        <w:rPr>
          <w:color w:val="000000" w:themeColor="text1"/>
          <w:lang w:eastAsia="zh-CN"/>
        </w:rPr>
        <w:t xml:space="preserve"> </w:t>
      </w:r>
      <w:r>
        <w:rPr>
          <w:rFonts w:hint="eastAsia"/>
          <w:color w:val="000000" w:themeColor="text1"/>
          <w:lang w:val="en-US" w:eastAsia="zh-CN"/>
        </w:rPr>
        <w:t>especially Q23</w:t>
      </w:r>
      <w:r w:rsidR="00E63880">
        <w:rPr>
          <w:color w:val="000000" w:themeColor="text1"/>
          <w:lang w:val="en-US" w:eastAsia="zh-CN"/>
        </w:rPr>
        <w:t>/13</w:t>
      </w:r>
      <w:r>
        <w:rPr>
          <w:color w:val="000000" w:themeColor="text1"/>
          <w:lang w:eastAsia="zh-CN"/>
        </w:rPr>
        <w:t xml:space="preserve"> </w:t>
      </w:r>
      <w:r w:rsidR="007B5BCF">
        <w:rPr>
          <w:color w:val="000000" w:themeColor="text1"/>
          <w:lang w:eastAsia="zh-CN"/>
        </w:rPr>
        <w:t xml:space="preserve">and 3GPP SA2 </w:t>
      </w:r>
      <w:r>
        <w:rPr>
          <w:lang w:eastAsia="zh-CN"/>
        </w:rPr>
        <w:t xml:space="preserve">about current ITU-T SG11 activities related to 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ignalling architectures. A new work item </w:t>
      </w:r>
      <w:r>
        <w:rPr>
          <w:rFonts w:hint="eastAsia"/>
          <w:lang w:val="en-US" w:eastAsia="zh-CN"/>
        </w:rPr>
        <w:t>Q.FMSC-SA</w:t>
      </w:r>
      <w:r>
        <w:rPr>
          <w:lang w:val="en-US" w:eastAsia="zh-CN"/>
        </w:rPr>
        <w:t xml:space="preserve"> “</w:t>
      </w:r>
      <w:r>
        <w:t>Signalling architecture of fixed, mobile and satellite convergence for IMT-2020 networks and beyond</w:t>
      </w:r>
      <w:r>
        <w:rPr>
          <w:lang w:val="en-US" w:eastAsia="zh-CN"/>
        </w:rPr>
        <w:t>”</w:t>
      </w:r>
      <w:r>
        <w:rPr>
          <w:lang w:eastAsia="zh-CN"/>
        </w:rPr>
        <w:t xml:space="preserve"> was initiated in Q1/11 meeting during </w:t>
      </w:r>
      <w:r w:rsidR="00E63880">
        <w:rPr>
          <w:lang w:eastAsia="zh-CN"/>
        </w:rPr>
        <w:t xml:space="preserve">SG11 meeting (Geneva, </w:t>
      </w:r>
      <w:r>
        <w:rPr>
          <w:rFonts w:hint="eastAsia"/>
          <w:lang w:val="en-US" w:eastAsia="zh-CN"/>
        </w:rPr>
        <w:t>10-19 May 2023</w:t>
      </w:r>
      <w:r w:rsidR="00E63880">
        <w:rPr>
          <w:lang w:eastAsia="zh-CN"/>
        </w:rPr>
        <w:t>)</w:t>
      </w:r>
      <w:r>
        <w:rPr>
          <w:lang w:eastAsia="zh-CN"/>
        </w:rPr>
        <w:t>.</w:t>
      </w:r>
    </w:p>
    <w:p w14:paraId="6BBB1937" w14:textId="3AEF606C" w:rsidR="005246B4" w:rsidRDefault="006A59DC">
      <w:pPr>
        <w:tabs>
          <w:tab w:val="left" w:pos="794"/>
          <w:tab w:val="left" w:pos="1191"/>
          <w:tab w:val="left" w:pos="1588"/>
          <w:tab w:val="left" w:pos="1985"/>
        </w:tabs>
        <w:rPr>
          <w:lang w:eastAsia="zh-CN"/>
        </w:rPr>
      </w:pPr>
      <w:r>
        <w:rPr>
          <w:lang w:eastAsia="zh-CN"/>
        </w:rPr>
        <w:t xml:space="preserve">This draft Recommendation </w:t>
      </w:r>
      <w:r>
        <w:rPr>
          <w:rFonts w:hint="eastAsia"/>
          <w:lang w:val="en-US" w:eastAsia="zh-CN"/>
        </w:rPr>
        <w:t>aims to specify</w:t>
      </w:r>
      <w:r>
        <w:rPr>
          <w:lang w:eastAsia="zh-CN"/>
        </w:rPr>
        <w:t xml:space="preserve"> </w:t>
      </w:r>
      <w:bookmarkStart w:id="9" w:name="_Toc252261268"/>
      <w:r>
        <w:rPr>
          <w:lang w:eastAsia="zh-CN"/>
        </w:rPr>
        <w:t xml:space="preserve">the signalling </w:t>
      </w:r>
      <w:r>
        <w:t xml:space="preserve">architecture </w:t>
      </w:r>
      <w:r>
        <w:rPr>
          <w:lang w:eastAsia="zh-CN"/>
        </w:rPr>
        <w:t xml:space="preserve">of </w:t>
      </w:r>
      <w:r>
        <w:t>fixed, mobile and satellite convergence</w:t>
      </w:r>
      <w:r w:rsidR="00E04131" w:rsidRPr="00E04131">
        <w:t xml:space="preserve"> </w:t>
      </w:r>
      <w:r w:rsidR="00E04131">
        <w:t>for IMT-2020 networks and beyond</w:t>
      </w:r>
      <w:r>
        <w:rPr>
          <w:lang w:eastAsia="zh-CN"/>
        </w:rPr>
        <w:t xml:space="preserve">. Based on the </w:t>
      </w:r>
      <w:r>
        <w:rPr>
          <w:rFonts w:hint="eastAsia"/>
          <w:lang w:val="en-US" w:eastAsia="zh-CN"/>
        </w:rPr>
        <w:t>related work</w:t>
      </w:r>
      <w:r>
        <w:rPr>
          <w:lang w:eastAsia="zh-CN"/>
        </w:rPr>
        <w:t xml:space="preserve"> in ITU-T Y.</w:t>
      </w:r>
      <w:r>
        <w:rPr>
          <w:rFonts w:hint="eastAsia"/>
          <w:lang w:val="en-US" w:eastAsia="zh-CN"/>
        </w:rPr>
        <w:t>3200</w:t>
      </w:r>
      <w:r>
        <w:rPr>
          <w:lang w:eastAsia="zh-CN"/>
        </w:rPr>
        <w:t>,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ITU-T Y.</w:t>
      </w:r>
      <w:r>
        <w:rPr>
          <w:rFonts w:hint="eastAsia"/>
          <w:lang w:val="en-US" w:eastAsia="zh-CN"/>
        </w:rPr>
        <w:t>3201</w:t>
      </w:r>
      <w:r>
        <w:rPr>
          <w:lang w:eastAsia="zh-CN"/>
        </w:rPr>
        <w:t>,</w:t>
      </w:r>
      <w:r>
        <w:rPr>
          <w:rFonts w:hint="eastAsia"/>
          <w:lang w:val="en-US" w:eastAsia="zh-CN"/>
        </w:rPr>
        <w:t xml:space="preserve"> and etc. from Q23/13,</w:t>
      </w:r>
      <w:r>
        <w:rPr>
          <w:lang w:eastAsia="zh-CN"/>
        </w:rPr>
        <w:t xml:space="preserve"> </w:t>
      </w:r>
      <w:r w:rsidR="00E04131">
        <w:rPr>
          <w:lang w:eastAsia="zh-CN"/>
        </w:rPr>
        <w:t xml:space="preserve">this draft Recommendation </w:t>
      </w:r>
      <w:r>
        <w:rPr>
          <w:rFonts w:hint="eastAsia"/>
          <w:lang w:val="en-US" w:eastAsia="zh-CN"/>
        </w:rPr>
        <w:t xml:space="preserve">illustrates the signalling requirements, specifies the signalling architecture, and defines the related interfaces </w:t>
      </w:r>
      <w:r>
        <w:rPr>
          <w:rFonts w:hint="eastAsia"/>
          <w:lang w:eastAsia="zh-CN"/>
        </w:rPr>
        <w:t>of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FMSC</w:t>
      </w:r>
      <w:r w:rsidR="00E04131">
        <w:rPr>
          <w:lang w:val="en-US" w:eastAsia="zh-CN"/>
        </w:rPr>
        <w:t xml:space="preserve"> for </w:t>
      </w:r>
      <w:r w:rsidR="00E04131">
        <w:t>IMT-2020 networks and beyond</w:t>
      </w:r>
      <w:r>
        <w:rPr>
          <w:lang w:eastAsia="zh-CN"/>
        </w:rPr>
        <w:t>.</w:t>
      </w:r>
      <w:bookmarkEnd w:id="9"/>
    </w:p>
    <w:p w14:paraId="03C33EA8" w14:textId="6E118298" w:rsidR="005246B4" w:rsidRDefault="006A59DC">
      <w:pPr>
        <w:tabs>
          <w:tab w:val="left" w:pos="794"/>
          <w:tab w:val="left" w:pos="1191"/>
          <w:tab w:val="left" w:pos="1588"/>
          <w:tab w:val="left" w:pos="1985"/>
        </w:tabs>
        <w:jc w:val="both"/>
        <w:rPr>
          <w:lang w:eastAsia="zh-CN"/>
        </w:rPr>
      </w:pPr>
      <w:r>
        <w:rPr>
          <w:lang w:eastAsia="zh-CN"/>
        </w:rPr>
        <w:t xml:space="preserve">The baseline text of </w:t>
      </w:r>
      <w:r>
        <w:rPr>
          <w:rFonts w:hint="eastAsia"/>
          <w:color w:val="000000" w:themeColor="text1"/>
          <w:lang w:eastAsia="zh-CN"/>
        </w:rPr>
        <w:t xml:space="preserve">ITU-T </w:t>
      </w:r>
      <w:r>
        <w:rPr>
          <w:rFonts w:hint="eastAsia"/>
          <w:lang w:val="en-US" w:eastAsia="zh-CN"/>
        </w:rPr>
        <w:t>Q.FMSC-SA</w:t>
      </w:r>
      <w:r>
        <w:rPr>
          <w:lang w:eastAsia="zh-CN"/>
        </w:rPr>
        <w:t xml:space="preserve"> is available in</w:t>
      </w:r>
      <w:r w:rsidRPr="00E63880">
        <w:rPr>
          <w:lang w:eastAsia="zh-CN"/>
        </w:rPr>
        <w:t xml:space="preserve"> </w:t>
      </w:r>
      <w:hyperlink r:id="rId14" w:history="1">
        <w:r w:rsidRPr="00E63880">
          <w:rPr>
            <w:rStyle w:val="Hyperlink"/>
            <w:lang w:eastAsia="zh-CN"/>
          </w:rPr>
          <w:t>SG11-TD</w:t>
        </w:r>
        <w:r w:rsidRPr="00E63880">
          <w:rPr>
            <w:rStyle w:val="Hyperlink"/>
            <w:rFonts w:hint="eastAsia"/>
            <w:lang w:val="en-US" w:eastAsia="zh-CN"/>
          </w:rPr>
          <w:t>417</w:t>
        </w:r>
        <w:r w:rsidRPr="00E63880">
          <w:rPr>
            <w:rStyle w:val="Hyperlink"/>
            <w:lang w:eastAsia="zh-CN"/>
          </w:rPr>
          <w:t>/</w:t>
        </w:r>
        <w:r w:rsidR="00E63880" w:rsidRPr="00E63880">
          <w:rPr>
            <w:rStyle w:val="Hyperlink"/>
            <w:lang w:eastAsia="zh-CN"/>
          </w:rPr>
          <w:t>GEN</w:t>
        </w:r>
      </w:hyperlink>
      <w:r>
        <w:rPr>
          <w:lang w:eastAsia="zh-CN"/>
        </w:rPr>
        <w:t>.</w:t>
      </w:r>
    </w:p>
    <w:p w14:paraId="74476741" w14:textId="0D581E87" w:rsidR="005246B4" w:rsidRDefault="006A59DC">
      <w:pPr>
        <w:tabs>
          <w:tab w:val="left" w:pos="794"/>
          <w:tab w:val="left" w:pos="1191"/>
          <w:tab w:val="left" w:pos="1588"/>
          <w:tab w:val="left" w:pos="1985"/>
        </w:tabs>
        <w:jc w:val="both"/>
      </w:pPr>
      <w:r>
        <w:rPr>
          <w:lang w:eastAsia="zh-CN"/>
        </w:rPr>
        <w:t>ITU-T SG11 looks forward to collaborating with ITU-T SG13</w:t>
      </w:r>
      <w:r w:rsidR="00C671F3">
        <w:rPr>
          <w:lang w:eastAsia="zh-CN"/>
        </w:rPr>
        <w:t xml:space="preserve"> and 3GPP SA2</w:t>
      </w:r>
      <w:r>
        <w:rPr>
          <w:lang w:eastAsia="zh-CN"/>
        </w:rPr>
        <w:t xml:space="preserve"> on this subject</w:t>
      </w:r>
      <w:r>
        <w:rPr>
          <w:rFonts w:hint="eastAsia"/>
          <w:lang w:val="en-US" w:eastAsia="zh-CN"/>
        </w:rPr>
        <w:t xml:space="preserve"> and the related research work</w:t>
      </w:r>
      <w:r>
        <w:rPr>
          <w:lang w:eastAsia="zh-CN"/>
        </w:rPr>
        <w:t>.</w:t>
      </w:r>
    </w:p>
    <w:p w14:paraId="7251199A" w14:textId="69ECE468" w:rsidR="005246B4" w:rsidRDefault="006A59DC">
      <w:pPr>
        <w:spacing w:before="360"/>
        <w:rPr>
          <w:b/>
          <w:bCs/>
        </w:rPr>
      </w:pPr>
      <w:r>
        <w:rPr>
          <w:b/>
          <w:bCs/>
        </w:rPr>
        <w:lastRenderedPageBreak/>
        <w:t>Attachments:</w:t>
      </w:r>
    </w:p>
    <w:p w14:paraId="2C5025DA" w14:textId="2A10D940" w:rsidR="005246B4" w:rsidRDefault="00E8099A">
      <w:pPr>
        <w:pStyle w:val="ListParagraph"/>
        <w:numPr>
          <w:ilvl w:val="0"/>
          <w:numId w:val="11"/>
        </w:numPr>
      </w:pPr>
      <w:hyperlink r:id="rId15" w:history="1">
        <w:r w:rsidR="00E63880" w:rsidRPr="00E63880">
          <w:rPr>
            <w:rStyle w:val="Hyperlink"/>
            <w:rFonts w:eastAsia="MS Mincho"/>
            <w:lang w:val="en-US"/>
          </w:rPr>
          <w:t>SG11-TD417/GEN</w:t>
        </w:r>
      </w:hyperlink>
      <w:r w:rsidR="00E63880">
        <w:rPr>
          <w:rFonts w:eastAsia="MS Mincho"/>
          <w:lang w:val="en-US"/>
        </w:rPr>
        <w:t>:</w:t>
      </w:r>
      <w:r w:rsidR="00E63880" w:rsidRPr="00E63880">
        <w:rPr>
          <w:rFonts w:eastAsia="MS Mincho"/>
          <w:lang w:val="en-US"/>
        </w:rPr>
        <w:t xml:space="preserve"> </w:t>
      </w:r>
      <w:r w:rsidR="00E63880" w:rsidRPr="0010297B">
        <w:t xml:space="preserve">Output – </w:t>
      </w:r>
      <w:r w:rsidR="00E63880">
        <w:t>initial draft baseline text of draft Recommendation</w:t>
      </w:r>
      <w:r w:rsidR="00E63880" w:rsidRPr="0010297B">
        <w:t xml:space="preserve"> </w:t>
      </w:r>
      <w:r w:rsidR="00E63880">
        <w:t xml:space="preserve">ITU-T </w:t>
      </w:r>
      <w:r w:rsidR="00E63880">
        <w:rPr>
          <w:rFonts w:hint="eastAsia"/>
          <w:lang w:eastAsia="zh-CN"/>
        </w:rPr>
        <w:t xml:space="preserve">Q.FMSC-SA </w:t>
      </w:r>
      <w:r w:rsidR="00E63880">
        <w:rPr>
          <w:lang w:val="en-US" w:eastAsia="zh-CN"/>
        </w:rPr>
        <w:t>“</w:t>
      </w:r>
      <w:r w:rsidR="00E63880">
        <w:rPr>
          <w:rFonts w:hint="eastAsia"/>
          <w:lang w:eastAsia="zh-CN"/>
        </w:rPr>
        <w:t>S</w:t>
      </w:r>
      <w:r w:rsidR="00E63880">
        <w:t>ignalling architecture of fixed, mobile and satellite convergence for IMT-2020 networks and beyond</w:t>
      </w:r>
      <w:r w:rsidR="00E63880">
        <w:rPr>
          <w:lang w:val="en-US" w:eastAsia="zh-CN"/>
        </w:rPr>
        <w:t>” (Geneva, 10-19 May 2023)</w:t>
      </w:r>
      <w:r w:rsidR="006A59DC">
        <w:rPr>
          <w:rFonts w:eastAsia="MS Mincho"/>
          <w:lang w:val="en-US"/>
        </w:rPr>
        <w:t>.</w:t>
      </w:r>
    </w:p>
    <w:p w14:paraId="19C8EE3F" w14:textId="77777777" w:rsidR="005246B4" w:rsidRDefault="006A59DC">
      <w:pPr>
        <w:spacing w:before="240" w:after="120"/>
        <w:jc w:val="center"/>
      </w:pPr>
      <w:r>
        <w:t>_______________________</w:t>
      </w:r>
    </w:p>
    <w:sectPr w:rsidR="005246B4" w:rsidSect="00D90CA1">
      <w:headerReference w:type="default" r:id="rId16"/>
      <w:pgSz w:w="11907" w:h="16840"/>
      <w:pgMar w:top="1134" w:right="1134" w:bottom="56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A4697D" w14:textId="77777777" w:rsidR="006A59DC" w:rsidRDefault="006A59DC">
      <w:r>
        <w:separator/>
      </w:r>
    </w:p>
  </w:endnote>
  <w:endnote w:type="continuationSeparator" w:id="0">
    <w:p w14:paraId="310C1B1C" w14:textId="77777777" w:rsidR="006A59DC" w:rsidRDefault="006A5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??">
    <w:altName w:val="MS Mincho"/>
    <w:charset w:val="80"/>
    <w:family w:val="auto"/>
    <w:pitch w:val="default"/>
    <w:sig w:usb0="00000000" w:usb1="0000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875583" w14:textId="77777777" w:rsidR="006A59DC" w:rsidRDefault="006A59DC">
      <w:pPr>
        <w:spacing w:before="0"/>
      </w:pPr>
      <w:r>
        <w:separator/>
      </w:r>
    </w:p>
  </w:footnote>
  <w:footnote w:type="continuationSeparator" w:id="0">
    <w:p w14:paraId="2182986A" w14:textId="77777777" w:rsidR="006A59DC" w:rsidRDefault="006A59DC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0A11B8" w14:textId="2B038013" w:rsidR="005246B4" w:rsidRPr="00D90CA1" w:rsidRDefault="00D90CA1" w:rsidP="00D90CA1">
    <w:pPr>
      <w:pStyle w:val="Header"/>
    </w:pPr>
    <w:r w:rsidRPr="00D90CA1">
      <w:t xml:space="preserve">- </w:t>
    </w:r>
    <w:r w:rsidRPr="00D90CA1">
      <w:fldChar w:fldCharType="begin"/>
    </w:r>
    <w:r w:rsidRPr="00D90CA1">
      <w:instrText xml:space="preserve"> PAGE  \* MERGEFORMAT </w:instrText>
    </w:r>
    <w:r w:rsidRPr="00D90CA1">
      <w:fldChar w:fldCharType="separate"/>
    </w:r>
    <w:r w:rsidRPr="00D90CA1">
      <w:rPr>
        <w:noProof/>
      </w:rPr>
      <w:t>1</w:t>
    </w:r>
    <w:r w:rsidRPr="00D90CA1">
      <w:fldChar w:fldCharType="end"/>
    </w:r>
    <w:r w:rsidRPr="00D90CA1">
      <w:t xml:space="preserve"> -</w:t>
    </w:r>
  </w:p>
  <w:p w14:paraId="1AD12B04" w14:textId="68D5A6AE" w:rsidR="00D90CA1" w:rsidRPr="00D90CA1" w:rsidRDefault="00D90CA1" w:rsidP="00D90CA1">
    <w:pPr>
      <w:pStyle w:val="Header"/>
      <w:spacing w:after="240"/>
    </w:pPr>
    <w:r w:rsidRPr="00D90CA1">
      <w:fldChar w:fldCharType="begin"/>
    </w:r>
    <w:r w:rsidRPr="00D90CA1">
      <w:instrText xml:space="preserve"> STYLEREF  Docnumber  </w:instrText>
    </w:r>
    <w:r w:rsidRPr="00D90CA1">
      <w:fldChar w:fldCharType="separate"/>
    </w:r>
    <w:r w:rsidR="00E8099A">
      <w:rPr>
        <w:noProof/>
      </w:rPr>
      <w:t>SG11-LS70</w:t>
    </w:r>
    <w:r w:rsidRPr="00D90CA1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6F4C00BB"/>
    <w:multiLevelType w:val="multilevel"/>
    <w:tmpl w:val="6F4C00BB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0020041">
    <w:abstractNumId w:val="3"/>
  </w:num>
  <w:num w:numId="2" w16cid:durableId="1545866128">
    <w:abstractNumId w:val="5"/>
  </w:num>
  <w:num w:numId="3" w16cid:durableId="2116633999">
    <w:abstractNumId w:val="8"/>
  </w:num>
  <w:num w:numId="4" w16cid:durableId="1445072527">
    <w:abstractNumId w:val="9"/>
  </w:num>
  <w:num w:numId="5" w16cid:durableId="1298948402">
    <w:abstractNumId w:val="6"/>
  </w:num>
  <w:num w:numId="6" w16cid:durableId="379863362">
    <w:abstractNumId w:val="2"/>
  </w:num>
  <w:num w:numId="7" w16cid:durableId="1066612263">
    <w:abstractNumId w:val="7"/>
  </w:num>
  <w:num w:numId="8" w16cid:durableId="1980513">
    <w:abstractNumId w:val="4"/>
  </w:num>
  <w:num w:numId="9" w16cid:durableId="1623227579">
    <w:abstractNumId w:val="1"/>
  </w:num>
  <w:num w:numId="10" w16cid:durableId="459228635">
    <w:abstractNumId w:val="0"/>
  </w:num>
  <w:num w:numId="11" w16cid:durableId="8455566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oNotTrackFormatting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311A"/>
    <w:rsid w:val="00014F69"/>
    <w:rsid w:val="000171DB"/>
    <w:rsid w:val="00023D9A"/>
    <w:rsid w:val="0003582E"/>
    <w:rsid w:val="00043D75"/>
    <w:rsid w:val="00057000"/>
    <w:rsid w:val="00061268"/>
    <w:rsid w:val="000640E0"/>
    <w:rsid w:val="000920CE"/>
    <w:rsid w:val="000966A8"/>
    <w:rsid w:val="000A5CA2"/>
    <w:rsid w:val="000B739D"/>
    <w:rsid w:val="000C397B"/>
    <w:rsid w:val="000E6125"/>
    <w:rsid w:val="00113DBE"/>
    <w:rsid w:val="001200A6"/>
    <w:rsid w:val="00124A40"/>
    <w:rsid w:val="001251DA"/>
    <w:rsid w:val="00125432"/>
    <w:rsid w:val="00136DDD"/>
    <w:rsid w:val="00137F40"/>
    <w:rsid w:val="001410FD"/>
    <w:rsid w:val="00144BDF"/>
    <w:rsid w:val="00155DDC"/>
    <w:rsid w:val="00161830"/>
    <w:rsid w:val="001871EC"/>
    <w:rsid w:val="001A20C3"/>
    <w:rsid w:val="001A670F"/>
    <w:rsid w:val="001B6A45"/>
    <w:rsid w:val="001C62B8"/>
    <w:rsid w:val="001D22D8"/>
    <w:rsid w:val="001D4296"/>
    <w:rsid w:val="001E7B0E"/>
    <w:rsid w:val="001F141D"/>
    <w:rsid w:val="00200A06"/>
    <w:rsid w:val="00200A98"/>
    <w:rsid w:val="00201AFA"/>
    <w:rsid w:val="002229F1"/>
    <w:rsid w:val="00233F75"/>
    <w:rsid w:val="00253DBE"/>
    <w:rsid w:val="00253DC6"/>
    <w:rsid w:val="0025489C"/>
    <w:rsid w:val="002622FA"/>
    <w:rsid w:val="00263518"/>
    <w:rsid w:val="00263B33"/>
    <w:rsid w:val="002759E7"/>
    <w:rsid w:val="00277326"/>
    <w:rsid w:val="002A11C4"/>
    <w:rsid w:val="002A399B"/>
    <w:rsid w:val="002C26C0"/>
    <w:rsid w:val="002C2BC5"/>
    <w:rsid w:val="002C502A"/>
    <w:rsid w:val="002D6447"/>
    <w:rsid w:val="002E0407"/>
    <w:rsid w:val="002E3C52"/>
    <w:rsid w:val="002E79CB"/>
    <w:rsid w:val="002F5070"/>
    <w:rsid w:val="002F7F55"/>
    <w:rsid w:val="0030745F"/>
    <w:rsid w:val="00314630"/>
    <w:rsid w:val="0032090A"/>
    <w:rsid w:val="00321CDE"/>
    <w:rsid w:val="00333E15"/>
    <w:rsid w:val="0034200E"/>
    <w:rsid w:val="003449F4"/>
    <w:rsid w:val="003571BC"/>
    <w:rsid w:val="0036090C"/>
    <w:rsid w:val="00361116"/>
    <w:rsid w:val="00362562"/>
    <w:rsid w:val="00375774"/>
    <w:rsid w:val="00385FB5"/>
    <w:rsid w:val="0038715D"/>
    <w:rsid w:val="00394DBF"/>
    <w:rsid w:val="003957A6"/>
    <w:rsid w:val="003A43EF"/>
    <w:rsid w:val="003B1D87"/>
    <w:rsid w:val="003B4CF8"/>
    <w:rsid w:val="003C7445"/>
    <w:rsid w:val="003D0336"/>
    <w:rsid w:val="003E18A6"/>
    <w:rsid w:val="003E1F8C"/>
    <w:rsid w:val="003E39A2"/>
    <w:rsid w:val="003E57AB"/>
    <w:rsid w:val="003E7207"/>
    <w:rsid w:val="003F2BED"/>
    <w:rsid w:val="00400B49"/>
    <w:rsid w:val="00443878"/>
    <w:rsid w:val="004539A8"/>
    <w:rsid w:val="004712CA"/>
    <w:rsid w:val="00473782"/>
    <w:rsid w:val="0047422E"/>
    <w:rsid w:val="0049090D"/>
    <w:rsid w:val="0049674B"/>
    <w:rsid w:val="004C0673"/>
    <w:rsid w:val="004C4E4E"/>
    <w:rsid w:val="004F23BA"/>
    <w:rsid w:val="004F3816"/>
    <w:rsid w:val="0050586A"/>
    <w:rsid w:val="00520DBF"/>
    <w:rsid w:val="005246B4"/>
    <w:rsid w:val="0053731C"/>
    <w:rsid w:val="00543D41"/>
    <w:rsid w:val="00556A5B"/>
    <w:rsid w:val="00566EDA"/>
    <w:rsid w:val="0057081A"/>
    <w:rsid w:val="00572654"/>
    <w:rsid w:val="005976A1"/>
    <w:rsid w:val="005B5629"/>
    <w:rsid w:val="005B6B78"/>
    <w:rsid w:val="005C0300"/>
    <w:rsid w:val="005C27A2"/>
    <w:rsid w:val="005D4FEB"/>
    <w:rsid w:val="005F4B6A"/>
    <w:rsid w:val="006010F3"/>
    <w:rsid w:val="00606DB6"/>
    <w:rsid w:val="00615A0A"/>
    <w:rsid w:val="00626673"/>
    <w:rsid w:val="006333D4"/>
    <w:rsid w:val="006369B2"/>
    <w:rsid w:val="0063718D"/>
    <w:rsid w:val="00647525"/>
    <w:rsid w:val="00647A71"/>
    <w:rsid w:val="00652D9F"/>
    <w:rsid w:val="006570B0"/>
    <w:rsid w:val="0066022F"/>
    <w:rsid w:val="006813BC"/>
    <w:rsid w:val="006823F3"/>
    <w:rsid w:val="0069210B"/>
    <w:rsid w:val="00692AB1"/>
    <w:rsid w:val="00695DD7"/>
    <w:rsid w:val="00695FC2"/>
    <w:rsid w:val="006A4055"/>
    <w:rsid w:val="006A59DC"/>
    <w:rsid w:val="006A6DA0"/>
    <w:rsid w:val="006A7C27"/>
    <w:rsid w:val="006B12B6"/>
    <w:rsid w:val="006B2FE4"/>
    <w:rsid w:val="006B37B0"/>
    <w:rsid w:val="006C5641"/>
    <w:rsid w:val="006D1089"/>
    <w:rsid w:val="006D1B86"/>
    <w:rsid w:val="006D7355"/>
    <w:rsid w:val="006F7DEE"/>
    <w:rsid w:val="00715551"/>
    <w:rsid w:val="00715CA6"/>
    <w:rsid w:val="00731135"/>
    <w:rsid w:val="007324AF"/>
    <w:rsid w:val="00740128"/>
    <w:rsid w:val="007409B4"/>
    <w:rsid w:val="00741974"/>
    <w:rsid w:val="00754192"/>
    <w:rsid w:val="0075525E"/>
    <w:rsid w:val="00756D3D"/>
    <w:rsid w:val="007806C2"/>
    <w:rsid w:val="00781FEE"/>
    <w:rsid w:val="007903F8"/>
    <w:rsid w:val="00794F4F"/>
    <w:rsid w:val="007974BE"/>
    <w:rsid w:val="007A0916"/>
    <w:rsid w:val="007A0DFD"/>
    <w:rsid w:val="007B2BC6"/>
    <w:rsid w:val="007B311A"/>
    <w:rsid w:val="007B5BCF"/>
    <w:rsid w:val="007C7122"/>
    <w:rsid w:val="007D3F11"/>
    <w:rsid w:val="007D66E2"/>
    <w:rsid w:val="007E2C69"/>
    <w:rsid w:val="007E53E4"/>
    <w:rsid w:val="007E656A"/>
    <w:rsid w:val="007F3CAA"/>
    <w:rsid w:val="007F664D"/>
    <w:rsid w:val="00812E67"/>
    <w:rsid w:val="00837203"/>
    <w:rsid w:val="00842137"/>
    <w:rsid w:val="00853F5F"/>
    <w:rsid w:val="008623ED"/>
    <w:rsid w:val="00864B5A"/>
    <w:rsid w:val="00872559"/>
    <w:rsid w:val="00874AA3"/>
    <w:rsid w:val="00875AA6"/>
    <w:rsid w:val="00880944"/>
    <w:rsid w:val="0089088E"/>
    <w:rsid w:val="00892297"/>
    <w:rsid w:val="008964D6"/>
    <w:rsid w:val="008B0D95"/>
    <w:rsid w:val="008B4FAA"/>
    <w:rsid w:val="008B5123"/>
    <w:rsid w:val="008E0172"/>
    <w:rsid w:val="00900EF1"/>
    <w:rsid w:val="00906CD2"/>
    <w:rsid w:val="009302DE"/>
    <w:rsid w:val="00936852"/>
    <w:rsid w:val="0094045D"/>
    <w:rsid w:val="009406B5"/>
    <w:rsid w:val="00946166"/>
    <w:rsid w:val="009507EC"/>
    <w:rsid w:val="00983164"/>
    <w:rsid w:val="009972EF"/>
    <w:rsid w:val="009B5035"/>
    <w:rsid w:val="009C3160"/>
    <w:rsid w:val="009E766E"/>
    <w:rsid w:val="009F1960"/>
    <w:rsid w:val="009F2C64"/>
    <w:rsid w:val="009F715E"/>
    <w:rsid w:val="00A10DBB"/>
    <w:rsid w:val="00A11720"/>
    <w:rsid w:val="00A21247"/>
    <w:rsid w:val="00A31D47"/>
    <w:rsid w:val="00A35DC4"/>
    <w:rsid w:val="00A4013E"/>
    <w:rsid w:val="00A4045F"/>
    <w:rsid w:val="00A427CD"/>
    <w:rsid w:val="00A45FEE"/>
    <w:rsid w:val="00A4600B"/>
    <w:rsid w:val="00A50506"/>
    <w:rsid w:val="00A51EF0"/>
    <w:rsid w:val="00A67A81"/>
    <w:rsid w:val="00A730A6"/>
    <w:rsid w:val="00A84724"/>
    <w:rsid w:val="00A971A0"/>
    <w:rsid w:val="00AA1F22"/>
    <w:rsid w:val="00AE0906"/>
    <w:rsid w:val="00AF5A57"/>
    <w:rsid w:val="00AF735D"/>
    <w:rsid w:val="00B024D7"/>
    <w:rsid w:val="00B05821"/>
    <w:rsid w:val="00B100D6"/>
    <w:rsid w:val="00B164C9"/>
    <w:rsid w:val="00B26C28"/>
    <w:rsid w:val="00B30F21"/>
    <w:rsid w:val="00B376D2"/>
    <w:rsid w:val="00B4174C"/>
    <w:rsid w:val="00B453F5"/>
    <w:rsid w:val="00B532CE"/>
    <w:rsid w:val="00B61624"/>
    <w:rsid w:val="00B66481"/>
    <w:rsid w:val="00B7189C"/>
    <w:rsid w:val="00B718A5"/>
    <w:rsid w:val="00B90AD6"/>
    <w:rsid w:val="00BA1E8A"/>
    <w:rsid w:val="00BA788A"/>
    <w:rsid w:val="00BB4983"/>
    <w:rsid w:val="00BB7597"/>
    <w:rsid w:val="00BC2AAB"/>
    <w:rsid w:val="00BC62E2"/>
    <w:rsid w:val="00BE4110"/>
    <w:rsid w:val="00BF02DC"/>
    <w:rsid w:val="00BF1C1D"/>
    <w:rsid w:val="00C37820"/>
    <w:rsid w:val="00C42125"/>
    <w:rsid w:val="00C62814"/>
    <w:rsid w:val="00C62BE6"/>
    <w:rsid w:val="00C671F3"/>
    <w:rsid w:val="00C67B25"/>
    <w:rsid w:val="00C748F7"/>
    <w:rsid w:val="00C74937"/>
    <w:rsid w:val="00CA6409"/>
    <w:rsid w:val="00CB2599"/>
    <w:rsid w:val="00CD2139"/>
    <w:rsid w:val="00CD2497"/>
    <w:rsid w:val="00CD6848"/>
    <w:rsid w:val="00CE1E6E"/>
    <w:rsid w:val="00CE5986"/>
    <w:rsid w:val="00CF34C4"/>
    <w:rsid w:val="00D11885"/>
    <w:rsid w:val="00D647EF"/>
    <w:rsid w:val="00D73137"/>
    <w:rsid w:val="00D745B2"/>
    <w:rsid w:val="00D90CA1"/>
    <w:rsid w:val="00D977A2"/>
    <w:rsid w:val="00DA1D47"/>
    <w:rsid w:val="00DC774A"/>
    <w:rsid w:val="00DD50DE"/>
    <w:rsid w:val="00DE3062"/>
    <w:rsid w:val="00E04131"/>
    <w:rsid w:val="00E04F5E"/>
    <w:rsid w:val="00E0581D"/>
    <w:rsid w:val="00E204DD"/>
    <w:rsid w:val="00E353EC"/>
    <w:rsid w:val="00E51F61"/>
    <w:rsid w:val="00E53C24"/>
    <w:rsid w:val="00E56E77"/>
    <w:rsid w:val="00E63880"/>
    <w:rsid w:val="00E71046"/>
    <w:rsid w:val="00E72E36"/>
    <w:rsid w:val="00E8099A"/>
    <w:rsid w:val="00E86252"/>
    <w:rsid w:val="00E87795"/>
    <w:rsid w:val="00EB444D"/>
    <w:rsid w:val="00ED5B66"/>
    <w:rsid w:val="00EE5C0D"/>
    <w:rsid w:val="00EF4792"/>
    <w:rsid w:val="00F02294"/>
    <w:rsid w:val="00F30DE7"/>
    <w:rsid w:val="00F35F57"/>
    <w:rsid w:val="00F44D3D"/>
    <w:rsid w:val="00F454A6"/>
    <w:rsid w:val="00F50467"/>
    <w:rsid w:val="00F562A0"/>
    <w:rsid w:val="00F57FA4"/>
    <w:rsid w:val="00FA02CB"/>
    <w:rsid w:val="00FA2177"/>
    <w:rsid w:val="00FB0783"/>
    <w:rsid w:val="00FB7A8B"/>
    <w:rsid w:val="00FD439E"/>
    <w:rsid w:val="00FD76CB"/>
    <w:rsid w:val="00FE152B"/>
    <w:rsid w:val="00FE239E"/>
    <w:rsid w:val="00FE3437"/>
    <w:rsid w:val="00FF4546"/>
    <w:rsid w:val="00FF538F"/>
    <w:rsid w:val="02D10698"/>
    <w:rsid w:val="069E0777"/>
    <w:rsid w:val="15D91881"/>
    <w:rsid w:val="265D0787"/>
    <w:rsid w:val="28EE24EE"/>
    <w:rsid w:val="374F1B35"/>
    <w:rsid w:val="3B7EA76E"/>
    <w:rsid w:val="42476CEA"/>
    <w:rsid w:val="434C4065"/>
    <w:rsid w:val="47694F17"/>
    <w:rsid w:val="495A34FC"/>
    <w:rsid w:val="537265B9"/>
    <w:rsid w:val="569F5D22"/>
    <w:rsid w:val="571735EA"/>
    <w:rsid w:val="59CE2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F9B8F0"/>
  <w15:docId w15:val="{C8EB4558-B59C-8C44-A591-4297EC85A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uiPriority="39" w:qFormat="1"/>
    <w:lsdException w:name="toc 2" w:uiPriority="39" w:qFormat="1"/>
    <w:lsdException w:name="toc 3" w:uiPriority="0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uiPriority="0" w:qFormat="1"/>
    <w:lsdException w:name="footer" w:unhideWhenUsed="1" w:qFormat="1"/>
    <w:lsdException w:name="index heading" w:semiHidden="1" w:unhideWhenUsed="1" w:qFormat="1"/>
    <w:lsdException w:name="caption" w:semiHidden="1" w:uiPriority="35" w:unhideWhenUsed="1" w:qFormat="1"/>
    <w:lsdException w:name="table of figures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iPriority="0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 w:qFormat="1"/>
    <w:lsdException w:name="HTML Address" w:semiHidden="1" w:unhideWhenUsed="1" w:qFormat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 w:qFormat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 w:qFormat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pPr>
      <w:outlineLvl w:val="6"/>
    </w:pPr>
  </w:style>
  <w:style w:type="paragraph" w:styleId="Heading8">
    <w:name w:val="heading 8"/>
    <w:basedOn w:val="Heading6"/>
    <w:next w:val="Normal"/>
    <w:link w:val="Heading8Char"/>
    <w:qFormat/>
    <w:pPr>
      <w:outlineLvl w:val="7"/>
    </w:pPr>
  </w:style>
  <w:style w:type="paragraph" w:styleId="Heading9">
    <w:name w:val="heading 9"/>
    <w:basedOn w:val="Heading6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/>
    </w:pPr>
    <w:rPr>
      <w:rFonts w:ascii="Consolas" w:hAnsi="Consolas" w:cs="Times New Roman"/>
      <w:lang w:val="en-GB" w:eastAsia="ja-JP"/>
    </w:rPr>
  </w:style>
  <w:style w:type="paragraph" w:styleId="List3">
    <w:name w:val="List 3"/>
    <w:basedOn w:val="Normal"/>
    <w:uiPriority w:val="99"/>
    <w:semiHidden/>
    <w:unhideWhenUsed/>
    <w:qFormat/>
    <w:pPr>
      <w:ind w:left="1080" w:hanging="360"/>
      <w:contextualSpacing/>
    </w:pPr>
  </w:style>
  <w:style w:type="paragraph" w:styleId="TOC7">
    <w:name w:val="toc 7"/>
    <w:basedOn w:val="Normal"/>
    <w:next w:val="Normal"/>
    <w:uiPriority w:val="39"/>
    <w:semiHidden/>
    <w:unhideWhenUsed/>
    <w:qFormat/>
    <w:pPr>
      <w:spacing w:after="100"/>
      <w:ind w:left="1440"/>
    </w:pPr>
  </w:style>
  <w:style w:type="paragraph" w:styleId="ListNumber2">
    <w:name w:val="List Number 2"/>
    <w:basedOn w:val="Normal"/>
    <w:uiPriority w:val="99"/>
    <w:semiHidden/>
    <w:unhideWhenUsed/>
    <w:qFormat/>
    <w:pPr>
      <w:numPr>
        <w:numId w:val="1"/>
      </w:numPr>
      <w:contextualSpacing/>
    </w:pPr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pPr>
      <w:ind w:left="240" w:hanging="24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pPr>
      <w:spacing w:before="0"/>
    </w:pPr>
  </w:style>
  <w:style w:type="paragraph" w:styleId="ListBullet4">
    <w:name w:val="List Bullet 4"/>
    <w:basedOn w:val="Normal"/>
    <w:uiPriority w:val="99"/>
    <w:semiHidden/>
    <w:unhideWhenUsed/>
    <w:qFormat/>
    <w:pPr>
      <w:numPr>
        <w:numId w:val="2"/>
      </w:numPr>
      <w:contextualSpacing/>
    </w:pPr>
  </w:style>
  <w:style w:type="paragraph" w:styleId="Index8">
    <w:name w:val="index 8"/>
    <w:basedOn w:val="Normal"/>
    <w:next w:val="Normal"/>
    <w:uiPriority w:val="99"/>
    <w:semiHidden/>
    <w:unhideWhenUsed/>
    <w:qFormat/>
    <w:pPr>
      <w:spacing w:before="0"/>
      <w:ind w:left="1920" w:hanging="24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pPr>
      <w:spacing w:before="0"/>
    </w:pPr>
  </w:style>
  <w:style w:type="paragraph" w:styleId="ListNumber">
    <w:name w:val="List Number"/>
    <w:basedOn w:val="Normal"/>
    <w:uiPriority w:val="99"/>
    <w:semiHidden/>
    <w:unhideWhenUsed/>
    <w:qFormat/>
    <w:pPr>
      <w:numPr>
        <w:numId w:val="3"/>
      </w:numPr>
      <w:contextualSpacing/>
    </w:pPr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spacing w:before="0"/>
      <w:ind w:left="1200" w:hanging="240"/>
    </w:pPr>
  </w:style>
  <w:style w:type="paragraph" w:styleId="ListBullet">
    <w:name w:val="List Bullet"/>
    <w:basedOn w:val="Normal"/>
    <w:uiPriority w:val="99"/>
    <w:semiHidden/>
    <w:unhideWhenUsed/>
    <w:qFormat/>
    <w:pPr>
      <w:numPr>
        <w:numId w:val="4"/>
      </w:numPr>
      <w:contextualSpacing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before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Pr>
      <w:sz w:val="20"/>
      <w:szCs w:val="20"/>
    </w:rPr>
  </w:style>
  <w:style w:type="paragraph" w:styleId="Index6">
    <w:name w:val="index 6"/>
    <w:basedOn w:val="Normal"/>
    <w:next w:val="Normal"/>
    <w:uiPriority w:val="99"/>
    <w:semiHidden/>
    <w:unhideWhenUsed/>
    <w:qFormat/>
    <w:pPr>
      <w:spacing w:before="0"/>
      <w:ind w:left="1440" w:hanging="24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spacing w:before="0"/>
      <w:ind w:left="4320"/>
    </w:pPr>
  </w:style>
  <w:style w:type="paragraph" w:styleId="ListBullet3">
    <w:name w:val="List Bullet 3"/>
    <w:basedOn w:val="Normal"/>
    <w:uiPriority w:val="99"/>
    <w:semiHidden/>
    <w:unhideWhenUsed/>
    <w:qFormat/>
    <w:pPr>
      <w:numPr>
        <w:numId w:val="5"/>
      </w:numPr>
      <w:contextualSpacing/>
    </w:pPr>
  </w:style>
  <w:style w:type="paragraph" w:styleId="BodyText">
    <w:name w:val="Body Text"/>
    <w:basedOn w:val="Normal"/>
    <w:link w:val="BodyTextChar"/>
    <w:uiPriority w:val="99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="360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6"/>
      </w:numPr>
      <w:contextualSpacing/>
    </w:pPr>
  </w:style>
  <w:style w:type="paragraph" w:styleId="List2">
    <w:name w:val="List 2"/>
    <w:basedOn w:val="Normal"/>
    <w:uiPriority w:val="99"/>
    <w:semiHidden/>
    <w:unhideWhenUsed/>
    <w:qFormat/>
    <w:pPr>
      <w:ind w:left="720" w:hanging="360"/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360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ListBullet2">
    <w:name w:val="List Bullet 2"/>
    <w:basedOn w:val="Normal"/>
    <w:uiPriority w:val="99"/>
    <w:semiHidden/>
    <w:unhideWhenUsed/>
    <w:qFormat/>
    <w:pPr>
      <w:numPr>
        <w:numId w:val="7"/>
      </w:numPr>
      <w:contextualSpacing/>
    </w:pPr>
  </w:style>
  <w:style w:type="paragraph" w:styleId="HTMLAddress">
    <w:name w:val="HTML Address"/>
    <w:basedOn w:val="Normal"/>
    <w:link w:val="HTMLAddressChar"/>
    <w:uiPriority w:val="99"/>
    <w:semiHidden/>
    <w:unhideWhenUsed/>
    <w:qFormat/>
    <w:pPr>
      <w:spacing w:before="0"/>
    </w:pPr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spacing w:before="0"/>
      <w:ind w:left="960" w:hanging="240"/>
    </w:pPr>
  </w:style>
  <w:style w:type="paragraph" w:styleId="TOC5">
    <w:name w:val="toc 5"/>
    <w:basedOn w:val="Normal"/>
    <w:next w:val="Normal"/>
    <w:uiPriority w:val="39"/>
    <w:semiHidden/>
    <w:unhideWhenUsed/>
    <w:qFormat/>
    <w:pPr>
      <w:spacing w:after="100"/>
      <w:ind w:left="960"/>
    </w:pPr>
  </w:style>
  <w:style w:type="paragraph" w:styleId="TOC3">
    <w:name w:val="toc 3"/>
    <w:basedOn w:val="TOC2"/>
    <w:next w:val="Normal"/>
    <w:pPr>
      <w:ind w:left="2269"/>
    </w:pPr>
  </w:style>
  <w:style w:type="paragraph" w:styleId="TOC2">
    <w:name w:val="toc 2"/>
    <w:basedOn w:val="TOC1"/>
    <w:next w:val="Normal"/>
    <w:uiPriority w:val="39"/>
    <w:qFormat/>
    <w:pPr>
      <w:spacing w:before="80"/>
      <w:ind w:left="1531" w:hanging="851"/>
    </w:pPr>
  </w:style>
  <w:style w:type="paragraph" w:styleId="TOC1">
    <w:name w:val="toc 1"/>
    <w:basedOn w:val="Normal"/>
    <w:next w:val="Normal"/>
    <w:uiPriority w:val="39"/>
    <w:qFormat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spacing w:before="0"/>
    </w:pPr>
    <w:rPr>
      <w:rFonts w:ascii="Consolas" w:hAnsi="Consolas"/>
      <w:sz w:val="21"/>
      <w:szCs w:val="21"/>
    </w:rPr>
  </w:style>
  <w:style w:type="paragraph" w:styleId="ListBullet5">
    <w:name w:val="List Bullet 5"/>
    <w:basedOn w:val="Normal"/>
    <w:uiPriority w:val="99"/>
    <w:semiHidden/>
    <w:unhideWhenUsed/>
    <w:qFormat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9"/>
      </w:numPr>
      <w:contextualSpacing/>
    </w:pPr>
  </w:style>
  <w:style w:type="paragraph" w:styleId="TOC8">
    <w:name w:val="toc 8"/>
    <w:basedOn w:val="Normal"/>
    <w:next w:val="Normal"/>
    <w:uiPriority w:val="39"/>
    <w:semiHidden/>
    <w:unhideWhenUsed/>
    <w:qFormat/>
    <w:pPr>
      <w:spacing w:after="100"/>
      <w:ind w:left="1680"/>
    </w:pPr>
  </w:style>
  <w:style w:type="paragraph" w:styleId="Index3">
    <w:name w:val="index 3"/>
    <w:basedOn w:val="Normal"/>
    <w:next w:val="Normal"/>
    <w:uiPriority w:val="99"/>
    <w:semiHidden/>
    <w:unhideWhenUsed/>
    <w:qFormat/>
    <w:pPr>
      <w:spacing w:before="0"/>
      <w:ind w:left="720" w:hanging="240"/>
    </w:pPr>
  </w:style>
  <w:style w:type="paragraph" w:styleId="Date">
    <w:name w:val="Date"/>
    <w:basedOn w:val="Normal"/>
    <w:next w:val="Normal"/>
    <w:link w:val="DateChar"/>
    <w:uiPriority w:val="99"/>
    <w:semiHidden/>
    <w:unhideWhenUsed/>
    <w:qFormat/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after="120" w:line="480" w:lineRule="auto"/>
      <w:ind w:left="360"/>
    </w:p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80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before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before="0"/>
    </w:pPr>
  </w:style>
  <w:style w:type="paragraph" w:styleId="EnvelopeReturn">
    <w:name w:val="envelope return"/>
    <w:basedOn w:val="Normal"/>
    <w:uiPriority w:val="99"/>
    <w:semiHidden/>
    <w:unhideWhenUsed/>
    <w:qFormat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paragraph" w:styleId="Header">
    <w:name w:val="header"/>
    <w:basedOn w:val="Normal"/>
    <w:link w:val="HeaderChar"/>
    <w:qFormat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spacing w:before="0"/>
      <w:ind w:left="4320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440"/>
      <w:contextualSpacing/>
    </w:pPr>
  </w:style>
  <w:style w:type="paragraph" w:styleId="TOC4">
    <w:name w:val="toc 4"/>
    <w:basedOn w:val="Normal"/>
    <w:next w:val="Normal"/>
    <w:uiPriority w:val="39"/>
    <w:semiHidden/>
    <w:unhideWhenUsed/>
    <w:qFormat/>
    <w:pPr>
      <w:spacing w:after="100"/>
      <w:ind w:left="720"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uiPriority w:val="99"/>
    <w:semiHidden/>
    <w:unhideWhenUsed/>
    <w:qFormat/>
    <w:pPr>
      <w:spacing w:before="0"/>
      <w:ind w:left="240" w:hanging="24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10"/>
      </w:numPr>
      <w:contextualSpacing/>
    </w:pPr>
  </w:style>
  <w:style w:type="paragraph" w:styleId="List">
    <w:name w:val="List"/>
    <w:basedOn w:val="Normal"/>
    <w:uiPriority w:val="99"/>
    <w:semiHidden/>
    <w:unhideWhenUsed/>
    <w:qFormat/>
    <w:pPr>
      <w:ind w:left="360" w:hanging="36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TOC6">
    <w:name w:val="toc 6"/>
    <w:basedOn w:val="Normal"/>
    <w:next w:val="Normal"/>
    <w:uiPriority w:val="39"/>
    <w:semiHidden/>
    <w:unhideWhenUsed/>
    <w:qFormat/>
    <w:pPr>
      <w:spacing w:after="100"/>
      <w:ind w:left="1200"/>
    </w:pPr>
  </w:style>
  <w:style w:type="paragraph" w:styleId="List5">
    <w:name w:val="List 5"/>
    <w:basedOn w:val="Normal"/>
    <w:uiPriority w:val="99"/>
    <w:semiHidden/>
    <w:unhideWhenUsed/>
    <w:qFormat/>
    <w:pPr>
      <w:ind w:left="1800" w:hanging="360"/>
      <w:contextualSpacing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360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spacing w:before="0"/>
      <w:ind w:left="1680" w:hanging="24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spacing w:before="0"/>
      <w:ind w:left="2160" w:hanging="240"/>
    </w:pPr>
  </w:style>
  <w:style w:type="paragraph" w:styleId="TableofFigures">
    <w:name w:val="table of figures"/>
    <w:basedOn w:val="Normal"/>
    <w:next w:val="Normal"/>
    <w:uiPriority w:val="99"/>
    <w:qFormat/>
    <w:pPr>
      <w:tabs>
        <w:tab w:val="right" w:leader="dot" w:pos="9639"/>
      </w:tabs>
    </w:pPr>
    <w:rPr>
      <w:rFonts w:eastAsia="MS Mincho"/>
    </w:rPr>
  </w:style>
  <w:style w:type="paragraph" w:styleId="TOC9">
    <w:name w:val="toc 9"/>
    <w:basedOn w:val="Normal"/>
    <w:next w:val="Normal"/>
    <w:uiPriority w:val="39"/>
    <w:semiHidden/>
    <w:unhideWhenUsed/>
    <w:qFormat/>
    <w:pPr>
      <w:spacing w:after="100"/>
      <w:ind w:left="1920"/>
    </w:p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spacing w:after="120" w:line="480" w:lineRule="auto"/>
    </w:pPr>
  </w:style>
  <w:style w:type="paragraph" w:styleId="List4">
    <w:name w:val="List 4"/>
    <w:basedOn w:val="Normal"/>
    <w:uiPriority w:val="99"/>
    <w:semiHidden/>
    <w:unhideWhenUsed/>
    <w:qFormat/>
    <w:pPr>
      <w:ind w:left="1440" w:hanging="360"/>
      <w:contextualSpacing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720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spacing w:before="0"/>
    </w:pPr>
    <w:rPr>
      <w:rFonts w:ascii="Consolas" w:hAnsi="Consolas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qFormat/>
  </w:style>
  <w:style w:type="paragraph" w:styleId="ListContinue3">
    <w:name w:val="List Continue 3"/>
    <w:basedOn w:val="Normal"/>
    <w:uiPriority w:val="99"/>
    <w:semiHidden/>
    <w:unhideWhenUsed/>
    <w:qFormat/>
    <w:pPr>
      <w:spacing w:after="120"/>
      <w:ind w:left="1080"/>
      <w:contextualSpacing/>
    </w:pPr>
  </w:style>
  <w:style w:type="paragraph" w:styleId="Index2">
    <w:name w:val="index 2"/>
    <w:basedOn w:val="Normal"/>
    <w:next w:val="Normal"/>
    <w:uiPriority w:val="99"/>
    <w:semiHidden/>
    <w:unhideWhenUsed/>
    <w:qFormat/>
    <w:pPr>
      <w:spacing w:before="0"/>
      <w:ind w:left="480" w:hanging="240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qFormat/>
    <w:pPr>
      <w:spacing w:after="0"/>
      <w:ind w:firstLine="360"/>
    </w:p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spacing w:after="0"/>
      <w:ind w:firstLine="360"/>
    </w:p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ndnoteReference">
    <w:name w:val="endnote reference"/>
    <w:basedOn w:val="DefaultParagraphFont"/>
    <w:uiPriority w:val="99"/>
    <w:semiHidden/>
    <w:unhideWhenUsed/>
    <w:qFormat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LineNumber">
    <w:name w:val="line number"/>
    <w:basedOn w:val="DefaultParagraphFont"/>
    <w:uiPriority w:val="99"/>
    <w:semiHidden/>
    <w:unhideWhenUsed/>
    <w:qFormat/>
  </w:style>
  <w:style w:type="character" w:styleId="HTMLDefinition">
    <w:name w:val="HTML Definition"/>
    <w:basedOn w:val="DefaultParagraphFont"/>
    <w:uiPriority w:val="99"/>
    <w:semiHidden/>
    <w:unhideWhenUsed/>
    <w:qFormat/>
    <w:rPr>
      <w:i/>
      <w:iCs/>
    </w:rPr>
  </w:style>
  <w:style w:type="character" w:styleId="HTMLTypewriter">
    <w:name w:val="HTML Typewriter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Acronym">
    <w:name w:val="HTML Acronym"/>
    <w:basedOn w:val="DefaultParagraphFont"/>
    <w:uiPriority w:val="99"/>
    <w:semiHidden/>
    <w:unhideWhenUsed/>
    <w:qFormat/>
  </w:style>
  <w:style w:type="character" w:styleId="HTMLVariable">
    <w:name w:val="HTML Variable"/>
    <w:basedOn w:val="DefaultParagraphFont"/>
    <w:uiPriority w:val="99"/>
    <w:semiHidden/>
    <w:unhideWhenUsed/>
    <w:qFormat/>
    <w:rPr>
      <w:i/>
      <w:iCs/>
    </w:rPr>
  </w:style>
  <w:style w:type="character" w:styleId="Hyperlink">
    <w:name w:val="Hyperlink"/>
    <w:basedOn w:val="DefaultParagraphFont"/>
    <w:qFormat/>
    <w:rPr>
      <w:color w:val="0000FF"/>
      <w:u w:val="single"/>
    </w:rPr>
  </w:style>
  <w:style w:type="character" w:styleId="HTMLCode">
    <w:name w:val="HTML Code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styleId="HTMLCite">
    <w:name w:val="HTML Cite"/>
    <w:basedOn w:val="DefaultParagraphFont"/>
    <w:uiPriority w:val="99"/>
    <w:semiHidden/>
    <w:unhideWhenUsed/>
    <w:qFormat/>
    <w:rPr>
      <w:i/>
      <w:iCs/>
    </w:rPr>
  </w:style>
  <w:style w:type="character" w:styleId="FootnoteReference">
    <w:name w:val="footnote reference"/>
    <w:basedOn w:val="DefaultParagraphFont"/>
    <w:uiPriority w:val="99"/>
    <w:semiHidden/>
    <w:unhideWhenUsed/>
    <w:qFormat/>
    <w:rPr>
      <w:vertAlign w:val="superscript"/>
    </w:rPr>
  </w:style>
  <w:style w:type="character" w:styleId="HTMLKeyboard">
    <w:name w:val="HTML Keyboard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Sample">
    <w:name w:val="HTML Sample"/>
    <w:basedOn w:val="DefaultParagraphFont"/>
    <w:uiPriority w:val="99"/>
    <w:semiHidden/>
    <w:unhideWhenUsed/>
    <w:qFormat/>
    <w:rPr>
      <w:rFonts w:ascii="Consolas" w:hAnsi="Consolas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qFormat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qFormat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qFormat/>
  </w:style>
  <w:style w:type="paragraph" w:customStyle="1" w:styleId="CorrectionSeparatorBegin">
    <w:name w:val="Correction Separator Begin"/>
    <w:basedOn w:val="Normal"/>
    <w:qFormat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qFormat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Pr>
      <w:b/>
      <w:bCs/>
    </w:rPr>
  </w:style>
  <w:style w:type="paragraph" w:customStyle="1" w:styleId="Normalbeforetable">
    <w:name w:val="Normal before table"/>
    <w:basedOn w:val="Normal"/>
    <w:qFormat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qFormat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color w:val="595959" w:themeColor="text1" w:themeTint="A6"/>
      <w:spacing w:val="15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Title"/>
    <w:next w:val="Normal"/>
    <w:qFormat/>
    <w:rPr>
      <w:bCs w:val="0"/>
    </w:rPr>
  </w:style>
  <w:style w:type="paragraph" w:customStyle="1" w:styleId="LSTitle">
    <w:name w:val="LSTitle"/>
    <w:basedOn w:val="Normal"/>
    <w:next w:val="Normal"/>
    <w:qFormat/>
    <w:rPr>
      <w:rFonts w:eastAsiaTheme="minorHAnsi"/>
      <w:bCs/>
    </w:rPr>
  </w:style>
  <w:style w:type="paragraph" w:customStyle="1" w:styleId="LSForAction">
    <w:name w:val="LSForAction"/>
    <w:basedOn w:val="LSTitle"/>
    <w:next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 w:val="0"/>
      <w:szCs w:val="20"/>
      <w:lang w:eastAsia="en-US"/>
    </w:rPr>
  </w:style>
  <w:style w:type="paragraph" w:customStyle="1" w:styleId="LSForInfo">
    <w:name w:val="LSForInfo"/>
    <w:basedOn w:val="LSTitle"/>
    <w:next w:val="Normal"/>
    <w:qFormat/>
  </w:style>
  <w:style w:type="paragraph" w:customStyle="1" w:styleId="LSForComment">
    <w:name w:val="LSForComment"/>
    <w:basedOn w:val="LSTitle"/>
    <w:next w:val="Normal"/>
    <w:qFormat/>
  </w:style>
  <w:style w:type="paragraph" w:customStyle="1" w:styleId="enumlev1">
    <w:name w:val="enumlev1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qFormat/>
    <w:pPr>
      <w:ind w:left="1191" w:hanging="397"/>
    </w:pPr>
  </w:style>
  <w:style w:type="paragraph" w:customStyle="1" w:styleId="enumlev3">
    <w:name w:val="enumlev3"/>
    <w:basedOn w:val="enumlev2"/>
    <w:qFormat/>
    <w:pPr>
      <w:ind w:left="1588"/>
    </w:pPr>
  </w:style>
  <w:style w:type="paragraph" w:customStyle="1" w:styleId="LSSource">
    <w:name w:val="LSSource"/>
    <w:basedOn w:val="LSTitle"/>
    <w:next w:val="Normal"/>
    <w:qFormat/>
    <w:rPr>
      <w:bCs w:val="0"/>
    </w:rPr>
  </w:style>
  <w:style w:type="paragraph" w:customStyle="1" w:styleId="1">
    <w:name w:val="修订1"/>
    <w:hidden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VenueDate">
    <w:name w:val="VenueDate"/>
    <w:basedOn w:val="Normal"/>
    <w:qFormat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10">
    <w:name w:val="未处理的提及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11">
    <w:name w:val="@他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ReftextArial9pt">
    <w:name w:val="Ref_text Arial 9 pt"/>
    <w:qFormat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qFormat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12">
    <w:name w:val="书目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basedOn w:val="DefaultParagraphFont"/>
    <w:link w:val="BodyTex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13">
    <w:name w:val="书籍标题1"/>
    <w:basedOn w:val="DefaultParagraphFont"/>
    <w:uiPriority w:val="33"/>
    <w:qFormat/>
    <w:rPr>
      <w:b/>
      <w:bCs/>
      <w:i/>
      <w:iCs/>
      <w:spacing w:val="5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DateChar">
    <w:name w:val="Date Char"/>
    <w:basedOn w:val="DefaultParagraphFont"/>
    <w:link w:val="Dat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egoe UI" w:hAnsi="Segoe UI" w:cs="Segoe UI"/>
      <w:sz w:val="16"/>
      <w:szCs w:val="16"/>
      <w:lang w:val="en-GB" w:eastAsia="ja-JP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14">
    <w:name w:val="井号标签1"/>
    <w:basedOn w:val="DefaultParagraphFont"/>
    <w:uiPriority w:val="99"/>
    <w:semiHidden/>
    <w:unhideWhenUsed/>
    <w:qFormat/>
    <w:rPr>
      <w:color w:val="2B579A"/>
      <w:shd w:val="clear" w:color="auto" w:fill="E1DFDD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nsolas" w:hAnsi="Consolas" w:cs="Times New Roman"/>
      <w:sz w:val="20"/>
      <w:szCs w:val="20"/>
      <w:lang w:val="en-GB" w:eastAsia="ja-JP"/>
    </w:rPr>
  </w:style>
  <w:style w:type="character" w:customStyle="1" w:styleId="15">
    <w:name w:val="明显强调1"/>
    <w:basedOn w:val="DefaultParagraphFont"/>
    <w:uiPriority w:val="21"/>
    <w:qFormat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customStyle="1" w:styleId="16">
    <w:name w:val="明显参考1"/>
    <w:basedOn w:val="DefaultParagraphFont"/>
    <w:uiPriority w:val="32"/>
    <w:qFormat/>
    <w:rPr>
      <w:b/>
      <w:bCs/>
      <w:smallCaps/>
      <w:color w:val="5B9BD5" w:themeColor="accent1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onsolas" w:hAnsi="Consolas" w:cs="Times New Roman"/>
      <w:sz w:val="21"/>
      <w:szCs w:val="21"/>
      <w:lang w:val="en-GB" w:eastAsia="ja-JP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ignatureChar">
    <w:name w:val="Signature Char"/>
    <w:basedOn w:val="DefaultParagraphFont"/>
    <w:link w:val="Signatur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17">
    <w:name w:val="智能超链接1"/>
    <w:basedOn w:val="DefaultParagraphFont"/>
    <w:uiPriority w:val="99"/>
    <w:semiHidden/>
    <w:unhideWhenUsed/>
    <w:qFormat/>
    <w:rPr>
      <w:u w:val="dotted"/>
    </w:rPr>
  </w:style>
  <w:style w:type="character" w:customStyle="1" w:styleId="SmartLink1">
    <w:name w:val="SmartLink1"/>
    <w:basedOn w:val="DefaultParagraphFont"/>
    <w:uiPriority w:val="99"/>
    <w:semiHidden/>
    <w:unhideWhenUsed/>
    <w:qFormat/>
    <w:rPr>
      <w:color w:val="0000FF"/>
      <w:u w:val="single"/>
      <w:shd w:val="clear" w:color="auto" w:fill="F3F2F1"/>
    </w:rPr>
  </w:style>
  <w:style w:type="character" w:customStyle="1" w:styleId="18">
    <w:name w:val="不明显强调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19">
    <w:name w:val="不明显参考1"/>
    <w:basedOn w:val="DefaultParagraphFont"/>
    <w:uiPriority w:val="31"/>
    <w:qFormat/>
    <w:rPr>
      <w:smallCaps/>
      <w:color w:val="595959" w:themeColor="text1" w:themeTint="A6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Question">
    <w:name w:val="TSBHeaderQuestion"/>
    <w:basedOn w:val="Normal"/>
    <w:qFormat/>
  </w:style>
  <w:style w:type="paragraph" w:customStyle="1" w:styleId="TSBHeaderSource">
    <w:name w:val="TSBHeaderSource"/>
    <w:basedOn w:val="Normal"/>
    <w:qFormat/>
  </w:style>
  <w:style w:type="paragraph" w:customStyle="1" w:styleId="TSBHeaderTitle">
    <w:name w:val="TSBHeaderTitle"/>
    <w:basedOn w:val="Normal"/>
    <w:qFormat/>
  </w:style>
  <w:style w:type="paragraph" w:customStyle="1" w:styleId="TSBHeaderSummary">
    <w:name w:val="TSBHeaderSummary"/>
    <w:basedOn w:val="Normal"/>
    <w:qFormat/>
  </w:style>
  <w:style w:type="paragraph" w:customStyle="1" w:styleId="LSApproval">
    <w:name w:val="LSApproval"/>
    <w:basedOn w:val="Normal"/>
    <w:qFormat/>
    <w:rPr>
      <w:b/>
      <w:bCs/>
    </w:rPr>
  </w:style>
  <w:style w:type="paragraph" w:customStyle="1" w:styleId="TSBHeaderRight14">
    <w:name w:val="TSBHeaderRight14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bCs/>
      <w:sz w:val="28"/>
      <w:szCs w:val="28"/>
      <w:lang w:eastAsia="en-US"/>
    </w:rPr>
  </w:style>
  <w:style w:type="paragraph" w:styleId="Revision">
    <w:name w:val="Revision"/>
    <w:hidden/>
    <w:uiPriority w:val="99"/>
    <w:semiHidden/>
    <w:rsid w:val="008B4FAA"/>
    <w:rPr>
      <w:rFonts w:ascii="Times New Roman" w:hAnsi="Times New Roman" w:cs="Times New Roman"/>
      <w:sz w:val="24"/>
      <w:szCs w:val="24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3B1D8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denghuan@chinatelecom.cn" TargetMode="Externa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zhangjianyin@chinamobile.co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s://www.itu.int/md/meetingdoc.asp?lang=en&amp;parent=T22-SG11-230510-TD-GEN-0417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tu.int/md/meetingdoc.asp?lang=en&amp;parent=T22-SG11-230510-TD-GEN-0417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ITU-T%20SG\Basic_Liaison_Statemen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{e99a5276-b8aa-4374-a489-825a459b7689}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E99A5276-B8AA-4374-A489-825A459B7689}"/>
      </w:docPartPr>
      <w:docPartBody>
        <w:p w:rsidR="00DA0CD4" w:rsidRDefault="001172FC">
          <w:pPr>
            <w:pStyle w:val="D655325270AA4251A688105D9EDEDBC9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{c06f1385-94c0-44d1-8eae-24a7d6c60cca}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C06F1385-94C0-44D1-8EAE-24A7D6C60CCA}"/>
      </w:docPartPr>
      <w:docPartBody>
        <w:p w:rsidR="00DA0CD4" w:rsidRDefault="001172FC">
          <w:pPr>
            <w:pStyle w:val="7D74AFE8591E4A4294D535263B479C51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{d36f7ced-4811-4c4f-b675-7f070f980fd5}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D36F7CED-4811-4C4F-B675-7F070F980FD5}"/>
      </w:docPartPr>
      <w:docPartBody>
        <w:p w:rsidR="00DA0CD4" w:rsidRDefault="001172FC">
          <w:pPr>
            <w:pStyle w:val="8198CE568FA54AF3B0F60B4C0205F8F6"/>
          </w:pPr>
          <w:r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??">
    <w:altName w:val="MS Mincho"/>
    <w:charset w:val="80"/>
    <w:family w:val="auto"/>
    <w:pitch w:val="default"/>
    <w:sig w:usb0="00000000" w:usb1="00000000" w:usb2="00000010" w:usb3="00000000" w:csb0="0002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bordersDoNotSurroundHeader/>
  <w:bordersDoNotSurroundFooter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0CD4"/>
    <w:rsid w:val="001172FC"/>
    <w:rsid w:val="00DA0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655325270AA4251A688105D9EDEDBC9">
    <w:name w:val="D655325270AA4251A688105D9EDEDBC9"/>
    <w:qFormat/>
    <w:pPr>
      <w:widowControl w:val="0"/>
      <w:jc w:val="both"/>
    </w:pPr>
    <w:rPr>
      <w:kern w:val="2"/>
      <w:sz w:val="21"/>
      <w:szCs w:val="22"/>
    </w:rPr>
  </w:style>
  <w:style w:type="character" w:styleId="PlaceholderText">
    <w:name w:val="Placeholder Text"/>
    <w:basedOn w:val="DefaultParagraphFont"/>
    <w:uiPriority w:val="99"/>
    <w:semiHidden/>
    <w:qFormat/>
    <w:rPr>
      <w:rFonts w:ascii="Times New Roman" w:hAnsi="Times New Roman"/>
      <w:color w:val="808080"/>
    </w:rPr>
  </w:style>
  <w:style w:type="paragraph" w:customStyle="1" w:styleId="7D74AFE8591E4A4294D535263B479C51">
    <w:name w:val="7D74AFE8591E4A4294D535263B479C51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8198CE568FA54AF3B0F60B4C0205F8F6">
    <w:name w:val="8198CE568FA54AF3B0F60B4C0205F8F6"/>
    <w:qFormat/>
    <w:pPr>
      <w:widowControl w:val="0"/>
      <w:jc w:val="both"/>
    </w:pPr>
    <w:rPr>
      <w:kern w:val="2"/>
      <w:sz w:val="21"/>
      <w:szCs w:val="22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3" ma:contentTypeDescription="Create a new document." ma:contentTypeScope="" ma:versionID="e830e95c80d01d3c77f9c8d76986a6e8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80e8854e3f0d6c79f468e007b42a6179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2A634D-8C1C-48E0-8DF5-C16C9F2856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Basic_Liaison_Statement.dotx</Template>
  <TotalTime>4</TotalTime>
  <Pages>2</Pages>
  <Words>387</Words>
  <Characters>2209</Characters>
  <Application>Microsoft Office Word</Application>
  <DocSecurity>0</DocSecurity>
  <Lines>18</Lines>
  <Paragraphs>5</Paragraphs>
  <ScaleCrop>false</ScaleCrop>
  <Manager>ITU-T</Manager>
  <Company>International Telecommunication Union (ITU)</Company>
  <LinksUpToDate>false</LinksUpToDate>
  <CharactersWithSpaces>2591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initiation of new work item Q.FMSC-SA “Signalling architecture of fixed, mobile and satellite convergence for IMT-2020 networks and beyond” [to ITU-T SG13 and 3GPP SA2]</dc:title>
  <dc:creator>ITU-T Study Group 11</dc:creator>
  <dc:description>SG11-LS  For: Geneva, 10-19 May 2023_x000d_Document date: _x000d_Saved by ITU51017190 at 08:41:32 on 25/05/2023</dc:description>
  <cp:lastModifiedBy>23.502_CR4239R2_(Rel-18)_eUEPO</cp:lastModifiedBy>
  <cp:revision>2</cp:revision>
  <cp:lastPrinted>2016-12-23T12:52:00Z</cp:lastPrinted>
  <dcterms:created xsi:type="dcterms:W3CDTF">2023-06-28T12:06:00Z</dcterms:created>
  <dcterms:modified xsi:type="dcterms:W3CDTF">2023-06-28T12:06:00Z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0x010100DD41769929400247A482A6B8D8C3D7A8</vt:lpwstr>
  </property>
  <property fmtid="{D5CDD505-2E9C-101B-9397-08002B2CF9AE}" pid="3" name="Docnum">
    <vt:lpwstr>SG11-LS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1/11</vt:lpwstr>
  </property>
  <property fmtid="{D5CDD505-2E9C-101B-9397-08002B2CF9AE}" pid="7" name="Docdest">
    <vt:lpwstr>Geneva, 10-19 May 2023</vt:lpwstr>
  </property>
  <property fmtid="{D5CDD505-2E9C-101B-9397-08002B2CF9AE}" pid="8" name="Docauthor">
    <vt:lpwstr>ITU-T Study Group 11</vt:lpwstr>
  </property>
  <property fmtid="{D5CDD505-2E9C-101B-9397-08002B2CF9AE}" pid="9" name="KSOProductBuildVer">
    <vt:lpwstr>2052-11.8.2.10229</vt:lpwstr>
  </property>
</Properties>
</file>