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shd w:val="clear" w:color="auto" w:fill="auto"/>
          </w:tcPr>
          <w:p w14:paraId="729876B4" w14:textId="713506F1"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856807">
              <w:t>2</w:t>
            </w:r>
            <w:r>
              <w:t>.</w:t>
            </w:r>
            <w:r w:rsidR="00856807">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856807">
              <w:rPr>
                <w:rFonts w:eastAsia="SimSun"/>
                <w:sz w:val="32"/>
                <w:lang w:val="en-US" w:eastAsia="zh-CN"/>
              </w:rPr>
              <w:t>3</w:t>
            </w:r>
            <w:r>
              <w:rPr>
                <w:sz w:val="32"/>
              </w:rPr>
              <w:t>)</w:t>
            </w:r>
          </w:p>
        </w:tc>
      </w:tr>
      <w:tr w:rsidR="0018526B" w14:paraId="53827E9A" w14:textId="77777777">
        <w:trPr>
          <w:cantSplit/>
          <w:trHeight w:hRule="exact" w:val="1134"/>
        </w:trPr>
        <w:tc>
          <w:tcPr>
            <w:tcW w:w="10423" w:type="dxa"/>
            <w:gridSpan w:val="2"/>
            <w:shd w:val="clear" w:color="auto" w:fill="auto"/>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shd w:val="clear" w:color="auto" w:fill="auto"/>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shd w:val="clear" w:color="auto" w:fill="auto"/>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shd w:val="clear" w:color="auto" w:fill="auto"/>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02602201" r:id="rId10"/>
              </w:object>
            </w:r>
          </w:p>
        </w:tc>
        <w:bookmarkStart w:id="9" w:name="_MON_1710316168"/>
        <w:bookmarkEnd w:id="9"/>
        <w:tc>
          <w:tcPr>
            <w:tcW w:w="5212" w:type="dxa"/>
            <w:tcBorders>
              <w:top w:val="dashed" w:sz="4" w:space="0" w:color="auto"/>
              <w:bottom w:val="dashed" w:sz="4" w:space="0" w:color="auto"/>
            </w:tcBorders>
            <w:shd w:val="clear" w:color="auto" w:fill="auto"/>
          </w:tcPr>
          <w:p w14:paraId="13114FC8" w14:textId="77777777" w:rsidR="0018526B" w:rsidRDefault="00000000">
            <w:pPr>
              <w:pStyle w:val="TAR"/>
            </w:pPr>
            <w:r>
              <w:object w:dxaOrig="2562" w:dyaOrig="1487" w14:anchorId="6372830A">
                <v:shape id="_x0000_i1026" type="#_x0000_t75" style="width:128.4pt;height:74.15pt" o:ole="">
                  <v:imagedata r:id="rId11" o:title=""/>
                </v:shape>
                <o:OLEObject Type="Embed" ProgID="Word.Picture.8" ShapeID="_x0000_i1026" DrawAspect="Content" ObjectID="_1802602202"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shd w:val="clear" w:color="auto" w:fill="auto"/>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shd w:val="clear" w:color="auto" w:fill="auto"/>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shd w:val="clear" w:color="auto" w:fill="auto"/>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shd w:val="clear" w:color="auto" w:fill="auto"/>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586C804" w:rsidR="0018526B" w:rsidRDefault="00000000">
            <w:pPr>
              <w:pStyle w:val="FP"/>
              <w:jc w:val="center"/>
              <w:rPr>
                <w:sz w:val="18"/>
              </w:rPr>
            </w:pPr>
            <w:r>
              <w:rPr>
                <w:sz w:val="18"/>
              </w:rPr>
              <w:t xml:space="preserve">© </w:t>
            </w:r>
            <w:bookmarkStart w:id="15" w:name="copyrightDate"/>
            <w:r>
              <w:rPr>
                <w:sz w:val="18"/>
              </w:rPr>
              <w:t>202</w:t>
            </w:r>
            <w:r w:rsidR="00F568B2">
              <w:rPr>
                <w:sz w:val="18"/>
              </w:rPr>
              <w:t>5</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4BCE83DE" w14:textId="77777777" w:rsidR="0018526B"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_Toc12884 \h </w:instrText>
      </w:r>
      <w:r>
        <w:fldChar w:fldCharType="separate"/>
      </w:r>
      <w:r>
        <w:t>6</w:t>
      </w:r>
      <w:r>
        <w:fldChar w:fldCharType="end"/>
      </w:r>
    </w:p>
    <w:p w14:paraId="4CA5CA9E" w14:textId="77777777" w:rsidR="0018526B" w:rsidRDefault="00000000">
      <w:pPr>
        <w:pStyle w:val="TOC1"/>
        <w:tabs>
          <w:tab w:val="clear" w:pos="9639"/>
          <w:tab w:val="right" w:leader="dot" w:pos="9641"/>
        </w:tabs>
      </w:pPr>
      <w:r>
        <w:t>Introduction</w:t>
      </w:r>
      <w:r>
        <w:tab/>
      </w:r>
      <w:r>
        <w:fldChar w:fldCharType="begin"/>
      </w:r>
      <w:r>
        <w:instrText xml:space="preserve"> PAGEREF _Toc1212 \h </w:instrText>
      </w:r>
      <w:r>
        <w:fldChar w:fldCharType="separate"/>
      </w:r>
      <w:r>
        <w:t>7</w:t>
      </w:r>
      <w:r>
        <w:fldChar w:fldCharType="end"/>
      </w:r>
    </w:p>
    <w:p w14:paraId="0F5AE99E" w14:textId="77777777" w:rsidR="0018526B" w:rsidRDefault="00000000">
      <w:pPr>
        <w:pStyle w:val="TOC1"/>
      </w:pPr>
      <w:r>
        <w:t>1</w:t>
      </w:r>
      <w:r>
        <w:tab/>
        <w:t>Scope</w:t>
      </w:r>
      <w:r>
        <w:tab/>
      </w:r>
      <w:r>
        <w:fldChar w:fldCharType="begin"/>
      </w:r>
      <w:r>
        <w:instrText xml:space="preserve"> PAGEREF _Toc4154 \h </w:instrText>
      </w:r>
      <w:r>
        <w:fldChar w:fldCharType="separate"/>
      </w:r>
      <w:r>
        <w:t>8</w:t>
      </w:r>
      <w:r>
        <w:fldChar w:fldCharType="end"/>
      </w:r>
    </w:p>
    <w:p w14:paraId="2DC0FA30" w14:textId="77777777" w:rsidR="0018526B" w:rsidRDefault="00000000">
      <w:pPr>
        <w:pStyle w:val="TOC1"/>
      </w:pPr>
      <w:r>
        <w:t>2</w:t>
      </w:r>
      <w:r>
        <w:tab/>
        <w:t>References</w:t>
      </w:r>
      <w:r>
        <w:tab/>
      </w:r>
      <w:r>
        <w:fldChar w:fldCharType="begin"/>
      </w:r>
      <w:r>
        <w:instrText xml:space="preserve"> PAGEREF _Toc17803 \h </w:instrText>
      </w:r>
      <w:r>
        <w:fldChar w:fldCharType="separate"/>
      </w:r>
      <w:r>
        <w:t>8</w:t>
      </w:r>
      <w:r>
        <w:fldChar w:fldCharType="end"/>
      </w:r>
    </w:p>
    <w:p w14:paraId="5F4AC838" w14:textId="77777777" w:rsidR="0018526B"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_Toc15979 \h </w:instrText>
      </w:r>
      <w:r>
        <w:fldChar w:fldCharType="separate"/>
      </w:r>
      <w:r>
        <w:t>9</w:t>
      </w:r>
      <w:r>
        <w:fldChar w:fldCharType="end"/>
      </w:r>
    </w:p>
    <w:p w14:paraId="52F002CE" w14:textId="77777777" w:rsidR="0018526B" w:rsidRDefault="00000000">
      <w:pPr>
        <w:pStyle w:val="TOC2"/>
      </w:pPr>
      <w:r>
        <w:t>3.1</w:t>
      </w:r>
      <w:r>
        <w:tab/>
        <w:t>Terms</w:t>
      </w:r>
      <w:r>
        <w:tab/>
      </w:r>
      <w:r>
        <w:fldChar w:fldCharType="begin"/>
      </w:r>
      <w:r>
        <w:instrText xml:space="preserve"> PAGEREF _Toc26824 \h </w:instrText>
      </w:r>
      <w:r>
        <w:fldChar w:fldCharType="separate"/>
      </w:r>
      <w:r>
        <w:t>9</w:t>
      </w:r>
      <w:r>
        <w:fldChar w:fldCharType="end"/>
      </w:r>
    </w:p>
    <w:p w14:paraId="5CA87958" w14:textId="77777777" w:rsidR="0018526B" w:rsidRDefault="00000000">
      <w:pPr>
        <w:pStyle w:val="TOC2"/>
      </w:pPr>
      <w:r>
        <w:t>3.2</w:t>
      </w:r>
      <w:r>
        <w:tab/>
        <w:t>Symbols</w:t>
      </w:r>
      <w:r>
        <w:tab/>
      </w:r>
      <w:r>
        <w:fldChar w:fldCharType="begin"/>
      </w:r>
      <w:r>
        <w:instrText xml:space="preserve"> PAGEREF _Toc19562 \h </w:instrText>
      </w:r>
      <w:r>
        <w:fldChar w:fldCharType="separate"/>
      </w:r>
      <w:r>
        <w:t>9</w:t>
      </w:r>
      <w:r>
        <w:fldChar w:fldCharType="end"/>
      </w:r>
    </w:p>
    <w:p w14:paraId="4643FD02" w14:textId="77777777" w:rsidR="0018526B" w:rsidRDefault="00000000">
      <w:pPr>
        <w:pStyle w:val="TOC2"/>
      </w:pPr>
      <w:r>
        <w:t>3.3</w:t>
      </w:r>
      <w:r>
        <w:tab/>
        <w:t>Abbreviations</w:t>
      </w:r>
      <w:r>
        <w:tab/>
      </w:r>
      <w:r>
        <w:fldChar w:fldCharType="begin"/>
      </w:r>
      <w:r>
        <w:instrText xml:space="preserve"> PAGEREF _Toc21572 \h </w:instrText>
      </w:r>
      <w:r>
        <w:fldChar w:fldCharType="separate"/>
      </w:r>
      <w:r>
        <w:t>9</w:t>
      </w:r>
      <w:r>
        <w:fldChar w:fldCharType="end"/>
      </w:r>
    </w:p>
    <w:p w14:paraId="394E1FFA" w14:textId="77777777" w:rsidR="0018526B" w:rsidRDefault="00000000">
      <w:pPr>
        <w:pStyle w:val="TOC1"/>
      </w:pPr>
      <w:r>
        <w:t>4</w:t>
      </w:r>
      <w:r>
        <w:tab/>
      </w:r>
      <w:r>
        <w:rPr>
          <w:rFonts w:hint="eastAsia"/>
          <w:lang w:val="en-US" w:eastAsia="zh-CN"/>
        </w:rPr>
        <w:t>Overview</w:t>
      </w:r>
      <w:r>
        <w:tab/>
      </w:r>
      <w:r>
        <w:fldChar w:fldCharType="begin"/>
      </w:r>
      <w:r>
        <w:instrText xml:space="preserve"> PAGEREF _Toc21409 \h </w:instrText>
      </w:r>
      <w:r>
        <w:fldChar w:fldCharType="separate"/>
      </w:r>
      <w:r>
        <w:t>9</w:t>
      </w:r>
      <w:r>
        <w:fldChar w:fldCharType="end"/>
      </w:r>
    </w:p>
    <w:p w14:paraId="052D8307" w14:textId="77777777" w:rsidR="0018526B" w:rsidRDefault="00000000">
      <w:pPr>
        <w:pStyle w:val="TOC1"/>
        <w:tabs>
          <w:tab w:val="clear" w:pos="9639"/>
          <w:tab w:val="right" w:pos="2000"/>
          <w:tab w:val="right" w:leader="dot" w:pos="9641"/>
        </w:tabs>
      </w:pPr>
      <w:r>
        <w:rPr>
          <w:rFonts w:eastAsia="SimSun" w:hint="eastAsia"/>
          <w:lang w:val="en-US" w:eastAsia="zh-CN"/>
        </w:rPr>
        <w:t>5</w:t>
      </w:r>
      <w:r>
        <w:rPr>
          <w:rFonts w:eastAsia="SimSun" w:hint="eastAsia"/>
          <w:lang w:val="en-US" w:eastAsia="zh-CN"/>
        </w:rPr>
        <w:tab/>
      </w:r>
      <w:r>
        <w:rPr>
          <w:lang w:val="en-IN"/>
        </w:rPr>
        <w:t>Architectural requirements</w:t>
      </w:r>
      <w:r>
        <w:tab/>
      </w:r>
      <w:r>
        <w:fldChar w:fldCharType="begin"/>
      </w:r>
      <w:r>
        <w:instrText xml:space="preserve"> PAGEREF _Toc17212 \h </w:instrText>
      </w:r>
      <w:r>
        <w:fldChar w:fldCharType="separate"/>
      </w:r>
      <w:r>
        <w:t>10</w:t>
      </w:r>
      <w:r>
        <w:fldChar w:fldCharType="end"/>
      </w:r>
    </w:p>
    <w:p w14:paraId="3E0868C7" w14:textId="77777777" w:rsidR="0018526B" w:rsidRDefault="00000000">
      <w:pPr>
        <w:pStyle w:val="TOC2"/>
      </w:pPr>
      <w:r>
        <w:rPr>
          <w:rFonts w:hint="eastAsia"/>
          <w:lang w:val="en-US" w:eastAsia="zh-CN"/>
        </w:rPr>
        <w:t>5</w:t>
      </w:r>
      <w:r>
        <w:rPr>
          <w:lang w:val="en-US" w:eastAsia="zh-CN"/>
        </w:rPr>
        <w:t>.1</w:t>
      </w:r>
      <w:r>
        <w:rPr>
          <w:lang w:val="en-US" w:eastAsia="zh-CN"/>
        </w:rPr>
        <w:tab/>
        <w:t>General</w:t>
      </w:r>
      <w:r>
        <w:tab/>
      </w:r>
      <w:r>
        <w:fldChar w:fldCharType="begin"/>
      </w:r>
      <w:r>
        <w:instrText xml:space="preserve"> PAGEREF _Toc21507 \h </w:instrText>
      </w:r>
      <w:r>
        <w:fldChar w:fldCharType="separate"/>
      </w:r>
      <w:r>
        <w:t>10</w:t>
      </w:r>
      <w:r>
        <w:fldChar w:fldCharType="end"/>
      </w:r>
    </w:p>
    <w:p w14:paraId="63A86DD6" w14:textId="77777777" w:rsidR="0018526B" w:rsidRDefault="00000000">
      <w:pPr>
        <w:pStyle w:val="TOC2"/>
        <w:tabs>
          <w:tab w:val="clear" w:pos="9639"/>
          <w:tab w:val="right" w:pos="2000"/>
          <w:tab w:val="right" w:leader="dot" w:pos="9641"/>
        </w:tabs>
      </w:pPr>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r>
        <w:tab/>
      </w:r>
      <w:r>
        <w:fldChar w:fldCharType="begin"/>
      </w:r>
      <w:r>
        <w:instrText xml:space="preserve"> PAGEREF _Toc18644 \h </w:instrText>
      </w:r>
      <w:r>
        <w:fldChar w:fldCharType="separate"/>
      </w:r>
      <w:r>
        <w:t>10</w:t>
      </w:r>
      <w:r>
        <w:fldChar w:fldCharType="end"/>
      </w:r>
    </w:p>
    <w:p w14:paraId="4F8A98E3"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.2.1</w:t>
      </w:r>
      <w:r>
        <w:rPr>
          <w:rFonts w:eastAsia="DengXian"/>
        </w:rPr>
        <w:tab/>
        <w:t>Description</w:t>
      </w:r>
      <w:r>
        <w:tab/>
      </w:r>
      <w:r>
        <w:fldChar w:fldCharType="begin"/>
      </w:r>
      <w:r>
        <w:instrText xml:space="preserve"> PAGEREF _Toc25377 \h </w:instrText>
      </w:r>
      <w:r>
        <w:fldChar w:fldCharType="separate"/>
      </w:r>
      <w:r>
        <w:t>10</w:t>
      </w:r>
      <w:r>
        <w:fldChar w:fldCharType="end"/>
      </w:r>
    </w:p>
    <w:p w14:paraId="131816C2"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.2.2</w:t>
      </w:r>
      <w:r>
        <w:rPr>
          <w:rFonts w:eastAsia="DengXian"/>
        </w:rPr>
        <w:tab/>
        <w:t>Requirements</w:t>
      </w:r>
      <w:r>
        <w:tab/>
      </w:r>
      <w:r>
        <w:fldChar w:fldCharType="begin"/>
      </w:r>
      <w:r>
        <w:instrText xml:space="preserve"> PAGEREF _Toc8046 \h </w:instrText>
      </w:r>
      <w:r>
        <w:fldChar w:fldCharType="separate"/>
      </w:r>
      <w:r>
        <w:t>10</w:t>
      </w:r>
      <w:r>
        <w:fldChar w:fldCharType="end"/>
      </w:r>
    </w:p>
    <w:p w14:paraId="1E2DBF3C" w14:textId="77777777" w:rsidR="0018526B" w:rsidRDefault="00000000">
      <w:pPr>
        <w:pStyle w:val="TOC2"/>
        <w:tabs>
          <w:tab w:val="clear" w:pos="9639"/>
          <w:tab w:val="right" w:pos="2000"/>
          <w:tab w:val="right" w:leader="dot" w:pos="9641"/>
        </w:tabs>
      </w:pPr>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r>
        <w:tab/>
      </w:r>
      <w:r>
        <w:fldChar w:fldCharType="begin"/>
      </w:r>
      <w:r>
        <w:instrText xml:space="preserve"> PAGEREF _Toc10394 \h </w:instrText>
      </w:r>
      <w:r>
        <w:fldChar w:fldCharType="separate"/>
      </w:r>
      <w:r>
        <w:t>10</w:t>
      </w:r>
      <w:r>
        <w:fldChar w:fldCharType="end"/>
      </w:r>
    </w:p>
    <w:p w14:paraId="5C0E2175"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r>
        <w:tab/>
      </w:r>
      <w:r>
        <w:fldChar w:fldCharType="begin"/>
      </w:r>
      <w:r>
        <w:instrText xml:space="preserve"> PAGEREF _Toc29643 \h </w:instrText>
      </w:r>
      <w:r>
        <w:fldChar w:fldCharType="separate"/>
      </w:r>
      <w:r>
        <w:t>10</w:t>
      </w:r>
      <w:r>
        <w:fldChar w:fldCharType="end"/>
      </w:r>
    </w:p>
    <w:p w14:paraId="25267C58" w14:textId="77777777" w:rsidR="0018526B" w:rsidRDefault="00000000">
      <w:pPr>
        <w:pStyle w:val="TOC3"/>
        <w:tabs>
          <w:tab w:val="clear" w:pos="9639"/>
          <w:tab w:val="right" w:pos="2000"/>
          <w:tab w:val="right" w:leader="dot" w:pos="9641"/>
        </w:tabs>
      </w:pPr>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r>
        <w:tab/>
      </w:r>
      <w:r>
        <w:fldChar w:fldCharType="begin"/>
      </w:r>
      <w:r>
        <w:instrText xml:space="preserve"> PAGEREF _Toc15176 \h </w:instrText>
      </w:r>
      <w:r>
        <w:fldChar w:fldCharType="separate"/>
      </w:r>
      <w:r>
        <w:t>10</w:t>
      </w:r>
      <w:r>
        <w:fldChar w:fldCharType="end"/>
      </w:r>
    </w:p>
    <w:p w14:paraId="507CF297" w14:textId="77777777" w:rsidR="0018526B" w:rsidRDefault="00000000">
      <w:pPr>
        <w:pStyle w:val="TOC1"/>
      </w:pPr>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_Toc4628 \h </w:instrText>
      </w:r>
      <w:r>
        <w:fldChar w:fldCharType="separate"/>
      </w:r>
      <w:r>
        <w:t>10</w:t>
      </w:r>
      <w:r>
        <w:fldChar w:fldCharType="end"/>
      </w:r>
    </w:p>
    <w:p w14:paraId="647374A7" w14:textId="77777777" w:rsidR="0018526B" w:rsidRDefault="00000000">
      <w:pPr>
        <w:pStyle w:val="TOC2"/>
      </w:pPr>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_Toc19610 \h </w:instrText>
      </w:r>
      <w:r>
        <w:fldChar w:fldCharType="separate"/>
      </w:r>
      <w:r>
        <w:t>10</w:t>
      </w:r>
      <w:r>
        <w:fldChar w:fldCharType="end"/>
      </w:r>
    </w:p>
    <w:p w14:paraId="3C4F16CA" w14:textId="77777777" w:rsidR="0018526B"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_Toc19512 \h </w:instrText>
      </w:r>
      <w:r>
        <w:fldChar w:fldCharType="separate"/>
      </w:r>
      <w:r>
        <w:t>11</w:t>
      </w:r>
      <w:r>
        <w:fldChar w:fldCharType="end"/>
      </w:r>
    </w:p>
    <w:p w14:paraId="412A2158" w14:textId="77777777" w:rsidR="0018526B" w:rsidRDefault="00000000">
      <w:pPr>
        <w:pStyle w:val="TOC3"/>
      </w:pPr>
      <w:r>
        <w:rPr>
          <w:rFonts w:hint="eastAsia"/>
          <w:lang w:val="en-US" w:eastAsia="zh-CN"/>
        </w:rPr>
        <w:t>6.2.1</w:t>
      </w:r>
      <w:r>
        <w:rPr>
          <w:rFonts w:hint="eastAsia"/>
          <w:lang w:val="en-US" w:eastAsia="zh-CN"/>
        </w:rPr>
        <w:tab/>
        <w:t>General</w:t>
      </w:r>
      <w:r>
        <w:tab/>
      </w:r>
      <w:r>
        <w:fldChar w:fldCharType="begin"/>
      </w:r>
      <w:r>
        <w:instrText xml:space="preserve"> PAGEREF _Toc15356 \h </w:instrText>
      </w:r>
      <w:r>
        <w:fldChar w:fldCharType="separate"/>
      </w:r>
      <w:r>
        <w:t>11</w:t>
      </w:r>
      <w:r>
        <w:fldChar w:fldCharType="end"/>
      </w:r>
    </w:p>
    <w:p w14:paraId="084DFE45" w14:textId="77777777" w:rsidR="0018526B" w:rsidRDefault="00000000">
      <w:pPr>
        <w:pStyle w:val="TOC3"/>
        <w:tabs>
          <w:tab w:val="clear" w:pos="9639"/>
          <w:tab w:val="right" w:pos="2000"/>
          <w:tab w:val="right" w:leader="dot" w:pos="9641"/>
        </w:tabs>
      </w:pPr>
      <w:r>
        <w:rPr>
          <w:rFonts w:hint="eastAsia"/>
          <w:lang w:val="en-US" w:eastAsia="zh-CN"/>
        </w:rPr>
        <w:t>6.2.2</w:t>
      </w:r>
      <w:r>
        <w:rPr>
          <w:rFonts w:hint="eastAsia"/>
          <w:lang w:val="en-US" w:eastAsia="zh-CN"/>
        </w:rPr>
        <w:tab/>
        <w:t>MMTel Enabler Server architecture model supporting IMS Session Management</w:t>
      </w:r>
      <w:r>
        <w:tab/>
      </w:r>
      <w:r>
        <w:fldChar w:fldCharType="begin"/>
      </w:r>
      <w:r>
        <w:instrText xml:space="preserve"> PAGEREF _Toc27723 \h </w:instrText>
      </w:r>
      <w:r>
        <w:fldChar w:fldCharType="separate"/>
      </w:r>
      <w:r>
        <w:t>12</w:t>
      </w:r>
      <w:r>
        <w:fldChar w:fldCharType="end"/>
      </w:r>
    </w:p>
    <w:p w14:paraId="3320539E" w14:textId="77777777" w:rsidR="0018526B" w:rsidRDefault="00000000">
      <w:pPr>
        <w:pStyle w:val="TOC2"/>
        <w:tabs>
          <w:tab w:val="clear" w:pos="9639"/>
          <w:tab w:val="right" w:pos="2000"/>
          <w:tab w:val="right" w:leader="dot" w:pos="9641"/>
        </w:tabs>
      </w:pPr>
      <w:r>
        <w:rPr>
          <w:rFonts w:hint="eastAsia"/>
          <w:lang w:val="en-US" w:eastAsia="zh-CN"/>
        </w:rPr>
        <w:t>6.3</w:t>
      </w:r>
      <w:r>
        <w:rPr>
          <w:rFonts w:hint="eastAsia"/>
          <w:lang w:val="en-US" w:eastAsia="zh-CN"/>
        </w:rPr>
        <w:tab/>
        <w:t>Functional entities</w:t>
      </w:r>
      <w:r>
        <w:tab/>
      </w:r>
      <w:r>
        <w:fldChar w:fldCharType="begin"/>
      </w:r>
      <w:r>
        <w:instrText xml:space="preserve"> PAGEREF _Toc14905 \h </w:instrText>
      </w:r>
      <w:r>
        <w:fldChar w:fldCharType="separate"/>
      </w:r>
      <w:r>
        <w:t>13</w:t>
      </w:r>
      <w:r>
        <w:fldChar w:fldCharType="end"/>
      </w:r>
    </w:p>
    <w:p w14:paraId="7A3490DD" w14:textId="77777777" w:rsidR="0018526B" w:rsidRDefault="00000000">
      <w:pPr>
        <w:pStyle w:val="TOC3"/>
      </w:pPr>
      <w:r>
        <w:rPr>
          <w:rFonts w:hint="eastAsia"/>
          <w:lang w:val="en-US" w:eastAsia="zh-CN"/>
        </w:rPr>
        <w:t>6</w:t>
      </w:r>
      <w:r>
        <w:t>.</w:t>
      </w:r>
      <w:r>
        <w:rPr>
          <w:rFonts w:hint="eastAsia"/>
          <w:lang w:val="en-US" w:eastAsia="zh-CN"/>
        </w:rPr>
        <w:t>3.1</w:t>
      </w:r>
      <w:r>
        <w:tab/>
        <w:t>General</w:t>
      </w:r>
      <w:r>
        <w:tab/>
      </w:r>
      <w:r>
        <w:fldChar w:fldCharType="begin"/>
      </w:r>
      <w:r>
        <w:instrText xml:space="preserve"> PAGEREF _Toc23241 \h </w:instrText>
      </w:r>
      <w:r>
        <w:fldChar w:fldCharType="separate"/>
      </w:r>
      <w:r>
        <w:t>13</w:t>
      </w:r>
      <w:r>
        <w:fldChar w:fldCharType="end"/>
      </w:r>
    </w:p>
    <w:p w14:paraId="4DA65E87"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_Toc9535 \h </w:instrText>
      </w:r>
      <w:r>
        <w:fldChar w:fldCharType="separate"/>
      </w:r>
      <w:r>
        <w:t>13</w:t>
      </w:r>
      <w:r>
        <w:fldChar w:fldCharType="end"/>
      </w:r>
    </w:p>
    <w:p w14:paraId="02853EC8"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_Toc8159 \h </w:instrText>
      </w:r>
      <w:r>
        <w:fldChar w:fldCharType="separate"/>
      </w:r>
      <w:r>
        <w:t>13</w:t>
      </w:r>
      <w:r>
        <w:fldChar w:fldCharType="end"/>
      </w:r>
    </w:p>
    <w:p w14:paraId="4CC63B0C"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3.4</w:t>
      </w:r>
      <w:r>
        <w:rPr>
          <w:rFonts w:hint="eastAsia"/>
          <w:lang w:val="en-US" w:eastAsia="zh-CN"/>
        </w:rPr>
        <w:tab/>
        <w:t>Application Server</w:t>
      </w:r>
      <w:r>
        <w:tab/>
      </w:r>
      <w:r>
        <w:fldChar w:fldCharType="begin"/>
      </w:r>
      <w:r>
        <w:instrText xml:space="preserve"> PAGEREF _Toc18091 \h </w:instrText>
      </w:r>
      <w:r>
        <w:fldChar w:fldCharType="separate"/>
      </w:r>
      <w:r>
        <w:t>14</w:t>
      </w:r>
      <w:r>
        <w:fldChar w:fldCharType="end"/>
      </w:r>
    </w:p>
    <w:p w14:paraId="6BD424A2"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3.5</w:t>
      </w:r>
      <w:r>
        <w:rPr>
          <w:rFonts w:hint="eastAsia"/>
          <w:lang w:val="en-US" w:eastAsia="zh-CN"/>
        </w:rPr>
        <w:tab/>
        <w:t>Controlling Application Server</w:t>
      </w:r>
      <w:r>
        <w:tab/>
      </w:r>
      <w:r>
        <w:fldChar w:fldCharType="begin"/>
      </w:r>
      <w:r>
        <w:instrText xml:space="preserve"> PAGEREF _Toc13315 \h </w:instrText>
      </w:r>
      <w:r>
        <w:fldChar w:fldCharType="separate"/>
      </w:r>
      <w:r>
        <w:t>14</w:t>
      </w:r>
      <w:r>
        <w:fldChar w:fldCharType="end"/>
      </w:r>
    </w:p>
    <w:p w14:paraId="448E5390"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3.6</w:t>
      </w:r>
      <w:r>
        <w:rPr>
          <w:rFonts w:hint="eastAsia"/>
          <w:lang w:val="en-US" w:eastAsia="zh-CN"/>
        </w:rPr>
        <w:tab/>
        <w:t>Application Client</w:t>
      </w:r>
      <w:r>
        <w:tab/>
      </w:r>
      <w:r>
        <w:fldChar w:fldCharType="begin"/>
      </w:r>
      <w:r>
        <w:instrText xml:space="preserve"> PAGEREF _Toc14534 \h </w:instrText>
      </w:r>
      <w:r>
        <w:fldChar w:fldCharType="separate"/>
      </w:r>
      <w:r>
        <w:t>14</w:t>
      </w:r>
      <w:r>
        <w:fldChar w:fldCharType="end"/>
      </w:r>
    </w:p>
    <w:p w14:paraId="232886C4" w14:textId="77777777" w:rsidR="0018526B" w:rsidRDefault="00000000">
      <w:pPr>
        <w:pStyle w:val="TOC3"/>
        <w:tabs>
          <w:tab w:val="clear" w:pos="9639"/>
          <w:tab w:val="right" w:pos="2000"/>
          <w:tab w:val="right" w:leader="dot" w:pos="9641"/>
        </w:tabs>
      </w:pPr>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r>
        <w:tab/>
      </w:r>
      <w:r>
        <w:fldChar w:fldCharType="begin"/>
      </w:r>
      <w:r>
        <w:instrText xml:space="preserve"> PAGEREF _Toc17813 \h </w:instrText>
      </w:r>
      <w:r>
        <w:fldChar w:fldCharType="separate"/>
      </w:r>
      <w:r>
        <w:t>14</w:t>
      </w:r>
      <w:r>
        <w:fldChar w:fldCharType="end"/>
      </w:r>
    </w:p>
    <w:p w14:paraId="64C6E3AB" w14:textId="77777777" w:rsidR="0018526B" w:rsidRDefault="00000000">
      <w:pPr>
        <w:pStyle w:val="TOC3"/>
        <w:tabs>
          <w:tab w:val="clear" w:pos="9639"/>
          <w:tab w:val="right" w:pos="2000"/>
          <w:tab w:val="right" w:leader="dot" w:pos="9641"/>
        </w:tabs>
      </w:pPr>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r>
        <w:tab/>
      </w:r>
      <w:r>
        <w:fldChar w:fldCharType="begin"/>
      </w:r>
      <w:r>
        <w:instrText xml:space="preserve"> PAGEREF _Toc15060 \h </w:instrText>
      </w:r>
      <w:r>
        <w:fldChar w:fldCharType="separate"/>
      </w:r>
      <w:r>
        <w:t>14</w:t>
      </w:r>
      <w:r>
        <w:fldChar w:fldCharType="end"/>
      </w:r>
    </w:p>
    <w:p w14:paraId="3D19087D" w14:textId="77777777" w:rsidR="0018526B" w:rsidRDefault="00000000">
      <w:pPr>
        <w:pStyle w:val="TOC2"/>
        <w:tabs>
          <w:tab w:val="clear" w:pos="9639"/>
          <w:tab w:val="right" w:pos="2000"/>
          <w:tab w:val="right" w:leader="dot" w:pos="9641"/>
        </w:tabs>
      </w:pPr>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_Toc320 \h </w:instrText>
      </w:r>
      <w:r>
        <w:fldChar w:fldCharType="separate"/>
      </w:r>
      <w:r>
        <w:t>14</w:t>
      </w:r>
      <w:r>
        <w:fldChar w:fldCharType="end"/>
      </w:r>
    </w:p>
    <w:p w14:paraId="0467766F" w14:textId="77777777" w:rsidR="0018526B" w:rsidRDefault="00000000">
      <w:pPr>
        <w:pStyle w:val="TOC3"/>
      </w:pPr>
      <w:r>
        <w:rPr>
          <w:rFonts w:hint="eastAsia"/>
          <w:lang w:val="en-US" w:eastAsia="zh-CN"/>
        </w:rPr>
        <w:t>6</w:t>
      </w:r>
      <w:r>
        <w:t>.</w:t>
      </w:r>
      <w:r>
        <w:rPr>
          <w:rFonts w:hint="eastAsia"/>
          <w:lang w:val="en-US" w:eastAsia="zh-CN"/>
        </w:rPr>
        <w:t>4.1</w:t>
      </w:r>
      <w:r>
        <w:tab/>
        <w:t>General</w:t>
      </w:r>
      <w:r>
        <w:tab/>
      </w:r>
      <w:r>
        <w:fldChar w:fldCharType="begin"/>
      </w:r>
      <w:r>
        <w:instrText xml:space="preserve"> PAGEREF _Toc4077 \h </w:instrText>
      </w:r>
      <w:r>
        <w:fldChar w:fldCharType="separate"/>
      </w:r>
      <w:r>
        <w:t>14</w:t>
      </w:r>
      <w:r>
        <w:fldChar w:fldCharType="end"/>
      </w:r>
    </w:p>
    <w:p w14:paraId="10373DB2"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r>
        <w:tab/>
      </w:r>
      <w:r>
        <w:fldChar w:fldCharType="begin"/>
      </w:r>
      <w:r>
        <w:instrText xml:space="preserve"> PAGEREF _Toc196 \h </w:instrText>
      </w:r>
      <w:r>
        <w:fldChar w:fldCharType="separate"/>
      </w:r>
      <w:r>
        <w:t>14</w:t>
      </w:r>
      <w:r>
        <w:fldChar w:fldCharType="end"/>
      </w:r>
    </w:p>
    <w:p w14:paraId="32468013"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r>
        <w:tab/>
      </w:r>
      <w:r>
        <w:fldChar w:fldCharType="begin"/>
      </w:r>
      <w:r>
        <w:instrText xml:space="preserve"> PAGEREF _Toc20375 \h </w:instrText>
      </w:r>
      <w:r>
        <w:fldChar w:fldCharType="separate"/>
      </w:r>
      <w:r>
        <w:t>14</w:t>
      </w:r>
      <w:r>
        <w:fldChar w:fldCharType="end"/>
      </w:r>
    </w:p>
    <w:p w14:paraId="55AC2B66"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r>
        <w:tab/>
      </w:r>
      <w:r>
        <w:fldChar w:fldCharType="begin"/>
      </w:r>
      <w:r>
        <w:instrText xml:space="preserve"> PAGEREF _Toc22341 \h </w:instrText>
      </w:r>
      <w:r>
        <w:fldChar w:fldCharType="separate"/>
      </w:r>
      <w:r>
        <w:t>15</w:t>
      </w:r>
      <w:r>
        <w:fldChar w:fldCharType="end"/>
      </w:r>
    </w:p>
    <w:p w14:paraId="4909C15E"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r>
        <w:tab/>
      </w:r>
      <w:r>
        <w:fldChar w:fldCharType="begin"/>
      </w:r>
      <w:r>
        <w:instrText xml:space="preserve"> PAGEREF _Toc6968 \h </w:instrText>
      </w:r>
      <w:r>
        <w:fldChar w:fldCharType="separate"/>
      </w:r>
      <w:r>
        <w:t>15</w:t>
      </w:r>
      <w:r>
        <w:fldChar w:fldCharType="end"/>
      </w:r>
    </w:p>
    <w:p w14:paraId="164C20C5" w14:textId="77777777" w:rsidR="0018526B"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r>
        <w:tab/>
      </w:r>
      <w:r>
        <w:fldChar w:fldCharType="begin"/>
      </w:r>
      <w:r>
        <w:instrText xml:space="preserve"> PAGEREF _Toc22559 \h </w:instrText>
      </w:r>
      <w:r>
        <w:fldChar w:fldCharType="separate"/>
      </w:r>
      <w:r>
        <w:t>15</w:t>
      </w:r>
      <w:r>
        <w:fldChar w:fldCharType="end"/>
      </w:r>
    </w:p>
    <w:p w14:paraId="0191F572"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7</w:t>
      </w:r>
      <w:r>
        <w:tab/>
        <w:t>SEAL-C</w:t>
      </w:r>
      <w:r>
        <w:tab/>
      </w:r>
      <w:r>
        <w:fldChar w:fldCharType="begin"/>
      </w:r>
      <w:r>
        <w:instrText xml:space="preserve"> PAGEREF _Toc31257 \h </w:instrText>
      </w:r>
      <w:r>
        <w:fldChar w:fldCharType="separate"/>
      </w:r>
      <w:r>
        <w:t>15</w:t>
      </w:r>
      <w:r>
        <w:fldChar w:fldCharType="end"/>
      </w:r>
    </w:p>
    <w:p w14:paraId="5781BBA7"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8</w:t>
      </w:r>
      <w:r>
        <w:tab/>
        <w:t>SEAL-S</w:t>
      </w:r>
      <w:r>
        <w:tab/>
      </w:r>
      <w:r>
        <w:fldChar w:fldCharType="begin"/>
      </w:r>
      <w:r>
        <w:instrText xml:space="preserve"> PAGEREF _Toc29004 \h </w:instrText>
      </w:r>
      <w:r>
        <w:fldChar w:fldCharType="separate"/>
      </w:r>
      <w:r>
        <w:t>15</w:t>
      </w:r>
      <w:r>
        <w:fldChar w:fldCharType="end"/>
      </w:r>
    </w:p>
    <w:p w14:paraId="2708DA13" w14:textId="77777777" w:rsidR="0018526B" w:rsidRDefault="00000000">
      <w:pPr>
        <w:pStyle w:val="TOC3"/>
      </w:pPr>
      <w:r>
        <w:rPr>
          <w:rFonts w:hint="eastAsia"/>
          <w:lang w:val="en-US" w:eastAsia="zh-CN"/>
        </w:rPr>
        <w:t>6</w:t>
      </w:r>
      <w:r>
        <w:t>.</w:t>
      </w:r>
      <w:r>
        <w:rPr>
          <w:lang w:val="en-US" w:eastAsia="zh-CN"/>
        </w:rPr>
        <w:t>4</w:t>
      </w:r>
      <w:r>
        <w:t>.</w:t>
      </w:r>
      <w:r>
        <w:rPr>
          <w:rFonts w:hint="eastAsia"/>
          <w:lang w:val="en-US" w:eastAsia="zh-CN"/>
        </w:rPr>
        <w:t>9</w:t>
      </w:r>
      <w:r>
        <w:tab/>
        <w:t>SEAL-UU</w:t>
      </w:r>
      <w:r>
        <w:tab/>
      </w:r>
      <w:r>
        <w:fldChar w:fldCharType="begin"/>
      </w:r>
      <w:r>
        <w:instrText xml:space="preserve"> PAGEREF _Toc32452 \h </w:instrText>
      </w:r>
      <w:r>
        <w:fldChar w:fldCharType="separate"/>
      </w:r>
      <w:r>
        <w:t>15</w:t>
      </w:r>
      <w:r>
        <w:fldChar w:fldCharType="end"/>
      </w:r>
    </w:p>
    <w:p w14:paraId="19A2D921" w14:textId="77777777" w:rsidR="0018526B" w:rsidRDefault="00000000">
      <w:pPr>
        <w:pStyle w:val="TOC1"/>
      </w:pPr>
      <w:r>
        <w:rPr>
          <w:rFonts w:hint="eastAsia"/>
          <w:lang w:val="en-US" w:eastAsia="zh-CN"/>
        </w:rPr>
        <w:t>7</w:t>
      </w:r>
      <w:r>
        <w:rPr>
          <w:rFonts w:hint="eastAsia"/>
          <w:lang w:val="en-US" w:eastAsia="zh-CN"/>
        </w:rPr>
        <w:tab/>
      </w:r>
      <w:r>
        <w:rPr>
          <w:lang w:val="en-IN"/>
        </w:rPr>
        <w:t>Identities</w:t>
      </w:r>
      <w:r>
        <w:tab/>
      </w:r>
      <w:r>
        <w:fldChar w:fldCharType="begin"/>
      </w:r>
      <w:r>
        <w:instrText xml:space="preserve"> PAGEREF _Toc7642 \h </w:instrText>
      </w:r>
      <w:r>
        <w:fldChar w:fldCharType="separate"/>
      </w:r>
      <w:r>
        <w:t>15</w:t>
      </w:r>
      <w:r>
        <w:fldChar w:fldCharType="end"/>
      </w:r>
    </w:p>
    <w:p w14:paraId="177092BE" w14:textId="77777777" w:rsidR="0018526B" w:rsidRDefault="00000000">
      <w:pPr>
        <w:pStyle w:val="TOC2"/>
      </w:pPr>
      <w:r>
        <w:t>7.1</w:t>
      </w:r>
      <w:r>
        <w:tab/>
        <w:t>General</w:t>
      </w:r>
      <w:r>
        <w:tab/>
      </w:r>
      <w:r>
        <w:fldChar w:fldCharType="begin"/>
      </w:r>
      <w:r>
        <w:instrText xml:space="preserve"> PAGEREF _Toc18442 \h </w:instrText>
      </w:r>
      <w:r>
        <w:fldChar w:fldCharType="separate"/>
      </w:r>
      <w:r>
        <w:t>15</w:t>
      </w:r>
      <w:r>
        <w:fldChar w:fldCharType="end"/>
      </w:r>
    </w:p>
    <w:p w14:paraId="54BA4F00" w14:textId="77777777" w:rsidR="0018526B" w:rsidRDefault="00000000">
      <w:pPr>
        <w:pStyle w:val="TOC2"/>
        <w:tabs>
          <w:tab w:val="clear" w:pos="9639"/>
          <w:tab w:val="right" w:pos="2000"/>
          <w:tab w:val="right" w:leader="dot" w:pos="9641"/>
        </w:tabs>
      </w:pPr>
      <w:r>
        <w:rPr>
          <w:lang w:val="en-US" w:eastAsia="zh-CN"/>
        </w:rPr>
        <w:t>7.2</w:t>
      </w:r>
      <w:r>
        <w:rPr>
          <w:lang w:val="en-US" w:eastAsia="zh-CN"/>
        </w:rPr>
        <w:tab/>
      </w:r>
      <w:r>
        <w:t>A</w:t>
      </w:r>
      <w:r>
        <w:rPr>
          <w:lang w:eastAsia="zh-CN"/>
        </w:rPr>
        <w:t>pplication</w:t>
      </w:r>
      <w:r>
        <w:rPr>
          <w:lang w:val="en-US" w:eastAsia="zh-CN"/>
        </w:rPr>
        <w:t xml:space="preserve"> ID (APPID)</w:t>
      </w:r>
      <w:r>
        <w:tab/>
      </w:r>
      <w:r>
        <w:fldChar w:fldCharType="begin"/>
      </w:r>
      <w:r>
        <w:instrText xml:space="preserve"> PAGEREF _Toc22864 \h </w:instrText>
      </w:r>
      <w:r>
        <w:fldChar w:fldCharType="separate"/>
      </w:r>
      <w:r>
        <w:t>15</w:t>
      </w:r>
      <w:r>
        <w:fldChar w:fldCharType="end"/>
      </w:r>
    </w:p>
    <w:p w14:paraId="0A7593E3" w14:textId="77777777" w:rsidR="0018526B" w:rsidRDefault="00000000">
      <w:pPr>
        <w:pStyle w:val="TOC1"/>
        <w:tabs>
          <w:tab w:val="clear" w:pos="9639"/>
          <w:tab w:val="right" w:pos="2000"/>
          <w:tab w:val="right" w:leader="dot" w:pos="9641"/>
        </w:tabs>
      </w:pPr>
      <w:r>
        <w:rPr>
          <w:rFonts w:eastAsia="SimSun" w:hint="eastAsia"/>
          <w:lang w:val="en-US" w:eastAsia="zh-CN"/>
        </w:rPr>
        <w:t>8</w:t>
      </w:r>
      <w:r>
        <w:rPr>
          <w:rFonts w:eastAsia="SimSun" w:hint="eastAsia"/>
          <w:lang w:val="en-US" w:eastAsia="zh-CN"/>
        </w:rPr>
        <w:tab/>
      </w:r>
      <w:r>
        <w:rPr>
          <w:lang w:val="en-IN"/>
        </w:rPr>
        <w:t>Procedures and information flows</w:t>
      </w:r>
      <w:r>
        <w:tab/>
      </w:r>
      <w:r>
        <w:fldChar w:fldCharType="begin"/>
      </w:r>
      <w:r>
        <w:instrText xml:space="preserve"> PAGEREF _Toc17263 \h </w:instrText>
      </w:r>
      <w:r>
        <w:fldChar w:fldCharType="separate"/>
      </w:r>
      <w:r>
        <w:t>16</w:t>
      </w:r>
      <w:r>
        <w:fldChar w:fldCharType="end"/>
      </w:r>
    </w:p>
    <w:p w14:paraId="5BB7199F" w14:textId="77777777" w:rsidR="0018526B" w:rsidRDefault="00000000">
      <w:pPr>
        <w:pStyle w:val="TOC2"/>
      </w:pPr>
      <w:r>
        <w:rPr>
          <w:rFonts w:hint="eastAsia"/>
          <w:lang w:val="en-US" w:eastAsia="zh-CN"/>
        </w:rPr>
        <w:t>8.1</w:t>
      </w:r>
      <w:r>
        <w:rPr>
          <w:rFonts w:hint="eastAsia"/>
          <w:lang w:val="en-US" w:eastAsia="zh-CN"/>
        </w:rPr>
        <w:tab/>
        <w:t>General</w:t>
      </w:r>
      <w:r>
        <w:tab/>
      </w:r>
      <w:r>
        <w:fldChar w:fldCharType="begin"/>
      </w:r>
      <w:r>
        <w:instrText xml:space="preserve"> PAGEREF _Toc749 \h </w:instrText>
      </w:r>
      <w:r>
        <w:fldChar w:fldCharType="separate"/>
      </w:r>
      <w:r>
        <w:t>16</w:t>
      </w:r>
      <w:r>
        <w:fldChar w:fldCharType="end"/>
      </w:r>
    </w:p>
    <w:p w14:paraId="1A5EBE68" w14:textId="77777777" w:rsidR="0018526B" w:rsidRDefault="00000000">
      <w:pPr>
        <w:pStyle w:val="TOC2"/>
        <w:tabs>
          <w:tab w:val="clear" w:pos="9639"/>
          <w:tab w:val="right" w:pos="2000"/>
          <w:tab w:val="right" w:leader="dot" w:pos="9641"/>
        </w:tabs>
      </w:pPr>
      <w:r>
        <w:rPr>
          <w:rFonts w:hint="eastAsia"/>
          <w:lang w:val="en-US" w:eastAsia="zh-CN"/>
        </w:rPr>
        <w:t>8.2</w:t>
      </w:r>
      <w:r>
        <w:rPr>
          <w:rFonts w:hint="eastAsia"/>
          <w:lang w:val="en-US" w:eastAsia="zh-CN"/>
        </w:rPr>
        <w:tab/>
        <w:t>DC application and profile management</w:t>
      </w:r>
      <w:r>
        <w:tab/>
      </w:r>
      <w:r>
        <w:fldChar w:fldCharType="begin"/>
      </w:r>
      <w:r>
        <w:instrText xml:space="preserve"> PAGEREF _Toc981 \h </w:instrText>
      </w:r>
      <w:r>
        <w:fldChar w:fldCharType="separate"/>
      </w:r>
      <w:r>
        <w:t>16</w:t>
      </w:r>
      <w:r>
        <w:fldChar w:fldCharType="end"/>
      </w:r>
    </w:p>
    <w:p w14:paraId="3FBB66DC" w14:textId="77777777" w:rsidR="0018526B" w:rsidRDefault="00000000">
      <w:pPr>
        <w:pStyle w:val="TOC3"/>
      </w:pPr>
      <w:r>
        <w:rPr>
          <w:rFonts w:hint="eastAsia"/>
          <w:lang w:val="en-US" w:eastAsia="zh-CN"/>
        </w:rPr>
        <w:t>8.2.1</w:t>
      </w:r>
      <w:r>
        <w:rPr>
          <w:rFonts w:hint="eastAsia"/>
          <w:lang w:val="en-US" w:eastAsia="zh-CN"/>
        </w:rPr>
        <w:tab/>
        <w:t>General</w:t>
      </w:r>
      <w:r>
        <w:tab/>
      </w:r>
      <w:r>
        <w:fldChar w:fldCharType="begin"/>
      </w:r>
      <w:r>
        <w:instrText xml:space="preserve"> PAGEREF _Toc22563 \h </w:instrText>
      </w:r>
      <w:r>
        <w:fldChar w:fldCharType="separate"/>
      </w:r>
      <w:r>
        <w:t>16</w:t>
      </w:r>
      <w:r>
        <w:fldChar w:fldCharType="end"/>
      </w:r>
    </w:p>
    <w:p w14:paraId="1365DFEA" w14:textId="77777777" w:rsidR="0018526B" w:rsidRDefault="00000000">
      <w:pPr>
        <w:pStyle w:val="TOC3"/>
        <w:tabs>
          <w:tab w:val="clear" w:pos="9639"/>
          <w:tab w:val="right" w:pos="2000"/>
          <w:tab w:val="right" w:leader="dot" w:pos="9641"/>
        </w:tabs>
      </w:pPr>
      <w:r>
        <w:t>8.2.</w:t>
      </w:r>
      <w:r>
        <w:rPr>
          <w:rFonts w:eastAsia="SimSun" w:hint="eastAsia"/>
          <w:lang w:val="en-US" w:eastAsia="zh-CN"/>
        </w:rPr>
        <w:t>2</w:t>
      </w:r>
      <w:r>
        <w:tab/>
      </w:r>
      <w:r>
        <w:rPr>
          <w:lang w:val="en-US" w:eastAsia="zh-CN"/>
        </w:rPr>
        <w:t>DC application and profile configuration</w:t>
      </w:r>
      <w:r>
        <w:tab/>
      </w:r>
      <w:r>
        <w:fldChar w:fldCharType="begin"/>
      </w:r>
      <w:r>
        <w:instrText xml:space="preserve"> PAGEREF _Toc22170 \h </w:instrText>
      </w:r>
      <w:r>
        <w:fldChar w:fldCharType="separate"/>
      </w:r>
      <w:r>
        <w:t>16</w:t>
      </w:r>
      <w:r>
        <w:fldChar w:fldCharType="end"/>
      </w:r>
    </w:p>
    <w:p w14:paraId="464BCD41" w14:textId="77777777" w:rsidR="0018526B" w:rsidRDefault="00000000">
      <w:pPr>
        <w:pStyle w:val="TOC4"/>
      </w:pPr>
      <w:r>
        <w:t>8.2.</w:t>
      </w:r>
      <w:r>
        <w:rPr>
          <w:rFonts w:hint="eastAsia"/>
          <w:lang w:val="en-US" w:eastAsia="zh-CN"/>
        </w:rPr>
        <w:t>2</w:t>
      </w:r>
      <w:r>
        <w:t>.1</w:t>
      </w:r>
      <w:r>
        <w:tab/>
        <w:t>General</w:t>
      </w:r>
      <w:r>
        <w:tab/>
      </w:r>
      <w:r>
        <w:fldChar w:fldCharType="begin"/>
      </w:r>
      <w:r>
        <w:instrText xml:space="preserve"> PAGEREF _Toc10181 \h </w:instrText>
      </w:r>
      <w:r>
        <w:fldChar w:fldCharType="separate"/>
      </w:r>
      <w:r>
        <w:t>16</w:t>
      </w:r>
      <w:r>
        <w:fldChar w:fldCharType="end"/>
      </w:r>
    </w:p>
    <w:p w14:paraId="650E07C2" w14:textId="77777777" w:rsidR="0018526B" w:rsidRDefault="00000000">
      <w:pPr>
        <w:pStyle w:val="TOC4"/>
      </w:pPr>
      <w:r>
        <w:t>8.2.</w:t>
      </w:r>
      <w:r>
        <w:rPr>
          <w:rFonts w:hint="eastAsia"/>
          <w:lang w:val="en-US" w:eastAsia="zh-CN"/>
        </w:rPr>
        <w:t>2</w:t>
      </w:r>
      <w:r>
        <w:t>.2</w:t>
      </w:r>
      <w:r>
        <w:tab/>
        <w:t>Procedure</w:t>
      </w:r>
      <w:r>
        <w:tab/>
      </w:r>
      <w:r>
        <w:fldChar w:fldCharType="begin"/>
      </w:r>
      <w:r>
        <w:instrText xml:space="preserve"> PAGEREF _Toc21123 \h </w:instrText>
      </w:r>
      <w:r>
        <w:fldChar w:fldCharType="separate"/>
      </w:r>
      <w:r>
        <w:t>16</w:t>
      </w:r>
      <w:r>
        <w:fldChar w:fldCharType="end"/>
      </w:r>
    </w:p>
    <w:p w14:paraId="664C92D0" w14:textId="77777777" w:rsidR="0018526B" w:rsidRDefault="00000000">
      <w:pPr>
        <w:pStyle w:val="TOC4"/>
        <w:tabs>
          <w:tab w:val="clear" w:pos="9639"/>
          <w:tab w:val="right" w:pos="2400"/>
          <w:tab w:val="right" w:leader="dot" w:pos="9641"/>
        </w:tabs>
      </w:pPr>
      <w:r>
        <w:t>8.2.</w:t>
      </w:r>
      <w:r>
        <w:rPr>
          <w:rFonts w:hint="eastAsia"/>
          <w:lang w:val="en-US" w:eastAsia="zh-CN"/>
        </w:rPr>
        <w:t>2</w:t>
      </w:r>
      <w:r>
        <w:t>.3</w:t>
      </w:r>
      <w:r>
        <w:tab/>
        <w:t>Information flows</w:t>
      </w:r>
      <w:r>
        <w:tab/>
      </w:r>
      <w:r>
        <w:fldChar w:fldCharType="begin"/>
      </w:r>
      <w:r>
        <w:instrText xml:space="preserve"> PAGEREF _Toc11195 \h </w:instrText>
      </w:r>
      <w:r>
        <w:fldChar w:fldCharType="separate"/>
      </w:r>
      <w:r>
        <w:t>17</w:t>
      </w:r>
      <w:r>
        <w:fldChar w:fldCharType="end"/>
      </w:r>
    </w:p>
    <w:p w14:paraId="22A920A3" w14:textId="77777777" w:rsidR="0018526B" w:rsidRDefault="00000000">
      <w:pPr>
        <w:pStyle w:val="TOC5"/>
        <w:tabs>
          <w:tab w:val="clear" w:pos="9639"/>
          <w:tab w:val="right" w:pos="2400"/>
          <w:tab w:val="right" w:leader="dot" w:pos="9641"/>
        </w:tabs>
      </w:pPr>
      <w:r>
        <w:t>8.2.</w:t>
      </w:r>
      <w:r>
        <w:rPr>
          <w:rFonts w:hint="eastAsia"/>
          <w:lang w:val="en-US" w:eastAsia="zh-CN"/>
        </w:rPr>
        <w:t>2</w:t>
      </w:r>
      <w:r>
        <w:t>.3.1</w:t>
      </w:r>
      <w:r>
        <w:tab/>
        <w:t xml:space="preserve">DC </w:t>
      </w:r>
      <w:r>
        <w:rPr>
          <w:rFonts w:hint="eastAsia"/>
          <w:lang w:val="en-US" w:eastAsia="zh-CN"/>
        </w:rPr>
        <w:t>a</w:t>
      </w:r>
      <w:r>
        <w:t>pplication and profile configuration request</w:t>
      </w:r>
      <w:r>
        <w:tab/>
      </w:r>
      <w:r>
        <w:fldChar w:fldCharType="begin"/>
      </w:r>
      <w:r>
        <w:instrText xml:space="preserve"> PAGEREF _Toc14125 \h </w:instrText>
      </w:r>
      <w:r>
        <w:fldChar w:fldCharType="separate"/>
      </w:r>
      <w:r>
        <w:t>17</w:t>
      </w:r>
      <w:r>
        <w:fldChar w:fldCharType="end"/>
      </w:r>
    </w:p>
    <w:p w14:paraId="4D55D658" w14:textId="77777777" w:rsidR="0018526B" w:rsidRDefault="00000000">
      <w:pPr>
        <w:pStyle w:val="TOC5"/>
        <w:tabs>
          <w:tab w:val="clear" w:pos="9639"/>
          <w:tab w:val="right" w:pos="2400"/>
          <w:tab w:val="right" w:leader="dot" w:pos="9641"/>
        </w:tabs>
      </w:pPr>
      <w:r>
        <w:lastRenderedPageBreak/>
        <w:t>8.2.</w:t>
      </w:r>
      <w:r>
        <w:rPr>
          <w:rFonts w:hint="eastAsia"/>
          <w:lang w:val="en-US" w:eastAsia="zh-CN"/>
        </w:rPr>
        <w:t>2</w:t>
      </w:r>
      <w:r>
        <w:t>.3.2</w:t>
      </w:r>
      <w:r>
        <w:tab/>
        <w:t xml:space="preserve">DC </w:t>
      </w:r>
      <w:r>
        <w:rPr>
          <w:rFonts w:hint="eastAsia"/>
          <w:lang w:val="en-US" w:eastAsia="zh-CN"/>
        </w:rPr>
        <w:t>a</w:t>
      </w:r>
      <w:r>
        <w:t>pplication and profile configuration response</w:t>
      </w:r>
      <w:r>
        <w:tab/>
      </w:r>
      <w:r>
        <w:fldChar w:fldCharType="begin"/>
      </w:r>
      <w:r>
        <w:instrText xml:space="preserve"> PAGEREF _Toc9529 \h </w:instrText>
      </w:r>
      <w:r>
        <w:fldChar w:fldCharType="separate"/>
      </w:r>
      <w:r>
        <w:t>19</w:t>
      </w:r>
      <w:r>
        <w:fldChar w:fldCharType="end"/>
      </w:r>
    </w:p>
    <w:p w14:paraId="710CD298" w14:textId="77777777" w:rsidR="0018526B" w:rsidRDefault="00000000">
      <w:pPr>
        <w:pStyle w:val="TOC3"/>
        <w:tabs>
          <w:tab w:val="clear" w:pos="9639"/>
          <w:tab w:val="right" w:pos="2000"/>
          <w:tab w:val="right" w:leader="dot" w:pos="9641"/>
        </w:tabs>
      </w:pPr>
      <w:r>
        <w:t>8.2.</w:t>
      </w:r>
      <w:r>
        <w:rPr>
          <w:rFonts w:eastAsia="SimSun" w:hint="eastAsia"/>
          <w:lang w:val="en-US" w:eastAsia="zh-CN"/>
        </w:rPr>
        <w:t>3</w:t>
      </w:r>
      <w:r>
        <w:tab/>
      </w:r>
      <w:r>
        <w:rPr>
          <w:lang w:val="en-US" w:eastAsia="zh-CN"/>
        </w:rPr>
        <w:t>DC application and profile update</w:t>
      </w:r>
      <w:r>
        <w:tab/>
      </w:r>
      <w:r>
        <w:fldChar w:fldCharType="begin"/>
      </w:r>
      <w:r>
        <w:instrText xml:space="preserve"> PAGEREF _Toc26844 \h </w:instrText>
      </w:r>
      <w:r>
        <w:fldChar w:fldCharType="separate"/>
      </w:r>
      <w:r>
        <w:t>19</w:t>
      </w:r>
      <w:r>
        <w:fldChar w:fldCharType="end"/>
      </w:r>
    </w:p>
    <w:p w14:paraId="13F80F40" w14:textId="77777777" w:rsidR="0018526B" w:rsidRDefault="00000000">
      <w:pPr>
        <w:pStyle w:val="TOC4"/>
      </w:pPr>
      <w:r>
        <w:t>8.2.</w:t>
      </w:r>
      <w:r>
        <w:rPr>
          <w:rFonts w:hint="eastAsia"/>
          <w:lang w:val="en-US" w:eastAsia="zh-CN"/>
        </w:rPr>
        <w:t>3</w:t>
      </w:r>
      <w:r>
        <w:t>.1</w:t>
      </w:r>
      <w:r>
        <w:tab/>
        <w:t>General</w:t>
      </w:r>
      <w:r>
        <w:tab/>
      </w:r>
      <w:r>
        <w:fldChar w:fldCharType="begin"/>
      </w:r>
      <w:r>
        <w:instrText xml:space="preserve"> PAGEREF _Toc30668 \h </w:instrText>
      </w:r>
      <w:r>
        <w:fldChar w:fldCharType="separate"/>
      </w:r>
      <w:r>
        <w:t>19</w:t>
      </w:r>
      <w:r>
        <w:fldChar w:fldCharType="end"/>
      </w:r>
    </w:p>
    <w:p w14:paraId="2E6DD1CF" w14:textId="77777777" w:rsidR="0018526B" w:rsidRDefault="00000000">
      <w:pPr>
        <w:pStyle w:val="TOC4"/>
      </w:pPr>
      <w:r>
        <w:t>8.2.</w:t>
      </w:r>
      <w:r>
        <w:rPr>
          <w:rFonts w:hint="eastAsia"/>
          <w:lang w:val="en-US" w:eastAsia="zh-CN"/>
        </w:rPr>
        <w:t>3</w:t>
      </w:r>
      <w:r>
        <w:t>.2</w:t>
      </w:r>
      <w:r>
        <w:tab/>
        <w:t>Procedure</w:t>
      </w:r>
      <w:r>
        <w:tab/>
      </w:r>
      <w:r>
        <w:fldChar w:fldCharType="begin"/>
      </w:r>
      <w:r>
        <w:instrText xml:space="preserve"> PAGEREF _Toc29660 \h </w:instrText>
      </w:r>
      <w:r>
        <w:fldChar w:fldCharType="separate"/>
      </w:r>
      <w:r>
        <w:t>19</w:t>
      </w:r>
      <w:r>
        <w:fldChar w:fldCharType="end"/>
      </w:r>
    </w:p>
    <w:p w14:paraId="4616B795" w14:textId="77777777" w:rsidR="0018526B" w:rsidRDefault="00000000">
      <w:pPr>
        <w:pStyle w:val="TOC4"/>
        <w:tabs>
          <w:tab w:val="clear" w:pos="9639"/>
          <w:tab w:val="right" w:pos="2400"/>
          <w:tab w:val="right" w:leader="dot" w:pos="9641"/>
        </w:tabs>
      </w:pPr>
      <w:r>
        <w:t>8.2.</w:t>
      </w:r>
      <w:r>
        <w:rPr>
          <w:rFonts w:eastAsia="SimSun" w:hint="eastAsia"/>
          <w:lang w:val="en-US" w:eastAsia="zh-CN"/>
        </w:rPr>
        <w:t>3</w:t>
      </w:r>
      <w:r>
        <w:t>.3</w:t>
      </w:r>
      <w:r>
        <w:tab/>
        <w:t>Information flows</w:t>
      </w:r>
      <w:r>
        <w:tab/>
      </w:r>
      <w:r>
        <w:fldChar w:fldCharType="begin"/>
      </w:r>
      <w:r>
        <w:instrText xml:space="preserve"> PAGEREF _Toc8639 \h </w:instrText>
      </w:r>
      <w:r>
        <w:fldChar w:fldCharType="separate"/>
      </w:r>
      <w:r>
        <w:t>20</w:t>
      </w:r>
      <w:r>
        <w:fldChar w:fldCharType="end"/>
      </w:r>
    </w:p>
    <w:p w14:paraId="708DB09C" w14:textId="77777777" w:rsidR="0018526B" w:rsidRDefault="00000000">
      <w:pPr>
        <w:pStyle w:val="TOC5"/>
        <w:tabs>
          <w:tab w:val="clear" w:pos="9639"/>
          <w:tab w:val="right" w:pos="2400"/>
          <w:tab w:val="right" w:leader="dot" w:pos="9641"/>
        </w:tabs>
      </w:pPr>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r>
        <w:tab/>
      </w:r>
      <w:r>
        <w:fldChar w:fldCharType="begin"/>
      </w:r>
      <w:r>
        <w:instrText xml:space="preserve"> PAGEREF _Toc7120 \h </w:instrText>
      </w:r>
      <w:r>
        <w:fldChar w:fldCharType="separate"/>
      </w:r>
      <w:r>
        <w:t>20</w:t>
      </w:r>
      <w:r>
        <w:fldChar w:fldCharType="end"/>
      </w:r>
    </w:p>
    <w:p w14:paraId="06BD3694" w14:textId="77777777" w:rsidR="0018526B" w:rsidRDefault="00000000">
      <w:pPr>
        <w:pStyle w:val="TOC5"/>
        <w:tabs>
          <w:tab w:val="clear" w:pos="9639"/>
          <w:tab w:val="right" w:pos="2400"/>
          <w:tab w:val="right" w:leader="dot" w:pos="9641"/>
        </w:tabs>
      </w:pPr>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r>
        <w:tab/>
      </w:r>
      <w:r>
        <w:fldChar w:fldCharType="begin"/>
      </w:r>
      <w:r>
        <w:instrText xml:space="preserve"> PAGEREF _Toc9373 \h </w:instrText>
      </w:r>
      <w:r>
        <w:fldChar w:fldCharType="separate"/>
      </w:r>
      <w:r>
        <w:t>22</w:t>
      </w:r>
      <w:r>
        <w:fldChar w:fldCharType="end"/>
      </w:r>
    </w:p>
    <w:p w14:paraId="23E38071" w14:textId="77777777" w:rsidR="0018526B" w:rsidRDefault="00000000">
      <w:pPr>
        <w:pStyle w:val="TOC3"/>
        <w:tabs>
          <w:tab w:val="clear" w:pos="9639"/>
          <w:tab w:val="right" w:pos="2000"/>
          <w:tab w:val="right" w:leader="dot" w:pos="9641"/>
        </w:tabs>
      </w:pPr>
      <w:r>
        <w:t>8.2.</w:t>
      </w:r>
      <w:r>
        <w:rPr>
          <w:rFonts w:eastAsia="SimSun" w:hint="eastAsia"/>
          <w:lang w:val="en-US" w:eastAsia="zh-CN"/>
        </w:rPr>
        <w:t>4</w:t>
      </w:r>
      <w:r>
        <w:tab/>
      </w:r>
      <w:r>
        <w:rPr>
          <w:lang w:val="en-US" w:eastAsia="zh-CN"/>
        </w:rPr>
        <w:t>DC application deletion</w:t>
      </w:r>
      <w:r>
        <w:tab/>
      </w:r>
      <w:r>
        <w:fldChar w:fldCharType="begin"/>
      </w:r>
      <w:r>
        <w:instrText xml:space="preserve"> PAGEREF _Toc24233 \h </w:instrText>
      </w:r>
      <w:r>
        <w:fldChar w:fldCharType="separate"/>
      </w:r>
      <w:r>
        <w:t>22</w:t>
      </w:r>
      <w:r>
        <w:fldChar w:fldCharType="end"/>
      </w:r>
    </w:p>
    <w:p w14:paraId="69C33D20" w14:textId="77777777" w:rsidR="0018526B" w:rsidRDefault="00000000">
      <w:pPr>
        <w:pStyle w:val="TOC4"/>
      </w:pPr>
      <w:r>
        <w:t>8.2.</w:t>
      </w:r>
      <w:r>
        <w:rPr>
          <w:rFonts w:hint="eastAsia"/>
          <w:lang w:val="en-US" w:eastAsia="zh-CN"/>
        </w:rPr>
        <w:t>4</w:t>
      </w:r>
      <w:r>
        <w:t>.1</w:t>
      </w:r>
      <w:r>
        <w:tab/>
        <w:t>General</w:t>
      </w:r>
      <w:r>
        <w:tab/>
      </w:r>
      <w:r>
        <w:fldChar w:fldCharType="begin"/>
      </w:r>
      <w:r>
        <w:instrText xml:space="preserve"> PAGEREF _Toc18144 \h </w:instrText>
      </w:r>
      <w:r>
        <w:fldChar w:fldCharType="separate"/>
      </w:r>
      <w:r>
        <w:t>22</w:t>
      </w:r>
      <w:r>
        <w:fldChar w:fldCharType="end"/>
      </w:r>
    </w:p>
    <w:p w14:paraId="020CD8CF" w14:textId="77777777" w:rsidR="0018526B" w:rsidRDefault="00000000">
      <w:pPr>
        <w:pStyle w:val="TOC4"/>
      </w:pPr>
      <w:r>
        <w:t>8.2.</w:t>
      </w:r>
      <w:r>
        <w:rPr>
          <w:rFonts w:hint="eastAsia"/>
          <w:lang w:val="en-US" w:eastAsia="zh-CN"/>
        </w:rPr>
        <w:t>4</w:t>
      </w:r>
      <w:r>
        <w:t>.2</w:t>
      </w:r>
      <w:r>
        <w:tab/>
        <w:t>Procedure</w:t>
      </w:r>
      <w:r>
        <w:tab/>
      </w:r>
      <w:r>
        <w:fldChar w:fldCharType="begin"/>
      </w:r>
      <w:r>
        <w:instrText xml:space="preserve"> PAGEREF _Toc20502 \h </w:instrText>
      </w:r>
      <w:r>
        <w:fldChar w:fldCharType="separate"/>
      </w:r>
      <w:r>
        <w:t>22</w:t>
      </w:r>
      <w:r>
        <w:fldChar w:fldCharType="end"/>
      </w:r>
    </w:p>
    <w:p w14:paraId="41E62B0E" w14:textId="77777777" w:rsidR="0018526B" w:rsidRDefault="00000000">
      <w:pPr>
        <w:pStyle w:val="TOC4"/>
        <w:tabs>
          <w:tab w:val="clear" w:pos="9639"/>
          <w:tab w:val="right" w:pos="2400"/>
          <w:tab w:val="right" w:leader="dot" w:pos="9641"/>
        </w:tabs>
      </w:pPr>
      <w:r>
        <w:t>8.2.</w:t>
      </w:r>
      <w:r>
        <w:rPr>
          <w:rFonts w:eastAsia="SimSun" w:hint="eastAsia"/>
          <w:lang w:val="en-US" w:eastAsia="zh-CN"/>
        </w:rPr>
        <w:t>4</w:t>
      </w:r>
      <w:r>
        <w:t>.3</w:t>
      </w:r>
      <w:r>
        <w:tab/>
        <w:t>Information flows</w:t>
      </w:r>
      <w:r>
        <w:tab/>
      </w:r>
      <w:r>
        <w:fldChar w:fldCharType="begin"/>
      </w:r>
      <w:r>
        <w:instrText xml:space="preserve"> PAGEREF _Toc8212 \h </w:instrText>
      </w:r>
      <w:r>
        <w:fldChar w:fldCharType="separate"/>
      </w:r>
      <w:r>
        <w:t>23</w:t>
      </w:r>
      <w:r>
        <w:fldChar w:fldCharType="end"/>
      </w:r>
    </w:p>
    <w:p w14:paraId="360E9839" w14:textId="77777777" w:rsidR="0018526B" w:rsidRDefault="00000000">
      <w:pPr>
        <w:pStyle w:val="TOC5"/>
        <w:tabs>
          <w:tab w:val="clear" w:pos="9639"/>
          <w:tab w:val="right" w:pos="2400"/>
          <w:tab w:val="right" w:leader="dot" w:pos="9641"/>
        </w:tabs>
      </w:pPr>
      <w:r>
        <w:t>8.2.</w:t>
      </w:r>
      <w:r>
        <w:rPr>
          <w:rFonts w:eastAsia="SimSun" w:hint="eastAsia"/>
          <w:lang w:val="en-US" w:eastAsia="zh-CN"/>
        </w:rPr>
        <w:t>4</w:t>
      </w:r>
      <w:r>
        <w:t>.3.1</w:t>
      </w:r>
      <w:r>
        <w:tab/>
        <w:t>DC Application delete request</w:t>
      </w:r>
      <w:r>
        <w:tab/>
      </w:r>
      <w:r>
        <w:fldChar w:fldCharType="begin"/>
      </w:r>
      <w:r>
        <w:instrText xml:space="preserve"> PAGEREF _Toc6570 \h </w:instrText>
      </w:r>
      <w:r>
        <w:fldChar w:fldCharType="separate"/>
      </w:r>
      <w:r>
        <w:t>23</w:t>
      </w:r>
      <w:r>
        <w:fldChar w:fldCharType="end"/>
      </w:r>
    </w:p>
    <w:p w14:paraId="68F28EE8" w14:textId="77777777" w:rsidR="0018526B" w:rsidRDefault="00000000">
      <w:pPr>
        <w:pStyle w:val="TOC5"/>
        <w:tabs>
          <w:tab w:val="clear" w:pos="9639"/>
          <w:tab w:val="right" w:pos="2400"/>
          <w:tab w:val="right" w:leader="dot" w:pos="9641"/>
        </w:tabs>
      </w:pPr>
      <w:r>
        <w:t>8.2.</w:t>
      </w:r>
      <w:r>
        <w:rPr>
          <w:rFonts w:eastAsia="SimSun" w:hint="eastAsia"/>
          <w:lang w:val="en-US" w:eastAsia="zh-CN"/>
        </w:rPr>
        <w:t>4</w:t>
      </w:r>
      <w:r>
        <w:t>.3.2</w:t>
      </w:r>
      <w:r>
        <w:tab/>
        <w:t>DC Application delete response</w:t>
      </w:r>
      <w:r>
        <w:tab/>
      </w:r>
      <w:r>
        <w:fldChar w:fldCharType="begin"/>
      </w:r>
      <w:r>
        <w:instrText xml:space="preserve"> PAGEREF _Toc10985 \h </w:instrText>
      </w:r>
      <w:r>
        <w:fldChar w:fldCharType="separate"/>
      </w:r>
      <w:r>
        <w:t>23</w:t>
      </w:r>
      <w:r>
        <w:fldChar w:fldCharType="end"/>
      </w:r>
    </w:p>
    <w:p w14:paraId="3C615012" w14:textId="77777777" w:rsidR="0018526B" w:rsidRDefault="00000000">
      <w:pPr>
        <w:pStyle w:val="TOC3"/>
        <w:tabs>
          <w:tab w:val="clear" w:pos="9639"/>
          <w:tab w:val="right" w:pos="2000"/>
          <w:tab w:val="right" w:leader="dot" w:pos="9641"/>
        </w:tabs>
      </w:pPr>
      <w:r>
        <w:t>8.2.</w:t>
      </w:r>
      <w:r>
        <w:rPr>
          <w:rFonts w:eastAsia="SimSun" w:hint="eastAsia"/>
          <w:lang w:val="en-US" w:eastAsia="zh-CN"/>
        </w:rPr>
        <w:t>5</w:t>
      </w:r>
      <w:r>
        <w:tab/>
        <w:t>Getting</w:t>
      </w:r>
      <w:r>
        <w:rPr>
          <w:lang w:val="en-US" w:eastAsia="zh-CN"/>
        </w:rPr>
        <w:t xml:space="preserve"> DC application profile information</w:t>
      </w:r>
      <w:r>
        <w:tab/>
      </w:r>
      <w:r>
        <w:fldChar w:fldCharType="begin"/>
      </w:r>
      <w:r>
        <w:instrText xml:space="preserve"> PAGEREF _Toc3347 \h </w:instrText>
      </w:r>
      <w:r>
        <w:fldChar w:fldCharType="separate"/>
      </w:r>
      <w:r>
        <w:t>23</w:t>
      </w:r>
      <w:r>
        <w:fldChar w:fldCharType="end"/>
      </w:r>
    </w:p>
    <w:p w14:paraId="7C498AB1" w14:textId="77777777" w:rsidR="0018526B" w:rsidRDefault="00000000">
      <w:pPr>
        <w:pStyle w:val="TOC4"/>
      </w:pPr>
      <w:r>
        <w:t>8.2.</w:t>
      </w:r>
      <w:r>
        <w:rPr>
          <w:rFonts w:hint="eastAsia"/>
          <w:lang w:val="en-US" w:eastAsia="zh-CN"/>
        </w:rPr>
        <w:t>5</w:t>
      </w:r>
      <w:r>
        <w:t>.1</w:t>
      </w:r>
      <w:r>
        <w:tab/>
        <w:t>General</w:t>
      </w:r>
      <w:r>
        <w:tab/>
      </w:r>
      <w:r>
        <w:fldChar w:fldCharType="begin"/>
      </w:r>
      <w:r>
        <w:instrText xml:space="preserve"> PAGEREF _Toc13586 \h </w:instrText>
      </w:r>
      <w:r>
        <w:fldChar w:fldCharType="separate"/>
      </w:r>
      <w:r>
        <w:t>23</w:t>
      </w:r>
      <w:r>
        <w:fldChar w:fldCharType="end"/>
      </w:r>
    </w:p>
    <w:p w14:paraId="2C5AA56F" w14:textId="77777777" w:rsidR="0018526B" w:rsidRDefault="00000000">
      <w:pPr>
        <w:pStyle w:val="TOC4"/>
      </w:pPr>
      <w:r>
        <w:t>8.2.</w:t>
      </w:r>
      <w:r>
        <w:rPr>
          <w:rFonts w:hint="eastAsia"/>
          <w:lang w:val="en-US" w:eastAsia="zh-CN"/>
        </w:rPr>
        <w:t>5</w:t>
      </w:r>
      <w:r>
        <w:t>.2</w:t>
      </w:r>
      <w:r>
        <w:tab/>
        <w:t>Procedure</w:t>
      </w:r>
      <w:r>
        <w:tab/>
      </w:r>
      <w:r>
        <w:fldChar w:fldCharType="begin"/>
      </w:r>
      <w:r>
        <w:instrText xml:space="preserve"> PAGEREF _Toc24845 \h </w:instrText>
      </w:r>
      <w:r>
        <w:fldChar w:fldCharType="separate"/>
      </w:r>
      <w:r>
        <w:t>23</w:t>
      </w:r>
      <w:r>
        <w:fldChar w:fldCharType="end"/>
      </w:r>
    </w:p>
    <w:p w14:paraId="2C8953FD" w14:textId="77777777" w:rsidR="0018526B" w:rsidRDefault="00000000">
      <w:pPr>
        <w:pStyle w:val="TOC4"/>
        <w:tabs>
          <w:tab w:val="clear" w:pos="9639"/>
          <w:tab w:val="right" w:pos="2400"/>
          <w:tab w:val="right" w:leader="dot" w:pos="9641"/>
        </w:tabs>
      </w:pPr>
      <w:r>
        <w:t>8.2.</w:t>
      </w:r>
      <w:r>
        <w:rPr>
          <w:rFonts w:eastAsia="SimSun" w:hint="eastAsia"/>
          <w:lang w:val="en-US" w:eastAsia="zh-CN"/>
        </w:rPr>
        <w:t>5</w:t>
      </w:r>
      <w:r>
        <w:t>.3</w:t>
      </w:r>
      <w:r>
        <w:tab/>
        <w:t>Information flows</w:t>
      </w:r>
      <w:r>
        <w:tab/>
      </w:r>
      <w:r>
        <w:fldChar w:fldCharType="begin"/>
      </w:r>
      <w:r>
        <w:instrText xml:space="preserve"> PAGEREF _Toc740 \h </w:instrText>
      </w:r>
      <w:r>
        <w:fldChar w:fldCharType="separate"/>
      </w:r>
      <w:r>
        <w:t>24</w:t>
      </w:r>
      <w:r>
        <w:fldChar w:fldCharType="end"/>
      </w:r>
    </w:p>
    <w:p w14:paraId="2B67E162" w14:textId="77777777" w:rsidR="0018526B" w:rsidRDefault="00000000">
      <w:pPr>
        <w:pStyle w:val="TOC5"/>
        <w:tabs>
          <w:tab w:val="clear" w:pos="9639"/>
          <w:tab w:val="right" w:pos="2400"/>
          <w:tab w:val="right" w:leader="dot" w:pos="9641"/>
        </w:tabs>
      </w:pPr>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r>
        <w:tab/>
      </w:r>
      <w:r>
        <w:fldChar w:fldCharType="begin"/>
      </w:r>
      <w:r>
        <w:instrText xml:space="preserve"> PAGEREF _Toc14077 \h </w:instrText>
      </w:r>
      <w:r>
        <w:fldChar w:fldCharType="separate"/>
      </w:r>
      <w:r>
        <w:t>24</w:t>
      </w:r>
      <w:r>
        <w:fldChar w:fldCharType="end"/>
      </w:r>
    </w:p>
    <w:p w14:paraId="4B3E4996" w14:textId="77777777" w:rsidR="0018526B" w:rsidRDefault="00000000">
      <w:pPr>
        <w:pStyle w:val="TOC5"/>
        <w:tabs>
          <w:tab w:val="clear" w:pos="9639"/>
          <w:tab w:val="right" w:pos="2400"/>
          <w:tab w:val="right" w:leader="dot" w:pos="9641"/>
        </w:tabs>
      </w:pPr>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r>
        <w:tab/>
      </w:r>
      <w:r>
        <w:fldChar w:fldCharType="begin"/>
      </w:r>
      <w:r>
        <w:instrText xml:space="preserve"> PAGEREF _Toc27911 \h </w:instrText>
      </w:r>
      <w:r>
        <w:fldChar w:fldCharType="separate"/>
      </w:r>
      <w:r>
        <w:t>24</w:t>
      </w:r>
      <w:r>
        <w:fldChar w:fldCharType="end"/>
      </w:r>
    </w:p>
    <w:p w14:paraId="2F99E94B" w14:textId="77777777" w:rsidR="0018526B" w:rsidRDefault="00000000">
      <w:pPr>
        <w:pStyle w:val="TOC2"/>
        <w:tabs>
          <w:tab w:val="clear" w:pos="9639"/>
          <w:tab w:val="right" w:pos="2000"/>
          <w:tab w:val="right" w:leader="dot" w:pos="9641"/>
        </w:tabs>
      </w:pPr>
      <w:r>
        <w:rPr>
          <w:rFonts w:hint="eastAsia"/>
          <w:lang w:val="en-US" w:eastAsia="zh-CN"/>
        </w:rPr>
        <w:t>8.3</w:t>
      </w:r>
      <w:r>
        <w:rPr>
          <w:rFonts w:hint="eastAsia"/>
          <w:lang w:val="en-US" w:eastAsia="zh-CN"/>
        </w:rPr>
        <w:tab/>
        <w:t>Control the downloading of data channel applications</w:t>
      </w:r>
      <w:r>
        <w:tab/>
      </w:r>
      <w:r>
        <w:fldChar w:fldCharType="begin"/>
      </w:r>
      <w:r>
        <w:instrText xml:space="preserve"> PAGEREF _Toc13913 \h </w:instrText>
      </w:r>
      <w:r>
        <w:fldChar w:fldCharType="separate"/>
      </w:r>
      <w:r>
        <w:t>25</w:t>
      </w:r>
      <w:r>
        <w:fldChar w:fldCharType="end"/>
      </w:r>
    </w:p>
    <w:p w14:paraId="3E97A801" w14:textId="77777777" w:rsidR="0018526B" w:rsidRDefault="00000000">
      <w:pPr>
        <w:pStyle w:val="TOC3"/>
      </w:pPr>
      <w:r>
        <w:rPr>
          <w:rFonts w:hint="eastAsia"/>
          <w:lang w:val="en-US" w:eastAsia="zh-CN"/>
        </w:rPr>
        <w:t>8.3.1</w:t>
      </w:r>
      <w:r>
        <w:rPr>
          <w:rFonts w:hint="eastAsia"/>
          <w:lang w:val="en-US" w:eastAsia="zh-CN"/>
        </w:rPr>
        <w:tab/>
        <w:t>General</w:t>
      </w:r>
      <w:r>
        <w:tab/>
      </w:r>
      <w:r>
        <w:fldChar w:fldCharType="begin"/>
      </w:r>
      <w:r>
        <w:instrText xml:space="preserve"> PAGEREF _Toc12486 \h </w:instrText>
      </w:r>
      <w:r>
        <w:fldChar w:fldCharType="separate"/>
      </w:r>
      <w:r>
        <w:t>25</w:t>
      </w:r>
      <w:r>
        <w:fldChar w:fldCharType="end"/>
      </w:r>
    </w:p>
    <w:p w14:paraId="5B150C52" w14:textId="77777777" w:rsidR="0018526B" w:rsidRDefault="00000000">
      <w:pPr>
        <w:pStyle w:val="TOC3"/>
        <w:tabs>
          <w:tab w:val="clear" w:pos="9639"/>
          <w:tab w:val="right" w:pos="2000"/>
          <w:tab w:val="right" w:leader="dot" w:pos="9641"/>
        </w:tabs>
      </w:pPr>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r>
        <w:tab/>
      </w:r>
      <w:r>
        <w:fldChar w:fldCharType="begin"/>
      </w:r>
      <w:r>
        <w:instrText xml:space="preserve"> PAGEREF _Toc13376 \h </w:instrText>
      </w:r>
      <w:r>
        <w:fldChar w:fldCharType="separate"/>
      </w:r>
      <w:r>
        <w:t>25</w:t>
      </w:r>
      <w:r>
        <w:fldChar w:fldCharType="end"/>
      </w:r>
    </w:p>
    <w:p w14:paraId="51869D73" w14:textId="77777777" w:rsidR="0018526B" w:rsidRDefault="00000000">
      <w:pPr>
        <w:pStyle w:val="TOC4"/>
      </w:pPr>
      <w:r>
        <w:t>8.</w:t>
      </w:r>
      <w:r>
        <w:rPr>
          <w:rFonts w:hint="eastAsia"/>
          <w:lang w:val="en-US" w:eastAsia="zh-CN"/>
        </w:rPr>
        <w:t>3</w:t>
      </w:r>
      <w:r>
        <w:t>.</w:t>
      </w:r>
      <w:r>
        <w:rPr>
          <w:rFonts w:hint="eastAsia"/>
          <w:lang w:val="en-US" w:eastAsia="zh-CN"/>
        </w:rPr>
        <w:t>2</w:t>
      </w:r>
      <w:r>
        <w:t>.1</w:t>
      </w:r>
      <w:r>
        <w:tab/>
        <w:t>General</w:t>
      </w:r>
      <w:r>
        <w:tab/>
      </w:r>
      <w:r>
        <w:fldChar w:fldCharType="begin"/>
      </w:r>
      <w:r>
        <w:instrText xml:space="preserve"> PAGEREF _Toc12221 \h </w:instrText>
      </w:r>
      <w:r>
        <w:fldChar w:fldCharType="separate"/>
      </w:r>
      <w:r>
        <w:t>25</w:t>
      </w:r>
      <w:r>
        <w:fldChar w:fldCharType="end"/>
      </w:r>
    </w:p>
    <w:p w14:paraId="345321B1" w14:textId="77777777" w:rsidR="0018526B" w:rsidRDefault="00000000">
      <w:pPr>
        <w:pStyle w:val="TOC4"/>
      </w:pPr>
      <w:r>
        <w:rPr>
          <w:rFonts w:hint="eastAsia"/>
          <w:lang w:eastAsia="zh-CN"/>
        </w:rPr>
        <w:t>8.3.2</w:t>
      </w:r>
      <w:r>
        <w:t>.2</w:t>
      </w:r>
      <w:r>
        <w:tab/>
        <w:t>Procedure</w:t>
      </w:r>
      <w:r>
        <w:tab/>
      </w:r>
      <w:r>
        <w:fldChar w:fldCharType="begin"/>
      </w:r>
      <w:r>
        <w:instrText xml:space="preserve"> PAGEREF _Toc20726 \h </w:instrText>
      </w:r>
      <w:r>
        <w:fldChar w:fldCharType="separate"/>
      </w:r>
      <w:r>
        <w:t>25</w:t>
      </w:r>
      <w:r>
        <w:fldChar w:fldCharType="end"/>
      </w:r>
    </w:p>
    <w:p w14:paraId="74403FC4" w14:textId="77777777" w:rsidR="0018526B" w:rsidRDefault="00000000">
      <w:pPr>
        <w:pStyle w:val="TOC4"/>
        <w:tabs>
          <w:tab w:val="clear" w:pos="9639"/>
          <w:tab w:val="right" w:pos="2400"/>
          <w:tab w:val="right" w:leader="dot" w:pos="9641"/>
        </w:tabs>
      </w:pPr>
      <w:r>
        <w:rPr>
          <w:rFonts w:hint="eastAsia"/>
          <w:lang w:eastAsia="zh-CN"/>
        </w:rPr>
        <w:t>8.3.2</w:t>
      </w:r>
      <w:r>
        <w:t>.3</w:t>
      </w:r>
      <w:r>
        <w:tab/>
        <w:t>Information flows</w:t>
      </w:r>
      <w:r>
        <w:tab/>
      </w:r>
      <w:r>
        <w:fldChar w:fldCharType="begin"/>
      </w:r>
      <w:r>
        <w:instrText xml:space="preserve"> PAGEREF _Toc490 \h </w:instrText>
      </w:r>
      <w:r>
        <w:fldChar w:fldCharType="separate"/>
      </w:r>
      <w:r>
        <w:t>26</w:t>
      </w:r>
      <w:r>
        <w:fldChar w:fldCharType="end"/>
      </w:r>
    </w:p>
    <w:p w14:paraId="5FDB3272" w14:textId="77777777" w:rsidR="0018526B" w:rsidRDefault="00000000">
      <w:pPr>
        <w:pStyle w:val="TOC5"/>
        <w:tabs>
          <w:tab w:val="clear" w:pos="9639"/>
          <w:tab w:val="right" w:pos="2400"/>
          <w:tab w:val="right" w:leader="dot" w:pos="9641"/>
        </w:tabs>
      </w:pPr>
      <w:r>
        <w:rPr>
          <w:rFonts w:hint="eastAsia"/>
          <w:lang w:val="en-US" w:eastAsia="zh-CN"/>
        </w:rPr>
        <w:t>8.3.2.3.1</w:t>
      </w:r>
      <w:r>
        <w:rPr>
          <w:rFonts w:hint="eastAsia"/>
          <w:lang w:val="en-US" w:eastAsia="zh-CN"/>
        </w:rPr>
        <w:tab/>
        <w:t>Get Root application request</w:t>
      </w:r>
      <w:r>
        <w:tab/>
      </w:r>
      <w:r>
        <w:fldChar w:fldCharType="begin"/>
      </w:r>
      <w:r>
        <w:instrText xml:space="preserve"> PAGEREF _Toc545 \h </w:instrText>
      </w:r>
      <w:r>
        <w:fldChar w:fldCharType="separate"/>
      </w:r>
      <w:r>
        <w:t>26</w:t>
      </w:r>
      <w:r>
        <w:fldChar w:fldCharType="end"/>
      </w:r>
    </w:p>
    <w:p w14:paraId="772B1D25" w14:textId="77777777" w:rsidR="0018526B" w:rsidRDefault="00000000">
      <w:pPr>
        <w:pStyle w:val="TOC5"/>
        <w:tabs>
          <w:tab w:val="clear" w:pos="9639"/>
          <w:tab w:val="right" w:pos="2400"/>
          <w:tab w:val="right" w:leader="dot" w:pos="9641"/>
        </w:tabs>
      </w:pPr>
      <w:r>
        <w:rPr>
          <w:rFonts w:hint="eastAsia"/>
          <w:lang w:val="en-US" w:eastAsia="zh-CN"/>
        </w:rPr>
        <w:t>8.3.2.3.2</w:t>
      </w:r>
      <w:r>
        <w:rPr>
          <w:rFonts w:hint="eastAsia"/>
          <w:lang w:val="en-US" w:eastAsia="zh-CN"/>
        </w:rPr>
        <w:tab/>
        <w:t>Get Root application response</w:t>
      </w:r>
      <w:r>
        <w:tab/>
      </w:r>
      <w:r>
        <w:fldChar w:fldCharType="begin"/>
      </w:r>
      <w:r>
        <w:instrText xml:space="preserve"> PAGEREF _Toc5496 \h </w:instrText>
      </w:r>
      <w:r>
        <w:fldChar w:fldCharType="separate"/>
      </w:r>
      <w:r>
        <w:t>26</w:t>
      </w:r>
      <w:r>
        <w:fldChar w:fldCharType="end"/>
      </w:r>
    </w:p>
    <w:p w14:paraId="4C0A1D8F" w14:textId="77777777" w:rsidR="0018526B" w:rsidRDefault="00000000">
      <w:pPr>
        <w:pStyle w:val="TOC5"/>
        <w:tabs>
          <w:tab w:val="clear" w:pos="9639"/>
          <w:tab w:val="right" w:pos="2400"/>
          <w:tab w:val="right" w:leader="dot" w:pos="9641"/>
        </w:tabs>
      </w:pPr>
      <w:r>
        <w:rPr>
          <w:rFonts w:hint="eastAsia"/>
          <w:lang w:val="en-US" w:eastAsia="zh-CN"/>
        </w:rPr>
        <w:t>8.3.2.3.3</w:t>
      </w:r>
      <w:r>
        <w:rPr>
          <w:rFonts w:hint="eastAsia"/>
          <w:lang w:val="en-US" w:eastAsia="zh-CN"/>
        </w:rPr>
        <w:tab/>
        <w:t>Get DC application profile List request</w:t>
      </w:r>
      <w:r>
        <w:tab/>
      </w:r>
      <w:r>
        <w:fldChar w:fldCharType="begin"/>
      </w:r>
      <w:r>
        <w:instrText xml:space="preserve"> PAGEREF _Toc30704 \h </w:instrText>
      </w:r>
      <w:r>
        <w:fldChar w:fldCharType="separate"/>
      </w:r>
      <w:r>
        <w:t>27</w:t>
      </w:r>
      <w:r>
        <w:fldChar w:fldCharType="end"/>
      </w:r>
    </w:p>
    <w:p w14:paraId="3B1CE060" w14:textId="77777777" w:rsidR="0018526B" w:rsidRDefault="00000000">
      <w:pPr>
        <w:pStyle w:val="TOC5"/>
        <w:tabs>
          <w:tab w:val="clear" w:pos="9639"/>
          <w:tab w:val="right" w:pos="2400"/>
          <w:tab w:val="right" w:leader="dot" w:pos="9641"/>
        </w:tabs>
      </w:pPr>
      <w:r>
        <w:rPr>
          <w:rFonts w:hint="eastAsia"/>
          <w:lang w:val="en-US" w:eastAsia="zh-CN"/>
        </w:rPr>
        <w:t>8.3.2.3.4</w:t>
      </w:r>
      <w:r>
        <w:rPr>
          <w:rFonts w:hint="eastAsia"/>
          <w:lang w:val="en-US" w:eastAsia="zh-CN"/>
        </w:rPr>
        <w:tab/>
        <w:t>Get DC application profile List response</w:t>
      </w:r>
      <w:r>
        <w:tab/>
      </w:r>
      <w:r>
        <w:fldChar w:fldCharType="begin"/>
      </w:r>
      <w:r>
        <w:instrText xml:space="preserve"> PAGEREF _Toc12734 \h </w:instrText>
      </w:r>
      <w:r>
        <w:fldChar w:fldCharType="separate"/>
      </w:r>
      <w:r>
        <w:t>27</w:t>
      </w:r>
      <w:r>
        <w:fldChar w:fldCharType="end"/>
      </w:r>
    </w:p>
    <w:p w14:paraId="5DD88C27" w14:textId="77777777" w:rsidR="0018526B" w:rsidRDefault="00000000">
      <w:pPr>
        <w:pStyle w:val="TOC3"/>
        <w:tabs>
          <w:tab w:val="clear" w:pos="9639"/>
          <w:tab w:val="right" w:pos="2000"/>
          <w:tab w:val="right" w:leader="dot" w:pos="9641"/>
        </w:tabs>
      </w:pPr>
      <w:r>
        <w:rPr>
          <w:rFonts w:hint="eastAsia"/>
          <w:lang w:val="en-US" w:eastAsia="zh-CN"/>
        </w:rPr>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_Toc31905 \h </w:instrText>
      </w:r>
      <w:r>
        <w:fldChar w:fldCharType="separate"/>
      </w:r>
      <w:r>
        <w:t>30</w:t>
      </w:r>
      <w:r>
        <w:fldChar w:fldCharType="end"/>
      </w:r>
    </w:p>
    <w:p w14:paraId="5785A6BB" w14:textId="77777777" w:rsidR="0018526B" w:rsidRDefault="00000000">
      <w:pPr>
        <w:pStyle w:val="TOC4"/>
      </w:pPr>
      <w:r>
        <w:rPr>
          <w:rFonts w:hint="eastAsia"/>
          <w:lang w:eastAsia="zh-CN"/>
        </w:rPr>
        <w:t>8.3.</w:t>
      </w:r>
      <w:r>
        <w:rPr>
          <w:rFonts w:hint="eastAsia"/>
          <w:lang w:val="en-US" w:eastAsia="zh-CN"/>
        </w:rPr>
        <w:t>3</w:t>
      </w:r>
      <w:r>
        <w:t>.2</w:t>
      </w:r>
      <w:r>
        <w:tab/>
        <w:t>Procedure</w:t>
      </w:r>
      <w:r>
        <w:tab/>
      </w:r>
      <w:r>
        <w:fldChar w:fldCharType="begin"/>
      </w:r>
      <w:r>
        <w:instrText xml:space="preserve"> PAGEREF _Toc8001 \h </w:instrText>
      </w:r>
      <w:r>
        <w:fldChar w:fldCharType="separate"/>
      </w:r>
      <w:r>
        <w:t>30</w:t>
      </w:r>
      <w:r>
        <w:fldChar w:fldCharType="end"/>
      </w:r>
    </w:p>
    <w:p w14:paraId="3D5A49B9" w14:textId="77777777" w:rsidR="0018526B" w:rsidRDefault="00000000">
      <w:pPr>
        <w:pStyle w:val="TOC5"/>
        <w:tabs>
          <w:tab w:val="clear" w:pos="9639"/>
          <w:tab w:val="right" w:pos="2400"/>
          <w:tab w:val="right" w:leader="dot" w:pos="9641"/>
        </w:tabs>
      </w:pPr>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_Toc10488 \h </w:instrText>
      </w:r>
      <w:r>
        <w:fldChar w:fldCharType="separate"/>
      </w:r>
      <w:r>
        <w:t>30</w:t>
      </w:r>
      <w:r>
        <w:fldChar w:fldCharType="end"/>
      </w:r>
    </w:p>
    <w:p w14:paraId="4BCB065D" w14:textId="77777777" w:rsidR="0018526B" w:rsidRDefault="00000000">
      <w:pPr>
        <w:pStyle w:val="TOC5"/>
        <w:tabs>
          <w:tab w:val="clear" w:pos="9639"/>
          <w:tab w:val="right" w:pos="2400"/>
          <w:tab w:val="right" w:leader="dot" w:pos="9641"/>
        </w:tabs>
      </w:pPr>
      <w:r>
        <w:rPr>
          <w:rFonts w:hint="eastAsia"/>
          <w:lang w:val="en-US" w:eastAsia="zh-CN"/>
        </w:rPr>
        <w:t>8.3.3.2.2</w:t>
      </w:r>
      <w:r>
        <w:rPr>
          <w:rFonts w:hint="eastAsia"/>
          <w:lang w:val="en-US" w:eastAsia="zh-CN"/>
        </w:rPr>
        <w:tab/>
        <w:t>The MMTel Enabler Server notifies the DC application profile to the MMTel Enabler Client</w:t>
      </w:r>
      <w:r>
        <w:tab/>
      </w:r>
      <w:r>
        <w:fldChar w:fldCharType="begin"/>
      </w:r>
      <w:r>
        <w:instrText xml:space="preserve"> PAGEREF _Toc1213 \h </w:instrText>
      </w:r>
      <w:r>
        <w:fldChar w:fldCharType="separate"/>
      </w:r>
      <w:r>
        <w:t>31</w:t>
      </w:r>
      <w:r>
        <w:fldChar w:fldCharType="end"/>
      </w:r>
    </w:p>
    <w:p w14:paraId="46BFF48D" w14:textId="77777777" w:rsidR="0018526B" w:rsidRDefault="00000000">
      <w:pPr>
        <w:pStyle w:val="TOC4"/>
        <w:tabs>
          <w:tab w:val="clear" w:pos="9639"/>
          <w:tab w:val="right" w:pos="2400"/>
          <w:tab w:val="right" w:leader="dot" w:pos="9641"/>
        </w:tabs>
      </w:pPr>
      <w:r>
        <w:rPr>
          <w:rFonts w:hint="eastAsia"/>
          <w:lang w:eastAsia="zh-CN"/>
        </w:rPr>
        <w:t>8.3.</w:t>
      </w:r>
      <w:r>
        <w:rPr>
          <w:rFonts w:hint="eastAsia"/>
          <w:lang w:val="en-US" w:eastAsia="zh-CN"/>
        </w:rPr>
        <w:t>3</w:t>
      </w:r>
      <w:r>
        <w:t>.3</w:t>
      </w:r>
      <w:r>
        <w:tab/>
        <w:t>Information flows</w:t>
      </w:r>
      <w:r>
        <w:tab/>
      </w:r>
      <w:r>
        <w:fldChar w:fldCharType="begin"/>
      </w:r>
      <w:r>
        <w:instrText xml:space="preserve"> PAGEREF _Toc23972 \h </w:instrText>
      </w:r>
      <w:r>
        <w:fldChar w:fldCharType="separate"/>
      </w:r>
      <w:r>
        <w:t>32</w:t>
      </w:r>
      <w:r>
        <w:fldChar w:fldCharType="end"/>
      </w:r>
    </w:p>
    <w:p w14:paraId="4D15AC19" w14:textId="77777777" w:rsidR="0018526B" w:rsidRDefault="00000000">
      <w:pPr>
        <w:pStyle w:val="TOC5"/>
        <w:tabs>
          <w:tab w:val="clear" w:pos="9639"/>
          <w:tab w:val="right" w:pos="2400"/>
          <w:tab w:val="right" w:leader="dot" w:pos="9641"/>
        </w:tabs>
      </w:pPr>
      <w:r>
        <w:rPr>
          <w:rFonts w:hint="eastAsia"/>
          <w:lang w:val="en-US" w:eastAsia="zh-CN"/>
        </w:rPr>
        <w:t>8.3.3.3.1</w:t>
      </w:r>
      <w:r>
        <w:rPr>
          <w:rFonts w:hint="eastAsia"/>
          <w:lang w:val="en-US" w:eastAsia="zh-CN"/>
        </w:rPr>
        <w:tab/>
        <w:t>Root application and profile update notification</w:t>
      </w:r>
      <w:r>
        <w:tab/>
      </w:r>
      <w:r>
        <w:fldChar w:fldCharType="begin"/>
      </w:r>
      <w:r>
        <w:instrText xml:space="preserve"> PAGEREF _Toc18815 \h </w:instrText>
      </w:r>
      <w:r>
        <w:fldChar w:fldCharType="separate"/>
      </w:r>
      <w:r>
        <w:t>32</w:t>
      </w:r>
      <w:r>
        <w:fldChar w:fldCharType="end"/>
      </w:r>
    </w:p>
    <w:p w14:paraId="537823FB" w14:textId="77777777" w:rsidR="0018526B" w:rsidRDefault="00000000">
      <w:pPr>
        <w:pStyle w:val="TOC5"/>
        <w:tabs>
          <w:tab w:val="clear" w:pos="9639"/>
          <w:tab w:val="right" w:pos="2400"/>
          <w:tab w:val="right" w:leader="dot" w:pos="9641"/>
        </w:tabs>
      </w:pPr>
      <w:r>
        <w:rPr>
          <w:rFonts w:hint="eastAsia"/>
          <w:lang w:val="en-US" w:eastAsia="zh-CN"/>
        </w:rPr>
        <w:t>8.3.3.3.2</w:t>
      </w:r>
      <w:r>
        <w:rPr>
          <w:rFonts w:hint="eastAsia"/>
          <w:lang w:val="en-US" w:eastAsia="zh-CN"/>
        </w:rPr>
        <w:tab/>
        <w:t xml:space="preserve">Root application </w:t>
      </w:r>
      <w:r>
        <w:rPr>
          <w:lang w:val="en-US" w:eastAsia="zh-CN"/>
        </w:rPr>
        <w:t>notification</w:t>
      </w:r>
      <w:r>
        <w:tab/>
      </w:r>
      <w:r>
        <w:fldChar w:fldCharType="begin"/>
      </w:r>
      <w:r>
        <w:instrText xml:space="preserve"> PAGEREF _Toc12460 \h </w:instrText>
      </w:r>
      <w:r>
        <w:fldChar w:fldCharType="separate"/>
      </w:r>
      <w:r>
        <w:t>32</w:t>
      </w:r>
      <w:r>
        <w:fldChar w:fldCharType="end"/>
      </w:r>
    </w:p>
    <w:p w14:paraId="43093969" w14:textId="77777777" w:rsidR="0018526B" w:rsidRDefault="00000000">
      <w:pPr>
        <w:pStyle w:val="TOC2"/>
        <w:tabs>
          <w:tab w:val="clear" w:pos="9639"/>
          <w:tab w:val="right" w:pos="2000"/>
          <w:tab w:val="right" w:leader="dot" w:pos="9641"/>
        </w:tabs>
      </w:pPr>
      <w:r>
        <w:rPr>
          <w:rFonts w:hint="eastAsia"/>
          <w:lang w:val="en-US" w:eastAsia="zh-CN"/>
        </w:rPr>
        <w:t>8.4</w:t>
      </w:r>
      <w:r>
        <w:rPr>
          <w:rFonts w:hint="eastAsia"/>
          <w:lang w:val="en-US" w:eastAsia="zh-CN"/>
        </w:rPr>
        <w:tab/>
        <w:t>Application calling enablement</w:t>
      </w:r>
      <w:r>
        <w:tab/>
      </w:r>
      <w:r>
        <w:fldChar w:fldCharType="begin"/>
      </w:r>
      <w:r>
        <w:instrText xml:space="preserve"> PAGEREF _Toc3997 \h </w:instrText>
      </w:r>
      <w:r>
        <w:fldChar w:fldCharType="separate"/>
      </w:r>
      <w:r>
        <w:t>32</w:t>
      </w:r>
      <w:r>
        <w:fldChar w:fldCharType="end"/>
      </w:r>
    </w:p>
    <w:p w14:paraId="53EC5A31" w14:textId="77777777" w:rsidR="0018526B" w:rsidRDefault="00000000">
      <w:pPr>
        <w:pStyle w:val="TOC3"/>
      </w:pPr>
      <w:r>
        <w:rPr>
          <w:rFonts w:hint="eastAsia"/>
          <w:lang w:val="en-US" w:eastAsia="zh-CN"/>
        </w:rPr>
        <w:t>8.4.1</w:t>
      </w:r>
      <w:r>
        <w:rPr>
          <w:rFonts w:hint="eastAsia"/>
          <w:lang w:val="en-US" w:eastAsia="zh-CN"/>
        </w:rPr>
        <w:tab/>
        <w:t>General</w:t>
      </w:r>
      <w:r>
        <w:tab/>
      </w:r>
      <w:r>
        <w:fldChar w:fldCharType="begin"/>
      </w:r>
      <w:r>
        <w:instrText xml:space="preserve"> PAGEREF _Toc14162 \h </w:instrText>
      </w:r>
      <w:r>
        <w:fldChar w:fldCharType="separate"/>
      </w:r>
      <w:r>
        <w:t>32</w:t>
      </w:r>
      <w:r>
        <w:fldChar w:fldCharType="end"/>
      </w:r>
    </w:p>
    <w:p w14:paraId="2D4CFCF8" w14:textId="77777777" w:rsidR="0018526B" w:rsidRDefault="00000000">
      <w:pPr>
        <w:pStyle w:val="TOC3"/>
        <w:tabs>
          <w:tab w:val="clear" w:pos="9639"/>
          <w:tab w:val="right" w:pos="2000"/>
          <w:tab w:val="right" w:leader="dot" w:pos="9641"/>
        </w:tabs>
      </w:pPr>
      <w:r>
        <w:t>8.4.</w:t>
      </w:r>
      <w:r>
        <w:rPr>
          <w:rFonts w:eastAsia="SimSun" w:hint="eastAsia"/>
          <w:lang w:val="en-US" w:eastAsia="zh-CN"/>
        </w:rPr>
        <w:t>2</w:t>
      </w:r>
      <w:r>
        <w:tab/>
      </w:r>
      <w:r>
        <w:rPr>
          <w:lang w:val="en-US" w:eastAsia="zh-CN"/>
        </w:rPr>
        <w:t>Application calling service API with Data Channel capability</w:t>
      </w:r>
      <w:r>
        <w:tab/>
      </w:r>
      <w:r>
        <w:fldChar w:fldCharType="begin"/>
      </w:r>
      <w:r>
        <w:instrText xml:space="preserve"> PAGEREF _Toc11463 \h </w:instrText>
      </w:r>
      <w:r>
        <w:fldChar w:fldCharType="separate"/>
      </w:r>
      <w:r>
        <w:t>32</w:t>
      </w:r>
      <w:r>
        <w:fldChar w:fldCharType="end"/>
      </w:r>
    </w:p>
    <w:p w14:paraId="7D917089" w14:textId="77777777" w:rsidR="0018526B" w:rsidRDefault="00000000">
      <w:pPr>
        <w:pStyle w:val="TOC4"/>
      </w:pPr>
      <w:r>
        <w:t>8.4.</w:t>
      </w:r>
      <w:r>
        <w:rPr>
          <w:rFonts w:hint="eastAsia"/>
          <w:lang w:val="en-US" w:eastAsia="zh-CN"/>
        </w:rPr>
        <w:t>2</w:t>
      </w:r>
      <w:r>
        <w:t>.1</w:t>
      </w:r>
      <w:r>
        <w:tab/>
        <w:t>General</w:t>
      </w:r>
      <w:r>
        <w:tab/>
      </w:r>
      <w:r>
        <w:fldChar w:fldCharType="begin"/>
      </w:r>
      <w:r>
        <w:instrText xml:space="preserve"> PAGEREF _Toc6168 \h </w:instrText>
      </w:r>
      <w:r>
        <w:fldChar w:fldCharType="separate"/>
      </w:r>
      <w:r>
        <w:t>32</w:t>
      </w:r>
      <w:r>
        <w:fldChar w:fldCharType="end"/>
      </w:r>
    </w:p>
    <w:p w14:paraId="4F972BAF" w14:textId="77777777" w:rsidR="0018526B" w:rsidRDefault="00000000">
      <w:pPr>
        <w:pStyle w:val="TOC4"/>
      </w:pPr>
      <w:r>
        <w:t>8.4.</w:t>
      </w:r>
      <w:r>
        <w:rPr>
          <w:rFonts w:hint="eastAsia"/>
          <w:lang w:val="en-US" w:eastAsia="zh-CN"/>
        </w:rPr>
        <w:t>2</w:t>
      </w:r>
      <w:r>
        <w:t>.2</w:t>
      </w:r>
      <w:r>
        <w:tab/>
        <w:t>Procedure</w:t>
      </w:r>
      <w:r>
        <w:tab/>
      </w:r>
      <w:r>
        <w:fldChar w:fldCharType="begin"/>
      </w:r>
      <w:r>
        <w:instrText xml:space="preserve"> PAGEREF _Toc32457 \h </w:instrText>
      </w:r>
      <w:r>
        <w:fldChar w:fldCharType="separate"/>
      </w:r>
      <w:r>
        <w:t>32</w:t>
      </w:r>
      <w:r>
        <w:fldChar w:fldCharType="end"/>
      </w:r>
    </w:p>
    <w:p w14:paraId="7573B269"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rPr>
          <w:rFonts w:hint="eastAsia"/>
          <w:lang w:val="en-US" w:eastAsia="zh-CN"/>
        </w:rPr>
        <w:t xml:space="preserve"> </w:t>
      </w:r>
      <w:r>
        <w:rPr>
          <w:rFonts w:ascii="Arial" w:hAnsi="Arial"/>
          <w:lang w:val="en-US" w:eastAsia="zh-CN"/>
        </w:rPr>
        <w:t>between non-IMS application and DCMTSI client</w:t>
      </w:r>
      <w:r>
        <w:tab/>
      </w:r>
      <w:r>
        <w:fldChar w:fldCharType="begin"/>
      </w:r>
      <w:r>
        <w:instrText xml:space="preserve"> PAGEREF _Toc28094 \h </w:instrText>
      </w:r>
      <w:r>
        <w:fldChar w:fldCharType="separate"/>
      </w:r>
      <w:r>
        <w:t>32</w:t>
      </w:r>
      <w:r>
        <w:fldChar w:fldCharType="end"/>
      </w:r>
    </w:p>
    <w:p w14:paraId="72905E2D" w14:textId="77777777" w:rsidR="0018526B" w:rsidRDefault="00000000">
      <w:pPr>
        <w:pStyle w:val="TOC4"/>
        <w:tabs>
          <w:tab w:val="clear" w:pos="9639"/>
          <w:tab w:val="right" w:pos="2400"/>
          <w:tab w:val="right" w:leader="dot" w:pos="9641"/>
        </w:tabs>
      </w:pPr>
      <w:r>
        <w:t>8.4.</w:t>
      </w:r>
      <w:r>
        <w:rPr>
          <w:rFonts w:eastAsia="SimSun" w:hint="eastAsia"/>
          <w:lang w:val="en-US" w:eastAsia="zh-CN"/>
        </w:rPr>
        <w:t>2</w:t>
      </w:r>
      <w:r>
        <w:t>.3</w:t>
      </w:r>
      <w:r>
        <w:tab/>
        <w:t>Information flows</w:t>
      </w:r>
      <w:r>
        <w:tab/>
      </w:r>
      <w:r>
        <w:fldChar w:fldCharType="begin"/>
      </w:r>
      <w:r>
        <w:instrText xml:space="preserve"> PAGEREF _Toc8437 \h </w:instrText>
      </w:r>
      <w:r>
        <w:fldChar w:fldCharType="separate"/>
      </w:r>
      <w:r>
        <w:t>33</w:t>
      </w:r>
      <w:r>
        <w:fldChar w:fldCharType="end"/>
      </w:r>
    </w:p>
    <w:p w14:paraId="2779E441"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r>
        <w:tab/>
      </w:r>
      <w:r>
        <w:fldChar w:fldCharType="begin"/>
      </w:r>
      <w:r>
        <w:instrText xml:space="preserve"> PAGEREF _Toc2940 \h </w:instrText>
      </w:r>
      <w:r>
        <w:fldChar w:fldCharType="separate"/>
      </w:r>
      <w:r>
        <w:t>33</w:t>
      </w:r>
      <w:r>
        <w:fldChar w:fldCharType="end"/>
      </w:r>
    </w:p>
    <w:p w14:paraId="0A36477E" w14:textId="77777777" w:rsidR="0018526B" w:rsidRDefault="00000000">
      <w:pPr>
        <w:pStyle w:val="TOC5"/>
        <w:tabs>
          <w:tab w:val="clear" w:pos="9639"/>
          <w:tab w:val="right" w:pos="2400"/>
          <w:tab w:val="right" w:leader="dot" w:pos="9641"/>
        </w:tabs>
      </w:pPr>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r>
        <w:tab/>
      </w:r>
      <w:r>
        <w:fldChar w:fldCharType="begin"/>
      </w:r>
      <w:r>
        <w:instrText xml:space="preserve"> PAGEREF _Toc29201 \h </w:instrText>
      </w:r>
      <w:r>
        <w:fldChar w:fldCharType="separate"/>
      </w:r>
      <w:r>
        <w:t>33</w:t>
      </w:r>
      <w:r>
        <w:fldChar w:fldCharType="end"/>
      </w:r>
    </w:p>
    <w:p w14:paraId="5F6150E3" w14:textId="77777777" w:rsidR="0018526B" w:rsidRDefault="00000000">
      <w:pPr>
        <w:pStyle w:val="TOC3"/>
        <w:tabs>
          <w:tab w:val="clear" w:pos="9639"/>
          <w:tab w:val="right" w:pos="2000"/>
          <w:tab w:val="right" w:leader="dot" w:pos="9641"/>
        </w:tabs>
      </w:pPr>
      <w:r>
        <w:t>8.4.</w:t>
      </w:r>
      <w:r>
        <w:rPr>
          <w:rFonts w:eastAsia="SimSun" w:hint="eastAsia"/>
          <w:lang w:val="en-US" w:eastAsia="zh-CN"/>
        </w:rPr>
        <w:t>3</w:t>
      </w:r>
      <w:r>
        <w:tab/>
      </w:r>
      <w:r>
        <w:rPr>
          <w:lang w:val="en-US" w:eastAsia="zh-CN"/>
        </w:rPr>
        <w:t>Third-Party Call service API with Data Channel capability</w:t>
      </w:r>
      <w:r>
        <w:tab/>
      </w:r>
      <w:r>
        <w:fldChar w:fldCharType="begin"/>
      </w:r>
      <w:r>
        <w:instrText xml:space="preserve"> PAGEREF _Toc29637 \h </w:instrText>
      </w:r>
      <w:r>
        <w:fldChar w:fldCharType="separate"/>
      </w:r>
      <w:r>
        <w:t>34</w:t>
      </w:r>
      <w:r>
        <w:fldChar w:fldCharType="end"/>
      </w:r>
    </w:p>
    <w:p w14:paraId="3369036F" w14:textId="77777777" w:rsidR="0018526B" w:rsidRDefault="00000000">
      <w:pPr>
        <w:pStyle w:val="TOC4"/>
      </w:pPr>
      <w:r>
        <w:t>8.4.</w:t>
      </w:r>
      <w:r>
        <w:rPr>
          <w:rFonts w:hint="eastAsia"/>
          <w:lang w:val="en-US" w:eastAsia="zh-CN"/>
        </w:rPr>
        <w:t>3</w:t>
      </w:r>
      <w:r>
        <w:t>.1</w:t>
      </w:r>
      <w:r>
        <w:tab/>
        <w:t>General</w:t>
      </w:r>
      <w:r>
        <w:tab/>
      </w:r>
      <w:r>
        <w:fldChar w:fldCharType="begin"/>
      </w:r>
      <w:r>
        <w:instrText xml:space="preserve"> PAGEREF _Toc5756 \h </w:instrText>
      </w:r>
      <w:r>
        <w:fldChar w:fldCharType="separate"/>
      </w:r>
      <w:r>
        <w:t>34</w:t>
      </w:r>
      <w:r>
        <w:fldChar w:fldCharType="end"/>
      </w:r>
    </w:p>
    <w:p w14:paraId="5EB59389" w14:textId="77777777" w:rsidR="0018526B" w:rsidRDefault="00000000">
      <w:pPr>
        <w:pStyle w:val="TOC4"/>
      </w:pPr>
      <w:r>
        <w:t>8.4.</w:t>
      </w:r>
      <w:r>
        <w:rPr>
          <w:rFonts w:hint="eastAsia"/>
          <w:lang w:val="en-US" w:eastAsia="zh-CN"/>
        </w:rPr>
        <w:t>3</w:t>
      </w:r>
      <w:r>
        <w:t>.2</w:t>
      </w:r>
      <w:r>
        <w:tab/>
        <w:t>Procedure</w:t>
      </w:r>
      <w:r>
        <w:tab/>
      </w:r>
      <w:r>
        <w:fldChar w:fldCharType="begin"/>
      </w:r>
      <w:r>
        <w:instrText xml:space="preserve"> PAGEREF _Toc7759 \h </w:instrText>
      </w:r>
      <w:r>
        <w:fldChar w:fldCharType="separate"/>
      </w:r>
      <w:r>
        <w:t>34</w:t>
      </w:r>
      <w:r>
        <w:fldChar w:fldCharType="end"/>
      </w:r>
    </w:p>
    <w:p w14:paraId="76E9E348" w14:textId="77777777" w:rsidR="0018526B" w:rsidRDefault="00000000">
      <w:pPr>
        <w:pStyle w:val="TOC5"/>
        <w:tabs>
          <w:tab w:val="clear" w:pos="9639"/>
          <w:tab w:val="right" w:pos="2400"/>
          <w:tab w:val="right" w:leader="dot" w:pos="9641"/>
        </w:tabs>
      </w:pPr>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_Toc16544 \h </w:instrText>
      </w:r>
      <w:r>
        <w:fldChar w:fldCharType="separate"/>
      </w:r>
      <w:r>
        <w:t>34</w:t>
      </w:r>
      <w:r>
        <w:fldChar w:fldCharType="end"/>
      </w:r>
    </w:p>
    <w:p w14:paraId="05C12C4F" w14:textId="77777777" w:rsidR="0018526B" w:rsidRDefault="00000000">
      <w:pPr>
        <w:pStyle w:val="TOC4"/>
        <w:tabs>
          <w:tab w:val="clear" w:pos="9639"/>
          <w:tab w:val="right" w:pos="2400"/>
          <w:tab w:val="right" w:leader="dot" w:pos="9641"/>
        </w:tabs>
      </w:pPr>
      <w:r>
        <w:t>8.4.</w:t>
      </w:r>
      <w:r>
        <w:rPr>
          <w:rFonts w:eastAsia="SimSun" w:hint="eastAsia"/>
          <w:lang w:val="en-US" w:eastAsia="zh-CN"/>
        </w:rPr>
        <w:t>3</w:t>
      </w:r>
      <w:r>
        <w:t>.</w:t>
      </w:r>
      <w:r>
        <w:rPr>
          <w:rFonts w:eastAsia="SimSun" w:hint="eastAsia"/>
          <w:lang w:val="en-US" w:eastAsia="zh-CN"/>
        </w:rPr>
        <w:t>3</w:t>
      </w:r>
      <w:r>
        <w:tab/>
      </w:r>
      <w:r>
        <w:rPr>
          <w:rFonts w:ascii="Arial" w:hAnsi="Arial"/>
        </w:rPr>
        <w:t>Information flows</w:t>
      </w:r>
      <w:r>
        <w:tab/>
      </w:r>
      <w:r>
        <w:fldChar w:fldCharType="begin"/>
      </w:r>
      <w:r>
        <w:instrText xml:space="preserve"> PAGEREF _Toc20282 \h </w:instrText>
      </w:r>
      <w:r>
        <w:fldChar w:fldCharType="separate"/>
      </w:r>
      <w:r>
        <w:t>35</w:t>
      </w:r>
      <w:r>
        <w:fldChar w:fldCharType="end"/>
      </w:r>
    </w:p>
    <w:p w14:paraId="5ECD7C95" w14:textId="77777777" w:rsidR="0018526B"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r>
        <w:tab/>
      </w:r>
      <w:r>
        <w:fldChar w:fldCharType="begin"/>
      </w:r>
      <w:r>
        <w:instrText xml:space="preserve"> PAGEREF _Toc6650 \h </w:instrText>
      </w:r>
      <w:r>
        <w:fldChar w:fldCharType="separate"/>
      </w:r>
      <w:r>
        <w:t>35</w:t>
      </w:r>
      <w:r>
        <w:fldChar w:fldCharType="end"/>
      </w:r>
    </w:p>
    <w:p w14:paraId="0C314E94" w14:textId="77777777" w:rsidR="0018526B" w:rsidRDefault="00000000">
      <w:pPr>
        <w:pStyle w:val="TOC5"/>
        <w:tabs>
          <w:tab w:val="clear" w:pos="9639"/>
          <w:tab w:val="right" w:pos="2400"/>
          <w:tab w:val="right" w:leader="dot" w:pos="9641"/>
        </w:tabs>
      </w:pPr>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r>
        <w:tab/>
      </w:r>
      <w:r>
        <w:fldChar w:fldCharType="begin"/>
      </w:r>
      <w:r>
        <w:instrText xml:space="preserve"> PAGEREF _Toc4229 \h </w:instrText>
      </w:r>
      <w:r>
        <w:fldChar w:fldCharType="separate"/>
      </w:r>
      <w:r>
        <w:t>35</w:t>
      </w:r>
      <w:r>
        <w:fldChar w:fldCharType="end"/>
      </w:r>
    </w:p>
    <w:p w14:paraId="5AA02D33" w14:textId="77777777" w:rsidR="0018526B" w:rsidRDefault="00000000">
      <w:pPr>
        <w:pStyle w:val="TOC3"/>
        <w:tabs>
          <w:tab w:val="clear" w:pos="9639"/>
          <w:tab w:val="right" w:pos="2000"/>
          <w:tab w:val="right" w:leader="dot" w:pos="9641"/>
        </w:tabs>
      </w:pPr>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r>
        <w:tab/>
      </w:r>
      <w:r>
        <w:fldChar w:fldCharType="begin"/>
      </w:r>
      <w:r>
        <w:instrText xml:space="preserve"> PAGEREF _Toc14639 \h </w:instrText>
      </w:r>
      <w:r>
        <w:fldChar w:fldCharType="separate"/>
      </w:r>
      <w:r>
        <w:t>36</w:t>
      </w:r>
      <w:r>
        <w:fldChar w:fldCharType="end"/>
      </w:r>
    </w:p>
    <w:p w14:paraId="4DF2E886" w14:textId="77777777" w:rsidR="0018526B" w:rsidRDefault="00000000">
      <w:pPr>
        <w:pStyle w:val="TOC4"/>
      </w:pPr>
      <w:r>
        <w:t>8.4.</w:t>
      </w:r>
      <w:r>
        <w:rPr>
          <w:rFonts w:hint="eastAsia"/>
          <w:lang w:val="en-US" w:eastAsia="zh-CN"/>
        </w:rPr>
        <w:t>4</w:t>
      </w:r>
      <w:r>
        <w:t>.1</w:t>
      </w:r>
      <w:r>
        <w:rPr>
          <w:rFonts w:hint="eastAsia"/>
          <w:lang w:val="en-US" w:eastAsia="zh-CN"/>
        </w:rPr>
        <w:tab/>
      </w:r>
      <w:r>
        <w:t>Procedure</w:t>
      </w:r>
      <w:r>
        <w:tab/>
      </w:r>
      <w:r>
        <w:fldChar w:fldCharType="begin"/>
      </w:r>
      <w:r>
        <w:instrText xml:space="preserve"> PAGEREF _Toc10304 \h </w:instrText>
      </w:r>
      <w:r>
        <w:fldChar w:fldCharType="separate"/>
      </w:r>
      <w:r>
        <w:t>36</w:t>
      </w:r>
      <w:r>
        <w:fldChar w:fldCharType="end"/>
      </w:r>
    </w:p>
    <w:p w14:paraId="7ACF4534" w14:textId="77777777" w:rsidR="0018526B" w:rsidRDefault="00000000">
      <w:pPr>
        <w:pStyle w:val="TOC4"/>
        <w:tabs>
          <w:tab w:val="clear" w:pos="9639"/>
          <w:tab w:val="right" w:pos="2400"/>
          <w:tab w:val="right" w:leader="dot" w:pos="9641"/>
        </w:tabs>
      </w:pPr>
      <w:r>
        <w:t>8.4.</w:t>
      </w:r>
      <w:r>
        <w:rPr>
          <w:rFonts w:hint="eastAsia"/>
          <w:lang w:val="en-US" w:eastAsia="zh-CN"/>
        </w:rPr>
        <w:t>4</w:t>
      </w:r>
      <w:r>
        <w:t>.2</w:t>
      </w:r>
      <w:r>
        <w:tab/>
        <w:t>Information flows</w:t>
      </w:r>
      <w:r>
        <w:tab/>
      </w:r>
      <w:r>
        <w:fldChar w:fldCharType="begin"/>
      </w:r>
      <w:r>
        <w:instrText xml:space="preserve"> PAGEREF _Toc13840 \h </w:instrText>
      </w:r>
      <w:r>
        <w:fldChar w:fldCharType="separate"/>
      </w:r>
      <w:r>
        <w:t>38</w:t>
      </w:r>
      <w:r>
        <w:fldChar w:fldCharType="end"/>
      </w:r>
    </w:p>
    <w:p w14:paraId="7C9EC4A3"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.2.1</w:t>
      </w:r>
      <w:r>
        <w:tab/>
        <w:t xml:space="preserve">Application Add Data Chanel media to UE1 session (A2P) </w:t>
      </w:r>
      <w:r>
        <w:rPr>
          <w:rFonts w:hint="eastAsia"/>
        </w:rPr>
        <w:t>request</w:t>
      </w:r>
      <w:r>
        <w:tab/>
      </w:r>
      <w:r>
        <w:fldChar w:fldCharType="begin"/>
      </w:r>
      <w:r>
        <w:instrText xml:space="preserve"> PAGEREF _Toc30990 \h </w:instrText>
      </w:r>
      <w:r>
        <w:fldChar w:fldCharType="separate"/>
      </w:r>
      <w:r>
        <w:t>38</w:t>
      </w:r>
      <w:r>
        <w:fldChar w:fldCharType="end"/>
      </w:r>
    </w:p>
    <w:p w14:paraId="71EA9F04"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.2.2</w:t>
      </w:r>
      <w:r>
        <w:tab/>
        <w:t xml:space="preserve">Application Add Data Chanel media to UE1 session (A2P) </w:t>
      </w:r>
      <w:r>
        <w:rPr>
          <w:rFonts w:hint="eastAsia"/>
        </w:rPr>
        <w:t>re</w:t>
      </w:r>
      <w:r>
        <w:t>sponse</w:t>
      </w:r>
      <w:r>
        <w:tab/>
      </w:r>
      <w:r>
        <w:fldChar w:fldCharType="begin"/>
      </w:r>
      <w:r>
        <w:instrText xml:space="preserve"> PAGEREF _Toc12921 \h </w:instrText>
      </w:r>
      <w:r>
        <w:fldChar w:fldCharType="separate"/>
      </w:r>
      <w:r>
        <w:t>38</w:t>
      </w:r>
      <w:r>
        <w:fldChar w:fldCharType="end"/>
      </w:r>
    </w:p>
    <w:p w14:paraId="50E35BC1"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r>
        <w:tab/>
      </w:r>
      <w:r>
        <w:fldChar w:fldCharType="begin"/>
      </w:r>
      <w:r>
        <w:instrText xml:space="preserve"> PAGEREF _Toc26614 \h </w:instrText>
      </w:r>
      <w:r>
        <w:fldChar w:fldCharType="separate"/>
      </w:r>
      <w:r>
        <w:t>38</w:t>
      </w:r>
      <w:r>
        <w:fldChar w:fldCharType="end"/>
      </w:r>
    </w:p>
    <w:p w14:paraId="3D43EC55" w14:textId="77777777" w:rsidR="0018526B" w:rsidRDefault="00000000">
      <w:pPr>
        <w:pStyle w:val="TOC5"/>
        <w:tabs>
          <w:tab w:val="clear" w:pos="9639"/>
          <w:tab w:val="right" w:pos="2400"/>
          <w:tab w:val="right" w:leader="dot" w:pos="9641"/>
        </w:tabs>
      </w:pPr>
      <w:r>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r>
        <w:tab/>
      </w:r>
      <w:r>
        <w:fldChar w:fldCharType="begin"/>
      </w:r>
      <w:r>
        <w:instrText xml:space="preserve"> PAGEREF _Toc10096 \h </w:instrText>
      </w:r>
      <w:r>
        <w:fldChar w:fldCharType="separate"/>
      </w:r>
      <w:r>
        <w:t>39</w:t>
      </w:r>
      <w:r>
        <w:fldChar w:fldCharType="end"/>
      </w:r>
    </w:p>
    <w:p w14:paraId="71CE3DF6" w14:textId="77777777" w:rsidR="0018526B" w:rsidRDefault="00000000">
      <w:pPr>
        <w:pStyle w:val="TOC3"/>
        <w:tabs>
          <w:tab w:val="clear" w:pos="9639"/>
          <w:tab w:val="right" w:pos="2000"/>
          <w:tab w:val="right" w:leader="dot" w:pos="9641"/>
        </w:tabs>
      </w:pPr>
      <w:r>
        <w:t>8.4.</w:t>
      </w:r>
      <w:r>
        <w:rPr>
          <w:rFonts w:eastAsia="SimSun" w:hint="eastAsia"/>
          <w:lang w:val="en-US" w:eastAsia="zh-CN"/>
        </w:rPr>
        <w:t>5</w:t>
      </w:r>
      <w:r>
        <w:tab/>
      </w:r>
      <w:r>
        <w:rPr>
          <w:lang w:val="en-US" w:eastAsia="zh-CN"/>
        </w:rPr>
        <w:t>Application calling service API with Data Channel capability</w:t>
      </w:r>
      <w:r>
        <w:tab/>
      </w:r>
      <w:r>
        <w:fldChar w:fldCharType="begin"/>
      </w:r>
      <w:r>
        <w:instrText xml:space="preserve"> PAGEREF _Toc31135 \h </w:instrText>
      </w:r>
      <w:r>
        <w:fldChar w:fldCharType="separate"/>
      </w:r>
      <w:r>
        <w:t>39</w:t>
      </w:r>
      <w:r>
        <w:fldChar w:fldCharType="end"/>
      </w:r>
    </w:p>
    <w:p w14:paraId="102BF258" w14:textId="77777777" w:rsidR="0018526B" w:rsidRDefault="00000000">
      <w:pPr>
        <w:pStyle w:val="TOC4"/>
      </w:pPr>
      <w:r>
        <w:t>8.4.</w:t>
      </w:r>
      <w:r>
        <w:rPr>
          <w:rFonts w:hint="eastAsia"/>
          <w:lang w:val="en-US" w:eastAsia="zh-CN"/>
        </w:rPr>
        <w:t>5</w:t>
      </w:r>
      <w:r>
        <w:t>.1</w:t>
      </w:r>
      <w:r>
        <w:tab/>
        <w:t>Procedure</w:t>
      </w:r>
      <w:r>
        <w:tab/>
      </w:r>
      <w:r>
        <w:fldChar w:fldCharType="begin"/>
      </w:r>
      <w:r>
        <w:instrText xml:space="preserve"> PAGEREF _Toc32751 \h </w:instrText>
      </w:r>
      <w:r>
        <w:fldChar w:fldCharType="separate"/>
      </w:r>
      <w:r>
        <w:t>39</w:t>
      </w:r>
      <w:r>
        <w:fldChar w:fldCharType="end"/>
      </w:r>
    </w:p>
    <w:p w14:paraId="00FCC3B5" w14:textId="77777777" w:rsidR="0018526B" w:rsidRDefault="00000000">
      <w:pPr>
        <w:pStyle w:val="TOC5"/>
        <w:tabs>
          <w:tab w:val="clear" w:pos="9639"/>
          <w:tab w:val="right" w:pos="2400"/>
          <w:tab w:val="right" w:leader="dot" w:pos="9641"/>
        </w:tabs>
      </w:pPr>
      <w:r>
        <w:lastRenderedPageBreak/>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r>
        <w:tab/>
      </w:r>
      <w:r>
        <w:fldChar w:fldCharType="begin"/>
      </w:r>
      <w:r>
        <w:instrText xml:space="preserve"> PAGEREF _Toc10842 \h </w:instrText>
      </w:r>
      <w:r>
        <w:fldChar w:fldCharType="separate"/>
      </w:r>
      <w:r>
        <w:t>39</w:t>
      </w:r>
      <w:r>
        <w:fldChar w:fldCharType="end"/>
      </w:r>
    </w:p>
    <w:p w14:paraId="7BECB0E5" w14:textId="77777777" w:rsidR="0018526B" w:rsidRDefault="00000000">
      <w:pPr>
        <w:pStyle w:val="TOC4"/>
        <w:tabs>
          <w:tab w:val="clear" w:pos="9639"/>
          <w:tab w:val="right" w:pos="2400"/>
          <w:tab w:val="right" w:leader="dot" w:pos="9641"/>
        </w:tabs>
      </w:pPr>
      <w:r>
        <w:t>8.4.</w:t>
      </w:r>
      <w:r>
        <w:rPr>
          <w:rFonts w:hint="eastAsia"/>
          <w:lang w:val="en-US" w:eastAsia="zh-CN"/>
        </w:rPr>
        <w:t>5</w:t>
      </w:r>
      <w:r>
        <w:t>.2</w:t>
      </w:r>
      <w:r>
        <w:tab/>
        <w:t>Information flows</w:t>
      </w:r>
      <w:r>
        <w:tab/>
      </w:r>
      <w:r>
        <w:fldChar w:fldCharType="begin"/>
      </w:r>
      <w:r>
        <w:instrText xml:space="preserve"> PAGEREF _Toc5943 \h </w:instrText>
      </w:r>
      <w:r>
        <w:fldChar w:fldCharType="separate"/>
      </w:r>
      <w:r>
        <w:t>40</w:t>
      </w:r>
      <w:r>
        <w:fldChar w:fldCharType="end"/>
      </w:r>
    </w:p>
    <w:p w14:paraId="424B3F99" w14:textId="77777777" w:rsidR="0018526B" w:rsidRDefault="00000000">
      <w:pPr>
        <w:pStyle w:val="TOC5"/>
        <w:tabs>
          <w:tab w:val="clear" w:pos="9639"/>
          <w:tab w:val="right" w:pos="2400"/>
          <w:tab w:val="right" w:leader="dot" w:pos="9641"/>
        </w:tabs>
      </w:pPr>
      <w:r>
        <w:t>8.4.</w:t>
      </w:r>
      <w:r>
        <w:rPr>
          <w:rFonts w:hint="eastAsia"/>
          <w:lang w:val="en-US" w:eastAsia="zh-CN"/>
        </w:rPr>
        <w:t>5</w:t>
      </w:r>
      <w:r>
        <w:t>.2.1</w:t>
      </w:r>
      <w:r>
        <w:tab/>
        <w:t>Notify DCH Application of MDC2 media (P2A)</w:t>
      </w:r>
      <w:r>
        <w:rPr>
          <w:rFonts w:hint="eastAsia"/>
        </w:rPr>
        <w:t xml:space="preserve"> request</w:t>
      </w:r>
      <w:r>
        <w:tab/>
      </w:r>
      <w:r>
        <w:fldChar w:fldCharType="begin"/>
      </w:r>
      <w:r>
        <w:instrText xml:space="preserve"> PAGEREF _Toc24500 \h </w:instrText>
      </w:r>
      <w:r>
        <w:fldChar w:fldCharType="separate"/>
      </w:r>
      <w:r>
        <w:t>40</w:t>
      </w:r>
      <w:r>
        <w:fldChar w:fldCharType="end"/>
      </w:r>
    </w:p>
    <w:p w14:paraId="5BD3A014" w14:textId="77777777" w:rsidR="0018526B" w:rsidRDefault="00000000">
      <w:pPr>
        <w:pStyle w:val="TOC2"/>
        <w:tabs>
          <w:tab w:val="clear" w:pos="9639"/>
          <w:tab w:val="right" w:pos="2000"/>
          <w:tab w:val="right" w:leader="dot" w:pos="9641"/>
        </w:tabs>
      </w:pPr>
      <w:r>
        <w:rPr>
          <w:lang w:val="en-US" w:eastAsia="zh-CN"/>
        </w:rPr>
        <w:t>8</w:t>
      </w:r>
      <w:r>
        <w:rPr>
          <w:lang w:val="en-US"/>
        </w:rPr>
        <w:t>.</w:t>
      </w:r>
      <w:r>
        <w:rPr>
          <w:rFonts w:eastAsia="SimSun" w:hint="eastAsia"/>
          <w:lang w:val="en-US" w:eastAsia="zh-CN"/>
        </w:rPr>
        <w:t>5</w:t>
      </w:r>
      <w:r>
        <w:rPr>
          <w:lang w:val="en-US"/>
        </w:rPr>
        <w:tab/>
      </w:r>
      <w:r>
        <w:rPr>
          <w:rFonts w:ascii="Arial" w:hAnsi="Arial" w:hint="eastAsia"/>
          <w:lang w:val="en-US" w:eastAsia="zh-CN"/>
        </w:rPr>
        <w:t>Multiple call control handling coordination among different Application Servers</w:t>
      </w:r>
      <w:r>
        <w:tab/>
      </w:r>
      <w:r>
        <w:fldChar w:fldCharType="begin"/>
      </w:r>
      <w:r>
        <w:instrText xml:space="preserve"> PAGEREF _Toc7852 \h </w:instrText>
      </w:r>
      <w:r>
        <w:fldChar w:fldCharType="separate"/>
      </w:r>
      <w:r>
        <w:t>41</w:t>
      </w:r>
      <w:r>
        <w:fldChar w:fldCharType="end"/>
      </w:r>
    </w:p>
    <w:p w14:paraId="60B114C0" w14:textId="77777777" w:rsidR="0018526B" w:rsidRDefault="00000000">
      <w:pPr>
        <w:pStyle w:val="TOC3"/>
      </w:pPr>
      <w:r>
        <w:rPr>
          <w:lang w:val="en-US" w:eastAsia="zh-CN"/>
        </w:rPr>
        <w:t>8.</w:t>
      </w:r>
      <w:r>
        <w:rPr>
          <w:rFonts w:hint="eastAsia"/>
          <w:lang w:val="en-US" w:eastAsia="zh-CN"/>
        </w:rPr>
        <w:t>5.1</w:t>
      </w:r>
      <w:r>
        <w:rPr>
          <w:rFonts w:hint="eastAsia"/>
          <w:lang w:val="en-US" w:eastAsia="zh-CN"/>
        </w:rPr>
        <w:tab/>
        <w:t>General</w:t>
      </w:r>
      <w:r>
        <w:tab/>
      </w:r>
      <w:r>
        <w:fldChar w:fldCharType="begin"/>
      </w:r>
      <w:r>
        <w:instrText xml:space="preserve"> PAGEREF _Toc1895 \h </w:instrText>
      </w:r>
      <w:r>
        <w:fldChar w:fldCharType="separate"/>
      </w:r>
      <w:r>
        <w:t>41</w:t>
      </w:r>
      <w:r>
        <w:fldChar w:fldCharType="end"/>
      </w:r>
    </w:p>
    <w:p w14:paraId="047602C3" w14:textId="77777777" w:rsidR="0018526B" w:rsidRDefault="00000000">
      <w:pPr>
        <w:pStyle w:val="TOC3"/>
      </w:pPr>
      <w:r>
        <w:rPr>
          <w:lang w:val="en-US" w:eastAsia="zh-CN"/>
        </w:rPr>
        <w:t>8.</w:t>
      </w:r>
      <w:r>
        <w:rPr>
          <w:rFonts w:hint="eastAsia"/>
          <w:lang w:val="en-US" w:eastAsia="zh-CN"/>
        </w:rPr>
        <w:t>5.2</w:t>
      </w:r>
      <w:r>
        <w:rPr>
          <w:rFonts w:hint="eastAsia"/>
          <w:lang w:val="en-US" w:eastAsia="zh-CN"/>
        </w:rPr>
        <w:tab/>
      </w:r>
      <w:r>
        <w:t>Procedure</w:t>
      </w:r>
      <w:r>
        <w:tab/>
      </w:r>
      <w:r>
        <w:fldChar w:fldCharType="begin"/>
      </w:r>
      <w:r>
        <w:instrText xml:space="preserve"> PAGEREF _Toc20350 \h </w:instrText>
      </w:r>
      <w:r>
        <w:fldChar w:fldCharType="separate"/>
      </w:r>
      <w:r>
        <w:t>41</w:t>
      </w:r>
      <w:r>
        <w:fldChar w:fldCharType="end"/>
      </w:r>
    </w:p>
    <w:p w14:paraId="3E54B3BA" w14:textId="77777777" w:rsidR="0018526B" w:rsidRDefault="00000000">
      <w:pPr>
        <w:pStyle w:val="TOC4"/>
        <w:tabs>
          <w:tab w:val="clear" w:pos="9639"/>
          <w:tab w:val="right" w:pos="2000"/>
          <w:tab w:val="right" w:leader="dot" w:pos="9641"/>
        </w:tabs>
      </w:pPr>
      <w:r>
        <w:t>8.</w:t>
      </w:r>
      <w:r>
        <w:rPr>
          <w:rFonts w:hint="eastAsia"/>
          <w:lang w:val="en-US" w:eastAsia="zh-CN"/>
        </w:rPr>
        <w:t>5</w:t>
      </w:r>
      <w:r>
        <w:t>.3</w:t>
      </w:r>
      <w:r>
        <w:tab/>
        <w:t>Information flows</w:t>
      </w:r>
      <w:r>
        <w:tab/>
      </w:r>
      <w:r>
        <w:fldChar w:fldCharType="begin"/>
      </w:r>
      <w:r>
        <w:instrText xml:space="preserve"> PAGEREF _Toc22230 \h </w:instrText>
      </w:r>
      <w:r>
        <w:fldChar w:fldCharType="separate"/>
      </w:r>
      <w:r>
        <w:t>42</w:t>
      </w:r>
      <w:r>
        <w:fldChar w:fldCharType="end"/>
      </w:r>
    </w:p>
    <w:p w14:paraId="527FCBF3" w14:textId="77777777" w:rsidR="0018526B" w:rsidRDefault="00000000">
      <w:pPr>
        <w:pStyle w:val="TOC5"/>
        <w:tabs>
          <w:tab w:val="clear" w:pos="9639"/>
          <w:tab w:val="right" w:pos="2400"/>
          <w:tab w:val="right" w:leader="dot" w:pos="9641"/>
        </w:tabs>
      </w:pPr>
      <w:r>
        <w:t>8.</w:t>
      </w:r>
      <w:r>
        <w:rPr>
          <w:rFonts w:hint="eastAsia"/>
          <w:lang w:val="en-US" w:eastAsia="zh-CN"/>
        </w:rPr>
        <w:t>5</w:t>
      </w:r>
      <w:r>
        <w:t>.3.1</w:t>
      </w:r>
      <w:r>
        <w:tab/>
      </w:r>
      <w:r>
        <w:rPr>
          <w:lang w:val="en-US" w:eastAsia="zh-CN"/>
        </w:rPr>
        <w:t>call control result notification</w:t>
      </w:r>
      <w:r>
        <w:tab/>
      </w:r>
      <w:r>
        <w:fldChar w:fldCharType="begin"/>
      </w:r>
      <w:r>
        <w:instrText xml:space="preserve"> PAGEREF _Toc11947 \h </w:instrText>
      </w:r>
      <w:r>
        <w:fldChar w:fldCharType="separate"/>
      </w:r>
      <w:r>
        <w:t>42</w:t>
      </w:r>
      <w:r>
        <w:fldChar w:fldCharType="end"/>
      </w:r>
    </w:p>
    <w:p w14:paraId="0BBFF9E7" w14:textId="77777777" w:rsidR="0018526B" w:rsidRDefault="00000000">
      <w:pPr>
        <w:pStyle w:val="TOC1"/>
        <w:tabs>
          <w:tab w:val="clear" w:pos="9639"/>
          <w:tab w:val="right" w:pos="2000"/>
          <w:tab w:val="right" w:leader="dot" w:pos="9641"/>
        </w:tabs>
      </w:pPr>
      <w:r>
        <w:rPr>
          <w:rFonts w:eastAsia="SimSun" w:hint="eastAsia"/>
          <w:lang w:val="en-US" w:eastAsia="zh-CN"/>
        </w:rPr>
        <w:t>9</w:t>
      </w:r>
      <w:r>
        <w:rPr>
          <w:rFonts w:eastAsia="SimSun" w:hint="eastAsia"/>
          <w:lang w:val="en-US" w:eastAsia="zh-CN"/>
        </w:rPr>
        <w:tab/>
      </w:r>
      <w:r>
        <w:rPr>
          <w:lang w:eastAsia="zh-CN"/>
        </w:rPr>
        <w:t>Deployment Guideline</w:t>
      </w:r>
      <w:r>
        <w:tab/>
      </w:r>
      <w:r>
        <w:fldChar w:fldCharType="begin"/>
      </w:r>
      <w:r>
        <w:instrText xml:space="preserve"> PAGEREF _Toc30593 \h </w:instrText>
      </w:r>
      <w:r>
        <w:fldChar w:fldCharType="separate"/>
      </w:r>
      <w:r>
        <w:t>42</w:t>
      </w:r>
      <w:r>
        <w:fldChar w:fldCharType="end"/>
      </w:r>
    </w:p>
    <w:p w14:paraId="5EE2D77A" w14:textId="77777777" w:rsidR="0018526B" w:rsidRDefault="00000000">
      <w:pPr>
        <w:pStyle w:val="TOC2"/>
      </w:pPr>
      <w:r>
        <w:rPr>
          <w:rFonts w:hint="eastAsia"/>
          <w:lang w:val="en-US" w:eastAsia="zh-CN"/>
        </w:rPr>
        <w:t>9</w:t>
      </w:r>
      <w:r>
        <w:rPr>
          <w:rFonts w:hint="eastAsia"/>
          <w:lang w:eastAsia="zh-CN"/>
        </w:rPr>
        <w:t>.1</w:t>
      </w:r>
      <w:r>
        <w:rPr>
          <w:rFonts w:hint="eastAsia"/>
          <w:lang w:eastAsia="zh-CN"/>
        </w:rPr>
        <w:tab/>
        <w:t>General</w:t>
      </w:r>
      <w:r>
        <w:tab/>
      </w:r>
      <w:r>
        <w:fldChar w:fldCharType="begin"/>
      </w:r>
      <w:r>
        <w:instrText xml:space="preserve"> PAGEREF _Toc7723 \h </w:instrText>
      </w:r>
      <w:r>
        <w:fldChar w:fldCharType="separate"/>
      </w:r>
      <w:r>
        <w:t>42</w:t>
      </w:r>
      <w:r>
        <w:fldChar w:fldCharType="end"/>
      </w:r>
    </w:p>
    <w:p w14:paraId="3F7144E1" w14:textId="77777777" w:rsidR="0018526B" w:rsidRDefault="00000000">
      <w:pPr>
        <w:pStyle w:val="TOC2"/>
        <w:tabs>
          <w:tab w:val="clear" w:pos="9639"/>
          <w:tab w:val="right" w:pos="2000"/>
          <w:tab w:val="right" w:leader="dot" w:pos="9641"/>
        </w:tabs>
      </w:pPr>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r>
        <w:rPr>
          <w:rFonts w:eastAsia="SimSun" w:hint="eastAsia"/>
          <w:lang w:val="en-US" w:eastAsia="zh-CN"/>
        </w:rPr>
        <w:t xml:space="preserve">in </w:t>
      </w:r>
      <w:r>
        <w:rPr>
          <w:lang w:val="en-US"/>
        </w:rPr>
        <w:t>PLMN operator domain</w:t>
      </w:r>
      <w:r>
        <w:tab/>
      </w:r>
      <w:r>
        <w:fldChar w:fldCharType="begin"/>
      </w:r>
      <w:r>
        <w:instrText xml:space="preserve"> PAGEREF _Toc4121 \h </w:instrText>
      </w:r>
      <w:r>
        <w:fldChar w:fldCharType="separate"/>
      </w:r>
      <w:r>
        <w:t>42</w:t>
      </w:r>
      <w:r>
        <w:fldChar w:fldCharType="end"/>
      </w:r>
    </w:p>
    <w:p w14:paraId="776C323E" w14:textId="77777777" w:rsidR="0018526B" w:rsidRDefault="00000000">
      <w:pPr>
        <w:pStyle w:val="TOC9"/>
        <w:tabs>
          <w:tab w:val="clear" w:pos="9639"/>
          <w:tab w:val="right" w:leader="dot" w:pos="9641"/>
        </w:tabs>
      </w:pPr>
      <w:r>
        <w:t>Annex A: Change history</w:t>
      </w:r>
      <w:r>
        <w:tab/>
      </w:r>
      <w:r>
        <w:fldChar w:fldCharType="begin"/>
      </w:r>
      <w:r>
        <w:instrText xml:space="preserve"> PAGEREF _Toc3128 \h </w:instrText>
      </w:r>
      <w:r>
        <w:fldChar w:fldCharType="separate"/>
      </w:r>
      <w:r>
        <w:t>44</w:t>
      </w:r>
      <w:r>
        <w:fldChar w:fldCharType="end"/>
      </w:r>
    </w:p>
    <w:p w14:paraId="0CD071CF" w14:textId="77777777"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12884"/>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1212"/>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4154"/>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17803"/>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15979"/>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6824"/>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77777777" w:rsidR="0018526B" w:rsidRDefault="00000000">
      <w:r>
        <w:rPr>
          <w:rFonts w:hint="eastAsia"/>
          <w:b/>
        </w:rPr>
        <w:t>R</w:t>
      </w:r>
      <w:r>
        <w:rPr>
          <w:b/>
        </w:rPr>
        <w:t xml:space="preserve">oot application: </w:t>
      </w:r>
      <w:r>
        <w:t xml:space="preserve">A root page of </w:t>
      </w:r>
      <w:r>
        <w:rPr>
          <w:rFonts w:hint="eastAsia"/>
        </w:rPr>
        <w:t>of 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19562"/>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1572"/>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086A3B01" w14:textId="77777777" w:rsidR="0018526B" w:rsidRDefault="00000000">
      <w:pPr>
        <w:pStyle w:val="EW"/>
      </w:pPr>
      <w:r>
        <w:t>DCMTSI</w:t>
      </w:r>
      <w:r>
        <w:tab/>
        <w:t>Data Channel Multimedia Telephony Service for IMS</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1409"/>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17212"/>
      <w:r>
        <w:rPr>
          <w:rFonts w:eastAsia="SimSun" w:hint="eastAsia"/>
          <w:lang w:val="en-US" w:eastAsia="zh-CN"/>
        </w:rPr>
        <w:lastRenderedPageBreak/>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1507"/>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18644"/>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5377"/>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8046"/>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deleted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10394"/>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9643"/>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15176"/>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4628"/>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19610"/>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19512"/>
      <w:bookmarkStart w:id="197" w:name="_Toc2588"/>
      <w:bookmarkStart w:id="198" w:name="_Toc14859"/>
      <w:bookmarkStart w:id="199" w:name="_Toc25793"/>
      <w:bookmarkStart w:id="200" w:name="_Toc183998904"/>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15356"/>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7777777" w:rsidR="0018526B" w:rsidRDefault="00000000">
      <w:pPr>
        <w:pStyle w:val="TH"/>
        <w:rPr>
          <w:lang w:val="en-US" w:eastAsia="zh-CN"/>
        </w:rPr>
      </w:pPr>
      <w:r>
        <w:rPr>
          <w:lang w:val="en-US" w:eastAsia="zh-CN"/>
        </w:rPr>
        <w:object w:dxaOrig="9635" w:dyaOrig="7167" w14:anchorId="3B1A0A8C">
          <v:shape id="_x0000_i1027" type="#_x0000_t75" style="width:481.95pt;height:358.4pt" o:ole="">
            <v:imagedata r:id="rId13" o:title=""/>
            <o:lock v:ext="edit" aspectratio="f"/>
          </v:shape>
          <o:OLEObject Type="Embed" ProgID="Visio.Drawing.11" ShapeID="_x0000_i1027" DrawAspect="Content" ObjectID="_1802602203"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7723"/>
      <w:r>
        <w:rPr>
          <w:rFonts w:hint="eastAsia"/>
          <w:lang w:val="en-US" w:eastAsia="zh-CN"/>
        </w:rPr>
        <w:lastRenderedPageBreak/>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8" type="#_x0000_t75" style="width:270.25pt;height:303.6pt" o:ole="">
            <v:imagedata r:id="rId15" o:title=""/>
            <o:lock v:ext="edit" aspectratio="f"/>
          </v:shape>
          <o:OLEObject Type="Embed" ProgID="Visio.Drawing.11" ShapeID="_x0000_i1028" DrawAspect="Content" ObjectID="_1802602204"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14905"/>
      <w:r>
        <w:rPr>
          <w:rFonts w:hint="eastAsia"/>
          <w:lang w:val="en-US" w:eastAsia="zh-CN"/>
        </w:rPr>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3241"/>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9535"/>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lastRenderedPageBreak/>
        <w:t>The MMTel Enabler Server supports:</w:t>
      </w:r>
    </w:p>
    <w:p w14:paraId="1E4670AB"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 xml:space="preserve">Application Server and Controlling Application Server instead of exposes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63056549" w14:textId="77777777" w:rsidR="0018526B" w:rsidRDefault="00000000">
      <w:pPr>
        <w:pStyle w:val="B2"/>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10B7C8E" w14:textId="77777777" w:rsidR="0018526B" w:rsidRDefault="00000000">
      <w:pPr>
        <w:pStyle w:val="B2"/>
        <w:rPr>
          <w:lang w:val="en-US" w:eastAsia="zh-CN"/>
        </w:rPr>
      </w:pPr>
      <w:r>
        <w:rPr>
          <w:rFonts w:hint="eastAsia"/>
          <w:lang w:val="en-US" w:eastAsia="zh-CN"/>
        </w:rPr>
        <w:t>b)</w:t>
      </w:r>
      <w:r>
        <w:rPr>
          <w:rFonts w:hint="eastAsia"/>
          <w:lang w:val="en-US" w:eastAsia="zh-CN"/>
        </w:rPr>
        <w:tab/>
        <w:t>the APIs provided by DCSF via DC4 reference point; and</w:t>
      </w:r>
    </w:p>
    <w:p w14:paraId="10B64807" w14:textId="77777777" w:rsidR="0018526B" w:rsidRDefault="00000000">
      <w:pPr>
        <w:pStyle w:val="B2"/>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3BF5F25C" w14:textId="77777777" w:rsidR="0018526B" w:rsidRDefault="00000000">
      <w:pPr>
        <w:pStyle w:val="NO"/>
        <w:rPr>
          <w:lang w:val="en-US" w:eastAsia="zh-CN"/>
        </w:rPr>
      </w:pPr>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777777" w:rsidR="0018526B"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77777777" w:rsidR="0018526B" w:rsidRDefault="00000000">
      <w:pPr>
        <w:pStyle w:val="B1"/>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 xml:space="preserve">establishes 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8159"/>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FD56C02" w14:textId="77777777" w:rsidR="0018526B" w:rsidRDefault="00000000">
      <w:pPr>
        <w:rPr>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p>
    <w:p w14:paraId="499D578D" w14:textId="77777777" w:rsidR="0018526B" w:rsidRDefault="00000000">
      <w:pPr>
        <w:rPr>
          <w:rFonts w:eastAsia="SimSun"/>
          <w:lang w:val="en-US" w:eastAsia="zh-CN"/>
        </w:rPr>
      </w:pPr>
      <w:r>
        <w:rPr>
          <w:rFonts w:eastAsia="SimSun" w:hint="eastAsia"/>
          <w:lang w:val="en-US" w:eastAsia="zh-CN"/>
        </w:rPr>
        <w:t>The MMTel Enabler Client interact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2F9FA1A4"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60EC2FCB" w14:textId="2737D9A1"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18091"/>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13315"/>
      <w:r>
        <w:rPr>
          <w:rFonts w:hint="eastAsia"/>
          <w:lang w:val="en-US" w:eastAsia="zh-CN"/>
        </w:rPr>
        <w:lastRenderedPageBreak/>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77777777"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interacts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14534"/>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17813"/>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15060"/>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320"/>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4077"/>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196"/>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77777777" w:rsidR="0018526B"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0375"/>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2341"/>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rPr>
          <w:lang w:val="en-US" w:eastAsia="zh-CN"/>
        </w:rPr>
      </w:pPr>
      <w:r>
        <w:rPr>
          <w:rFonts w:hint="eastAsia"/>
          <w:lang w:val="en-US" w:eastAsia="zh-CN"/>
        </w:rPr>
        <w:lastRenderedPageBreak/>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77777777"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6968"/>
      <w:r>
        <w:rPr>
          <w:rFonts w:hint="eastAsia"/>
          <w:lang w:val="en-US" w:eastAsia="zh-CN"/>
        </w:rPr>
        <w:t>6</w:t>
      </w:r>
      <w:r>
        <w:t>.</w:t>
      </w:r>
      <w:r>
        <w:rPr>
          <w:rFonts w:hint="eastAsia"/>
          <w:lang w:val="en-US" w:eastAsia="zh-CN"/>
        </w:rPr>
        <w:t>4.5</w:t>
      </w:r>
      <w:r>
        <w:rPr>
          <w:rFonts w:hint="eastAsia"/>
          <w:lang w:val="en-US" w:eastAsia="zh-CN"/>
        </w:rPr>
        <w:tab/>
        <w:t>MMTel-4 (between the MMTel Enabler Client and the DCMTSI client)</w:t>
      </w:r>
      <w:bookmarkEnd w:id="375"/>
      <w:bookmarkEnd w:id="376"/>
      <w:bookmarkEnd w:id="377"/>
      <w:bookmarkEnd w:id="378"/>
      <w:bookmarkEnd w:id="379"/>
      <w:bookmarkEnd w:id="380"/>
      <w:bookmarkEnd w:id="381"/>
    </w:p>
    <w:p w14:paraId="56F3DF89" w14:textId="0E17B761" w:rsidR="0018526B" w:rsidRDefault="00000000" w:rsidP="0026620B">
      <w:pPr>
        <w:rPr>
          <w:rFonts w:eastAsia="SimSun"/>
          <w:lang w:val="en-US" w:eastAsia="zh-CN"/>
        </w:rPr>
      </w:pPr>
      <w:r>
        <w:rPr>
          <w:rFonts w:hint="eastAsia"/>
          <w:lang w:val="en-US" w:eastAsia="zh-CN"/>
        </w:rPr>
        <w:t>The interaction between MMTel Enabler Client and DCMTSI Client</w:t>
      </w:r>
      <w:r>
        <w:rPr>
          <w:rFonts w:eastAsia="SimSun" w:hint="eastAsia"/>
          <w:lang w:val="en-US" w:eastAsia="zh-CN"/>
        </w:rPr>
        <w:t>.</w:t>
      </w:r>
      <w:r w:rsidR="0026620B">
        <w:rPr>
          <w:rFonts w:eastAsia="SimSun"/>
          <w:lang w:val="en-US" w:eastAsia="zh-CN"/>
        </w:rPr>
        <w:t xml:space="preserve"> </w:t>
      </w:r>
      <w:r>
        <w:rPr>
          <w:rFonts w:eastAsia="SimSun" w:hint="eastAsia"/>
          <w:lang w:val="en-US" w:eastAsia="zh-CN"/>
        </w:rPr>
        <w:t>are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2559"/>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31257"/>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9004"/>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32452"/>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7642"/>
      <w:r>
        <w:rPr>
          <w:rFonts w:eastAsia="SimSun" w:hint="eastAsia"/>
          <w:lang w:val="en-US" w:eastAsia="zh-CN"/>
        </w:rPr>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18442"/>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2864"/>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1646C152" w14:textId="77777777" w:rsidR="0018526B" w:rsidRDefault="00000000">
      <w:pPr>
        <w:pStyle w:val="Heading1"/>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17263"/>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2"/>
    </w:p>
    <w:p w14:paraId="33731E50" w14:textId="77777777" w:rsidR="0018526B" w:rsidRDefault="00000000">
      <w:pPr>
        <w:pStyle w:val="Heading2"/>
        <w:rPr>
          <w:lang w:val="en-US" w:eastAsia="zh-CN"/>
        </w:rPr>
      </w:pPr>
      <w:bookmarkStart w:id="453" w:name="_Toc25215"/>
      <w:bookmarkStart w:id="454" w:name="_Toc749"/>
      <w:r>
        <w:rPr>
          <w:rFonts w:hint="eastAsia"/>
          <w:lang w:val="en-US" w:eastAsia="zh-CN"/>
        </w:rPr>
        <w:t>8.1</w:t>
      </w:r>
      <w:r>
        <w:rPr>
          <w:rFonts w:hint="eastAsia"/>
          <w:lang w:val="en-US" w:eastAsia="zh-CN"/>
        </w:rPr>
        <w:tab/>
        <w:t>General</w:t>
      </w:r>
      <w:bookmarkEnd w:id="453"/>
      <w:bookmarkEnd w:id="454"/>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5" w:name="_Toc5727"/>
      <w:bookmarkStart w:id="456" w:name="_Toc981"/>
      <w:r>
        <w:rPr>
          <w:rFonts w:hint="eastAsia"/>
          <w:lang w:val="en-US" w:eastAsia="zh-CN"/>
        </w:rPr>
        <w:lastRenderedPageBreak/>
        <w:t>8.2</w:t>
      </w:r>
      <w:r>
        <w:rPr>
          <w:rFonts w:hint="eastAsia"/>
          <w:lang w:val="en-US" w:eastAsia="zh-CN"/>
        </w:rPr>
        <w:tab/>
        <w:t>DC application and profile management</w:t>
      </w:r>
      <w:bookmarkEnd w:id="455"/>
      <w:bookmarkEnd w:id="456"/>
    </w:p>
    <w:p w14:paraId="4C16C9E1" w14:textId="77777777" w:rsidR="0018526B" w:rsidRDefault="00000000">
      <w:pPr>
        <w:pStyle w:val="Heading3"/>
        <w:rPr>
          <w:lang w:val="en-US" w:eastAsia="zh-CN"/>
        </w:rPr>
      </w:pPr>
      <w:bookmarkStart w:id="457" w:name="_Toc9917"/>
      <w:bookmarkStart w:id="458" w:name="_Toc22563"/>
      <w:r>
        <w:rPr>
          <w:rFonts w:hint="eastAsia"/>
          <w:lang w:val="en-US" w:eastAsia="zh-CN"/>
        </w:rPr>
        <w:t>8.2.1</w:t>
      </w:r>
      <w:r>
        <w:rPr>
          <w:rFonts w:hint="eastAsia"/>
          <w:lang w:val="en-US" w:eastAsia="zh-CN"/>
        </w:rPr>
        <w:tab/>
        <w:t>General</w:t>
      </w:r>
      <w:bookmarkEnd w:id="457"/>
      <w:bookmarkEnd w:id="458"/>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59" w:name="_Toc175659396"/>
      <w:bookmarkStart w:id="460" w:name="_Toc19032"/>
      <w:bookmarkStart w:id="461" w:name="_Toc22170"/>
      <w:r>
        <w:t>8.2.</w:t>
      </w:r>
      <w:r>
        <w:rPr>
          <w:rFonts w:eastAsia="SimSun" w:hint="eastAsia"/>
          <w:lang w:val="en-US" w:eastAsia="zh-CN"/>
        </w:rPr>
        <w:t>2</w:t>
      </w:r>
      <w:r>
        <w:tab/>
      </w:r>
      <w:bookmarkEnd w:id="459"/>
      <w:r>
        <w:rPr>
          <w:lang w:val="en-US" w:eastAsia="zh-CN"/>
        </w:rPr>
        <w:t>DC application and profile configuration</w:t>
      </w:r>
      <w:bookmarkEnd w:id="460"/>
      <w:bookmarkEnd w:id="461"/>
    </w:p>
    <w:p w14:paraId="031C613B" w14:textId="77777777" w:rsidR="0018526B" w:rsidRDefault="00000000">
      <w:pPr>
        <w:pStyle w:val="Heading4"/>
      </w:pPr>
      <w:bookmarkStart w:id="462" w:name="_Toc5976"/>
      <w:bookmarkStart w:id="463" w:name="_Toc175659397"/>
      <w:bookmarkStart w:id="464" w:name="_Toc10181"/>
      <w:r>
        <w:t>8.2.</w:t>
      </w:r>
      <w:r>
        <w:rPr>
          <w:rFonts w:hint="eastAsia"/>
          <w:lang w:val="en-US" w:eastAsia="zh-CN"/>
        </w:rPr>
        <w:t>2</w:t>
      </w:r>
      <w:r>
        <w:t>.1</w:t>
      </w:r>
      <w:r>
        <w:tab/>
        <w:t>General</w:t>
      </w:r>
      <w:bookmarkEnd w:id="462"/>
      <w:bookmarkEnd w:id="463"/>
      <w:bookmarkEnd w:id="464"/>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5" w:name="_Toc10003"/>
      <w:bookmarkStart w:id="466" w:name="_Toc21123"/>
      <w:r>
        <w:t>8.2.</w:t>
      </w:r>
      <w:r>
        <w:rPr>
          <w:rFonts w:hint="eastAsia"/>
          <w:lang w:val="en-US" w:eastAsia="zh-CN"/>
        </w:rPr>
        <w:t>2</w:t>
      </w:r>
      <w:r>
        <w:t>.2</w:t>
      </w:r>
      <w:r>
        <w:tab/>
        <w:t>Procedure</w:t>
      </w:r>
      <w:bookmarkEnd w:id="465"/>
      <w:bookmarkEnd w:id="466"/>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7" w:name="_Hlk179469883"/>
      <w:bookmarkStart w:id="468" w:name="_Hlk180061212"/>
      <w:r>
        <w:t>ha</w:t>
      </w:r>
      <w:r>
        <w:rPr>
          <w:lang w:eastAsia="zh-CN"/>
        </w:rPr>
        <w:t>ve</w:t>
      </w:r>
      <w:r>
        <w:t xml:space="preserve"> established a secured connection and</w:t>
      </w:r>
      <w:bookmarkEnd w:id="467"/>
      <w:r>
        <w:t xml:space="preserve"> </w:t>
      </w:r>
      <w:bookmarkEnd w:id="468"/>
      <w:r>
        <w:t>configured with the necessary credentials to enable authenticating one another.</w:t>
      </w:r>
    </w:p>
    <w:p w14:paraId="5F266A4E" w14:textId="77777777" w:rsidR="0018526B" w:rsidRDefault="00000000">
      <w:pPr>
        <w:pStyle w:val="B1"/>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bookmarkStart w:id="469" w:name="_Hlk180061279"/>
    <w:p w14:paraId="3F49877E" w14:textId="77777777" w:rsidR="0018526B" w:rsidRDefault="00000000">
      <w:pPr>
        <w:pStyle w:val="TH"/>
        <w:rPr>
          <w:lang w:val="en-US" w:eastAsia="zh-CN"/>
        </w:rPr>
      </w:pPr>
      <w:r>
        <w:rPr>
          <w:lang w:val="en-US" w:eastAsia="zh-CN"/>
        </w:rPr>
        <w:object w:dxaOrig="6761" w:dyaOrig="3301" w14:anchorId="12BAA2D5">
          <v:shape id="_x0000_i1029" type="#_x0000_t75" style="width:337.95pt;height:165.5pt" o:ole="">
            <v:imagedata r:id="rId17" o:title=""/>
            <o:lock v:ext="edit" aspectratio="f"/>
          </v:shape>
          <o:OLEObject Type="Embed" ProgID="Visio.Drawing.11" ShapeID="_x0000_i1029" DrawAspect="Content" ObjectID="_1802602205" r:id="rId18"/>
        </w:object>
      </w:r>
      <w:bookmarkEnd w:id="469"/>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77777777" w:rsidR="0018526B" w:rsidRDefault="00000000">
      <w:pPr>
        <w:pStyle w:val="B1"/>
        <w:rPr>
          <w:lang w:eastAsia="zh-CN"/>
        </w:rPr>
      </w:pPr>
      <w:r>
        <w:rPr>
          <w:lang w:eastAsia="zh-CN"/>
        </w:rPr>
        <w:t>2.</w:t>
      </w:r>
      <w:r>
        <w:rPr>
          <w:lang w:eastAsia="zh-CN"/>
        </w:rPr>
        <w:tab/>
        <w:t xml:space="preserve">Upon receiving the request, </w:t>
      </w:r>
      <w:bookmarkStart w:id="470"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470"/>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471" w:name="_Hlk180061835"/>
      <w:r>
        <w:rPr>
          <w:lang w:eastAsia="zh-CN"/>
        </w:rPr>
        <w:t>the registration is</w:t>
      </w:r>
      <w:bookmarkEnd w:id="471"/>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2"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2"/>
      <w:r>
        <w:rPr>
          <w:lang w:eastAsia="zh-CN"/>
        </w:rPr>
        <w:t>.</w:t>
      </w:r>
    </w:p>
    <w:p w14:paraId="48FE8365" w14:textId="77777777" w:rsidR="0018526B" w:rsidRDefault="00000000">
      <w:pPr>
        <w:pStyle w:val="B1"/>
        <w:rPr>
          <w:lang w:eastAsia="zh-CN"/>
        </w:rPr>
      </w:pPr>
      <w:bookmarkStart w:id="473"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3"/>
    <w:p w14:paraId="67038657"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0D45B0D8" w14:textId="77777777" w:rsidR="0018526B" w:rsidRDefault="00000000">
      <w:pPr>
        <w:pStyle w:val="EditorsNote"/>
        <w:ind w:left="0" w:firstLine="0"/>
        <w:rPr>
          <w:lang w:val="en-US" w:eastAsia="zh-CN"/>
        </w:rPr>
      </w:pPr>
      <w:bookmarkStart w:id="474"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474"/>
    </w:p>
    <w:p w14:paraId="459DFDE6" w14:textId="77777777" w:rsidR="0018526B" w:rsidRDefault="00000000">
      <w:pPr>
        <w:pStyle w:val="Heading4"/>
      </w:pPr>
      <w:bookmarkStart w:id="475" w:name="_Toc31010"/>
      <w:bookmarkStart w:id="476" w:name="_Toc175659399"/>
      <w:bookmarkStart w:id="477" w:name="_Toc11195"/>
      <w:r>
        <w:t>8.2.</w:t>
      </w:r>
      <w:r>
        <w:rPr>
          <w:rFonts w:hint="eastAsia"/>
          <w:lang w:val="en-US" w:eastAsia="zh-CN"/>
        </w:rPr>
        <w:t>2</w:t>
      </w:r>
      <w:r>
        <w:t>.3</w:t>
      </w:r>
      <w:r>
        <w:tab/>
        <w:t>Information flows</w:t>
      </w:r>
      <w:bookmarkEnd w:id="475"/>
      <w:bookmarkEnd w:id="476"/>
      <w:bookmarkEnd w:id="477"/>
    </w:p>
    <w:p w14:paraId="59223991" w14:textId="77777777" w:rsidR="0018526B" w:rsidRDefault="00000000">
      <w:pPr>
        <w:pStyle w:val="Heading5"/>
      </w:pPr>
      <w:bookmarkStart w:id="478" w:name="_Toc175659400"/>
      <w:bookmarkStart w:id="479" w:name="_Toc3813"/>
      <w:bookmarkStart w:id="480" w:name="_Toc14125"/>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8"/>
      <w:bookmarkEnd w:id="479"/>
      <w:bookmarkEnd w:id="480"/>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1" w:name="_Hlk180059813"/>
      <w:r>
        <w:lastRenderedPageBreak/>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B1289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FC60CDA"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BE7F6E9"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4241"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77777777" w:rsidR="0018526B" w:rsidRDefault="00000000">
            <w:pPr>
              <w:pStyle w:val="TAL"/>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1"/>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BB1B"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7777777"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3A800B0"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F2F44F1" w14:textId="77777777" w:rsidR="0018526B"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4A4E3"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4844"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9C9F5" w14:textId="77777777" w:rsidR="0018526B" w:rsidRDefault="00000000">
            <w:pPr>
              <w:pStyle w:val="TAL"/>
              <w:rPr>
                <w:lang w:val="en-US" w:eastAsia="zh-CN"/>
              </w:rPr>
            </w:pPr>
            <w:r>
              <w:rPr>
                <w:rFonts w:hint="eastAsia"/>
                <w:lang w:val="en-US" w:eastAsia="zh-CN"/>
              </w:rPr>
              <w:t>If Work Without Peer DC</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75C916" w14:textId="77777777" w:rsidR="0018526B" w:rsidRDefault="00000000">
            <w:pPr>
              <w:pStyle w:val="TAL"/>
              <w:rPr>
                <w:lang w:val="en-US" w:eastAsia="zh-CN"/>
              </w:rPr>
            </w:pPr>
            <w:r>
              <w:rPr>
                <w:rFonts w:hint="eastAsia"/>
                <w:lang w:val="en-US" w:eastAsia="zh-CN"/>
              </w:rPr>
              <w:t>Supported Scenario</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7B7D"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5D542F0B"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019DA186"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174A5412"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C7BD07" w14:textId="77777777" w:rsidR="0018526B" w:rsidRDefault="00000000">
            <w:pPr>
              <w:pStyle w:val="TAL"/>
              <w:rPr>
                <w:lang w:val="en-US" w:eastAsia="zh-CN"/>
              </w:rPr>
            </w:pP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9C500"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83B3F5" w14:textId="77777777" w:rsidR="0018526B"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A6D20" w14:textId="77777777" w:rsidR="0018526B" w:rsidRDefault="00000000">
            <w:pPr>
              <w:pStyle w:val="TAL"/>
            </w:pPr>
            <w:r>
              <w:rPr>
                <w:rFonts w:hint="eastAsia"/>
                <w:lang w:eastAsia="zh-CN"/>
              </w:rPr>
              <w:t>Pe</w:t>
            </w:r>
            <w:r>
              <w:t>rsonalDataCollection (see NOTE 4)</w:t>
            </w:r>
          </w:p>
        </w:tc>
        <w:tc>
          <w:tcPr>
            <w:tcW w:w="1440" w:type="dxa"/>
            <w:tcBorders>
              <w:top w:val="single" w:sz="4" w:space="0" w:color="000000"/>
              <w:left w:val="single" w:sz="4" w:space="0" w:color="000000"/>
              <w:bottom w:val="single" w:sz="4" w:space="0" w:color="000000"/>
            </w:tcBorders>
            <w:shd w:val="clear" w:color="auto" w:fill="auto"/>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86319A" w14:textId="77777777" w:rsidR="0018526B" w:rsidRDefault="00000000">
            <w:pPr>
              <w:pStyle w:val="TAL"/>
              <w:rPr>
                <w:lang w:eastAsia="zh-CN"/>
              </w:rPr>
            </w:pPr>
            <w:r>
              <w:rPr>
                <w:lang w:val="en-US" w:eastAsia="zh-CN"/>
              </w:rPr>
              <w:t>PersonalDataCollectionInfoURL (see NOTE 4)</w:t>
            </w:r>
          </w:p>
        </w:tc>
        <w:tc>
          <w:tcPr>
            <w:tcW w:w="1440" w:type="dxa"/>
            <w:tcBorders>
              <w:top w:val="single" w:sz="4" w:space="0" w:color="000000"/>
              <w:left w:val="single" w:sz="4" w:space="0" w:color="000000"/>
              <w:bottom w:val="single" w:sz="4" w:space="0" w:color="000000"/>
            </w:tcBorders>
            <w:shd w:val="clear" w:color="auto" w:fill="auto"/>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77777777"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2" w:name="_Toc15037"/>
      <w:bookmarkStart w:id="483" w:name="_Toc9529"/>
      <w:r>
        <w:t>8.2.</w:t>
      </w:r>
      <w:r>
        <w:rPr>
          <w:rFonts w:hint="eastAsia"/>
          <w:lang w:val="en-US" w:eastAsia="zh-CN"/>
        </w:rPr>
        <w:t>2</w:t>
      </w:r>
      <w:r>
        <w:t>.3.2</w:t>
      </w:r>
      <w:r>
        <w:tab/>
        <w:t xml:space="preserve">DC </w:t>
      </w:r>
      <w:r>
        <w:rPr>
          <w:rFonts w:hint="eastAsia"/>
          <w:lang w:val="en-US" w:eastAsia="zh-CN"/>
        </w:rPr>
        <w:t>a</w:t>
      </w:r>
      <w:r>
        <w:t>pplication and profile configuration response</w:t>
      </w:r>
      <w:bookmarkEnd w:id="482"/>
      <w:bookmarkEnd w:id="483"/>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4" w:name="_Toc31593"/>
      <w:bookmarkStart w:id="485" w:name="_Toc2323"/>
      <w:bookmarkStart w:id="486" w:name="_Toc6010"/>
      <w:bookmarkStart w:id="487" w:name="_Toc183998926"/>
      <w:bookmarkStart w:id="488" w:name="_Toc31998"/>
      <w:bookmarkStart w:id="489" w:name="_Toc26844"/>
      <w:r>
        <w:t>8.2.</w:t>
      </w:r>
      <w:r>
        <w:rPr>
          <w:rFonts w:eastAsia="SimSun" w:hint="eastAsia"/>
          <w:lang w:val="en-US" w:eastAsia="zh-CN"/>
        </w:rPr>
        <w:t>3</w:t>
      </w:r>
      <w:r>
        <w:tab/>
      </w:r>
      <w:r>
        <w:rPr>
          <w:lang w:val="en-US" w:eastAsia="zh-CN"/>
        </w:rPr>
        <w:t>DC application and profile update</w:t>
      </w:r>
      <w:bookmarkEnd w:id="484"/>
      <w:bookmarkEnd w:id="485"/>
      <w:bookmarkEnd w:id="486"/>
      <w:bookmarkEnd w:id="487"/>
      <w:bookmarkEnd w:id="488"/>
      <w:bookmarkEnd w:id="489"/>
    </w:p>
    <w:p w14:paraId="204CDC20" w14:textId="77777777" w:rsidR="0018526B" w:rsidRDefault="00000000">
      <w:pPr>
        <w:pStyle w:val="Heading4"/>
      </w:pPr>
      <w:bookmarkStart w:id="490" w:name="_Toc183998927"/>
      <w:bookmarkStart w:id="491" w:name="_Toc2304"/>
      <w:bookmarkStart w:id="492" w:name="_Toc295"/>
      <w:bookmarkStart w:id="493" w:name="_Toc10895"/>
      <w:bookmarkStart w:id="494" w:name="_Toc32074"/>
      <w:bookmarkStart w:id="495" w:name="_Toc30668"/>
      <w:r>
        <w:t>8.2.</w:t>
      </w:r>
      <w:r>
        <w:rPr>
          <w:rFonts w:eastAsia="SimSun" w:hint="eastAsia"/>
          <w:lang w:val="en-US" w:eastAsia="zh-CN"/>
        </w:rPr>
        <w:t>3</w:t>
      </w:r>
      <w:r>
        <w:t>.1</w:t>
      </w:r>
      <w:r>
        <w:tab/>
        <w:t>General</w:t>
      </w:r>
      <w:bookmarkEnd w:id="490"/>
      <w:bookmarkEnd w:id="491"/>
      <w:bookmarkEnd w:id="492"/>
      <w:bookmarkEnd w:id="493"/>
      <w:bookmarkEnd w:id="494"/>
      <w:bookmarkEnd w:id="495"/>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6" w:name="_Toc7069"/>
      <w:bookmarkStart w:id="497" w:name="_Toc27317"/>
      <w:bookmarkStart w:id="498" w:name="_Toc18124"/>
      <w:bookmarkStart w:id="499" w:name="_Toc183998928"/>
      <w:bookmarkStart w:id="500" w:name="_Toc7661"/>
      <w:bookmarkStart w:id="501" w:name="_Toc29660"/>
      <w:r>
        <w:t>8.2.</w:t>
      </w:r>
      <w:r>
        <w:rPr>
          <w:rFonts w:eastAsia="SimSun" w:hint="eastAsia"/>
          <w:lang w:val="en-US" w:eastAsia="zh-CN"/>
        </w:rPr>
        <w:t>3</w:t>
      </w:r>
      <w:r>
        <w:t>.2</w:t>
      </w:r>
      <w:r>
        <w:tab/>
        <w:t>Procedure</w:t>
      </w:r>
      <w:bookmarkEnd w:id="496"/>
      <w:bookmarkEnd w:id="497"/>
      <w:bookmarkEnd w:id="498"/>
      <w:bookmarkEnd w:id="499"/>
      <w:bookmarkEnd w:id="500"/>
      <w:bookmarkEnd w:id="501"/>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17B3153E" w14:textId="77777777" w:rsidR="0018526B" w:rsidRDefault="0018526B">
      <w:pPr>
        <w:rPr>
          <w:lang w:val="en-US" w:eastAsia="zh-CN"/>
        </w:rPr>
      </w:pPr>
    </w:p>
    <w:p w14:paraId="4C42B900" w14:textId="77777777" w:rsidR="0018526B" w:rsidRDefault="00000000">
      <w:pPr>
        <w:pStyle w:val="TH"/>
        <w:rPr>
          <w:lang w:val="en-US" w:eastAsia="zh-CN"/>
        </w:rPr>
      </w:pPr>
      <w:r>
        <w:rPr>
          <w:lang w:val="en-US" w:eastAsia="zh-CN"/>
        </w:rPr>
        <w:object w:dxaOrig="6761" w:dyaOrig="3301" w14:anchorId="1D057C9B">
          <v:shape id="_x0000_i1030" type="#_x0000_t75" style="width:337.95pt;height:165.5pt" o:ole="">
            <v:imagedata r:id="rId19" o:title=""/>
            <o:lock v:ext="edit" aspectratio="f"/>
          </v:shape>
          <o:OLEObject Type="Embed" ProgID="Visio.Drawing.11" ShapeID="_x0000_i1030" DrawAspect="Content" ObjectID="_1802602206"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1DEB6EBC"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6C03ECEC" w14:textId="77777777" w:rsidR="0018526B" w:rsidRDefault="00000000">
      <w:pPr>
        <w:pStyle w:val="Heading4"/>
      </w:pPr>
      <w:bookmarkStart w:id="502" w:name="_Toc1481"/>
      <w:bookmarkStart w:id="503" w:name="_Toc3324"/>
      <w:bookmarkStart w:id="504" w:name="_Toc10229"/>
      <w:bookmarkStart w:id="505" w:name="_Toc183998929"/>
      <w:bookmarkStart w:id="506" w:name="_Toc13154"/>
      <w:bookmarkStart w:id="507" w:name="_Toc8639"/>
      <w:r>
        <w:t>8.2.</w:t>
      </w:r>
      <w:r>
        <w:rPr>
          <w:rFonts w:eastAsia="SimSun" w:hint="eastAsia"/>
          <w:lang w:val="en-US" w:eastAsia="zh-CN"/>
        </w:rPr>
        <w:t>3</w:t>
      </w:r>
      <w:r>
        <w:t>.3</w:t>
      </w:r>
      <w:r>
        <w:tab/>
        <w:t>Information flows</w:t>
      </w:r>
      <w:bookmarkEnd w:id="502"/>
      <w:bookmarkEnd w:id="503"/>
      <w:bookmarkEnd w:id="504"/>
      <w:bookmarkEnd w:id="505"/>
      <w:bookmarkEnd w:id="506"/>
      <w:bookmarkEnd w:id="507"/>
    </w:p>
    <w:p w14:paraId="6DA516A3" w14:textId="77777777" w:rsidR="0018526B" w:rsidRDefault="00000000">
      <w:pPr>
        <w:pStyle w:val="Heading5"/>
      </w:pPr>
      <w:bookmarkStart w:id="508" w:name="_Toc2570"/>
      <w:bookmarkStart w:id="509" w:name="_Toc183998930"/>
      <w:bookmarkStart w:id="510" w:name="_Toc20804"/>
      <w:bookmarkStart w:id="511" w:name="_Toc5548"/>
      <w:bookmarkStart w:id="512" w:name="_Toc14619"/>
      <w:bookmarkStart w:id="513" w:name="_Toc7120"/>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08"/>
      <w:bookmarkEnd w:id="509"/>
      <w:bookmarkEnd w:id="510"/>
      <w:bookmarkEnd w:id="511"/>
      <w:bookmarkEnd w:id="512"/>
      <w:bookmarkEnd w:id="513"/>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66AD6A2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B528B8" w14:textId="77777777" w:rsidR="0018526B" w:rsidRDefault="00000000">
            <w:pPr>
              <w:pStyle w:val="TAL"/>
              <w:rPr>
                <w:lang w:val="en-US" w:eastAsia="zh-CN"/>
              </w:rPr>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61E7E50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9EA47" w14:textId="77777777" w:rsidR="0018526B" w:rsidRDefault="00000000">
            <w:pPr>
              <w:pStyle w:val="TAL"/>
              <w:rPr>
                <w:lang w:val="en-US"/>
              </w:rPr>
            </w:pPr>
            <w:r>
              <w:rPr>
                <w:lang w:eastAsia="zh-CN"/>
              </w:rPr>
              <w:t xml:space="preserve">Indicates total number of </w:t>
            </w:r>
            <w:r>
              <w:rPr>
                <w:rFonts w:hint="eastAsia"/>
                <w:lang w:val="en-US" w:eastAsia="zh-CN"/>
              </w:rPr>
              <w:t>DC Application included in this request</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77777777" w:rsidR="0018526B" w:rsidRDefault="00000000">
            <w:pPr>
              <w:pStyle w:val="TAL"/>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77777777" w:rsidR="0018526B" w:rsidRDefault="00000000">
      <w:pPr>
        <w:pStyle w:val="TH"/>
      </w:pPr>
      <w:r>
        <w:lastRenderedPageBreak/>
        <w:t>Table 8.2.</w:t>
      </w:r>
      <w:r>
        <w:rPr>
          <w:rFonts w:eastAsia="SimSun" w:hint="eastAsia"/>
          <w:lang w:val="en-US" w:eastAsia="zh-CN"/>
        </w:rPr>
        <w:t>3</w:t>
      </w:r>
      <w:r>
        <w:t>.3.1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W w:w="8640" w:type="dxa"/>
        <w:jc w:val="center"/>
        <w:tblLayout w:type="fixed"/>
        <w:tblLook w:val="04A0" w:firstRow="1" w:lastRow="0" w:firstColumn="1" w:lastColumn="0" w:noHBand="0" w:noVBand="1"/>
      </w:tblPr>
      <w:tblGrid>
        <w:gridCol w:w="2880"/>
        <w:gridCol w:w="1440"/>
        <w:gridCol w:w="4320"/>
      </w:tblGrid>
      <w:tr w:rsidR="0018526B" w14:paraId="0D4B41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05195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8A99A55"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2A185" w14:textId="77777777" w:rsidR="0018526B" w:rsidRDefault="00000000">
            <w:pPr>
              <w:pStyle w:val="TAH"/>
            </w:pPr>
            <w:r>
              <w:t>Description</w:t>
            </w:r>
          </w:p>
        </w:tc>
      </w:tr>
      <w:tr w:rsidR="0018526B" w14:paraId="0BB42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24A728" w14:textId="77777777" w:rsidR="0018526B" w:rsidRDefault="00000000">
            <w:pPr>
              <w:pStyle w:val="TAL"/>
              <w:rPr>
                <w:rFonts w:eastAsia="SimSun"/>
                <w:lang w:val="en-US" w:eastAsia="zh-CN"/>
              </w:rPr>
            </w:pP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682D5A4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E6C0E"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w:t>
            </w:r>
          </w:p>
        </w:tc>
      </w:tr>
      <w:tr w:rsidR="0018526B" w14:paraId="4EF1B7E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A45558" w14:textId="77777777" w:rsidR="0018526B" w:rsidRDefault="00000000">
            <w:pPr>
              <w:pStyle w:val="TAL"/>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506AC20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31F3A" w14:textId="77777777" w:rsidR="0018526B" w:rsidRDefault="00000000">
            <w:pPr>
              <w:pStyle w:val="TAL"/>
              <w:rPr>
                <w:lang w:val="en-US" w:eastAsia="zh-CN"/>
              </w:rPr>
            </w:pPr>
            <w:r>
              <w:rPr>
                <w:rFonts w:hint="eastAsia"/>
                <w:lang w:val="en-US" w:eastAsia="zh-CN"/>
              </w:rPr>
              <w:t>Name of the Data Channel Application</w:t>
            </w:r>
          </w:p>
        </w:tc>
      </w:tr>
      <w:tr w:rsidR="0018526B" w14:paraId="4A7ED26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281B57"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5FADA1F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2D8A"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6C2DD34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5BDB37"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24F5C697"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D06135" w14:textId="77777777" w:rsidR="0018526B" w:rsidRDefault="00000000">
            <w:pPr>
              <w:pStyle w:val="TAL"/>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rsidR="0018526B" w14:paraId="737FE10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50ECD91"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13F102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824FE"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5F6D7F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E92264"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09D8FD38"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70B3C" w14:textId="77777777" w:rsidR="0018526B" w:rsidRDefault="00000000">
            <w:pPr>
              <w:pStyle w:val="TAL"/>
              <w:rPr>
                <w:lang w:val="en-US" w:eastAsia="zh-CN"/>
              </w:rPr>
            </w:pPr>
            <w:r>
              <w:rPr>
                <w:lang w:val="en-US" w:eastAsia="zh-CN"/>
              </w:rPr>
              <w:t>The latest validity of the application</w:t>
            </w:r>
          </w:p>
        </w:tc>
      </w:tr>
      <w:tr w:rsidR="0018526B" w14:paraId="77063E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C8BA8F" w14:textId="77777777" w:rsidR="0018526B" w:rsidRDefault="00000000">
            <w:pPr>
              <w:pStyle w:val="TAL"/>
              <w:rPr>
                <w:lang w:val="en-US"/>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14A9DBE4"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5686F"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4644369" w14:textId="77777777"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457B1239" w14:textId="77777777"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14:paraId="1D76F0F2" w14:textId="77777777" w:rsidR="0018526B" w:rsidRDefault="00000000">
            <w:pPr>
              <w:pStyle w:val="TAL"/>
              <w:rPr>
                <w:lang w:val="en-US" w:eastAsia="zh-CN"/>
              </w:rPr>
            </w:pPr>
            <w:r>
              <w:rPr>
                <w:rFonts w:hint="eastAsia"/>
                <w:lang w:val="en-US" w:eastAsia="zh-CN"/>
              </w:rPr>
              <w:t>Precall+Incall: the Data Channel Application is allowed to be used during the entire Precall and incall.</w:t>
            </w:r>
          </w:p>
        </w:tc>
      </w:tr>
      <w:tr w:rsidR="0018526B" w14:paraId="25DC63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94714C" w14:textId="77777777" w:rsidR="0018526B" w:rsidRDefault="00000000">
            <w:pPr>
              <w:pStyle w:val="TAL"/>
              <w:rPr>
                <w:lang w:val="en-US" w:eastAsia="zh-CN"/>
              </w:rPr>
            </w:pPr>
            <w:r>
              <w:rPr>
                <w:rFonts w:hint="eastAsia"/>
                <w:lang w:val="en-US" w:eastAsia="zh-CN"/>
              </w:rPr>
              <w:t>A</w:t>
            </w:r>
            <w:r>
              <w:rPr>
                <w:rFonts w:hint="eastAsia"/>
              </w:rPr>
              <w:t>utoload</w:t>
            </w:r>
          </w:p>
        </w:tc>
        <w:tc>
          <w:tcPr>
            <w:tcW w:w="1440" w:type="dxa"/>
            <w:tcBorders>
              <w:top w:val="single" w:sz="4" w:space="0" w:color="000000"/>
              <w:left w:val="single" w:sz="4" w:space="0" w:color="000000"/>
              <w:bottom w:val="single" w:sz="4" w:space="0" w:color="000000"/>
            </w:tcBorders>
            <w:shd w:val="clear" w:color="auto" w:fill="auto"/>
          </w:tcPr>
          <w:p w14:paraId="6ACB4AE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52EAD"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7A663E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E26911" w14:textId="77777777" w:rsidR="0018526B" w:rsidRDefault="00000000">
            <w:pPr>
              <w:pStyle w:val="TAL"/>
              <w:rPr>
                <w:lang w:val="en-US" w:eastAsia="zh-CN"/>
              </w:rPr>
            </w:pPr>
            <w:r>
              <w:rPr>
                <w:rFonts w:hint="eastAsia"/>
                <w:lang w:val="en-US" w:eastAsia="zh-CN"/>
              </w:rPr>
              <w:t>Autolaunch</w:t>
            </w:r>
          </w:p>
        </w:tc>
        <w:tc>
          <w:tcPr>
            <w:tcW w:w="1440" w:type="dxa"/>
            <w:tcBorders>
              <w:top w:val="single" w:sz="4" w:space="0" w:color="000000"/>
              <w:left w:val="single" w:sz="4" w:space="0" w:color="000000"/>
              <w:bottom w:val="single" w:sz="4" w:space="0" w:color="000000"/>
            </w:tcBorders>
            <w:shd w:val="clear" w:color="auto" w:fill="auto"/>
          </w:tcPr>
          <w:p w14:paraId="12E567CD"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BE6E9"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52B8E6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74D361"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7FDE01A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816D"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2145918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81B707"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D57467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7CCB4"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2FB4DE26" w14:textId="77777777" w:rsidR="0018526B" w:rsidRDefault="00000000">
            <w:pPr>
              <w:pStyle w:val="TAL"/>
              <w:rPr>
                <w:lang w:val="en-US" w:eastAsia="zh-CN"/>
              </w:rPr>
            </w:pPr>
            <w:r>
              <w:rPr>
                <w:rFonts w:hint="eastAsia"/>
                <w:lang w:val="en-US" w:eastAsia="zh-CN"/>
              </w:rPr>
              <w:t>Voice call only: this Data Channel Application can be used if and only if the corresponding call is a voice call.</w:t>
            </w:r>
          </w:p>
          <w:p w14:paraId="48BB1997" w14:textId="77777777" w:rsidR="0018526B" w:rsidRDefault="00000000">
            <w:pPr>
              <w:pStyle w:val="TAL"/>
              <w:rPr>
                <w:lang w:val="en-US" w:eastAsia="zh-CN"/>
              </w:rPr>
            </w:pPr>
            <w:r>
              <w:rPr>
                <w:rFonts w:hint="eastAsia"/>
                <w:lang w:val="en-US" w:eastAsia="zh-CN"/>
              </w:rPr>
              <w:t>Video call only: this Data Channel Application can be used if and only if the corresponding call is a video call.</w:t>
            </w:r>
          </w:p>
          <w:p w14:paraId="4CD1A220" w14:textId="77777777" w:rsidR="0018526B" w:rsidRDefault="00000000">
            <w:pPr>
              <w:pStyle w:val="TAL"/>
              <w:rPr>
                <w:lang w:val="en-US" w:eastAsia="zh-CN"/>
              </w:rPr>
            </w:pPr>
            <w:r>
              <w:rPr>
                <w:rFonts w:hint="eastAsia"/>
                <w:lang w:val="en-US" w:eastAsia="zh-CN"/>
              </w:rPr>
              <w:t>Voice and video call: this Data Channel Application can be used in both voice call and video call.</w:t>
            </w:r>
          </w:p>
        </w:tc>
      </w:tr>
      <w:tr w:rsidR="0018526B" w14:paraId="50421E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4EC8ABD"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01932BF6"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A31CC"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5024FFC7" w14:textId="77777777" w:rsidR="0018526B" w:rsidRDefault="00000000">
            <w:pPr>
              <w:pStyle w:val="TAL"/>
              <w:rPr>
                <w:lang w:val="en-US" w:eastAsia="zh-CN"/>
              </w:rPr>
            </w:pPr>
            <w:r>
              <w:rPr>
                <w:lang w:val="en-US" w:eastAsia="zh-CN"/>
              </w:rPr>
              <w:t>Service area: the application is allowed to be used in a certain area.</w:t>
            </w:r>
          </w:p>
          <w:p w14:paraId="3675621F"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27FE4F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902332" w14:textId="77777777" w:rsidR="0018526B" w:rsidRDefault="00000000">
            <w:pPr>
              <w:pStyle w:val="TAL"/>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1BA2FEBF"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3A71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1DDE6D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38529E" w14:textId="77777777" w:rsidR="0018526B" w:rsidRDefault="00000000">
            <w:pPr>
              <w:pStyle w:val="TAL"/>
            </w:pPr>
            <w:r>
              <w:rPr>
                <w:rFonts w:hint="eastAsia"/>
                <w:lang w:eastAsia="zh-CN"/>
              </w:rPr>
              <w:t>Pe</w:t>
            </w:r>
            <w:r>
              <w:t>rsonalDataCollection</w:t>
            </w:r>
          </w:p>
        </w:tc>
        <w:tc>
          <w:tcPr>
            <w:tcW w:w="1440" w:type="dxa"/>
            <w:tcBorders>
              <w:top w:val="single" w:sz="4" w:space="0" w:color="000000"/>
              <w:left w:val="single" w:sz="4" w:space="0" w:color="000000"/>
              <w:bottom w:val="single" w:sz="4" w:space="0" w:color="000000"/>
            </w:tcBorders>
            <w:shd w:val="clear" w:color="auto" w:fill="auto"/>
          </w:tcPr>
          <w:p w14:paraId="25C66672"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4DE3C"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ED9B2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8232C" w14:textId="77777777" w:rsidR="0018526B" w:rsidRDefault="00000000">
            <w:pPr>
              <w:pStyle w:val="TAL"/>
              <w:rPr>
                <w:lang w:eastAsia="zh-CN"/>
              </w:rPr>
            </w:pPr>
            <w:r>
              <w:rPr>
                <w:lang w:val="en-US" w:eastAsia="zh-CN"/>
              </w:rPr>
              <w:t>PersonalDataCollectionInfoURL</w:t>
            </w:r>
          </w:p>
        </w:tc>
        <w:tc>
          <w:tcPr>
            <w:tcW w:w="1440" w:type="dxa"/>
            <w:tcBorders>
              <w:top w:val="single" w:sz="4" w:space="0" w:color="000000"/>
              <w:left w:val="single" w:sz="4" w:space="0" w:color="000000"/>
              <w:bottom w:val="single" w:sz="4" w:space="0" w:color="000000"/>
            </w:tcBorders>
            <w:shd w:val="clear" w:color="auto" w:fill="auto"/>
          </w:tcPr>
          <w:p w14:paraId="13DA41ED"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FED27"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57DF6E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A7A76D" w14:textId="77777777" w:rsidR="0018526B" w:rsidRDefault="00000000">
            <w:pPr>
              <w:pStyle w:val="TAL"/>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sz="4" w:space="0" w:color="000000"/>
              <w:left w:val="single" w:sz="4" w:space="0" w:color="000000"/>
              <w:bottom w:val="single" w:sz="4" w:space="0" w:color="000000"/>
            </w:tcBorders>
            <w:shd w:val="clear" w:color="auto" w:fill="auto"/>
          </w:tcPr>
          <w:p w14:paraId="1ACEFCF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F0BE"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5F8CEA8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9B6D44" w14:textId="77777777" w:rsidR="0018526B" w:rsidRDefault="00000000">
            <w:pPr>
              <w:pStyle w:val="TAN"/>
            </w:pPr>
            <w:r>
              <w:t>NOTE</w:t>
            </w:r>
            <w:r>
              <w:rPr>
                <w:rFonts w:hint="eastAsia"/>
                <w:lang w:val="en-US" w:eastAsia="zh-CN"/>
              </w:rPr>
              <w:t xml:space="preserve"> </w:t>
            </w:r>
            <w:r>
              <w:t>1:</w:t>
            </w:r>
            <w:r>
              <w:tab/>
              <w:t>At least one of these optional IEs is present in the update request. A special case. When the application is updated, the request must carry the application package and application version.</w:t>
            </w:r>
          </w:p>
          <w:p w14:paraId="32BB893E" w14:textId="77777777" w:rsidR="0018526B" w:rsidRDefault="00000000">
            <w:pPr>
              <w:pStyle w:val="TAN"/>
              <w:rPr>
                <w:rFonts w:eastAsia="SimSun"/>
              </w:rPr>
            </w:pPr>
            <w:r>
              <w:t>NOTE</w:t>
            </w:r>
            <w:r>
              <w:rPr>
                <w:rFonts w:hint="eastAsia"/>
                <w:lang w:val="en-US" w:eastAsia="zh-CN"/>
              </w:rPr>
              <w:t xml:space="preserve"> </w:t>
            </w:r>
            <w:r>
              <w:t>2:</w:t>
            </w:r>
            <w:r>
              <w:tab/>
              <w:t>The Application Package also support incremental updates.</w:t>
            </w:r>
          </w:p>
        </w:tc>
      </w:tr>
    </w:tbl>
    <w:p w14:paraId="3C0F6463" w14:textId="77777777" w:rsidR="0018526B" w:rsidRDefault="0018526B"/>
    <w:p w14:paraId="358B0E25" w14:textId="77777777" w:rsidR="0018526B" w:rsidRDefault="00000000">
      <w:pPr>
        <w:pStyle w:val="Heading5"/>
      </w:pPr>
      <w:bookmarkStart w:id="514" w:name="_Toc183998931"/>
      <w:bookmarkStart w:id="515" w:name="_Toc7564"/>
      <w:bookmarkStart w:id="516" w:name="_Toc27462"/>
      <w:bookmarkStart w:id="517" w:name="_Toc7546"/>
      <w:bookmarkStart w:id="518" w:name="_Toc4376"/>
      <w:bookmarkStart w:id="519" w:name="_Toc9373"/>
      <w:r>
        <w:lastRenderedPageBreak/>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4"/>
      <w:bookmarkEnd w:id="515"/>
      <w:bookmarkEnd w:id="516"/>
      <w:bookmarkEnd w:id="517"/>
      <w:bookmarkEnd w:id="518"/>
      <w:bookmarkEnd w:id="519"/>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BB602F"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3E65D53F" w14:textId="77777777" w:rsidR="0018526B" w:rsidRDefault="00000000">
            <w:pPr>
              <w:pStyle w:val="TAC"/>
              <w:rPr>
                <w:lang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A7C" w14:textId="77777777"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rsidR="0018526B" w14:paraId="08FF04C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DB3060" w14:textId="77777777" w:rsidR="0018526B" w:rsidRDefault="00000000">
            <w:pPr>
              <w:pStyle w:val="TAL"/>
              <w:rPr>
                <w:lang w:val="en-US" w:eastAsia="zh-CN"/>
              </w:rPr>
            </w:pPr>
            <w:r>
              <w:rPr>
                <w:lang w:val="en-US" w:eastAsia="zh-CN"/>
              </w:rPr>
              <w:t>Failure response</w:t>
            </w:r>
          </w:p>
        </w:tc>
        <w:tc>
          <w:tcPr>
            <w:tcW w:w="1440" w:type="dxa"/>
            <w:tcBorders>
              <w:top w:val="single" w:sz="4" w:space="0" w:color="000000"/>
              <w:left w:val="single" w:sz="4" w:space="0" w:color="000000"/>
              <w:bottom w:val="single" w:sz="4" w:space="0" w:color="000000"/>
            </w:tcBorders>
            <w:shd w:val="clear" w:color="auto" w:fill="auto"/>
          </w:tcPr>
          <w:p w14:paraId="2ADB9E2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0133E" w14:textId="77777777" w:rsidR="0018526B" w:rsidRDefault="00000000">
            <w:pPr>
              <w:pStyle w:val="TAL"/>
              <w:rPr>
                <w:lang w:eastAsia="zh-CN"/>
              </w:rPr>
            </w:pPr>
            <w:r>
              <w:rPr>
                <w:lang w:val="en-US" w:eastAsia="zh-CN"/>
              </w:rPr>
              <w:t xml:space="preserve">Indicates that the </w:t>
            </w:r>
            <w:r>
              <w:t xml:space="preserve">DC </w:t>
            </w:r>
            <w:r>
              <w:rPr>
                <w:rFonts w:eastAsia="SimSun" w:hint="eastAsia"/>
                <w:lang w:val="en-US" w:eastAsia="zh-CN"/>
              </w:rPr>
              <w:t>a</w:t>
            </w:r>
            <w:r>
              <w:t xml:space="preserve">pplication and </w:t>
            </w:r>
            <w:r>
              <w:rPr>
                <w:rFonts w:eastAsia="SimSun" w:hint="eastAsia"/>
                <w:lang w:val="en-US" w:eastAsia="zh-CN"/>
              </w:rPr>
              <w:t>p</w:t>
            </w:r>
            <w:r>
              <w:t>rofile update resquest</w:t>
            </w:r>
            <w:r>
              <w:rPr>
                <w:lang w:val="en-US" w:eastAsia="zh-CN"/>
              </w:rPr>
              <w:t xml:space="preserve"> failed</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48A92" w14:textId="77777777"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resquest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20" w:name="_Toc183998932"/>
      <w:bookmarkStart w:id="521" w:name="_Toc5748"/>
      <w:bookmarkStart w:id="522" w:name="_Toc28703"/>
      <w:bookmarkStart w:id="523" w:name="_Toc14241"/>
      <w:bookmarkStart w:id="524" w:name="_Toc23386"/>
      <w:bookmarkStart w:id="525" w:name="_Toc24233"/>
      <w:r>
        <w:t>8.2.</w:t>
      </w:r>
      <w:r>
        <w:rPr>
          <w:rFonts w:eastAsia="SimSun" w:hint="eastAsia"/>
          <w:lang w:val="en-US" w:eastAsia="zh-CN"/>
        </w:rPr>
        <w:t>4</w:t>
      </w:r>
      <w:r>
        <w:tab/>
      </w:r>
      <w:r>
        <w:rPr>
          <w:lang w:val="en-US" w:eastAsia="zh-CN"/>
        </w:rPr>
        <w:t>DC application deletion</w:t>
      </w:r>
      <w:bookmarkEnd w:id="520"/>
      <w:bookmarkEnd w:id="521"/>
      <w:bookmarkEnd w:id="522"/>
      <w:bookmarkEnd w:id="523"/>
      <w:bookmarkEnd w:id="524"/>
      <w:bookmarkEnd w:id="525"/>
    </w:p>
    <w:p w14:paraId="117A5DE1" w14:textId="77777777" w:rsidR="0018526B" w:rsidRDefault="00000000">
      <w:pPr>
        <w:pStyle w:val="Heading4"/>
      </w:pPr>
      <w:bookmarkStart w:id="526" w:name="_Toc183998933"/>
      <w:bookmarkStart w:id="527" w:name="_Toc12128"/>
      <w:bookmarkStart w:id="528" w:name="_Toc4776"/>
      <w:bookmarkStart w:id="529" w:name="_Toc3242"/>
      <w:bookmarkStart w:id="530" w:name="_Toc7384"/>
      <w:bookmarkStart w:id="531" w:name="_Toc18144"/>
      <w:r>
        <w:t>8.2.</w:t>
      </w:r>
      <w:r>
        <w:rPr>
          <w:rFonts w:eastAsia="SimSun" w:hint="eastAsia"/>
          <w:lang w:val="en-US" w:eastAsia="zh-CN"/>
        </w:rPr>
        <w:t>4</w:t>
      </w:r>
      <w:r>
        <w:t>.1</w:t>
      </w:r>
      <w:r>
        <w:tab/>
        <w:t>General</w:t>
      </w:r>
      <w:bookmarkEnd w:id="526"/>
      <w:bookmarkEnd w:id="527"/>
      <w:bookmarkEnd w:id="528"/>
      <w:bookmarkEnd w:id="529"/>
      <w:bookmarkEnd w:id="530"/>
      <w:bookmarkEnd w:id="531"/>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2" w:name="_Toc183998934"/>
      <w:bookmarkStart w:id="533" w:name="_Toc16354"/>
      <w:bookmarkStart w:id="534" w:name="_Toc23232"/>
      <w:bookmarkStart w:id="535" w:name="_Toc14977"/>
      <w:bookmarkStart w:id="536" w:name="_Toc29375"/>
      <w:bookmarkStart w:id="537" w:name="_Toc20502"/>
      <w:r>
        <w:t>8.2.</w:t>
      </w:r>
      <w:r>
        <w:rPr>
          <w:rFonts w:eastAsia="SimSun" w:hint="eastAsia"/>
          <w:lang w:val="en-US" w:eastAsia="zh-CN"/>
        </w:rPr>
        <w:t>4</w:t>
      </w:r>
      <w:r>
        <w:t>.2</w:t>
      </w:r>
      <w:r>
        <w:tab/>
        <w:t>Procedure</w:t>
      </w:r>
      <w:bookmarkEnd w:id="532"/>
      <w:bookmarkEnd w:id="533"/>
      <w:bookmarkEnd w:id="534"/>
      <w:bookmarkEnd w:id="535"/>
      <w:bookmarkEnd w:id="536"/>
      <w:bookmarkEnd w:id="537"/>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1" type="#_x0000_t75" style="width:337.95pt;height:165.5pt" o:ole="">
            <v:imagedata r:id="rId21" o:title=""/>
            <o:lock v:ext="edit" aspectratio="f"/>
          </v:shape>
          <o:OLEObject Type="Embed" ProgID="Visio.Drawing.11" ShapeID="_x0000_i1031" DrawAspect="Content" ObjectID="_1802602207" r:id="rId22"/>
        </w:object>
      </w:r>
    </w:p>
    <w:p w14:paraId="2989ED5E" w14:textId="77777777" w:rsidR="0018526B" w:rsidRDefault="00000000">
      <w:pPr>
        <w:pStyle w:val="TF"/>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pPr>
        <w:pStyle w:val="B1"/>
        <w:rPr>
          <w:lang w:eastAsia="zh-CN"/>
        </w:rPr>
      </w:pPr>
      <w:r>
        <w:rPr>
          <w:lang w:eastAsia="zh-CN"/>
        </w:rPr>
        <w:lastRenderedPageBreak/>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pPr>
        <w:pStyle w:val="B1"/>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pPr>
        <w:pStyle w:val="B1"/>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6B35E5E7" w14:textId="77777777" w:rsidR="0018526B" w:rsidRDefault="00000000">
      <w:pPr>
        <w:pStyle w:val="EditorsNote"/>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p>
    <w:p w14:paraId="0DC1CAA1" w14:textId="77777777" w:rsidR="0018526B" w:rsidRDefault="00000000">
      <w:pPr>
        <w:pStyle w:val="Heading4"/>
      </w:pPr>
      <w:bookmarkStart w:id="538" w:name="_Toc183998935"/>
      <w:bookmarkStart w:id="539" w:name="_Toc2557"/>
      <w:bookmarkStart w:id="540" w:name="_Toc27276"/>
      <w:bookmarkStart w:id="541" w:name="_Toc9173"/>
      <w:bookmarkStart w:id="542" w:name="_Toc28760"/>
      <w:bookmarkStart w:id="543" w:name="_Toc8212"/>
      <w:r>
        <w:t>8.2.</w:t>
      </w:r>
      <w:r>
        <w:rPr>
          <w:rFonts w:eastAsia="SimSun" w:hint="eastAsia"/>
          <w:lang w:val="en-US" w:eastAsia="zh-CN"/>
        </w:rPr>
        <w:t>4</w:t>
      </w:r>
      <w:r>
        <w:t>.3</w:t>
      </w:r>
      <w:r>
        <w:tab/>
        <w:t>Information flows</w:t>
      </w:r>
      <w:bookmarkEnd w:id="538"/>
      <w:bookmarkEnd w:id="539"/>
      <w:bookmarkEnd w:id="540"/>
      <w:bookmarkEnd w:id="541"/>
      <w:bookmarkEnd w:id="542"/>
      <w:bookmarkEnd w:id="543"/>
    </w:p>
    <w:p w14:paraId="5E8731C4" w14:textId="77777777" w:rsidR="0018526B" w:rsidRDefault="00000000">
      <w:pPr>
        <w:pStyle w:val="Heading5"/>
      </w:pPr>
      <w:bookmarkStart w:id="544" w:name="_Toc183998936"/>
      <w:bookmarkStart w:id="545" w:name="_Toc20597"/>
      <w:bookmarkStart w:id="546" w:name="_Toc23900"/>
      <w:bookmarkStart w:id="547" w:name="_Toc25152"/>
      <w:bookmarkStart w:id="548" w:name="_Toc20052"/>
      <w:bookmarkStart w:id="549" w:name="_Toc6570"/>
      <w:r>
        <w:t>8.2.</w:t>
      </w:r>
      <w:r>
        <w:rPr>
          <w:rFonts w:eastAsia="SimSun" w:hint="eastAsia"/>
          <w:lang w:val="en-US" w:eastAsia="zh-CN"/>
        </w:rPr>
        <w:t>4</w:t>
      </w:r>
      <w:r>
        <w:t>.3.1</w:t>
      </w:r>
      <w:r>
        <w:tab/>
        <w:t>DC Application delete request</w:t>
      </w:r>
      <w:bookmarkEnd w:id="544"/>
      <w:bookmarkEnd w:id="545"/>
      <w:bookmarkEnd w:id="546"/>
      <w:bookmarkEnd w:id="547"/>
      <w:bookmarkEnd w:id="548"/>
      <w:bookmarkEnd w:id="549"/>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4A57E97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2D1F49"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0015E35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EBCA5"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50" w:name="_Toc183998937"/>
      <w:bookmarkStart w:id="551" w:name="_Toc1954"/>
      <w:bookmarkStart w:id="552" w:name="_Toc20224"/>
      <w:bookmarkStart w:id="553" w:name="_Toc32504"/>
      <w:bookmarkStart w:id="554" w:name="_Toc29176"/>
      <w:bookmarkStart w:id="555" w:name="_Toc10985"/>
      <w:r>
        <w:t>8.2.</w:t>
      </w:r>
      <w:r>
        <w:rPr>
          <w:rFonts w:eastAsia="SimSun" w:hint="eastAsia"/>
          <w:lang w:val="en-US" w:eastAsia="zh-CN"/>
        </w:rPr>
        <w:t>4</w:t>
      </w:r>
      <w:r>
        <w:t>.3.2</w:t>
      </w:r>
      <w:r>
        <w:tab/>
        <w:t>DC Application delete response</w:t>
      </w:r>
      <w:bookmarkEnd w:id="550"/>
      <w:bookmarkEnd w:id="551"/>
      <w:bookmarkEnd w:id="552"/>
      <w:bookmarkEnd w:id="553"/>
      <w:bookmarkEnd w:id="554"/>
      <w:bookmarkEnd w:id="555"/>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6FDBDE"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5527B5C"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6818" w14:textId="77777777" w:rsidR="0018526B" w:rsidRDefault="00000000">
            <w:pPr>
              <w:pStyle w:val="TAL"/>
              <w:rPr>
                <w:lang w:val="en-US"/>
              </w:rPr>
            </w:pPr>
            <w:r>
              <w:rPr>
                <w:lang w:eastAsia="zh-CN"/>
              </w:rPr>
              <w:t>Indicates the deletion of the DC Application was successful</w:t>
            </w:r>
          </w:p>
        </w:tc>
      </w:tr>
      <w:tr w:rsidR="0018526B" w14:paraId="775C86F3"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C458CE6"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33B07DA"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2E27" w14:textId="77777777" w:rsidR="0018526B" w:rsidRDefault="00000000">
            <w:pPr>
              <w:pStyle w:val="TAL"/>
              <w:rPr>
                <w:lang w:eastAsia="zh-CN"/>
              </w:rPr>
            </w:pPr>
            <w:r>
              <w:rPr>
                <w:lang w:eastAsia="zh-CN"/>
              </w:rPr>
              <w:t>Indicates the deletion of the DC Application was failed</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31742" w14:textId="77777777" w:rsidR="0018526B" w:rsidRDefault="00000000">
            <w:pPr>
              <w:pStyle w:val="TAL"/>
              <w:rPr>
                <w:lang w:eastAsia="ko-KR"/>
              </w:rPr>
            </w:pPr>
            <w:r>
              <w:rPr>
                <w:lang w:eastAsia="ko-KR"/>
              </w:rPr>
              <w:t>Indicates the cause of failure</w:t>
            </w:r>
          </w:p>
        </w:tc>
      </w:tr>
    </w:tbl>
    <w:p w14:paraId="3DEBF76C" w14:textId="77777777" w:rsidR="0018526B" w:rsidRDefault="0018526B"/>
    <w:p w14:paraId="207FB56D" w14:textId="77777777" w:rsidR="0018526B" w:rsidRDefault="00000000">
      <w:pPr>
        <w:pStyle w:val="Heading3"/>
      </w:pPr>
      <w:bookmarkStart w:id="556" w:name="_Toc183998938"/>
      <w:bookmarkStart w:id="557" w:name="_Toc6033"/>
      <w:bookmarkStart w:id="558" w:name="_Toc18892"/>
      <w:bookmarkStart w:id="559" w:name="_Toc2904"/>
      <w:bookmarkStart w:id="560" w:name="_Toc18545"/>
      <w:bookmarkStart w:id="561" w:name="_Toc3347"/>
      <w:r>
        <w:t>8.2.</w:t>
      </w:r>
      <w:r>
        <w:rPr>
          <w:rFonts w:eastAsia="SimSun" w:hint="eastAsia"/>
          <w:lang w:val="en-US" w:eastAsia="zh-CN"/>
        </w:rPr>
        <w:t>5</w:t>
      </w:r>
      <w:r>
        <w:tab/>
        <w:t>Getting</w:t>
      </w:r>
      <w:r>
        <w:rPr>
          <w:lang w:val="en-US" w:eastAsia="zh-CN"/>
        </w:rPr>
        <w:t xml:space="preserve"> DC application profile information</w:t>
      </w:r>
      <w:bookmarkEnd w:id="556"/>
      <w:bookmarkEnd w:id="557"/>
      <w:bookmarkEnd w:id="558"/>
      <w:bookmarkEnd w:id="559"/>
      <w:bookmarkEnd w:id="560"/>
      <w:bookmarkEnd w:id="561"/>
    </w:p>
    <w:p w14:paraId="5E5FE7D2" w14:textId="77777777" w:rsidR="0018526B" w:rsidRDefault="00000000">
      <w:pPr>
        <w:pStyle w:val="Heading4"/>
      </w:pPr>
      <w:bookmarkStart w:id="562" w:name="_Toc183998939"/>
      <w:bookmarkStart w:id="563" w:name="_Toc2004"/>
      <w:bookmarkStart w:id="564" w:name="_Toc8305"/>
      <w:bookmarkStart w:id="565" w:name="_Toc16208"/>
      <w:bookmarkStart w:id="566" w:name="_Toc21064"/>
      <w:bookmarkStart w:id="567" w:name="_Toc13586"/>
      <w:r>
        <w:t>8.2.</w:t>
      </w:r>
      <w:r>
        <w:rPr>
          <w:rFonts w:eastAsia="SimSun" w:hint="eastAsia"/>
          <w:lang w:val="en-US" w:eastAsia="zh-CN"/>
        </w:rPr>
        <w:t>5</w:t>
      </w:r>
      <w:r>
        <w:t>.1</w:t>
      </w:r>
      <w:r>
        <w:tab/>
        <w:t>General</w:t>
      </w:r>
      <w:bookmarkEnd w:id="562"/>
      <w:bookmarkEnd w:id="563"/>
      <w:bookmarkEnd w:id="564"/>
      <w:bookmarkEnd w:id="565"/>
      <w:bookmarkEnd w:id="566"/>
      <w:bookmarkEnd w:id="567"/>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8" w:name="_Toc183998940"/>
      <w:bookmarkStart w:id="569" w:name="_Toc21899"/>
      <w:bookmarkStart w:id="570" w:name="_Toc25814"/>
      <w:bookmarkStart w:id="571" w:name="_Toc22035"/>
      <w:bookmarkStart w:id="572" w:name="_Toc22709"/>
      <w:bookmarkStart w:id="573" w:name="_Toc24845"/>
      <w:r>
        <w:t>8.2.</w:t>
      </w:r>
      <w:r>
        <w:rPr>
          <w:rFonts w:eastAsia="SimSun" w:hint="eastAsia"/>
          <w:lang w:val="en-US" w:eastAsia="zh-CN"/>
        </w:rPr>
        <w:t>5</w:t>
      </w:r>
      <w:r>
        <w:t>.2</w:t>
      </w:r>
      <w:r>
        <w:tab/>
        <w:t>Procedure</w:t>
      </w:r>
      <w:bookmarkEnd w:id="568"/>
      <w:bookmarkEnd w:id="569"/>
      <w:bookmarkEnd w:id="570"/>
      <w:bookmarkEnd w:id="571"/>
      <w:bookmarkEnd w:id="572"/>
      <w:bookmarkEnd w:id="573"/>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pPr>
      <w:r>
        <w:lastRenderedPageBreak/>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7777777" w:rsidR="0018526B" w:rsidRDefault="00000000">
      <w:pPr>
        <w:pStyle w:val="B1"/>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22F6C870" w14:textId="77777777" w:rsidR="0018526B" w:rsidRDefault="0018526B">
      <w:pPr>
        <w:rPr>
          <w:lang w:val="en-US" w:eastAsia="zh-CN"/>
        </w:rPr>
      </w:pPr>
    </w:p>
    <w:p w14:paraId="7074401C" w14:textId="77777777" w:rsidR="0018526B" w:rsidRDefault="00000000">
      <w:pPr>
        <w:pStyle w:val="TH"/>
        <w:rPr>
          <w:lang w:val="en-US" w:eastAsia="zh-CN"/>
        </w:rPr>
      </w:pPr>
      <w:r>
        <w:rPr>
          <w:lang w:val="en-US" w:eastAsia="zh-CN"/>
        </w:rPr>
        <w:object w:dxaOrig="5648" w:dyaOrig="2992" w14:anchorId="257FCE5C">
          <v:shape id="_x0000_i1032" type="#_x0000_t75" style="width:282.65pt;height:149.35pt" o:ole="">
            <v:imagedata r:id="rId23" o:title=""/>
            <o:lock v:ext="edit" aspectratio="f"/>
          </v:shape>
          <o:OLEObject Type="Embed" ProgID="Visio.Drawing.11" ShapeID="_x0000_i1032" DrawAspect="Content" ObjectID="_1802602208"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77777777" w:rsidR="0018526B" w:rsidRDefault="00000000">
      <w:pPr>
        <w:pStyle w:val="B1"/>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4" w:name="_Toc183998941"/>
      <w:bookmarkStart w:id="575" w:name="_Toc21715"/>
      <w:bookmarkStart w:id="576" w:name="_Toc9814"/>
      <w:bookmarkStart w:id="577" w:name="_Toc32758"/>
      <w:bookmarkStart w:id="578" w:name="_Toc13957"/>
      <w:bookmarkStart w:id="579" w:name="_Toc740"/>
      <w:r>
        <w:t>8.2.</w:t>
      </w:r>
      <w:r>
        <w:rPr>
          <w:rFonts w:eastAsia="SimSun" w:hint="eastAsia"/>
          <w:lang w:val="en-US" w:eastAsia="zh-CN"/>
        </w:rPr>
        <w:t>5</w:t>
      </w:r>
      <w:r>
        <w:t>.3</w:t>
      </w:r>
      <w:r>
        <w:tab/>
        <w:t>Information flows</w:t>
      </w:r>
      <w:bookmarkEnd w:id="574"/>
      <w:bookmarkEnd w:id="575"/>
      <w:bookmarkEnd w:id="576"/>
      <w:bookmarkEnd w:id="577"/>
      <w:bookmarkEnd w:id="578"/>
      <w:bookmarkEnd w:id="579"/>
    </w:p>
    <w:p w14:paraId="223B8155" w14:textId="77777777" w:rsidR="0018526B" w:rsidRDefault="00000000">
      <w:pPr>
        <w:pStyle w:val="Heading5"/>
      </w:pPr>
      <w:bookmarkStart w:id="580" w:name="_Toc183998942"/>
      <w:bookmarkStart w:id="581" w:name="_Toc4574"/>
      <w:bookmarkStart w:id="582" w:name="_Toc16061"/>
      <w:bookmarkStart w:id="583" w:name="_Toc25910"/>
      <w:bookmarkStart w:id="584" w:name="_Toc29435"/>
      <w:bookmarkStart w:id="585" w:name="_Toc14077"/>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80"/>
      <w:bookmarkEnd w:id="581"/>
      <w:bookmarkEnd w:id="582"/>
      <w:bookmarkEnd w:id="583"/>
      <w:bookmarkEnd w:id="584"/>
      <w:bookmarkEnd w:id="585"/>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3186D4F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8FF1E5" w14:textId="77777777" w:rsidR="0018526B" w:rsidRDefault="00000000">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143F9E1C"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A14953" w14:textId="77777777" w:rsidR="0018526B" w:rsidRDefault="00000000">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6" w:name="_Toc183998943"/>
      <w:bookmarkStart w:id="587" w:name="_Toc3463"/>
      <w:bookmarkStart w:id="588" w:name="_Toc1025"/>
      <w:bookmarkStart w:id="589" w:name="_Toc17512"/>
      <w:bookmarkStart w:id="590" w:name="_Toc86"/>
      <w:bookmarkStart w:id="591" w:name="_Toc27911"/>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6"/>
      <w:bookmarkEnd w:id="587"/>
      <w:bookmarkEnd w:id="588"/>
      <w:bookmarkEnd w:id="589"/>
      <w:bookmarkEnd w:id="590"/>
      <w:bookmarkEnd w:id="591"/>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lastRenderedPageBreak/>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6032" w14:textId="77777777"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pplication profile information as defined in Table 8.2.</w:t>
            </w:r>
            <w:r>
              <w:rPr>
                <w:rFonts w:hint="eastAsia"/>
                <w:lang w:val="en-US" w:eastAsia="zh-CN"/>
              </w:rPr>
              <w:t>2</w:t>
            </w:r>
            <w:r>
              <w:rPr>
                <w:lang w:val="en-US" w:eastAsia="zh-CN"/>
              </w:rPr>
              <w:t>.3.1</w:t>
            </w:r>
            <w:r>
              <w:rPr>
                <w:rFonts w:hint="eastAsia"/>
                <w:lang w:val="en-US" w:eastAsia="zh-CN"/>
              </w:rPr>
              <w:t>-2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2" w:name="_Toc22842"/>
      <w:bookmarkStart w:id="593" w:name="_Toc183998944"/>
      <w:bookmarkStart w:id="594" w:name="_Toc6111"/>
      <w:bookmarkStart w:id="595" w:name="_Toc701"/>
      <w:bookmarkStart w:id="596" w:name="_Toc13913"/>
      <w:r>
        <w:rPr>
          <w:rFonts w:hint="eastAsia"/>
          <w:lang w:val="en-US" w:eastAsia="zh-CN"/>
        </w:rPr>
        <w:t>8.3</w:t>
      </w:r>
      <w:r>
        <w:rPr>
          <w:rFonts w:hint="eastAsia"/>
          <w:lang w:val="en-US" w:eastAsia="zh-CN"/>
        </w:rPr>
        <w:tab/>
        <w:t>Control the downloading of data channel applications</w:t>
      </w:r>
      <w:bookmarkEnd w:id="592"/>
      <w:bookmarkEnd w:id="593"/>
      <w:bookmarkEnd w:id="594"/>
      <w:bookmarkEnd w:id="595"/>
      <w:bookmarkEnd w:id="596"/>
    </w:p>
    <w:p w14:paraId="69CF546D" w14:textId="77777777" w:rsidR="0018526B" w:rsidRDefault="00000000">
      <w:pPr>
        <w:pStyle w:val="Heading3"/>
        <w:rPr>
          <w:lang w:val="en-US" w:eastAsia="zh-CN"/>
        </w:rPr>
      </w:pPr>
      <w:bookmarkStart w:id="597" w:name="_Toc183998945"/>
      <w:bookmarkStart w:id="598" w:name="_Toc32717"/>
      <w:bookmarkStart w:id="599" w:name="_Toc14644"/>
      <w:bookmarkStart w:id="600" w:name="_Toc25613"/>
      <w:bookmarkStart w:id="601" w:name="_Toc12486"/>
      <w:r>
        <w:rPr>
          <w:rFonts w:hint="eastAsia"/>
          <w:lang w:val="en-US" w:eastAsia="zh-CN"/>
        </w:rPr>
        <w:t>8.3.1</w:t>
      </w:r>
      <w:r>
        <w:rPr>
          <w:rFonts w:hint="eastAsia"/>
          <w:lang w:val="en-US" w:eastAsia="zh-CN"/>
        </w:rPr>
        <w:tab/>
        <w:t>General</w:t>
      </w:r>
      <w:bookmarkEnd w:id="597"/>
      <w:bookmarkEnd w:id="598"/>
      <w:bookmarkEnd w:id="599"/>
      <w:bookmarkEnd w:id="600"/>
      <w:bookmarkEnd w:id="601"/>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2" w:name="_Toc30286"/>
      <w:bookmarkStart w:id="603" w:name="_Toc20041"/>
      <w:bookmarkStart w:id="604" w:name="_Toc183998946"/>
      <w:bookmarkStart w:id="605" w:name="_Toc3777"/>
      <w:bookmarkStart w:id="606" w:name="_Toc13376"/>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2"/>
      <w:bookmarkEnd w:id="603"/>
      <w:bookmarkEnd w:id="604"/>
      <w:bookmarkEnd w:id="605"/>
      <w:bookmarkEnd w:id="606"/>
    </w:p>
    <w:p w14:paraId="75286C98" w14:textId="77777777" w:rsidR="0018526B" w:rsidRDefault="00000000">
      <w:pPr>
        <w:pStyle w:val="Heading4"/>
      </w:pPr>
      <w:bookmarkStart w:id="607" w:name="_Toc32347"/>
      <w:bookmarkStart w:id="608" w:name="_Toc13359"/>
      <w:bookmarkStart w:id="609" w:name="_Toc183998947"/>
      <w:bookmarkStart w:id="610" w:name="_Toc18988"/>
      <w:bookmarkStart w:id="611" w:name="_Toc12221"/>
      <w:r>
        <w:t>8.</w:t>
      </w:r>
      <w:r>
        <w:rPr>
          <w:rFonts w:hint="eastAsia"/>
          <w:lang w:val="en-US" w:eastAsia="zh-CN"/>
        </w:rPr>
        <w:t>3</w:t>
      </w:r>
      <w:r>
        <w:t>.</w:t>
      </w:r>
      <w:r>
        <w:rPr>
          <w:rFonts w:hint="eastAsia"/>
          <w:lang w:val="en-US" w:eastAsia="zh-CN"/>
        </w:rPr>
        <w:t>2</w:t>
      </w:r>
      <w:r>
        <w:t>.1</w:t>
      </w:r>
      <w:r>
        <w:tab/>
        <w:t>General</w:t>
      </w:r>
      <w:bookmarkEnd w:id="607"/>
      <w:bookmarkEnd w:id="608"/>
      <w:bookmarkEnd w:id="609"/>
      <w:bookmarkEnd w:id="610"/>
      <w:bookmarkEnd w:id="611"/>
    </w:p>
    <w:p w14:paraId="2ADAEA2C" w14:textId="77777777"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p>
    <w:p w14:paraId="2B5663A4" w14:textId="77777777" w:rsidR="0018526B" w:rsidRDefault="00000000">
      <w:pPr>
        <w:pStyle w:val="Heading4"/>
      </w:pPr>
      <w:bookmarkStart w:id="612" w:name="_Toc183998948"/>
      <w:bookmarkStart w:id="613" w:name="_Toc1660"/>
      <w:bookmarkStart w:id="614" w:name="_Toc54"/>
      <w:bookmarkStart w:id="615" w:name="_Toc12040"/>
      <w:bookmarkStart w:id="616" w:name="_Toc20726"/>
      <w:r>
        <w:rPr>
          <w:rFonts w:hint="eastAsia"/>
          <w:lang w:eastAsia="zh-CN"/>
        </w:rPr>
        <w:t>8.3.2</w:t>
      </w:r>
      <w:r>
        <w:t>.2</w:t>
      </w:r>
      <w:r>
        <w:tab/>
        <w:t>Procedure</w:t>
      </w:r>
      <w:bookmarkEnd w:id="612"/>
      <w:bookmarkEnd w:id="613"/>
      <w:bookmarkEnd w:id="614"/>
      <w:bookmarkEnd w:id="615"/>
      <w:bookmarkEnd w:id="616"/>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4BDFAAEC" w14:textId="0973F0E8" w:rsidR="0018526B" w:rsidRDefault="00000000">
      <w:pPr>
        <w:pStyle w:val="B1"/>
        <w:rPr>
          <w:lang w:val="en-US" w:eastAsia="zh-CN"/>
        </w:rPr>
      </w:pPr>
      <w:r>
        <w:rPr>
          <w:lang w:val="en-US" w:eastAsia="zh-CN"/>
        </w:rPr>
        <w:t>1</w:t>
      </w:r>
      <w:r w:rsidR="003305D1">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EAD0B41" w14:textId="77777777" w:rsidR="0018526B" w:rsidRDefault="00000000">
      <w:pPr>
        <w:pStyle w:val="TH"/>
        <w:rPr>
          <w:lang w:val="en-US" w:eastAsia="zh-CN"/>
        </w:rPr>
      </w:pPr>
      <w:r>
        <w:rPr>
          <w:lang w:val="en-US" w:eastAsia="zh-CN"/>
        </w:rPr>
        <w:object w:dxaOrig="7538" w:dyaOrig="4270" w14:anchorId="331C5A18">
          <v:shape id="_x0000_i1033" type="#_x0000_t75" style="width:377.2pt;height:213.85pt" o:ole="">
            <v:imagedata r:id="rId25" o:title=""/>
            <o:lock v:ext="edit" aspectratio="f"/>
          </v:shape>
          <o:OLEObject Type="Embed" ProgID="Visio.Drawing.11" ShapeID="_x0000_i1033" DrawAspect="Content" ObjectID="_1802602209"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77777777"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to suggest DC applications for download.</w:t>
      </w:r>
    </w:p>
    <w:p w14:paraId="750BE352" w14:textId="4F5ABF45" w:rsidR="0018526B" w:rsidRDefault="00000000">
      <w:pPr>
        <w:pStyle w:val="NO"/>
        <w:rPr>
          <w:lang w:val="en-US" w:eastAsia="zh-CN"/>
        </w:rPr>
      </w:pPr>
      <w:r>
        <w:rPr>
          <w:rFonts w:hint="eastAsia"/>
          <w:lang w:val="en-US" w:eastAsia="zh-CN"/>
        </w:rPr>
        <w:lastRenderedPageBreak/>
        <w:t>NOTE 1:</w:t>
      </w:r>
      <w:r>
        <w:rPr>
          <w:rFonts w:hint="eastAsia"/>
          <w:lang w:val="en-US" w:eastAsia="zh-CN"/>
        </w:rPr>
        <w:tab/>
      </w:r>
      <w:r w:rsidR="006663E4">
        <w:rPr>
          <w:lang w:val="en-US" w:eastAsia="zh-CN"/>
        </w:rPr>
        <w:t>I</w:t>
      </w:r>
      <w:r>
        <w:rPr>
          <w:rFonts w:hint="eastAsia"/>
          <w:lang w:val="en-US" w:eastAsia="zh-CN"/>
        </w:rPr>
        <w:t xml:space="preserve">n a implementation, the DCSF may support the DC </w:t>
      </w:r>
      <w:r>
        <w:rPr>
          <w:rFonts w:eastAsia="SimSun" w:hint="eastAsia"/>
          <w:lang w:val="en-US" w:eastAsia="zh-CN"/>
        </w:rPr>
        <w:t>a</w:t>
      </w:r>
      <w:r>
        <w:rPr>
          <w:rFonts w:hint="eastAsia"/>
        </w:rPr>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641CBFCA" w14:textId="77777777" w:rsidR="0018526B" w:rsidRDefault="00000000">
      <w:pPr>
        <w:pStyle w:val="NO"/>
        <w:rPr>
          <w:lang w:val="en-US" w:eastAsia="zh-CN"/>
        </w:rPr>
      </w:pPr>
      <w:r>
        <w:rPr>
          <w:rFonts w:hint="eastAsia"/>
        </w:rPr>
        <w:t>NOTE </w:t>
      </w:r>
      <w:r>
        <w:t>2</w:t>
      </w:r>
      <w:r>
        <w:rPr>
          <w:rFonts w:hint="eastAsia"/>
        </w:rPr>
        <w:t>:</w:t>
      </w:r>
      <w:r>
        <w:rPr>
          <w:rFonts w:hint="eastAsia"/>
        </w:rPr>
        <w:tab/>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77777777" w:rsidR="0018526B" w:rsidRDefault="00000000">
      <w:pPr>
        <w:pStyle w:val="B1"/>
        <w:rPr>
          <w:lang w:val="en-US" w:eastAsia="zh-CN"/>
        </w:rPr>
      </w:pPr>
      <w:r>
        <w:rPr>
          <w:rFonts w:hint="eastAsia"/>
          <w:lang w:val="en-US" w:eastAsia="zh-CN"/>
        </w:rPr>
        <w:t>3.</w:t>
      </w:r>
      <w:r>
        <w:rPr>
          <w:rFonts w:hint="eastAsia"/>
          <w:lang w:val="en-US" w:eastAsia="zh-CN"/>
        </w:rPr>
        <w:tab/>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pPr>
        <w:pStyle w:val="B1"/>
        <w:ind w:firstLine="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77777777"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oot application, the response message includes negative value in the Root application validity IE.</w:t>
      </w:r>
    </w:p>
    <w:p w14:paraId="5495D105" w14:textId="77777777" w:rsidR="0018526B" w:rsidRDefault="00000000">
      <w:pPr>
        <w:pStyle w:val="NO"/>
        <w:rPr>
          <w:lang w:val="en-US" w:eastAsia="zh-CN"/>
        </w:rPr>
      </w:pPr>
      <w:r>
        <w:rPr>
          <w:rFonts w:hint="eastAsia"/>
        </w:rPr>
        <w:t>NOTE </w:t>
      </w:r>
      <w:r>
        <w:t>4</w:t>
      </w:r>
      <w:r>
        <w:rPr>
          <w:rFonts w:hint="eastAsia"/>
        </w:rPr>
        <w:t>:</w:t>
      </w:r>
      <w:r>
        <w:rPr>
          <w:rFonts w:hint="eastAsia"/>
        </w:rPr>
        <w:tab/>
      </w:r>
      <w:r>
        <w:t xml:space="preserve">The root application can also be </w:t>
      </w:r>
      <w:r>
        <w:rPr>
          <w:rFonts w:hint="eastAsia"/>
        </w:rPr>
        <w:t>implementation specific.</w:t>
      </w:r>
    </w:p>
    <w:p w14:paraId="1280819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66F7357F" w14:textId="77777777" w:rsidR="0018526B" w:rsidRDefault="00000000">
      <w:pPr>
        <w:pStyle w:val="B1"/>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 profile.</w:t>
      </w:r>
    </w:p>
    <w:p w14:paraId="1815CF19" w14:textId="79419740" w:rsidR="0018526B" w:rsidRDefault="00000000" w:rsidP="004B4185">
      <w:pPr>
        <w:pStyle w:val="B1"/>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7B6A0C4" w14:textId="77777777" w:rsidR="0018526B" w:rsidRDefault="00000000">
      <w:pPr>
        <w:pStyle w:val="Heading4"/>
      </w:pPr>
      <w:bookmarkStart w:id="617" w:name="_Toc22159"/>
      <w:bookmarkStart w:id="618" w:name="_Toc183998949"/>
      <w:bookmarkStart w:id="619" w:name="_Toc26957"/>
      <w:bookmarkStart w:id="620" w:name="_Toc7696"/>
      <w:bookmarkStart w:id="621" w:name="_Toc490"/>
      <w:r>
        <w:rPr>
          <w:rFonts w:hint="eastAsia"/>
          <w:lang w:eastAsia="zh-CN"/>
        </w:rPr>
        <w:t>8.3.2</w:t>
      </w:r>
      <w:r>
        <w:t>.3</w:t>
      </w:r>
      <w:r>
        <w:tab/>
        <w:t>Information flows</w:t>
      </w:r>
      <w:bookmarkEnd w:id="617"/>
      <w:bookmarkEnd w:id="618"/>
      <w:bookmarkEnd w:id="619"/>
      <w:bookmarkEnd w:id="620"/>
      <w:bookmarkEnd w:id="621"/>
    </w:p>
    <w:p w14:paraId="544238E6" w14:textId="77777777" w:rsidR="0018526B" w:rsidRDefault="00000000">
      <w:pPr>
        <w:pStyle w:val="Heading5"/>
        <w:rPr>
          <w:lang w:val="en-US"/>
        </w:rPr>
      </w:pPr>
      <w:bookmarkStart w:id="622" w:name="_Toc3922"/>
      <w:bookmarkStart w:id="623" w:name="_Toc17061"/>
      <w:bookmarkStart w:id="624" w:name="_Toc183998950"/>
      <w:bookmarkStart w:id="625" w:name="_Toc502"/>
      <w:bookmarkStart w:id="626" w:name="_Toc545"/>
      <w:r>
        <w:rPr>
          <w:rFonts w:hint="eastAsia"/>
          <w:lang w:val="en-US" w:eastAsia="zh-CN"/>
        </w:rPr>
        <w:t>8.3.2.3.1</w:t>
      </w:r>
      <w:r>
        <w:rPr>
          <w:rFonts w:hint="eastAsia"/>
          <w:lang w:val="en-US" w:eastAsia="zh-CN"/>
        </w:rPr>
        <w:tab/>
        <w:t>Get Root application request</w:t>
      </w:r>
      <w:bookmarkEnd w:id="622"/>
      <w:bookmarkEnd w:id="623"/>
      <w:bookmarkEnd w:id="624"/>
      <w:bookmarkEnd w:id="625"/>
      <w:bookmarkEnd w:id="626"/>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C35CE"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MMTel Enabler Client in the UE.</w:t>
            </w:r>
          </w:p>
          <w:p w14:paraId="290919BF" w14:textId="77777777" w:rsidR="0018526B" w:rsidRDefault="00000000">
            <w:pPr>
              <w:pStyle w:val="TAL"/>
              <w:rPr>
                <w:lang w:val="en-US" w:eastAsia="zh-CN"/>
              </w:rPr>
            </w:pPr>
            <w:r>
              <w:rPr>
                <w:rFonts w:hint="eastAsia"/>
                <w:lang w:val="en-US" w:eastAsia="zh-CN"/>
              </w:rPr>
              <w:t>This IE presents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7" w:name="_Toc17515"/>
      <w:bookmarkStart w:id="628" w:name="_Toc28130"/>
      <w:bookmarkStart w:id="629" w:name="_Toc183998951"/>
      <w:bookmarkStart w:id="630" w:name="_Toc31466"/>
      <w:bookmarkStart w:id="631" w:name="_Toc5496"/>
      <w:r>
        <w:rPr>
          <w:rFonts w:hint="eastAsia"/>
          <w:lang w:val="en-US" w:eastAsia="zh-CN"/>
        </w:rPr>
        <w:t>8.3.2.3.2</w:t>
      </w:r>
      <w:r>
        <w:rPr>
          <w:rFonts w:hint="eastAsia"/>
          <w:lang w:val="en-US" w:eastAsia="zh-CN"/>
        </w:rPr>
        <w:tab/>
        <w:t>Get Root application response</w:t>
      </w:r>
      <w:bookmarkEnd w:id="627"/>
      <w:bookmarkEnd w:id="628"/>
      <w:bookmarkEnd w:id="629"/>
      <w:bookmarkEnd w:id="630"/>
      <w:bookmarkEnd w:id="631"/>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16107" w14:textId="77777777" w:rsidR="0018526B"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7777777" w:rsidR="0018526B"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2" w:name="_Toc183998952"/>
      <w:bookmarkStart w:id="633" w:name="_Toc13161"/>
      <w:bookmarkStart w:id="634" w:name="_Toc7195"/>
      <w:bookmarkStart w:id="635" w:name="_Toc19132"/>
      <w:bookmarkStart w:id="636" w:name="_Toc30704"/>
      <w:r>
        <w:rPr>
          <w:rFonts w:hint="eastAsia"/>
          <w:lang w:val="en-US" w:eastAsia="zh-CN"/>
        </w:rPr>
        <w:t>8.3.2.3.3</w:t>
      </w:r>
      <w:r>
        <w:rPr>
          <w:rFonts w:hint="eastAsia"/>
          <w:lang w:val="en-US" w:eastAsia="zh-CN"/>
        </w:rPr>
        <w:tab/>
        <w:t>Get DC application profile List request</w:t>
      </w:r>
      <w:bookmarkEnd w:id="632"/>
      <w:bookmarkEnd w:id="633"/>
      <w:bookmarkEnd w:id="634"/>
      <w:bookmarkEnd w:id="635"/>
      <w:bookmarkEnd w:id="636"/>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BF545" w14:textId="77777777" w:rsidR="0018526B" w:rsidRDefault="00000000">
            <w:pPr>
              <w:pStyle w:val="TAL"/>
              <w:rPr>
                <w:lang w:val="en-US"/>
              </w:rPr>
            </w:pPr>
            <w:r>
              <w:rPr>
                <w:rFonts w:hint="eastAsia"/>
                <w:lang w:val="en-US" w:eastAsia="zh-CN"/>
              </w:rPr>
              <w:t xml:space="preserve">The version of MMTel Enabler Client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457EE" w14:textId="77777777" w:rsidR="0018526B" w:rsidRDefault="00000000">
            <w:pPr>
              <w:pStyle w:val="TAL"/>
              <w:rPr>
                <w:lang w:val="en-US" w:eastAsia="zh-CN"/>
              </w:rPr>
            </w:pPr>
            <w:r>
              <w:t>type of application (e.g. emergency, conference, XR, etc.)</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7777777" w:rsidR="0018526B"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BC40493" w14:textId="77777777" w:rsidR="0018526B" w:rsidRDefault="00000000">
            <w:pPr>
              <w:pStyle w:val="TAL"/>
              <w:rPr>
                <w:lang w:val="en-US" w:eastAsia="zh-CN"/>
              </w:rPr>
            </w:pPr>
            <w:r>
              <w:rPr>
                <w:rFonts w:hint="eastAsia"/>
                <w:lang w:val="en-US" w:eastAsia="zh-CN"/>
              </w:rPr>
              <w:t xml:space="preserve">The default value of this IE is 0 if this IE is absent. </w:t>
            </w:r>
          </w:p>
        </w:tc>
      </w:tr>
      <w:tr w:rsidR="0018526B" w14:paraId="41E62C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8810CC" w14:textId="77777777" w:rsidR="0018526B"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11F9362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54E9" w14:textId="77777777" w:rsidR="0018526B" w:rsidRDefault="00000000">
            <w:pPr>
              <w:pStyle w:val="TAL"/>
              <w:rPr>
                <w:lang w:val="en-US" w:eastAsia="zh-CN"/>
              </w:rPr>
            </w:pPr>
            <w:r>
              <w:rPr>
                <w:rFonts w:hint="eastAsia"/>
                <w:lang w:val="en-US" w:eastAsia="zh-CN"/>
              </w:rPr>
              <w:t>The total number of DC application profiles required in this request</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7" w:name="_Toc183998953"/>
      <w:bookmarkStart w:id="638" w:name="_Toc3039"/>
      <w:bookmarkStart w:id="639" w:name="_Toc10930"/>
      <w:bookmarkStart w:id="640" w:name="_Toc29029"/>
      <w:bookmarkStart w:id="641" w:name="_Toc12734"/>
      <w:r>
        <w:rPr>
          <w:rFonts w:hint="eastAsia"/>
          <w:lang w:val="en-US" w:eastAsia="zh-CN"/>
        </w:rPr>
        <w:t>8.3.2.3.4</w:t>
      </w:r>
      <w:r>
        <w:rPr>
          <w:rFonts w:hint="eastAsia"/>
          <w:lang w:val="en-US" w:eastAsia="zh-CN"/>
        </w:rPr>
        <w:tab/>
        <w:t>Get DC application profile List response</w:t>
      </w:r>
      <w:bookmarkEnd w:id="637"/>
      <w:bookmarkEnd w:id="638"/>
      <w:bookmarkEnd w:id="639"/>
      <w:bookmarkEnd w:id="640"/>
      <w:bookmarkEnd w:id="641"/>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77777777"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BA267" w14:textId="77777777" w:rsidR="0018526B" w:rsidRDefault="00000000">
            <w:pPr>
              <w:pStyle w:val="TAL"/>
              <w:rPr>
                <w:lang w:val="en-US" w:eastAsia="zh-CN"/>
              </w:rPr>
            </w:pPr>
            <w:r>
              <w:rPr>
                <w:rFonts w:hint="eastAsia"/>
                <w:lang w:val="en-US" w:eastAsia="zh-CN"/>
              </w:rPr>
              <w:t>Identifier of the Data Channel Application</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7B0A0" w14:textId="77777777" w:rsidR="0018526B" w:rsidRDefault="00000000">
            <w:pPr>
              <w:pStyle w:val="TAL"/>
              <w:rPr>
                <w:lang w:val="en-US" w:eastAsia="zh-CN"/>
              </w:rPr>
            </w:pPr>
            <w:r>
              <w:rPr>
                <w:rFonts w:hint="eastAsia"/>
                <w:lang w:val="en-US" w:eastAsia="zh-CN"/>
              </w:rPr>
              <w:t>Name of the Data Channel Application</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326FF"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3B835" w14:textId="77777777" w:rsidR="0018526B" w:rsidRDefault="00000000">
            <w:pPr>
              <w:pStyle w:val="TAL"/>
              <w:rPr>
                <w:lang w:val="en-US" w:eastAsia="zh-CN"/>
              </w:rPr>
            </w:pPr>
            <w:r>
              <w:rPr>
                <w:rFonts w:hint="eastAsia"/>
                <w:lang w:val="en-US" w:eastAsia="zh-CN"/>
              </w:rPr>
              <w:t>The newest 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77777777"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14:paraId="112DE9E8" w14:textId="77777777" w:rsidR="0018526B" w:rsidRDefault="00000000">
            <w:pPr>
              <w:pStyle w:val="TAL"/>
              <w:numPr>
                <w:ilvl w:val="255"/>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3AE72" w14:textId="77777777" w:rsidR="0018526B" w:rsidRDefault="00000000">
            <w:pPr>
              <w:pStyle w:val="TAL"/>
              <w:rPr>
                <w:lang w:val="en-US" w:eastAsia="zh-CN"/>
              </w:rPr>
            </w:pPr>
            <w:r>
              <w:rPr>
                <w:rFonts w:hint="eastAsia"/>
                <w:lang w:val="en-US" w:eastAsia="zh-CN"/>
              </w:rPr>
              <w:t>Indicates whether this Data Channel Application is needed to be downloaded to the UE and run 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591C55" w14:textId="77777777" w:rsidR="0018526B"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2CD63E" w14:textId="77777777" w:rsidR="0018526B"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7D40" w14:textId="77777777" w:rsidR="0018526B" w:rsidRDefault="00000000">
            <w:pPr>
              <w:pStyle w:val="TAL"/>
              <w:rPr>
                <w:lang w:val="en-US" w:eastAsia="zh-CN"/>
              </w:rPr>
            </w:pPr>
            <w:r>
              <w:rPr>
                <w:rFonts w:hint="eastAsia"/>
                <w:lang w:val="en-US" w:eastAsia="zh-CN"/>
              </w:rPr>
              <w:t>Indicates supported media type required for this Data Channel Application. The values of this IE include:</w:t>
            </w:r>
          </w:p>
          <w:p w14:paraId="72CFE64D" w14:textId="77777777" w:rsidR="0018526B" w:rsidRDefault="00000000">
            <w:pPr>
              <w:pStyle w:val="TAL"/>
              <w:numPr>
                <w:ilvl w:val="255"/>
                <w:numId w:val="0"/>
              </w:numPr>
              <w:rPr>
                <w:lang w:val="en-US" w:eastAsia="zh-CN"/>
              </w:rPr>
            </w:pPr>
            <w:r>
              <w:rPr>
                <w:rFonts w:hint="eastAsia"/>
                <w:lang w:val="en-US" w:eastAsia="zh-CN"/>
              </w:rPr>
              <w:t>Voice call only: this Data Channel Application can be used if and only if the corresponding call is a voice call.</w:t>
            </w:r>
          </w:p>
          <w:p w14:paraId="2CC300F3" w14:textId="77777777" w:rsidR="0018526B" w:rsidRDefault="00000000">
            <w:pPr>
              <w:pStyle w:val="TAL"/>
              <w:numPr>
                <w:ilvl w:val="255"/>
                <w:numId w:val="0"/>
              </w:numPr>
              <w:rPr>
                <w:lang w:val="en-US" w:eastAsia="zh-CN"/>
              </w:rPr>
            </w:pPr>
            <w:r>
              <w:rPr>
                <w:rFonts w:hint="eastAsia"/>
                <w:lang w:val="en-US" w:eastAsia="zh-CN"/>
              </w:rPr>
              <w:t>Video call only: this Data Channel Application can be used if and only if the corresponding call is a video call.</w:t>
            </w:r>
          </w:p>
          <w:p w14:paraId="5008302F" w14:textId="77777777" w:rsidR="0018526B" w:rsidRDefault="00000000">
            <w:pPr>
              <w:pStyle w:val="TAL"/>
              <w:numPr>
                <w:ilvl w:val="255"/>
                <w:numId w:val="0"/>
              </w:numPr>
              <w:rPr>
                <w:lang w:val="en-US" w:eastAsia="zh-CN"/>
              </w:rPr>
            </w:pPr>
            <w:r>
              <w:rPr>
                <w:rFonts w:hint="eastAsia"/>
                <w:lang w:val="en-US" w:eastAsia="zh-CN"/>
              </w:rPr>
              <w:t>Voice and video call: 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D42784" w14:textId="77777777" w:rsidR="0018526B"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77777777" w:rsidR="0018526B" w:rsidRDefault="00000000">
            <w:pPr>
              <w:pStyle w:val="TAL"/>
              <w:rPr>
                <w:lang w:val="en-US" w:eastAsia="zh-CN"/>
              </w:rPr>
            </w:pPr>
            <w:r>
              <w:rPr>
                <w:lang w:val="en-US" w:eastAsia="zh-CN"/>
              </w:rPr>
              <w:t>Service area: the application is allowed to be used in a certain area.</w:t>
            </w:r>
          </w:p>
          <w:p w14:paraId="1C0345F6"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EA7546" w14:textId="77777777"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6051A2" w14:textId="77777777" w:rsidR="0018526B" w:rsidRDefault="00000000">
            <w:pPr>
              <w:pStyle w:val="TAL"/>
            </w:pPr>
            <w:r>
              <w:rPr>
                <w:rFonts w:hint="eastAsia"/>
                <w:lang w:eastAsia="zh-CN"/>
              </w:rPr>
              <w:t>Pe</w:t>
            </w:r>
            <w:r>
              <w:t>rsonalDataCollection (see NOTE 2)</w:t>
            </w:r>
          </w:p>
        </w:tc>
        <w:tc>
          <w:tcPr>
            <w:tcW w:w="1440" w:type="dxa"/>
            <w:tcBorders>
              <w:top w:val="single" w:sz="4" w:space="0" w:color="000000"/>
              <w:left w:val="single" w:sz="4" w:space="0" w:color="000000"/>
              <w:bottom w:val="single" w:sz="4" w:space="0" w:color="000000"/>
            </w:tcBorders>
            <w:shd w:val="clear" w:color="auto" w:fill="auto"/>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4C8FD5" w14:textId="77777777" w:rsidR="0018526B" w:rsidRDefault="00000000">
            <w:pPr>
              <w:pStyle w:val="TAL"/>
              <w:rPr>
                <w:lang w:eastAsia="zh-CN"/>
              </w:rPr>
            </w:pPr>
            <w:r>
              <w:rPr>
                <w:rFonts w:eastAsia="SimSun"/>
                <w:lang w:val="en-US" w:eastAsia="zh-CN"/>
              </w:rPr>
              <w:t>PersonalDataCollectionInfoURL (see NOTE 2)</w:t>
            </w:r>
          </w:p>
        </w:tc>
        <w:tc>
          <w:tcPr>
            <w:tcW w:w="1440" w:type="dxa"/>
            <w:tcBorders>
              <w:top w:val="single" w:sz="4" w:space="0" w:color="000000"/>
              <w:left w:val="single" w:sz="4" w:space="0" w:color="000000"/>
              <w:bottom w:val="single" w:sz="4" w:space="0" w:color="000000"/>
            </w:tcBorders>
            <w:shd w:val="clear" w:color="auto" w:fill="auto"/>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ECDA" w14:textId="77777777"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2" w:name="_Toc183998954"/>
      <w:bookmarkStart w:id="643" w:name="_Toc30861"/>
      <w:bookmarkStart w:id="644" w:name="_Toc30698"/>
      <w:bookmarkStart w:id="645" w:name="_Toc4413"/>
      <w:bookmarkStart w:id="646" w:name="_Toc31905"/>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2"/>
      <w:bookmarkEnd w:id="643"/>
      <w:bookmarkEnd w:id="644"/>
      <w:bookmarkEnd w:id="645"/>
      <w:bookmarkEnd w:id="646"/>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7" w:name="_Toc183998955"/>
      <w:bookmarkStart w:id="648" w:name="_Toc13234"/>
      <w:bookmarkStart w:id="649" w:name="_Toc8001"/>
      <w:r>
        <w:rPr>
          <w:rFonts w:hint="eastAsia"/>
          <w:lang w:eastAsia="zh-CN"/>
        </w:rPr>
        <w:t>8.3.</w:t>
      </w:r>
      <w:r>
        <w:rPr>
          <w:rFonts w:hint="eastAsia"/>
          <w:lang w:val="en-US" w:eastAsia="zh-CN"/>
        </w:rPr>
        <w:t>3</w:t>
      </w:r>
      <w:r>
        <w:t>.2</w:t>
      </w:r>
      <w:r>
        <w:tab/>
        <w:t>Procedure</w:t>
      </w:r>
      <w:bookmarkEnd w:id="647"/>
      <w:bookmarkEnd w:id="648"/>
      <w:bookmarkEnd w:id="649"/>
    </w:p>
    <w:p w14:paraId="18A9EB0E" w14:textId="77777777" w:rsidR="0018526B" w:rsidRDefault="00000000">
      <w:pPr>
        <w:pStyle w:val="Heading5"/>
        <w:rPr>
          <w:lang w:val="en-US" w:eastAsia="zh-CN"/>
        </w:rPr>
      </w:pPr>
      <w:bookmarkStart w:id="650" w:name="_Toc19477"/>
      <w:bookmarkStart w:id="651" w:name="_Toc183998956"/>
      <w:bookmarkStart w:id="652" w:name="_Toc14199"/>
      <w:bookmarkStart w:id="653" w:name="_Toc19975"/>
      <w:bookmarkStart w:id="654" w:name="_Toc10488"/>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650"/>
      <w:bookmarkEnd w:id="651"/>
      <w:bookmarkEnd w:id="652"/>
      <w:bookmarkEnd w:id="653"/>
      <w:bookmarkEnd w:id="654"/>
    </w:p>
    <w:p w14:paraId="49AB3B72" w14:textId="77777777" w:rsidR="0018526B" w:rsidRDefault="00000000">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9146991"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4" type="#_x0000_t75" style="width:353pt;height:278.85pt" o:ole="">
            <v:imagedata r:id="rId27" o:title=""/>
            <o:lock v:ext="edit" aspectratio="f"/>
          </v:shape>
          <o:OLEObject Type="Embed" ProgID="Visio.Drawing.11" ShapeID="_x0000_i1034" DrawAspect="Content" ObjectID="_1802602210" r:id="rId28"/>
        </w:object>
      </w:r>
    </w:p>
    <w:p w14:paraId="3FEE6A0E" w14:textId="77777777" w:rsidR="0018526B"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r>
        <w:rPr>
          <w:rFonts w:eastAsia="SimSun" w:hint="eastAsia"/>
          <w:lang w:val="en-US" w:eastAsia="zh-CN"/>
        </w:rPr>
        <w:t>C</w:t>
      </w:r>
      <w:r>
        <w:rPr>
          <w:rFonts w:hint="eastAsia"/>
        </w:rPr>
        <w:t>lient request DC application profiles based on notification</w:t>
      </w:r>
    </w:p>
    <w:p w14:paraId="386763EB" w14:textId="77777777" w:rsidR="0018526B" w:rsidRDefault="00000000">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6</w:t>
      </w:r>
      <w:r>
        <w:t>]</w:t>
      </w:r>
      <w:r>
        <w:rPr>
          <w:rFonts w:hint="eastAsia"/>
          <w:lang w:val="en-US" w:eastAsia="zh-CN"/>
        </w:rPr>
        <w:t>.</w:t>
      </w:r>
    </w:p>
    <w:p w14:paraId="7170F720"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eastAsia="SimSun" w:hint="eastAsia"/>
          <w:lang w:val="en-US" w:eastAsia="zh-CN"/>
        </w:rPr>
        <w:t>Enabler C</w:t>
      </w:r>
      <w:r>
        <w:t xml:space="preserve">lient subscribes to the MMTel Enabler </w:t>
      </w:r>
      <w:r>
        <w:rPr>
          <w:rFonts w:eastAsia="SimSun" w:hint="eastAsia"/>
          <w:lang w:val="en-US" w:eastAsia="zh-CN"/>
        </w:rPr>
        <w:t>S</w:t>
      </w:r>
      <w:r>
        <w:t>erver for receiving notifications</w:t>
      </w:r>
      <w:r>
        <w:rPr>
          <w:rFonts w:hint="eastAsia"/>
          <w:lang w:val="en-US" w:eastAsia="zh-CN"/>
        </w:rPr>
        <w:t>.</w:t>
      </w:r>
    </w:p>
    <w:p w14:paraId="15C56EC7" w14:textId="77777777" w:rsidR="0018526B" w:rsidRDefault="00000000">
      <w:pPr>
        <w:pStyle w:val="B1"/>
        <w:rPr>
          <w:lang w:val="en-US" w:eastAsia="zh-CN"/>
        </w:rPr>
      </w:pPr>
      <w:r>
        <w:rPr>
          <w:lang w:val="en-US" w:eastAsia="zh-CN"/>
        </w:rPr>
        <w:lastRenderedPageBreak/>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5" w:name="_Toc183998957"/>
      <w:bookmarkStart w:id="656" w:name="_Toc3238"/>
      <w:bookmarkStart w:id="657" w:name="_Toc23092"/>
      <w:bookmarkStart w:id="658" w:name="_Toc8920"/>
      <w:bookmarkStart w:id="659" w:name="_Toc1213"/>
      <w:r>
        <w:rPr>
          <w:rFonts w:hint="eastAsia"/>
          <w:lang w:val="en-US" w:eastAsia="zh-CN"/>
        </w:rPr>
        <w:t>8.3.3.2.2</w:t>
      </w:r>
      <w:r>
        <w:rPr>
          <w:rFonts w:hint="eastAsia"/>
          <w:lang w:val="en-US" w:eastAsia="zh-CN"/>
        </w:rPr>
        <w:tab/>
        <w:t>The MMTel Enabler Server notifies the DC application profile to the MMTel Enabler Client</w:t>
      </w:r>
      <w:bookmarkEnd w:id="655"/>
      <w:bookmarkEnd w:id="656"/>
      <w:bookmarkEnd w:id="657"/>
      <w:bookmarkEnd w:id="658"/>
      <w:bookmarkEnd w:id="659"/>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77777777" w:rsidR="0018526B" w:rsidRDefault="00000000">
      <w:pPr>
        <w:pStyle w:val="TH"/>
        <w:rPr>
          <w:lang w:eastAsia="zh-CN"/>
        </w:rPr>
      </w:pPr>
      <w:r>
        <w:rPr>
          <w:lang w:val="en-US" w:eastAsia="zh-CN"/>
        </w:rPr>
        <w:object w:dxaOrig="7153" w:dyaOrig="4432" w14:anchorId="124726F7">
          <v:shape id="_x0000_i1035" type="#_x0000_t75" style="width:357.85pt;height:221.35pt" o:ole="">
            <v:imagedata r:id="rId29" o:title=""/>
            <o:lock v:ext="edit" aspectratio="f"/>
          </v:shape>
          <o:OLEObject Type="Embed" ProgID="Visio.Drawing.11" ShapeID="_x0000_i1035" DrawAspect="Content" ObjectID="_1802602211"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77777777" w:rsidR="0018526B" w:rsidRDefault="00000000">
      <w:pPr>
        <w:pStyle w:val="B1"/>
        <w:rPr>
          <w:lang w:val="en-US" w:eastAsia="zh-CN"/>
        </w:rPr>
      </w:pPr>
      <w:r>
        <w:rPr>
          <w:lang w:val="en-US" w:eastAsia="zh-CN"/>
        </w:rPr>
        <w:t>1.</w:t>
      </w:r>
      <w:r>
        <w:rPr>
          <w:lang w:val="en-US" w:eastAsia="zh-CN"/>
        </w:rPr>
        <w:tab/>
      </w:r>
      <w:bookmarkStart w:id="660"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660"/>
      <w:r>
        <w:rPr>
          <w:lang w:val="en-US" w:eastAsia="zh-CN"/>
        </w:rPr>
        <w:t xml:space="preserve"> </w:t>
      </w:r>
    </w:p>
    <w:p w14:paraId="71AC9081" w14:textId="77777777" w:rsidR="0018526B" w:rsidRDefault="0000000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p>
    <w:p w14:paraId="04309B67" w14:textId="77777777" w:rsidR="0018526B" w:rsidRDefault="00000000">
      <w:pPr>
        <w:pStyle w:val="B1"/>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10A10276" w14:textId="4BD5666D" w:rsidR="0018526B" w:rsidRPr="004B4185" w:rsidRDefault="00000000">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14:paraId="0BE81980" w14:textId="77777777" w:rsidR="0018526B" w:rsidRDefault="00000000">
      <w:pPr>
        <w:pStyle w:val="Heading4"/>
      </w:pPr>
      <w:bookmarkStart w:id="661" w:name="_Toc183998958"/>
      <w:bookmarkStart w:id="662" w:name="_Toc19397"/>
      <w:bookmarkStart w:id="663" w:name="_Toc30025"/>
      <w:bookmarkStart w:id="664" w:name="_Toc32294"/>
      <w:bookmarkStart w:id="665" w:name="_Toc23972"/>
      <w:r>
        <w:rPr>
          <w:rFonts w:hint="eastAsia"/>
          <w:lang w:eastAsia="zh-CN"/>
        </w:rPr>
        <w:t>8.3.</w:t>
      </w:r>
      <w:r>
        <w:rPr>
          <w:rFonts w:hint="eastAsia"/>
          <w:lang w:val="en-US" w:eastAsia="zh-CN"/>
        </w:rPr>
        <w:t>3</w:t>
      </w:r>
      <w:r>
        <w:t>.3</w:t>
      </w:r>
      <w:r>
        <w:tab/>
        <w:t>Information flows</w:t>
      </w:r>
      <w:bookmarkEnd w:id="661"/>
      <w:bookmarkEnd w:id="662"/>
      <w:bookmarkEnd w:id="663"/>
      <w:bookmarkEnd w:id="664"/>
      <w:bookmarkEnd w:id="665"/>
    </w:p>
    <w:p w14:paraId="6226F28E" w14:textId="77777777" w:rsidR="0018526B" w:rsidRDefault="00000000">
      <w:pPr>
        <w:pStyle w:val="Heading5"/>
        <w:rPr>
          <w:lang w:val="en-US"/>
        </w:rPr>
      </w:pPr>
      <w:bookmarkStart w:id="666" w:name="_Toc29369"/>
      <w:bookmarkStart w:id="667" w:name="_Toc183998959"/>
      <w:bookmarkStart w:id="668" w:name="_Toc22461"/>
      <w:bookmarkStart w:id="669" w:name="_Toc20330"/>
      <w:bookmarkStart w:id="670" w:name="_Toc18815"/>
      <w:r>
        <w:rPr>
          <w:rFonts w:hint="eastAsia"/>
          <w:lang w:val="en-US" w:eastAsia="zh-CN"/>
        </w:rPr>
        <w:t>8.3.3.3.1</w:t>
      </w:r>
      <w:r>
        <w:rPr>
          <w:rFonts w:hint="eastAsia"/>
          <w:lang w:val="en-US" w:eastAsia="zh-CN"/>
        </w:rPr>
        <w:tab/>
        <w:t>Root application and profile update notification</w:t>
      </w:r>
      <w:bookmarkEnd w:id="666"/>
      <w:bookmarkEnd w:id="667"/>
      <w:bookmarkEnd w:id="668"/>
      <w:bookmarkEnd w:id="669"/>
      <w:bookmarkEnd w:id="670"/>
    </w:p>
    <w:p w14:paraId="0B340E20"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.3.1-1 describes information elements for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77777777" w:rsidR="0018526B" w:rsidRDefault="00000000">
      <w:pPr>
        <w:pStyle w:val="TH"/>
      </w:pPr>
      <w:r>
        <w:lastRenderedPageBreak/>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BCBB74" w14:textId="77777777" w:rsidR="0018526B" w:rsidRDefault="00000000">
            <w:pPr>
              <w:pStyle w:val="TAL"/>
            </w:pPr>
            <w:r>
              <w:rPr>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878D8" w14:textId="77777777" w:rsidR="0018526B" w:rsidRDefault="00000000">
            <w:pPr>
              <w:pStyle w:val="TAL"/>
              <w:rPr>
                <w:lang w:val="en-US" w:eastAsia="zh-CN"/>
              </w:rPr>
            </w:pPr>
            <w:r>
              <w:rPr>
                <w:lang w:val="en-US" w:eastAsia="zh-CN"/>
              </w:rPr>
              <w:t>Indicates whether the operation is urgent to UE</w:t>
            </w:r>
            <w:r>
              <w:rPr>
                <w:rFonts w:hint="eastAsia"/>
                <w:lang w:val="en-US" w:eastAsia="zh-CN"/>
              </w:rPr>
              <w:t>, i.e. whether the Root application and profile need to be updated immediately. E.g. the update of Root application and profile is urgent if the available DC Application for the user is changed</w:t>
            </w:r>
          </w:p>
        </w:tc>
      </w:tr>
    </w:tbl>
    <w:p w14:paraId="4D070CED" w14:textId="77777777" w:rsidR="0018526B" w:rsidRDefault="0018526B">
      <w:pPr>
        <w:rPr>
          <w:lang w:val="en-US"/>
        </w:rPr>
      </w:pPr>
    </w:p>
    <w:p w14:paraId="2287C39B" w14:textId="77777777" w:rsidR="0018526B" w:rsidRDefault="00000000">
      <w:pPr>
        <w:pStyle w:val="Heading5"/>
        <w:rPr>
          <w:lang w:val="en-US" w:eastAsia="zh-CN"/>
        </w:rPr>
      </w:pPr>
      <w:bookmarkStart w:id="671" w:name="_Toc23699"/>
      <w:bookmarkStart w:id="672" w:name="_Toc7286"/>
      <w:bookmarkStart w:id="673" w:name="_Toc183998960"/>
      <w:bookmarkStart w:id="674" w:name="_Toc8393"/>
      <w:bookmarkStart w:id="675" w:name="_Toc12460"/>
      <w:r>
        <w:rPr>
          <w:rFonts w:hint="eastAsia"/>
          <w:lang w:val="en-US" w:eastAsia="zh-CN"/>
        </w:rPr>
        <w:t>8.3.3.3.2</w:t>
      </w:r>
      <w:r>
        <w:rPr>
          <w:rFonts w:hint="eastAsia"/>
          <w:lang w:val="en-US" w:eastAsia="zh-CN"/>
        </w:rPr>
        <w:tab/>
        <w:t xml:space="preserve">Root application </w:t>
      </w:r>
      <w:r>
        <w:rPr>
          <w:lang w:val="en-US" w:eastAsia="zh-CN"/>
        </w:rPr>
        <w:t>notification</w:t>
      </w:r>
      <w:bookmarkEnd w:id="671"/>
      <w:bookmarkEnd w:id="672"/>
      <w:bookmarkEnd w:id="673"/>
      <w:bookmarkEnd w:id="674"/>
      <w:bookmarkEnd w:id="675"/>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C5C810B"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8F866"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09478" w14:textId="77777777" w:rsidR="0018526B" w:rsidRDefault="00000000">
            <w:pPr>
              <w:pStyle w:val="TAL"/>
              <w:rPr>
                <w:lang w:val="en-US" w:eastAsia="zh-CN"/>
              </w:rPr>
            </w:pPr>
            <w:r>
              <w:rPr>
                <w:rFonts w:hint="eastAsia"/>
                <w:lang w:val="en-US" w:eastAsia="zh-CN"/>
              </w:rPr>
              <w:t xml:space="preserve">The newest 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77777777" w:rsidR="0018526B" w:rsidRDefault="00000000">
            <w:pPr>
              <w:pStyle w:val="TAL"/>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4F09EBF6" w14:textId="77777777" w:rsidR="0018526B" w:rsidRDefault="00000000">
      <w:pPr>
        <w:pStyle w:val="Heading2"/>
        <w:rPr>
          <w:lang w:val="en-US" w:eastAsia="zh-CN"/>
        </w:rPr>
      </w:pPr>
      <w:bookmarkStart w:id="676" w:name="_Toc20760"/>
      <w:bookmarkStart w:id="677" w:name="_Toc3997"/>
      <w:r>
        <w:rPr>
          <w:rFonts w:hint="eastAsia"/>
          <w:lang w:val="en-US" w:eastAsia="zh-CN"/>
        </w:rPr>
        <w:t>8.4</w:t>
      </w:r>
      <w:r>
        <w:rPr>
          <w:rFonts w:hint="eastAsia"/>
          <w:lang w:val="en-US" w:eastAsia="zh-CN"/>
        </w:rPr>
        <w:tab/>
        <w:t>Application calling enablement</w:t>
      </w:r>
      <w:bookmarkEnd w:id="676"/>
      <w:bookmarkEnd w:id="677"/>
    </w:p>
    <w:p w14:paraId="4AAE1143" w14:textId="77777777" w:rsidR="0018526B" w:rsidRDefault="00000000">
      <w:pPr>
        <w:pStyle w:val="Heading3"/>
        <w:rPr>
          <w:lang w:val="en-US" w:eastAsia="zh-CN"/>
        </w:rPr>
      </w:pPr>
      <w:bookmarkStart w:id="678" w:name="_Toc14104"/>
      <w:bookmarkStart w:id="679" w:name="_Toc14162"/>
      <w:r>
        <w:rPr>
          <w:rFonts w:hint="eastAsia"/>
          <w:lang w:val="en-US" w:eastAsia="zh-CN"/>
        </w:rPr>
        <w:t>8.4.1</w:t>
      </w:r>
      <w:r>
        <w:rPr>
          <w:rFonts w:hint="eastAsia"/>
          <w:lang w:val="en-US" w:eastAsia="zh-CN"/>
        </w:rPr>
        <w:tab/>
        <w:t>General</w:t>
      </w:r>
      <w:bookmarkEnd w:id="678"/>
      <w:bookmarkEnd w:id="679"/>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80" w:name="_Toc19922"/>
      <w:bookmarkStart w:id="681" w:name="_Toc4845"/>
      <w:bookmarkStart w:id="682" w:name="_Toc1663"/>
      <w:bookmarkStart w:id="683" w:name="_Toc183998961"/>
      <w:bookmarkStart w:id="684" w:name="_Toc13245"/>
      <w:bookmarkStart w:id="685" w:name="_Toc11463"/>
      <w:r>
        <w:t>8.4.</w:t>
      </w:r>
      <w:r>
        <w:rPr>
          <w:rFonts w:eastAsia="SimSun" w:hint="eastAsia"/>
          <w:lang w:val="en-US" w:eastAsia="zh-CN"/>
        </w:rPr>
        <w:t>2</w:t>
      </w:r>
      <w:r>
        <w:tab/>
      </w:r>
      <w:r>
        <w:rPr>
          <w:lang w:val="en-US" w:eastAsia="zh-CN"/>
        </w:rPr>
        <w:t>Application calling service API with Data Channel capability</w:t>
      </w:r>
      <w:bookmarkEnd w:id="680"/>
      <w:bookmarkEnd w:id="681"/>
      <w:bookmarkEnd w:id="682"/>
      <w:bookmarkEnd w:id="683"/>
      <w:bookmarkEnd w:id="684"/>
      <w:bookmarkEnd w:id="685"/>
    </w:p>
    <w:p w14:paraId="3CEF6541" w14:textId="77777777" w:rsidR="0018526B" w:rsidRDefault="00000000">
      <w:pPr>
        <w:pStyle w:val="Heading4"/>
      </w:pPr>
      <w:bookmarkStart w:id="686" w:name="_Toc22589"/>
      <w:bookmarkStart w:id="687" w:name="_Toc27260"/>
      <w:bookmarkStart w:id="688" w:name="_Toc19675"/>
      <w:bookmarkStart w:id="689" w:name="_Toc183998962"/>
      <w:bookmarkStart w:id="690" w:name="_Toc14221"/>
      <w:bookmarkStart w:id="691" w:name="_Toc6168"/>
      <w:r>
        <w:t>8.4.</w:t>
      </w:r>
      <w:r>
        <w:rPr>
          <w:rFonts w:eastAsia="SimSun" w:hint="eastAsia"/>
          <w:lang w:val="en-US" w:eastAsia="zh-CN"/>
        </w:rPr>
        <w:t>2</w:t>
      </w:r>
      <w:r>
        <w:t>.1</w:t>
      </w:r>
      <w:r>
        <w:tab/>
        <w:t>General</w:t>
      </w:r>
      <w:bookmarkEnd w:id="686"/>
      <w:bookmarkEnd w:id="687"/>
      <w:bookmarkEnd w:id="688"/>
      <w:bookmarkEnd w:id="689"/>
      <w:bookmarkEnd w:id="690"/>
      <w:bookmarkEnd w:id="691"/>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2" w:name="_Toc183998963"/>
      <w:bookmarkStart w:id="693" w:name="_Toc14383"/>
      <w:bookmarkStart w:id="694" w:name="_Toc31198"/>
      <w:bookmarkStart w:id="695" w:name="_Toc22053"/>
      <w:bookmarkStart w:id="696" w:name="_Toc28113"/>
      <w:bookmarkStart w:id="697" w:name="_Toc32457"/>
      <w:r>
        <w:t>8.4.</w:t>
      </w:r>
      <w:r>
        <w:rPr>
          <w:rFonts w:eastAsia="SimSun" w:hint="eastAsia"/>
          <w:lang w:val="en-US" w:eastAsia="zh-CN"/>
        </w:rPr>
        <w:t>2</w:t>
      </w:r>
      <w:r>
        <w:t>.2</w:t>
      </w:r>
      <w:r>
        <w:tab/>
        <w:t>Procedure</w:t>
      </w:r>
      <w:bookmarkEnd w:id="692"/>
      <w:bookmarkEnd w:id="693"/>
      <w:bookmarkEnd w:id="694"/>
      <w:bookmarkEnd w:id="695"/>
      <w:bookmarkEnd w:id="696"/>
      <w:bookmarkEnd w:id="697"/>
    </w:p>
    <w:p w14:paraId="730DB939" w14:textId="77777777" w:rsidR="0018526B" w:rsidRDefault="00000000">
      <w:pPr>
        <w:pStyle w:val="Heading5"/>
        <w:rPr>
          <w:lang w:val="en-US" w:eastAsia="zh-CN"/>
        </w:rPr>
      </w:pPr>
      <w:bookmarkStart w:id="698" w:name="_Toc582"/>
      <w:bookmarkStart w:id="699" w:name="_Toc4500"/>
      <w:bookmarkStart w:id="700" w:name="_Toc183998964"/>
      <w:bookmarkStart w:id="701" w:name="_Toc19755"/>
      <w:bookmarkStart w:id="702" w:name="_Toc14621"/>
      <w:bookmarkStart w:id="703" w:name="_Toc28094"/>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8"/>
      <w:bookmarkEnd w:id="699"/>
      <w:bookmarkEnd w:id="700"/>
      <w:bookmarkEnd w:id="701"/>
      <w:bookmarkEnd w:id="702"/>
      <w:r>
        <w:rPr>
          <w:rFonts w:hint="eastAsia"/>
          <w:lang w:val="en-US" w:eastAsia="zh-CN"/>
        </w:rPr>
        <w:t xml:space="preserve"> </w:t>
      </w:r>
      <w:r>
        <w:rPr>
          <w:lang w:val="en-US" w:eastAsia="zh-CN"/>
        </w:rPr>
        <w:t>between non-IMS application and DCMTSI client</w:t>
      </w:r>
      <w:bookmarkEnd w:id="703"/>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36" type="#_x0000_t75" style="width:356.8pt;height:203.1pt" o:ole="">
            <v:imagedata r:id="rId31" o:title=""/>
            <o:lock v:ext="edit" aspectratio="f"/>
          </v:shape>
          <o:OLEObject Type="Embed" ProgID="Visio.Drawing.11" ShapeID="_x0000_i1036" DrawAspect="Content" ObjectID="_1802602212"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.1.3.1</w:t>
      </w:r>
      <w:r>
        <w:t>.</w:t>
      </w:r>
    </w:p>
    <w:p w14:paraId="55B9F385" w14:textId="77777777" w:rsidR="0018526B" w:rsidRDefault="00000000">
      <w:pPr>
        <w:pStyle w:val="B1"/>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can 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[7989],</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77777777"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4" w:name="_Hlk178499632"/>
      <w:r>
        <w:rPr>
          <w:lang w:eastAsia="zh-CN"/>
        </w:rPr>
        <w:t>DC update</w:t>
      </w:r>
      <w:bookmarkEnd w:id="704"/>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77777777"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.1.3.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2094824C" w14:textId="77777777" w:rsidR="0018526B" w:rsidRDefault="00000000">
      <w:pPr>
        <w:pStyle w:val="EditorsNote"/>
      </w:pPr>
      <w:r>
        <w:t>Editor's note:</w:t>
      </w:r>
      <w:r>
        <w:tab/>
        <w:t>The flow will need to be updated once SA2 work is done to specify NEF exposure of IMS session management (Nnef_ImsSessionManagement).</w:t>
      </w:r>
    </w:p>
    <w:p w14:paraId="7C5750B5" w14:textId="77777777" w:rsidR="0018526B" w:rsidRDefault="00000000">
      <w:pPr>
        <w:pStyle w:val="Heading4"/>
      </w:pPr>
      <w:bookmarkStart w:id="705" w:name="_Toc8437"/>
      <w:r>
        <w:t>8.4.</w:t>
      </w:r>
      <w:r>
        <w:rPr>
          <w:rFonts w:eastAsia="SimSun" w:hint="eastAsia"/>
          <w:lang w:val="en-US" w:eastAsia="zh-CN"/>
        </w:rPr>
        <w:t>2</w:t>
      </w:r>
      <w:r>
        <w:t>.3</w:t>
      </w:r>
      <w:r>
        <w:tab/>
        <w:t>Information flows</w:t>
      </w:r>
      <w:bookmarkEnd w:id="705"/>
    </w:p>
    <w:p w14:paraId="3CC02B50" w14:textId="77777777" w:rsidR="0018526B" w:rsidRDefault="00000000">
      <w:pPr>
        <w:pStyle w:val="Heading5"/>
      </w:pPr>
      <w:bookmarkStart w:id="706" w:name="_Toc2940"/>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6"/>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7" w:name="_Toc29201"/>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7"/>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8" w:name="_Toc183998965"/>
      <w:bookmarkStart w:id="709" w:name="_Toc27103"/>
      <w:bookmarkStart w:id="710" w:name="_Toc31287"/>
      <w:bookmarkStart w:id="711" w:name="_Toc9150"/>
      <w:bookmarkStart w:id="712" w:name="_Toc13155"/>
      <w:bookmarkStart w:id="713" w:name="_Toc29637"/>
      <w:r>
        <w:t>8.4.</w:t>
      </w:r>
      <w:r>
        <w:rPr>
          <w:rFonts w:eastAsia="SimSun" w:hint="eastAsia"/>
          <w:lang w:val="en-US" w:eastAsia="zh-CN"/>
        </w:rPr>
        <w:t>3</w:t>
      </w:r>
      <w:r>
        <w:tab/>
      </w:r>
      <w:r>
        <w:rPr>
          <w:lang w:val="en-US" w:eastAsia="zh-CN"/>
        </w:rPr>
        <w:t>Third-Party Call service API with Data Channel capability</w:t>
      </w:r>
      <w:bookmarkEnd w:id="708"/>
      <w:bookmarkEnd w:id="709"/>
      <w:bookmarkEnd w:id="710"/>
      <w:bookmarkEnd w:id="711"/>
      <w:bookmarkEnd w:id="712"/>
      <w:bookmarkEnd w:id="713"/>
    </w:p>
    <w:p w14:paraId="2949966D" w14:textId="77777777" w:rsidR="0018526B" w:rsidRDefault="00000000">
      <w:pPr>
        <w:pStyle w:val="Heading4"/>
      </w:pPr>
      <w:bookmarkStart w:id="714" w:name="_Toc7277"/>
      <w:bookmarkStart w:id="715" w:name="_Toc183998966"/>
      <w:bookmarkStart w:id="716" w:name="_Toc13323"/>
      <w:bookmarkStart w:id="717" w:name="_Toc814"/>
      <w:bookmarkStart w:id="718" w:name="_Toc31934"/>
      <w:bookmarkStart w:id="719" w:name="_Toc5756"/>
      <w:r>
        <w:t>8.4.</w:t>
      </w:r>
      <w:r>
        <w:rPr>
          <w:rFonts w:eastAsia="SimSun" w:hint="eastAsia"/>
          <w:lang w:val="en-US" w:eastAsia="zh-CN"/>
        </w:rPr>
        <w:t>3</w:t>
      </w:r>
      <w:r>
        <w:t>.1</w:t>
      </w:r>
      <w:r>
        <w:tab/>
        <w:t>General</w:t>
      </w:r>
      <w:bookmarkEnd w:id="714"/>
      <w:bookmarkEnd w:id="715"/>
      <w:bookmarkEnd w:id="716"/>
      <w:bookmarkEnd w:id="717"/>
      <w:bookmarkEnd w:id="718"/>
      <w:bookmarkEnd w:id="719"/>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20" w:name="_Toc7978"/>
      <w:bookmarkStart w:id="721" w:name="_Toc183998967"/>
      <w:bookmarkStart w:id="722" w:name="_Toc12853"/>
      <w:bookmarkStart w:id="723" w:name="_Toc8674"/>
      <w:bookmarkStart w:id="724" w:name="_Toc21013"/>
      <w:bookmarkStart w:id="725" w:name="_Toc7759"/>
      <w:r>
        <w:lastRenderedPageBreak/>
        <w:t>8.4.</w:t>
      </w:r>
      <w:r>
        <w:rPr>
          <w:rFonts w:eastAsia="SimSun" w:hint="eastAsia"/>
          <w:lang w:val="en-US" w:eastAsia="zh-CN"/>
        </w:rPr>
        <w:t>3</w:t>
      </w:r>
      <w:r>
        <w:t>.2</w:t>
      </w:r>
      <w:r>
        <w:tab/>
        <w:t>Procedure</w:t>
      </w:r>
      <w:bookmarkEnd w:id="720"/>
      <w:bookmarkEnd w:id="721"/>
      <w:bookmarkEnd w:id="722"/>
      <w:bookmarkEnd w:id="723"/>
      <w:bookmarkEnd w:id="724"/>
      <w:bookmarkEnd w:id="725"/>
    </w:p>
    <w:p w14:paraId="76E0C36B" w14:textId="77777777" w:rsidR="0018526B" w:rsidRDefault="00000000">
      <w:pPr>
        <w:pStyle w:val="Heading5"/>
        <w:rPr>
          <w:lang w:val="en-US" w:eastAsia="zh-CN"/>
        </w:rPr>
      </w:pPr>
      <w:bookmarkStart w:id="726" w:name="_Toc183998968"/>
      <w:bookmarkStart w:id="727" w:name="_Toc27268"/>
      <w:bookmarkStart w:id="728" w:name="_Toc13583"/>
      <w:bookmarkStart w:id="729" w:name="_Toc24627"/>
      <w:bookmarkStart w:id="730" w:name="_Toc28684"/>
      <w:bookmarkStart w:id="731" w:name="_Toc16544"/>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6"/>
      <w:bookmarkEnd w:id="727"/>
      <w:bookmarkEnd w:id="728"/>
      <w:bookmarkEnd w:id="729"/>
      <w:bookmarkEnd w:id="730"/>
      <w:bookmarkEnd w:id="731"/>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37" type="#_x0000_t75" style="width:357.85pt;height:205.25pt" o:ole="">
            <v:imagedata r:id="rId33" o:title=""/>
            <o:lock v:ext="edit" aspectratio="f"/>
          </v:shape>
          <o:OLEObject Type="Embed" ProgID="Visio.Drawing.11" ShapeID="_x0000_i1037" DrawAspect="Content" ObjectID="_1802602213"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77777777" w:rsidR="0018526B" w:rsidRDefault="00000000">
      <w:pPr>
        <w:pStyle w:val="NO"/>
      </w:pPr>
      <w:r>
        <w:t>NOTE :</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145EB7E" w14:textId="77777777" w:rsidR="0018526B" w:rsidRDefault="00000000">
      <w:pPr>
        <w:pStyle w:val="EditorsNote"/>
      </w:pPr>
      <w:r>
        <w:t>Editor's note:</w:t>
      </w:r>
      <w:r>
        <w:tab/>
        <w:t>The flow will need to be updated once SA2 work is done to specify NEF exposure of IMS session management (Nnef_ImsSessionManagement).</w:t>
      </w:r>
    </w:p>
    <w:p w14:paraId="72680315" w14:textId="77777777" w:rsidR="0018526B" w:rsidRDefault="00000000">
      <w:pPr>
        <w:pStyle w:val="Heading4"/>
      </w:pPr>
      <w:bookmarkStart w:id="732" w:name="_Toc26019"/>
      <w:bookmarkStart w:id="733" w:name="_Toc20282"/>
      <w:r>
        <w:lastRenderedPageBreak/>
        <w:t>8.4.</w:t>
      </w:r>
      <w:r>
        <w:rPr>
          <w:rFonts w:eastAsia="SimSun" w:hint="eastAsia"/>
          <w:lang w:val="en-US" w:eastAsia="zh-CN"/>
        </w:rPr>
        <w:t>3</w:t>
      </w:r>
      <w:r>
        <w:t>.</w:t>
      </w:r>
      <w:r>
        <w:rPr>
          <w:rFonts w:eastAsia="SimSun" w:hint="eastAsia"/>
          <w:lang w:val="en-US" w:eastAsia="zh-CN"/>
        </w:rPr>
        <w:t>3</w:t>
      </w:r>
      <w:r>
        <w:tab/>
        <w:t>Information flows</w:t>
      </w:r>
      <w:bookmarkEnd w:id="732"/>
      <w:bookmarkEnd w:id="733"/>
    </w:p>
    <w:p w14:paraId="1B4B3352" w14:textId="77777777" w:rsidR="0018526B" w:rsidRDefault="00000000">
      <w:pPr>
        <w:pStyle w:val="Heading5"/>
      </w:pPr>
      <w:bookmarkStart w:id="734" w:name="_Toc23064"/>
      <w:bookmarkStart w:id="735" w:name="_Toc665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4"/>
      <w:bookmarkEnd w:id="735"/>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7777777" w:rsidR="0018526B" w:rsidRDefault="00000000">
      <w:pPr>
        <w:pStyle w:val="TH"/>
      </w:pPr>
      <w:r>
        <w:t>Table </w:t>
      </w:r>
      <w:r>
        <w:rPr>
          <w:rFonts w:eastAsia="SimSun" w:hint="eastAsia"/>
          <w:lang w:eastAsia="zh-CN"/>
        </w:rPr>
        <w:t>8.3.2</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8064D35"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953E557"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A161CC5"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77777777" w:rsidR="0018526B" w:rsidRDefault="00000000">
            <w:pPr>
              <w:pStyle w:val="TAL"/>
              <w:rPr>
                <w:lang w:val="en-US" w:eastAsia="zh-CN"/>
              </w:rPr>
            </w:pPr>
            <w:r>
              <w:rPr>
                <w:rFonts w:hint="eastAsia"/>
                <w:lang w:val="en-US" w:eastAsia="zh-CN"/>
              </w:rPr>
              <w:t>The detailed media information, e.g. the information included in the SDP of mmtel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D91E220" w14:textId="77777777"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1A3D2C63" w14:textId="77777777"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262E013A" w14:textId="77777777"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6" w:name="_Toc4229"/>
      <w:bookmarkStart w:id="737" w:name="_Toc29184"/>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6"/>
      <w:bookmarkEnd w:id="737"/>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698BFEF" w14:textId="77777777"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6BEFA62" w14:textId="77777777"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A81450F" w14:textId="77777777"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0D13F12" w14:textId="77777777"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9D3DA33" w14:textId="77777777"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12C7E22"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7777777" w:rsidR="0018526B" w:rsidRDefault="00000000">
            <w:pPr>
              <w:pStyle w:val="TAL"/>
              <w:rPr>
                <w:lang w:val="en-US" w:eastAsia="zh-CN"/>
              </w:rPr>
            </w:pPr>
            <w:r>
              <w:rPr>
                <w:rFonts w:hint="eastAsia"/>
                <w:lang w:val="en-US" w:eastAsia="zh-CN"/>
              </w:rPr>
              <w:t>The detailed media information, e.g. the information included in the SDP of mmtel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B1AF257" w14:textId="77777777"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666151D"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06E997D" w14:textId="77777777" w:rsidR="0018526B" w:rsidRDefault="00000000">
            <w:pPr>
              <w:pStyle w:val="TAL"/>
              <w:rPr>
                <w:lang w:val="en-US" w:eastAsia="zh-CN"/>
              </w:rPr>
            </w:pPr>
            <w:r>
              <w:rPr>
                <w:rFonts w:hint="eastAsia"/>
                <w:lang w:val="en-US" w:eastAsia="zh-CN"/>
              </w:rPr>
              <w:t>The DC application profile expected to be used in this call</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77777777"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8" w:name="_Toc11171"/>
      <w:bookmarkStart w:id="739" w:name="_Toc14639"/>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8"/>
      <w:bookmarkEnd w:id="739"/>
    </w:p>
    <w:p w14:paraId="154CC9C2" w14:textId="77777777" w:rsidR="0018526B" w:rsidRDefault="00000000">
      <w:pPr>
        <w:pStyle w:val="Heading4"/>
      </w:pPr>
      <w:bookmarkStart w:id="740" w:name="_Toc5910"/>
      <w:bookmarkStart w:id="741" w:name="_Toc10304"/>
      <w:r>
        <w:t>8.4.</w:t>
      </w:r>
      <w:r>
        <w:rPr>
          <w:rFonts w:hint="eastAsia"/>
          <w:lang w:val="en-US" w:eastAsia="zh-CN"/>
        </w:rPr>
        <w:t>4</w:t>
      </w:r>
      <w:r>
        <w:t>.1</w:t>
      </w:r>
      <w:r>
        <w:rPr>
          <w:rFonts w:eastAsia="SimSun" w:hint="eastAsia"/>
          <w:lang w:val="en-US" w:eastAsia="zh-CN"/>
        </w:rPr>
        <w:tab/>
      </w:r>
      <w:r>
        <w:t>Procedure</w:t>
      </w:r>
      <w:bookmarkEnd w:id="740"/>
      <w:bookmarkEnd w:id="741"/>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77777777" w:rsidR="0018526B" w:rsidRDefault="00000000">
      <w:pPr>
        <w:pStyle w:val="B1"/>
      </w:pPr>
      <w:r>
        <w:lastRenderedPageBreak/>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61952027"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77777777" w:rsidR="0018526B" w:rsidRDefault="00000000">
      <w:pPr>
        <w:pStyle w:val="B1"/>
      </w:pPr>
      <w:r>
        <w:t>4.</w:t>
      </w:r>
      <w:r>
        <w:rPr>
          <w:rFonts w:eastAsia="SimSun" w:hint="eastAsia"/>
          <w:lang w:val="en-US" w:eastAsia="zh-CN"/>
        </w:rPr>
        <w:tab/>
      </w:r>
      <w:r>
        <w:t>The MMTel Enabler Server is subscribed to the AEF (NEF) for IMS session events information e.g., media changes such as requested for the specific DCH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DCH application.</w:t>
      </w:r>
    </w:p>
    <w:p w14:paraId="79AD5220" w14:textId="77777777" w:rsidR="0018526B" w:rsidRDefault="00000000">
      <w:pPr>
        <w:pStyle w:val="B1"/>
      </w:pPr>
      <w:r>
        <w:t>6.</w:t>
      </w:r>
      <w:r>
        <w:rPr>
          <w:rFonts w:eastAsia="SimSun" w:hint="eastAsia"/>
          <w:lang w:val="en-US" w:eastAsia="zh-CN"/>
        </w:rPr>
        <w:tab/>
      </w:r>
      <w:r>
        <w:t>An IMS MMTel session is ongoing for User (UE1) with another user who requests the DCH Application to provide some DCH media to the user on UE1.</w:t>
      </w:r>
    </w:p>
    <w:p w14:paraId="09349E26" w14:textId="77777777" w:rsidR="0018526B" w:rsidRDefault="0018526B">
      <w:pPr>
        <w:pStyle w:val="TH"/>
        <w:rPr>
          <w:lang w:val="en-US" w:eastAsia="zh-CN"/>
        </w:rPr>
      </w:pPr>
    </w:p>
    <w:p w14:paraId="42A3C97B" w14:textId="77777777" w:rsidR="0018526B" w:rsidRDefault="00000000">
      <w:pPr>
        <w:pStyle w:val="TH"/>
        <w:rPr>
          <w:lang w:val="en-US" w:eastAsia="zh-CN"/>
        </w:rPr>
      </w:pPr>
      <w:r>
        <w:rPr>
          <w:lang w:val="en-US" w:eastAsia="zh-CN"/>
        </w:rPr>
        <w:object w:dxaOrig="9330" w:dyaOrig="4460" w14:anchorId="6022B2F3">
          <v:shape id="_x0000_i1038" type="#_x0000_t75" style="width:466.4pt;height:223pt" o:ole="">
            <v:imagedata r:id="rId35" o:title=""/>
            <o:lock v:ext="edit" aspectratio="f"/>
          </v:shape>
          <o:OLEObject Type="Embed" ProgID="Visio.Drawing.11" ShapeID="_x0000_i1038" DrawAspect="Content" ObjectID="_1802602214" r:id="rId36"/>
        </w:object>
      </w:r>
    </w:p>
    <w:p w14:paraId="20755DEF" w14:textId="77777777" w:rsidR="0018526B" w:rsidRDefault="00000000">
      <w:pPr>
        <w:pStyle w:val="TF"/>
      </w:pPr>
      <w:r>
        <w:t>Figure 8.</w:t>
      </w:r>
      <w:r>
        <w:rPr>
          <w:lang w:val="en-US" w:eastAsia="zh-CN"/>
        </w:rPr>
        <w:t>4</w:t>
      </w:r>
      <w:r>
        <w:t>.</w:t>
      </w:r>
      <w:r>
        <w:rPr>
          <w:rFonts w:hint="eastAsia"/>
          <w:lang w:val="en-US" w:eastAsia="zh-CN"/>
        </w:rPr>
        <w:t>4</w:t>
      </w:r>
      <w:r>
        <w:t>-1: Establishing a Application Call with Data Channel capability</w:t>
      </w:r>
    </w:p>
    <w:p w14:paraId="51A16307" w14:textId="0916AAC2" w:rsidR="0018526B" w:rsidRDefault="005A6557" w:rsidP="005A6557">
      <w:pPr>
        <w:pStyle w:val="B1"/>
      </w:pPr>
      <w:r>
        <w:rPr>
          <w:lang w:val="en-US" w:eastAsia="zh-CN"/>
        </w:rPr>
        <w:t>1.</w:t>
      </w:r>
      <w:r>
        <w:rPr>
          <w:lang w:val="en-US" w:eastAsia="zh-CN"/>
        </w:rPr>
        <w:tab/>
      </w:r>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p>
    <w:p w14:paraId="3760EF24" w14:textId="55C9E006" w:rsidR="0018526B" w:rsidRDefault="005A6557" w:rsidP="005A6557">
      <w:pPr>
        <w:pStyle w:val="B1"/>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28609E40" w:rsidR="0018526B" w:rsidRDefault="005A6557" w:rsidP="005A6557">
      <w:pPr>
        <w:pStyle w:val="B1"/>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DCH Application Server including the Session ID for the Add media request.</w:t>
      </w:r>
    </w:p>
    <w:p w14:paraId="01A1C0E9" w14:textId="59539A5A" w:rsidR="0018526B" w:rsidRDefault="005A6557" w:rsidP="005A6557">
      <w:pPr>
        <w:pStyle w:val="B1"/>
      </w:pPr>
      <w:r>
        <w:t>4.</w:t>
      </w:r>
      <w:r>
        <w:tab/>
        <w:t xml:space="preserve">Once the IMS system completed the media preparation for the IMS session, 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The DCH Application Server responds (acknowledges) the MMTel </w:t>
      </w:r>
      <w:r>
        <w:rPr>
          <w:rFonts w:eastAsia="SimSun" w:hint="eastAsia"/>
          <w:lang w:val="en-US" w:eastAsia="zh-CN"/>
        </w:rPr>
        <w:t>E</w:t>
      </w:r>
      <w:r>
        <w:t xml:space="preserve">nabler </w:t>
      </w:r>
      <w:r>
        <w:rPr>
          <w:rFonts w:eastAsia="SimSun" w:hint="eastAsia"/>
          <w:lang w:val="en-US" w:eastAsia="zh-CN"/>
        </w:rPr>
        <w:t>S</w:t>
      </w:r>
      <w:r>
        <w:t xml:space="preserve">erver notification. </w:t>
      </w:r>
    </w:p>
    <w:p w14:paraId="35725E92" w14:textId="37589AFB" w:rsidR="0018526B" w:rsidRDefault="005A6557" w:rsidP="005A6557">
      <w:pPr>
        <w:pStyle w:val="B1"/>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DCH Application Server of the MDC2 resource information for the Session ID.</w:t>
      </w:r>
    </w:p>
    <w:p w14:paraId="7FA2DC28" w14:textId="62413E9E" w:rsidR="0018526B" w:rsidRDefault="005A6557" w:rsidP="005A6557">
      <w:pPr>
        <w:pStyle w:val="B1"/>
      </w:pPr>
      <w:r>
        <w:t>6.</w:t>
      </w:r>
      <w:r>
        <w:tab/>
        <w:t xml:space="preserve">The MMTel </w:t>
      </w:r>
      <w:r>
        <w:rPr>
          <w:rFonts w:eastAsia="SimSun" w:hint="eastAsia"/>
          <w:lang w:val="en-US" w:eastAsia="zh-CN"/>
        </w:rPr>
        <w:t>E</w:t>
      </w:r>
      <w:r>
        <w:t xml:space="preserve">nabler </w:t>
      </w:r>
      <w:r>
        <w:rPr>
          <w:rFonts w:eastAsia="SimSun" w:hint="eastAsia"/>
          <w:lang w:val="en-US" w:eastAsia="zh-CN"/>
        </w:rPr>
        <w:t>S</w:t>
      </w:r>
      <w:r>
        <w:t>erver acknowledges the NEF notification.</w:t>
      </w:r>
    </w:p>
    <w:p w14:paraId="25E4DD06" w14:textId="77777777" w:rsidR="0018526B" w:rsidRDefault="00000000">
      <w:pPr>
        <w:rPr>
          <w:lang w:eastAsia="zh-CN"/>
        </w:rPr>
      </w:pPr>
      <w:r>
        <w:rPr>
          <w:lang w:eastAsia="zh-CN"/>
        </w:rPr>
        <w:t>Post-condition: The UE1 upon getting the updated IMS session information for the DCH media proceeds to download the DCH Application.</w:t>
      </w:r>
    </w:p>
    <w:p w14:paraId="57FFF7A2" w14:textId="77777777" w:rsidR="0018526B" w:rsidRDefault="00000000">
      <w:pPr>
        <w:pStyle w:val="Heading4"/>
      </w:pPr>
      <w:bookmarkStart w:id="742" w:name="_Toc30300"/>
      <w:bookmarkStart w:id="743" w:name="_Toc13840"/>
      <w:r>
        <w:lastRenderedPageBreak/>
        <w:t>8.4.</w:t>
      </w:r>
      <w:r>
        <w:rPr>
          <w:rFonts w:hint="eastAsia"/>
          <w:lang w:val="en-US" w:eastAsia="zh-CN"/>
        </w:rPr>
        <w:t>4</w:t>
      </w:r>
      <w:r>
        <w:t>.2</w:t>
      </w:r>
      <w:r>
        <w:tab/>
        <w:t>Information flows</w:t>
      </w:r>
      <w:bookmarkEnd w:id="742"/>
      <w:bookmarkEnd w:id="743"/>
    </w:p>
    <w:p w14:paraId="11CBF47F" w14:textId="77777777" w:rsidR="0018526B" w:rsidRDefault="00000000">
      <w:pPr>
        <w:pStyle w:val="Heading5"/>
      </w:pPr>
      <w:bookmarkStart w:id="744" w:name="_Toc29596"/>
      <w:bookmarkStart w:id="745" w:name="_Toc30990"/>
      <w:r>
        <w:t>8.4.</w:t>
      </w:r>
      <w:r>
        <w:rPr>
          <w:rFonts w:eastAsia="SimSun" w:hint="eastAsia"/>
          <w:lang w:val="en-US" w:eastAsia="zh-CN"/>
        </w:rPr>
        <w:t>4</w:t>
      </w:r>
      <w:r>
        <w:t>.2.1</w:t>
      </w:r>
      <w:r>
        <w:tab/>
        <w:t xml:space="preserve">Application Add Data Chanel media to UE1 session (A2P) </w:t>
      </w:r>
      <w:r>
        <w:rPr>
          <w:rFonts w:hint="eastAsia"/>
        </w:rPr>
        <w:t>request</w:t>
      </w:r>
      <w:bookmarkEnd w:id="744"/>
      <w:bookmarkEnd w:id="745"/>
    </w:p>
    <w:p w14:paraId="586F5C2A" w14:textId="77777777"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 xml:space="preserve">Application Add Data Chanel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5E04BFA8" w14:textId="77777777" w:rsidR="0018526B" w:rsidRDefault="00000000">
            <w:pPr>
              <w:pStyle w:val="TAL"/>
              <w:rPr>
                <w:lang w:val="en-US" w:eastAsia="zh-CN"/>
              </w:rPr>
            </w:pPr>
            <w:bookmarkStart w:id="746" w:name="_Hlk178097426"/>
            <w:r>
              <w:rPr>
                <w:lang w:val="en-US" w:eastAsia="zh-CN"/>
              </w:rPr>
              <w:t xml:space="preserve">Data Channel </w:t>
            </w:r>
            <w:bookmarkEnd w:id="746"/>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365D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DCH application</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5496D58" w14:textId="77777777" w:rsidR="0018526B" w:rsidRDefault="00000000">
            <w:pPr>
              <w:pStyle w:val="TAL"/>
              <w:rPr>
                <w:lang w:val="en-US" w:eastAsia="zh-CN"/>
              </w:rPr>
            </w:pPr>
            <w:bookmarkStart w:id="747"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7"/>
          </w:p>
        </w:tc>
        <w:tc>
          <w:tcPr>
            <w:tcW w:w="1440" w:type="dxa"/>
            <w:tcBorders>
              <w:top w:val="single" w:sz="4" w:space="0" w:color="000000"/>
              <w:left w:val="single" w:sz="4" w:space="0" w:color="000000"/>
              <w:bottom w:val="single" w:sz="4" w:space="0" w:color="000000"/>
            </w:tcBorders>
            <w:shd w:val="clear" w:color="auto" w:fill="auto"/>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2F95A"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3GPP TS </w:t>
            </w:r>
            <w:r>
              <w:rPr>
                <w:rFonts w:ascii="Times New Roman" w:hAnsi="Times New Roman" w:hint="eastAsia"/>
                <w:sz w:val="20"/>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75122E" w14:textId="77777777" w:rsidR="0018526B" w:rsidRDefault="00000000">
            <w:pPr>
              <w:pStyle w:val="TAL"/>
              <w:rPr>
                <w:lang w:val="en-US" w:eastAsia="zh-CN"/>
              </w:rPr>
            </w:pPr>
            <w:bookmarkStart w:id="748" w:name="_Hlk178097981"/>
            <w:r>
              <w:rPr>
                <w:rFonts w:hint="eastAsia"/>
                <w:lang w:val="en-US" w:eastAsia="zh-CN"/>
              </w:rPr>
              <w:t>Application Profile requested</w:t>
            </w:r>
            <w:bookmarkEnd w:id="748"/>
          </w:p>
        </w:tc>
        <w:tc>
          <w:tcPr>
            <w:tcW w:w="1440" w:type="dxa"/>
            <w:tcBorders>
              <w:top w:val="single" w:sz="4" w:space="0" w:color="000000"/>
              <w:left w:val="single" w:sz="4" w:space="0" w:color="000000"/>
              <w:bottom w:val="single" w:sz="4" w:space="0" w:color="000000"/>
            </w:tcBorders>
            <w:shd w:val="clear" w:color="auto" w:fill="auto"/>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950AD7" w14:textId="77777777" w:rsidR="0018526B" w:rsidRDefault="00000000">
            <w:pPr>
              <w:pStyle w:val="TAL"/>
              <w:rPr>
                <w:lang w:val="en-US" w:eastAsia="zh-CN"/>
              </w:rPr>
            </w:pPr>
            <w:bookmarkStart w:id="749" w:name="_Hlk178097872"/>
            <w:r>
              <w:rPr>
                <w:rFonts w:hint="eastAsia"/>
                <w:lang w:val="en-US" w:eastAsia="zh-CN"/>
              </w:rPr>
              <w:t>Notification address</w:t>
            </w:r>
            <w:bookmarkEnd w:id="749"/>
          </w:p>
        </w:tc>
        <w:tc>
          <w:tcPr>
            <w:tcW w:w="1440" w:type="dxa"/>
            <w:tcBorders>
              <w:top w:val="single" w:sz="4" w:space="0" w:color="000000"/>
              <w:left w:val="single" w:sz="4" w:space="0" w:color="000000"/>
              <w:bottom w:val="single" w:sz="4" w:space="0" w:color="000000"/>
            </w:tcBorders>
            <w:shd w:val="clear" w:color="auto" w:fill="auto"/>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77777777" w:rsidR="0018526B" w:rsidRDefault="00000000">
      <w:pPr>
        <w:pStyle w:val="Heading5"/>
      </w:pPr>
      <w:bookmarkStart w:id="750" w:name="_Toc12921"/>
      <w:bookmarkStart w:id="751" w:name="_Toc27349"/>
      <w:r>
        <w:t>8.4.</w:t>
      </w:r>
      <w:r>
        <w:rPr>
          <w:rFonts w:eastAsia="SimSun" w:hint="eastAsia"/>
          <w:lang w:val="en-US" w:eastAsia="zh-CN"/>
        </w:rPr>
        <w:t>4</w:t>
      </w:r>
      <w:r>
        <w:t>.2.2</w:t>
      </w:r>
      <w:r>
        <w:tab/>
        <w:t xml:space="preserve">Application Add Data Chanel media to UE1 session (A2P) </w:t>
      </w:r>
      <w:r>
        <w:rPr>
          <w:rFonts w:hint="eastAsia"/>
        </w:rPr>
        <w:t>re</w:t>
      </w:r>
      <w:r>
        <w:t>sponse</w:t>
      </w:r>
      <w:bookmarkEnd w:id="750"/>
      <w:bookmarkEnd w:id="751"/>
    </w:p>
    <w:p w14:paraId="5A5500AB" w14:textId="77777777"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 xml:space="preserve">Application Add Data Chanel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3636B56"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7819AEC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442F9" w14:textId="77777777" w:rsidR="0018526B" w:rsidRDefault="00000000">
            <w:pPr>
              <w:pStyle w:val="TAL"/>
              <w:rPr>
                <w:lang w:val="en-US"/>
              </w:rPr>
            </w:pPr>
            <w:r>
              <w:rPr>
                <w:lang w:eastAsia="zh-CN"/>
              </w:rPr>
              <w:t>Indicates the Notificaiton of Application of DCH media info (A2P) request was successful</w:t>
            </w:r>
          </w:p>
        </w:tc>
      </w:tr>
      <w:tr w:rsidR="0018526B" w14:paraId="3A50FCE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A7302B5"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793B8117"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4370E" w14:textId="77777777" w:rsidR="0018526B" w:rsidRDefault="00000000">
            <w:pPr>
              <w:pStyle w:val="TAL"/>
              <w:rPr>
                <w:lang w:eastAsia="zh-CN"/>
              </w:rPr>
            </w:pPr>
            <w:r>
              <w:rPr>
                <w:lang w:eastAsia="zh-CN"/>
              </w:rPr>
              <w:t>Indicates the Notificaiton of Application of DCH media info (A2P) request has failed</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F1BAC" w14:textId="77777777" w:rsidR="0018526B" w:rsidRDefault="00000000">
            <w:pPr>
              <w:pStyle w:val="TAL"/>
              <w:rPr>
                <w:lang w:eastAsia="ko-KR"/>
              </w:rPr>
            </w:pPr>
            <w:r>
              <w:rPr>
                <w:lang w:eastAsia="ko-KR"/>
              </w:rPr>
              <w:t>Indicates the cause of request failure</w:t>
            </w:r>
          </w:p>
        </w:tc>
      </w:tr>
    </w:tbl>
    <w:p w14:paraId="439D6212" w14:textId="77777777" w:rsidR="0018526B" w:rsidRDefault="0018526B"/>
    <w:p w14:paraId="07C83631" w14:textId="77777777" w:rsidR="0018526B" w:rsidRDefault="00000000">
      <w:pPr>
        <w:pStyle w:val="Heading5"/>
      </w:pPr>
      <w:bookmarkStart w:id="752" w:name="_Toc14253"/>
      <w:bookmarkStart w:id="753" w:name="_Toc26614"/>
      <w:r>
        <w:t>8.4.</w:t>
      </w:r>
      <w:r>
        <w:rPr>
          <w:rFonts w:eastAsia="SimSun" w:hint="eastAsia"/>
          <w:lang w:val="en-US" w:eastAsia="zh-CN"/>
        </w:rPr>
        <w:t>4</w:t>
      </w:r>
      <w:r>
        <w:t>.</w:t>
      </w:r>
      <w:r>
        <w:rPr>
          <w:rFonts w:eastAsia="SimSun" w:hint="eastAsia"/>
          <w:lang w:val="en-US" w:eastAsia="zh-CN"/>
        </w:rPr>
        <w:t>2</w:t>
      </w:r>
      <w:r>
        <w:t>.3</w:t>
      </w:r>
      <w:r>
        <w:tab/>
        <w:t>Notify Application of DCH media info (A2P)</w:t>
      </w:r>
      <w:r>
        <w:rPr>
          <w:rFonts w:hint="eastAsia"/>
        </w:rPr>
        <w:t xml:space="preserve"> request</w:t>
      </w:r>
      <w:bookmarkEnd w:id="752"/>
      <w:bookmarkEnd w:id="753"/>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56B3C" w14:textId="77777777"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77777777" w:rsidR="0018526B" w:rsidRDefault="00000000">
      <w:pPr>
        <w:pStyle w:val="Heading5"/>
      </w:pPr>
      <w:bookmarkStart w:id="754" w:name="_Toc31560"/>
      <w:bookmarkStart w:id="755" w:name="_Toc10096"/>
      <w:r>
        <w:lastRenderedPageBreak/>
        <w:t>8.4.</w:t>
      </w:r>
      <w:r>
        <w:rPr>
          <w:rFonts w:eastAsia="SimSun" w:hint="eastAsia"/>
          <w:lang w:val="en-US" w:eastAsia="zh-CN"/>
        </w:rPr>
        <w:t>4</w:t>
      </w:r>
      <w:r>
        <w:t>.</w:t>
      </w:r>
      <w:r>
        <w:rPr>
          <w:rFonts w:eastAsia="SimSun" w:hint="eastAsia"/>
          <w:lang w:val="en-US" w:eastAsia="zh-CN"/>
        </w:rPr>
        <w:t>2</w:t>
      </w:r>
      <w:r>
        <w:t>.4</w:t>
      </w:r>
      <w:r>
        <w:tab/>
        <w:t>Notify Application of DCH media info (A2P)</w:t>
      </w:r>
      <w:r>
        <w:rPr>
          <w:rFonts w:hint="eastAsia"/>
        </w:rPr>
        <w:t xml:space="preserve"> re</w:t>
      </w:r>
      <w:r>
        <w:t>sponse</w:t>
      </w:r>
      <w:bookmarkEnd w:id="754"/>
      <w:bookmarkEnd w:id="755"/>
    </w:p>
    <w:p w14:paraId="6D67141E" w14:textId="77777777"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DCH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3F0B1580"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2744AC7D"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9FAD9" w14:textId="77777777" w:rsidR="0018526B" w:rsidRDefault="00000000">
            <w:pPr>
              <w:pStyle w:val="TAL"/>
              <w:rPr>
                <w:lang w:val="en-US"/>
              </w:rPr>
            </w:pPr>
            <w:r>
              <w:rPr>
                <w:lang w:eastAsia="zh-CN"/>
              </w:rPr>
              <w:t>Indicates the Notificaiton of Application of DCH media info (A2P) request was successful</w:t>
            </w:r>
          </w:p>
        </w:tc>
      </w:tr>
      <w:tr w:rsidR="0018526B" w14:paraId="27487BE2"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00AAAD0"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6447E55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7586F" w14:textId="77777777" w:rsidR="0018526B" w:rsidRDefault="00000000">
            <w:pPr>
              <w:pStyle w:val="TAL"/>
              <w:rPr>
                <w:lang w:eastAsia="zh-CN"/>
              </w:rPr>
            </w:pPr>
            <w:r>
              <w:rPr>
                <w:lang w:eastAsia="zh-CN"/>
              </w:rPr>
              <w:t>Indicates the Notificaiton of Application of DCH media info (A2P) request has failed</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A954E" w14:textId="77777777" w:rsidR="0018526B" w:rsidRDefault="00000000">
            <w:pPr>
              <w:pStyle w:val="TAL"/>
              <w:rPr>
                <w:lang w:eastAsia="ko-KR"/>
              </w:rPr>
            </w:pPr>
            <w:r>
              <w:rPr>
                <w:lang w:eastAsia="ko-KR"/>
              </w:rPr>
              <w:t>Indicates the cause of request failure</w:t>
            </w:r>
          </w:p>
        </w:tc>
      </w:tr>
    </w:tbl>
    <w:p w14:paraId="306F4341" w14:textId="77777777" w:rsidR="0018526B" w:rsidRDefault="0018526B">
      <w:pPr>
        <w:rPr>
          <w:lang w:eastAsia="zh-CN"/>
        </w:rPr>
      </w:pPr>
    </w:p>
    <w:p w14:paraId="3773D042" w14:textId="77777777" w:rsidR="0018526B" w:rsidRDefault="00000000">
      <w:pPr>
        <w:pStyle w:val="Heading3"/>
      </w:pPr>
      <w:bookmarkStart w:id="756" w:name="_Toc11522"/>
      <w:bookmarkStart w:id="757" w:name="_Toc31135"/>
      <w:r>
        <w:t>8.4.</w:t>
      </w:r>
      <w:r>
        <w:rPr>
          <w:rFonts w:eastAsia="SimSun" w:hint="eastAsia"/>
          <w:lang w:val="en-US" w:eastAsia="zh-CN"/>
        </w:rPr>
        <w:t>5</w:t>
      </w:r>
      <w:r>
        <w:tab/>
      </w:r>
      <w:r>
        <w:rPr>
          <w:lang w:val="en-US" w:eastAsia="zh-CN"/>
        </w:rPr>
        <w:t>Application calling service API with Data Channel capability</w:t>
      </w:r>
      <w:bookmarkEnd w:id="756"/>
      <w:bookmarkEnd w:id="757"/>
    </w:p>
    <w:p w14:paraId="71093DEE" w14:textId="77777777" w:rsidR="0018526B" w:rsidRDefault="00000000">
      <w:pPr>
        <w:pStyle w:val="Heading4"/>
      </w:pPr>
      <w:bookmarkStart w:id="758" w:name="_Toc27125"/>
      <w:bookmarkStart w:id="759" w:name="_Toc32751"/>
      <w:r>
        <w:t>8.4.</w:t>
      </w:r>
      <w:r>
        <w:rPr>
          <w:rFonts w:hint="eastAsia"/>
          <w:lang w:val="en-US" w:eastAsia="zh-CN"/>
        </w:rPr>
        <w:t>5</w:t>
      </w:r>
      <w:r>
        <w:t>.1</w:t>
      </w:r>
      <w:r>
        <w:tab/>
        <w:t>Procedure</w:t>
      </w:r>
      <w:bookmarkEnd w:id="758"/>
      <w:bookmarkEnd w:id="759"/>
    </w:p>
    <w:p w14:paraId="0A99B805" w14:textId="77777777" w:rsidR="0018526B" w:rsidRDefault="00000000">
      <w:pPr>
        <w:pStyle w:val="Heading5"/>
        <w:rPr>
          <w:lang w:val="en-US" w:eastAsia="zh-CN"/>
        </w:rPr>
      </w:pPr>
      <w:bookmarkStart w:id="760" w:name="_Toc30662"/>
      <w:bookmarkStart w:id="761" w:name="_Toc10842"/>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60"/>
      <w:bookmarkEnd w:id="761"/>
    </w:p>
    <w:p w14:paraId="4635424D" w14:textId="77777777"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77777777" w:rsidR="0018526B" w:rsidRDefault="00000000">
      <w:pPr>
        <w:pStyle w:val="B1"/>
      </w:pPr>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p>
    <w:p w14:paraId="5F15B3BB" w14:textId="77777777" w:rsidR="0018526B" w:rsidRDefault="00000000">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77777777" w:rsidR="0018526B" w:rsidRDefault="00000000">
      <w:pPr>
        <w:pStyle w:val="B1"/>
      </w:pPr>
      <w:r>
        <w:t>4. The MMTel Enabler Server is subscribed to the AEF (NEF) for IMS session events information for the specific DCH Application (using the DCH 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77777777" w:rsidR="0018526B" w:rsidRDefault="00000000">
      <w:pPr>
        <w:pStyle w:val="B1"/>
      </w:pPr>
      <w:r>
        <w:t>5.</w:t>
      </w:r>
      <w:r>
        <w:rPr>
          <w:rFonts w:eastAsia="SimSun" w:hint="eastAsia"/>
          <w:lang w:val="en-US" w:eastAsia="zh-CN"/>
        </w:rPr>
        <w:tab/>
      </w:r>
      <w:r>
        <w:t xml:space="preserve">The DCH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DCH application.</w:t>
      </w:r>
    </w:p>
    <w:p w14:paraId="639DAEDA" w14:textId="77777777" w:rsidR="0018526B" w:rsidRDefault="00000000">
      <w:pPr>
        <w:pStyle w:val="B1"/>
      </w:pPr>
      <w:r>
        <w:t>6.</w:t>
      </w:r>
      <w:r>
        <w:rPr>
          <w:rFonts w:eastAsia="SimSun" w:hint="eastAsia"/>
          <w:lang w:val="en-US" w:eastAsia="zh-CN"/>
        </w:rPr>
        <w:tab/>
      </w:r>
      <w:r>
        <w:t>An IMS MMTel session is ongoing for User (UE).</w:t>
      </w:r>
    </w:p>
    <w:p w14:paraId="3349C740" w14:textId="77777777" w:rsidR="0018526B" w:rsidRDefault="00000000">
      <w:pPr>
        <w:pStyle w:val="TH"/>
      </w:pPr>
      <w:r>
        <w:rPr>
          <w:lang w:val="en-US" w:eastAsia="zh-CN"/>
        </w:rPr>
        <w:object w:dxaOrig="9220" w:dyaOrig="4860" w14:anchorId="2E380F89">
          <v:shape id="_x0000_i1039" type="#_x0000_t75" style="width:461.55pt;height:242.85pt" o:ole="">
            <v:imagedata r:id="rId37" o:title=""/>
            <o:lock v:ext="edit" aspectratio="f"/>
          </v:shape>
          <o:OLEObject Type="Embed" ProgID="Visio.Drawing.11" ShapeID="_x0000_i1039" DrawAspect="Content" ObjectID="_1802602215"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77777777" w:rsidR="0018526B" w:rsidRDefault="00000000">
      <w:pPr>
        <w:pStyle w:val="B1"/>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p>
    <w:p w14:paraId="1EBEFBD4" w14:textId="77777777" w:rsidR="0018526B" w:rsidRDefault="00000000">
      <w:pPr>
        <w:pStyle w:val="B1"/>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77777777" w:rsidR="0018526B" w:rsidRDefault="00000000">
      <w:pPr>
        <w:pStyle w:val="B1"/>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p>
    <w:p w14:paraId="003631F6" w14:textId="77777777" w:rsidR="0018526B" w:rsidRDefault="00000000">
      <w:pPr>
        <w:pStyle w:val="B1"/>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DCH Application Server of the new request for DCH media. </w:t>
      </w:r>
    </w:p>
    <w:p w14:paraId="3A275F31" w14:textId="77777777" w:rsidR="0018526B" w:rsidRDefault="00000000">
      <w:pPr>
        <w:pStyle w:val="B1"/>
      </w:pPr>
      <w:r>
        <w:rPr>
          <w:rFonts w:eastAsia="SimSun" w:hint="eastAsia"/>
          <w:lang w:val="en-US" w:eastAsia="zh-CN"/>
        </w:rPr>
        <w:t>5.</w:t>
      </w:r>
      <w:r>
        <w:rPr>
          <w:rFonts w:eastAsia="SimSun" w:hint="eastAsia"/>
          <w:lang w:val="en-US" w:eastAsia="zh-CN"/>
        </w:rPr>
        <w:tab/>
      </w:r>
      <w:r>
        <w:t>The DCH Application Server accepts the request and provides the MDC2 media resource requested.</w:t>
      </w:r>
    </w:p>
    <w:p w14:paraId="137BB6D1" w14:textId="77777777" w:rsidR="0018526B" w:rsidRDefault="00000000">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DCH media to the existing IMS MMTel Call Session. </w:t>
      </w:r>
    </w:p>
    <w:p w14:paraId="0C2133E4" w14:textId="77777777" w:rsidR="0018526B" w:rsidRDefault="00000000">
      <w:pPr>
        <w:pStyle w:val="B1"/>
        <w:rPr>
          <w:lang w:eastAsia="zh-CN"/>
        </w:rPr>
      </w:pPr>
      <w:r>
        <w:rPr>
          <w:rFonts w:hint="eastAsia"/>
          <w:lang w:val="en-US" w:eastAsia="zh-CN"/>
        </w:rPr>
        <w:t>7.</w:t>
      </w:r>
      <w:r>
        <w:rPr>
          <w:rFonts w:hint="eastAsia"/>
          <w:lang w:val="en-US" w:eastAsia="zh-CN"/>
        </w:rPr>
        <w:tab/>
      </w:r>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2" w:name="_Toc19906"/>
      <w:bookmarkStart w:id="763" w:name="_Toc5943"/>
      <w:r>
        <w:t>8.4.</w:t>
      </w:r>
      <w:r>
        <w:rPr>
          <w:rFonts w:hint="eastAsia"/>
          <w:lang w:val="en-US" w:eastAsia="zh-CN"/>
        </w:rPr>
        <w:t>5</w:t>
      </w:r>
      <w:r>
        <w:t>.2</w:t>
      </w:r>
      <w:r>
        <w:tab/>
        <w:t>Information flows</w:t>
      </w:r>
      <w:bookmarkEnd w:id="762"/>
      <w:bookmarkEnd w:id="763"/>
    </w:p>
    <w:p w14:paraId="4DF5514B" w14:textId="77777777" w:rsidR="0018526B" w:rsidRDefault="00000000">
      <w:pPr>
        <w:pStyle w:val="Heading5"/>
      </w:pPr>
      <w:bookmarkStart w:id="764" w:name="_Toc23476"/>
      <w:bookmarkStart w:id="765" w:name="_Toc24500"/>
      <w:r>
        <w:t>8.4.</w:t>
      </w:r>
      <w:r>
        <w:rPr>
          <w:rFonts w:hint="eastAsia"/>
          <w:lang w:val="en-US" w:eastAsia="zh-CN"/>
        </w:rPr>
        <w:t>5</w:t>
      </w:r>
      <w:r>
        <w:t>.2.1</w:t>
      </w:r>
      <w:r>
        <w:tab/>
        <w:t>Notify DCH Application of MDC2 media (P2A)</w:t>
      </w:r>
      <w:r>
        <w:rPr>
          <w:rFonts w:hint="eastAsia"/>
        </w:rPr>
        <w:t xml:space="preserve"> request</w:t>
      </w:r>
      <w:bookmarkEnd w:id="764"/>
      <w:bookmarkEnd w:id="765"/>
    </w:p>
    <w:p w14:paraId="573C9BD6" w14:textId="77777777" w:rsidR="0018526B" w:rsidRDefault="00000000">
      <w:pPr>
        <w:pStyle w:val="TH"/>
        <w:rPr>
          <w:lang w:eastAsia="zh-CN"/>
        </w:rPr>
      </w:pPr>
      <w:r>
        <w:t>Table 8.4.</w:t>
      </w:r>
      <w:r>
        <w:rPr>
          <w:rFonts w:hint="eastAsia"/>
          <w:lang w:val="en-US" w:eastAsia="zh-CN"/>
        </w:rPr>
        <w:t>5</w:t>
      </w:r>
      <w:r>
        <w:rPr>
          <w:lang w:eastAsia="zh-CN"/>
        </w:rPr>
        <w:t>.2.1</w:t>
      </w:r>
      <w:r>
        <w:t xml:space="preserve">-1: Notify DCH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B6E4E" w14:textId="77777777"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Chanel. It includes information described in </w:t>
            </w:r>
            <w:r>
              <w:rPr>
                <w:rFonts w:hint="eastAsia"/>
                <w:lang w:val="en-US" w:eastAsia="zh-CN"/>
              </w:rPr>
              <w:t>3GPP TS 23</w:t>
            </w:r>
            <w:r>
              <w:rPr>
                <w:rFonts w:ascii="Times New Roman" w:hAnsi="Times New Roman" w:hint="eastAsia"/>
                <w:lang w:val="en-US" w:eastAsia="zh-CN"/>
              </w:rPr>
              <w:t>.502</w:t>
            </w:r>
            <w:r>
              <w:rPr>
                <w:rFonts w:ascii="Times New Roman" w:hAnsi="Times New Roman" w:hint="eastAsia"/>
                <w:sz w:val="20"/>
                <w:lang w:val="en-US" w:eastAsia="zh-CN"/>
              </w:rPr>
              <w:t> [12]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77777777" w:rsidR="0018526B" w:rsidRDefault="00000000">
      <w:pPr>
        <w:keepNext/>
        <w:keepLines/>
        <w:spacing w:before="120"/>
        <w:ind w:left="1701" w:hanging="1701"/>
        <w:outlineLvl w:val="4"/>
        <w:rPr>
          <w:rFonts w:ascii="Arial" w:hAnsi="Arial"/>
          <w:sz w:val="22"/>
        </w:rPr>
      </w:pPr>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DCH Application of MDC2 media (P2A)</w:t>
      </w:r>
      <w:r>
        <w:rPr>
          <w:rFonts w:ascii="Arial" w:hAnsi="Arial" w:hint="eastAsia"/>
          <w:sz w:val="22"/>
        </w:rPr>
        <w:t xml:space="preserve"> re</w:t>
      </w:r>
      <w:r>
        <w:rPr>
          <w:rFonts w:ascii="Arial" w:hAnsi="Arial"/>
          <w:sz w:val="22"/>
        </w:rPr>
        <w:t>sponse</w:t>
      </w:r>
    </w:p>
    <w:p w14:paraId="769EB148" w14:textId="77777777" w:rsidR="0018526B" w:rsidRDefault="00000000">
      <w:pPr>
        <w:pStyle w:val="TH"/>
        <w:rPr>
          <w:lang w:val="en-US"/>
        </w:rPr>
      </w:pPr>
      <w:r>
        <w:t>Table 8.4.</w:t>
      </w:r>
      <w:r>
        <w:rPr>
          <w:rFonts w:hint="eastAsia"/>
          <w:lang w:val="en-US" w:eastAsia="zh-CN"/>
        </w:rPr>
        <w:t>5</w:t>
      </w:r>
      <w:r>
        <w:rPr>
          <w:lang w:eastAsia="zh-CN"/>
        </w:rPr>
        <w:t>.2.2</w:t>
      </w:r>
      <w:r>
        <w:t xml:space="preserve">-1: Notify DCH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C0D7E15" w14:textId="77777777" w:rsidR="0018526B" w:rsidRDefault="00000000">
            <w:pPr>
              <w:pStyle w:val="TAL"/>
              <w:rPr>
                <w:lang w:val="en-US"/>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5CAADCD8"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735FE" w14:textId="77777777" w:rsidR="0018526B" w:rsidRDefault="00000000">
            <w:pPr>
              <w:pStyle w:val="TAL"/>
              <w:rPr>
                <w:lang w:val="en-US"/>
              </w:rPr>
            </w:pPr>
            <w:r>
              <w:rPr>
                <w:lang w:eastAsia="zh-CN"/>
              </w:rPr>
              <w:t>Indicates the Notificaiton of Application of DCH media info (A2P) request was successful</w:t>
            </w:r>
          </w:p>
        </w:tc>
      </w:tr>
      <w:tr w:rsidR="0018526B" w14:paraId="79FA440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4F90019" w14:textId="77777777" w:rsidR="0018526B" w:rsidRDefault="00000000">
            <w:pPr>
              <w:pStyle w:val="TAL"/>
              <w:rPr>
                <w:lang w:val="en-US" w:eastAsia="zh-CN"/>
              </w:rPr>
            </w:pPr>
            <w:r>
              <w:t>Failure response</w:t>
            </w:r>
          </w:p>
        </w:tc>
        <w:tc>
          <w:tcPr>
            <w:tcW w:w="1440" w:type="dxa"/>
            <w:tcBorders>
              <w:top w:val="single" w:sz="4" w:space="0" w:color="000000"/>
              <w:left w:val="single" w:sz="4" w:space="0" w:color="000000"/>
              <w:bottom w:val="single" w:sz="4" w:space="0" w:color="000000"/>
            </w:tcBorders>
            <w:shd w:val="clear" w:color="auto" w:fill="auto"/>
          </w:tcPr>
          <w:p w14:paraId="3F8598FF" w14:textId="77777777" w:rsidR="0018526B" w:rsidRDefault="0000000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B4748" w14:textId="77777777" w:rsidR="0018526B" w:rsidRDefault="00000000">
            <w:pPr>
              <w:pStyle w:val="TAL"/>
              <w:rPr>
                <w:lang w:eastAsia="zh-CN"/>
              </w:rPr>
            </w:pPr>
            <w:r>
              <w:rPr>
                <w:lang w:eastAsia="zh-CN"/>
              </w:rPr>
              <w:t>Indicates the Notificaiton of Application of DCH media info (A2P) request has failed</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92B1" w14:textId="77777777" w:rsidR="0018526B" w:rsidRDefault="00000000">
            <w:pPr>
              <w:pStyle w:val="TAL"/>
              <w:rPr>
                <w:lang w:eastAsia="ko-KR"/>
              </w:rPr>
            </w:pPr>
            <w:r>
              <w:rPr>
                <w:lang w:eastAsia="ko-KR"/>
              </w:rPr>
              <w:t>Indicates the cause of request failure</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6" w:name="_Toc6042"/>
      <w:bookmarkStart w:id="767" w:name="_Toc7852"/>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6"/>
      <w:bookmarkEnd w:id="767"/>
    </w:p>
    <w:p w14:paraId="0C5ACF01" w14:textId="77777777" w:rsidR="0018526B" w:rsidRDefault="00000000">
      <w:pPr>
        <w:pStyle w:val="Heading3"/>
        <w:rPr>
          <w:lang w:val="en-US" w:eastAsia="zh-CN"/>
        </w:rPr>
      </w:pPr>
      <w:bookmarkStart w:id="768" w:name="_Toc12900"/>
      <w:bookmarkStart w:id="769" w:name="_Toc25987"/>
      <w:bookmarkStart w:id="770" w:name="_Toc1895"/>
      <w:r>
        <w:rPr>
          <w:lang w:val="en-US" w:eastAsia="zh-CN"/>
        </w:rPr>
        <w:t>8.</w:t>
      </w:r>
      <w:r>
        <w:rPr>
          <w:rFonts w:hint="eastAsia"/>
          <w:lang w:val="en-US" w:eastAsia="zh-CN"/>
        </w:rPr>
        <w:t>5.1</w:t>
      </w:r>
      <w:r>
        <w:rPr>
          <w:rFonts w:hint="eastAsia"/>
          <w:lang w:val="en-US" w:eastAsia="zh-CN"/>
        </w:rPr>
        <w:tab/>
        <w:t>General</w:t>
      </w:r>
      <w:bookmarkEnd w:id="768"/>
      <w:bookmarkEnd w:id="769"/>
      <w:bookmarkEnd w:id="770"/>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1" w:name="_Toc12966"/>
      <w:bookmarkStart w:id="772" w:name="_Toc14213"/>
      <w:bookmarkStart w:id="773" w:name="_Toc20350"/>
      <w:r>
        <w:rPr>
          <w:lang w:val="en-US" w:eastAsia="zh-CN"/>
        </w:rPr>
        <w:t>8.</w:t>
      </w:r>
      <w:r>
        <w:rPr>
          <w:rFonts w:hint="eastAsia"/>
          <w:lang w:val="en-US" w:eastAsia="zh-CN"/>
        </w:rPr>
        <w:t>5.2</w:t>
      </w:r>
      <w:r>
        <w:rPr>
          <w:rFonts w:hint="eastAsia"/>
          <w:lang w:val="en-US" w:eastAsia="zh-CN"/>
        </w:rPr>
        <w:tab/>
      </w:r>
      <w:bookmarkEnd w:id="771"/>
      <w:r>
        <w:t>Procedure</w:t>
      </w:r>
      <w:bookmarkEnd w:id="772"/>
      <w:bookmarkEnd w:id="773"/>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5242E226" w:rsidR="0018526B" w:rsidRDefault="00000000">
      <w:pPr>
        <w:pStyle w:val="B1"/>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been configured with the necessary credentials to enable authenticating one another.</w:t>
      </w:r>
    </w:p>
    <w:p w14:paraId="1F84B0E4" w14:textId="73A75D8B" w:rsidR="0018526B" w:rsidRDefault="00000000">
      <w:pPr>
        <w:pStyle w:val="B1"/>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73204F51" w:rsidR="0018526B" w:rsidRDefault="00000000">
      <w:pPr>
        <w:pStyle w:val="B1"/>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DCSF/IMS core</w:t>
      </w:r>
      <w:r>
        <w:rPr>
          <w:lang w:val="en-US"/>
        </w:rPr>
        <w:t>.</w:t>
      </w:r>
    </w:p>
    <w:p w14:paraId="7775FDE2" w14:textId="59FF186B" w:rsidR="0018526B" w:rsidRDefault="00000000">
      <w:pPr>
        <w:pStyle w:val="B1"/>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IMS DC capability APIs </w:t>
      </w:r>
      <w:r>
        <w:rPr>
          <w:lang w:eastAsia="ko-KR"/>
        </w:rPr>
        <w:t>as defined in</w:t>
      </w:r>
      <w:r>
        <w:rPr>
          <w:rFonts w:hint="eastAsia"/>
          <w:lang w:val="en-US" w:eastAsia="zh-CN"/>
        </w:rPr>
        <w:t xml:space="preserve">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t>.</w:t>
      </w:r>
    </w:p>
    <w:p w14:paraId="0499AC09" w14:textId="77777777" w:rsidR="0018526B" w:rsidRDefault="00000000">
      <w:pPr>
        <w:pStyle w:val="TH"/>
        <w:rPr>
          <w:lang w:val="en-US" w:eastAsia="zh-CN"/>
        </w:rPr>
      </w:pPr>
      <w:r>
        <w:rPr>
          <w:lang w:val="en-US" w:eastAsia="zh-CN"/>
        </w:rPr>
        <w:object w:dxaOrig="8796" w:dyaOrig="4404" w14:anchorId="37B8CCE4">
          <v:shape id="_x0000_i1040" type="#_x0000_t75" style="width:439.5pt;height:220.85pt" o:ole="">
            <v:imagedata r:id="rId39" o:title=""/>
            <o:lock v:ext="edit" aspectratio="f"/>
          </v:shape>
          <o:OLEObject Type="Embed" ProgID="Visio.Drawing.11" ShapeID="_x0000_i1040" DrawAspect="Content" ObjectID="_1802602216"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77777777" w:rsidR="0018526B" w:rsidRDefault="00000000">
      <w:pPr>
        <w:pStyle w:val="B1"/>
        <w:rPr>
          <w:lang w:val="en-US" w:eastAsia="zh-CN"/>
        </w:rPr>
      </w:pPr>
      <w:r>
        <w:rPr>
          <w:lang w:eastAsia="zh-CN"/>
        </w:rPr>
        <w:lastRenderedPageBreak/>
        <w:t>1.</w:t>
      </w:r>
      <w:r>
        <w:rPr>
          <w:lang w:eastAsia="zh-CN"/>
        </w:rPr>
        <w:tab/>
      </w:r>
      <w:r>
        <w:rPr>
          <w:lang w:val="en-US" w:eastAsia="zh-CN"/>
        </w:rPr>
        <w:t>DCSF/IMS Core node sends call event notification</w:t>
      </w:r>
      <w:r>
        <w:rPr>
          <w:rFonts w:hint="eastAsia"/>
          <w:lang w:val="en-US" w:eastAsia="zh-CN"/>
        </w:rPr>
        <w:t xml:space="preserve">, i,e, </w:t>
      </w:r>
      <w:r>
        <w:t>Nimsas_SessionEventControl_Notify</w:t>
      </w:r>
      <w:r>
        <w:rPr>
          <w:rFonts w:hint="eastAsia"/>
          <w:lang w:val="en-US" w:eastAsia="zh-CN"/>
        </w:rPr>
        <w:t xml:space="preserv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 xml:space="preserve"> to MMTel Enabler Server (e.g. </w:t>
      </w:r>
      <w:r>
        <w:t>SessionEstablishmentRequestEvent</w:t>
      </w:r>
      <w:r>
        <w:rPr>
          <w:lang w:val="en-US" w:eastAsia="zh-CN"/>
        </w:rPr>
        <w:t xml:space="preserve">, </w:t>
      </w:r>
      <w:r>
        <w:t>MediaChangeRequestEvent.</w:t>
      </w:r>
      <w:r>
        <w:rPr>
          <w:lang w:val="en-US" w:eastAsia="zh-CN"/>
        </w:rPr>
        <w:t>, etc.)</w:t>
      </w:r>
      <w:r>
        <w:rPr>
          <w:lang w:eastAsia="zh-CN"/>
        </w:rPr>
        <w:t>.</w:t>
      </w:r>
    </w:p>
    <w:p w14:paraId="3BF17035" w14:textId="77777777" w:rsidR="0018526B" w:rsidRDefault="00000000">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77777777" w:rsidR="0018526B" w:rsidRDefault="00000000">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subscribed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77777777" w:rsidR="0018526B" w:rsidRDefault="00000000">
      <w:pPr>
        <w:pStyle w:val="B1"/>
        <w:rPr>
          <w:lang w:val="en-US" w:eastAsia="zh-CN"/>
        </w:rPr>
      </w:pPr>
      <w:r>
        <w:rPr>
          <w:lang w:val="en-US" w:eastAsia="zh-CN"/>
        </w:rPr>
        <w:t>4-5</w:t>
      </w:r>
      <w:r>
        <w:rPr>
          <w:lang w:eastAsia="zh-CN"/>
        </w:rPr>
        <w:t>.</w:t>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77777777" w:rsidR="0018526B" w:rsidRDefault="00000000">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77777777" w:rsidR="0018526B" w:rsidRDefault="00000000">
      <w:pPr>
        <w:pStyle w:val="B1"/>
        <w:rPr>
          <w:lang w:val="en-US" w:eastAsia="zh-CN"/>
        </w:rPr>
      </w:pPr>
      <w:r>
        <w:rPr>
          <w:lang w:val="en-US" w:eastAsia="zh-CN"/>
        </w:rPr>
        <w:t>7-8</w:t>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that whether the call control request is accepted and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77777777" w:rsidR="0018526B" w:rsidRDefault="00000000">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DCSF/IMS core network</w:t>
      </w:r>
      <w:r>
        <w:rPr>
          <w:rFonts w:hint="eastAsia"/>
          <w:lang w:val="en-US" w:eastAsia="zh-CN"/>
        </w:rPr>
        <w:t xml:space="preserve"> by using Nimsas_MediaControl Service or Nimsas_ImsSessionManagement Service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r>
        <w:rPr>
          <w:lang w:val="en-US" w:eastAsia="zh-CN"/>
        </w:rPr>
        <w:t>The DCSF/IMS core network sends a corresponding response (e.g, whether the call is established successfully or not)</w:t>
      </w:r>
      <w:r>
        <w:rPr>
          <w:rFonts w:hint="eastAsia"/>
          <w:lang w:val="en-US" w:eastAsia="zh-CN"/>
        </w:rPr>
        <w:t xml:space="preserve"> as specifed in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val="en-US" w:eastAsia="zh-CN"/>
        </w:rPr>
        <w:t xml:space="preserve"> to the MMTel Enabler Server. </w:t>
      </w:r>
    </w:p>
    <w:p w14:paraId="403B1E83" w14:textId="77777777" w:rsidR="0018526B" w:rsidRDefault="00000000">
      <w:pPr>
        <w:pStyle w:val="B1"/>
        <w:rPr>
          <w:lang w:val="en-US" w:eastAsia="zh-CN"/>
        </w:rPr>
      </w:pPr>
      <w:r>
        <w:rPr>
          <w:lang w:val="en-US"/>
        </w:rPr>
        <w:t>1</w:t>
      </w:r>
      <w:r>
        <w:rPr>
          <w:rFonts w:hint="eastAsia"/>
          <w:lang w:val="en-US" w:eastAsia="zh-CN"/>
        </w:rPr>
        <w:t>0</w:t>
      </w:r>
      <w:r>
        <w:rPr>
          <w:lang w:val="en-US"/>
        </w:rPr>
        <w:t xml:space="preserve">. </w:t>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permitted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4" w:name="_Toc27843"/>
      <w:bookmarkStart w:id="775" w:name="_Toc9432"/>
      <w:bookmarkStart w:id="776" w:name="_Toc22230"/>
      <w:r>
        <w:t>8.</w:t>
      </w:r>
      <w:r>
        <w:rPr>
          <w:rFonts w:hint="eastAsia"/>
          <w:lang w:val="en-US" w:eastAsia="zh-CN"/>
        </w:rPr>
        <w:t>5</w:t>
      </w:r>
      <w:r>
        <w:t>.3</w:t>
      </w:r>
      <w:r>
        <w:tab/>
        <w:t>Information flows</w:t>
      </w:r>
      <w:bookmarkEnd w:id="774"/>
      <w:bookmarkEnd w:id="775"/>
      <w:bookmarkEnd w:id="776"/>
    </w:p>
    <w:p w14:paraId="3B722504" w14:textId="080E90A6" w:rsidR="0018526B" w:rsidRDefault="00000000" w:rsidP="009F32FF">
      <w:pPr>
        <w:pStyle w:val="Heading4"/>
      </w:pPr>
      <w:bookmarkStart w:id="777" w:name="_Toc18195"/>
      <w:bookmarkStart w:id="778" w:name="_Toc12075"/>
      <w:bookmarkStart w:id="779" w:name="_Toc11947"/>
      <w:r>
        <w:t>8.</w:t>
      </w:r>
      <w:r>
        <w:rPr>
          <w:rFonts w:hint="eastAsia"/>
          <w:lang w:val="en-US" w:eastAsia="zh-CN"/>
        </w:rPr>
        <w:t>5</w:t>
      </w:r>
      <w:r>
        <w:t>.3.1</w:t>
      </w:r>
      <w:r>
        <w:tab/>
      </w:r>
      <w:bookmarkEnd w:id="777"/>
      <w:r w:rsidR="009F32FF">
        <w:rPr>
          <w:lang w:val="en-US" w:eastAsia="zh-CN"/>
        </w:rPr>
        <w:t>C</w:t>
      </w:r>
      <w:r>
        <w:rPr>
          <w:lang w:val="en-US" w:eastAsia="zh-CN"/>
        </w:rPr>
        <w:t>all control result notification</w:t>
      </w:r>
      <w:bookmarkEnd w:id="778"/>
      <w:bookmarkEnd w:id="779"/>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80" w:name="_Toc31671"/>
      <w:bookmarkStart w:id="781" w:name="_Toc4"/>
      <w:bookmarkStart w:id="782" w:name="_Toc183998969"/>
      <w:bookmarkStart w:id="783" w:name="_Toc24602"/>
      <w:bookmarkStart w:id="784" w:name="_Toc7862"/>
      <w:bookmarkStart w:id="785" w:name="_Toc15348"/>
      <w:bookmarkStart w:id="786" w:name="_Toc12903"/>
      <w:bookmarkStart w:id="787" w:name="_Toc30593"/>
      <w:r>
        <w:rPr>
          <w:rFonts w:eastAsia="SimSun" w:hint="eastAsia"/>
          <w:lang w:val="en-US" w:eastAsia="zh-CN"/>
        </w:rPr>
        <w:t>9</w:t>
      </w:r>
      <w:r>
        <w:rPr>
          <w:rFonts w:eastAsia="SimSun" w:hint="eastAsia"/>
          <w:lang w:val="en-US" w:eastAsia="zh-CN"/>
        </w:rPr>
        <w:tab/>
      </w:r>
      <w:r>
        <w:rPr>
          <w:lang w:eastAsia="zh-CN"/>
        </w:rPr>
        <w:t>Deployment Guideline</w:t>
      </w:r>
      <w:bookmarkEnd w:id="780"/>
      <w:bookmarkEnd w:id="781"/>
      <w:bookmarkEnd w:id="782"/>
      <w:bookmarkEnd w:id="783"/>
      <w:bookmarkEnd w:id="784"/>
      <w:bookmarkEnd w:id="785"/>
      <w:bookmarkEnd w:id="786"/>
      <w:bookmarkEnd w:id="787"/>
    </w:p>
    <w:p w14:paraId="0374F78A" w14:textId="77777777" w:rsidR="0018526B" w:rsidRDefault="00000000">
      <w:pPr>
        <w:pStyle w:val="Heading2"/>
        <w:rPr>
          <w:rFonts w:eastAsia="SimSun"/>
          <w:lang w:eastAsia="zh-CN"/>
        </w:rPr>
      </w:pPr>
      <w:bookmarkStart w:id="788" w:name="_Toc162954265"/>
      <w:bookmarkStart w:id="789" w:name="_Toc20294"/>
      <w:bookmarkStart w:id="790" w:name="_Toc6758"/>
      <w:bookmarkStart w:id="791" w:name="_Toc122516653"/>
      <w:bookmarkStart w:id="792" w:name="_Toc3003"/>
      <w:bookmarkStart w:id="793" w:name="_Toc2972"/>
      <w:bookmarkStart w:id="794" w:name="_Toc18929"/>
      <w:bookmarkStart w:id="795" w:name="_Toc7723"/>
      <w:r>
        <w:rPr>
          <w:rFonts w:hint="eastAsia"/>
          <w:lang w:val="en-US" w:eastAsia="zh-CN"/>
        </w:rPr>
        <w:t>9</w:t>
      </w:r>
      <w:r>
        <w:rPr>
          <w:rFonts w:eastAsia="SimSun" w:hint="eastAsia"/>
          <w:lang w:eastAsia="zh-CN"/>
        </w:rPr>
        <w:t>.1</w:t>
      </w:r>
      <w:r>
        <w:rPr>
          <w:rFonts w:eastAsia="SimSun" w:hint="eastAsia"/>
          <w:lang w:eastAsia="zh-CN"/>
        </w:rPr>
        <w:tab/>
        <w:t>General</w:t>
      </w:r>
      <w:bookmarkEnd w:id="788"/>
      <w:bookmarkEnd w:id="789"/>
      <w:bookmarkEnd w:id="790"/>
      <w:bookmarkEnd w:id="791"/>
      <w:bookmarkEnd w:id="792"/>
      <w:bookmarkEnd w:id="793"/>
      <w:bookmarkEnd w:id="794"/>
      <w:bookmarkEnd w:id="795"/>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6" w:name="_Toc162954266"/>
      <w:bookmarkStart w:id="797" w:name="_Toc122516654"/>
      <w:bookmarkStart w:id="798" w:name="_Toc2680"/>
      <w:bookmarkStart w:id="799" w:name="_Toc16146"/>
      <w:bookmarkStart w:id="800" w:name="_Toc1016"/>
      <w:bookmarkStart w:id="801" w:name="_Toc8709"/>
      <w:bookmarkStart w:id="802" w:name="_Toc21229"/>
      <w:bookmarkStart w:id="803" w:name="_Toc412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6"/>
      <w:bookmarkEnd w:id="797"/>
      <w:r>
        <w:rPr>
          <w:rFonts w:eastAsia="SimSun" w:hint="eastAsia"/>
          <w:lang w:val="en-US" w:eastAsia="zh-CN"/>
        </w:rPr>
        <w:t xml:space="preserve">in </w:t>
      </w:r>
      <w:r>
        <w:rPr>
          <w:lang w:val="en-US"/>
        </w:rPr>
        <w:t>PLMN operator domain</w:t>
      </w:r>
      <w:bookmarkEnd w:id="798"/>
      <w:bookmarkEnd w:id="799"/>
      <w:bookmarkEnd w:id="800"/>
      <w:bookmarkEnd w:id="801"/>
      <w:bookmarkEnd w:id="802"/>
      <w:bookmarkEnd w:id="803"/>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1" type="#_x0000_t75" style="width:394.95pt;height:347.65pt" o:ole="">
            <v:imagedata r:id="rId41" o:title=""/>
            <o:lock v:ext="edit" aspectratio="f"/>
          </v:shape>
          <o:OLEObject Type="Embed" ProgID="Visio.Drawing.11" ShapeID="_x0000_i1041" DrawAspect="Content" ObjectID="_1802602217"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4" w:name="_Toc23027"/>
      <w:bookmarkStart w:id="805" w:name="_Toc7134"/>
      <w:bookmarkStart w:id="806" w:name="_Toc17975"/>
      <w:bookmarkStart w:id="807" w:name="_Toc183998970"/>
      <w:bookmarkStart w:id="808" w:name="_Toc23254048"/>
      <w:bookmarkStart w:id="809" w:name="_Toc22214915"/>
      <w:bookmarkStart w:id="810" w:name="_Toc8800"/>
      <w:bookmarkStart w:id="811" w:name="_Toc19597"/>
      <w:bookmarkStart w:id="812" w:name="_Toc23877"/>
      <w:bookmarkStart w:id="813" w:name="_Toc28444"/>
      <w:bookmarkStart w:id="814" w:name="_Toc3128"/>
      <w:r>
        <w:lastRenderedPageBreak/>
        <w:t>Annex A:</w:t>
      </w:r>
      <w:r>
        <w:br/>
        <w:t>Change history</w:t>
      </w:r>
      <w:bookmarkEnd w:id="804"/>
      <w:bookmarkEnd w:id="805"/>
      <w:bookmarkEnd w:id="806"/>
      <w:bookmarkEnd w:id="807"/>
      <w:bookmarkEnd w:id="808"/>
      <w:bookmarkEnd w:id="809"/>
      <w:bookmarkEnd w:id="810"/>
      <w:bookmarkEnd w:id="811"/>
      <w:bookmarkEnd w:id="812"/>
      <w:bookmarkEnd w:id="813"/>
      <w:bookmarkEnd w:id="8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94" w:type="dxa"/>
            <w:shd w:val="pct10" w:color="auto" w:fill="FFFFFF"/>
          </w:tcPr>
          <w:p w14:paraId="5B5BF401" w14:textId="77777777" w:rsidR="0018526B" w:rsidRDefault="00000000">
            <w:pPr>
              <w:pStyle w:val="TAL"/>
              <w:rPr>
                <w:b/>
                <w:sz w:val="16"/>
              </w:rPr>
            </w:pPr>
            <w:r>
              <w:rPr>
                <w:b/>
                <w:sz w:val="16"/>
              </w:rPr>
              <w:t>TDoc</w:t>
            </w:r>
          </w:p>
        </w:tc>
        <w:tc>
          <w:tcPr>
            <w:tcW w:w="425"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1D98EAB4" w14:textId="77777777" w:rsidR="0018526B" w:rsidRDefault="0018526B">
            <w:pPr>
              <w:pStyle w:val="TAC"/>
              <w:rPr>
                <w:sz w:val="16"/>
                <w:szCs w:val="16"/>
              </w:rPr>
            </w:pPr>
          </w:p>
        </w:tc>
        <w:tc>
          <w:tcPr>
            <w:tcW w:w="425"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14:paraId="7C703305" w14:textId="77777777" w:rsidR="0018526B" w:rsidRDefault="0018526B">
            <w:pPr>
              <w:pStyle w:val="TAC"/>
              <w:rPr>
                <w:sz w:val="16"/>
                <w:szCs w:val="16"/>
              </w:rPr>
            </w:pPr>
          </w:p>
        </w:tc>
        <w:tc>
          <w:tcPr>
            <w:tcW w:w="425"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94" w:type="dxa"/>
            <w:shd w:val="solid" w:color="FFFFFF" w:fill="auto"/>
          </w:tcPr>
          <w:p w14:paraId="6B3AA9E0" w14:textId="77777777" w:rsidR="0018526B" w:rsidRDefault="0018526B">
            <w:pPr>
              <w:pStyle w:val="TAC"/>
              <w:rPr>
                <w:sz w:val="16"/>
                <w:szCs w:val="16"/>
              </w:rPr>
            </w:pPr>
          </w:p>
        </w:tc>
        <w:tc>
          <w:tcPr>
            <w:tcW w:w="425"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94" w:type="dxa"/>
            <w:shd w:val="solid" w:color="FFFFFF" w:fill="auto"/>
          </w:tcPr>
          <w:p w14:paraId="044EABD4" w14:textId="77777777" w:rsidR="0018526B" w:rsidRDefault="0018526B">
            <w:pPr>
              <w:pStyle w:val="TAC"/>
              <w:rPr>
                <w:sz w:val="16"/>
                <w:szCs w:val="16"/>
              </w:rPr>
            </w:pPr>
          </w:p>
        </w:tc>
        <w:tc>
          <w:tcPr>
            <w:tcW w:w="425"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94"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25"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94" w:type="dxa"/>
            <w:shd w:val="solid" w:color="FFFFFF" w:fill="auto"/>
          </w:tcPr>
          <w:p w14:paraId="3DC1FE1A" w14:textId="77777777" w:rsidR="0018526B" w:rsidRDefault="0018526B">
            <w:pPr>
              <w:pStyle w:val="TAC"/>
              <w:rPr>
                <w:rFonts w:cs="Arial"/>
                <w:sz w:val="16"/>
                <w:szCs w:val="16"/>
              </w:rPr>
            </w:pPr>
          </w:p>
        </w:tc>
        <w:tc>
          <w:tcPr>
            <w:tcW w:w="425"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94"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25"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1228F" w14:textId="77777777" w:rsidR="009D3A4E" w:rsidRDefault="009D3A4E">
      <w:pPr>
        <w:spacing w:after="0"/>
      </w:pPr>
      <w:r>
        <w:separator/>
      </w:r>
    </w:p>
  </w:endnote>
  <w:endnote w:type="continuationSeparator" w:id="0">
    <w:p w14:paraId="73919128" w14:textId="77777777" w:rsidR="009D3A4E" w:rsidRDefault="009D3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81D6C" w14:textId="77777777" w:rsidR="009D3A4E" w:rsidRDefault="009D3A4E">
      <w:pPr>
        <w:spacing w:after="0"/>
      </w:pPr>
      <w:r>
        <w:separator/>
      </w:r>
    </w:p>
  </w:footnote>
  <w:footnote w:type="continuationSeparator" w:id="0">
    <w:p w14:paraId="1BDF7A78" w14:textId="77777777" w:rsidR="009D3A4E" w:rsidRDefault="009D3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7026163F"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8B2">
      <w:rPr>
        <w:rFonts w:ascii="Arial" w:hAnsi="Arial" w:cs="Arial"/>
        <w:b/>
        <w:noProof/>
        <w:sz w:val="18"/>
        <w:szCs w:val="18"/>
      </w:rPr>
      <w:t>3GPP TS 23.392 V2.0.0 (2025-03)</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5B314D8D"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8B2">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C47C3"/>
    <w:rsid w:val="000D58AB"/>
    <w:rsid w:val="00133525"/>
    <w:rsid w:val="0016335E"/>
    <w:rsid w:val="00173E3B"/>
    <w:rsid w:val="00174E78"/>
    <w:rsid w:val="0018526B"/>
    <w:rsid w:val="001A4C42"/>
    <w:rsid w:val="001A7420"/>
    <w:rsid w:val="001B6637"/>
    <w:rsid w:val="001C21C3"/>
    <w:rsid w:val="001D02C2"/>
    <w:rsid w:val="001F0C1D"/>
    <w:rsid w:val="001F1132"/>
    <w:rsid w:val="001F168B"/>
    <w:rsid w:val="002347A2"/>
    <w:rsid w:val="00254A22"/>
    <w:rsid w:val="0026620B"/>
    <w:rsid w:val="002675F0"/>
    <w:rsid w:val="002760EE"/>
    <w:rsid w:val="002B6339"/>
    <w:rsid w:val="002E00EE"/>
    <w:rsid w:val="00315B85"/>
    <w:rsid w:val="003172DC"/>
    <w:rsid w:val="003305D1"/>
    <w:rsid w:val="0035462D"/>
    <w:rsid w:val="00356555"/>
    <w:rsid w:val="003765B8"/>
    <w:rsid w:val="003C3971"/>
    <w:rsid w:val="003E01D1"/>
    <w:rsid w:val="00423334"/>
    <w:rsid w:val="0042424B"/>
    <w:rsid w:val="004345EC"/>
    <w:rsid w:val="0045539C"/>
    <w:rsid w:val="00465515"/>
    <w:rsid w:val="0049751D"/>
    <w:rsid w:val="004B4185"/>
    <w:rsid w:val="004C30AC"/>
    <w:rsid w:val="004D3578"/>
    <w:rsid w:val="004E207D"/>
    <w:rsid w:val="004E213A"/>
    <w:rsid w:val="004F0988"/>
    <w:rsid w:val="004F3340"/>
    <w:rsid w:val="0053388B"/>
    <w:rsid w:val="00535773"/>
    <w:rsid w:val="00543E6C"/>
    <w:rsid w:val="00565087"/>
    <w:rsid w:val="00590C37"/>
    <w:rsid w:val="0059592E"/>
    <w:rsid w:val="00597B11"/>
    <w:rsid w:val="005A6557"/>
    <w:rsid w:val="005D2E01"/>
    <w:rsid w:val="005D7526"/>
    <w:rsid w:val="005E4BB2"/>
    <w:rsid w:val="005E5FBA"/>
    <w:rsid w:val="005F788A"/>
    <w:rsid w:val="00602AEA"/>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34A5B"/>
    <w:rsid w:val="0074026F"/>
    <w:rsid w:val="007429F6"/>
    <w:rsid w:val="00744E76"/>
    <w:rsid w:val="00765EA3"/>
    <w:rsid w:val="00774DA4"/>
    <w:rsid w:val="00781F0F"/>
    <w:rsid w:val="007B600E"/>
    <w:rsid w:val="007B6E8C"/>
    <w:rsid w:val="007F0F4A"/>
    <w:rsid w:val="008028A4"/>
    <w:rsid w:val="00830747"/>
    <w:rsid w:val="00830904"/>
    <w:rsid w:val="00854A49"/>
    <w:rsid w:val="00856807"/>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B151E"/>
    <w:rsid w:val="009D3A4E"/>
    <w:rsid w:val="009E2532"/>
    <w:rsid w:val="009F32FF"/>
    <w:rsid w:val="009F37B7"/>
    <w:rsid w:val="00A10F02"/>
    <w:rsid w:val="00A164B4"/>
    <w:rsid w:val="00A26956"/>
    <w:rsid w:val="00A27486"/>
    <w:rsid w:val="00A53724"/>
    <w:rsid w:val="00A56066"/>
    <w:rsid w:val="00A617D4"/>
    <w:rsid w:val="00A73129"/>
    <w:rsid w:val="00A82346"/>
    <w:rsid w:val="00A92BA1"/>
    <w:rsid w:val="00A95A32"/>
    <w:rsid w:val="00AB4A5D"/>
    <w:rsid w:val="00AC4DA8"/>
    <w:rsid w:val="00AC6BC6"/>
    <w:rsid w:val="00AD45A1"/>
    <w:rsid w:val="00AE491A"/>
    <w:rsid w:val="00AE6164"/>
    <w:rsid w:val="00AE65E2"/>
    <w:rsid w:val="00AF1460"/>
    <w:rsid w:val="00B11544"/>
    <w:rsid w:val="00B15449"/>
    <w:rsid w:val="00B868A2"/>
    <w:rsid w:val="00B93086"/>
    <w:rsid w:val="00BA19ED"/>
    <w:rsid w:val="00BA4B8D"/>
    <w:rsid w:val="00BB171B"/>
    <w:rsid w:val="00BC0858"/>
    <w:rsid w:val="00BC0F7D"/>
    <w:rsid w:val="00BC1C4B"/>
    <w:rsid w:val="00BC6657"/>
    <w:rsid w:val="00BD7D31"/>
    <w:rsid w:val="00BE3255"/>
    <w:rsid w:val="00BF128E"/>
    <w:rsid w:val="00C00CAA"/>
    <w:rsid w:val="00C074DD"/>
    <w:rsid w:val="00C1496A"/>
    <w:rsid w:val="00C33079"/>
    <w:rsid w:val="00C45231"/>
    <w:rsid w:val="00C551FF"/>
    <w:rsid w:val="00C6688B"/>
    <w:rsid w:val="00C72833"/>
    <w:rsid w:val="00C80F1D"/>
    <w:rsid w:val="00C91962"/>
    <w:rsid w:val="00C93F40"/>
    <w:rsid w:val="00CA3D0C"/>
    <w:rsid w:val="00D32304"/>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D6356"/>
    <w:rsid w:val="00EF608C"/>
    <w:rsid w:val="00F025A2"/>
    <w:rsid w:val="00F04712"/>
    <w:rsid w:val="00F13360"/>
    <w:rsid w:val="00F22EC7"/>
    <w:rsid w:val="00F325C8"/>
    <w:rsid w:val="00F34834"/>
    <w:rsid w:val="00F568B2"/>
    <w:rsid w:val="00F653B8"/>
    <w:rsid w:val="00F9008D"/>
    <w:rsid w:val="00FA1266"/>
    <w:rsid w:val="00FA4178"/>
    <w:rsid w:val="00FC1192"/>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45</Pages>
  <Words>14195</Words>
  <Characters>80918</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31</cp:revision>
  <cp:lastPrinted>2019-02-25T14:05:00Z</cp:lastPrinted>
  <dcterms:created xsi:type="dcterms:W3CDTF">2022-04-01T11:01:00Z</dcterms:created>
  <dcterms:modified xsi:type="dcterms:W3CDTF">2025-03-04T13:03:00Z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