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BC2E067" w14:textId="0B4A2C9E" w:rsidR="00600C35" w:rsidRPr="006257A4" w:rsidRDefault="00600C35" w:rsidP="00600C35">
      <w:pPr>
        <w:tabs>
          <w:tab w:val="center" w:pos="4536"/>
          <w:tab w:val="right" w:pos="7938"/>
          <w:tab w:val="right" w:pos="9639"/>
        </w:tabs>
        <w:ind w:right="2"/>
        <w:rPr>
          <w:rFonts w:ascii="Arial" w:eastAsiaTheme="minorEastAsia" w:hAnsi="Arial" w:cs="Arial"/>
          <w:b/>
          <w:bCs/>
          <w:sz w:val="28"/>
          <w:lang w:eastAsia="zh-CN"/>
        </w:rPr>
      </w:pPr>
      <w:bookmarkStart w:id="0" w:name="_Hlk145670493"/>
      <w:r w:rsidRPr="00A80D3B">
        <w:rPr>
          <w:rFonts w:ascii="Arial" w:hAnsi="Arial" w:cs="Arial"/>
          <w:b/>
          <w:bCs/>
          <w:sz w:val="28"/>
        </w:rPr>
        <w:t>3GPP TSG RAN WG1 #1</w:t>
      </w:r>
      <w:r>
        <w:rPr>
          <w:rFonts w:ascii="Arial" w:hAnsi="Arial" w:cs="Arial"/>
          <w:b/>
          <w:bCs/>
          <w:sz w:val="28"/>
        </w:rPr>
        <w:t>1</w:t>
      </w:r>
      <w:r w:rsidR="003A39CF">
        <w:rPr>
          <w:rFonts w:ascii="Arial" w:hAnsi="Arial" w:cs="Arial"/>
          <w:b/>
          <w:bCs/>
          <w:sz w:val="28"/>
        </w:rPr>
        <w:t>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71485" w:rsidRPr="00271485">
        <w:rPr>
          <w:rFonts w:ascii="Arial" w:hAnsi="Arial" w:cs="Arial"/>
          <w:b/>
          <w:bCs/>
          <w:sz w:val="28"/>
        </w:rPr>
        <w:t>R1-2400415</w:t>
      </w:r>
    </w:p>
    <w:p w14:paraId="1E27A18B" w14:textId="18EA6284" w:rsidR="00600C35" w:rsidRPr="009513AC" w:rsidRDefault="006C51BF" w:rsidP="00600C35">
      <w:pPr>
        <w:tabs>
          <w:tab w:val="center" w:pos="4536"/>
          <w:tab w:val="right" w:pos="9072"/>
        </w:tabs>
        <w:rPr>
          <w:rFonts w:ascii="Arial" w:eastAsia="MS Mincho" w:hAnsi="Arial" w:cs="Arial"/>
          <w:b/>
          <w:bCs/>
          <w:sz w:val="28"/>
          <w:lang w:eastAsia="ja-JP"/>
        </w:rPr>
      </w:pPr>
      <w:r w:rsidRPr="006C51BF">
        <w:rPr>
          <w:rFonts w:ascii="Arial" w:eastAsia="MS Mincho" w:hAnsi="Arial" w:cs="Arial"/>
          <w:b/>
          <w:bCs/>
          <w:sz w:val="28"/>
          <w:lang w:eastAsia="ja-JP"/>
        </w:rPr>
        <w:t>Athens, Greece, February 26</w:t>
      </w:r>
      <w:r w:rsidRPr="006C51BF">
        <w:rPr>
          <w:rFonts w:ascii="Arial" w:eastAsia="MS Mincho" w:hAnsi="Arial" w:cs="Arial"/>
          <w:b/>
          <w:bCs/>
          <w:sz w:val="28"/>
          <w:vertAlign w:val="superscript"/>
          <w:lang w:eastAsia="ja-JP"/>
        </w:rPr>
        <w:t>th</w:t>
      </w:r>
      <w:r w:rsidRPr="006C51BF">
        <w:rPr>
          <w:rFonts w:ascii="Arial" w:eastAsia="MS Mincho" w:hAnsi="Arial" w:cs="Arial"/>
          <w:b/>
          <w:bCs/>
          <w:sz w:val="28"/>
          <w:lang w:eastAsia="ja-JP"/>
        </w:rPr>
        <w:t xml:space="preserve"> – March 1</w:t>
      </w:r>
      <w:r w:rsidRPr="006C51BF">
        <w:rPr>
          <w:rFonts w:ascii="Arial" w:eastAsia="MS Mincho" w:hAnsi="Arial" w:cs="Arial"/>
          <w:b/>
          <w:bCs/>
          <w:sz w:val="28"/>
          <w:vertAlign w:val="superscript"/>
          <w:lang w:eastAsia="ja-JP"/>
        </w:rPr>
        <w:t>st</w:t>
      </w:r>
      <w:r w:rsidR="00600C35">
        <w:rPr>
          <w:rFonts w:ascii="Arial" w:eastAsia="MS Mincho" w:hAnsi="Arial" w:cs="Arial"/>
          <w:b/>
          <w:bCs/>
          <w:sz w:val="28"/>
          <w:lang w:eastAsia="ja-JP"/>
        </w:rPr>
        <w:t>, 202</w:t>
      </w:r>
      <w:r>
        <w:rPr>
          <w:rFonts w:ascii="Arial" w:eastAsia="MS Mincho" w:hAnsi="Arial" w:cs="Arial"/>
          <w:b/>
          <w:bCs/>
          <w:sz w:val="28"/>
          <w:lang w:eastAsia="ja-JP"/>
        </w:rPr>
        <w:t>4</w:t>
      </w:r>
    </w:p>
    <w:bookmarkEnd w:id="0"/>
    <w:p w14:paraId="5E1EE7CF" w14:textId="77777777" w:rsidR="008D4F29" w:rsidRDefault="008D4F29" w:rsidP="00487D20">
      <w:pPr>
        <w:ind w:left="1988" w:hanging="1988"/>
        <w:jc w:val="both"/>
        <w:rPr>
          <w:rFonts w:ascii="Arial" w:hAnsi="Arial" w:cs="Arial"/>
          <w:b/>
          <w:sz w:val="22"/>
        </w:rPr>
      </w:pPr>
    </w:p>
    <w:p w14:paraId="62AFD37A" w14:textId="77777777" w:rsidR="008D4F29" w:rsidRDefault="00BF3971" w:rsidP="00487D20">
      <w:pPr>
        <w:pStyle w:val="Header"/>
        <w:tabs>
          <w:tab w:val="clear" w:pos="4536"/>
        </w:tabs>
        <w:ind w:left="1800" w:hanging="1800"/>
        <w:jc w:val="both"/>
        <w:rPr>
          <w:rFonts w:eastAsia="SimSun" w:cs="Arial"/>
          <w:sz w:val="22"/>
          <w:szCs w:val="22"/>
          <w:lang w:eastAsia="zh-CN"/>
        </w:rPr>
      </w:pPr>
      <w:r>
        <w:rPr>
          <w:rFonts w:cs="Arial"/>
          <w:sz w:val="22"/>
          <w:szCs w:val="22"/>
        </w:rPr>
        <w:t>Source:</w:t>
      </w:r>
      <w:r>
        <w:rPr>
          <w:rFonts w:cs="Arial"/>
          <w:sz w:val="22"/>
          <w:szCs w:val="22"/>
        </w:rPr>
        <w:tab/>
        <w:t>CATT</w:t>
      </w:r>
    </w:p>
    <w:p w14:paraId="0E50E303" w14:textId="6557CF7A" w:rsidR="008D4F29" w:rsidRDefault="00BF3971" w:rsidP="00487D20">
      <w:pPr>
        <w:pStyle w:val="Header"/>
        <w:tabs>
          <w:tab w:val="clear" w:pos="4536"/>
        </w:tabs>
        <w:ind w:left="1800" w:hanging="1800"/>
        <w:jc w:val="both"/>
        <w:rPr>
          <w:rFonts w:eastAsia="SimSun" w:cs="Arial"/>
          <w:sz w:val="22"/>
          <w:szCs w:val="22"/>
          <w:lang w:eastAsia="zh-CN"/>
        </w:rPr>
      </w:pPr>
      <w:r>
        <w:rPr>
          <w:rFonts w:cs="Arial"/>
          <w:sz w:val="22"/>
          <w:szCs w:val="22"/>
        </w:rPr>
        <w:t>Title:</w:t>
      </w:r>
      <w:r>
        <w:rPr>
          <w:rFonts w:cs="Arial"/>
          <w:sz w:val="22"/>
          <w:szCs w:val="22"/>
        </w:rPr>
        <w:tab/>
      </w:r>
      <w:r w:rsidR="005701E7" w:rsidRPr="005701E7">
        <w:rPr>
          <w:rFonts w:cs="Arial"/>
          <w:sz w:val="22"/>
          <w:szCs w:val="22"/>
        </w:rPr>
        <w:t>Discussion on UE features for expanded and improved NR positioning</w:t>
      </w:r>
    </w:p>
    <w:p w14:paraId="5021AEF3" w14:textId="7B2834D7" w:rsidR="008D4F29" w:rsidRDefault="00BF3971" w:rsidP="00487D20">
      <w:pPr>
        <w:pStyle w:val="Header"/>
        <w:tabs>
          <w:tab w:val="clear" w:pos="4536"/>
        </w:tabs>
        <w:ind w:left="1800" w:hanging="1800"/>
        <w:jc w:val="both"/>
        <w:rPr>
          <w:rFonts w:eastAsia="SimSun" w:cs="Arial"/>
          <w:sz w:val="22"/>
          <w:szCs w:val="22"/>
          <w:lang w:eastAsia="zh-CN"/>
        </w:rPr>
      </w:pPr>
      <w:r>
        <w:rPr>
          <w:rFonts w:cs="Arial"/>
          <w:sz w:val="22"/>
          <w:szCs w:val="22"/>
        </w:rPr>
        <w:t>Agenda Item:</w:t>
      </w:r>
      <w:r>
        <w:rPr>
          <w:rFonts w:cs="Arial"/>
          <w:sz w:val="22"/>
          <w:szCs w:val="22"/>
        </w:rPr>
        <w:tab/>
      </w:r>
      <w:r w:rsidR="00FD6274">
        <w:rPr>
          <w:rFonts w:eastAsia="SimSun" w:cs="Arial" w:hint="eastAsia"/>
          <w:sz w:val="22"/>
          <w:szCs w:val="22"/>
          <w:lang w:eastAsia="zh-CN"/>
        </w:rPr>
        <w:t>8</w:t>
      </w:r>
      <w:r w:rsidR="00D56079">
        <w:rPr>
          <w:rFonts w:eastAsia="SimSun" w:cs="Arial" w:hint="eastAsia"/>
          <w:sz w:val="22"/>
          <w:szCs w:val="22"/>
          <w:lang w:eastAsia="zh-CN"/>
        </w:rPr>
        <w:t>.1</w:t>
      </w:r>
      <w:r w:rsidR="006C51BF">
        <w:rPr>
          <w:rFonts w:eastAsia="SimSun" w:cs="Arial"/>
          <w:sz w:val="22"/>
          <w:szCs w:val="22"/>
          <w:lang w:eastAsia="zh-CN"/>
        </w:rPr>
        <w:t>2</w:t>
      </w:r>
      <w:r w:rsidR="00D56079">
        <w:rPr>
          <w:rFonts w:eastAsia="SimSun" w:cs="Arial" w:hint="eastAsia"/>
          <w:sz w:val="22"/>
          <w:szCs w:val="22"/>
          <w:lang w:eastAsia="zh-CN"/>
        </w:rPr>
        <w:t>.</w:t>
      </w:r>
      <w:r w:rsidR="00FD6274">
        <w:rPr>
          <w:rFonts w:eastAsia="SimSun" w:cs="Arial" w:hint="eastAsia"/>
          <w:sz w:val="22"/>
          <w:szCs w:val="22"/>
          <w:lang w:eastAsia="zh-CN"/>
        </w:rPr>
        <w:t>3</w:t>
      </w:r>
    </w:p>
    <w:p w14:paraId="37417758" w14:textId="77777777" w:rsidR="008D4F29" w:rsidRDefault="00BF3971" w:rsidP="00487D20">
      <w:pPr>
        <w:pStyle w:val="Header"/>
        <w:tabs>
          <w:tab w:val="clear" w:pos="4536"/>
        </w:tabs>
        <w:ind w:left="1800" w:hanging="1800"/>
        <w:jc w:val="both"/>
        <w:rPr>
          <w:rFonts w:cs="Arial"/>
          <w:sz w:val="22"/>
          <w:szCs w:val="22"/>
        </w:rPr>
      </w:pPr>
      <w:r>
        <w:rPr>
          <w:rFonts w:cs="Arial"/>
          <w:sz w:val="22"/>
          <w:szCs w:val="22"/>
        </w:rPr>
        <w:t>Document for:</w:t>
      </w:r>
      <w:r>
        <w:rPr>
          <w:rFonts w:cs="Arial"/>
          <w:sz w:val="22"/>
          <w:szCs w:val="22"/>
        </w:rPr>
        <w:tab/>
        <w:t>Discussion and Decision</w:t>
      </w:r>
    </w:p>
    <w:p w14:paraId="658C475A" w14:textId="77777777" w:rsidR="008D4F29" w:rsidRDefault="008D4F29" w:rsidP="00487D20">
      <w:pPr>
        <w:pBdr>
          <w:bottom w:val="single" w:sz="4" w:space="1" w:color="auto"/>
        </w:pBdr>
        <w:tabs>
          <w:tab w:val="left" w:pos="2552"/>
        </w:tabs>
        <w:ind w:left="-2"/>
        <w:jc w:val="both"/>
        <w:rPr>
          <w:rFonts w:eastAsia="SimSun"/>
          <w:lang w:eastAsia="zh-CN"/>
        </w:rPr>
      </w:pPr>
    </w:p>
    <w:p w14:paraId="519A4679" w14:textId="77777777" w:rsidR="008D4F29" w:rsidRDefault="00BF3971" w:rsidP="00487D20">
      <w:pPr>
        <w:pStyle w:val="Heading1"/>
        <w:ind w:left="431" w:hanging="431"/>
        <w:jc w:val="both"/>
      </w:pPr>
      <w:r>
        <w:t>Introduction</w:t>
      </w:r>
    </w:p>
    <w:p w14:paraId="57AFBDDB" w14:textId="5445CC05" w:rsidR="00D10439" w:rsidRDefault="00147397" w:rsidP="00487D20">
      <w:pPr>
        <w:pStyle w:val="BodyText"/>
        <w:rPr>
          <w:iCs/>
        </w:rPr>
      </w:pPr>
      <w:r>
        <w:rPr>
          <w:iCs/>
        </w:rPr>
        <w:t xml:space="preserve">Significant progress has been made on </w:t>
      </w:r>
      <w:r w:rsidR="00537A55" w:rsidRPr="00537A55">
        <w:rPr>
          <w:iCs/>
        </w:rPr>
        <w:t>UE features for expanded and improved NR positioning</w:t>
      </w:r>
      <w:r>
        <w:rPr>
          <w:iCs/>
        </w:rPr>
        <w:t xml:space="preserve"> in </w:t>
      </w:r>
      <w:r w:rsidR="00D10439">
        <w:rPr>
          <w:iCs/>
        </w:rPr>
        <w:t>previous meetings (e.g., [1])</w:t>
      </w:r>
      <w:r w:rsidR="00537A55" w:rsidRPr="00537A55">
        <w:rPr>
          <w:iCs/>
        </w:rPr>
        <w:t xml:space="preserve">. </w:t>
      </w:r>
      <w:r w:rsidR="00D10439">
        <w:rPr>
          <w:iCs/>
        </w:rPr>
        <w:t xml:space="preserve">However, there are still some </w:t>
      </w:r>
      <w:r w:rsidR="00490A54">
        <w:rPr>
          <w:rFonts w:eastAsiaTheme="minorEastAsia" w:hint="eastAsia"/>
          <w:iCs/>
          <w:lang w:eastAsia="zh-CN"/>
        </w:rPr>
        <w:t xml:space="preserve">remaining issues </w:t>
      </w:r>
      <w:r w:rsidR="00D10439">
        <w:rPr>
          <w:rFonts w:eastAsiaTheme="minorEastAsia"/>
          <w:iCs/>
          <w:lang w:eastAsia="zh-CN"/>
        </w:rPr>
        <w:t xml:space="preserve">left. </w:t>
      </w:r>
      <w:r w:rsidR="00D10439" w:rsidRPr="00537A55">
        <w:rPr>
          <w:iCs/>
        </w:rPr>
        <w:t xml:space="preserve">In this contribution, we </w:t>
      </w:r>
      <w:r w:rsidR="00D10439">
        <w:rPr>
          <w:rFonts w:eastAsiaTheme="minorEastAsia" w:hint="eastAsia"/>
          <w:iCs/>
          <w:lang w:eastAsia="zh-CN"/>
        </w:rPr>
        <w:t xml:space="preserve">further </w:t>
      </w:r>
      <w:r w:rsidR="00D10439">
        <w:rPr>
          <w:iCs/>
        </w:rPr>
        <w:t xml:space="preserve">discuss these </w:t>
      </w:r>
      <w:r w:rsidR="00A40652">
        <w:rPr>
          <w:rFonts w:eastAsiaTheme="minorEastAsia" w:hint="eastAsia"/>
          <w:iCs/>
          <w:lang w:eastAsia="zh-CN"/>
        </w:rPr>
        <w:t xml:space="preserve">remaining </w:t>
      </w:r>
      <w:r w:rsidR="00D10439">
        <w:rPr>
          <w:iCs/>
        </w:rPr>
        <w:t xml:space="preserve">issues. </w:t>
      </w:r>
    </w:p>
    <w:p w14:paraId="42445F3D" w14:textId="598428BA" w:rsidR="008D4F29" w:rsidRDefault="00F85589" w:rsidP="00487D20">
      <w:pPr>
        <w:pStyle w:val="Heading1"/>
        <w:ind w:left="431" w:hanging="431"/>
        <w:jc w:val="both"/>
      </w:pPr>
      <w:r w:rsidRPr="00286987">
        <w:t>Discussion</w:t>
      </w:r>
    </w:p>
    <w:p w14:paraId="4959B407" w14:textId="77777777" w:rsidR="00360DB3" w:rsidRDefault="00360DB3" w:rsidP="00360DB3">
      <w:pPr>
        <w:pStyle w:val="BodyText"/>
        <w:rPr>
          <w:lang w:eastAsia="zh-CN"/>
        </w:rPr>
        <w:sectPr w:rsidR="00360DB3" w:rsidSect="00BC4A63">
          <w:headerReference w:type="even" r:id="rId8"/>
          <w:headerReference w:type="default" r:id="rId9"/>
          <w:footerReference w:type="even" r:id="rId10"/>
          <w:footerReference w:type="default" r:id="rId11"/>
          <w:headerReference w:type="first" r:id="rId12"/>
          <w:footerReference w:type="first" r:id="rId13"/>
          <w:pgSz w:w="11906" w:h="16838"/>
          <w:pgMar w:top="1021" w:right="1021" w:bottom="1021" w:left="1021" w:header="709" w:footer="709" w:gutter="0"/>
          <w:cols w:space="720"/>
          <w:docGrid w:linePitch="360"/>
        </w:sectPr>
      </w:pPr>
    </w:p>
    <w:p w14:paraId="462F7CD7" w14:textId="664859C0" w:rsidR="008565EE" w:rsidRPr="00C94FF1" w:rsidRDefault="008565EE" w:rsidP="008565EE">
      <w:pPr>
        <w:pStyle w:val="Heading2"/>
        <w:ind w:left="567" w:hanging="567"/>
        <w:jc w:val="both"/>
        <w:rPr>
          <w:rFonts w:eastAsiaTheme="minorEastAsia"/>
        </w:rPr>
      </w:pPr>
      <w:r w:rsidRPr="00C94FF1">
        <w:lastRenderedPageBreak/>
        <w:t>Sidelink</w:t>
      </w:r>
      <w:r w:rsidRPr="00C94FF1">
        <w:rPr>
          <w:rFonts w:eastAsiaTheme="minorEastAsia"/>
        </w:rPr>
        <w:t xml:space="preserve"> positioning UE features</w:t>
      </w:r>
    </w:p>
    <w:p w14:paraId="5FFAFA96" w14:textId="5A124F89" w:rsidR="005644F2" w:rsidRPr="00360DB3" w:rsidRDefault="008565EE" w:rsidP="008565EE">
      <w:pPr>
        <w:pStyle w:val="BodyText"/>
        <w:rPr>
          <w:lang w:eastAsia="zh-CN"/>
        </w:rPr>
      </w:pPr>
      <w:r>
        <w:rPr>
          <w:rFonts w:hint="eastAsia"/>
          <w:lang w:eastAsia="zh-CN"/>
        </w:rPr>
        <w:t>In</w:t>
      </w:r>
      <w:r w:rsidRPr="0094098E">
        <w:rPr>
          <w:lang w:eastAsia="zh-CN"/>
        </w:rPr>
        <w:t xml:space="preserve"> </w:t>
      </w:r>
      <w:r w:rsidRPr="0094098E">
        <w:rPr>
          <w:rFonts w:hint="eastAsia"/>
          <w:lang w:eastAsia="zh-CN"/>
        </w:rPr>
        <w:t>RAN1#11</w:t>
      </w:r>
      <w:r>
        <w:rPr>
          <w:rFonts w:eastAsiaTheme="minorEastAsia"/>
          <w:lang w:eastAsia="zh-CN"/>
        </w:rPr>
        <w:t>5</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w:t>
      </w:r>
      <w:r>
        <w:rPr>
          <w:rFonts w:eastAsiaTheme="minorEastAsia" w:hint="eastAsia"/>
          <w:lang w:eastAsia="zh-CN"/>
        </w:rPr>
        <w:t>s</w:t>
      </w:r>
      <w:r>
        <w:rPr>
          <w:lang w:eastAsia="zh-CN"/>
        </w:rPr>
        <w:t xml:space="preserve"> w</w:t>
      </w:r>
      <w:r>
        <w:rPr>
          <w:rFonts w:eastAsiaTheme="minorEastAsia" w:hint="eastAsia"/>
          <w:lang w:eastAsia="zh-CN"/>
        </w:rPr>
        <w:t>ere</w:t>
      </w:r>
      <w:r w:rsidRPr="00BD0C3E">
        <w:rPr>
          <w:lang w:eastAsia="zh-CN"/>
        </w:rPr>
        <w:t xml:space="preserve"> achieved related to</w:t>
      </w:r>
      <w:r w:rsidRPr="0094098E">
        <w:rPr>
          <w:rFonts w:hint="eastAsia"/>
          <w:lang w:eastAsia="zh-CN"/>
        </w:rPr>
        <w:t xml:space="preserve"> </w:t>
      </w:r>
      <w:r>
        <w:rPr>
          <w:rFonts w:eastAsiaTheme="minorEastAsia" w:hint="eastAsia"/>
          <w:lang w:eastAsia="zh-CN"/>
        </w:rPr>
        <w:t>s</w:t>
      </w:r>
      <w:r w:rsidRPr="00970646">
        <w:rPr>
          <w:lang w:eastAsia="zh-CN"/>
        </w:rPr>
        <w:t xml:space="preserve">idelink positioning UE features </w:t>
      </w:r>
      <w:r w:rsidR="00E240B4" w:rsidRPr="0094098E">
        <w:rPr>
          <w:lang w:eastAsia="zh-CN"/>
        </w:rPr>
        <w:fldChar w:fldCharType="begin"/>
      </w:r>
      <w:r w:rsidR="00E240B4" w:rsidRPr="0094098E">
        <w:rPr>
          <w:lang w:eastAsia="zh-CN"/>
        </w:rPr>
        <w:instrText xml:space="preserve"> </w:instrText>
      </w:r>
      <w:r w:rsidR="00E240B4" w:rsidRPr="0094098E">
        <w:rPr>
          <w:rFonts w:hint="eastAsia"/>
          <w:lang w:eastAsia="zh-CN"/>
        </w:rPr>
        <w:instrText>REF _Ref124775666 \r \h</w:instrText>
      </w:r>
      <w:r w:rsidR="00E240B4" w:rsidRPr="0094098E">
        <w:rPr>
          <w:lang w:eastAsia="zh-CN"/>
        </w:rPr>
        <w:instrText xml:space="preserve"> </w:instrText>
      </w:r>
      <w:r w:rsidR="00E240B4">
        <w:rPr>
          <w:lang w:eastAsia="zh-CN"/>
        </w:rPr>
        <w:instrText xml:space="preserve"> \* MERGEFORMAT </w:instrText>
      </w:r>
      <w:r w:rsidR="00E240B4" w:rsidRPr="0094098E">
        <w:rPr>
          <w:lang w:eastAsia="zh-CN"/>
        </w:rPr>
      </w:r>
      <w:r w:rsidR="00E240B4" w:rsidRPr="0094098E">
        <w:rPr>
          <w:lang w:eastAsia="zh-CN"/>
        </w:rPr>
        <w:fldChar w:fldCharType="separate"/>
      </w:r>
      <w:r w:rsidR="00C94FF1">
        <w:rPr>
          <w:lang w:eastAsia="zh-CN"/>
        </w:rPr>
        <w:t>[1]</w:t>
      </w:r>
      <w:r w:rsidR="00E240B4" w:rsidRPr="0094098E">
        <w:rPr>
          <w:lang w:eastAsia="zh-CN"/>
        </w:rPr>
        <w:fldChar w:fldCharType="end"/>
      </w:r>
      <w:r w:rsidRPr="003407F4">
        <w:rPr>
          <w:rFonts w:hint="eastAsia"/>
          <w:lang w:eastAsia="zh-CN"/>
        </w:rPr>
        <w:t>.</w:t>
      </w:r>
    </w:p>
    <w:p w14:paraId="3A6C3B50" w14:textId="77777777" w:rsidR="005644F2" w:rsidRDefault="005644F2" w:rsidP="005644F2">
      <w:pPr>
        <w:rPr>
          <w:rFonts w:ascii="Calibri" w:hAnsi="Calibri" w:cs="Arial"/>
          <w:b/>
        </w:rPr>
      </w:pPr>
      <w:r w:rsidRPr="003B11A6">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96"/>
        <w:gridCol w:w="1346"/>
        <w:gridCol w:w="3242"/>
        <w:gridCol w:w="222"/>
        <w:gridCol w:w="527"/>
        <w:gridCol w:w="447"/>
        <w:gridCol w:w="1397"/>
        <w:gridCol w:w="1078"/>
        <w:gridCol w:w="467"/>
        <w:gridCol w:w="467"/>
        <w:gridCol w:w="467"/>
        <w:gridCol w:w="2500"/>
        <w:gridCol w:w="967"/>
      </w:tblGrid>
      <w:tr w:rsidR="005644F2" w:rsidRPr="00896695" w14:paraId="3B43E3AE" w14:textId="77777777" w:rsidTr="00360D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C3856"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37FF"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31C09" w14:textId="77777777" w:rsidR="005644F2" w:rsidRPr="00A01923" w:rsidRDefault="005644F2" w:rsidP="00C65778">
            <w:pPr>
              <w:pStyle w:val="TAL"/>
              <w:rPr>
                <w:rFonts w:cs="Arial"/>
                <w:color w:val="000000" w:themeColor="text1"/>
                <w:szCs w:val="18"/>
                <w:lang w:eastAsia="zh-CN"/>
              </w:rPr>
            </w:pPr>
            <w:r w:rsidRPr="00A01923">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75C6A" w14:textId="77777777" w:rsidR="005644F2" w:rsidRPr="00A01923" w:rsidRDefault="005644F2" w:rsidP="00C65778">
            <w:pPr>
              <w:rPr>
                <w:rFonts w:eastAsia="SimSun" w:cs="Arial"/>
                <w:color w:val="000000" w:themeColor="text1"/>
                <w:sz w:val="18"/>
                <w:szCs w:val="18"/>
                <w:lang w:eastAsia="zh-CN"/>
              </w:rPr>
            </w:pPr>
            <w:r w:rsidRPr="00A01923">
              <w:rPr>
                <w:rFonts w:eastAsia="SimSun" w:cs="Arial"/>
                <w:color w:val="000000" w:themeColor="text1"/>
                <w:sz w:val="18"/>
                <w:szCs w:val="18"/>
                <w:lang w:eastAsia="zh-CN"/>
              </w:rPr>
              <w:t>1. Maximum SL PRS bandwidth in MHz in a resource pool for positioning, which is supported and reported by UE for SL-PRS measurement</w:t>
            </w:r>
          </w:p>
          <w:p w14:paraId="32410B80" w14:textId="77777777" w:rsidR="005644F2" w:rsidRDefault="005644F2" w:rsidP="00C65778">
            <w:pPr>
              <w:rPr>
                <w:rFonts w:eastAsia="SimSun" w:cs="Arial"/>
                <w:color w:val="000000" w:themeColor="text1"/>
                <w:sz w:val="18"/>
                <w:szCs w:val="18"/>
                <w:lang w:eastAsia="zh-CN"/>
              </w:rPr>
            </w:pPr>
            <w:r w:rsidRPr="00A01923">
              <w:rPr>
                <w:rFonts w:eastAsia="SimSun" w:cs="Arial"/>
                <w:color w:val="000000" w:themeColor="text1"/>
                <w:sz w:val="18"/>
                <w:szCs w:val="18"/>
                <w:lang w:eastAsia="zh-CN"/>
              </w:rPr>
              <w:t>2. Maximum number of active SL PRS resources across all configured RPs</w:t>
            </w:r>
            <w:r w:rsidRPr="00A01923">
              <w:rPr>
                <w:rFonts w:eastAsia="SimSun" w:cs="Arial"/>
                <w:b/>
                <w:bCs/>
                <w:color w:val="000000" w:themeColor="text1"/>
                <w:sz w:val="18"/>
                <w:szCs w:val="18"/>
                <w:lang w:eastAsia="zh-CN"/>
              </w:rPr>
              <w:t xml:space="preserve"> </w:t>
            </w:r>
            <w:r w:rsidRPr="005D7DFA">
              <w:rPr>
                <w:rFonts w:eastAsia="SimSun" w:cs="Arial"/>
                <w:color w:val="FF0000"/>
                <w:sz w:val="18"/>
                <w:szCs w:val="18"/>
                <w:lang w:eastAsia="zh-CN"/>
              </w:rPr>
              <w:t>in a slot</w:t>
            </w:r>
            <w:r>
              <w:rPr>
                <w:rFonts w:eastAsia="SimSun" w:cs="Arial"/>
                <w:b/>
                <w:bCs/>
                <w:color w:val="FF0000"/>
                <w:sz w:val="18"/>
                <w:szCs w:val="18"/>
                <w:lang w:eastAsia="zh-CN"/>
              </w:rPr>
              <w:t xml:space="preserve"> </w:t>
            </w:r>
            <w:r w:rsidRPr="00A01923">
              <w:rPr>
                <w:rFonts w:eastAsia="SimSun" w:cs="Arial"/>
                <w:color w:val="000000" w:themeColor="text1"/>
                <w:sz w:val="18"/>
                <w:szCs w:val="18"/>
                <w:lang w:eastAsia="zh-CN"/>
              </w:rPr>
              <w:t>assuming maximum SL PRS bandwidth in MHz, which is supported and reported by UE</w:t>
            </w:r>
          </w:p>
          <w:p w14:paraId="046301CD" w14:textId="77777777" w:rsidR="005644F2" w:rsidRPr="00A01923" w:rsidRDefault="005644F2" w:rsidP="00C65778">
            <w:pPr>
              <w:rPr>
                <w:rFonts w:eastAsia="SimSun" w:cs="Arial"/>
                <w:color w:val="000000" w:themeColor="text1"/>
                <w:sz w:val="18"/>
                <w:szCs w:val="18"/>
                <w:lang w:eastAsia="zh-CN"/>
              </w:rPr>
            </w:pPr>
            <w:r w:rsidRPr="00A01923">
              <w:rPr>
                <w:rFonts w:eastAsia="SimSun" w:cs="Arial"/>
                <w:color w:val="000000" w:themeColor="text1"/>
                <w:sz w:val="18"/>
                <w:szCs w:val="18"/>
                <w:lang w:eastAsia="zh-CN"/>
              </w:rPr>
              <w:t>3. Maximum number of slots with active SL PRS resources across all configured RPs</w:t>
            </w:r>
            <w:r w:rsidRPr="00A01923">
              <w:rPr>
                <w:rFonts w:eastAsia="SimSun" w:cs="Arial"/>
                <w:b/>
                <w:bCs/>
                <w:color w:val="000000" w:themeColor="text1"/>
                <w:sz w:val="18"/>
                <w:szCs w:val="18"/>
                <w:lang w:eastAsia="zh-CN"/>
              </w:rPr>
              <w:t xml:space="preserve"> </w:t>
            </w:r>
            <w:r w:rsidRPr="00A01923">
              <w:rPr>
                <w:rFonts w:eastAsia="SimSun" w:cs="Arial"/>
                <w:color w:val="000000" w:themeColor="text1"/>
                <w:sz w:val="18"/>
                <w:szCs w:val="18"/>
                <w:lang w:eastAsia="zh-CN"/>
              </w:rPr>
              <w:t>assuming maximum SL PRS bandwidth in MHz, which is supported and reported by UE</w:t>
            </w:r>
          </w:p>
          <w:p w14:paraId="6548C6D9" w14:textId="77777777" w:rsidR="005644F2" w:rsidRDefault="005644F2" w:rsidP="00C65778">
            <w:pPr>
              <w:rPr>
                <w:rFonts w:eastAsia="SimSun" w:cs="Arial"/>
                <w:color w:val="000000" w:themeColor="text1"/>
                <w:sz w:val="18"/>
                <w:szCs w:val="18"/>
                <w:lang w:eastAsia="zh-CN"/>
              </w:rPr>
            </w:pPr>
            <w:r w:rsidRPr="00A01923">
              <w:rPr>
                <w:rFonts w:eastAsia="SimSun" w:cs="Arial"/>
                <w:color w:val="000000" w:themeColor="text1"/>
                <w:sz w:val="18"/>
                <w:szCs w:val="18"/>
                <w:lang w:eastAsia="zh-CN"/>
              </w:rPr>
              <w:t>4. Minimum time after the end of a slot carrying the active SL-PRS resource(s) assuming maximum number of symbols and maximum bandwidth for a UE</w:t>
            </w:r>
            <w:r>
              <w:rPr>
                <w:rFonts w:eastAsia="SimSun" w:cs="Arial"/>
                <w:color w:val="000000" w:themeColor="text1"/>
                <w:sz w:val="18"/>
                <w:szCs w:val="18"/>
                <w:lang w:eastAsia="zh-CN"/>
              </w:rPr>
              <w:t xml:space="preserve"> </w:t>
            </w:r>
            <w:r>
              <w:rPr>
                <w:rFonts w:eastAsia="SimSun" w:cs="Arial"/>
                <w:color w:val="FF0000"/>
                <w:sz w:val="18"/>
                <w:szCs w:val="18"/>
                <w:lang w:eastAsia="zh-CN"/>
              </w:rPr>
              <w:t>to</w:t>
            </w:r>
            <w:r w:rsidRPr="00A01923">
              <w:rPr>
                <w:rFonts w:eastAsia="SimSun" w:cs="Arial"/>
                <w:color w:val="000000" w:themeColor="text1"/>
                <w:sz w:val="18"/>
                <w:szCs w:val="18"/>
                <w:lang w:eastAsia="zh-CN"/>
              </w:rPr>
              <w:t xml:space="preserve"> finish the SL-PRS resource </w:t>
            </w:r>
            <w:r w:rsidRPr="005D2E8E">
              <w:rPr>
                <w:rFonts w:eastAsia="SimSun" w:cs="Arial"/>
                <w:color w:val="FF0000"/>
                <w:sz w:val="18"/>
                <w:szCs w:val="18"/>
                <w:lang w:eastAsia="zh-CN"/>
              </w:rPr>
              <w:t xml:space="preserve">and the associated PSCCH </w:t>
            </w:r>
            <w:r w:rsidRPr="00A01923">
              <w:rPr>
                <w:rFonts w:eastAsia="SimSun" w:cs="Arial"/>
                <w:color w:val="000000" w:themeColor="text1"/>
                <w:sz w:val="18"/>
                <w:szCs w:val="18"/>
                <w:lang w:eastAsia="zh-CN"/>
              </w:rPr>
              <w:t xml:space="preserve">processing </w:t>
            </w:r>
            <w:r w:rsidRPr="00C807A0">
              <w:rPr>
                <w:rFonts w:eastAsia="SimSun" w:cs="Arial"/>
                <w:strike/>
                <w:color w:val="FF0000"/>
                <w:sz w:val="18"/>
                <w:szCs w:val="18"/>
                <w:lang w:eastAsia="zh-CN"/>
              </w:rPr>
              <w:t>[and prepareing the positioning measurement report] [assuming the active SL-PRS resources during this time haven’t exceeded the reported capabilities]</w:t>
            </w:r>
            <w:r w:rsidRPr="00C807A0">
              <w:rPr>
                <w:rFonts w:eastAsia="SimSun" w:cs="Arial"/>
                <w:color w:val="000000" w:themeColor="text1"/>
                <w:sz w:val="18"/>
                <w:szCs w:val="18"/>
                <w:lang w:eastAsia="zh-CN"/>
              </w:rPr>
              <w:t xml:space="preserve"> which is supported and reported by UE</w:t>
            </w:r>
            <w:r w:rsidRPr="00C807A0">
              <w:rPr>
                <w:rFonts w:eastAsia="SimSun" w:cs="Arial"/>
                <w:strike/>
                <w:color w:val="FF0000"/>
                <w:sz w:val="18"/>
                <w:szCs w:val="18"/>
                <w:lang w:eastAsia="zh-CN"/>
              </w:rPr>
              <w:t>]</w:t>
            </w:r>
          </w:p>
          <w:p w14:paraId="34016792" w14:textId="77777777" w:rsidR="005644F2" w:rsidRPr="00C807A0" w:rsidRDefault="005644F2" w:rsidP="00C65778">
            <w:pPr>
              <w:rPr>
                <w:rFonts w:eastAsia="SimSun" w:cs="Arial"/>
                <w:bCs/>
                <w:strike/>
                <w:color w:val="000000" w:themeColor="text1"/>
                <w:sz w:val="18"/>
                <w:szCs w:val="18"/>
                <w:lang w:eastAsia="zh-CN"/>
              </w:rPr>
            </w:pPr>
            <w:r w:rsidRPr="00C807A0">
              <w:rPr>
                <w:rFonts w:eastAsia="SimSun" w:cs="Arial"/>
                <w:strike/>
                <w:color w:val="FF0000"/>
                <w:sz w:val="18"/>
                <w:szCs w:val="18"/>
                <w:lang w:eastAsia="zh-CN"/>
              </w:rPr>
              <w:t xml:space="preserve">[5. </w:t>
            </w:r>
            <w:r w:rsidRPr="00C807A0">
              <w:rPr>
                <w:rFonts w:eastAsia="SimSun" w:cs="Arial"/>
                <w:bCs/>
                <w:strike/>
                <w:color w:val="FF0000"/>
                <w:sz w:val="18"/>
                <w:szCs w:val="18"/>
                <w:lang w:eastAsia="zh-CN"/>
              </w:rPr>
              <w:t>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F25BB" w14:textId="77777777" w:rsidR="005644F2" w:rsidRPr="00A01923" w:rsidRDefault="005644F2" w:rsidP="00C6577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3AAB" w14:textId="77777777" w:rsidR="005644F2" w:rsidRPr="00A01923" w:rsidRDefault="005644F2" w:rsidP="00C65778">
            <w:pPr>
              <w:pStyle w:val="TAL"/>
              <w:rPr>
                <w:rFonts w:cs="Arial"/>
                <w:color w:val="000000" w:themeColor="text1"/>
                <w:szCs w:val="18"/>
                <w:lang w:eastAsia="zh-CN"/>
              </w:rPr>
            </w:pPr>
            <w:r w:rsidRPr="00A0192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293C1" w14:textId="77777777" w:rsidR="005644F2" w:rsidRPr="00A01923" w:rsidRDefault="005644F2" w:rsidP="00C65778">
            <w:pPr>
              <w:pStyle w:val="TAL"/>
              <w:rPr>
                <w:rFonts w:cs="Arial"/>
                <w:color w:val="000000" w:themeColor="text1"/>
                <w:szCs w:val="18"/>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B2096" w14:textId="77777777" w:rsidR="005644F2" w:rsidRPr="00A01923" w:rsidRDefault="005644F2" w:rsidP="00C65778">
            <w:pPr>
              <w:pStyle w:val="TAL"/>
              <w:rPr>
                <w:rFonts w:cs="Arial"/>
                <w:color w:val="000000" w:themeColor="text1"/>
                <w:szCs w:val="18"/>
                <w:lang w:val="en-US" w:eastAsia="zh-CN"/>
              </w:rPr>
            </w:pPr>
            <w:r w:rsidRPr="00A01923">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E13A7" w14:textId="77777777" w:rsidR="005644F2" w:rsidRPr="00A01923" w:rsidRDefault="005644F2" w:rsidP="00C65778">
            <w:pPr>
              <w:pStyle w:val="TAL"/>
              <w:rPr>
                <w:rFonts w:cs="Arial"/>
                <w:color w:val="000000" w:themeColor="text1"/>
                <w:szCs w:val="18"/>
                <w:lang w:eastAsia="zh-CN"/>
              </w:rPr>
            </w:pPr>
            <w:r w:rsidRPr="00A01923">
              <w:rPr>
                <w:rFonts w:eastAsia="MS Mincho" w:cs="Arial"/>
                <w:color w:val="000000" w:themeColor="text1"/>
                <w:szCs w:val="18"/>
                <w:highlight w:val="yellow"/>
                <w:lang w:val="en-US"/>
              </w:rPr>
              <w:t>[Per FS/Per Band/Per F</w:t>
            </w:r>
            <w:r>
              <w:rPr>
                <w:rFonts w:eastAsia="MS Mincho" w:cs="Arial"/>
                <w:color w:val="000000" w:themeColor="text1"/>
                <w:szCs w:val="18"/>
                <w:highlight w:val="yellow"/>
                <w:lang w:val="en-US"/>
              </w:rPr>
              <w:t>S</w:t>
            </w:r>
            <w:r w:rsidRPr="00A01923">
              <w:rPr>
                <w:rFonts w:eastAsia="MS Mincho" w:cs="Arial"/>
                <w:color w:val="000000" w:themeColor="text1"/>
                <w:szCs w:val="18"/>
                <w:highlight w:val="yellow"/>
                <w:lang w:val="en-US"/>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4BC91"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2EAC8"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5C7E8"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2500" w:type="dxa"/>
            <w:tcBorders>
              <w:top w:val="single" w:sz="4" w:space="0" w:color="auto"/>
              <w:left w:val="single" w:sz="4" w:space="0" w:color="auto"/>
              <w:bottom w:val="single" w:sz="4" w:space="0" w:color="auto"/>
              <w:right w:val="single" w:sz="4" w:space="0" w:color="auto"/>
            </w:tcBorders>
            <w:shd w:val="clear" w:color="auto" w:fill="auto"/>
          </w:tcPr>
          <w:p w14:paraId="3D32F389" w14:textId="77777777" w:rsidR="005644F2" w:rsidRPr="00A01923" w:rsidRDefault="005644F2" w:rsidP="00C65778">
            <w:pPr>
              <w:snapToGrid w:val="0"/>
              <w:rPr>
                <w:rFonts w:eastAsia="SimSun" w:cs="Arial"/>
                <w:color w:val="000000" w:themeColor="text1"/>
                <w:sz w:val="18"/>
                <w:szCs w:val="18"/>
              </w:rPr>
            </w:pPr>
            <w:r w:rsidRPr="00A01923">
              <w:rPr>
                <w:rFonts w:eastAsia="SimSun" w:cs="Arial"/>
                <w:color w:val="000000" w:themeColor="text1"/>
                <w:sz w:val="18"/>
                <w:szCs w:val="18"/>
              </w:rPr>
              <w:t>Component 1 candidate values:</w:t>
            </w:r>
          </w:p>
          <w:p w14:paraId="66B5A9F5" w14:textId="77777777" w:rsidR="005644F2" w:rsidRPr="00A01923" w:rsidRDefault="005644F2" w:rsidP="00C65778">
            <w:pPr>
              <w:snapToGrid w:val="0"/>
              <w:rPr>
                <w:rFonts w:eastAsia="SimSun" w:cs="Arial"/>
                <w:color w:val="000000" w:themeColor="text1"/>
                <w:sz w:val="18"/>
                <w:szCs w:val="18"/>
              </w:rPr>
            </w:pPr>
            <w:r w:rsidRPr="00A01923">
              <w:rPr>
                <w:rFonts w:eastAsia="SimSun" w:cs="Arial"/>
                <w:color w:val="000000" w:themeColor="text1"/>
                <w:sz w:val="18"/>
                <w:szCs w:val="18"/>
              </w:rPr>
              <w:t>FR1 bands: {5, 10, 20, 40, 50, 80, 100}</w:t>
            </w:r>
          </w:p>
          <w:p w14:paraId="6245F804" w14:textId="77777777" w:rsidR="005644F2" w:rsidRPr="00A01923" w:rsidRDefault="005644F2" w:rsidP="00C65778">
            <w:pPr>
              <w:snapToGrid w:val="0"/>
              <w:rPr>
                <w:rFonts w:eastAsia="SimSun" w:cs="Arial"/>
                <w:color w:val="000000" w:themeColor="text1"/>
                <w:sz w:val="18"/>
                <w:szCs w:val="18"/>
              </w:rPr>
            </w:pPr>
            <w:r w:rsidRPr="00A01923">
              <w:rPr>
                <w:rFonts w:eastAsia="SimSun" w:cs="Arial"/>
                <w:color w:val="000000" w:themeColor="text1"/>
                <w:sz w:val="18"/>
                <w:szCs w:val="18"/>
              </w:rPr>
              <w:t>FR2 bands: {50, 100, 200, 400}</w:t>
            </w:r>
          </w:p>
          <w:p w14:paraId="31488D64" w14:textId="77777777" w:rsidR="005644F2" w:rsidRPr="00A01923" w:rsidRDefault="005644F2" w:rsidP="00C65778">
            <w:pPr>
              <w:snapToGrid w:val="0"/>
              <w:rPr>
                <w:rFonts w:eastAsia="SimSun" w:cs="Arial"/>
                <w:color w:val="000000" w:themeColor="text1"/>
                <w:sz w:val="18"/>
                <w:szCs w:val="18"/>
              </w:rPr>
            </w:pPr>
          </w:p>
          <w:p w14:paraId="47650A4C" w14:textId="77777777" w:rsidR="005644F2" w:rsidRPr="00A01923" w:rsidRDefault="005644F2" w:rsidP="00C65778">
            <w:pPr>
              <w:snapToGrid w:val="0"/>
              <w:rPr>
                <w:rFonts w:eastAsia="SimSun" w:cs="Arial"/>
                <w:color w:val="000000" w:themeColor="text1"/>
                <w:sz w:val="18"/>
                <w:szCs w:val="18"/>
              </w:rPr>
            </w:pPr>
            <w:r w:rsidRPr="00A01923">
              <w:rPr>
                <w:rFonts w:eastAsia="SimSun" w:cs="Arial"/>
                <w:color w:val="000000" w:themeColor="text1"/>
                <w:sz w:val="18"/>
                <w:szCs w:val="18"/>
              </w:rPr>
              <w:t>Component 2 candidate values:</w:t>
            </w:r>
          </w:p>
          <w:p w14:paraId="0A48DEB4" w14:textId="77777777" w:rsidR="005644F2" w:rsidRPr="00C807A0" w:rsidRDefault="005644F2" w:rsidP="00C65778">
            <w:pPr>
              <w:snapToGrid w:val="0"/>
              <w:rPr>
                <w:rFonts w:eastAsia="SimSun" w:cs="Arial"/>
                <w:color w:val="000000" w:themeColor="text1"/>
                <w:sz w:val="18"/>
                <w:szCs w:val="18"/>
              </w:rPr>
            </w:pPr>
            <w:r w:rsidRPr="00A01923">
              <w:rPr>
                <w:rFonts w:eastAsia="SimSun" w:cs="Arial"/>
                <w:color w:val="000000" w:themeColor="text1"/>
                <w:sz w:val="18"/>
                <w:szCs w:val="18"/>
              </w:rPr>
              <w:t>FR1 bands: {1, 2, 4, 6, 8, 12</w:t>
            </w:r>
            <w:r w:rsidRPr="00C807A0">
              <w:rPr>
                <w:rFonts w:eastAsia="SimSun" w:cs="Arial"/>
                <w:color w:val="000000" w:themeColor="text1"/>
                <w:sz w:val="18"/>
                <w:szCs w:val="18"/>
              </w:rPr>
              <w:t>, 16</w:t>
            </w:r>
            <w:r w:rsidRPr="00C807A0">
              <w:rPr>
                <w:rFonts w:eastAsia="SimSun" w:cs="Arial"/>
                <w:strike/>
                <w:color w:val="FF0000"/>
                <w:sz w:val="18"/>
                <w:szCs w:val="18"/>
              </w:rPr>
              <w:t>[</w:t>
            </w:r>
            <w:r w:rsidRPr="00C807A0">
              <w:rPr>
                <w:rFonts w:eastAsia="SimSun" w:cs="Arial"/>
                <w:color w:val="000000" w:themeColor="text1"/>
                <w:sz w:val="18"/>
                <w:szCs w:val="18"/>
              </w:rPr>
              <w:t>, 24</w:t>
            </w:r>
            <w:r w:rsidRPr="00C807A0">
              <w:rPr>
                <w:rFonts w:eastAsia="SimSun" w:cs="Arial"/>
                <w:strike/>
                <w:color w:val="FF0000"/>
                <w:sz w:val="18"/>
                <w:szCs w:val="18"/>
              </w:rPr>
              <w:t>, 32, 48, 64, 128]</w:t>
            </w:r>
            <w:r w:rsidRPr="00C807A0">
              <w:rPr>
                <w:rFonts w:eastAsia="SimSun" w:cs="Arial"/>
                <w:color w:val="000000" w:themeColor="text1"/>
                <w:sz w:val="18"/>
                <w:szCs w:val="18"/>
              </w:rPr>
              <w:t>} for each SCS: 15kHz, 30kHz, 60kHz</w:t>
            </w:r>
          </w:p>
          <w:p w14:paraId="289451BF" w14:textId="77777777" w:rsidR="005644F2" w:rsidRPr="00A01923" w:rsidRDefault="005644F2" w:rsidP="00C65778">
            <w:pPr>
              <w:snapToGrid w:val="0"/>
              <w:rPr>
                <w:rFonts w:eastAsia="SimSun" w:cs="Arial"/>
                <w:color w:val="000000" w:themeColor="text1"/>
                <w:sz w:val="18"/>
                <w:szCs w:val="18"/>
              </w:rPr>
            </w:pPr>
            <w:r w:rsidRPr="00C807A0">
              <w:rPr>
                <w:rFonts w:eastAsia="SimSun" w:cs="Arial"/>
                <w:color w:val="000000" w:themeColor="text1"/>
                <w:sz w:val="18"/>
                <w:szCs w:val="18"/>
              </w:rPr>
              <w:t>FR2 bands: {1, 2, 4, 6, 8, 12</w:t>
            </w:r>
            <w:r w:rsidRPr="00A01923">
              <w:rPr>
                <w:rFonts w:eastAsia="SimSun" w:cs="Arial"/>
                <w:color w:val="000000" w:themeColor="text1"/>
                <w:sz w:val="18"/>
                <w:szCs w:val="18"/>
              </w:rPr>
              <w:t>, 16, 24, 32, 48, 64, 128} for each SCS: 60kHz, 120kHz</w:t>
            </w:r>
          </w:p>
          <w:p w14:paraId="5D10C242" w14:textId="77777777" w:rsidR="005644F2" w:rsidRPr="003B11A6" w:rsidRDefault="005644F2" w:rsidP="00C65778">
            <w:pPr>
              <w:snapToGrid w:val="0"/>
              <w:rPr>
                <w:rFonts w:eastAsia="SimSun" w:cs="Arial"/>
                <w:color w:val="000000" w:themeColor="text1"/>
                <w:sz w:val="18"/>
                <w:szCs w:val="18"/>
              </w:rPr>
            </w:pPr>
            <w:r w:rsidRPr="00A01923">
              <w:rPr>
                <w:rFonts w:eastAsia="SimSun" w:cs="Arial"/>
                <w:color w:val="000000" w:themeColor="text1"/>
                <w:sz w:val="18"/>
                <w:szCs w:val="18"/>
              </w:rPr>
              <w:t>Component 3 candidate values:</w:t>
            </w:r>
            <w:r>
              <w:rPr>
                <w:rFonts w:eastAsia="SimSun" w:cs="Arial"/>
                <w:color w:val="000000" w:themeColor="text1"/>
                <w:sz w:val="18"/>
                <w:szCs w:val="18"/>
              </w:rPr>
              <w:t xml:space="preserve"> </w:t>
            </w:r>
            <w:r w:rsidRPr="003B11A6">
              <w:rPr>
                <w:rFonts w:eastAsia="SimSun" w:cs="Arial"/>
                <w:color w:val="000000" w:themeColor="text1"/>
                <w:sz w:val="18"/>
                <w:szCs w:val="18"/>
                <w:highlight w:val="yellow"/>
              </w:rPr>
              <w:t>FFS</w:t>
            </w:r>
          </w:p>
          <w:p w14:paraId="66F94ED1" w14:textId="77777777" w:rsidR="005644F2" w:rsidRPr="00A01923" w:rsidRDefault="005644F2" w:rsidP="00C65778">
            <w:pPr>
              <w:rPr>
                <w:rFonts w:eastAsia="MS Mincho" w:cs="Arial"/>
                <w:color w:val="000000" w:themeColor="text1"/>
                <w:sz w:val="18"/>
                <w:szCs w:val="18"/>
                <w:highlight w:val="yellow"/>
              </w:rPr>
            </w:pPr>
          </w:p>
          <w:p w14:paraId="055196E6" w14:textId="77777777" w:rsidR="005644F2" w:rsidRPr="00A01923" w:rsidRDefault="005644F2" w:rsidP="00C65778">
            <w:pPr>
              <w:rPr>
                <w:rFonts w:eastAsia="MS Mincho" w:cs="Arial"/>
                <w:color w:val="000000" w:themeColor="text1"/>
                <w:sz w:val="18"/>
                <w:szCs w:val="18"/>
              </w:rPr>
            </w:pPr>
            <w:r w:rsidRPr="005154CC">
              <w:rPr>
                <w:rFonts w:eastAsia="MS Mincho" w:cs="Arial"/>
                <w:color w:val="000000" w:themeColor="text1"/>
                <w:sz w:val="18"/>
                <w:szCs w:val="18"/>
              </w:rPr>
              <w:t>Component 4 candidate values: {</w:t>
            </w:r>
            <w:r w:rsidRPr="003B11A6">
              <w:rPr>
                <w:rFonts w:eastAsia="MS Mincho" w:cs="Arial"/>
                <w:color w:val="000000" w:themeColor="text1"/>
                <w:sz w:val="18"/>
                <w:szCs w:val="18"/>
                <w:highlight w:val="yellow"/>
              </w:rPr>
              <w:t>[30ms, 40ms, 50ms, 100ms]</w:t>
            </w:r>
            <w:r w:rsidRPr="005154CC">
              <w:rPr>
                <w:rFonts w:eastAsia="MS Mincho" w:cs="Arial"/>
                <w:color w:val="000000" w:themeColor="text1"/>
                <w:sz w:val="18"/>
                <w:szCs w:val="18"/>
              </w:rPr>
              <w:t>}</w:t>
            </w:r>
          </w:p>
          <w:p w14:paraId="2616A968" w14:textId="77777777" w:rsidR="005644F2" w:rsidRPr="00A01923" w:rsidRDefault="005644F2" w:rsidP="00C65778">
            <w:pPr>
              <w:rPr>
                <w:rFonts w:eastAsia="MS Mincho" w:cs="Arial"/>
                <w:color w:val="000000" w:themeColor="text1"/>
                <w:sz w:val="18"/>
                <w:szCs w:val="18"/>
                <w:highlight w:val="yellow"/>
              </w:rPr>
            </w:pPr>
          </w:p>
          <w:p w14:paraId="4E6DC8EE" w14:textId="77777777" w:rsidR="005644F2" w:rsidRPr="00C807A0" w:rsidRDefault="005644F2" w:rsidP="00C65778">
            <w:pPr>
              <w:rPr>
                <w:rFonts w:eastAsia="MS Mincho" w:cs="Arial"/>
                <w:strike/>
                <w:color w:val="FF0000"/>
                <w:sz w:val="18"/>
                <w:szCs w:val="18"/>
              </w:rPr>
            </w:pPr>
            <w:r w:rsidRPr="00C807A0">
              <w:rPr>
                <w:rFonts w:eastAsia="SimSun" w:cs="Arial"/>
                <w:strike/>
                <w:color w:val="FF0000"/>
                <w:sz w:val="18"/>
                <w:szCs w:val="18"/>
              </w:rPr>
              <w:t>[Component 5 candidate values: {</w:t>
            </w:r>
            <w:r w:rsidRPr="00C807A0">
              <w:rPr>
                <w:rFonts w:eastAsia="MS Mincho" w:cs="Arial"/>
                <w:strike/>
                <w:color w:val="FF0000"/>
                <w:sz w:val="18"/>
                <w:szCs w:val="18"/>
              </w:rPr>
              <w:t>Type 1 – sub-slot/symbol level buffering, Type 2 – slot level buffering}]</w:t>
            </w:r>
          </w:p>
          <w:p w14:paraId="64C23D9B" w14:textId="77777777" w:rsidR="005644F2" w:rsidRPr="00A01923" w:rsidRDefault="005644F2" w:rsidP="00C65778">
            <w:pPr>
              <w:rPr>
                <w:rFonts w:eastAsia="MS Mincho" w:cs="Arial"/>
                <w:color w:val="000000" w:themeColor="text1"/>
                <w:sz w:val="18"/>
                <w:szCs w:val="18"/>
              </w:rPr>
            </w:pPr>
          </w:p>
          <w:p w14:paraId="0AC259C6" w14:textId="77777777" w:rsidR="005644F2" w:rsidRPr="00A01923" w:rsidRDefault="005644F2" w:rsidP="00C65778">
            <w:pPr>
              <w:rPr>
                <w:rFonts w:eastAsia="SimSun" w:cs="Arial"/>
                <w:color w:val="000000" w:themeColor="text1"/>
                <w:sz w:val="18"/>
                <w:szCs w:val="18"/>
              </w:rPr>
            </w:pPr>
            <w:r w:rsidRPr="00A01923">
              <w:rPr>
                <w:rFonts w:eastAsia="SimSun" w:cs="Arial"/>
                <w:color w:val="000000" w:themeColor="text1"/>
                <w:sz w:val="18"/>
                <w:szCs w:val="18"/>
              </w:rPr>
              <w:t>Note: a SL PRS resource is considered as active starting at the end of the last symbol of the PSCCH carrying the SCI trigger and the occupancy is released at the end of timeline indicated in component 4</w:t>
            </w:r>
          </w:p>
          <w:p w14:paraId="5CFABB13" w14:textId="77777777" w:rsidR="005644F2" w:rsidRPr="00A01923" w:rsidRDefault="005644F2" w:rsidP="00C65778">
            <w:pPr>
              <w:rPr>
                <w:rFonts w:eastAsia="MS Mincho" w:cs="Arial"/>
                <w:color w:val="000000" w:themeColor="text1"/>
                <w:sz w:val="18"/>
                <w:szCs w:val="18"/>
              </w:rPr>
            </w:pPr>
          </w:p>
          <w:p w14:paraId="19E79FF2"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Need for location server/server UE to know if the feature is supported</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65EFCACC" w14:textId="77777777" w:rsidR="005644F2" w:rsidRPr="00A01923" w:rsidRDefault="005644F2" w:rsidP="00C65778">
            <w:pPr>
              <w:pStyle w:val="TAL"/>
              <w:rPr>
                <w:rFonts w:cs="Arial"/>
                <w:color w:val="000000" w:themeColor="text1"/>
                <w:szCs w:val="18"/>
              </w:rPr>
            </w:pPr>
            <w:r w:rsidRPr="00A01923">
              <w:rPr>
                <w:rFonts w:cs="Arial"/>
                <w:bCs/>
                <w:color w:val="000000" w:themeColor="text1"/>
                <w:szCs w:val="18"/>
              </w:rPr>
              <w:t>Optional with capability signaling</w:t>
            </w:r>
          </w:p>
        </w:tc>
      </w:tr>
    </w:tbl>
    <w:p w14:paraId="36824F72" w14:textId="77777777" w:rsidR="005644F2" w:rsidRDefault="005644F2" w:rsidP="005644F2">
      <w:pPr>
        <w:rPr>
          <w:lang w:eastAsia="x-none"/>
        </w:rPr>
      </w:pPr>
    </w:p>
    <w:p w14:paraId="402E9BF6" w14:textId="77777777" w:rsidR="005644F2" w:rsidRDefault="005644F2" w:rsidP="005644F2">
      <w:pPr>
        <w:rPr>
          <w:lang w:eastAsia="x-none"/>
        </w:rPr>
      </w:pPr>
      <w:r w:rsidRPr="00386C0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20"/>
        <w:gridCol w:w="1857"/>
        <w:gridCol w:w="1813"/>
        <w:gridCol w:w="620"/>
        <w:gridCol w:w="527"/>
        <w:gridCol w:w="590"/>
        <w:gridCol w:w="2017"/>
        <w:gridCol w:w="713"/>
        <w:gridCol w:w="467"/>
        <w:gridCol w:w="467"/>
        <w:gridCol w:w="467"/>
        <w:gridCol w:w="2360"/>
        <w:gridCol w:w="1190"/>
      </w:tblGrid>
      <w:tr w:rsidR="005644F2" w:rsidRPr="00896695" w14:paraId="2C8B3757"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21F426"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03018"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1DDD7" w14:textId="77777777" w:rsidR="005644F2" w:rsidRPr="00FB1C3C" w:rsidRDefault="005644F2" w:rsidP="00C65778">
            <w:pPr>
              <w:pStyle w:val="TAL"/>
              <w:rPr>
                <w:rFonts w:cs="Arial"/>
                <w:color w:val="000000" w:themeColor="text1"/>
                <w:szCs w:val="18"/>
                <w:lang w:eastAsia="zh-CN"/>
              </w:rPr>
            </w:pPr>
            <w:r w:rsidRPr="00FB1C3C">
              <w:rPr>
                <w:rFonts w:cs="Arial"/>
                <w:color w:val="000000" w:themeColor="text1"/>
                <w:szCs w:val="18"/>
                <w:lang w:eastAsia="zh-CN"/>
              </w:rPr>
              <w:t xml:space="preserve">Transmitting SL-PRS </w:t>
            </w:r>
            <w:r w:rsidRPr="00386C0D">
              <w:rPr>
                <w:rFonts w:cs="Arial"/>
                <w:strike/>
                <w:color w:val="FF0000"/>
                <w:szCs w:val="18"/>
                <w:lang w:eastAsia="zh-CN"/>
              </w:rPr>
              <w:t>[scheme mode 1 and scheme 2]</w:t>
            </w:r>
            <w:r w:rsidRPr="00386C0D">
              <w:rPr>
                <w:rFonts w:cs="Arial"/>
                <w:color w:val="FF0000"/>
                <w:szCs w:val="18"/>
                <w:lang w:eastAsia="zh-CN"/>
              </w:rPr>
              <w:t xml:space="preserve"> </w:t>
            </w:r>
            <w:r w:rsidRPr="00FB1C3C">
              <w:rPr>
                <w:rFonts w:cs="Arial"/>
                <w:color w:val="000000" w:themeColor="text1"/>
                <w:szCs w:val="18"/>
                <w:lang w:eastAsia="zh-CN"/>
              </w:rPr>
              <w:t>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841C5" w14:textId="77777777" w:rsidR="005644F2" w:rsidRPr="00FB1C3C" w:rsidRDefault="005644F2" w:rsidP="00C65778">
            <w:pPr>
              <w:rPr>
                <w:rFonts w:eastAsia="SimSun" w:cs="Arial"/>
                <w:color w:val="000000" w:themeColor="text1"/>
                <w:sz w:val="18"/>
                <w:szCs w:val="18"/>
                <w:lang w:eastAsia="zh-CN"/>
              </w:rPr>
            </w:pPr>
            <w:r w:rsidRPr="00FB1C3C">
              <w:rPr>
                <w:rFonts w:eastAsia="SimSun" w:cs="Arial"/>
                <w:color w:val="000000" w:themeColor="text1"/>
                <w:sz w:val="18"/>
                <w:szCs w:val="18"/>
                <w:lang w:eastAsia="zh-CN"/>
              </w:rPr>
              <w:t xml:space="preserve">1. Support of transmitting SL-PRS </w:t>
            </w:r>
            <w:r w:rsidRPr="00386C0D">
              <w:rPr>
                <w:rFonts w:eastAsia="SimSun" w:cs="Arial"/>
                <w:strike/>
                <w:color w:val="FF0000"/>
                <w:szCs w:val="18"/>
                <w:lang w:eastAsia="zh-CN"/>
              </w:rPr>
              <w:t>[scheme mode 1 and scheme 2]</w:t>
            </w:r>
            <w:r w:rsidRPr="00386C0D">
              <w:rPr>
                <w:rFonts w:eastAsia="SimSun" w:cs="Arial"/>
                <w:color w:val="FF0000"/>
                <w:sz w:val="18"/>
                <w:szCs w:val="18"/>
                <w:lang w:eastAsia="zh-CN"/>
              </w:rPr>
              <w:t xml:space="preserve"> </w:t>
            </w:r>
            <w:r w:rsidRPr="00FB1C3C">
              <w:rPr>
                <w:rFonts w:eastAsia="SimSun" w:cs="Arial"/>
                <w:color w:val="000000" w:themeColor="text1"/>
                <w:sz w:val="18"/>
                <w:szCs w:val="18"/>
                <w:lang w:eastAsia="zh-CN"/>
              </w:rPr>
              <w:t>in a shared resource pool</w:t>
            </w:r>
          </w:p>
          <w:p w14:paraId="0F4FF30B" w14:textId="77777777" w:rsidR="005644F2" w:rsidRPr="00FB1C3C" w:rsidRDefault="005644F2" w:rsidP="00C65778">
            <w:pPr>
              <w:rPr>
                <w:rFonts w:eastAsia="SimSun" w:cs="Arial"/>
                <w:color w:val="000000" w:themeColor="text1"/>
                <w:sz w:val="18"/>
                <w:szCs w:val="18"/>
                <w:lang w:eastAsia="zh-CN"/>
              </w:rPr>
            </w:pPr>
            <w:r w:rsidRPr="00FB1C3C">
              <w:rPr>
                <w:rFonts w:eastAsia="SimSun" w:cs="Arial"/>
                <w:color w:val="000000" w:themeColor="text1"/>
                <w:sz w:val="18"/>
                <w:szCs w:val="18"/>
                <w:lang w:eastAsia="zh-CN"/>
              </w:rPr>
              <w:t>2. Support transmitting SCI format 2D</w:t>
            </w:r>
          </w:p>
          <w:p w14:paraId="092BA39F" w14:textId="77777777" w:rsidR="005644F2" w:rsidRPr="00386C0D" w:rsidRDefault="005644F2" w:rsidP="00C65778">
            <w:pPr>
              <w:rPr>
                <w:rFonts w:eastAsia="SimSun" w:cs="Arial"/>
                <w:strike/>
                <w:color w:val="FF0000"/>
                <w:sz w:val="18"/>
                <w:szCs w:val="18"/>
                <w:lang w:eastAsia="zh-CN"/>
              </w:rPr>
            </w:pPr>
            <w:r w:rsidRPr="00FB1C3C">
              <w:rPr>
                <w:rFonts w:eastAsia="SimSun" w:cs="Arial"/>
                <w:strike/>
                <w:color w:val="FF0000"/>
                <w:sz w:val="18"/>
                <w:szCs w:val="18"/>
                <w:lang w:eastAsia="zh-CN"/>
              </w:rPr>
              <w:t>[3. Support downlink pathloss based open loop power control for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0CE32"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highlight w:val="yellow"/>
              </w:rPr>
              <w:t>[15-2,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4048"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60E7C" w14:textId="77777777" w:rsidR="005644F2" w:rsidRPr="00FB1C3C" w:rsidRDefault="005644F2" w:rsidP="00C65778">
            <w:pPr>
              <w:pStyle w:val="TAL"/>
              <w:rPr>
                <w:rFonts w:cs="Arial"/>
                <w:color w:val="000000" w:themeColor="text1"/>
                <w:szCs w:val="18"/>
              </w:rPr>
            </w:pPr>
            <w:r w:rsidRPr="00FB1C3C">
              <w:rPr>
                <w:rFonts w:cs="Arial"/>
                <w:strike/>
                <w:color w:val="FF0000"/>
                <w:szCs w:val="18"/>
              </w:rPr>
              <w:t>FFS</w:t>
            </w:r>
            <w:r w:rsidRPr="00FB1C3C">
              <w:rPr>
                <w:rFonts w:cs="Arial"/>
                <w:color w:val="FF0000"/>
                <w:szCs w:val="18"/>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65621" w14:textId="77777777" w:rsidR="005644F2" w:rsidRPr="00FB1C3C" w:rsidRDefault="005644F2" w:rsidP="00C65778">
            <w:pPr>
              <w:pStyle w:val="TAL"/>
              <w:rPr>
                <w:rFonts w:cs="Arial"/>
                <w:color w:val="000000" w:themeColor="text1"/>
                <w:szCs w:val="18"/>
                <w:lang w:val="en-US" w:eastAsia="zh-CN"/>
              </w:rPr>
            </w:pPr>
            <w:r w:rsidRPr="00FB1C3C">
              <w:rPr>
                <w:rFonts w:cs="Arial"/>
                <w:color w:val="000000" w:themeColor="text1"/>
                <w:szCs w:val="18"/>
                <w:lang w:eastAsia="zh-CN"/>
              </w:rPr>
              <w:t xml:space="preserve">Transmitting SL-PRS </w:t>
            </w:r>
            <w:r w:rsidRPr="00386C0D">
              <w:rPr>
                <w:rFonts w:cs="Arial"/>
                <w:strike/>
                <w:color w:val="FF0000"/>
                <w:szCs w:val="18"/>
                <w:lang w:eastAsia="zh-CN"/>
              </w:rPr>
              <w:t>[scheme mode 1 and scheme 2]</w:t>
            </w:r>
            <w:r w:rsidRPr="00386C0D">
              <w:rPr>
                <w:rFonts w:cs="Arial"/>
                <w:color w:val="FF0000"/>
                <w:szCs w:val="18"/>
                <w:lang w:eastAsia="zh-CN"/>
              </w:rPr>
              <w:t xml:space="preserve"> </w:t>
            </w:r>
            <w:r w:rsidRPr="00FB1C3C">
              <w:rPr>
                <w:rFonts w:cs="Arial"/>
                <w:color w:val="000000" w:themeColor="text1"/>
                <w:szCs w:val="18"/>
                <w:lang w:eastAsia="zh-CN"/>
              </w:rPr>
              <w:t>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31AD7" w14:textId="77777777" w:rsidR="005644F2" w:rsidRPr="00A01923" w:rsidRDefault="005644F2" w:rsidP="00C65778">
            <w:pPr>
              <w:pStyle w:val="TAL"/>
              <w:rPr>
                <w:rFonts w:cs="Arial"/>
                <w:color w:val="000000" w:themeColor="text1"/>
                <w:szCs w:val="18"/>
                <w:lang w:eastAsia="zh-CN"/>
              </w:rPr>
            </w:pPr>
            <w:r w:rsidRPr="003F51D2">
              <w:rPr>
                <w:rFonts w:cs="Arial"/>
                <w:strike/>
                <w:color w:val="FF0000"/>
                <w:szCs w:val="18"/>
              </w:rPr>
              <w:t>[</w:t>
            </w:r>
            <w:r w:rsidRPr="003F51D2">
              <w:rPr>
                <w:rFonts w:cs="Arial"/>
                <w:color w:val="000000" w:themeColor="text1"/>
                <w:szCs w:val="18"/>
              </w:rPr>
              <w:t>Per band</w:t>
            </w:r>
            <w:r w:rsidRPr="003F51D2">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5E54"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4AD83"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2AC4"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2998A" w14:textId="77777777" w:rsidR="005644F2" w:rsidRPr="00386C0D" w:rsidRDefault="005644F2" w:rsidP="00C65778">
            <w:pPr>
              <w:pStyle w:val="TAL"/>
              <w:rPr>
                <w:rFonts w:cs="Arial"/>
                <w:color w:val="FF0000"/>
                <w:szCs w:val="18"/>
                <w:lang w:val="en-US"/>
              </w:rPr>
            </w:pPr>
            <w:r>
              <w:rPr>
                <w:rFonts w:cs="Arial"/>
                <w:color w:val="FF0000"/>
                <w:szCs w:val="18"/>
                <w:lang w:val="en-US"/>
              </w:rPr>
              <w:t xml:space="preserve">The supported resource allocation modes are the same as for communication and signaled in FGs </w:t>
            </w:r>
            <w:r w:rsidRPr="00386C0D">
              <w:rPr>
                <w:rFonts w:cs="Arial"/>
                <w:color w:val="FF0000"/>
                <w:szCs w:val="18"/>
                <w:highlight w:val="yellow"/>
                <w:lang w:val="en-US"/>
              </w:rPr>
              <w:t>[x-y]</w:t>
            </w:r>
            <w:r>
              <w:rPr>
                <w:rFonts w:cs="Arial"/>
                <w:color w:val="FF0000"/>
                <w:szCs w:val="18"/>
                <w:lang w:val="en-US"/>
              </w:rPr>
              <w:t xml:space="preserve"> and </w:t>
            </w:r>
            <w:r w:rsidRPr="00386C0D">
              <w:rPr>
                <w:rFonts w:cs="Arial"/>
                <w:color w:val="FF0000"/>
                <w:szCs w:val="18"/>
                <w:highlight w:val="yellow"/>
                <w:lang w:val="en-US"/>
              </w:rPr>
              <w:t>[x</w:t>
            </w:r>
            <w:r>
              <w:rPr>
                <w:rFonts w:cs="Arial"/>
                <w:color w:val="FF0000"/>
                <w:szCs w:val="18"/>
                <w:highlight w:val="yellow"/>
                <w:lang w:val="en-US"/>
              </w:rPr>
              <w:t>-z</w:t>
            </w:r>
            <w:r w:rsidRPr="00386C0D">
              <w:rPr>
                <w:rFonts w:cs="Arial"/>
                <w:color w:val="FF0000"/>
                <w:szCs w:val="18"/>
                <w:highlight w:val="yellow"/>
                <w:lang w:val="en-US"/>
              </w:rPr>
              <w:t>]</w:t>
            </w:r>
          </w:p>
          <w:p w14:paraId="3449122F" w14:textId="77777777" w:rsidR="005644F2" w:rsidRDefault="005644F2" w:rsidP="00C65778">
            <w:pPr>
              <w:pStyle w:val="TAL"/>
              <w:rPr>
                <w:rFonts w:cs="Arial"/>
                <w:strike/>
                <w:color w:val="FF0000"/>
                <w:szCs w:val="18"/>
                <w:lang w:val="en-US"/>
              </w:rPr>
            </w:pPr>
          </w:p>
          <w:p w14:paraId="724B60C0" w14:textId="77777777" w:rsidR="005644F2" w:rsidRPr="00A01923" w:rsidRDefault="005644F2" w:rsidP="00C65778">
            <w:pPr>
              <w:pStyle w:val="TAL"/>
              <w:rPr>
                <w:rFonts w:cs="Arial"/>
                <w:color w:val="000000" w:themeColor="text1"/>
                <w:szCs w:val="18"/>
              </w:rPr>
            </w:pPr>
            <w:r w:rsidRPr="00433278">
              <w:rPr>
                <w:rFonts w:cs="Arial"/>
                <w:strike/>
                <w:color w:val="FF0000"/>
                <w:szCs w:val="18"/>
                <w:lang w:val="en-US"/>
              </w:rPr>
              <w:t>[</w:t>
            </w:r>
            <w:r w:rsidRPr="00433278">
              <w:rPr>
                <w:rFonts w:cs="Arial"/>
                <w:color w:val="000000" w:themeColor="text1"/>
                <w:szCs w:val="18"/>
                <w:lang w:val="en-US"/>
              </w:rPr>
              <w:t>Need for location server</w:t>
            </w:r>
            <w:r w:rsidRPr="00433278">
              <w:rPr>
                <w:rFonts w:cs="Arial"/>
                <w:color w:val="FF0000"/>
                <w:szCs w:val="18"/>
                <w:lang w:val="en-US"/>
              </w:rPr>
              <w:t>/UE</w:t>
            </w:r>
            <w:r w:rsidRPr="00433278">
              <w:rPr>
                <w:rFonts w:cs="Arial"/>
                <w:color w:val="000000" w:themeColor="text1"/>
                <w:szCs w:val="18"/>
                <w:lang w:val="en-US"/>
              </w:rPr>
              <w:t xml:space="preserve"> to know if the feature is supported</w:t>
            </w:r>
            <w:r w:rsidRPr="00433278">
              <w:rPr>
                <w:rFonts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B911F"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Optional with capability signaling</w:t>
            </w:r>
          </w:p>
        </w:tc>
      </w:tr>
    </w:tbl>
    <w:p w14:paraId="73D6DFB7" w14:textId="77777777" w:rsidR="005644F2" w:rsidRDefault="005644F2" w:rsidP="005644F2">
      <w:pPr>
        <w:rPr>
          <w:lang w:eastAsia="x-none"/>
        </w:rPr>
      </w:pPr>
    </w:p>
    <w:p w14:paraId="15516AE4" w14:textId="77777777" w:rsidR="005644F2" w:rsidRDefault="005644F2" w:rsidP="005644F2">
      <w:pPr>
        <w:rPr>
          <w:lang w:eastAsia="x-none"/>
        </w:rPr>
      </w:pPr>
      <w:r w:rsidRPr="00386C0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23"/>
        <w:gridCol w:w="1849"/>
        <w:gridCol w:w="1944"/>
        <w:gridCol w:w="625"/>
        <w:gridCol w:w="527"/>
        <w:gridCol w:w="592"/>
        <w:gridCol w:w="2019"/>
        <w:gridCol w:w="715"/>
        <w:gridCol w:w="467"/>
        <w:gridCol w:w="467"/>
        <w:gridCol w:w="467"/>
        <w:gridCol w:w="2262"/>
        <w:gridCol w:w="1149"/>
      </w:tblGrid>
      <w:tr w:rsidR="005644F2" w:rsidRPr="00896695" w14:paraId="4682D077"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7E6698"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2D725"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7F15"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 xml:space="preserve">Transmitting SL-PRS </w:t>
            </w:r>
            <w:r w:rsidRPr="00FB1C3C">
              <w:rPr>
                <w:rFonts w:cs="Arial"/>
                <w:strike/>
                <w:color w:val="FF0000"/>
                <w:szCs w:val="18"/>
                <w:lang w:eastAsia="zh-CN"/>
              </w:rPr>
              <w:t>scheme</w:t>
            </w:r>
            <w:r w:rsidRPr="00FB1C3C">
              <w:rPr>
                <w:rFonts w:cs="Arial"/>
                <w:color w:val="FF0000"/>
                <w:szCs w:val="18"/>
                <w:lang w:eastAsia="zh-CN"/>
              </w:rPr>
              <w:t xml:space="preserve"> mode</w:t>
            </w:r>
            <w:r w:rsidRPr="00A01923">
              <w:rPr>
                <w:rFonts w:cs="Arial"/>
                <w:color w:val="000000" w:themeColor="text1"/>
                <w:szCs w:val="18"/>
                <w:lang w:eastAsia="zh-CN"/>
              </w:rPr>
              <w:t xml:space="preserve"> 1 in a dedicated </w:t>
            </w:r>
            <w:r>
              <w:rPr>
                <w:rFonts w:cs="Arial"/>
                <w:color w:val="FF0000"/>
                <w:szCs w:val="18"/>
                <w:lang w:eastAsia="zh-CN"/>
              </w:rPr>
              <w:t xml:space="preserve">SL PRS </w:t>
            </w:r>
            <w:r w:rsidRPr="00A01923">
              <w:rPr>
                <w:rFonts w:cs="Arial"/>
                <w:color w:val="000000" w:themeColor="text1"/>
                <w:szCs w:val="18"/>
                <w:lang w:eastAsia="zh-CN"/>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C1DE5" w14:textId="77777777" w:rsidR="005644F2" w:rsidRPr="00A01923" w:rsidRDefault="005644F2" w:rsidP="00C65778">
            <w:pPr>
              <w:rPr>
                <w:rFonts w:cs="Arial"/>
                <w:color w:val="000000" w:themeColor="text1"/>
                <w:sz w:val="18"/>
                <w:szCs w:val="18"/>
                <w:lang w:eastAsia="zh-CN"/>
              </w:rPr>
            </w:pPr>
            <w:r w:rsidRPr="00A01923">
              <w:rPr>
                <w:rFonts w:cs="Arial"/>
                <w:color w:val="000000" w:themeColor="text1"/>
                <w:sz w:val="18"/>
                <w:szCs w:val="18"/>
                <w:lang w:eastAsia="zh-CN"/>
              </w:rPr>
              <w:t>1. UE can transmit SL-PRS and PSCCH within a slot without PSSCH in dedicated</w:t>
            </w:r>
            <w:r w:rsidRPr="00A44552">
              <w:rPr>
                <w:rFonts w:eastAsia="SimSun" w:cs="Arial"/>
                <w:color w:val="FF0000"/>
                <w:szCs w:val="18"/>
                <w:lang w:eastAsia="zh-CN"/>
              </w:rPr>
              <w:t xml:space="preserve"> </w:t>
            </w:r>
            <w:r w:rsidRPr="00A44552">
              <w:rPr>
                <w:rFonts w:cs="Arial"/>
                <w:color w:val="FF0000"/>
                <w:sz w:val="18"/>
                <w:szCs w:val="18"/>
                <w:lang w:eastAsia="zh-CN"/>
              </w:rPr>
              <w:t>SL PRS</w:t>
            </w:r>
            <w:r w:rsidRPr="00A01923">
              <w:rPr>
                <w:rFonts w:cs="Arial"/>
                <w:color w:val="000000" w:themeColor="text1"/>
                <w:sz w:val="18"/>
                <w:szCs w:val="18"/>
                <w:lang w:eastAsia="zh-CN"/>
              </w:rPr>
              <w:t xml:space="preserve"> resource pool</w:t>
            </w:r>
          </w:p>
          <w:p w14:paraId="0953CF28" w14:textId="77777777" w:rsidR="005644F2" w:rsidRPr="00A01923" w:rsidRDefault="005644F2" w:rsidP="00C65778">
            <w:pPr>
              <w:rPr>
                <w:rFonts w:cs="Arial"/>
                <w:color w:val="000000" w:themeColor="text1"/>
                <w:sz w:val="18"/>
                <w:szCs w:val="18"/>
                <w:lang w:eastAsia="zh-CN"/>
              </w:rPr>
            </w:pPr>
            <w:r w:rsidRPr="00A01923">
              <w:rPr>
                <w:rFonts w:cs="Arial"/>
                <w:color w:val="000000" w:themeColor="text1"/>
                <w:sz w:val="18"/>
                <w:szCs w:val="18"/>
                <w:lang w:eastAsia="zh-CN"/>
              </w:rPr>
              <w:t>2. UE can transmit SL-PRS according to the mapping rule between PSCCH and SL-PRS</w:t>
            </w:r>
          </w:p>
          <w:p w14:paraId="6F3EF9C2" w14:textId="77777777" w:rsidR="005644F2" w:rsidRPr="00A01923" w:rsidRDefault="005644F2" w:rsidP="00C65778">
            <w:pPr>
              <w:rPr>
                <w:rFonts w:cs="Arial"/>
                <w:color w:val="000000" w:themeColor="text1"/>
                <w:sz w:val="18"/>
                <w:szCs w:val="18"/>
                <w:lang w:eastAsia="zh-CN"/>
              </w:rPr>
            </w:pPr>
            <w:r w:rsidRPr="00A01923">
              <w:rPr>
                <w:rFonts w:cs="Arial"/>
                <w:color w:val="000000" w:themeColor="text1"/>
                <w:sz w:val="18"/>
                <w:szCs w:val="18"/>
                <w:lang w:eastAsia="zh-CN"/>
              </w:rPr>
              <w:t>3. Support transmitting SCI format 1B</w:t>
            </w:r>
          </w:p>
          <w:p w14:paraId="5E008B93" w14:textId="77777777" w:rsidR="005644F2" w:rsidRPr="00A01923" w:rsidRDefault="005644F2" w:rsidP="00C65778">
            <w:pPr>
              <w:rPr>
                <w:rFonts w:cs="Arial"/>
                <w:color w:val="000000" w:themeColor="text1"/>
                <w:sz w:val="18"/>
                <w:szCs w:val="18"/>
                <w:lang w:eastAsia="zh-CN"/>
              </w:rPr>
            </w:pPr>
            <w:r w:rsidRPr="00A01923">
              <w:rPr>
                <w:rFonts w:cs="Arial"/>
                <w:color w:val="000000" w:themeColor="text1"/>
                <w:sz w:val="18"/>
                <w:szCs w:val="18"/>
                <w:lang w:eastAsia="zh-CN"/>
              </w:rPr>
              <w:t xml:space="preserve">4. Support receiving DCI format </w:t>
            </w:r>
            <w:r w:rsidRPr="009129BA">
              <w:rPr>
                <w:rFonts w:cs="Arial"/>
                <w:strike/>
                <w:color w:val="FF0000"/>
                <w:sz w:val="18"/>
                <w:szCs w:val="18"/>
                <w:lang w:eastAsia="zh-CN"/>
              </w:rPr>
              <w:t>[</w:t>
            </w:r>
            <w:r w:rsidRPr="009129BA">
              <w:rPr>
                <w:rFonts w:cs="Arial"/>
                <w:color w:val="000000" w:themeColor="text1"/>
                <w:sz w:val="18"/>
                <w:szCs w:val="18"/>
                <w:lang w:eastAsia="zh-CN"/>
              </w:rPr>
              <w:t>3_</w:t>
            </w:r>
            <w:r w:rsidRPr="009129BA">
              <w:rPr>
                <w:rFonts w:cs="Arial"/>
                <w:color w:val="FF0000"/>
                <w:sz w:val="18"/>
                <w:szCs w:val="18"/>
                <w:lang w:eastAsia="zh-CN"/>
              </w:rPr>
              <w:t>2</w:t>
            </w:r>
            <w:r w:rsidRPr="009129BA">
              <w:rPr>
                <w:rFonts w:cs="Arial"/>
                <w:strike/>
                <w:color w:val="FF0000"/>
                <w:sz w:val="18"/>
                <w:szCs w:val="18"/>
                <w:lang w:eastAsia="zh-CN"/>
              </w:rPr>
              <w:t>x]</w:t>
            </w:r>
          </w:p>
          <w:p w14:paraId="55F7693B" w14:textId="77777777" w:rsidR="005644F2" w:rsidRPr="00A01923" w:rsidRDefault="005644F2" w:rsidP="00C65778">
            <w:pPr>
              <w:rPr>
                <w:rFonts w:cs="Arial"/>
                <w:color w:val="000000" w:themeColor="text1"/>
                <w:sz w:val="18"/>
                <w:szCs w:val="18"/>
                <w:lang w:eastAsia="zh-CN"/>
              </w:rPr>
            </w:pPr>
            <w:r w:rsidRPr="00452CD3">
              <w:rPr>
                <w:rFonts w:cs="Arial"/>
                <w:strike/>
                <w:color w:val="FF0000"/>
                <w:sz w:val="18"/>
                <w:szCs w:val="18"/>
                <w:lang w:eastAsia="zh-CN"/>
              </w:rPr>
              <w:t>[</w:t>
            </w:r>
            <w:r w:rsidRPr="00452CD3">
              <w:rPr>
                <w:rFonts w:cs="Arial"/>
                <w:color w:val="000000" w:themeColor="text1"/>
                <w:sz w:val="18"/>
                <w:szCs w:val="18"/>
                <w:lang w:eastAsia="zh-CN"/>
              </w:rPr>
              <w:t xml:space="preserve">5. Support </w:t>
            </w:r>
            <w:r w:rsidRPr="00452CD3">
              <w:rPr>
                <w:rFonts w:cs="Arial"/>
                <w:color w:val="FF0000"/>
                <w:sz w:val="18"/>
                <w:szCs w:val="18"/>
                <w:lang w:eastAsia="zh-CN"/>
              </w:rPr>
              <w:t xml:space="preserve">downlink pathloss based </w:t>
            </w:r>
            <w:r w:rsidRPr="00452CD3">
              <w:rPr>
                <w:rFonts w:cs="Arial"/>
                <w:color w:val="000000" w:themeColor="text1"/>
                <w:sz w:val="18"/>
                <w:szCs w:val="18"/>
                <w:lang w:eastAsia="zh-CN"/>
              </w:rPr>
              <w:t>open loop power control of SL-PRS</w:t>
            </w:r>
            <w:r w:rsidRPr="00452CD3">
              <w:rPr>
                <w:rFonts w:cs="Arial"/>
                <w:strike/>
                <w:color w:val="FF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CECAE"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highlight w:val="yellow"/>
              </w:rPr>
              <w:t>[15-2,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0866F"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22525" w14:textId="77777777" w:rsidR="005644F2" w:rsidRPr="00A01923" w:rsidRDefault="005644F2" w:rsidP="00C65778">
            <w:pPr>
              <w:pStyle w:val="TAL"/>
              <w:rPr>
                <w:rFonts w:cs="Arial"/>
                <w:color w:val="000000" w:themeColor="text1"/>
                <w:szCs w:val="18"/>
              </w:rPr>
            </w:pPr>
            <w:r w:rsidRPr="00FB1C3C">
              <w:rPr>
                <w:rFonts w:cs="Arial"/>
                <w:strike/>
                <w:color w:val="FF0000"/>
                <w:szCs w:val="18"/>
              </w:rPr>
              <w:t>FFS</w:t>
            </w:r>
            <w:r w:rsidRPr="00FB1C3C">
              <w:rPr>
                <w:rFonts w:cs="Arial"/>
                <w:color w:val="FF0000"/>
                <w:szCs w:val="18"/>
              </w:rPr>
              <w:t xml:space="preserve"> </w:t>
            </w:r>
            <w:r w:rsidRPr="009129BA">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7C798" w14:textId="77777777" w:rsidR="005644F2" w:rsidRPr="00A01923" w:rsidRDefault="005644F2" w:rsidP="00C65778">
            <w:pPr>
              <w:pStyle w:val="TAL"/>
              <w:rPr>
                <w:rFonts w:cs="Arial"/>
                <w:color w:val="000000" w:themeColor="text1"/>
                <w:szCs w:val="18"/>
                <w:lang w:val="en-US" w:eastAsia="zh-CN"/>
              </w:rPr>
            </w:pPr>
            <w:r w:rsidRPr="00A01923">
              <w:rPr>
                <w:rFonts w:cs="Arial"/>
                <w:color w:val="000000" w:themeColor="text1"/>
                <w:szCs w:val="18"/>
                <w:lang w:eastAsia="zh-CN"/>
              </w:rPr>
              <w:t xml:space="preserve">Transmitting SL-PRS </w:t>
            </w:r>
            <w:r w:rsidRPr="00FB1C3C">
              <w:rPr>
                <w:rFonts w:cs="Arial"/>
                <w:strike/>
                <w:color w:val="FF0000"/>
                <w:szCs w:val="18"/>
                <w:lang w:eastAsia="zh-CN"/>
              </w:rPr>
              <w:t>scheme</w:t>
            </w:r>
            <w:r w:rsidRPr="00FB1C3C">
              <w:rPr>
                <w:rFonts w:cs="Arial"/>
                <w:color w:val="FF0000"/>
                <w:szCs w:val="18"/>
                <w:lang w:eastAsia="zh-CN"/>
              </w:rPr>
              <w:t xml:space="preserve"> mode</w:t>
            </w:r>
            <w:r w:rsidRPr="00A01923">
              <w:rPr>
                <w:rFonts w:cs="Arial"/>
                <w:color w:val="000000" w:themeColor="text1"/>
                <w:szCs w:val="18"/>
                <w:lang w:eastAsia="zh-CN"/>
              </w:rPr>
              <w:t xml:space="preserve"> 1 in a dedicated </w:t>
            </w:r>
            <w:r w:rsidRPr="00A44552">
              <w:rPr>
                <w:rFonts w:cs="Arial"/>
                <w:color w:val="FF0000"/>
                <w:szCs w:val="18"/>
                <w:lang w:eastAsia="zh-CN"/>
              </w:rPr>
              <w:t>SL PRS</w:t>
            </w:r>
            <w:r w:rsidRPr="00A01923">
              <w:rPr>
                <w:rFonts w:cs="Arial"/>
                <w:color w:val="000000" w:themeColor="text1"/>
                <w:szCs w:val="18"/>
                <w:lang w:eastAsia="zh-CN"/>
              </w:rPr>
              <w:t xml:space="preserve">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0F32D" w14:textId="77777777" w:rsidR="005644F2" w:rsidRPr="00A01923" w:rsidRDefault="005644F2" w:rsidP="00C65778">
            <w:pPr>
              <w:pStyle w:val="TAL"/>
              <w:rPr>
                <w:rFonts w:cs="Arial"/>
                <w:color w:val="000000" w:themeColor="text1"/>
                <w:szCs w:val="18"/>
                <w:lang w:eastAsia="zh-CN"/>
              </w:rPr>
            </w:pPr>
            <w:r w:rsidRPr="003F51D2">
              <w:rPr>
                <w:rFonts w:cs="Arial"/>
                <w:strike/>
                <w:color w:val="FF0000"/>
                <w:szCs w:val="18"/>
              </w:rPr>
              <w:t>[</w:t>
            </w:r>
            <w:r w:rsidRPr="003F51D2">
              <w:rPr>
                <w:rFonts w:cs="Arial"/>
                <w:color w:val="000000" w:themeColor="text1"/>
                <w:szCs w:val="18"/>
              </w:rPr>
              <w:t>Per band</w:t>
            </w:r>
            <w:r w:rsidRPr="003F51D2">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DE0D6"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74343"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C5329"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EFC12" w14:textId="77777777" w:rsidR="005644F2" w:rsidRDefault="005644F2" w:rsidP="00C65778">
            <w:pPr>
              <w:pStyle w:val="TAL"/>
              <w:rPr>
                <w:rFonts w:cs="Arial"/>
                <w:strike/>
                <w:color w:val="FF0000"/>
                <w:szCs w:val="18"/>
                <w:lang w:val="en-US"/>
              </w:rPr>
            </w:pPr>
            <w:r w:rsidRPr="00433278">
              <w:rPr>
                <w:rFonts w:cs="Arial"/>
                <w:strike/>
                <w:color w:val="FF0000"/>
                <w:szCs w:val="18"/>
                <w:lang w:val="en-US"/>
              </w:rPr>
              <w:t>[</w:t>
            </w:r>
            <w:r w:rsidRPr="00433278">
              <w:rPr>
                <w:rFonts w:cs="Arial"/>
                <w:color w:val="000000" w:themeColor="text1"/>
                <w:szCs w:val="18"/>
                <w:lang w:val="en-US"/>
              </w:rPr>
              <w:t>Need for location server</w:t>
            </w:r>
            <w:r w:rsidRPr="00433278">
              <w:rPr>
                <w:rFonts w:cs="Arial"/>
                <w:color w:val="FF0000"/>
                <w:szCs w:val="18"/>
                <w:lang w:val="en-US"/>
              </w:rPr>
              <w:t>/UE</w:t>
            </w:r>
            <w:r w:rsidRPr="00433278">
              <w:rPr>
                <w:rFonts w:cs="Arial"/>
                <w:color w:val="000000" w:themeColor="text1"/>
                <w:szCs w:val="18"/>
                <w:lang w:val="en-US"/>
              </w:rPr>
              <w:t xml:space="preserve"> to know if the feature is supported</w:t>
            </w:r>
            <w:r w:rsidRPr="00433278">
              <w:rPr>
                <w:rFonts w:cs="Arial"/>
                <w:strike/>
                <w:color w:val="FF0000"/>
                <w:szCs w:val="18"/>
                <w:lang w:val="en-US"/>
              </w:rPr>
              <w:t>]</w:t>
            </w:r>
          </w:p>
          <w:p w14:paraId="465936E0" w14:textId="77777777" w:rsidR="005644F2" w:rsidRDefault="005644F2" w:rsidP="00C65778">
            <w:pPr>
              <w:pStyle w:val="TAL"/>
              <w:rPr>
                <w:rFonts w:cs="Arial"/>
                <w:strike/>
                <w:color w:val="000000" w:themeColor="text1"/>
                <w:szCs w:val="18"/>
              </w:rPr>
            </w:pPr>
          </w:p>
          <w:p w14:paraId="679AFE6C" w14:textId="77777777" w:rsidR="005644F2" w:rsidRPr="00A44552" w:rsidRDefault="005644F2" w:rsidP="00C65778">
            <w:pPr>
              <w:pStyle w:val="TAL"/>
              <w:rPr>
                <w:rFonts w:cs="Arial"/>
                <w:color w:val="000000" w:themeColor="text1"/>
                <w:szCs w:val="18"/>
              </w:rPr>
            </w:pPr>
            <w:r w:rsidRPr="00A44552">
              <w:rPr>
                <w:rFonts w:cs="Arial"/>
                <w:color w:val="FF0000"/>
                <w:szCs w:val="18"/>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F6747" w14:textId="77777777" w:rsidR="005644F2" w:rsidRPr="00A01923" w:rsidRDefault="005644F2" w:rsidP="00C65778">
            <w:pPr>
              <w:keepNext/>
              <w:keepLines/>
              <w:rPr>
                <w:rFonts w:eastAsia="SimSun" w:cs="Arial"/>
                <w:color w:val="000000" w:themeColor="text1"/>
                <w:sz w:val="18"/>
                <w:szCs w:val="18"/>
              </w:rPr>
            </w:pPr>
            <w:r w:rsidRPr="00A01923">
              <w:rPr>
                <w:rFonts w:eastAsia="SimSun" w:cs="Arial"/>
                <w:color w:val="000000" w:themeColor="text1"/>
                <w:sz w:val="18"/>
                <w:szCs w:val="18"/>
              </w:rPr>
              <w:t>Optional with capability signaling</w:t>
            </w:r>
          </w:p>
          <w:p w14:paraId="0FC9D3CE" w14:textId="77777777" w:rsidR="005644F2" w:rsidRPr="00A01923" w:rsidRDefault="005644F2" w:rsidP="00C65778">
            <w:pPr>
              <w:keepNext/>
              <w:keepLines/>
              <w:rPr>
                <w:rFonts w:eastAsia="SimSun" w:cs="Arial"/>
                <w:color w:val="000000" w:themeColor="text1"/>
                <w:sz w:val="18"/>
                <w:szCs w:val="18"/>
              </w:rPr>
            </w:pPr>
          </w:p>
          <w:p w14:paraId="4CCF447A" w14:textId="77777777" w:rsidR="005644F2" w:rsidRPr="00A01923" w:rsidRDefault="005644F2" w:rsidP="00C65778">
            <w:pPr>
              <w:pStyle w:val="TAL"/>
              <w:rPr>
                <w:rFonts w:cs="Arial"/>
                <w:color w:val="000000" w:themeColor="text1"/>
                <w:szCs w:val="18"/>
              </w:rPr>
            </w:pPr>
          </w:p>
        </w:tc>
      </w:tr>
    </w:tbl>
    <w:p w14:paraId="23843E66" w14:textId="77777777" w:rsidR="005644F2" w:rsidRDefault="005644F2" w:rsidP="005644F2">
      <w:pPr>
        <w:rPr>
          <w:lang w:eastAsia="x-none"/>
        </w:rPr>
      </w:pPr>
    </w:p>
    <w:p w14:paraId="16DD92D0" w14:textId="77777777" w:rsidR="005644F2" w:rsidRDefault="005644F2" w:rsidP="005644F2">
      <w:pPr>
        <w:rPr>
          <w:rFonts w:ascii="Calibri" w:hAnsi="Calibri" w:cs="Arial"/>
          <w:b/>
          <w:highlight w:val="green"/>
        </w:rPr>
      </w:pPr>
    </w:p>
    <w:p w14:paraId="6BAFA0F9" w14:textId="77777777" w:rsidR="005644F2" w:rsidRDefault="005644F2" w:rsidP="005644F2">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28"/>
        <w:gridCol w:w="1554"/>
        <w:gridCol w:w="1365"/>
        <w:gridCol w:w="769"/>
        <w:gridCol w:w="527"/>
        <w:gridCol w:w="547"/>
        <w:gridCol w:w="1824"/>
        <w:gridCol w:w="682"/>
        <w:gridCol w:w="467"/>
        <w:gridCol w:w="467"/>
        <w:gridCol w:w="467"/>
        <w:gridCol w:w="3058"/>
        <w:gridCol w:w="1331"/>
      </w:tblGrid>
      <w:tr w:rsidR="005644F2" w:rsidRPr="00896695" w14:paraId="4B9F2E51"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BF706F"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93575" w14:textId="77777777" w:rsidR="005644F2" w:rsidRPr="00A01923" w:rsidRDefault="005644F2" w:rsidP="00C65778">
            <w:pPr>
              <w:pStyle w:val="TAL"/>
              <w:rPr>
                <w:rFonts w:cs="Arial"/>
                <w:color w:val="000000" w:themeColor="text1"/>
                <w:szCs w:val="18"/>
              </w:rPr>
            </w:pPr>
            <w:r w:rsidRPr="00A01923">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488E5"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4864C" w14:textId="77777777" w:rsidR="005644F2" w:rsidRPr="00A01923" w:rsidRDefault="005644F2" w:rsidP="00C65778">
            <w:pPr>
              <w:rPr>
                <w:rFonts w:cs="Arial"/>
                <w:color w:val="000000" w:themeColor="text1"/>
                <w:sz w:val="18"/>
                <w:szCs w:val="18"/>
              </w:rPr>
            </w:pPr>
            <w:r w:rsidRPr="00A01923">
              <w:rPr>
                <w:rFonts w:cs="Arial"/>
                <w:color w:val="000000" w:themeColor="text1"/>
                <w:sz w:val="18"/>
                <w:szCs w:val="18"/>
              </w:rPr>
              <w:t>1. Support SL-PRS in shared resource pool</w:t>
            </w:r>
          </w:p>
          <w:p w14:paraId="2BB0C191" w14:textId="77777777" w:rsidR="005644F2" w:rsidRPr="00A01923" w:rsidRDefault="005644F2" w:rsidP="00C65778">
            <w:pPr>
              <w:rPr>
                <w:rFonts w:cs="Arial"/>
                <w:color w:val="000000" w:themeColor="text1"/>
                <w:sz w:val="18"/>
                <w:szCs w:val="18"/>
              </w:rPr>
            </w:pPr>
            <w:r w:rsidRPr="00A01923">
              <w:rPr>
                <w:rFonts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E94BE"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highlight w:val="yellow"/>
              </w:rPr>
              <w:t>[15-1, 15-4, 41-1-1</w:t>
            </w:r>
            <w:r w:rsidRPr="00A01923">
              <w:rPr>
                <w:rFonts w:eastAsia="MS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D1849"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8B80" w14:textId="77777777" w:rsidR="005644F2" w:rsidRPr="00A01923" w:rsidRDefault="005644F2" w:rsidP="00C65778">
            <w:pPr>
              <w:pStyle w:val="TAL"/>
              <w:rPr>
                <w:rFonts w:cs="Arial"/>
                <w:color w:val="000000" w:themeColor="text1"/>
                <w:szCs w:val="18"/>
              </w:rPr>
            </w:pPr>
            <w:r w:rsidRPr="00B15860">
              <w:rPr>
                <w:rFonts w:cs="Arial"/>
                <w:strike/>
                <w:color w:val="FF0000"/>
                <w:szCs w:val="18"/>
              </w:rPr>
              <w:t>[</w:t>
            </w:r>
            <w:r w:rsidRPr="000754B0">
              <w:rPr>
                <w:rFonts w:cs="Arial"/>
                <w:color w:val="000000" w:themeColor="text1"/>
                <w:szCs w:val="18"/>
              </w:rPr>
              <w:t>No</w:t>
            </w:r>
            <w:r w:rsidRPr="00B15860">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98550" w14:textId="77777777" w:rsidR="005644F2" w:rsidRPr="00A01923" w:rsidRDefault="005644F2" w:rsidP="00C65778">
            <w:pPr>
              <w:pStyle w:val="TAL"/>
              <w:rPr>
                <w:rFonts w:cs="Arial"/>
                <w:color w:val="000000" w:themeColor="text1"/>
                <w:szCs w:val="18"/>
                <w:lang w:val="en-US" w:eastAsia="zh-CN"/>
              </w:rPr>
            </w:pPr>
            <w:r w:rsidRPr="00A01923">
              <w:rPr>
                <w:rFonts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49C4"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6E035"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442B2"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F80A7"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76648" w14:textId="77777777" w:rsidR="005644F2" w:rsidRPr="00A01923" w:rsidRDefault="005644F2" w:rsidP="00C65778">
            <w:pPr>
              <w:autoSpaceDE w:val="0"/>
              <w:autoSpaceDN w:val="0"/>
              <w:adjustRightInd w:val="0"/>
              <w:snapToGrid w:val="0"/>
              <w:contextualSpacing/>
              <w:rPr>
                <w:rFonts w:cs="Arial"/>
                <w:color w:val="000000" w:themeColor="text1"/>
                <w:sz w:val="18"/>
                <w:szCs w:val="18"/>
              </w:rPr>
            </w:pPr>
            <w:r w:rsidRPr="00A01923">
              <w:rPr>
                <w:rFonts w:cs="Arial"/>
                <w:color w:val="000000" w:themeColor="text1"/>
                <w:sz w:val="18"/>
                <w:szCs w:val="18"/>
              </w:rPr>
              <w:t>Need for location server/server UE to know if the feature is supported</w:t>
            </w:r>
          </w:p>
          <w:p w14:paraId="267B82F1" w14:textId="77777777" w:rsidR="005644F2" w:rsidRPr="00B15860" w:rsidRDefault="005644F2" w:rsidP="00C65778">
            <w:pPr>
              <w:autoSpaceDE w:val="0"/>
              <w:autoSpaceDN w:val="0"/>
              <w:adjustRightInd w:val="0"/>
              <w:snapToGrid w:val="0"/>
              <w:contextualSpacing/>
              <w:rPr>
                <w:rFonts w:cs="Arial"/>
                <w:color w:val="000000" w:themeColor="text1"/>
                <w:sz w:val="18"/>
                <w:szCs w:val="18"/>
              </w:rPr>
            </w:pPr>
          </w:p>
          <w:p w14:paraId="6B5B2686" w14:textId="77777777" w:rsidR="005644F2" w:rsidRPr="006076D9" w:rsidRDefault="005644F2" w:rsidP="00C65778">
            <w:pPr>
              <w:pStyle w:val="TAL"/>
              <w:rPr>
                <w:rFonts w:cs="Arial"/>
                <w:color w:val="000000" w:themeColor="text1"/>
                <w:szCs w:val="18"/>
              </w:rPr>
            </w:pPr>
            <w:r w:rsidRPr="006076D9">
              <w:rPr>
                <w:rFonts w:cs="Arial"/>
                <w:color w:val="000000" w:themeColor="text1"/>
                <w:szCs w:val="18"/>
                <w:highlight w:val="yellow"/>
              </w:rPr>
              <w:t xml:space="preserve">[UE indicating support of FG 41-1-1 must indicate either this feature group or feature group 41-1-3 is supported </w:t>
            </w:r>
            <w:r w:rsidRPr="006076D9">
              <w:rPr>
                <w:rFonts w:cs="Arial"/>
                <w:color w:val="000000" w:themeColor="text1"/>
                <w:szCs w:val="18"/>
                <w:highlight w:val="yellow"/>
                <w:lang w:val="en-US"/>
              </w:rPr>
              <w:t>or both are supported</w:t>
            </w:r>
            <w:r w:rsidRPr="006076D9">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1CDC1"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Optional with capability signaling</w:t>
            </w:r>
          </w:p>
        </w:tc>
      </w:tr>
    </w:tbl>
    <w:p w14:paraId="34C0C506" w14:textId="77777777" w:rsidR="005644F2" w:rsidRDefault="005644F2" w:rsidP="005644F2">
      <w:pPr>
        <w:rPr>
          <w:lang w:eastAsia="x-none"/>
        </w:rPr>
      </w:pPr>
    </w:p>
    <w:p w14:paraId="62534AB9" w14:textId="77777777" w:rsidR="005644F2" w:rsidRDefault="005644F2" w:rsidP="005644F2">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28"/>
        <w:gridCol w:w="1596"/>
        <w:gridCol w:w="1430"/>
        <w:gridCol w:w="758"/>
        <w:gridCol w:w="527"/>
        <w:gridCol w:w="547"/>
        <w:gridCol w:w="1864"/>
        <w:gridCol w:w="682"/>
        <w:gridCol w:w="467"/>
        <w:gridCol w:w="467"/>
        <w:gridCol w:w="467"/>
        <w:gridCol w:w="2986"/>
        <w:gridCol w:w="1267"/>
      </w:tblGrid>
      <w:tr w:rsidR="005644F2" w:rsidRPr="00896695" w14:paraId="27C07501"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66895A"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1BFB" w14:textId="77777777" w:rsidR="005644F2" w:rsidRPr="00A01923" w:rsidRDefault="005644F2" w:rsidP="00C65778">
            <w:pPr>
              <w:pStyle w:val="TAL"/>
              <w:rPr>
                <w:rFonts w:cs="Arial"/>
                <w:color w:val="000000" w:themeColor="text1"/>
                <w:szCs w:val="18"/>
              </w:rPr>
            </w:pPr>
            <w:r w:rsidRPr="00A01923">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E67AA"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BCBC8" w14:textId="77777777" w:rsidR="005644F2" w:rsidRPr="00A01923" w:rsidRDefault="005644F2" w:rsidP="00C65778">
            <w:pPr>
              <w:rPr>
                <w:rFonts w:cs="Arial"/>
                <w:color w:val="000000" w:themeColor="text1"/>
                <w:sz w:val="18"/>
                <w:szCs w:val="18"/>
              </w:rPr>
            </w:pPr>
            <w:r w:rsidRPr="00A01923">
              <w:rPr>
                <w:rFonts w:cs="Arial"/>
                <w:color w:val="000000" w:themeColor="text1"/>
                <w:sz w:val="18"/>
                <w:szCs w:val="18"/>
              </w:rPr>
              <w:t>1. Support SL-PRS  in dedicated resource pool</w:t>
            </w:r>
          </w:p>
          <w:p w14:paraId="28D5AE7F" w14:textId="77777777" w:rsidR="005644F2" w:rsidRPr="00A01923" w:rsidRDefault="005644F2" w:rsidP="00C65778">
            <w:pPr>
              <w:rPr>
                <w:rFonts w:cs="Arial"/>
                <w:color w:val="000000" w:themeColor="text1"/>
                <w:sz w:val="18"/>
                <w:szCs w:val="18"/>
              </w:rPr>
            </w:pPr>
            <w:r w:rsidRPr="00A01923">
              <w:rPr>
                <w:rFonts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3F4C3"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highlight w:val="yellow"/>
              </w:rPr>
              <w:t>[15-1, 15-4 41-1-1</w:t>
            </w:r>
            <w:r w:rsidRPr="00A01923">
              <w:rPr>
                <w:rFonts w:eastAsia="MS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1A046"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E898D" w14:textId="77777777" w:rsidR="005644F2" w:rsidRPr="00A01923" w:rsidRDefault="005644F2" w:rsidP="00C65778">
            <w:pPr>
              <w:pStyle w:val="TAL"/>
              <w:rPr>
                <w:rFonts w:cs="Arial"/>
                <w:color w:val="000000" w:themeColor="text1"/>
                <w:szCs w:val="18"/>
              </w:rPr>
            </w:pPr>
            <w:r w:rsidRPr="00B15860">
              <w:rPr>
                <w:rFonts w:cs="Arial"/>
                <w:strike/>
                <w:color w:val="FF0000"/>
                <w:szCs w:val="18"/>
              </w:rPr>
              <w:t>[</w:t>
            </w:r>
            <w:r w:rsidRPr="000754B0">
              <w:rPr>
                <w:rFonts w:cs="Arial"/>
                <w:color w:val="000000" w:themeColor="text1"/>
                <w:szCs w:val="18"/>
              </w:rPr>
              <w:t>No</w:t>
            </w:r>
            <w:r w:rsidRPr="00B15860">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FC42F" w14:textId="77777777" w:rsidR="005644F2" w:rsidRPr="00A01923" w:rsidRDefault="005644F2" w:rsidP="00C65778">
            <w:pPr>
              <w:pStyle w:val="TAL"/>
              <w:rPr>
                <w:rFonts w:cs="Arial"/>
                <w:color w:val="000000" w:themeColor="text1"/>
                <w:szCs w:val="18"/>
                <w:lang w:val="en-US" w:eastAsia="zh-CN"/>
              </w:rPr>
            </w:pPr>
            <w:r w:rsidRPr="00A01923">
              <w:rPr>
                <w:rFonts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61060"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EE96D"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DB711"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D10F"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4E3AC" w14:textId="77777777" w:rsidR="005644F2" w:rsidRPr="009E77BE" w:rsidRDefault="005644F2" w:rsidP="00C65778">
            <w:pPr>
              <w:pStyle w:val="TAL"/>
              <w:rPr>
                <w:rFonts w:cs="Arial"/>
                <w:color w:val="000000" w:themeColor="text1"/>
                <w:szCs w:val="18"/>
                <w:lang w:val="en-US"/>
              </w:rPr>
            </w:pPr>
            <w:r w:rsidRPr="009E77BE">
              <w:rPr>
                <w:rFonts w:cs="Arial"/>
                <w:color w:val="000000" w:themeColor="text1"/>
                <w:szCs w:val="18"/>
                <w:lang w:val="en-US"/>
              </w:rPr>
              <w:t>Need for location server/server UE to know if the feature is supported</w:t>
            </w:r>
          </w:p>
          <w:p w14:paraId="445F124E" w14:textId="77777777" w:rsidR="005644F2" w:rsidRPr="009E77BE" w:rsidRDefault="005644F2" w:rsidP="00C65778">
            <w:pPr>
              <w:pStyle w:val="TAL"/>
              <w:rPr>
                <w:rFonts w:cs="Arial"/>
                <w:color w:val="000000" w:themeColor="text1"/>
                <w:szCs w:val="18"/>
                <w:lang w:val="en-US"/>
              </w:rPr>
            </w:pPr>
          </w:p>
          <w:p w14:paraId="0E4E057E" w14:textId="77777777" w:rsidR="005644F2" w:rsidRPr="006076D9" w:rsidRDefault="005644F2" w:rsidP="00C65778">
            <w:pPr>
              <w:pStyle w:val="TAL"/>
              <w:rPr>
                <w:rFonts w:cs="Arial"/>
                <w:color w:val="000000" w:themeColor="text1"/>
                <w:szCs w:val="18"/>
              </w:rPr>
            </w:pPr>
            <w:r w:rsidRPr="006076D9">
              <w:rPr>
                <w:rFonts w:cs="Arial"/>
                <w:color w:val="000000" w:themeColor="text1"/>
                <w:szCs w:val="18"/>
                <w:highlight w:val="yellow"/>
              </w:rPr>
              <w:t xml:space="preserve">[UE support of FG 41-1-1 must indicate either this feature group or feature group 41-1-2 is supported </w:t>
            </w:r>
            <w:r w:rsidRPr="006076D9">
              <w:rPr>
                <w:rFonts w:cs="Arial"/>
                <w:color w:val="000000" w:themeColor="text1"/>
                <w:szCs w:val="18"/>
                <w:highlight w:val="yellow"/>
                <w:lang w:val="en-US"/>
              </w:rPr>
              <w:t>or both are supported</w:t>
            </w:r>
            <w:r w:rsidRPr="006076D9">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56D5E" w14:textId="77777777" w:rsidR="005644F2" w:rsidRPr="00A01923" w:rsidRDefault="005644F2" w:rsidP="00C65778">
            <w:pPr>
              <w:keepNext/>
              <w:keepLines/>
              <w:rPr>
                <w:rFonts w:eastAsia="SimSun" w:cs="Arial"/>
                <w:color w:val="000000" w:themeColor="text1"/>
                <w:sz w:val="18"/>
                <w:szCs w:val="18"/>
              </w:rPr>
            </w:pPr>
            <w:r w:rsidRPr="00A01923">
              <w:rPr>
                <w:rFonts w:eastAsia="SimSun" w:cs="Arial"/>
                <w:color w:val="000000" w:themeColor="text1"/>
                <w:sz w:val="18"/>
                <w:szCs w:val="18"/>
              </w:rPr>
              <w:t>Optional with capability signaling</w:t>
            </w:r>
          </w:p>
          <w:p w14:paraId="36B18AA3" w14:textId="77777777" w:rsidR="005644F2" w:rsidRPr="00A01923" w:rsidRDefault="005644F2" w:rsidP="00C65778">
            <w:pPr>
              <w:keepNext/>
              <w:keepLines/>
              <w:rPr>
                <w:rFonts w:eastAsia="SimSun" w:cs="Arial"/>
                <w:color w:val="000000" w:themeColor="text1"/>
                <w:sz w:val="18"/>
                <w:szCs w:val="18"/>
              </w:rPr>
            </w:pPr>
          </w:p>
          <w:p w14:paraId="542060BC" w14:textId="77777777" w:rsidR="005644F2" w:rsidRPr="00A01923" w:rsidRDefault="005644F2" w:rsidP="00C65778">
            <w:pPr>
              <w:keepNext/>
              <w:keepLines/>
              <w:rPr>
                <w:rFonts w:eastAsia="SimSun" w:cs="Arial"/>
                <w:color w:val="000000" w:themeColor="text1"/>
                <w:sz w:val="18"/>
                <w:szCs w:val="18"/>
              </w:rPr>
            </w:pPr>
          </w:p>
          <w:p w14:paraId="792BFE1C" w14:textId="77777777" w:rsidR="005644F2" w:rsidRPr="00A01923" w:rsidRDefault="005644F2" w:rsidP="00C65778">
            <w:pPr>
              <w:pStyle w:val="TAL"/>
              <w:rPr>
                <w:rFonts w:cs="Arial"/>
                <w:color w:val="000000" w:themeColor="text1"/>
                <w:szCs w:val="18"/>
              </w:rPr>
            </w:pPr>
          </w:p>
        </w:tc>
      </w:tr>
    </w:tbl>
    <w:p w14:paraId="1D557285" w14:textId="77777777" w:rsidR="005644F2" w:rsidRDefault="005644F2" w:rsidP="005644F2">
      <w:pPr>
        <w:rPr>
          <w:lang w:eastAsia="x-none"/>
        </w:rPr>
      </w:pPr>
    </w:p>
    <w:p w14:paraId="14E5B7B6" w14:textId="77777777" w:rsidR="005644F2" w:rsidRDefault="005644F2" w:rsidP="005644F2">
      <w:pPr>
        <w:rPr>
          <w:lang w:eastAsia="x-none"/>
        </w:rPr>
      </w:pPr>
    </w:p>
    <w:p w14:paraId="721712E8" w14:textId="77777777" w:rsidR="005644F2" w:rsidRDefault="005644F2" w:rsidP="005644F2">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28"/>
        <w:gridCol w:w="1738"/>
        <w:gridCol w:w="1970"/>
        <w:gridCol w:w="1095"/>
        <w:gridCol w:w="527"/>
        <w:gridCol w:w="597"/>
        <w:gridCol w:w="1931"/>
        <w:gridCol w:w="722"/>
        <w:gridCol w:w="467"/>
        <w:gridCol w:w="467"/>
        <w:gridCol w:w="467"/>
        <w:gridCol w:w="1914"/>
        <w:gridCol w:w="1179"/>
      </w:tblGrid>
      <w:tr w:rsidR="005644F2" w:rsidRPr="00896695" w14:paraId="3E546AB7"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D5021"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7F9F3"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CB1C7"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CD23E" w14:textId="77777777" w:rsidR="005644F2" w:rsidRPr="00A01923" w:rsidRDefault="005644F2" w:rsidP="00C65778">
            <w:pPr>
              <w:rPr>
                <w:rFonts w:cs="Arial"/>
                <w:color w:val="000000" w:themeColor="text1"/>
                <w:sz w:val="18"/>
                <w:szCs w:val="18"/>
                <w:lang w:eastAsia="zh-CN"/>
              </w:rPr>
            </w:pPr>
            <w:r w:rsidRPr="00A01923">
              <w:rPr>
                <w:rFonts w:cs="Arial"/>
                <w:color w:val="000000" w:themeColor="text1"/>
                <w:sz w:val="18"/>
                <w:szCs w:val="18"/>
                <w:lang w:eastAsia="zh-CN"/>
              </w:rPr>
              <w:t>1. UE can transmit SL-PRS and PSCCH within a slot without PSSCH in dedicated resource pool</w:t>
            </w:r>
          </w:p>
          <w:p w14:paraId="47DA8225" w14:textId="77777777" w:rsidR="005644F2" w:rsidRPr="00A01923" w:rsidRDefault="005644F2" w:rsidP="00C65778">
            <w:pPr>
              <w:rPr>
                <w:rFonts w:cs="Arial"/>
                <w:color w:val="000000" w:themeColor="text1"/>
                <w:sz w:val="18"/>
                <w:szCs w:val="18"/>
                <w:lang w:eastAsia="zh-CN"/>
              </w:rPr>
            </w:pPr>
            <w:r w:rsidRPr="00A01923">
              <w:rPr>
                <w:rFonts w:cs="Arial"/>
                <w:color w:val="000000" w:themeColor="text1"/>
                <w:sz w:val="18"/>
                <w:szCs w:val="18"/>
                <w:lang w:eastAsia="zh-CN"/>
              </w:rPr>
              <w:t>2. UE can transmit SL-PRS according to the mapping rule between PSCCH and SL-PRS</w:t>
            </w:r>
          </w:p>
          <w:p w14:paraId="24BF9551" w14:textId="77777777" w:rsidR="005644F2" w:rsidRPr="00A01923" w:rsidRDefault="005644F2" w:rsidP="00C65778">
            <w:pPr>
              <w:rPr>
                <w:rFonts w:cs="Arial"/>
                <w:color w:val="000000" w:themeColor="text1"/>
                <w:sz w:val="18"/>
                <w:szCs w:val="18"/>
              </w:rPr>
            </w:pPr>
            <w:r w:rsidRPr="00A01923">
              <w:rPr>
                <w:rFonts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01007"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highlight w:val="yellow"/>
              </w:rPr>
              <w:t>[15-[x], 41-1-3]</w:t>
            </w:r>
            <w:r w:rsidRPr="00A01923">
              <w:rPr>
                <w:rFonts w:eastAsia="MS Mincho" w:cs="Arial"/>
                <w:color w:val="000000" w:themeColor="text1"/>
                <w:szCs w:val="18"/>
              </w:rPr>
              <w:t>, a</w:t>
            </w:r>
            <w:r w:rsidRPr="00A01923">
              <w:rPr>
                <w:rFonts w:eastAsia="MS Mincho"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3C0F3"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DED0A" w14:textId="77777777" w:rsidR="005644F2" w:rsidRPr="00A01923" w:rsidRDefault="005644F2" w:rsidP="00C65778">
            <w:pPr>
              <w:pStyle w:val="TAL"/>
              <w:rPr>
                <w:rFonts w:cs="Arial"/>
                <w:color w:val="000000" w:themeColor="text1"/>
                <w:szCs w:val="18"/>
              </w:rPr>
            </w:pPr>
            <w:r>
              <w:rPr>
                <w:rFonts w:cs="Arial"/>
                <w:strike/>
                <w:color w:val="FF0000"/>
                <w:szCs w:val="18"/>
              </w:rPr>
              <w:t>FFS</w:t>
            </w:r>
            <w:r w:rsidRPr="00B15860">
              <w:rPr>
                <w:rFonts w:cs="Arial"/>
                <w:color w:val="000000" w:themeColor="text1"/>
                <w:szCs w:val="18"/>
              </w:rPr>
              <w:t xml:space="preserve"> </w:t>
            </w: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6C68" w14:textId="77777777" w:rsidR="005644F2" w:rsidRPr="00A01923" w:rsidRDefault="005644F2" w:rsidP="00C65778">
            <w:pPr>
              <w:pStyle w:val="TAL"/>
              <w:rPr>
                <w:rFonts w:cs="Arial"/>
                <w:color w:val="000000" w:themeColor="text1"/>
                <w:szCs w:val="18"/>
                <w:lang w:val="en-US" w:eastAsia="zh-CN"/>
              </w:rPr>
            </w:pPr>
            <w:r w:rsidRPr="00A01923">
              <w:rPr>
                <w:rFonts w:cs="Arial"/>
                <w:color w:val="000000" w:themeColor="text1"/>
                <w:szCs w:val="18"/>
                <w:lang w:val="en-US" w:eastAsia="zh-CN"/>
              </w:rPr>
              <w:t>Transmitting SL-PRS mode 2 in a dedicated resource pool</w:t>
            </w:r>
            <w:r w:rsidRPr="00A01923">
              <w:rPr>
                <w:rFonts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881C" w14:textId="77777777" w:rsidR="005644F2" w:rsidRPr="00A01923" w:rsidRDefault="005644F2" w:rsidP="00C65778">
            <w:pPr>
              <w:pStyle w:val="TAL"/>
              <w:rPr>
                <w:rFonts w:cs="Arial"/>
                <w:color w:val="000000" w:themeColor="text1"/>
                <w:szCs w:val="18"/>
                <w:lang w:eastAsia="zh-CN"/>
              </w:rPr>
            </w:pPr>
            <w:r w:rsidRPr="009E77BE">
              <w:rPr>
                <w:rFonts w:cs="Arial"/>
                <w:strike/>
                <w:color w:val="FF0000"/>
                <w:szCs w:val="18"/>
              </w:rPr>
              <w:t>[</w:t>
            </w:r>
            <w:r w:rsidRPr="009E77BE">
              <w:rPr>
                <w:rFonts w:cs="Arial"/>
                <w:color w:val="000000" w:themeColor="text1"/>
                <w:szCs w:val="18"/>
              </w:rPr>
              <w:t>Per band</w:t>
            </w:r>
            <w:r w:rsidRPr="009E77BE">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41BC"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9F8A"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74D99"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89F9B"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lang w:val="en-US"/>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FB98E" w14:textId="77777777" w:rsidR="005644F2" w:rsidRPr="00A01923" w:rsidRDefault="005644F2" w:rsidP="00C65778">
            <w:pPr>
              <w:keepNext/>
              <w:keepLines/>
              <w:rPr>
                <w:rFonts w:eastAsia="SimSun" w:cs="Arial"/>
                <w:color w:val="000000" w:themeColor="text1"/>
                <w:sz w:val="18"/>
                <w:szCs w:val="18"/>
              </w:rPr>
            </w:pPr>
            <w:r w:rsidRPr="00A01923">
              <w:rPr>
                <w:rFonts w:eastAsia="SimSun" w:cs="Arial"/>
                <w:color w:val="000000" w:themeColor="text1"/>
                <w:sz w:val="18"/>
                <w:szCs w:val="18"/>
              </w:rPr>
              <w:t>Optional with capability signaling</w:t>
            </w:r>
          </w:p>
          <w:p w14:paraId="3EFE3190" w14:textId="77777777" w:rsidR="005644F2" w:rsidRPr="00A01923" w:rsidRDefault="005644F2" w:rsidP="00C65778">
            <w:pPr>
              <w:keepNext/>
              <w:keepLines/>
              <w:rPr>
                <w:rFonts w:eastAsia="SimSun" w:cs="Arial"/>
                <w:color w:val="000000" w:themeColor="text1"/>
                <w:sz w:val="18"/>
                <w:szCs w:val="18"/>
              </w:rPr>
            </w:pPr>
          </w:p>
          <w:p w14:paraId="38C024E6" w14:textId="77777777" w:rsidR="005644F2" w:rsidRPr="00A01923" w:rsidRDefault="005644F2" w:rsidP="00C65778">
            <w:pPr>
              <w:pStyle w:val="TAL"/>
              <w:rPr>
                <w:rFonts w:cs="Arial"/>
                <w:color w:val="000000" w:themeColor="text1"/>
                <w:szCs w:val="18"/>
              </w:rPr>
            </w:pPr>
          </w:p>
        </w:tc>
      </w:tr>
    </w:tbl>
    <w:p w14:paraId="768EB722" w14:textId="77777777" w:rsidR="005644F2" w:rsidRDefault="005644F2" w:rsidP="005644F2">
      <w:pPr>
        <w:rPr>
          <w:rFonts w:ascii="Calibri" w:hAnsi="Calibri" w:cs="Arial"/>
          <w:b/>
          <w:highlight w:val="green"/>
        </w:rPr>
      </w:pPr>
    </w:p>
    <w:p w14:paraId="235A8860" w14:textId="4D55FB18" w:rsidR="005644F2" w:rsidRDefault="005644F2" w:rsidP="005644F2">
      <w:pPr>
        <w:rPr>
          <w:lang w:eastAsia="x-none"/>
        </w:rPr>
      </w:pPr>
      <w:r w:rsidRPr="000124F7">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16"/>
        <w:gridCol w:w="1624"/>
        <w:gridCol w:w="2194"/>
        <w:gridCol w:w="556"/>
        <w:gridCol w:w="527"/>
        <w:gridCol w:w="447"/>
        <w:gridCol w:w="1823"/>
        <w:gridCol w:w="666"/>
        <w:gridCol w:w="467"/>
        <w:gridCol w:w="467"/>
        <w:gridCol w:w="467"/>
        <w:gridCol w:w="2586"/>
        <w:gridCol w:w="1259"/>
      </w:tblGrid>
      <w:tr w:rsidR="005644F2" w:rsidRPr="003F51D2" w14:paraId="4AAA7E74"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2EA2FD" w14:textId="77777777" w:rsidR="005644F2" w:rsidRPr="003F51D2" w:rsidRDefault="005644F2" w:rsidP="00C65778">
            <w:pPr>
              <w:pStyle w:val="TAL"/>
              <w:rPr>
                <w:rFonts w:cs="Arial"/>
                <w:color w:val="000000" w:themeColor="text1"/>
                <w:szCs w:val="18"/>
              </w:rPr>
            </w:pPr>
            <w:r w:rsidRPr="003F51D2">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B521" w14:textId="77777777" w:rsidR="005644F2" w:rsidRPr="003F51D2" w:rsidRDefault="005644F2" w:rsidP="00C65778">
            <w:pPr>
              <w:pStyle w:val="TAL"/>
              <w:rPr>
                <w:rFonts w:eastAsia="MS Mincho" w:cs="Arial"/>
                <w:color w:val="000000" w:themeColor="text1"/>
                <w:szCs w:val="18"/>
              </w:rPr>
            </w:pPr>
            <w:r w:rsidRPr="003F51D2">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47813" w14:textId="77777777" w:rsidR="005644F2" w:rsidRPr="003F51D2" w:rsidRDefault="005644F2" w:rsidP="00C65778">
            <w:pPr>
              <w:pStyle w:val="TAL"/>
              <w:rPr>
                <w:rFonts w:cs="Arial"/>
                <w:color w:val="000000" w:themeColor="text1"/>
                <w:szCs w:val="18"/>
                <w:lang w:eastAsia="zh-CN"/>
              </w:rPr>
            </w:pPr>
            <w:r w:rsidRPr="003F51D2">
              <w:rPr>
                <w:rFonts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F3683" w14:textId="77777777" w:rsidR="005644F2" w:rsidRPr="003F51D2" w:rsidRDefault="005644F2" w:rsidP="00C65778">
            <w:pPr>
              <w:rPr>
                <w:rFonts w:cs="Arial"/>
                <w:color w:val="000000" w:themeColor="text1"/>
                <w:sz w:val="18"/>
                <w:szCs w:val="18"/>
              </w:rPr>
            </w:pPr>
            <w:r w:rsidRPr="003F51D2">
              <w:rPr>
                <w:rFonts w:cs="Arial"/>
                <w:color w:val="000000" w:themeColor="text1"/>
                <w:sz w:val="18"/>
                <w:szCs w:val="18"/>
              </w:rPr>
              <w:t xml:space="preserve">1) UE can report </w:t>
            </w:r>
            <w:r w:rsidRPr="003F51D2">
              <w:rPr>
                <w:rFonts w:cs="Arial"/>
                <w:color w:val="FF0000"/>
                <w:sz w:val="18"/>
                <w:szCs w:val="18"/>
              </w:rPr>
              <w:t xml:space="preserve">SL PRS </w:t>
            </w:r>
            <w:r w:rsidRPr="003F51D2">
              <w:rPr>
                <w:rFonts w:cs="Arial"/>
                <w:color w:val="000000" w:themeColor="text1"/>
                <w:sz w:val="18"/>
                <w:szCs w:val="18"/>
              </w:rPr>
              <w:t xml:space="preserve">CBR measurement to gNB when operating in </w:t>
            </w:r>
            <w:r w:rsidRPr="003F51D2">
              <w:rPr>
                <w:rFonts w:eastAsia="SimSun" w:cs="Arial"/>
                <w:strike/>
                <w:color w:val="FF0000"/>
                <w:sz w:val="18"/>
                <w:szCs w:val="18"/>
                <w:lang w:eastAsia="zh-CN"/>
              </w:rPr>
              <w:t>scheme</w:t>
            </w:r>
            <w:r w:rsidRPr="003F51D2">
              <w:rPr>
                <w:rFonts w:eastAsia="SimSun" w:cs="Arial"/>
                <w:color w:val="FF0000"/>
                <w:sz w:val="18"/>
                <w:szCs w:val="18"/>
                <w:lang w:eastAsia="zh-CN"/>
              </w:rPr>
              <w:t xml:space="preserve"> mode</w:t>
            </w:r>
            <w:r w:rsidRPr="003F51D2">
              <w:rPr>
                <w:rFonts w:cs="Arial"/>
                <w:color w:val="000000" w:themeColor="text1"/>
                <w:sz w:val="18"/>
                <w:szCs w:val="18"/>
              </w:rPr>
              <w:t xml:space="preserve"> 1 and </w:t>
            </w:r>
            <w:r w:rsidRPr="003F51D2">
              <w:rPr>
                <w:rFonts w:eastAsia="SimSun" w:cs="Arial"/>
                <w:strike/>
                <w:color w:val="FF0000"/>
                <w:sz w:val="18"/>
                <w:szCs w:val="18"/>
                <w:lang w:eastAsia="zh-CN"/>
              </w:rPr>
              <w:t>scheme</w:t>
            </w:r>
            <w:r w:rsidRPr="003F51D2">
              <w:rPr>
                <w:rFonts w:eastAsia="SimSun" w:cs="Arial"/>
                <w:color w:val="FF0000"/>
                <w:sz w:val="18"/>
                <w:szCs w:val="18"/>
                <w:lang w:eastAsia="zh-CN"/>
              </w:rPr>
              <w:t xml:space="preserve"> mode</w:t>
            </w:r>
            <w:r w:rsidRPr="003F51D2">
              <w:rPr>
                <w:rFonts w:cs="Arial"/>
                <w:color w:val="000000" w:themeColor="text1"/>
                <w:sz w:val="18"/>
                <w:szCs w:val="18"/>
              </w:rPr>
              <w:t xml:space="preserve"> 2</w:t>
            </w:r>
          </w:p>
          <w:p w14:paraId="5F9B0F9D" w14:textId="77777777" w:rsidR="005644F2" w:rsidRPr="003F51D2" w:rsidRDefault="005644F2" w:rsidP="00C65778">
            <w:pPr>
              <w:rPr>
                <w:rFonts w:cs="Arial"/>
                <w:color w:val="000000" w:themeColor="text1"/>
                <w:sz w:val="18"/>
                <w:szCs w:val="18"/>
              </w:rPr>
            </w:pPr>
            <w:r w:rsidRPr="003F51D2">
              <w:rPr>
                <w:rFonts w:cs="Arial"/>
                <w:strike/>
                <w:color w:val="FF0000"/>
                <w:sz w:val="18"/>
                <w:szCs w:val="18"/>
              </w:rPr>
              <w:t>[</w:t>
            </w:r>
            <w:r w:rsidRPr="003F51D2">
              <w:rPr>
                <w:rFonts w:cs="Arial"/>
                <w:color w:val="000000" w:themeColor="text1"/>
                <w:sz w:val="18"/>
                <w:szCs w:val="18"/>
              </w:rPr>
              <w:t xml:space="preserve">2) UE can adjust its radio parameters based on </w:t>
            </w:r>
            <w:r w:rsidRPr="003F51D2">
              <w:rPr>
                <w:rFonts w:cs="Arial"/>
                <w:color w:val="FF0000"/>
                <w:sz w:val="18"/>
                <w:szCs w:val="18"/>
              </w:rPr>
              <w:t>SL PRS</w:t>
            </w:r>
            <w:r w:rsidRPr="003F51D2">
              <w:rPr>
                <w:rFonts w:cs="Arial"/>
                <w:color w:val="000000" w:themeColor="text1"/>
                <w:sz w:val="18"/>
                <w:szCs w:val="18"/>
              </w:rPr>
              <w:t xml:space="preserve"> CBR measurement and </w:t>
            </w:r>
            <w:r w:rsidRPr="003F51D2">
              <w:rPr>
                <w:rFonts w:cs="Arial"/>
                <w:color w:val="FF0000"/>
                <w:sz w:val="18"/>
                <w:szCs w:val="18"/>
              </w:rPr>
              <w:t>SL PRS</w:t>
            </w:r>
            <w:r w:rsidRPr="003F51D2">
              <w:rPr>
                <w:rFonts w:cs="Arial"/>
                <w:color w:val="000000" w:themeColor="text1"/>
                <w:sz w:val="18"/>
                <w:szCs w:val="18"/>
              </w:rPr>
              <w:t xml:space="preserve"> CRlimit</w:t>
            </w:r>
            <w:r w:rsidRPr="003F51D2">
              <w:rPr>
                <w:rFonts w:cs="Arial"/>
                <w:strike/>
                <w:color w:val="FF0000"/>
                <w:sz w:val="18"/>
                <w:szCs w:val="18"/>
              </w:rPr>
              <w:t>.]</w:t>
            </w:r>
          </w:p>
          <w:p w14:paraId="5AB2D393" w14:textId="77777777" w:rsidR="005644F2" w:rsidRPr="003F51D2" w:rsidRDefault="005644F2" w:rsidP="00C65778">
            <w:pPr>
              <w:rPr>
                <w:rFonts w:cs="Arial"/>
                <w:color w:val="000000" w:themeColor="text1"/>
                <w:sz w:val="18"/>
                <w:szCs w:val="18"/>
              </w:rPr>
            </w:pPr>
            <w:r w:rsidRPr="003F51D2">
              <w:rPr>
                <w:rFonts w:cs="Arial"/>
                <w:color w:val="000000" w:themeColor="text1"/>
                <w:sz w:val="18"/>
                <w:szCs w:val="18"/>
              </w:rPr>
              <w:t xml:space="preserve">3) UE can process </w:t>
            </w:r>
            <w:r w:rsidRPr="003F51D2">
              <w:rPr>
                <w:rFonts w:cs="Arial"/>
                <w:color w:val="FF0000"/>
                <w:sz w:val="18"/>
                <w:szCs w:val="18"/>
              </w:rPr>
              <w:t>SL PRS</w:t>
            </w:r>
            <w:r w:rsidRPr="003F51D2">
              <w:rPr>
                <w:rFonts w:cs="Arial"/>
                <w:color w:val="000000" w:themeColor="text1"/>
                <w:sz w:val="18"/>
                <w:szCs w:val="18"/>
              </w:rPr>
              <w:t xml:space="preserve"> CBR and </w:t>
            </w:r>
            <w:r w:rsidRPr="003F51D2">
              <w:rPr>
                <w:rFonts w:cs="Arial"/>
                <w:color w:val="FF0000"/>
                <w:sz w:val="18"/>
                <w:szCs w:val="18"/>
              </w:rPr>
              <w:t>SL PRS</w:t>
            </w:r>
            <w:r w:rsidRPr="003F51D2">
              <w:rPr>
                <w:rFonts w:cs="Arial"/>
                <w:color w:val="000000" w:themeColor="text1"/>
                <w:sz w:val="18"/>
                <w:szCs w:val="18"/>
              </w:rPr>
              <w:t xml:space="preserve">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B8A91" w14:textId="77777777" w:rsidR="005644F2" w:rsidRPr="003F51D2" w:rsidRDefault="005644F2" w:rsidP="00C65778">
            <w:pPr>
              <w:pStyle w:val="TAL"/>
              <w:rPr>
                <w:rFonts w:eastAsia="MS Mincho" w:cs="Arial"/>
                <w:color w:val="000000" w:themeColor="text1"/>
                <w:szCs w:val="18"/>
              </w:rPr>
            </w:pPr>
            <w:r w:rsidRPr="003F51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A030" w14:textId="77777777" w:rsidR="005644F2" w:rsidRPr="003F51D2" w:rsidRDefault="005644F2" w:rsidP="00C65778">
            <w:pPr>
              <w:pStyle w:val="TAL"/>
              <w:rPr>
                <w:rFonts w:cs="Arial"/>
                <w:color w:val="000000" w:themeColor="text1"/>
                <w:szCs w:val="18"/>
                <w:lang w:eastAsia="zh-CN"/>
              </w:rPr>
            </w:pPr>
            <w:r w:rsidRPr="003F51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11E29" w14:textId="77777777" w:rsidR="005644F2" w:rsidRPr="003F51D2" w:rsidRDefault="005644F2" w:rsidP="00C65778">
            <w:pPr>
              <w:pStyle w:val="TAL"/>
              <w:rPr>
                <w:rFonts w:cs="Arial"/>
                <w:color w:val="000000" w:themeColor="text1"/>
                <w:szCs w:val="18"/>
              </w:rPr>
            </w:pPr>
            <w:r w:rsidRPr="003F51D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F0B18" w14:textId="77777777" w:rsidR="005644F2" w:rsidRPr="003F51D2" w:rsidRDefault="005644F2" w:rsidP="00C65778">
            <w:pPr>
              <w:pStyle w:val="TAL"/>
              <w:rPr>
                <w:rFonts w:cs="Arial"/>
                <w:color w:val="000000" w:themeColor="text1"/>
                <w:szCs w:val="18"/>
                <w:lang w:val="en-US" w:eastAsia="zh-CN"/>
              </w:rPr>
            </w:pPr>
            <w:r w:rsidRPr="003F51D2">
              <w:rPr>
                <w:rFonts w:cs="Arial"/>
                <w:color w:val="000000" w:themeColor="text1"/>
                <w:szCs w:val="18"/>
                <w:lang w:eastAsia="zh-CN"/>
              </w:rPr>
              <w:t xml:space="preserve">SL-PRS congestion control </w:t>
            </w:r>
            <w:r w:rsidRPr="003F51D2">
              <w:rPr>
                <w:rFonts w:cs="Arial"/>
                <w:color w:val="000000" w:themeColor="text1"/>
                <w:szCs w:val="18"/>
                <w:lang w:val="en-US" w:eastAsia="zh-CN"/>
              </w:rPr>
              <w:t>in a dedicated resource pool</w:t>
            </w:r>
            <w:r w:rsidRPr="003F51D2">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98FC0" w14:textId="77777777" w:rsidR="005644F2" w:rsidRPr="003F51D2" w:rsidRDefault="005644F2" w:rsidP="00C65778">
            <w:pPr>
              <w:pStyle w:val="TAL"/>
              <w:rPr>
                <w:rFonts w:cs="Arial"/>
                <w:color w:val="000000" w:themeColor="text1"/>
                <w:szCs w:val="18"/>
                <w:lang w:eastAsia="zh-CN"/>
              </w:rPr>
            </w:pPr>
            <w:r w:rsidRPr="003F51D2">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CB8A6" w14:textId="77777777" w:rsidR="005644F2" w:rsidRPr="003F51D2" w:rsidRDefault="005644F2" w:rsidP="00C65778">
            <w:pPr>
              <w:pStyle w:val="TAL"/>
              <w:rPr>
                <w:rFonts w:cs="Arial"/>
                <w:color w:val="000000" w:themeColor="text1"/>
                <w:szCs w:val="18"/>
              </w:rPr>
            </w:pPr>
            <w:r w:rsidRPr="003F51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BAD5" w14:textId="77777777" w:rsidR="005644F2" w:rsidRPr="003F51D2" w:rsidRDefault="005644F2" w:rsidP="00C65778">
            <w:pPr>
              <w:pStyle w:val="TAL"/>
              <w:rPr>
                <w:rFonts w:cs="Arial"/>
                <w:color w:val="000000" w:themeColor="text1"/>
                <w:szCs w:val="18"/>
              </w:rPr>
            </w:pPr>
            <w:r w:rsidRPr="003F51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0410B" w14:textId="77777777" w:rsidR="005644F2" w:rsidRPr="003F51D2" w:rsidRDefault="005644F2" w:rsidP="00C65778">
            <w:pPr>
              <w:pStyle w:val="TAL"/>
              <w:rPr>
                <w:rFonts w:cs="Arial"/>
                <w:color w:val="000000" w:themeColor="text1"/>
                <w:szCs w:val="18"/>
              </w:rPr>
            </w:pPr>
            <w:r w:rsidRPr="003F51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BF74B" w14:textId="77777777" w:rsidR="005644F2" w:rsidRPr="003F51D2" w:rsidRDefault="005644F2" w:rsidP="00C65778">
            <w:pPr>
              <w:pStyle w:val="TAL"/>
              <w:rPr>
                <w:rFonts w:cs="Arial"/>
                <w:color w:val="000000" w:themeColor="text1"/>
                <w:szCs w:val="18"/>
              </w:rPr>
            </w:pPr>
            <w:r w:rsidRPr="003F51D2">
              <w:rPr>
                <w:rFonts w:cs="Arial"/>
                <w:strike/>
                <w:color w:val="FF0000"/>
                <w:szCs w:val="18"/>
              </w:rPr>
              <w:t>[</w:t>
            </w:r>
            <w:r w:rsidRPr="003F51D2">
              <w:rPr>
                <w:rFonts w:cs="Arial"/>
                <w:color w:val="000000" w:themeColor="text1"/>
                <w:szCs w:val="18"/>
              </w:rPr>
              <w:t>Component-3 candidate value set</w:t>
            </w:r>
          </w:p>
          <w:p w14:paraId="091AF036" w14:textId="77777777" w:rsidR="005644F2" w:rsidRPr="003F51D2" w:rsidRDefault="005644F2" w:rsidP="00C65778">
            <w:pPr>
              <w:pStyle w:val="TAL"/>
              <w:rPr>
                <w:rFonts w:cs="Arial"/>
                <w:color w:val="000000" w:themeColor="text1"/>
                <w:szCs w:val="18"/>
              </w:rPr>
            </w:pPr>
            <w:r w:rsidRPr="003F51D2">
              <w:rPr>
                <w:rFonts w:cs="Arial"/>
                <w:color w:val="000000" w:themeColor="text1"/>
                <w:szCs w:val="18"/>
              </w:rPr>
              <w:t>{Congestion process time 1, Congestion process time 2</w:t>
            </w:r>
            <w:r w:rsidRPr="003F51D2">
              <w:rPr>
                <w:rFonts w:cs="Arial"/>
                <w:color w:val="FF0000"/>
                <w:szCs w:val="18"/>
                <w:lang w:val="en-US"/>
              </w:rPr>
              <w:t xml:space="preserve">, Congestion process time </w:t>
            </w:r>
            <w:r>
              <w:rPr>
                <w:rFonts w:cs="Arial"/>
                <w:color w:val="FF0000"/>
                <w:szCs w:val="18"/>
                <w:lang w:val="en-US"/>
              </w:rPr>
              <w:t>3</w:t>
            </w:r>
            <w:r w:rsidRPr="003F51D2">
              <w:rPr>
                <w:rFonts w:cs="Arial"/>
                <w:color w:val="000000" w:themeColor="text1"/>
                <w:szCs w:val="18"/>
              </w:rPr>
              <w:t>} where</w:t>
            </w:r>
          </w:p>
          <w:p w14:paraId="697DF3BF" w14:textId="77777777" w:rsidR="005644F2" w:rsidRPr="003F51D2" w:rsidRDefault="005644F2" w:rsidP="00C65778">
            <w:pPr>
              <w:pStyle w:val="TAL"/>
              <w:rPr>
                <w:rFonts w:cs="Arial"/>
                <w:color w:val="000000" w:themeColor="text1"/>
                <w:szCs w:val="18"/>
              </w:rPr>
            </w:pPr>
            <w:r w:rsidRPr="003F51D2">
              <w:rPr>
                <w:rFonts w:cs="Arial"/>
                <w:color w:val="000000" w:themeColor="text1"/>
                <w:szCs w:val="18"/>
              </w:rPr>
              <w:t>Congestion process time 1: 2, 2</w:t>
            </w:r>
            <w:r>
              <w:rPr>
                <w:rFonts w:cs="Arial"/>
                <w:color w:val="000000" w:themeColor="text1"/>
                <w:szCs w:val="18"/>
              </w:rPr>
              <w:t>,</w:t>
            </w:r>
            <w:r w:rsidRPr="003F51D2">
              <w:rPr>
                <w:rFonts w:cs="Arial"/>
                <w:color w:val="000000" w:themeColor="text1"/>
                <w:szCs w:val="18"/>
              </w:rPr>
              <w:t xml:space="preserve"> 4, 8 slots for 15, 30, 60, 120 kHz subcarrier spacing.</w:t>
            </w:r>
          </w:p>
          <w:p w14:paraId="1FFCE611" w14:textId="77777777" w:rsidR="005644F2" w:rsidRDefault="005644F2" w:rsidP="00C65778">
            <w:pPr>
              <w:pStyle w:val="TAL"/>
              <w:rPr>
                <w:rFonts w:cs="Arial"/>
                <w:color w:val="000000" w:themeColor="text1"/>
                <w:szCs w:val="18"/>
                <w:lang w:val="en-US"/>
              </w:rPr>
            </w:pPr>
            <w:r w:rsidRPr="003F51D2">
              <w:rPr>
                <w:rFonts w:cs="Arial"/>
                <w:color w:val="000000" w:themeColor="text1"/>
                <w:szCs w:val="18"/>
                <w:lang w:val="en-US"/>
              </w:rPr>
              <w:t>Congestion process time 2: 2, 4, 8, 16 slots for 15, 30, 60, 120 kHz subcarrier spacing</w:t>
            </w:r>
          </w:p>
          <w:p w14:paraId="4412E16F" w14:textId="77777777" w:rsidR="005644F2" w:rsidRPr="003F51D2" w:rsidRDefault="005644F2" w:rsidP="00C65778">
            <w:pPr>
              <w:pStyle w:val="TAL"/>
              <w:rPr>
                <w:rFonts w:cs="Arial"/>
                <w:color w:val="000000" w:themeColor="text1"/>
                <w:szCs w:val="18"/>
                <w:lang w:val="en-US"/>
              </w:rPr>
            </w:pPr>
            <w:r w:rsidRPr="003F51D2">
              <w:rPr>
                <w:rFonts w:cs="Arial"/>
                <w:color w:val="FF0000"/>
                <w:szCs w:val="18"/>
                <w:lang w:val="en-US"/>
              </w:rPr>
              <w:t>Congestion process time 3: 3, 6, 12, 24 slots for 15, 30, 60, 120 kHz subcarrier spacing</w:t>
            </w:r>
            <w:r w:rsidRPr="003F51D2">
              <w:rPr>
                <w:rFonts w:cs="Arial"/>
                <w:strike/>
                <w:color w:val="FF0000"/>
                <w:szCs w:val="18"/>
                <w:lang w:val="en-US"/>
              </w:rPr>
              <w:t>]</w:t>
            </w:r>
          </w:p>
          <w:p w14:paraId="235F2F33" w14:textId="77777777" w:rsidR="005644F2" w:rsidRPr="003F51D2" w:rsidRDefault="005644F2" w:rsidP="00C65778">
            <w:pPr>
              <w:pStyle w:val="TAL"/>
              <w:rPr>
                <w:rFonts w:cs="Arial"/>
                <w:color w:val="000000" w:themeColor="text1"/>
                <w:szCs w:val="18"/>
              </w:rPr>
            </w:pPr>
          </w:p>
          <w:p w14:paraId="15A28322" w14:textId="77777777" w:rsidR="005644F2" w:rsidRPr="003F51D2" w:rsidRDefault="005644F2" w:rsidP="00C65778">
            <w:pPr>
              <w:pStyle w:val="TAL"/>
              <w:rPr>
                <w:rFonts w:cs="Arial"/>
                <w:color w:val="000000" w:themeColor="text1"/>
                <w:szCs w:val="18"/>
              </w:rPr>
            </w:pPr>
            <w:r w:rsidRPr="003F51D2">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D6D65" w14:textId="77777777" w:rsidR="005644F2" w:rsidRPr="003F51D2" w:rsidRDefault="005644F2" w:rsidP="00C65778">
            <w:pPr>
              <w:pStyle w:val="TAL"/>
              <w:rPr>
                <w:rFonts w:cs="Arial"/>
                <w:color w:val="000000" w:themeColor="text1"/>
                <w:szCs w:val="18"/>
              </w:rPr>
            </w:pPr>
            <w:r w:rsidRPr="003F51D2">
              <w:rPr>
                <w:rFonts w:cs="Arial"/>
                <w:color w:val="000000" w:themeColor="text1"/>
                <w:szCs w:val="18"/>
              </w:rPr>
              <w:t>Optional with capability signaling.</w:t>
            </w:r>
          </w:p>
        </w:tc>
      </w:tr>
    </w:tbl>
    <w:p w14:paraId="09C1FBEA" w14:textId="77777777" w:rsidR="005644F2" w:rsidRDefault="005644F2" w:rsidP="005644F2">
      <w:pPr>
        <w:rPr>
          <w:lang w:eastAsia="x-none"/>
        </w:rPr>
      </w:pPr>
    </w:p>
    <w:p w14:paraId="71E9F654" w14:textId="77777777" w:rsidR="005644F2" w:rsidRDefault="005644F2" w:rsidP="005644F2">
      <w:pPr>
        <w:rPr>
          <w:lang w:eastAsia="x-none"/>
        </w:rPr>
      </w:pPr>
      <w:r w:rsidRPr="009227E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38"/>
        <w:gridCol w:w="1617"/>
        <w:gridCol w:w="2711"/>
        <w:gridCol w:w="556"/>
        <w:gridCol w:w="447"/>
        <w:gridCol w:w="447"/>
        <w:gridCol w:w="1903"/>
        <w:gridCol w:w="673"/>
        <w:gridCol w:w="467"/>
        <w:gridCol w:w="467"/>
        <w:gridCol w:w="467"/>
        <w:gridCol w:w="2022"/>
        <w:gridCol w:w="1280"/>
      </w:tblGrid>
      <w:tr w:rsidR="005644F2" w:rsidRPr="00A01923" w14:paraId="37E469A6"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9BE8CE"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EFD13"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C4BA"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AF31C" w14:textId="77777777" w:rsidR="005644F2" w:rsidRPr="00A01923" w:rsidRDefault="005644F2" w:rsidP="00C65778">
            <w:pPr>
              <w:rPr>
                <w:rFonts w:cs="Arial"/>
                <w:color w:val="000000" w:themeColor="text1"/>
                <w:sz w:val="18"/>
                <w:szCs w:val="18"/>
                <w:lang w:eastAsia="zh-CN"/>
              </w:rPr>
            </w:pPr>
            <w:r w:rsidRPr="00A01923">
              <w:rPr>
                <w:rFonts w:cs="Arial"/>
                <w:color w:val="000000" w:themeColor="text1"/>
                <w:sz w:val="18"/>
                <w:szCs w:val="18"/>
                <w:lang w:eastAsia="zh-CN"/>
              </w:rPr>
              <w:t>1. Support SL RSTD measurement based on SL-PRS</w:t>
            </w:r>
          </w:p>
          <w:p w14:paraId="5B3D1CFC" w14:textId="77777777" w:rsidR="005644F2" w:rsidRPr="00A01923" w:rsidRDefault="005644F2" w:rsidP="00C65778">
            <w:pPr>
              <w:rPr>
                <w:rFonts w:cs="Arial"/>
                <w:color w:val="000000" w:themeColor="text1"/>
                <w:sz w:val="18"/>
                <w:szCs w:val="18"/>
                <w:lang w:eastAsia="zh-CN"/>
              </w:rPr>
            </w:pPr>
            <w:r w:rsidRPr="00A01923">
              <w:rPr>
                <w:rFonts w:cs="Arial"/>
                <w:color w:val="000000" w:themeColor="text1"/>
                <w:sz w:val="18"/>
                <w:szCs w:val="18"/>
                <w:lang w:eastAsia="zh-CN"/>
              </w:rPr>
              <w:t>2. Support SL RSTD measurement reporting</w:t>
            </w:r>
          </w:p>
          <w:p w14:paraId="528DE901" w14:textId="77777777" w:rsidR="005644F2" w:rsidRPr="00A01923" w:rsidRDefault="005644F2" w:rsidP="00C65778">
            <w:pPr>
              <w:rPr>
                <w:rFonts w:cs="Arial"/>
                <w:color w:val="000000" w:themeColor="text1"/>
                <w:sz w:val="18"/>
                <w:szCs w:val="18"/>
              </w:rPr>
            </w:pPr>
            <w:r w:rsidRPr="00DE6B4A">
              <w:rPr>
                <w:rFonts w:eastAsia="Yu Mincho" w:cs="Arial"/>
                <w:strike/>
                <w:color w:val="FF0000"/>
                <w:sz w:val="18"/>
                <w:szCs w:val="18"/>
              </w:rPr>
              <w:t>[FFS</w:t>
            </w:r>
            <w:r w:rsidRPr="00DE6B4A">
              <w:rPr>
                <w:rFonts w:eastAsia="Yu Mincho" w:cs="Arial"/>
                <w:color w:val="000000" w:themeColor="text1"/>
                <w:sz w:val="18"/>
                <w:szCs w:val="18"/>
              </w:rPr>
              <w:t xml:space="preserve"> </w:t>
            </w:r>
            <w:r w:rsidRPr="00097786">
              <w:rPr>
                <w:rFonts w:eastAsia="Yu Mincho" w:cs="Arial"/>
                <w:color w:val="FF0000"/>
                <w:sz w:val="18"/>
                <w:szCs w:val="18"/>
              </w:rPr>
              <w:t xml:space="preserve">3. </w:t>
            </w:r>
            <w:r>
              <w:rPr>
                <w:rFonts w:eastAsia="Yu Mincho" w:cs="Arial"/>
                <w:color w:val="FF0000"/>
                <w:sz w:val="18"/>
                <w:szCs w:val="18"/>
              </w:rPr>
              <w:t xml:space="preserve">Maximum number of </w:t>
            </w:r>
            <w:r w:rsidRPr="00F0004F">
              <w:rPr>
                <w:rFonts w:eastAsia="Yu Mincho" w:cs="Arial"/>
                <w:strike/>
                <w:color w:val="FF0000"/>
                <w:sz w:val="18"/>
                <w:szCs w:val="18"/>
              </w:rPr>
              <w:t>reporting N</w:t>
            </w:r>
            <w:r w:rsidRPr="008C0513">
              <w:rPr>
                <w:rFonts w:eastAsia="Yu Mincho" w:cs="Arial"/>
                <w:color w:val="000000" w:themeColor="text1"/>
                <w:sz w:val="18"/>
                <w:szCs w:val="18"/>
              </w:rPr>
              <w:t xml:space="preserve"> SL RSTD </w:t>
            </w:r>
            <w:r w:rsidRPr="00DE6B4A">
              <w:rPr>
                <w:rFonts w:eastAsia="Yu Mincho" w:cs="Arial"/>
                <w:color w:val="000000" w:themeColor="text1"/>
                <w:sz w:val="18"/>
                <w:szCs w:val="18"/>
              </w:rPr>
              <w:t>measurement</w:t>
            </w:r>
            <w:r w:rsidRPr="00F0004F">
              <w:rPr>
                <w:rFonts w:eastAsia="Yu Mincho" w:cs="Arial"/>
                <w:strike/>
                <w:color w:val="FF0000"/>
                <w:sz w:val="18"/>
                <w:szCs w:val="18"/>
              </w:rPr>
              <w:t>s</w:t>
            </w:r>
            <w:r w:rsidRPr="00DE6B4A">
              <w:rPr>
                <w:rFonts w:eastAsia="Yu Mincho" w:cs="Arial"/>
                <w:color w:val="000000" w:themeColor="text1"/>
                <w:sz w:val="18"/>
                <w:szCs w:val="18"/>
              </w:rPr>
              <w:t xml:space="preserve"> </w:t>
            </w:r>
            <w:r>
              <w:rPr>
                <w:rFonts w:eastAsia="Yu Mincho" w:cs="Arial"/>
                <w:color w:val="FF0000"/>
                <w:sz w:val="18"/>
                <w:szCs w:val="18"/>
              </w:rPr>
              <w:t>reporting</w:t>
            </w:r>
            <w:r w:rsidRPr="008C0513">
              <w:rPr>
                <w:rFonts w:eastAsia="Yu Mincho" w:cs="Arial"/>
                <w:color w:val="000000" w:themeColor="text1"/>
                <w:sz w:val="18"/>
                <w:szCs w:val="18"/>
              </w:rPr>
              <w:t xml:space="preserve"> for different SL-PRS reception for the same pair of UEs</w:t>
            </w:r>
            <w:r w:rsidRPr="00DE6B4A">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0B610"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55077"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CB81A"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F933D" w14:textId="77777777" w:rsidR="005644F2" w:rsidRPr="00A01923" w:rsidRDefault="005644F2" w:rsidP="00C65778">
            <w:pPr>
              <w:pStyle w:val="TAL"/>
              <w:rPr>
                <w:rFonts w:cs="Arial"/>
                <w:color w:val="000000" w:themeColor="text1"/>
                <w:szCs w:val="18"/>
                <w:lang w:val="en-US" w:eastAsia="zh-CN"/>
              </w:rPr>
            </w:pPr>
            <w:r w:rsidRPr="000B1477">
              <w:rPr>
                <w:rFonts w:cs="Arial"/>
                <w:color w:val="FF0000"/>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0642D"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FE418"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E4D14"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C25F"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082A5" w14:textId="77777777" w:rsidR="005644F2" w:rsidRPr="00A01923" w:rsidRDefault="005644F2" w:rsidP="00C65778">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p w14:paraId="45609609" w14:textId="77777777" w:rsidR="005644F2" w:rsidRPr="00A01923" w:rsidRDefault="005644F2" w:rsidP="00C65778">
            <w:pPr>
              <w:pStyle w:val="TAL"/>
              <w:rPr>
                <w:rFonts w:eastAsia="Yu Mincho" w:cs="Arial"/>
                <w:color w:val="000000" w:themeColor="text1"/>
                <w:szCs w:val="18"/>
              </w:rPr>
            </w:pPr>
          </w:p>
          <w:p w14:paraId="2568A38C" w14:textId="77777777" w:rsidR="005644F2" w:rsidRPr="00A01923" w:rsidRDefault="005644F2" w:rsidP="00C65778">
            <w:pPr>
              <w:pStyle w:val="TAL"/>
              <w:rPr>
                <w:rFonts w:cs="Arial"/>
                <w:color w:val="000000" w:themeColor="text1"/>
                <w:szCs w:val="18"/>
              </w:rPr>
            </w:pPr>
            <w:r w:rsidRPr="00DE6B4A">
              <w:rPr>
                <w:rFonts w:eastAsia="Yu Mincho" w:cs="Arial"/>
                <w:strike/>
                <w:color w:val="FF0000"/>
                <w:szCs w:val="18"/>
              </w:rPr>
              <w:t>[FFS:</w:t>
            </w:r>
            <w:r w:rsidRPr="00DE6B4A">
              <w:rPr>
                <w:rFonts w:eastAsia="Yu Mincho" w:cs="Arial"/>
                <w:color w:val="000000" w:themeColor="text1"/>
                <w:szCs w:val="18"/>
              </w:rPr>
              <w:t xml:space="preserve"> </w:t>
            </w:r>
            <w:r>
              <w:rPr>
                <w:rFonts w:eastAsia="Yu Mincho" w:cs="Arial"/>
                <w:color w:val="FF0000"/>
                <w:szCs w:val="18"/>
              </w:rPr>
              <w:t xml:space="preserve">Component 3 </w:t>
            </w:r>
            <w:r w:rsidRPr="00DE6B4A">
              <w:rPr>
                <w:rFonts w:eastAsia="Yu Mincho" w:cs="Arial"/>
                <w:color w:val="000000" w:themeColor="text1"/>
                <w:szCs w:val="18"/>
              </w:rPr>
              <w:t>candidate values</w:t>
            </w:r>
            <w:r>
              <w:rPr>
                <w:rFonts w:eastAsia="Yu Mincho" w:cs="Arial"/>
                <w:color w:val="FF0000"/>
                <w:szCs w:val="18"/>
              </w:rPr>
              <w:t>:</w:t>
            </w:r>
            <w:r w:rsidRPr="00DE6B4A">
              <w:rPr>
                <w:rFonts w:eastAsia="Yu Mincho" w:cs="Arial"/>
                <w:color w:val="000000" w:themeColor="text1"/>
                <w:szCs w:val="18"/>
              </w:rPr>
              <w:t xml:space="preserve"> </w:t>
            </w:r>
            <w:r w:rsidRPr="00DE6B4A">
              <w:rPr>
                <w:rFonts w:eastAsia="Yu Mincho" w:cs="Arial"/>
                <w:strike/>
                <w:color w:val="FF0000"/>
                <w:szCs w:val="18"/>
              </w:rPr>
              <w:t>of N=</w:t>
            </w:r>
            <w:r w:rsidRPr="00DE6B4A">
              <w:rPr>
                <w:rFonts w:eastAsia="Yu Mincho" w:cs="Arial"/>
                <w:color w:val="000000" w:themeColor="text1"/>
                <w:szCs w:val="18"/>
              </w:rPr>
              <w:t>{</w:t>
            </w:r>
            <w:r w:rsidRPr="000124F7">
              <w:rPr>
                <w:rFonts w:eastAsia="Yu Mincho" w:cs="Arial"/>
                <w:color w:val="000000" w:themeColor="text1"/>
                <w:szCs w:val="18"/>
              </w:rPr>
              <w:t>1,</w:t>
            </w:r>
            <w:r w:rsidRPr="00DE6B4A">
              <w:rPr>
                <w:rFonts w:eastAsia="Yu Mincho" w:cs="Arial"/>
                <w:color w:val="000000" w:themeColor="text1"/>
                <w:szCs w:val="18"/>
              </w:rPr>
              <w:t>2,3,4}</w:t>
            </w:r>
            <w:r w:rsidRPr="00DE6B4A">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70841" w14:textId="77777777" w:rsidR="005644F2" w:rsidRPr="00A01923" w:rsidRDefault="005644F2" w:rsidP="00C65778">
            <w:pPr>
              <w:pStyle w:val="TAL"/>
              <w:rPr>
                <w:rFonts w:cs="Arial"/>
                <w:color w:val="000000" w:themeColor="text1"/>
                <w:szCs w:val="18"/>
              </w:rPr>
            </w:pPr>
            <w:r w:rsidRPr="00A01923">
              <w:rPr>
                <w:rFonts w:cs="Arial"/>
                <w:bCs/>
                <w:color w:val="000000" w:themeColor="text1"/>
                <w:szCs w:val="18"/>
              </w:rPr>
              <w:t>Optional with capability signaling</w:t>
            </w:r>
          </w:p>
        </w:tc>
      </w:tr>
    </w:tbl>
    <w:p w14:paraId="50B5DC72" w14:textId="77777777" w:rsidR="005644F2" w:rsidRDefault="005644F2" w:rsidP="005644F2">
      <w:pPr>
        <w:rPr>
          <w:lang w:eastAsia="x-none"/>
        </w:rPr>
      </w:pPr>
    </w:p>
    <w:p w14:paraId="6BD6E4C4" w14:textId="77777777" w:rsidR="005644F2" w:rsidRDefault="005644F2" w:rsidP="005644F2">
      <w:pPr>
        <w:rPr>
          <w:lang w:eastAsia="x-none"/>
        </w:rPr>
      </w:pPr>
      <w:r w:rsidRPr="009227E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47"/>
        <w:gridCol w:w="1661"/>
        <w:gridCol w:w="2934"/>
        <w:gridCol w:w="556"/>
        <w:gridCol w:w="447"/>
        <w:gridCol w:w="447"/>
        <w:gridCol w:w="1317"/>
        <w:gridCol w:w="816"/>
        <w:gridCol w:w="467"/>
        <w:gridCol w:w="467"/>
        <w:gridCol w:w="467"/>
        <w:gridCol w:w="2134"/>
        <w:gridCol w:w="1327"/>
      </w:tblGrid>
      <w:tr w:rsidR="005644F2" w:rsidRPr="00896695" w14:paraId="6511904B"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132DDD"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33819"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BF57E"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5B784" w14:textId="77777777" w:rsidR="005644F2" w:rsidRPr="00A01923" w:rsidRDefault="005644F2" w:rsidP="00C65778">
            <w:pPr>
              <w:rPr>
                <w:rFonts w:cs="Arial"/>
                <w:color w:val="000000" w:themeColor="text1"/>
                <w:sz w:val="18"/>
                <w:szCs w:val="18"/>
                <w:lang w:eastAsia="zh-CN"/>
              </w:rPr>
            </w:pPr>
            <w:r w:rsidRPr="00A01923">
              <w:rPr>
                <w:rFonts w:cs="Arial"/>
                <w:color w:val="000000" w:themeColor="text1"/>
                <w:sz w:val="18"/>
                <w:szCs w:val="18"/>
                <w:lang w:eastAsia="zh-CN"/>
              </w:rPr>
              <w:t>1. Support SL RTOA measurement based on SL-PRS</w:t>
            </w:r>
          </w:p>
          <w:p w14:paraId="717E2D80" w14:textId="77777777" w:rsidR="005644F2" w:rsidRPr="00A01923" w:rsidRDefault="005644F2" w:rsidP="00C65778">
            <w:pPr>
              <w:rPr>
                <w:rFonts w:cs="Arial"/>
                <w:color w:val="000000" w:themeColor="text1"/>
                <w:sz w:val="18"/>
                <w:szCs w:val="18"/>
                <w:lang w:eastAsia="zh-CN"/>
              </w:rPr>
            </w:pPr>
            <w:r w:rsidRPr="00A01923">
              <w:rPr>
                <w:rFonts w:cs="Arial"/>
                <w:color w:val="000000" w:themeColor="text1"/>
                <w:sz w:val="18"/>
                <w:szCs w:val="18"/>
                <w:lang w:eastAsia="zh-CN"/>
              </w:rPr>
              <w:t>2. Support SL RTOA measurement reporting</w:t>
            </w:r>
          </w:p>
          <w:p w14:paraId="10A46CBB" w14:textId="77777777" w:rsidR="005644F2" w:rsidRPr="00DE6B4A" w:rsidRDefault="005644F2" w:rsidP="00C65778">
            <w:pPr>
              <w:rPr>
                <w:rFonts w:eastAsia="Yu Mincho" w:cs="Arial"/>
                <w:color w:val="000000" w:themeColor="text1"/>
                <w:sz w:val="18"/>
                <w:szCs w:val="18"/>
              </w:rPr>
            </w:pPr>
            <w:r w:rsidRPr="00DE6B4A">
              <w:rPr>
                <w:rFonts w:eastAsia="Yu Mincho" w:cs="Arial"/>
                <w:strike/>
                <w:color w:val="FF0000"/>
                <w:sz w:val="18"/>
                <w:szCs w:val="18"/>
              </w:rPr>
              <w:t>[FFS</w:t>
            </w:r>
            <w:r w:rsidRPr="00DE6B4A">
              <w:rPr>
                <w:rFonts w:eastAsia="Yu Mincho" w:cs="Arial"/>
                <w:color w:val="000000" w:themeColor="text1"/>
                <w:sz w:val="18"/>
                <w:szCs w:val="18"/>
              </w:rPr>
              <w:t xml:space="preserve"> </w:t>
            </w:r>
            <w:r w:rsidRPr="00097786">
              <w:rPr>
                <w:rFonts w:eastAsia="Yu Mincho" w:cs="Arial"/>
                <w:color w:val="FF0000"/>
                <w:sz w:val="18"/>
                <w:szCs w:val="18"/>
              </w:rPr>
              <w:t xml:space="preserve">3. </w:t>
            </w:r>
            <w:r>
              <w:rPr>
                <w:rFonts w:eastAsia="Yu Mincho" w:cs="Arial"/>
                <w:color w:val="FF0000"/>
                <w:sz w:val="18"/>
                <w:szCs w:val="18"/>
              </w:rPr>
              <w:t xml:space="preserve">Maximum number of </w:t>
            </w:r>
            <w:r w:rsidRPr="00F0004F">
              <w:rPr>
                <w:rFonts w:eastAsia="Yu Mincho" w:cs="Arial"/>
                <w:strike/>
                <w:color w:val="FF0000"/>
                <w:sz w:val="18"/>
                <w:szCs w:val="18"/>
              </w:rPr>
              <w:t>reporting N</w:t>
            </w:r>
            <w:r w:rsidRPr="00DE6B4A">
              <w:rPr>
                <w:rFonts w:eastAsia="Yu Mincho" w:cs="Arial"/>
                <w:color w:val="000000" w:themeColor="text1"/>
                <w:sz w:val="18"/>
                <w:szCs w:val="18"/>
              </w:rPr>
              <w:t xml:space="preserve"> SL RTOA measurement</w:t>
            </w:r>
            <w:r w:rsidRPr="00F0004F">
              <w:rPr>
                <w:rFonts w:eastAsia="Yu Mincho" w:cs="Arial"/>
                <w:strike/>
                <w:color w:val="FF0000"/>
                <w:sz w:val="18"/>
                <w:szCs w:val="18"/>
              </w:rPr>
              <w:t>s</w:t>
            </w:r>
            <w:r w:rsidRPr="00DE6B4A">
              <w:rPr>
                <w:rFonts w:eastAsia="Yu Mincho" w:cs="Arial"/>
                <w:color w:val="000000" w:themeColor="text1"/>
                <w:sz w:val="18"/>
                <w:szCs w:val="18"/>
              </w:rPr>
              <w:t xml:space="preserve"> </w:t>
            </w:r>
            <w:r>
              <w:rPr>
                <w:rFonts w:eastAsia="Yu Mincho" w:cs="Arial"/>
                <w:color w:val="FF0000"/>
                <w:sz w:val="18"/>
                <w:szCs w:val="18"/>
              </w:rPr>
              <w:t xml:space="preserve">reporting </w:t>
            </w:r>
            <w:r w:rsidRPr="00DE6B4A">
              <w:rPr>
                <w:rFonts w:eastAsia="Yu Mincho" w:cs="Arial"/>
                <w:color w:val="000000" w:themeColor="text1"/>
                <w:sz w:val="18"/>
                <w:szCs w:val="18"/>
              </w:rPr>
              <w:t>for different SL-PRS reception for the same pair of UEs</w:t>
            </w:r>
            <w:r w:rsidRPr="00DE6B4A">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C04B3"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F470"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2303"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ADDF804" w14:textId="77777777" w:rsidR="005644F2" w:rsidRPr="00A01923" w:rsidRDefault="005644F2" w:rsidP="00C65778">
            <w:pPr>
              <w:pStyle w:val="TAL"/>
              <w:rPr>
                <w:rFonts w:cs="Arial"/>
                <w:color w:val="000000" w:themeColor="text1"/>
                <w:szCs w:val="18"/>
                <w:lang w:val="en-US" w:eastAsia="zh-CN"/>
              </w:rPr>
            </w:pPr>
            <w:r w:rsidRPr="000B1477">
              <w:rPr>
                <w:rFonts w:cs="Arial"/>
                <w:color w:val="FF0000"/>
                <w:szCs w:val="18"/>
                <w:lang w:val="en-US" w:eastAsia="zh-CN"/>
              </w:rPr>
              <w:t>UE does not support SL PRS measurement for SL RTOA</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408087B2"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29421"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96F03"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48255"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8D237" w14:textId="77777777" w:rsidR="005644F2" w:rsidRPr="00A01923" w:rsidRDefault="005644F2" w:rsidP="00C65778">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p w14:paraId="1F7571EE" w14:textId="77777777" w:rsidR="005644F2" w:rsidRPr="00A01923" w:rsidRDefault="005644F2" w:rsidP="00C65778">
            <w:pPr>
              <w:pStyle w:val="TAL"/>
              <w:rPr>
                <w:rFonts w:eastAsia="Yu Mincho" w:cs="Arial"/>
                <w:color w:val="000000" w:themeColor="text1"/>
                <w:szCs w:val="18"/>
              </w:rPr>
            </w:pPr>
          </w:p>
          <w:p w14:paraId="77A08B27" w14:textId="77777777" w:rsidR="005644F2" w:rsidRPr="00A01923" w:rsidRDefault="005644F2" w:rsidP="00C65778">
            <w:pPr>
              <w:pStyle w:val="TAL"/>
              <w:rPr>
                <w:rFonts w:cs="Arial"/>
                <w:color w:val="000000" w:themeColor="text1"/>
                <w:szCs w:val="18"/>
              </w:rPr>
            </w:pPr>
            <w:r w:rsidRPr="00DE6B4A">
              <w:rPr>
                <w:rFonts w:eastAsia="Yu Mincho" w:cs="Arial"/>
                <w:strike/>
                <w:color w:val="FF0000"/>
                <w:szCs w:val="18"/>
              </w:rPr>
              <w:t>[FFS:</w:t>
            </w:r>
            <w:r w:rsidRPr="00DE6B4A">
              <w:rPr>
                <w:rFonts w:eastAsia="Yu Mincho" w:cs="Arial"/>
                <w:color w:val="000000" w:themeColor="text1"/>
                <w:szCs w:val="18"/>
              </w:rPr>
              <w:t xml:space="preserve"> </w:t>
            </w:r>
            <w:r>
              <w:rPr>
                <w:rFonts w:eastAsia="Yu Mincho" w:cs="Arial"/>
                <w:color w:val="FF0000"/>
                <w:szCs w:val="18"/>
              </w:rPr>
              <w:t xml:space="preserve">Component 3 </w:t>
            </w:r>
            <w:r w:rsidRPr="00DE6B4A">
              <w:rPr>
                <w:rFonts w:eastAsia="Yu Mincho" w:cs="Arial"/>
                <w:color w:val="000000" w:themeColor="text1"/>
                <w:szCs w:val="18"/>
              </w:rPr>
              <w:t>candidate values</w:t>
            </w:r>
            <w:r>
              <w:rPr>
                <w:rFonts w:eastAsia="Yu Mincho" w:cs="Arial"/>
                <w:color w:val="FF0000"/>
                <w:szCs w:val="18"/>
              </w:rPr>
              <w:t>:</w:t>
            </w:r>
            <w:r w:rsidRPr="00DE6B4A">
              <w:rPr>
                <w:rFonts w:eastAsia="Yu Mincho" w:cs="Arial"/>
                <w:color w:val="000000" w:themeColor="text1"/>
                <w:szCs w:val="18"/>
              </w:rPr>
              <w:t xml:space="preserve"> </w:t>
            </w:r>
            <w:r w:rsidRPr="00DE6B4A">
              <w:rPr>
                <w:rFonts w:eastAsia="Yu Mincho" w:cs="Arial"/>
                <w:strike/>
                <w:color w:val="FF0000"/>
                <w:szCs w:val="18"/>
              </w:rPr>
              <w:t>of N=</w:t>
            </w:r>
            <w:r w:rsidRPr="00DE6B4A">
              <w:rPr>
                <w:rFonts w:eastAsia="Yu Mincho" w:cs="Arial"/>
                <w:color w:val="000000" w:themeColor="text1"/>
                <w:szCs w:val="18"/>
              </w:rPr>
              <w:t>{</w:t>
            </w:r>
            <w:r w:rsidRPr="000124F7">
              <w:rPr>
                <w:rFonts w:eastAsia="Yu Mincho" w:cs="Arial"/>
                <w:color w:val="000000" w:themeColor="text1"/>
                <w:szCs w:val="18"/>
              </w:rPr>
              <w:t>1,</w:t>
            </w:r>
            <w:r w:rsidRPr="00DE6B4A">
              <w:rPr>
                <w:rFonts w:eastAsia="Yu Mincho" w:cs="Arial"/>
                <w:color w:val="000000" w:themeColor="text1"/>
                <w:szCs w:val="18"/>
              </w:rPr>
              <w:t>2,3,4}</w:t>
            </w:r>
            <w:r w:rsidRPr="00DE6B4A">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7533F" w14:textId="77777777" w:rsidR="005644F2" w:rsidRPr="00A01923" w:rsidRDefault="005644F2" w:rsidP="00C65778">
            <w:pPr>
              <w:pStyle w:val="TAL"/>
              <w:rPr>
                <w:rFonts w:cs="Arial"/>
                <w:color w:val="000000" w:themeColor="text1"/>
                <w:szCs w:val="18"/>
              </w:rPr>
            </w:pPr>
            <w:r w:rsidRPr="00A01923">
              <w:rPr>
                <w:rFonts w:cs="Arial"/>
                <w:bCs/>
                <w:color w:val="000000" w:themeColor="text1"/>
                <w:szCs w:val="18"/>
              </w:rPr>
              <w:t>Optional with capability signaling</w:t>
            </w:r>
          </w:p>
        </w:tc>
      </w:tr>
    </w:tbl>
    <w:p w14:paraId="6DD9897A" w14:textId="77777777" w:rsidR="005644F2" w:rsidRDefault="005644F2" w:rsidP="005644F2">
      <w:pPr>
        <w:rPr>
          <w:lang w:eastAsia="x-none"/>
        </w:rPr>
      </w:pPr>
    </w:p>
    <w:p w14:paraId="4D7BED4E" w14:textId="77777777" w:rsidR="005644F2" w:rsidRDefault="005644F2" w:rsidP="005644F2">
      <w:pPr>
        <w:rPr>
          <w:lang w:eastAsia="x-none"/>
        </w:rPr>
      </w:pPr>
      <w:r w:rsidRPr="009227E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23"/>
        <w:gridCol w:w="1975"/>
        <w:gridCol w:w="2363"/>
        <w:gridCol w:w="556"/>
        <w:gridCol w:w="447"/>
        <w:gridCol w:w="447"/>
        <w:gridCol w:w="2160"/>
        <w:gridCol w:w="661"/>
        <w:gridCol w:w="467"/>
        <w:gridCol w:w="467"/>
        <w:gridCol w:w="467"/>
        <w:gridCol w:w="1860"/>
        <w:gridCol w:w="1213"/>
      </w:tblGrid>
      <w:tr w:rsidR="005644F2" w:rsidRPr="00896695" w14:paraId="43B495CD"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B970A"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E1BF9"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E1EC"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ED2A2" w14:textId="77777777" w:rsidR="005644F2" w:rsidRPr="00A01923" w:rsidRDefault="005644F2" w:rsidP="00C65778">
            <w:pPr>
              <w:rPr>
                <w:rFonts w:cs="Arial"/>
                <w:color w:val="000000" w:themeColor="text1"/>
                <w:sz w:val="18"/>
                <w:szCs w:val="18"/>
                <w:lang w:eastAsia="zh-CN"/>
              </w:rPr>
            </w:pPr>
            <w:r w:rsidRPr="00A01923">
              <w:rPr>
                <w:rFonts w:cs="Arial"/>
                <w:color w:val="000000" w:themeColor="text1"/>
                <w:sz w:val="18"/>
                <w:szCs w:val="18"/>
                <w:lang w:eastAsia="zh-CN"/>
              </w:rPr>
              <w:t>1. Support UE Rx – Tx time difference measurement based on SL PRS</w:t>
            </w:r>
          </w:p>
          <w:p w14:paraId="551357A8" w14:textId="77777777" w:rsidR="005644F2" w:rsidRPr="00A01923" w:rsidRDefault="005644F2" w:rsidP="00C65778">
            <w:pPr>
              <w:rPr>
                <w:rFonts w:cs="Arial"/>
                <w:color w:val="000000" w:themeColor="text1"/>
                <w:sz w:val="18"/>
                <w:szCs w:val="18"/>
                <w:lang w:eastAsia="zh-CN"/>
              </w:rPr>
            </w:pPr>
            <w:r w:rsidRPr="00A01923">
              <w:rPr>
                <w:rFonts w:cs="Arial"/>
                <w:color w:val="000000" w:themeColor="text1"/>
                <w:sz w:val="18"/>
                <w:szCs w:val="18"/>
                <w:lang w:eastAsia="zh-CN"/>
              </w:rPr>
              <w:t>2. Support UE Rx – Tx time difference measurement reporting without Tx time stamp</w:t>
            </w:r>
          </w:p>
          <w:p w14:paraId="6216BAD2" w14:textId="77777777" w:rsidR="005644F2" w:rsidRPr="00A01923" w:rsidRDefault="005644F2" w:rsidP="00C65778">
            <w:pPr>
              <w:rPr>
                <w:rFonts w:cs="Arial"/>
                <w:color w:val="000000" w:themeColor="text1"/>
                <w:sz w:val="18"/>
                <w:szCs w:val="18"/>
              </w:rPr>
            </w:pPr>
            <w:r w:rsidRPr="00DE6B4A">
              <w:rPr>
                <w:rFonts w:eastAsia="Yu Mincho" w:cs="Arial"/>
                <w:strike/>
                <w:color w:val="FF0000"/>
                <w:sz w:val="18"/>
                <w:szCs w:val="18"/>
              </w:rPr>
              <w:t>[FFS</w:t>
            </w:r>
            <w:r w:rsidRPr="00DE6B4A">
              <w:rPr>
                <w:rFonts w:eastAsia="Yu Mincho" w:cs="Arial"/>
                <w:color w:val="000000" w:themeColor="text1"/>
                <w:sz w:val="18"/>
                <w:szCs w:val="18"/>
              </w:rPr>
              <w:t xml:space="preserve"> </w:t>
            </w:r>
            <w:r w:rsidRPr="00097786">
              <w:rPr>
                <w:rFonts w:eastAsia="Yu Mincho" w:cs="Arial"/>
                <w:color w:val="FF0000"/>
                <w:sz w:val="18"/>
                <w:szCs w:val="18"/>
              </w:rPr>
              <w:t xml:space="preserve">3. </w:t>
            </w:r>
            <w:r>
              <w:rPr>
                <w:rFonts w:eastAsia="Yu Mincho" w:cs="Arial"/>
                <w:color w:val="FF0000"/>
                <w:sz w:val="18"/>
                <w:szCs w:val="18"/>
              </w:rPr>
              <w:t xml:space="preserve">Maximum number of </w:t>
            </w:r>
            <w:r w:rsidRPr="00F0004F">
              <w:rPr>
                <w:rFonts w:eastAsia="Yu Mincho" w:cs="Arial"/>
                <w:strike/>
                <w:color w:val="FF0000"/>
                <w:sz w:val="18"/>
                <w:szCs w:val="18"/>
              </w:rPr>
              <w:t>reporting N</w:t>
            </w:r>
            <w:r w:rsidRPr="00097786">
              <w:rPr>
                <w:rFonts w:eastAsia="Yu Mincho" w:cs="Arial"/>
                <w:color w:val="000000" w:themeColor="text1"/>
                <w:sz w:val="18"/>
                <w:szCs w:val="18"/>
              </w:rPr>
              <w:t xml:space="preserve"> Rx-Tx measurement</w:t>
            </w:r>
            <w:r w:rsidRPr="00097786">
              <w:rPr>
                <w:rFonts w:eastAsia="Yu Mincho" w:cs="Arial"/>
                <w:strike/>
                <w:color w:val="FF0000"/>
                <w:sz w:val="18"/>
                <w:szCs w:val="18"/>
              </w:rPr>
              <w:t>s</w:t>
            </w:r>
            <w:r w:rsidRPr="00097786">
              <w:rPr>
                <w:rFonts w:eastAsia="Yu Mincho" w:cs="Arial"/>
                <w:color w:val="000000" w:themeColor="text1"/>
                <w:sz w:val="18"/>
                <w:szCs w:val="18"/>
              </w:rPr>
              <w:t xml:space="preserve"> </w:t>
            </w:r>
            <w:r w:rsidRPr="00097786">
              <w:rPr>
                <w:rFonts w:eastAsia="Yu Mincho" w:cs="Arial"/>
                <w:color w:val="FF0000"/>
                <w:sz w:val="18"/>
                <w:szCs w:val="18"/>
              </w:rPr>
              <w:t>reporting</w:t>
            </w:r>
            <w:r w:rsidRPr="00097786">
              <w:rPr>
                <w:rFonts w:eastAsia="Yu Mincho" w:cs="Arial"/>
                <w:color w:val="000000" w:themeColor="text1"/>
                <w:sz w:val="18"/>
                <w:szCs w:val="18"/>
              </w:rPr>
              <w:t xml:space="preserve"> for different SL-PRS reception for the same pair of UEs</w:t>
            </w:r>
            <w:r w:rsidRPr="00097786">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9EE9F"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4058F"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5F07B"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754A3" w14:textId="77777777" w:rsidR="005644F2" w:rsidRPr="00A01923" w:rsidRDefault="005644F2" w:rsidP="00C65778">
            <w:pPr>
              <w:pStyle w:val="TAL"/>
              <w:rPr>
                <w:rFonts w:cs="Arial"/>
                <w:color w:val="000000" w:themeColor="text1"/>
                <w:szCs w:val="18"/>
                <w:lang w:val="en-US" w:eastAsia="zh-CN"/>
              </w:rPr>
            </w:pPr>
            <w:r w:rsidRPr="000B1477">
              <w:rPr>
                <w:rFonts w:cs="Arial"/>
                <w:color w:val="FF0000"/>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69C4D"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6FA77"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34C19"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B1CA5"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6BD4E" w14:textId="77777777" w:rsidR="005644F2" w:rsidRPr="00A01923" w:rsidRDefault="005644F2" w:rsidP="00C65778">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p w14:paraId="0B495199" w14:textId="77777777" w:rsidR="005644F2" w:rsidRPr="00A01923" w:rsidRDefault="005644F2" w:rsidP="00C65778">
            <w:pPr>
              <w:pStyle w:val="TAL"/>
              <w:rPr>
                <w:rFonts w:eastAsia="Yu Mincho" w:cs="Arial"/>
                <w:color w:val="000000" w:themeColor="text1"/>
                <w:szCs w:val="18"/>
                <w:lang w:val="en-US"/>
              </w:rPr>
            </w:pPr>
          </w:p>
          <w:p w14:paraId="16CC2284" w14:textId="77777777" w:rsidR="005644F2" w:rsidRPr="00A01923" w:rsidRDefault="005644F2" w:rsidP="00C65778">
            <w:pPr>
              <w:pStyle w:val="TAL"/>
              <w:rPr>
                <w:rFonts w:cs="Arial"/>
                <w:color w:val="000000" w:themeColor="text1"/>
                <w:szCs w:val="18"/>
              </w:rPr>
            </w:pPr>
            <w:r w:rsidRPr="00DE6B4A">
              <w:rPr>
                <w:rFonts w:eastAsia="Yu Mincho" w:cs="Arial"/>
                <w:strike/>
                <w:color w:val="FF0000"/>
                <w:szCs w:val="18"/>
              </w:rPr>
              <w:t>[FFS:</w:t>
            </w:r>
            <w:r w:rsidRPr="00DE6B4A">
              <w:rPr>
                <w:rFonts w:eastAsia="Yu Mincho" w:cs="Arial"/>
                <w:color w:val="000000" w:themeColor="text1"/>
                <w:szCs w:val="18"/>
              </w:rPr>
              <w:t xml:space="preserve"> </w:t>
            </w:r>
            <w:r>
              <w:rPr>
                <w:rFonts w:eastAsia="Yu Mincho" w:cs="Arial"/>
                <w:color w:val="FF0000"/>
                <w:szCs w:val="18"/>
              </w:rPr>
              <w:t xml:space="preserve">Component 3 </w:t>
            </w:r>
            <w:r w:rsidRPr="00DE6B4A">
              <w:rPr>
                <w:rFonts w:eastAsia="Yu Mincho" w:cs="Arial"/>
                <w:color w:val="000000" w:themeColor="text1"/>
                <w:szCs w:val="18"/>
              </w:rPr>
              <w:t>candidate values</w:t>
            </w:r>
            <w:r>
              <w:rPr>
                <w:rFonts w:eastAsia="Yu Mincho" w:cs="Arial"/>
                <w:color w:val="FF0000"/>
                <w:szCs w:val="18"/>
              </w:rPr>
              <w:t>:</w:t>
            </w:r>
            <w:r w:rsidRPr="00DE6B4A">
              <w:rPr>
                <w:rFonts w:eastAsia="Yu Mincho" w:cs="Arial"/>
                <w:color w:val="000000" w:themeColor="text1"/>
                <w:szCs w:val="18"/>
              </w:rPr>
              <w:t xml:space="preserve"> </w:t>
            </w:r>
            <w:r w:rsidRPr="00DE6B4A">
              <w:rPr>
                <w:rFonts w:eastAsia="Yu Mincho" w:cs="Arial"/>
                <w:strike/>
                <w:color w:val="FF0000"/>
                <w:szCs w:val="18"/>
              </w:rPr>
              <w:t>of N=</w:t>
            </w:r>
            <w:r w:rsidRPr="00DE6B4A">
              <w:rPr>
                <w:rFonts w:eastAsia="Yu Mincho" w:cs="Arial"/>
                <w:color w:val="000000" w:themeColor="text1"/>
                <w:szCs w:val="18"/>
              </w:rPr>
              <w:t>{</w:t>
            </w:r>
            <w:r w:rsidRPr="000124F7">
              <w:rPr>
                <w:rFonts w:eastAsia="Yu Mincho" w:cs="Arial"/>
                <w:color w:val="000000" w:themeColor="text1"/>
                <w:szCs w:val="18"/>
              </w:rPr>
              <w:t>1,</w:t>
            </w:r>
            <w:r w:rsidRPr="00DE6B4A">
              <w:rPr>
                <w:rFonts w:eastAsia="Yu Mincho" w:cs="Arial"/>
                <w:color w:val="000000" w:themeColor="text1"/>
                <w:szCs w:val="18"/>
              </w:rPr>
              <w:t>2,3,4}</w:t>
            </w:r>
            <w:r w:rsidRPr="00DE6B4A">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4E3D1" w14:textId="77777777" w:rsidR="005644F2" w:rsidRPr="00A01923" w:rsidRDefault="005644F2" w:rsidP="00C65778">
            <w:pPr>
              <w:pStyle w:val="TAL"/>
              <w:rPr>
                <w:rFonts w:cs="Arial"/>
                <w:color w:val="000000" w:themeColor="text1"/>
                <w:szCs w:val="18"/>
              </w:rPr>
            </w:pPr>
            <w:r w:rsidRPr="00A01923">
              <w:rPr>
                <w:rFonts w:cs="Arial"/>
                <w:bCs/>
                <w:color w:val="000000" w:themeColor="text1"/>
                <w:szCs w:val="18"/>
              </w:rPr>
              <w:t>Optional with capability signaling</w:t>
            </w:r>
          </w:p>
        </w:tc>
      </w:tr>
    </w:tbl>
    <w:p w14:paraId="01E3C141" w14:textId="77777777" w:rsidR="005644F2" w:rsidRDefault="005644F2" w:rsidP="005644F2">
      <w:pPr>
        <w:rPr>
          <w:lang w:eastAsia="x-none"/>
        </w:rPr>
      </w:pPr>
    </w:p>
    <w:p w14:paraId="19797DAF" w14:textId="77777777" w:rsidR="005644F2" w:rsidRDefault="005644F2" w:rsidP="005644F2">
      <w:pPr>
        <w:rPr>
          <w:lang w:eastAsia="x-none"/>
        </w:rPr>
      </w:pPr>
      <w:r w:rsidRPr="009227E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21"/>
        <w:gridCol w:w="1898"/>
        <w:gridCol w:w="2558"/>
        <w:gridCol w:w="556"/>
        <w:gridCol w:w="447"/>
        <w:gridCol w:w="447"/>
        <w:gridCol w:w="2107"/>
        <w:gridCol w:w="658"/>
        <w:gridCol w:w="467"/>
        <w:gridCol w:w="467"/>
        <w:gridCol w:w="467"/>
        <w:gridCol w:w="1818"/>
        <w:gridCol w:w="1196"/>
      </w:tblGrid>
      <w:tr w:rsidR="005644F2" w:rsidRPr="00896695" w14:paraId="7A41C4F2"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D7565A"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898E2"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DD5F1"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54F19" w14:textId="77777777" w:rsidR="005644F2" w:rsidRPr="00A01923" w:rsidRDefault="005644F2" w:rsidP="00C65778">
            <w:pPr>
              <w:rPr>
                <w:rFonts w:cs="Arial"/>
                <w:color w:val="000000" w:themeColor="text1"/>
                <w:sz w:val="18"/>
                <w:szCs w:val="18"/>
                <w:lang w:eastAsia="zh-CN"/>
              </w:rPr>
            </w:pPr>
            <w:r w:rsidRPr="00A01923">
              <w:rPr>
                <w:rFonts w:cs="Arial"/>
                <w:color w:val="000000" w:themeColor="text1"/>
                <w:sz w:val="18"/>
                <w:szCs w:val="18"/>
                <w:lang w:eastAsia="zh-CN"/>
              </w:rPr>
              <w:t>1. Support UE Rx – Tx time difference measurement based on SL PRS</w:t>
            </w:r>
          </w:p>
          <w:p w14:paraId="26E8560A" w14:textId="77777777" w:rsidR="005644F2" w:rsidRPr="00A01923" w:rsidRDefault="005644F2" w:rsidP="00C65778">
            <w:pPr>
              <w:rPr>
                <w:rFonts w:cs="Arial"/>
                <w:color w:val="000000" w:themeColor="text1"/>
                <w:sz w:val="18"/>
                <w:szCs w:val="18"/>
                <w:lang w:eastAsia="zh-CN"/>
              </w:rPr>
            </w:pPr>
            <w:r w:rsidRPr="00A01923">
              <w:rPr>
                <w:rFonts w:cs="Arial"/>
                <w:color w:val="000000" w:themeColor="text1"/>
                <w:sz w:val="18"/>
                <w:szCs w:val="18"/>
                <w:lang w:eastAsia="zh-CN"/>
              </w:rPr>
              <w:t>2. Support UE Rx – Tx time difference measurement reporting with Tx time stamp</w:t>
            </w:r>
          </w:p>
          <w:p w14:paraId="3A397CF3" w14:textId="77777777" w:rsidR="005644F2" w:rsidRPr="00A01923" w:rsidRDefault="005644F2" w:rsidP="00C65778">
            <w:pPr>
              <w:rPr>
                <w:rFonts w:eastAsia="Yu Mincho" w:cs="Arial"/>
                <w:color w:val="000000" w:themeColor="text1"/>
                <w:sz w:val="18"/>
                <w:szCs w:val="18"/>
              </w:rPr>
            </w:pPr>
            <w:r w:rsidRPr="00A01923">
              <w:rPr>
                <w:rFonts w:eastAsia="Yu Mincho" w:cs="Arial"/>
                <w:color w:val="000000" w:themeColor="text1"/>
                <w:sz w:val="18"/>
                <w:szCs w:val="18"/>
              </w:rPr>
              <w:t>3. Reporting M Rx-Tx measurements for the same SL-PRS transmission (or reception) and different SL-PRS reception (or transmission) for the same pair of UEs</w:t>
            </w:r>
          </w:p>
          <w:p w14:paraId="4A7B3C69" w14:textId="77777777" w:rsidR="005644F2" w:rsidRPr="00A01923" w:rsidRDefault="005644F2" w:rsidP="00C65778">
            <w:pPr>
              <w:rPr>
                <w:rFonts w:cs="Arial"/>
                <w:color w:val="000000" w:themeColor="text1"/>
                <w:sz w:val="18"/>
                <w:szCs w:val="18"/>
              </w:rPr>
            </w:pPr>
            <w:r w:rsidRPr="00DE6B4A">
              <w:rPr>
                <w:rFonts w:eastAsia="Yu Mincho" w:cs="Arial"/>
                <w:strike/>
                <w:color w:val="FF0000"/>
                <w:sz w:val="18"/>
                <w:szCs w:val="18"/>
              </w:rPr>
              <w:t>[FFS</w:t>
            </w:r>
            <w:r w:rsidRPr="00DE6B4A">
              <w:rPr>
                <w:rFonts w:eastAsia="Yu Mincho" w:cs="Arial"/>
                <w:color w:val="000000" w:themeColor="text1"/>
                <w:sz w:val="18"/>
                <w:szCs w:val="18"/>
              </w:rPr>
              <w:t xml:space="preserve"> </w:t>
            </w:r>
            <w:r w:rsidRPr="009227E0">
              <w:rPr>
                <w:rFonts w:eastAsia="Yu Mincho" w:cs="Arial"/>
                <w:color w:val="FF0000"/>
                <w:sz w:val="18"/>
                <w:szCs w:val="18"/>
              </w:rPr>
              <w:t>4</w:t>
            </w:r>
            <w:r w:rsidRPr="00097786">
              <w:rPr>
                <w:rFonts w:eastAsia="Yu Mincho" w:cs="Arial"/>
                <w:color w:val="FF0000"/>
                <w:sz w:val="18"/>
                <w:szCs w:val="18"/>
              </w:rPr>
              <w:t xml:space="preserve">. </w:t>
            </w:r>
            <w:r>
              <w:rPr>
                <w:rFonts w:eastAsia="Yu Mincho" w:cs="Arial"/>
                <w:color w:val="FF0000"/>
                <w:sz w:val="18"/>
                <w:szCs w:val="18"/>
              </w:rPr>
              <w:t xml:space="preserve">Maximum number of </w:t>
            </w:r>
            <w:r w:rsidRPr="00F0004F">
              <w:rPr>
                <w:rFonts w:eastAsia="Yu Mincho" w:cs="Arial"/>
                <w:strike/>
                <w:color w:val="FF0000"/>
                <w:sz w:val="18"/>
                <w:szCs w:val="18"/>
              </w:rPr>
              <w:t>reporting N</w:t>
            </w:r>
            <w:r w:rsidRPr="005656B1">
              <w:rPr>
                <w:rFonts w:eastAsia="Yu Mincho" w:cs="Arial"/>
                <w:color w:val="000000" w:themeColor="text1"/>
                <w:sz w:val="18"/>
                <w:szCs w:val="18"/>
              </w:rPr>
              <w:t xml:space="preserve"> Rx-Tx </w:t>
            </w:r>
            <w:r w:rsidRPr="00097786">
              <w:rPr>
                <w:rFonts w:eastAsia="Yu Mincho" w:cs="Arial"/>
                <w:color w:val="000000" w:themeColor="text1"/>
                <w:sz w:val="18"/>
                <w:szCs w:val="18"/>
              </w:rPr>
              <w:t>measurement</w:t>
            </w:r>
            <w:r w:rsidRPr="00097786">
              <w:rPr>
                <w:rFonts w:eastAsia="Yu Mincho" w:cs="Arial"/>
                <w:strike/>
                <w:color w:val="FF0000"/>
                <w:sz w:val="18"/>
                <w:szCs w:val="18"/>
              </w:rPr>
              <w:t>s</w:t>
            </w:r>
            <w:r w:rsidRPr="00097786">
              <w:rPr>
                <w:rFonts w:eastAsia="Yu Mincho" w:cs="Arial"/>
                <w:color w:val="000000" w:themeColor="text1"/>
                <w:sz w:val="18"/>
                <w:szCs w:val="18"/>
              </w:rPr>
              <w:t xml:space="preserve"> </w:t>
            </w:r>
            <w:r w:rsidRPr="00097786">
              <w:rPr>
                <w:rFonts w:eastAsia="Yu Mincho" w:cs="Arial"/>
                <w:color w:val="FF0000"/>
                <w:sz w:val="18"/>
                <w:szCs w:val="18"/>
              </w:rPr>
              <w:t>reporting</w:t>
            </w:r>
            <w:r w:rsidRPr="005656B1">
              <w:rPr>
                <w:rFonts w:eastAsia="Yu Mincho" w:cs="Arial"/>
                <w:color w:val="000000" w:themeColor="text1"/>
                <w:sz w:val="18"/>
                <w:szCs w:val="18"/>
              </w:rPr>
              <w:t xml:space="preserve"> for different SL-PRS reception for the same pair of UEs</w:t>
            </w:r>
            <w:r w:rsidRPr="00097786">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96295"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D12F"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0D702"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546F6" w14:textId="77777777" w:rsidR="005644F2" w:rsidRPr="00A01923" w:rsidRDefault="005644F2" w:rsidP="00C65778">
            <w:pPr>
              <w:pStyle w:val="TAL"/>
              <w:rPr>
                <w:rFonts w:cs="Arial"/>
                <w:color w:val="000000" w:themeColor="text1"/>
                <w:szCs w:val="18"/>
                <w:lang w:val="en-US" w:eastAsia="zh-CN"/>
              </w:rPr>
            </w:pPr>
            <w:r w:rsidRPr="000B1477">
              <w:rPr>
                <w:rFonts w:cs="Arial"/>
                <w:color w:val="FF0000"/>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02009"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DCDA"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A5A1B"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F9F83"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75F66" w14:textId="77777777" w:rsidR="005644F2" w:rsidRPr="00A01923" w:rsidRDefault="005644F2" w:rsidP="00C65778">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p w14:paraId="48D39ABB" w14:textId="77777777" w:rsidR="005644F2" w:rsidRPr="00A01923" w:rsidRDefault="005644F2" w:rsidP="00C65778">
            <w:pPr>
              <w:pStyle w:val="TAL"/>
              <w:rPr>
                <w:rFonts w:eastAsia="Yu Mincho" w:cs="Arial"/>
                <w:color w:val="000000" w:themeColor="text1"/>
                <w:szCs w:val="18"/>
              </w:rPr>
            </w:pPr>
          </w:p>
          <w:p w14:paraId="78E3C721" w14:textId="77777777" w:rsidR="005644F2" w:rsidRPr="00A01923" w:rsidRDefault="005644F2" w:rsidP="00C65778">
            <w:pPr>
              <w:pStyle w:val="TAL"/>
              <w:rPr>
                <w:rFonts w:eastAsia="Yu Mincho" w:cs="Arial"/>
                <w:color w:val="000000" w:themeColor="text1"/>
                <w:szCs w:val="18"/>
              </w:rPr>
            </w:pPr>
            <w:r w:rsidRPr="00A01923">
              <w:rPr>
                <w:rFonts w:eastAsia="Yu Mincho" w:cs="Arial"/>
                <w:color w:val="000000" w:themeColor="text1"/>
                <w:szCs w:val="18"/>
              </w:rPr>
              <w:t>Component 3 candidate values of M={1,2,3,4}</w:t>
            </w:r>
          </w:p>
          <w:p w14:paraId="555B3CF7" w14:textId="77777777" w:rsidR="005644F2" w:rsidRPr="00A01923" w:rsidRDefault="005644F2" w:rsidP="00C65778">
            <w:pPr>
              <w:pStyle w:val="TAL"/>
              <w:rPr>
                <w:rFonts w:eastAsia="Yu Mincho" w:cs="Arial"/>
                <w:color w:val="000000" w:themeColor="text1"/>
                <w:szCs w:val="18"/>
              </w:rPr>
            </w:pPr>
          </w:p>
          <w:p w14:paraId="283EB2DD" w14:textId="77777777" w:rsidR="005644F2" w:rsidRPr="00A01923" w:rsidRDefault="005644F2" w:rsidP="00C65778">
            <w:pPr>
              <w:pStyle w:val="TAL"/>
              <w:rPr>
                <w:rFonts w:cs="Arial"/>
                <w:color w:val="000000" w:themeColor="text1"/>
                <w:szCs w:val="18"/>
              </w:rPr>
            </w:pPr>
            <w:r w:rsidRPr="00DE6B4A">
              <w:rPr>
                <w:rFonts w:eastAsia="Yu Mincho" w:cs="Arial"/>
                <w:strike/>
                <w:color w:val="FF0000"/>
                <w:szCs w:val="18"/>
              </w:rPr>
              <w:t>[FFS:</w:t>
            </w:r>
            <w:r w:rsidRPr="00DE6B4A">
              <w:rPr>
                <w:rFonts w:eastAsia="Yu Mincho" w:cs="Arial"/>
                <w:color w:val="000000" w:themeColor="text1"/>
                <w:szCs w:val="18"/>
              </w:rPr>
              <w:t xml:space="preserve"> </w:t>
            </w:r>
            <w:r>
              <w:rPr>
                <w:rFonts w:eastAsia="Yu Mincho" w:cs="Arial"/>
                <w:color w:val="FF0000"/>
                <w:szCs w:val="18"/>
              </w:rPr>
              <w:t xml:space="preserve">Component 4 </w:t>
            </w:r>
            <w:r w:rsidRPr="00DE6B4A">
              <w:rPr>
                <w:rFonts w:eastAsia="Yu Mincho" w:cs="Arial"/>
                <w:color w:val="000000" w:themeColor="text1"/>
                <w:szCs w:val="18"/>
              </w:rPr>
              <w:t>candidate values</w:t>
            </w:r>
            <w:r>
              <w:rPr>
                <w:rFonts w:eastAsia="Yu Mincho" w:cs="Arial"/>
                <w:color w:val="FF0000"/>
                <w:szCs w:val="18"/>
              </w:rPr>
              <w:t>:</w:t>
            </w:r>
            <w:r w:rsidRPr="00DE6B4A">
              <w:rPr>
                <w:rFonts w:eastAsia="Yu Mincho" w:cs="Arial"/>
                <w:color w:val="000000" w:themeColor="text1"/>
                <w:szCs w:val="18"/>
              </w:rPr>
              <w:t xml:space="preserve"> </w:t>
            </w:r>
            <w:r w:rsidRPr="00DE6B4A">
              <w:rPr>
                <w:rFonts w:eastAsia="Yu Mincho" w:cs="Arial"/>
                <w:strike/>
                <w:color w:val="FF0000"/>
                <w:szCs w:val="18"/>
              </w:rPr>
              <w:t>of N=</w:t>
            </w:r>
            <w:r w:rsidRPr="00DE6B4A">
              <w:rPr>
                <w:rFonts w:eastAsia="Yu Mincho" w:cs="Arial"/>
                <w:color w:val="000000" w:themeColor="text1"/>
                <w:szCs w:val="18"/>
              </w:rPr>
              <w:t>{</w:t>
            </w:r>
            <w:r w:rsidRPr="000124F7">
              <w:rPr>
                <w:rFonts w:eastAsia="Yu Mincho" w:cs="Arial"/>
                <w:color w:val="000000" w:themeColor="text1"/>
                <w:szCs w:val="18"/>
              </w:rPr>
              <w:t>1,</w:t>
            </w:r>
            <w:r w:rsidRPr="00DE6B4A">
              <w:rPr>
                <w:rFonts w:eastAsia="Yu Mincho" w:cs="Arial"/>
                <w:color w:val="000000" w:themeColor="text1"/>
                <w:szCs w:val="18"/>
              </w:rPr>
              <w:t>2,3,4}</w:t>
            </w:r>
            <w:r w:rsidRPr="00DE6B4A">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087AE" w14:textId="77777777" w:rsidR="005644F2" w:rsidRPr="00A01923" w:rsidRDefault="005644F2" w:rsidP="00C65778">
            <w:pPr>
              <w:pStyle w:val="TAL"/>
              <w:rPr>
                <w:rFonts w:cs="Arial"/>
                <w:color w:val="000000" w:themeColor="text1"/>
                <w:szCs w:val="18"/>
              </w:rPr>
            </w:pPr>
            <w:r w:rsidRPr="00A01923">
              <w:rPr>
                <w:rFonts w:cs="Arial"/>
                <w:bCs/>
                <w:color w:val="000000" w:themeColor="text1"/>
                <w:szCs w:val="18"/>
              </w:rPr>
              <w:t>Optional with capability signaling</w:t>
            </w:r>
          </w:p>
        </w:tc>
      </w:tr>
    </w:tbl>
    <w:p w14:paraId="482D7498" w14:textId="77777777" w:rsidR="005644F2" w:rsidRDefault="005644F2" w:rsidP="005644F2">
      <w:pPr>
        <w:rPr>
          <w:lang w:eastAsia="x-none"/>
        </w:rPr>
      </w:pPr>
    </w:p>
    <w:p w14:paraId="7ACA743B" w14:textId="77777777" w:rsidR="005644F2" w:rsidRDefault="005644F2" w:rsidP="005644F2">
      <w:pPr>
        <w:rPr>
          <w:lang w:eastAsia="x-none"/>
        </w:rPr>
      </w:pPr>
      <w:r w:rsidRPr="00D23922">
        <w:rPr>
          <w:b/>
          <w:bCs/>
          <w:highlight w:val="green"/>
          <w:lang w:eastAsia="x-none"/>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42"/>
        <w:gridCol w:w="1738"/>
        <w:gridCol w:w="2720"/>
        <w:gridCol w:w="556"/>
        <w:gridCol w:w="447"/>
        <w:gridCol w:w="447"/>
        <w:gridCol w:w="1979"/>
        <w:gridCol w:w="677"/>
        <w:gridCol w:w="467"/>
        <w:gridCol w:w="467"/>
        <w:gridCol w:w="467"/>
        <w:gridCol w:w="1781"/>
        <w:gridCol w:w="1303"/>
      </w:tblGrid>
      <w:tr w:rsidR="005644F2" w:rsidRPr="00F349A7" w14:paraId="7B1D140C"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D9F378"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E1C23" w14:textId="77777777" w:rsidR="005644F2" w:rsidRPr="00F349A7" w:rsidRDefault="005644F2" w:rsidP="00C65778">
            <w:pPr>
              <w:pStyle w:val="TAL"/>
              <w:rPr>
                <w:rFonts w:eastAsia="MS Mincho" w:cs="Arial"/>
                <w:color w:val="000000" w:themeColor="text1"/>
                <w:szCs w:val="18"/>
              </w:rPr>
            </w:pPr>
            <w:r w:rsidRPr="00F349A7">
              <w:rPr>
                <w:rFonts w:eastAsia="MS Mincho"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A2084" w14:textId="77777777" w:rsidR="005644F2" w:rsidRPr="00F349A7" w:rsidRDefault="005644F2" w:rsidP="00C65778">
            <w:pPr>
              <w:pStyle w:val="TAL"/>
              <w:rPr>
                <w:rFonts w:cs="Arial"/>
                <w:color w:val="000000" w:themeColor="text1"/>
                <w:szCs w:val="18"/>
                <w:lang w:eastAsia="zh-CN"/>
              </w:rPr>
            </w:pPr>
            <w:r w:rsidRPr="00F349A7">
              <w:rPr>
                <w:rFonts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E2B76" w14:textId="77777777" w:rsidR="005644F2" w:rsidRPr="00F349A7" w:rsidRDefault="005644F2" w:rsidP="00C65778">
            <w:pPr>
              <w:rPr>
                <w:rFonts w:cs="Arial"/>
                <w:color w:val="000000" w:themeColor="text1"/>
                <w:sz w:val="18"/>
                <w:szCs w:val="18"/>
                <w:lang w:eastAsia="zh-CN"/>
              </w:rPr>
            </w:pPr>
            <w:r w:rsidRPr="00F349A7">
              <w:rPr>
                <w:rFonts w:cs="Arial"/>
                <w:color w:val="000000" w:themeColor="text1"/>
                <w:sz w:val="18"/>
                <w:szCs w:val="18"/>
                <w:lang w:eastAsia="zh-CN"/>
              </w:rPr>
              <w:t>1. Support SL PRS-RSRP measurement based on SL-PRS</w:t>
            </w:r>
          </w:p>
          <w:p w14:paraId="7B8640F4" w14:textId="77777777" w:rsidR="005644F2" w:rsidRPr="00F349A7" w:rsidRDefault="005644F2" w:rsidP="00C65778">
            <w:pPr>
              <w:rPr>
                <w:rFonts w:cs="Arial"/>
                <w:color w:val="000000" w:themeColor="text1"/>
                <w:sz w:val="18"/>
                <w:szCs w:val="18"/>
              </w:rPr>
            </w:pPr>
            <w:r w:rsidRPr="00F349A7">
              <w:rPr>
                <w:rFonts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6D0D7" w14:textId="77777777" w:rsidR="005644F2" w:rsidRPr="00F349A7" w:rsidRDefault="005644F2" w:rsidP="00C65778">
            <w:pPr>
              <w:pStyle w:val="TAL"/>
              <w:rPr>
                <w:rFonts w:eastAsia="MS Mincho" w:cs="Arial"/>
                <w:color w:val="000000" w:themeColor="text1"/>
                <w:szCs w:val="18"/>
              </w:rPr>
            </w:pPr>
            <w:r w:rsidRPr="00F349A7">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6C037" w14:textId="77777777" w:rsidR="005644F2" w:rsidRPr="00F349A7" w:rsidRDefault="005644F2" w:rsidP="00C65778">
            <w:pPr>
              <w:pStyle w:val="TAL"/>
              <w:rPr>
                <w:rFonts w:cs="Arial"/>
                <w:color w:val="000000" w:themeColor="text1"/>
                <w:szCs w:val="18"/>
                <w:lang w:eastAsia="zh-CN"/>
              </w:rPr>
            </w:pPr>
            <w:r w:rsidRPr="00F349A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8DE57"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679B5" w14:textId="77777777" w:rsidR="005644F2" w:rsidRPr="00731B9F" w:rsidRDefault="005644F2" w:rsidP="00C65778">
            <w:pPr>
              <w:pStyle w:val="TAL"/>
              <w:rPr>
                <w:rFonts w:cs="Arial"/>
                <w:color w:val="FF0000"/>
                <w:szCs w:val="18"/>
                <w:lang w:val="en-US" w:eastAsia="zh-CN"/>
              </w:rPr>
            </w:pPr>
            <w:r w:rsidRPr="00731B9F">
              <w:rPr>
                <w:rFonts w:cs="Arial"/>
                <w:color w:val="FF0000"/>
                <w:szCs w:val="18"/>
                <w:lang w:eastAsia="zh-CN"/>
              </w:rPr>
              <w:t>SL PRS measurement for SL PRS-RSRP</w:t>
            </w:r>
            <w:r w:rsidRPr="00731B9F">
              <w:rPr>
                <w:rFonts w:cs="Arial"/>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80740" w14:textId="77777777" w:rsidR="005644F2" w:rsidRPr="00F349A7" w:rsidRDefault="005644F2" w:rsidP="00C65778">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C458"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B303F"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C2C9"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B4560"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16219" w14:textId="77777777" w:rsidR="005644F2" w:rsidRPr="00F349A7" w:rsidRDefault="005644F2" w:rsidP="00C65778">
            <w:pPr>
              <w:pStyle w:val="TAL"/>
              <w:rPr>
                <w:rFonts w:cs="Arial"/>
                <w:color w:val="000000" w:themeColor="text1"/>
                <w:szCs w:val="18"/>
              </w:rPr>
            </w:pPr>
            <w:r w:rsidRPr="00F349A7">
              <w:rPr>
                <w:rFonts w:cs="Arial"/>
                <w:bCs/>
                <w:color w:val="000000" w:themeColor="text1"/>
                <w:szCs w:val="18"/>
              </w:rPr>
              <w:t>Optional with capability signaling</w:t>
            </w:r>
          </w:p>
        </w:tc>
      </w:tr>
      <w:tr w:rsidR="005644F2" w:rsidRPr="00F349A7" w14:paraId="41E138FB"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970EB1"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B595E" w14:textId="77777777" w:rsidR="005644F2" w:rsidRPr="00F349A7" w:rsidRDefault="005644F2" w:rsidP="00C65778">
            <w:pPr>
              <w:pStyle w:val="TAL"/>
              <w:rPr>
                <w:rFonts w:eastAsia="MS Mincho" w:cs="Arial"/>
                <w:color w:val="000000" w:themeColor="text1"/>
                <w:szCs w:val="18"/>
              </w:rPr>
            </w:pPr>
            <w:r w:rsidRPr="00F349A7">
              <w:rPr>
                <w:rFonts w:eastAsia="MS Mincho"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04669" w14:textId="77777777" w:rsidR="005644F2" w:rsidRPr="00F349A7" w:rsidRDefault="005644F2" w:rsidP="00C65778">
            <w:pPr>
              <w:pStyle w:val="TAL"/>
              <w:rPr>
                <w:rFonts w:cs="Arial"/>
                <w:color w:val="000000" w:themeColor="text1"/>
                <w:szCs w:val="18"/>
                <w:lang w:eastAsia="zh-CN"/>
              </w:rPr>
            </w:pPr>
            <w:r w:rsidRPr="00F349A7">
              <w:rPr>
                <w:rFonts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A0D21" w14:textId="77777777" w:rsidR="005644F2" w:rsidRPr="00F349A7" w:rsidRDefault="005644F2" w:rsidP="00C65778">
            <w:pPr>
              <w:rPr>
                <w:rFonts w:cs="Arial"/>
                <w:color w:val="000000" w:themeColor="text1"/>
                <w:sz w:val="18"/>
                <w:szCs w:val="18"/>
                <w:lang w:eastAsia="zh-CN"/>
              </w:rPr>
            </w:pPr>
            <w:r w:rsidRPr="00F349A7">
              <w:rPr>
                <w:rFonts w:cs="Arial"/>
                <w:color w:val="000000" w:themeColor="text1"/>
                <w:sz w:val="18"/>
                <w:szCs w:val="18"/>
                <w:lang w:eastAsia="zh-CN"/>
              </w:rPr>
              <w:t>1. Support SL PRS-RSRPP measurement based on SL-PRS</w:t>
            </w:r>
          </w:p>
          <w:p w14:paraId="53365C71" w14:textId="77777777" w:rsidR="005644F2" w:rsidRPr="00F349A7" w:rsidRDefault="005644F2" w:rsidP="00C65778">
            <w:pPr>
              <w:rPr>
                <w:rFonts w:cs="Arial"/>
                <w:color w:val="000000" w:themeColor="text1"/>
                <w:sz w:val="18"/>
                <w:szCs w:val="18"/>
              </w:rPr>
            </w:pPr>
            <w:r w:rsidRPr="00F349A7">
              <w:rPr>
                <w:rFonts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53064" w14:textId="77777777" w:rsidR="005644F2" w:rsidRPr="00F349A7" w:rsidRDefault="005644F2" w:rsidP="00C65778">
            <w:pPr>
              <w:pStyle w:val="TAL"/>
              <w:rPr>
                <w:rFonts w:eastAsia="MS Mincho" w:cs="Arial"/>
                <w:color w:val="000000" w:themeColor="text1"/>
                <w:szCs w:val="18"/>
              </w:rPr>
            </w:pPr>
            <w:r w:rsidRPr="00F349A7">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E6842" w14:textId="77777777" w:rsidR="005644F2" w:rsidRPr="00F349A7" w:rsidRDefault="005644F2" w:rsidP="00C65778">
            <w:pPr>
              <w:pStyle w:val="TAL"/>
              <w:rPr>
                <w:rFonts w:cs="Arial"/>
                <w:color w:val="000000" w:themeColor="text1"/>
                <w:szCs w:val="18"/>
                <w:lang w:eastAsia="zh-CN"/>
              </w:rPr>
            </w:pPr>
            <w:r w:rsidRPr="00F349A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29674"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297F6" w14:textId="77777777" w:rsidR="005644F2" w:rsidRPr="00731B9F" w:rsidRDefault="005644F2" w:rsidP="00C65778">
            <w:pPr>
              <w:pStyle w:val="TAL"/>
              <w:rPr>
                <w:rFonts w:cs="Arial"/>
                <w:color w:val="FF0000"/>
                <w:szCs w:val="18"/>
                <w:lang w:val="en-US" w:eastAsia="zh-CN"/>
              </w:rPr>
            </w:pPr>
            <w:r w:rsidRPr="00731B9F">
              <w:rPr>
                <w:rFonts w:cs="Arial"/>
                <w:color w:val="FF0000"/>
                <w:szCs w:val="18"/>
                <w:lang w:eastAsia="zh-CN"/>
              </w:rPr>
              <w:t>SL PRS measurement for SL PRS-RSRPP</w:t>
            </w:r>
            <w:r w:rsidRPr="00731B9F">
              <w:rPr>
                <w:rFonts w:cs="Arial"/>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9E92" w14:textId="77777777" w:rsidR="005644F2" w:rsidRPr="00F349A7" w:rsidRDefault="005644F2" w:rsidP="00C65778">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C1796"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1B972"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43017"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5CED9"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D5BA3" w14:textId="77777777" w:rsidR="005644F2" w:rsidRPr="00F349A7" w:rsidRDefault="005644F2" w:rsidP="00C65778">
            <w:pPr>
              <w:pStyle w:val="TAL"/>
              <w:rPr>
                <w:rFonts w:cs="Arial"/>
                <w:color w:val="000000" w:themeColor="text1"/>
                <w:szCs w:val="18"/>
              </w:rPr>
            </w:pPr>
            <w:r w:rsidRPr="00F349A7">
              <w:rPr>
                <w:rFonts w:cs="Arial"/>
                <w:bCs/>
                <w:color w:val="000000" w:themeColor="text1"/>
                <w:szCs w:val="18"/>
              </w:rPr>
              <w:t>Optional with capability signaling</w:t>
            </w:r>
          </w:p>
        </w:tc>
      </w:tr>
      <w:tr w:rsidR="005644F2" w:rsidRPr="00F349A7" w14:paraId="3EDBAAD4"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53DAEF"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2F64A" w14:textId="77777777" w:rsidR="005644F2" w:rsidRPr="00F349A7" w:rsidRDefault="005644F2" w:rsidP="00C65778">
            <w:pPr>
              <w:pStyle w:val="TAL"/>
              <w:rPr>
                <w:rFonts w:eastAsia="MS Mincho" w:cs="Arial"/>
                <w:color w:val="000000" w:themeColor="text1"/>
                <w:szCs w:val="18"/>
              </w:rPr>
            </w:pPr>
            <w:r w:rsidRPr="00F349A7">
              <w:rPr>
                <w:rFonts w:eastAsia="MS Mincho"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F4B47" w14:textId="77777777" w:rsidR="005644F2" w:rsidRPr="00F349A7" w:rsidRDefault="005644F2" w:rsidP="00C65778">
            <w:pPr>
              <w:pStyle w:val="TAL"/>
              <w:rPr>
                <w:rFonts w:cs="Arial"/>
                <w:color w:val="000000" w:themeColor="text1"/>
                <w:szCs w:val="18"/>
                <w:lang w:eastAsia="zh-CN"/>
              </w:rPr>
            </w:pPr>
            <w:r w:rsidRPr="00F349A7">
              <w:rPr>
                <w:rFonts w:cs="Arial"/>
                <w:color w:val="000000" w:themeColor="text1"/>
                <w:szCs w:val="18"/>
                <w:lang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7A6D5" w14:textId="77777777" w:rsidR="005644F2" w:rsidRPr="00F349A7" w:rsidRDefault="005644F2" w:rsidP="00C65778">
            <w:pPr>
              <w:rPr>
                <w:rFonts w:cs="Arial"/>
                <w:color w:val="000000" w:themeColor="text1"/>
                <w:sz w:val="18"/>
                <w:szCs w:val="18"/>
                <w:lang w:eastAsia="zh-CN"/>
              </w:rPr>
            </w:pPr>
            <w:r w:rsidRPr="00F349A7">
              <w:rPr>
                <w:rFonts w:cs="Arial"/>
                <w:color w:val="000000" w:themeColor="text1"/>
                <w:sz w:val="18"/>
                <w:szCs w:val="18"/>
                <w:lang w:eastAsia="zh-CN"/>
              </w:rPr>
              <w:t>1. Support SL AoA measurement based on SL-PRS</w:t>
            </w:r>
          </w:p>
          <w:p w14:paraId="14F7EA29" w14:textId="77777777" w:rsidR="005644F2" w:rsidRPr="00F349A7" w:rsidRDefault="005644F2" w:rsidP="00C65778">
            <w:pPr>
              <w:rPr>
                <w:rFonts w:cs="Arial"/>
                <w:color w:val="000000" w:themeColor="text1"/>
                <w:sz w:val="18"/>
                <w:szCs w:val="18"/>
              </w:rPr>
            </w:pPr>
            <w:r w:rsidRPr="00F349A7">
              <w:rPr>
                <w:rFonts w:cs="Arial"/>
                <w:color w:val="000000" w:themeColor="text1"/>
                <w:sz w:val="18"/>
                <w:szCs w:val="18"/>
                <w:lang w:eastAsia="zh-CN"/>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EE3E4" w14:textId="77777777" w:rsidR="005644F2" w:rsidRPr="00F349A7" w:rsidRDefault="005644F2" w:rsidP="00C65778">
            <w:pPr>
              <w:pStyle w:val="TAL"/>
              <w:rPr>
                <w:rFonts w:eastAsia="MS Mincho" w:cs="Arial"/>
                <w:color w:val="000000" w:themeColor="text1"/>
                <w:szCs w:val="18"/>
              </w:rPr>
            </w:pPr>
            <w:r w:rsidRPr="00F349A7">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94FC2" w14:textId="77777777" w:rsidR="005644F2" w:rsidRPr="00F349A7" w:rsidRDefault="005644F2" w:rsidP="00C65778">
            <w:pPr>
              <w:pStyle w:val="TAL"/>
              <w:rPr>
                <w:rFonts w:cs="Arial"/>
                <w:color w:val="000000" w:themeColor="text1"/>
                <w:szCs w:val="18"/>
                <w:lang w:eastAsia="zh-CN"/>
              </w:rPr>
            </w:pPr>
            <w:r w:rsidRPr="00F349A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5AC93"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A8136" w14:textId="77777777" w:rsidR="005644F2" w:rsidRPr="00731B9F" w:rsidRDefault="005644F2" w:rsidP="00C65778">
            <w:pPr>
              <w:pStyle w:val="TAL"/>
              <w:rPr>
                <w:rFonts w:cs="Arial"/>
                <w:color w:val="FF0000"/>
                <w:szCs w:val="18"/>
                <w:lang w:val="en-US" w:eastAsia="zh-CN"/>
              </w:rPr>
            </w:pPr>
            <w:r w:rsidRPr="00731B9F">
              <w:rPr>
                <w:rFonts w:cs="Arial"/>
                <w:color w:val="FF0000"/>
                <w:szCs w:val="18"/>
                <w:lang w:eastAsia="zh-CN"/>
              </w:rPr>
              <w:t>SL PRS measurement for SL AoA</w:t>
            </w:r>
            <w:r w:rsidRPr="00731B9F">
              <w:rPr>
                <w:rFonts w:cs="Arial"/>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BA732" w14:textId="77777777" w:rsidR="005644F2" w:rsidRPr="00F349A7" w:rsidRDefault="005644F2" w:rsidP="00C65778">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F3F1"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04907"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E81B6"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2F9CF"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65A1C" w14:textId="77777777" w:rsidR="005644F2" w:rsidRPr="00F349A7" w:rsidRDefault="005644F2" w:rsidP="00C65778">
            <w:pPr>
              <w:pStyle w:val="TAL"/>
              <w:rPr>
                <w:rFonts w:cs="Arial"/>
                <w:color w:val="000000" w:themeColor="text1"/>
                <w:szCs w:val="18"/>
              </w:rPr>
            </w:pPr>
            <w:r w:rsidRPr="00F349A7">
              <w:rPr>
                <w:rFonts w:cs="Arial"/>
                <w:bCs/>
                <w:color w:val="000000" w:themeColor="text1"/>
                <w:szCs w:val="18"/>
              </w:rPr>
              <w:t>Optional with capability signaling</w:t>
            </w:r>
          </w:p>
        </w:tc>
      </w:tr>
    </w:tbl>
    <w:p w14:paraId="331D679B" w14:textId="77777777" w:rsidR="005644F2" w:rsidRDefault="005644F2" w:rsidP="008565EE">
      <w:pPr>
        <w:pStyle w:val="BodyText"/>
        <w:rPr>
          <w:rFonts w:eastAsiaTheme="minorEastAsia"/>
          <w:lang w:val="en-GB" w:eastAsia="zh-CN"/>
        </w:rPr>
      </w:pPr>
    </w:p>
    <w:p w14:paraId="6774C412" w14:textId="77777777" w:rsidR="005644F2" w:rsidRDefault="005644F2" w:rsidP="005644F2">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489"/>
        <w:gridCol w:w="2386"/>
        <w:gridCol w:w="2436"/>
        <w:gridCol w:w="556"/>
        <w:gridCol w:w="447"/>
        <w:gridCol w:w="566"/>
        <w:gridCol w:w="2432"/>
        <w:gridCol w:w="680"/>
        <w:gridCol w:w="467"/>
        <w:gridCol w:w="467"/>
        <w:gridCol w:w="467"/>
        <w:gridCol w:w="1211"/>
        <w:gridCol w:w="1030"/>
      </w:tblGrid>
      <w:tr w:rsidR="005644F2" w:rsidRPr="00896695" w14:paraId="6F41BAEF"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92D91C"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FB03B"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B5F4" w14:textId="77777777" w:rsidR="005644F2" w:rsidRPr="00156D01" w:rsidRDefault="005644F2" w:rsidP="00C65778">
            <w:pPr>
              <w:pStyle w:val="TAL"/>
              <w:rPr>
                <w:rFonts w:cs="Arial"/>
                <w:color w:val="000000" w:themeColor="text1"/>
                <w:szCs w:val="18"/>
                <w:lang w:eastAsia="zh-CN"/>
              </w:rPr>
            </w:pPr>
            <w:r w:rsidRPr="00156D01">
              <w:rPr>
                <w:rFonts w:cs="Arial"/>
                <w:bCs/>
                <w:color w:val="000000" w:themeColor="text1"/>
                <w:szCs w:val="18"/>
              </w:rPr>
              <w:t xml:space="preserve">TDM-based multiplexing of SL-PRS </w:t>
            </w:r>
            <w:r w:rsidRPr="00156D01">
              <w:rPr>
                <w:rFonts w:cs="Arial"/>
                <w:bCs/>
                <w:strike/>
                <w:color w:val="FF0000"/>
                <w:szCs w:val="18"/>
              </w:rPr>
              <w:t>[transmission/</w:t>
            </w:r>
            <w:r w:rsidRPr="00156D01">
              <w:rPr>
                <w:rFonts w:cs="Arial"/>
                <w:bCs/>
                <w:color w:val="000000" w:themeColor="text1"/>
                <w:szCs w:val="18"/>
              </w:rPr>
              <w:t>reception</w:t>
            </w:r>
            <w:r w:rsidRPr="00156D01">
              <w:rPr>
                <w:rFonts w:cs="Arial"/>
                <w:bCs/>
                <w:strike/>
                <w:color w:val="FF0000"/>
                <w:szCs w:val="18"/>
              </w:rPr>
              <w:t>]</w:t>
            </w:r>
            <w:r w:rsidRPr="00156D01">
              <w:rPr>
                <w:rFonts w:cs="Arial"/>
                <w:bCs/>
                <w:color w:val="000000" w:themeColor="text1"/>
                <w:szCs w:val="18"/>
              </w:rPr>
              <w:t xml:space="preserve"> from different UEs in the same slot</w:t>
            </w:r>
            <w:r w:rsidRPr="00156D01">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9287B" w14:textId="77777777" w:rsidR="005644F2" w:rsidRPr="00156D01" w:rsidRDefault="005644F2" w:rsidP="00C65778">
            <w:pPr>
              <w:rPr>
                <w:rFonts w:cs="Arial"/>
                <w:color w:val="000000" w:themeColor="text1"/>
                <w:sz w:val="18"/>
                <w:szCs w:val="18"/>
              </w:rPr>
            </w:pPr>
            <w:r w:rsidRPr="00156D01">
              <w:rPr>
                <w:rFonts w:cs="Arial"/>
                <w:color w:val="000000" w:themeColor="text1"/>
                <w:sz w:val="18"/>
                <w:szCs w:val="18"/>
              </w:rPr>
              <w:t xml:space="preserve">Support of </w:t>
            </w:r>
            <w:r w:rsidRPr="00156D01">
              <w:rPr>
                <w:rFonts w:cs="Arial"/>
                <w:bCs/>
                <w:color w:val="000000" w:themeColor="text1"/>
                <w:sz w:val="18"/>
                <w:szCs w:val="18"/>
              </w:rPr>
              <w:t xml:space="preserve">TDM-based multiplexing of SL-PRS </w:t>
            </w:r>
            <w:r w:rsidRPr="00156D01">
              <w:rPr>
                <w:rFonts w:cs="Arial"/>
                <w:bCs/>
                <w:strike/>
                <w:color w:val="FF0000"/>
                <w:szCs w:val="18"/>
              </w:rPr>
              <w:t>[transmission/</w:t>
            </w:r>
            <w:r w:rsidRPr="00156D01">
              <w:rPr>
                <w:rFonts w:cs="Arial"/>
                <w:bCs/>
                <w:color w:val="000000" w:themeColor="text1"/>
                <w:szCs w:val="18"/>
              </w:rPr>
              <w:t>reception</w:t>
            </w:r>
            <w:r w:rsidRPr="00156D01">
              <w:rPr>
                <w:rFonts w:cs="Arial"/>
                <w:bCs/>
                <w:strike/>
                <w:color w:val="FF0000"/>
                <w:szCs w:val="18"/>
              </w:rPr>
              <w:t>]</w:t>
            </w:r>
            <w:r w:rsidRPr="00156D01">
              <w:rPr>
                <w:rFonts w:cs="Arial"/>
                <w:bCs/>
                <w:color w:val="000000" w:themeColor="text1"/>
                <w:sz w:val="18"/>
                <w:szCs w:val="18"/>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2E488" w14:textId="77777777" w:rsidR="005644F2" w:rsidRPr="00156D01" w:rsidRDefault="005644F2" w:rsidP="00C65778">
            <w:pPr>
              <w:pStyle w:val="TAL"/>
              <w:rPr>
                <w:rFonts w:eastAsia="MS Mincho" w:cs="Arial"/>
                <w:color w:val="000000" w:themeColor="text1"/>
                <w:szCs w:val="18"/>
                <w:highlight w:val="yellow"/>
              </w:rPr>
            </w:pPr>
            <w:r w:rsidRPr="00156D0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5F3F8" w14:textId="77777777" w:rsidR="005644F2" w:rsidRPr="00994E37" w:rsidRDefault="005644F2" w:rsidP="00C65778">
            <w:pPr>
              <w:pStyle w:val="TAL"/>
              <w:rPr>
                <w:rFonts w:cs="Arial"/>
                <w:color w:val="000000" w:themeColor="text1"/>
                <w:szCs w:val="18"/>
                <w:lang w:eastAsia="zh-CN"/>
              </w:rPr>
            </w:pPr>
            <w:r w:rsidRPr="00994E3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64A2" w14:textId="77777777" w:rsidR="005644F2" w:rsidRPr="00994E37" w:rsidRDefault="005644F2" w:rsidP="00C65778">
            <w:pPr>
              <w:pStyle w:val="TAL"/>
              <w:rPr>
                <w:rFonts w:cs="Arial"/>
                <w:color w:val="000000" w:themeColor="text1"/>
                <w:szCs w:val="18"/>
              </w:rPr>
            </w:pPr>
            <w:r w:rsidRPr="00994E37">
              <w:rPr>
                <w:rFonts w:eastAsia="MS Mincho" w:cs="Arial"/>
                <w:strike/>
                <w:color w:val="FF0000"/>
                <w:szCs w:val="18"/>
              </w:rPr>
              <w:t>FFS</w:t>
            </w:r>
            <w:r w:rsidRPr="00994E37">
              <w:rPr>
                <w:rFonts w:eastAsia="MS Mincho" w:cs="Arial"/>
                <w:color w:val="FF0000"/>
                <w:szCs w:val="18"/>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A7849" w14:textId="77777777" w:rsidR="005644F2" w:rsidRPr="00156D01" w:rsidRDefault="005644F2" w:rsidP="00C65778">
            <w:pPr>
              <w:pStyle w:val="TAL"/>
              <w:rPr>
                <w:rFonts w:cs="Arial"/>
                <w:color w:val="000000" w:themeColor="text1"/>
                <w:szCs w:val="18"/>
                <w:lang w:val="en-US" w:eastAsia="zh-CN"/>
              </w:rPr>
            </w:pPr>
            <w:r w:rsidRPr="00156D01">
              <w:rPr>
                <w:rFonts w:cs="Arial"/>
                <w:bCs/>
                <w:color w:val="000000" w:themeColor="text1"/>
                <w:szCs w:val="18"/>
              </w:rPr>
              <w:t xml:space="preserve">TDM-based multiplexing of SL-PRS </w:t>
            </w:r>
            <w:r w:rsidRPr="00156D01">
              <w:rPr>
                <w:rFonts w:cs="Arial"/>
                <w:bCs/>
                <w:strike/>
                <w:color w:val="FF0000"/>
                <w:szCs w:val="18"/>
              </w:rPr>
              <w:t>[transmission/</w:t>
            </w:r>
            <w:r w:rsidRPr="00156D01">
              <w:rPr>
                <w:rFonts w:cs="Arial"/>
                <w:bCs/>
                <w:color w:val="000000" w:themeColor="text1"/>
                <w:szCs w:val="18"/>
              </w:rPr>
              <w:t>reception</w:t>
            </w:r>
            <w:r w:rsidRPr="00156D01">
              <w:rPr>
                <w:rFonts w:cs="Arial"/>
                <w:bCs/>
                <w:strike/>
                <w:color w:val="FF0000"/>
                <w:szCs w:val="18"/>
              </w:rPr>
              <w:t>]</w:t>
            </w:r>
            <w:r w:rsidRPr="00156D01">
              <w:rPr>
                <w:rFonts w:cs="Arial"/>
                <w:bCs/>
                <w:color w:val="000000" w:themeColor="text1"/>
                <w:szCs w:val="18"/>
              </w:rPr>
              <w:t xml:space="preserve"> from different UEs in the same slot is not supported </w:t>
            </w:r>
            <w:r w:rsidRPr="00156D01">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575C5" w14:textId="77777777" w:rsidR="005644F2" w:rsidRPr="00A01923" w:rsidRDefault="005644F2" w:rsidP="00C65778">
            <w:pPr>
              <w:pStyle w:val="TAL"/>
              <w:rPr>
                <w:rFonts w:cs="Arial"/>
                <w:color w:val="000000" w:themeColor="text1"/>
                <w:szCs w:val="18"/>
                <w:lang w:eastAsia="zh-CN"/>
              </w:rPr>
            </w:pPr>
            <w:r w:rsidRPr="00994E37">
              <w:rPr>
                <w:rFonts w:cs="Arial"/>
                <w:strike/>
                <w:color w:val="FF0000"/>
                <w:szCs w:val="18"/>
                <w:lang w:eastAsia="zh-CN"/>
              </w:rPr>
              <w:t>[</w:t>
            </w:r>
            <w:r w:rsidRPr="00994E37">
              <w:rPr>
                <w:rFonts w:cs="Arial"/>
                <w:color w:val="000000" w:themeColor="text1"/>
                <w:szCs w:val="18"/>
                <w:lang w:eastAsia="zh-CN"/>
              </w:rPr>
              <w:t>Per band</w:t>
            </w:r>
            <w:r w:rsidRPr="00994E37">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3B3BF"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39487"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5FFB3"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F24DC" w14:textId="77777777" w:rsidR="005644F2" w:rsidRPr="00A01923" w:rsidRDefault="005644F2" w:rsidP="00C65778">
            <w:pPr>
              <w:pStyle w:val="TAL"/>
              <w:rPr>
                <w:rFonts w:cs="Arial"/>
                <w:color w:val="000000" w:themeColor="text1"/>
                <w:szCs w:val="18"/>
              </w:rPr>
            </w:pPr>
            <w:r w:rsidRPr="00156D01">
              <w:rPr>
                <w:rFonts w:cs="Arial"/>
                <w:strike/>
                <w:color w:val="FF0000"/>
                <w:szCs w:val="18"/>
                <w:lang w:val="en-US"/>
              </w:rPr>
              <w:t>[</w:t>
            </w:r>
            <w:r w:rsidRPr="00156D01">
              <w:rPr>
                <w:rFonts w:cs="Arial"/>
                <w:color w:val="000000" w:themeColor="text1"/>
                <w:szCs w:val="18"/>
                <w:lang w:val="en-US"/>
              </w:rPr>
              <w:t>Need for location server</w:t>
            </w:r>
            <w:r>
              <w:rPr>
                <w:rFonts w:cs="Arial"/>
                <w:color w:val="FF0000"/>
                <w:szCs w:val="18"/>
                <w:lang w:val="en-US"/>
              </w:rPr>
              <w:t>/UE</w:t>
            </w:r>
            <w:r w:rsidRPr="00156D01">
              <w:rPr>
                <w:rFonts w:cs="Arial"/>
                <w:color w:val="000000" w:themeColor="text1"/>
                <w:szCs w:val="18"/>
                <w:lang w:val="en-US"/>
              </w:rPr>
              <w:t xml:space="preserve"> to know if the feature is supported</w:t>
            </w:r>
            <w:r w:rsidRPr="00156D01">
              <w:rPr>
                <w:rFonts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5D38E"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Optional with capability signaling</w:t>
            </w:r>
          </w:p>
        </w:tc>
      </w:tr>
    </w:tbl>
    <w:p w14:paraId="47AD668C" w14:textId="77777777" w:rsidR="005644F2" w:rsidRDefault="005644F2" w:rsidP="005644F2">
      <w:pPr>
        <w:rPr>
          <w:lang w:eastAsia="x-none"/>
        </w:rPr>
      </w:pPr>
    </w:p>
    <w:p w14:paraId="667CF9B1" w14:textId="77777777" w:rsidR="005644F2" w:rsidRDefault="005644F2" w:rsidP="005644F2">
      <w:pPr>
        <w:rPr>
          <w:rFonts w:ascii="Calibri" w:hAnsi="Calibri" w:cs="Arial"/>
          <w:b/>
          <w:highlight w:val="green"/>
        </w:rPr>
      </w:pPr>
    </w:p>
    <w:p w14:paraId="60C35B80" w14:textId="77777777" w:rsidR="005644F2" w:rsidRDefault="005644F2" w:rsidP="005644F2">
      <w:pPr>
        <w:rPr>
          <w:lang w:eastAsia="x-none"/>
        </w:rPr>
      </w:pPr>
    </w:p>
    <w:p w14:paraId="419A1ED5" w14:textId="77777777" w:rsidR="005644F2" w:rsidRDefault="005644F2" w:rsidP="005644F2">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22"/>
        <w:gridCol w:w="2146"/>
        <w:gridCol w:w="2121"/>
        <w:gridCol w:w="556"/>
        <w:gridCol w:w="447"/>
        <w:gridCol w:w="591"/>
        <w:gridCol w:w="2313"/>
        <w:gridCol w:w="715"/>
        <w:gridCol w:w="467"/>
        <w:gridCol w:w="467"/>
        <w:gridCol w:w="467"/>
        <w:gridCol w:w="1595"/>
        <w:gridCol w:w="1199"/>
      </w:tblGrid>
      <w:tr w:rsidR="005644F2" w:rsidRPr="00896695" w14:paraId="1FD3EEB8"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9DA958"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7840"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FC94" w14:textId="77777777" w:rsidR="005644F2" w:rsidRPr="00A01923" w:rsidRDefault="005644F2" w:rsidP="00C65778">
            <w:pPr>
              <w:pStyle w:val="TAL"/>
              <w:rPr>
                <w:rFonts w:cs="Arial"/>
                <w:color w:val="000000" w:themeColor="text1"/>
                <w:szCs w:val="18"/>
                <w:lang w:eastAsia="zh-CN"/>
              </w:rPr>
            </w:pPr>
            <w:r w:rsidRPr="00A01923">
              <w:rPr>
                <w:rFonts w:cs="Arial"/>
                <w:bCs/>
                <w:color w:val="000000" w:themeColor="text1"/>
                <w:szCs w:val="18"/>
              </w:rPr>
              <w:t>Comb-based multiplexing for SL-PRS reception from different UEs in the same slot</w:t>
            </w:r>
            <w:r w:rsidRPr="00A01923">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97EA1" w14:textId="77777777" w:rsidR="005644F2" w:rsidRPr="00A01923" w:rsidRDefault="005644F2" w:rsidP="00C65778">
            <w:pPr>
              <w:rPr>
                <w:rFonts w:cs="Arial"/>
                <w:color w:val="000000" w:themeColor="text1"/>
                <w:sz w:val="18"/>
                <w:szCs w:val="18"/>
              </w:rPr>
            </w:pPr>
            <w:r w:rsidRPr="00A01923">
              <w:rPr>
                <w:rFonts w:cs="Arial"/>
                <w:color w:val="000000" w:themeColor="text1"/>
                <w:sz w:val="18"/>
                <w:szCs w:val="18"/>
              </w:rPr>
              <w:t xml:space="preserve">Support of </w:t>
            </w:r>
            <w:r w:rsidRPr="00A01923">
              <w:rPr>
                <w:rFonts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B9730"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0F30"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7CEE" w14:textId="77777777" w:rsidR="005644F2" w:rsidRPr="00A01923" w:rsidRDefault="005644F2" w:rsidP="00C65778">
            <w:pPr>
              <w:pStyle w:val="TAL"/>
              <w:rPr>
                <w:rFonts w:cs="Arial"/>
                <w:color w:val="000000" w:themeColor="text1"/>
                <w:szCs w:val="18"/>
              </w:rPr>
            </w:pPr>
            <w:r>
              <w:rPr>
                <w:rFonts w:cs="Arial"/>
                <w:strike/>
                <w:color w:val="FF0000"/>
                <w:szCs w:val="18"/>
              </w:rPr>
              <w:t>FFS</w:t>
            </w:r>
            <w:r w:rsidRPr="00B15860">
              <w:rPr>
                <w:rFonts w:cs="Arial"/>
                <w:color w:val="000000" w:themeColor="text1"/>
                <w:szCs w:val="18"/>
              </w:rPr>
              <w:t xml:space="preserve"> </w:t>
            </w: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07DCB" w14:textId="77777777" w:rsidR="005644F2" w:rsidRPr="00A01923" w:rsidRDefault="005644F2" w:rsidP="00C65778">
            <w:pPr>
              <w:pStyle w:val="TAL"/>
              <w:rPr>
                <w:rFonts w:cs="Arial"/>
                <w:color w:val="000000" w:themeColor="text1"/>
                <w:szCs w:val="18"/>
                <w:lang w:val="en-US" w:eastAsia="zh-CN"/>
              </w:rPr>
            </w:pPr>
            <w:r w:rsidRPr="00A01923">
              <w:rPr>
                <w:rFonts w:cs="Arial"/>
                <w:bCs/>
                <w:color w:val="000000" w:themeColor="text1"/>
                <w:szCs w:val="18"/>
                <w:lang w:val="en-US"/>
              </w:rPr>
              <w:t xml:space="preserve">Comb-based multiplexing for SL-PRS reception from different UEs in the same slot </w:t>
            </w:r>
            <w:r w:rsidRPr="00A01923">
              <w:rPr>
                <w:rFonts w:cs="Arial"/>
                <w:bCs/>
                <w:color w:val="000000" w:themeColor="text1"/>
                <w:szCs w:val="18"/>
              </w:rPr>
              <w:t xml:space="preserve">is not supported </w:t>
            </w:r>
            <w:r w:rsidRPr="00A01923">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6AB98" w14:textId="77777777" w:rsidR="005644F2" w:rsidRPr="00A01923" w:rsidRDefault="005644F2" w:rsidP="00C65778">
            <w:pPr>
              <w:pStyle w:val="TAL"/>
              <w:rPr>
                <w:rFonts w:cs="Arial"/>
                <w:color w:val="000000" w:themeColor="text1"/>
                <w:szCs w:val="18"/>
                <w:lang w:eastAsia="zh-CN"/>
              </w:rPr>
            </w:pPr>
            <w:r w:rsidRPr="009E77BE">
              <w:rPr>
                <w:rFonts w:cs="Arial"/>
                <w:strike/>
                <w:color w:val="FF0000"/>
                <w:szCs w:val="18"/>
              </w:rPr>
              <w:t>[</w:t>
            </w:r>
            <w:r w:rsidRPr="009E77BE">
              <w:rPr>
                <w:rFonts w:cs="Arial"/>
                <w:color w:val="000000" w:themeColor="text1"/>
                <w:szCs w:val="18"/>
              </w:rPr>
              <w:t>Per band</w:t>
            </w:r>
            <w:r w:rsidRPr="009E77BE">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18756"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1D304"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94C6C"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8A67" w14:textId="77777777" w:rsidR="005644F2" w:rsidRPr="00A01923" w:rsidRDefault="005644F2" w:rsidP="00C65778">
            <w:pPr>
              <w:pStyle w:val="TAL"/>
              <w:rPr>
                <w:rFonts w:cs="Arial"/>
                <w:color w:val="000000" w:themeColor="text1"/>
                <w:szCs w:val="18"/>
              </w:rPr>
            </w:pPr>
            <w:r w:rsidRPr="00522B80">
              <w:rPr>
                <w:rFonts w:cs="Arial"/>
                <w:strike/>
                <w:color w:val="FF0000"/>
                <w:szCs w:val="18"/>
              </w:rPr>
              <w:t>[</w:t>
            </w:r>
            <w:r w:rsidRPr="00522B80">
              <w:rPr>
                <w:rFonts w:cs="Arial"/>
                <w:color w:val="000000" w:themeColor="text1"/>
                <w:szCs w:val="18"/>
              </w:rPr>
              <w:t xml:space="preserve">Need for location </w:t>
            </w:r>
            <w:r>
              <w:rPr>
                <w:rFonts w:cs="Arial"/>
                <w:color w:val="000000" w:themeColor="text1"/>
                <w:szCs w:val="18"/>
              </w:rPr>
              <w:t>server</w:t>
            </w:r>
            <w:r>
              <w:rPr>
                <w:rFonts w:cs="Arial"/>
                <w:color w:val="FF0000"/>
                <w:szCs w:val="18"/>
              </w:rPr>
              <w:t>/UE</w:t>
            </w:r>
            <w:r w:rsidRPr="00522B80">
              <w:rPr>
                <w:rFonts w:cs="Arial"/>
                <w:color w:val="000000" w:themeColor="text1"/>
                <w:szCs w:val="18"/>
              </w:rPr>
              <w:t xml:space="preserve"> to know if the feature is supported</w:t>
            </w:r>
            <w:r w:rsidRPr="00522B80">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B499D"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Optional with capability signaling</w:t>
            </w:r>
          </w:p>
        </w:tc>
      </w:tr>
    </w:tbl>
    <w:p w14:paraId="2079D041" w14:textId="77777777" w:rsidR="005644F2" w:rsidRDefault="005644F2" w:rsidP="005644F2">
      <w:pPr>
        <w:rPr>
          <w:lang w:eastAsia="x-none"/>
        </w:rPr>
      </w:pPr>
    </w:p>
    <w:p w14:paraId="7C37050F" w14:textId="77777777" w:rsidR="005644F2" w:rsidRDefault="005644F2" w:rsidP="005644F2">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550"/>
        <w:gridCol w:w="1682"/>
        <w:gridCol w:w="2428"/>
        <w:gridCol w:w="556"/>
        <w:gridCol w:w="447"/>
        <w:gridCol w:w="613"/>
        <w:gridCol w:w="1953"/>
        <w:gridCol w:w="684"/>
        <w:gridCol w:w="467"/>
        <w:gridCol w:w="467"/>
        <w:gridCol w:w="467"/>
        <w:gridCol w:w="1925"/>
        <w:gridCol w:w="1344"/>
      </w:tblGrid>
      <w:tr w:rsidR="005644F2" w:rsidRPr="00896695" w14:paraId="231CF39C"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C9FA2C"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F4F37"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EB3AA" w14:textId="77777777" w:rsidR="005644F2" w:rsidRPr="00A01923" w:rsidRDefault="005644F2" w:rsidP="00C65778">
            <w:pPr>
              <w:pStyle w:val="TAL"/>
              <w:rPr>
                <w:rFonts w:cs="Arial"/>
                <w:color w:val="000000" w:themeColor="text1"/>
                <w:szCs w:val="18"/>
                <w:lang w:eastAsia="zh-CN"/>
              </w:rPr>
            </w:pPr>
            <w:r w:rsidRPr="00A01923">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F73EC" w14:textId="77777777" w:rsidR="005644F2" w:rsidRPr="00A01923" w:rsidRDefault="005644F2" w:rsidP="00C65778">
            <w:pPr>
              <w:rPr>
                <w:rFonts w:cs="Arial"/>
                <w:color w:val="000000" w:themeColor="text1"/>
                <w:sz w:val="18"/>
                <w:szCs w:val="18"/>
              </w:rPr>
            </w:pPr>
            <w:r w:rsidRPr="00A01923">
              <w:rPr>
                <w:rFonts w:cs="Arial"/>
                <w:color w:val="000000" w:themeColor="text1"/>
                <w:sz w:val="18"/>
                <w:szCs w:val="18"/>
              </w:rPr>
              <w:t>1. Maximum number of additional detected path timing reporting for K additional paths for SL positioning</w:t>
            </w:r>
          </w:p>
          <w:p w14:paraId="562F058A" w14:textId="77777777" w:rsidR="005644F2" w:rsidRPr="00A01923" w:rsidRDefault="005644F2" w:rsidP="00C65778">
            <w:pPr>
              <w:rPr>
                <w:rFonts w:cs="Arial"/>
                <w:color w:val="000000" w:themeColor="text1"/>
                <w:sz w:val="18"/>
                <w:szCs w:val="18"/>
              </w:rPr>
            </w:pPr>
            <w:r w:rsidRPr="00A01923">
              <w:rPr>
                <w:rFonts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4730C"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E6D20" w14:textId="77777777" w:rsidR="005644F2" w:rsidRPr="00A01923" w:rsidRDefault="005644F2" w:rsidP="00C65778">
            <w:pPr>
              <w:pStyle w:val="TAL"/>
              <w:rPr>
                <w:rFonts w:cs="Arial"/>
                <w:color w:val="000000" w:themeColor="text1"/>
                <w:szCs w:val="18"/>
                <w:lang w:eastAsia="zh-CN"/>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D2F55" w14:textId="77777777" w:rsidR="005644F2" w:rsidRPr="00A01923" w:rsidRDefault="005644F2" w:rsidP="00C65778">
            <w:pPr>
              <w:pStyle w:val="TAL"/>
              <w:rPr>
                <w:rFonts w:cs="Arial"/>
                <w:color w:val="000000" w:themeColor="text1"/>
                <w:szCs w:val="18"/>
              </w:rPr>
            </w:pPr>
            <w:r>
              <w:rPr>
                <w:rFonts w:cs="Arial"/>
                <w:strike/>
                <w:color w:val="FF0000"/>
                <w:szCs w:val="18"/>
              </w:rPr>
              <w:t>FFS</w:t>
            </w:r>
            <w:r w:rsidRPr="00B15860">
              <w:rPr>
                <w:rFonts w:cs="Arial"/>
                <w:color w:val="000000" w:themeColor="text1"/>
                <w:szCs w:val="18"/>
              </w:rPr>
              <w:t xml:space="preserve"> </w:t>
            </w: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D8707" w14:textId="77777777" w:rsidR="005644F2" w:rsidRPr="00A01923" w:rsidRDefault="005644F2" w:rsidP="00C65778">
            <w:pPr>
              <w:pStyle w:val="TAL"/>
              <w:rPr>
                <w:rFonts w:cs="Arial"/>
                <w:color w:val="000000" w:themeColor="text1"/>
                <w:szCs w:val="18"/>
                <w:lang w:val="en-US" w:eastAsia="zh-CN"/>
              </w:rPr>
            </w:pPr>
            <w:r w:rsidRPr="00A01923">
              <w:rPr>
                <w:rFonts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1E565" w14:textId="77777777" w:rsidR="005644F2" w:rsidRPr="00A01923" w:rsidRDefault="005644F2" w:rsidP="00C65778">
            <w:pPr>
              <w:pStyle w:val="TAL"/>
              <w:rPr>
                <w:rFonts w:cs="Arial"/>
                <w:color w:val="000000" w:themeColor="text1"/>
                <w:szCs w:val="18"/>
                <w:lang w:eastAsia="zh-CN"/>
              </w:rPr>
            </w:pPr>
            <w:r w:rsidRPr="00A0192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A22F7"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C3E51"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6212"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32AA" w14:textId="77777777" w:rsidR="005644F2" w:rsidRPr="00A01923" w:rsidRDefault="005644F2" w:rsidP="00C65778">
            <w:pPr>
              <w:rPr>
                <w:rFonts w:eastAsia="SimSun" w:cs="Arial"/>
                <w:color w:val="000000" w:themeColor="text1"/>
                <w:sz w:val="18"/>
                <w:szCs w:val="18"/>
              </w:rPr>
            </w:pPr>
            <w:r w:rsidRPr="00A01923">
              <w:rPr>
                <w:rFonts w:eastAsia="SimSun" w:cs="Arial"/>
                <w:color w:val="000000" w:themeColor="text1"/>
                <w:sz w:val="18"/>
                <w:szCs w:val="18"/>
              </w:rPr>
              <w:t>Component 1 candidate values: {</w:t>
            </w:r>
            <w:r w:rsidRPr="006A1650">
              <w:rPr>
                <w:rFonts w:eastAsia="SimSun" w:cs="Arial"/>
                <w:strike/>
                <w:color w:val="FF0000"/>
                <w:sz w:val="18"/>
                <w:szCs w:val="18"/>
              </w:rPr>
              <w:t>[</w:t>
            </w:r>
            <w:r w:rsidRPr="00BC442F">
              <w:rPr>
                <w:rFonts w:eastAsia="SimSun" w:cs="Arial"/>
                <w:color w:val="000000" w:themeColor="text1"/>
                <w:sz w:val="18"/>
                <w:szCs w:val="18"/>
              </w:rPr>
              <w:t>1, 2,</w:t>
            </w:r>
            <w:r w:rsidRPr="006A1650">
              <w:rPr>
                <w:rFonts w:eastAsia="SimSun" w:cs="Arial"/>
                <w:strike/>
                <w:color w:val="FF0000"/>
                <w:sz w:val="18"/>
                <w:szCs w:val="18"/>
              </w:rPr>
              <w:t>]</w:t>
            </w:r>
            <w:r w:rsidRPr="00A01923">
              <w:rPr>
                <w:rFonts w:eastAsia="SimSun" w:cs="Arial"/>
                <w:color w:val="000000" w:themeColor="text1"/>
                <w:sz w:val="18"/>
                <w:szCs w:val="18"/>
              </w:rPr>
              <w:t xml:space="preserve"> 4, 6, 8}</w:t>
            </w:r>
          </w:p>
          <w:p w14:paraId="4B7E93C6" w14:textId="77777777" w:rsidR="005644F2" w:rsidRPr="00A01923" w:rsidRDefault="005644F2" w:rsidP="00C65778">
            <w:pPr>
              <w:rPr>
                <w:rFonts w:eastAsia="SimSun" w:cs="Arial"/>
                <w:color w:val="000000" w:themeColor="text1"/>
                <w:sz w:val="18"/>
                <w:szCs w:val="18"/>
              </w:rPr>
            </w:pPr>
          </w:p>
          <w:p w14:paraId="51F801F9" w14:textId="77777777" w:rsidR="005644F2" w:rsidRPr="00A01923" w:rsidRDefault="005644F2" w:rsidP="00C65778">
            <w:pPr>
              <w:pStyle w:val="TAL"/>
              <w:rPr>
                <w:rFonts w:cs="Arial"/>
                <w:color w:val="000000" w:themeColor="text1"/>
                <w:szCs w:val="18"/>
              </w:rPr>
            </w:pPr>
            <w:r w:rsidRPr="00522B80">
              <w:rPr>
                <w:rFonts w:cs="Arial"/>
                <w:strike/>
                <w:color w:val="FF0000"/>
                <w:szCs w:val="18"/>
              </w:rPr>
              <w:t>[</w:t>
            </w:r>
            <w:r w:rsidRPr="00522B80">
              <w:rPr>
                <w:rFonts w:cs="Arial"/>
                <w:color w:val="000000" w:themeColor="text1"/>
                <w:szCs w:val="18"/>
              </w:rPr>
              <w:t xml:space="preserve">Need for location </w:t>
            </w:r>
            <w:r>
              <w:rPr>
                <w:rFonts w:cs="Arial"/>
                <w:color w:val="000000" w:themeColor="text1"/>
                <w:szCs w:val="18"/>
              </w:rPr>
              <w:t>server</w:t>
            </w:r>
            <w:r>
              <w:rPr>
                <w:rFonts w:cs="Arial"/>
                <w:color w:val="FF0000"/>
                <w:szCs w:val="18"/>
              </w:rPr>
              <w:t>/UE</w:t>
            </w:r>
            <w:r w:rsidRPr="00522B80">
              <w:rPr>
                <w:rFonts w:cs="Arial"/>
                <w:color w:val="000000" w:themeColor="text1"/>
                <w:szCs w:val="18"/>
              </w:rPr>
              <w:t xml:space="preserve"> to know if the feature is supported</w:t>
            </w:r>
            <w:r w:rsidRPr="00522B80">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08EA4" w14:textId="77777777" w:rsidR="005644F2" w:rsidRPr="00A01923" w:rsidRDefault="005644F2" w:rsidP="00C65778">
            <w:pPr>
              <w:pStyle w:val="TAL"/>
              <w:rPr>
                <w:rFonts w:cs="Arial"/>
                <w:color w:val="000000" w:themeColor="text1"/>
                <w:szCs w:val="18"/>
              </w:rPr>
            </w:pPr>
            <w:r w:rsidRPr="00A01923">
              <w:rPr>
                <w:rFonts w:cs="Arial"/>
                <w:bCs/>
                <w:color w:val="000000" w:themeColor="text1"/>
                <w:szCs w:val="18"/>
              </w:rPr>
              <w:t>Optional with capability signaling</w:t>
            </w:r>
          </w:p>
        </w:tc>
      </w:tr>
    </w:tbl>
    <w:p w14:paraId="750BCCF9" w14:textId="77777777" w:rsidR="005644F2" w:rsidRDefault="005644F2" w:rsidP="005644F2">
      <w:pPr>
        <w:rPr>
          <w:rFonts w:ascii="Calibri" w:hAnsi="Calibri" w:cs="Arial"/>
          <w:b/>
          <w:highlight w:val="green"/>
        </w:rPr>
      </w:pPr>
    </w:p>
    <w:p w14:paraId="54C54A0A" w14:textId="77777777" w:rsidR="005644F2" w:rsidRDefault="005644F2" w:rsidP="005644F2">
      <w:pPr>
        <w:rPr>
          <w:rFonts w:ascii="Calibri" w:hAnsi="Calibri" w:cs="Arial"/>
          <w:b/>
          <w:highlight w:val="green"/>
        </w:rPr>
      </w:pPr>
    </w:p>
    <w:p w14:paraId="6243EF49" w14:textId="6383DD15" w:rsidR="005644F2" w:rsidRDefault="005644F2" w:rsidP="005644F2">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42"/>
        <w:gridCol w:w="1980"/>
        <w:gridCol w:w="1960"/>
        <w:gridCol w:w="556"/>
        <w:gridCol w:w="447"/>
        <w:gridCol w:w="607"/>
        <w:gridCol w:w="2220"/>
        <w:gridCol w:w="676"/>
        <w:gridCol w:w="467"/>
        <w:gridCol w:w="467"/>
        <w:gridCol w:w="467"/>
        <w:gridCol w:w="1902"/>
        <w:gridCol w:w="1300"/>
      </w:tblGrid>
      <w:tr w:rsidR="005644F2" w:rsidRPr="00896695" w14:paraId="52166590"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3FA8F8"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2300D"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232A" w14:textId="77777777" w:rsidR="005644F2" w:rsidRPr="00FB4C79" w:rsidRDefault="005644F2" w:rsidP="00C65778">
            <w:pPr>
              <w:pStyle w:val="TAL"/>
              <w:rPr>
                <w:rFonts w:cs="Arial"/>
                <w:color w:val="000000" w:themeColor="text1"/>
                <w:szCs w:val="18"/>
                <w:lang w:eastAsia="zh-CN"/>
              </w:rPr>
            </w:pPr>
            <w:r w:rsidRPr="00FB4C79">
              <w:rPr>
                <w:rFonts w:cs="Arial"/>
                <w:bCs/>
                <w:color w:val="000000" w:themeColor="text1"/>
                <w:szCs w:val="18"/>
              </w:rPr>
              <w:t xml:space="preserve">LoS/NLoS indicator for SL positioning </w:t>
            </w:r>
            <w:r w:rsidRPr="00FB4C79">
              <w:rPr>
                <w:rFonts w:cs="Arial"/>
                <w:bCs/>
                <w:strike/>
                <w:color w:val="FF0000"/>
                <w:szCs w:val="18"/>
              </w:rPr>
              <w:t>[</w:t>
            </w:r>
            <w:r w:rsidRPr="00FB4C79">
              <w:rPr>
                <w:rFonts w:cs="Arial"/>
                <w:bCs/>
                <w:color w:val="000000" w:themeColor="text1"/>
                <w:szCs w:val="18"/>
              </w:rPr>
              <w:t>per measurement</w:t>
            </w:r>
            <w:r w:rsidRPr="00FB4C79">
              <w:rPr>
                <w:rFonts w:cs="Arial"/>
                <w:bCs/>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3BDD3" w14:textId="77777777" w:rsidR="005644F2" w:rsidRPr="00516192" w:rsidRDefault="005644F2" w:rsidP="00C65778">
            <w:pPr>
              <w:rPr>
                <w:rFonts w:cs="Arial"/>
                <w:color w:val="000000" w:themeColor="text1"/>
                <w:sz w:val="18"/>
                <w:szCs w:val="18"/>
              </w:rPr>
            </w:pPr>
            <w:r w:rsidRPr="00516192">
              <w:rPr>
                <w:rFonts w:cs="Arial"/>
                <w:color w:val="000000" w:themeColor="text1"/>
                <w:sz w:val="18"/>
                <w:szCs w:val="18"/>
              </w:rPr>
              <w:t xml:space="preserve">Support of </w:t>
            </w:r>
            <w:r w:rsidRPr="00516192">
              <w:rPr>
                <w:rFonts w:cs="Arial"/>
                <w:bCs/>
                <w:color w:val="000000" w:themeColor="text1"/>
                <w:sz w:val="18"/>
                <w:szCs w:val="18"/>
              </w:rPr>
              <w:t xml:space="preserve">LoS/NLoS indicator for SL positioning </w:t>
            </w:r>
            <w:r w:rsidRPr="00516192">
              <w:rPr>
                <w:rFonts w:cs="Arial"/>
                <w:bCs/>
                <w:strike/>
                <w:color w:val="FF0000"/>
                <w:sz w:val="18"/>
                <w:szCs w:val="18"/>
              </w:rPr>
              <w:t>[</w:t>
            </w:r>
            <w:r w:rsidRPr="00516192">
              <w:rPr>
                <w:rFonts w:cs="Arial"/>
                <w:bCs/>
                <w:color w:val="000000" w:themeColor="text1"/>
                <w:sz w:val="18"/>
                <w:szCs w:val="18"/>
              </w:rPr>
              <w:t>per measurement</w:t>
            </w:r>
            <w:r w:rsidRPr="00516192">
              <w:rPr>
                <w:rFonts w:cs="Arial"/>
                <w:bCs/>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63101" w14:textId="77777777" w:rsidR="005644F2" w:rsidRPr="00FB4C79" w:rsidRDefault="005644F2" w:rsidP="00C65778">
            <w:pPr>
              <w:pStyle w:val="TAL"/>
              <w:rPr>
                <w:rFonts w:eastAsia="MS Mincho" w:cs="Arial"/>
                <w:color w:val="000000" w:themeColor="text1"/>
                <w:szCs w:val="18"/>
              </w:rPr>
            </w:pPr>
            <w:r w:rsidRPr="00FB4C7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2B5D4" w14:textId="77777777" w:rsidR="005644F2" w:rsidRPr="00FB4C79" w:rsidRDefault="005644F2" w:rsidP="00C65778">
            <w:pPr>
              <w:pStyle w:val="TAL"/>
              <w:rPr>
                <w:rFonts w:cs="Arial"/>
                <w:color w:val="000000" w:themeColor="text1"/>
                <w:szCs w:val="18"/>
                <w:lang w:eastAsia="zh-CN"/>
              </w:rPr>
            </w:pPr>
            <w:r w:rsidRPr="00FB4C7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63DEA" w14:textId="77777777" w:rsidR="005644F2" w:rsidRPr="00FB4C79" w:rsidRDefault="005644F2" w:rsidP="00C65778">
            <w:pPr>
              <w:pStyle w:val="TAL"/>
              <w:rPr>
                <w:rFonts w:cs="Arial"/>
                <w:color w:val="000000" w:themeColor="text1"/>
                <w:szCs w:val="18"/>
              </w:rPr>
            </w:pPr>
            <w:r w:rsidRPr="00994E37">
              <w:rPr>
                <w:rFonts w:eastAsia="MS Mincho" w:cs="Arial"/>
                <w:strike/>
                <w:color w:val="FF0000"/>
                <w:szCs w:val="18"/>
              </w:rPr>
              <w:t>FFS</w:t>
            </w:r>
            <w:r w:rsidRPr="00994E37">
              <w:rPr>
                <w:rFonts w:eastAsia="MS Mincho" w:cs="Arial"/>
                <w:color w:val="FF0000"/>
                <w:szCs w:val="18"/>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200D0" w14:textId="77777777" w:rsidR="005644F2" w:rsidRPr="00FB4C79" w:rsidRDefault="005644F2" w:rsidP="00C65778">
            <w:pPr>
              <w:pStyle w:val="TAL"/>
              <w:rPr>
                <w:rFonts w:cs="Arial"/>
                <w:color w:val="000000" w:themeColor="text1"/>
                <w:szCs w:val="18"/>
                <w:lang w:val="en-US" w:eastAsia="zh-CN"/>
              </w:rPr>
            </w:pPr>
            <w:r w:rsidRPr="00FB4C79">
              <w:rPr>
                <w:rFonts w:cs="Arial"/>
                <w:bCs/>
                <w:color w:val="000000" w:themeColor="text1"/>
                <w:szCs w:val="18"/>
                <w:lang w:val="en-US" w:eastAsia="zh-CN"/>
              </w:rPr>
              <w:t xml:space="preserve">LoS/NLoS indicator for SL positioning </w:t>
            </w:r>
            <w:r w:rsidRPr="00FB4C79">
              <w:rPr>
                <w:rFonts w:cs="Arial"/>
                <w:bCs/>
                <w:strike/>
                <w:color w:val="FF0000"/>
                <w:szCs w:val="18"/>
              </w:rPr>
              <w:t>[</w:t>
            </w:r>
            <w:r w:rsidRPr="00FB4C79">
              <w:rPr>
                <w:rFonts w:cs="Arial"/>
                <w:bCs/>
                <w:color w:val="000000" w:themeColor="text1"/>
                <w:szCs w:val="18"/>
              </w:rPr>
              <w:t>per measurement</w:t>
            </w:r>
            <w:r w:rsidRPr="00FB4C79">
              <w:rPr>
                <w:rFonts w:cs="Arial"/>
                <w:bCs/>
                <w:strike/>
                <w:color w:val="FF0000"/>
                <w:szCs w:val="18"/>
              </w:rPr>
              <w:t>]</w:t>
            </w:r>
            <w:r w:rsidRPr="00FB4C79">
              <w:rPr>
                <w:rFonts w:cs="Arial"/>
                <w:bCs/>
                <w:color w:val="000000" w:themeColor="text1"/>
                <w:szCs w:val="18"/>
              </w:rPr>
              <w:t xml:space="preserve"> </w:t>
            </w:r>
            <w:r w:rsidRPr="00FB4C79">
              <w:rPr>
                <w:rFonts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61E5B" w14:textId="77777777" w:rsidR="005644F2" w:rsidRPr="00A01923" w:rsidRDefault="005644F2" w:rsidP="00C65778">
            <w:pPr>
              <w:pStyle w:val="TAL"/>
              <w:rPr>
                <w:rFonts w:cs="Arial"/>
                <w:color w:val="000000" w:themeColor="text1"/>
                <w:szCs w:val="18"/>
                <w:lang w:eastAsia="zh-CN"/>
              </w:rPr>
            </w:pPr>
            <w:r w:rsidRPr="00A0192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4706"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9355"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D2248"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90E7B"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Component 1 candidate values: {hard value, hard+soft value}</w:t>
            </w:r>
          </w:p>
          <w:p w14:paraId="009D54DC" w14:textId="77777777" w:rsidR="005644F2" w:rsidRPr="00A01923" w:rsidRDefault="005644F2" w:rsidP="00C65778">
            <w:pPr>
              <w:pStyle w:val="TAL"/>
              <w:rPr>
                <w:rFonts w:cs="Arial"/>
                <w:color w:val="000000" w:themeColor="text1"/>
                <w:szCs w:val="18"/>
              </w:rPr>
            </w:pPr>
          </w:p>
          <w:p w14:paraId="2ECD3D09" w14:textId="77777777" w:rsidR="005644F2" w:rsidRPr="00A01923" w:rsidRDefault="005644F2" w:rsidP="00C65778">
            <w:pPr>
              <w:pStyle w:val="TAL"/>
              <w:rPr>
                <w:rFonts w:cs="Arial"/>
                <w:color w:val="000000" w:themeColor="text1"/>
                <w:szCs w:val="18"/>
              </w:rPr>
            </w:pPr>
            <w:r w:rsidRPr="00156D01">
              <w:rPr>
                <w:rFonts w:cs="Arial"/>
                <w:strike/>
                <w:color w:val="FF0000"/>
                <w:szCs w:val="18"/>
                <w:lang w:val="en-US"/>
              </w:rPr>
              <w:t>[</w:t>
            </w:r>
            <w:r w:rsidRPr="00156D01">
              <w:rPr>
                <w:rFonts w:cs="Arial"/>
                <w:color w:val="000000" w:themeColor="text1"/>
                <w:szCs w:val="18"/>
                <w:lang w:val="en-US"/>
              </w:rPr>
              <w:t>Need for location server</w:t>
            </w:r>
            <w:r>
              <w:rPr>
                <w:rFonts w:cs="Arial"/>
                <w:color w:val="FF0000"/>
                <w:szCs w:val="18"/>
                <w:lang w:val="en-US"/>
              </w:rPr>
              <w:t>/UE</w:t>
            </w:r>
            <w:r w:rsidRPr="00156D01">
              <w:rPr>
                <w:rFonts w:cs="Arial"/>
                <w:color w:val="000000" w:themeColor="text1"/>
                <w:szCs w:val="18"/>
                <w:lang w:val="en-US"/>
              </w:rPr>
              <w:t xml:space="preserve"> to know if the feature is supported</w:t>
            </w:r>
            <w:r w:rsidRPr="00156D01">
              <w:rPr>
                <w:rFonts w:cs="Arial"/>
                <w:strike/>
                <w:color w:val="FF0000"/>
                <w:szCs w:val="18"/>
                <w:lang w:val="en-US"/>
              </w:rPr>
              <w:t>]</w:t>
            </w:r>
            <w:r>
              <w:rPr>
                <w:rFonts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5632" w14:textId="77777777" w:rsidR="005644F2" w:rsidRPr="00A01923" w:rsidRDefault="005644F2" w:rsidP="00C65778">
            <w:pPr>
              <w:pStyle w:val="TAL"/>
              <w:rPr>
                <w:rFonts w:cs="Arial"/>
                <w:color w:val="000000" w:themeColor="text1"/>
                <w:szCs w:val="18"/>
              </w:rPr>
            </w:pPr>
            <w:r w:rsidRPr="00A01923">
              <w:rPr>
                <w:rFonts w:cs="Arial"/>
                <w:bCs/>
                <w:color w:val="000000" w:themeColor="text1"/>
                <w:szCs w:val="18"/>
              </w:rPr>
              <w:t>Optional with capability signaling</w:t>
            </w:r>
          </w:p>
        </w:tc>
      </w:tr>
    </w:tbl>
    <w:p w14:paraId="404319A5" w14:textId="77777777" w:rsidR="005644F2" w:rsidRDefault="005644F2" w:rsidP="005644F2">
      <w:pPr>
        <w:rPr>
          <w:lang w:eastAsia="x-none"/>
        </w:rPr>
      </w:pPr>
    </w:p>
    <w:p w14:paraId="693BA64E" w14:textId="77777777" w:rsidR="005644F2" w:rsidRDefault="005644F2" w:rsidP="005644F2">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29"/>
        <w:gridCol w:w="2467"/>
        <w:gridCol w:w="2833"/>
        <w:gridCol w:w="556"/>
        <w:gridCol w:w="527"/>
        <w:gridCol w:w="609"/>
        <w:gridCol w:w="2556"/>
        <w:gridCol w:w="665"/>
        <w:gridCol w:w="467"/>
        <w:gridCol w:w="467"/>
        <w:gridCol w:w="467"/>
        <w:gridCol w:w="222"/>
        <w:gridCol w:w="1236"/>
      </w:tblGrid>
      <w:tr w:rsidR="005644F2" w:rsidRPr="00896695" w14:paraId="1220737D"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67F699"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C1384"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570D1" w14:textId="77777777" w:rsidR="005644F2" w:rsidRPr="00036790" w:rsidRDefault="005644F2" w:rsidP="00C65778">
            <w:pPr>
              <w:pStyle w:val="TAL"/>
              <w:rPr>
                <w:rFonts w:cs="Arial"/>
                <w:color w:val="000000" w:themeColor="text1"/>
                <w:szCs w:val="18"/>
                <w:lang w:eastAsia="zh-CN"/>
              </w:rPr>
            </w:pPr>
            <w:r w:rsidRPr="00036790">
              <w:rPr>
                <w:rFonts w:cs="Arial"/>
                <w:bCs/>
                <w:color w:val="000000" w:themeColor="text1"/>
                <w:szCs w:val="18"/>
              </w:rPr>
              <w:t xml:space="preserve">Open loop SL pathloss based power control </w:t>
            </w:r>
            <w:r w:rsidRPr="00036790">
              <w:rPr>
                <w:rFonts w:cs="Arial"/>
                <w:bCs/>
                <w:color w:val="FF0000"/>
                <w:szCs w:val="18"/>
                <w:lang w:val="en-US"/>
              </w:rPr>
              <w:t>for SL</w:t>
            </w:r>
            <w:r w:rsidRPr="00036790">
              <w:rPr>
                <w:rFonts w:cs="Arial" w:hint="eastAsia"/>
                <w:bCs/>
                <w:color w:val="FF0000"/>
                <w:szCs w:val="18"/>
                <w:lang w:val="en-US"/>
              </w:rPr>
              <w:t>-</w:t>
            </w:r>
            <w:r w:rsidRPr="00036790">
              <w:rPr>
                <w:rFonts w:cs="Arial"/>
                <w:bCs/>
                <w:color w:val="FF0000"/>
                <w:szCs w:val="18"/>
                <w:lang w:val="en-US"/>
              </w:rPr>
              <w:t xml:space="preserve">PRS and associated PSCCH </w:t>
            </w:r>
            <w:r w:rsidRPr="00036790">
              <w:rPr>
                <w:rFonts w:cs="Arial"/>
                <w:bCs/>
                <w:color w:val="000000" w:themeColor="text1"/>
                <w:szCs w:val="18"/>
              </w:rPr>
              <w:t xml:space="preserve">and SL RSRP report </w:t>
            </w:r>
            <w:r w:rsidRPr="00036790">
              <w:rPr>
                <w:rFonts w:cs="Arial"/>
                <w:bCs/>
                <w:strike/>
                <w:color w:val="FF0000"/>
                <w:szCs w:val="18"/>
              </w:rPr>
              <w:t>[</w:t>
            </w:r>
            <w:r w:rsidRPr="00036790">
              <w:rPr>
                <w:rFonts w:cs="Arial"/>
                <w:bCs/>
                <w:color w:val="000000" w:themeColor="text1"/>
                <w:szCs w:val="18"/>
              </w:rPr>
              <w:t>for dedicated resource pool</w:t>
            </w:r>
            <w:r w:rsidRPr="00036790">
              <w:rPr>
                <w:rFonts w:cs="Arial"/>
                <w:bCs/>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5CECD" w14:textId="77777777" w:rsidR="005644F2" w:rsidRPr="00036790" w:rsidRDefault="005644F2" w:rsidP="00C65778">
            <w:pPr>
              <w:rPr>
                <w:rFonts w:cs="Arial"/>
                <w:strike/>
                <w:color w:val="000000" w:themeColor="text1"/>
                <w:sz w:val="18"/>
                <w:szCs w:val="18"/>
              </w:rPr>
            </w:pPr>
            <w:r w:rsidRPr="00036790">
              <w:rPr>
                <w:rFonts w:cs="Arial"/>
                <w:strike/>
                <w:color w:val="000000" w:themeColor="text1"/>
                <w:sz w:val="18"/>
                <w:szCs w:val="18"/>
              </w:rPr>
              <w:t>FFS: merge with 41-1-4 for SL PC and 41-1-3 for RSRP report</w:t>
            </w:r>
          </w:p>
          <w:p w14:paraId="444B7640" w14:textId="77777777" w:rsidR="005644F2" w:rsidRPr="00036790" w:rsidRDefault="005644F2" w:rsidP="00C65778">
            <w:pPr>
              <w:rPr>
                <w:rFonts w:cs="Arial"/>
                <w:color w:val="000000" w:themeColor="text1"/>
                <w:sz w:val="18"/>
                <w:szCs w:val="18"/>
              </w:rPr>
            </w:pPr>
            <w:r w:rsidRPr="00036790">
              <w:rPr>
                <w:rFonts w:cs="Arial"/>
                <w:bCs/>
                <w:color w:val="000000" w:themeColor="text1"/>
                <w:sz w:val="18"/>
                <w:szCs w:val="18"/>
              </w:rPr>
              <w:t xml:space="preserve">Support of open loop SL pathloss based power control </w:t>
            </w:r>
            <w:r w:rsidRPr="00036790">
              <w:rPr>
                <w:rFonts w:cs="Arial"/>
                <w:bCs/>
                <w:color w:val="FF0000"/>
                <w:sz w:val="18"/>
                <w:szCs w:val="18"/>
              </w:rPr>
              <w:t>for SL</w:t>
            </w:r>
            <w:r w:rsidRPr="00036790">
              <w:rPr>
                <w:rFonts w:cs="Arial" w:hint="eastAsia"/>
                <w:bCs/>
                <w:color w:val="FF0000"/>
                <w:sz w:val="18"/>
                <w:szCs w:val="18"/>
              </w:rPr>
              <w:t>-</w:t>
            </w:r>
            <w:r w:rsidRPr="00036790">
              <w:rPr>
                <w:rFonts w:cs="Arial"/>
                <w:bCs/>
                <w:color w:val="FF0000"/>
                <w:sz w:val="18"/>
                <w:szCs w:val="18"/>
              </w:rPr>
              <w:t xml:space="preserve">PRS and associated PSCCH </w:t>
            </w:r>
            <w:r w:rsidRPr="00036790">
              <w:rPr>
                <w:rFonts w:cs="Arial"/>
                <w:bCs/>
                <w:color w:val="000000" w:themeColor="text1"/>
                <w:sz w:val="18"/>
                <w:szCs w:val="18"/>
              </w:rPr>
              <w:t xml:space="preserve">and SL RSRP report </w:t>
            </w:r>
            <w:r w:rsidRPr="00036790">
              <w:rPr>
                <w:rFonts w:cs="Arial"/>
                <w:bCs/>
                <w:strike/>
                <w:color w:val="FF0000"/>
                <w:szCs w:val="18"/>
              </w:rPr>
              <w:t>[</w:t>
            </w:r>
            <w:r w:rsidRPr="00036790">
              <w:rPr>
                <w:rFonts w:cs="Arial"/>
                <w:bCs/>
                <w:color w:val="000000" w:themeColor="text1"/>
                <w:szCs w:val="18"/>
              </w:rPr>
              <w:t>for dedicated resource pool</w:t>
            </w:r>
            <w:r w:rsidRPr="00036790">
              <w:rPr>
                <w:rFonts w:cs="Arial"/>
                <w:bCs/>
                <w:strike/>
                <w:color w:val="FF0000"/>
                <w:szCs w:val="18"/>
              </w:rPr>
              <w:t>]</w:t>
            </w:r>
            <w:r w:rsidRPr="00036790">
              <w:rPr>
                <w:rFonts w:cs="Arial"/>
                <w:bCs/>
                <w:color w:val="000000" w:themeColor="text1"/>
                <w:sz w:val="18"/>
                <w:szCs w:val="18"/>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43EC2" w14:textId="77777777" w:rsidR="005644F2" w:rsidRPr="00036790" w:rsidRDefault="005644F2" w:rsidP="00C65778">
            <w:pPr>
              <w:pStyle w:val="TAL"/>
              <w:rPr>
                <w:rFonts w:eastAsia="MS Mincho" w:cs="Arial"/>
                <w:color w:val="000000" w:themeColor="text1"/>
                <w:szCs w:val="18"/>
              </w:rPr>
            </w:pPr>
            <w:r w:rsidRPr="00036790">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85339" w14:textId="77777777" w:rsidR="005644F2" w:rsidRPr="00036790" w:rsidRDefault="005644F2" w:rsidP="00C65778">
            <w:pPr>
              <w:pStyle w:val="TAL"/>
              <w:rPr>
                <w:rFonts w:cs="Arial"/>
                <w:color w:val="000000" w:themeColor="text1"/>
                <w:szCs w:val="18"/>
                <w:lang w:eastAsia="zh-CN"/>
              </w:rPr>
            </w:pPr>
            <w:r w:rsidRPr="0003679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D74C5" w14:textId="77777777" w:rsidR="005644F2" w:rsidRPr="00036790" w:rsidRDefault="005644F2" w:rsidP="00C65778">
            <w:pPr>
              <w:pStyle w:val="TAL"/>
              <w:rPr>
                <w:rFonts w:cs="Arial"/>
                <w:color w:val="000000" w:themeColor="text1"/>
                <w:szCs w:val="18"/>
              </w:rPr>
            </w:pPr>
            <w:r w:rsidRPr="00994E37">
              <w:rPr>
                <w:rFonts w:eastAsia="MS Mincho" w:cs="Arial"/>
                <w:strike/>
                <w:color w:val="FF0000"/>
                <w:szCs w:val="18"/>
              </w:rPr>
              <w:t>FFS</w:t>
            </w:r>
            <w:r w:rsidRPr="00994E37">
              <w:rPr>
                <w:rFonts w:eastAsia="MS Mincho" w:cs="Arial"/>
                <w:color w:val="FF0000"/>
                <w:szCs w:val="18"/>
              </w:rPr>
              <w:t xml:space="preserve"> </w:t>
            </w:r>
            <w:r>
              <w:rPr>
                <w:rFonts w:eastAsia="MS Mincho"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572D9" w14:textId="77777777" w:rsidR="005644F2" w:rsidRPr="00A01923" w:rsidRDefault="005644F2" w:rsidP="00C65778">
            <w:pPr>
              <w:pStyle w:val="TAL"/>
              <w:rPr>
                <w:rFonts w:cs="Arial"/>
                <w:color w:val="000000" w:themeColor="text1"/>
                <w:szCs w:val="18"/>
                <w:lang w:val="en-US" w:eastAsia="zh-CN"/>
              </w:rPr>
            </w:pPr>
            <w:r w:rsidRPr="00A01923">
              <w:rPr>
                <w:rFonts w:cs="Arial"/>
                <w:bCs/>
                <w:color w:val="000000" w:themeColor="text1"/>
                <w:szCs w:val="18"/>
                <w:lang w:val="en-US" w:eastAsia="zh-CN"/>
              </w:rPr>
              <w:t xml:space="preserve">Open loop SL power control </w:t>
            </w:r>
            <w:r w:rsidRPr="00036790">
              <w:rPr>
                <w:rFonts w:cs="Arial"/>
                <w:bCs/>
                <w:color w:val="000000" w:themeColor="text1"/>
                <w:szCs w:val="18"/>
                <w:lang w:val="en-US" w:eastAsia="zh-CN"/>
              </w:rPr>
              <w:t xml:space="preserve">and SL RSRP report </w:t>
            </w:r>
            <w:r w:rsidRPr="00036790">
              <w:rPr>
                <w:rFonts w:cs="Arial"/>
                <w:bCs/>
                <w:strike/>
                <w:color w:val="FF0000"/>
                <w:szCs w:val="18"/>
              </w:rPr>
              <w:t>[</w:t>
            </w:r>
            <w:r w:rsidRPr="00036790">
              <w:rPr>
                <w:rFonts w:cs="Arial"/>
                <w:bCs/>
                <w:color w:val="000000" w:themeColor="text1"/>
                <w:szCs w:val="18"/>
              </w:rPr>
              <w:t>for dedicated resource pool</w:t>
            </w:r>
            <w:r w:rsidRPr="00036790">
              <w:rPr>
                <w:rFonts w:cs="Arial"/>
                <w:bCs/>
                <w:strike/>
                <w:color w:val="FF0000"/>
                <w:szCs w:val="18"/>
              </w:rPr>
              <w:t>]</w:t>
            </w:r>
            <w:r w:rsidRPr="00036790">
              <w:rPr>
                <w:rFonts w:cs="Arial"/>
                <w:bCs/>
                <w:color w:val="000000" w:themeColor="text1"/>
                <w:szCs w:val="18"/>
                <w:lang w:val="en-US" w:eastAsia="zh-CN"/>
              </w:rPr>
              <w:t xml:space="preserve"> is not</w:t>
            </w:r>
            <w:r w:rsidRPr="00A01923">
              <w:rPr>
                <w:rFonts w:cs="Arial"/>
                <w:bCs/>
                <w:color w:val="000000" w:themeColor="text1"/>
                <w:szCs w:val="18"/>
                <w:lang w:val="en-US" w:eastAsia="zh-CN"/>
              </w:rPr>
              <w:t xml:space="preserve"> supported for unicast transmissions</w:t>
            </w:r>
            <w:r w:rsidRPr="00A01923">
              <w:rPr>
                <w:rFonts w:cs="Arial"/>
                <w:color w:val="000000" w:themeColor="text1"/>
                <w:szCs w:val="18"/>
                <w:lang w:val="en-US" w:eastAsia="zh-CN"/>
              </w:rPr>
              <w:t xml:space="preserve"> </w:t>
            </w:r>
          </w:p>
          <w:p w14:paraId="4F13BB09" w14:textId="77777777" w:rsidR="005644F2" w:rsidRPr="00A01923" w:rsidRDefault="005644F2" w:rsidP="00C65778">
            <w:pPr>
              <w:pStyle w:val="TAL"/>
              <w:rPr>
                <w:rFonts w:cs="Arial"/>
                <w:color w:val="000000" w:themeColor="text1"/>
                <w:szCs w:val="18"/>
                <w:lang w:val="en-US" w:eastAsia="zh-CN"/>
              </w:rPr>
            </w:pPr>
          </w:p>
          <w:p w14:paraId="42FB17B2" w14:textId="77777777" w:rsidR="005644F2" w:rsidRPr="00036790" w:rsidRDefault="005644F2" w:rsidP="00C65778">
            <w:pPr>
              <w:pStyle w:val="TAL"/>
              <w:rPr>
                <w:rFonts w:cs="Arial"/>
                <w:strike/>
                <w:color w:val="000000" w:themeColor="text1"/>
                <w:szCs w:val="18"/>
                <w:lang w:val="en-US" w:eastAsia="zh-CN"/>
              </w:rPr>
            </w:pPr>
            <w:r w:rsidRPr="00036790">
              <w:rPr>
                <w:rFonts w:cs="Arial"/>
                <w:strike/>
                <w:color w:val="FF0000"/>
                <w:szCs w:val="18"/>
                <w:lang w:val="en-US" w:eastAsia="zh-CN"/>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CFD2" w14:textId="77777777" w:rsidR="005644F2" w:rsidRPr="00A01923" w:rsidRDefault="005644F2" w:rsidP="00C65778">
            <w:pPr>
              <w:pStyle w:val="TAL"/>
              <w:rPr>
                <w:rFonts w:cs="Arial"/>
                <w:color w:val="000000" w:themeColor="text1"/>
                <w:szCs w:val="18"/>
                <w:lang w:eastAsia="zh-CN"/>
              </w:rPr>
            </w:pPr>
            <w:r w:rsidRPr="00A0192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9820E"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F39F6"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F7B58"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BA4E0" w14:textId="77777777" w:rsidR="005644F2" w:rsidRPr="00A01923" w:rsidRDefault="005644F2" w:rsidP="00C6577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11145" w14:textId="77777777" w:rsidR="005644F2" w:rsidRPr="00A01923" w:rsidRDefault="005644F2" w:rsidP="00C65778">
            <w:pPr>
              <w:pStyle w:val="TAL"/>
              <w:rPr>
                <w:rFonts w:cs="Arial"/>
                <w:color w:val="000000" w:themeColor="text1"/>
                <w:szCs w:val="18"/>
              </w:rPr>
            </w:pPr>
            <w:r w:rsidRPr="00A01923">
              <w:rPr>
                <w:rFonts w:cs="Arial"/>
                <w:bCs/>
                <w:color w:val="000000" w:themeColor="text1"/>
                <w:szCs w:val="18"/>
              </w:rPr>
              <w:t>Optional with capability signaling</w:t>
            </w:r>
          </w:p>
        </w:tc>
      </w:tr>
    </w:tbl>
    <w:p w14:paraId="01FB39B6" w14:textId="77777777" w:rsidR="005644F2" w:rsidRDefault="005644F2" w:rsidP="005644F2">
      <w:pPr>
        <w:rPr>
          <w:lang w:eastAsia="x-none"/>
        </w:rPr>
      </w:pPr>
    </w:p>
    <w:p w14:paraId="1AFDB03E" w14:textId="36B20BD7" w:rsidR="005644F2" w:rsidRPr="008565EE" w:rsidRDefault="005644F2" w:rsidP="008565EE">
      <w:pPr>
        <w:pStyle w:val="BodyText"/>
        <w:rPr>
          <w:rFonts w:eastAsiaTheme="minorEastAsia"/>
          <w:lang w:val="en-GB" w:eastAsia="zh-CN"/>
        </w:rPr>
        <w:sectPr w:rsidR="005644F2" w:rsidRPr="008565EE" w:rsidSect="00BC4A63">
          <w:pgSz w:w="16838" w:h="11906" w:orient="landscape"/>
          <w:pgMar w:top="1021" w:right="1021" w:bottom="1021" w:left="1021" w:header="709" w:footer="709" w:gutter="0"/>
          <w:cols w:space="720"/>
          <w:docGrid w:linePitch="360"/>
        </w:sectPr>
      </w:pPr>
    </w:p>
    <w:p w14:paraId="20202F5A" w14:textId="77777777" w:rsidR="005644F2" w:rsidRDefault="005644F2" w:rsidP="005644F2">
      <w:pPr>
        <w:rPr>
          <w:lang w:eastAsia="x-none"/>
        </w:rPr>
      </w:pPr>
      <w:r>
        <w:rPr>
          <w:rFonts w:eastAsia="MS Mincho"/>
          <w:lang w:eastAsia="zh-CN"/>
        </w:rPr>
        <w:lastRenderedPageBreak/>
        <w:tab/>
      </w: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552"/>
        <w:gridCol w:w="1781"/>
        <w:gridCol w:w="1765"/>
        <w:gridCol w:w="556"/>
        <w:gridCol w:w="447"/>
        <w:gridCol w:w="615"/>
        <w:gridCol w:w="1940"/>
        <w:gridCol w:w="768"/>
        <w:gridCol w:w="619"/>
        <w:gridCol w:w="619"/>
        <w:gridCol w:w="619"/>
        <w:gridCol w:w="1948"/>
        <w:gridCol w:w="1354"/>
      </w:tblGrid>
      <w:tr w:rsidR="005644F2" w:rsidRPr="00896695" w14:paraId="0CC3A105"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C54D71"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88EF0"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07171" w14:textId="77777777" w:rsidR="005644F2" w:rsidRPr="00A01923" w:rsidRDefault="005644F2" w:rsidP="00C65778">
            <w:pPr>
              <w:pStyle w:val="TAL"/>
              <w:rPr>
                <w:rFonts w:cs="Arial"/>
                <w:color w:val="000000" w:themeColor="text1"/>
                <w:szCs w:val="18"/>
                <w:lang w:eastAsia="zh-CN"/>
              </w:rPr>
            </w:pPr>
            <w:r w:rsidRPr="00A01923">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CD73D" w14:textId="77777777" w:rsidR="005644F2" w:rsidRPr="00A01923" w:rsidRDefault="005644F2" w:rsidP="00C65778">
            <w:pPr>
              <w:rPr>
                <w:rFonts w:cs="Arial"/>
                <w:color w:val="000000" w:themeColor="text1"/>
                <w:sz w:val="18"/>
                <w:szCs w:val="18"/>
              </w:rPr>
            </w:pPr>
            <w:r w:rsidRPr="00A01923">
              <w:rPr>
                <w:rFonts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A1B2C" w14:textId="77777777" w:rsidR="005644F2" w:rsidRPr="00665751" w:rsidRDefault="005644F2" w:rsidP="00C65778">
            <w:pPr>
              <w:pStyle w:val="TAL"/>
              <w:rPr>
                <w:rFonts w:eastAsia="MS Mincho" w:cs="Arial"/>
                <w:strike/>
                <w:color w:val="000000" w:themeColor="text1"/>
                <w:szCs w:val="18"/>
              </w:rPr>
            </w:pPr>
            <w:r w:rsidRPr="00665751">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142ED" w14:textId="77777777" w:rsidR="005644F2" w:rsidRPr="00A01923" w:rsidRDefault="005644F2" w:rsidP="00C65778">
            <w:pPr>
              <w:pStyle w:val="TAL"/>
              <w:rPr>
                <w:rFonts w:cs="Arial"/>
                <w:color w:val="000000" w:themeColor="text1"/>
                <w:szCs w:val="18"/>
                <w:lang w:eastAsia="zh-CN"/>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2CB5" w14:textId="77777777" w:rsidR="005644F2" w:rsidRPr="00A01923" w:rsidRDefault="005644F2" w:rsidP="00C65778">
            <w:pPr>
              <w:pStyle w:val="TAL"/>
              <w:rPr>
                <w:rFonts w:cs="Arial"/>
                <w:color w:val="000000" w:themeColor="text1"/>
                <w:szCs w:val="18"/>
              </w:rPr>
            </w:pPr>
            <w:r>
              <w:rPr>
                <w:rFonts w:cs="Arial"/>
                <w:strike/>
                <w:color w:val="FF0000"/>
                <w:szCs w:val="18"/>
              </w:rPr>
              <w:t>FFS</w:t>
            </w:r>
            <w:r w:rsidRPr="00B15860">
              <w:rPr>
                <w:rFonts w:cs="Arial"/>
                <w:color w:val="000000" w:themeColor="text1"/>
                <w:szCs w:val="18"/>
              </w:rPr>
              <w:t xml:space="preserve"> </w:t>
            </w: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CCE7B" w14:textId="77777777" w:rsidR="005644F2" w:rsidRPr="00A01923" w:rsidRDefault="005644F2" w:rsidP="00C65778">
            <w:pPr>
              <w:pStyle w:val="TAL"/>
              <w:rPr>
                <w:rFonts w:cs="Arial"/>
                <w:color w:val="000000" w:themeColor="text1"/>
                <w:szCs w:val="18"/>
                <w:lang w:val="en-US" w:eastAsia="zh-CN"/>
              </w:rPr>
            </w:pPr>
            <w:r w:rsidRPr="00A01923">
              <w:rPr>
                <w:rFonts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A1D66" w14:textId="77777777" w:rsidR="005644F2" w:rsidRPr="006A1650" w:rsidRDefault="005644F2" w:rsidP="00C65778">
            <w:pPr>
              <w:pStyle w:val="TAL"/>
              <w:rPr>
                <w:rFonts w:cs="Arial"/>
                <w:color w:val="FF0000"/>
                <w:szCs w:val="18"/>
                <w:lang w:eastAsia="zh-CN"/>
              </w:rPr>
            </w:pPr>
            <w:r w:rsidRPr="006A1650">
              <w:rPr>
                <w:rFonts w:cs="Arial"/>
                <w:strike/>
                <w:color w:val="FF0000"/>
                <w:szCs w:val="18"/>
              </w:rPr>
              <w:t>FFS</w:t>
            </w:r>
            <w:r w:rsidRPr="006A1650">
              <w:rPr>
                <w:rFonts w:cs="Arial"/>
                <w:color w:val="FF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AE4B" w14:textId="77777777" w:rsidR="005644F2" w:rsidRPr="006A1650" w:rsidRDefault="005644F2" w:rsidP="00C65778">
            <w:pPr>
              <w:pStyle w:val="TAL"/>
              <w:rPr>
                <w:rFonts w:cs="Arial"/>
                <w:color w:val="FF0000"/>
                <w:szCs w:val="18"/>
              </w:rPr>
            </w:pPr>
            <w:r w:rsidRPr="006A1650">
              <w:rPr>
                <w:rFonts w:cs="Arial"/>
                <w:strike/>
                <w:color w:val="FF0000"/>
                <w:szCs w:val="18"/>
              </w:rPr>
              <w:t>FFS</w:t>
            </w:r>
            <w:r w:rsidRPr="006A1650">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3DBA" w14:textId="77777777" w:rsidR="005644F2" w:rsidRPr="006A1650" w:rsidRDefault="005644F2" w:rsidP="00C65778">
            <w:pPr>
              <w:pStyle w:val="TAL"/>
              <w:rPr>
                <w:rFonts w:cs="Arial"/>
                <w:color w:val="FF0000"/>
                <w:szCs w:val="18"/>
              </w:rPr>
            </w:pPr>
            <w:r w:rsidRPr="006A1650">
              <w:rPr>
                <w:rFonts w:cs="Arial"/>
                <w:strike/>
                <w:color w:val="FF0000"/>
                <w:szCs w:val="18"/>
              </w:rPr>
              <w:t>FFS</w:t>
            </w:r>
            <w:r w:rsidRPr="006A1650">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1D12D" w14:textId="77777777" w:rsidR="005644F2" w:rsidRPr="006A1650" w:rsidRDefault="005644F2" w:rsidP="00C65778">
            <w:pPr>
              <w:pStyle w:val="TAL"/>
              <w:rPr>
                <w:rFonts w:cs="Arial"/>
                <w:color w:val="FF0000"/>
                <w:szCs w:val="18"/>
              </w:rPr>
            </w:pPr>
            <w:r w:rsidRPr="006A1650">
              <w:rPr>
                <w:rFonts w:cs="Arial"/>
                <w:strike/>
                <w:color w:val="FF0000"/>
                <w:szCs w:val="18"/>
              </w:rPr>
              <w:t>FFS</w:t>
            </w:r>
            <w:r w:rsidRPr="006A1650">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28590" w14:textId="77777777" w:rsidR="005644F2" w:rsidRPr="00A01923" w:rsidRDefault="005644F2" w:rsidP="00C65778">
            <w:pPr>
              <w:pStyle w:val="TAL"/>
              <w:rPr>
                <w:rFonts w:cs="Arial"/>
                <w:color w:val="000000" w:themeColor="text1"/>
                <w:szCs w:val="18"/>
              </w:rPr>
            </w:pPr>
            <w:r w:rsidRPr="00522B80">
              <w:rPr>
                <w:rFonts w:cs="Arial"/>
                <w:strike/>
                <w:color w:val="FF0000"/>
                <w:szCs w:val="18"/>
              </w:rPr>
              <w:t>[</w:t>
            </w:r>
            <w:r w:rsidRPr="00522B80">
              <w:rPr>
                <w:rFonts w:cs="Arial"/>
                <w:color w:val="000000" w:themeColor="text1"/>
                <w:szCs w:val="18"/>
              </w:rPr>
              <w:t xml:space="preserve">Need for location </w:t>
            </w:r>
            <w:r>
              <w:rPr>
                <w:rFonts w:cs="Arial"/>
                <w:color w:val="000000" w:themeColor="text1"/>
                <w:szCs w:val="18"/>
              </w:rPr>
              <w:t>server</w:t>
            </w:r>
            <w:r>
              <w:rPr>
                <w:rFonts w:cs="Arial"/>
                <w:color w:val="FF0000"/>
                <w:szCs w:val="18"/>
              </w:rPr>
              <w:t>/UE</w:t>
            </w:r>
            <w:r w:rsidRPr="00522B80">
              <w:rPr>
                <w:rFonts w:cs="Arial"/>
                <w:color w:val="000000" w:themeColor="text1"/>
                <w:szCs w:val="18"/>
              </w:rPr>
              <w:t xml:space="preserve"> to know if the feature is supported</w:t>
            </w:r>
            <w:r w:rsidRPr="00522B80">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B376" w14:textId="77777777" w:rsidR="005644F2" w:rsidRPr="00A01923" w:rsidRDefault="005644F2" w:rsidP="00C65778">
            <w:pPr>
              <w:pStyle w:val="TAL"/>
              <w:rPr>
                <w:rFonts w:cs="Arial"/>
                <w:color w:val="000000" w:themeColor="text1"/>
                <w:szCs w:val="18"/>
              </w:rPr>
            </w:pPr>
            <w:r w:rsidRPr="00A01923">
              <w:rPr>
                <w:rFonts w:cs="Arial"/>
                <w:bCs/>
                <w:color w:val="000000" w:themeColor="text1"/>
                <w:szCs w:val="18"/>
              </w:rPr>
              <w:t>Optional with capability signaling</w:t>
            </w:r>
          </w:p>
        </w:tc>
      </w:tr>
    </w:tbl>
    <w:p w14:paraId="4804E68D" w14:textId="77777777" w:rsidR="005644F2" w:rsidRDefault="005644F2" w:rsidP="005644F2">
      <w:pPr>
        <w:rPr>
          <w:lang w:eastAsia="x-none"/>
        </w:rPr>
      </w:pPr>
    </w:p>
    <w:p w14:paraId="7F0D8FBA" w14:textId="77777777" w:rsidR="005644F2" w:rsidRDefault="005644F2" w:rsidP="005644F2">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93"/>
        <w:gridCol w:w="1996"/>
        <w:gridCol w:w="1918"/>
        <w:gridCol w:w="222"/>
        <w:gridCol w:w="447"/>
        <w:gridCol w:w="607"/>
        <w:gridCol w:w="2107"/>
        <w:gridCol w:w="747"/>
        <w:gridCol w:w="610"/>
        <w:gridCol w:w="610"/>
        <w:gridCol w:w="610"/>
        <w:gridCol w:w="1825"/>
        <w:gridCol w:w="1300"/>
      </w:tblGrid>
      <w:tr w:rsidR="005644F2" w:rsidRPr="00896695" w14:paraId="504C16AF"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4FD0F9"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0CAC7"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02AD4" w14:textId="77777777" w:rsidR="005644F2" w:rsidRPr="00A01923" w:rsidRDefault="005644F2" w:rsidP="00C65778">
            <w:pPr>
              <w:pStyle w:val="TAL"/>
              <w:rPr>
                <w:rFonts w:cs="Arial"/>
                <w:bCs/>
                <w:color w:val="000000" w:themeColor="text1"/>
                <w:szCs w:val="18"/>
              </w:rPr>
            </w:pPr>
            <w:r w:rsidRPr="00A01923">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7EEA5" w14:textId="77777777" w:rsidR="005644F2" w:rsidRPr="00A01923" w:rsidRDefault="005644F2" w:rsidP="00C65778">
            <w:pPr>
              <w:rPr>
                <w:rFonts w:cs="Arial"/>
                <w:color w:val="000000" w:themeColor="text1"/>
                <w:sz w:val="18"/>
                <w:szCs w:val="18"/>
              </w:rPr>
            </w:pPr>
            <w:r w:rsidRPr="00A01923">
              <w:rPr>
                <w:rFonts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EB6F" w14:textId="77777777" w:rsidR="005644F2" w:rsidRPr="00A01923" w:rsidRDefault="005644F2" w:rsidP="00C6577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6E3B5"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A5D2F" w14:textId="77777777" w:rsidR="005644F2" w:rsidRPr="00A01923" w:rsidRDefault="005644F2" w:rsidP="00C65778">
            <w:pPr>
              <w:pStyle w:val="TAL"/>
              <w:rPr>
                <w:rFonts w:cs="Arial"/>
                <w:color w:val="000000" w:themeColor="text1"/>
                <w:szCs w:val="18"/>
              </w:rPr>
            </w:pPr>
            <w:r>
              <w:rPr>
                <w:rFonts w:cs="Arial"/>
                <w:strike/>
                <w:color w:val="FF0000"/>
                <w:szCs w:val="18"/>
              </w:rPr>
              <w:t>FFS</w:t>
            </w:r>
            <w:r w:rsidRPr="00B15860">
              <w:rPr>
                <w:rFonts w:cs="Arial"/>
                <w:color w:val="000000" w:themeColor="text1"/>
                <w:szCs w:val="18"/>
              </w:rPr>
              <w:t xml:space="preserve"> </w:t>
            </w: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5CA63" w14:textId="77777777" w:rsidR="005644F2" w:rsidRPr="00A01923" w:rsidRDefault="005644F2" w:rsidP="00C65778">
            <w:pPr>
              <w:pStyle w:val="TAL"/>
              <w:rPr>
                <w:rFonts w:cs="Arial"/>
                <w:color w:val="000000" w:themeColor="text1"/>
                <w:szCs w:val="18"/>
                <w:lang w:val="en-US" w:eastAsia="zh-CN"/>
              </w:rPr>
            </w:pPr>
            <w:r w:rsidRPr="00A01923">
              <w:rPr>
                <w:rFonts w:cs="Arial"/>
                <w:color w:val="000000" w:themeColor="text1"/>
                <w:szCs w:val="18"/>
                <w:lang w:val="en-US" w:eastAsia="zh-CN"/>
              </w:rPr>
              <w:t xml:space="preserve">UE cannot report </w:t>
            </w:r>
            <w:r w:rsidRPr="00A01923">
              <w:rPr>
                <w:rFonts w:cs="Arial"/>
                <w:color w:val="000000" w:themeColor="text1"/>
                <w:szCs w:val="18"/>
              </w:rPr>
              <w:t xml:space="preserve">Rx </w:t>
            </w:r>
            <w:r w:rsidRPr="00A01923">
              <w:rPr>
                <w:rFonts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20A9C" w14:textId="77777777" w:rsidR="005644F2" w:rsidRPr="00A01923" w:rsidRDefault="005644F2" w:rsidP="00C65778">
            <w:pPr>
              <w:pStyle w:val="TAL"/>
              <w:rPr>
                <w:rFonts w:cs="Arial"/>
                <w:color w:val="000000" w:themeColor="text1"/>
                <w:szCs w:val="18"/>
                <w:lang w:eastAsia="zh-CN"/>
              </w:rPr>
            </w:pPr>
            <w:r w:rsidRPr="006A1650">
              <w:rPr>
                <w:rFonts w:cs="Arial"/>
                <w:strike/>
                <w:color w:val="FF0000"/>
                <w:szCs w:val="18"/>
              </w:rPr>
              <w:t>FFS</w:t>
            </w:r>
            <w:r w:rsidRPr="006A1650">
              <w:rPr>
                <w:rFonts w:cs="Arial"/>
                <w:color w:val="FF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DE9EC" w14:textId="77777777" w:rsidR="005644F2" w:rsidRPr="00A01923" w:rsidRDefault="005644F2" w:rsidP="00C65778">
            <w:pPr>
              <w:pStyle w:val="TAL"/>
              <w:rPr>
                <w:rFonts w:cs="Arial"/>
                <w:color w:val="000000" w:themeColor="text1"/>
                <w:szCs w:val="18"/>
              </w:rPr>
            </w:pPr>
            <w:r w:rsidRPr="006A1650">
              <w:rPr>
                <w:rFonts w:cs="Arial"/>
                <w:strike/>
                <w:color w:val="FF0000"/>
                <w:szCs w:val="18"/>
              </w:rPr>
              <w:t>FFS</w:t>
            </w:r>
            <w:r w:rsidRPr="006A1650">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E81D" w14:textId="77777777" w:rsidR="005644F2" w:rsidRPr="00A01923" w:rsidRDefault="005644F2" w:rsidP="00C65778">
            <w:pPr>
              <w:pStyle w:val="TAL"/>
              <w:rPr>
                <w:rFonts w:cs="Arial"/>
                <w:color w:val="000000" w:themeColor="text1"/>
                <w:szCs w:val="18"/>
              </w:rPr>
            </w:pPr>
            <w:r w:rsidRPr="006A1650">
              <w:rPr>
                <w:rFonts w:cs="Arial"/>
                <w:strike/>
                <w:color w:val="FF0000"/>
                <w:szCs w:val="18"/>
              </w:rPr>
              <w:t>FFS</w:t>
            </w:r>
            <w:r w:rsidRPr="006A1650">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C7129" w14:textId="77777777" w:rsidR="005644F2" w:rsidRPr="00A01923" w:rsidRDefault="005644F2" w:rsidP="00C65778">
            <w:pPr>
              <w:pStyle w:val="TAL"/>
              <w:rPr>
                <w:rFonts w:cs="Arial"/>
                <w:color w:val="000000" w:themeColor="text1"/>
                <w:szCs w:val="18"/>
              </w:rPr>
            </w:pPr>
            <w:r w:rsidRPr="006A1650">
              <w:rPr>
                <w:rFonts w:cs="Arial"/>
                <w:strike/>
                <w:color w:val="FF0000"/>
                <w:szCs w:val="18"/>
              </w:rPr>
              <w:t>FFS</w:t>
            </w:r>
            <w:r w:rsidRPr="006A1650">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DF673" w14:textId="77777777" w:rsidR="005644F2" w:rsidRPr="00A01923" w:rsidRDefault="005644F2" w:rsidP="00C65778">
            <w:pPr>
              <w:pStyle w:val="TAL"/>
              <w:rPr>
                <w:rFonts w:cs="Arial"/>
                <w:color w:val="000000" w:themeColor="text1"/>
                <w:szCs w:val="18"/>
              </w:rPr>
            </w:pPr>
            <w:r w:rsidRPr="00522B80">
              <w:rPr>
                <w:rFonts w:cs="Arial"/>
                <w:strike/>
                <w:color w:val="FF0000"/>
                <w:szCs w:val="18"/>
              </w:rPr>
              <w:t>[</w:t>
            </w:r>
            <w:r w:rsidRPr="00522B80">
              <w:rPr>
                <w:rFonts w:cs="Arial"/>
                <w:color w:val="000000" w:themeColor="text1"/>
                <w:szCs w:val="18"/>
              </w:rPr>
              <w:t xml:space="preserve">Need for location </w:t>
            </w:r>
            <w:r>
              <w:rPr>
                <w:rFonts w:cs="Arial"/>
                <w:color w:val="000000" w:themeColor="text1"/>
                <w:szCs w:val="18"/>
              </w:rPr>
              <w:t>server</w:t>
            </w:r>
            <w:r>
              <w:rPr>
                <w:rFonts w:cs="Arial"/>
                <w:color w:val="FF0000"/>
                <w:szCs w:val="18"/>
              </w:rPr>
              <w:t>/UE</w:t>
            </w:r>
            <w:r w:rsidRPr="00522B80">
              <w:rPr>
                <w:rFonts w:cs="Arial"/>
                <w:color w:val="000000" w:themeColor="text1"/>
                <w:szCs w:val="18"/>
              </w:rPr>
              <w:t xml:space="preserve"> to know if the feature is supported</w:t>
            </w:r>
            <w:r w:rsidRPr="00522B80">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4A1B3" w14:textId="77777777" w:rsidR="005644F2" w:rsidRPr="00A01923" w:rsidRDefault="005644F2" w:rsidP="00C65778">
            <w:pPr>
              <w:pStyle w:val="TAL"/>
              <w:rPr>
                <w:rFonts w:cs="Arial"/>
                <w:color w:val="000000" w:themeColor="text1"/>
                <w:szCs w:val="18"/>
              </w:rPr>
            </w:pPr>
            <w:r w:rsidRPr="00A01923">
              <w:rPr>
                <w:rFonts w:cs="Arial"/>
                <w:bCs/>
                <w:color w:val="000000" w:themeColor="text1"/>
                <w:szCs w:val="18"/>
              </w:rPr>
              <w:t>Optional with capability signaling</w:t>
            </w:r>
          </w:p>
        </w:tc>
      </w:tr>
    </w:tbl>
    <w:p w14:paraId="20FA2B5F" w14:textId="120F1C6E" w:rsidR="008565EE" w:rsidRDefault="008565EE" w:rsidP="005644F2">
      <w:pPr>
        <w:tabs>
          <w:tab w:val="left" w:pos="1646"/>
        </w:tabs>
        <w:rPr>
          <w:rFonts w:eastAsia="MS Mincho"/>
          <w:lang w:eastAsia="zh-CN"/>
        </w:rPr>
      </w:pPr>
    </w:p>
    <w:p w14:paraId="3691FBE6" w14:textId="385EB20E" w:rsidR="005644F2" w:rsidRPr="005644F2" w:rsidRDefault="005644F2" w:rsidP="005644F2">
      <w:pPr>
        <w:tabs>
          <w:tab w:val="left" w:pos="1646"/>
        </w:tabs>
        <w:rPr>
          <w:rFonts w:eastAsia="MS Mincho"/>
          <w:lang w:eastAsia="zh-CN"/>
        </w:rPr>
        <w:sectPr w:rsidR="005644F2" w:rsidRPr="005644F2" w:rsidSect="00BC4A63">
          <w:pgSz w:w="16838" w:h="11906" w:orient="landscape"/>
          <w:pgMar w:top="1021" w:right="1021" w:bottom="1021" w:left="1021" w:header="709" w:footer="709" w:gutter="0"/>
          <w:cols w:space="720"/>
          <w:docGrid w:linePitch="360"/>
        </w:sectPr>
      </w:pPr>
      <w:r>
        <w:rPr>
          <w:rFonts w:eastAsia="MS Mincho"/>
          <w:lang w:eastAsia="zh-CN"/>
        </w:rPr>
        <w:tab/>
      </w:r>
    </w:p>
    <w:p w14:paraId="7B8D40B4" w14:textId="77777777" w:rsidR="008565EE" w:rsidRPr="008565EE" w:rsidRDefault="008565EE" w:rsidP="008565EE">
      <w:pPr>
        <w:pStyle w:val="BodyText"/>
        <w:rPr>
          <w:lang w:eastAsia="zh-CN"/>
        </w:rPr>
      </w:pPr>
    </w:p>
    <w:p w14:paraId="17C0F6E2" w14:textId="77777777" w:rsidR="00EE1C8A" w:rsidRPr="00EE1C8A" w:rsidRDefault="00EE1C8A" w:rsidP="0077639B">
      <w:pPr>
        <w:pStyle w:val="ListParagraph"/>
        <w:keepNext/>
        <w:numPr>
          <w:ilvl w:val="0"/>
          <w:numId w:val="15"/>
        </w:numPr>
        <w:spacing w:beforeLines="50" w:before="120" w:afterLines="50" w:after="120"/>
        <w:ind w:firstLineChars="0"/>
        <w:jc w:val="both"/>
        <w:outlineLvl w:val="2"/>
        <w:rPr>
          <w:rFonts w:ascii="Arial" w:eastAsia="MS Mincho" w:hAnsi="Arial" w:cs="Times New Roman"/>
          <w:b/>
          <w:vanish/>
          <w:sz w:val="22"/>
        </w:rPr>
      </w:pPr>
    </w:p>
    <w:p w14:paraId="0CE63918" w14:textId="77777777" w:rsidR="00EE1C8A" w:rsidRPr="00EE1C8A" w:rsidRDefault="00EE1C8A" w:rsidP="0077639B">
      <w:pPr>
        <w:pStyle w:val="ListParagraph"/>
        <w:keepNext/>
        <w:numPr>
          <w:ilvl w:val="0"/>
          <w:numId w:val="15"/>
        </w:numPr>
        <w:spacing w:beforeLines="50" w:before="120" w:afterLines="50" w:after="120"/>
        <w:ind w:firstLineChars="0"/>
        <w:jc w:val="both"/>
        <w:outlineLvl w:val="2"/>
        <w:rPr>
          <w:rFonts w:ascii="Arial" w:eastAsia="MS Mincho" w:hAnsi="Arial" w:cs="Times New Roman"/>
          <w:b/>
          <w:vanish/>
          <w:sz w:val="22"/>
        </w:rPr>
      </w:pPr>
    </w:p>
    <w:p w14:paraId="7ABDF13B" w14:textId="77777777" w:rsidR="00EE1C8A" w:rsidRPr="00EE1C8A" w:rsidRDefault="00EE1C8A" w:rsidP="0077639B">
      <w:pPr>
        <w:pStyle w:val="ListParagraph"/>
        <w:keepNext/>
        <w:numPr>
          <w:ilvl w:val="1"/>
          <w:numId w:val="15"/>
        </w:numPr>
        <w:spacing w:beforeLines="50" w:before="120" w:afterLines="50" w:after="120"/>
        <w:ind w:firstLineChars="0"/>
        <w:jc w:val="both"/>
        <w:outlineLvl w:val="2"/>
        <w:rPr>
          <w:rFonts w:ascii="Arial" w:eastAsia="MS Mincho" w:hAnsi="Arial" w:cs="Times New Roman"/>
          <w:b/>
          <w:vanish/>
          <w:sz w:val="22"/>
        </w:rPr>
      </w:pPr>
    </w:p>
    <w:p w14:paraId="02BF8313" w14:textId="2D392C21" w:rsidR="00ED23F4" w:rsidRPr="00842E58" w:rsidRDefault="00921C5F" w:rsidP="00097393">
      <w:pPr>
        <w:pStyle w:val="111"/>
        <w:spacing w:before="120" w:after="120"/>
      </w:pPr>
      <w:r w:rsidRPr="00F71B64">
        <w:rPr>
          <w:rFonts w:hint="eastAsia"/>
        </w:rPr>
        <w:t xml:space="preserve">FG </w:t>
      </w:r>
      <w:r w:rsidR="00DB31B9" w:rsidRPr="00595901">
        <w:t>41-1-1</w:t>
      </w:r>
      <w:r w:rsidR="009410A6">
        <w:rPr>
          <w:rFonts w:eastAsiaTheme="minorEastAsia" w:hint="eastAsia"/>
        </w:rPr>
        <w:t>:</w:t>
      </w:r>
      <w:r w:rsidR="00CC189F" w:rsidRPr="00CC189F">
        <w:t xml:space="preserve"> Common SL PRS Processing Capability</w:t>
      </w:r>
      <w:r w:rsidR="00097393" w:rsidRPr="00097393">
        <w:t xml:space="preserve"> in a SL BWP</w:t>
      </w:r>
    </w:p>
    <w:p w14:paraId="3A1CA64F" w14:textId="77777777" w:rsidR="00E522A6" w:rsidRDefault="00360DB3" w:rsidP="00487D20">
      <w:pPr>
        <w:jc w:val="both"/>
        <w:rPr>
          <w:rFonts w:eastAsiaTheme="minorEastAsia"/>
          <w:lang w:eastAsia="zh-CN"/>
        </w:rPr>
      </w:pPr>
      <w:r>
        <w:rPr>
          <w:rFonts w:eastAsiaTheme="minorEastAsia"/>
          <w:lang w:eastAsia="zh-CN"/>
        </w:rPr>
        <w:t xml:space="preserve">For </w:t>
      </w:r>
      <w:r w:rsidR="00E522A6">
        <w:rPr>
          <w:rFonts w:eastAsiaTheme="minorEastAsia"/>
          <w:lang w:eastAsia="zh-CN"/>
        </w:rPr>
        <w:t>FG 41-1-1, the values for Component 3 and Components 4 are undecided.</w:t>
      </w:r>
    </w:p>
    <w:p w14:paraId="447872C7" w14:textId="022CE5CC" w:rsidR="00360DB3" w:rsidRPr="00E522A6" w:rsidRDefault="00F45B6C" w:rsidP="00E522A6">
      <w:pPr>
        <w:pStyle w:val="3GPPAgreements"/>
        <w:rPr>
          <w:sz w:val="20"/>
          <w:lang w:val="en-GB"/>
        </w:rPr>
      </w:pPr>
      <w:r w:rsidRPr="00E522A6">
        <w:rPr>
          <w:sz w:val="20"/>
        </w:rPr>
        <w:t xml:space="preserve">For </w:t>
      </w:r>
      <w:r w:rsidR="00360DB3" w:rsidRPr="00E522A6">
        <w:rPr>
          <w:sz w:val="20"/>
        </w:rPr>
        <w:t>Component</w:t>
      </w:r>
      <w:r w:rsidR="00C5379A" w:rsidRPr="00E522A6">
        <w:rPr>
          <w:rFonts w:hint="eastAsia"/>
          <w:sz w:val="20"/>
          <w:lang w:val="en-GB"/>
        </w:rPr>
        <w:t xml:space="preserve"> </w:t>
      </w:r>
      <w:r w:rsidR="00360DB3" w:rsidRPr="00E522A6">
        <w:rPr>
          <w:sz w:val="20"/>
          <w:lang w:val="en-GB"/>
        </w:rPr>
        <w:t xml:space="preserve">3: In our view, the following values </w:t>
      </w:r>
      <w:r w:rsidR="00B05127" w:rsidRPr="00B05127">
        <w:rPr>
          <w:sz w:val="20"/>
          <w:lang w:val="en-GB"/>
        </w:rPr>
        <w:t xml:space="preserve">{1, 2, 4, 8, 16} </w:t>
      </w:r>
      <w:r w:rsidR="00C801B2" w:rsidRPr="00E522A6">
        <w:rPr>
          <w:sz w:val="20"/>
          <w:lang w:val="en-GB"/>
        </w:rPr>
        <w:t xml:space="preserve">slots </w:t>
      </w:r>
      <w:r w:rsidR="00360DB3" w:rsidRPr="00E522A6">
        <w:rPr>
          <w:sz w:val="20"/>
          <w:lang w:val="en-GB"/>
        </w:rPr>
        <w:t>can be considered</w:t>
      </w:r>
      <w:r w:rsidR="00E522A6">
        <w:rPr>
          <w:sz w:val="20"/>
          <w:lang w:val="en-GB"/>
        </w:rPr>
        <w:t xml:space="preserve"> for</w:t>
      </w:r>
      <w:r w:rsidR="00E522A6" w:rsidRPr="00E522A6">
        <w:rPr>
          <w:sz w:val="20"/>
          <w:lang w:val="en-GB"/>
        </w:rPr>
        <w:t xml:space="preserve"> the </w:t>
      </w:r>
      <w:r w:rsidR="00E522A6">
        <w:rPr>
          <w:sz w:val="20"/>
          <w:lang w:val="en-GB"/>
        </w:rPr>
        <w:t>m</w:t>
      </w:r>
      <w:r w:rsidR="00E522A6" w:rsidRPr="00E522A6">
        <w:rPr>
          <w:sz w:val="20"/>
          <w:lang w:val="en-GB"/>
        </w:rPr>
        <w:t>aximum number of slots with active SL PRS resources across all configured RPs.</w:t>
      </w:r>
    </w:p>
    <w:p w14:paraId="2A8E118F" w14:textId="58BD7428" w:rsidR="00360DB3" w:rsidRPr="00E522A6" w:rsidRDefault="00360DB3" w:rsidP="00E522A6">
      <w:pPr>
        <w:pStyle w:val="3GPPAgreements"/>
        <w:rPr>
          <w:sz w:val="20"/>
          <w:lang w:val="en-GB"/>
        </w:rPr>
      </w:pPr>
      <w:r w:rsidRPr="00E522A6">
        <w:rPr>
          <w:sz w:val="20"/>
        </w:rPr>
        <w:t>For Component</w:t>
      </w:r>
      <w:r w:rsidRPr="00E522A6">
        <w:rPr>
          <w:rFonts w:hint="eastAsia"/>
          <w:sz w:val="20"/>
          <w:lang w:val="en-GB"/>
        </w:rPr>
        <w:t xml:space="preserve"> </w:t>
      </w:r>
      <w:r w:rsidRPr="00E522A6">
        <w:rPr>
          <w:sz w:val="20"/>
          <w:lang w:val="en-GB"/>
        </w:rPr>
        <w:t xml:space="preserve">4: </w:t>
      </w:r>
      <w:r w:rsidR="00E522A6">
        <w:rPr>
          <w:sz w:val="20"/>
          <w:lang w:val="en-GB"/>
        </w:rPr>
        <w:t>In our view, t</w:t>
      </w:r>
      <w:r w:rsidRPr="00E522A6">
        <w:rPr>
          <w:sz w:val="20"/>
          <w:lang w:val="en-GB"/>
        </w:rPr>
        <w:t xml:space="preserve">he </w:t>
      </w:r>
      <w:r w:rsidRPr="00AB7867">
        <w:rPr>
          <w:sz w:val="20"/>
          <w:lang w:val="en-GB"/>
        </w:rPr>
        <w:t>values {30ms, 40ms, 50ms, 100ms</w:t>
      </w:r>
      <w:r w:rsidR="00E522A6" w:rsidRPr="00AB7867">
        <w:rPr>
          <w:sz w:val="20"/>
          <w:lang w:val="en-GB"/>
        </w:rPr>
        <w:t>} can</w:t>
      </w:r>
      <w:r w:rsidR="00E522A6">
        <w:rPr>
          <w:sz w:val="20"/>
          <w:lang w:val="en-GB"/>
        </w:rPr>
        <w:t xml:space="preserve"> be supported for m</w:t>
      </w:r>
      <w:r w:rsidR="00E522A6" w:rsidRPr="00E522A6">
        <w:rPr>
          <w:sz w:val="20"/>
          <w:lang w:val="en-GB"/>
        </w:rPr>
        <w:t>inimum time after the end of a slot carrying the active SL-PRS resource(s)</w:t>
      </w:r>
      <w:r w:rsidR="00E522A6">
        <w:rPr>
          <w:sz w:val="20"/>
          <w:lang w:val="en-GB"/>
        </w:rPr>
        <w:t>.</w:t>
      </w:r>
    </w:p>
    <w:p w14:paraId="34427CDA" w14:textId="77777777" w:rsidR="00360DB3" w:rsidRDefault="00360DB3" w:rsidP="00487D20">
      <w:pPr>
        <w:jc w:val="both"/>
        <w:rPr>
          <w:rFonts w:eastAsiaTheme="minorEastAsia"/>
          <w:lang w:val="en-GB" w:eastAsia="zh-CN"/>
        </w:rPr>
      </w:pPr>
    </w:p>
    <w:p w14:paraId="08141632" w14:textId="46D71455" w:rsidR="00ED23F4" w:rsidRPr="003272D3" w:rsidRDefault="00331D67" w:rsidP="00EF22CB">
      <w:pPr>
        <w:pStyle w:val="Caption"/>
        <w:jc w:val="both"/>
        <w:rPr>
          <w:rFonts w:eastAsiaTheme="minorEastAsia"/>
          <w:b/>
          <w:color w:val="000000" w:themeColor="text1"/>
          <w:lang w:eastAsia="zh-CN"/>
        </w:rPr>
      </w:pPr>
      <w:bookmarkStart w:id="1" w:name="P1"/>
      <w:r w:rsidRPr="003272D3">
        <w:rPr>
          <w:b/>
        </w:rPr>
        <w:t xml:space="preserve">Proposal </w:t>
      </w:r>
      <w:r w:rsidR="008B0922" w:rsidRPr="003272D3">
        <w:rPr>
          <w:b/>
        </w:rPr>
        <w:fldChar w:fldCharType="begin"/>
      </w:r>
      <w:r w:rsidR="008B0922" w:rsidRPr="003272D3">
        <w:rPr>
          <w:b/>
        </w:rPr>
        <w:instrText xml:space="preserve"> SEQ Proposal \* ARABIC </w:instrText>
      </w:r>
      <w:r w:rsidR="008B0922" w:rsidRPr="003272D3">
        <w:rPr>
          <w:b/>
        </w:rPr>
        <w:fldChar w:fldCharType="separate"/>
      </w:r>
      <w:r w:rsidR="00C94FF1">
        <w:rPr>
          <w:b/>
          <w:noProof/>
        </w:rPr>
        <w:t>1</w:t>
      </w:r>
      <w:r w:rsidR="008B0922" w:rsidRPr="003272D3">
        <w:rPr>
          <w:b/>
        </w:rPr>
        <w:fldChar w:fldCharType="end"/>
      </w:r>
      <w:r w:rsidRPr="003272D3">
        <w:rPr>
          <w:rFonts w:eastAsiaTheme="minorEastAsia" w:hint="eastAsia"/>
          <w:b/>
          <w:lang w:eastAsia="zh-CN"/>
        </w:rPr>
        <w:t xml:space="preserve">: </w:t>
      </w:r>
      <w:r w:rsidR="00C801B2">
        <w:rPr>
          <w:rFonts w:eastAsiaTheme="minorEastAsia"/>
          <w:b/>
          <w:lang w:eastAsia="zh-CN"/>
        </w:rPr>
        <w:t xml:space="preserve">For </w:t>
      </w:r>
      <w:r w:rsidRPr="003272D3">
        <w:rPr>
          <w:rFonts w:eastAsiaTheme="minorEastAsia" w:hint="eastAsia"/>
          <w:b/>
          <w:color w:val="000000" w:themeColor="text1"/>
          <w:lang w:eastAsia="zh-CN"/>
        </w:rPr>
        <w:t>FG 41-1-1</w:t>
      </w:r>
      <w:r w:rsidR="00C801B2">
        <w:rPr>
          <w:rFonts w:eastAsiaTheme="minorEastAsia"/>
          <w:b/>
          <w:color w:val="000000" w:themeColor="text1"/>
          <w:lang w:eastAsia="zh-CN"/>
        </w:rPr>
        <w:t xml:space="preserve">, </w:t>
      </w:r>
    </w:p>
    <w:p w14:paraId="731624A0" w14:textId="54E79064" w:rsidR="004C2E0B" w:rsidRPr="003272D3" w:rsidRDefault="00C801B2" w:rsidP="0077639B">
      <w:pPr>
        <w:pStyle w:val="ListParagraph"/>
        <w:numPr>
          <w:ilvl w:val="0"/>
          <w:numId w:val="26"/>
        </w:numPr>
        <w:ind w:firstLineChars="0"/>
        <w:jc w:val="both"/>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 xml:space="preserve">Support the values of </w:t>
      </w:r>
      <w:r w:rsidR="00DC6278" w:rsidRPr="00DC6278">
        <w:rPr>
          <w:rFonts w:ascii="Times New Roman" w:eastAsiaTheme="minorEastAsia" w:hAnsi="Times New Roman" w:cs="Times New Roman"/>
          <w:b/>
          <w:sz w:val="20"/>
          <w:szCs w:val="20"/>
          <w:lang w:val="en-GB"/>
        </w:rPr>
        <w:t xml:space="preserve">{1, 2, 4, 8, 16} </w:t>
      </w:r>
      <w:r>
        <w:rPr>
          <w:rFonts w:ascii="Times New Roman" w:eastAsiaTheme="minorEastAsia" w:hAnsi="Times New Roman" w:cs="Times New Roman"/>
          <w:b/>
          <w:sz w:val="20"/>
          <w:szCs w:val="20"/>
          <w:lang w:val="en-GB"/>
        </w:rPr>
        <w:t>slots for Component 3</w:t>
      </w:r>
    </w:p>
    <w:p w14:paraId="714B6B0C" w14:textId="05020A97" w:rsidR="00C801B2" w:rsidRDefault="00C801B2" w:rsidP="0077639B">
      <w:pPr>
        <w:pStyle w:val="ListParagraph"/>
        <w:numPr>
          <w:ilvl w:val="0"/>
          <w:numId w:val="26"/>
        </w:numPr>
        <w:ind w:firstLineChars="0"/>
        <w:jc w:val="both"/>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 xml:space="preserve">Support the values of </w:t>
      </w:r>
      <w:r w:rsidRPr="00EB6E7A">
        <w:rPr>
          <w:rFonts w:ascii="Times New Roman" w:eastAsiaTheme="minorEastAsia" w:hAnsi="Times New Roman" w:cs="Times New Roman"/>
          <w:b/>
          <w:sz w:val="20"/>
          <w:szCs w:val="20"/>
          <w:lang w:val="en-GB"/>
        </w:rPr>
        <w:t>{30, 40, 50, 100}ms</w:t>
      </w:r>
      <w:r>
        <w:rPr>
          <w:rFonts w:ascii="Times New Roman" w:eastAsiaTheme="minorEastAsia" w:hAnsi="Times New Roman" w:cs="Times New Roman"/>
          <w:b/>
          <w:sz w:val="20"/>
          <w:szCs w:val="20"/>
          <w:lang w:val="en-GB"/>
        </w:rPr>
        <w:t xml:space="preserve"> for Component 4.</w:t>
      </w:r>
    </w:p>
    <w:bookmarkEnd w:id="1"/>
    <w:p w14:paraId="2A2C42CA" w14:textId="77777777" w:rsidR="00CD53EB" w:rsidRDefault="00CD53EB" w:rsidP="004C2E0B">
      <w:pPr>
        <w:jc w:val="both"/>
        <w:rPr>
          <w:rFonts w:eastAsiaTheme="minorEastAsia"/>
          <w:lang w:eastAsia="zh-CN"/>
        </w:rPr>
      </w:pPr>
    </w:p>
    <w:p w14:paraId="6741F0B9" w14:textId="77777777" w:rsidR="008B0922" w:rsidRPr="0022779F" w:rsidRDefault="008B0922" w:rsidP="004C2E0B">
      <w:pPr>
        <w:jc w:val="both"/>
        <w:rPr>
          <w:rFonts w:eastAsiaTheme="minorEastAsia"/>
          <w:lang w:eastAsia="zh-CN"/>
        </w:rPr>
      </w:pPr>
    </w:p>
    <w:p w14:paraId="4A32C122" w14:textId="784E3D9D" w:rsidR="00FF000B" w:rsidRPr="00842E58" w:rsidRDefault="00FF000B" w:rsidP="008128CA">
      <w:pPr>
        <w:pStyle w:val="111"/>
        <w:spacing w:before="120" w:after="120"/>
      </w:pPr>
      <w:r w:rsidRPr="00F71B64">
        <w:rPr>
          <w:rFonts w:hint="eastAsia"/>
        </w:rPr>
        <w:t xml:space="preserve">FG </w:t>
      </w:r>
      <w:r w:rsidRPr="00595901">
        <w:t>41-1-</w:t>
      </w:r>
      <w:r w:rsidR="008128CA">
        <w:rPr>
          <w:rFonts w:eastAsiaTheme="minorEastAsia" w:hint="eastAsia"/>
        </w:rPr>
        <w:t>2</w:t>
      </w:r>
      <w:r>
        <w:rPr>
          <w:rFonts w:eastAsiaTheme="minorEastAsia" w:hint="eastAsia"/>
        </w:rPr>
        <w:t>:</w:t>
      </w:r>
      <w:r w:rsidRPr="00CC189F">
        <w:t xml:space="preserve"> </w:t>
      </w:r>
      <w:r w:rsidR="008128CA" w:rsidRPr="008128CA">
        <w:t>Receiving SL-PRS in a shared resource pool</w:t>
      </w:r>
    </w:p>
    <w:p w14:paraId="10E5A046" w14:textId="4AFF1B00" w:rsidR="00450583" w:rsidRDefault="00450583" w:rsidP="00487D20">
      <w:pPr>
        <w:pStyle w:val="BodyText"/>
        <w:rPr>
          <w:rFonts w:eastAsiaTheme="minorEastAsia"/>
          <w:lang w:val="en-GB" w:eastAsia="zh-CN"/>
        </w:rPr>
      </w:pPr>
      <w:r>
        <w:rPr>
          <w:rFonts w:eastAsiaTheme="minorEastAsia"/>
          <w:lang w:val="en-GB" w:eastAsia="zh-CN"/>
        </w:rPr>
        <w:t xml:space="preserve">One remaining issue is whether a </w:t>
      </w:r>
      <w:r w:rsidRPr="00450583">
        <w:rPr>
          <w:rFonts w:eastAsiaTheme="minorEastAsia"/>
          <w:lang w:val="en-GB" w:eastAsia="zh-CN"/>
        </w:rPr>
        <w:t xml:space="preserve">UE indicating support of FG 41-1-1 must indicate </w:t>
      </w:r>
      <w:r>
        <w:rPr>
          <w:rFonts w:eastAsiaTheme="minorEastAsia"/>
          <w:lang w:val="en-GB" w:eastAsia="zh-CN"/>
        </w:rPr>
        <w:t xml:space="preserve">the support of FG 41-1-2 or FG </w:t>
      </w:r>
      <w:r w:rsidRPr="00450583">
        <w:rPr>
          <w:rFonts w:eastAsiaTheme="minorEastAsia"/>
          <w:lang w:val="en-GB" w:eastAsia="zh-CN"/>
        </w:rPr>
        <w:t>41-1-3</w:t>
      </w:r>
      <w:r>
        <w:rPr>
          <w:rFonts w:eastAsiaTheme="minorEastAsia"/>
          <w:lang w:val="en-GB" w:eastAsia="zh-CN"/>
        </w:rPr>
        <w:t xml:space="preserve"> </w:t>
      </w:r>
      <w:r w:rsidRPr="00450583">
        <w:rPr>
          <w:rFonts w:eastAsiaTheme="minorEastAsia"/>
          <w:lang w:val="en-GB" w:eastAsia="zh-CN"/>
        </w:rPr>
        <w:t>or both</w:t>
      </w:r>
      <w:r>
        <w:rPr>
          <w:rFonts w:eastAsiaTheme="minorEastAsia"/>
          <w:lang w:val="en-GB" w:eastAsia="zh-CN"/>
        </w:rPr>
        <w:t xml:space="preserve">. We don’t have strong view on this. If UE does not indicate the support of FG 41-1-2 or FG </w:t>
      </w:r>
      <w:r w:rsidRPr="00450583">
        <w:rPr>
          <w:rFonts w:eastAsiaTheme="minorEastAsia"/>
          <w:lang w:val="en-GB" w:eastAsia="zh-CN"/>
        </w:rPr>
        <w:t>41-1-3</w:t>
      </w:r>
      <w:r>
        <w:rPr>
          <w:rFonts w:eastAsiaTheme="minorEastAsia"/>
          <w:lang w:val="en-GB" w:eastAsia="zh-CN"/>
        </w:rPr>
        <w:t xml:space="preserve">, the UE can be assumed to support both by default. </w:t>
      </w:r>
      <w:r w:rsidR="005C284B">
        <w:rPr>
          <w:rFonts w:eastAsiaTheme="minorEastAsia"/>
          <w:lang w:val="en-GB" w:eastAsia="zh-CN"/>
        </w:rPr>
        <w:t>However, it may be clearer to force the UE to report one or both of the FG 41-1-2/3.</w:t>
      </w:r>
    </w:p>
    <w:p w14:paraId="4BC0B796" w14:textId="73C599A8" w:rsidR="008018F4" w:rsidRDefault="00F153D6" w:rsidP="00487D20">
      <w:pPr>
        <w:pStyle w:val="Caption"/>
        <w:jc w:val="both"/>
        <w:rPr>
          <w:rFonts w:eastAsiaTheme="minorEastAsia"/>
          <w:b/>
          <w:color w:val="000000" w:themeColor="text1"/>
          <w:lang w:eastAsia="zh-CN"/>
        </w:rPr>
      </w:pPr>
      <w:bookmarkStart w:id="2" w:name="P2"/>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sidR="00C94FF1">
        <w:rPr>
          <w:b/>
          <w:noProof/>
        </w:rPr>
        <w:t>2</w:t>
      </w:r>
      <w:r w:rsidRPr="00F153D6">
        <w:rPr>
          <w:b/>
        </w:rPr>
        <w:fldChar w:fldCharType="end"/>
      </w:r>
      <w:r w:rsidRPr="00F153D6">
        <w:rPr>
          <w:rFonts w:eastAsiaTheme="minorEastAsia" w:hint="eastAsia"/>
          <w:b/>
          <w:lang w:eastAsia="zh-CN"/>
        </w:rPr>
        <w:t xml:space="preserve">: </w:t>
      </w:r>
      <w:r w:rsidR="005C284B">
        <w:rPr>
          <w:rFonts w:eastAsiaTheme="minorEastAsia"/>
          <w:b/>
          <w:lang w:eastAsia="zh-CN"/>
        </w:rPr>
        <w:t xml:space="preserve">For </w:t>
      </w:r>
      <w:r w:rsidR="005C284B" w:rsidRPr="003272D3">
        <w:rPr>
          <w:rFonts w:eastAsiaTheme="minorEastAsia" w:hint="eastAsia"/>
          <w:b/>
          <w:color w:val="000000" w:themeColor="text1"/>
          <w:lang w:eastAsia="zh-CN"/>
        </w:rPr>
        <w:t>FG 41-1-</w:t>
      </w:r>
      <w:r w:rsidR="005C284B">
        <w:rPr>
          <w:rFonts w:eastAsiaTheme="minorEastAsia"/>
          <w:b/>
          <w:color w:val="000000" w:themeColor="text1"/>
          <w:lang w:eastAsia="zh-CN"/>
        </w:rPr>
        <w:t>2,</w:t>
      </w:r>
    </w:p>
    <w:p w14:paraId="498775FC" w14:textId="0B8229D1" w:rsidR="005C284B" w:rsidRDefault="008B1C18" w:rsidP="008018F4">
      <w:pPr>
        <w:pStyle w:val="Caption"/>
        <w:numPr>
          <w:ilvl w:val="0"/>
          <w:numId w:val="34"/>
        </w:numPr>
        <w:jc w:val="both"/>
        <w:rPr>
          <w:rFonts w:eastAsiaTheme="minorEastAsia"/>
          <w:b/>
          <w:color w:val="000000" w:themeColor="text1"/>
          <w:lang w:eastAsia="zh-CN"/>
        </w:rPr>
      </w:pPr>
      <w:r>
        <w:rPr>
          <w:rFonts w:eastAsiaTheme="minorEastAsia" w:hint="eastAsia"/>
          <w:b/>
          <w:color w:val="000000" w:themeColor="text1"/>
          <w:lang w:eastAsia="zh-CN"/>
        </w:rPr>
        <w:t>S</w:t>
      </w:r>
      <w:r>
        <w:rPr>
          <w:rFonts w:eastAsiaTheme="minorEastAsia"/>
          <w:b/>
          <w:color w:val="000000" w:themeColor="text1"/>
          <w:lang w:eastAsia="zh-CN"/>
        </w:rPr>
        <w:t xml:space="preserve">upport </w:t>
      </w:r>
      <w:r w:rsidR="005C284B">
        <w:rPr>
          <w:rFonts w:eastAsiaTheme="minorEastAsia"/>
          <w:b/>
          <w:color w:val="000000" w:themeColor="text1"/>
          <w:lang w:eastAsia="zh-CN"/>
        </w:rPr>
        <w:t>including “</w:t>
      </w:r>
      <w:r w:rsidR="005C284B" w:rsidRPr="005C284B">
        <w:rPr>
          <w:rFonts w:eastAsiaTheme="minorEastAsia"/>
          <w:b/>
          <w:color w:val="000000" w:themeColor="text1"/>
          <w:lang w:eastAsia="zh-CN"/>
        </w:rPr>
        <w:t>UE indicating support of FG 41-1-1 must indicate either this feature group or feature group 41-1-3 is supported or both are supported</w:t>
      </w:r>
      <w:r w:rsidR="005C284B">
        <w:rPr>
          <w:rFonts w:eastAsiaTheme="minorEastAsia"/>
          <w:b/>
          <w:color w:val="000000" w:themeColor="text1"/>
          <w:lang w:eastAsia="zh-CN"/>
        </w:rPr>
        <w:t>”.</w:t>
      </w:r>
    </w:p>
    <w:bookmarkEnd w:id="2"/>
    <w:p w14:paraId="1F10BF18" w14:textId="77777777" w:rsidR="00F153D6" w:rsidRDefault="00F153D6" w:rsidP="00487D20">
      <w:pPr>
        <w:jc w:val="both"/>
        <w:rPr>
          <w:rFonts w:eastAsiaTheme="minorEastAsia"/>
          <w:lang w:eastAsia="zh-CN"/>
        </w:rPr>
      </w:pPr>
    </w:p>
    <w:p w14:paraId="6C821ECD" w14:textId="324059EB" w:rsidR="00F214D5" w:rsidRPr="00842E58" w:rsidRDefault="00F214D5" w:rsidP="00F214D5">
      <w:pPr>
        <w:pStyle w:val="111"/>
        <w:spacing w:before="120" w:after="120"/>
      </w:pPr>
      <w:r w:rsidRPr="00F71B64">
        <w:rPr>
          <w:rFonts w:hint="eastAsia"/>
        </w:rPr>
        <w:t xml:space="preserve">FG </w:t>
      </w:r>
      <w:r w:rsidRPr="00595901">
        <w:t>41-1-</w:t>
      </w:r>
      <w:r>
        <w:rPr>
          <w:rFonts w:eastAsiaTheme="minorEastAsia" w:hint="eastAsia"/>
        </w:rPr>
        <w:t>3:</w:t>
      </w:r>
      <w:r w:rsidRPr="00CC189F">
        <w:t xml:space="preserve"> </w:t>
      </w:r>
      <w:r w:rsidRPr="008128CA">
        <w:t xml:space="preserve">Receiving SL-PRS in a </w:t>
      </w:r>
      <w:r w:rsidRPr="00FB1E6D">
        <w:rPr>
          <w:rFonts w:eastAsia="SimSun" w:cs="Arial"/>
          <w:color w:val="000000" w:themeColor="text1"/>
          <w:sz w:val="20"/>
        </w:rPr>
        <w:t>dedicated</w:t>
      </w:r>
      <w:r w:rsidRPr="008128CA">
        <w:t xml:space="preserve"> resource pool</w:t>
      </w:r>
    </w:p>
    <w:p w14:paraId="7DA0293A" w14:textId="7B7BEA55" w:rsidR="008018F4" w:rsidRDefault="008018F4" w:rsidP="008018F4">
      <w:pPr>
        <w:pStyle w:val="BodyText"/>
        <w:rPr>
          <w:rFonts w:eastAsiaTheme="minorEastAsia"/>
          <w:lang w:val="en-GB" w:eastAsia="zh-CN"/>
        </w:rPr>
      </w:pPr>
      <w:r>
        <w:rPr>
          <w:rFonts w:eastAsiaTheme="minorEastAsia"/>
          <w:lang w:eastAsia="zh-CN"/>
        </w:rPr>
        <w:t xml:space="preserve">Similar to the discussion </w:t>
      </w:r>
      <w:r>
        <w:rPr>
          <w:rFonts w:eastAsiaTheme="minorEastAsia"/>
          <w:lang w:val="en-GB" w:eastAsia="zh-CN"/>
        </w:rPr>
        <w:t>in the previous section, we have the following proposal.</w:t>
      </w:r>
    </w:p>
    <w:p w14:paraId="23A60BD8" w14:textId="5C9A3641" w:rsidR="008018F4" w:rsidRDefault="008018F4" w:rsidP="008018F4">
      <w:pPr>
        <w:pStyle w:val="Caption"/>
        <w:jc w:val="both"/>
        <w:rPr>
          <w:rFonts w:eastAsiaTheme="minorEastAsia"/>
          <w:b/>
          <w:color w:val="000000" w:themeColor="text1"/>
          <w:lang w:eastAsia="zh-CN"/>
        </w:rPr>
      </w:pPr>
      <w:bookmarkStart w:id="3" w:name="P3"/>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sidR="00C94FF1">
        <w:rPr>
          <w:b/>
          <w:noProof/>
        </w:rPr>
        <w:t>3</w:t>
      </w:r>
      <w:r w:rsidRPr="00F153D6">
        <w:rPr>
          <w:b/>
        </w:rPr>
        <w:fldChar w:fldCharType="end"/>
      </w:r>
      <w:r w:rsidRPr="00F153D6">
        <w:rPr>
          <w:rFonts w:eastAsiaTheme="minorEastAsia" w:hint="eastAsia"/>
          <w:b/>
          <w:lang w:eastAsia="zh-CN"/>
        </w:rPr>
        <w:t xml:space="preserve">: </w:t>
      </w:r>
      <w:r>
        <w:rPr>
          <w:rFonts w:eastAsiaTheme="minorEastAsia"/>
          <w:b/>
          <w:lang w:eastAsia="zh-CN"/>
        </w:rPr>
        <w:t xml:space="preserve">For </w:t>
      </w:r>
      <w:r w:rsidRPr="003272D3">
        <w:rPr>
          <w:rFonts w:eastAsiaTheme="minorEastAsia" w:hint="eastAsia"/>
          <w:b/>
          <w:color w:val="000000" w:themeColor="text1"/>
          <w:lang w:eastAsia="zh-CN"/>
        </w:rPr>
        <w:t>FG 41-1-</w:t>
      </w:r>
      <w:r>
        <w:rPr>
          <w:rFonts w:eastAsiaTheme="minorEastAsia"/>
          <w:b/>
          <w:color w:val="000000" w:themeColor="text1"/>
          <w:lang w:eastAsia="zh-CN"/>
        </w:rPr>
        <w:t>3,</w:t>
      </w:r>
    </w:p>
    <w:p w14:paraId="34212121" w14:textId="408E0F64" w:rsidR="008018F4" w:rsidRDefault="008B1C18" w:rsidP="008018F4">
      <w:pPr>
        <w:pStyle w:val="Caption"/>
        <w:numPr>
          <w:ilvl w:val="0"/>
          <w:numId w:val="34"/>
        </w:numPr>
        <w:jc w:val="both"/>
        <w:rPr>
          <w:rFonts w:eastAsiaTheme="minorEastAsia"/>
          <w:b/>
          <w:color w:val="000000" w:themeColor="text1"/>
          <w:lang w:eastAsia="zh-CN"/>
        </w:rPr>
      </w:pPr>
      <w:r>
        <w:rPr>
          <w:rFonts w:eastAsiaTheme="minorEastAsia" w:hint="eastAsia"/>
          <w:b/>
          <w:color w:val="000000" w:themeColor="text1"/>
          <w:lang w:eastAsia="zh-CN"/>
        </w:rPr>
        <w:t>S</w:t>
      </w:r>
      <w:r>
        <w:rPr>
          <w:rFonts w:eastAsiaTheme="minorEastAsia"/>
          <w:b/>
          <w:color w:val="000000" w:themeColor="text1"/>
          <w:lang w:eastAsia="zh-CN"/>
        </w:rPr>
        <w:t xml:space="preserve">upport </w:t>
      </w:r>
      <w:r w:rsidR="008018F4">
        <w:rPr>
          <w:rFonts w:eastAsiaTheme="minorEastAsia"/>
          <w:b/>
          <w:color w:val="000000" w:themeColor="text1"/>
          <w:lang w:eastAsia="zh-CN"/>
        </w:rPr>
        <w:t>including “</w:t>
      </w:r>
      <w:r w:rsidR="008018F4" w:rsidRPr="005C284B">
        <w:rPr>
          <w:rFonts w:eastAsiaTheme="minorEastAsia"/>
          <w:b/>
          <w:color w:val="000000" w:themeColor="text1"/>
          <w:lang w:eastAsia="zh-CN"/>
        </w:rPr>
        <w:t>UE indicating support of FG 41-1-1 must indicate either this feature group or feature group 41-1-</w:t>
      </w:r>
      <w:r w:rsidR="008018F4">
        <w:rPr>
          <w:rFonts w:eastAsiaTheme="minorEastAsia"/>
          <w:b/>
          <w:color w:val="000000" w:themeColor="text1"/>
          <w:lang w:eastAsia="zh-CN"/>
        </w:rPr>
        <w:t>2</w:t>
      </w:r>
      <w:r w:rsidR="008018F4" w:rsidRPr="005C284B">
        <w:rPr>
          <w:rFonts w:eastAsiaTheme="minorEastAsia"/>
          <w:b/>
          <w:color w:val="000000" w:themeColor="text1"/>
          <w:lang w:eastAsia="zh-CN"/>
        </w:rPr>
        <w:t xml:space="preserve"> is supported or both are supported</w:t>
      </w:r>
      <w:r w:rsidR="008018F4">
        <w:rPr>
          <w:rFonts w:eastAsiaTheme="minorEastAsia"/>
          <w:b/>
          <w:color w:val="000000" w:themeColor="text1"/>
          <w:lang w:eastAsia="zh-CN"/>
        </w:rPr>
        <w:t>”.</w:t>
      </w:r>
    </w:p>
    <w:bookmarkEnd w:id="3"/>
    <w:p w14:paraId="60262DAA" w14:textId="77777777" w:rsidR="00F214D5" w:rsidRDefault="00F214D5" w:rsidP="00F214D5">
      <w:pPr>
        <w:jc w:val="both"/>
        <w:rPr>
          <w:rFonts w:eastAsiaTheme="minorEastAsia"/>
          <w:lang w:eastAsia="zh-CN"/>
        </w:rPr>
      </w:pPr>
    </w:p>
    <w:p w14:paraId="18B6E765" w14:textId="2121B3C7" w:rsidR="001A6531" w:rsidRPr="008A6DF0" w:rsidRDefault="001A6531" w:rsidP="00487D20">
      <w:pPr>
        <w:pStyle w:val="Caption"/>
        <w:jc w:val="both"/>
        <w:rPr>
          <w:rFonts w:eastAsiaTheme="minorEastAsia"/>
          <w:b/>
          <w:lang w:eastAsia="zh-CN"/>
        </w:rPr>
      </w:pPr>
    </w:p>
    <w:p w14:paraId="790A5147" w14:textId="69A39148" w:rsidR="00497182" w:rsidRDefault="00497182">
      <w:pPr>
        <w:rPr>
          <w:rFonts w:eastAsiaTheme="minorEastAsia"/>
          <w:lang w:val="en-GB" w:eastAsia="zh-CN"/>
        </w:rPr>
      </w:pPr>
      <w:r>
        <w:rPr>
          <w:rFonts w:eastAsiaTheme="minorEastAsia"/>
          <w:lang w:val="en-GB" w:eastAsia="zh-CN"/>
        </w:rPr>
        <w:br w:type="page"/>
      </w:r>
    </w:p>
    <w:p w14:paraId="416B1BE4" w14:textId="77777777" w:rsidR="0093505A" w:rsidRDefault="0093505A" w:rsidP="00487D20">
      <w:pPr>
        <w:jc w:val="both"/>
        <w:rPr>
          <w:rFonts w:eastAsiaTheme="minorEastAsia"/>
          <w:lang w:val="en-GB" w:eastAsia="zh-CN"/>
        </w:rPr>
        <w:sectPr w:rsidR="0093505A" w:rsidSect="00BC4A63">
          <w:pgSz w:w="11906" w:h="16838"/>
          <w:pgMar w:top="1021" w:right="1021" w:bottom="1021" w:left="1021" w:header="709" w:footer="709" w:gutter="0"/>
          <w:cols w:space="720"/>
          <w:docGrid w:linePitch="360"/>
        </w:sectPr>
      </w:pPr>
    </w:p>
    <w:p w14:paraId="43096ED1" w14:textId="77777777" w:rsidR="001D6CD8" w:rsidRPr="001A6531" w:rsidRDefault="001D6CD8" w:rsidP="00487D20">
      <w:pPr>
        <w:jc w:val="both"/>
        <w:rPr>
          <w:rFonts w:eastAsiaTheme="minorEastAsia"/>
          <w:lang w:val="en-GB" w:eastAsia="zh-CN"/>
        </w:rPr>
      </w:pPr>
    </w:p>
    <w:p w14:paraId="1BDD1B30" w14:textId="20D2F381" w:rsidR="001D6CD8" w:rsidRDefault="001D6CD8" w:rsidP="00487D20">
      <w:pPr>
        <w:pStyle w:val="Heading2"/>
        <w:ind w:left="567" w:hanging="567"/>
        <w:jc w:val="both"/>
        <w:rPr>
          <w:rFonts w:eastAsiaTheme="minorEastAsia"/>
        </w:rPr>
      </w:pPr>
      <w:r>
        <w:t>Carrier phase</w:t>
      </w:r>
      <w:r>
        <w:rPr>
          <w:rFonts w:eastAsiaTheme="minorEastAsia" w:hint="eastAsia"/>
        </w:rPr>
        <w:t xml:space="preserve"> positioning related UE features</w:t>
      </w:r>
    </w:p>
    <w:p w14:paraId="5B3EFF63" w14:textId="686BB627" w:rsidR="00FF4479" w:rsidRDefault="00FF4479" w:rsidP="00FF4479">
      <w:pPr>
        <w:pStyle w:val="BodyText"/>
        <w:rPr>
          <w:lang w:eastAsia="zh-CN"/>
        </w:rPr>
      </w:pPr>
      <w:r>
        <w:rPr>
          <w:rFonts w:hint="eastAsia"/>
          <w:lang w:eastAsia="zh-CN"/>
        </w:rPr>
        <w:t>In</w:t>
      </w:r>
      <w:r w:rsidRPr="0094098E">
        <w:rPr>
          <w:lang w:eastAsia="zh-CN"/>
        </w:rPr>
        <w:t xml:space="preserve"> </w:t>
      </w:r>
      <w:r w:rsidRPr="0094098E">
        <w:rPr>
          <w:rFonts w:hint="eastAsia"/>
          <w:lang w:eastAsia="zh-CN"/>
        </w:rPr>
        <w:t>RAN1#11</w:t>
      </w:r>
      <w:r w:rsidR="00CD7DE7">
        <w:rPr>
          <w:rFonts w:eastAsiaTheme="minorEastAsia"/>
          <w:lang w:eastAsia="zh-CN"/>
        </w:rPr>
        <w:t>5</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w:t>
      </w:r>
      <w:r>
        <w:rPr>
          <w:rFonts w:eastAsiaTheme="minorEastAsia" w:hint="eastAsia"/>
          <w:lang w:eastAsia="zh-CN"/>
        </w:rPr>
        <w:t>s</w:t>
      </w:r>
      <w:r>
        <w:rPr>
          <w:lang w:eastAsia="zh-CN"/>
        </w:rPr>
        <w:t xml:space="preserve"> w</w:t>
      </w:r>
      <w:r>
        <w:rPr>
          <w:rFonts w:eastAsiaTheme="minorEastAsia" w:hint="eastAsia"/>
          <w:lang w:eastAsia="zh-CN"/>
        </w:rPr>
        <w:t>ere</w:t>
      </w:r>
      <w:r w:rsidRPr="00BD0C3E">
        <w:rPr>
          <w:lang w:eastAsia="zh-CN"/>
        </w:rPr>
        <w:t xml:space="preserve"> achieved related to</w:t>
      </w:r>
      <w:r w:rsidRPr="0094098E">
        <w:rPr>
          <w:rFonts w:hint="eastAsia"/>
          <w:lang w:eastAsia="zh-CN"/>
        </w:rPr>
        <w:t xml:space="preserve"> </w:t>
      </w:r>
      <w:r>
        <w:rPr>
          <w:rFonts w:eastAsiaTheme="minorEastAsia" w:hint="eastAsia"/>
          <w:lang w:eastAsia="zh-CN"/>
        </w:rPr>
        <w:t>c</w:t>
      </w:r>
      <w:r w:rsidRPr="007517F6">
        <w:rPr>
          <w:rFonts w:eastAsiaTheme="minorEastAsia"/>
          <w:lang w:eastAsia="zh-CN"/>
        </w:rPr>
        <w:t xml:space="preserve">arrier phase positioning </w:t>
      </w:r>
      <w:r w:rsidRPr="00970646">
        <w:rPr>
          <w:lang w:eastAsia="zh-CN"/>
        </w:rPr>
        <w:t>UE features</w:t>
      </w:r>
      <w:r w:rsidR="00E240B4">
        <w:rPr>
          <w:rFonts w:eastAsiaTheme="minorEastAsia" w:hint="eastAsia"/>
          <w:lang w:eastAsia="zh-CN"/>
        </w:rPr>
        <w:t xml:space="preserve"> </w:t>
      </w:r>
      <w:r w:rsidR="00E240B4" w:rsidRPr="0094098E">
        <w:rPr>
          <w:lang w:eastAsia="zh-CN"/>
        </w:rPr>
        <w:fldChar w:fldCharType="begin"/>
      </w:r>
      <w:r w:rsidR="00E240B4" w:rsidRPr="0094098E">
        <w:rPr>
          <w:lang w:eastAsia="zh-CN"/>
        </w:rPr>
        <w:instrText xml:space="preserve"> </w:instrText>
      </w:r>
      <w:r w:rsidR="00E240B4" w:rsidRPr="0094098E">
        <w:rPr>
          <w:rFonts w:hint="eastAsia"/>
          <w:lang w:eastAsia="zh-CN"/>
        </w:rPr>
        <w:instrText>REF _Ref124775666 \r \h</w:instrText>
      </w:r>
      <w:r w:rsidR="00E240B4" w:rsidRPr="0094098E">
        <w:rPr>
          <w:lang w:eastAsia="zh-CN"/>
        </w:rPr>
        <w:instrText xml:space="preserve"> </w:instrText>
      </w:r>
      <w:r w:rsidR="00E240B4">
        <w:rPr>
          <w:lang w:eastAsia="zh-CN"/>
        </w:rPr>
        <w:instrText xml:space="preserve"> \* MERGEFORMAT </w:instrText>
      </w:r>
      <w:r w:rsidR="00E240B4" w:rsidRPr="0094098E">
        <w:rPr>
          <w:lang w:eastAsia="zh-CN"/>
        </w:rPr>
      </w:r>
      <w:r w:rsidR="00E240B4" w:rsidRPr="0094098E">
        <w:rPr>
          <w:lang w:eastAsia="zh-CN"/>
        </w:rPr>
        <w:fldChar w:fldCharType="separate"/>
      </w:r>
      <w:r w:rsidR="00C94FF1">
        <w:rPr>
          <w:lang w:eastAsia="zh-CN"/>
        </w:rPr>
        <w:t>[1]</w:t>
      </w:r>
      <w:r w:rsidR="00E240B4" w:rsidRPr="0094098E">
        <w:rPr>
          <w:lang w:eastAsia="zh-CN"/>
        </w:rPr>
        <w:fldChar w:fldCharType="end"/>
      </w:r>
    </w:p>
    <w:p w14:paraId="279B14AD" w14:textId="77777777" w:rsidR="00963AA1" w:rsidRDefault="00963AA1" w:rsidP="00963AA1">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494"/>
        <w:gridCol w:w="2057"/>
        <w:gridCol w:w="2394"/>
        <w:gridCol w:w="556"/>
        <w:gridCol w:w="447"/>
        <w:gridCol w:w="467"/>
        <w:gridCol w:w="2142"/>
        <w:gridCol w:w="638"/>
        <w:gridCol w:w="467"/>
        <w:gridCol w:w="467"/>
        <w:gridCol w:w="467"/>
        <w:gridCol w:w="1944"/>
        <w:gridCol w:w="1086"/>
      </w:tblGrid>
      <w:tr w:rsidR="00963AA1" w:rsidRPr="004D11B5" w14:paraId="236B6A82"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74FE07" w14:textId="77777777" w:rsidR="00963AA1" w:rsidRPr="004D11B5" w:rsidRDefault="00963AA1" w:rsidP="00C65778">
            <w:pPr>
              <w:pStyle w:val="TAL"/>
              <w:rPr>
                <w:rFonts w:cs="Arial"/>
                <w:color w:val="000000" w:themeColor="text1"/>
                <w:szCs w:val="18"/>
              </w:rPr>
            </w:pPr>
            <w:r w:rsidRPr="004D11B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20977" w14:textId="77777777" w:rsidR="00963AA1" w:rsidRPr="004D11B5" w:rsidRDefault="00963AA1" w:rsidP="00C65778">
            <w:pPr>
              <w:pStyle w:val="TAL"/>
              <w:rPr>
                <w:rFonts w:eastAsia="MS Mincho" w:cs="Arial"/>
                <w:color w:val="000000" w:themeColor="text1"/>
                <w:szCs w:val="18"/>
              </w:rPr>
            </w:pPr>
            <w:r w:rsidRPr="004D11B5">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1F98B" w14:textId="77777777" w:rsidR="00963AA1" w:rsidRPr="004D11B5" w:rsidRDefault="00963AA1" w:rsidP="00C65778">
            <w:pPr>
              <w:pStyle w:val="TAL"/>
              <w:rPr>
                <w:rFonts w:cs="Arial"/>
                <w:bCs/>
                <w:color w:val="000000" w:themeColor="text1"/>
                <w:szCs w:val="18"/>
              </w:rPr>
            </w:pPr>
            <w:r w:rsidRPr="004D11B5">
              <w:rPr>
                <w:rFonts w:cs="Arial"/>
                <w:color w:val="000000" w:themeColor="text1"/>
                <w:szCs w:val="18"/>
                <w:lang w:eastAsia="zh-CN"/>
              </w:rPr>
              <w:t xml:space="preserve">DL RSCP reporting based on DL PRS in </w:t>
            </w:r>
            <w:r w:rsidRPr="004D11B5">
              <w:rPr>
                <w:rFonts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EFEC5" w14:textId="77777777" w:rsidR="00963AA1" w:rsidRPr="004D11B5" w:rsidRDefault="00963AA1" w:rsidP="00C65778">
            <w:pPr>
              <w:pStyle w:val="maintext"/>
              <w:ind w:firstLineChars="0" w:firstLine="0"/>
              <w:jc w:val="left"/>
              <w:rPr>
                <w:rFonts w:ascii="Arial" w:hAnsi="Arial" w:cs="Arial"/>
                <w:color w:val="000000" w:themeColor="text1"/>
                <w:sz w:val="18"/>
                <w:szCs w:val="18"/>
                <w:lang w:val="en-US"/>
              </w:rPr>
            </w:pPr>
            <w:r w:rsidRPr="004D11B5">
              <w:rPr>
                <w:rFonts w:ascii="Arial" w:hAnsi="Arial" w:cs="Arial"/>
                <w:color w:val="000000" w:themeColor="text1"/>
                <w:sz w:val="18"/>
                <w:szCs w:val="18"/>
                <w:lang w:val="en-US"/>
              </w:rPr>
              <w:t>1. Support of DL RSCP reporting based on DL PRS in RRC_CONNECTED</w:t>
            </w:r>
          </w:p>
          <w:p w14:paraId="5800AB06" w14:textId="77777777" w:rsidR="00963AA1" w:rsidRPr="000754B0" w:rsidRDefault="00963AA1" w:rsidP="00C65778">
            <w:pPr>
              <w:pStyle w:val="maintext"/>
              <w:ind w:firstLineChars="0" w:firstLine="0"/>
              <w:jc w:val="left"/>
              <w:rPr>
                <w:rFonts w:ascii="Arial" w:hAnsi="Arial" w:cs="Arial"/>
                <w:strike/>
                <w:color w:val="FF0000"/>
                <w:sz w:val="18"/>
                <w:szCs w:val="18"/>
              </w:rPr>
            </w:pPr>
            <w:r w:rsidRPr="000754B0">
              <w:rPr>
                <w:rFonts w:ascii="Arial" w:hAnsi="Arial" w:cs="Arial"/>
                <w:strike/>
                <w:color w:val="FF0000"/>
                <w:sz w:val="18"/>
                <w:szCs w:val="18"/>
                <w:lang w:val="en-US"/>
              </w:rPr>
              <w:t xml:space="preserve">2. The Maximum number of Rx-Tx measurements that can be associated with the first path PRS RSCP measurements per TRP </w:t>
            </w:r>
          </w:p>
          <w:p w14:paraId="2CADEEC1" w14:textId="77777777" w:rsidR="00963AA1" w:rsidRPr="004D11B5" w:rsidRDefault="00963AA1" w:rsidP="00C65778">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D3955" w14:textId="77777777" w:rsidR="00963AA1" w:rsidRPr="004D11B5" w:rsidRDefault="00963AA1" w:rsidP="00C65778">
            <w:pPr>
              <w:pStyle w:val="TAL"/>
              <w:rPr>
                <w:rFonts w:eastAsia="MS Mincho" w:cs="Arial"/>
                <w:color w:val="000000" w:themeColor="text1"/>
                <w:szCs w:val="18"/>
              </w:rPr>
            </w:pPr>
            <w:r w:rsidRPr="004D11B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D35D7" w14:textId="77777777" w:rsidR="00963AA1" w:rsidRPr="004D11B5" w:rsidRDefault="00963AA1" w:rsidP="00C65778">
            <w:pPr>
              <w:pStyle w:val="TAL"/>
              <w:rPr>
                <w:rFonts w:cs="Arial"/>
                <w:color w:val="000000" w:themeColor="text1"/>
                <w:szCs w:val="18"/>
                <w:lang w:eastAsia="zh-CN"/>
              </w:rPr>
            </w:pPr>
            <w:r w:rsidRPr="004D11B5">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74947" w14:textId="77777777" w:rsidR="00963AA1" w:rsidRPr="004D11B5" w:rsidRDefault="00963AA1" w:rsidP="00C65778">
            <w:pPr>
              <w:pStyle w:val="TAL"/>
              <w:rPr>
                <w:rFonts w:cs="Arial"/>
                <w:color w:val="000000" w:themeColor="text1"/>
                <w:szCs w:val="18"/>
              </w:rPr>
            </w:pPr>
            <w:r w:rsidRPr="004D11B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31045" w14:textId="77777777" w:rsidR="00963AA1" w:rsidRPr="004D11B5" w:rsidRDefault="00963AA1" w:rsidP="00C65778">
            <w:pPr>
              <w:pStyle w:val="TAL"/>
              <w:rPr>
                <w:rFonts w:cs="Arial"/>
                <w:color w:val="000000" w:themeColor="text1"/>
                <w:szCs w:val="18"/>
                <w:lang w:val="en-US" w:eastAsia="zh-CN"/>
              </w:rPr>
            </w:pPr>
            <w:r w:rsidRPr="004D11B5">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3FAFD" w14:textId="77777777" w:rsidR="00963AA1" w:rsidRPr="004D11B5" w:rsidRDefault="00963AA1" w:rsidP="00C65778">
            <w:pPr>
              <w:pStyle w:val="TAL"/>
              <w:rPr>
                <w:rFonts w:cs="Arial"/>
                <w:color w:val="000000" w:themeColor="text1"/>
                <w:szCs w:val="18"/>
                <w:lang w:eastAsia="zh-CN"/>
              </w:rPr>
            </w:pPr>
            <w:r w:rsidRPr="004D11B5">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0802C" w14:textId="77777777" w:rsidR="00963AA1" w:rsidRPr="004D11B5" w:rsidRDefault="00963AA1" w:rsidP="00C65778">
            <w:pPr>
              <w:pStyle w:val="TAL"/>
              <w:rPr>
                <w:rFonts w:cs="Arial"/>
                <w:color w:val="000000" w:themeColor="text1"/>
                <w:szCs w:val="18"/>
              </w:rPr>
            </w:pPr>
            <w:r w:rsidRPr="004D11B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1DDAC" w14:textId="77777777" w:rsidR="00963AA1" w:rsidRPr="004D11B5" w:rsidRDefault="00963AA1" w:rsidP="00C65778">
            <w:pPr>
              <w:pStyle w:val="TAL"/>
              <w:rPr>
                <w:rFonts w:cs="Arial"/>
                <w:color w:val="000000" w:themeColor="text1"/>
                <w:szCs w:val="18"/>
              </w:rPr>
            </w:pPr>
            <w:r w:rsidRPr="004D11B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1C01D" w14:textId="77777777" w:rsidR="00963AA1" w:rsidRPr="004D11B5" w:rsidRDefault="00963AA1" w:rsidP="00C65778">
            <w:pPr>
              <w:pStyle w:val="TAL"/>
              <w:rPr>
                <w:rFonts w:cs="Arial"/>
                <w:color w:val="000000" w:themeColor="text1"/>
                <w:szCs w:val="18"/>
              </w:rPr>
            </w:pPr>
            <w:r w:rsidRPr="004D11B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EDF5" w14:textId="77777777" w:rsidR="00963AA1" w:rsidRPr="004D11B5" w:rsidRDefault="00963AA1" w:rsidP="00C65778">
            <w:pPr>
              <w:pStyle w:val="maintext"/>
              <w:ind w:firstLineChars="0" w:firstLine="0"/>
              <w:jc w:val="left"/>
              <w:rPr>
                <w:rFonts w:ascii="Arial" w:hAnsi="Arial" w:cs="Arial"/>
                <w:color w:val="000000" w:themeColor="text1"/>
                <w:sz w:val="18"/>
                <w:szCs w:val="18"/>
                <w:lang w:val="en-US"/>
              </w:rPr>
            </w:pPr>
            <w:r w:rsidRPr="004D11B5">
              <w:rPr>
                <w:rFonts w:ascii="Arial" w:hAnsi="Arial" w:cs="Arial"/>
                <w:color w:val="000000" w:themeColor="text1"/>
                <w:sz w:val="18"/>
                <w:szCs w:val="18"/>
                <w:lang w:val="en-US"/>
              </w:rPr>
              <w:t>Note: DL RSCP is reported together with UE Rx-Tx time difference measurement</w:t>
            </w:r>
          </w:p>
          <w:p w14:paraId="60BC862D" w14:textId="77777777" w:rsidR="00963AA1" w:rsidRPr="004D11B5" w:rsidRDefault="00963AA1" w:rsidP="00C65778">
            <w:pPr>
              <w:pStyle w:val="maintext"/>
              <w:ind w:firstLineChars="0" w:firstLine="0"/>
              <w:jc w:val="left"/>
              <w:rPr>
                <w:rFonts w:ascii="Arial" w:hAnsi="Arial" w:cs="Arial"/>
                <w:color w:val="000000" w:themeColor="text1"/>
                <w:sz w:val="18"/>
                <w:szCs w:val="18"/>
                <w:lang w:val="en-US"/>
              </w:rPr>
            </w:pPr>
          </w:p>
          <w:p w14:paraId="3B7452B3" w14:textId="77777777" w:rsidR="00963AA1" w:rsidRPr="000754B0" w:rsidRDefault="00963AA1" w:rsidP="00C65778">
            <w:pPr>
              <w:pStyle w:val="maintext"/>
              <w:ind w:firstLineChars="0" w:firstLine="0"/>
              <w:jc w:val="left"/>
              <w:rPr>
                <w:rFonts w:ascii="Arial" w:hAnsi="Arial" w:cs="Arial"/>
                <w:strike/>
                <w:color w:val="FF0000"/>
                <w:sz w:val="18"/>
                <w:szCs w:val="18"/>
                <w:lang w:val="en-US"/>
              </w:rPr>
            </w:pPr>
            <w:r w:rsidRPr="000754B0">
              <w:rPr>
                <w:rFonts w:ascii="Arial" w:hAnsi="Arial" w:cs="Arial"/>
                <w:strike/>
                <w:color w:val="FF0000"/>
                <w:sz w:val="18"/>
                <w:szCs w:val="18"/>
                <w:lang w:val="en-US"/>
              </w:rPr>
              <w:t>[Note: The maximum number of RSCP measurements per TRP is less than or equal to four times the value in FG 13-11]</w:t>
            </w:r>
          </w:p>
          <w:p w14:paraId="78957B82" w14:textId="77777777" w:rsidR="00963AA1" w:rsidRPr="004D11B5" w:rsidRDefault="00963AA1" w:rsidP="00C65778">
            <w:pPr>
              <w:pStyle w:val="maintext"/>
              <w:ind w:firstLineChars="0" w:firstLine="0"/>
              <w:jc w:val="left"/>
              <w:rPr>
                <w:rFonts w:ascii="Arial" w:hAnsi="Arial" w:cs="Arial"/>
                <w:strike/>
                <w:color w:val="FF0000"/>
                <w:sz w:val="18"/>
                <w:szCs w:val="18"/>
                <w:lang w:val="en-US"/>
              </w:rPr>
            </w:pPr>
          </w:p>
          <w:p w14:paraId="19B02C4E" w14:textId="77777777" w:rsidR="00963AA1" w:rsidRPr="004D11B5" w:rsidRDefault="00963AA1" w:rsidP="00C65778">
            <w:pPr>
              <w:pStyle w:val="TAL"/>
              <w:rPr>
                <w:rFonts w:cs="Arial"/>
                <w:color w:val="000000" w:themeColor="text1"/>
                <w:szCs w:val="18"/>
              </w:rPr>
            </w:pPr>
            <w:r w:rsidRPr="004D11B5">
              <w:rPr>
                <w:rFonts w:cs="Arial"/>
                <w:strike/>
                <w:color w:val="FF0000"/>
                <w:szCs w:val="18"/>
              </w:rPr>
              <w:t>[</w:t>
            </w:r>
            <w:r w:rsidRPr="004D11B5">
              <w:rPr>
                <w:rFonts w:cs="Arial"/>
                <w:color w:val="000000" w:themeColor="text1"/>
                <w:szCs w:val="18"/>
              </w:rPr>
              <w:t>Need for location server to know if the feature is supported</w:t>
            </w:r>
            <w:r w:rsidRPr="004D11B5">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06C67" w14:textId="77777777" w:rsidR="00963AA1" w:rsidRPr="004D11B5" w:rsidRDefault="00963AA1" w:rsidP="00C65778">
            <w:pPr>
              <w:pStyle w:val="TAL"/>
              <w:rPr>
                <w:rFonts w:cs="Arial"/>
                <w:color w:val="000000" w:themeColor="text1"/>
                <w:szCs w:val="18"/>
              </w:rPr>
            </w:pPr>
            <w:r w:rsidRPr="004D11B5">
              <w:rPr>
                <w:rFonts w:cs="Arial"/>
                <w:bCs/>
                <w:color w:val="000000" w:themeColor="text1"/>
                <w:szCs w:val="18"/>
              </w:rPr>
              <w:t>Optional with capability signaling</w:t>
            </w:r>
          </w:p>
        </w:tc>
      </w:tr>
    </w:tbl>
    <w:p w14:paraId="6AE1D4D1" w14:textId="77777777" w:rsidR="00963AA1" w:rsidRDefault="00963AA1" w:rsidP="00963AA1">
      <w:pPr>
        <w:rPr>
          <w:lang w:eastAsia="x-none"/>
        </w:rPr>
      </w:pPr>
    </w:p>
    <w:p w14:paraId="74AE3CB9" w14:textId="77777777" w:rsidR="00963AA1" w:rsidRDefault="00963AA1" w:rsidP="00963AA1">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506"/>
        <w:gridCol w:w="2119"/>
        <w:gridCol w:w="2206"/>
        <w:gridCol w:w="556"/>
        <w:gridCol w:w="447"/>
        <w:gridCol w:w="467"/>
        <w:gridCol w:w="2226"/>
        <w:gridCol w:w="643"/>
        <w:gridCol w:w="467"/>
        <w:gridCol w:w="467"/>
        <w:gridCol w:w="467"/>
        <w:gridCol w:w="1935"/>
        <w:gridCol w:w="1115"/>
      </w:tblGrid>
      <w:tr w:rsidR="00963AA1" w:rsidRPr="00896695" w14:paraId="45E4146A"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5C8D80" w14:textId="77777777" w:rsidR="00963AA1" w:rsidRPr="00A01923" w:rsidRDefault="00963AA1" w:rsidP="00C65778">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50EE" w14:textId="77777777" w:rsidR="00963AA1" w:rsidRPr="00A01923" w:rsidRDefault="00963AA1" w:rsidP="00C65778">
            <w:pPr>
              <w:pStyle w:val="TAL"/>
              <w:rPr>
                <w:rFonts w:eastAsia="MS Mincho" w:cs="Arial"/>
                <w:color w:val="000000" w:themeColor="text1"/>
                <w:szCs w:val="18"/>
              </w:rPr>
            </w:pPr>
            <w:r w:rsidRPr="00A01923">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65D60" w14:textId="77777777" w:rsidR="00963AA1" w:rsidRPr="00A01923" w:rsidRDefault="00963AA1" w:rsidP="00C65778">
            <w:pPr>
              <w:pStyle w:val="TAL"/>
              <w:rPr>
                <w:rFonts w:cs="Arial"/>
                <w:color w:val="000000" w:themeColor="text1"/>
                <w:szCs w:val="18"/>
                <w:lang w:eastAsia="zh-CN"/>
              </w:rPr>
            </w:pPr>
            <w:r w:rsidRPr="00A01923">
              <w:rPr>
                <w:rFonts w:cs="Arial"/>
                <w:color w:val="000000" w:themeColor="text1"/>
                <w:szCs w:val="18"/>
                <w:lang w:eastAsia="zh-CN"/>
              </w:rPr>
              <w:t xml:space="preserve">DL RSCPD reporting based on DL PRS in </w:t>
            </w:r>
            <w:r w:rsidRPr="00A01923">
              <w:rPr>
                <w:rFonts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91E71" w14:textId="77777777" w:rsidR="00963AA1" w:rsidRPr="00A01923" w:rsidRDefault="00963AA1" w:rsidP="00C65778">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1. Support of DL RSCPD reporting based on DL PRS in RRC_CONNECTED</w:t>
            </w:r>
          </w:p>
          <w:p w14:paraId="7951A48C" w14:textId="77777777" w:rsidR="00963AA1" w:rsidRPr="000754B0" w:rsidRDefault="00963AA1" w:rsidP="00C65778">
            <w:pPr>
              <w:rPr>
                <w:rFonts w:cs="Arial"/>
                <w:strike/>
                <w:color w:val="000000" w:themeColor="text1"/>
                <w:sz w:val="18"/>
                <w:szCs w:val="18"/>
              </w:rPr>
            </w:pPr>
            <w:r w:rsidRPr="000754B0">
              <w:rPr>
                <w:rFonts w:cs="Arial"/>
                <w:strike/>
                <w:color w:val="FF0000"/>
                <w:sz w:val="18"/>
                <w:szCs w:val="18"/>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28459" w14:textId="77777777" w:rsidR="00963AA1" w:rsidRPr="00A01923" w:rsidRDefault="00963AA1" w:rsidP="00C65778">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C1CFA" w14:textId="77777777" w:rsidR="00963AA1" w:rsidRPr="00A01923" w:rsidRDefault="00963AA1" w:rsidP="00C65778">
            <w:pPr>
              <w:pStyle w:val="TAL"/>
              <w:rPr>
                <w:rFonts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08A13" w14:textId="77777777" w:rsidR="00963AA1" w:rsidRPr="00A01923" w:rsidRDefault="00963AA1"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B9EB" w14:textId="77777777" w:rsidR="00963AA1" w:rsidRPr="00A01923" w:rsidRDefault="00963AA1" w:rsidP="00C65778">
            <w:pPr>
              <w:pStyle w:val="TAL"/>
              <w:rPr>
                <w:rFonts w:cs="Arial"/>
                <w:color w:val="000000" w:themeColor="text1"/>
                <w:szCs w:val="18"/>
                <w:lang w:val="en-US" w:eastAsia="zh-CN"/>
              </w:rPr>
            </w:pPr>
            <w:r w:rsidRPr="00A01923">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23CFE" w14:textId="77777777" w:rsidR="00963AA1" w:rsidRPr="00A01923" w:rsidRDefault="00963AA1" w:rsidP="00C65778">
            <w:pPr>
              <w:pStyle w:val="TAL"/>
              <w:rPr>
                <w:rFonts w:cs="Arial"/>
                <w:color w:val="000000" w:themeColor="text1"/>
                <w:szCs w:val="18"/>
                <w:lang w:eastAsia="zh-CN"/>
              </w:rPr>
            </w:pPr>
            <w:r w:rsidRPr="00A01923">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AC733" w14:textId="77777777" w:rsidR="00963AA1" w:rsidRPr="00A01923" w:rsidRDefault="00963AA1"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8AABA" w14:textId="77777777" w:rsidR="00963AA1" w:rsidRPr="00A01923" w:rsidRDefault="00963AA1"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A41B6" w14:textId="77777777" w:rsidR="00963AA1" w:rsidRPr="00A01923" w:rsidRDefault="00963AA1"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7E067" w14:textId="77777777" w:rsidR="00963AA1" w:rsidRPr="00A01923" w:rsidRDefault="00963AA1" w:rsidP="00C65778">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rPr>
              <w:t xml:space="preserve">Note: </w:t>
            </w:r>
            <w:r w:rsidRPr="00A01923">
              <w:rPr>
                <w:rFonts w:ascii="Arial" w:hAnsi="Arial" w:cs="Arial"/>
                <w:color w:val="000000" w:themeColor="text1"/>
                <w:sz w:val="18"/>
                <w:szCs w:val="18"/>
                <w:lang w:val="en-US"/>
              </w:rPr>
              <w:t>DL RSCPD is reported along with measurement report for DL-RSTD</w:t>
            </w:r>
          </w:p>
          <w:p w14:paraId="59D88E95" w14:textId="77777777" w:rsidR="00963AA1" w:rsidRPr="00A01923" w:rsidRDefault="00963AA1" w:rsidP="00C65778">
            <w:pPr>
              <w:pStyle w:val="maintext"/>
              <w:ind w:firstLineChars="0" w:firstLine="0"/>
              <w:jc w:val="left"/>
              <w:rPr>
                <w:rFonts w:ascii="Arial" w:hAnsi="Arial" w:cs="Arial"/>
                <w:color w:val="000000" w:themeColor="text1"/>
                <w:sz w:val="18"/>
                <w:szCs w:val="18"/>
                <w:lang w:val="en-US"/>
              </w:rPr>
            </w:pPr>
          </w:p>
          <w:p w14:paraId="63E2C8B0" w14:textId="77777777" w:rsidR="00963AA1" w:rsidRPr="000754B0" w:rsidRDefault="00963AA1" w:rsidP="00C65778">
            <w:pPr>
              <w:pStyle w:val="maintext"/>
              <w:ind w:firstLineChars="0" w:firstLine="0"/>
              <w:jc w:val="left"/>
              <w:rPr>
                <w:rFonts w:ascii="Arial" w:hAnsi="Arial" w:cs="Arial"/>
                <w:strike/>
                <w:color w:val="FF0000"/>
                <w:sz w:val="18"/>
                <w:szCs w:val="18"/>
                <w:lang w:val="en-US"/>
              </w:rPr>
            </w:pPr>
            <w:r w:rsidRPr="000754B0">
              <w:rPr>
                <w:rFonts w:ascii="Arial" w:hAnsi="Arial" w:cs="Arial"/>
                <w:strike/>
                <w:color w:val="FF0000"/>
                <w:sz w:val="18"/>
                <w:szCs w:val="18"/>
                <w:lang w:val="en-US"/>
              </w:rPr>
              <w:t>[Note: The maximum number of RSCPD measurements per TRP is less than or equal to FG 13-6]</w:t>
            </w:r>
          </w:p>
          <w:p w14:paraId="0E39EA9F" w14:textId="77777777" w:rsidR="00963AA1" w:rsidRPr="00A01923" w:rsidRDefault="00963AA1" w:rsidP="00C65778">
            <w:pPr>
              <w:pStyle w:val="maintext"/>
              <w:ind w:firstLineChars="0" w:firstLine="0"/>
              <w:jc w:val="left"/>
              <w:rPr>
                <w:rFonts w:ascii="Arial" w:hAnsi="Arial" w:cs="Arial"/>
                <w:color w:val="000000" w:themeColor="text1"/>
                <w:sz w:val="18"/>
                <w:szCs w:val="18"/>
                <w:lang w:val="en-US"/>
              </w:rPr>
            </w:pPr>
          </w:p>
          <w:p w14:paraId="5EEA91B4" w14:textId="77777777" w:rsidR="00963AA1" w:rsidRPr="00A01923" w:rsidRDefault="00963AA1" w:rsidP="00C65778">
            <w:pPr>
              <w:pStyle w:val="TAL"/>
              <w:rPr>
                <w:rFonts w:cs="Arial"/>
                <w:color w:val="000000" w:themeColor="text1"/>
                <w:szCs w:val="18"/>
              </w:rPr>
            </w:pPr>
            <w:r w:rsidRPr="004D11B5">
              <w:rPr>
                <w:rFonts w:cs="Arial"/>
                <w:strike/>
                <w:color w:val="FF0000"/>
                <w:szCs w:val="18"/>
              </w:rPr>
              <w:t>[</w:t>
            </w:r>
            <w:r w:rsidRPr="004D11B5">
              <w:rPr>
                <w:rFonts w:cs="Arial"/>
                <w:color w:val="000000" w:themeColor="text1"/>
                <w:szCs w:val="18"/>
              </w:rPr>
              <w:t>Need for location server to know if the feature is supported</w:t>
            </w:r>
            <w:r w:rsidRPr="004D11B5">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48C37" w14:textId="77777777" w:rsidR="00963AA1" w:rsidRPr="00A01923" w:rsidRDefault="00963AA1" w:rsidP="00C65778">
            <w:pPr>
              <w:pStyle w:val="TAL"/>
              <w:rPr>
                <w:rFonts w:cs="Arial"/>
                <w:color w:val="000000" w:themeColor="text1"/>
                <w:szCs w:val="18"/>
              </w:rPr>
            </w:pPr>
            <w:r w:rsidRPr="00A01923">
              <w:rPr>
                <w:rFonts w:cs="Arial"/>
                <w:bCs/>
                <w:color w:val="000000" w:themeColor="text1"/>
                <w:szCs w:val="18"/>
              </w:rPr>
              <w:t>Optional with capability signaling</w:t>
            </w:r>
          </w:p>
        </w:tc>
      </w:tr>
    </w:tbl>
    <w:p w14:paraId="59EFF8B4" w14:textId="77777777" w:rsidR="00963AA1" w:rsidRDefault="00963AA1" w:rsidP="00963AA1">
      <w:pPr>
        <w:rPr>
          <w:rFonts w:ascii="Calibri" w:hAnsi="Calibri" w:cs="Arial"/>
          <w:b/>
        </w:rPr>
      </w:pPr>
    </w:p>
    <w:p w14:paraId="7CF05A1C" w14:textId="77777777" w:rsidR="00963AA1" w:rsidRDefault="00963AA1" w:rsidP="00963AA1">
      <w:pPr>
        <w:rPr>
          <w:lang w:eastAsia="x-none"/>
        </w:rPr>
      </w:pPr>
      <w:r>
        <w:rPr>
          <w:rFonts w:eastAsiaTheme="minorEastAsia"/>
          <w:lang w:val="en-GB" w:eastAsia="zh-CN"/>
        </w:rPr>
        <w:tab/>
      </w: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09"/>
        <w:gridCol w:w="1941"/>
        <w:gridCol w:w="2110"/>
        <w:gridCol w:w="556"/>
        <w:gridCol w:w="447"/>
        <w:gridCol w:w="467"/>
        <w:gridCol w:w="2106"/>
        <w:gridCol w:w="658"/>
        <w:gridCol w:w="467"/>
        <w:gridCol w:w="467"/>
        <w:gridCol w:w="467"/>
        <w:gridCol w:w="2218"/>
        <w:gridCol w:w="1196"/>
      </w:tblGrid>
      <w:tr w:rsidR="00963AA1" w:rsidRPr="00896695" w14:paraId="54525CA0"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BDE8CC" w14:textId="77777777" w:rsidR="00963AA1" w:rsidRPr="00A01923" w:rsidRDefault="00963AA1" w:rsidP="00C6577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8A111" w14:textId="77777777" w:rsidR="00963AA1" w:rsidRPr="00A01923" w:rsidRDefault="00963AA1" w:rsidP="00C65778">
            <w:pPr>
              <w:pStyle w:val="TAL"/>
              <w:rPr>
                <w:rFonts w:eastAsia="MS Mincho" w:cs="Arial"/>
                <w:color w:val="000000" w:themeColor="text1"/>
                <w:szCs w:val="18"/>
              </w:rPr>
            </w:pPr>
            <w:r w:rsidRPr="00A01923">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7E38B" w14:textId="77777777" w:rsidR="00963AA1" w:rsidRPr="00A01923" w:rsidRDefault="00963AA1" w:rsidP="00C65778">
            <w:pPr>
              <w:pStyle w:val="TAL"/>
              <w:rPr>
                <w:rFonts w:cs="Arial"/>
                <w:bCs/>
                <w:color w:val="000000" w:themeColor="text1"/>
                <w:szCs w:val="18"/>
              </w:rPr>
            </w:pPr>
            <w:r w:rsidRPr="00A01923">
              <w:rPr>
                <w:rFonts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0138" w14:textId="77777777" w:rsidR="00963AA1" w:rsidRPr="00A01923" w:rsidRDefault="00963AA1" w:rsidP="00C65778">
            <w:pPr>
              <w:rPr>
                <w:rFonts w:cs="Arial"/>
                <w:color w:val="000000" w:themeColor="text1"/>
                <w:sz w:val="18"/>
                <w:szCs w:val="18"/>
              </w:rPr>
            </w:pPr>
            <w:r w:rsidRPr="00A01923">
              <w:rPr>
                <w:rFonts w:cs="Arial"/>
                <w:color w:val="000000" w:themeColor="text1"/>
                <w:sz w:val="18"/>
                <w:szCs w:val="18"/>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A441" w14:textId="77777777" w:rsidR="00963AA1" w:rsidRPr="00A01923" w:rsidRDefault="00963AA1" w:rsidP="00C65778">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1FC19" w14:textId="77777777" w:rsidR="00963AA1" w:rsidRPr="00A01923" w:rsidRDefault="00963AA1" w:rsidP="00C65778">
            <w:pPr>
              <w:pStyle w:val="TAL"/>
              <w:rPr>
                <w:rFonts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1248C" w14:textId="77777777" w:rsidR="00963AA1" w:rsidRPr="00A01923" w:rsidRDefault="00963AA1"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3E40D" w14:textId="77777777" w:rsidR="00963AA1" w:rsidRPr="00A01923" w:rsidRDefault="00963AA1" w:rsidP="00C65778">
            <w:pPr>
              <w:pStyle w:val="TAL"/>
              <w:rPr>
                <w:rFonts w:cs="Arial"/>
                <w:color w:val="000000" w:themeColor="text1"/>
                <w:szCs w:val="18"/>
                <w:lang w:val="en-US" w:eastAsia="zh-CN"/>
              </w:rPr>
            </w:pPr>
            <w:r w:rsidRPr="00A01923">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B4B7" w14:textId="77777777" w:rsidR="00963AA1" w:rsidRPr="00A01923" w:rsidRDefault="00963AA1" w:rsidP="00C65778">
            <w:pPr>
              <w:pStyle w:val="TAL"/>
              <w:rPr>
                <w:rFonts w:cs="Arial"/>
                <w:color w:val="000000" w:themeColor="text1"/>
                <w:szCs w:val="18"/>
                <w:lang w:eastAsia="zh-CN"/>
              </w:rPr>
            </w:pPr>
            <w:r w:rsidRPr="00A01923">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C332" w14:textId="77777777" w:rsidR="00963AA1" w:rsidRPr="00A01923" w:rsidRDefault="00963AA1"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A3287" w14:textId="77777777" w:rsidR="00963AA1" w:rsidRPr="00A01923" w:rsidRDefault="00963AA1"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24F5" w14:textId="77777777" w:rsidR="00963AA1" w:rsidRPr="00A01923" w:rsidRDefault="00963AA1"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3A285" w14:textId="77777777" w:rsidR="00963AA1" w:rsidRPr="00A01923" w:rsidRDefault="00963AA1" w:rsidP="00C65778">
            <w:pPr>
              <w:pStyle w:val="maintext"/>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rPr>
              <w:t>Note: DL RSCP is reported together with UE Rx-Tx time difference measurement</w:t>
            </w:r>
          </w:p>
          <w:p w14:paraId="21FEA827" w14:textId="77777777" w:rsidR="00963AA1" w:rsidRPr="00A01923" w:rsidRDefault="00963AA1" w:rsidP="00C65778">
            <w:pPr>
              <w:pStyle w:val="maintext"/>
              <w:ind w:firstLineChars="0" w:firstLine="0"/>
              <w:jc w:val="left"/>
              <w:rPr>
                <w:rFonts w:ascii="Arial" w:hAnsi="Arial" w:cs="Arial"/>
                <w:color w:val="000000" w:themeColor="text1"/>
                <w:sz w:val="18"/>
                <w:szCs w:val="18"/>
                <w:lang w:val="en-US"/>
              </w:rPr>
            </w:pPr>
          </w:p>
          <w:p w14:paraId="41859FDB" w14:textId="77777777" w:rsidR="00963AA1" w:rsidRPr="00665751" w:rsidRDefault="00963AA1" w:rsidP="00C65778">
            <w:pPr>
              <w:pStyle w:val="maintext"/>
              <w:ind w:firstLineChars="0" w:firstLine="0"/>
              <w:jc w:val="left"/>
              <w:rPr>
                <w:rFonts w:ascii="Arial" w:hAnsi="Arial" w:cs="Arial"/>
                <w:strike/>
                <w:color w:val="FF0000"/>
                <w:sz w:val="18"/>
                <w:szCs w:val="18"/>
                <w:lang w:val="en-US"/>
              </w:rPr>
            </w:pPr>
            <w:r w:rsidRPr="00665751">
              <w:rPr>
                <w:rFonts w:ascii="Arial" w:hAnsi="Arial" w:cs="Arial"/>
                <w:strike/>
                <w:color w:val="FF0000"/>
                <w:sz w:val="18"/>
                <w:szCs w:val="18"/>
                <w:lang w:val="en-US"/>
              </w:rPr>
              <w:t>[Note: The maximum number of RSCP measurements per TRP is less than or equal to FG 13-11]</w:t>
            </w:r>
          </w:p>
          <w:p w14:paraId="3E527D89" w14:textId="77777777" w:rsidR="00963AA1" w:rsidRPr="00A01923" w:rsidRDefault="00963AA1" w:rsidP="00C65778">
            <w:pPr>
              <w:pStyle w:val="maintext"/>
              <w:ind w:firstLineChars="0" w:firstLine="0"/>
              <w:jc w:val="left"/>
              <w:rPr>
                <w:rFonts w:ascii="Arial" w:hAnsi="Arial" w:cs="Arial"/>
                <w:color w:val="000000" w:themeColor="text1"/>
                <w:sz w:val="18"/>
                <w:szCs w:val="18"/>
                <w:lang w:val="en-US"/>
              </w:rPr>
            </w:pPr>
          </w:p>
          <w:p w14:paraId="7DA6B699" w14:textId="77777777" w:rsidR="00963AA1" w:rsidRPr="00A01923" w:rsidRDefault="00963AA1" w:rsidP="00C65778">
            <w:pPr>
              <w:pStyle w:val="TAL"/>
              <w:rPr>
                <w:rFonts w:cs="Arial"/>
                <w:color w:val="000000" w:themeColor="text1"/>
                <w:szCs w:val="18"/>
              </w:rPr>
            </w:pPr>
            <w:r w:rsidRPr="004D11B5">
              <w:rPr>
                <w:rFonts w:cs="Arial"/>
                <w:strike/>
                <w:color w:val="FF0000"/>
                <w:szCs w:val="18"/>
              </w:rPr>
              <w:t>[</w:t>
            </w:r>
            <w:r w:rsidRPr="004D11B5">
              <w:rPr>
                <w:rFonts w:cs="Arial"/>
                <w:color w:val="000000" w:themeColor="text1"/>
                <w:szCs w:val="18"/>
              </w:rPr>
              <w:t>Need for location server to know if the feature is supported</w:t>
            </w:r>
            <w:r w:rsidRPr="004D11B5">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816DF" w14:textId="77777777" w:rsidR="00963AA1" w:rsidRPr="00A01923" w:rsidRDefault="00963AA1" w:rsidP="00C65778">
            <w:pPr>
              <w:pStyle w:val="TAL"/>
              <w:rPr>
                <w:rFonts w:cs="Arial"/>
                <w:color w:val="000000" w:themeColor="text1"/>
                <w:szCs w:val="18"/>
              </w:rPr>
            </w:pPr>
            <w:r w:rsidRPr="00A01923">
              <w:rPr>
                <w:rFonts w:cs="Arial"/>
                <w:bCs/>
                <w:color w:val="000000" w:themeColor="text1"/>
                <w:szCs w:val="18"/>
              </w:rPr>
              <w:t>Optional with capability signaling</w:t>
            </w:r>
          </w:p>
        </w:tc>
      </w:tr>
    </w:tbl>
    <w:p w14:paraId="76B84A73" w14:textId="77777777" w:rsidR="00963AA1" w:rsidRDefault="00963AA1" w:rsidP="00963AA1">
      <w:pPr>
        <w:rPr>
          <w:lang w:eastAsia="x-none"/>
        </w:rPr>
      </w:pPr>
    </w:p>
    <w:p w14:paraId="170D264D" w14:textId="77777777" w:rsidR="00963AA1" w:rsidRDefault="00963AA1" w:rsidP="00963AA1">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20"/>
        <w:gridCol w:w="1947"/>
        <w:gridCol w:w="2132"/>
        <w:gridCol w:w="556"/>
        <w:gridCol w:w="447"/>
        <w:gridCol w:w="467"/>
        <w:gridCol w:w="2107"/>
        <w:gridCol w:w="657"/>
        <w:gridCol w:w="467"/>
        <w:gridCol w:w="467"/>
        <w:gridCol w:w="467"/>
        <w:gridCol w:w="2185"/>
        <w:gridCol w:w="1190"/>
      </w:tblGrid>
      <w:tr w:rsidR="00963AA1" w:rsidRPr="00896695" w14:paraId="1D97ADC4"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8309A6" w14:textId="77777777" w:rsidR="00963AA1" w:rsidRPr="00A01923" w:rsidRDefault="00963AA1" w:rsidP="00C65778">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60F8E" w14:textId="77777777" w:rsidR="00963AA1" w:rsidRPr="00A01923" w:rsidRDefault="00963AA1" w:rsidP="00C65778">
            <w:pPr>
              <w:pStyle w:val="TAL"/>
              <w:rPr>
                <w:rFonts w:eastAsia="MS Mincho" w:cs="Arial"/>
                <w:color w:val="000000" w:themeColor="text1"/>
                <w:szCs w:val="18"/>
              </w:rPr>
            </w:pPr>
            <w:r w:rsidRPr="00A01923">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F83F1" w14:textId="77777777" w:rsidR="00963AA1" w:rsidRPr="00A01923" w:rsidRDefault="00963AA1" w:rsidP="00C65778">
            <w:pPr>
              <w:pStyle w:val="TAL"/>
              <w:rPr>
                <w:rFonts w:cs="Arial"/>
                <w:color w:val="000000" w:themeColor="text1"/>
                <w:szCs w:val="18"/>
                <w:lang w:eastAsia="zh-CN"/>
              </w:rPr>
            </w:pPr>
            <w:r w:rsidRPr="00A01923">
              <w:rPr>
                <w:rFonts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587B8" w14:textId="77777777" w:rsidR="00963AA1" w:rsidRPr="00A01923" w:rsidRDefault="00963AA1" w:rsidP="00C65778">
            <w:pPr>
              <w:rPr>
                <w:rFonts w:cs="Arial"/>
                <w:color w:val="000000" w:themeColor="text1"/>
                <w:sz w:val="18"/>
                <w:szCs w:val="18"/>
                <w:highlight w:val="yellow"/>
              </w:rPr>
            </w:pPr>
            <w:r w:rsidRPr="00A01923">
              <w:rPr>
                <w:rFonts w:cs="Arial"/>
                <w:color w:val="000000" w:themeColor="text1"/>
                <w:sz w:val="18"/>
                <w:szCs w:val="18"/>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48F83" w14:textId="77777777" w:rsidR="00963AA1" w:rsidRPr="00A01923" w:rsidRDefault="00963AA1" w:rsidP="00C65778">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25D1F" w14:textId="77777777" w:rsidR="00963AA1" w:rsidRPr="00A01923" w:rsidRDefault="00963AA1" w:rsidP="00C65778">
            <w:pPr>
              <w:pStyle w:val="TAL"/>
              <w:rPr>
                <w:rFonts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B4183" w14:textId="77777777" w:rsidR="00963AA1" w:rsidRPr="00A01923" w:rsidRDefault="00963AA1"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CEA80" w14:textId="77777777" w:rsidR="00963AA1" w:rsidRPr="00A01923" w:rsidRDefault="00963AA1" w:rsidP="00C65778">
            <w:pPr>
              <w:pStyle w:val="TAL"/>
              <w:rPr>
                <w:rFonts w:cs="Arial"/>
                <w:color w:val="000000" w:themeColor="text1"/>
                <w:szCs w:val="18"/>
                <w:lang w:val="en-US" w:eastAsia="zh-CN"/>
              </w:rPr>
            </w:pPr>
            <w:r w:rsidRPr="00A01923">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CF4EA" w14:textId="77777777" w:rsidR="00963AA1" w:rsidRPr="00A01923" w:rsidRDefault="00963AA1" w:rsidP="00C65778">
            <w:pPr>
              <w:pStyle w:val="TAL"/>
              <w:rPr>
                <w:rFonts w:cs="Arial"/>
                <w:color w:val="000000" w:themeColor="text1"/>
                <w:szCs w:val="18"/>
                <w:lang w:eastAsia="zh-CN"/>
              </w:rPr>
            </w:pPr>
            <w:r w:rsidRPr="00A01923">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C6243" w14:textId="77777777" w:rsidR="00963AA1" w:rsidRPr="00A01923" w:rsidRDefault="00963AA1"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29975" w14:textId="77777777" w:rsidR="00963AA1" w:rsidRPr="00A01923" w:rsidRDefault="00963AA1"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5CD4F" w14:textId="77777777" w:rsidR="00963AA1" w:rsidRPr="00A01923" w:rsidRDefault="00963AA1"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2532" w14:textId="77777777" w:rsidR="00963AA1" w:rsidRPr="00A01923" w:rsidRDefault="00963AA1" w:rsidP="00C65778">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rPr>
              <w:t xml:space="preserve">Note: </w:t>
            </w:r>
            <w:r w:rsidRPr="00A01923">
              <w:rPr>
                <w:rFonts w:ascii="Arial" w:hAnsi="Arial" w:cs="Arial"/>
                <w:color w:val="000000" w:themeColor="text1"/>
                <w:sz w:val="18"/>
                <w:szCs w:val="18"/>
                <w:lang w:val="en-US"/>
              </w:rPr>
              <w:t>DL RSCPD is reported along with measurement report for DL-RSTD</w:t>
            </w:r>
          </w:p>
          <w:p w14:paraId="2069AC4F" w14:textId="77777777" w:rsidR="00963AA1" w:rsidRPr="00A01923" w:rsidRDefault="00963AA1" w:rsidP="00C65778">
            <w:pPr>
              <w:pStyle w:val="maintext"/>
              <w:ind w:firstLineChars="0" w:firstLine="0"/>
              <w:jc w:val="left"/>
              <w:rPr>
                <w:rFonts w:ascii="Arial" w:hAnsi="Arial" w:cs="Arial"/>
                <w:color w:val="000000" w:themeColor="text1"/>
                <w:sz w:val="18"/>
                <w:szCs w:val="18"/>
                <w:lang w:val="en-US"/>
              </w:rPr>
            </w:pPr>
          </w:p>
          <w:p w14:paraId="11040E92" w14:textId="77777777" w:rsidR="00963AA1" w:rsidRPr="00665751" w:rsidRDefault="00963AA1" w:rsidP="00C65778">
            <w:pPr>
              <w:pStyle w:val="maintext"/>
              <w:ind w:firstLineChars="0" w:firstLine="0"/>
              <w:jc w:val="left"/>
              <w:rPr>
                <w:rFonts w:ascii="Arial" w:hAnsi="Arial" w:cs="Arial"/>
                <w:strike/>
                <w:color w:val="FF0000"/>
                <w:sz w:val="18"/>
                <w:szCs w:val="18"/>
                <w:lang w:val="en-US"/>
              </w:rPr>
            </w:pPr>
            <w:r w:rsidRPr="00665751">
              <w:rPr>
                <w:rFonts w:ascii="Arial" w:hAnsi="Arial" w:cs="Arial"/>
                <w:strike/>
                <w:color w:val="FF0000"/>
                <w:sz w:val="18"/>
                <w:szCs w:val="18"/>
                <w:lang w:val="en-US"/>
              </w:rPr>
              <w:t>[Note: The maximum number of RSCP measurements per TRP is less than or equal to FG 13-6]</w:t>
            </w:r>
          </w:p>
          <w:p w14:paraId="63AFAF88" w14:textId="77777777" w:rsidR="00963AA1" w:rsidRPr="00522B80" w:rsidRDefault="00963AA1" w:rsidP="00C65778">
            <w:pPr>
              <w:pStyle w:val="maintext"/>
              <w:ind w:firstLineChars="0" w:firstLine="0"/>
              <w:jc w:val="left"/>
              <w:rPr>
                <w:rFonts w:ascii="Arial" w:hAnsi="Arial" w:cs="Arial"/>
                <w:strike/>
                <w:color w:val="FF0000"/>
                <w:sz w:val="18"/>
                <w:szCs w:val="18"/>
                <w:lang w:val="en-US"/>
              </w:rPr>
            </w:pPr>
          </w:p>
          <w:p w14:paraId="65EDF2F5" w14:textId="77777777" w:rsidR="00963AA1" w:rsidRPr="00A01923" w:rsidRDefault="00963AA1" w:rsidP="00C65778">
            <w:pPr>
              <w:pStyle w:val="TAL"/>
              <w:rPr>
                <w:rFonts w:cs="Arial"/>
                <w:color w:val="000000" w:themeColor="text1"/>
                <w:szCs w:val="18"/>
              </w:rPr>
            </w:pPr>
            <w:r w:rsidRPr="00522B80">
              <w:rPr>
                <w:rFonts w:cs="Arial"/>
                <w:strike/>
                <w:color w:val="FF0000"/>
                <w:szCs w:val="18"/>
              </w:rPr>
              <w:t>[</w:t>
            </w:r>
            <w:r w:rsidRPr="00522B80">
              <w:rPr>
                <w:rFonts w:cs="Arial"/>
                <w:color w:val="000000" w:themeColor="text1"/>
                <w:szCs w:val="18"/>
              </w:rPr>
              <w:t>Need for location server to know if the feature is supported</w:t>
            </w:r>
            <w:r w:rsidRPr="00522B80">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E9930" w14:textId="77777777" w:rsidR="00963AA1" w:rsidRPr="00A01923" w:rsidRDefault="00963AA1" w:rsidP="00C65778">
            <w:pPr>
              <w:pStyle w:val="TAL"/>
              <w:rPr>
                <w:rFonts w:cs="Arial"/>
                <w:color w:val="000000" w:themeColor="text1"/>
                <w:szCs w:val="18"/>
              </w:rPr>
            </w:pPr>
            <w:r w:rsidRPr="00A01923">
              <w:rPr>
                <w:rFonts w:cs="Arial"/>
                <w:bCs/>
                <w:color w:val="000000" w:themeColor="text1"/>
                <w:szCs w:val="18"/>
              </w:rPr>
              <w:t>Optional with capability signaling</w:t>
            </w:r>
          </w:p>
        </w:tc>
      </w:tr>
    </w:tbl>
    <w:p w14:paraId="5EF1FE42" w14:textId="77777777" w:rsidR="00963AA1" w:rsidRDefault="00963AA1" w:rsidP="00963AA1">
      <w:pPr>
        <w:rPr>
          <w:lang w:eastAsia="x-none"/>
        </w:rPr>
      </w:pPr>
    </w:p>
    <w:p w14:paraId="04B423D0" w14:textId="77777777" w:rsidR="00963AA1" w:rsidRDefault="00963AA1" w:rsidP="00963AA1">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03"/>
        <w:gridCol w:w="2137"/>
        <w:gridCol w:w="2023"/>
        <w:gridCol w:w="712"/>
        <w:gridCol w:w="447"/>
        <w:gridCol w:w="567"/>
        <w:gridCol w:w="2269"/>
        <w:gridCol w:w="650"/>
        <w:gridCol w:w="567"/>
        <w:gridCol w:w="567"/>
        <w:gridCol w:w="567"/>
        <w:gridCol w:w="1456"/>
        <w:gridCol w:w="1151"/>
      </w:tblGrid>
      <w:tr w:rsidR="00963AA1" w:rsidRPr="00874C01" w14:paraId="207C9A99"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CEA361" w14:textId="77777777" w:rsidR="00963AA1" w:rsidRPr="00874C01" w:rsidRDefault="00963AA1" w:rsidP="00C65778">
            <w:pPr>
              <w:pStyle w:val="TAL"/>
              <w:rPr>
                <w:rFonts w:cs="Arial"/>
                <w:color w:val="000000" w:themeColor="text1"/>
                <w:szCs w:val="18"/>
              </w:rPr>
            </w:pPr>
            <w:r w:rsidRPr="00874C01">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E7849" w14:textId="77777777" w:rsidR="00963AA1" w:rsidRPr="00874C01" w:rsidRDefault="00963AA1" w:rsidP="00C65778">
            <w:pPr>
              <w:pStyle w:val="TAL"/>
              <w:rPr>
                <w:rFonts w:eastAsia="MS Mincho" w:cs="Arial"/>
                <w:color w:val="000000" w:themeColor="text1"/>
                <w:szCs w:val="18"/>
              </w:rPr>
            </w:pPr>
            <w:r w:rsidRPr="00874C01">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95D44" w14:textId="77777777" w:rsidR="00963AA1" w:rsidRPr="00874C01" w:rsidRDefault="00963AA1" w:rsidP="00C65778">
            <w:pPr>
              <w:pStyle w:val="TAL"/>
              <w:rPr>
                <w:rFonts w:cs="Arial"/>
                <w:color w:val="000000" w:themeColor="text1"/>
                <w:szCs w:val="18"/>
              </w:rPr>
            </w:pPr>
            <w:r w:rsidRPr="00874C01">
              <w:rPr>
                <w:rFonts w:cs="Arial"/>
                <w:color w:val="000000" w:themeColor="text1"/>
                <w:szCs w:val="18"/>
              </w:rPr>
              <w:t xml:space="preserve">Measurement on indicated DL PRS resource sets within the indicated time window(s) </w:t>
            </w:r>
            <w:r w:rsidRPr="00874C01">
              <w:rPr>
                <w:rFonts w:cs="Arial"/>
                <w:strike/>
                <w:color w:val="FF0000"/>
                <w:szCs w:val="18"/>
              </w:rPr>
              <w:t>[</w:t>
            </w:r>
            <w:r w:rsidRPr="00874C01">
              <w:rPr>
                <w:rFonts w:cs="Arial"/>
                <w:color w:val="000000" w:themeColor="text1"/>
                <w:szCs w:val="18"/>
              </w:rPr>
              <w:t>for UE based and UE assisted</w:t>
            </w:r>
            <w:r w:rsidRPr="00874C01">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BBDE3" w14:textId="77777777" w:rsidR="00963AA1" w:rsidRPr="00874C01" w:rsidRDefault="00963AA1" w:rsidP="00C65778">
            <w:pPr>
              <w:rPr>
                <w:rFonts w:cs="Arial"/>
                <w:color w:val="000000" w:themeColor="text1"/>
                <w:sz w:val="18"/>
                <w:szCs w:val="18"/>
              </w:rPr>
            </w:pPr>
            <w:r w:rsidRPr="00874C01">
              <w:rPr>
                <w:rFonts w:cs="Arial"/>
                <w:color w:val="000000" w:themeColor="text1"/>
                <w:sz w:val="18"/>
                <w:szCs w:val="18"/>
              </w:rPr>
              <w:t xml:space="preserve">Support of Measurement on indicated DL PRS resource sets within the indicated time window(s) </w:t>
            </w:r>
            <w:r w:rsidRPr="00874C01">
              <w:rPr>
                <w:rFonts w:cs="Arial"/>
                <w:strike/>
                <w:color w:val="FF0000"/>
                <w:sz w:val="18"/>
                <w:szCs w:val="18"/>
              </w:rPr>
              <w:t>[</w:t>
            </w:r>
            <w:r w:rsidRPr="00874C01">
              <w:rPr>
                <w:rFonts w:cs="Arial"/>
                <w:color w:val="000000" w:themeColor="text1"/>
                <w:sz w:val="18"/>
                <w:szCs w:val="18"/>
              </w:rPr>
              <w:t>for UE based and UE assisted</w:t>
            </w:r>
            <w:r w:rsidRPr="00874C01">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928B" w14:textId="77777777" w:rsidR="00963AA1" w:rsidRPr="00874C01" w:rsidRDefault="00963AA1" w:rsidP="00C65778">
            <w:pPr>
              <w:pStyle w:val="TAL"/>
              <w:rPr>
                <w:rFonts w:eastAsia="MS Mincho" w:cs="Arial"/>
                <w:color w:val="000000" w:themeColor="text1"/>
                <w:szCs w:val="18"/>
              </w:rPr>
            </w:pPr>
            <w:r w:rsidRPr="00874C01">
              <w:rPr>
                <w:rFonts w:cs="Arial"/>
                <w:color w:val="000000" w:themeColor="text1"/>
                <w:szCs w:val="18"/>
              </w:rPr>
              <w:t xml:space="preserve">13-1, </w:t>
            </w:r>
            <w:r w:rsidRPr="00874C01">
              <w:rPr>
                <w:rFonts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D09D" w14:textId="77777777" w:rsidR="00963AA1" w:rsidRPr="00874C01" w:rsidRDefault="00963AA1" w:rsidP="00C65778">
            <w:pPr>
              <w:pStyle w:val="TAL"/>
              <w:rPr>
                <w:rFonts w:cs="Arial"/>
                <w:color w:val="000000" w:themeColor="text1"/>
                <w:szCs w:val="18"/>
                <w:lang w:eastAsia="zh-CN"/>
              </w:rPr>
            </w:pPr>
            <w:r w:rsidRPr="00874C01">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9E303" w14:textId="77777777" w:rsidR="00963AA1" w:rsidRPr="00874C01" w:rsidRDefault="00963AA1" w:rsidP="00C65778">
            <w:pPr>
              <w:pStyle w:val="TAL"/>
              <w:rPr>
                <w:rFonts w:cs="Arial"/>
                <w:color w:val="000000" w:themeColor="text1"/>
                <w:szCs w:val="18"/>
              </w:rPr>
            </w:pPr>
            <w:r w:rsidRPr="00874C0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6CAF9" w14:textId="77777777" w:rsidR="00963AA1" w:rsidRPr="00874C01" w:rsidRDefault="00963AA1" w:rsidP="00C65778">
            <w:pPr>
              <w:pStyle w:val="TAL"/>
              <w:rPr>
                <w:rFonts w:cs="Arial"/>
                <w:color w:val="000000" w:themeColor="text1"/>
                <w:szCs w:val="18"/>
                <w:lang w:val="en-US" w:eastAsia="zh-CN"/>
              </w:rPr>
            </w:pPr>
            <w:r w:rsidRPr="00874C01">
              <w:rPr>
                <w:rFonts w:cs="Arial"/>
                <w:color w:val="000000" w:themeColor="text1"/>
                <w:szCs w:val="18"/>
              </w:rPr>
              <w:t xml:space="preserve">Measurement on indicated DL PRS resource sets within the indicated time window(s) </w:t>
            </w:r>
            <w:r w:rsidRPr="00874C01">
              <w:rPr>
                <w:rFonts w:cs="Arial"/>
                <w:strike/>
                <w:color w:val="FF0000"/>
                <w:szCs w:val="18"/>
              </w:rPr>
              <w:t>[</w:t>
            </w:r>
            <w:r w:rsidRPr="00874C01">
              <w:rPr>
                <w:rFonts w:cs="Arial"/>
                <w:color w:val="000000" w:themeColor="text1"/>
                <w:szCs w:val="18"/>
              </w:rPr>
              <w:t>for UE based and UE assisted</w:t>
            </w:r>
            <w:r w:rsidRPr="00874C01">
              <w:rPr>
                <w:rFonts w:cs="Arial"/>
                <w:strike/>
                <w:color w:val="FF0000"/>
                <w:szCs w:val="18"/>
              </w:rPr>
              <w:t>]</w:t>
            </w:r>
            <w:r w:rsidRPr="00874C01">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86FA" w14:textId="77777777" w:rsidR="00963AA1" w:rsidRPr="00874C01" w:rsidRDefault="00963AA1" w:rsidP="00C65778">
            <w:pPr>
              <w:pStyle w:val="TAL"/>
              <w:rPr>
                <w:rFonts w:cs="Arial"/>
                <w:color w:val="000000" w:themeColor="text1"/>
                <w:szCs w:val="18"/>
                <w:lang w:eastAsia="zh-CN"/>
              </w:rPr>
            </w:pPr>
            <w:r w:rsidRPr="00874C0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7FA77" w14:textId="77777777" w:rsidR="00963AA1" w:rsidRPr="00874C01" w:rsidRDefault="00963AA1" w:rsidP="00C65778">
            <w:pPr>
              <w:pStyle w:val="TAL"/>
              <w:rPr>
                <w:rFonts w:cs="Arial"/>
                <w:color w:val="000000" w:themeColor="text1"/>
                <w:szCs w:val="18"/>
              </w:rPr>
            </w:pPr>
            <w:r w:rsidRPr="00874C0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0724E" w14:textId="77777777" w:rsidR="00963AA1" w:rsidRPr="00874C01" w:rsidRDefault="00963AA1" w:rsidP="00C65778">
            <w:pPr>
              <w:pStyle w:val="TAL"/>
              <w:rPr>
                <w:rFonts w:cs="Arial"/>
                <w:color w:val="000000" w:themeColor="text1"/>
                <w:szCs w:val="18"/>
              </w:rPr>
            </w:pPr>
            <w:r w:rsidRPr="00874C0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E1AB0" w14:textId="77777777" w:rsidR="00963AA1" w:rsidRPr="00874C01" w:rsidRDefault="00963AA1" w:rsidP="00C65778">
            <w:pPr>
              <w:pStyle w:val="TAL"/>
              <w:rPr>
                <w:rFonts w:cs="Arial"/>
                <w:color w:val="000000" w:themeColor="text1"/>
                <w:szCs w:val="18"/>
              </w:rPr>
            </w:pPr>
            <w:r w:rsidRPr="00874C0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B1A0" w14:textId="77777777" w:rsidR="00963AA1" w:rsidRPr="00874C01" w:rsidRDefault="00963AA1" w:rsidP="00C65778">
            <w:pPr>
              <w:pStyle w:val="TAL"/>
              <w:rPr>
                <w:rFonts w:cs="Arial"/>
                <w:color w:val="000000" w:themeColor="text1"/>
                <w:szCs w:val="18"/>
              </w:rPr>
            </w:pPr>
            <w:r w:rsidRPr="00522B80">
              <w:rPr>
                <w:rFonts w:cs="Arial"/>
                <w:strike/>
                <w:color w:val="FF0000"/>
                <w:szCs w:val="18"/>
              </w:rPr>
              <w:t>[</w:t>
            </w:r>
            <w:r w:rsidRPr="00522B80">
              <w:rPr>
                <w:rFonts w:cs="Arial"/>
                <w:color w:val="000000" w:themeColor="text1"/>
                <w:szCs w:val="18"/>
              </w:rPr>
              <w:t>Need for location server to know if the feature is supported</w:t>
            </w:r>
            <w:r w:rsidRPr="00522B80">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4F8E1" w14:textId="77777777" w:rsidR="00963AA1" w:rsidRPr="00874C01" w:rsidRDefault="00963AA1" w:rsidP="00C65778">
            <w:pPr>
              <w:pStyle w:val="TAL"/>
              <w:rPr>
                <w:rFonts w:cs="Arial"/>
                <w:color w:val="000000" w:themeColor="text1"/>
                <w:szCs w:val="18"/>
              </w:rPr>
            </w:pPr>
            <w:r w:rsidRPr="00874C01">
              <w:rPr>
                <w:rFonts w:cs="Arial"/>
                <w:bCs/>
                <w:color w:val="000000" w:themeColor="text1"/>
                <w:szCs w:val="18"/>
              </w:rPr>
              <w:t>Optional with capability signaling</w:t>
            </w:r>
          </w:p>
        </w:tc>
      </w:tr>
    </w:tbl>
    <w:p w14:paraId="6743954E" w14:textId="77777777" w:rsidR="00963AA1" w:rsidRDefault="00963AA1" w:rsidP="00963AA1">
      <w:pPr>
        <w:rPr>
          <w:lang w:eastAsia="x-none"/>
        </w:rPr>
      </w:pPr>
    </w:p>
    <w:p w14:paraId="272A94CC" w14:textId="26C3B43E" w:rsidR="00963AA1" w:rsidRDefault="00963AA1" w:rsidP="00963AA1">
      <w:pPr>
        <w:pStyle w:val="BodyText"/>
        <w:tabs>
          <w:tab w:val="left" w:pos="978"/>
        </w:tabs>
        <w:rPr>
          <w:rFonts w:eastAsiaTheme="minorEastAsia"/>
          <w:lang w:val="en-GB" w:eastAsia="zh-CN"/>
        </w:rPr>
      </w:pPr>
    </w:p>
    <w:p w14:paraId="30668A20" w14:textId="77777777" w:rsidR="00963AA1" w:rsidRDefault="00963AA1" w:rsidP="00963AA1">
      <w:pPr>
        <w:rPr>
          <w:b/>
          <w:bCs/>
          <w:lang w:eastAsia="x-none"/>
        </w:rPr>
      </w:pPr>
    </w:p>
    <w:p w14:paraId="68CDCA9C" w14:textId="77777777" w:rsidR="00963AA1" w:rsidRPr="00D23922" w:rsidRDefault="00963AA1" w:rsidP="00963AA1">
      <w:pPr>
        <w:rPr>
          <w:b/>
          <w:bCs/>
          <w:lang w:eastAsia="x-none"/>
        </w:rPr>
      </w:pPr>
      <w:r w:rsidRPr="00D23922">
        <w:rPr>
          <w:b/>
          <w:bCs/>
          <w:highlight w:val="green"/>
          <w:lang w:eastAsia="x-none"/>
        </w:rPr>
        <w:t>Agreement:</w:t>
      </w:r>
      <w:r>
        <w:rPr>
          <w:b/>
          <w:bCs/>
          <w:lang w:eastAsia="x-none"/>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09"/>
        <w:gridCol w:w="2251"/>
        <w:gridCol w:w="2049"/>
        <w:gridCol w:w="556"/>
        <w:gridCol w:w="447"/>
        <w:gridCol w:w="567"/>
        <w:gridCol w:w="2183"/>
        <w:gridCol w:w="654"/>
        <w:gridCol w:w="567"/>
        <w:gridCol w:w="567"/>
        <w:gridCol w:w="567"/>
        <w:gridCol w:w="1503"/>
        <w:gridCol w:w="1191"/>
      </w:tblGrid>
      <w:tr w:rsidR="00963AA1" w:rsidRPr="00483ABA" w14:paraId="5F508322"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2AC79" w14:textId="77777777" w:rsidR="00963AA1" w:rsidRPr="00483ABA" w:rsidRDefault="00963AA1" w:rsidP="00C65778">
            <w:pPr>
              <w:pStyle w:val="TAL"/>
              <w:rPr>
                <w:rFonts w:cs="Arial"/>
                <w:color w:val="000000" w:themeColor="text1"/>
                <w:szCs w:val="18"/>
              </w:rPr>
            </w:pPr>
            <w:r w:rsidRPr="00483AB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63B7" w14:textId="77777777" w:rsidR="00963AA1" w:rsidRPr="00483ABA" w:rsidRDefault="00963AA1" w:rsidP="00C65778">
            <w:pPr>
              <w:pStyle w:val="TAL"/>
              <w:rPr>
                <w:rFonts w:cs="Arial"/>
                <w:color w:val="000000" w:themeColor="text1"/>
                <w:szCs w:val="18"/>
              </w:rPr>
            </w:pPr>
            <w:r w:rsidRPr="00483ABA">
              <w:rPr>
                <w:rFonts w:cs="Arial"/>
                <w:color w:val="000000" w:themeColor="text1"/>
                <w:szCs w:val="18"/>
              </w:rPr>
              <w:t>41-2-X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4171" w14:textId="77777777" w:rsidR="00963AA1" w:rsidRPr="00483ABA" w:rsidRDefault="00963AA1" w:rsidP="00C65778">
            <w:pPr>
              <w:pStyle w:val="TAL"/>
              <w:rPr>
                <w:rFonts w:cs="Arial"/>
                <w:color w:val="000000" w:themeColor="text1"/>
                <w:szCs w:val="18"/>
              </w:rPr>
            </w:pPr>
            <w:r w:rsidRPr="00483ABA">
              <w:rPr>
                <w:rFonts w:cs="Arial"/>
                <w:color w:val="000000" w:themeColor="text1"/>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85D59" w14:textId="77777777" w:rsidR="00963AA1" w:rsidRPr="00483ABA" w:rsidRDefault="00963AA1" w:rsidP="00C65778">
            <w:pPr>
              <w:rPr>
                <w:rFonts w:eastAsiaTheme="minorEastAsia" w:cs="Arial"/>
                <w:color w:val="000000" w:themeColor="text1"/>
                <w:sz w:val="18"/>
                <w:szCs w:val="18"/>
              </w:rPr>
            </w:pPr>
            <w:r w:rsidRPr="00483ABA">
              <w:rPr>
                <w:rFonts w:cs="Arial"/>
                <w:color w:val="000000" w:themeColor="text1"/>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1FC3F" w14:textId="77777777" w:rsidR="00963AA1" w:rsidRPr="00483ABA" w:rsidRDefault="00963AA1" w:rsidP="00C65778">
            <w:pPr>
              <w:pStyle w:val="TAL"/>
              <w:rPr>
                <w:rFonts w:cs="Arial"/>
                <w:color w:val="000000" w:themeColor="text1"/>
                <w:szCs w:val="18"/>
              </w:rPr>
            </w:pPr>
            <w:r w:rsidRPr="00D2392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6B95B" w14:textId="77777777" w:rsidR="00963AA1" w:rsidRPr="00483ABA" w:rsidRDefault="00963AA1" w:rsidP="00C65778">
            <w:pPr>
              <w:pStyle w:val="TAL"/>
              <w:rPr>
                <w:rFonts w:cs="Arial"/>
                <w:color w:val="000000" w:themeColor="text1"/>
                <w:szCs w:val="18"/>
              </w:rPr>
            </w:pPr>
            <w:r w:rsidRPr="00483AB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A1F1" w14:textId="77777777" w:rsidR="00963AA1" w:rsidRPr="00483ABA" w:rsidRDefault="00963AA1" w:rsidP="00C65778">
            <w:pPr>
              <w:pStyle w:val="TAL"/>
              <w:rPr>
                <w:rFonts w:cs="Arial"/>
                <w:color w:val="000000" w:themeColor="text1"/>
                <w:szCs w:val="18"/>
              </w:rPr>
            </w:pPr>
            <w:r w:rsidRPr="00483AB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51C6" w14:textId="77777777" w:rsidR="00963AA1" w:rsidRPr="00483ABA" w:rsidRDefault="00963AA1" w:rsidP="00C65778">
            <w:pPr>
              <w:pStyle w:val="TAL"/>
              <w:rPr>
                <w:rFonts w:cs="Arial"/>
                <w:color w:val="000000" w:themeColor="text1"/>
                <w:szCs w:val="18"/>
              </w:rPr>
            </w:pPr>
            <w:r w:rsidRPr="00483ABA">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3EDC0" w14:textId="77777777" w:rsidR="00963AA1" w:rsidRPr="00483ABA" w:rsidRDefault="00963AA1" w:rsidP="00C65778">
            <w:pPr>
              <w:pStyle w:val="TAL"/>
              <w:rPr>
                <w:rFonts w:cs="Arial"/>
                <w:color w:val="000000" w:themeColor="text1"/>
                <w:szCs w:val="18"/>
              </w:rPr>
            </w:pPr>
            <w:r w:rsidRPr="00483AB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4A9E8" w14:textId="77777777" w:rsidR="00963AA1" w:rsidRPr="00483ABA" w:rsidRDefault="00963AA1" w:rsidP="00C65778">
            <w:pPr>
              <w:pStyle w:val="TAL"/>
              <w:rPr>
                <w:rFonts w:cs="Arial"/>
                <w:color w:val="000000" w:themeColor="text1"/>
                <w:szCs w:val="18"/>
              </w:rPr>
            </w:pPr>
            <w:r w:rsidRPr="00483AB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6E3E0" w14:textId="77777777" w:rsidR="00963AA1" w:rsidRPr="00483ABA" w:rsidRDefault="00963AA1" w:rsidP="00C65778">
            <w:pPr>
              <w:pStyle w:val="TAL"/>
              <w:rPr>
                <w:rFonts w:cs="Arial"/>
                <w:color w:val="000000" w:themeColor="text1"/>
                <w:szCs w:val="18"/>
              </w:rPr>
            </w:pPr>
            <w:r w:rsidRPr="00483AB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0E3DD" w14:textId="77777777" w:rsidR="00963AA1" w:rsidRPr="00483ABA" w:rsidRDefault="00963AA1" w:rsidP="00C65778">
            <w:pPr>
              <w:pStyle w:val="TAL"/>
              <w:rPr>
                <w:rFonts w:cs="Arial"/>
                <w:color w:val="000000" w:themeColor="text1"/>
                <w:szCs w:val="18"/>
              </w:rPr>
            </w:pPr>
            <w:r w:rsidRPr="00483AB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66CF" w14:textId="77777777" w:rsidR="00963AA1" w:rsidRPr="00483ABA" w:rsidRDefault="00963AA1" w:rsidP="00C65778">
            <w:pPr>
              <w:pStyle w:val="TAL"/>
              <w:rPr>
                <w:rFonts w:cs="Arial"/>
                <w:color w:val="000000" w:themeColor="text1"/>
                <w:szCs w:val="18"/>
              </w:rPr>
            </w:pPr>
            <w:r w:rsidRPr="00483AB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DEA6" w14:textId="77777777" w:rsidR="00963AA1" w:rsidRPr="00483ABA" w:rsidRDefault="00963AA1" w:rsidP="00C65778">
            <w:pPr>
              <w:pStyle w:val="TAL"/>
              <w:rPr>
                <w:rFonts w:cs="Arial"/>
                <w:color w:val="000000" w:themeColor="text1"/>
                <w:szCs w:val="18"/>
              </w:rPr>
            </w:pPr>
            <w:r w:rsidRPr="00483ABA">
              <w:rPr>
                <w:rFonts w:cs="Arial"/>
                <w:color w:val="000000" w:themeColor="text1"/>
                <w:szCs w:val="18"/>
              </w:rPr>
              <w:t>Optional with capability signaling.</w:t>
            </w:r>
          </w:p>
        </w:tc>
      </w:tr>
    </w:tbl>
    <w:p w14:paraId="2EC3A0DF" w14:textId="77777777" w:rsidR="00963AA1" w:rsidRDefault="00963AA1" w:rsidP="00963AA1">
      <w:pPr>
        <w:rPr>
          <w:b/>
          <w:bCs/>
          <w:highlight w:val="green"/>
          <w:lang w:eastAsia="x-none"/>
        </w:rPr>
      </w:pPr>
    </w:p>
    <w:p w14:paraId="5C523D5D" w14:textId="77777777" w:rsidR="00DC23C4" w:rsidRDefault="00DC23C4" w:rsidP="00DC23C4">
      <w:pPr>
        <w:rPr>
          <w:b/>
          <w:bCs/>
          <w:lang w:eastAsia="x-none"/>
        </w:rPr>
      </w:pPr>
      <w:r w:rsidRPr="00AA02D4">
        <w:rPr>
          <w:b/>
          <w:bCs/>
          <w:highlight w:val="green"/>
          <w:lang w:eastAsia="x-none"/>
        </w:rPr>
        <w:t>Agreement:</w:t>
      </w:r>
      <w:r>
        <w:rPr>
          <w:b/>
          <w:bCs/>
          <w:lang w:eastAsia="x-none"/>
        </w:rPr>
        <w:t xml:space="preserve"> Introduce the following new FG/row</w:t>
      </w:r>
    </w:p>
    <w:tbl>
      <w:tblPr>
        <w:tblW w:w="0" w:type="auto"/>
        <w:tblInd w:w="113" w:type="dxa"/>
        <w:tblCellMar>
          <w:left w:w="0" w:type="dxa"/>
          <w:right w:w="0" w:type="dxa"/>
        </w:tblCellMar>
        <w:tblLook w:val="04A0" w:firstRow="1" w:lastRow="0" w:firstColumn="1" w:lastColumn="0" w:noHBand="0" w:noVBand="1"/>
      </w:tblPr>
      <w:tblGrid>
        <w:gridCol w:w="1370"/>
        <w:gridCol w:w="482"/>
        <w:gridCol w:w="2650"/>
        <w:gridCol w:w="2193"/>
        <w:gridCol w:w="661"/>
        <w:gridCol w:w="447"/>
        <w:gridCol w:w="567"/>
        <w:gridCol w:w="2441"/>
        <w:gridCol w:w="622"/>
        <w:gridCol w:w="467"/>
        <w:gridCol w:w="467"/>
        <w:gridCol w:w="467"/>
        <w:gridCol w:w="1072"/>
        <w:gridCol w:w="993"/>
      </w:tblGrid>
      <w:tr w:rsidR="00DC23C4" w:rsidRPr="00AA02D4" w14:paraId="1532951A" w14:textId="77777777" w:rsidTr="008219D4">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090F2C" w14:textId="77777777" w:rsidR="00DC23C4" w:rsidRPr="00AA02D4" w:rsidRDefault="00DC23C4" w:rsidP="008219D4">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41. NR_pos_enh2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97E487" w14:textId="77777777" w:rsidR="00DC23C4" w:rsidRPr="00AA02D4" w:rsidRDefault="00DC23C4" w:rsidP="008219D4">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41-2-xx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26C4D7" w14:textId="77777777" w:rsidR="00DC23C4" w:rsidRPr="00AA02D4" w:rsidRDefault="00DC23C4" w:rsidP="008219D4">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Reporting timestamp with</w:t>
            </w:r>
            <w:r w:rsidRPr="00AA02D4">
              <w:rPr>
                <w:rStyle w:val="apple-converted-space"/>
                <w:rFonts w:cs="Arial"/>
                <w:color w:val="000000"/>
                <w:sz w:val="18"/>
                <w:szCs w:val="18"/>
                <w:lang w:val="en-GB"/>
              </w:rPr>
              <w:t> </w:t>
            </w:r>
            <w:r w:rsidRPr="00AA02D4">
              <w:rPr>
                <w:rFonts w:ascii="Arial" w:hAnsi="Arial" w:cs="Arial"/>
                <w:color w:val="212121"/>
                <w:sz w:val="18"/>
                <w:szCs w:val="18"/>
                <w:lang w:val="en-GB"/>
              </w:rPr>
              <w:t>OFDM symbol index</w:t>
            </w:r>
            <w:r w:rsidRPr="00AA02D4">
              <w:rPr>
                <w:rStyle w:val="apple-converted-space"/>
                <w:rFonts w:cs="Arial"/>
                <w:color w:val="212121"/>
                <w:sz w:val="18"/>
                <w:szCs w:val="18"/>
                <w:lang w:val="en-GB"/>
              </w:rPr>
              <w:t> </w:t>
            </w:r>
            <w:r w:rsidRPr="00AA02D4">
              <w:rPr>
                <w:rFonts w:ascii="Arial" w:hAnsi="Arial" w:cs="Arial"/>
                <w:color w:val="212121"/>
                <w:sz w:val="18"/>
                <w:szCs w:val="18"/>
                <w:lang w:val="en-GB"/>
              </w:rPr>
              <w:t>associated with</w:t>
            </w:r>
            <w:r w:rsidRPr="00AA02D4">
              <w:rPr>
                <w:rStyle w:val="apple-converted-space"/>
                <w:rFonts w:cs="Arial"/>
                <w:color w:val="212121"/>
                <w:sz w:val="18"/>
                <w:szCs w:val="18"/>
                <w:lang w:val="en-GB"/>
              </w:rPr>
              <w:t> </w:t>
            </w:r>
            <w:r w:rsidRPr="00AA02D4">
              <w:rPr>
                <w:rFonts w:ascii="Arial" w:hAnsi="Arial" w:cs="Arial"/>
                <w:color w:val="212121"/>
                <w:sz w:val="18"/>
                <w:szCs w:val="18"/>
                <w:lang w:val="en-GB"/>
              </w:rPr>
              <w:t>RSCP</w:t>
            </w:r>
            <w:r w:rsidRPr="00AA02D4">
              <w:rPr>
                <w:rStyle w:val="apple-converted-space"/>
                <w:rFonts w:cs="Arial"/>
                <w:color w:val="212121"/>
                <w:sz w:val="18"/>
                <w:szCs w:val="18"/>
                <w:lang w:val="en-GB"/>
              </w:rPr>
              <w:t> </w:t>
            </w:r>
            <w:r w:rsidRPr="00AA02D4">
              <w:rPr>
                <w:rFonts w:ascii="Arial" w:hAnsi="Arial" w:cs="Arial"/>
                <w:color w:val="212121"/>
                <w:sz w:val="18"/>
                <w:szCs w:val="18"/>
                <w:lang w:val="en-GB"/>
              </w:rPr>
              <w:t>measurement</w:t>
            </w:r>
            <w:r w:rsidRPr="00AA02D4">
              <w:rPr>
                <w:rStyle w:val="apple-converted-space"/>
                <w:rFonts w:cs="Arial"/>
                <w:color w:val="212121"/>
                <w:sz w:val="18"/>
                <w:szCs w:val="18"/>
                <w:lang w:val="en-GB"/>
              </w:rPr>
              <w:t> </w:t>
            </w:r>
            <w:r w:rsidRPr="00AA02D4">
              <w:rPr>
                <w:rFonts w:ascii="Arial" w:hAnsi="Arial" w:cs="Arial"/>
                <w:color w:val="212121"/>
                <w:sz w:val="18"/>
                <w:szCs w:val="18"/>
                <w:lang w:val="en-GB"/>
              </w:rPr>
              <w:t>and RSCPD</w:t>
            </w:r>
            <w:r w:rsidRPr="00AA02D4">
              <w:rPr>
                <w:rStyle w:val="apple-converted-space"/>
                <w:rFonts w:cs="Arial"/>
                <w:color w:val="212121"/>
                <w:sz w:val="18"/>
                <w:szCs w:val="18"/>
                <w:lang w:val="en-GB"/>
              </w:rPr>
              <w:t> </w:t>
            </w:r>
            <w:r w:rsidRPr="00AA02D4">
              <w:rPr>
                <w:rFonts w:ascii="Arial" w:hAnsi="Arial" w:cs="Arial"/>
                <w:color w:val="212121"/>
                <w:sz w:val="18"/>
                <w:szCs w:val="18"/>
                <w:lang w:val="en-GB"/>
              </w:rPr>
              <w:t>measurement</w:t>
            </w:r>
          </w:p>
          <w:p w14:paraId="785A55FA" w14:textId="77777777" w:rsidR="00DC23C4" w:rsidRPr="00AA02D4" w:rsidRDefault="00DC23C4" w:rsidP="008219D4">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A14AE9" w14:textId="77777777" w:rsidR="00DC23C4" w:rsidRPr="00AA02D4" w:rsidRDefault="00DC23C4" w:rsidP="008219D4">
            <w:pPr>
              <w:rPr>
                <w:rFonts w:cs="Arial"/>
                <w:color w:val="212121"/>
                <w:sz w:val="18"/>
                <w:szCs w:val="18"/>
              </w:rPr>
            </w:pPr>
            <w:r w:rsidRPr="00AA02D4">
              <w:rPr>
                <w:rFonts w:cs="Arial"/>
                <w:color w:val="000000"/>
                <w:sz w:val="18"/>
                <w:szCs w:val="18"/>
              </w:rPr>
              <w:t>Support of</w:t>
            </w:r>
            <w:r w:rsidRPr="00AA02D4">
              <w:rPr>
                <w:rStyle w:val="apple-converted-space"/>
                <w:rFonts w:eastAsia="MS Mincho" w:cs="Arial"/>
                <w:color w:val="000000"/>
                <w:sz w:val="18"/>
                <w:szCs w:val="18"/>
              </w:rPr>
              <w:t> </w:t>
            </w:r>
            <w:r w:rsidRPr="00AA02D4">
              <w:rPr>
                <w:rFonts w:cs="Arial"/>
                <w:color w:val="000000"/>
                <w:sz w:val="18"/>
                <w:szCs w:val="18"/>
              </w:rPr>
              <w:t>Reporting timestamp with</w:t>
            </w:r>
            <w:r w:rsidRPr="00AA02D4">
              <w:rPr>
                <w:rStyle w:val="apple-converted-space"/>
                <w:rFonts w:eastAsia="MS Mincho" w:cs="Arial"/>
                <w:color w:val="000000"/>
                <w:sz w:val="18"/>
                <w:szCs w:val="18"/>
              </w:rPr>
              <w:t> </w:t>
            </w:r>
            <w:r w:rsidRPr="00AA02D4">
              <w:rPr>
                <w:rFonts w:cs="Arial"/>
                <w:color w:val="212121"/>
                <w:sz w:val="18"/>
                <w:szCs w:val="18"/>
              </w:rPr>
              <w:t>OFDM symbol index</w:t>
            </w:r>
            <w:r w:rsidRPr="00AA02D4">
              <w:rPr>
                <w:rStyle w:val="apple-converted-space"/>
                <w:rFonts w:eastAsia="MS Mincho" w:cs="Arial"/>
                <w:color w:val="212121"/>
                <w:sz w:val="18"/>
                <w:szCs w:val="18"/>
              </w:rPr>
              <w:t> </w:t>
            </w:r>
            <w:r w:rsidRPr="00AA02D4">
              <w:rPr>
                <w:rFonts w:cs="Arial"/>
                <w:color w:val="212121"/>
                <w:sz w:val="18"/>
                <w:szCs w:val="18"/>
              </w:rPr>
              <w:t>associated</w:t>
            </w:r>
            <w:r>
              <w:rPr>
                <w:rFonts w:cs="Arial"/>
                <w:color w:val="212121"/>
                <w:sz w:val="18"/>
                <w:szCs w:val="18"/>
              </w:rPr>
              <w:t xml:space="preserve"> </w:t>
            </w:r>
            <w:r w:rsidRPr="00AA02D4">
              <w:rPr>
                <w:rFonts w:cs="Arial"/>
                <w:color w:val="212121"/>
                <w:sz w:val="18"/>
                <w:szCs w:val="18"/>
              </w:rPr>
              <w:t>with</w:t>
            </w:r>
            <w:r w:rsidRPr="00AA02D4">
              <w:rPr>
                <w:rStyle w:val="apple-converted-space"/>
                <w:rFonts w:eastAsia="MS Mincho" w:cs="Arial"/>
                <w:color w:val="212121"/>
                <w:sz w:val="18"/>
                <w:szCs w:val="18"/>
              </w:rPr>
              <w:t> </w:t>
            </w:r>
            <w:r w:rsidRPr="00AA02D4">
              <w:rPr>
                <w:rFonts w:cs="Arial"/>
                <w:color w:val="212121"/>
                <w:sz w:val="18"/>
                <w:szCs w:val="18"/>
              </w:rPr>
              <w:t>RSCP</w:t>
            </w:r>
            <w:r w:rsidRPr="00AA02D4">
              <w:rPr>
                <w:rStyle w:val="apple-converted-space"/>
                <w:rFonts w:eastAsia="MS Mincho" w:cs="Arial"/>
                <w:color w:val="212121"/>
                <w:sz w:val="18"/>
                <w:szCs w:val="18"/>
              </w:rPr>
              <w:t> </w:t>
            </w:r>
            <w:r w:rsidRPr="00AA02D4">
              <w:rPr>
                <w:rFonts w:cs="Arial"/>
                <w:color w:val="212121"/>
                <w:sz w:val="18"/>
                <w:szCs w:val="18"/>
              </w:rPr>
              <w:t>measurement and</w:t>
            </w:r>
            <w:r w:rsidRPr="00AA02D4">
              <w:rPr>
                <w:rStyle w:val="apple-converted-space"/>
                <w:rFonts w:eastAsia="MS Mincho" w:cs="Arial"/>
                <w:color w:val="212121"/>
                <w:sz w:val="18"/>
                <w:szCs w:val="18"/>
              </w:rPr>
              <w:t> </w:t>
            </w:r>
            <w:r w:rsidRPr="00AA02D4">
              <w:rPr>
                <w:rFonts w:cs="Arial"/>
                <w:color w:val="212121"/>
                <w:sz w:val="18"/>
                <w:szCs w:val="18"/>
              </w:rPr>
              <w:t>RSCPD</w:t>
            </w:r>
            <w:r w:rsidRPr="00AA02D4">
              <w:rPr>
                <w:rStyle w:val="apple-converted-space"/>
                <w:rFonts w:eastAsia="MS Mincho" w:cs="Arial"/>
                <w:color w:val="212121"/>
                <w:sz w:val="18"/>
                <w:szCs w:val="18"/>
              </w:rPr>
              <w:t> </w:t>
            </w:r>
            <w:r w:rsidRPr="00AA02D4">
              <w:rPr>
                <w:rFonts w:cs="Arial"/>
                <w:color w:val="212121"/>
                <w:sz w:val="18"/>
                <w:szCs w:val="18"/>
              </w:rPr>
              <w:t>measurement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C3A67D" w14:textId="77777777" w:rsidR="00DC23C4" w:rsidRPr="00AA02D4" w:rsidRDefault="00DC23C4" w:rsidP="008219D4">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highlight w:val="yellow"/>
                <w:lang w:val="en-GB"/>
              </w:rPr>
              <w:t>[41-2-1, 0r 41-2-1a, 41-2-2,41-</w:t>
            </w:r>
            <w:r w:rsidRPr="00AA02D4">
              <w:rPr>
                <w:rFonts w:ascii="Arial" w:hAnsi="Arial" w:cs="Arial"/>
                <w:color w:val="000000"/>
                <w:sz w:val="18"/>
                <w:szCs w:val="18"/>
                <w:highlight w:val="yellow"/>
                <w:lang w:val="en-GB"/>
              </w:rPr>
              <w:lastRenderedPageBreak/>
              <w:t>2-2a]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D6B4B7" w14:textId="77777777" w:rsidR="00DC23C4" w:rsidRPr="00AA02D4" w:rsidRDefault="00DC23C4" w:rsidP="008219D4">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lastRenderedPageBreak/>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DFD03C" w14:textId="77777777" w:rsidR="00DC23C4" w:rsidRPr="00AA02D4" w:rsidRDefault="00DC23C4" w:rsidP="008219D4">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445C1A" w14:textId="77777777" w:rsidR="00DC23C4" w:rsidRPr="00AA02D4" w:rsidRDefault="00DC23C4" w:rsidP="008219D4">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Reporting timestamp with</w:t>
            </w:r>
            <w:r w:rsidRPr="00AA02D4">
              <w:rPr>
                <w:rStyle w:val="apple-converted-space"/>
                <w:rFonts w:cs="Arial"/>
                <w:color w:val="000000"/>
                <w:sz w:val="18"/>
                <w:szCs w:val="18"/>
                <w:lang w:val="en-GB"/>
              </w:rPr>
              <w:t> </w:t>
            </w:r>
            <w:r w:rsidRPr="00AA02D4">
              <w:rPr>
                <w:rFonts w:ascii="Arial" w:hAnsi="Arial" w:cs="Arial"/>
                <w:color w:val="212121"/>
                <w:sz w:val="18"/>
                <w:szCs w:val="18"/>
                <w:lang w:val="en-GB"/>
              </w:rPr>
              <w:t>OFDM symbol index</w:t>
            </w:r>
            <w:r w:rsidRPr="00AA02D4">
              <w:rPr>
                <w:rStyle w:val="apple-converted-space"/>
                <w:rFonts w:cs="Arial"/>
                <w:color w:val="212121"/>
                <w:sz w:val="18"/>
                <w:szCs w:val="18"/>
                <w:lang w:val="en-GB"/>
              </w:rPr>
              <w:t> </w:t>
            </w:r>
            <w:r w:rsidRPr="00AA02D4">
              <w:rPr>
                <w:rFonts w:ascii="Arial" w:hAnsi="Arial" w:cs="Arial"/>
                <w:color w:val="212121"/>
                <w:sz w:val="18"/>
                <w:szCs w:val="18"/>
                <w:lang w:val="en-GB"/>
              </w:rPr>
              <w:t>associated</w:t>
            </w:r>
            <w:r w:rsidRPr="00AA02D4">
              <w:rPr>
                <w:rStyle w:val="apple-converted-space"/>
                <w:rFonts w:cs="Arial"/>
                <w:color w:val="212121"/>
                <w:sz w:val="18"/>
                <w:szCs w:val="18"/>
                <w:lang w:val="en-GB"/>
              </w:rPr>
              <w:t> </w:t>
            </w:r>
            <w:r w:rsidRPr="00AA02D4">
              <w:rPr>
                <w:rFonts w:ascii="Arial" w:hAnsi="Arial" w:cs="Arial"/>
                <w:color w:val="212121"/>
                <w:sz w:val="18"/>
                <w:szCs w:val="18"/>
                <w:lang w:val="en-GB"/>
              </w:rPr>
              <w:t>with RSCP</w:t>
            </w:r>
            <w:r w:rsidRPr="00AA02D4">
              <w:rPr>
                <w:rStyle w:val="apple-converted-space"/>
                <w:rFonts w:cs="Arial"/>
                <w:color w:val="212121"/>
                <w:sz w:val="18"/>
                <w:szCs w:val="18"/>
                <w:lang w:val="en-GB"/>
              </w:rPr>
              <w:t> </w:t>
            </w:r>
            <w:r w:rsidRPr="00AA02D4">
              <w:rPr>
                <w:rFonts w:ascii="Arial" w:hAnsi="Arial" w:cs="Arial"/>
                <w:color w:val="212121"/>
                <w:sz w:val="18"/>
                <w:szCs w:val="18"/>
                <w:lang w:val="en-GB"/>
              </w:rPr>
              <w:t>measurement and</w:t>
            </w:r>
            <w:r w:rsidRPr="00AA02D4">
              <w:rPr>
                <w:rStyle w:val="apple-converted-space"/>
                <w:rFonts w:cs="Arial"/>
                <w:color w:val="212121"/>
                <w:sz w:val="18"/>
                <w:szCs w:val="18"/>
                <w:lang w:val="en-GB"/>
              </w:rPr>
              <w:t> </w:t>
            </w:r>
            <w:r w:rsidRPr="00AA02D4">
              <w:rPr>
                <w:rFonts w:ascii="Arial" w:hAnsi="Arial" w:cs="Arial"/>
                <w:color w:val="212121"/>
                <w:sz w:val="18"/>
                <w:szCs w:val="18"/>
                <w:lang w:val="en-GB"/>
              </w:rPr>
              <w:t>RSCPD</w:t>
            </w:r>
            <w:r w:rsidRPr="00AA02D4">
              <w:rPr>
                <w:rStyle w:val="apple-converted-space"/>
                <w:rFonts w:cs="Arial"/>
                <w:color w:val="212121"/>
                <w:sz w:val="18"/>
                <w:szCs w:val="18"/>
                <w:lang w:val="en-GB"/>
              </w:rPr>
              <w:t> </w:t>
            </w:r>
            <w:r w:rsidRPr="00AA02D4">
              <w:rPr>
                <w:rFonts w:ascii="Arial" w:hAnsi="Arial" w:cs="Arial"/>
                <w:color w:val="212121"/>
                <w:sz w:val="18"/>
                <w:szCs w:val="18"/>
                <w:lang w:val="en-GB"/>
              </w:rPr>
              <w:t>measurement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DFDCD" w14:textId="77777777" w:rsidR="00DC23C4" w:rsidRPr="00AA02D4" w:rsidRDefault="00DC23C4" w:rsidP="008219D4">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4E8FB0" w14:textId="77777777" w:rsidR="00DC23C4" w:rsidRPr="00AA02D4" w:rsidRDefault="00DC23C4" w:rsidP="008219D4">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EB5A8F" w14:textId="77777777" w:rsidR="00DC23C4" w:rsidRPr="00AA02D4" w:rsidRDefault="00DC23C4" w:rsidP="008219D4">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FDF118" w14:textId="77777777" w:rsidR="00DC23C4" w:rsidRPr="00AA02D4" w:rsidRDefault="00DC23C4" w:rsidP="008219D4">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171B0E" w14:textId="77777777" w:rsidR="00DC23C4" w:rsidRPr="00AA02D4" w:rsidRDefault="00DC23C4" w:rsidP="008219D4">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 Need for location server to know if the feature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5D328" w14:textId="77777777" w:rsidR="00DC23C4" w:rsidRPr="00AA02D4" w:rsidRDefault="00DC23C4" w:rsidP="008219D4">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Optional with capability signaling</w:t>
            </w:r>
          </w:p>
        </w:tc>
      </w:tr>
    </w:tbl>
    <w:p w14:paraId="50EA358B" w14:textId="77777777" w:rsidR="00DC23C4" w:rsidRDefault="00DC23C4" w:rsidP="00963AA1">
      <w:pPr>
        <w:rPr>
          <w:b/>
          <w:bCs/>
          <w:highlight w:val="green"/>
          <w:lang w:eastAsia="x-none"/>
        </w:rPr>
      </w:pPr>
    </w:p>
    <w:p w14:paraId="21FF459C" w14:textId="04C9E887" w:rsidR="00963AA1" w:rsidRPr="002D7026" w:rsidRDefault="00963AA1" w:rsidP="00963AA1">
      <w:pPr>
        <w:rPr>
          <w:b/>
          <w:bCs/>
          <w:lang w:eastAsia="x-none"/>
        </w:rPr>
      </w:pPr>
      <w:r w:rsidRPr="00D23922">
        <w:rPr>
          <w:b/>
          <w:bCs/>
          <w:highlight w:val="green"/>
          <w:lang w:eastAsia="x-none"/>
        </w:rPr>
        <w:t>Agreement:</w:t>
      </w:r>
      <w:r>
        <w:rPr>
          <w:b/>
          <w:bCs/>
          <w:lang w:eastAsia="x-none"/>
        </w:rPr>
        <w:t xml:space="preserve"> Introduce the following new FG/row</w:t>
      </w:r>
    </w:p>
    <w:tbl>
      <w:tblPr>
        <w:tblW w:w="21540" w:type="dxa"/>
        <w:tblInd w:w="113" w:type="dxa"/>
        <w:tblCellMar>
          <w:left w:w="0" w:type="dxa"/>
          <w:right w:w="0" w:type="dxa"/>
        </w:tblCellMar>
        <w:tblLook w:val="04A0" w:firstRow="1" w:lastRow="0" w:firstColumn="1" w:lastColumn="0" w:noHBand="0" w:noVBand="1"/>
      </w:tblPr>
      <w:tblGrid>
        <w:gridCol w:w="1367"/>
        <w:gridCol w:w="623"/>
        <w:gridCol w:w="1392"/>
        <w:gridCol w:w="3290"/>
        <w:gridCol w:w="1109"/>
        <w:gridCol w:w="1105"/>
        <w:gridCol w:w="1122"/>
        <w:gridCol w:w="1848"/>
        <w:gridCol w:w="1655"/>
        <w:gridCol w:w="699"/>
        <w:gridCol w:w="1241"/>
        <w:gridCol w:w="971"/>
        <w:gridCol w:w="3448"/>
        <w:gridCol w:w="1670"/>
      </w:tblGrid>
      <w:tr w:rsidR="00963AA1" w14:paraId="08C814A5" w14:textId="77777777" w:rsidTr="00C65778">
        <w:trPr>
          <w:trHeight w:val="20"/>
        </w:trPr>
        <w:tc>
          <w:tcPr>
            <w:tcW w:w="12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1E26CB" w14:textId="77777777" w:rsidR="00963AA1" w:rsidRDefault="00963AA1" w:rsidP="00C65778">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41. NR_pos_enh2</w:t>
            </w:r>
          </w:p>
        </w:tc>
        <w:tc>
          <w:tcPr>
            <w:tcW w:w="6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C331A1" w14:textId="77777777" w:rsidR="00963AA1" w:rsidRDefault="00963AA1" w:rsidP="00C65778">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41-2-xx1</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53DF4D" w14:textId="77777777" w:rsidR="00963AA1" w:rsidRDefault="00963AA1" w:rsidP="00C65778">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DL RSCPD measurement  based on DL PRS in</w:t>
            </w:r>
            <w:r>
              <w:rPr>
                <w:rStyle w:val="apple-converted-space"/>
                <w:rFonts w:cs="Arial"/>
                <w:color w:val="000000"/>
                <w:sz w:val="18"/>
                <w:szCs w:val="18"/>
                <w:lang w:val="en-GB"/>
              </w:rPr>
              <w:t> </w:t>
            </w:r>
            <w:r>
              <w:rPr>
                <w:rFonts w:ascii="Arial" w:hAnsi="Arial" w:cs="Arial"/>
                <w:color w:val="000000"/>
                <w:sz w:val="18"/>
                <w:szCs w:val="18"/>
              </w:rPr>
              <w:t>RRC_IDLE</w:t>
            </w:r>
          </w:p>
        </w:tc>
        <w:tc>
          <w:tcPr>
            <w:tcW w:w="33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AA89E1" w14:textId="77777777" w:rsidR="00963AA1" w:rsidRDefault="00963AA1" w:rsidP="00C65778">
            <w:pPr>
              <w:rPr>
                <w:rFonts w:ascii="Calibri" w:hAnsi="Calibri" w:cs="Calibri"/>
                <w:color w:val="212121"/>
              </w:rPr>
            </w:pPr>
            <w:r>
              <w:rPr>
                <w:rFonts w:cs="Arial"/>
                <w:color w:val="000000"/>
                <w:sz w:val="18"/>
                <w:szCs w:val="18"/>
              </w:rPr>
              <w:t>Support of DL RSCPD measurement based on DL PRS measurement in RRC_IDLE</w:t>
            </w:r>
          </w:p>
          <w:p w14:paraId="5C784EC9" w14:textId="77777777" w:rsidR="00963AA1" w:rsidRDefault="00963AA1" w:rsidP="00C65778">
            <w:pPr>
              <w:rPr>
                <w:rFonts w:ascii="Calibri" w:hAnsi="Calibri" w:cs="Calibri"/>
                <w:color w:val="212121"/>
              </w:rPr>
            </w:pPr>
            <w:r>
              <w:rPr>
                <w:color w:val="212121"/>
              </w:rPr>
              <w:t> </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34AE4" w14:textId="77777777" w:rsidR="00963AA1" w:rsidRDefault="00963AA1" w:rsidP="00C65778">
            <w:pPr>
              <w:pStyle w:val="tal0"/>
              <w:spacing w:before="0" w:beforeAutospacing="0" w:after="0" w:afterAutospacing="0"/>
              <w:rPr>
                <w:rFonts w:ascii="Arial" w:hAnsi="Arial" w:cs="Arial"/>
                <w:color w:val="212121"/>
                <w:sz w:val="18"/>
                <w:szCs w:val="18"/>
              </w:rPr>
            </w:pPr>
            <w:r>
              <w:rPr>
                <w:rFonts w:ascii="Arial" w:hAnsi="Arial" w:cs="Arial"/>
                <w:color w:val="000000"/>
                <w:sz w:val="18"/>
                <w:szCs w:val="18"/>
                <w:shd w:val="clear" w:color="auto" w:fill="FFFF00"/>
                <w:lang w:val="en-GB"/>
              </w:rPr>
              <w:t>FFS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CC672" w14:textId="77777777" w:rsidR="00963AA1" w:rsidRDefault="00963AA1" w:rsidP="00C65778">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No</w:t>
            </w:r>
          </w:p>
        </w:tc>
        <w:tc>
          <w:tcPr>
            <w:tcW w:w="11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25F768" w14:textId="77777777" w:rsidR="00963AA1" w:rsidRDefault="00963AA1" w:rsidP="00C65778">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n/a</w:t>
            </w:r>
          </w:p>
        </w:tc>
        <w:tc>
          <w:tcPr>
            <w:tcW w:w="15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10B26" w14:textId="77777777" w:rsidR="00963AA1" w:rsidRDefault="00963AA1" w:rsidP="00C65778">
            <w:pPr>
              <w:pStyle w:val="tal0"/>
              <w:spacing w:before="0" w:beforeAutospacing="0" w:after="0" w:afterAutospacing="0"/>
              <w:rPr>
                <w:rFonts w:ascii="Arial" w:hAnsi="Arial" w:cs="Arial"/>
                <w:color w:val="212121"/>
                <w:sz w:val="18"/>
                <w:szCs w:val="18"/>
              </w:rPr>
            </w:pPr>
            <w:r>
              <w:rPr>
                <w:rFonts w:ascii="Arial" w:hAnsi="Arial" w:cs="Arial"/>
                <w:color w:val="000000"/>
                <w:sz w:val="18"/>
                <w:szCs w:val="18"/>
              </w:rPr>
              <w:t>DL RSCPD measurement</w:t>
            </w:r>
            <w:r>
              <w:rPr>
                <w:rStyle w:val="apple-converted-space"/>
                <w:rFonts w:cs="Arial"/>
                <w:color w:val="000000"/>
                <w:sz w:val="18"/>
                <w:szCs w:val="18"/>
              </w:rPr>
              <w:t> </w:t>
            </w:r>
            <w:r>
              <w:rPr>
                <w:rFonts w:ascii="Arial" w:hAnsi="Arial" w:cs="Arial"/>
                <w:color w:val="000000"/>
                <w:sz w:val="18"/>
                <w:szCs w:val="18"/>
                <w:lang w:val="en-GB"/>
              </w:rPr>
              <w:t>based on DL PRS measurement</w:t>
            </w:r>
            <w:r>
              <w:rPr>
                <w:rStyle w:val="apple-converted-space"/>
                <w:rFonts w:cs="Arial"/>
                <w:color w:val="000000"/>
                <w:sz w:val="18"/>
                <w:szCs w:val="18"/>
              </w:rPr>
              <w:t> </w:t>
            </w:r>
            <w:r>
              <w:rPr>
                <w:rFonts w:ascii="Arial" w:hAnsi="Arial" w:cs="Arial"/>
                <w:color w:val="000000"/>
                <w:sz w:val="18"/>
                <w:szCs w:val="18"/>
              </w:rPr>
              <w:t>in RRC_IDLE is not supported</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59DC0" w14:textId="77777777" w:rsidR="00963AA1" w:rsidRDefault="00963AA1" w:rsidP="00C65778">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Per band</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1ACA2" w14:textId="77777777" w:rsidR="00963AA1" w:rsidRDefault="00963AA1" w:rsidP="00C65778">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n/a</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8B38C" w14:textId="77777777" w:rsidR="00963AA1" w:rsidRDefault="00963AA1" w:rsidP="00C65778">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n/a</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7CBC87" w14:textId="77777777" w:rsidR="00963AA1" w:rsidRDefault="00963AA1" w:rsidP="00C65778">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n/a</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59697F" w14:textId="77777777" w:rsidR="00963AA1" w:rsidRDefault="00963AA1" w:rsidP="00C65778">
            <w:pPr>
              <w:pStyle w:val="maintext0"/>
              <w:spacing w:before="60" w:beforeAutospacing="0" w:after="60" w:afterAutospacing="0" w:line="240" w:lineRule="atLeast"/>
              <w:rPr>
                <w:rFonts w:ascii="Malgun Gothic" w:eastAsia="Malgun Gothic" w:hAnsi="Malgun Gothic" w:cs="Calibri"/>
                <w:color w:val="212121"/>
                <w:sz w:val="20"/>
                <w:szCs w:val="20"/>
              </w:rPr>
            </w:pPr>
            <w:r>
              <w:rPr>
                <w:rFonts w:ascii="Arial" w:eastAsia="Malgun Gothic" w:hAnsi="Arial" w:cs="Arial"/>
                <w:color w:val="000000"/>
                <w:sz w:val="18"/>
                <w:szCs w:val="18"/>
                <w:lang w:val="en-GB"/>
              </w:rPr>
              <w:t>Note:</w:t>
            </w:r>
            <w:r>
              <w:rPr>
                <w:rStyle w:val="apple-converted-space"/>
                <w:rFonts w:eastAsia="Malgun Gothic" w:cs="Arial"/>
                <w:color w:val="000000"/>
                <w:sz w:val="18"/>
                <w:szCs w:val="18"/>
                <w:lang w:val="en-GB"/>
              </w:rPr>
              <w:t> </w:t>
            </w:r>
            <w:r>
              <w:rPr>
                <w:rFonts w:ascii="Arial" w:eastAsia="Malgun Gothic" w:hAnsi="Arial" w:cs="Arial"/>
                <w:color w:val="000000"/>
                <w:sz w:val="18"/>
                <w:szCs w:val="18"/>
              </w:rPr>
              <w:t>DL RSCPD is reported along with measurement report for DL-RSTD</w:t>
            </w:r>
          </w:p>
          <w:p w14:paraId="4B3120E7" w14:textId="77777777" w:rsidR="00963AA1" w:rsidRDefault="00963AA1" w:rsidP="00C65778">
            <w:pPr>
              <w:pStyle w:val="maintext0"/>
              <w:spacing w:before="60" w:beforeAutospacing="0" w:after="60" w:afterAutospacing="0" w:line="240" w:lineRule="atLeast"/>
              <w:rPr>
                <w:rFonts w:ascii="Malgun Gothic" w:eastAsia="Malgun Gothic" w:hAnsi="Malgun Gothic" w:cs="Calibri"/>
                <w:color w:val="212121"/>
                <w:sz w:val="20"/>
                <w:szCs w:val="20"/>
              </w:rPr>
            </w:pPr>
            <w:r>
              <w:rPr>
                <w:rFonts w:ascii="Arial" w:eastAsia="Malgun Gothic" w:hAnsi="Arial" w:cs="Arial"/>
                <w:color w:val="000000"/>
                <w:sz w:val="18"/>
                <w:szCs w:val="18"/>
              </w:rPr>
              <w:t> </w:t>
            </w:r>
          </w:p>
          <w:p w14:paraId="36C809BF" w14:textId="77777777" w:rsidR="00963AA1" w:rsidRDefault="00963AA1" w:rsidP="00C65778">
            <w:pPr>
              <w:pStyle w:val="tal0"/>
              <w:spacing w:before="0" w:beforeAutospacing="0" w:after="0" w:afterAutospacing="0"/>
              <w:rPr>
                <w:rFonts w:ascii="Arial" w:eastAsia="Times New Roman" w:hAnsi="Arial" w:cs="Arial"/>
                <w:color w:val="212121"/>
                <w:sz w:val="18"/>
                <w:szCs w:val="18"/>
              </w:rPr>
            </w:pPr>
            <w:r>
              <w:rPr>
                <w:rFonts w:ascii="Arial" w:hAnsi="Arial" w:cs="Arial"/>
                <w:color w:val="000000"/>
                <w:sz w:val="18"/>
                <w:szCs w:val="18"/>
                <w:lang w:val="en-GB"/>
              </w:rPr>
              <w:t>Need for location server to know if the feature is supported</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2AB755" w14:textId="77777777" w:rsidR="00963AA1" w:rsidRDefault="00963AA1" w:rsidP="00C65778">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Optional with capability signaling.</w:t>
            </w:r>
          </w:p>
        </w:tc>
      </w:tr>
    </w:tbl>
    <w:p w14:paraId="7ECCAC78" w14:textId="77777777" w:rsidR="00963AA1" w:rsidRDefault="00963AA1" w:rsidP="00963AA1">
      <w:pPr>
        <w:rPr>
          <w:b/>
          <w:bCs/>
          <w:lang w:eastAsia="x-none"/>
        </w:rPr>
      </w:pPr>
    </w:p>
    <w:p w14:paraId="0D017015" w14:textId="77777777" w:rsidR="00963AA1" w:rsidRDefault="00963AA1" w:rsidP="00963AA1">
      <w:pPr>
        <w:rPr>
          <w:lang w:eastAsia="x-none"/>
        </w:rPr>
      </w:pPr>
      <w:r w:rsidRPr="00D23922">
        <w:rPr>
          <w:b/>
          <w:bCs/>
          <w:highlight w:val="green"/>
          <w:lang w:eastAsia="x-none"/>
        </w:rPr>
        <w:t>Agreement:</w:t>
      </w:r>
      <w:r>
        <w:rPr>
          <w:b/>
          <w:bCs/>
          <w:lang w:eastAsia="x-none"/>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07"/>
        <w:gridCol w:w="2078"/>
        <w:gridCol w:w="1756"/>
        <w:gridCol w:w="556"/>
        <w:gridCol w:w="447"/>
        <w:gridCol w:w="517"/>
        <w:gridCol w:w="3160"/>
        <w:gridCol w:w="653"/>
        <w:gridCol w:w="447"/>
        <w:gridCol w:w="447"/>
        <w:gridCol w:w="447"/>
        <w:gridCol w:w="1433"/>
        <w:gridCol w:w="1166"/>
      </w:tblGrid>
      <w:tr w:rsidR="00963AA1" w:rsidRPr="009F7ACC" w14:paraId="0A5D51B8" w14:textId="77777777" w:rsidTr="00C65778">
        <w:trPr>
          <w:trHeight w:val="18"/>
        </w:trPr>
        <w:tc>
          <w:tcPr>
            <w:tcW w:w="0" w:type="auto"/>
            <w:tcBorders>
              <w:top w:val="single" w:sz="4" w:space="0" w:color="auto"/>
              <w:left w:val="single" w:sz="4" w:space="0" w:color="auto"/>
              <w:bottom w:val="single" w:sz="4" w:space="0" w:color="auto"/>
              <w:right w:val="single" w:sz="4" w:space="0" w:color="auto"/>
            </w:tcBorders>
          </w:tcPr>
          <w:p w14:paraId="0B358C1B" w14:textId="77777777" w:rsidR="00963AA1" w:rsidRPr="009F7ACC" w:rsidRDefault="00963AA1" w:rsidP="00C65778">
            <w:pPr>
              <w:pStyle w:val="TAL"/>
              <w:rPr>
                <w:rFonts w:cs="Arial"/>
                <w:iCs/>
                <w:szCs w:val="18"/>
              </w:rPr>
            </w:pPr>
            <w:r w:rsidRPr="009F7ACC">
              <w:rPr>
                <w:rFonts w:cs="Arial"/>
                <w:iCs/>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204C9D4F" w14:textId="77777777" w:rsidR="00963AA1" w:rsidRPr="009F7ACC" w:rsidRDefault="00963AA1" w:rsidP="00C65778">
            <w:pPr>
              <w:pStyle w:val="TAL"/>
              <w:rPr>
                <w:rFonts w:cs="Arial"/>
                <w:iCs/>
                <w:szCs w:val="18"/>
              </w:rPr>
            </w:pPr>
            <w:r w:rsidRPr="009F7ACC">
              <w:rPr>
                <w:rFonts w:cs="Arial"/>
                <w:iCs/>
                <w:szCs w:val="18"/>
              </w:rPr>
              <w:t>41-2-X</w:t>
            </w:r>
          </w:p>
        </w:tc>
        <w:tc>
          <w:tcPr>
            <w:tcW w:w="0" w:type="auto"/>
            <w:tcBorders>
              <w:top w:val="single" w:sz="4" w:space="0" w:color="auto"/>
              <w:left w:val="single" w:sz="4" w:space="0" w:color="auto"/>
              <w:bottom w:val="single" w:sz="4" w:space="0" w:color="auto"/>
              <w:right w:val="single" w:sz="4" w:space="0" w:color="auto"/>
            </w:tcBorders>
          </w:tcPr>
          <w:p w14:paraId="363BADB3" w14:textId="77777777" w:rsidR="00963AA1" w:rsidRPr="009F7ACC" w:rsidRDefault="00963AA1" w:rsidP="00C65778">
            <w:pPr>
              <w:pStyle w:val="TAL"/>
              <w:rPr>
                <w:rFonts w:cs="Arial"/>
                <w:iCs/>
                <w:szCs w:val="18"/>
              </w:rPr>
            </w:pPr>
            <w:r w:rsidRPr="009F7ACC">
              <w:rPr>
                <w:rFonts w:cs="Arial"/>
                <w:iCs/>
                <w:szCs w:val="18"/>
              </w:rPr>
              <w:t>Support to perform legacy measurements inside the indicated time window only</w:t>
            </w:r>
            <w:r>
              <w:rPr>
                <w:rFonts w:cs="Arial"/>
                <w:iCs/>
                <w:szCs w:val="18"/>
              </w:rPr>
              <w:t xml:space="preserve"> for DL TDoA</w:t>
            </w:r>
          </w:p>
        </w:tc>
        <w:tc>
          <w:tcPr>
            <w:tcW w:w="0" w:type="auto"/>
            <w:tcBorders>
              <w:top w:val="single" w:sz="4" w:space="0" w:color="auto"/>
              <w:left w:val="single" w:sz="4" w:space="0" w:color="auto"/>
              <w:bottom w:val="single" w:sz="4" w:space="0" w:color="auto"/>
              <w:right w:val="single" w:sz="4" w:space="0" w:color="auto"/>
            </w:tcBorders>
          </w:tcPr>
          <w:p w14:paraId="2A83893D" w14:textId="77777777" w:rsidR="00963AA1" w:rsidRPr="009F7ACC" w:rsidRDefault="00963AA1" w:rsidP="00C65778">
            <w:pPr>
              <w:rPr>
                <w:rFonts w:cs="Arial"/>
                <w:iCs/>
                <w:sz w:val="18"/>
                <w:szCs w:val="18"/>
                <w:lang w:val="en-GB" w:eastAsia="ja-JP"/>
              </w:rPr>
            </w:pPr>
            <w:r w:rsidRPr="009F7ACC">
              <w:rPr>
                <w:rFonts w:cs="Arial"/>
                <w:iCs/>
                <w:sz w:val="18"/>
                <w:szCs w:val="18"/>
                <w:lang w:val="en-GB" w:eastAsia="ja-JP"/>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tcPr>
          <w:p w14:paraId="1334C181" w14:textId="77777777" w:rsidR="00963AA1" w:rsidRPr="009F7ACC" w:rsidRDefault="00963AA1" w:rsidP="00C65778">
            <w:pPr>
              <w:pStyle w:val="TAL"/>
              <w:rPr>
                <w:rFonts w:cs="Arial"/>
                <w:iCs/>
                <w:szCs w:val="18"/>
              </w:rPr>
            </w:pPr>
            <w:r w:rsidRPr="002D7026">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9F02B42" w14:textId="77777777" w:rsidR="00963AA1" w:rsidRPr="009F7ACC" w:rsidRDefault="00963AA1" w:rsidP="00C65778">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3DB86210" w14:textId="77777777" w:rsidR="00963AA1" w:rsidRPr="009F7ACC" w:rsidRDefault="00963AA1" w:rsidP="00C65778">
            <w:pPr>
              <w:pStyle w:val="TAL"/>
              <w:rPr>
                <w:rFonts w:cs="Arial"/>
                <w:iCs/>
                <w:szCs w:val="18"/>
              </w:rPr>
            </w:pPr>
            <w:r>
              <w:rPr>
                <w:rFonts w:cs="Arial"/>
                <w:iCs/>
                <w:szCs w:val="18"/>
              </w:rPr>
              <w:t>N/A</w:t>
            </w:r>
          </w:p>
        </w:tc>
        <w:tc>
          <w:tcPr>
            <w:tcW w:w="0" w:type="auto"/>
            <w:tcBorders>
              <w:top w:val="single" w:sz="4" w:space="0" w:color="auto"/>
              <w:left w:val="single" w:sz="4" w:space="0" w:color="auto"/>
              <w:bottom w:val="single" w:sz="4" w:space="0" w:color="auto"/>
              <w:right w:val="single" w:sz="4" w:space="0" w:color="auto"/>
            </w:tcBorders>
          </w:tcPr>
          <w:p w14:paraId="6596C68B" w14:textId="77777777" w:rsidR="00963AA1" w:rsidRPr="009F7ACC" w:rsidRDefault="00963AA1" w:rsidP="00C65778">
            <w:pPr>
              <w:pStyle w:val="TAL"/>
              <w:rPr>
                <w:rFonts w:cs="Arial"/>
                <w:iCs/>
                <w:szCs w:val="18"/>
              </w:rPr>
            </w:pPr>
            <w:r w:rsidRPr="009F7ACC">
              <w:rPr>
                <w:rFonts w:cs="Arial"/>
                <w:iCs/>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tcPr>
          <w:p w14:paraId="644BAE51" w14:textId="77777777" w:rsidR="00963AA1" w:rsidRPr="009F7ACC" w:rsidDel="00C22B57" w:rsidRDefault="00963AA1" w:rsidP="00C65778">
            <w:pPr>
              <w:pStyle w:val="TAL"/>
              <w:rPr>
                <w:rFonts w:cs="Arial"/>
                <w:iCs/>
                <w:szCs w:val="18"/>
              </w:rPr>
            </w:pPr>
            <w:r w:rsidRPr="009F7ACC">
              <w:rPr>
                <w:rFonts w:cs="Arial"/>
                <w:iCs/>
                <w:szCs w:val="18"/>
              </w:rPr>
              <w:t>Per band</w:t>
            </w:r>
          </w:p>
        </w:tc>
        <w:tc>
          <w:tcPr>
            <w:tcW w:w="0" w:type="auto"/>
            <w:tcBorders>
              <w:top w:val="single" w:sz="4" w:space="0" w:color="auto"/>
              <w:left w:val="single" w:sz="4" w:space="0" w:color="auto"/>
              <w:bottom w:val="single" w:sz="4" w:space="0" w:color="auto"/>
              <w:right w:val="single" w:sz="4" w:space="0" w:color="auto"/>
            </w:tcBorders>
          </w:tcPr>
          <w:p w14:paraId="466B41E0" w14:textId="77777777" w:rsidR="00963AA1" w:rsidRPr="009F7ACC" w:rsidRDefault="00963AA1" w:rsidP="00C65778">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1BCB1029" w14:textId="77777777" w:rsidR="00963AA1" w:rsidRPr="009F7ACC" w:rsidRDefault="00963AA1" w:rsidP="00C65778">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5837A9F1" w14:textId="77777777" w:rsidR="00963AA1" w:rsidRPr="009F7ACC" w:rsidRDefault="00963AA1" w:rsidP="00C65778">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6A7F7377" w14:textId="77777777" w:rsidR="00963AA1" w:rsidRPr="009F7ACC" w:rsidDel="00C23799" w:rsidRDefault="00963AA1" w:rsidP="00C65778">
            <w:pPr>
              <w:pStyle w:val="TAL"/>
              <w:rPr>
                <w:rFonts w:cs="Arial"/>
                <w:iCs/>
                <w:szCs w:val="18"/>
              </w:rPr>
            </w:pPr>
            <w:r w:rsidRPr="009F7ACC">
              <w:rPr>
                <w:rFonts w:cs="Arial"/>
                <w:iCs/>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67D922B" w14:textId="77777777" w:rsidR="00963AA1" w:rsidRPr="009F7ACC" w:rsidRDefault="00963AA1" w:rsidP="00C65778">
            <w:pPr>
              <w:pStyle w:val="TAL"/>
              <w:rPr>
                <w:rFonts w:cs="Arial"/>
                <w:bCs/>
                <w:color w:val="000000" w:themeColor="text1"/>
                <w:szCs w:val="18"/>
              </w:rPr>
            </w:pPr>
            <w:r w:rsidRPr="009F7ACC">
              <w:rPr>
                <w:rFonts w:cs="Arial"/>
                <w:bCs/>
                <w:color w:val="000000" w:themeColor="text1"/>
                <w:szCs w:val="18"/>
              </w:rPr>
              <w:t>Optional with capability signaling</w:t>
            </w:r>
          </w:p>
        </w:tc>
      </w:tr>
      <w:tr w:rsidR="00963AA1" w:rsidRPr="009F7ACC" w14:paraId="02D1982D" w14:textId="77777777" w:rsidTr="00C65778">
        <w:trPr>
          <w:trHeight w:val="18"/>
        </w:trPr>
        <w:tc>
          <w:tcPr>
            <w:tcW w:w="0" w:type="auto"/>
            <w:tcBorders>
              <w:top w:val="single" w:sz="4" w:space="0" w:color="auto"/>
              <w:left w:val="single" w:sz="4" w:space="0" w:color="auto"/>
              <w:bottom w:val="single" w:sz="4" w:space="0" w:color="auto"/>
              <w:right w:val="single" w:sz="4" w:space="0" w:color="auto"/>
            </w:tcBorders>
          </w:tcPr>
          <w:p w14:paraId="3914A802" w14:textId="77777777" w:rsidR="00963AA1" w:rsidRPr="009F7ACC" w:rsidRDefault="00963AA1" w:rsidP="00C65778">
            <w:pPr>
              <w:pStyle w:val="TAL"/>
              <w:rPr>
                <w:rFonts w:cs="Arial"/>
                <w:iCs/>
                <w:szCs w:val="18"/>
              </w:rPr>
            </w:pPr>
            <w:r w:rsidRPr="009F7ACC">
              <w:rPr>
                <w:rFonts w:cs="Arial"/>
                <w:iCs/>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687E15FD" w14:textId="77777777" w:rsidR="00963AA1" w:rsidRPr="009F7ACC" w:rsidRDefault="00963AA1" w:rsidP="00C65778">
            <w:pPr>
              <w:pStyle w:val="TAL"/>
              <w:rPr>
                <w:rFonts w:cs="Arial"/>
                <w:iCs/>
                <w:szCs w:val="18"/>
              </w:rPr>
            </w:pPr>
            <w:r w:rsidRPr="009F7ACC">
              <w:rPr>
                <w:rFonts w:cs="Arial"/>
                <w:iCs/>
                <w:szCs w:val="18"/>
              </w:rPr>
              <w:t>41-2-X</w:t>
            </w:r>
          </w:p>
        </w:tc>
        <w:tc>
          <w:tcPr>
            <w:tcW w:w="0" w:type="auto"/>
            <w:tcBorders>
              <w:top w:val="single" w:sz="4" w:space="0" w:color="auto"/>
              <w:left w:val="single" w:sz="4" w:space="0" w:color="auto"/>
              <w:bottom w:val="single" w:sz="4" w:space="0" w:color="auto"/>
              <w:right w:val="single" w:sz="4" w:space="0" w:color="auto"/>
            </w:tcBorders>
          </w:tcPr>
          <w:p w14:paraId="481E6CC4" w14:textId="77777777" w:rsidR="00963AA1" w:rsidRPr="009F7ACC" w:rsidRDefault="00963AA1" w:rsidP="00C65778">
            <w:pPr>
              <w:pStyle w:val="TAL"/>
              <w:rPr>
                <w:rFonts w:cs="Arial"/>
                <w:iCs/>
                <w:szCs w:val="18"/>
              </w:rPr>
            </w:pPr>
            <w:r w:rsidRPr="009F7ACC">
              <w:rPr>
                <w:rFonts w:cs="Arial"/>
                <w:iCs/>
                <w:szCs w:val="18"/>
              </w:rPr>
              <w:t>Support to perform legacy measurements inside the indicated time window only</w:t>
            </w:r>
            <w:r>
              <w:rPr>
                <w:rFonts w:cs="Arial"/>
                <w:iCs/>
                <w:szCs w:val="18"/>
              </w:rPr>
              <w:t xml:space="preserve"> for multi-RTT</w:t>
            </w:r>
          </w:p>
        </w:tc>
        <w:tc>
          <w:tcPr>
            <w:tcW w:w="0" w:type="auto"/>
            <w:tcBorders>
              <w:top w:val="single" w:sz="4" w:space="0" w:color="auto"/>
              <w:left w:val="single" w:sz="4" w:space="0" w:color="auto"/>
              <w:bottom w:val="single" w:sz="4" w:space="0" w:color="auto"/>
              <w:right w:val="single" w:sz="4" w:space="0" w:color="auto"/>
            </w:tcBorders>
          </w:tcPr>
          <w:p w14:paraId="523F7D95" w14:textId="77777777" w:rsidR="00963AA1" w:rsidRPr="009F7ACC" w:rsidRDefault="00963AA1" w:rsidP="00C65778">
            <w:pPr>
              <w:rPr>
                <w:rFonts w:cs="Arial"/>
                <w:iCs/>
                <w:sz w:val="18"/>
                <w:szCs w:val="18"/>
                <w:lang w:val="en-GB" w:eastAsia="ja-JP"/>
              </w:rPr>
            </w:pPr>
            <w:r w:rsidRPr="009F7ACC">
              <w:rPr>
                <w:rFonts w:cs="Arial"/>
                <w:iCs/>
                <w:sz w:val="18"/>
                <w:szCs w:val="18"/>
                <w:lang w:val="en-GB" w:eastAsia="ja-JP"/>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tcPr>
          <w:p w14:paraId="68C1A9EC" w14:textId="77777777" w:rsidR="00963AA1" w:rsidRPr="002D7026" w:rsidRDefault="00963AA1" w:rsidP="00C65778">
            <w:pPr>
              <w:pStyle w:val="TAL"/>
              <w:rPr>
                <w:rFonts w:cs="Arial"/>
                <w:color w:val="000000" w:themeColor="text1"/>
                <w:szCs w:val="18"/>
                <w:highlight w:val="yellow"/>
              </w:rPr>
            </w:pPr>
            <w:r w:rsidRPr="002D7026">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8A0B90B" w14:textId="77777777" w:rsidR="00963AA1" w:rsidRPr="009F7ACC" w:rsidRDefault="00963AA1" w:rsidP="00C65778">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78E7D3ED" w14:textId="77777777" w:rsidR="00963AA1" w:rsidRDefault="00963AA1" w:rsidP="00C65778">
            <w:pPr>
              <w:pStyle w:val="TAL"/>
              <w:rPr>
                <w:rFonts w:cs="Arial"/>
                <w:iCs/>
                <w:szCs w:val="18"/>
              </w:rPr>
            </w:pPr>
            <w:r>
              <w:rPr>
                <w:rFonts w:cs="Arial"/>
                <w:iCs/>
                <w:szCs w:val="18"/>
              </w:rPr>
              <w:t>N/A</w:t>
            </w:r>
          </w:p>
        </w:tc>
        <w:tc>
          <w:tcPr>
            <w:tcW w:w="0" w:type="auto"/>
            <w:tcBorders>
              <w:top w:val="single" w:sz="4" w:space="0" w:color="auto"/>
              <w:left w:val="single" w:sz="4" w:space="0" w:color="auto"/>
              <w:bottom w:val="single" w:sz="4" w:space="0" w:color="auto"/>
              <w:right w:val="single" w:sz="4" w:space="0" w:color="auto"/>
            </w:tcBorders>
          </w:tcPr>
          <w:p w14:paraId="70BA31BE" w14:textId="77777777" w:rsidR="00963AA1" w:rsidRPr="009F7ACC" w:rsidRDefault="00963AA1" w:rsidP="00C65778">
            <w:pPr>
              <w:pStyle w:val="TAL"/>
              <w:rPr>
                <w:rFonts w:cs="Arial"/>
                <w:iCs/>
                <w:szCs w:val="18"/>
              </w:rPr>
            </w:pPr>
            <w:r w:rsidRPr="009F7ACC">
              <w:rPr>
                <w:rFonts w:cs="Arial"/>
                <w:iCs/>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tcPr>
          <w:p w14:paraId="32132F99" w14:textId="77777777" w:rsidR="00963AA1" w:rsidRPr="009F7ACC" w:rsidRDefault="00963AA1" w:rsidP="00C65778">
            <w:pPr>
              <w:pStyle w:val="TAL"/>
              <w:rPr>
                <w:rFonts w:cs="Arial"/>
                <w:iCs/>
                <w:szCs w:val="18"/>
              </w:rPr>
            </w:pPr>
            <w:r w:rsidRPr="009F7ACC">
              <w:rPr>
                <w:rFonts w:cs="Arial"/>
                <w:iCs/>
                <w:szCs w:val="18"/>
              </w:rPr>
              <w:t>Per band</w:t>
            </w:r>
          </w:p>
        </w:tc>
        <w:tc>
          <w:tcPr>
            <w:tcW w:w="0" w:type="auto"/>
            <w:tcBorders>
              <w:top w:val="single" w:sz="4" w:space="0" w:color="auto"/>
              <w:left w:val="single" w:sz="4" w:space="0" w:color="auto"/>
              <w:bottom w:val="single" w:sz="4" w:space="0" w:color="auto"/>
              <w:right w:val="single" w:sz="4" w:space="0" w:color="auto"/>
            </w:tcBorders>
          </w:tcPr>
          <w:p w14:paraId="2515D7E0" w14:textId="77777777" w:rsidR="00963AA1" w:rsidRPr="009F7ACC" w:rsidRDefault="00963AA1" w:rsidP="00C65778">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5207774D" w14:textId="77777777" w:rsidR="00963AA1" w:rsidRPr="009F7ACC" w:rsidRDefault="00963AA1" w:rsidP="00C65778">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0378B764" w14:textId="77777777" w:rsidR="00963AA1" w:rsidRPr="009F7ACC" w:rsidRDefault="00963AA1" w:rsidP="00C65778">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492038D1" w14:textId="77777777" w:rsidR="00963AA1" w:rsidRPr="009F7ACC" w:rsidRDefault="00963AA1" w:rsidP="00C65778">
            <w:pPr>
              <w:pStyle w:val="TAL"/>
              <w:rPr>
                <w:rFonts w:cs="Arial"/>
                <w:iCs/>
                <w:szCs w:val="18"/>
              </w:rPr>
            </w:pPr>
            <w:r w:rsidRPr="009F7ACC">
              <w:rPr>
                <w:rFonts w:cs="Arial"/>
                <w:iCs/>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4307A52" w14:textId="77777777" w:rsidR="00963AA1" w:rsidRPr="009F7ACC" w:rsidRDefault="00963AA1" w:rsidP="00C65778">
            <w:pPr>
              <w:pStyle w:val="TAL"/>
              <w:rPr>
                <w:rFonts w:cs="Arial"/>
                <w:bCs/>
                <w:color w:val="000000" w:themeColor="text1"/>
                <w:szCs w:val="18"/>
              </w:rPr>
            </w:pPr>
            <w:r w:rsidRPr="009F7ACC">
              <w:rPr>
                <w:rFonts w:cs="Arial"/>
                <w:bCs/>
                <w:color w:val="000000" w:themeColor="text1"/>
                <w:szCs w:val="18"/>
              </w:rPr>
              <w:t>Optional with capability signaling</w:t>
            </w:r>
          </w:p>
        </w:tc>
      </w:tr>
      <w:tr w:rsidR="00963AA1" w:rsidRPr="009F7ACC" w14:paraId="7DA8A16E" w14:textId="77777777" w:rsidTr="00C65778">
        <w:trPr>
          <w:trHeight w:val="18"/>
        </w:trPr>
        <w:tc>
          <w:tcPr>
            <w:tcW w:w="0" w:type="auto"/>
            <w:tcBorders>
              <w:top w:val="single" w:sz="4" w:space="0" w:color="auto"/>
              <w:left w:val="single" w:sz="4" w:space="0" w:color="auto"/>
              <w:bottom w:val="single" w:sz="4" w:space="0" w:color="auto"/>
              <w:right w:val="single" w:sz="4" w:space="0" w:color="auto"/>
            </w:tcBorders>
          </w:tcPr>
          <w:p w14:paraId="3DC7978B" w14:textId="77777777" w:rsidR="00963AA1" w:rsidRPr="009F7ACC" w:rsidRDefault="00963AA1" w:rsidP="00C65778">
            <w:pPr>
              <w:pStyle w:val="TAL"/>
              <w:rPr>
                <w:rFonts w:cs="Arial"/>
                <w:iCs/>
                <w:szCs w:val="18"/>
              </w:rPr>
            </w:pPr>
            <w:r w:rsidRPr="009F7ACC">
              <w:rPr>
                <w:rFonts w:cs="Arial"/>
                <w:iCs/>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2D0D74E2" w14:textId="77777777" w:rsidR="00963AA1" w:rsidRPr="009F7ACC" w:rsidRDefault="00963AA1" w:rsidP="00C65778">
            <w:pPr>
              <w:pStyle w:val="TAL"/>
              <w:rPr>
                <w:rFonts w:cs="Arial"/>
                <w:iCs/>
                <w:szCs w:val="18"/>
              </w:rPr>
            </w:pPr>
            <w:r w:rsidRPr="009F7ACC">
              <w:rPr>
                <w:rFonts w:cs="Arial"/>
                <w:iCs/>
                <w:szCs w:val="18"/>
              </w:rPr>
              <w:t>41-2-X</w:t>
            </w:r>
          </w:p>
        </w:tc>
        <w:tc>
          <w:tcPr>
            <w:tcW w:w="0" w:type="auto"/>
            <w:tcBorders>
              <w:top w:val="single" w:sz="4" w:space="0" w:color="auto"/>
              <w:left w:val="single" w:sz="4" w:space="0" w:color="auto"/>
              <w:bottom w:val="single" w:sz="4" w:space="0" w:color="auto"/>
              <w:right w:val="single" w:sz="4" w:space="0" w:color="auto"/>
            </w:tcBorders>
          </w:tcPr>
          <w:p w14:paraId="7849D438" w14:textId="77777777" w:rsidR="00963AA1" w:rsidRPr="009F7ACC" w:rsidRDefault="00963AA1" w:rsidP="00C65778">
            <w:pPr>
              <w:pStyle w:val="TAL"/>
              <w:rPr>
                <w:rFonts w:cs="Arial"/>
                <w:iCs/>
                <w:szCs w:val="18"/>
              </w:rPr>
            </w:pPr>
            <w:r w:rsidRPr="009F7ACC">
              <w:rPr>
                <w:rFonts w:cs="Arial"/>
                <w:iCs/>
                <w:szCs w:val="18"/>
              </w:rPr>
              <w:t>Support to perform legacy measurements inside the indicated time window only</w:t>
            </w:r>
            <w:r>
              <w:rPr>
                <w:rFonts w:cs="Arial"/>
                <w:iCs/>
                <w:szCs w:val="18"/>
              </w:rPr>
              <w:t xml:space="preserve"> for DL AoD</w:t>
            </w:r>
          </w:p>
        </w:tc>
        <w:tc>
          <w:tcPr>
            <w:tcW w:w="0" w:type="auto"/>
            <w:tcBorders>
              <w:top w:val="single" w:sz="4" w:space="0" w:color="auto"/>
              <w:left w:val="single" w:sz="4" w:space="0" w:color="auto"/>
              <w:bottom w:val="single" w:sz="4" w:space="0" w:color="auto"/>
              <w:right w:val="single" w:sz="4" w:space="0" w:color="auto"/>
            </w:tcBorders>
          </w:tcPr>
          <w:p w14:paraId="435F6B8B" w14:textId="77777777" w:rsidR="00963AA1" w:rsidRPr="009F7ACC" w:rsidRDefault="00963AA1" w:rsidP="00C65778">
            <w:pPr>
              <w:rPr>
                <w:rFonts w:cs="Arial"/>
                <w:iCs/>
                <w:sz w:val="18"/>
                <w:szCs w:val="18"/>
                <w:lang w:val="en-GB" w:eastAsia="ja-JP"/>
              </w:rPr>
            </w:pPr>
            <w:r w:rsidRPr="009F7ACC">
              <w:rPr>
                <w:rFonts w:cs="Arial"/>
                <w:iCs/>
                <w:sz w:val="18"/>
                <w:szCs w:val="18"/>
                <w:lang w:val="en-GB" w:eastAsia="ja-JP"/>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tcPr>
          <w:p w14:paraId="3EAD8F6F" w14:textId="77777777" w:rsidR="00963AA1" w:rsidRPr="002D7026" w:rsidRDefault="00963AA1" w:rsidP="00C65778">
            <w:pPr>
              <w:pStyle w:val="TAL"/>
              <w:rPr>
                <w:rFonts w:cs="Arial"/>
                <w:color w:val="000000" w:themeColor="text1"/>
                <w:szCs w:val="18"/>
                <w:highlight w:val="yellow"/>
              </w:rPr>
            </w:pPr>
            <w:r w:rsidRPr="002D7026">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3646A4C" w14:textId="77777777" w:rsidR="00963AA1" w:rsidRPr="009F7ACC" w:rsidRDefault="00963AA1" w:rsidP="00C65778">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5E4E9856" w14:textId="77777777" w:rsidR="00963AA1" w:rsidRDefault="00963AA1" w:rsidP="00C65778">
            <w:pPr>
              <w:pStyle w:val="TAL"/>
              <w:rPr>
                <w:rFonts w:cs="Arial"/>
                <w:iCs/>
                <w:szCs w:val="18"/>
              </w:rPr>
            </w:pPr>
            <w:r>
              <w:rPr>
                <w:rFonts w:cs="Arial"/>
                <w:iCs/>
                <w:szCs w:val="18"/>
              </w:rPr>
              <w:t>N/A</w:t>
            </w:r>
          </w:p>
        </w:tc>
        <w:tc>
          <w:tcPr>
            <w:tcW w:w="0" w:type="auto"/>
            <w:tcBorders>
              <w:top w:val="single" w:sz="4" w:space="0" w:color="auto"/>
              <w:left w:val="single" w:sz="4" w:space="0" w:color="auto"/>
              <w:bottom w:val="single" w:sz="4" w:space="0" w:color="auto"/>
              <w:right w:val="single" w:sz="4" w:space="0" w:color="auto"/>
            </w:tcBorders>
          </w:tcPr>
          <w:p w14:paraId="0836F3F6" w14:textId="77777777" w:rsidR="00963AA1" w:rsidRPr="009F7ACC" w:rsidRDefault="00963AA1" w:rsidP="00C65778">
            <w:pPr>
              <w:pStyle w:val="TAL"/>
              <w:rPr>
                <w:rFonts w:cs="Arial"/>
                <w:iCs/>
                <w:szCs w:val="18"/>
              </w:rPr>
            </w:pPr>
            <w:r w:rsidRPr="009F7ACC">
              <w:rPr>
                <w:rFonts w:cs="Arial"/>
                <w:iCs/>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tcPr>
          <w:p w14:paraId="3F39DA3E" w14:textId="77777777" w:rsidR="00963AA1" w:rsidRPr="009F7ACC" w:rsidRDefault="00963AA1" w:rsidP="00C65778">
            <w:pPr>
              <w:pStyle w:val="TAL"/>
              <w:rPr>
                <w:rFonts w:cs="Arial"/>
                <w:iCs/>
                <w:szCs w:val="18"/>
              </w:rPr>
            </w:pPr>
            <w:r w:rsidRPr="009F7ACC">
              <w:rPr>
                <w:rFonts w:cs="Arial"/>
                <w:iCs/>
                <w:szCs w:val="18"/>
              </w:rPr>
              <w:t>Per band</w:t>
            </w:r>
          </w:p>
        </w:tc>
        <w:tc>
          <w:tcPr>
            <w:tcW w:w="0" w:type="auto"/>
            <w:tcBorders>
              <w:top w:val="single" w:sz="4" w:space="0" w:color="auto"/>
              <w:left w:val="single" w:sz="4" w:space="0" w:color="auto"/>
              <w:bottom w:val="single" w:sz="4" w:space="0" w:color="auto"/>
              <w:right w:val="single" w:sz="4" w:space="0" w:color="auto"/>
            </w:tcBorders>
          </w:tcPr>
          <w:p w14:paraId="29764701" w14:textId="77777777" w:rsidR="00963AA1" w:rsidRPr="009F7ACC" w:rsidRDefault="00963AA1" w:rsidP="00C65778">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398EB9F8" w14:textId="77777777" w:rsidR="00963AA1" w:rsidRPr="009F7ACC" w:rsidRDefault="00963AA1" w:rsidP="00C65778">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3381394F" w14:textId="77777777" w:rsidR="00963AA1" w:rsidRPr="009F7ACC" w:rsidRDefault="00963AA1" w:rsidP="00C65778">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7F8059D9" w14:textId="77777777" w:rsidR="00963AA1" w:rsidRPr="009F7ACC" w:rsidRDefault="00963AA1" w:rsidP="00C65778">
            <w:pPr>
              <w:pStyle w:val="TAL"/>
              <w:rPr>
                <w:rFonts w:cs="Arial"/>
                <w:iCs/>
                <w:szCs w:val="18"/>
              </w:rPr>
            </w:pPr>
            <w:r w:rsidRPr="009F7ACC">
              <w:rPr>
                <w:rFonts w:cs="Arial"/>
                <w:iCs/>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A03C4FA" w14:textId="77777777" w:rsidR="00963AA1" w:rsidRPr="009F7ACC" w:rsidRDefault="00963AA1" w:rsidP="00C65778">
            <w:pPr>
              <w:pStyle w:val="TAL"/>
              <w:rPr>
                <w:rFonts w:cs="Arial"/>
                <w:bCs/>
                <w:color w:val="000000" w:themeColor="text1"/>
                <w:szCs w:val="18"/>
              </w:rPr>
            </w:pPr>
            <w:r w:rsidRPr="009F7ACC">
              <w:rPr>
                <w:rFonts w:cs="Arial"/>
                <w:bCs/>
                <w:color w:val="000000" w:themeColor="text1"/>
                <w:szCs w:val="18"/>
              </w:rPr>
              <w:t>Optional with capability signaling</w:t>
            </w:r>
          </w:p>
        </w:tc>
      </w:tr>
    </w:tbl>
    <w:p w14:paraId="4945E77B" w14:textId="77777777" w:rsidR="00963AA1" w:rsidRDefault="00963AA1" w:rsidP="00963AA1">
      <w:pPr>
        <w:rPr>
          <w:lang w:eastAsia="x-none"/>
        </w:rPr>
      </w:pPr>
    </w:p>
    <w:p w14:paraId="37E2C0B7" w14:textId="77777777" w:rsidR="00963AA1" w:rsidRDefault="00963AA1" w:rsidP="00963AA1">
      <w:pPr>
        <w:pStyle w:val="BodyText"/>
        <w:tabs>
          <w:tab w:val="left" w:pos="978"/>
        </w:tabs>
        <w:rPr>
          <w:rFonts w:eastAsiaTheme="minorEastAsia"/>
          <w:lang w:val="en-GB" w:eastAsia="zh-CN"/>
        </w:rPr>
      </w:pPr>
    </w:p>
    <w:p w14:paraId="14A1FC6F" w14:textId="77777777" w:rsidR="00963AA1" w:rsidRPr="00731B9F" w:rsidRDefault="00963AA1" w:rsidP="00963AA1">
      <w:pPr>
        <w:rPr>
          <w:rFonts w:ascii="Calibri" w:hAnsi="Calibri" w:cs="Arial"/>
          <w:b/>
        </w:rPr>
      </w:pPr>
      <w:r w:rsidRPr="00D23922">
        <w:rPr>
          <w:b/>
          <w:bCs/>
          <w:highlight w:val="green"/>
          <w:lang w:eastAsia="x-none"/>
        </w:rPr>
        <w:t>Agreement:</w:t>
      </w:r>
      <w:r w:rsidRPr="00731B9F">
        <w:rPr>
          <w:rFonts w:ascii="Calibri" w:hAnsi="Calibri" w:cs="Arial"/>
          <w:b/>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615"/>
        <w:gridCol w:w="912"/>
        <w:gridCol w:w="2580"/>
        <w:gridCol w:w="866"/>
        <w:gridCol w:w="447"/>
        <w:gridCol w:w="567"/>
        <w:gridCol w:w="1509"/>
        <w:gridCol w:w="710"/>
        <w:gridCol w:w="567"/>
        <w:gridCol w:w="567"/>
        <w:gridCol w:w="567"/>
        <w:gridCol w:w="2165"/>
        <w:gridCol w:w="1488"/>
      </w:tblGrid>
      <w:tr w:rsidR="00963AA1" w:rsidRPr="009B595C" w14:paraId="008557B0"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5DDBA8" w14:textId="77777777" w:rsidR="00963AA1" w:rsidRPr="009B595C" w:rsidRDefault="00963AA1" w:rsidP="00C65778">
            <w:pPr>
              <w:pStyle w:val="TAL"/>
              <w:rPr>
                <w:rFonts w:cs="Arial"/>
                <w:color w:val="000000" w:themeColor="text1"/>
                <w:szCs w:val="18"/>
              </w:rPr>
            </w:pPr>
            <w:r w:rsidRPr="009B595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091C0" w14:textId="77777777" w:rsidR="00963AA1" w:rsidRPr="009B595C" w:rsidRDefault="00963AA1" w:rsidP="00C65778">
            <w:pPr>
              <w:pStyle w:val="TAL"/>
              <w:rPr>
                <w:rFonts w:eastAsia="MS Mincho" w:cs="Arial"/>
                <w:color w:val="000000" w:themeColor="text1"/>
                <w:szCs w:val="18"/>
              </w:rPr>
            </w:pPr>
            <w:r w:rsidRPr="009B595C">
              <w:rPr>
                <w:rFonts w:cs="Arial"/>
                <w:color w:val="000000" w:themeColor="text1"/>
                <w:szCs w:val="18"/>
              </w:rPr>
              <w:t>41-2-xx1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444CC" w14:textId="77777777" w:rsidR="00963AA1" w:rsidRPr="009B595C" w:rsidRDefault="00963AA1" w:rsidP="00C65778">
            <w:pPr>
              <w:pStyle w:val="TAL"/>
              <w:rPr>
                <w:rFonts w:cs="Arial"/>
                <w:color w:val="000000" w:themeColor="text1"/>
                <w:szCs w:val="18"/>
              </w:rPr>
            </w:pPr>
            <w:r w:rsidRPr="009B595C">
              <w:rPr>
                <w:rFonts w:cs="Arial"/>
                <w:color w:val="000000" w:themeColor="text1"/>
                <w:szCs w:val="18"/>
              </w:rPr>
              <w:t xml:space="preserve">UE-based CPP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01BFB" w14:textId="77777777" w:rsidR="00963AA1" w:rsidRPr="00E27BBF" w:rsidRDefault="00963AA1" w:rsidP="00C65778">
            <w:pPr>
              <w:rPr>
                <w:rFonts w:cs="Arial"/>
                <w:color w:val="000000" w:themeColor="text1"/>
                <w:sz w:val="18"/>
                <w:szCs w:val="18"/>
                <w:lang w:val="en-GB" w:eastAsia="ja-JP"/>
              </w:rPr>
            </w:pPr>
            <w:r>
              <w:rPr>
                <w:rFonts w:cs="Arial"/>
                <w:color w:val="000000" w:themeColor="text1"/>
                <w:sz w:val="18"/>
                <w:szCs w:val="18"/>
                <w:lang w:val="en-GB" w:eastAsia="ja-JP"/>
              </w:rPr>
              <w:t xml:space="preserve">1. </w:t>
            </w:r>
            <w:r w:rsidRPr="00E27BBF">
              <w:rPr>
                <w:rFonts w:cs="Arial"/>
                <w:color w:val="000000" w:themeColor="text1"/>
                <w:sz w:val="18"/>
                <w:szCs w:val="18"/>
                <w:lang w:val="en-GB" w:eastAsia="ja-JP"/>
              </w:rPr>
              <w:t xml:space="preserve">Support of UE-based CPP and reception of assistance data for positioning calculation </w:t>
            </w:r>
          </w:p>
          <w:p w14:paraId="206E25CE" w14:textId="77777777" w:rsidR="00963AA1" w:rsidRPr="00E27BBF" w:rsidRDefault="00963AA1" w:rsidP="00C65778">
            <w:pPr>
              <w:rPr>
                <w:rFonts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D1D76" w14:textId="77777777" w:rsidR="00963AA1" w:rsidRPr="009B595C" w:rsidRDefault="00963AA1" w:rsidP="00C65778">
            <w:pPr>
              <w:pStyle w:val="TAL"/>
              <w:rPr>
                <w:rFonts w:eastAsia="MS Mincho" w:cs="Arial"/>
                <w:color w:val="000000" w:themeColor="text1"/>
                <w:szCs w:val="18"/>
              </w:rPr>
            </w:pPr>
            <w:r w:rsidRPr="009B595C">
              <w:rPr>
                <w:rFonts w:cs="Arial"/>
                <w:color w:val="000000" w:themeColor="text1"/>
                <w:szCs w:val="18"/>
              </w:rPr>
              <w:t xml:space="preserve">13-1, </w:t>
            </w:r>
            <w:r w:rsidRPr="009B595C">
              <w:rPr>
                <w:rFonts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01899" w14:textId="77777777" w:rsidR="00963AA1" w:rsidRPr="009B595C" w:rsidRDefault="00963AA1" w:rsidP="00C65778">
            <w:pPr>
              <w:pStyle w:val="TAL"/>
              <w:rPr>
                <w:rFonts w:cs="Arial"/>
                <w:color w:val="000000" w:themeColor="text1"/>
                <w:szCs w:val="18"/>
                <w:lang w:eastAsia="zh-CN"/>
              </w:rPr>
            </w:pPr>
            <w:r w:rsidRPr="009B595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C9288" w14:textId="77777777" w:rsidR="00963AA1" w:rsidRPr="009B595C" w:rsidRDefault="00963AA1" w:rsidP="00C65778">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22EE" w14:textId="77777777" w:rsidR="00963AA1" w:rsidRPr="009B595C" w:rsidRDefault="00963AA1" w:rsidP="00C65778">
            <w:pPr>
              <w:pStyle w:val="TAL"/>
              <w:rPr>
                <w:rFonts w:cs="Arial"/>
                <w:color w:val="000000" w:themeColor="text1"/>
                <w:szCs w:val="18"/>
                <w:lang w:val="en-CA" w:eastAsia="zh-CN"/>
              </w:rPr>
            </w:pPr>
            <w:r w:rsidRPr="009B595C">
              <w:rPr>
                <w:rFonts w:cs="Arial"/>
                <w:color w:val="000000" w:themeColor="text1"/>
                <w:szCs w:val="18"/>
              </w:rPr>
              <w:t>UE-based CPP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ECECA" w14:textId="77777777" w:rsidR="00963AA1" w:rsidRPr="009B595C" w:rsidRDefault="00963AA1" w:rsidP="00C65778">
            <w:pPr>
              <w:pStyle w:val="TAL"/>
              <w:rPr>
                <w:rFonts w:cs="Arial"/>
                <w:color w:val="000000" w:themeColor="text1"/>
                <w:szCs w:val="18"/>
                <w:lang w:eastAsia="zh-CN"/>
              </w:rPr>
            </w:pPr>
            <w:r w:rsidRPr="009B595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FFC6A" w14:textId="77777777" w:rsidR="00963AA1" w:rsidRPr="009B595C" w:rsidRDefault="00963AA1" w:rsidP="00C65778">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350F6" w14:textId="77777777" w:rsidR="00963AA1" w:rsidRPr="009B595C" w:rsidRDefault="00963AA1" w:rsidP="00C65778">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5E123" w14:textId="77777777" w:rsidR="00963AA1" w:rsidRPr="009B595C" w:rsidRDefault="00963AA1" w:rsidP="00C65778">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AA142" w14:textId="77777777" w:rsidR="00963AA1" w:rsidRPr="009B595C" w:rsidRDefault="00963AA1" w:rsidP="00C65778">
            <w:pPr>
              <w:pStyle w:val="TAL"/>
              <w:rPr>
                <w:rFonts w:cs="Arial"/>
                <w:color w:val="000000" w:themeColor="text1"/>
                <w:szCs w:val="18"/>
              </w:rPr>
            </w:pPr>
            <w:r w:rsidRPr="009B595C">
              <w:rPr>
                <w:rFonts w:cs="Arial"/>
                <w:color w:val="000000" w:themeColor="text1"/>
                <w:szCs w:val="18"/>
              </w:rPr>
              <w:t>Note: Need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91487" w14:textId="77777777" w:rsidR="00963AA1" w:rsidRPr="009B595C" w:rsidRDefault="00963AA1" w:rsidP="00C65778">
            <w:pPr>
              <w:pStyle w:val="TAL"/>
              <w:rPr>
                <w:rFonts w:cs="Arial"/>
                <w:color w:val="000000" w:themeColor="text1"/>
                <w:szCs w:val="18"/>
              </w:rPr>
            </w:pPr>
            <w:r w:rsidRPr="009B595C">
              <w:rPr>
                <w:rFonts w:cs="Arial"/>
                <w:bCs/>
                <w:color w:val="000000" w:themeColor="text1"/>
                <w:szCs w:val="18"/>
              </w:rPr>
              <w:t>Optional with capability signaling</w:t>
            </w:r>
          </w:p>
        </w:tc>
      </w:tr>
    </w:tbl>
    <w:p w14:paraId="2BB9DEB8" w14:textId="77777777" w:rsidR="00963AA1" w:rsidRPr="007517F6" w:rsidRDefault="00963AA1" w:rsidP="00963AA1">
      <w:pPr>
        <w:pStyle w:val="BodyText"/>
        <w:tabs>
          <w:tab w:val="left" w:pos="978"/>
        </w:tabs>
        <w:rPr>
          <w:rFonts w:eastAsiaTheme="minorEastAsia"/>
          <w:lang w:val="en-GB" w:eastAsia="zh-CN"/>
        </w:rPr>
      </w:pPr>
    </w:p>
    <w:p w14:paraId="30D723A4" w14:textId="77777777" w:rsidR="00196C8C" w:rsidRDefault="00196C8C" w:rsidP="00196C8C">
      <w:pPr>
        <w:rPr>
          <w:lang w:eastAsia="x-none"/>
        </w:rPr>
      </w:pPr>
    </w:p>
    <w:p w14:paraId="763EDA86" w14:textId="77777777" w:rsidR="00196C8C" w:rsidRDefault="00196C8C" w:rsidP="00196C8C">
      <w:pPr>
        <w:pStyle w:val="BodyText"/>
        <w:rPr>
          <w:rFonts w:eastAsiaTheme="minorEastAsia"/>
          <w:lang w:eastAsia="zh-CN"/>
        </w:rPr>
      </w:pPr>
    </w:p>
    <w:p w14:paraId="487F05D9" w14:textId="77777777" w:rsidR="00963AA1" w:rsidRDefault="00963AA1" w:rsidP="00196C8C">
      <w:pPr>
        <w:pStyle w:val="BodyText"/>
        <w:rPr>
          <w:rFonts w:eastAsiaTheme="minorEastAsia"/>
          <w:lang w:eastAsia="zh-CN"/>
        </w:rPr>
        <w:sectPr w:rsidR="00963AA1" w:rsidSect="00BC4A63">
          <w:pgSz w:w="16838" w:h="11906" w:orient="landscape"/>
          <w:pgMar w:top="1021" w:right="1021" w:bottom="1021" w:left="1021" w:header="709" w:footer="709" w:gutter="0"/>
          <w:cols w:space="720"/>
          <w:docGrid w:linePitch="360"/>
        </w:sectPr>
      </w:pPr>
    </w:p>
    <w:p w14:paraId="4C10234F" w14:textId="77777777" w:rsidR="00196C8C" w:rsidRPr="00251B5B" w:rsidRDefault="00196C8C" w:rsidP="00196C8C">
      <w:pPr>
        <w:pStyle w:val="111"/>
        <w:numPr>
          <w:ilvl w:val="2"/>
          <w:numId w:val="1"/>
        </w:numPr>
        <w:spacing w:before="120" w:after="120"/>
        <w:ind w:left="720" w:hanging="738"/>
      </w:pPr>
      <w:r>
        <w:lastRenderedPageBreak/>
        <w:t xml:space="preserve">FG </w:t>
      </w:r>
      <w:r w:rsidRPr="00DD5852">
        <w:rPr>
          <w:rFonts w:cs="Arial"/>
          <w:color w:val="000000" w:themeColor="text1"/>
        </w:rPr>
        <w:t>41-2-1</w:t>
      </w:r>
      <w:r>
        <w:rPr>
          <w:rFonts w:cs="Arial"/>
          <w:color w:val="000000" w:themeColor="text1"/>
        </w:rPr>
        <w:t xml:space="preserve"> and FG </w:t>
      </w:r>
      <w:r w:rsidRPr="00DD5852">
        <w:rPr>
          <w:rFonts w:cs="Arial"/>
          <w:color w:val="000000" w:themeColor="text1"/>
        </w:rPr>
        <w:t>41-2-</w:t>
      </w:r>
      <w:r>
        <w:rPr>
          <w:rFonts w:cs="Arial"/>
          <w:color w:val="000000" w:themeColor="text1"/>
        </w:rPr>
        <w:t>2</w:t>
      </w:r>
    </w:p>
    <w:p w14:paraId="3250D881" w14:textId="3090988E" w:rsidR="00196C8C" w:rsidRDefault="00196C8C" w:rsidP="00196C8C">
      <w:pPr>
        <w:pStyle w:val="3GPPNormalText"/>
        <w:rPr>
          <w:sz w:val="20"/>
          <w:szCs w:val="20"/>
        </w:rPr>
      </w:pPr>
      <w:r w:rsidRPr="00EF73FC">
        <w:rPr>
          <w:sz w:val="20"/>
          <w:szCs w:val="20"/>
        </w:rPr>
        <w:t>For FG 41-2-1</w:t>
      </w:r>
      <w:r>
        <w:rPr>
          <w:sz w:val="20"/>
          <w:szCs w:val="20"/>
        </w:rPr>
        <w:t>/</w:t>
      </w:r>
      <w:r w:rsidRPr="00B43C1E">
        <w:rPr>
          <w:sz w:val="20"/>
          <w:szCs w:val="20"/>
        </w:rPr>
        <w:t xml:space="preserve"> </w:t>
      </w:r>
      <w:r w:rsidRPr="00EF73FC">
        <w:rPr>
          <w:sz w:val="20"/>
          <w:szCs w:val="20"/>
        </w:rPr>
        <w:t>FG 41-2-</w:t>
      </w:r>
      <w:r>
        <w:rPr>
          <w:sz w:val="20"/>
          <w:szCs w:val="20"/>
        </w:rPr>
        <w:t>2</w:t>
      </w:r>
      <w:r w:rsidRPr="00EF73FC">
        <w:rPr>
          <w:sz w:val="20"/>
          <w:szCs w:val="20"/>
        </w:rPr>
        <w:t xml:space="preserve">, </w:t>
      </w:r>
      <w:r w:rsidR="00DC23C4">
        <w:rPr>
          <w:sz w:val="20"/>
          <w:szCs w:val="20"/>
        </w:rPr>
        <w:t>i</w:t>
      </w:r>
      <w:r w:rsidRPr="007156DE">
        <w:rPr>
          <w:sz w:val="20"/>
          <w:szCs w:val="20"/>
        </w:rPr>
        <w:t>t is still “FFS” for the Prerequisite feature groups. In our view, the common DL PRS Processing Capability should be applied to CPP, and no additional DL PRS processing capability is needed. Thus, FG 13-1 should be included as the Prerequisite feature groups for FG 41-2-1</w:t>
      </w:r>
      <w:r>
        <w:rPr>
          <w:sz w:val="20"/>
          <w:szCs w:val="20"/>
        </w:rPr>
        <w:t xml:space="preserve"> and </w:t>
      </w:r>
      <w:r w:rsidRPr="00EF73FC">
        <w:rPr>
          <w:sz w:val="20"/>
          <w:szCs w:val="20"/>
        </w:rPr>
        <w:t>FG 41-2-</w:t>
      </w:r>
      <w:r>
        <w:rPr>
          <w:sz w:val="20"/>
          <w:szCs w:val="20"/>
        </w:rPr>
        <w:t>2</w:t>
      </w:r>
      <w:r w:rsidRPr="007156DE">
        <w:rPr>
          <w:sz w:val="20"/>
          <w:szCs w:val="20"/>
        </w:rPr>
        <w:t>.</w:t>
      </w:r>
    </w:p>
    <w:p w14:paraId="6B0CF137" w14:textId="089A89C6" w:rsidR="00196C8C" w:rsidRPr="00EF73FC" w:rsidRDefault="00196C8C" w:rsidP="00196C8C">
      <w:pPr>
        <w:pStyle w:val="3GPPNormalText"/>
        <w:rPr>
          <w:sz w:val="20"/>
          <w:szCs w:val="20"/>
        </w:rPr>
      </w:pPr>
      <w:r w:rsidRPr="00E230A2">
        <w:rPr>
          <w:sz w:val="20"/>
          <w:szCs w:val="20"/>
        </w:rPr>
        <w:t>FG 13-1 defines the Common DL PRS Processing Capability for UE DL PRS processing for a single positioning frequency layer, which includes the components of: a) Maximum DL PRS bandwidth in MHz; 2) DL PRS buffering capability; 3) DL PRS symbols N in units of ms a UE can process every T ms; and 4) Max number of DL PRS resources that UE can process in a slot. For Rel-18 CPP, CPP only supports a single PFL. Based on RAN1’s agreements, the NR DL carrier phase measurement can be measured at the same time as legacy measurements from the same DL PRS signals and reported together with the legacy measurements. Thus, it is reasonable to propose FG 13-1 Common DL PRS Processing Capability also applies to all DL PRS measurements including the carrier phase measurements.</w:t>
      </w:r>
    </w:p>
    <w:p w14:paraId="6A8EBE5E" w14:textId="465A8E7E" w:rsidR="00196C8C" w:rsidRPr="00EF73FC" w:rsidRDefault="00196C8C" w:rsidP="00196C8C">
      <w:pPr>
        <w:pStyle w:val="3GPPNormalText"/>
        <w:rPr>
          <w:rFonts w:eastAsia="Batang"/>
          <w:b/>
          <w:bCs/>
          <w:color w:val="000000"/>
          <w:sz w:val="20"/>
          <w:szCs w:val="20"/>
          <w:lang w:val="en-GB"/>
        </w:rPr>
      </w:pPr>
      <w:bookmarkStart w:id="4" w:name="P4"/>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C94FF1">
        <w:rPr>
          <w:b/>
          <w:bCs/>
          <w:noProof/>
          <w:sz w:val="20"/>
          <w:szCs w:val="20"/>
        </w:rPr>
        <w:t>4</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 and </w:t>
      </w:r>
      <w:r w:rsidRPr="00B43C1E">
        <w:rPr>
          <w:b/>
          <w:bCs/>
          <w:sz w:val="20"/>
          <w:szCs w:val="20"/>
        </w:rPr>
        <w:t>FG 41-2-2:</w:t>
      </w:r>
      <w:r w:rsidRPr="00EF73FC">
        <w:rPr>
          <w:rFonts w:eastAsia="Batang"/>
          <w:b/>
          <w:bCs/>
          <w:color w:val="000000"/>
          <w:sz w:val="20"/>
          <w:szCs w:val="20"/>
          <w:lang w:val="en-GB"/>
        </w:rPr>
        <w:t xml:space="preserve">  </w:t>
      </w:r>
    </w:p>
    <w:p w14:paraId="012A11DD" w14:textId="020DC8EB" w:rsidR="00196C8C" w:rsidRPr="00EF73FC" w:rsidRDefault="00196C8C" w:rsidP="00196C8C">
      <w:pPr>
        <w:pStyle w:val="3GPPNormalText"/>
        <w:numPr>
          <w:ilvl w:val="0"/>
          <w:numId w:val="22"/>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r w:rsidR="009B1FBB">
        <w:rPr>
          <w:rFonts w:eastAsiaTheme="minorEastAsia" w:hint="eastAsia"/>
          <w:b/>
          <w:bCs/>
          <w:color w:val="000000"/>
          <w:sz w:val="20"/>
          <w:szCs w:val="20"/>
          <w:lang w:val="en-GB" w:eastAsia="zh-CN"/>
        </w:rPr>
        <w:t>.</w:t>
      </w:r>
    </w:p>
    <w:bookmarkEnd w:id="4"/>
    <w:p w14:paraId="0A984870" w14:textId="77777777" w:rsidR="00196C8C" w:rsidRPr="002429B3" w:rsidRDefault="00196C8C" w:rsidP="00196C8C">
      <w:pPr>
        <w:pStyle w:val="BodyText"/>
        <w:rPr>
          <w:rFonts w:eastAsiaTheme="minorEastAsia"/>
          <w:lang w:val="en-GB" w:eastAsia="zh-CN"/>
        </w:rPr>
      </w:pPr>
    </w:p>
    <w:p w14:paraId="0F1FAECE" w14:textId="77777777" w:rsidR="00196C8C" w:rsidRPr="00251B5B" w:rsidRDefault="00196C8C" w:rsidP="00196C8C">
      <w:pPr>
        <w:pStyle w:val="111"/>
        <w:numPr>
          <w:ilvl w:val="2"/>
          <w:numId w:val="1"/>
        </w:numPr>
        <w:spacing w:before="120" w:after="120"/>
        <w:ind w:left="720" w:hanging="738"/>
      </w:pPr>
      <w:r>
        <w:t xml:space="preserve">FG </w:t>
      </w:r>
      <w:r w:rsidRPr="00DD5852">
        <w:rPr>
          <w:rFonts w:cs="Arial"/>
          <w:color w:val="000000" w:themeColor="text1"/>
        </w:rPr>
        <w:t>41-2-</w:t>
      </w:r>
      <w:r>
        <w:rPr>
          <w:rFonts w:cs="Arial"/>
          <w:color w:val="000000" w:themeColor="text1"/>
        </w:rPr>
        <w:t xml:space="preserve">1a and </w:t>
      </w:r>
      <w:r>
        <w:t xml:space="preserve">FG </w:t>
      </w:r>
      <w:r w:rsidRPr="00DD5852">
        <w:rPr>
          <w:rFonts w:cs="Arial"/>
          <w:color w:val="000000" w:themeColor="text1"/>
        </w:rPr>
        <w:t>41-2-</w:t>
      </w:r>
      <w:r>
        <w:rPr>
          <w:rFonts w:cs="Arial"/>
          <w:color w:val="000000" w:themeColor="text1"/>
        </w:rPr>
        <w:t>2a</w:t>
      </w:r>
    </w:p>
    <w:p w14:paraId="4D81DE91" w14:textId="77777777" w:rsidR="00196C8C" w:rsidRPr="00EF73FC" w:rsidRDefault="00196C8C" w:rsidP="00196C8C">
      <w:pPr>
        <w:pStyle w:val="3GPPNormalText"/>
        <w:rPr>
          <w:sz w:val="20"/>
          <w:szCs w:val="20"/>
        </w:rPr>
      </w:pPr>
      <w:r w:rsidRPr="00EF73FC">
        <w:rPr>
          <w:sz w:val="20"/>
          <w:szCs w:val="20"/>
        </w:rPr>
        <w:t>For FG 41-2-1</w:t>
      </w:r>
      <w:r>
        <w:rPr>
          <w:sz w:val="20"/>
          <w:szCs w:val="20"/>
        </w:rPr>
        <w:t xml:space="preserve">a and </w:t>
      </w:r>
      <w:r w:rsidRPr="00EF73FC">
        <w:rPr>
          <w:sz w:val="20"/>
          <w:szCs w:val="20"/>
        </w:rPr>
        <w:t>FG 41-2-</w:t>
      </w:r>
      <w:r>
        <w:rPr>
          <w:sz w:val="20"/>
          <w:szCs w:val="20"/>
        </w:rPr>
        <w:t>2a</w:t>
      </w:r>
      <w:r w:rsidRPr="00EF73FC">
        <w:rPr>
          <w:sz w:val="20"/>
          <w:szCs w:val="20"/>
        </w:rPr>
        <w:t xml:space="preserve">, there are a number of </w:t>
      </w:r>
      <w:r>
        <w:rPr>
          <w:sz w:val="20"/>
          <w:szCs w:val="20"/>
        </w:rPr>
        <w:t xml:space="preserve">remaining </w:t>
      </w:r>
      <w:r w:rsidRPr="00EF73FC">
        <w:rPr>
          <w:sz w:val="20"/>
          <w:szCs w:val="20"/>
        </w:rPr>
        <w:t xml:space="preserve">issues to be </w:t>
      </w:r>
      <w:r>
        <w:rPr>
          <w:sz w:val="20"/>
          <w:szCs w:val="20"/>
        </w:rPr>
        <w:t>resolved</w:t>
      </w:r>
      <w:r w:rsidRPr="00EF73FC">
        <w:rPr>
          <w:sz w:val="20"/>
          <w:szCs w:val="20"/>
        </w:rPr>
        <w:t>:</w:t>
      </w:r>
    </w:p>
    <w:p w14:paraId="0A443054" w14:textId="77777777" w:rsidR="00196C8C" w:rsidRPr="00CD49DC" w:rsidRDefault="00196C8C" w:rsidP="00196C8C">
      <w:pPr>
        <w:pStyle w:val="3GPPNormalText"/>
        <w:rPr>
          <w:b/>
          <w:bCs/>
          <w:sz w:val="20"/>
          <w:szCs w:val="20"/>
        </w:rPr>
      </w:pPr>
      <w:r w:rsidRPr="00CD49DC">
        <w:rPr>
          <w:b/>
          <w:bCs/>
          <w:sz w:val="20"/>
          <w:szCs w:val="20"/>
        </w:rPr>
        <w:t xml:space="preserve">Issue 1: Prerequisite feature groups  </w:t>
      </w:r>
    </w:p>
    <w:p w14:paraId="50E8CC7A" w14:textId="632170F1" w:rsidR="00196C8C" w:rsidRPr="00DC23C4" w:rsidRDefault="00196C8C" w:rsidP="00DC23C4">
      <w:pPr>
        <w:pStyle w:val="3GPPNormalText"/>
        <w:rPr>
          <w:sz w:val="20"/>
          <w:szCs w:val="20"/>
        </w:rPr>
      </w:pPr>
      <w:r>
        <w:rPr>
          <w:sz w:val="20"/>
          <w:szCs w:val="20"/>
        </w:rPr>
        <w:t xml:space="preserve">Similar to the discussion of FG </w:t>
      </w:r>
      <w:r w:rsidRPr="007156DE">
        <w:rPr>
          <w:sz w:val="20"/>
          <w:szCs w:val="20"/>
        </w:rPr>
        <w:t>41-2-1</w:t>
      </w:r>
      <w:r>
        <w:rPr>
          <w:sz w:val="20"/>
          <w:szCs w:val="20"/>
        </w:rPr>
        <w:t xml:space="preserve"> and FG </w:t>
      </w:r>
      <w:r w:rsidRPr="007156DE">
        <w:rPr>
          <w:sz w:val="20"/>
          <w:szCs w:val="20"/>
        </w:rPr>
        <w:t>41-2-</w:t>
      </w:r>
      <w:r>
        <w:rPr>
          <w:sz w:val="20"/>
          <w:szCs w:val="20"/>
        </w:rPr>
        <w:t>2</w:t>
      </w:r>
      <w:r w:rsidRPr="00EF73FC">
        <w:rPr>
          <w:sz w:val="20"/>
          <w:szCs w:val="20"/>
        </w:rPr>
        <w:t xml:space="preserve">, </w:t>
      </w:r>
      <w:r>
        <w:rPr>
          <w:sz w:val="20"/>
          <w:szCs w:val="20"/>
        </w:rPr>
        <w:t xml:space="preserve">we believe </w:t>
      </w:r>
      <w:r w:rsidRPr="00EF73FC">
        <w:rPr>
          <w:sz w:val="20"/>
          <w:szCs w:val="20"/>
        </w:rPr>
        <w:t>FG 13-1 should be included as the Prerequisite feature groups.</w:t>
      </w:r>
    </w:p>
    <w:p w14:paraId="0DF9407C" w14:textId="24FFB10C" w:rsidR="00196C8C" w:rsidRPr="00EF73FC" w:rsidRDefault="00196C8C" w:rsidP="00196C8C">
      <w:pPr>
        <w:pStyle w:val="3GPPNormalText"/>
        <w:rPr>
          <w:rFonts w:eastAsia="Batang"/>
          <w:b/>
          <w:bCs/>
          <w:color w:val="000000"/>
          <w:sz w:val="20"/>
          <w:szCs w:val="20"/>
          <w:lang w:val="en-GB"/>
        </w:rPr>
      </w:pPr>
      <w:bookmarkStart w:id="5" w:name="P5"/>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C94FF1">
        <w:rPr>
          <w:b/>
          <w:bCs/>
          <w:noProof/>
          <w:sz w:val="20"/>
          <w:szCs w:val="20"/>
        </w:rPr>
        <w:t>5</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a and </w:t>
      </w:r>
      <w:r w:rsidRPr="00EF73FC">
        <w:rPr>
          <w:rFonts w:eastAsia="Batang"/>
          <w:b/>
          <w:bCs/>
          <w:color w:val="000000"/>
          <w:sz w:val="20"/>
          <w:szCs w:val="20"/>
          <w:lang w:val="en-GB"/>
        </w:rPr>
        <w:t>FG 41-2-</w:t>
      </w:r>
      <w:r>
        <w:rPr>
          <w:rFonts w:eastAsia="Batang"/>
          <w:b/>
          <w:bCs/>
          <w:color w:val="000000"/>
          <w:sz w:val="20"/>
          <w:szCs w:val="20"/>
          <w:lang w:val="en-GB"/>
        </w:rPr>
        <w:t>2a</w:t>
      </w:r>
      <w:r w:rsidRPr="00EF73FC">
        <w:rPr>
          <w:rFonts w:eastAsia="Batang"/>
          <w:b/>
          <w:bCs/>
          <w:color w:val="000000"/>
          <w:sz w:val="20"/>
          <w:szCs w:val="20"/>
          <w:lang w:val="en-GB"/>
        </w:rPr>
        <w:t xml:space="preserve">,  </w:t>
      </w:r>
    </w:p>
    <w:p w14:paraId="2E2B988F" w14:textId="2B0A558F" w:rsidR="00196C8C" w:rsidRPr="00EF73FC" w:rsidRDefault="00196C8C" w:rsidP="00196C8C">
      <w:pPr>
        <w:pStyle w:val="3GPPNormalText"/>
        <w:numPr>
          <w:ilvl w:val="0"/>
          <w:numId w:val="22"/>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r w:rsidR="00A05C29">
        <w:rPr>
          <w:rFonts w:eastAsiaTheme="minorEastAsia" w:hint="eastAsia"/>
          <w:b/>
          <w:bCs/>
          <w:color w:val="000000"/>
          <w:sz w:val="20"/>
          <w:szCs w:val="20"/>
          <w:lang w:val="en-GB" w:eastAsia="zh-CN"/>
        </w:rPr>
        <w:t>.</w:t>
      </w:r>
    </w:p>
    <w:bookmarkEnd w:id="5"/>
    <w:p w14:paraId="4FECA19C" w14:textId="77777777" w:rsidR="00196C8C" w:rsidRDefault="00196C8C" w:rsidP="00196C8C">
      <w:pPr>
        <w:pStyle w:val="BodyText"/>
        <w:rPr>
          <w:rFonts w:eastAsiaTheme="minorEastAsia"/>
          <w:lang w:val="en-GB" w:eastAsia="zh-CN"/>
        </w:rPr>
      </w:pPr>
    </w:p>
    <w:p w14:paraId="4400B710" w14:textId="5C76944F" w:rsidR="00196C8C" w:rsidRPr="00AE02CA" w:rsidRDefault="00196C8C" w:rsidP="00196C8C">
      <w:pPr>
        <w:pStyle w:val="111"/>
        <w:numPr>
          <w:ilvl w:val="2"/>
          <w:numId w:val="1"/>
        </w:numPr>
        <w:spacing w:before="120" w:after="120"/>
        <w:ind w:left="720" w:hanging="738"/>
      </w:pPr>
      <w:r>
        <w:t xml:space="preserve">FG </w:t>
      </w:r>
      <w:r w:rsidRPr="00DD5852">
        <w:rPr>
          <w:rFonts w:cs="Arial"/>
          <w:color w:val="000000" w:themeColor="text1"/>
        </w:rPr>
        <w:t>41-2-</w:t>
      </w:r>
      <w:r w:rsidR="00DC23C4">
        <w:rPr>
          <w:rFonts w:cs="Arial"/>
          <w:color w:val="000000" w:themeColor="text1"/>
        </w:rPr>
        <w:t>X</w:t>
      </w:r>
      <w:r w:rsidR="004976FB">
        <w:rPr>
          <w:rFonts w:cs="Arial"/>
          <w:color w:val="000000" w:themeColor="text1"/>
        </w:rPr>
        <w:t xml:space="preserve">: </w:t>
      </w:r>
      <w:r w:rsidR="004976FB" w:rsidRPr="004976FB">
        <w:rPr>
          <w:rFonts w:cs="Arial"/>
          <w:color w:val="000000" w:themeColor="text1"/>
        </w:rPr>
        <w:t>Support associating a single Rx-Tx or RSTD measurement with up to N_sample RSCP/RSCPD measurement</w:t>
      </w:r>
    </w:p>
    <w:p w14:paraId="43BB6034" w14:textId="2CD51B78" w:rsidR="004976FB" w:rsidRDefault="004976FB" w:rsidP="00196C8C">
      <w:pPr>
        <w:pStyle w:val="3GPPNormalText"/>
        <w:rPr>
          <w:sz w:val="20"/>
          <w:szCs w:val="20"/>
        </w:rPr>
      </w:pPr>
      <w:r>
        <w:rPr>
          <w:sz w:val="20"/>
          <w:szCs w:val="20"/>
        </w:rPr>
        <w:t xml:space="preserve">For </w:t>
      </w:r>
      <w:r w:rsidR="00196C8C" w:rsidRPr="00EF73FC">
        <w:rPr>
          <w:sz w:val="20"/>
          <w:szCs w:val="20"/>
        </w:rPr>
        <w:t>FG 41-2-</w:t>
      </w:r>
      <w:r>
        <w:rPr>
          <w:sz w:val="20"/>
          <w:szCs w:val="20"/>
        </w:rPr>
        <w:t xml:space="preserve">X, it is “FFS” on the </w:t>
      </w:r>
      <w:r w:rsidRPr="004976FB">
        <w:rPr>
          <w:sz w:val="20"/>
          <w:szCs w:val="20"/>
        </w:rPr>
        <w:t>Prerequisite feature groups</w:t>
      </w:r>
      <w:r>
        <w:rPr>
          <w:sz w:val="20"/>
          <w:szCs w:val="20"/>
        </w:rPr>
        <w:t xml:space="preserve">. In our view, a UE supporting CPP and </w:t>
      </w:r>
      <w:r w:rsidRPr="004976FB">
        <w:rPr>
          <w:rFonts w:cs="Arial"/>
          <w:color w:val="000000" w:themeColor="text1"/>
        </w:rPr>
        <w:t>Rx-Tx</w:t>
      </w:r>
      <w:r>
        <w:rPr>
          <w:rFonts w:cs="Arial"/>
          <w:color w:val="000000" w:themeColor="text1"/>
        </w:rPr>
        <w:t xml:space="preserve"> or </w:t>
      </w:r>
      <w:r w:rsidRPr="004976FB">
        <w:rPr>
          <w:rFonts w:cs="Arial"/>
          <w:color w:val="000000" w:themeColor="text1"/>
        </w:rPr>
        <w:t>RSTD</w:t>
      </w:r>
      <w:r>
        <w:rPr>
          <w:sz w:val="20"/>
          <w:szCs w:val="20"/>
        </w:rPr>
        <w:t xml:space="preserve"> should be able to support this feature group. Thus, the p</w:t>
      </w:r>
      <w:r w:rsidRPr="004976FB">
        <w:rPr>
          <w:sz w:val="20"/>
          <w:szCs w:val="20"/>
        </w:rPr>
        <w:t>rerequisite feature gro</w:t>
      </w:r>
      <w:r>
        <w:rPr>
          <w:sz w:val="20"/>
          <w:szCs w:val="20"/>
        </w:rPr>
        <w:t xml:space="preserve">up should be FG </w:t>
      </w:r>
      <w:r w:rsidRPr="004976FB">
        <w:rPr>
          <w:sz w:val="20"/>
          <w:szCs w:val="20"/>
        </w:rPr>
        <w:t>41-2-1</w:t>
      </w:r>
      <w:r>
        <w:rPr>
          <w:sz w:val="20"/>
          <w:szCs w:val="20"/>
        </w:rPr>
        <w:t xml:space="preserve">/1a, FG </w:t>
      </w:r>
      <w:r w:rsidRPr="004976FB">
        <w:rPr>
          <w:sz w:val="20"/>
          <w:szCs w:val="20"/>
        </w:rPr>
        <w:t>41-2-</w:t>
      </w:r>
      <w:r>
        <w:rPr>
          <w:sz w:val="20"/>
          <w:szCs w:val="20"/>
        </w:rPr>
        <w:t>2/2a.</w:t>
      </w:r>
    </w:p>
    <w:p w14:paraId="21BA42F8" w14:textId="3B0BF8FB" w:rsidR="004976FB" w:rsidRPr="00EF73FC" w:rsidRDefault="004976FB" w:rsidP="004976FB">
      <w:pPr>
        <w:pStyle w:val="3GPPNormalText"/>
        <w:rPr>
          <w:rFonts w:eastAsia="Batang"/>
          <w:b/>
          <w:bCs/>
          <w:color w:val="000000"/>
          <w:sz w:val="20"/>
          <w:szCs w:val="20"/>
          <w:lang w:val="en-GB"/>
        </w:rPr>
      </w:pPr>
      <w:bookmarkStart w:id="6" w:name="P6"/>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C94FF1">
        <w:rPr>
          <w:b/>
          <w:bCs/>
          <w:noProof/>
          <w:sz w:val="20"/>
          <w:szCs w:val="20"/>
        </w:rPr>
        <w:t>6</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X “</w:t>
      </w:r>
      <w:r w:rsidRPr="004976FB">
        <w:rPr>
          <w:rFonts w:eastAsia="Batang"/>
          <w:b/>
          <w:bCs/>
          <w:color w:val="000000"/>
          <w:sz w:val="20"/>
          <w:szCs w:val="20"/>
          <w:lang w:val="en-GB"/>
        </w:rPr>
        <w:t>Support associating a single Rx-Tx or RSTD measurement with up to N_sample RSCP/RSCPD measurement</w:t>
      </w:r>
      <w:r>
        <w:rPr>
          <w:rFonts w:eastAsia="Batang"/>
          <w:b/>
          <w:bCs/>
          <w:color w:val="000000"/>
          <w:sz w:val="20"/>
          <w:szCs w:val="20"/>
          <w:lang w:val="en-GB"/>
        </w:rPr>
        <w:t xml:space="preserve">”, </w:t>
      </w:r>
    </w:p>
    <w:p w14:paraId="01A7DC38" w14:textId="0EBB7311" w:rsidR="004976FB" w:rsidRPr="00EF73FC" w:rsidRDefault="004976FB" w:rsidP="004976FB">
      <w:pPr>
        <w:pStyle w:val="3GPPNormalText"/>
        <w:numPr>
          <w:ilvl w:val="0"/>
          <w:numId w:val="22"/>
        </w:numPr>
        <w:rPr>
          <w:rFonts w:eastAsia="Batang"/>
          <w:b/>
          <w:bCs/>
          <w:color w:val="000000"/>
          <w:sz w:val="20"/>
          <w:szCs w:val="20"/>
          <w:lang w:val="en-GB"/>
        </w:rPr>
      </w:pPr>
      <w:r w:rsidRPr="00EF73FC">
        <w:rPr>
          <w:rFonts w:eastAsia="Batang"/>
          <w:b/>
          <w:bCs/>
          <w:color w:val="000000"/>
          <w:sz w:val="20"/>
          <w:szCs w:val="20"/>
          <w:lang w:val="en-GB"/>
        </w:rPr>
        <w:t xml:space="preserve">Include </w:t>
      </w:r>
      <w:r w:rsidR="00B51B03">
        <w:rPr>
          <w:rFonts w:eastAsia="Batang"/>
          <w:b/>
          <w:bCs/>
          <w:color w:val="000000"/>
          <w:sz w:val="20"/>
          <w:szCs w:val="20"/>
          <w:lang w:val="en-GB"/>
        </w:rPr>
        <w:t>“</w:t>
      </w:r>
      <w:r w:rsidR="00B51B03" w:rsidRPr="00B51B03">
        <w:rPr>
          <w:rFonts w:eastAsia="Batang"/>
          <w:b/>
          <w:bCs/>
          <w:color w:val="000000"/>
          <w:sz w:val="20"/>
          <w:szCs w:val="20"/>
          <w:lang w:val="en-GB"/>
        </w:rPr>
        <w:t xml:space="preserve">41-2-1, </w:t>
      </w:r>
      <w:r w:rsidR="003F02C8">
        <w:rPr>
          <w:rFonts w:eastAsia="Batang"/>
          <w:b/>
          <w:bCs/>
          <w:color w:val="000000"/>
          <w:sz w:val="20"/>
          <w:szCs w:val="20"/>
          <w:lang w:val="en-GB"/>
        </w:rPr>
        <w:t>or</w:t>
      </w:r>
      <w:r w:rsidR="00B51B03" w:rsidRPr="00B51B03">
        <w:rPr>
          <w:rFonts w:eastAsia="Batang"/>
          <w:b/>
          <w:bCs/>
          <w:color w:val="000000"/>
          <w:sz w:val="20"/>
          <w:szCs w:val="20"/>
          <w:lang w:val="en-GB"/>
        </w:rPr>
        <w:t xml:space="preserve"> 41-2-1a, </w:t>
      </w:r>
      <w:r w:rsidR="003F02C8">
        <w:rPr>
          <w:rFonts w:eastAsia="Batang"/>
          <w:b/>
          <w:bCs/>
          <w:color w:val="000000"/>
          <w:sz w:val="20"/>
          <w:szCs w:val="20"/>
          <w:lang w:val="en-GB"/>
        </w:rPr>
        <w:t xml:space="preserve">or </w:t>
      </w:r>
      <w:r w:rsidR="00B51B03" w:rsidRPr="00B51B03">
        <w:rPr>
          <w:rFonts w:eastAsia="Batang"/>
          <w:b/>
          <w:bCs/>
          <w:color w:val="000000"/>
          <w:sz w:val="20"/>
          <w:szCs w:val="20"/>
          <w:lang w:val="en-GB"/>
        </w:rPr>
        <w:t>41-2-2,</w:t>
      </w:r>
      <w:r w:rsidR="003F02C8">
        <w:rPr>
          <w:rFonts w:eastAsia="Batang"/>
          <w:b/>
          <w:bCs/>
          <w:color w:val="000000"/>
          <w:sz w:val="20"/>
          <w:szCs w:val="20"/>
          <w:lang w:val="en-GB"/>
        </w:rPr>
        <w:t xml:space="preserve"> or </w:t>
      </w:r>
      <w:r w:rsidR="00B51B03" w:rsidRPr="00B51B03">
        <w:rPr>
          <w:rFonts w:eastAsia="Batang"/>
          <w:b/>
          <w:bCs/>
          <w:color w:val="000000"/>
          <w:sz w:val="20"/>
          <w:szCs w:val="20"/>
          <w:lang w:val="en-GB"/>
        </w:rPr>
        <w:t>41-2-2a</w:t>
      </w:r>
      <w:r w:rsidR="003F02C8">
        <w:rPr>
          <w:rFonts w:eastAsia="Batang"/>
          <w:b/>
          <w:bCs/>
          <w:color w:val="000000"/>
          <w:sz w:val="20"/>
          <w:szCs w:val="20"/>
          <w:lang w:val="en-GB"/>
        </w:rPr>
        <w:t xml:space="preserve">” </w:t>
      </w:r>
      <w:r w:rsidRPr="00EF73FC">
        <w:rPr>
          <w:rFonts w:eastAsia="Batang"/>
          <w:b/>
          <w:bCs/>
          <w:color w:val="000000"/>
          <w:sz w:val="20"/>
          <w:szCs w:val="20"/>
          <w:lang w:val="en-GB"/>
        </w:rPr>
        <w:t>in the Prerequisite feature groups</w:t>
      </w:r>
      <w:r>
        <w:rPr>
          <w:rFonts w:eastAsiaTheme="minorEastAsia" w:hint="eastAsia"/>
          <w:b/>
          <w:bCs/>
          <w:color w:val="000000"/>
          <w:sz w:val="20"/>
          <w:szCs w:val="20"/>
          <w:lang w:val="en-GB" w:eastAsia="zh-CN"/>
        </w:rPr>
        <w:t>.</w:t>
      </w:r>
    </w:p>
    <w:bookmarkEnd w:id="6"/>
    <w:p w14:paraId="73A07A61" w14:textId="77777777" w:rsidR="00196C8C" w:rsidRDefault="00196C8C" w:rsidP="00196C8C">
      <w:pPr>
        <w:pStyle w:val="3GPPNormalText"/>
        <w:rPr>
          <w:sz w:val="20"/>
          <w:szCs w:val="20"/>
        </w:rPr>
      </w:pPr>
    </w:p>
    <w:p w14:paraId="17419253" w14:textId="070E3F46" w:rsidR="003370A0" w:rsidRPr="00AE02CA" w:rsidRDefault="003370A0" w:rsidP="003370A0">
      <w:pPr>
        <w:pStyle w:val="111"/>
        <w:numPr>
          <w:ilvl w:val="2"/>
          <w:numId w:val="1"/>
        </w:numPr>
        <w:spacing w:before="120" w:after="120"/>
        <w:ind w:left="720" w:hanging="738"/>
      </w:pPr>
      <w:r>
        <w:t xml:space="preserve">FG </w:t>
      </w:r>
      <w:r w:rsidRPr="00DD5852">
        <w:rPr>
          <w:rFonts w:cs="Arial"/>
          <w:color w:val="000000" w:themeColor="text1"/>
        </w:rPr>
        <w:t>41-2-</w:t>
      </w:r>
      <w:r>
        <w:rPr>
          <w:rFonts w:cs="Arial"/>
          <w:color w:val="000000" w:themeColor="text1"/>
        </w:rPr>
        <w:t xml:space="preserve">xx: </w:t>
      </w:r>
      <w:r w:rsidRPr="003370A0">
        <w:rPr>
          <w:rFonts w:cs="Arial"/>
          <w:color w:val="000000" w:themeColor="text1"/>
        </w:rPr>
        <w:t>Reporting timestamp with OFDM symbol index associated with RSCP measurement and RSCPD measurement</w:t>
      </w:r>
    </w:p>
    <w:p w14:paraId="49972550" w14:textId="510FBCD1" w:rsidR="003370A0" w:rsidRDefault="003370A0" w:rsidP="003370A0">
      <w:pPr>
        <w:pStyle w:val="3GPPNormalText"/>
        <w:rPr>
          <w:sz w:val="20"/>
          <w:szCs w:val="20"/>
        </w:rPr>
      </w:pPr>
      <w:r>
        <w:rPr>
          <w:sz w:val="20"/>
          <w:szCs w:val="20"/>
        </w:rPr>
        <w:t xml:space="preserve">For </w:t>
      </w:r>
      <w:r w:rsidRPr="00EF73FC">
        <w:rPr>
          <w:sz w:val="20"/>
          <w:szCs w:val="20"/>
        </w:rPr>
        <w:t>FG 41-2-</w:t>
      </w:r>
      <w:r>
        <w:rPr>
          <w:sz w:val="20"/>
          <w:szCs w:val="20"/>
        </w:rPr>
        <w:t>xx, it include</w:t>
      </w:r>
      <w:r w:rsidR="00D60252">
        <w:rPr>
          <w:sz w:val="20"/>
          <w:szCs w:val="20"/>
        </w:rPr>
        <w:t>s</w:t>
      </w:r>
      <w:r>
        <w:rPr>
          <w:sz w:val="20"/>
          <w:szCs w:val="20"/>
        </w:rPr>
        <w:t xml:space="preserve"> “[</w:t>
      </w:r>
      <w:r w:rsidRPr="00B51B03">
        <w:rPr>
          <w:rFonts w:eastAsia="Batang"/>
          <w:b/>
          <w:bCs/>
          <w:color w:val="000000"/>
          <w:sz w:val="20"/>
          <w:szCs w:val="20"/>
          <w:lang w:val="en-GB"/>
        </w:rPr>
        <w:t xml:space="preserve">41-2-1, </w:t>
      </w:r>
      <w:r>
        <w:rPr>
          <w:rFonts w:eastAsia="Batang"/>
          <w:b/>
          <w:bCs/>
          <w:color w:val="000000"/>
          <w:sz w:val="20"/>
          <w:szCs w:val="20"/>
          <w:lang w:val="en-GB"/>
        </w:rPr>
        <w:t>or</w:t>
      </w:r>
      <w:r w:rsidRPr="00B51B03">
        <w:rPr>
          <w:rFonts w:eastAsia="Batang"/>
          <w:b/>
          <w:bCs/>
          <w:color w:val="000000"/>
          <w:sz w:val="20"/>
          <w:szCs w:val="20"/>
          <w:lang w:val="en-GB"/>
        </w:rPr>
        <w:t xml:space="preserve"> 41-2-1a, </w:t>
      </w:r>
      <w:r>
        <w:rPr>
          <w:rFonts w:eastAsia="Batang"/>
          <w:b/>
          <w:bCs/>
          <w:color w:val="000000"/>
          <w:sz w:val="20"/>
          <w:szCs w:val="20"/>
          <w:lang w:val="en-GB"/>
        </w:rPr>
        <w:t xml:space="preserve">or </w:t>
      </w:r>
      <w:r w:rsidRPr="00B51B03">
        <w:rPr>
          <w:rFonts w:eastAsia="Batang"/>
          <w:b/>
          <w:bCs/>
          <w:color w:val="000000"/>
          <w:sz w:val="20"/>
          <w:szCs w:val="20"/>
          <w:lang w:val="en-GB"/>
        </w:rPr>
        <w:t>41-2-2,</w:t>
      </w:r>
      <w:r>
        <w:rPr>
          <w:rFonts w:eastAsia="Batang"/>
          <w:b/>
          <w:bCs/>
          <w:color w:val="000000"/>
          <w:sz w:val="20"/>
          <w:szCs w:val="20"/>
          <w:lang w:val="en-GB"/>
        </w:rPr>
        <w:t xml:space="preserve"> or </w:t>
      </w:r>
      <w:r w:rsidRPr="00B51B03">
        <w:rPr>
          <w:rFonts w:eastAsia="Batang"/>
          <w:b/>
          <w:bCs/>
          <w:color w:val="000000"/>
          <w:sz w:val="20"/>
          <w:szCs w:val="20"/>
          <w:lang w:val="en-GB"/>
        </w:rPr>
        <w:t>41-2-2a</w:t>
      </w:r>
      <w:r>
        <w:rPr>
          <w:rFonts w:eastAsia="Batang"/>
          <w:b/>
          <w:bCs/>
          <w:color w:val="000000"/>
          <w:sz w:val="20"/>
          <w:szCs w:val="20"/>
          <w:lang w:val="en-GB"/>
        </w:rPr>
        <w:t>]</w:t>
      </w:r>
      <w:r>
        <w:rPr>
          <w:sz w:val="20"/>
          <w:szCs w:val="20"/>
        </w:rPr>
        <w:t xml:space="preserve">” in </w:t>
      </w:r>
      <w:r w:rsidR="00D60252">
        <w:rPr>
          <w:sz w:val="20"/>
          <w:szCs w:val="20"/>
        </w:rPr>
        <w:t>as the</w:t>
      </w:r>
      <w:r>
        <w:rPr>
          <w:sz w:val="20"/>
          <w:szCs w:val="20"/>
        </w:rPr>
        <w:t xml:space="preserve"> candidate p</w:t>
      </w:r>
      <w:r w:rsidRPr="004976FB">
        <w:rPr>
          <w:sz w:val="20"/>
          <w:szCs w:val="20"/>
        </w:rPr>
        <w:t>rerequisite feature groups</w:t>
      </w:r>
      <w:r>
        <w:rPr>
          <w:sz w:val="20"/>
          <w:szCs w:val="20"/>
        </w:rPr>
        <w:t xml:space="preserve">. In our view, we can remove the brackets. </w:t>
      </w:r>
    </w:p>
    <w:p w14:paraId="00856215" w14:textId="2BF83C0C" w:rsidR="003370A0" w:rsidRDefault="003370A0" w:rsidP="003370A0">
      <w:pPr>
        <w:pStyle w:val="3GPPNormalText"/>
        <w:rPr>
          <w:rFonts w:eastAsia="Batang"/>
          <w:b/>
          <w:bCs/>
          <w:color w:val="000000"/>
          <w:sz w:val="20"/>
          <w:szCs w:val="20"/>
          <w:lang w:val="en-GB"/>
        </w:rPr>
      </w:pPr>
      <w:bookmarkStart w:id="7" w:name="P7"/>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C94FF1">
        <w:rPr>
          <w:b/>
          <w:bCs/>
          <w:noProof/>
          <w:sz w:val="20"/>
          <w:szCs w:val="20"/>
        </w:rPr>
        <w:t>7</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xx “</w:t>
      </w:r>
      <w:r w:rsidRPr="003370A0">
        <w:rPr>
          <w:rFonts w:eastAsia="Batang"/>
          <w:b/>
          <w:bCs/>
          <w:color w:val="000000"/>
          <w:sz w:val="20"/>
          <w:szCs w:val="20"/>
          <w:lang w:val="en-GB"/>
        </w:rPr>
        <w:t>Reporting timestamp with OFDM symbol index associated with RSCP measurement and RSCPD measurement</w:t>
      </w:r>
      <w:r>
        <w:rPr>
          <w:rFonts w:eastAsia="Batang"/>
          <w:b/>
          <w:bCs/>
          <w:color w:val="000000"/>
          <w:sz w:val="20"/>
          <w:szCs w:val="20"/>
          <w:lang w:val="en-GB"/>
        </w:rPr>
        <w:t>”,</w:t>
      </w:r>
    </w:p>
    <w:p w14:paraId="0BD6A3F7" w14:textId="77777777" w:rsidR="003370A0" w:rsidRPr="00EF73FC" w:rsidRDefault="003370A0" w:rsidP="003370A0">
      <w:pPr>
        <w:pStyle w:val="3GPPNormalText"/>
        <w:numPr>
          <w:ilvl w:val="0"/>
          <w:numId w:val="22"/>
        </w:numPr>
        <w:rPr>
          <w:rFonts w:eastAsia="Batang"/>
          <w:b/>
          <w:bCs/>
          <w:color w:val="000000"/>
          <w:sz w:val="20"/>
          <w:szCs w:val="20"/>
          <w:lang w:val="en-GB"/>
        </w:rPr>
      </w:pPr>
      <w:r w:rsidRPr="00EF73FC">
        <w:rPr>
          <w:rFonts w:eastAsia="Batang"/>
          <w:b/>
          <w:bCs/>
          <w:color w:val="000000"/>
          <w:sz w:val="20"/>
          <w:szCs w:val="20"/>
          <w:lang w:val="en-GB"/>
        </w:rPr>
        <w:t xml:space="preserve">Include </w:t>
      </w:r>
      <w:r>
        <w:rPr>
          <w:rFonts w:eastAsia="Batang"/>
          <w:b/>
          <w:bCs/>
          <w:color w:val="000000"/>
          <w:sz w:val="20"/>
          <w:szCs w:val="20"/>
          <w:lang w:val="en-GB"/>
        </w:rPr>
        <w:t>“</w:t>
      </w:r>
      <w:r w:rsidRPr="00B51B03">
        <w:rPr>
          <w:rFonts w:eastAsia="Batang"/>
          <w:b/>
          <w:bCs/>
          <w:color w:val="000000"/>
          <w:sz w:val="20"/>
          <w:szCs w:val="20"/>
          <w:lang w:val="en-GB"/>
        </w:rPr>
        <w:t xml:space="preserve">41-2-1, </w:t>
      </w:r>
      <w:r>
        <w:rPr>
          <w:rFonts w:eastAsia="Batang"/>
          <w:b/>
          <w:bCs/>
          <w:color w:val="000000"/>
          <w:sz w:val="20"/>
          <w:szCs w:val="20"/>
          <w:lang w:val="en-GB"/>
        </w:rPr>
        <w:t>or</w:t>
      </w:r>
      <w:r w:rsidRPr="00B51B03">
        <w:rPr>
          <w:rFonts w:eastAsia="Batang"/>
          <w:b/>
          <w:bCs/>
          <w:color w:val="000000"/>
          <w:sz w:val="20"/>
          <w:szCs w:val="20"/>
          <w:lang w:val="en-GB"/>
        </w:rPr>
        <w:t xml:space="preserve"> 41-2-1a, </w:t>
      </w:r>
      <w:r>
        <w:rPr>
          <w:rFonts w:eastAsia="Batang"/>
          <w:b/>
          <w:bCs/>
          <w:color w:val="000000"/>
          <w:sz w:val="20"/>
          <w:szCs w:val="20"/>
          <w:lang w:val="en-GB"/>
        </w:rPr>
        <w:t xml:space="preserve">or </w:t>
      </w:r>
      <w:r w:rsidRPr="00B51B03">
        <w:rPr>
          <w:rFonts w:eastAsia="Batang"/>
          <w:b/>
          <w:bCs/>
          <w:color w:val="000000"/>
          <w:sz w:val="20"/>
          <w:szCs w:val="20"/>
          <w:lang w:val="en-GB"/>
        </w:rPr>
        <w:t>41-2-2,</w:t>
      </w:r>
      <w:r>
        <w:rPr>
          <w:rFonts w:eastAsia="Batang"/>
          <w:b/>
          <w:bCs/>
          <w:color w:val="000000"/>
          <w:sz w:val="20"/>
          <w:szCs w:val="20"/>
          <w:lang w:val="en-GB"/>
        </w:rPr>
        <w:t xml:space="preserve"> or </w:t>
      </w:r>
      <w:r w:rsidRPr="00B51B03">
        <w:rPr>
          <w:rFonts w:eastAsia="Batang"/>
          <w:b/>
          <w:bCs/>
          <w:color w:val="000000"/>
          <w:sz w:val="20"/>
          <w:szCs w:val="20"/>
          <w:lang w:val="en-GB"/>
        </w:rPr>
        <w:t>41-2-2a</w:t>
      </w:r>
      <w:r>
        <w:rPr>
          <w:rFonts w:eastAsia="Batang"/>
          <w:b/>
          <w:bCs/>
          <w:color w:val="000000"/>
          <w:sz w:val="20"/>
          <w:szCs w:val="20"/>
          <w:lang w:val="en-GB"/>
        </w:rPr>
        <w:t xml:space="preserve">” </w:t>
      </w:r>
      <w:r w:rsidRPr="00EF73FC">
        <w:rPr>
          <w:rFonts w:eastAsia="Batang"/>
          <w:b/>
          <w:bCs/>
          <w:color w:val="000000"/>
          <w:sz w:val="20"/>
          <w:szCs w:val="20"/>
          <w:lang w:val="en-GB"/>
        </w:rPr>
        <w:t>in the Prerequisite feature groups</w:t>
      </w:r>
      <w:r>
        <w:rPr>
          <w:rFonts w:eastAsiaTheme="minorEastAsia" w:hint="eastAsia"/>
          <w:b/>
          <w:bCs/>
          <w:color w:val="000000"/>
          <w:sz w:val="20"/>
          <w:szCs w:val="20"/>
          <w:lang w:val="en-GB" w:eastAsia="zh-CN"/>
        </w:rPr>
        <w:t>.</w:t>
      </w:r>
    </w:p>
    <w:bookmarkEnd w:id="7"/>
    <w:p w14:paraId="207DDADA" w14:textId="77777777" w:rsidR="003370A0" w:rsidRDefault="003370A0" w:rsidP="00196C8C">
      <w:pPr>
        <w:pStyle w:val="3GPPNormalText"/>
        <w:rPr>
          <w:sz w:val="20"/>
          <w:szCs w:val="20"/>
          <w:lang w:val="en-GB"/>
        </w:rPr>
      </w:pPr>
    </w:p>
    <w:p w14:paraId="100650D3" w14:textId="63CB8267" w:rsidR="00D60252" w:rsidRPr="00AE02CA" w:rsidRDefault="00D60252" w:rsidP="00D60252">
      <w:pPr>
        <w:pStyle w:val="111"/>
        <w:numPr>
          <w:ilvl w:val="2"/>
          <w:numId w:val="1"/>
        </w:numPr>
        <w:spacing w:before="120" w:after="120"/>
        <w:ind w:left="720" w:hanging="738"/>
      </w:pPr>
      <w:r>
        <w:t xml:space="preserve">FG </w:t>
      </w:r>
      <w:r w:rsidRPr="00DD5852">
        <w:rPr>
          <w:rFonts w:cs="Arial"/>
          <w:color w:val="000000" w:themeColor="text1"/>
        </w:rPr>
        <w:t>41-2-</w:t>
      </w:r>
      <w:r>
        <w:rPr>
          <w:rFonts w:cs="Arial"/>
          <w:color w:val="000000" w:themeColor="text1"/>
        </w:rPr>
        <w:t xml:space="preserve">xx1: </w:t>
      </w:r>
      <w:r w:rsidRPr="00D60252">
        <w:rPr>
          <w:rFonts w:cs="Arial"/>
          <w:color w:val="000000" w:themeColor="text1"/>
        </w:rPr>
        <w:t>DL RSCPD measurement based on DL PRS in RRC_IDLE</w:t>
      </w:r>
    </w:p>
    <w:p w14:paraId="5D577130" w14:textId="4F4B7031" w:rsidR="00D60252" w:rsidRDefault="00D60252" w:rsidP="00D60252">
      <w:pPr>
        <w:pStyle w:val="3GPPNormalText"/>
        <w:rPr>
          <w:sz w:val="20"/>
          <w:szCs w:val="20"/>
        </w:rPr>
      </w:pPr>
      <w:r>
        <w:rPr>
          <w:sz w:val="20"/>
          <w:szCs w:val="20"/>
        </w:rPr>
        <w:t xml:space="preserve">For </w:t>
      </w:r>
      <w:r w:rsidRPr="00EF73FC">
        <w:rPr>
          <w:sz w:val="20"/>
          <w:szCs w:val="20"/>
        </w:rPr>
        <w:t>FG 41-2-</w:t>
      </w:r>
      <w:r>
        <w:rPr>
          <w:sz w:val="20"/>
          <w:szCs w:val="20"/>
        </w:rPr>
        <w:t>xx1, it is still “FFS” for p</w:t>
      </w:r>
      <w:r w:rsidRPr="004976FB">
        <w:rPr>
          <w:sz w:val="20"/>
          <w:szCs w:val="20"/>
        </w:rPr>
        <w:t>rerequisite feature groups</w:t>
      </w:r>
      <w:r>
        <w:rPr>
          <w:sz w:val="20"/>
          <w:szCs w:val="20"/>
        </w:rPr>
        <w:t xml:space="preserve">. In our view, at least FG 13-1 needs to be included. </w:t>
      </w:r>
    </w:p>
    <w:p w14:paraId="7E9E23AA" w14:textId="0351C151" w:rsidR="00D60252" w:rsidRDefault="00D60252" w:rsidP="00D60252">
      <w:pPr>
        <w:pStyle w:val="3GPPNormalText"/>
        <w:rPr>
          <w:rFonts w:eastAsia="Batang"/>
          <w:b/>
          <w:bCs/>
          <w:color w:val="000000"/>
          <w:sz w:val="20"/>
          <w:szCs w:val="20"/>
          <w:lang w:val="en-GB"/>
        </w:rPr>
      </w:pPr>
      <w:bookmarkStart w:id="8" w:name="P8"/>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C94FF1">
        <w:rPr>
          <w:b/>
          <w:bCs/>
          <w:noProof/>
          <w:sz w:val="20"/>
          <w:szCs w:val="20"/>
        </w:rPr>
        <w:t>8</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xx1 “</w:t>
      </w:r>
      <w:r w:rsidRPr="00D60252">
        <w:rPr>
          <w:rFonts w:eastAsia="Batang"/>
          <w:b/>
          <w:bCs/>
          <w:color w:val="000000"/>
          <w:sz w:val="20"/>
          <w:szCs w:val="20"/>
          <w:lang w:val="en-GB"/>
        </w:rPr>
        <w:t>RSCPD measurement based on DL PRS in RRC_IDLE</w:t>
      </w:r>
      <w:r>
        <w:rPr>
          <w:rFonts w:eastAsia="Batang"/>
          <w:b/>
          <w:bCs/>
          <w:color w:val="000000"/>
          <w:sz w:val="20"/>
          <w:szCs w:val="20"/>
          <w:lang w:val="en-GB"/>
        </w:rPr>
        <w:t>”,</w:t>
      </w:r>
    </w:p>
    <w:p w14:paraId="13CB19CF" w14:textId="12993C05" w:rsidR="00D60252" w:rsidRPr="00EF73FC" w:rsidRDefault="00D60252" w:rsidP="00D60252">
      <w:pPr>
        <w:pStyle w:val="3GPPNormalText"/>
        <w:numPr>
          <w:ilvl w:val="0"/>
          <w:numId w:val="22"/>
        </w:numPr>
        <w:rPr>
          <w:rFonts w:eastAsia="Batang"/>
          <w:b/>
          <w:bCs/>
          <w:color w:val="000000"/>
          <w:sz w:val="20"/>
          <w:szCs w:val="20"/>
          <w:lang w:val="en-GB"/>
        </w:rPr>
      </w:pPr>
      <w:r w:rsidRPr="00EF73FC">
        <w:rPr>
          <w:rFonts w:eastAsia="Batang"/>
          <w:b/>
          <w:bCs/>
          <w:color w:val="000000"/>
          <w:sz w:val="20"/>
          <w:szCs w:val="20"/>
          <w:lang w:val="en-GB"/>
        </w:rPr>
        <w:t xml:space="preserve">Include </w:t>
      </w:r>
      <w:r>
        <w:rPr>
          <w:rFonts w:eastAsia="Batang"/>
          <w:b/>
          <w:bCs/>
          <w:color w:val="000000"/>
          <w:sz w:val="20"/>
          <w:szCs w:val="20"/>
          <w:lang w:val="en-GB"/>
        </w:rPr>
        <w:t xml:space="preserve">“FG 13-1” </w:t>
      </w:r>
      <w:r w:rsidRPr="00EF73FC">
        <w:rPr>
          <w:rFonts w:eastAsia="Batang"/>
          <w:b/>
          <w:bCs/>
          <w:color w:val="000000"/>
          <w:sz w:val="20"/>
          <w:szCs w:val="20"/>
          <w:lang w:val="en-GB"/>
        </w:rPr>
        <w:t>in the Prerequisite feature group</w:t>
      </w:r>
      <w:r>
        <w:rPr>
          <w:rFonts w:eastAsiaTheme="minorEastAsia" w:hint="eastAsia"/>
          <w:b/>
          <w:bCs/>
          <w:color w:val="000000"/>
          <w:sz w:val="20"/>
          <w:szCs w:val="20"/>
          <w:lang w:val="en-GB" w:eastAsia="zh-CN"/>
        </w:rPr>
        <w:t>.</w:t>
      </w:r>
    </w:p>
    <w:bookmarkEnd w:id="8"/>
    <w:p w14:paraId="56DA4E9A" w14:textId="77777777" w:rsidR="00D60252" w:rsidRPr="003370A0" w:rsidRDefault="00D60252" w:rsidP="00196C8C">
      <w:pPr>
        <w:pStyle w:val="3GPPNormalText"/>
        <w:rPr>
          <w:sz w:val="20"/>
          <w:szCs w:val="20"/>
          <w:lang w:val="en-GB"/>
        </w:rPr>
      </w:pPr>
    </w:p>
    <w:p w14:paraId="6E83C64F" w14:textId="223B222F" w:rsidR="00196C8C" w:rsidRPr="00611357" w:rsidRDefault="00196C8C" w:rsidP="00196C8C">
      <w:pPr>
        <w:pStyle w:val="111"/>
        <w:numPr>
          <w:ilvl w:val="2"/>
          <w:numId w:val="1"/>
        </w:numPr>
        <w:spacing w:before="120" w:after="120"/>
        <w:ind w:left="720" w:hanging="738"/>
      </w:pPr>
      <w:r w:rsidRPr="00611357">
        <w:lastRenderedPageBreak/>
        <w:t xml:space="preserve">FG </w:t>
      </w:r>
      <w:r w:rsidRPr="00611357">
        <w:rPr>
          <w:rFonts w:cs="Arial"/>
          <w:color w:val="000000" w:themeColor="text1"/>
        </w:rPr>
        <w:t>41-2-</w:t>
      </w:r>
      <w:r w:rsidR="005E5E38" w:rsidRPr="00611357">
        <w:rPr>
          <w:rFonts w:cs="Arial"/>
          <w:color w:val="000000" w:themeColor="text1"/>
        </w:rPr>
        <w:t>X: Support to perform legacy measurements inside the indicated time window only for DL TDoA</w:t>
      </w:r>
    </w:p>
    <w:p w14:paraId="505BB444" w14:textId="5C254B85" w:rsidR="00196C8C" w:rsidRDefault="00576C00" w:rsidP="00196C8C">
      <w:pPr>
        <w:pStyle w:val="3GPPNormalText"/>
        <w:rPr>
          <w:sz w:val="20"/>
          <w:szCs w:val="20"/>
        </w:rPr>
      </w:pPr>
      <w:r>
        <w:rPr>
          <w:sz w:val="20"/>
          <w:szCs w:val="20"/>
        </w:rPr>
        <w:t xml:space="preserve">For </w:t>
      </w:r>
      <w:r w:rsidR="00196C8C" w:rsidRPr="00EF73FC">
        <w:rPr>
          <w:sz w:val="20"/>
          <w:szCs w:val="20"/>
        </w:rPr>
        <w:t>FG 41-2-</w:t>
      </w:r>
      <w:r>
        <w:rPr>
          <w:sz w:val="20"/>
          <w:szCs w:val="20"/>
        </w:rPr>
        <w:t xml:space="preserve">X, we have the following </w:t>
      </w:r>
      <w:r w:rsidR="00196C8C">
        <w:rPr>
          <w:sz w:val="20"/>
          <w:szCs w:val="20"/>
        </w:rPr>
        <w:t xml:space="preserve">remaining </w:t>
      </w:r>
      <w:r w:rsidR="00196C8C" w:rsidRPr="00EF73FC">
        <w:rPr>
          <w:sz w:val="20"/>
          <w:szCs w:val="20"/>
        </w:rPr>
        <w:t xml:space="preserve">issue to be </w:t>
      </w:r>
      <w:r w:rsidR="00196C8C">
        <w:rPr>
          <w:sz w:val="20"/>
          <w:szCs w:val="20"/>
        </w:rPr>
        <w:t>resolved:</w:t>
      </w:r>
    </w:p>
    <w:p w14:paraId="691F805F" w14:textId="77777777" w:rsidR="00196C8C" w:rsidRPr="00CD49DC" w:rsidRDefault="00196C8C" w:rsidP="00196C8C">
      <w:pPr>
        <w:pStyle w:val="3GPPNormalText"/>
        <w:rPr>
          <w:b/>
          <w:bCs/>
          <w:sz w:val="20"/>
          <w:szCs w:val="20"/>
        </w:rPr>
      </w:pPr>
      <w:r w:rsidRPr="00CD49DC">
        <w:rPr>
          <w:b/>
          <w:bCs/>
          <w:sz w:val="20"/>
          <w:szCs w:val="20"/>
        </w:rPr>
        <w:t xml:space="preserve">Issue 1: Prerequisite feature groups  </w:t>
      </w:r>
    </w:p>
    <w:p w14:paraId="47574C40" w14:textId="3A72AD46" w:rsidR="00576C00" w:rsidRDefault="00576C00" w:rsidP="00196C8C">
      <w:pPr>
        <w:pStyle w:val="3GPPNormalText"/>
        <w:rPr>
          <w:sz w:val="20"/>
          <w:szCs w:val="20"/>
        </w:rPr>
      </w:pPr>
      <w:r>
        <w:rPr>
          <w:sz w:val="20"/>
          <w:szCs w:val="20"/>
        </w:rPr>
        <w:t>In our understanding, the “</w:t>
      </w:r>
      <w:r w:rsidRPr="00576C00">
        <w:rPr>
          <w:sz w:val="20"/>
          <w:szCs w:val="20"/>
        </w:rPr>
        <w:t>perform legacy measurements inside the indicated time window only for DL TDoA</w:t>
      </w:r>
      <w:r>
        <w:rPr>
          <w:sz w:val="20"/>
          <w:szCs w:val="20"/>
        </w:rPr>
        <w:t>” is not limited to CPP</w:t>
      </w:r>
      <w:r w:rsidR="0067464F">
        <w:rPr>
          <w:sz w:val="20"/>
          <w:szCs w:val="20"/>
        </w:rPr>
        <w:t xml:space="preserve">, but also for legacy differential positioning. </w:t>
      </w:r>
      <w:r>
        <w:rPr>
          <w:sz w:val="20"/>
          <w:szCs w:val="20"/>
        </w:rPr>
        <w:t xml:space="preserve">Thus, </w:t>
      </w:r>
      <w:r w:rsidR="0067464F">
        <w:rPr>
          <w:sz w:val="20"/>
          <w:szCs w:val="20"/>
        </w:rPr>
        <w:t>it should not use any CPP specific FGs as the P</w:t>
      </w:r>
      <w:r w:rsidR="0067464F" w:rsidRPr="00EF73FC">
        <w:rPr>
          <w:sz w:val="20"/>
          <w:szCs w:val="20"/>
        </w:rPr>
        <w:t>rerequisite feature groups</w:t>
      </w:r>
      <w:r w:rsidR="0067464F">
        <w:rPr>
          <w:sz w:val="20"/>
          <w:szCs w:val="20"/>
        </w:rPr>
        <w:t xml:space="preserve">. Instead, we may either consider introducing a new FG for the differential positioning, or </w:t>
      </w:r>
      <w:r w:rsidR="009365BC">
        <w:rPr>
          <w:sz w:val="20"/>
          <w:szCs w:val="20"/>
        </w:rPr>
        <w:t xml:space="preserve">use the FG for legacy DL TDOA as the </w:t>
      </w:r>
      <w:r w:rsidR="009365BC" w:rsidRPr="009365BC">
        <w:rPr>
          <w:sz w:val="20"/>
          <w:szCs w:val="20"/>
        </w:rPr>
        <w:t>Prerequisite feature groups</w:t>
      </w:r>
      <w:r w:rsidR="00A064D3">
        <w:rPr>
          <w:sz w:val="20"/>
          <w:szCs w:val="20"/>
        </w:rPr>
        <w:t>, e.g., FG 13-3</w:t>
      </w:r>
      <w:r w:rsidR="00241761">
        <w:rPr>
          <w:sz w:val="20"/>
          <w:szCs w:val="20"/>
        </w:rPr>
        <w:t xml:space="preserve"> “</w:t>
      </w:r>
      <w:r w:rsidR="00241761" w:rsidRPr="00241761">
        <w:rPr>
          <w:sz w:val="20"/>
          <w:szCs w:val="20"/>
        </w:rPr>
        <w:t>DL PRS Resources for DL-TDOA</w:t>
      </w:r>
      <w:r w:rsidR="00241761">
        <w:rPr>
          <w:sz w:val="20"/>
          <w:szCs w:val="20"/>
        </w:rPr>
        <w:t>”</w:t>
      </w:r>
      <w:r w:rsidR="00A064D3">
        <w:rPr>
          <w:sz w:val="20"/>
          <w:szCs w:val="20"/>
        </w:rPr>
        <w:t>.</w:t>
      </w:r>
    </w:p>
    <w:p w14:paraId="4A4A68FD" w14:textId="0737DDB9" w:rsidR="00196C8C" w:rsidRPr="00EF73FC" w:rsidRDefault="00196C8C" w:rsidP="00196C8C">
      <w:pPr>
        <w:pStyle w:val="3GPPNormalText"/>
        <w:rPr>
          <w:rFonts w:eastAsia="Batang"/>
          <w:b/>
          <w:bCs/>
          <w:color w:val="000000"/>
          <w:sz w:val="20"/>
          <w:szCs w:val="20"/>
          <w:lang w:val="en-GB"/>
        </w:rPr>
      </w:pPr>
      <w:bookmarkStart w:id="9" w:name="P9"/>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C94FF1">
        <w:rPr>
          <w:b/>
          <w:bCs/>
          <w:noProof/>
          <w:sz w:val="20"/>
          <w:szCs w:val="20"/>
        </w:rPr>
        <w:t>9</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sidR="009365BC">
        <w:rPr>
          <w:rFonts w:eastAsia="Batang"/>
          <w:b/>
          <w:bCs/>
          <w:color w:val="000000"/>
          <w:sz w:val="20"/>
          <w:szCs w:val="20"/>
          <w:lang w:val="en-GB"/>
        </w:rPr>
        <w:t>X</w:t>
      </w:r>
      <w:r>
        <w:rPr>
          <w:rFonts w:eastAsia="Batang"/>
          <w:b/>
          <w:bCs/>
          <w:color w:val="000000"/>
          <w:sz w:val="20"/>
          <w:szCs w:val="20"/>
          <w:lang w:val="en-GB"/>
        </w:rPr>
        <w:t>,</w:t>
      </w:r>
      <w:r w:rsidR="009365BC">
        <w:rPr>
          <w:rFonts w:eastAsia="Batang"/>
          <w:b/>
          <w:bCs/>
          <w:color w:val="000000"/>
          <w:sz w:val="20"/>
          <w:szCs w:val="20"/>
          <w:lang w:val="en-GB"/>
        </w:rPr>
        <w:t xml:space="preserve"> “</w:t>
      </w:r>
      <w:r w:rsidR="009365BC" w:rsidRPr="009365BC">
        <w:rPr>
          <w:rFonts w:eastAsia="Batang"/>
          <w:b/>
          <w:bCs/>
          <w:color w:val="000000"/>
          <w:sz w:val="20"/>
          <w:szCs w:val="20"/>
          <w:lang w:val="en-GB"/>
        </w:rPr>
        <w:t xml:space="preserve">Support to perform legacy measurements inside the indicated time window only for DL </w:t>
      </w:r>
      <w:r w:rsidR="008B1C18" w:rsidRPr="009365BC">
        <w:rPr>
          <w:rFonts w:eastAsia="Batang"/>
          <w:b/>
          <w:bCs/>
          <w:color w:val="000000"/>
          <w:sz w:val="20"/>
          <w:szCs w:val="20"/>
          <w:lang w:val="en-GB"/>
        </w:rPr>
        <w:t>TD</w:t>
      </w:r>
      <w:r w:rsidR="008B1C18">
        <w:rPr>
          <w:rFonts w:eastAsiaTheme="minorEastAsia" w:hint="eastAsia"/>
          <w:b/>
          <w:bCs/>
          <w:color w:val="000000"/>
          <w:sz w:val="20"/>
          <w:szCs w:val="20"/>
          <w:lang w:val="en-GB" w:eastAsia="zh-CN"/>
        </w:rPr>
        <w:t>OA</w:t>
      </w:r>
      <w:r w:rsidR="009365BC">
        <w:rPr>
          <w:rFonts w:eastAsia="Batang"/>
          <w:b/>
          <w:bCs/>
          <w:color w:val="000000"/>
          <w:sz w:val="20"/>
          <w:szCs w:val="20"/>
          <w:lang w:val="en-GB"/>
        </w:rPr>
        <w:t>”,</w:t>
      </w:r>
    </w:p>
    <w:p w14:paraId="23AA8CA6" w14:textId="08425053" w:rsidR="00196C8C" w:rsidRPr="007156DE" w:rsidRDefault="00196C8C" w:rsidP="00196C8C">
      <w:pPr>
        <w:pStyle w:val="3GPPNormalText"/>
        <w:numPr>
          <w:ilvl w:val="0"/>
          <w:numId w:val="22"/>
        </w:numPr>
        <w:rPr>
          <w:b/>
          <w:bCs/>
          <w:sz w:val="20"/>
          <w:szCs w:val="20"/>
          <w:lang w:val="en-GB"/>
        </w:rPr>
      </w:pPr>
      <w:r>
        <w:rPr>
          <w:b/>
          <w:bCs/>
          <w:sz w:val="20"/>
          <w:szCs w:val="20"/>
          <w:lang w:val="en-GB"/>
        </w:rPr>
        <w:t xml:space="preserve">Include </w:t>
      </w:r>
      <w:r w:rsidR="00013AA4" w:rsidRPr="00EF73FC">
        <w:rPr>
          <w:rFonts w:eastAsia="Batang"/>
          <w:b/>
          <w:bCs/>
          <w:color w:val="000000"/>
          <w:sz w:val="20"/>
          <w:szCs w:val="20"/>
          <w:lang w:val="en-GB"/>
        </w:rPr>
        <w:t xml:space="preserve">FG </w:t>
      </w:r>
      <w:r w:rsidRPr="00084BC6">
        <w:rPr>
          <w:b/>
          <w:bCs/>
          <w:sz w:val="20"/>
          <w:szCs w:val="20"/>
          <w:lang w:val="en-GB"/>
        </w:rPr>
        <w:t>13-</w:t>
      </w:r>
      <w:r w:rsidR="00A064D3">
        <w:rPr>
          <w:b/>
          <w:bCs/>
          <w:sz w:val="20"/>
          <w:szCs w:val="20"/>
          <w:lang w:val="en-GB"/>
        </w:rPr>
        <w:t>3</w:t>
      </w:r>
      <w:r w:rsidRPr="00084BC6">
        <w:rPr>
          <w:b/>
          <w:bCs/>
          <w:sz w:val="20"/>
          <w:szCs w:val="20"/>
          <w:lang w:val="en-GB"/>
        </w:rPr>
        <w:t xml:space="preserve"> </w:t>
      </w:r>
      <w:r>
        <w:rPr>
          <w:b/>
          <w:bCs/>
          <w:sz w:val="20"/>
          <w:szCs w:val="20"/>
          <w:lang w:val="en-GB"/>
        </w:rPr>
        <w:t>in</w:t>
      </w:r>
      <w:r w:rsidRPr="00084BC6">
        <w:rPr>
          <w:b/>
          <w:bCs/>
          <w:sz w:val="20"/>
          <w:szCs w:val="20"/>
          <w:lang w:val="en-GB"/>
        </w:rPr>
        <w:t xml:space="preserve"> the Prerequisite feature groups.</w:t>
      </w:r>
    </w:p>
    <w:bookmarkEnd w:id="9"/>
    <w:p w14:paraId="60E294DE" w14:textId="77777777" w:rsidR="00196C8C" w:rsidRDefault="00196C8C" w:rsidP="00196C8C">
      <w:pPr>
        <w:pStyle w:val="BodyText"/>
        <w:rPr>
          <w:rFonts w:eastAsiaTheme="minorEastAsia"/>
          <w:lang w:val="en-GB" w:eastAsia="zh-CN"/>
        </w:rPr>
      </w:pPr>
    </w:p>
    <w:p w14:paraId="4F626964" w14:textId="71F65330" w:rsidR="005E5E38" w:rsidRPr="00AE02CA" w:rsidRDefault="005E5E38" w:rsidP="005E5E38">
      <w:pPr>
        <w:pStyle w:val="111"/>
        <w:numPr>
          <w:ilvl w:val="2"/>
          <w:numId w:val="1"/>
        </w:numPr>
        <w:spacing w:before="120" w:after="120"/>
        <w:ind w:left="720" w:hanging="738"/>
      </w:pPr>
      <w:r>
        <w:t xml:space="preserve">FG </w:t>
      </w:r>
      <w:r w:rsidRPr="00DD5852">
        <w:rPr>
          <w:rFonts w:cs="Arial"/>
          <w:color w:val="000000" w:themeColor="text1"/>
        </w:rPr>
        <w:t>41-2-</w:t>
      </w:r>
      <w:r>
        <w:rPr>
          <w:rFonts w:cs="Arial"/>
          <w:color w:val="000000" w:themeColor="text1"/>
        </w:rPr>
        <w:t xml:space="preserve">X: </w:t>
      </w:r>
      <w:r w:rsidRPr="005E5E38">
        <w:rPr>
          <w:rFonts w:cs="Arial"/>
          <w:color w:val="000000" w:themeColor="text1"/>
        </w:rPr>
        <w:t xml:space="preserve">Support to perform legacy measurements inside the indicated time window only for </w:t>
      </w:r>
      <w:r>
        <w:rPr>
          <w:rFonts w:cs="Arial"/>
          <w:color w:val="000000" w:themeColor="text1"/>
        </w:rPr>
        <w:t>Multi-RTT</w:t>
      </w:r>
    </w:p>
    <w:p w14:paraId="0F51EF4B" w14:textId="42BBC220" w:rsidR="005E5E38" w:rsidRPr="00EF73FC" w:rsidRDefault="005E5E38" w:rsidP="005E5E38">
      <w:pPr>
        <w:pStyle w:val="3GPPNormalText"/>
        <w:rPr>
          <w:sz w:val="20"/>
          <w:szCs w:val="20"/>
        </w:rPr>
      </w:pPr>
      <w:r>
        <w:rPr>
          <w:sz w:val="20"/>
          <w:szCs w:val="20"/>
        </w:rPr>
        <w:t xml:space="preserve">Similar to the discussion of </w:t>
      </w:r>
      <w:r w:rsidR="009D2D2E">
        <w:rPr>
          <w:sz w:val="20"/>
          <w:szCs w:val="20"/>
        </w:rPr>
        <w:t xml:space="preserve">the previous section, we propose including </w:t>
      </w:r>
      <w:r>
        <w:rPr>
          <w:sz w:val="20"/>
          <w:szCs w:val="20"/>
        </w:rPr>
        <w:t xml:space="preserve">FG </w:t>
      </w:r>
      <w:r w:rsidR="009D2D2E">
        <w:rPr>
          <w:sz w:val="20"/>
          <w:szCs w:val="20"/>
        </w:rPr>
        <w:t>13-4 “</w:t>
      </w:r>
      <w:r w:rsidR="009D2D2E" w:rsidRPr="009D2D2E">
        <w:rPr>
          <w:sz w:val="20"/>
          <w:szCs w:val="20"/>
        </w:rPr>
        <w:t>DL PRS Resources for Multi-RTT</w:t>
      </w:r>
      <w:r w:rsidR="009D2D2E">
        <w:rPr>
          <w:sz w:val="20"/>
          <w:szCs w:val="20"/>
        </w:rPr>
        <w:t>”</w:t>
      </w:r>
      <w:r>
        <w:rPr>
          <w:sz w:val="20"/>
          <w:szCs w:val="20"/>
        </w:rPr>
        <w:t xml:space="preserve"> </w:t>
      </w:r>
      <w:r w:rsidRPr="00EF73FC">
        <w:rPr>
          <w:sz w:val="20"/>
          <w:szCs w:val="20"/>
        </w:rPr>
        <w:t xml:space="preserve">be included </w:t>
      </w:r>
      <w:r>
        <w:rPr>
          <w:sz w:val="20"/>
          <w:szCs w:val="20"/>
        </w:rPr>
        <w:t>in</w:t>
      </w:r>
      <w:r w:rsidRPr="00EF73FC">
        <w:rPr>
          <w:sz w:val="20"/>
          <w:szCs w:val="20"/>
        </w:rPr>
        <w:t xml:space="preserve"> the Prerequisite feature group</w:t>
      </w:r>
      <w:r w:rsidR="009D2D2E">
        <w:rPr>
          <w:sz w:val="20"/>
          <w:szCs w:val="20"/>
        </w:rPr>
        <w:t>.</w:t>
      </w:r>
    </w:p>
    <w:p w14:paraId="7A7749EF" w14:textId="71829E87" w:rsidR="009D2D2E" w:rsidRPr="00EF73FC" w:rsidRDefault="009D2D2E" w:rsidP="009D2D2E">
      <w:pPr>
        <w:pStyle w:val="3GPPNormalText"/>
        <w:rPr>
          <w:rFonts w:eastAsia="Batang"/>
          <w:b/>
          <w:bCs/>
          <w:color w:val="000000"/>
          <w:sz w:val="20"/>
          <w:szCs w:val="20"/>
          <w:lang w:val="en-GB"/>
        </w:rPr>
      </w:pPr>
      <w:bookmarkStart w:id="10" w:name="P10"/>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C94FF1">
        <w:rPr>
          <w:b/>
          <w:bCs/>
          <w:noProof/>
          <w:sz w:val="20"/>
          <w:szCs w:val="20"/>
        </w:rPr>
        <w:t>10</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X, “</w:t>
      </w:r>
      <w:r w:rsidRPr="009365BC">
        <w:rPr>
          <w:rFonts w:eastAsia="Batang"/>
          <w:b/>
          <w:bCs/>
          <w:color w:val="000000"/>
          <w:sz w:val="20"/>
          <w:szCs w:val="20"/>
          <w:lang w:val="en-GB"/>
        </w:rPr>
        <w:t xml:space="preserve">Support to perform legacy measurements inside the indicated time window only for </w:t>
      </w:r>
      <w:r>
        <w:rPr>
          <w:rFonts w:eastAsia="Batang"/>
          <w:b/>
          <w:bCs/>
          <w:color w:val="000000"/>
          <w:sz w:val="20"/>
          <w:szCs w:val="20"/>
          <w:lang w:val="en-GB"/>
        </w:rPr>
        <w:t>Multi-RTT”,</w:t>
      </w:r>
    </w:p>
    <w:p w14:paraId="4D5C5786" w14:textId="31F320C2" w:rsidR="009D2D2E" w:rsidRPr="007156DE" w:rsidRDefault="009D2D2E" w:rsidP="009D2D2E">
      <w:pPr>
        <w:pStyle w:val="3GPPNormalText"/>
        <w:numPr>
          <w:ilvl w:val="0"/>
          <w:numId w:val="22"/>
        </w:numPr>
        <w:rPr>
          <w:b/>
          <w:bCs/>
          <w:sz w:val="20"/>
          <w:szCs w:val="20"/>
          <w:lang w:val="en-GB"/>
        </w:rPr>
      </w:pPr>
      <w:r>
        <w:rPr>
          <w:b/>
          <w:bCs/>
          <w:sz w:val="20"/>
          <w:szCs w:val="20"/>
          <w:lang w:val="en-GB"/>
        </w:rPr>
        <w:t xml:space="preserve">Include </w:t>
      </w:r>
      <w:r w:rsidRPr="00EF73FC">
        <w:rPr>
          <w:rFonts w:eastAsia="Batang"/>
          <w:b/>
          <w:bCs/>
          <w:color w:val="000000"/>
          <w:sz w:val="20"/>
          <w:szCs w:val="20"/>
          <w:lang w:val="en-GB"/>
        </w:rPr>
        <w:t xml:space="preserve">FG </w:t>
      </w:r>
      <w:r w:rsidRPr="00084BC6">
        <w:rPr>
          <w:b/>
          <w:bCs/>
          <w:sz w:val="20"/>
          <w:szCs w:val="20"/>
          <w:lang w:val="en-GB"/>
        </w:rPr>
        <w:t>13-</w:t>
      </w:r>
      <w:r>
        <w:rPr>
          <w:b/>
          <w:bCs/>
          <w:sz w:val="20"/>
          <w:szCs w:val="20"/>
          <w:lang w:val="en-GB"/>
        </w:rPr>
        <w:t>4</w:t>
      </w:r>
      <w:r w:rsidRPr="00084BC6">
        <w:rPr>
          <w:b/>
          <w:bCs/>
          <w:sz w:val="20"/>
          <w:szCs w:val="20"/>
          <w:lang w:val="en-GB"/>
        </w:rPr>
        <w:t xml:space="preserve"> </w:t>
      </w:r>
      <w:r>
        <w:rPr>
          <w:b/>
          <w:bCs/>
          <w:sz w:val="20"/>
          <w:szCs w:val="20"/>
          <w:lang w:val="en-GB"/>
        </w:rPr>
        <w:t>in</w:t>
      </w:r>
      <w:r w:rsidRPr="00084BC6">
        <w:rPr>
          <w:b/>
          <w:bCs/>
          <w:sz w:val="20"/>
          <w:szCs w:val="20"/>
          <w:lang w:val="en-GB"/>
        </w:rPr>
        <w:t xml:space="preserve"> the Prerequisite feature groups.</w:t>
      </w:r>
    </w:p>
    <w:bookmarkEnd w:id="10"/>
    <w:p w14:paraId="696E8147" w14:textId="77777777" w:rsidR="005E5E38" w:rsidRPr="009D2D2E" w:rsidRDefault="005E5E38" w:rsidP="00196C8C">
      <w:pPr>
        <w:pStyle w:val="BodyText"/>
        <w:rPr>
          <w:rFonts w:eastAsiaTheme="minorEastAsia"/>
          <w:lang w:val="en-GB" w:eastAsia="zh-CN"/>
        </w:rPr>
      </w:pPr>
    </w:p>
    <w:p w14:paraId="604090F8" w14:textId="33FCCE21" w:rsidR="005E5E38" w:rsidRPr="00AE02CA" w:rsidRDefault="005E5E38" w:rsidP="005E5E38">
      <w:pPr>
        <w:pStyle w:val="111"/>
        <w:numPr>
          <w:ilvl w:val="2"/>
          <w:numId w:val="1"/>
        </w:numPr>
        <w:spacing w:before="120" w:after="120"/>
        <w:ind w:left="720" w:hanging="738"/>
      </w:pPr>
      <w:r>
        <w:t xml:space="preserve">FG </w:t>
      </w:r>
      <w:r w:rsidRPr="00DD5852">
        <w:rPr>
          <w:rFonts w:cs="Arial"/>
          <w:color w:val="000000" w:themeColor="text1"/>
        </w:rPr>
        <w:t>41-2-</w:t>
      </w:r>
      <w:r>
        <w:rPr>
          <w:rFonts w:cs="Arial"/>
          <w:color w:val="000000" w:themeColor="text1"/>
        </w:rPr>
        <w:t xml:space="preserve">X: </w:t>
      </w:r>
      <w:r w:rsidRPr="005E5E38">
        <w:rPr>
          <w:rFonts w:cs="Arial"/>
          <w:color w:val="000000" w:themeColor="text1"/>
        </w:rPr>
        <w:t xml:space="preserve">Support to perform legacy measurements inside the indicated time window only for </w:t>
      </w:r>
      <w:r>
        <w:rPr>
          <w:rFonts w:cs="Arial"/>
          <w:color w:val="000000" w:themeColor="text1"/>
        </w:rPr>
        <w:t>DL AoD</w:t>
      </w:r>
    </w:p>
    <w:p w14:paraId="0E87CAB7" w14:textId="794747DB" w:rsidR="00043C18" w:rsidRPr="00EF73FC" w:rsidRDefault="00043C18" w:rsidP="00043C18">
      <w:pPr>
        <w:pStyle w:val="3GPPNormalText"/>
        <w:rPr>
          <w:sz w:val="20"/>
          <w:szCs w:val="20"/>
        </w:rPr>
      </w:pPr>
      <w:r>
        <w:rPr>
          <w:sz w:val="20"/>
          <w:szCs w:val="20"/>
        </w:rPr>
        <w:t>Similar to the discussion of the previous section, we propose including FG 13-</w:t>
      </w:r>
      <w:r w:rsidR="00FA13B8">
        <w:rPr>
          <w:sz w:val="20"/>
          <w:szCs w:val="20"/>
        </w:rPr>
        <w:t>2</w:t>
      </w:r>
      <w:r>
        <w:rPr>
          <w:sz w:val="20"/>
          <w:szCs w:val="20"/>
        </w:rPr>
        <w:t xml:space="preserve"> “</w:t>
      </w:r>
      <w:r w:rsidR="00FA13B8" w:rsidRPr="00FA13B8">
        <w:rPr>
          <w:sz w:val="20"/>
          <w:szCs w:val="20"/>
        </w:rPr>
        <w:t>DL PRS Resources for DL AoD</w:t>
      </w:r>
      <w:r>
        <w:rPr>
          <w:sz w:val="20"/>
          <w:szCs w:val="20"/>
        </w:rPr>
        <w:t xml:space="preserve">” </w:t>
      </w:r>
      <w:r w:rsidRPr="00EF73FC">
        <w:rPr>
          <w:sz w:val="20"/>
          <w:szCs w:val="20"/>
        </w:rPr>
        <w:t xml:space="preserve">be included </w:t>
      </w:r>
      <w:r>
        <w:rPr>
          <w:sz w:val="20"/>
          <w:szCs w:val="20"/>
        </w:rPr>
        <w:t>in</w:t>
      </w:r>
      <w:r w:rsidRPr="00EF73FC">
        <w:rPr>
          <w:sz w:val="20"/>
          <w:szCs w:val="20"/>
        </w:rPr>
        <w:t xml:space="preserve"> the Prerequisite feature group</w:t>
      </w:r>
      <w:r>
        <w:rPr>
          <w:sz w:val="20"/>
          <w:szCs w:val="20"/>
        </w:rPr>
        <w:t>.</w:t>
      </w:r>
    </w:p>
    <w:p w14:paraId="0A789990" w14:textId="77FEC683" w:rsidR="00043C18" w:rsidRPr="00EF73FC" w:rsidRDefault="00043C18" w:rsidP="00043C18">
      <w:pPr>
        <w:pStyle w:val="3GPPNormalText"/>
        <w:rPr>
          <w:rFonts w:eastAsia="Batang"/>
          <w:b/>
          <w:bCs/>
          <w:color w:val="000000"/>
          <w:sz w:val="20"/>
          <w:szCs w:val="20"/>
          <w:lang w:val="en-GB"/>
        </w:rPr>
      </w:pPr>
      <w:bookmarkStart w:id="11" w:name="P11"/>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C94FF1">
        <w:rPr>
          <w:b/>
          <w:bCs/>
          <w:noProof/>
          <w:sz w:val="20"/>
          <w:szCs w:val="20"/>
        </w:rPr>
        <w:t>11</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X, “</w:t>
      </w:r>
      <w:r w:rsidRPr="009365BC">
        <w:rPr>
          <w:rFonts w:eastAsia="Batang"/>
          <w:b/>
          <w:bCs/>
          <w:color w:val="000000"/>
          <w:sz w:val="20"/>
          <w:szCs w:val="20"/>
          <w:lang w:val="en-GB"/>
        </w:rPr>
        <w:t xml:space="preserve">Support to perform legacy measurements inside the indicated time window only for </w:t>
      </w:r>
      <w:r w:rsidR="00FA13B8">
        <w:rPr>
          <w:rFonts w:eastAsia="Batang"/>
          <w:b/>
          <w:bCs/>
          <w:color w:val="000000"/>
          <w:sz w:val="20"/>
          <w:szCs w:val="20"/>
          <w:lang w:val="en-GB"/>
        </w:rPr>
        <w:t>DL AoD</w:t>
      </w:r>
      <w:r>
        <w:rPr>
          <w:rFonts w:eastAsia="Batang"/>
          <w:b/>
          <w:bCs/>
          <w:color w:val="000000"/>
          <w:sz w:val="20"/>
          <w:szCs w:val="20"/>
          <w:lang w:val="en-GB"/>
        </w:rPr>
        <w:t>”,</w:t>
      </w:r>
    </w:p>
    <w:p w14:paraId="4FA7DCF0" w14:textId="5FF8A76C" w:rsidR="00043C18" w:rsidRPr="007156DE" w:rsidRDefault="00043C18" w:rsidP="00043C18">
      <w:pPr>
        <w:pStyle w:val="3GPPNormalText"/>
        <w:numPr>
          <w:ilvl w:val="0"/>
          <w:numId w:val="22"/>
        </w:numPr>
        <w:rPr>
          <w:b/>
          <w:bCs/>
          <w:sz w:val="20"/>
          <w:szCs w:val="20"/>
          <w:lang w:val="en-GB"/>
        </w:rPr>
      </w:pPr>
      <w:r>
        <w:rPr>
          <w:b/>
          <w:bCs/>
          <w:sz w:val="20"/>
          <w:szCs w:val="20"/>
          <w:lang w:val="en-GB"/>
        </w:rPr>
        <w:t xml:space="preserve">Include </w:t>
      </w:r>
      <w:r w:rsidRPr="00EF73FC">
        <w:rPr>
          <w:rFonts w:eastAsia="Batang"/>
          <w:b/>
          <w:bCs/>
          <w:color w:val="000000"/>
          <w:sz w:val="20"/>
          <w:szCs w:val="20"/>
          <w:lang w:val="en-GB"/>
        </w:rPr>
        <w:t xml:space="preserve">FG </w:t>
      </w:r>
      <w:r w:rsidRPr="00084BC6">
        <w:rPr>
          <w:b/>
          <w:bCs/>
          <w:sz w:val="20"/>
          <w:szCs w:val="20"/>
          <w:lang w:val="en-GB"/>
        </w:rPr>
        <w:t>13-</w:t>
      </w:r>
      <w:r w:rsidR="00FA13B8">
        <w:rPr>
          <w:b/>
          <w:bCs/>
          <w:sz w:val="20"/>
          <w:szCs w:val="20"/>
          <w:lang w:val="en-GB"/>
        </w:rPr>
        <w:t>2</w:t>
      </w:r>
      <w:r w:rsidRPr="00084BC6">
        <w:rPr>
          <w:b/>
          <w:bCs/>
          <w:sz w:val="20"/>
          <w:szCs w:val="20"/>
          <w:lang w:val="en-GB"/>
        </w:rPr>
        <w:t xml:space="preserve"> </w:t>
      </w:r>
      <w:r>
        <w:rPr>
          <w:b/>
          <w:bCs/>
          <w:sz w:val="20"/>
          <w:szCs w:val="20"/>
          <w:lang w:val="en-GB"/>
        </w:rPr>
        <w:t>in</w:t>
      </w:r>
      <w:r w:rsidRPr="00084BC6">
        <w:rPr>
          <w:b/>
          <w:bCs/>
          <w:sz w:val="20"/>
          <w:szCs w:val="20"/>
          <w:lang w:val="en-GB"/>
        </w:rPr>
        <w:t xml:space="preserve"> the Prerequisite feature groups.</w:t>
      </w:r>
    </w:p>
    <w:bookmarkEnd w:id="11"/>
    <w:p w14:paraId="145371C7" w14:textId="77777777" w:rsidR="005E5E38" w:rsidRPr="005E5E38" w:rsidRDefault="005E5E38" w:rsidP="00196C8C">
      <w:pPr>
        <w:pStyle w:val="BodyText"/>
        <w:rPr>
          <w:rFonts w:eastAsiaTheme="minorEastAsia"/>
          <w:lang w:eastAsia="zh-CN"/>
        </w:rPr>
      </w:pPr>
    </w:p>
    <w:p w14:paraId="14CC1279" w14:textId="6387C35B" w:rsidR="00AB736D" w:rsidRPr="00AE02CA" w:rsidRDefault="00AB736D" w:rsidP="000531B0">
      <w:pPr>
        <w:pStyle w:val="111"/>
        <w:numPr>
          <w:ilvl w:val="2"/>
          <w:numId w:val="1"/>
        </w:numPr>
        <w:spacing w:before="120" w:after="120"/>
        <w:ind w:left="720" w:hanging="738"/>
      </w:pPr>
      <w:r>
        <w:t xml:space="preserve">FG </w:t>
      </w:r>
      <w:r w:rsidRPr="00DD5852">
        <w:rPr>
          <w:rFonts w:cs="Arial"/>
          <w:color w:val="000000" w:themeColor="text1"/>
        </w:rPr>
        <w:t>41-2-</w:t>
      </w:r>
      <w:r w:rsidR="00382C42">
        <w:rPr>
          <w:rFonts w:cs="Arial"/>
          <w:color w:val="000000" w:themeColor="text1"/>
        </w:rPr>
        <w:t>xx1</w:t>
      </w:r>
      <w:r>
        <w:rPr>
          <w:rFonts w:cs="Arial"/>
          <w:color w:val="000000" w:themeColor="text1"/>
        </w:rPr>
        <w:t xml:space="preserve">: </w:t>
      </w:r>
      <w:r w:rsidR="00382C42" w:rsidRPr="00382C42">
        <w:rPr>
          <w:rFonts w:cs="Arial"/>
          <w:color w:val="000000" w:themeColor="text1"/>
        </w:rPr>
        <w:t>UE-based CPP</w:t>
      </w:r>
    </w:p>
    <w:p w14:paraId="2EDA4485" w14:textId="0F592B18" w:rsidR="00C1292B" w:rsidRDefault="00C1292B" w:rsidP="000531B0">
      <w:pPr>
        <w:pStyle w:val="3GPPNormalText"/>
        <w:rPr>
          <w:sz w:val="20"/>
          <w:szCs w:val="20"/>
        </w:rPr>
      </w:pPr>
      <w:r w:rsidRPr="00C1292B">
        <w:rPr>
          <w:sz w:val="20"/>
          <w:szCs w:val="20"/>
        </w:rPr>
        <w:t>For FG 41-2-xx1</w:t>
      </w:r>
      <w:r>
        <w:rPr>
          <w:sz w:val="20"/>
          <w:szCs w:val="20"/>
        </w:rPr>
        <w:t xml:space="preserve"> “</w:t>
      </w:r>
      <w:r w:rsidRPr="00C1292B">
        <w:rPr>
          <w:sz w:val="20"/>
          <w:szCs w:val="20"/>
        </w:rPr>
        <w:t>UE-based CPP</w:t>
      </w:r>
      <w:r>
        <w:rPr>
          <w:sz w:val="20"/>
          <w:szCs w:val="20"/>
        </w:rPr>
        <w:t>”</w:t>
      </w:r>
      <w:r w:rsidRPr="00C1292B">
        <w:rPr>
          <w:sz w:val="20"/>
          <w:szCs w:val="20"/>
        </w:rPr>
        <w:t xml:space="preserve">, it </w:t>
      </w:r>
      <w:r>
        <w:rPr>
          <w:sz w:val="20"/>
          <w:szCs w:val="20"/>
        </w:rPr>
        <w:t>includes 13-1 and “</w:t>
      </w:r>
      <w:r w:rsidRPr="00C1292B">
        <w:rPr>
          <w:sz w:val="20"/>
          <w:szCs w:val="20"/>
        </w:rPr>
        <w:t>FFS</w:t>
      </w:r>
      <w:r>
        <w:rPr>
          <w:sz w:val="20"/>
          <w:szCs w:val="20"/>
        </w:rPr>
        <w:t xml:space="preserve"> more”</w:t>
      </w:r>
      <w:r w:rsidRPr="00C1292B">
        <w:rPr>
          <w:sz w:val="20"/>
          <w:szCs w:val="20"/>
        </w:rPr>
        <w:t xml:space="preserve"> for prerequisite feature groups. In our view, </w:t>
      </w:r>
      <w:r>
        <w:rPr>
          <w:sz w:val="20"/>
          <w:szCs w:val="20"/>
        </w:rPr>
        <w:t xml:space="preserve">it may not </w:t>
      </w:r>
      <w:r w:rsidRPr="00C1292B">
        <w:rPr>
          <w:sz w:val="20"/>
          <w:szCs w:val="20"/>
        </w:rPr>
        <w:t xml:space="preserve">need </w:t>
      </w:r>
      <w:r>
        <w:rPr>
          <w:sz w:val="20"/>
          <w:szCs w:val="20"/>
        </w:rPr>
        <w:t xml:space="preserve">to list additional FG(s) into </w:t>
      </w:r>
      <w:r w:rsidRPr="00C1292B">
        <w:rPr>
          <w:sz w:val="20"/>
          <w:szCs w:val="20"/>
        </w:rPr>
        <w:t>prerequisite feature group</w:t>
      </w:r>
      <w:r>
        <w:rPr>
          <w:sz w:val="20"/>
          <w:szCs w:val="20"/>
        </w:rPr>
        <w:t>s.</w:t>
      </w:r>
    </w:p>
    <w:p w14:paraId="77AED1BF" w14:textId="380F4A4C" w:rsidR="00AB736D" w:rsidRPr="00EF73FC" w:rsidRDefault="00AB736D" w:rsidP="000531B0">
      <w:pPr>
        <w:pStyle w:val="3GPPNormalText"/>
        <w:rPr>
          <w:rFonts w:eastAsia="Batang"/>
          <w:b/>
          <w:bCs/>
          <w:color w:val="000000"/>
          <w:sz w:val="20"/>
          <w:szCs w:val="20"/>
          <w:lang w:val="en-GB"/>
        </w:rPr>
      </w:pPr>
      <w:bookmarkStart w:id="12" w:name="P12"/>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C94FF1">
        <w:rPr>
          <w:b/>
          <w:bCs/>
          <w:noProof/>
          <w:sz w:val="20"/>
          <w:szCs w:val="20"/>
        </w:rPr>
        <w:t>12</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sidR="00C1292B">
        <w:rPr>
          <w:rFonts w:eastAsia="Batang"/>
          <w:b/>
          <w:bCs/>
          <w:color w:val="000000"/>
          <w:sz w:val="20"/>
          <w:szCs w:val="20"/>
          <w:lang w:val="en-GB"/>
        </w:rPr>
        <w:t>xx1</w:t>
      </w:r>
      <w:r>
        <w:rPr>
          <w:rFonts w:eastAsia="Batang"/>
          <w:b/>
          <w:bCs/>
          <w:color w:val="000000"/>
          <w:sz w:val="20"/>
          <w:szCs w:val="20"/>
          <w:lang w:val="en-GB"/>
        </w:rPr>
        <w:t>, “</w:t>
      </w:r>
      <w:r w:rsidR="00C1292B" w:rsidRPr="00C1292B">
        <w:rPr>
          <w:rFonts w:eastAsia="Batang"/>
          <w:b/>
          <w:bCs/>
          <w:color w:val="000000"/>
          <w:sz w:val="20"/>
          <w:szCs w:val="20"/>
          <w:lang w:val="en-GB"/>
        </w:rPr>
        <w:t>UE-based CPP</w:t>
      </w:r>
      <w:r w:rsidR="00C1292B">
        <w:rPr>
          <w:rFonts w:eastAsia="Batang"/>
          <w:b/>
          <w:bCs/>
          <w:color w:val="000000"/>
          <w:sz w:val="20"/>
          <w:szCs w:val="20"/>
          <w:lang w:val="en-GB"/>
        </w:rPr>
        <w:t>”,</w:t>
      </w:r>
    </w:p>
    <w:p w14:paraId="08B18EB1" w14:textId="3DF5249E" w:rsidR="00AB736D" w:rsidRPr="007156DE" w:rsidRDefault="00C1292B" w:rsidP="00AB736D">
      <w:pPr>
        <w:pStyle w:val="3GPPNormalText"/>
        <w:numPr>
          <w:ilvl w:val="0"/>
          <w:numId w:val="22"/>
        </w:numPr>
        <w:rPr>
          <w:b/>
          <w:bCs/>
          <w:sz w:val="20"/>
          <w:szCs w:val="20"/>
          <w:lang w:val="en-GB"/>
        </w:rPr>
      </w:pPr>
      <w:r>
        <w:rPr>
          <w:b/>
          <w:bCs/>
          <w:sz w:val="20"/>
          <w:szCs w:val="20"/>
          <w:lang w:val="en-GB"/>
        </w:rPr>
        <w:t xml:space="preserve">Remove “FFS more” from </w:t>
      </w:r>
      <w:r w:rsidR="00AB736D" w:rsidRPr="00084BC6">
        <w:rPr>
          <w:b/>
          <w:bCs/>
          <w:sz w:val="20"/>
          <w:szCs w:val="20"/>
          <w:lang w:val="en-GB"/>
        </w:rPr>
        <w:t>Prerequisite feature groups.</w:t>
      </w:r>
    </w:p>
    <w:bookmarkEnd w:id="12"/>
    <w:p w14:paraId="23EF3E00" w14:textId="77777777" w:rsidR="00196C8C" w:rsidRDefault="00196C8C" w:rsidP="00196C8C">
      <w:pPr>
        <w:rPr>
          <w:rFonts w:eastAsiaTheme="minorEastAsia"/>
          <w:lang w:eastAsia="zh-CN"/>
        </w:rPr>
      </w:pPr>
    </w:p>
    <w:p w14:paraId="31771451" w14:textId="77777777" w:rsidR="00196C8C" w:rsidRDefault="00196C8C" w:rsidP="00196C8C">
      <w:pPr>
        <w:rPr>
          <w:rFonts w:eastAsiaTheme="minorEastAsia"/>
          <w:lang w:eastAsia="zh-CN"/>
        </w:rPr>
      </w:pPr>
    </w:p>
    <w:p w14:paraId="06120B49" w14:textId="77777777" w:rsidR="00D16294" w:rsidRPr="00FF4479" w:rsidRDefault="00D16294" w:rsidP="00D16294">
      <w:pPr>
        <w:pStyle w:val="BodyText"/>
        <w:rPr>
          <w:rFonts w:eastAsiaTheme="minorEastAsia"/>
          <w:lang w:val="en-GB" w:eastAsia="zh-CN"/>
        </w:rPr>
      </w:pPr>
    </w:p>
    <w:p w14:paraId="0C3029D2" w14:textId="77777777" w:rsidR="00063E8F" w:rsidRDefault="00196C8C" w:rsidP="00063E8F">
      <w:pPr>
        <w:rPr>
          <w:rFonts w:ascii="Calibri" w:hAnsi="Calibri" w:cs="Arial"/>
          <w:b/>
        </w:rPr>
      </w:pPr>
      <w:r>
        <w:rPr>
          <w:rFonts w:eastAsiaTheme="minorEastAsia"/>
          <w:lang w:val="en-GB" w:eastAsia="zh-CN"/>
        </w:rPr>
        <w:br w:type="page"/>
      </w:r>
    </w:p>
    <w:p w14:paraId="2EC105AD" w14:textId="77777777" w:rsidR="00063E8F" w:rsidRDefault="00063E8F" w:rsidP="00063E8F">
      <w:pPr>
        <w:pStyle w:val="BodyText"/>
        <w:rPr>
          <w:rFonts w:eastAsiaTheme="minorEastAsia"/>
          <w:lang w:eastAsia="zh-CN"/>
        </w:rPr>
        <w:sectPr w:rsidR="00063E8F" w:rsidSect="00BC4A63">
          <w:pgSz w:w="11906" w:h="16838"/>
          <w:pgMar w:top="1021" w:right="1021" w:bottom="1021" w:left="1021" w:header="709" w:footer="709" w:gutter="0"/>
          <w:cols w:space="720"/>
          <w:docGrid w:linePitch="360"/>
        </w:sectPr>
      </w:pPr>
    </w:p>
    <w:p w14:paraId="1E80519D" w14:textId="0A21F6D9" w:rsidR="001D6CD8" w:rsidRDefault="001D6CD8" w:rsidP="00487D20">
      <w:pPr>
        <w:pStyle w:val="Heading2"/>
        <w:ind w:left="567" w:hanging="567"/>
        <w:jc w:val="both"/>
        <w:rPr>
          <w:rFonts w:eastAsiaTheme="minorEastAsia"/>
        </w:rPr>
      </w:pPr>
      <w:r w:rsidRPr="003B3DC0">
        <w:lastRenderedPageBreak/>
        <w:t>LPHAP</w:t>
      </w:r>
      <w:r>
        <w:rPr>
          <w:rFonts w:eastAsiaTheme="minorEastAsia" w:hint="eastAsia"/>
        </w:rPr>
        <w:t xml:space="preserve"> related UE features</w:t>
      </w:r>
    </w:p>
    <w:p w14:paraId="0E300350" w14:textId="38A7D610" w:rsidR="005644F2" w:rsidRDefault="00196C8C" w:rsidP="00196C8C">
      <w:pPr>
        <w:pStyle w:val="BodyText"/>
        <w:rPr>
          <w:lang w:eastAsia="zh-CN"/>
        </w:rPr>
      </w:pPr>
      <w:r>
        <w:rPr>
          <w:rFonts w:hint="eastAsia"/>
          <w:lang w:eastAsia="zh-CN"/>
        </w:rPr>
        <w:t>In</w:t>
      </w:r>
      <w:r w:rsidRPr="0094098E">
        <w:rPr>
          <w:lang w:eastAsia="zh-CN"/>
        </w:rPr>
        <w:t xml:space="preserve"> </w:t>
      </w:r>
      <w:r w:rsidRPr="0094098E">
        <w:rPr>
          <w:rFonts w:hint="eastAsia"/>
          <w:lang w:eastAsia="zh-CN"/>
        </w:rPr>
        <w:t>RAN1#11</w:t>
      </w:r>
      <w:r w:rsidR="005644F2">
        <w:rPr>
          <w:rFonts w:eastAsiaTheme="minorEastAsia"/>
          <w:lang w:eastAsia="zh-CN"/>
        </w:rPr>
        <w:t>5</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w:t>
      </w:r>
      <w:r>
        <w:rPr>
          <w:rFonts w:eastAsiaTheme="minorEastAsia" w:hint="eastAsia"/>
          <w:lang w:eastAsia="zh-CN"/>
        </w:rPr>
        <w:t>s</w:t>
      </w:r>
      <w:r>
        <w:rPr>
          <w:lang w:eastAsia="zh-CN"/>
        </w:rPr>
        <w:t xml:space="preserve"> w</w:t>
      </w:r>
      <w:r>
        <w:rPr>
          <w:rFonts w:eastAsiaTheme="minorEastAsia" w:hint="eastAsia"/>
          <w:lang w:eastAsia="zh-CN"/>
        </w:rPr>
        <w:t>ere</w:t>
      </w:r>
      <w:r w:rsidRPr="00BD0C3E">
        <w:rPr>
          <w:lang w:eastAsia="zh-CN"/>
        </w:rPr>
        <w:t xml:space="preserve"> achieved related to</w:t>
      </w:r>
      <w:r w:rsidRPr="0094098E">
        <w:rPr>
          <w:rFonts w:hint="eastAsia"/>
          <w:lang w:eastAsia="zh-CN"/>
        </w:rPr>
        <w:t xml:space="preserve"> </w:t>
      </w:r>
      <w:r>
        <w:rPr>
          <w:rFonts w:hint="eastAsia"/>
          <w:lang w:eastAsia="zh-CN"/>
        </w:rPr>
        <w:t>LPHAP</w:t>
      </w:r>
      <w:r>
        <w:rPr>
          <w:lang w:eastAsia="zh-CN"/>
        </w:rPr>
        <w:t xml:space="preserve"> </w:t>
      </w:r>
      <w:r w:rsidRPr="00970646">
        <w:rPr>
          <w:lang w:eastAsia="zh-CN"/>
        </w:rPr>
        <w:t>UE features</w:t>
      </w:r>
      <w:r w:rsidR="00A66154">
        <w:rPr>
          <w:lang w:eastAsia="zh-CN"/>
        </w:rPr>
        <w:t xml:space="preserve"> [1]</w:t>
      </w:r>
    </w:p>
    <w:p w14:paraId="64E4FEB4" w14:textId="77777777" w:rsidR="005644F2" w:rsidRDefault="005644F2" w:rsidP="005644F2">
      <w:pPr>
        <w:rPr>
          <w:lang w:eastAsia="x-none"/>
        </w:rPr>
      </w:pPr>
      <w:r w:rsidRPr="0078288E">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15"/>
        <w:gridCol w:w="2242"/>
        <w:gridCol w:w="2263"/>
        <w:gridCol w:w="575"/>
        <w:gridCol w:w="527"/>
        <w:gridCol w:w="467"/>
        <w:gridCol w:w="2382"/>
        <w:gridCol w:w="652"/>
        <w:gridCol w:w="467"/>
        <w:gridCol w:w="467"/>
        <w:gridCol w:w="467"/>
        <w:gridCol w:w="1424"/>
        <w:gridCol w:w="1166"/>
      </w:tblGrid>
      <w:tr w:rsidR="005644F2" w:rsidRPr="00896695" w14:paraId="02812D91"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0C2C7D"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37CDF" w14:textId="77777777" w:rsidR="005644F2" w:rsidRPr="00A01923" w:rsidRDefault="005644F2" w:rsidP="00C65778">
            <w:pPr>
              <w:pStyle w:val="TAL"/>
              <w:rPr>
                <w:rFonts w:cs="Arial"/>
                <w:color w:val="000000" w:themeColor="text1"/>
                <w:szCs w:val="18"/>
              </w:rPr>
            </w:pPr>
            <w:r w:rsidRPr="00A01923">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A3919"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D55DC" w14:textId="77777777" w:rsidR="005644F2" w:rsidRPr="000B1477" w:rsidRDefault="005644F2" w:rsidP="00C65778">
            <w:pPr>
              <w:pStyle w:val="maintext"/>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lang w:val="en-US"/>
              </w:rPr>
              <w:t xml:space="preserve">1. SRS for positioning configuration in multiple cells for UEs in RRC_INACTIVE </w:t>
            </w:r>
            <w:r w:rsidRPr="000B1477">
              <w:rPr>
                <w:rFonts w:ascii="Arial" w:hAnsi="Arial" w:cs="Arial"/>
                <w:color w:val="000000" w:themeColor="text1"/>
                <w:sz w:val="18"/>
                <w:szCs w:val="18"/>
                <w:lang w:val="en-US"/>
              </w:rPr>
              <w:t>state for initial UL BWP</w:t>
            </w:r>
          </w:p>
          <w:p w14:paraId="3CB3DAB3" w14:textId="77777777" w:rsidR="005644F2" w:rsidRPr="0078288E" w:rsidRDefault="005644F2" w:rsidP="00C65778">
            <w:pPr>
              <w:pStyle w:val="maintext"/>
              <w:spacing w:line="240" w:lineRule="auto"/>
              <w:ind w:firstLineChars="0" w:firstLine="0"/>
              <w:jc w:val="left"/>
              <w:rPr>
                <w:rFonts w:ascii="Arial" w:hAnsi="Arial" w:cs="Arial"/>
                <w:strike/>
                <w:color w:val="000000" w:themeColor="text1"/>
                <w:sz w:val="18"/>
                <w:szCs w:val="18"/>
              </w:rPr>
            </w:pPr>
            <w:r w:rsidRPr="0078288E">
              <w:rPr>
                <w:rFonts w:ascii="Arial" w:hAnsi="Arial" w:cs="Arial"/>
                <w:strike/>
                <w:color w:val="FF0000"/>
                <w:sz w:val="18"/>
                <w:szCs w:val="18"/>
              </w:rPr>
              <w:t>[2. Maximum number of configured [cells] for SRS for positioning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CF94" w14:textId="77777777" w:rsidR="005644F2" w:rsidRPr="00A01923" w:rsidRDefault="005644F2" w:rsidP="00C65778">
            <w:pPr>
              <w:pStyle w:val="TAL"/>
              <w:rPr>
                <w:rFonts w:eastAsia="MS Mincho" w:cs="Arial"/>
                <w:color w:val="000000" w:themeColor="text1"/>
                <w:szCs w:val="18"/>
              </w:rPr>
            </w:pPr>
            <w:r w:rsidRPr="00A0192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56B3"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40D7C"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61CA5" w14:textId="77777777" w:rsidR="005644F2" w:rsidRPr="00A01923" w:rsidRDefault="005644F2" w:rsidP="00C65778">
            <w:pPr>
              <w:pStyle w:val="TAL"/>
              <w:rPr>
                <w:rFonts w:cs="Arial"/>
                <w:color w:val="000000" w:themeColor="text1"/>
                <w:szCs w:val="18"/>
                <w:lang w:eastAsia="zh-CN"/>
              </w:rPr>
            </w:pPr>
            <w:r w:rsidRPr="000B1477">
              <w:rPr>
                <w:rFonts w:cs="Arial"/>
                <w:color w:val="FF0000"/>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D489"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76982"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75C9F"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902AC"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86231" w14:textId="77777777" w:rsidR="005644F2" w:rsidRPr="00A01923" w:rsidRDefault="005644F2" w:rsidP="00C65778">
            <w:pPr>
              <w:pStyle w:val="TAL"/>
              <w:rPr>
                <w:rFonts w:cs="Arial"/>
                <w:color w:val="000000" w:themeColor="text1"/>
                <w:szCs w:val="18"/>
              </w:rPr>
            </w:pPr>
            <w:r w:rsidRPr="002507AD">
              <w:rPr>
                <w:rFonts w:cs="Arial"/>
                <w:color w:val="FF0000"/>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BC63E"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Optional with capability signalling</w:t>
            </w:r>
          </w:p>
        </w:tc>
      </w:tr>
      <w:tr w:rsidR="005644F2" w:rsidRPr="003616E1" w14:paraId="76B7CD4D"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BDBCAA" w14:textId="77777777" w:rsidR="005644F2" w:rsidRPr="003616E1" w:rsidRDefault="005644F2" w:rsidP="00C65778">
            <w:pPr>
              <w:pStyle w:val="TAL"/>
              <w:rPr>
                <w:rFonts w:cs="Arial"/>
                <w:color w:val="FF0000"/>
                <w:szCs w:val="18"/>
              </w:rPr>
            </w:pPr>
            <w:r w:rsidRPr="003616E1">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B86F2" w14:textId="77777777" w:rsidR="005644F2" w:rsidRPr="003616E1" w:rsidRDefault="005644F2" w:rsidP="00C65778">
            <w:pPr>
              <w:pStyle w:val="TAL"/>
              <w:rPr>
                <w:rFonts w:eastAsia="MS Mincho" w:cs="Arial"/>
                <w:color w:val="FF0000"/>
                <w:szCs w:val="18"/>
              </w:rPr>
            </w:pPr>
            <w:r w:rsidRPr="003616E1">
              <w:rPr>
                <w:rFonts w:eastAsia="MS Mincho" w:cs="Arial"/>
                <w:color w:val="FF0000"/>
                <w:szCs w:val="18"/>
              </w:rPr>
              <w:t>41-3-1a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E3CE" w14:textId="77777777" w:rsidR="005644F2" w:rsidRPr="003616E1" w:rsidRDefault="005644F2" w:rsidP="00C65778">
            <w:pPr>
              <w:pStyle w:val="TAL"/>
              <w:rPr>
                <w:rFonts w:cs="Arial"/>
                <w:color w:val="FF0000"/>
                <w:szCs w:val="18"/>
              </w:rPr>
            </w:pPr>
            <w:r w:rsidRPr="003616E1">
              <w:rPr>
                <w:rFonts w:cs="Arial"/>
                <w:color w:val="FF0000"/>
                <w:szCs w:val="18"/>
              </w:rPr>
              <w:t xml:space="preserve">UE </w:t>
            </w:r>
            <w:r w:rsidRPr="003616E1">
              <w:rPr>
                <w:rFonts w:eastAsia="Malgun Gothic" w:cs="Arial"/>
                <w:color w:val="FF0000"/>
                <w:szCs w:val="18"/>
                <w:lang w:eastAsia="ko-KR"/>
              </w:rPr>
              <w:t xml:space="preserve">autonomous TA adjustment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43346" w14:textId="77777777" w:rsidR="005644F2" w:rsidRPr="003616E1" w:rsidRDefault="005644F2" w:rsidP="00C65778">
            <w:pPr>
              <w:pStyle w:val="maintext"/>
              <w:ind w:firstLineChars="0" w:firstLine="0"/>
              <w:jc w:val="left"/>
              <w:rPr>
                <w:rFonts w:ascii="Arial" w:hAnsi="Arial" w:cs="Arial"/>
                <w:color w:val="FF0000"/>
                <w:sz w:val="18"/>
                <w:szCs w:val="18"/>
              </w:rPr>
            </w:pPr>
            <w:r w:rsidRPr="003616E1">
              <w:rPr>
                <w:rFonts w:ascii="Arial" w:hAnsi="Arial" w:cs="Arial"/>
                <w:color w:val="FF0000"/>
                <w:sz w:val="18"/>
                <w:szCs w:val="18"/>
              </w:rPr>
              <w:t>UE autonomously adjust the TA when cell-reselection happens</w:t>
            </w:r>
          </w:p>
          <w:p w14:paraId="053FCB51" w14:textId="77777777" w:rsidR="005644F2" w:rsidRPr="003616E1" w:rsidRDefault="005644F2" w:rsidP="00C65778">
            <w:pPr>
              <w:pStyle w:val="maintext"/>
              <w:ind w:firstLineChars="0" w:firstLine="0"/>
              <w:jc w:val="left"/>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78F74" w14:textId="77777777" w:rsidR="005644F2" w:rsidRPr="003616E1" w:rsidRDefault="005644F2" w:rsidP="00C65778">
            <w:pPr>
              <w:pStyle w:val="TAL"/>
              <w:rPr>
                <w:rFonts w:cs="Arial"/>
                <w:color w:val="FF0000"/>
                <w:szCs w:val="18"/>
                <w:highlight w:val="yellow"/>
              </w:rPr>
            </w:pPr>
            <w:r w:rsidRPr="003616E1">
              <w:rPr>
                <w:rFonts w:cs="Arial"/>
                <w:color w:val="FF0000"/>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75BB6" w14:textId="77777777" w:rsidR="005644F2" w:rsidRPr="003616E1" w:rsidRDefault="005644F2" w:rsidP="00C65778">
            <w:pPr>
              <w:pStyle w:val="TAL"/>
              <w:rPr>
                <w:rFonts w:cs="Arial"/>
                <w:color w:val="FF0000"/>
                <w:szCs w:val="18"/>
              </w:rPr>
            </w:pPr>
            <w:r w:rsidRPr="003616E1">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637A7" w14:textId="77777777" w:rsidR="005644F2" w:rsidRPr="003616E1" w:rsidRDefault="005644F2" w:rsidP="00C65778">
            <w:pPr>
              <w:pStyle w:val="TAL"/>
              <w:rPr>
                <w:rFonts w:cs="Arial"/>
                <w:color w:val="FF0000"/>
                <w:szCs w:val="18"/>
              </w:rPr>
            </w:pPr>
            <w:r w:rsidRPr="003616E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1AFAC" w14:textId="77777777" w:rsidR="005644F2" w:rsidRPr="003616E1" w:rsidRDefault="005644F2" w:rsidP="00C65778">
            <w:pPr>
              <w:pStyle w:val="TAL"/>
              <w:rPr>
                <w:rFonts w:cs="Arial"/>
                <w:color w:val="FF0000"/>
                <w:szCs w:val="18"/>
                <w:lang w:eastAsia="zh-CN"/>
              </w:rPr>
            </w:pPr>
            <w:r w:rsidRPr="003616E1">
              <w:rPr>
                <w:rFonts w:cs="Arial"/>
                <w:color w:val="FF0000"/>
                <w:szCs w:val="18"/>
                <w:lang w:eastAsia="zh-CN"/>
              </w:rPr>
              <w:t xml:space="preserve">UE cannot </w:t>
            </w:r>
            <w:r w:rsidRPr="003616E1">
              <w:rPr>
                <w:rFonts w:cs="Arial" w:hint="eastAsia"/>
                <w:color w:val="FF0000"/>
                <w:szCs w:val="18"/>
                <w:lang w:eastAsia="zh-CN"/>
              </w:rPr>
              <w:t>a</w:t>
            </w:r>
            <w:r w:rsidRPr="003616E1">
              <w:rPr>
                <w:rFonts w:cs="Arial"/>
                <w:color w:val="FF0000"/>
                <w:szCs w:val="18"/>
                <w:lang w:eastAsia="zh-CN"/>
              </w:rPr>
              <w:t>utonomously adjust the TA when cell-reselection happens</w:t>
            </w:r>
          </w:p>
          <w:p w14:paraId="2B8D478F" w14:textId="77777777" w:rsidR="005644F2" w:rsidRPr="003616E1" w:rsidRDefault="005644F2" w:rsidP="00C65778">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EFCE8" w14:textId="77777777" w:rsidR="005644F2" w:rsidRPr="003616E1" w:rsidRDefault="005644F2" w:rsidP="00C65778">
            <w:pPr>
              <w:pStyle w:val="TAL"/>
              <w:rPr>
                <w:rFonts w:cs="Arial"/>
                <w:color w:val="FF0000"/>
                <w:szCs w:val="18"/>
              </w:rPr>
            </w:pPr>
            <w:r w:rsidRPr="003616E1">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946D2" w14:textId="77777777" w:rsidR="005644F2" w:rsidRPr="003616E1" w:rsidRDefault="005644F2" w:rsidP="00C65778">
            <w:pPr>
              <w:pStyle w:val="TAL"/>
              <w:rPr>
                <w:rFonts w:cs="Arial"/>
                <w:color w:val="FF0000"/>
                <w:szCs w:val="18"/>
              </w:rPr>
            </w:pPr>
            <w:r w:rsidRPr="003616E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EA766" w14:textId="77777777" w:rsidR="005644F2" w:rsidRPr="003616E1" w:rsidRDefault="005644F2" w:rsidP="00C65778">
            <w:pPr>
              <w:pStyle w:val="TAL"/>
              <w:rPr>
                <w:rFonts w:cs="Arial"/>
                <w:color w:val="FF0000"/>
                <w:szCs w:val="18"/>
              </w:rPr>
            </w:pPr>
            <w:r w:rsidRPr="003616E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8EE57" w14:textId="77777777" w:rsidR="005644F2" w:rsidRPr="003616E1" w:rsidRDefault="005644F2" w:rsidP="00C65778">
            <w:pPr>
              <w:pStyle w:val="TAL"/>
              <w:rPr>
                <w:rFonts w:cs="Arial"/>
                <w:color w:val="FF0000"/>
                <w:szCs w:val="18"/>
              </w:rPr>
            </w:pPr>
            <w:r w:rsidRPr="003616E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C5ADF" w14:textId="77777777" w:rsidR="005644F2" w:rsidRPr="003616E1" w:rsidRDefault="005644F2" w:rsidP="00C6577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6D9A2" w14:textId="77777777" w:rsidR="005644F2" w:rsidRPr="003616E1" w:rsidRDefault="005644F2" w:rsidP="00C65778">
            <w:pPr>
              <w:pStyle w:val="TAL"/>
              <w:rPr>
                <w:rFonts w:cs="Arial"/>
                <w:color w:val="FF0000"/>
                <w:szCs w:val="18"/>
              </w:rPr>
            </w:pPr>
            <w:r w:rsidRPr="003616E1">
              <w:rPr>
                <w:rFonts w:cs="Arial"/>
                <w:color w:val="FF0000"/>
                <w:szCs w:val="18"/>
              </w:rPr>
              <w:t>Optional with capability signalling</w:t>
            </w:r>
          </w:p>
        </w:tc>
      </w:tr>
    </w:tbl>
    <w:p w14:paraId="6E11E299" w14:textId="77777777" w:rsidR="005644F2" w:rsidRDefault="005644F2" w:rsidP="00196C8C">
      <w:pPr>
        <w:pStyle w:val="BodyText"/>
        <w:rPr>
          <w:lang w:eastAsia="zh-CN"/>
        </w:rPr>
      </w:pPr>
    </w:p>
    <w:p w14:paraId="14D570C4" w14:textId="77777777" w:rsidR="005644F2" w:rsidRDefault="005644F2" w:rsidP="005644F2">
      <w:pPr>
        <w:rPr>
          <w:lang w:eastAsia="x-none"/>
        </w:rPr>
      </w:pPr>
    </w:p>
    <w:p w14:paraId="5B53BC3C" w14:textId="77777777" w:rsidR="005644F2" w:rsidRDefault="005644F2" w:rsidP="005644F2">
      <w:pPr>
        <w:rPr>
          <w:lang w:eastAsia="x-none"/>
        </w:rPr>
      </w:pPr>
      <w:r w:rsidRPr="00D23922">
        <w:rPr>
          <w:b/>
          <w:bCs/>
          <w:highlight w:val="green"/>
          <w:lang w:eastAsia="x-none"/>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02"/>
        <w:gridCol w:w="2286"/>
        <w:gridCol w:w="2293"/>
        <w:gridCol w:w="556"/>
        <w:gridCol w:w="527"/>
        <w:gridCol w:w="467"/>
        <w:gridCol w:w="2411"/>
        <w:gridCol w:w="648"/>
        <w:gridCol w:w="467"/>
        <w:gridCol w:w="467"/>
        <w:gridCol w:w="467"/>
        <w:gridCol w:w="1381"/>
        <w:gridCol w:w="1145"/>
      </w:tblGrid>
      <w:tr w:rsidR="005644F2" w:rsidRPr="00896695" w14:paraId="71D50EEA"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92A01"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D4AE4" w14:textId="77777777" w:rsidR="005644F2" w:rsidRPr="00731B9F" w:rsidRDefault="005644F2" w:rsidP="00C65778">
            <w:pPr>
              <w:pStyle w:val="TAL"/>
              <w:rPr>
                <w:rFonts w:eastAsia="MS Mincho" w:cs="Arial"/>
                <w:color w:val="000000" w:themeColor="text1"/>
                <w:szCs w:val="18"/>
              </w:rPr>
            </w:pPr>
            <w:r w:rsidRPr="00F349A7">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F0790" w14:textId="77777777" w:rsidR="005644F2" w:rsidRPr="00F349A7" w:rsidRDefault="005644F2" w:rsidP="00C65778">
            <w:pPr>
              <w:pStyle w:val="TAL"/>
              <w:rPr>
                <w:rFonts w:cs="Arial"/>
                <w:color w:val="000000" w:themeColor="text1"/>
                <w:szCs w:val="18"/>
                <w:lang w:eastAsia="zh-CN"/>
              </w:rPr>
            </w:pPr>
            <w:r w:rsidRPr="00731B9F">
              <w:rPr>
                <w:rFonts w:cs="Arial"/>
                <w:color w:val="000000" w:themeColor="text1"/>
                <w:szCs w:val="18"/>
                <w:lang w:eastAsia="zh-CN"/>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1E72C" w14:textId="77777777" w:rsidR="005644F2" w:rsidRPr="00F349A7" w:rsidRDefault="005644F2" w:rsidP="00C65778">
            <w:pPr>
              <w:rPr>
                <w:rFonts w:cs="Arial"/>
                <w:color w:val="000000" w:themeColor="text1"/>
                <w:sz w:val="18"/>
                <w:szCs w:val="18"/>
                <w:lang w:eastAsia="zh-CN"/>
              </w:rPr>
            </w:pPr>
            <w:r w:rsidRPr="00F349A7">
              <w:rPr>
                <w:rFonts w:cs="Arial"/>
                <w:color w:val="000000" w:themeColor="text1"/>
                <w:sz w:val="18"/>
                <w:szCs w:val="18"/>
                <w:lang w:eastAsia="zh-CN"/>
              </w:rPr>
              <w:t>Support of 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E3DE1" w14:textId="77777777" w:rsidR="005644F2" w:rsidRPr="00731B9F" w:rsidRDefault="005644F2" w:rsidP="00C65778">
            <w:pPr>
              <w:pStyle w:val="TAL"/>
              <w:rPr>
                <w:rFonts w:eastAsia="MS Mincho" w:cs="Arial"/>
                <w:color w:val="000000" w:themeColor="text1"/>
                <w:szCs w:val="18"/>
                <w:highlight w:val="yellow"/>
              </w:rPr>
            </w:pPr>
            <w:r w:rsidRPr="00731B9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B1BC" w14:textId="77777777" w:rsidR="005644F2" w:rsidRPr="00731B9F" w:rsidRDefault="005644F2" w:rsidP="00C65778">
            <w:pPr>
              <w:pStyle w:val="TAL"/>
              <w:rPr>
                <w:rFonts w:cs="Arial"/>
                <w:color w:val="000000" w:themeColor="text1"/>
                <w:szCs w:val="18"/>
                <w:lang w:eastAsia="zh-CN"/>
              </w:rPr>
            </w:pPr>
            <w:r w:rsidRPr="00F349A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760B3" w14:textId="77777777" w:rsidR="005644F2" w:rsidRPr="00F349A7" w:rsidRDefault="005644F2" w:rsidP="00C65778">
            <w:pPr>
              <w:pStyle w:val="TAL"/>
              <w:rPr>
                <w:rFonts w:cs="Arial"/>
                <w:color w:val="000000" w:themeColor="text1"/>
                <w:szCs w:val="18"/>
                <w:lang w:eastAsia="zh-CN"/>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57FFB" w14:textId="77777777" w:rsidR="005644F2" w:rsidRPr="00731B9F" w:rsidRDefault="005644F2" w:rsidP="00C65778">
            <w:pPr>
              <w:pStyle w:val="TAL"/>
              <w:rPr>
                <w:rFonts w:cs="Arial"/>
                <w:color w:val="FF0000"/>
                <w:szCs w:val="18"/>
                <w:lang w:val="en-US" w:eastAsia="zh-CN"/>
              </w:rPr>
            </w:pPr>
            <w:r w:rsidRPr="00731B9F">
              <w:rPr>
                <w:rFonts w:cs="Arial"/>
                <w:color w:val="FF0000"/>
                <w:szCs w:val="18"/>
                <w:lang w:eastAsia="zh-CN"/>
              </w:rPr>
              <w:t>SRS for positioning configuration in multiple cells for UEs in RRC_INACTIVE state configured outside initial UL BWP</w:t>
            </w:r>
            <w:r w:rsidRPr="00731B9F">
              <w:rPr>
                <w:rFonts w:cs="Arial"/>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8891" w14:textId="77777777" w:rsidR="005644F2" w:rsidRPr="00F349A7" w:rsidRDefault="005644F2" w:rsidP="00C65778">
            <w:pPr>
              <w:pStyle w:val="TAL"/>
              <w:rPr>
                <w:rFonts w:cs="Arial"/>
                <w:color w:val="000000" w:themeColor="text1"/>
                <w:szCs w:val="18"/>
                <w:lang w:eastAsia="zh-CN"/>
              </w:rPr>
            </w:pPr>
            <w:r w:rsidRPr="00731B9F">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E7FD"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A890F"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8EE79" w14:textId="77777777" w:rsidR="005644F2" w:rsidRPr="00F349A7" w:rsidRDefault="005644F2" w:rsidP="00C6577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1729E" w14:textId="77777777" w:rsidR="005644F2" w:rsidRPr="00731B9F" w:rsidRDefault="005644F2" w:rsidP="00C65778">
            <w:pPr>
              <w:pStyle w:val="TAL"/>
              <w:rPr>
                <w:rFonts w:cs="Arial"/>
                <w:color w:val="000000" w:themeColor="text1"/>
                <w:szCs w:val="18"/>
                <w:lang w:val="en-US"/>
              </w:rPr>
            </w:pPr>
            <w:r w:rsidRPr="00D567B4">
              <w:rPr>
                <w:rFonts w:cs="Arial"/>
                <w:color w:val="FF0000"/>
                <w:szCs w:val="18"/>
                <w:lang w:val="en-US"/>
              </w:rPr>
              <w:t>Need for location server</w:t>
            </w:r>
            <w:r>
              <w:rPr>
                <w:rFonts w:cs="Arial"/>
                <w:color w:val="FF0000"/>
                <w:szCs w:val="18"/>
                <w:lang w:val="en-US"/>
              </w:rPr>
              <w:t xml:space="preserve"> </w:t>
            </w:r>
            <w:r w:rsidRPr="00D567B4">
              <w:rPr>
                <w:rFonts w:cs="Arial"/>
                <w:color w:val="FF0000"/>
                <w:szCs w:val="18"/>
                <w:lang w:val="en-US"/>
              </w:rPr>
              <w:t>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0F5D" w14:textId="77777777" w:rsidR="005644F2" w:rsidRPr="00731B9F" w:rsidRDefault="005644F2" w:rsidP="00C65778">
            <w:pPr>
              <w:pStyle w:val="TAL"/>
              <w:rPr>
                <w:rFonts w:cs="Arial"/>
                <w:bCs/>
                <w:color w:val="000000" w:themeColor="text1"/>
                <w:szCs w:val="18"/>
              </w:rPr>
            </w:pPr>
            <w:r w:rsidRPr="00731B9F">
              <w:rPr>
                <w:rFonts w:cs="Arial"/>
                <w:bCs/>
                <w:color w:val="000000" w:themeColor="text1"/>
                <w:szCs w:val="18"/>
              </w:rPr>
              <w:t>Optional with capability signalling</w:t>
            </w:r>
          </w:p>
        </w:tc>
      </w:tr>
    </w:tbl>
    <w:p w14:paraId="0972D155" w14:textId="77777777" w:rsidR="005644F2" w:rsidRDefault="005644F2" w:rsidP="00196C8C">
      <w:pPr>
        <w:pStyle w:val="BodyText"/>
        <w:rPr>
          <w:lang w:eastAsia="zh-CN"/>
        </w:rPr>
      </w:pPr>
    </w:p>
    <w:p w14:paraId="74E9FDFA" w14:textId="77777777" w:rsidR="005644F2" w:rsidRDefault="005644F2" w:rsidP="005644F2">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09"/>
        <w:gridCol w:w="1617"/>
        <w:gridCol w:w="3451"/>
        <w:gridCol w:w="556"/>
        <w:gridCol w:w="447"/>
        <w:gridCol w:w="467"/>
        <w:gridCol w:w="1741"/>
        <w:gridCol w:w="658"/>
        <w:gridCol w:w="467"/>
        <w:gridCol w:w="467"/>
        <w:gridCol w:w="467"/>
        <w:gridCol w:w="1550"/>
        <w:gridCol w:w="1211"/>
      </w:tblGrid>
      <w:tr w:rsidR="005644F2" w:rsidRPr="00896695" w14:paraId="6DEFE988"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C15CCD"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1FD6A" w14:textId="77777777" w:rsidR="005644F2" w:rsidRPr="00A01923" w:rsidRDefault="005644F2" w:rsidP="00C65778">
            <w:pPr>
              <w:pStyle w:val="TAL"/>
              <w:rPr>
                <w:rFonts w:cs="Arial"/>
                <w:color w:val="000000" w:themeColor="text1"/>
                <w:szCs w:val="18"/>
              </w:rPr>
            </w:pPr>
            <w:r w:rsidRPr="00A01923">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39649"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52FF" w14:textId="77777777" w:rsidR="005644F2" w:rsidRPr="00A01923" w:rsidRDefault="005644F2" w:rsidP="00C65778">
            <w:pPr>
              <w:pStyle w:val="maintext"/>
              <w:spacing w:line="240" w:lineRule="auto"/>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rPr>
              <w:t>Support of DL PRS measurement in RR</w:t>
            </w:r>
            <w:r w:rsidRPr="00340FD6">
              <w:rPr>
                <w:rFonts w:ascii="Arial" w:hAnsi="Arial" w:cs="Arial"/>
                <w:color w:val="000000" w:themeColor="text1"/>
                <w:sz w:val="18"/>
                <w:szCs w:val="18"/>
              </w:rPr>
              <w:t xml:space="preserve">C_IDLE for Rel. 17 methods the UE supports in RRC_INACTIVE </w:t>
            </w:r>
            <w:r w:rsidRPr="00A442DB">
              <w:rPr>
                <w:rFonts w:ascii="Arial" w:hAnsi="Arial" w:cs="Arial"/>
                <w:strike/>
                <w:color w:val="FF0000"/>
                <w:sz w:val="18"/>
                <w:szCs w:val="18"/>
              </w:rPr>
              <w:t>[with measurement reporting when UE switches to RRC_CONNECTED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F0CF" w14:textId="77777777" w:rsidR="005644F2" w:rsidRPr="00A01923" w:rsidRDefault="005644F2" w:rsidP="00C65778">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FE574"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26C16"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937DE" w14:textId="77777777" w:rsidR="005644F2" w:rsidRPr="00A01923" w:rsidRDefault="005644F2" w:rsidP="00C65778">
            <w:pPr>
              <w:pStyle w:val="TAL"/>
              <w:rPr>
                <w:rFonts w:cs="Arial"/>
                <w:color w:val="000000" w:themeColor="text1"/>
                <w:szCs w:val="18"/>
                <w:lang w:eastAsia="zh-CN"/>
              </w:rPr>
            </w:pPr>
            <w:r w:rsidRPr="00293344">
              <w:rPr>
                <w:rFonts w:cs="Arial"/>
                <w:color w:val="FF0000"/>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14279" w14:textId="77777777" w:rsidR="005644F2" w:rsidRPr="00A01923" w:rsidRDefault="005644F2" w:rsidP="00C65778">
            <w:pPr>
              <w:pStyle w:val="TAL"/>
              <w:rPr>
                <w:rFonts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006E2"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C74B"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E751D"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FD6D0" w14:textId="77777777" w:rsidR="005644F2" w:rsidRPr="00293344" w:rsidRDefault="005644F2" w:rsidP="00C65778">
            <w:pPr>
              <w:pStyle w:val="TAL"/>
              <w:rPr>
                <w:rFonts w:cs="Arial"/>
                <w:color w:val="000000" w:themeColor="text1"/>
                <w:szCs w:val="18"/>
              </w:rPr>
            </w:pPr>
            <w:r w:rsidRPr="00522B80">
              <w:rPr>
                <w:rFonts w:cs="Arial"/>
                <w:strike/>
                <w:color w:val="FF0000"/>
                <w:szCs w:val="18"/>
              </w:rPr>
              <w:t>[</w:t>
            </w:r>
            <w:r w:rsidRPr="00522B80">
              <w:rPr>
                <w:rFonts w:cs="Arial"/>
                <w:color w:val="000000" w:themeColor="text1"/>
                <w:szCs w:val="18"/>
              </w:rPr>
              <w:t>Need for location server to know if the feature is supported</w:t>
            </w:r>
            <w:r w:rsidRPr="00522B80">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0DE60" w14:textId="77777777" w:rsidR="005644F2" w:rsidRPr="00A01923" w:rsidRDefault="005644F2" w:rsidP="00C65778">
            <w:pPr>
              <w:pStyle w:val="TAL"/>
              <w:rPr>
                <w:rFonts w:cs="Arial"/>
                <w:color w:val="000000" w:themeColor="text1"/>
                <w:szCs w:val="18"/>
              </w:rPr>
            </w:pPr>
            <w:r w:rsidRPr="00A01923">
              <w:rPr>
                <w:rFonts w:cs="Arial"/>
                <w:color w:val="000000" w:themeColor="text1"/>
                <w:szCs w:val="18"/>
              </w:rPr>
              <w:t>Optional with capability signaling.</w:t>
            </w:r>
          </w:p>
        </w:tc>
      </w:tr>
    </w:tbl>
    <w:p w14:paraId="27DEEC63" w14:textId="77777777" w:rsidR="005644F2" w:rsidRDefault="005644F2" w:rsidP="005644F2">
      <w:pPr>
        <w:rPr>
          <w:lang w:eastAsia="x-none"/>
        </w:rPr>
      </w:pPr>
    </w:p>
    <w:p w14:paraId="76EEBDE8" w14:textId="77777777" w:rsidR="00196C8C" w:rsidRDefault="00196C8C" w:rsidP="00196C8C">
      <w:pPr>
        <w:rPr>
          <w:rFonts w:ascii="Calibri" w:hAnsi="Calibri" w:cs="Arial"/>
          <w:b/>
        </w:rPr>
      </w:pPr>
    </w:p>
    <w:p w14:paraId="59CA7EAE" w14:textId="77777777" w:rsidR="00196C8C" w:rsidRDefault="00196C8C" w:rsidP="00196C8C">
      <w:pPr>
        <w:rPr>
          <w:rFonts w:ascii="Calibri" w:hAnsi="Calibri" w:cs="Arial"/>
          <w:b/>
        </w:rPr>
      </w:pPr>
    </w:p>
    <w:p w14:paraId="486AC8B4" w14:textId="77777777" w:rsidR="00196C8C" w:rsidRDefault="00196C8C" w:rsidP="00196C8C">
      <w:pPr>
        <w:pStyle w:val="BodyText"/>
        <w:rPr>
          <w:rFonts w:eastAsiaTheme="minorEastAsia"/>
          <w:lang w:eastAsia="zh-CN"/>
        </w:rPr>
        <w:sectPr w:rsidR="00196C8C" w:rsidSect="00BC4A63">
          <w:pgSz w:w="16838" w:h="11906" w:orient="landscape"/>
          <w:pgMar w:top="1021" w:right="1021" w:bottom="1021" w:left="1021" w:header="709" w:footer="709" w:gutter="0"/>
          <w:cols w:space="720"/>
          <w:docGrid w:linePitch="360"/>
        </w:sectPr>
      </w:pPr>
    </w:p>
    <w:p w14:paraId="43A28605" w14:textId="77777777" w:rsidR="00196C8C" w:rsidRDefault="00196C8C" w:rsidP="00196C8C">
      <w:pPr>
        <w:pStyle w:val="BodyText"/>
        <w:rPr>
          <w:rFonts w:eastAsiaTheme="minorEastAsia"/>
          <w:lang w:eastAsia="zh-CN"/>
        </w:rPr>
      </w:pPr>
    </w:p>
    <w:p w14:paraId="4CFC457B" w14:textId="77777777" w:rsidR="00196C8C" w:rsidRDefault="00196C8C" w:rsidP="00196C8C">
      <w:pPr>
        <w:pStyle w:val="BodyText"/>
        <w:rPr>
          <w:rFonts w:eastAsiaTheme="minorEastAsia"/>
          <w:lang w:eastAsia="zh-CN"/>
        </w:rPr>
      </w:pPr>
    </w:p>
    <w:p w14:paraId="492DD8F3" w14:textId="77777777" w:rsidR="00196C8C" w:rsidRPr="00AE02CA" w:rsidRDefault="00196C8C" w:rsidP="00196C8C">
      <w:pPr>
        <w:pStyle w:val="111"/>
        <w:numPr>
          <w:ilvl w:val="2"/>
          <w:numId w:val="1"/>
        </w:numPr>
        <w:spacing w:before="120" w:after="120"/>
        <w:ind w:left="720" w:hanging="738"/>
      </w:pPr>
      <w:r>
        <w:t xml:space="preserve">FG </w:t>
      </w:r>
      <w:r w:rsidRPr="00DD5852">
        <w:rPr>
          <w:rFonts w:cs="Arial"/>
          <w:color w:val="000000" w:themeColor="text1"/>
        </w:rPr>
        <w:t>41-</w:t>
      </w:r>
      <w:r>
        <w:rPr>
          <w:rFonts w:cs="Arial"/>
          <w:color w:val="000000" w:themeColor="text1"/>
        </w:rPr>
        <w:t>3</w:t>
      </w:r>
      <w:r w:rsidRPr="00DD5852">
        <w:rPr>
          <w:rFonts w:cs="Arial"/>
          <w:color w:val="000000" w:themeColor="text1"/>
        </w:rPr>
        <w:t>-</w:t>
      </w:r>
      <w:r>
        <w:rPr>
          <w:rFonts w:cs="Arial"/>
          <w:color w:val="000000" w:themeColor="text1"/>
        </w:rPr>
        <w:t>1</w:t>
      </w:r>
    </w:p>
    <w:p w14:paraId="1A248C9B" w14:textId="6AD6EF64" w:rsidR="00D1241A" w:rsidRDefault="00D1241A" w:rsidP="00196C8C">
      <w:pPr>
        <w:pStyle w:val="3GPPNormalText"/>
        <w:rPr>
          <w:sz w:val="20"/>
          <w:szCs w:val="20"/>
        </w:rPr>
      </w:pPr>
      <w:r w:rsidRPr="00D1241A">
        <w:rPr>
          <w:sz w:val="20"/>
          <w:szCs w:val="20"/>
        </w:rPr>
        <w:t>For FG 41-</w:t>
      </w:r>
      <w:r>
        <w:rPr>
          <w:sz w:val="20"/>
          <w:szCs w:val="20"/>
        </w:rPr>
        <w:t>3</w:t>
      </w:r>
      <w:r w:rsidRPr="00D1241A">
        <w:rPr>
          <w:sz w:val="20"/>
          <w:szCs w:val="20"/>
        </w:rPr>
        <w:t xml:space="preserve">-1 “SRS for positioning configuration in multiple cells for UEs in RRC_INACTIVE state for initial UL BWP”, it </w:t>
      </w:r>
      <w:r>
        <w:rPr>
          <w:sz w:val="20"/>
          <w:szCs w:val="20"/>
        </w:rPr>
        <w:t>is still</w:t>
      </w:r>
      <w:r w:rsidRPr="00D1241A">
        <w:rPr>
          <w:sz w:val="20"/>
          <w:szCs w:val="20"/>
        </w:rPr>
        <w:t xml:space="preserve"> “FFS” for prerequisite feature groups. In our view, it </w:t>
      </w:r>
      <w:r>
        <w:rPr>
          <w:sz w:val="20"/>
          <w:szCs w:val="20"/>
        </w:rPr>
        <w:t>needs at least to include “</w:t>
      </w:r>
      <w:r w:rsidRPr="00D1241A">
        <w:rPr>
          <w:sz w:val="20"/>
          <w:szCs w:val="20"/>
        </w:rPr>
        <w:t>27-15</w:t>
      </w:r>
      <w:r w:rsidR="008B1C18">
        <w:rPr>
          <w:rFonts w:eastAsiaTheme="minorEastAsia" w:hint="eastAsia"/>
          <w:sz w:val="20"/>
          <w:szCs w:val="20"/>
          <w:lang w:eastAsia="zh-CN"/>
        </w:rPr>
        <w:t xml:space="preserve"> </w:t>
      </w:r>
      <w:r w:rsidRPr="00D1241A">
        <w:rPr>
          <w:sz w:val="20"/>
          <w:szCs w:val="20"/>
        </w:rPr>
        <w:t>Positioning SRS transmission in RRC_INACTIVE state for initial UL BWP</w:t>
      </w:r>
      <w:r>
        <w:rPr>
          <w:sz w:val="20"/>
          <w:szCs w:val="20"/>
        </w:rPr>
        <w:t>”</w:t>
      </w:r>
      <w:r w:rsidRPr="00D1241A">
        <w:rPr>
          <w:sz w:val="20"/>
          <w:szCs w:val="20"/>
        </w:rPr>
        <w:t>.</w:t>
      </w:r>
    </w:p>
    <w:p w14:paraId="15F00EE4" w14:textId="42CD6951" w:rsidR="00D1241A" w:rsidRPr="00EF73FC" w:rsidRDefault="00D1241A" w:rsidP="00D1241A">
      <w:pPr>
        <w:pStyle w:val="3GPPNormalText"/>
        <w:rPr>
          <w:rFonts w:eastAsia="Batang"/>
          <w:b/>
          <w:bCs/>
          <w:color w:val="000000"/>
          <w:sz w:val="20"/>
          <w:szCs w:val="20"/>
          <w:lang w:val="en-GB"/>
        </w:rPr>
      </w:pPr>
      <w:bookmarkStart w:id="13" w:name="P13"/>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C94FF1">
        <w:rPr>
          <w:b/>
          <w:bCs/>
          <w:noProof/>
          <w:sz w:val="20"/>
          <w:szCs w:val="20"/>
        </w:rPr>
        <w:t>13</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sidR="009E701E">
        <w:rPr>
          <w:rFonts w:eastAsia="Batang"/>
          <w:b/>
          <w:bCs/>
          <w:color w:val="000000"/>
          <w:sz w:val="20"/>
          <w:szCs w:val="20"/>
          <w:lang w:val="en-GB"/>
        </w:rPr>
        <w:t>3-1</w:t>
      </w:r>
      <w:r>
        <w:rPr>
          <w:rFonts w:eastAsia="Batang"/>
          <w:b/>
          <w:bCs/>
          <w:color w:val="000000"/>
          <w:sz w:val="20"/>
          <w:szCs w:val="20"/>
          <w:lang w:val="en-GB"/>
        </w:rPr>
        <w:t xml:space="preserve">, </w:t>
      </w:r>
    </w:p>
    <w:p w14:paraId="35780DEE" w14:textId="69648389" w:rsidR="00D1241A" w:rsidRPr="007156DE" w:rsidRDefault="00D1241A" w:rsidP="00D1241A">
      <w:pPr>
        <w:pStyle w:val="3GPPNormalText"/>
        <w:numPr>
          <w:ilvl w:val="0"/>
          <w:numId w:val="22"/>
        </w:numPr>
        <w:rPr>
          <w:b/>
          <w:bCs/>
          <w:sz w:val="20"/>
          <w:szCs w:val="20"/>
          <w:lang w:val="en-GB"/>
        </w:rPr>
      </w:pPr>
      <w:r>
        <w:rPr>
          <w:b/>
          <w:bCs/>
          <w:sz w:val="20"/>
          <w:szCs w:val="20"/>
          <w:lang w:val="en-GB"/>
        </w:rPr>
        <w:t xml:space="preserve">Include </w:t>
      </w:r>
      <w:r w:rsidRPr="00EF73FC">
        <w:rPr>
          <w:rFonts w:eastAsia="Batang"/>
          <w:b/>
          <w:bCs/>
          <w:color w:val="000000"/>
          <w:sz w:val="20"/>
          <w:szCs w:val="20"/>
          <w:lang w:val="en-GB"/>
        </w:rPr>
        <w:t xml:space="preserve">FG </w:t>
      </w:r>
      <w:r w:rsidR="009E701E">
        <w:rPr>
          <w:b/>
          <w:bCs/>
          <w:sz w:val="20"/>
          <w:szCs w:val="20"/>
          <w:lang w:val="en-GB"/>
        </w:rPr>
        <w:t>27-15</w:t>
      </w:r>
      <w:r w:rsidRPr="00084BC6">
        <w:rPr>
          <w:b/>
          <w:bCs/>
          <w:sz w:val="20"/>
          <w:szCs w:val="20"/>
          <w:lang w:val="en-GB"/>
        </w:rPr>
        <w:t xml:space="preserve"> </w:t>
      </w:r>
      <w:r>
        <w:rPr>
          <w:b/>
          <w:bCs/>
          <w:sz w:val="20"/>
          <w:szCs w:val="20"/>
          <w:lang w:val="en-GB"/>
        </w:rPr>
        <w:t>in</w:t>
      </w:r>
      <w:r w:rsidRPr="00084BC6">
        <w:rPr>
          <w:b/>
          <w:bCs/>
          <w:sz w:val="20"/>
          <w:szCs w:val="20"/>
          <w:lang w:val="en-GB"/>
        </w:rPr>
        <w:t xml:space="preserve"> the Prerequisite feature groups.</w:t>
      </w:r>
    </w:p>
    <w:bookmarkEnd w:id="13"/>
    <w:p w14:paraId="53A282EA" w14:textId="77777777" w:rsidR="00196C8C" w:rsidRDefault="00196C8C" w:rsidP="00196C8C">
      <w:pPr>
        <w:spacing w:beforeLines="50" w:before="120" w:after="120"/>
        <w:jc w:val="both"/>
        <w:rPr>
          <w:rFonts w:eastAsiaTheme="minorEastAsia"/>
          <w:lang w:val="en-GB" w:eastAsia="zh-CN"/>
        </w:rPr>
      </w:pPr>
    </w:p>
    <w:p w14:paraId="1C852333" w14:textId="02BA47A5" w:rsidR="00196C8C" w:rsidRPr="00AE02CA" w:rsidRDefault="00196C8C" w:rsidP="00196C8C">
      <w:pPr>
        <w:pStyle w:val="111"/>
        <w:numPr>
          <w:ilvl w:val="2"/>
          <w:numId w:val="1"/>
        </w:numPr>
        <w:spacing w:before="120" w:after="120"/>
        <w:ind w:left="720" w:hanging="738"/>
      </w:pPr>
      <w:r>
        <w:t xml:space="preserve">FG </w:t>
      </w:r>
      <w:r w:rsidRPr="00DD5852">
        <w:rPr>
          <w:rFonts w:cs="Arial"/>
          <w:color w:val="000000" w:themeColor="text1"/>
        </w:rPr>
        <w:t>41-</w:t>
      </w:r>
      <w:r>
        <w:rPr>
          <w:rFonts w:cs="Arial"/>
          <w:color w:val="000000" w:themeColor="text1"/>
        </w:rPr>
        <w:t>3</w:t>
      </w:r>
      <w:r w:rsidRPr="00DD5852">
        <w:rPr>
          <w:rFonts w:cs="Arial"/>
          <w:color w:val="000000" w:themeColor="text1"/>
        </w:rPr>
        <w:t>-</w:t>
      </w:r>
      <w:r w:rsidR="00003C70">
        <w:rPr>
          <w:rFonts w:cs="Arial"/>
          <w:color w:val="000000" w:themeColor="text1"/>
        </w:rPr>
        <w:t>2</w:t>
      </w:r>
    </w:p>
    <w:p w14:paraId="3AA42D5A" w14:textId="0D127D39" w:rsidR="00196C8C" w:rsidRDefault="009233DB" w:rsidP="00196C8C">
      <w:pPr>
        <w:pStyle w:val="3GPPNormalText"/>
        <w:rPr>
          <w:sz w:val="20"/>
          <w:szCs w:val="20"/>
        </w:rPr>
      </w:pPr>
      <w:r w:rsidRPr="009233DB">
        <w:rPr>
          <w:sz w:val="20"/>
          <w:szCs w:val="20"/>
        </w:rPr>
        <w:t>For FG 41-3-</w:t>
      </w:r>
      <w:r>
        <w:rPr>
          <w:sz w:val="20"/>
          <w:szCs w:val="20"/>
        </w:rPr>
        <w:t>3</w:t>
      </w:r>
      <w:r w:rsidRPr="009233DB">
        <w:rPr>
          <w:sz w:val="20"/>
          <w:szCs w:val="20"/>
        </w:rPr>
        <w:t xml:space="preserve"> “SRS for positioning configuration in multiple cells for UEs in RRC_INACTIVE state</w:t>
      </w:r>
      <w:r w:rsidRPr="009233DB">
        <w:t xml:space="preserve"> </w:t>
      </w:r>
      <w:r w:rsidRPr="009233DB">
        <w:rPr>
          <w:sz w:val="20"/>
          <w:szCs w:val="20"/>
        </w:rPr>
        <w:t xml:space="preserve">configured outside initial UL BWP”, it is still “FFS” for prerequisite feature groups. In our view, it needs at least </w:t>
      </w:r>
      <w:r w:rsidR="00334D89" w:rsidRPr="00334D89">
        <w:rPr>
          <w:sz w:val="20"/>
          <w:szCs w:val="20"/>
        </w:rPr>
        <w:t>include “</w:t>
      </w:r>
      <w:r w:rsidRPr="009233DB">
        <w:rPr>
          <w:sz w:val="20"/>
          <w:szCs w:val="20"/>
        </w:rPr>
        <w:t>27-15b</w:t>
      </w:r>
      <w:r>
        <w:rPr>
          <w:sz w:val="20"/>
          <w:szCs w:val="20"/>
        </w:rPr>
        <w:t xml:space="preserve"> </w:t>
      </w:r>
      <w:r w:rsidRPr="009233DB">
        <w:rPr>
          <w:sz w:val="20"/>
          <w:szCs w:val="20"/>
        </w:rPr>
        <w:t>Positioning SRS transmission in RRC_INACTIVE state configured outside initial UL BWP</w:t>
      </w:r>
      <w:r w:rsidR="00334D89" w:rsidRPr="00334D89">
        <w:rPr>
          <w:sz w:val="20"/>
          <w:szCs w:val="20"/>
        </w:rPr>
        <w:t>”.</w:t>
      </w:r>
    </w:p>
    <w:p w14:paraId="476C96A8" w14:textId="2787B15D" w:rsidR="00196C8C" w:rsidRPr="00EF73FC" w:rsidRDefault="00196C8C" w:rsidP="00196C8C">
      <w:pPr>
        <w:pStyle w:val="3GPPNormalText"/>
        <w:rPr>
          <w:rFonts w:eastAsia="Batang"/>
          <w:b/>
          <w:bCs/>
          <w:color w:val="000000"/>
          <w:sz w:val="20"/>
          <w:szCs w:val="20"/>
          <w:lang w:val="en-GB"/>
        </w:rPr>
      </w:pPr>
      <w:bookmarkStart w:id="14" w:name="P14"/>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C94FF1">
        <w:rPr>
          <w:b/>
          <w:bCs/>
          <w:noProof/>
          <w:sz w:val="20"/>
          <w:szCs w:val="20"/>
        </w:rPr>
        <w:t>14</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3</w:t>
      </w:r>
      <w:r w:rsidRPr="00EF73FC">
        <w:rPr>
          <w:rFonts w:eastAsia="Batang"/>
          <w:b/>
          <w:bCs/>
          <w:color w:val="000000"/>
          <w:sz w:val="20"/>
          <w:szCs w:val="20"/>
          <w:lang w:val="en-GB"/>
        </w:rPr>
        <w:t>-</w:t>
      </w:r>
      <w:r w:rsidR="00484DBF">
        <w:rPr>
          <w:rFonts w:eastAsia="Batang"/>
          <w:b/>
          <w:bCs/>
          <w:color w:val="000000"/>
          <w:sz w:val="20"/>
          <w:szCs w:val="20"/>
          <w:lang w:val="en-GB"/>
        </w:rPr>
        <w:t>2</w:t>
      </w:r>
      <w:r>
        <w:rPr>
          <w:rFonts w:eastAsia="Batang"/>
          <w:b/>
          <w:bCs/>
          <w:color w:val="000000"/>
          <w:sz w:val="20"/>
          <w:szCs w:val="20"/>
          <w:lang w:val="en-GB"/>
        </w:rPr>
        <w:t>,</w:t>
      </w:r>
    </w:p>
    <w:p w14:paraId="1BE20D78" w14:textId="7F3E60F5" w:rsidR="009233DB" w:rsidRPr="007156DE" w:rsidRDefault="009233DB" w:rsidP="009233DB">
      <w:pPr>
        <w:pStyle w:val="3GPPNormalText"/>
        <w:numPr>
          <w:ilvl w:val="0"/>
          <w:numId w:val="22"/>
        </w:numPr>
        <w:rPr>
          <w:b/>
          <w:bCs/>
          <w:sz w:val="20"/>
          <w:szCs w:val="20"/>
          <w:lang w:val="en-GB"/>
        </w:rPr>
      </w:pPr>
      <w:r>
        <w:rPr>
          <w:b/>
          <w:bCs/>
          <w:sz w:val="20"/>
          <w:szCs w:val="20"/>
          <w:lang w:val="en-GB"/>
        </w:rPr>
        <w:t xml:space="preserve">Include </w:t>
      </w:r>
      <w:r w:rsidRPr="00EF73FC">
        <w:rPr>
          <w:rFonts w:eastAsia="Batang"/>
          <w:b/>
          <w:bCs/>
          <w:color w:val="000000"/>
          <w:sz w:val="20"/>
          <w:szCs w:val="20"/>
          <w:lang w:val="en-GB"/>
        </w:rPr>
        <w:t xml:space="preserve">FG </w:t>
      </w:r>
      <w:r>
        <w:rPr>
          <w:b/>
          <w:bCs/>
          <w:sz w:val="20"/>
          <w:szCs w:val="20"/>
          <w:lang w:val="en-GB"/>
        </w:rPr>
        <w:t>27-15b</w:t>
      </w:r>
      <w:r w:rsidRPr="00084BC6">
        <w:rPr>
          <w:b/>
          <w:bCs/>
          <w:sz w:val="20"/>
          <w:szCs w:val="20"/>
          <w:lang w:val="en-GB"/>
        </w:rPr>
        <w:t xml:space="preserve"> </w:t>
      </w:r>
      <w:r>
        <w:rPr>
          <w:b/>
          <w:bCs/>
          <w:sz w:val="20"/>
          <w:szCs w:val="20"/>
          <w:lang w:val="en-GB"/>
        </w:rPr>
        <w:t>in</w:t>
      </w:r>
      <w:r w:rsidRPr="00084BC6">
        <w:rPr>
          <w:b/>
          <w:bCs/>
          <w:sz w:val="20"/>
          <w:szCs w:val="20"/>
          <w:lang w:val="en-GB"/>
        </w:rPr>
        <w:t xml:space="preserve"> the Prerequisite feature groups.</w:t>
      </w:r>
    </w:p>
    <w:bookmarkEnd w:id="14"/>
    <w:p w14:paraId="44D010CC" w14:textId="77777777" w:rsidR="00ED3E3E" w:rsidRDefault="00ED3E3E" w:rsidP="00ED3E3E">
      <w:pPr>
        <w:pStyle w:val="3GPPNormalText"/>
        <w:rPr>
          <w:rFonts w:eastAsia="Batang"/>
          <w:b/>
          <w:bCs/>
          <w:color w:val="000000"/>
          <w:sz w:val="20"/>
          <w:szCs w:val="20"/>
          <w:lang w:val="en-GB"/>
        </w:rPr>
      </w:pPr>
    </w:p>
    <w:p w14:paraId="7C456AA1" w14:textId="77777777" w:rsidR="00ED3E3E" w:rsidRDefault="00ED3E3E" w:rsidP="00ED3E3E">
      <w:pPr>
        <w:pStyle w:val="3GPPNormalText"/>
        <w:rPr>
          <w:rFonts w:eastAsia="Batang"/>
          <w:b/>
          <w:bCs/>
          <w:color w:val="000000"/>
          <w:sz w:val="20"/>
          <w:szCs w:val="20"/>
          <w:lang w:val="en-GB"/>
        </w:rPr>
      </w:pPr>
    </w:p>
    <w:p w14:paraId="63EC5D9D" w14:textId="77777777" w:rsidR="00ED3E3E" w:rsidRDefault="00ED3E3E" w:rsidP="00ED3E3E">
      <w:pPr>
        <w:pStyle w:val="3GPPNormalText"/>
        <w:rPr>
          <w:rFonts w:eastAsia="Batang"/>
          <w:b/>
          <w:bCs/>
          <w:color w:val="000000"/>
          <w:sz w:val="20"/>
          <w:szCs w:val="20"/>
          <w:lang w:val="en-GB"/>
        </w:rPr>
      </w:pPr>
    </w:p>
    <w:p w14:paraId="6A53EFDA" w14:textId="77777777" w:rsidR="00D16294" w:rsidRPr="00196C8C" w:rsidRDefault="00D16294" w:rsidP="00D16294">
      <w:pPr>
        <w:pStyle w:val="BodyText"/>
        <w:rPr>
          <w:rFonts w:eastAsiaTheme="minorEastAsia"/>
          <w:lang w:val="en-GB" w:eastAsia="zh-CN"/>
        </w:rPr>
      </w:pPr>
    </w:p>
    <w:p w14:paraId="31256047" w14:textId="77777777" w:rsidR="00D16294" w:rsidRDefault="00D16294" w:rsidP="00D16294">
      <w:pPr>
        <w:pStyle w:val="BodyText"/>
        <w:rPr>
          <w:rFonts w:eastAsiaTheme="minorEastAsia"/>
          <w:lang w:eastAsia="zh-CN"/>
        </w:rPr>
      </w:pPr>
    </w:p>
    <w:p w14:paraId="01EB54B8" w14:textId="1044355B" w:rsidR="00196C8C" w:rsidRDefault="00196C8C">
      <w:pPr>
        <w:rPr>
          <w:rFonts w:eastAsiaTheme="minorEastAsia"/>
          <w:lang w:eastAsia="zh-CN"/>
        </w:rPr>
      </w:pPr>
      <w:r>
        <w:rPr>
          <w:rFonts w:eastAsiaTheme="minorEastAsia"/>
          <w:lang w:eastAsia="zh-CN"/>
        </w:rPr>
        <w:br w:type="page"/>
      </w:r>
    </w:p>
    <w:p w14:paraId="7DD03170" w14:textId="77777777" w:rsidR="00ED3E3E" w:rsidRDefault="00ED3E3E" w:rsidP="00D16294">
      <w:pPr>
        <w:pStyle w:val="Heading2"/>
        <w:ind w:left="567" w:hanging="567"/>
        <w:jc w:val="both"/>
        <w:sectPr w:rsidR="00ED3E3E" w:rsidSect="00BC4A63">
          <w:pgSz w:w="11906" w:h="16838"/>
          <w:pgMar w:top="1021" w:right="1021" w:bottom="1021" w:left="1021" w:header="709" w:footer="709" w:gutter="0"/>
          <w:cols w:space="720"/>
          <w:docGrid w:linePitch="360"/>
        </w:sectPr>
      </w:pPr>
    </w:p>
    <w:p w14:paraId="3C1DD0EA" w14:textId="764D3E0B" w:rsidR="00D16294" w:rsidRPr="00ED3E3E" w:rsidRDefault="001D6CD8" w:rsidP="00D16294">
      <w:pPr>
        <w:pStyle w:val="Heading2"/>
        <w:ind w:left="567" w:hanging="567"/>
        <w:jc w:val="both"/>
        <w:rPr>
          <w:rFonts w:eastAsiaTheme="minorEastAsia"/>
        </w:rPr>
      </w:pPr>
      <w:r>
        <w:lastRenderedPageBreak/>
        <w:t>B</w:t>
      </w:r>
      <w:r w:rsidRPr="00261EB4">
        <w:t xml:space="preserve">andwidth aggregation </w:t>
      </w:r>
      <w:r>
        <w:t xml:space="preserve">for </w:t>
      </w:r>
      <w:r w:rsidRPr="00261EB4">
        <w:t>positioning</w:t>
      </w:r>
      <w:r>
        <w:t xml:space="preserve"> measurements</w:t>
      </w:r>
      <w:r>
        <w:rPr>
          <w:rFonts w:eastAsiaTheme="minorEastAsia" w:hint="eastAsia"/>
        </w:rPr>
        <w:t xml:space="preserve"> related UE features</w:t>
      </w:r>
    </w:p>
    <w:p w14:paraId="246876B3" w14:textId="57A52552" w:rsidR="00196C8C" w:rsidRDefault="00196C8C" w:rsidP="00196C8C">
      <w:pPr>
        <w:pStyle w:val="BodyText"/>
        <w:rPr>
          <w:lang w:eastAsia="zh-CN"/>
        </w:rPr>
      </w:pPr>
      <w:r>
        <w:rPr>
          <w:rFonts w:hint="eastAsia"/>
          <w:lang w:eastAsia="zh-CN"/>
        </w:rPr>
        <w:t>In</w:t>
      </w:r>
      <w:r w:rsidRPr="0094098E">
        <w:rPr>
          <w:lang w:eastAsia="zh-CN"/>
        </w:rPr>
        <w:t xml:space="preserve"> </w:t>
      </w:r>
      <w:r w:rsidRPr="0094098E">
        <w:rPr>
          <w:rFonts w:hint="eastAsia"/>
          <w:lang w:eastAsia="zh-CN"/>
        </w:rPr>
        <w:t>RAN1#11</w:t>
      </w:r>
      <w:r w:rsidR="00CF2897">
        <w:rPr>
          <w:rFonts w:eastAsiaTheme="minorEastAsia" w:hint="eastAsia"/>
          <w:lang w:eastAsia="zh-CN"/>
        </w:rPr>
        <w:t>5</w:t>
      </w:r>
      <w:r w:rsidR="003F72AD">
        <w:rPr>
          <w:lang w:eastAsia="zh-CN"/>
        </w:rPr>
        <w:t xml:space="preserve"> </w:t>
      </w:r>
      <w:r w:rsidRPr="0094098E">
        <w:rPr>
          <w:rFonts w:hint="eastAsia"/>
          <w:lang w:eastAsia="zh-CN"/>
        </w:rPr>
        <w:t>meeting</w:t>
      </w:r>
      <w:r w:rsidRPr="0094098E">
        <w:rPr>
          <w:lang w:eastAsia="zh-CN"/>
        </w:rPr>
        <w:t xml:space="preserve">, </w:t>
      </w:r>
      <w:r>
        <w:rPr>
          <w:rFonts w:eastAsiaTheme="minorEastAsia" w:hint="eastAsia"/>
          <w:lang w:eastAsia="zh-CN"/>
        </w:rPr>
        <w:t xml:space="preserve">the following </w:t>
      </w:r>
      <w:r>
        <w:rPr>
          <w:lang w:eastAsia="zh-CN"/>
        </w:rPr>
        <w:t>agreement</w:t>
      </w:r>
      <w:r>
        <w:rPr>
          <w:rFonts w:eastAsiaTheme="minorEastAsia" w:hint="eastAsia"/>
          <w:lang w:eastAsia="zh-CN"/>
        </w:rPr>
        <w:t>s</w:t>
      </w:r>
      <w:r>
        <w:rPr>
          <w:lang w:eastAsia="zh-CN"/>
        </w:rPr>
        <w:t xml:space="preserve"> w</w:t>
      </w:r>
      <w:r>
        <w:rPr>
          <w:rFonts w:eastAsiaTheme="minorEastAsia" w:hint="eastAsia"/>
          <w:lang w:eastAsia="zh-CN"/>
        </w:rPr>
        <w:t>ere</w:t>
      </w:r>
      <w:r w:rsidRPr="00BD0C3E">
        <w:rPr>
          <w:lang w:eastAsia="zh-CN"/>
        </w:rPr>
        <w:t xml:space="preserve"> achieved related to</w:t>
      </w:r>
      <w:r w:rsidRPr="0094098E">
        <w:rPr>
          <w:rFonts w:hint="eastAsia"/>
          <w:lang w:eastAsia="zh-CN"/>
        </w:rPr>
        <w:t xml:space="preserve"> </w:t>
      </w:r>
      <w:r w:rsidR="00680ADC">
        <w:rPr>
          <w:rFonts w:eastAsiaTheme="minorEastAsia" w:hint="eastAsia"/>
          <w:lang w:eastAsia="zh-CN"/>
        </w:rPr>
        <w:t>b</w:t>
      </w:r>
      <w:r w:rsidRPr="00A42D6D">
        <w:rPr>
          <w:lang w:eastAsia="zh-CN"/>
        </w:rPr>
        <w:t xml:space="preserve">andwidth aggregation for positioning measurements </w:t>
      </w:r>
      <w:r w:rsidRPr="00970646">
        <w:rPr>
          <w:lang w:eastAsia="zh-CN"/>
        </w:rPr>
        <w:t>related UE features</w:t>
      </w:r>
      <w:r w:rsidR="00CF2897" w:rsidRPr="0094098E">
        <w:rPr>
          <w:lang w:eastAsia="zh-CN"/>
        </w:rPr>
        <w:fldChar w:fldCharType="begin"/>
      </w:r>
      <w:r w:rsidR="00CF2897" w:rsidRPr="0094098E">
        <w:rPr>
          <w:lang w:eastAsia="zh-CN"/>
        </w:rPr>
        <w:instrText xml:space="preserve"> </w:instrText>
      </w:r>
      <w:r w:rsidR="00CF2897" w:rsidRPr="0094098E">
        <w:rPr>
          <w:rFonts w:hint="eastAsia"/>
          <w:lang w:eastAsia="zh-CN"/>
        </w:rPr>
        <w:instrText>REF _Ref124775666 \r \h</w:instrText>
      </w:r>
      <w:r w:rsidR="00CF2897" w:rsidRPr="0094098E">
        <w:rPr>
          <w:lang w:eastAsia="zh-CN"/>
        </w:rPr>
        <w:instrText xml:space="preserve"> </w:instrText>
      </w:r>
      <w:r w:rsidR="00CF2897">
        <w:rPr>
          <w:lang w:eastAsia="zh-CN"/>
        </w:rPr>
        <w:instrText xml:space="preserve"> \* MERGEFORMAT </w:instrText>
      </w:r>
      <w:r w:rsidR="00CF2897" w:rsidRPr="0094098E">
        <w:rPr>
          <w:lang w:eastAsia="zh-CN"/>
        </w:rPr>
      </w:r>
      <w:r w:rsidR="00CF2897" w:rsidRPr="0094098E">
        <w:rPr>
          <w:lang w:eastAsia="zh-CN"/>
        </w:rPr>
        <w:fldChar w:fldCharType="separate"/>
      </w:r>
      <w:r w:rsidR="00C94FF1" w:rsidRPr="00C94FF1">
        <w:rPr>
          <w:rFonts w:eastAsiaTheme="minorEastAsia"/>
          <w:lang w:eastAsia="zh-CN"/>
        </w:rPr>
        <w:t></w:t>
      </w:r>
      <w:r w:rsidR="00C94FF1">
        <w:rPr>
          <w:lang w:eastAsia="zh-CN"/>
        </w:rPr>
        <w:t>[1]</w:t>
      </w:r>
      <w:r w:rsidR="00CF2897" w:rsidRPr="0094098E">
        <w:rPr>
          <w:lang w:eastAsia="zh-CN"/>
        </w:rPr>
        <w:fldChar w:fldCharType="end"/>
      </w:r>
      <w:r w:rsidRPr="003407F4">
        <w:rPr>
          <w:rFonts w:hint="eastAsia"/>
          <w:lang w:eastAsia="zh-CN"/>
        </w:rPr>
        <w:t>.</w:t>
      </w:r>
    </w:p>
    <w:p w14:paraId="45FC06D1" w14:textId="77777777" w:rsidR="00CC03FD" w:rsidRDefault="00CC03FD" w:rsidP="00196C8C">
      <w:pPr>
        <w:pStyle w:val="BodyText"/>
        <w:rPr>
          <w:lang w:eastAsia="zh-CN"/>
        </w:rPr>
      </w:pPr>
    </w:p>
    <w:p w14:paraId="32AB478B" w14:textId="77777777" w:rsidR="00CC03FD" w:rsidRDefault="00CC03FD" w:rsidP="00CC03FD">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490"/>
        <w:gridCol w:w="2199"/>
        <w:gridCol w:w="1638"/>
        <w:gridCol w:w="491"/>
        <w:gridCol w:w="447"/>
        <w:gridCol w:w="467"/>
        <w:gridCol w:w="2375"/>
        <w:gridCol w:w="630"/>
        <w:gridCol w:w="467"/>
        <w:gridCol w:w="467"/>
        <w:gridCol w:w="467"/>
        <w:gridCol w:w="2446"/>
        <w:gridCol w:w="1050"/>
      </w:tblGrid>
      <w:tr w:rsidR="00CC03FD" w14:paraId="257DFC05"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hideMark/>
          </w:tcPr>
          <w:p w14:paraId="6FE46447" w14:textId="77777777" w:rsidR="00CC03FD" w:rsidRDefault="00CC03FD" w:rsidP="00C65778">
            <w:pPr>
              <w:pStyle w:val="TAL"/>
              <w:rPr>
                <w:rFonts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27E7EE42" w14:textId="77777777" w:rsidR="00CC03FD" w:rsidRDefault="00CC03FD" w:rsidP="00C65778">
            <w:pPr>
              <w:pStyle w:val="TAL"/>
              <w:rPr>
                <w:rFonts w:eastAsia="MS Mincho" w:cs="Arial"/>
                <w:color w:val="000000" w:themeColor="text1"/>
                <w:szCs w:val="18"/>
              </w:rPr>
            </w:pPr>
            <w:r>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hideMark/>
          </w:tcPr>
          <w:p w14:paraId="07AC1433" w14:textId="77777777" w:rsidR="00CC03FD" w:rsidRDefault="00CC03FD" w:rsidP="00C65778">
            <w:pPr>
              <w:pStyle w:val="TAL"/>
              <w:rPr>
                <w:rFonts w:eastAsiaTheme="minorEastAsia" w:cs="Arial"/>
                <w:color w:val="000000" w:themeColor="text1"/>
                <w:szCs w:val="18"/>
              </w:rPr>
            </w:pPr>
            <w:r>
              <w:rPr>
                <w:rFonts w:cs="Arial"/>
                <w:color w:val="000000" w:themeColor="text1"/>
                <w:szCs w:val="18"/>
                <w:lang w:eastAsia="zh-CN"/>
              </w:rPr>
              <w:t xml:space="preserve">DL PRS processing capabilities for aggregated PRS processing of 2 PFLs in intra-band contiguous within a MG </w:t>
            </w:r>
            <w:r>
              <w:rPr>
                <w:rFonts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hideMark/>
          </w:tcPr>
          <w:p w14:paraId="6F8FA12C"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1. Maximum aggregated DL PRS bandwidth in MHz, which is supported and reported by UE</w:t>
            </w:r>
          </w:p>
          <w:p w14:paraId="7426FB1C"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2. Maximum DL PRS bandwidth in MHz, per PFL</w:t>
            </w:r>
          </w:p>
          <w:p w14:paraId="167C5131"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3. DL PRS buffering capability</w:t>
            </w:r>
          </w:p>
          <w:p w14:paraId="3A438D8F"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4C9A68BC" w14:textId="77777777" w:rsidR="00CC03FD" w:rsidRDefault="00CC03FD" w:rsidP="00C65778">
            <w:pPr>
              <w:rPr>
                <w:rFonts w:eastAsia="MS Gothic" w:cs="Arial"/>
                <w:color w:val="000000" w:themeColor="text1"/>
                <w:sz w:val="18"/>
                <w:szCs w:val="18"/>
                <w:lang w:val="en-GB" w:eastAsia="ja-JP"/>
              </w:rPr>
            </w:pPr>
            <w:r>
              <w:rPr>
                <w:rFonts w:eastAsia="SimSun" w:cs="Arial"/>
                <w:color w:val="000000" w:themeColor="text1"/>
                <w:sz w:val="18"/>
                <w:szCs w:val="18"/>
                <w:lang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hideMark/>
          </w:tcPr>
          <w:p w14:paraId="5AB0E091" w14:textId="77777777" w:rsidR="00CC03FD" w:rsidRDefault="00CC03FD" w:rsidP="00C65778">
            <w:pPr>
              <w:pStyle w:val="TAL"/>
              <w:rPr>
                <w:rFonts w:eastAsia="MS Mincho" w:cs="Arial"/>
                <w:color w:val="000000" w:themeColor="text1"/>
                <w:szCs w:val="18"/>
              </w:rPr>
            </w:pPr>
            <w:r>
              <w:rPr>
                <w:rFonts w:eastAsia="MS Mincho"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hideMark/>
          </w:tcPr>
          <w:p w14:paraId="4EA40692" w14:textId="77777777" w:rsidR="00CC03FD" w:rsidRDefault="00CC03FD" w:rsidP="00C65778">
            <w:pPr>
              <w:pStyle w:val="TAL"/>
              <w:rPr>
                <w:rFonts w:cs="Arial"/>
                <w:color w:val="000000" w:themeColor="text1"/>
                <w:szCs w:val="18"/>
                <w:lang w:eastAsia="zh-CN"/>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59CFE76" w14:textId="77777777" w:rsidR="00CC03FD" w:rsidRDefault="00CC03FD" w:rsidP="00C65778">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2DAAC29" w14:textId="77777777" w:rsidR="00CC03FD" w:rsidRDefault="00CC03FD" w:rsidP="00C65778">
            <w:pPr>
              <w:pStyle w:val="TAL"/>
              <w:rPr>
                <w:rFonts w:cs="Arial"/>
                <w:color w:val="000000" w:themeColor="text1"/>
                <w:szCs w:val="18"/>
                <w:lang w:eastAsia="zh-CN"/>
              </w:rPr>
            </w:pPr>
            <w:r>
              <w:rPr>
                <w:rFonts w:cs="Arial"/>
                <w:color w:val="000000" w:themeColor="text1"/>
                <w:szCs w:val="18"/>
                <w:lang w:val="en-US"/>
              </w:rPr>
              <w:t>DL PRS processing capabilities for aggregated PRS processing of 2 PFLs in intra-band contiguous within a MG for RRC_CONNECTED</w:t>
            </w:r>
            <w:r>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4A0BA30B" w14:textId="77777777" w:rsidR="00CC03FD" w:rsidRDefault="00CC03FD" w:rsidP="00C65778">
            <w:pPr>
              <w:pStyle w:val="TAL"/>
              <w:rPr>
                <w:rFonts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B7ACA78" w14:textId="77777777" w:rsidR="00CC03FD" w:rsidRDefault="00CC03FD" w:rsidP="00C65778">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0B61F87" w14:textId="77777777" w:rsidR="00CC03FD" w:rsidRDefault="00CC03FD" w:rsidP="00C657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5E47841" w14:textId="77777777" w:rsidR="00CC03FD" w:rsidRDefault="00CC03FD" w:rsidP="00C657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E612FA"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1 candidate values:</w:t>
            </w:r>
          </w:p>
          <w:p w14:paraId="2D72F7F5"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{10, 20, 40, 50, 80, 100, 160, 200}</w:t>
            </w:r>
          </w:p>
          <w:p w14:paraId="2E9F44A7"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{100, 200, 400, 800}</w:t>
            </w:r>
          </w:p>
          <w:p w14:paraId="2F197B8F"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7FA5DBF6"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2 candidate values:</w:t>
            </w:r>
          </w:p>
          <w:p w14:paraId="18F4635B" w14:textId="77777777" w:rsidR="00CC03FD" w:rsidRDefault="00CC03FD" w:rsidP="00C65778">
            <w:pPr>
              <w:pStyle w:val="maintext"/>
              <w:ind w:firstLineChars="0" w:firstLine="0"/>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{5, 10, 20, 40, 50, 80, 100}</w:t>
            </w:r>
          </w:p>
          <w:p w14:paraId="72945E9D"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{50, 100, 200, 400}</w:t>
            </w:r>
          </w:p>
          <w:p w14:paraId="40FEB4F5"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Component 3 in FG41-4-1 follows buffering capability type reported in FG13-1</w:t>
            </w:r>
          </w:p>
          <w:p w14:paraId="0670E1AA"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338DF540" w14:textId="77777777" w:rsidR="00CC03FD" w:rsidRPr="0065648B" w:rsidRDefault="00CC03FD" w:rsidP="00C65778">
            <w:pPr>
              <w:pStyle w:val="maintext"/>
              <w:ind w:firstLineChars="0" w:firstLine="0"/>
              <w:jc w:val="left"/>
              <w:rPr>
                <w:rFonts w:ascii="Arial" w:eastAsia="SimSun" w:hAnsi="Arial" w:cs="Arial"/>
                <w:color w:val="000000" w:themeColor="text1"/>
                <w:sz w:val="18"/>
                <w:szCs w:val="18"/>
                <w:lang w:val="en-US" w:eastAsia="zh-CN"/>
              </w:rPr>
            </w:pPr>
            <w:r w:rsidRPr="0065648B">
              <w:rPr>
                <w:rFonts w:ascii="Arial" w:eastAsia="SimSun" w:hAnsi="Arial" w:cs="Arial"/>
                <w:color w:val="000000" w:themeColor="text1"/>
                <w:sz w:val="18"/>
                <w:szCs w:val="18"/>
                <w:lang w:val="en-US" w:eastAsia="zh-CN"/>
              </w:rPr>
              <w:t>Component 4 candidate values:</w:t>
            </w:r>
          </w:p>
          <w:p w14:paraId="68065E75"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sidRPr="0065648B">
              <w:rPr>
                <w:rFonts w:ascii="Arial" w:eastAsia="SimSun" w:hAnsi="Arial" w:cs="Arial"/>
                <w:color w:val="000000" w:themeColor="text1"/>
                <w:sz w:val="18"/>
                <w:szCs w:val="18"/>
                <w:lang w:val="en-US" w:eastAsia="zh-CN"/>
              </w:rPr>
              <w:t>a) T: {8, 16, 20, 30, 40, 80, 160, 320, 640, 1280</w:t>
            </w:r>
            <w:r w:rsidRPr="0065648B">
              <w:rPr>
                <w:rFonts w:ascii="Arial" w:eastAsia="SimSun" w:hAnsi="Arial" w:cs="Arial"/>
                <w:strike/>
                <w:color w:val="FF0000"/>
                <w:sz w:val="18"/>
                <w:szCs w:val="18"/>
                <w:lang w:val="en-US" w:eastAsia="zh-CN"/>
              </w:rPr>
              <w:t>[, 2560]</w:t>
            </w:r>
            <w:r w:rsidRPr="0065648B">
              <w:rPr>
                <w:rFonts w:ascii="Arial" w:eastAsia="SimSun" w:hAnsi="Arial" w:cs="Arial"/>
                <w:color w:val="000000" w:themeColor="text1"/>
                <w:sz w:val="18"/>
                <w:szCs w:val="18"/>
                <w:lang w:val="en-US" w:eastAsia="zh-CN"/>
              </w:rPr>
              <w:t>}</w:t>
            </w:r>
            <w:r>
              <w:rPr>
                <w:rFonts w:ascii="Arial" w:eastAsia="SimSun" w:hAnsi="Arial" w:cs="Arial"/>
                <w:color w:val="000000" w:themeColor="text1"/>
                <w:sz w:val="18"/>
                <w:szCs w:val="18"/>
                <w:lang w:val="en-US" w:eastAsia="zh-CN"/>
              </w:rPr>
              <w:t xml:space="preserve"> ms</w:t>
            </w:r>
          </w:p>
          <w:p w14:paraId="57628FE9"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N: {0.125, 0.25, 0.5, 1, 2, 4, 6, 8, 12, 16, 20, 25, 30, 32, 35, 40, 45, 50} ms</w:t>
            </w:r>
          </w:p>
          <w:p w14:paraId="7B37BC93"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244A58ED"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534249F3"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311BBE8D"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lastRenderedPageBreak/>
              <w:t>Component 5 candidate values:</w:t>
            </w:r>
          </w:p>
          <w:p w14:paraId="106A07CF"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{1, 2, 4, 6, 8, 12, 16, 24, 32, 48, 64} for each SCS: 15kHz, 30kHz, 60kHz</w:t>
            </w:r>
          </w:p>
          <w:p w14:paraId="4EBA48D8" w14:textId="77777777" w:rsidR="00CC03FD" w:rsidRDefault="00CC03FD" w:rsidP="00C65778">
            <w:pPr>
              <w:pStyle w:val="TAL"/>
              <w:rPr>
                <w:rFonts w:cs="Arial"/>
                <w:color w:val="000000" w:themeColor="text1"/>
                <w:szCs w:val="18"/>
                <w:lang w:val="en-US" w:eastAsia="zh-CN"/>
              </w:rPr>
            </w:pPr>
            <w:r>
              <w:rPr>
                <w:rFonts w:cs="Arial"/>
                <w:color w:val="000000" w:themeColor="text1"/>
                <w:szCs w:val="18"/>
                <w:lang w:val="en-US" w:eastAsia="zh-CN"/>
              </w:rPr>
              <w:t>b. FR2 bands: {1, 2, 4, 6, 8, 12, 16, 24, 32, 48, 64} for each SCS: 60kHz, 120kHz</w:t>
            </w:r>
          </w:p>
          <w:p w14:paraId="5B896C98" w14:textId="77777777" w:rsidR="00CC03FD" w:rsidRDefault="00CC03FD" w:rsidP="00C65778">
            <w:pPr>
              <w:pStyle w:val="TAL"/>
              <w:rPr>
                <w:rFonts w:eastAsiaTheme="minorEastAsia" w:cs="Arial"/>
                <w:color w:val="000000" w:themeColor="text1"/>
                <w:szCs w:val="18"/>
              </w:rPr>
            </w:pPr>
          </w:p>
          <w:p w14:paraId="4217F329" w14:textId="77777777" w:rsidR="00CC03FD" w:rsidRDefault="00CC03FD" w:rsidP="00C65778">
            <w:pPr>
              <w:pStyle w:val="TAL"/>
              <w:rPr>
                <w:rFonts w:cs="Arial"/>
                <w:color w:val="000000" w:themeColor="text1"/>
                <w:szCs w:val="18"/>
              </w:rPr>
            </w:pPr>
            <w:r>
              <w:rPr>
                <w:rFonts w:cs="Arial"/>
                <w:color w:val="000000" w:themeColor="text1"/>
                <w:szCs w:val="18"/>
              </w:rPr>
              <w:t>Note: each two linked PRS resources are counted as 1 resource</w:t>
            </w:r>
          </w:p>
          <w:p w14:paraId="2BD853F9" w14:textId="77777777" w:rsidR="00CC03FD" w:rsidRDefault="00CC03FD" w:rsidP="00C65778">
            <w:pPr>
              <w:pStyle w:val="TAL"/>
              <w:rPr>
                <w:rFonts w:cs="Arial"/>
                <w:color w:val="000000" w:themeColor="text1"/>
                <w:szCs w:val="18"/>
              </w:rPr>
            </w:pPr>
          </w:p>
          <w:p w14:paraId="251A3666" w14:textId="77777777" w:rsidR="00CC03FD" w:rsidRDefault="00CC03FD" w:rsidP="00C65778">
            <w:pPr>
              <w:pStyle w:val="TAL"/>
              <w:rPr>
                <w:rFonts w:cs="Arial"/>
                <w:color w:val="000000" w:themeColor="text1"/>
                <w:szCs w:val="18"/>
              </w:rPr>
            </w:pPr>
            <w:r>
              <w:rPr>
                <w:rFonts w:cs="Arial"/>
                <w:color w:val="000000" w:themeColor="text1"/>
                <w:szCs w:val="18"/>
              </w:rPr>
              <w:t>Note: this value should be equal or smaller than the value reported by FG 13-1</w:t>
            </w:r>
          </w:p>
          <w:p w14:paraId="79A5B0B5" w14:textId="77777777" w:rsidR="00CC03FD" w:rsidRDefault="00CC03FD" w:rsidP="00C65778">
            <w:pPr>
              <w:pStyle w:val="TAL"/>
              <w:rPr>
                <w:rFonts w:cs="Arial"/>
                <w:color w:val="000000" w:themeColor="text1"/>
                <w:szCs w:val="18"/>
              </w:rPr>
            </w:pPr>
          </w:p>
          <w:p w14:paraId="6478FECC" w14:textId="77777777" w:rsidR="00CC03FD" w:rsidRDefault="00CC03FD" w:rsidP="00C65778">
            <w:pPr>
              <w:pStyle w:val="TAL"/>
              <w:rPr>
                <w:rFonts w:cs="Arial"/>
                <w:color w:val="000000" w:themeColor="text1"/>
                <w:szCs w:val="18"/>
              </w:rPr>
            </w:pPr>
            <w:r>
              <w:rPr>
                <w:rFonts w:cs="Arial"/>
                <w:color w:val="000000" w:themeColor="text1"/>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hideMark/>
          </w:tcPr>
          <w:p w14:paraId="10D3B972" w14:textId="77777777" w:rsidR="00CC03FD" w:rsidRDefault="00CC03FD" w:rsidP="00C65778">
            <w:pPr>
              <w:pStyle w:val="TAL"/>
              <w:rPr>
                <w:rFonts w:cs="Arial"/>
                <w:color w:val="000000" w:themeColor="text1"/>
                <w:szCs w:val="18"/>
              </w:rPr>
            </w:pPr>
            <w:r>
              <w:rPr>
                <w:rFonts w:cs="Arial"/>
                <w:color w:val="000000" w:themeColor="text1"/>
                <w:szCs w:val="18"/>
              </w:rPr>
              <w:lastRenderedPageBreak/>
              <w:t>Optional with capability signaling.</w:t>
            </w:r>
          </w:p>
        </w:tc>
      </w:tr>
      <w:tr w:rsidR="00CC03FD" w14:paraId="7D1A74AE"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hideMark/>
          </w:tcPr>
          <w:p w14:paraId="6D3A08BB" w14:textId="77777777" w:rsidR="00CC03FD" w:rsidRDefault="00CC03FD" w:rsidP="00C65778">
            <w:pPr>
              <w:pStyle w:val="TAL"/>
              <w:rPr>
                <w:rFonts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666DE19F" w14:textId="77777777" w:rsidR="00CC03FD" w:rsidRDefault="00CC03FD" w:rsidP="00C65778">
            <w:pPr>
              <w:pStyle w:val="TAL"/>
              <w:rPr>
                <w:rFonts w:cs="Arial"/>
                <w:color w:val="000000" w:themeColor="text1"/>
                <w:szCs w:val="18"/>
              </w:rPr>
            </w:pPr>
            <w:r>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hideMark/>
          </w:tcPr>
          <w:p w14:paraId="20757BFD" w14:textId="77777777" w:rsidR="00CC03FD" w:rsidRDefault="00CC03FD" w:rsidP="00C65778">
            <w:pPr>
              <w:pStyle w:val="TAL"/>
              <w:rPr>
                <w:rFonts w:cs="Arial"/>
                <w:color w:val="000000" w:themeColor="text1"/>
                <w:szCs w:val="18"/>
                <w:lang w:val="en-US" w:eastAsia="zh-CN"/>
              </w:rPr>
            </w:pPr>
            <w:r>
              <w:rPr>
                <w:rFonts w:cs="Arial"/>
                <w:color w:val="000000" w:themeColor="text1"/>
                <w:szCs w:val="18"/>
                <w:lang w:eastAsia="zh-CN"/>
              </w:rPr>
              <w:t xml:space="preserve">DL PRS processing capabilities for aggregated PRS processing of 3 PFLs in intra-band contiguous within a MG </w:t>
            </w:r>
            <w:r>
              <w:rPr>
                <w:rFonts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hideMark/>
          </w:tcPr>
          <w:p w14:paraId="5622499D"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1. Maximum aggregated DL PRS bandwidth in MHz, which is supported and reported by UE</w:t>
            </w:r>
          </w:p>
          <w:p w14:paraId="7C6EE86B"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2. Maximum DL PRS bandwidth in MHz, per PFL</w:t>
            </w:r>
          </w:p>
          <w:p w14:paraId="45D74FA6"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3. DL PRS buffering capability</w:t>
            </w:r>
          </w:p>
          <w:p w14:paraId="70177A07"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4FB15FDE"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eastAsia="zh-CN"/>
              </w:rPr>
              <w:t xml:space="preserve">5. Maximum number of </w:t>
            </w:r>
            <w:r>
              <w:rPr>
                <w:rFonts w:ascii="Arial" w:eastAsia="SimSun" w:hAnsi="Arial" w:cs="Arial"/>
                <w:color w:val="000000" w:themeColor="text1"/>
                <w:sz w:val="18"/>
                <w:szCs w:val="18"/>
                <w:lang w:val="en-US" w:eastAsia="zh-CN"/>
              </w:rPr>
              <w:t xml:space="preserve">aggregated </w:t>
            </w:r>
            <w:r>
              <w:rPr>
                <w:rFonts w:ascii="Arial" w:eastAsia="SimSun" w:hAnsi="Arial" w:cs="Arial"/>
                <w:color w:val="000000" w:themeColor="text1"/>
                <w:sz w:val="18"/>
                <w:szCs w:val="18"/>
                <w:lang w:eastAsia="zh-CN"/>
              </w:rPr>
              <w:t xml:space="preserve">DL PRS resources across </w:t>
            </w:r>
            <w:r>
              <w:rPr>
                <w:rFonts w:ascii="Arial" w:eastAsia="SimSun" w:hAnsi="Arial" w:cs="Arial"/>
                <w:color w:val="000000" w:themeColor="text1"/>
                <w:sz w:val="18"/>
                <w:szCs w:val="18"/>
                <w:lang w:val="en-US" w:eastAsia="zh-CN"/>
              </w:rPr>
              <w:t xml:space="preserve">aggregated </w:t>
            </w:r>
            <w:r>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hideMark/>
          </w:tcPr>
          <w:p w14:paraId="62B7B544" w14:textId="77777777" w:rsidR="00CC03FD" w:rsidRDefault="00CC03FD" w:rsidP="00C65778">
            <w:pPr>
              <w:pStyle w:val="TAL"/>
              <w:rPr>
                <w:rFonts w:eastAsia="MS Mincho" w:cs="Arial"/>
                <w:color w:val="000000" w:themeColor="text1"/>
                <w:szCs w:val="18"/>
                <w:highlight w:val="yellow"/>
              </w:rPr>
            </w:pPr>
            <w:r>
              <w:rPr>
                <w:rFonts w:eastAsia="MS Mincho"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hideMark/>
          </w:tcPr>
          <w:p w14:paraId="3CB1E7F1" w14:textId="77777777" w:rsidR="00CC03FD" w:rsidRDefault="00CC03FD" w:rsidP="00C65778">
            <w:pPr>
              <w:pStyle w:val="TAL"/>
              <w:rPr>
                <w:rFonts w:eastAsia="MS Mincho"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01BD428" w14:textId="77777777" w:rsidR="00CC03FD" w:rsidRDefault="00CC03FD" w:rsidP="00C65778">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6A6C093" w14:textId="77777777" w:rsidR="00CC03FD" w:rsidRDefault="00CC03FD" w:rsidP="00C65778">
            <w:pPr>
              <w:pStyle w:val="TAL"/>
              <w:rPr>
                <w:rFonts w:cs="Arial"/>
                <w:color w:val="000000" w:themeColor="text1"/>
                <w:szCs w:val="18"/>
                <w:lang w:val="en-US"/>
              </w:rPr>
            </w:pPr>
            <w:r>
              <w:rPr>
                <w:rFonts w:cs="Arial"/>
                <w:color w:val="000000" w:themeColor="text1"/>
                <w:szCs w:val="18"/>
                <w:lang w:val="en-US"/>
              </w:rPr>
              <w:t xml:space="preserve">DL PRS processing capabilities for aggregated PRS processing of 3 PFLs in intra-band contiguous within a MG for RRC_CONNECTED </w:t>
            </w:r>
            <w:r>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16368A2B" w14:textId="77777777" w:rsidR="00CC03FD" w:rsidRDefault="00CC03FD" w:rsidP="00C65778">
            <w:pPr>
              <w:pStyle w:val="TAL"/>
              <w:rPr>
                <w:rFonts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55F4107" w14:textId="77777777" w:rsidR="00CC03FD" w:rsidRDefault="00CC03FD" w:rsidP="00C657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24E863A" w14:textId="77777777" w:rsidR="00CC03FD" w:rsidRDefault="00CC03FD" w:rsidP="00C657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980535C" w14:textId="77777777" w:rsidR="00CC03FD" w:rsidRDefault="00CC03FD" w:rsidP="00C657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0AC6AA"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1 candidate values:</w:t>
            </w:r>
          </w:p>
          <w:p w14:paraId="47744438"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{15, 20, 30, 40, 50, 60, 80, 100, 120, 140, 150, 160, 180, 200, 240, 300}}</w:t>
            </w:r>
          </w:p>
          <w:p w14:paraId="5269F7BA"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{150, 200, 300, 400, 600, 800, 1000, 1200}</w:t>
            </w:r>
          </w:p>
          <w:p w14:paraId="46517D2D"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3F3C02B0"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2 candidate values:</w:t>
            </w:r>
          </w:p>
          <w:p w14:paraId="7C3FDD85"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{5, 10, 20, 40, 50, 80, 100}</w:t>
            </w:r>
          </w:p>
          <w:p w14:paraId="39223160"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{50, 100, 200, 400}</w:t>
            </w:r>
          </w:p>
          <w:p w14:paraId="6FCD05AA"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275F4A23"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Component 3 in FG41-4-1a follows buffering capability type reported in FG13-1</w:t>
            </w:r>
          </w:p>
          <w:p w14:paraId="0DABF277"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1881793A"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4 candidate values:</w:t>
            </w:r>
          </w:p>
          <w:p w14:paraId="3A14702D" w14:textId="77777777" w:rsidR="00CC03FD" w:rsidRPr="0065648B"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T: {8, 16</w:t>
            </w:r>
            <w:r w:rsidRPr="0065648B">
              <w:rPr>
                <w:rFonts w:ascii="Arial" w:eastAsia="SimSun" w:hAnsi="Arial" w:cs="Arial"/>
                <w:color w:val="000000" w:themeColor="text1"/>
                <w:sz w:val="18"/>
                <w:szCs w:val="18"/>
                <w:lang w:val="en-US" w:eastAsia="zh-CN"/>
              </w:rPr>
              <w:t>, 20, 30, 40, 80, 160, 320, 640, 1280</w:t>
            </w:r>
            <w:r w:rsidRPr="0065648B">
              <w:rPr>
                <w:rFonts w:ascii="Arial" w:eastAsia="SimSun" w:hAnsi="Arial" w:cs="Arial"/>
                <w:strike/>
                <w:color w:val="FF0000"/>
                <w:sz w:val="18"/>
                <w:szCs w:val="18"/>
                <w:lang w:val="en-US" w:eastAsia="zh-CN"/>
              </w:rPr>
              <w:t>[, 3840]</w:t>
            </w:r>
            <w:r w:rsidRPr="0065648B">
              <w:rPr>
                <w:rFonts w:ascii="Arial" w:eastAsia="SimSun" w:hAnsi="Arial" w:cs="Arial"/>
                <w:color w:val="000000" w:themeColor="text1"/>
                <w:sz w:val="18"/>
                <w:szCs w:val="18"/>
                <w:lang w:val="en-US" w:eastAsia="zh-CN"/>
              </w:rPr>
              <w:t>} ms</w:t>
            </w:r>
          </w:p>
          <w:p w14:paraId="3D203A7A"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sidRPr="0065648B">
              <w:rPr>
                <w:rFonts w:ascii="Arial" w:eastAsia="SimSun" w:hAnsi="Arial" w:cs="Arial"/>
                <w:color w:val="000000" w:themeColor="text1"/>
                <w:sz w:val="18"/>
                <w:szCs w:val="18"/>
                <w:lang w:val="en-US" w:eastAsia="zh-CN"/>
              </w:rPr>
              <w:t>b) N: {0.125, 0</w:t>
            </w:r>
            <w:r>
              <w:rPr>
                <w:rFonts w:ascii="Arial" w:eastAsia="SimSun" w:hAnsi="Arial" w:cs="Arial"/>
                <w:color w:val="000000" w:themeColor="text1"/>
                <w:sz w:val="18"/>
                <w:szCs w:val="18"/>
                <w:lang w:val="en-US" w:eastAsia="zh-CN"/>
              </w:rPr>
              <w:t>.25, 0.5, 1, 2, 4, 6, 8, 12, 16, 20, 25, 30, 32, 35, 40, 45, 50} ms</w:t>
            </w:r>
          </w:p>
          <w:p w14:paraId="187022C7"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20F2F892"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Note: this value N should be equal or smaller than the value N reported by FG 13-1 or this value T should </w:t>
            </w:r>
            <w:r>
              <w:rPr>
                <w:rFonts w:ascii="Arial" w:eastAsia="SimSun" w:hAnsi="Arial" w:cs="Arial"/>
                <w:color w:val="000000" w:themeColor="text1"/>
                <w:sz w:val="18"/>
                <w:szCs w:val="18"/>
                <w:lang w:val="en-US" w:eastAsia="zh-CN"/>
              </w:rPr>
              <w:lastRenderedPageBreak/>
              <w:t>be equal or larger than the value T reported by FG 13-1</w:t>
            </w:r>
          </w:p>
          <w:p w14:paraId="2436CF6F"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65C0995B"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5 candidate values:</w:t>
            </w:r>
          </w:p>
          <w:p w14:paraId="28C83591"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{1, 2, 4, 6, 8, 12, 16, 24, 32, 48, 64} for each SCS: 15kHz, 30kHz, 60kHz</w:t>
            </w:r>
          </w:p>
          <w:p w14:paraId="23BBB8AB"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{1, 2, 4, 6, 8, 12, 16, 24, 32, 48, 64} for each SCS: 60kHz, 120kHz</w:t>
            </w:r>
          </w:p>
          <w:p w14:paraId="73A84C6A"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1A88659D"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each three linked PRS resources are counted as 1 resource</w:t>
            </w:r>
          </w:p>
          <w:p w14:paraId="7DAEE91C"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3A31D667"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Note: this value should be equal or smaller than the value reported by FG 13-1 </w:t>
            </w:r>
          </w:p>
          <w:p w14:paraId="24FAF161"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4A0AE669"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hideMark/>
          </w:tcPr>
          <w:p w14:paraId="1F36319F" w14:textId="77777777" w:rsidR="00CC03FD" w:rsidRDefault="00CC03FD" w:rsidP="00C65778">
            <w:pPr>
              <w:pStyle w:val="TAL"/>
              <w:rPr>
                <w:rFonts w:cs="Arial"/>
                <w:color w:val="000000" w:themeColor="text1"/>
                <w:szCs w:val="18"/>
              </w:rPr>
            </w:pPr>
            <w:r>
              <w:rPr>
                <w:rFonts w:cs="Arial"/>
                <w:color w:val="000000" w:themeColor="text1"/>
                <w:szCs w:val="18"/>
              </w:rPr>
              <w:lastRenderedPageBreak/>
              <w:t>Optional with capability signaling.</w:t>
            </w:r>
          </w:p>
        </w:tc>
      </w:tr>
      <w:tr w:rsidR="00CC03FD" w14:paraId="26EC1B8B"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hideMark/>
          </w:tcPr>
          <w:p w14:paraId="7AFB21D5" w14:textId="77777777" w:rsidR="00CC03FD" w:rsidRDefault="00CC03FD" w:rsidP="00C65778">
            <w:pPr>
              <w:pStyle w:val="TAL"/>
              <w:rPr>
                <w:rFonts w:eastAsiaTheme="minorEastAsia"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0F4DD481" w14:textId="77777777" w:rsidR="00CC03FD" w:rsidRDefault="00CC03FD" w:rsidP="00C65778">
            <w:pPr>
              <w:pStyle w:val="TAL"/>
              <w:rPr>
                <w:rFonts w:cs="Arial"/>
                <w:color w:val="000000" w:themeColor="text1"/>
                <w:szCs w:val="18"/>
              </w:rPr>
            </w:pPr>
            <w:r>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hideMark/>
          </w:tcPr>
          <w:p w14:paraId="37DE1089" w14:textId="77777777" w:rsidR="00CC03FD" w:rsidRDefault="00CC03FD" w:rsidP="00C65778">
            <w:pPr>
              <w:pStyle w:val="TAL"/>
              <w:rPr>
                <w:rFonts w:cs="Arial"/>
                <w:color w:val="000000" w:themeColor="text1"/>
                <w:szCs w:val="18"/>
                <w:lang w:eastAsia="zh-CN"/>
              </w:rPr>
            </w:pPr>
            <w:r>
              <w:rPr>
                <w:rFonts w:cs="Arial"/>
                <w:color w:val="000000" w:themeColor="text1"/>
                <w:szCs w:val="18"/>
                <w:lang w:eastAsia="zh-CN"/>
              </w:rPr>
              <w:t xml:space="preserve">DL PRS processing capabilities for aggregated PRS processing of 2 PFLs in intra-band contiguous </w:t>
            </w:r>
            <w:r>
              <w:rPr>
                <w:rFonts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hideMark/>
          </w:tcPr>
          <w:p w14:paraId="5D2D3009"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1. Maximum aggregated DL PRS bandwidth in MHz, which is supported and reported by UE</w:t>
            </w:r>
          </w:p>
          <w:p w14:paraId="2998A210"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2. Maximum DL PRS bandwidth in MHz, per PFL</w:t>
            </w:r>
          </w:p>
          <w:p w14:paraId="5F8DFCA7"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3. DL PRS buffering capability</w:t>
            </w:r>
          </w:p>
          <w:p w14:paraId="65227F63"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777DE84E"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hideMark/>
          </w:tcPr>
          <w:p w14:paraId="3445F564" w14:textId="77777777" w:rsidR="00CC03FD" w:rsidRDefault="00CC03FD" w:rsidP="00C65778">
            <w:pPr>
              <w:pStyle w:val="TAL"/>
              <w:rPr>
                <w:rFonts w:eastAsia="MS Mincho" w:cs="Arial"/>
                <w:color w:val="000000" w:themeColor="text1"/>
                <w:szCs w:val="18"/>
                <w:highlight w:val="yellow"/>
              </w:rPr>
            </w:pPr>
            <w:r>
              <w:rPr>
                <w:rFonts w:eastAsia="MS Mincho" w:cs="Arial"/>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hideMark/>
          </w:tcPr>
          <w:p w14:paraId="7AE3DD4F" w14:textId="77777777" w:rsidR="00CC03FD" w:rsidRDefault="00CC03FD" w:rsidP="00C65778">
            <w:pPr>
              <w:pStyle w:val="TAL"/>
              <w:rPr>
                <w:rFonts w:eastAsia="MS Mincho"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2AE13B1" w14:textId="77777777" w:rsidR="00CC03FD" w:rsidRDefault="00CC03FD" w:rsidP="00C65778">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B3627AC" w14:textId="77777777" w:rsidR="00CC03FD" w:rsidRDefault="00CC03FD" w:rsidP="00C65778">
            <w:pPr>
              <w:pStyle w:val="TAL"/>
              <w:rPr>
                <w:rFonts w:cs="Arial"/>
                <w:color w:val="000000" w:themeColor="text1"/>
                <w:szCs w:val="18"/>
                <w:lang w:val="en-US"/>
              </w:rPr>
            </w:pPr>
            <w:r>
              <w:rPr>
                <w:rFonts w:cs="Arial"/>
                <w:color w:val="000000" w:themeColor="text1"/>
                <w:szCs w:val="18"/>
                <w:lang w:val="en-US"/>
              </w:rPr>
              <w:t>DL PRS processing capabilities for aggregated PRS processing of 2 PFLs in intra-band contiguous for RRC_IDLE and RRC_INACTIVE</w:t>
            </w:r>
            <w:r>
              <w:rPr>
                <w:rFonts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279CB812" w14:textId="77777777" w:rsidR="00CC03FD" w:rsidRDefault="00CC03FD" w:rsidP="00C65778">
            <w:pPr>
              <w:pStyle w:val="TAL"/>
              <w:rPr>
                <w:rFonts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24E4210" w14:textId="77777777" w:rsidR="00CC03FD" w:rsidRDefault="00CC03FD" w:rsidP="00C657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F492A24" w14:textId="77777777" w:rsidR="00CC03FD" w:rsidRDefault="00CC03FD" w:rsidP="00C657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4E2881C" w14:textId="77777777" w:rsidR="00CC03FD" w:rsidRDefault="00CC03FD" w:rsidP="00C657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8C7CA1"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1 candidate values:</w:t>
            </w:r>
          </w:p>
          <w:p w14:paraId="4595F9E4"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{10, 20, 40, 50, 80, 100, 160, 200}</w:t>
            </w:r>
          </w:p>
          <w:p w14:paraId="25A06BA8"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{100, 200, 400, 800}</w:t>
            </w:r>
          </w:p>
          <w:p w14:paraId="164EDEFB"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6ACCF994"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2 candidate values:a) FR1 bands: {5, 10, 20, 40, 50, 80, 100}</w:t>
            </w:r>
          </w:p>
          <w:p w14:paraId="548F9E06"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{50, 100, 200, 400}</w:t>
            </w:r>
          </w:p>
          <w:p w14:paraId="24AE1E61"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46D02CAE" w14:textId="77777777" w:rsidR="00CC03FD" w:rsidRPr="0065648B"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Note: Component 3 in FG41-4-1b follows buffering capability </w:t>
            </w:r>
            <w:r w:rsidRPr="0065648B">
              <w:rPr>
                <w:rFonts w:ascii="Arial" w:eastAsia="SimSun" w:hAnsi="Arial" w:cs="Arial"/>
                <w:color w:val="000000" w:themeColor="text1"/>
                <w:sz w:val="18"/>
                <w:szCs w:val="18"/>
                <w:lang w:val="en-US" w:eastAsia="zh-CN"/>
              </w:rPr>
              <w:t>type reported in FG13-1</w:t>
            </w:r>
          </w:p>
          <w:p w14:paraId="3B4EE6F4" w14:textId="77777777" w:rsidR="00CC03FD" w:rsidRPr="0065648B"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5CFEED04" w14:textId="77777777" w:rsidR="00CC03FD" w:rsidRPr="0065648B" w:rsidRDefault="00CC03FD" w:rsidP="00C65778">
            <w:pPr>
              <w:pStyle w:val="maintext"/>
              <w:ind w:firstLineChars="0" w:firstLine="0"/>
              <w:jc w:val="left"/>
              <w:rPr>
                <w:rFonts w:ascii="Arial" w:eastAsia="SimSun" w:hAnsi="Arial" w:cs="Arial"/>
                <w:color w:val="000000" w:themeColor="text1"/>
                <w:sz w:val="18"/>
                <w:szCs w:val="18"/>
                <w:lang w:val="en-US" w:eastAsia="zh-CN"/>
              </w:rPr>
            </w:pPr>
            <w:r w:rsidRPr="0065648B">
              <w:rPr>
                <w:rFonts w:ascii="Arial" w:eastAsia="SimSun" w:hAnsi="Arial" w:cs="Arial"/>
                <w:color w:val="000000" w:themeColor="text1"/>
                <w:sz w:val="18"/>
                <w:szCs w:val="18"/>
                <w:lang w:val="en-US" w:eastAsia="zh-CN"/>
              </w:rPr>
              <w:t>Component 4 candidate values:</w:t>
            </w:r>
          </w:p>
          <w:p w14:paraId="3AD78C25"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sidRPr="0065648B">
              <w:rPr>
                <w:rFonts w:ascii="Arial" w:eastAsia="SimSun" w:hAnsi="Arial" w:cs="Arial"/>
                <w:color w:val="000000" w:themeColor="text1"/>
                <w:sz w:val="18"/>
                <w:szCs w:val="18"/>
                <w:lang w:val="en-US" w:eastAsia="zh-CN"/>
              </w:rPr>
              <w:t>a) T: {8, 16, 20, 30, 40, 80, 160, 320, 640, 1280</w:t>
            </w:r>
            <w:r w:rsidRPr="0065648B">
              <w:rPr>
                <w:rFonts w:ascii="Arial" w:eastAsia="SimSun" w:hAnsi="Arial" w:cs="Arial"/>
                <w:strike/>
                <w:color w:val="FF0000"/>
                <w:sz w:val="18"/>
                <w:szCs w:val="18"/>
                <w:lang w:val="en-US" w:eastAsia="zh-CN"/>
              </w:rPr>
              <w:t>[, 2560]</w:t>
            </w:r>
            <w:r w:rsidRPr="0065648B">
              <w:rPr>
                <w:rFonts w:ascii="Arial" w:eastAsia="SimSun" w:hAnsi="Arial" w:cs="Arial"/>
                <w:color w:val="000000" w:themeColor="text1"/>
                <w:sz w:val="18"/>
                <w:szCs w:val="18"/>
                <w:lang w:val="en-US" w:eastAsia="zh-CN"/>
              </w:rPr>
              <w:t>} ms</w:t>
            </w:r>
          </w:p>
          <w:p w14:paraId="7A282B2C"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N: {0.125, 0.25, 0.5, 1, 2, 4, 6, 8, 12, 16, 20, 25, 30, 32, 35, 40, 45, 50} ms</w:t>
            </w:r>
          </w:p>
          <w:p w14:paraId="720D3EFA"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0135F0BD"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0D613624"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6566AE63"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lastRenderedPageBreak/>
              <w:t>Component 5 candidate values:</w:t>
            </w:r>
          </w:p>
          <w:p w14:paraId="2F3CF0DB"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{1, 2, 4, 6, 8, 12, 16, 24, 32, 48, 64} for each SCS: 15kHz, 30kHz, 60kHz</w:t>
            </w:r>
          </w:p>
          <w:p w14:paraId="4FF0DE78"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{1, 2, 4, 6, 8, 12, 16, 24, 32, 48, 64} for each SCS: 60kHz, 120kHz</w:t>
            </w:r>
          </w:p>
          <w:p w14:paraId="6693846C"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444C137A"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each two linked PRS resources are counted as 1 resource</w:t>
            </w:r>
          </w:p>
          <w:p w14:paraId="35940CE8"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0BBFF51B"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hideMark/>
          </w:tcPr>
          <w:p w14:paraId="5E2AB199" w14:textId="77777777" w:rsidR="00CC03FD" w:rsidRDefault="00CC03FD" w:rsidP="00C65778">
            <w:pPr>
              <w:pStyle w:val="TAL"/>
              <w:rPr>
                <w:rFonts w:cs="Arial"/>
                <w:color w:val="000000" w:themeColor="text1"/>
                <w:szCs w:val="18"/>
              </w:rPr>
            </w:pPr>
            <w:r>
              <w:rPr>
                <w:rFonts w:cs="Arial"/>
                <w:color w:val="000000" w:themeColor="text1"/>
                <w:szCs w:val="18"/>
              </w:rPr>
              <w:lastRenderedPageBreak/>
              <w:t>Optional with capability signaling.</w:t>
            </w:r>
          </w:p>
        </w:tc>
      </w:tr>
      <w:tr w:rsidR="00CC03FD" w14:paraId="06DD6DB1"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hideMark/>
          </w:tcPr>
          <w:p w14:paraId="4AE9589F" w14:textId="77777777" w:rsidR="00CC03FD" w:rsidRDefault="00CC03FD" w:rsidP="00C65778">
            <w:pPr>
              <w:pStyle w:val="TAL"/>
              <w:rPr>
                <w:rFonts w:eastAsiaTheme="minorEastAsia"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74F99D48" w14:textId="77777777" w:rsidR="00CC03FD" w:rsidRDefault="00CC03FD" w:rsidP="00C65778">
            <w:pPr>
              <w:pStyle w:val="TAL"/>
              <w:rPr>
                <w:rFonts w:cs="Arial"/>
                <w:color w:val="000000" w:themeColor="text1"/>
                <w:szCs w:val="18"/>
              </w:rPr>
            </w:pPr>
            <w:r>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hideMark/>
          </w:tcPr>
          <w:p w14:paraId="2713C4F9" w14:textId="77777777" w:rsidR="00CC03FD" w:rsidRDefault="00CC03FD" w:rsidP="00C65778">
            <w:pPr>
              <w:pStyle w:val="TAL"/>
              <w:rPr>
                <w:rFonts w:cs="Arial"/>
                <w:color w:val="000000" w:themeColor="text1"/>
                <w:szCs w:val="18"/>
                <w:lang w:eastAsia="zh-CN"/>
              </w:rPr>
            </w:pPr>
            <w:r>
              <w:rPr>
                <w:rFonts w:cs="Arial"/>
                <w:color w:val="000000" w:themeColor="text1"/>
                <w:szCs w:val="18"/>
                <w:lang w:eastAsia="zh-CN"/>
              </w:rPr>
              <w:t xml:space="preserve">DL PRS processing capabilities for aggregated PRS processing of 3 PFLs in intra-band contiguous </w:t>
            </w:r>
            <w:r>
              <w:rPr>
                <w:rFonts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tcPr>
          <w:p w14:paraId="3C785B00"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1. Maximum aggregated DL PRS bandwidth in MHz, which is supported and reported by UE</w:t>
            </w:r>
          </w:p>
          <w:p w14:paraId="7047E0F8"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2. Maximum DL PRS bandwidth in MHz, per PFL</w:t>
            </w:r>
          </w:p>
          <w:p w14:paraId="108E7F5C"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3. DL PRS buffering capability</w:t>
            </w:r>
          </w:p>
          <w:p w14:paraId="45B8AA3D"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5867BA61" w14:textId="77777777" w:rsidR="00CC03FD" w:rsidRDefault="00CC03FD" w:rsidP="00C65778">
            <w:pPr>
              <w:pStyle w:val="maintext"/>
              <w:ind w:firstLineChars="0" w:firstLine="0"/>
              <w:jc w:val="left"/>
              <w:rPr>
                <w:rFonts w:ascii="Arial" w:eastAsia="SimSun" w:hAnsi="Arial" w:cs="Arial"/>
                <w:strike/>
                <w:color w:val="000000" w:themeColor="text1"/>
                <w:sz w:val="18"/>
                <w:szCs w:val="18"/>
                <w:lang w:eastAsia="zh-CN"/>
              </w:rPr>
            </w:pPr>
            <w:r>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1E65FB60"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9694713" w14:textId="77777777" w:rsidR="00CC03FD" w:rsidRDefault="00CC03FD" w:rsidP="00C65778">
            <w:pPr>
              <w:pStyle w:val="TAL"/>
              <w:rPr>
                <w:rFonts w:eastAsia="MS Mincho" w:cs="Arial"/>
                <w:color w:val="000000" w:themeColor="text1"/>
                <w:szCs w:val="18"/>
                <w:highlight w:val="yellow"/>
              </w:rPr>
            </w:pPr>
            <w:r>
              <w:rPr>
                <w:rFonts w:eastAsia="MS Mincho" w:cs="Arial"/>
                <w:color w:val="000000" w:themeColor="text1"/>
                <w:szCs w:val="18"/>
                <w:lang w:val="en-US"/>
              </w:rPr>
              <w:t>41-4-1b</w:t>
            </w:r>
            <w:r>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6D87C64" w14:textId="77777777" w:rsidR="00CC03FD" w:rsidRDefault="00CC03FD" w:rsidP="00C65778">
            <w:pPr>
              <w:pStyle w:val="TAL"/>
              <w:rPr>
                <w:rFonts w:eastAsia="MS Mincho"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A28F607" w14:textId="77777777" w:rsidR="00CC03FD" w:rsidRDefault="00CC03FD" w:rsidP="00C65778">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0731B06" w14:textId="77777777" w:rsidR="00CC03FD" w:rsidRDefault="00CC03FD" w:rsidP="00C65778">
            <w:pPr>
              <w:pStyle w:val="TAL"/>
              <w:rPr>
                <w:rFonts w:cs="Arial"/>
                <w:color w:val="000000" w:themeColor="text1"/>
                <w:szCs w:val="18"/>
                <w:lang w:val="en-US"/>
              </w:rPr>
            </w:pPr>
            <w:r>
              <w:rPr>
                <w:rFonts w:cs="Arial"/>
                <w:color w:val="000000" w:themeColor="text1"/>
                <w:szCs w:val="18"/>
                <w:lang w:val="en-US"/>
              </w:rPr>
              <w:t>DL PRS processing capabilities for aggregated PRS processing of 3 PFLs in intra-band contiguous for RRC_IDLE and RRC_INACTIVE</w:t>
            </w:r>
            <w:r>
              <w:rPr>
                <w:rFonts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4AE07CA9" w14:textId="77777777" w:rsidR="00CC03FD" w:rsidRDefault="00CC03FD" w:rsidP="00C65778">
            <w:pPr>
              <w:pStyle w:val="TAL"/>
              <w:rPr>
                <w:rFonts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11B442D" w14:textId="77777777" w:rsidR="00CC03FD" w:rsidRDefault="00CC03FD" w:rsidP="00C657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133197" w14:textId="77777777" w:rsidR="00CC03FD" w:rsidRDefault="00CC03FD" w:rsidP="00C657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1622D05" w14:textId="77777777" w:rsidR="00CC03FD" w:rsidRDefault="00CC03FD" w:rsidP="00C657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65F761"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1 candidate values:</w:t>
            </w:r>
          </w:p>
          <w:p w14:paraId="48D0008E"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{15, 20, 30, 40, 50, 60, 80, 100, 120, 140, 150, 160, 180, 200, 240, 300}</w:t>
            </w:r>
          </w:p>
          <w:p w14:paraId="6EB229E4"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{150, 200, 300, 400, 600, 800, 1000, 1200}</w:t>
            </w:r>
          </w:p>
          <w:p w14:paraId="43FDF5A8"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00C6022E"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2 candidate values:</w:t>
            </w:r>
          </w:p>
          <w:p w14:paraId="474E5183"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{5, 10, 20, 40, 50, 80, 100}</w:t>
            </w:r>
          </w:p>
          <w:p w14:paraId="2299EE47"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{50, 100, 200, 400}</w:t>
            </w:r>
          </w:p>
          <w:p w14:paraId="0656D703"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4C8350ED"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Component 3 in FG41-4-1c follows buffering capability type reported in FG13-1</w:t>
            </w:r>
          </w:p>
          <w:p w14:paraId="64C46ED5"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5EDCE04E" w14:textId="77777777" w:rsidR="00CC03FD" w:rsidRPr="0065648B" w:rsidRDefault="00CC03FD" w:rsidP="00C65778">
            <w:pPr>
              <w:pStyle w:val="maintext"/>
              <w:ind w:firstLineChars="0" w:firstLine="0"/>
              <w:jc w:val="left"/>
              <w:rPr>
                <w:rFonts w:ascii="Arial" w:eastAsia="SimSun" w:hAnsi="Arial" w:cs="Arial"/>
                <w:color w:val="000000" w:themeColor="text1"/>
                <w:sz w:val="18"/>
                <w:szCs w:val="18"/>
                <w:lang w:val="en-US" w:eastAsia="zh-CN"/>
              </w:rPr>
            </w:pPr>
            <w:r w:rsidRPr="0065648B">
              <w:rPr>
                <w:rFonts w:ascii="Arial" w:eastAsia="SimSun" w:hAnsi="Arial" w:cs="Arial"/>
                <w:color w:val="000000" w:themeColor="text1"/>
                <w:sz w:val="18"/>
                <w:szCs w:val="18"/>
                <w:lang w:val="en-US" w:eastAsia="zh-CN"/>
              </w:rPr>
              <w:t>Component 4 candidate values:</w:t>
            </w:r>
          </w:p>
          <w:p w14:paraId="5A9604FF" w14:textId="77777777" w:rsidR="00CC03FD" w:rsidRPr="0065648B" w:rsidRDefault="00CC03FD" w:rsidP="00C65778">
            <w:pPr>
              <w:pStyle w:val="maintext"/>
              <w:ind w:firstLineChars="0" w:firstLine="0"/>
              <w:jc w:val="left"/>
              <w:rPr>
                <w:rFonts w:ascii="Arial" w:eastAsia="SimSun" w:hAnsi="Arial" w:cs="Arial"/>
                <w:color w:val="000000" w:themeColor="text1"/>
                <w:sz w:val="18"/>
                <w:szCs w:val="18"/>
                <w:lang w:val="en-US" w:eastAsia="zh-CN"/>
              </w:rPr>
            </w:pPr>
            <w:r w:rsidRPr="0065648B">
              <w:rPr>
                <w:rFonts w:ascii="Arial" w:eastAsia="SimSun" w:hAnsi="Arial" w:cs="Arial"/>
                <w:color w:val="000000" w:themeColor="text1"/>
                <w:sz w:val="18"/>
                <w:szCs w:val="18"/>
                <w:lang w:val="en-US" w:eastAsia="zh-CN"/>
              </w:rPr>
              <w:t>a) T: {8, 16, 20, 30, 40, 80, 160, 320, 640, 1280</w:t>
            </w:r>
            <w:r w:rsidRPr="0065648B">
              <w:rPr>
                <w:rFonts w:ascii="Arial" w:eastAsia="SimSun" w:hAnsi="Arial" w:cs="Arial"/>
                <w:strike/>
                <w:color w:val="FF0000"/>
                <w:sz w:val="18"/>
                <w:szCs w:val="18"/>
                <w:lang w:val="en-US" w:eastAsia="zh-CN"/>
              </w:rPr>
              <w:t>[, 3840]</w:t>
            </w:r>
            <w:r w:rsidRPr="0065648B">
              <w:rPr>
                <w:rFonts w:ascii="Arial" w:eastAsia="SimSun" w:hAnsi="Arial" w:cs="Arial"/>
                <w:color w:val="000000" w:themeColor="text1"/>
                <w:sz w:val="18"/>
                <w:szCs w:val="18"/>
                <w:lang w:val="en-US" w:eastAsia="zh-CN"/>
              </w:rPr>
              <w:t>} ms</w:t>
            </w:r>
          </w:p>
          <w:p w14:paraId="484AA3B8"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sidRPr="0065648B">
              <w:rPr>
                <w:rFonts w:ascii="Arial" w:eastAsia="SimSun" w:hAnsi="Arial" w:cs="Arial"/>
                <w:color w:val="000000" w:themeColor="text1"/>
                <w:sz w:val="18"/>
                <w:szCs w:val="18"/>
                <w:lang w:val="en-US" w:eastAsia="zh-CN"/>
              </w:rPr>
              <w:t>b) N: {0.125, 0.25, 0.5, 1, 2, 4, 6, 8, 12, 16, 20, 25, 30, 32, 35, 40, 45, 50} ms</w:t>
            </w:r>
          </w:p>
          <w:p w14:paraId="7277B80F"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75DD1F11"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Note: this value N should be equal or smaller than the value N reported by FG 27-6 or this value T should </w:t>
            </w:r>
            <w:r>
              <w:rPr>
                <w:rFonts w:ascii="Arial" w:eastAsia="SimSun" w:hAnsi="Arial" w:cs="Arial"/>
                <w:color w:val="000000" w:themeColor="text1"/>
                <w:sz w:val="18"/>
                <w:szCs w:val="18"/>
                <w:lang w:val="en-US" w:eastAsia="zh-CN"/>
              </w:rPr>
              <w:lastRenderedPageBreak/>
              <w:t>be equal or larger than the value T reported by FG 27-6</w:t>
            </w:r>
          </w:p>
          <w:p w14:paraId="3EFDC6B0"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28BC1CFD"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5 candidate values:</w:t>
            </w:r>
          </w:p>
          <w:p w14:paraId="53B0E196"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{1, 2, 4, 6, 8, 12, 16, 24, 32, 48, 64} for each SCS: 15kHz, 30kHz, 60kHz</w:t>
            </w:r>
          </w:p>
          <w:p w14:paraId="43CB22DD"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{1, 2, 4, 6, 8, 12, 16, 24, 32, 48, 64} for each SCS: 60kHz, 120kHz</w:t>
            </w:r>
          </w:p>
          <w:p w14:paraId="63055D49"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p>
          <w:p w14:paraId="5FD8B407"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each three linked PRS resources are counted as 1 resource</w:t>
            </w:r>
          </w:p>
          <w:p w14:paraId="177F49B6" w14:textId="77777777" w:rsidR="00CC03FD" w:rsidRDefault="00CC03FD" w:rsidP="00C65778">
            <w:pPr>
              <w:pStyle w:val="maintext"/>
              <w:ind w:firstLine="360"/>
              <w:jc w:val="left"/>
              <w:rPr>
                <w:rFonts w:ascii="Arial" w:eastAsia="SimSun" w:hAnsi="Arial" w:cs="Arial"/>
                <w:color w:val="000000" w:themeColor="text1"/>
                <w:sz w:val="18"/>
                <w:szCs w:val="18"/>
                <w:lang w:val="en-US" w:eastAsia="zh-CN"/>
              </w:rPr>
            </w:pPr>
          </w:p>
          <w:p w14:paraId="093B8471" w14:textId="77777777" w:rsidR="00CC03FD" w:rsidRDefault="00CC03FD" w:rsidP="00C6577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hideMark/>
          </w:tcPr>
          <w:p w14:paraId="4B5494CE" w14:textId="77777777" w:rsidR="00CC03FD" w:rsidRDefault="00CC03FD" w:rsidP="00C65778">
            <w:pPr>
              <w:pStyle w:val="TAL"/>
              <w:rPr>
                <w:rFonts w:cs="Arial"/>
                <w:color w:val="000000" w:themeColor="text1"/>
                <w:szCs w:val="18"/>
              </w:rPr>
            </w:pPr>
            <w:r>
              <w:rPr>
                <w:rFonts w:cs="Arial"/>
                <w:color w:val="000000" w:themeColor="text1"/>
                <w:szCs w:val="18"/>
              </w:rPr>
              <w:lastRenderedPageBreak/>
              <w:t>Optional with capability signaling.</w:t>
            </w:r>
          </w:p>
        </w:tc>
      </w:tr>
    </w:tbl>
    <w:p w14:paraId="77C5E462" w14:textId="77777777" w:rsidR="00CC03FD" w:rsidRDefault="00CC03FD" w:rsidP="00CC03FD">
      <w:pPr>
        <w:rPr>
          <w:lang w:eastAsia="x-none"/>
        </w:rPr>
      </w:pPr>
    </w:p>
    <w:p w14:paraId="065980B5" w14:textId="77777777" w:rsidR="00CC03FD" w:rsidRDefault="00CC03FD" w:rsidP="00196C8C">
      <w:pPr>
        <w:pStyle w:val="BodyText"/>
        <w:rPr>
          <w:lang w:eastAsia="zh-CN"/>
        </w:rPr>
      </w:pPr>
    </w:p>
    <w:p w14:paraId="45F93A24" w14:textId="77777777" w:rsidR="00CC03FD" w:rsidRPr="009F4E82" w:rsidRDefault="00CC03FD" w:rsidP="00CC03FD">
      <w:pPr>
        <w:rPr>
          <w:rFonts w:ascii="Calibri" w:hAnsi="Calibri" w:cs="Arial"/>
          <w:b/>
        </w:rPr>
      </w:pPr>
      <w:r w:rsidRPr="00D23922">
        <w:rPr>
          <w:b/>
          <w:bCs/>
          <w:highlight w:val="green"/>
          <w:lang w:eastAsia="x-none"/>
        </w:rPr>
        <w:t>Agreement:</w:t>
      </w:r>
      <w:r w:rsidRPr="00731B9F">
        <w:rPr>
          <w:rFonts w:ascii="Calibri" w:hAnsi="Calibri" w:cs="Arial"/>
          <w:b/>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26"/>
        <w:gridCol w:w="1919"/>
        <w:gridCol w:w="2087"/>
        <w:gridCol w:w="556"/>
        <w:gridCol w:w="447"/>
        <w:gridCol w:w="467"/>
        <w:gridCol w:w="2172"/>
        <w:gridCol w:w="680"/>
        <w:gridCol w:w="467"/>
        <w:gridCol w:w="467"/>
        <w:gridCol w:w="467"/>
        <w:gridCol w:w="2013"/>
        <w:gridCol w:w="1319"/>
      </w:tblGrid>
      <w:tr w:rsidR="00CC03FD" w:rsidRPr="009F4E82" w14:paraId="6BF267A2"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845AF" w14:textId="77777777" w:rsidR="00CC03FD" w:rsidRPr="009F4E82" w:rsidRDefault="00CC03FD" w:rsidP="00C65778">
            <w:pPr>
              <w:pStyle w:val="TAL"/>
              <w:rPr>
                <w:rFonts w:cs="Arial"/>
                <w:color w:val="000000" w:themeColor="text1"/>
                <w:szCs w:val="18"/>
              </w:rPr>
            </w:pPr>
            <w:r w:rsidRPr="009F4E82">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5EC71" w14:textId="77777777" w:rsidR="00CC03FD" w:rsidRPr="009F4E82" w:rsidRDefault="00CC03FD" w:rsidP="00C65778">
            <w:pPr>
              <w:pStyle w:val="TAL"/>
              <w:rPr>
                <w:rFonts w:cs="Arial"/>
                <w:color w:val="000000" w:themeColor="text1"/>
                <w:szCs w:val="18"/>
              </w:rPr>
            </w:pPr>
            <w:r w:rsidRPr="009F4E82">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C88C9" w14:textId="77777777" w:rsidR="00CC03FD" w:rsidRPr="009F4E82" w:rsidRDefault="00CC03FD" w:rsidP="00C65778">
            <w:pPr>
              <w:pStyle w:val="TAL"/>
              <w:rPr>
                <w:rFonts w:cs="Arial"/>
                <w:color w:val="000000" w:themeColor="text1"/>
                <w:szCs w:val="18"/>
                <w:lang w:eastAsia="zh-CN"/>
              </w:rPr>
            </w:pPr>
            <w:r w:rsidRPr="009F4E82">
              <w:rPr>
                <w:rFonts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869C7" w14:textId="77777777" w:rsidR="00CC03FD" w:rsidRPr="009F4E82" w:rsidRDefault="00CC03FD" w:rsidP="00C65778">
            <w:pPr>
              <w:pStyle w:val="maintext"/>
              <w:spacing w:line="240" w:lineRule="auto"/>
              <w:ind w:firstLineChars="0" w:firstLine="0"/>
              <w:jc w:val="left"/>
              <w:rPr>
                <w:rFonts w:ascii="Arial" w:hAnsi="Arial" w:cs="Arial"/>
                <w:color w:val="000000" w:themeColor="text1"/>
                <w:sz w:val="18"/>
                <w:szCs w:val="18"/>
              </w:rPr>
            </w:pPr>
            <w:r w:rsidRPr="009F4E82">
              <w:rPr>
                <w:rFonts w:ascii="Arial" w:hAnsi="Arial" w:cs="Arial"/>
                <w:color w:val="000000" w:themeColor="text1"/>
                <w:sz w:val="18"/>
                <w:szCs w:val="18"/>
              </w:rPr>
              <w:t xml:space="preserve">Support of PRS bandwidth aggregation </w:t>
            </w:r>
            <w:r w:rsidRPr="009F4E82">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EBA34" w14:textId="77777777" w:rsidR="00CC03FD" w:rsidRPr="009F4E82" w:rsidRDefault="00CC03FD" w:rsidP="00C65778">
            <w:pPr>
              <w:pStyle w:val="TAL"/>
              <w:rPr>
                <w:rFonts w:eastAsia="MS Mincho" w:cs="Arial"/>
                <w:color w:val="000000" w:themeColor="text1"/>
                <w:szCs w:val="18"/>
              </w:rPr>
            </w:pPr>
            <w:r w:rsidRPr="009F4E82">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A3E99" w14:textId="77777777" w:rsidR="00CC03FD" w:rsidRPr="009F4E82" w:rsidRDefault="00CC03FD" w:rsidP="00C65778">
            <w:pPr>
              <w:pStyle w:val="TAL"/>
              <w:rPr>
                <w:rFonts w:cs="Arial"/>
                <w:color w:val="000000" w:themeColor="text1"/>
                <w:szCs w:val="18"/>
                <w:lang w:eastAsia="zh-CN"/>
              </w:rPr>
            </w:pPr>
            <w:r w:rsidRPr="009F4E8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04807" w14:textId="77777777" w:rsidR="00CC03FD" w:rsidRPr="009F4E82" w:rsidRDefault="00CC03FD" w:rsidP="00C65778">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80338" w14:textId="77777777" w:rsidR="00CC03FD" w:rsidRPr="009F4E82" w:rsidRDefault="00CC03FD" w:rsidP="00C65778">
            <w:pPr>
              <w:pStyle w:val="TAL"/>
              <w:rPr>
                <w:rFonts w:cs="Arial"/>
                <w:color w:val="000000" w:themeColor="text1"/>
                <w:szCs w:val="18"/>
                <w:lang w:val="en-US"/>
              </w:rPr>
            </w:pPr>
            <w:r w:rsidRPr="009F4E82">
              <w:rPr>
                <w:rFonts w:cs="Arial"/>
                <w:color w:val="000000" w:themeColor="text1"/>
                <w:szCs w:val="18"/>
                <w:lang w:val="en-US"/>
              </w:rPr>
              <w:t xml:space="preserve">PRS bandwidth aggregation with two PFL combinations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04A8C" w14:textId="77777777" w:rsidR="00CC03FD" w:rsidRPr="009F4E82" w:rsidRDefault="00CC03FD" w:rsidP="00C65778">
            <w:pPr>
              <w:pStyle w:val="TAL"/>
              <w:rPr>
                <w:rFonts w:cs="Arial"/>
                <w:color w:val="000000" w:themeColor="text1"/>
                <w:szCs w:val="18"/>
                <w:lang w:eastAsia="zh-CN"/>
              </w:rPr>
            </w:pPr>
            <w:r w:rsidRPr="009F4E82">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8901D" w14:textId="77777777" w:rsidR="00CC03FD" w:rsidRPr="009F4E82" w:rsidRDefault="00CC03FD" w:rsidP="00C65778">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D654E" w14:textId="77777777" w:rsidR="00CC03FD" w:rsidRPr="009F4E82" w:rsidRDefault="00CC03FD" w:rsidP="00C65778">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420B9" w14:textId="77777777" w:rsidR="00CC03FD" w:rsidRPr="009F4E82" w:rsidRDefault="00CC03FD" w:rsidP="00C65778">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84CAC" w14:textId="77777777" w:rsidR="00CC03FD" w:rsidRPr="009F4E82" w:rsidRDefault="00CC03FD" w:rsidP="00C65778">
            <w:pPr>
              <w:pStyle w:val="TAL"/>
              <w:rPr>
                <w:rFonts w:cs="Arial"/>
                <w:color w:val="000000" w:themeColor="text1"/>
                <w:szCs w:val="18"/>
                <w:lang w:eastAsia="zh-CN"/>
              </w:rPr>
            </w:pPr>
            <w:r w:rsidRPr="009F4E82">
              <w:rPr>
                <w:rFonts w:cs="Arial"/>
                <w:color w:val="000000" w:themeColor="text1"/>
                <w:szCs w:val="18"/>
                <w:lang w:eastAsia="zh-CN"/>
              </w:rPr>
              <w:t>Need for location server to know if the feature is supported.</w:t>
            </w:r>
          </w:p>
          <w:p w14:paraId="777238CC" w14:textId="77777777" w:rsidR="00CC03FD" w:rsidRPr="009F4E82" w:rsidRDefault="00CC03FD" w:rsidP="00C65778">
            <w:pPr>
              <w:pStyle w:val="TAL"/>
              <w:rPr>
                <w:rFonts w:cs="Arial"/>
                <w:color w:val="000000" w:themeColor="text1"/>
                <w:szCs w:val="18"/>
                <w:lang w:eastAsia="zh-CN"/>
              </w:rPr>
            </w:pPr>
          </w:p>
          <w:p w14:paraId="73F9F3E6" w14:textId="77777777" w:rsidR="00CC03FD" w:rsidRPr="009F4E82" w:rsidRDefault="00CC03FD" w:rsidP="00C65778">
            <w:pPr>
              <w:pStyle w:val="TAL"/>
              <w:rPr>
                <w:rFonts w:cs="Arial"/>
                <w:color w:val="000000" w:themeColor="text1"/>
                <w:szCs w:val="18"/>
                <w:lang w:eastAsia="zh-CN"/>
              </w:rPr>
            </w:pPr>
            <w:r w:rsidRPr="009F4E82">
              <w:rPr>
                <w:rFonts w:cs="Arial"/>
                <w:color w:val="000000" w:themeColor="text1"/>
                <w:szCs w:val="18"/>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EC041" w14:textId="77777777" w:rsidR="00CC03FD" w:rsidRPr="009F4E82" w:rsidRDefault="00CC03FD" w:rsidP="00C65778">
            <w:pPr>
              <w:pStyle w:val="TAL"/>
              <w:rPr>
                <w:rFonts w:cs="Arial"/>
                <w:color w:val="000000" w:themeColor="text1"/>
                <w:szCs w:val="18"/>
              </w:rPr>
            </w:pPr>
            <w:r w:rsidRPr="009F4E82">
              <w:rPr>
                <w:rFonts w:cs="Arial"/>
                <w:color w:val="000000" w:themeColor="text1"/>
                <w:szCs w:val="18"/>
              </w:rPr>
              <w:t>Optional with capability signaling</w:t>
            </w:r>
          </w:p>
        </w:tc>
      </w:tr>
    </w:tbl>
    <w:p w14:paraId="5B565E92" w14:textId="77777777" w:rsidR="00ED3E3E" w:rsidRDefault="00ED3E3E" w:rsidP="00196C8C">
      <w:pPr>
        <w:pStyle w:val="BodyText"/>
        <w:rPr>
          <w:lang w:eastAsia="zh-CN"/>
        </w:rPr>
      </w:pPr>
    </w:p>
    <w:p w14:paraId="28DB7A33" w14:textId="77777777" w:rsidR="00613C69" w:rsidRDefault="00613C69" w:rsidP="00613C69">
      <w:pPr>
        <w:rPr>
          <w:lang w:eastAsia="x-none"/>
        </w:rPr>
      </w:pPr>
    </w:p>
    <w:p w14:paraId="06EBC402" w14:textId="77777777" w:rsidR="00613C69" w:rsidRDefault="00613C69" w:rsidP="00613C69">
      <w:pPr>
        <w:rPr>
          <w:lang w:eastAsia="x-none"/>
        </w:rPr>
      </w:pPr>
      <w:r w:rsidRPr="004E600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486"/>
        <w:gridCol w:w="1935"/>
        <w:gridCol w:w="2128"/>
        <w:gridCol w:w="540"/>
        <w:gridCol w:w="527"/>
        <w:gridCol w:w="467"/>
        <w:gridCol w:w="1969"/>
        <w:gridCol w:w="635"/>
        <w:gridCol w:w="467"/>
        <w:gridCol w:w="467"/>
        <w:gridCol w:w="467"/>
        <w:gridCol w:w="2534"/>
        <w:gridCol w:w="1015"/>
      </w:tblGrid>
      <w:tr w:rsidR="00613C69" w:rsidRPr="002E53D2" w14:paraId="148686C8"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CB2D29" w14:textId="77777777" w:rsidR="00613C69" w:rsidRPr="002E53D2" w:rsidRDefault="00613C69" w:rsidP="00C65778">
            <w:pPr>
              <w:pStyle w:val="TAL"/>
              <w:rPr>
                <w:rFonts w:cs="Arial"/>
                <w:color w:val="000000" w:themeColor="text1"/>
                <w:szCs w:val="18"/>
              </w:rPr>
            </w:pPr>
            <w:r w:rsidRPr="002E53D2">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04CB9" w14:textId="77777777" w:rsidR="00613C69" w:rsidRPr="002E53D2" w:rsidRDefault="00613C69" w:rsidP="00C65778">
            <w:pPr>
              <w:pStyle w:val="TAL"/>
              <w:rPr>
                <w:rFonts w:eastAsia="MS Mincho" w:cs="Arial"/>
                <w:color w:val="000000" w:themeColor="text1"/>
                <w:szCs w:val="18"/>
              </w:rPr>
            </w:pPr>
            <w:r w:rsidRPr="002E53D2">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0BFB" w14:textId="77777777" w:rsidR="00613C69" w:rsidRPr="002E53D2" w:rsidRDefault="00613C69" w:rsidP="00C65778">
            <w:pPr>
              <w:pStyle w:val="TAL"/>
              <w:rPr>
                <w:rFonts w:cs="Arial"/>
                <w:color w:val="000000" w:themeColor="text1"/>
                <w:szCs w:val="18"/>
              </w:rPr>
            </w:pPr>
            <w:r w:rsidRPr="002E53D2">
              <w:rPr>
                <w:rFonts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46D8E" w14:textId="77777777" w:rsidR="00613C69" w:rsidRPr="0089466C" w:rsidRDefault="00613C69" w:rsidP="00C65778">
            <w:pPr>
              <w:pStyle w:val="TAL"/>
              <w:rPr>
                <w:rFonts w:cs="Arial"/>
                <w:color w:val="000000" w:themeColor="text1"/>
                <w:szCs w:val="18"/>
                <w:lang w:val="en-US" w:eastAsia="zh-CN"/>
              </w:rPr>
            </w:pPr>
            <w:r w:rsidRPr="0089466C">
              <w:rPr>
                <w:rFonts w:cs="Arial"/>
                <w:strike/>
                <w:color w:val="FF0000"/>
                <w:szCs w:val="18"/>
                <w:lang w:eastAsia="zh-CN"/>
              </w:rPr>
              <w:t>[</w:t>
            </w:r>
            <w:r w:rsidRPr="0089466C">
              <w:rPr>
                <w:rFonts w:cs="Arial"/>
                <w:color w:val="000000" w:themeColor="text1"/>
                <w:szCs w:val="18"/>
                <w:lang w:eastAsia="zh-CN"/>
              </w:rPr>
              <w:t xml:space="preserve">1. The </w:t>
            </w:r>
            <w:r w:rsidRPr="004E600D">
              <w:rPr>
                <w:rFonts w:cs="Arial"/>
                <w:strike/>
                <w:color w:val="FF0000"/>
                <w:szCs w:val="18"/>
                <w:lang w:eastAsia="zh-CN"/>
              </w:rPr>
              <w:t>maximum</w:t>
            </w:r>
            <w:r w:rsidRPr="004E600D">
              <w:rPr>
                <w:rFonts w:cs="Arial"/>
                <w:color w:val="FF0000"/>
                <w:szCs w:val="18"/>
                <w:lang w:eastAsia="zh-CN"/>
              </w:rPr>
              <w:t xml:space="preserve"> </w:t>
            </w:r>
            <w:r w:rsidRPr="0089466C">
              <w:rPr>
                <w:rFonts w:cs="Arial"/>
                <w:color w:val="000000" w:themeColor="text1"/>
                <w:szCs w:val="18"/>
                <w:lang w:eastAsia="zh-CN"/>
              </w:rPr>
              <w:t>number of supported aggregated carriers in intra band</w:t>
            </w:r>
            <w:r w:rsidRPr="0089466C">
              <w:rPr>
                <w:rFonts w:cs="Arial"/>
                <w:color w:val="000000" w:themeColor="text1"/>
                <w:szCs w:val="18"/>
                <w:lang w:val="en-US" w:eastAsia="zh-CN"/>
              </w:rPr>
              <w:t xml:space="preserve"> contiguous carriers</w:t>
            </w:r>
          </w:p>
          <w:p w14:paraId="46ABC477" w14:textId="77777777" w:rsidR="00613C69" w:rsidRPr="0089466C" w:rsidRDefault="00613C69" w:rsidP="00C65778">
            <w:pPr>
              <w:pStyle w:val="TAL"/>
              <w:rPr>
                <w:rFonts w:cs="Arial"/>
                <w:strike/>
                <w:color w:val="FF0000"/>
                <w:szCs w:val="18"/>
                <w:lang w:val="en-US" w:eastAsia="zh-CN"/>
              </w:rPr>
            </w:pPr>
            <w:r w:rsidRPr="0089466C">
              <w:rPr>
                <w:rFonts w:cs="Arial"/>
                <w:color w:val="000000" w:themeColor="text1"/>
                <w:szCs w:val="18"/>
                <w:lang w:val="en-US" w:eastAsia="zh-CN"/>
              </w:rPr>
              <w:t>2. Maximum aggregated UL SRS bandwidth in MHz, which is supported and reported by UE</w:t>
            </w:r>
            <w:r w:rsidRPr="0089466C">
              <w:rPr>
                <w:rFonts w:cs="Arial"/>
                <w:strike/>
                <w:color w:val="FF0000"/>
                <w:szCs w:val="18"/>
                <w:lang w:val="en-US" w:eastAsia="zh-CN"/>
              </w:rPr>
              <w:t>]</w:t>
            </w:r>
          </w:p>
          <w:p w14:paraId="469CE804" w14:textId="77777777" w:rsidR="00613C69" w:rsidRPr="00A96437" w:rsidRDefault="00613C69" w:rsidP="00C65778">
            <w:pPr>
              <w:pStyle w:val="TAL"/>
              <w:rPr>
                <w:rFonts w:cs="Arial"/>
                <w:strike/>
                <w:color w:val="FF0000"/>
                <w:szCs w:val="18"/>
                <w:lang w:eastAsia="zh-CN"/>
              </w:rPr>
            </w:pPr>
            <w:r w:rsidRPr="00A96437">
              <w:rPr>
                <w:rFonts w:cs="Arial"/>
                <w:strike/>
                <w:color w:val="FF0000"/>
                <w:szCs w:val="18"/>
                <w:lang w:eastAsia="zh-CN"/>
              </w:rPr>
              <w:t>[3. Support of periodic/semi-persistent/aperiodic UL SRS for UL bandwidth aggregation]</w:t>
            </w:r>
          </w:p>
          <w:p w14:paraId="0C7DB2AE" w14:textId="77777777" w:rsidR="00613C69" w:rsidRPr="0089466C" w:rsidRDefault="00613C69" w:rsidP="00C65778">
            <w:pPr>
              <w:pStyle w:val="TAL"/>
              <w:rPr>
                <w:rFonts w:cs="Arial"/>
                <w:color w:val="000000" w:themeColor="text1"/>
                <w:szCs w:val="18"/>
                <w:lang w:eastAsia="zh-CN"/>
              </w:rPr>
            </w:pPr>
            <w:r w:rsidRPr="002E53D2">
              <w:rPr>
                <w:rFonts w:cs="Arial"/>
                <w:color w:val="000000" w:themeColor="text1"/>
                <w:szCs w:val="18"/>
                <w:lang w:eastAsia="zh-CN"/>
              </w:rPr>
              <w:t xml:space="preserve">5. Max number of aggregated SRS resource sets for positioning supported by UE for SRS bandwidth </w:t>
            </w:r>
            <w:r w:rsidRPr="0089466C">
              <w:rPr>
                <w:rFonts w:cs="Arial"/>
                <w:color w:val="000000" w:themeColor="text1"/>
                <w:szCs w:val="18"/>
                <w:lang w:eastAsia="zh-CN"/>
              </w:rPr>
              <w:t>aggregation</w:t>
            </w:r>
          </w:p>
          <w:p w14:paraId="4D3C6CCA" w14:textId="77777777" w:rsidR="00613C69" w:rsidRPr="0089466C" w:rsidRDefault="00613C69" w:rsidP="00C65778">
            <w:pPr>
              <w:pStyle w:val="TAL"/>
              <w:rPr>
                <w:rFonts w:cs="Arial"/>
                <w:color w:val="000000" w:themeColor="text1"/>
                <w:szCs w:val="18"/>
                <w:lang w:val="en-US" w:eastAsia="zh-CN"/>
              </w:rPr>
            </w:pPr>
            <w:r w:rsidRPr="0089466C">
              <w:rPr>
                <w:rFonts w:cs="Arial"/>
                <w:color w:val="000000" w:themeColor="text1"/>
                <w:szCs w:val="18"/>
                <w:lang w:val="en-US" w:eastAsia="zh-CN"/>
              </w:rPr>
              <w:t xml:space="preserve">6. Maximum number of </w:t>
            </w:r>
            <w:r w:rsidRPr="00A96437">
              <w:rPr>
                <w:rFonts w:cs="Arial"/>
                <w:strike/>
                <w:color w:val="FF0000"/>
                <w:szCs w:val="18"/>
                <w:lang w:val="en-US" w:eastAsia="zh-CN"/>
              </w:rPr>
              <w:t>[periodic/semi-persistent/aperiodic]</w:t>
            </w:r>
            <w:r w:rsidRPr="00A96437">
              <w:rPr>
                <w:rFonts w:cs="Arial"/>
                <w:color w:val="FF0000"/>
                <w:szCs w:val="18"/>
                <w:lang w:val="en-US" w:eastAsia="zh-CN"/>
              </w:rPr>
              <w:t xml:space="preserve"> </w:t>
            </w:r>
            <w:r w:rsidRPr="0089466C">
              <w:rPr>
                <w:rFonts w:cs="Arial"/>
                <w:color w:val="000000" w:themeColor="text1"/>
                <w:szCs w:val="18"/>
                <w:lang w:val="en-US" w:eastAsia="zh-CN"/>
              </w:rPr>
              <w:t>aggregated SRS resources for bandwidth aggregation</w:t>
            </w:r>
          </w:p>
          <w:p w14:paraId="22266856" w14:textId="77777777" w:rsidR="00613C69" w:rsidRPr="002E53D2" w:rsidRDefault="00613C69" w:rsidP="00C65778">
            <w:pPr>
              <w:pStyle w:val="TAL"/>
              <w:rPr>
                <w:rFonts w:cs="Arial"/>
                <w:color w:val="000000" w:themeColor="text1"/>
                <w:szCs w:val="18"/>
                <w:lang w:val="en-US" w:eastAsia="zh-CN"/>
              </w:rPr>
            </w:pPr>
            <w:r w:rsidRPr="0089466C">
              <w:rPr>
                <w:rFonts w:cs="Arial"/>
                <w:color w:val="000000" w:themeColor="text1"/>
                <w:szCs w:val="18"/>
                <w:lang w:val="en-US" w:eastAsia="zh-CN"/>
              </w:rPr>
              <w:t xml:space="preserve">7. Maximum number of </w:t>
            </w:r>
            <w:r w:rsidRPr="00A96437">
              <w:rPr>
                <w:rFonts w:cs="Arial"/>
                <w:strike/>
                <w:color w:val="FF0000"/>
                <w:szCs w:val="18"/>
                <w:lang w:val="en-US" w:eastAsia="zh-CN"/>
              </w:rPr>
              <w:t>[periodic/semi-persistent/aperiodic]</w:t>
            </w:r>
            <w:r w:rsidRPr="0089466C">
              <w:rPr>
                <w:rFonts w:cs="Arial"/>
                <w:color w:val="000000" w:themeColor="text1"/>
                <w:szCs w:val="18"/>
                <w:lang w:val="en-US" w:eastAsia="zh-CN"/>
              </w:rPr>
              <w:t xml:space="preserve"> aggregated SRS resources for bandwidth aggregation</w:t>
            </w:r>
            <w:r w:rsidRPr="002E53D2">
              <w:rPr>
                <w:rFonts w:cs="Arial"/>
                <w:color w:val="000000" w:themeColor="text1"/>
                <w:szCs w:val="18"/>
                <w:lang w:val="en-US" w:eastAsia="zh-CN"/>
              </w:rPr>
              <w:t xml:space="preserve"> per slot</w:t>
            </w:r>
          </w:p>
          <w:p w14:paraId="367D74BF" w14:textId="77777777" w:rsidR="00613C69" w:rsidRPr="002E53D2" w:rsidRDefault="00613C69" w:rsidP="00C65778">
            <w:pPr>
              <w:pStyle w:val="maintext"/>
              <w:spacing w:line="240" w:lineRule="auto"/>
              <w:ind w:firstLineChars="0" w:firstLine="0"/>
              <w:jc w:val="left"/>
              <w:rPr>
                <w:rFonts w:ascii="Arial" w:hAnsi="Arial" w:cs="Arial"/>
                <w:color w:val="000000" w:themeColor="text1"/>
                <w:sz w:val="18"/>
                <w:szCs w:val="18"/>
                <w:highlight w:val="yellow"/>
              </w:rPr>
            </w:pPr>
            <w:r w:rsidRPr="002E53D2">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A47F" w14:textId="77777777" w:rsidR="00613C69" w:rsidRPr="002E53D2" w:rsidRDefault="00613C69" w:rsidP="00C65778">
            <w:pPr>
              <w:pStyle w:val="TAL"/>
              <w:rPr>
                <w:rFonts w:eastAsia="MS Mincho" w:cs="Arial"/>
                <w:color w:val="000000" w:themeColor="text1"/>
                <w:szCs w:val="18"/>
              </w:rPr>
            </w:pPr>
            <w:r w:rsidRPr="002E53D2">
              <w:rPr>
                <w:rFonts w:eastAsia="MS Mincho" w:cs="Arial"/>
                <w:color w:val="000000" w:themeColor="text1"/>
                <w:szCs w:val="18"/>
                <w:highlight w:val="yellow"/>
              </w:rPr>
              <w:t>[13-8, 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75F33" w14:textId="77777777" w:rsidR="00613C69" w:rsidRPr="002E53D2" w:rsidRDefault="00613C69" w:rsidP="00C65778">
            <w:pPr>
              <w:pStyle w:val="TAL"/>
              <w:rPr>
                <w:rFonts w:cs="Arial"/>
                <w:color w:val="000000" w:themeColor="text1"/>
                <w:szCs w:val="18"/>
                <w:lang w:eastAsia="zh-CN"/>
              </w:rPr>
            </w:pPr>
            <w:r w:rsidRPr="002E53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BF0CE" w14:textId="77777777" w:rsidR="00613C69" w:rsidRPr="002E53D2" w:rsidRDefault="00613C69" w:rsidP="00C65778">
            <w:pPr>
              <w:pStyle w:val="TAL"/>
              <w:rPr>
                <w:rFonts w:cs="Arial"/>
                <w:color w:val="000000" w:themeColor="text1"/>
                <w:szCs w:val="18"/>
              </w:rPr>
            </w:pPr>
            <w:r w:rsidRPr="002E53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20167" w14:textId="77777777" w:rsidR="00613C69" w:rsidRPr="002E53D2" w:rsidRDefault="00613C69" w:rsidP="00C65778">
            <w:pPr>
              <w:pStyle w:val="TAL"/>
              <w:rPr>
                <w:rFonts w:cs="Arial"/>
                <w:color w:val="000000" w:themeColor="text1"/>
                <w:szCs w:val="18"/>
                <w:lang w:eastAsia="zh-CN"/>
              </w:rPr>
            </w:pPr>
            <w:r w:rsidRPr="002E53D2">
              <w:rPr>
                <w:rFonts w:cs="Arial"/>
                <w:color w:val="000000" w:themeColor="text1"/>
                <w:szCs w:val="18"/>
              </w:rPr>
              <w:t>P</w:t>
            </w:r>
            <w:r w:rsidRPr="002E53D2">
              <w:rPr>
                <w:rFonts w:cs="Arial"/>
                <w:color w:val="000000" w:themeColor="text1"/>
                <w:szCs w:val="18"/>
                <w:lang w:val="en-US"/>
              </w:rPr>
              <w:t xml:space="preserve">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C9BD8" w14:textId="77777777" w:rsidR="00613C69" w:rsidRPr="002E53D2" w:rsidRDefault="00613C69" w:rsidP="00C65778">
            <w:pPr>
              <w:pStyle w:val="TAL"/>
              <w:rPr>
                <w:rFonts w:cs="Arial"/>
                <w:color w:val="000000" w:themeColor="text1"/>
                <w:szCs w:val="18"/>
                <w:lang w:eastAsia="zh-CN"/>
              </w:rPr>
            </w:pPr>
            <w:r w:rsidRPr="00F90DFB">
              <w:rPr>
                <w:rFonts w:cs="Arial"/>
                <w:strike/>
                <w:color w:val="FF0000"/>
                <w:szCs w:val="18"/>
                <w:lang w:eastAsia="zh-CN"/>
              </w:rPr>
              <w:t>[</w:t>
            </w:r>
            <w:r w:rsidRPr="00F90DFB">
              <w:rPr>
                <w:rFonts w:cs="Arial"/>
                <w:color w:val="000000" w:themeColor="text1"/>
                <w:szCs w:val="18"/>
                <w:lang w:eastAsia="zh-CN"/>
              </w:rPr>
              <w:t xml:space="preserve">Per </w:t>
            </w:r>
            <w:r w:rsidRPr="00F90DFB">
              <w:rPr>
                <w:rFonts w:cs="Arial"/>
                <w:strike/>
                <w:color w:val="FF0000"/>
                <w:szCs w:val="18"/>
                <w:lang w:eastAsia="zh-CN"/>
              </w:rPr>
              <w:t>band</w:t>
            </w:r>
            <w:r w:rsidRPr="00F90DFB">
              <w:rPr>
                <w:rFonts w:cs="Arial"/>
                <w:color w:val="000000" w:themeColor="text1"/>
                <w:szCs w:val="18"/>
                <w:lang w:eastAsia="zh-CN"/>
              </w:rPr>
              <w:t xml:space="preserve"> </w:t>
            </w:r>
            <w:r w:rsidRPr="00F90DFB">
              <w:rPr>
                <w:rFonts w:cs="Arial"/>
                <w:color w:val="FF0000"/>
                <w:szCs w:val="18"/>
                <w:lang w:eastAsia="zh-CN"/>
              </w:rPr>
              <w:t>FS</w:t>
            </w:r>
            <w:r w:rsidRPr="00F90DFB">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375A1" w14:textId="77777777" w:rsidR="00613C69" w:rsidRPr="002E53D2" w:rsidRDefault="00613C69" w:rsidP="00C65778">
            <w:pPr>
              <w:pStyle w:val="TAL"/>
              <w:rPr>
                <w:rFonts w:cs="Arial"/>
                <w:color w:val="000000" w:themeColor="text1"/>
                <w:szCs w:val="18"/>
              </w:rPr>
            </w:pPr>
            <w:r w:rsidRPr="002E53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451E5" w14:textId="77777777" w:rsidR="00613C69" w:rsidRPr="002E53D2" w:rsidRDefault="00613C69" w:rsidP="00C65778">
            <w:pPr>
              <w:pStyle w:val="TAL"/>
              <w:rPr>
                <w:rFonts w:cs="Arial"/>
                <w:color w:val="000000" w:themeColor="text1"/>
                <w:szCs w:val="18"/>
              </w:rPr>
            </w:pPr>
            <w:r w:rsidRPr="002E53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67EB5" w14:textId="77777777" w:rsidR="00613C69" w:rsidRPr="002E53D2" w:rsidRDefault="00613C69" w:rsidP="00C65778">
            <w:pPr>
              <w:pStyle w:val="TAL"/>
              <w:rPr>
                <w:rFonts w:cs="Arial"/>
                <w:color w:val="000000" w:themeColor="text1"/>
                <w:szCs w:val="18"/>
              </w:rPr>
            </w:pPr>
            <w:r w:rsidRPr="002E53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7A849" w14:textId="77777777" w:rsidR="00613C69" w:rsidRPr="0089466C" w:rsidRDefault="00613C69" w:rsidP="00C65778">
            <w:pPr>
              <w:pStyle w:val="TAL"/>
              <w:rPr>
                <w:rFonts w:cs="Arial"/>
                <w:color w:val="000000" w:themeColor="text1"/>
                <w:szCs w:val="18"/>
                <w:lang w:val="en-US" w:eastAsia="zh-CN"/>
              </w:rPr>
            </w:pPr>
            <w:r w:rsidRPr="0089466C">
              <w:rPr>
                <w:rFonts w:cs="Arial"/>
                <w:strike/>
                <w:color w:val="FF0000"/>
                <w:szCs w:val="18"/>
                <w:lang w:val="en-US" w:eastAsia="zh-CN"/>
              </w:rPr>
              <w:t>[</w:t>
            </w:r>
            <w:r w:rsidRPr="0089466C">
              <w:rPr>
                <w:rFonts w:cs="Arial"/>
                <w:color w:val="000000" w:themeColor="text1"/>
                <w:szCs w:val="18"/>
                <w:lang w:val="en-US" w:eastAsia="zh-CN"/>
              </w:rPr>
              <w:t>Component 1 candidate values: {2,</w:t>
            </w:r>
            <w:r>
              <w:rPr>
                <w:rFonts w:cs="Arial"/>
                <w:color w:val="000000" w:themeColor="text1"/>
                <w:szCs w:val="18"/>
                <w:lang w:val="en-US" w:eastAsia="zh-CN"/>
              </w:rPr>
              <w:t xml:space="preserve"> </w:t>
            </w:r>
            <w:r w:rsidRPr="0089466C">
              <w:rPr>
                <w:rFonts w:cs="Arial"/>
                <w:color w:val="000000" w:themeColor="text1"/>
                <w:szCs w:val="18"/>
                <w:lang w:val="en-US" w:eastAsia="zh-CN"/>
              </w:rPr>
              <w:t>3</w:t>
            </w:r>
            <w:r w:rsidRPr="00156D01">
              <w:rPr>
                <w:rFonts w:cs="Arial"/>
                <w:color w:val="FF0000"/>
                <w:szCs w:val="18"/>
                <w:lang w:val="en-US" w:eastAsia="zh-CN"/>
              </w:rPr>
              <w:t>, 2and3</w:t>
            </w:r>
            <w:r w:rsidRPr="0089466C">
              <w:rPr>
                <w:rFonts w:cs="Arial"/>
                <w:color w:val="000000" w:themeColor="text1"/>
                <w:szCs w:val="18"/>
                <w:lang w:val="en-US" w:eastAsia="zh-CN"/>
              </w:rPr>
              <w:t>}</w:t>
            </w:r>
          </w:p>
          <w:p w14:paraId="0130041D" w14:textId="77777777" w:rsidR="00613C69" w:rsidRPr="0089466C" w:rsidRDefault="00613C69" w:rsidP="00C65778">
            <w:pPr>
              <w:pStyle w:val="TAL"/>
              <w:rPr>
                <w:rFonts w:cs="Arial"/>
                <w:color w:val="000000" w:themeColor="text1"/>
                <w:szCs w:val="18"/>
                <w:lang w:val="en-US" w:eastAsia="zh-CN"/>
              </w:rPr>
            </w:pPr>
          </w:p>
          <w:p w14:paraId="2A1A8F4C" w14:textId="77777777" w:rsidR="00613C69" w:rsidRDefault="00613C69" w:rsidP="00C65778">
            <w:pPr>
              <w:pStyle w:val="TAL"/>
              <w:rPr>
                <w:rFonts w:cs="Arial"/>
                <w:color w:val="000000" w:themeColor="text1"/>
                <w:szCs w:val="18"/>
                <w:lang w:val="en-US" w:eastAsia="zh-CN"/>
              </w:rPr>
            </w:pPr>
            <w:r w:rsidRPr="0089466C">
              <w:rPr>
                <w:rFonts w:cs="Arial"/>
                <w:color w:val="000000" w:themeColor="text1"/>
                <w:szCs w:val="18"/>
                <w:lang w:val="en-US" w:eastAsia="zh-CN"/>
              </w:rPr>
              <w:t>Component 2 candidate values:</w:t>
            </w:r>
          </w:p>
          <w:p w14:paraId="57F82A61" w14:textId="77777777" w:rsidR="00613C69" w:rsidRPr="007058B1" w:rsidRDefault="00613C69" w:rsidP="00C65778">
            <w:pPr>
              <w:pStyle w:val="TAL"/>
              <w:rPr>
                <w:rFonts w:cs="Arial"/>
                <w:color w:val="FF0000"/>
                <w:szCs w:val="18"/>
                <w:lang w:val="en-US" w:eastAsia="zh-CN"/>
              </w:rPr>
            </w:pPr>
            <w:r w:rsidRPr="007058B1">
              <w:rPr>
                <w:rFonts w:cs="Arial"/>
                <w:color w:val="FF0000"/>
                <w:szCs w:val="18"/>
                <w:lang w:val="en-US" w:eastAsia="zh-CN"/>
              </w:rPr>
              <w:t>For 2 in Component 1:</w:t>
            </w:r>
          </w:p>
          <w:p w14:paraId="667EB36D" w14:textId="77777777" w:rsidR="00613C69" w:rsidRPr="0089466C" w:rsidRDefault="00613C69" w:rsidP="00C65778">
            <w:pPr>
              <w:pStyle w:val="TAL"/>
              <w:rPr>
                <w:rFonts w:cs="Arial"/>
                <w:color w:val="000000" w:themeColor="text1"/>
                <w:szCs w:val="18"/>
                <w:lang w:eastAsia="zh-CN"/>
              </w:rPr>
            </w:pPr>
            <w:r w:rsidRPr="0089466C">
              <w:rPr>
                <w:rFonts w:cs="Arial"/>
                <w:color w:val="000000" w:themeColor="text1"/>
                <w:szCs w:val="18"/>
                <w:lang w:eastAsia="zh-CN"/>
              </w:rPr>
              <w:t>FR1 bands: {80, 100, 160, 200}</w:t>
            </w:r>
          </w:p>
          <w:p w14:paraId="25B63936" w14:textId="77777777" w:rsidR="00613C69" w:rsidRPr="002E53D2" w:rsidRDefault="00613C69" w:rsidP="00C65778">
            <w:pPr>
              <w:pStyle w:val="TAL"/>
              <w:rPr>
                <w:rFonts w:cs="Arial"/>
                <w:color w:val="000000" w:themeColor="text1"/>
                <w:szCs w:val="18"/>
                <w:lang w:eastAsia="zh-CN"/>
              </w:rPr>
            </w:pPr>
            <w:r w:rsidRPr="0089466C">
              <w:rPr>
                <w:rFonts w:cs="Arial"/>
                <w:color w:val="000000" w:themeColor="text1"/>
                <w:szCs w:val="18"/>
                <w:lang w:eastAsia="zh-CN"/>
              </w:rPr>
              <w:t>FR2 bands: {50, 100, 200, 400, 600, 800}</w:t>
            </w:r>
            <w:r w:rsidRPr="0089466C">
              <w:rPr>
                <w:rFonts w:cs="Arial"/>
                <w:strike/>
                <w:color w:val="FF0000"/>
                <w:szCs w:val="18"/>
                <w:lang w:eastAsia="zh-CN"/>
              </w:rPr>
              <w:t>]</w:t>
            </w:r>
          </w:p>
          <w:p w14:paraId="5ABD9393" w14:textId="77777777" w:rsidR="00613C69" w:rsidRPr="007058B1" w:rsidRDefault="00613C69" w:rsidP="00C65778">
            <w:pPr>
              <w:pStyle w:val="TAL"/>
              <w:rPr>
                <w:rFonts w:cs="Arial"/>
                <w:color w:val="FF0000"/>
                <w:szCs w:val="18"/>
                <w:lang w:val="en-US" w:eastAsia="zh-CN"/>
              </w:rPr>
            </w:pPr>
            <w:r w:rsidRPr="007058B1">
              <w:rPr>
                <w:rFonts w:cs="Arial"/>
                <w:color w:val="FF0000"/>
                <w:szCs w:val="18"/>
                <w:lang w:val="en-US" w:eastAsia="zh-CN"/>
              </w:rPr>
              <w:t xml:space="preserve">For </w:t>
            </w:r>
            <w:r>
              <w:rPr>
                <w:rFonts w:cs="Arial"/>
                <w:color w:val="FF0000"/>
                <w:szCs w:val="18"/>
                <w:lang w:val="en-US" w:eastAsia="zh-CN"/>
              </w:rPr>
              <w:t>3 i</w:t>
            </w:r>
            <w:r w:rsidRPr="007058B1">
              <w:rPr>
                <w:rFonts w:cs="Arial"/>
                <w:color w:val="FF0000"/>
                <w:szCs w:val="18"/>
                <w:lang w:val="en-US" w:eastAsia="zh-CN"/>
              </w:rPr>
              <w:t xml:space="preserve">n Component </w:t>
            </w:r>
            <w:r>
              <w:rPr>
                <w:rFonts w:cs="Arial"/>
                <w:color w:val="FF0000"/>
                <w:szCs w:val="18"/>
                <w:lang w:val="en-US" w:eastAsia="zh-CN"/>
              </w:rPr>
              <w:t>1</w:t>
            </w:r>
            <w:r w:rsidRPr="007058B1">
              <w:rPr>
                <w:rFonts w:cs="Arial"/>
                <w:color w:val="FF0000"/>
                <w:szCs w:val="18"/>
                <w:lang w:val="en-US" w:eastAsia="zh-CN"/>
              </w:rPr>
              <w:t>:</w:t>
            </w:r>
          </w:p>
          <w:p w14:paraId="35D348C4" w14:textId="77777777" w:rsidR="00613C69" w:rsidRPr="007058B1" w:rsidRDefault="00613C69" w:rsidP="00C65778">
            <w:pPr>
              <w:pStyle w:val="TAL"/>
              <w:rPr>
                <w:rFonts w:cs="Arial"/>
                <w:color w:val="FF0000"/>
                <w:szCs w:val="18"/>
                <w:lang w:eastAsia="zh-CN"/>
              </w:rPr>
            </w:pPr>
            <w:r w:rsidRPr="007058B1">
              <w:rPr>
                <w:rFonts w:cs="Arial"/>
                <w:color w:val="FF0000"/>
                <w:szCs w:val="18"/>
                <w:lang w:eastAsia="zh-CN"/>
              </w:rPr>
              <w:t>FR1 bands: {80, 100, 160, 200, 300}</w:t>
            </w:r>
          </w:p>
          <w:p w14:paraId="059B634B" w14:textId="77777777" w:rsidR="00613C69" w:rsidRPr="007058B1" w:rsidRDefault="00613C69" w:rsidP="00C65778">
            <w:pPr>
              <w:pStyle w:val="TAL"/>
              <w:rPr>
                <w:rFonts w:cs="Arial"/>
                <w:color w:val="FF0000"/>
                <w:szCs w:val="18"/>
                <w:lang w:eastAsia="zh-CN"/>
              </w:rPr>
            </w:pPr>
            <w:r w:rsidRPr="007058B1">
              <w:rPr>
                <w:rFonts w:cs="Arial"/>
                <w:color w:val="FF0000"/>
                <w:szCs w:val="18"/>
                <w:lang w:eastAsia="zh-CN"/>
              </w:rPr>
              <w:t>FR2 bands: {50, 100, 200, 400, 600, 800</w:t>
            </w:r>
            <w:r>
              <w:rPr>
                <w:rFonts w:cs="Arial"/>
                <w:color w:val="FF0000"/>
                <w:szCs w:val="18"/>
                <w:lang w:eastAsia="zh-CN"/>
              </w:rPr>
              <w:t>, 1000, 1200</w:t>
            </w:r>
            <w:r w:rsidRPr="007058B1">
              <w:rPr>
                <w:rFonts w:cs="Arial"/>
                <w:color w:val="FF0000"/>
                <w:szCs w:val="18"/>
                <w:lang w:eastAsia="zh-CN"/>
              </w:rPr>
              <w:t>}</w:t>
            </w:r>
          </w:p>
          <w:p w14:paraId="353CF0CA" w14:textId="77777777" w:rsidR="00613C69" w:rsidRDefault="00613C69" w:rsidP="00C65778">
            <w:pPr>
              <w:pStyle w:val="TAL"/>
              <w:rPr>
                <w:rFonts w:cs="Arial"/>
                <w:color w:val="000000" w:themeColor="text1"/>
                <w:szCs w:val="18"/>
                <w:lang w:eastAsia="zh-CN"/>
              </w:rPr>
            </w:pPr>
          </w:p>
          <w:p w14:paraId="7DEE463A" w14:textId="77777777" w:rsidR="00613C69" w:rsidRPr="002E53D2" w:rsidRDefault="00613C69" w:rsidP="00C65778">
            <w:pPr>
              <w:pStyle w:val="TAL"/>
              <w:rPr>
                <w:rFonts w:cs="Arial"/>
                <w:color w:val="000000" w:themeColor="text1"/>
                <w:szCs w:val="18"/>
                <w:lang w:val="en-US" w:eastAsia="zh-CN"/>
              </w:rPr>
            </w:pPr>
            <w:r w:rsidRPr="002E53D2">
              <w:rPr>
                <w:rFonts w:cs="Arial"/>
                <w:color w:val="000000" w:themeColor="text1"/>
                <w:szCs w:val="18"/>
                <w:lang w:val="en-US" w:eastAsia="zh-CN"/>
              </w:rPr>
              <w:t>Component 5 candidate values: {1, 2, 4, 8, 12, 16}</w:t>
            </w:r>
          </w:p>
          <w:p w14:paraId="39091EE6" w14:textId="77777777" w:rsidR="00613C69" w:rsidRPr="002E53D2" w:rsidRDefault="00613C69" w:rsidP="00C65778">
            <w:pPr>
              <w:pStyle w:val="TAL"/>
              <w:rPr>
                <w:rFonts w:cs="Arial"/>
                <w:color w:val="000000" w:themeColor="text1"/>
                <w:szCs w:val="18"/>
                <w:lang w:eastAsia="zh-CN"/>
              </w:rPr>
            </w:pPr>
          </w:p>
          <w:p w14:paraId="2DF332E6" w14:textId="77777777" w:rsidR="00613C69" w:rsidRPr="002E53D2" w:rsidRDefault="00613C69" w:rsidP="00C65778">
            <w:pPr>
              <w:pStyle w:val="TAL"/>
              <w:rPr>
                <w:rFonts w:cs="Arial"/>
                <w:color w:val="000000" w:themeColor="text1"/>
                <w:szCs w:val="18"/>
                <w:lang w:eastAsia="zh-CN"/>
              </w:rPr>
            </w:pPr>
            <w:r w:rsidRPr="002E53D2">
              <w:rPr>
                <w:rFonts w:cs="Arial"/>
                <w:color w:val="000000" w:themeColor="text1"/>
                <w:szCs w:val="18"/>
                <w:lang w:val="en-US" w:eastAsia="zh-CN"/>
              </w:rPr>
              <w:t xml:space="preserve">Component 6 candidate values: </w:t>
            </w:r>
            <w:r w:rsidRPr="00156D01">
              <w:rPr>
                <w:rFonts w:cs="Arial"/>
                <w:strike/>
                <w:color w:val="FF0000"/>
                <w:szCs w:val="18"/>
                <w:lang w:val="en-US" w:eastAsia="zh-CN"/>
              </w:rPr>
              <w:t>{1,2,4,8,16,32,64}</w:t>
            </w:r>
          </w:p>
          <w:p w14:paraId="65F4771F" w14:textId="77777777" w:rsidR="00613C69" w:rsidRPr="004E600D" w:rsidRDefault="00613C69" w:rsidP="00C65778">
            <w:pPr>
              <w:pStyle w:val="TAL"/>
              <w:rPr>
                <w:rFonts w:cs="Arial"/>
                <w:color w:val="FF0000"/>
                <w:szCs w:val="18"/>
                <w:highlight w:val="yellow"/>
                <w:lang w:val="en-US" w:eastAsia="zh-CN"/>
              </w:rPr>
            </w:pPr>
            <w:r w:rsidRPr="004E600D">
              <w:rPr>
                <w:rFonts w:cs="Arial"/>
                <w:color w:val="FF0000"/>
                <w:szCs w:val="18"/>
                <w:highlight w:val="yellow"/>
                <w:lang w:val="en-US" w:eastAsia="zh-CN"/>
              </w:rPr>
              <w:t>[Periodic: {1,2,4,8,16,32,64}</w:t>
            </w:r>
          </w:p>
          <w:p w14:paraId="6E8ACABB" w14:textId="77777777" w:rsidR="00613C69" w:rsidRPr="004E600D" w:rsidRDefault="00613C69" w:rsidP="00C65778">
            <w:pPr>
              <w:pStyle w:val="TAL"/>
              <w:rPr>
                <w:rFonts w:cs="Arial"/>
                <w:color w:val="FF0000"/>
                <w:szCs w:val="18"/>
                <w:highlight w:val="yellow"/>
                <w:lang w:val="en-US" w:eastAsia="zh-CN"/>
              </w:rPr>
            </w:pPr>
            <w:r w:rsidRPr="004E600D">
              <w:rPr>
                <w:rFonts w:cs="Arial"/>
                <w:color w:val="FF0000"/>
                <w:szCs w:val="18"/>
                <w:highlight w:val="yellow"/>
                <w:lang w:val="en-US" w:eastAsia="zh-CN"/>
              </w:rPr>
              <w:t>Aperiodic: {0,1,2,4,8,16,32,64}</w:t>
            </w:r>
          </w:p>
          <w:p w14:paraId="5D906C68" w14:textId="77777777" w:rsidR="00613C69" w:rsidRPr="00A96437" w:rsidRDefault="00613C69" w:rsidP="00C65778">
            <w:pPr>
              <w:pStyle w:val="TAL"/>
              <w:rPr>
                <w:rFonts w:cs="Arial"/>
                <w:color w:val="FF0000"/>
                <w:szCs w:val="18"/>
                <w:lang w:val="en-US" w:eastAsia="zh-CN"/>
              </w:rPr>
            </w:pPr>
            <w:r w:rsidRPr="004E600D">
              <w:rPr>
                <w:rFonts w:cs="Arial"/>
                <w:color w:val="FF0000"/>
                <w:szCs w:val="18"/>
                <w:highlight w:val="yellow"/>
                <w:lang w:val="en-US" w:eastAsia="zh-CN"/>
              </w:rPr>
              <w:t>Semi-persistent: {0,1,2,4,8,16,32,64}]</w:t>
            </w:r>
          </w:p>
          <w:p w14:paraId="089BB105" w14:textId="77777777" w:rsidR="00613C69" w:rsidRPr="002E53D2" w:rsidRDefault="00613C69" w:rsidP="00C65778">
            <w:pPr>
              <w:pStyle w:val="TAL"/>
              <w:rPr>
                <w:rFonts w:cs="Arial"/>
                <w:color w:val="000000" w:themeColor="text1"/>
                <w:szCs w:val="18"/>
                <w:lang w:val="en-US" w:eastAsia="zh-CN"/>
              </w:rPr>
            </w:pPr>
          </w:p>
          <w:p w14:paraId="57E2BB1F" w14:textId="77777777" w:rsidR="00613C69" w:rsidRDefault="00613C69" w:rsidP="00C65778">
            <w:pPr>
              <w:pStyle w:val="TAL"/>
              <w:rPr>
                <w:rFonts w:cs="Arial"/>
                <w:color w:val="000000" w:themeColor="text1"/>
                <w:szCs w:val="18"/>
                <w:lang w:val="en-US" w:eastAsia="zh-CN"/>
              </w:rPr>
            </w:pPr>
            <w:r w:rsidRPr="002E53D2">
              <w:rPr>
                <w:rFonts w:cs="Arial"/>
                <w:color w:val="000000" w:themeColor="text1"/>
                <w:szCs w:val="18"/>
                <w:lang w:val="en-US" w:eastAsia="zh-CN"/>
              </w:rPr>
              <w:t xml:space="preserve">Component 7 candidate values: </w:t>
            </w:r>
          </w:p>
          <w:p w14:paraId="303177D8" w14:textId="77777777" w:rsidR="00613C69" w:rsidRPr="004E600D" w:rsidRDefault="00613C69" w:rsidP="00C65778">
            <w:pPr>
              <w:pStyle w:val="TAL"/>
              <w:rPr>
                <w:rFonts w:cs="Arial"/>
                <w:color w:val="FF0000"/>
                <w:szCs w:val="18"/>
                <w:highlight w:val="yellow"/>
                <w:lang w:eastAsia="zh-CN"/>
              </w:rPr>
            </w:pPr>
            <w:r w:rsidRPr="004E600D">
              <w:rPr>
                <w:rFonts w:cs="Arial"/>
                <w:color w:val="FF0000"/>
                <w:szCs w:val="18"/>
                <w:highlight w:val="yellow"/>
                <w:lang w:val="en-US" w:eastAsia="zh-CN"/>
              </w:rPr>
              <w:t>[Periodic: {1,2,3,4,5,6,8,10,12,14}</w:t>
            </w:r>
          </w:p>
          <w:p w14:paraId="74CF5C4D" w14:textId="77777777" w:rsidR="00613C69" w:rsidRPr="004E600D" w:rsidRDefault="00613C69" w:rsidP="00C65778">
            <w:pPr>
              <w:pStyle w:val="TAL"/>
              <w:rPr>
                <w:rFonts w:cs="Arial"/>
                <w:color w:val="FF0000"/>
                <w:szCs w:val="18"/>
                <w:highlight w:val="yellow"/>
                <w:lang w:eastAsia="zh-CN"/>
              </w:rPr>
            </w:pPr>
            <w:r w:rsidRPr="004E600D">
              <w:rPr>
                <w:rFonts w:cs="Arial"/>
                <w:color w:val="FF0000"/>
                <w:szCs w:val="18"/>
                <w:highlight w:val="yellow"/>
                <w:lang w:val="en-US" w:eastAsia="zh-CN"/>
              </w:rPr>
              <w:t>Aperiodic: {0,1,2,3,4,5,6,8,10,12,14}</w:t>
            </w:r>
          </w:p>
          <w:p w14:paraId="5214F713" w14:textId="77777777" w:rsidR="00613C69" w:rsidRDefault="00613C69" w:rsidP="00C65778">
            <w:pPr>
              <w:pStyle w:val="TAL"/>
              <w:rPr>
                <w:rFonts w:cs="Arial"/>
                <w:color w:val="FF0000"/>
                <w:szCs w:val="18"/>
                <w:lang w:val="en-US" w:eastAsia="zh-CN"/>
              </w:rPr>
            </w:pPr>
            <w:r w:rsidRPr="004E600D">
              <w:rPr>
                <w:rFonts w:cs="Arial"/>
                <w:color w:val="FF0000"/>
                <w:szCs w:val="18"/>
                <w:highlight w:val="yellow"/>
                <w:lang w:val="en-US" w:eastAsia="zh-CN"/>
              </w:rPr>
              <w:t>Semi-persistent: {0,1,2,3,4,5,6,8,10,12,14}]</w:t>
            </w:r>
          </w:p>
          <w:p w14:paraId="09576C8C" w14:textId="77777777" w:rsidR="00613C69" w:rsidRPr="002E53D2" w:rsidRDefault="00613C69" w:rsidP="00C65778">
            <w:pPr>
              <w:pStyle w:val="TAL"/>
              <w:rPr>
                <w:rFonts w:cs="Arial"/>
                <w:color w:val="000000" w:themeColor="text1"/>
                <w:szCs w:val="18"/>
                <w:lang w:val="en-US" w:eastAsia="zh-CN"/>
              </w:rPr>
            </w:pPr>
          </w:p>
          <w:p w14:paraId="79EBE5C3" w14:textId="77777777" w:rsidR="00613C69" w:rsidRPr="002E53D2" w:rsidRDefault="00613C69" w:rsidP="00C65778">
            <w:pPr>
              <w:pStyle w:val="TAL"/>
              <w:rPr>
                <w:rFonts w:cs="Arial"/>
                <w:color w:val="000000" w:themeColor="text1"/>
                <w:szCs w:val="18"/>
                <w:lang w:eastAsia="zh-CN"/>
              </w:rPr>
            </w:pPr>
            <w:r w:rsidRPr="002E53D2">
              <w:rPr>
                <w:rFonts w:cs="Arial"/>
                <w:color w:val="000000" w:themeColor="text1"/>
                <w:szCs w:val="18"/>
                <w:lang w:eastAsia="zh-CN"/>
              </w:rPr>
              <w:t>Note: The UE supports the simultaneous transmission in a coherent manner of 2 or 3 SRS resources in 2 or 3 intra-band contiguous CCs.</w:t>
            </w:r>
          </w:p>
          <w:p w14:paraId="69DA5ECD" w14:textId="77777777" w:rsidR="00613C69" w:rsidRDefault="00613C69" w:rsidP="00C65778">
            <w:pPr>
              <w:pStyle w:val="TAL"/>
              <w:rPr>
                <w:rFonts w:cs="Arial"/>
                <w:color w:val="000000" w:themeColor="text1"/>
                <w:szCs w:val="18"/>
                <w:lang w:eastAsia="zh-CN"/>
              </w:rPr>
            </w:pPr>
          </w:p>
          <w:p w14:paraId="7973CD23" w14:textId="77777777" w:rsidR="00613C69" w:rsidRDefault="00613C69" w:rsidP="00C65778">
            <w:pPr>
              <w:pStyle w:val="TAL"/>
              <w:rPr>
                <w:rFonts w:cs="Arial"/>
                <w:color w:val="FF0000"/>
                <w:szCs w:val="18"/>
                <w:lang w:val="en-US" w:eastAsia="zh-CN"/>
              </w:rPr>
            </w:pPr>
            <w:r w:rsidRPr="002E53D2">
              <w:rPr>
                <w:rFonts w:cs="Arial"/>
                <w:color w:val="FF0000"/>
                <w:szCs w:val="18"/>
                <w:lang w:val="en-US" w:eastAsia="zh-CN"/>
              </w:rPr>
              <w:t>Note: each two or three linked SRS resources are counted as 1 resource</w:t>
            </w:r>
          </w:p>
          <w:p w14:paraId="6A91C2C8" w14:textId="77777777" w:rsidR="00613C69" w:rsidRDefault="00613C69" w:rsidP="00C65778">
            <w:pPr>
              <w:pStyle w:val="TAL"/>
              <w:rPr>
                <w:rFonts w:cs="Arial"/>
                <w:color w:val="FF0000"/>
                <w:szCs w:val="18"/>
                <w:lang w:val="en-US" w:eastAsia="zh-CN"/>
              </w:rPr>
            </w:pPr>
          </w:p>
          <w:p w14:paraId="74EA514A" w14:textId="77777777" w:rsidR="00613C69" w:rsidRDefault="00613C69" w:rsidP="00C65778">
            <w:pPr>
              <w:pStyle w:val="TAL"/>
              <w:rPr>
                <w:rFonts w:cs="Arial"/>
                <w:color w:val="FF0000"/>
                <w:szCs w:val="18"/>
                <w:lang w:val="en-US" w:eastAsia="zh-CN"/>
              </w:rPr>
            </w:pPr>
            <w:r>
              <w:rPr>
                <w:rFonts w:cs="Arial"/>
                <w:color w:val="FF0000"/>
                <w:szCs w:val="18"/>
                <w:lang w:val="en-US" w:eastAsia="zh-CN"/>
              </w:rPr>
              <w:t xml:space="preserve">Note: A UE that support FG </w:t>
            </w:r>
            <w:r w:rsidRPr="00AA2D35">
              <w:rPr>
                <w:rFonts w:cs="Arial"/>
                <w:color w:val="FF0000"/>
                <w:szCs w:val="18"/>
                <w:highlight w:val="yellow"/>
                <w:lang w:val="en-US" w:eastAsia="zh-CN"/>
              </w:rPr>
              <w:lastRenderedPageBreak/>
              <w:t>13-8a</w:t>
            </w:r>
            <w:r>
              <w:rPr>
                <w:rFonts w:cs="Arial"/>
                <w:color w:val="FF0000"/>
                <w:szCs w:val="18"/>
                <w:lang w:val="en-US" w:eastAsia="zh-CN"/>
              </w:rPr>
              <w:t xml:space="preserve"> must signal a non-zero value for components 6 and 7 for aperiodic </w:t>
            </w:r>
          </w:p>
          <w:p w14:paraId="5C3D6D88" w14:textId="77777777" w:rsidR="00613C69" w:rsidRPr="002E53D2" w:rsidRDefault="00613C69" w:rsidP="00C65778">
            <w:pPr>
              <w:pStyle w:val="TAL"/>
              <w:rPr>
                <w:rFonts w:cs="Arial"/>
                <w:color w:val="000000" w:themeColor="text1"/>
                <w:szCs w:val="18"/>
                <w:lang w:eastAsia="zh-CN"/>
              </w:rPr>
            </w:pPr>
          </w:p>
          <w:p w14:paraId="3B9FD8BE" w14:textId="77777777" w:rsidR="00613C69" w:rsidRPr="002E53D2" w:rsidRDefault="00613C69" w:rsidP="00C65778">
            <w:pPr>
              <w:pStyle w:val="TAL"/>
              <w:rPr>
                <w:rFonts w:cs="Arial"/>
                <w:color w:val="000000" w:themeColor="text1"/>
                <w:szCs w:val="18"/>
              </w:rPr>
            </w:pPr>
            <w:r w:rsidRPr="002E53D2">
              <w:rPr>
                <w:rFonts w:cs="Arial"/>
                <w:color w:val="000000" w:themeColor="text1"/>
                <w:szCs w:val="18"/>
                <w:lang w:eastAsia="zh-CN"/>
              </w:rPr>
              <w:t xml:space="preserve">Need for location server to know if the feature is supported. </w:t>
            </w:r>
            <w:r w:rsidRPr="002E53D2">
              <w:rPr>
                <w:rFonts w:cs="Arial"/>
                <w:color w:val="FF0000"/>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BECC" w14:textId="77777777" w:rsidR="00613C69" w:rsidRPr="002E53D2" w:rsidRDefault="00613C69" w:rsidP="00C65778">
            <w:pPr>
              <w:pStyle w:val="TAL"/>
              <w:rPr>
                <w:rFonts w:cs="Arial"/>
                <w:color w:val="000000" w:themeColor="text1"/>
                <w:szCs w:val="18"/>
              </w:rPr>
            </w:pPr>
            <w:r w:rsidRPr="002E53D2">
              <w:rPr>
                <w:rFonts w:cs="Arial"/>
                <w:color w:val="000000" w:themeColor="text1"/>
                <w:szCs w:val="18"/>
              </w:rPr>
              <w:lastRenderedPageBreak/>
              <w:t>Optional with capability signaling</w:t>
            </w:r>
          </w:p>
        </w:tc>
      </w:tr>
      <w:tr w:rsidR="00613C69" w:rsidRPr="00F90DFB" w14:paraId="3437A11C"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ED6513" w14:textId="77777777" w:rsidR="00613C69" w:rsidRPr="00F90DFB" w:rsidRDefault="00613C69" w:rsidP="00C65778">
            <w:pPr>
              <w:pStyle w:val="TAL"/>
              <w:rPr>
                <w:rFonts w:cs="Arial"/>
                <w:color w:val="FF0000"/>
                <w:szCs w:val="18"/>
              </w:rPr>
            </w:pPr>
            <w:r w:rsidRPr="00F90DFB">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4924" w14:textId="77777777" w:rsidR="00613C69" w:rsidRPr="00F90DFB" w:rsidRDefault="00613C69" w:rsidP="00C65778">
            <w:pPr>
              <w:pStyle w:val="TAL"/>
              <w:rPr>
                <w:rFonts w:cs="Arial"/>
                <w:color w:val="FF0000"/>
                <w:szCs w:val="18"/>
              </w:rPr>
            </w:pPr>
            <w:r w:rsidRPr="00F90DFB">
              <w:rPr>
                <w:rFonts w:cs="Arial"/>
                <w:color w:val="FF0000"/>
                <w:szCs w:val="18"/>
              </w:rPr>
              <w:t>41-4-6a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1CF9C" w14:textId="77777777" w:rsidR="00613C69" w:rsidRPr="00F90DFB" w:rsidRDefault="00613C69" w:rsidP="00C65778">
            <w:pPr>
              <w:pStyle w:val="TAL"/>
              <w:rPr>
                <w:rFonts w:cs="Arial"/>
                <w:color w:val="FF0000"/>
                <w:szCs w:val="18"/>
                <w:lang w:eastAsia="zh-CN"/>
              </w:rPr>
            </w:pPr>
            <w:r w:rsidRPr="00F90DFB">
              <w:rPr>
                <w:rFonts w:cs="Arial"/>
                <w:color w:val="FF0000"/>
                <w:szCs w:val="18"/>
                <w:lang w:eastAsia="zh-CN"/>
              </w:rPr>
              <w:t>Joint triggering by single Rel. 17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64BDF" w14:textId="77777777" w:rsidR="00613C69" w:rsidRPr="00F90DFB" w:rsidRDefault="00613C69" w:rsidP="00C65778">
            <w:pPr>
              <w:pStyle w:val="TAL"/>
              <w:rPr>
                <w:rFonts w:cs="Arial"/>
                <w:color w:val="FF0000"/>
                <w:szCs w:val="18"/>
                <w:lang w:eastAsia="zh-CN"/>
              </w:rPr>
            </w:pPr>
            <w:r w:rsidRPr="0078288E">
              <w:rPr>
                <w:rFonts w:cs="Arial"/>
                <w:color w:val="FF0000"/>
                <w:szCs w:val="18"/>
                <w:lang w:eastAsia="zh-CN"/>
              </w:rPr>
              <w:t>Support a Rel-17 single DCI scheduling positioning SRS resource sets across the linked carriers for SRS bandwidth aggregation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96654" w14:textId="77777777" w:rsidR="00613C69" w:rsidRPr="00F90DFB" w:rsidRDefault="00613C69" w:rsidP="00C65778">
            <w:pPr>
              <w:pStyle w:val="TAL"/>
              <w:rPr>
                <w:rFonts w:eastAsia="MS Mincho" w:cs="Arial"/>
                <w:color w:val="FF0000"/>
                <w:szCs w:val="18"/>
                <w:highlight w:val="yellow"/>
              </w:rPr>
            </w:pPr>
            <w:r w:rsidRPr="00F90DFB">
              <w:rPr>
                <w:rFonts w:eastAsia="MS Mincho" w:cs="Arial"/>
                <w:color w:val="FF0000"/>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86D3" w14:textId="77777777" w:rsidR="00613C69" w:rsidRPr="00F90DFB" w:rsidRDefault="00613C69" w:rsidP="00C65778">
            <w:pPr>
              <w:pStyle w:val="TAL"/>
              <w:rPr>
                <w:rFonts w:cs="Arial"/>
                <w:color w:val="FF0000"/>
                <w:szCs w:val="18"/>
                <w:lang w:eastAsia="zh-CN"/>
              </w:rPr>
            </w:pPr>
            <w:r w:rsidRPr="00F90DFB">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C0C1D" w14:textId="77777777" w:rsidR="00613C69" w:rsidRPr="00F90DFB" w:rsidRDefault="00613C69" w:rsidP="00C65778">
            <w:pPr>
              <w:pStyle w:val="TAL"/>
              <w:rPr>
                <w:rFonts w:cs="Arial"/>
                <w:color w:val="FF0000"/>
                <w:szCs w:val="18"/>
              </w:rPr>
            </w:pPr>
            <w:r w:rsidRPr="00F90DFB">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AEF9" w14:textId="77777777" w:rsidR="00613C69" w:rsidRPr="00F90DFB" w:rsidRDefault="00613C69" w:rsidP="00C65778">
            <w:pPr>
              <w:pStyle w:val="TAL"/>
              <w:rPr>
                <w:rFonts w:cs="Arial"/>
                <w:color w:val="FF0000"/>
                <w:szCs w:val="18"/>
              </w:rPr>
            </w:pPr>
            <w:r w:rsidRPr="00F90DFB">
              <w:rPr>
                <w:rFonts w:cs="Arial"/>
                <w:color w:val="FF0000"/>
                <w:szCs w:val="18"/>
                <w:lang w:val="en-US"/>
              </w:rPr>
              <w:t xml:space="preserve">Joint triggering by single Rel. 17 DCI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A324B" w14:textId="77777777" w:rsidR="00613C69" w:rsidRPr="00F90DFB" w:rsidRDefault="00613C69" w:rsidP="00C65778">
            <w:pPr>
              <w:pStyle w:val="TAL"/>
              <w:rPr>
                <w:rFonts w:cs="Arial"/>
                <w:color w:val="FF0000"/>
                <w:szCs w:val="18"/>
                <w:highlight w:val="yellow"/>
                <w:lang w:eastAsia="zh-CN"/>
              </w:rPr>
            </w:pPr>
            <w:r w:rsidRPr="00586A52">
              <w:rPr>
                <w:rFonts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24AF" w14:textId="77777777" w:rsidR="00613C69" w:rsidRPr="00F90DFB" w:rsidRDefault="00613C69" w:rsidP="00C65778">
            <w:pPr>
              <w:pStyle w:val="TAL"/>
              <w:rPr>
                <w:rFonts w:cs="Arial"/>
                <w:color w:val="FF0000"/>
                <w:szCs w:val="18"/>
              </w:rPr>
            </w:pPr>
            <w:r w:rsidRPr="00F90DFB">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44BAE" w14:textId="77777777" w:rsidR="00613C69" w:rsidRPr="00F90DFB" w:rsidRDefault="00613C69" w:rsidP="00C65778">
            <w:pPr>
              <w:pStyle w:val="TAL"/>
              <w:rPr>
                <w:rFonts w:cs="Arial"/>
                <w:color w:val="FF0000"/>
                <w:szCs w:val="18"/>
              </w:rPr>
            </w:pPr>
            <w:r w:rsidRPr="00F90DFB">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820AA" w14:textId="77777777" w:rsidR="00613C69" w:rsidRPr="00F90DFB" w:rsidRDefault="00613C69" w:rsidP="00C65778">
            <w:pPr>
              <w:pStyle w:val="TAL"/>
              <w:rPr>
                <w:rFonts w:cs="Arial"/>
                <w:color w:val="FF0000"/>
                <w:szCs w:val="18"/>
              </w:rPr>
            </w:pPr>
            <w:r w:rsidRPr="00F90DFB">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9D40D" w14:textId="77777777" w:rsidR="00613C69" w:rsidRPr="00F90DFB" w:rsidRDefault="00613C69" w:rsidP="00C65778">
            <w:pPr>
              <w:pStyle w:val="TAL"/>
              <w:rPr>
                <w:rFonts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8DCB4" w14:textId="77777777" w:rsidR="00613C69" w:rsidRPr="00F90DFB" w:rsidRDefault="00613C69" w:rsidP="00C65778">
            <w:pPr>
              <w:pStyle w:val="TAL"/>
              <w:rPr>
                <w:rFonts w:cs="Arial"/>
                <w:color w:val="FF0000"/>
                <w:szCs w:val="18"/>
              </w:rPr>
            </w:pPr>
            <w:r w:rsidRPr="00F90DFB">
              <w:rPr>
                <w:rFonts w:cs="Arial"/>
                <w:color w:val="FF0000"/>
                <w:szCs w:val="18"/>
              </w:rPr>
              <w:t>Optional with capability signaling</w:t>
            </w:r>
          </w:p>
        </w:tc>
      </w:tr>
    </w:tbl>
    <w:p w14:paraId="1C06B77D" w14:textId="77777777" w:rsidR="00CC03FD" w:rsidRDefault="00CC03FD" w:rsidP="00196C8C">
      <w:pPr>
        <w:pStyle w:val="BodyText"/>
        <w:rPr>
          <w:lang w:eastAsia="zh-CN"/>
        </w:rPr>
      </w:pPr>
    </w:p>
    <w:p w14:paraId="1BEBE0D5" w14:textId="77777777" w:rsidR="00613C69" w:rsidRDefault="00613C69" w:rsidP="00613C69">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482"/>
        <w:gridCol w:w="1970"/>
        <w:gridCol w:w="1975"/>
        <w:gridCol w:w="556"/>
        <w:gridCol w:w="527"/>
        <w:gridCol w:w="467"/>
        <w:gridCol w:w="1994"/>
        <w:gridCol w:w="630"/>
        <w:gridCol w:w="467"/>
        <w:gridCol w:w="467"/>
        <w:gridCol w:w="467"/>
        <w:gridCol w:w="2636"/>
        <w:gridCol w:w="1001"/>
      </w:tblGrid>
      <w:tr w:rsidR="00613C69" w:rsidRPr="0089466C" w14:paraId="70D7CA8A"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1D1350" w14:textId="77777777" w:rsidR="00613C69" w:rsidRPr="0089466C" w:rsidRDefault="00613C69" w:rsidP="00C65778">
            <w:pPr>
              <w:pStyle w:val="TAL"/>
              <w:rPr>
                <w:rFonts w:cs="Arial"/>
                <w:color w:val="000000" w:themeColor="text1"/>
                <w:szCs w:val="18"/>
              </w:rPr>
            </w:pPr>
            <w:r w:rsidRPr="0089466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ABCED" w14:textId="77777777" w:rsidR="00613C69" w:rsidRPr="0089466C" w:rsidRDefault="00613C69" w:rsidP="00C65778">
            <w:pPr>
              <w:pStyle w:val="TAL"/>
              <w:rPr>
                <w:rFonts w:eastAsia="MS Mincho" w:cs="Arial"/>
                <w:color w:val="000000" w:themeColor="text1"/>
                <w:szCs w:val="18"/>
              </w:rPr>
            </w:pPr>
            <w:r w:rsidRPr="0089466C">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EBA45" w14:textId="77777777" w:rsidR="00613C69" w:rsidRPr="0089466C" w:rsidRDefault="00613C69" w:rsidP="00C65778">
            <w:pPr>
              <w:pStyle w:val="TAL"/>
              <w:rPr>
                <w:rFonts w:cs="Arial"/>
                <w:color w:val="000000" w:themeColor="text1"/>
                <w:szCs w:val="18"/>
              </w:rPr>
            </w:pPr>
            <w:r w:rsidRPr="0089466C">
              <w:rPr>
                <w:rFonts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CD1AA" w14:textId="77777777" w:rsidR="00613C69" w:rsidRPr="0005525A" w:rsidRDefault="00613C69" w:rsidP="00C65778">
            <w:pPr>
              <w:pStyle w:val="TAL"/>
              <w:rPr>
                <w:rFonts w:cs="Arial"/>
                <w:color w:val="000000" w:themeColor="text1"/>
                <w:szCs w:val="18"/>
                <w:lang w:val="en-US" w:eastAsia="zh-CN"/>
              </w:rPr>
            </w:pPr>
            <w:r w:rsidRPr="0005525A">
              <w:rPr>
                <w:rFonts w:cs="Arial"/>
                <w:strike/>
                <w:color w:val="FF0000"/>
                <w:szCs w:val="18"/>
                <w:lang w:eastAsia="zh-CN"/>
              </w:rPr>
              <w:t>[</w:t>
            </w:r>
            <w:r w:rsidRPr="0005525A">
              <w:rPr>
                <w:rFonts w:cs="Arial"/>
                <w:color w:val="000000" w:themeColor="text1"/>
                <w:szCs w:val="18"/>
                <w:lang w:eastAsia="zh-CN"/>
              </w:rPr>
              <w:t xml:space="preserve">1. The </w:t>
            </w:r>
            <w:r w:rsidRPr="00156D01">
              <w:rPr>
                <w:rFonts w:cs="Arial"/>
                <w:strike/>
                <w:color w:val="FF0000"/>
                <w:szCs w:val="18"/>
                <w:lang w:eastAsia="zh-CN"/>
              </w:rPr>
              <w:t>maximum</w:t>
            </w:r>
            <w:r w:rsidRPr="00156D01">
              <w:rPr>
                <w:rFonts w:cs="Arial"/>
                <w:color w:val="FF0000"/>
                <w:szCs w:val="18"/>
                <w:lang w:eastAsia="zh-CN"/>
              </w:rPr>
              <w:t xml:space="preserve"> </w:t>
            </w:r>
            <w:r w:rsidRPr="0005525A">
              <w:rPr>
                <w:rFonts w:cs="Arial"/>
                <w:color w:val="000000" w:themeColor="text1"/>
                <w:szCs w:val="18"/>
                <w:lang w:eastAsia="zh-CN"/>
              </w:rPr>
              <w:t>number of supported aggregated carriers in intra band</w:t>
            </w:r>
            <w:r w:rsidRPr="0005525A">
              <w:rPr>
                <w:rFonts w:cs="Arial"/>
                <w:color w:val="000000" w:themeColor="text1"/>
                <w:szCs w:val="18"/>
                <w:lang w:val="en-US" w:eastAsia="zh-CN"/>
              </w:rPr>
              <w:t xml:space="preserve"> contiguous carriers</w:t>
            </w:r>
          </w:p>
          <w:p w14:paraId="6C745679" w14:textId="77777777" w:rsidR="00613C69" w:rsidRPr="0005525A" w:rsidRDefault="00613C69" w:rsidP="00C65778">
            <w:pPr>
              <w:pStyle w:val="TAL"/>
              <w:rPr>
                <w:rFonts w:cs="Arial"/>
                <w:strike/>
                <w:color w:val="FF0000"/>
                <w:szCs w:val="18"/>
                <w:lang w:val="en-US" w:eastAsia="zh-CN"/>
              </w:rPr>
            </w:pPr>
            <w:r w:rsidRPr="0005525A">
              <w:rPr>
                <w:rFonts w:cs="Arial"/>
                <w:color w:val="000000" w:themeColor="text1"/>
                <w:szCs w:val="18"/>
                <w:lang w:val="en-US" w:eastAsia="zh-CN"/>
              </w:rPr>
              <w:t>2. Maximum aggregated UL SRS bandwidth in MHz, which is supported and reported by UE</w:t>
            </w:r>
            <w:r w:rsidRPr="0005525A">
              <w:rPr>
                <w:rFonts w:cs="Arial"/>
                <w:strike/>
                <w:color w:val="FF0000"/>
                <w:szCs w:val="18"/>
                <w:lang w:val="en-US" w:eastAsia="zh-CN"/>
              </w:rPr>
              <w:t>]</w:t>
            </w:r>
          </w:p>
          <w:p w14:paraId="4626597E" w14:textId="77777777" w:rsidR="00613C69" w:rsidRPr="00156D01" w:rsidRDefault="00613C69" w:rsidP="00C65778">
            <w:pPr>
              <w:pStyle w:val="TAL"/>
              <w:rPr>
                <w:rFonts w:cs="Arial"/>
                <w:strike/>
                <w:color w:val="FF0000"/>
                <w:szCs w:val="18"/>
                <w:lang w:eastAsia="zh-CN"/>
              </w:rPr>
            </w:pPr>
            <w:r w:rsidRPr="00156D01">
              <w:rPr>
                <w:rFonts w:cs="Arial"/>
                <w:strike/>
                <w:color w:val="FF0000"/>
                <w:szCs w:val="18"/>
                <w:lang w:eastAsia="zh-CN"/>
              </w:rPr>
              <w:t>[3. Support of periodic/semi-persistent/aperiodic UL SRS for UL bandwidth aggregation]</w:t>
            </w:r>
          </w:p>
          <w:p w14:paraId="4844023A" w14:textId="77777777" w:rsidR="00613C69" w:rsidRPr="0089466C" w:rsidRDefault="00613C69" w:rsidP="00C65778">
            <w:pPr>
              <w:pStyle w:val="TAL"/>
              <w:rPr>
                <w:rFonts w:cs="Arial"/>
                <w:color w:val="000000" w:themeColor="text1"/>
                <w:szCs w:val="18"/>
                <w:lang w:eastAsia="zh-CN"/>
              </w:rPr>
            </w:pPr>
            <w:r w:rsidRPr="0089466C">
              <w:rPr>
                <w:rFonts w:cs="Arial"/>
                <w:color w:val="000000" w:themeColor="text1"/>
                <w:szCs w:val="18"/>
                <w:lang w:eastAsia="zh-CN"/>
              </w:rPr>
              <w:t>5. Max number of aggregated SRS resource sets for positioning supported by UE for SRS bandwidth aggregation</w:t>
            </w:r>
          </w:p>
          <w:p w14:paraId="74164189" w14:textId="77777777" w:rsidR="00613C69" w:rsidRPr="0089466C" w:rsidRDefault="00613C69" w:rsidP="00C65778">
            <w:pPr>
              <w:pStyle w:val="TAL"/>
              <w:rPr>
                <w:rFonts w:cs="Arial"/>
                <w:color w:val="000000" w:themeColor="text1"/>
                <w:szCs w:val="18"/>
                <w:lang w:val="en-US" w:eastAsia="zh-CN"/>
              </w:rPr>
            </w:pPr>
            <w:r w:rsidRPr="0089466C">
              <w:rPr>
                <w:rFonts w:cs="Arial"/>
                <w:color w:val="000000" w:themeColor="text1"/>
                <w:szCs w:val="18"/>
                <w:lang w:val="en-US" w:eastAsia="zh-CN"/>
              </w:rPr>
              <w:t xml:space="preserve">6. Maximum number of </w:t>
            </w:r>
            <w:r w:rsidRPr="00156D01">
              <w:rPr>
                <w:rFonts w:cs="Arial"/>
                <w:strike/>
                <w:color w:val="FF0000"/>
                <w:szCs w:val="18"/>
                <w:lang w:val="en-US" w:eastAsia="zh-CN"/>
              </w:rPr>
              <w:t>[periodic/semi-persistent/aperiodic]</w:t>
            </w:r>
            <w:r w:rsidRPr="00156D01">
              <w:rPr>
                <w:rFonts w:cs="Arial"/>
                <w:color w:val="FF0000"/>
                <w:szCs w:val="18"/>
                <w:lang w:val="en-US" w:eastAsia="zh-CN"/>
              </w:rPr>
              <w:t xml:space="preserve"> </w:t>
            </w:r>
            <w:r w:rsidRPr="0089466C">
              <w:rPr>
                <w:rFonts w:cs="Arial"/>
                <w:color w:val="000000" w:themeColor="text1"/>
                <w:szCs w:val="18"/>
                <w:lang w:val="en-US" w:eastAsia="zh-CN"/>
              </w:rPr>
              <w:t>aggregated SRS resources for bandwidth aggregation</w:t>
            </w:r>
          </w:p>
          <w:p w14:paraId="14DD1624" w14:textId="77777777" w:rsidR="00613C69" w:rsidRPr="0089466C" w:rsidRDefault="00613C69" w:rsidP="00C65778">
            <w:pPr>
              <w:pStyle w:val="TAL"/>
              <w:rPr>
                <w:rFonts w:cs="Arial"/>
                <w:color w:val="000000" w:themeColor="text1"/>
                <w:szCs w:val="18"/>
                <w:lang w:val="en-US" w:eastAsia="zh-CN"/>
              </w:rPr>
            </w:pPr>
            <w:r w:rsidRPr="0089466C">
              <w:rPr>
                <w:rFonts w:cs="Arial"/>
                <w:color w:val="000000" w:themeColor="text1"/>
                <w:szCs w:val="18"/>
                <w:lang w:val="en-US" w:eastAsia="zh-CN"/>
              </w:rPr>
              <w:t xml:space="preserve">7. Maximum number of </w:t>
            </w:r>
            <w:r w:rsidRPr="00156D01">
              <w:rPr>
                <w:rFonts w:cs="Arial"/>
                <w:strike/>
                <w:color w:val="FF0000"/>
                <w:szCs w:val="18"/>
                <w:lang w:val="en-US" w:eastAsia="zh-CN"/>
              </w:rPr>
              <w:t>[periodic/semi-persistent/aperiodic]</w:t>
            </w:r>
            <w:r w:rsidRPr="00156D01">
              <w:rPr>
                <w:rFonts w:cs="Arial"/>
                <w:color w:val="FF0000"/>
                <w:szCs w:val="18"/>
                <w:lang w:val="en-US" w:eastAsia="zh-CN"/>
              </w:rPr>
              <w:t xml:space="preserve"> </w:t>
            </w:r>
            <w:r w:rsidRPr="0089466C">
              <w:rPr>
                <w:rFonts w:cs="Arial"/>
                <w:color w:val="000000" w:themeColor="text1"/>
                <w:szCs w:val="18"/>
                <w:lang w:val="en-US" w:eastAsia="zh-CN"/>
              </w:rPr>
              <w:t>aggregated SRS resources for bandwidth aggregation per slot</w:t>
            </w:r>
          </w:p>
          <w:p w14:paraId="00A70FD1" w14:textId="77777777" w:rsidR="00613C69" w:rsidRPr="0089466C" w:rsidRDefault="00613C69" w:rsidP="00C65778">
            <w:pPr>
              <w:pStyle w:val="maintext"/>
              <w:spacing w:line="240" w:lineRule="auto"/>
              <w:ind w:firstLineChars="0" w:firstLine="0"/>
              <w:jc w:val="left"/>
              <w:rPr>
                <w:rFonts w:ascii="Arial" w:eastAsia="SimSun" w:hAnsi="Arial" w:cs="Arial"/>
                <w:color w:val="000000" w:themeColor="text1"/>
                <w:sz w:val="18"/>
                <w:szCs w:val="18"/>
                <w:lang w:eastAsia="zh-CN"/>
              </w:rPr>
            </w:pPr>
            <w:r w:rsidRPr="0089466C">
              <w:rPr>
                <w:rFonts w:ascii="Arial" w:eastAsia="SimSun" w:hAnsi="Arial" w:cs="Arial"/>
                <w:color w:val="000000" w:themeColor="text1"/>
                <w:sz w:val="18"/>
                <w:szCs w:val="18"/>
                <w:lang w:eastAsia="zh-CN"/>
              </w:rPr>
              <w:t>8. Support the same SRS power reduction across aggregated carriers</w:t>
            </w:r>
          </w:p>
          <w:p w14:paraId="241662E6" w14:textId="77777777" w:rsidR="00613C69" w:rsidRPr="00516192" w:rsidRDefault="00613C69" w:rsidP="00C65778">
            <w:pPr>
              <w:pStyle w:val="maintext"/>
              <w:spacing w:line="240" w:lineRule="auto"/>
              <w:ind w:firstLineChars="0" w:firstLine="0"/>
              <w:jc w:val="left"/>
              <w:rPr>
                <w:rFonts w:ascii="Arial" w:eastAsia="Yu Mincho" w:hAnsi="Arial" w:cs="Arial"/>
                <w:color w:val="000000" w:themeColor="text1"/>
                <w:sz w:val="18"/>
                <w:szCs w:val="18"/>
                <w:lang w:eastAsia="ja-JP"/>
              </w:rPr>
            </w:pPr>
            <w:r w:rsidRPr="0089466C">
              <w:rPr>
                <w:rFonts w:ascii="Arial" w:eastAsia="Yu Mincho" w:hAnsi="Arial" w:cs="Arial"/>
                <w:color w:val="FF0000"/>
                <w:sz w:val="18"/>
                <w:szCs w:val="18"/>
                <w:lang w:eastAsia="ja-JP"/>
              </w:rPr>
              <w:t>[</w:t>
            </w:r>
            <w:r w:rsidRPr="0089466C">
              <w:rPr>
                <w:rFonts w:ascii="Arial" w:eastAsia="Yu Mincho" w:hAnsi="Arial" w:cs="Arial"/>
                <w:color w:val="000000" w:themeColor="text1"/>
                <w:sz w:val="18"/>
                <w:szCs w:val="18"/>
                <w:lang w:eastAsia="ja-JP"/>
              </w:rPr>
              <w:t>9. Guard period</w:t>
            </w:r>
            <w:r w:rsidRPr="0089466C">
              <w:rPr>
                <w:rFonts w:ascii="Arial" w:eastAsia="Yu Mincho" w:hAnsi="Arial" w:cs="Arial"/>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CDE36" w14:textId="77777777" w:rsidR="00613C69" w:rsidRPr="0089466C" w:rsidRDefault="00613C69" w:rsidP="00C65778">
            <w:pPr>
              <w:pStyle w:val="TAL"/>
              <w:rPr>
                <w:rFonts w:eastAsia="MS Mincho" w:cs="Arial"/>
                <w:color w:val="000000" w:themeColor="text1"/>
                <w:szCs w:val="18"/>
              </w:rPr>
            </w:pPr>
            <w:r w:rsidRPr="0089466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5759F" w14:textId="77777777" w:rsidR="00613C69" w:rsidRPr="0089466C" w:rsidRDefault="00613C69" w:rsidP="00C65778">
            <w:pPr>
              <w:pStyle w:val="TAL"/>
              <w:rPr>
                <w:rFonts w:cs="Arial"/>
                <w:color w:val="000000" w:themeColor="text1"/>
                <w:szCs w:val="18"/>
                <w:lang w:eastAsia="zh-CN"/>
              </w:rPr>
            </w:pPr>
            <w:r w:rsidRPr="0089466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E5F90" w14:textId="77777777" w:rsidR="00613C69" w:rsidRPr="0089466C" w:rsidRDefault="00613C69" w:rsidP="00C65778">
            <w:pPr>
              <w:pStyle w:val="TAL"/>
              <w:rPr>
                <w:rFonts w:cs="Arial"/>
                <w:color w:val="000000" w:themeColor="text1"/>
                <w:szCs w:val="18"/>
              </w:rPr>
            </w:pPr>
            <w:r w:rsidRPr="008946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1737" w14:textId="77777777" w:rsidR="00613C69" w:rsidRPr="0089466C" w:rsidRDefault="00613C69" w:rsidP="00C65778">
            <w:pPr>
              <w:pStyle w:val="TAL"/>
              <w:rPr>
                <w:rFonts w:cs="Arial"/>
                <w:color w:val="000000" w:themeColor="text1"/>
                <w:szCs w:val="18"/>
                <w:lang w:eastAsia="zh-CN"/>
              </w:rPr>
            </w:pPr>
            <w:r w:rsidRPr="0089466C">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87537" w14:textId="77777777" w:rsidR="00613C69" w:rsidRPr="0089466C" w:rsidRDefault="00613C69" w:rsidP="00C65778">
            <w:pPr>
              <w:pStyle w:val="TAL"/>
              <w:rPr>
                <w:rFonts w:cs="Arial"/>
                <w:color w:val="000000" w:themeColor="text1"/>
                <w:szCs w:val="18"/>
                <w:lang w:eastAsia="zh-CN"/>
              </w:rPr>
            </w:pPr>
            <w:r w:rsidRPr="00F90DFB">
              <w:rPr>
                <w:rFonts w:cs="Arial"/>
                <w:strike/>
                <w:color w:val="FF0000"/>
                <w:szCs w:val="18"/>
                <w:lang w:eastAsia="zh-CN"/>
              </w:rPr>
              <w:t>[</w:t>
            </w:r>
            <w:r w:rsidRPr="00F90DFB">
              <w:rPr>
                <w:rFonts w:cs="Arial"/>
                <w:color w:val="000000" w:themeColor="text1"/>
                <w:szCs w:val="18"/>
                <w:lang w:eastAsia="zh-CN"/>
              </w:rPr>
              <w:t xml:space="preserve">Per </w:t>
            </w:r>
            <w:r w:rsidRPr="00F90DFB">
              <w:rPr>
                <w:rFonts w:cs="Arial"/>
                <w:strike/>
                <w:color w:val="FF0000"/>
                <w:szCs w:val="18"/>
                <w:lang w:eastAsia="zh-CN"/>
              </w:rPr>
              <w:t>band</w:t>
            </w:r>
            <w:r w:rsidRPr="00F90DFB">
              <w:rPr>
                <w:rFonts w:cs="Arial"/>
                <w:color w:val="000000" w:themeColor="text1"/>
                <w:szCs w:val="18"/>
                <w:lang w:eastAsia="zh-CN"/>
              </w:rPr>
              <w:t xml:space="preserve"> </w:t>
            </w:r>
            <w:r w:rsidRPr="00F90DFB">
              <w:rPr>
                <w:rFonts w:cs="Arial"/>
                <w:color w:val="FF0000"/>
                <w:szCs w:val="18"/>
                <w:lang w:eastAsia="zh-CN"/>
              </w:rPr>
              <w:t>FS</w:t>
            </w:r>
            <w:r w:rsidRPr="00F90DFB">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5AFD3" w14:textId="77777777" w:rsidR="00613C69" w:rsidRPr="0089466C" w:rsidRDefault="00613C69" w:rsidP="00C65778">
            <w:pPr>
              <w:pStyle w:val="TAL"/>
              <w:rPr>
                <w:rFonts w:cs="Arial"/>
                <w:color w:val="000000" w:themeColor="text1"/>
                <w:szCs w:val="18"/>
              </w:rPr>
            </w:pPr>
            <w:r w:rsidRPr="008946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6FA41" w14:textId="77777777" w:rsidR="00613C69" w:rsidRPr="0089466C" w:rsidRDefault="00613C69" w:rsidP="00C65778">
            <w:pPr>
              <w:pStyle w:val="TAL"/>
              <w:rPr>
                <w:rFonts w:cs="Arial"/>
                <w:color w:val="000000" w:themeColor="text1"/>
                <w:szCs w:val="18"/>
              </w:rPr>
            </w:pPr>
            <w:r w:rsidRPr="008946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B9030" w14:textId="77777777" w:rsidR="00613C69" w:rsidRPr="0089466C" w:rsidRDefault="00613C69" w:rsidP="00C65778">
            <w:pPr>
              <w:pStyle w:val="TAL"/>
              <w:rPr>
                <w:rFonts w:cs="Arial"/>
                <w:color w:val="000000" w:themeColor="text1"/>
                <w:szCs w:val="18"/>
              </w:rPr>
            </w:pPr>
            <w:r w:rsidRPr="008946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775F4" w14:textId="77777777" w:rsidR="00613C69" w:rsidRPr="0005525A" w:rsidRDefault="00613C69" w:rsidP="00C65778">
            <w:pPr>
              <w:pStyle w:val="TAL"/>
              <w:rPr>
                <w:rFonts w:cs="Arial"/>
                <w:color w:val="000000" w:themeColor="text1"/>
                <w:szCs w:val="18"/>
                <w:lang w:val="en-US" w:eastAsia="zh-CN"/>
              </w:rPr>
            </w:pPr>
            <w:r w:rsidRPr="0005525A">
              <w:rPr>
                <w:rFonts w:cs="Arial"/>
                <w:strike/>
                <w:color w:val="FF0000"/>
                <w:szCs w:val="18"/>
                <w:lang w:val="en-US" w:eastAsia="zh-CN"/>
              </w:rPr>
              <w:t>[</w:t>
            </w:r>
            <w:r w:rsidRPr="0005525A">
              <w:rPr>
                <w:rFonts w:cs="Arial"/>
                <w:color w:val="000000" w:themeColor="text1"/>
                <w:szCs w:val="18"/>
                <w:lang w:val="en-US" w:eastAsia="zh-CN"/>
              </w:rPr>
              <w:t>Component 1 candidate values: {2,3</w:t>
            </w:r>
            <w:r w:rsidRPr="00156D01">
              <w:rPr>
                <w:rFonts w:cs="Arial"/>
                <w:color w:val="FF0000"/>
                <w:szCs w:val="18"/>
                <w:lang w:val="en-US" w:eastAsia="zh-CN"/>
              </w:rPr>
              <w:t>,2and3</w:t>
            </w:r>
            <w:r w:rsidRPr="0005525A">
              <w:rPr>
                <w:rFonts w:cs="Arial"/>
                <w:color w:val="000000" w:themeColor="text1"/>
                <w:szCs w:val="18"/>
                <w:lang w:val="en-US" w:eastAsia="zh-CN"/>
              </w:rPr>
              <w:t>}</w:t>
            </w:r>
          </w:p>
          <w:p w14:paraId="4674D680" w14:textId="77777777" w:rsidR="00613C69" w:rsidRPr="0005525A" w:rsidRDefault="00613C69" w:rsidP="00C65778">
            <w:pPr>
              <w:pStyle w:val="TAL"/>
              <w:rPr>
                <w:rFonts w:cs="Arial"/>
                <w:color w:val="000000" w:themeColor="text1"/>
                <w:szCs w:val="18"/>
                <w:lang w:val="en-US" w:eastAsia="zh-CN"/>
              </w:rPr>
            </w:pPr>
          </w:p>
          <w:p w14:paraId="0B55C392" w14:textId="77777777" w:rsidR="00613C69" w:rsidRDefault="00613C69" w:rsidP="00C65778">
            <w:pPr>
              <w:pStyle w:val="TAL"/>
              <w:rPr>
                <w:rFonts w:cs="Arial"/>
                <w:color w:val="000000" w:themeColor="text1"/>
                <w:szCs w:val="18"/>
                <w:lang w:val="en-US" w:eastAsia="zh-CN"/>
              </w:rPr>
            </w:pPr>
            <w:r w:rsidRPr="0005525A">
              <w:rPr>
                <w:rFonts w:cs="Arial"/>
                <w:color w:val="000000" w:themeColor="text1"/>
                <w:szCs w:val="18"/>
                <w:lang w:val="en-US" w:eastAsia="zh-CN"/>
              </w:rPr>
              <w:t>Component 2 candidate values:</w:t>
            </w:r>
          </w:p>
          <w:p w14:paraId="743C6E0F" w14:textId="77777777" w:rsidR="00613C69" w:rsidRPr="0005525A" w:rsidRDefault="00613C69" w:rsidP="00C65778">
            <w:pPr>
              <w:pStyle w:val="TAL"/>
              <w:rPr>
                <w:rFonts w:cs="Arial"/>
                <w:color w:val="000000" w:themeColor="text1"/>
                <w:szCs w:val="18"/>
                <w:lang w:val="en-US" w:eastAsia="zh-CN"/>
              </w:rPr>
            </w:pPr>
            <w:r w:rsidRPr="007058B1">
              <w:rPr>
                <w:rFonts w:cs="Arial"/>
                <w:color w:val="FF0000"/>
                <w:szCs w:val="18"/>
                <w:lang w:val="en-US" w:eastAsia="zh-CN"/>
              </w:rPr>
              <w:t xml:space="preserve">For </w:t>
            </w:r>
            <w:r>
              <w:rPr>
                <w:rFonts w:cs="Arial"/>
                <w:color w:val="FF0000"/>
                <w:szCs w:val="18"/>
                <w:lang w:val="en-US" w:eastAsia="zh-CN"/>
              </w:rPr>
              <w:t>2 i</w:t>
            </w:r>
            <w:r w:rsidRPr="007058B1">
              <w:rPr>
                <w:rFonts w:cs="Arial"/>
                <w:color w:val="FF0000"/>
                <w:szCs w:val="18"/>
                <w:lang w:val="en-US" w:eastAsia="zh-CN"/>
              </w:rPr>
              <w:t xml:space="preserve">n Component </w:t>
            </w:r>
            <w:r>
              <w:rPr>
                <w:rFonts w:cs="Arial"/>
                <w:color w:val="FF0000"/>
                <w:szCs w:val="18"/>
                <w:lang w:val="en-US" w:eastAsia="zh-CN"/>
              </w:rPr>
              <w:t>1</w:t>
            </w:r>
            <w:r w:rsidRPr="007058B1">
              <w:rPr>
                <w:rFonts w:cs="Arial"/>
                <w:color w:val="FF0000"/>
                <w:szCs w:val="18"/>
                <w:lang w:val="en-US" w:eastAsia="zh-CN"/>
              </w:rPr>
              <w:t>:</w:t>
            </w:r>
          </w:p>
          <w:p w14:paraId="4D57343A" w14:textId="77777777" w:rsidR="00613C69" w:rsidRPr="0005525A" w:rsidRDefault="00613C69" w:rsidP="00C65778">
            <w:pPr>
              <w:pStyle w:val="TAL"/>
              <w:rPr>
                <w:rFonts w:cs="Arial"/>
                <w:color w:val="000000" w:themeColor="text1"/>
                <w:szCs w:val="18"/>
                <w:lang w:eastAsia="zh-CN"/>
              </w:rPr>
            </w:pPr>
            <w:r w:rsidRPr="0005525A">
              <w:rPr>
                <w:rFonts w:cs="Arial"/>
                <w:color w:val="000000" w:themeColor="text1"/>
                <w:szCs w:val="18"/>
                <w:lang w:eastAsia="zh-CN"/>
              </w:rPr>
              <w:t>FR1 bands: {80, 100, 160, 200M}</w:t>
            </w:r>
          </w:p>
          <w:p w14:paraId="257B7BCD" w14:textId="77777777" w:rsidR="00613C69" w:rsidRPr="0089466C" w:rsidRDefault="00613C69" w:rsidP="00C65778">
            <w:pPr>
              <w:pStyle w:val="TAL"/>
              <w:rPr>
                <w:rFonts w:cs="Arial"/>
                <w:color w:val="000000" w:themeColor="text1"/>
                <w:szCs w:val="18"/>
                <w:lang w:eastAsia="zh-CN"/>
              </w:rPr>
            </w:pPr>
            <w:r w:rsidRPr="0005525A">
              <w:rPr>
                <w:rFonts w:cs="Arial"/>
                <w:color w:val="000000" w:themeColor="text1"/>
                <w:szCs w:val="18"/>
                <w:lang w:eastAsia="zh-CN"/>
              </w:rPr>
              <w:t>FR2 bands: {50, 100, 200, 400, 600, 800}</w:t>
            </w:r>
            <w:r w:rsidRPr="0005525A">
              <w:rPr>
                <w:rFonts w:cs="Arial"/>
                <w:strike/>
                <w:color w:val="FF0000"/>
                <w:szCs w:val="18"/>
                <w:lang w:eastAsia="zh-CN"/>
              </w:rPr>
              <w:t>]</w:t>
            </w:r>
          </w:p>
          <w:p w14:paraId="0D491C13" w14:textId="77777777" w:rsidR="00613C69" w:rsidRPr="007058B1" w:rsidRDefault="00613C69" w:rsidP="00C65778">
            <w:pPr>
              <w:pStyle w:val="TAL"/>
              <w:rPr>
                <w:rFonts w:cs="Arial"/>
                <w:color w:val="FF0000"/>
                <w:szCs w:val="18"/>
                <w:lang w:val="en-US" w:eastAsia="zh-CN"/>
              </w:rPr>
            </w:pPr>
            <w:r w:rsidRPr="007058B1">
              <w:rPr>
                <w:rFonts w:cs="Arial"/>
                <w:color w:val="FF0000"/>
                <w:szCs w:val="18"/>
                <w:lang w:val="en-US" w:eastAsia="zh-CN"/>
              </w:rPr>
              <w:t xml:space="preserve">For </w:t>
            </w:r>
            <w:r>
              <w:rPr>
                <w:rFonts w:cs="Arial"/>
                <w:color w:val="FF0000"/>
                <w:szCs w:val="18"/>
                <w:lang w:val="en-US" w:eastAsia="zh-CN"/>
              </w:rPr>
              <w:t>3 i</w:t>
            </w:r>
            <w:r w:rsidRPr="007058B1">
              <w:rPr>
                <w:rFonts w:cs="Arial"/>
                <w:color w:val="FF0000"/>
                <w:szCs w:val="18"/>
                <w:lang w:val="en-US" w:eastAsia="zh-CN"/>
              </w:rPr>
              <w:t xml:space="preserve">n Component </w:t>
            </w:r>
            <w:r>
              <w:rPr>
                <w:rFonts w:cs="Arial"/>
                <w:color w:val="FF0000"/>
                <w:szCs w:val="18"/>
                <w:lang w:val="en-US" w:eastAsia="zh-CN"/>
              </w:rPr>
              <w:t>1</w:t>
            </w:r>
            <w:r w:rsidRPr="007058B1">
              <w:rPr>
                <w:rFonts w:cs="Arial"/>
                <w:color w:val="FF0000"/>
                <w:szCs w:val="18"/>
                <w:lang w:val="en-US" w:eastAsia="zh-CN"/>
              </w:rPr>
              <w:t>:</w:t>
            </w:r>
          </w:p>
          <w:p w14:paraId="48C6CC02" w14:textId="77777777" w:rsidR="00613C69" w:rsidRPr="007058B1" w:rsidRDefault="00613C69" w:rsidP="00C65778">
            <w:pPr>
              <w:pStyle w:val="TAL"/>
              <w:rPr>
                <w:rFonts w:cs="Arial"/>
                <w:color w:val="FF0000"/>
                <w:szCs w:val="18"/>
                <w:lang w:eastAsia="zh-CN"/>
              </w:rPr>
            </w:pPr>
            <w:r w:rsidRPr="007058B1">
              <w:rPr>
                <w:rFonts w:cs="Arial"/>
                <w:color w:val="FF0000"/>
                <w:szCs w:val="18"/>
                <w:lang w:eastAsia="zh-CN"/>
              </w:rPr>
              <w:t>FR1 bands: {80, 100, 160, 200, 300}</w:t>
            </w:r>
          </w:p>
          <w:p w14:paraId="0D8D5108" w14:textId="77777777" w:rsidR="00613C69" w:rsidRDefault="00613C69" w:rsidP="00C65778">
            <w:pPr>
              <w:pStyle w:val="TAL"/>
              <w:rPr>
                <w:rFonts w:cs="Arial"/>
                <w:color w:val="FF0000"/>
                <w:szCs w:val="18"/>
                <w:lang w:eastAsia="zh-CN"/>
              </w:rPr>
            </w:pPr>
            <w:r w:rsidRPr="007058B1">
              <w:rPr>
                <w:rFonts w:cs="Arial"/>
                <w:color w:val="FF0000"/>
                <w:szCs w:val="18"/>
                <w:lang w:eastAsia="zh-CN"/>
              </w:rPr>
              <w:t>FR2 bands: {50, 100, 200, 400, 600, 800</w:t>
            </w:r>
            <w:r>
              <w:rPr>
                <w:rFonts w:cs="Arial"/>
                <w:color w:val="FF0000"/>
                <w:szCs w:val="18"/>
                <w:lang w:eastAsia="zh-CN"/>
              </w:rPr>
              <w:t>, 1000, 1200</w:t>
            </w:r>
            <w:r w:rsidRPr="007058B1">
              <w:rPr>
                <w:rFonts w:cs="Arial"/>
                <w:color w:val="FF0000"/>
                <w:szCs w:val="18"/>
                <w:lang w:eastAsia="zh-CN"/>
              </w:rPr>
              <w:t>}</w:t>
            </w:r>
          </w:p>
          <w:p w14:paraId="016A4D64" w14:textId="77777777" w:rsidR="00613C69" w:rsidRPr="0089466C" w:rsidRDefault="00613C69" w:rsidP="00C65778">
            <w:pPr>
              <w:pStyle w:val="TAL"/>
              <w:rPr>
                <w:rFonts w:cs="Arial"/>
                <w:color w:val="000000" w:themeColor="text1"/>
                <w:szCs w:val="18"/>
                <w:lang w:eastAsia="zh-CN"/>
              </w:rPr>
            </w:pPr>
          </w:p>
          <w:p w14:paraId="6627B29E" w14:textId="77777777" w:rsidR="00613C69" w:rsidRPr="0089466C" w:rsidRDefault="00613C69" w:rsidP="00C65778">
            <w:pPr>
              <w:pStyle w:val="TAL"/>
              <w:rPr>
                <w:rFonts w:cs="Arial"/>
                <w:color w:val="000000" w:themeColor="text1"/>
                <w:szCs w:val="18"/>
                <w:lang w:val="en-US" w:eastAsia="zh-CN"/>
              </w:rPr>
            </w:pPr>
            <w:r w:rsidRPr="0089466C">
              <w:rPr>
                <w:rFonts w:cs="Arial"/>
                <w:color w:val="000000" w:themeColor="text1"/>
                <w:szCs w:val="18"/>
                <w:lang w:val="en-US" w:eastAsia="zh-CN"/>
              </w:rPr>
              <w:t>Component 5 candidate values: {1, 2, 4, 8, 12, 16}</w:t>
            </w:r>
          </w:p>
          <w:p w14:paraId="1BFC4792" w14:textId="77777777" w:rsidR="00613C69" w:rsidRPr="0089466C" w:rsidRDefault="00613C69" w:rsidP="00C65778">
            <w:pPr>
              <w:pStyle w:val="TAL"/>
              <w:rPr>
                <w:rFonts w:cs="Arial"/>
                <w:color w:val="000000" w:themeColor="text1"/>
                <w:szCs w:val="18"/>
                <w:lang w:eastAsia="zh-CN"/>
              </w:rPr>
            </w:pPr>
          </w:p>
          <w:p w14:paraId="385267C2" w14:textId="77777777" w:rsidR="00613C69" w:rsidRDefault="00613C69" w:rsidP="00C65778">
            <w:pPr>
              <w:pStyle w:val="TAL"/>
              <w:rPr>
                <w:rFonts w:cs="Arial"/>
                <w:color w:val="000000" w:themeColor="text1"/>
                <w:szCs w:val="18"/>
                <w:lang w:val="en-US" w:eastAsia="zh-CN"/>
              </w:rPr>
            </w:pPr>
            <w:r w:rsidRPr="0089466C">
              <w:rPr>
                <w:rFonts w:cs="Arial"/>
                <w:color w:val="000000" w:themeColor="text1"/>
                <w:szCs w:val="18"/>
                <w:lang w:val="en-US" w:eastAsia="zh-CN"/>
              </w:rPr>
              <w:t xml:space="preserve">Component 6 candidate values: </w:t>
            </w:r>
            <w:r w:rsidRPr="00156D01">
              <w:rPr>
                <w:rFonts w:cs="Arial"/>
                <w:strike/>
                <w:color w:val="FF0000"/>
                <w:szCs w:val="18"/>
                <w:lang w:val="en-US" w:eastAsia="zh-CN"/>
              </w:rPr>
              <w:t>{1,2,4,8,16,32,64}</w:t>
            </w:r>
          </w:p>
          <w:p w14:paraId="4C634E66" w14:textId="77777777" w:rsidR="00613C69" w:rsidRPr="004E600D" w:rsidRDefault="00613C69" w:rsidP="00C65778">
            <w:pPr>
              <w:pStyle w:val="TAL"/>
              <w:rPr>
                <w:rFonts w:cs="Arial"/>
                <w:color w:val="FF0000"/>
                <w:szCs w:val="18"/>
                <w:highlight w:val="yellow"/>
                <w:lang w:val="en-US" w:eastAsia="zh-CN"/>
              </w:rPr>
            </w:pPr>
            <w:r w:rsidRPr="004E600D">
              <w:rPr>
                <w:rFonts w:cs="Arial"/>
                <w:color w:val="FF0000"/>
                <w:szCs w:val="18"/>
                <w:highlight w:val="yellow"/>
                <w:lang w:val="en-US" w:eastAsia="zh-CN"/>
              </w:rPr>
              <w:t>[Periodic: {1,2,4,8,16,32,64}</w:t>
            </w:r>
          </w:p>
          <w:p w14:paraId="18C37F7D" w14:textId="77777777" w:rsidR="00613C69" w:rsidRPr="004E600D" w:rsidRDefault="00613C69" w:rsidP="00C65778">
            <w:pPr>
              <w:pStyle w:val="TAL"/>
              <w:rPr>
                <w:rFonts w:cs="Arial"/>
                <w:color w:val="FF0000"/>
                <w:szCs w:val="18"/>
                <w:highlight w:val="yellow"/>
                <w:lang w:val="en-US" w:eastAsia="zh-CN"/>
              </w:rPr>
            </w:pPr>
            <w:r w:rsidRPr="004E600D">
              <w:rPr>
                <w:rFonts w:cs="Arial"/>
                <w:color w:val="FF0000"/>
                <w:szCs w:val="18"/>
                <w:highlight w:val="yellow"/>
                <w:lang w:val="en-US" w:eastAsia="zh-CN"/>
              </w:rPr>
              <w:t>Aperiodic: {0,1,2,4,8,16,32,64}</w:t>
            </w:r>
          </w:p>
          <w:p w14:paraId="1EFEAF7C" w14:textId="77777777" w:rsidR="00613C69" w:rsidRPr="00156D01" w:rsidRDefault="00613C69" w:rsidP="00C65778">
            <w:pPr>
              <w:pStyle w:val="TAL"/>
              <w:rPr>
                <w:rFonts w:cs="Arial"/>
                <w:color w:val="FF0000"/>
                <w:szCs w:val="18"/>
                <w:lang w:val="en-US" w:eastAsia="zh-CN"/>
              </w:rPr>
            </w:pPr>
            <w:r w:rsidRPr="004E600D">
              <w:rPr>
                <w:rFonts w:cs="Arial"/>
                <w:color w:val="FF0000"/>
                <w:szCs w:val="18"/>
                <w:highlight w:val="yellow"/>
                <w:lang w:val="en-US" w:eastAsia="zh-CN"/>
              </w:rPr>
              <w:t>Semi-persistent: {0,1,2,4,8,16,32,64}]</w:t>
            </w:r>
          </w:p>
          <w:p w14:paraId="2B9EF00E" w14:textId="77777777" w:rsidR="00613C69" w:rsidRPr="0089466C" w:rsidRDefault="00613C69" w:rsidP="00C65778">
            <w:pPr>
              <w:pStyle w:val="TAL"/>
              <w:rPr>
                <w:rFonts w:cs="Arial"/>
                <w:color w:val="000000" w:themeColor="text1"/>
                <w:szCs w:val="18"/>
                <w:lang w:val="en-US" w:eastAsia="zh-CN"/>
              </w:rPr>
            </w:pPr>
          </w:p>
          <w:p w14:paraId="0B6C11EB" w14:textId="77777777" w:rsidR="00613C69" w:rsidRPr="0089466C" w:rsidRDefault="00613C69" w:rsidP="00C65778">
            <w:pPr>
              <w:pStyle w:val="TAL"/>
              <w:rPr>
                <w:rFonts w:cs="Arial"/>
                <w:color w:val="000000" w:themeColor="text1"/>
                <w:szCs w:val="18"/>
                <w:lang w:eastAsia="zh-CN"/>
              </w:rPr>
            </w:pPr>
            <w:r w:rsidRPr="0089466C">
              <w:rPr>
                <w:rFonts w:cs="Arial"/>
                <w:color w:val="000000" w:themeColor="text1"/>
                <w:szCs w:val="18"/>
                <w:lang w:val="en-US" w:eastAsia="zh-CN"/>
              </w:rPr>
              <w:t xml:space="preserve">Component 7 candidate values: </w:t>
            </w:r>
            <w:r w:rsidRPr="00156D01">
              <w:rPr>
                <w:rFonts w:cs="Arial"/>
                <w:strike/>
                <w:color w:val="FF0000"/>
                <w:szCs w:val="18"/>
                <w:lang w:val="en-US" w:eastAsia="zh-CN"/>
              </w:rPr>
              <w:t>{1,2,3,4,5,6,8,10,12,14}</w:t>
            </w:r>
          </w:p>
          <w:p w14:paraId="4BF82D20" w14:textId="77777777" w:rsidR="00613C69" w:rsidRPr="004E600D" w:rsidRDefault="00613C69" w:rsidP="00C65778">
            <w:pPr>
              <w:pStyle w:val="TAL"/>
              <w:rPr>
                <w:rFonts w:cs="Arial"/>
                <w:color w:val="FF0000"/>
                <w:szCs w:val="18"/>
                <w:highlight w:val="yellow"/>
                <w:lang w:eastAsia="zh-CN"/>
              </w:rPr>
            </w:pPr>
            <w:r w:rsidRPr="004E600D">
              <w:rPr>
                <w:rFonts w:cs="Arial"/>
                <w:color w:val="FF0000"/>
                <w:szCs w:val="18"/>
                <w:highlight w:val="yellow"/>
                <w:lang w:val="en-US" w:eastAsia="zh-CN"/>
              </w:rPr>
              <w:t>[Periodic: {1,2,3,4,5,6,8,10,12,14}</w:t>
            </w:r>
          </w:p>
          <w:p w14:paraId="0AE80CC7" w14:textId="77777777" w:rsidR="00613C69" w:rsidRPr="004E600D" w:rsidRDefault="00613C69" w:rsidP="00C65778">
            <w:pPr>
              <w:pStyle w:val="TAL"/>
              <w:rPr>
                <w:rFonts w:cs="Arial"/>
                <w:color w:val="FF0000"/>
                <w:szCs w:val="18"/>
                <w:highlight w:val="yellow"/>
                <w:lang w:eastAsia="zh-CN"/>
              </w:rPr>
            </w:pPr>
            <w:r w:rsidRPr="004E600D">
              <w:rPr>
                <w:rFonts w:cs="Arial"/>
                <w:color w:val="FF0000"/>
                <w:szCs w:val="18"/>
                <w:highlight w:val="yellow"/>
                <w:lang w:val="en-US" w:eastAsia="zh-CN"/>
              </w:rPr>
              <w:t>Aperiodic: {0,1,2,3,4,5,6,8,10,12,14}</w:t>
            </w:r>
          </w:p>
          <w:p w14:paraId="033EF435" w14:textId="77777777" w:rsidR="00613C69" w:rsidRPr="00156D01" w:rsidRDefault="00613C69" w:rsidP="00C65778">
            <w:pPr>
              <w:pStyle w:val="TAL"/>
              <w:rPr>
                <w:rFonts w:cs="Arial"/>
                <w:color w:val="FF0000"/>
                <w:szCs w:val="18"/>
                <w:lang w:val="en-US" w:eastAsia="zh-CN"/>
              </w:rPr>
            </w:pPr>
            <w:r w:rsidRPr="004E600D">
              <w:rPr>
                <w:rFonts w:cs="Arial"/>
                <w:color w:val="FF0000"/>
                <w:szCs w:val="18"/>
                <w:highlight w:val="yellow"/>
                <w:lang w:val="en-US" w:eastAsia="zh-CN"/>
              </w:rPr>
              <w:t>Semi-persistent: {0,1,2,3,4,5,6,8,10,12,14}]</w:t>
            </w:r>
          </w:p>
          <w:p w14:paraId="212B346D" w14:textId="77777777" w:rsidR="00613C69" w:rsidRPr="0089466C" w:rsidRDefault="00613C69" w:rsidP="00C65778">
            <w:pPr>
              <w:pStyle w:val="TAL"/>
              <w:rPr>
                <w:rFonts w:cs="Arial"/>
                <w:color w:val="000000" w:themeColor="text1"/>
                <w:szCs w:val="18"/>
                <w:lang w:val="en-US" w:eastAsia="zh-CN"/>
              </w:rPr>
            </w:pPr>
          </w:p>
          <w:p w14:paraId="118702A9" w14:textId="77777777" w:rsidR="00613C69" w:rsidRPr="0089466C" w:rsidRDefault="00613C69" w:rsidP="00C65778">
            <w:pPr>
              <w:pStyle w:val="TAL"/>
              <w:rPr>
                <w:rFonts w:cs="Arial"/>
                <w:color w:val="000000" w:themeColor="text1"/>
                <w:szCs w:val="18"/>
                <w:lang w:eastAsia="zh-CN"/>
              </w:rPr>
            </w:pPr>
            <w:r w:rsidRPr="0089466C">
              <w:rPr>
                <w:rFonts w:cs="Arial"/>
                <w:color w:val="000000" w:themeColor="text1"/>
                <w:szCs w:val="18"/>
                <w:lang w:eastAsia="zh-CN"/>
              </w:rPr>
              <w:t>Note: The UE supports the simultaneous transmission in a coherent manner of 2 or 3 SRS resources in 2 or 3 intra-band contiguous CCs.</w:t>
            </w:r>
          </w:p>
          <w:p w14:paraId="037DB556" w14:textId="77777777" w:rsidR="00613C69" w:rsidRPr="0089466C" w:rsidRDefault="00613C69" w:rsidP="00C65778">
            <w:pPr>
              <w:pStyle w:val="TAL"/>
              <w:rPr>
                <w:rFonts w:cs="Arial"/>
                <w:color w:val="000000" w:themeColor="text1"/>
                <w:szCs w:val="18"/>
                <w:lang w:eastAsia="zh-CN"/>
              </w:rPr>
            </w:pPr>
          </w:p>
          <w:p w14:paraId="08A2509A" w14:textId="77777777" w:rsidR="00613C69" w:rsidRPr="0089466C" w:rsidRDefault="00613C69" w:rsidP="00C65778">
            <w:pPr>
              <w:pStyle w:val="TAL"/>
              <w:rPr>
                <w:rFonts w:cs="Arial"/>
                <w:color w:val="FF0000"/>
                <w:szCs w:val="18"/>
                <w:lang w:val="en-US" w:eastAsia="zh-CN"/>
              </w:rPr>
            </w:pPr>
            <w:r w:rsidRPr="0089466C">
              <w:rPr>
                <w:rFonts w:cs="Arial"/>
                <w:color w:val="FF0000"/>
                <w:szCs w:val="18"/>
                <w:lang w:val="en-US" w:eastAsia="zh-CN"/>
              </w:rPr>
              <w:t>Note: each two or three linked SRS resources are counted as 1 resource</w:t>
            </w:r>
          </w:p>
          <w:p w14:paraId="55FAEBCD" w14:textId="77777777" w:rsidR="00613C69" w:rsidRPr="0089466C" w:rsidRDefault="00613C69" w:rsidP="00C65778">
            <w:pPr>
              <w:pStyle w:val="TAL"/>
              <w:rPr>
                <w:rFonts w:cs="Arial"/>
                <w:color w:val="000000" w:themeColor="text1"/>
                <w:szCs w:val="18"/>
                <w:lang w:eastAsia="zh-CN"/>
              </w:rPr>
            </w:pPr>
          </w:p>
          <w:p w14:paraId="1634F8BC" w14:textId="77777777" w:rsidR="00613C69" w:rsidRPr="0089466C" w:rsidRDefault="00613C69" w:rsidP="00C65778">
            <w:pPr>
              <w:pStyle w:val="TAL"/>
              <w:rPr>
                <w:rFonts w:cs="Arial"/>
                <w:color w:val="000000" w:themeColor="text1"/>
                <w:szCs w:val="18"/>
                <w:lang w:eastAsia="zh-CN"/>
              </w:rPr>
            </w:pPr>
            <w:r w:rsidRPr="0089466C">
              <w:rPr>
                <w:rFonts w:cs="Arial"/>
                <w:color w:val="000000" w:themeColor="text1"/>
                <w:szCs w:val="18"/>
                <w:lang w:eastAsia="zh-CN"/>
              </w:rPr>
              <w:lastRenderedPageBreak/>
              <w:t>Need for location server to know if the feature is supported.</w:t>
            </w:r>
            <w:r w:rsidRPr="00C44C15">
              <w:rPr>
                <w:sz w:val="20"/>
                <w:lang w:val="en-US"/>
              </w:rPr>
              <w:t xml:space="preserve"> </w:t>
            </w:r>
            <w:r w:rsidRPr="00C44C15">
              <w:rPr>
                <w:rFonts w:cs="Arial"/>
                <w:color w:val="FF0000"/>
                <w:szCs w:val="18"/>
                <w:lang w:val="en-US" w:eastAsia="zh-CN"/>
              </w:rPr>
              <w:t>UE only reports the number on bands for the current configured CA band combination.</w:t>
            </w:r>
          </w:p>
          <w:p w14:paraId="0936EEEF" w14:textId="77777777" w:rsidR="00613C69" w:rsidRPr="0089466C" w:rsidRDefault="00613C69" w:rsidP="00C65778">
            <w:pPr>
              <w:pStyle w:val="TAL"/>
              <w:rPr>
                <w:rFonts w:cs="Arial"/>
                <w:color w:val="000000" w:themeColor="text1"/>
                <w:szCs w:val="18"/>
                <w:lang w:eastAsia="zh-CN"/>
              </w:rPr>
            </w:pPr>
          </w:p>
          <w:p w14:paraId="1B7907DD" w14:textId="77777777" w:rsidR="00613C69" w:rsidRPr="0089466C" w:rsidRDefault="00613C69" w:rsidP="00C65778">
            <w:pPr>
              <w:pStyle w:val="TAL"/>
              <w:rPr>
                <w:rFonts w:cs="Arial"/>
                <w:color w:val="000000" w:themeColor="text1"/>
                <w:szCs w:val="18"/>
              </w:rPr>
            </w:pPr>
            <w:r w:rsidRPr="0089466C">
              <w:rPr>
                <w:rFonts w:cs="Arial"/>
                <w:color w:val="000000" w:themeColor="text1"/>
                <w:szCs w:val="18"/>
                <w:lang w:eastAsia="zh-CN"/>
              </w:rPr>
              <w:t xml:space="preserve">Note: </w:t>
            </w:r>
            <w:r w:rsidRPr="0089466C">
              <w:rPr>
                <w:rFonts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763D" w14:textId="77777777" w:rsidR="00613C69" w:rsidRPr="0089466C" w:rsidRDefault="00613C69" w:rsidP="00C65778">
            <w:pPr>
              <w:pStyle w:val="TAL"/>
              <w:rPr>
                <w:rFonts w:cs="Arial"/>
                <w:color w:val="000000" w:themeColor="text1"/>
                <w:szCs w:val="18"/>
              </w:rPr>
            </w:pPr>
            <w:r w:rsidRPr="0089466C">
              <w:rPr>
                <w:rFonts w:cs="Arial"/>
                <w:color w:val="000000" w:themeColor="text1"/>
                <w:szCs w:val="18"/>
              </w:rPr>
              <w:lastRenderedPageBreak/>
              <w:t>Optional with capability signaling</w:t>
            </w:r>
          </w:p>
        </w:tc>
      </w:tr>
    </w:tbl>
    <w:p w14:paraId="2181FBCF" w14:textId="77777777" w:rsidR="00613C69" w:rsidRDefault="00613C69" w:rsidP="00613C69">
      <w:pPr>
        <w:rPr>
          <w:lang w:eastAsia="x-none"/>
        </w:rPr>
      </w:pPr>
    </w:p>
    <w:p w14:paraId="12A5E86D" w14:textId="77777777" w:rsidR="00613C69" w:rsidRDefault="00613C69" w:rsidP="00613C69">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499"/>
        <w:gridCol w:w="1823"/>
        <w:gridCol w:w="2045"/>
        <w:gridCol w:w="593"/>
        <w:gridCol w:w="527"/>
        <w:gridCol w:w="467"/>
        <w:gridCol w:w="1934"/>
        <w:gridCol w:w="699"/>
        <w:gridCol w:w="467"/>
        <w:gridCol w:w="467"/>
        <w:gridCol w:w="467"/>
        <w:gridCol w:w="2509"/>
        <w:gridCol w:w="1122"/>
      </w:tblGrid>
      <w:tr w:rsidR="00613C69" w:rsidRPr="00606475" w14:paraId="4D76B2E1"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D2683B" w14:textId="77777777" w:rsidR="00613C69" w:rsidRPr="00606475" w:rsidRDefault="00613C69" w:rsidP="00C65778">
            <w:pPr>
              <w:pStyle w:val="TAL"/>
              <w:rPr>
                <w:rFonts w:cs="Arial"/>
                <w:color w:val="000000" w:themeColor="text1"/>
                <w:szCs w:val="18"/>
              </w:rPr>
            </w:pPr>
            <w:r w:rsidRPr="0060647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54F9C" w14:textId="77777777" w:rsidR="00613C69" w:rsidRPr="00606475" w:rsidRDefault="00613C69" w:rsidP="00C65778">
            <w:pPr>
              <w:pStyle w:val="TAL"/>
              <w:rPr>
                <w:rFonts w:eastAsia="MS Mincho" w:cs="Arial"/>
                <w:color w:val="000000" w:themeColor="text1"/>
                <w:szCs w:val="18"/>
              </w:rPr>
            </w:pPr>
            <w:r w:rsidRPr="00606475">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C0C03" w14:textId="77777777" w:rsidR="00613C69" w:rsidRPr="00606475" w:rsidRDefault="00613C69" w:rsidP="00C65778">
            <w:pPr>
              <w:pStyle w:val="TAL"/>
              <w:rPr>
                <w:rFonts w:cs="Arial"/>
                <w:color w:val="000000" w:themeColor="text1"/>
                <w:szCs w:val="18"/>
              </w:rPr>
            </w:pPr>
            <w:r w:rsidRPr="00606475">
              <w:rPr>
                <w:rFonts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58EB4" w14:textId="77777777" w:rsidR="00613C69" w:rsidRPr="00606475" w:rsidRDefault="00613C69" w:rsidP="00C65778">
            <w:pPr>
              <w:pStyle w:val="TAL"/>
              <w:rPr>
                <w:rFonts w:cs="Arial"/>
                <w:color w:val="000000" w:themeColor="text1"/>
                <w:szCs w:val="18"/>
                <w:lang w:val="en-US" w:eastAsia="zh-CN"/>
              </w:rPr>
            </w:pPr>
            <w:r w:rsidRPr="00606475">
              <w:rPr>
                <w:rFonts w:cs="Arial"/>
                <w:strike/>
                <w:color w:val="FF0000"/>
                <w:szCs w:val="18"/>
                <w:lang w:eastAsia="zh-CN"/>
              </w:rPr>
              <w:t>[</w:t>
            </w:r>
            <w:r w:rsidRPr="00606475">
              <w:rPr>
                <w:rFonts w:cs="Arial"/>
                <w:color w:val="000000" w:themeColor="text1"/>
                <w:szCs w:val="18"/>
                <w:lang w:eastAsia="zh-CN"/>
              </w:rPr>
              <w:t xml:space="preserve">1. The </w:t>
            </w:r>
            <w:r w:rsidRPr="00156D01">
              <w:rPr>
                <w:rFonts w:cs="Arial"/>
                <w:strike/>
                <w:color w:val="FF0000"/>
                <w:szCs w:val="18"/>
                <w:lang w:eastAsia="zh-CN"/>
              </w:rPr>
              <w:t>maximum</w:t>
            </w:r>
            <w:r w:rsidRPr="00156D01">
              <w:rPr>
                <w:rFonts w:cs="Arial"/>
                <w:color w:val="FF0000"/>
                <w:szCs w:val="18"/>
                <w:lang w:eastAsia="zh-CN"/>
              </w:rPr>
              <w:t xml:space="preserve"> </w:t>
            </w:r>
            <w:r w:rsidRPr="00606475">
              <w:rPr>
                <w:rFonts w:cs="Arial"/>
                <w:color w:val="000000" w:themeColor="text1"/>
                <w:szCs w:val="18"/>
                <w:lang w:eastAsia="zh-CN"/>
              </w:rPr>
              <w:t>number of supported aggregated carriers in intra band</w:t>
            </w:r>
            <w:r w:rsidRPr="00606475">
              <w:rPr>
                <w:rFonts w:cs="Arial"/>
                <w:color w:val="000000" w:themeColor="text1"/>
                <w:szCs w:val="18"/>
                <w:lang w:val="en-US" w:eastAsia="zh-CN"/>
              </w:rPr>
              <w:t xml:space="preserve"> contiguous carriers</w:t>
            </w:r>
          </w:p>
          <w:p w14:paraId="33207166" w14:textId="77777777" w:rsidR="00613C69" w:rsidRPr="00606475" w:rsidRDefault="00613C69" w:rsidP="00C65778">
            <w:pPr>
              <w:pStyle w:val="TAL"/>
              <w:rPr>
                <w:rFonts w:cs="Arial"/>
                <w:strike/>
                <w:color w:val="FF0000"/>
                <w:szCs w:val="18"/>
                <w:lang w:val="en-US" w:eastAsia="zh-CN"/>
              </w:rPr>
            </w:pPr>
            <w:r w:rsidRPr="00606475">
              <w:rPr>
                <w:rFonts w:cs="Arial"/>
                <w:color w:val="000000" w:themeColor="text1"/>
                <w:szCs w:val="18"/>
                <w:lang w:val="en-US" w:eastAsia="zh-CN"/>
              </w:rPr>
              <w:t>2. Maximum aggregated UL SRS bandwidth in MHz, which is supported and reported by UE</w:t>
            </w:r>
            <w:r w:rsidRPr="00606475">
              <w:rPr>
                <w:rFonts w:cs="Arial"/>
                <w:strike/>
                <w:color w:val="FF0000"/>
                <w:szCs w:val="18"/>
                <w:lang w:val="en-US" w:eastAsia="zh-CN"/>
              </w:rPr>
              <w:t>]</w:t>
            </w:r>
          </w:p>
          <w:p w14:paraId="7EAB2B78" w14:textId="77777777" w:rsidR="00613C69" w:rsidRPr="00156D01" w:rsidRDefault="00613C69" w:rsidP="00C65778">
            <w:pPr>
              <w:pStyle w:val="TAL"/>
              <w:rPr>
                <w:rFonts w:cs="Arial"/>
                <w:strike/>
                <w:color w:val="FF0000"/>
                <w:szCs w:val="18"/>
                <w:lang w:eastAsia="zh-CN"/>
              </w:rPr>
            </w:pPr>
            <w:r w:rsidRPr="00156D01">
              <w:rPr>
                <w:rFonts w:cs="Arial"/>
                <w:strike/>
                <w:color w:val="FF0000"/>
                <w:szCs w:val="18"/>
                <w:lang w:eastAsia="zh-CN"/>
              </w:rPr>
              <w:t>[3. Support of periodic/semi-persistent UL SRS for UL bandwidth aggregation]</w:t>
            </w:r>
          </w:p>
          <w:p w14:paraId="07AF9D7F" w14:textId="77777777" w:rsidR="00613C69" w:rsidRPr="00606475" w:rsidRDefault="00613C69" w:rsidP="00C65778">
            <w:pPr>
              <w:pStyle w:val="TAL"/>
              <w:rPr>
                <w:rFonts w:cs="Arial"/>
                <w:color w:val="000000" w:themeColor="text1"/>
                <w:szCs w:val="18"/>
                <w:lang w:eastAsia="zh-CN"/>
              </w:rPr>
            </w:pPr>
            <w:r w:rsidRPr="00606475">
              <w:rPr>
                <w:rFonts w:cs="Arial"/>
                <w:color w:val="000000" w:themeColor="text1"/>
                <w:szCs w:val="18"/>
                <w:lang w:eastAsia="zh-CN"/>
              </w:rPr>
              <w:t>5. Max number of aggregated SRS resource sets for positioning supported by UE for SRS bandwidth aggregation</w:t>
            </w:r>
          </w:p>
          <w:p w14:paraId="7739D133" w14:textId="77777777" w:rsidR="00613C69" w:rsidRPr="00606475" w:rsidRDefault="00613C69" w:rsidP="00C65778">
            <w:pPr>
              <w:pStyle w:val="TAL"/>
              <w:rPr>
                <w:rFonts w:cs="Arial"/>
                <w:color w:val="000000" w:themeColor="text1"/>
                <w:szCs w:val="18"/>
                <w:lang w:val="en-US" w:eastAsia="zh-CN"/>
              </w:rPr>
            </w:pPr>
            <w:r w:rsidRPr="00606475">
              <w:rPr>
                <w:rFonts w:cs="Arial"/>
                <w:color w:val="000000" w:themeColor="text1"/>
                <w:szCs w:val="18"/>
                <w:lang w:val="en-US" w:eastAsia="zh-CN"/>
              </w:rPr>
              <w:t xml:space="preserve">6. Maximum number of </w:t>
            </w:r>
            <w:r w:rsidRPr="00156D01">
              <w:rPr>
                <w:rFonts w:cs="Arial"/>
                <w:strike/>
                <w:color w:val="FF0000"/>
                <w:szCs w:val="18"/>
                <w:lang w:val="en-US" w:eastAsia="zh-CN"/>
              </w:rPr>
              <w:t>[periodic/semi-persistent]</w:t>
            </w:r>
            <w:r w:rsidRPr="00156D01">
              <w:rPr>
                <w:rFonts w:cs="Arial"/>
                <w:color w:val="FF0000"/>
                <w:szCs w:val="18"/>
                <w:lang w:val="en-US" w:eastAsia="zh-CN"/>
              </w:rPr>
              <w:t xml:space="preserve"> </w:t>
            </w:r>
            <w:r w:rsidRPr="00606475">
              <w:rPr>
                <w:rFonts w:cs="Arial"/>
                <w:color w:val="000000" w:themeColor="text1"/>
                <w:szCs w:val="18"/>
                <w:lang w:val="en-US" w:eastAsia="zh-CN"/>
              </w:rPr>
              <w:t>aggregated SRS resources for bandwidth aggregation</w:t>
            </w:r>
          </w:p>
          <w:p w14:paraId="001B76FC" w14:textId="77777777" w:rsidR="00613C69" w:rsidRPr="00606475" w:rsidRDefault="00613C69" w:rsidP="00C65778">
            <w:pPr>
              <w:pStyle w:val="TAL"/>
              <w:rPr>
                <w:rFonts w:cs="Arial"/>
                <w:color w:val="000000" w:themeColor="text1"/>
                <w:szCs w:val="18"/>
                <w:lang w:val="en-US" w:eastAsia="zh-CN"/>
              </w:rPr>
            </w:pPr>
            <w:r w:rsidRPr="00606475">
              <w:rPr>
                <w:rFonts w:cs="Arial"/>
                <w:color w:val="000000" w:themeColor="text1"/>
                <w:szCs w:val="18"/>
                <w:lang w:val="en-US" w:eastAsia="zh-CN"/>
              </w:rPr>
              <w:t xml:space="preserve">7. Maximum number of </w:t>
            </w:r>
            <w:r w:rsidRPr="00156D01">
              <w:rPr>
                <w:rFonts w:cs="Arial"/>
                <w:strike/>
                <w:color w:val="FF0000"/>
                <w:szCs w:val="18"/>
                <w:lang w:val="en-US" w:eastAsia="zh-CN"/>
              </w:rPr>
              <w:t>[periodic/semi-persistent]</w:t>
            </w:r>
            <w:r w:rsidRPr="00156D01">
              <w:rPr>
                <w:rFonts w:cs="Arial"/>
                <w:color w:val="FF0000"/>
                <w:szCs w:val="18"/>
                <w:lang w:val="en-US" w:eastAsia="zh-CN"/>
              </w:rPr>
              <w:t xml:space="preserve"> </w:t>
            </w:r>
            <w:r w:rsidRPr="00606475">
              <w:rPr>
                <w:rFonts w:cs="Arial"/>
                <w:color w:val="000000" w:themeColor="text1"/>
                <w:szCs w:val="18"/>
                <w:lang w:val="en-US" w:eastAsia="zh-CN"/>
              </w:rPr>
              <w:t>aggregated SRS resources for bandwidth aggregation per slot</w:t>
            </w:r>
          </w:p>
          <w:p w14:paraId="38B052ED" w14:textId="77777777" w:rsidR="00613C69" w:rsidRPr="00606475" w:rsidRDefault="00613C69" w:rsidP="00C65778">
            <w:pPr>
              <w:pStyle w:val="maintext"/>
              <w:spacing w:line="240" w:lineRule="auto"/>
              <w:ind w:firstLineChars="0" w:firstLine="0"/>
              <w:jc w:val="left"/>
              <w:rPr>
                <w:rFonts w:ascii="Arial" w:eastAsia="SimSun" w:hAnsi="Arial" w:cs="Arial"/>
                <w:color w:val="000000" w:themeColor="text1"/>
                <w:sz w:val="18"/>
                <w:szCs w:val="18"/>
                <w:lang w:eastAsia="zh-CN"/>
              </w:rPr>
            </w:pPr>
            <w:r w:rsidRPr="00606475">
              <w:rPr>
                <w:rFonts w:ascii="Arial" w:eastAsia="SimSun" w:hAnsi="Arial" w:cs="Arial"/>
                <w:color w:val="000000" w:themeColor="text1"/>
                <w:sz w:val="18"/>
                <w:szCs w:val="18"/>
                <w:lang w:eastAsia="zh-CN"/>
              </w:rPr>
              <w:t>8. Support the same SRS power reduction across aggregated carriers</w:t>
            </w:r>
          </w:p>
          <w:p w14:paraId="5F6A1C79" w14:textId="77777777" w:rsidR="00613C69" w:rsidRPr="00606475" w:rsidRDefault="00613C69" w:rsidP="00C65778">
            <w:pPr>
              <w:pStyle w:val="maintext"/>
              <w:spacing w:line="240" w:lineRule="auto"/>
              <w:ind w:firstLineChars="0" w:firstLine="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3609" w14:textId="77777777" w:rsidR="00613C69" w:rsidRPr="00606475" w:rsidRDefault="00613C69" w:rsidP="00C65778">
            <w:pPr>
              <w:pStyle w:val="TAL"/>
              <w:rPr>
                <w:rFonts w:eastAsia="MS Mincho" w:cs="Arial"/>
                <w:color w:val="000000" w:themeColor="text1"/>
                <w:szCs w:val="18"/>
              </w:rPr>
            </w:pPr>
            <w:r w:rsidRPr="00606475">
              <w:rPr>
                <w:rFonts w:eastAsia="MS Mincho" w:cs="Arial"/>
                <w:color w:val="000000" w:themeColor="text1"/>
                <w:szCs w:val="18"/>
                <w:highlight w:val="yellow"/>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CB636" w14:textId="77777777" w:rsidR="00613C69" w:rsidRPr="00606475" w:rsidRDefault="00613C69" w:rsidP="00C65778">
            <w:pPr>
              <w:pStyle w:val="TAL"/>
              <w:rPr>
                <w:rFonts w:cs="Arial"/>
                <w:color w:val="000000" w:themeColor="text1"/>
                <w:szCs w:val="18"/>
                <w:lang w:eastAsia="zh-CN"/>
              </w:rPr>
            </w:pPr>
            <w:r w:rsidRPr="0060647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6FF46" w14:textId="77777777" w:rsidR="00613C69" w:rsidRPr="00606475" w:rsidRDefault="00613C69" w:rsidP="00C65778">
            <w:pPr>
              <w:pStyle w:val="TAL"/>
              <w:rPr>
                <w:rFonts w:cs="Arial"/>
                <w:color w:val="000000" w:themeColor="text1"/>
                <w:szCs w:val="18"/>
              </w:rPr>
            </w:pPr>
            <w:r w:rsidRPr="0060647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BE91C" w14:textId="77777777" w:rsidR="00613C69" w:rsidRPr="00606475" w:rsidRDefault="00613C69" w:rsidP="00C65778">
            <w:pPr>
              <w:pStyle w:val="TAL"/>
              <w:rPr>
                <w:rFonts w:cs="Arial"/>
                <w:color w:val="000000" w:themeColor="text1"/>
                <w:szCs w:val="18"/>
                <w:lang w:eastAsia="zh-CN"/>
              </w:rPr>
            </w:pPr>
            <w:r w:rsidRPr="00606475">
              <w:rPr>
                <w:rFonts w:cs="Arial"/>
                <w:color w:val="000000" w:themeColor="text1"/>
                <w:szCs w:val="18"/>
              </w:rPr>
              <w:t>P</w:t>
            </w:r>
            <w:r w:rsidRPr="00606475">
              <w:rPr>
                <w:rFonts w:cs="Arial"/>
                <w:color w:val="000000" w:themeColor="text1"/>
                <w:szCs w:val="18"/>
                <w:lang w:val="en-US"/>
              </w:rPr>
              <w:t xml:space="preserve">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B85A" w14:textId="77777777" w:rsidR="00613C69" w:rsidRPr="00606475" w:rsidRDefault="00613C69" w:rsidP="00C65778">
            <w:pPr>
              <w:pStyle w:val="TAL"/>
              <w:rPr>
                <w:rFonts w:cs="Arial"/>
                <w:color w:val="000000" w:themeColor="text1"/>
                <w:szCs w:val="18"/>
                <w:lang w:eastAsia="zh-CN"/>
              </w:rPr>
            </w:pPr>
            <w:r w:rsidRPr="00516192">
              <w:rPr>
                <w:rFonts w:cs="Arial"/>
                <w:strike/>
                <w:color w:val="FF0000"/>
                <w:szCs w:val="18"/>
                <w:lang w:eastAsia="zh-CN"/>
              </w:rPr>
              <w:t>[</w:t>
            </w:r>
            <w:r w:rsidRPr="00516192">
              <w:rPr>
                <w:rFonts w:cs="Arial"/>
                <w:color w:val="000000" w:themeColor="text1"/>
                <w:szCs w:val="18"/>
                <w:lang w:eastAsia="zh-CN"/>
              </w:rPr>
              <w:t>Per band</w:t>
            </w:r>
            <w:r w:rsidRPr="00516192">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4516" w14:textId="77777777" w:rsidR="00613C69" w:rsidRPr="00606475" w:rsidRDefault="00613C69" w:rsidP="00C65778">
            <w:pPr>
              <w:pStyle w:val="TAL"/>
              <w:rPr>
                <w:rFonts w:cs="Arial"/>
                <w:color w:val="000000" w:themeColor="text1"/>
                <w:szCs w:val="18"/>
              </w:rPr>
            </w:pPr>
            <w:r w:rsidRPr="0060647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A4884" w14:textId="77777777" w:rsidR="00613C69" w:rsidRPr="00606475" w:rsidRDefault="00613C69" w:rsidP="00C65778">
            <w:pPr>
              <w:pStyle w:val="TAL"/>
              <w:rPr>
                <w:rFonts w:cs="Arial"/>
                <w:color w:val="000000" w:themeColor="text1"/>
                <w:szCs w:val="18"/>
              </w:rPr>
            </w:pPr>
            <w:r w:rsidRPr="0060647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CBC9B" w14:textId="77777777" w:rsidR="00613C69" w:rsidRPr="00606475" w:rsidRDefault="00613C69" w:rsidP="00C65778">
            <w:pPr>
              <w:pStyle w:val="TAL"/>
              <w:rPr>
                <w:rFonts w:cs="Arial"/>
                <w:color w:val="000000" w:themeColor="text1"/>
                <w:szCs w:val="18"/>
              </w:rPr>
            </w:pPr>
            <w:r w:rsidRPr="0060647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C592E" w14:textId="77777777" w:rsidR="00613C69" w:rsidRPr="00606475" w:rsidRDefault="00613C69" w:rsidP="00C65778">
            <w:pPr>
              <w:pStyle w:val="TAL"/>
              <w:rPr>
                <w:rFonts w:cs="Arial"/>
                <w:color w:val="000000" w:themeColor="text1"/>
                <w:szCs w:val="18"/>
                <w:lang w:val="en-US" w:eastAsia="zh-CN"/>
              </w:rPr>
            </w:pPr>
            <w:r w:rsidRPr="00606475">
              <w:rPr>
                <w:rFonts w:cs="Arial"/>
                <w:strike/>
                <w:color w:val="FF0000"/>
                <w:szCs w:val="18"/>
                <w:lang w:val="en-US" w:eastAsia="zh-CN"/>
              </w:rPr>
              <w:t>[</w:t>
            </w:r>
            <w:r w:rsidRPr="00606475">
              <w:rPr>
                <w:rFonts w:cs="Arial"/>
                <w:color w:val="000000" w:themeColor="text1"/>
                <w:szCs w:val="18"/>
                <w:lang w:val="en-US" w:eastAsia="zh-CN"/>
              </w:rPr>
              <w:t>Component 1 candidate values: {2,3</w:t>
            </w:r>
            <w:r w:rsidRPr="00156D01">
              <w:rPr>
                <w:rFonts w:cs="Arial"/>
                <w:color w:val="FF0000"/>
                <w:szCs w:val="18"/>
                <w:lang w:val="en-US" w:eastAsia="zh-CN"/>
              </w:rPr>
              <w:t>,2and3</w:t>
            </w:r>
            <w:r w:rsidRPr="00606475">
              <w:rPr>
                <w:rFonts w:cs="Arial"/>
                <w:color w:val="000000" w:themeColor="text1"/>
                <w:szCs w:val="18"/>
                <w:lang w:val="en-US" w:eastAsia="zh-CN"/>
              </w:rPr>
              <w:t>}</w:t>
            </w:r>
          </w:p>
          <w:p w14:paraId="6F060F80" w14:textId="77777777" w:rsidR="00613C69" w:rsidRPr="00606475" w:rsidRDefault="00613C69" w:rsidP="00C65778">
            <w:pPr>
              <w:pStyle w:val="TAL"/>
              <w:rPr>
                <w:rFonts w:cs="Arial"/>
                <w:color w:val="000000" w:themeColor="text1"/>
                <w:szCs w:val="18"/>
                <w:lang w:val="en-US" w:eastAsia="zh-CN"/>
              </w:rPr>
            </w:pPr>
          </w:p>
          <w:p w14:paraId="568DA0E1" w14:textId="77777777" w:rsidR="00613C69" w:rsidRDefault="00613C69" w:rsidP="00C65778">
            <w:pPr>
              <w:pStyle w:val="TAL"/>
              <w:rPr>
                <w:rFonts w:cs="Arial"/>
                <w:color w:val="000000" w:themeColor="text1"/>
                <w:szCs w:val="18"/>
                <w:lang w:val="en-US" w:eastAsia="zh-CN"/>
              </w:rPr>
            </w:pPr>
            <w:r w:rsidRPr="00606475">
              <w:rPr>
                <w:rFonts w:cs="Arial"/>
                <w:color w:val="000000" w:themeColor="text1"/>
                <w:szCs w:val="18"/>
                <w:lang w:val="en-US" w:eastAsia="zh-CN"/>
              </w:rPr>
              <w:t>Component 2 candidate values:</w:t>
            </w:r>
          </w:p>
          <w:p w14:paraId="1261A97D" w14:textId="77777777" w:rsidR="00613C69" w:rsidRPr="00156D01" w:rsidRDefault="00613C69" w:rsidP="00C65778">
            <w:pPr>
              <w:pStyle w:val="TAL"/>
              <w:rPr>
                <w:rFonts w:cs="Arial"/>
                <w:color w:val="FF0000"/>
                <w:szCs w:val="18"/>
                <w:lang w:val="en-US" w:eastAsia="zh-CN"/>
              </w:rPr>
            </w:pPr>
            <w:r w:rsidRPr="007058B1">
              <w:rPr>
                <w:rFonts w:cs="Arial"/>
                <w:color w:val="FF0000"/>
                <w:szCs w:val="18"/>
                <w:lang w:val="en-US" w:eastAsia="zh-CN"/>
              </w:rPr>
              <w:t xml:space="preserve">For </w:t>
            </w:r>
            <w:r>
              <w:rPr>
                <w:rFonts w:cs="Arial"/>
                <w:color w:val="FF0000"/>
                <w:szCs w:val="18"/>
                <w:lang w:val="en-US" w:eastAsia="zh-CN"/>
              </w:rPr>
              <w:t>2 i</w:t>
            </w:r>
            <w:r w:rsidRPr="007058B1">
              <w:rPr>
                <w:rFonts w:cs="Arial"/>
                <w:color w:val="FF0000"/>
                <w:szCs w:val="18"/>
                <w:lang w:val="en-US" w:eastAsia="zh-CN"/>
              </w:rPr>
              <w:t xml:space="preserve">n Component </w:t>
            </w:r>
            <w:r>
              <w:rPr>
                <w:rFonts w:cs="Arial"/>
                <w:color w:val="FF0000"/>
                <w:szCs w:val="18"/>
                <w:lang w:val="en-US" w:eastAsia="zh-CN"/>
              </w:rPr>
              <w:t>1</w:t>
            </w:r>
            <w:r w:rsidRPr="007058B1">
              <w:rPr>
                <w:rFonts w:cs="Arial"/>
                <w:color w:val="FF0000"/>
                <w:szCs w:val="18"/>
                <w:lang w:val="en-US" w:eastAsia="zh-CN"/>
              </w:rPr>
              <w:t>:</w:t>
            </w:r>
          </w:p>
          <w:p w14:paraId="47AFDA68" w14:textId="77777777" w:rsidR="00613C69" w:rsidRPr="00606475" w:rsidRDefault="00613C69" w:rsidP="00C65778">
            <w:pPr>
              <w:pStyle w:val="TAL"/>
              <w:rPr>
                <w:rFonts w:cs="Arial"/>
                <w:color w:val="000000" w:themeColor="text1"/>
                <w:szCs w:val="18"/>
                <w:lang w:eastAsia="zh-CN"/>
              </w:rPr>
            </w:pPr>
            <w:r w:rsidRPr="00606475">
              <w:rPr>
                <w:rFonts w:cs="Arial"/>
                <w:color w:val="000000" w:themeColor="text1"/>
                <w:szCs w:val="18"/>
                <w:lang w:eastAsia="zh-CN"/>
              </w:rPr>
              <w:t>FR1 bands: {80, 100, 160, 200M}</w:t>
            </w:r>
          </w:p>
          <w:p w14:paraId="405A91E3" w14:textId="77777777" w:rsidR="00613C69" w:rsidRPr="00606475" w:rsidRDefault="00613C69" w:rsidP="00C65778">
            <w:pPr>
              <w:pStyle w:val="TAL"/>
              <w:rPr>
                <w:rFonts w:cs="Arial"/>
                <w:color w:val="000000" w:themeColor="text1"/>
                <w:szCs w:val="18"/>
                <w:lang w:eastAsia="zh-CN"/>
              </w:rPr>
            </w:pPr>
            <w:r w:rsidRPr="00606475">
              <w:rPr>
                <w:rFonts w:cs="Arial"/>
                <w:color w:val="000000" w:themeColor="text1"/>
                <w:szCs w:val="18"/>
                <w:lang w:eastAsia="zh-CN"/>
              </w:rPr>
              <w:t>FR2 bands: {50, 100, 200, 400, 600, 800}</w:t>
            </w:r>
            <w:r w:rsidRPr="00606475">
              <w:rPr>
                <w:rFonts w:cs="Arial"/>
                <w:strike/>
                <w:color w:val="FF0000"/>
                <w:szCs w:val="18"/>
                <w:lang w:eastAsia="zh-CN"/>
              </w:rPr>
              <w:t>]</w:t>
            </w:r>
          </w:p>
          <w:p w14:paraId="6D9B7D97" w14:textId="77777777" w:rsidR="00613C69" w:rsidRPr="007058B1" w:rsidRDefault="00613C69" w:rsidP="00C65778">
            <w:pPr>
              <w:pStyle w:val="TAL"/>
              <w:rPr>
                <w:rFonts w:cs="Arial"/>
                <w:color w:val="FF0000"/>
                <w:szCs w:val="18"/>
                <w:lang w:val="en-US" w:eastAsia="zh-CN"/>
              </w:rPr>
            </w:pPr>
            <w:r w:rsidRPr="007058B1">
              <w:rPr>
                <w:rFonts w:cs="Arial"/>
                <w:color w:val="FF0000"/>
                <w:szCs w:val="18"/>
                <w:lang w:val="en-US" w:eastAsia="zh-CN"/>
              </w:rPr>
              <w:t xml:space="preserve">For </w:t>
            </w:r>
            <w:r>
              <w:rPr>
                <w:rFonts w:cs="Arial"/>
                <w:color w:val="FF0000"/>
                <w:szCs w:val="18"/>
                <w:lang w:val="en-US" w:eastAsia="zh-CN"/>
              </w:rPr>
              <w:t>3 i</w:t>
            </w:r>
            <w:r w:rsidRPr="007058B1">
              <w:rPr>
                <w:rFonts w:cs="Arial"/>
                <w:color w:val="FF0000"/>
                <w:szCs w:val="18"/>
                <w:lang w:val="en-US" w:eastAsia="zh-CN"/>
              </w:rPr>
              <w:t xml:space="preserve">n Component </w:t>
            </w:r>
            <w:r>
              <w:rPr>
                <w:rFonts w:cs="Arial"/>
                <w:color w:val="FF0000"/>
                <w:szCs w:val="18"/>
                <w:lang w:val="en-US" w:eastAsia="zh-CN"/>
              </w:rPr>
              <w:t>1</w:t>
            </w:r>
            <w:r w:rsidRPr="007058B1">
              <w:rPr>
                <w:rFonts w:cs="Arial"/>
                <w:color w:val="FF0000"/>
                <w:szCs w:val="18"/>
                <w:lang w:val="en-US" w:eastAsia="zh-CN"/>
              </w:rPr>
              <w:t>:</w:t>
            </w:r>
          </w:p>
          <w:p w14:paraId="012DF8AE" w14:textId="77777777" w:rsidR="00613C69" w:rsidRPr="007058B1" w:rsidRDefault="00613C69" w:rsidP="00C65778">
            <w:pPr>
              <w:pStyle w:val="TAL"/>
              <w:rPr>
                <w:rFonts w:cs="Arial"/>
                <w:color w:val="FF0000"/>
                <w:szCs w:val="18"/>
                <w:lang w:eastAsia="zh-CN"/>
              </w:rPr>
            </w:pPr>
            <w:r w:rsidRPr="007058B1">
              <w:rPr>
                <w:rFonts w:cs="Arial"/>
                <w:color w:val="FF0000"/>
                <w:szCs w:val="18"/>
                <w:lang w:eastAsia="zh-CN"/>
              </w:rPr>
              <w:t>FR1 bands: {80, 100, 160, 200, 300}</w:t>
            </w:r>
          </w:p>
          <w:p w14:paraId="5BA9D133" w14:textId="77777777" w:rsidR="00613C69" w:rsidRDefault="00613C69" w:rsidP="00C65778">
            <w:pPr>
              <w:pStyle w:val="TAL"/>
              <w:rPr>
                <w:rFonts w:cs="Arial"/>
                <w:color w:val="000000" w:themeColor="text1"/>
                <w:szCs w:val="18"/>
                <w:lang w:eastAsia="zh-CN"/>
              </w:rPr>
            </w:pPr>
            <w:r w:rsidRPr="007058B1">
              <w:rPr>
                <w:rFonts w:cs="Arial"/>
                <w:color w:val="FF0000"/>
                <w:szCs w:val="18"/>
                <w:lang w:eastAsia="zh-CN"/>
              </w:rPr>
              <w:t>FR2 bands: {50, 100, 200, 400, 600, 800</w:t>
            </w:r>
            <w:r>
              <w:rPr>
                <w:rFonts w:cs="Arial"/>
                <w:color w:val="FF0000"/>
                <w:szCs w:val="18"/>
                <w:lang w:eastAsia="zh-CN"/>
              </w:rPr>
              <w:t>, 1000, 1200</w:t>
            </w:r>
            <w:r w:rsidRPr="007058B1">
              <w:rPr>
                <w:rFonts w:cs="Arial"/>
                <w:color w:val="FF0000"/>
                <w:szCs w:val="18"/>
                <w:lang w:eastAsia="zh-CN"/>
              </w:rPr>
              <w:t>}</w:t>
            </w:r>
          </w:p>
          <w:p w14:paraId="1CCB6EE4" w14:textId="77777777" w:rsidR="00613C69" w:rsidRPr="00606475" w:rsidRDefault="00613C69" w:rsidP="00C65778">
            <w:pPr>
              <w:pStyle w:val="TAL"/>
              <w:rPr>
                <w:rFonts w:cs="Arial"/>
                <w:color w:val="000000" w:themeColor="text1"/>
                <w:szCs w:val="18"/>
                <w:lang w:eastAsia="zh-CN"/>
              </w:rPr>
            </w:pPr>
          </w:p>
          <w:p w14:paraId="4369EC35" w14:textId="77777777" w:rsidR="00613C69" w:rsidRPr="00606475" w:rsidRDefault="00613C69" w:rsidP="00C65778">
            <w:pPr>
              <w:pStyle w:val="TAL"/>
              <w:rPr>
                <w:rFonts w:cs="Arial"/>
                <w:color w:val="000000" w:themeColor="text1"/>
                <w:szCs w:val="18"/>
                <w:lang w:val="en-US" w:eastAsia="zh-CN"/>
              </w:rPr>
            </w:pPr>
            <w:r w:rsidRPr="00606475">
              <w:rPr>
                <w:rFonts w:cs="Arial"/>
                <w:color w:val="000000" w:themeColor="text1"/>
                <w:szCs w:val="18"/>
                <w:lang w:val="en-US" w:eastAsia="zh-CN"/>
              </w:rPr>
              <w:t>Component 5 candidate values: {1, 2, 4, 8, 12, 16}</w:t>
            </w:r>
          </w:p>
          <w:p w14:paraId="51977CC1" w14:textId="77777777" w:rsidR="00613C69" w:rsidRPr="00606475" w:rsidRDefault="00613C69" w:rsidP="00C65778">
            <w:pPr>
              <w:pStyle w:val="TAL"/>
              <w:rPr>
                <w:rFonts w:cs="Arial"/>
                <w:color w:val="000000" w:themeColor="text1"/>
                <w:szCs w:val="18"/>
                <w:lang w:eastAsia="zh-CN"/>
              </w:rPr>
            </w:pPr>
          </w:p>
          <w:p w14:paraId="3B99C73D" w14:textId="77777777" w:rsidR="00613C69" w:rsidRPr="00156D01" w:rsidRDefault="00613C69" w:rsidP="00C65778">
            <w:pPr>
              <w:pStyle w:val="TAL"/>
              <w:rPr>
                <w:rFonts w:cs="Arial"/>
                <w:strike/>
                <w:color w:val="FF0000"/>
                <w:szCs w:val="18"/>
                <w:lang w:val="en-US" w:eastAsia="zh-CN"/>
              </w:rPr>
            </w:pPr>
            <w:r w:rsidRPr="00606475">
              <w:rPr>
                <w:rFonts w:cs="Arial"/>
                <w:color w:val="000000" w:themeColor="text1"/>
                <w:szCs w:val="18"/>
                <w:lang w:val="en-US" w:eastAsia="zh-CN"/>
              </w:rPr>
              <w:t xml:space="preserve">Component 6 candidate values: </w:t>
            </w:r>
            <w:r w:rsidRPr="00156D01">
              <w:rPr>
                <w:rFonts w:cs="Arial"/>
                <w:strike/>
                <w:color w:val="FF0000"/>
                <w:szCs w:val="18"/>
                <w:lang w:val="en-US" w:eastAsia="zh-CN"/>
              </w:rPr>
              <w:t>{1,2,4,8,16,32,64}</w:t>
            </w:r>
          </w:p>
          <w:p w14:paraId="157D41CF" w14:textId="77777777" w:rsidR="00613C69" w:rsidRPr="004E600D" w:rsidRDefault="00613C69" w:rsidP="00C65778">
            <w:pPr>
              <w:pStyle w:val="TAL"/>
              <w:rPr>
                <w:rFonts w:cs="Arial"/>
                <w:color w:val="FF0000"/>
                <w:szCs w:val="18"/>
                <w:highlight w:val="yellow"/>
                <w:lang w:val="en-US" w:eastAsia="zh-CN"/>
              </w:rPr>
            </w:pPr>
            <w:r w:rsidRPr="004E600D">
              <w:rPr>
                <w:rFonts w:cs="Arial"/>
                <w:color w:val="FF0000"/>
                <w:szCs w:val="18"/>
                <w:highlight w:val="yellow"/>
                <w:lang w:val="en-US" w:eastAsia="zh-CN"/>
              </w:rPr>
              <w:t>[Periodic: {1,2,4,8,16,32,64}</w:t>
            </w:r>
          </w:p>
          <w:p w14:paraId="01526317" w14:textId="77777777" w:rsidR="00613C69" w:rsidRPr="00A96437" w:rsidRDefault="00613C69" w:rsidP="00C65778">
            <w:pPr>
              <w:pStyle w:val="TAL"/>
              <w:rPr>
                <w:rFonts w:cs="Arial"/>
                <w:color w:val="FF0000"/>
                <w:szCs w:val="18"/>
                <w:lang w:val="en-US" w:eastAsia="zh-CN"/>
              </w:rPr>
            </w:pPr>
            <w:r w:rsidRPr="004E600D">
              <w:rPr>
                <w:rFonts w:cs="Arial"/>
                <w:color w:val="FF0000"/>
                <w:szCs w:val="18"/>
                <w:highlight w:val="yellow"/>
                <w:lang w:val="en-US" w:eastAsia="zh-CN"/>
              </w:rPr>
              <w:t>Semi-persistent: {0,1,2,4,8,16,32,64}]</w:t>
            </w:r>
          </w:p>
          <w:p w14:paraId="50B0285F" w14:textId="77777777" w:rsidR="00613C69" w:rsidRPr="00606475" w:rsidRDefault="00613C69" w:rsidP="00C65778">
            <w:pPr>
              <w:pStyle w:val="TAL"/>
              <w:rPr>
                <w:rFonts w:cs="Arial"/>
                <w:color w:val="000000" w:themeColor="text1"/>
                <w:szCs w:val="18"/>
                <w:lang w:eastAsia="zh-CN"/>
              </w:rPr>
            </w:pPr>
          </w:p>
          <w:p w14:paraId="11099524" w14:textId="77777777" w:rsidR="00613C69" w:rsidRPr="00606475" w:rsidRDefault="00613C69" w:rsidP="00C65778">
            <w:pPr>
              <w:pStyle w:val="TAL"/>
              <w:rPr>
                <w:rFonts w:cs="Arial"/>
                <w:color w:val="000000" w:themeColor="text1"/>
                <w:szCs w:val="18"/>
                <w:lang w:val="en-US" w:eastAsia="zh-CN"/>
              </w:rPr>
            </w:pPr>
          </w:p>
          <w:p w14:paraId="37AB2FBD" w14:textId="77777777" w:rsidR="00613C69" w:rsidRDefault="00613C69" w:rsidP="00C65778">
            <w:pPr>
              <w:pStyle w:val="TAL"/>
              <w:rPr>
                <w:rFonts w:cs="Arial"/>
                <w:color w:val="000000" w:themeColor="text1"/>
                <w:szCs w:val="18"/>
                <w:lang w:val="en-US" w:eastAsia="zh-CN"/>
              </w:rPr>
            </w:pPr>
            <w:r w:rsidRPr="00606475">
              <w:rPr>
                <w:rFonts w:cs="Arial"/>
                <w:color w:val="000000" w:themeColor="text1"/>
                <w:szCs w:val="18"/>
                <w:lang w:val="en-US" w:eastAsia="zh-CN"/>
              </w:rPr>
              <w:t xml:space="preserve">Component 7 candidate values: </w:t>
            </w:r>
            <w:r w:rsidRPr="00156D01">
              <w:rPr>
                <w:rFonts w:cs="Arial"/>
                <w:strike/>
                <w:color w:val="FF0000"/>
                <w:szCs w:val="18"/>
                <w:lang w:val="en-US" w:eastAsia="zh-CN"/>
              </w:rPr>
              <w:t>{1,2,3,4,5,6,8,10,12,14}</w:t>
            </w:r>
          </w:p>
          <w:p w14:paraId="3D533F33" w14:textId="77777777" w:rsidR="00613C69" w:rsidRPr="004E600D" w:rsidRDefault="00613C69" w:rsidP="00C65778">
            <w:pPr>
              <w:pStyle w:val="TAL"/>
              <w:rPr>
                <w:rFonts w:cs="Arial"/>
                <w:color w:val="FF0000"/>
                <w:szCs w:val="18"/>
                <w:highlight w:val="yellow"/>
                <w:lang w:eastAsia="zh-CN"/>
              </w:rPr>
            </w:pPr>
            <w:r w:rsidRPr="004E600D">
              <w:rPr>
                <w:rFonts w:cs="Arial"/>
                <w:color w:val="FF0000"/>
                <w:szCs w:val="18"/>
                <w:highlight w:val="yellow"/>
                <w:lang w:val="en-US" w:eastAsia="zh-CN"/>
              </w:rPr>
              <w:t>[Periodic: {1,2,3,4,5,6,8,10,12,14}</w:t>
            </w:r>
          </w:p>
          <w:p w14:paraId="3DAC63B1" w14:textId="77777777" w:rsidR="00613C69" w:rsidRPr="00156D01" w:rsidRDefault="00613C69" w:rsidP="00C65778">
            <w:pPr>
              <w:pStyle w:val="TAL"/>
              <w:rPr>
                <w:rFonts w:cs="Arial"/>
                <w:color w:val="FF0000"/>
                <w:szCs w:val="18"/>
                <w:lang w:val="en-US" w:eastAsia="zh-CN"/>
              </w:rPr>
            </w:pPr>
            <w:r w:rsidRPr="004E600D">
              <w:rPr>
                <w:rFonts w:cs="Arial"/>
                <w:color w:val="FF0000"/>
                <w:szCs w:val="18"/>
                <w:highlight w:val="yellow"/>
                <w:lang w:val="en-US" w:eastAsia="zh-CN"/>
              </w:rPr>
              <w:t>Semi-persistent: {0,1,2,3,4,5,6,8,10,12,14}]</w:t>
            </w:r>
          </w:p>
          <w:p w14:paraId="197940D0" w14:textId="77777777" w:rsidR="00613C69" w:rsidRPr="00606475" w:rsidRDefault="00613C69" w:rsidP="00C65778">
            <w:pPr>
              <w:pStyle w:val="TAL"/>
              <w:rPr>
                <w:rFonts w:cs="Arial"/>
                <w:color w:val="000000" w:themeColor="text1"/>
                <w:szCs w:val="18"/>
                <w:lang w:val="en-US" w:eastAsia="zh-CN"/>
              </w:rPr>
            </w:pPr>
          </w:p>
          <w:p w14:paraId="5BB8384A" w14:textId="77777777" w:rsidR="00613C69" w:rsidRPr="00606475" w:rsidRDefault="00613C69" w:rsidP="00C65778">
            <w:pPr>
              <w:pStyle w:val="TAL"/>
              <w:rPr>
                <w:rFonts w:cs="Arial"/>
                <w:color w:val="000000" w:themeColor="text1"/>
                <w:szCs w:val="18"/>
              </w:rPr>
            </w:pPr>
            <w:r w:rsidRPr="00606475">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48B9" w14:textId="77777777" w:rsidR="00613C69" w:rsidRPr="00606475" w:rsidRDefault="00613C69" w:rsidP="00C65778">
            <w:pPr>
              <w:pStyle w:val="TAL"/>
              <w:rPr>
                <w:rFonts w:cs="Arial"/>
                <w:color w:val="000000" w:themeColor="text1"/>
                <w:szCs w:val="18"/>
              </w:rPr>
            </w:pPr>
            <w:r w:rsidRPr="00606475">
              <w:rPr>
                <w:rFonts w:cs="Arial"/>
                <w:color w:val="000000" w:themeColor="text1"/>
                <w:szCs w:val="18"/>
              </w:rPr>
              <w:t>Optional with capability signaling</w:t>
            </w:r>
          </w:p>
        </w:tc>
      </w:tr>
    </w:tbl>
    <w:p w14:paraId="5DB93B20" w14:textId="77777777" w:rsidR="00613C69" w:rsidRDefault="00613C69" w:rsidP="00613C69">
      <w:pPr>
        <w:rPr>
          <w:lang w:eastAsia="x-none"/>
        </w:rPr>
      </w:pPr>
    </w:p>
    <w:p w14:paraId="3431D896" w14:textId="77777777" w:rsidR="00613C69" w:rsidRDefault="00613C69" w:rsidP="00196C8C">
      <w:pPr>
        <w:pStyle w:val="BodyText"/>
        <w:rPr>
          <w:lang w:eastAsia="zh-CN"/>
        </w:rPr>
      </w:pPr>
    </w:p>
    <w:p w14:paraId="141D3FCF" w14:textId="77777777" w:rsidR="00ED3E3E" w:rsidRDefault="00ED3E3E" w:rsidP="00196C8C">
      <w:pPr>
        <w:pStyle w:val="BodyText"/>
        <w:rPr>
          <w:rFonts w:eastAsiaTheme="minorEastAsia"/>
          <w:lang w:val="en-GB" w:eastAsia="zh-CN"/>
        </w:rPr>
      </w:pPr>
    </w:p>
    <w:p w14:paraId="49A60C53" w14:textId="77777777" w:rsidR="00ED3E3E" w:rsidRDefault="00ED3E3E" w:rsidP="00196C8C">
      <w:pPr>
        <w:pStyle w:val="BodyText"/>
        <w:rPr>
          <w:rFonts w:eastAsiaTheme="minorEastAsia"/>
          <w:lang w:val="en-GB" w:eastAsia="zh-CN"/>
        </w:rPr>
        <w:sectPr w:rsidR="00ED3E3E" w:rsidSect="00BC4A63">
          <w:pgSz w:w="16838" w:h="11906" w:orient="landscape"/>
          <w:pgMar w:top="1021" w:right="1021" w:bottom="1021" w:left="1021" w:header="709" w:footer="709" w:gutter="0"/>
          <w:cols w:space="720"/>
          <w:docGrid w:linePitch="360"/>
        </w:sectPr>
      </w:pPr>
    </w:p>
    <w:p w14:paraId="7C8BFC7F" w14:textId="6D40C2D2" w:rsidR="00196C8C" w:rsidRPr="00221311" w:rsidRDefault="00196C8C" w:rsidP="00566BAB">
      <w:pPr>
        <w:pStyle w:val="111"/>
        <w:numPr>
          <w:ilvl w:val="2"/>
          <w:numId w:val="1"/>
        </w:numPr>
        <w:spacing w:before="120" w:after="120"/>
        <w:ind w:left="720" w:hanging="738"/>
      </w:pPr>
      <w:r>
        <w:lastRenderedPageBreak/>
        <w:t>FG 41-4-</w:t>
      </w:r>
      <w:r w:rsidR="00B4291B">
        <w:t>6</w:t>
      </w:r>
    </w:p>
    <w:p w14:paraId="277A1D08" w14:textId="2F41CE83" w:rsidR="00081148" w:rsidRDefault="00196C8C" w:rsidP="00B4291B">
      <w:pPr>
        <w:pStyle w:val="3GPPNormalText"/>
        <w:rPr>
          <w:b/>
          <w:bCs/>
          <w:sz w:val="20"/>
          <w:szCs w:val="20"/>
        </w:rPr>
      </w:pPr>
      <w:r w:rsidRPr="007156DE">
        <w:rPr>
          <w:b/>
          <w:bCs/>
          <w:sz w:val="20"/>
          <w:szCs w:val="20"/>
        </w:rPr>
        <w:t xml:space="preserve">Issue </w:t>
      </w:r>
      <w:r w:rsidR="004F5847">
        <w:rPr>
          <w:b/>
          <w:bCs/>
          <w:sz w:val="20"/>
          <w:szCs w:val="20"/>
        </w:rPr>
        <w:t>1</w:t>
      </w:r>
      <w:r w:rsidRPr="007156DE">
        <w:rPr>
          <w:b/>
          <w:bCs/>
          <w:sz w:val="20"/>
          <w:szCs w:val="20"/>
        </w:rPr>
        <w:t xml:space="preserve">: </w:t>
      </w:r>
      <w:r w:rsidR="00081148">
        <w:rPr>
          <w:b/>
          <w:bCs/>
          <w:sz w:val="20"/>
          <w:szCs w:val="20"/>
        </w:rPr>
        <w:t>Candidate values for Components 6 and 7:</w:t>
      </w:r>
    </w:p>
    <w:p w14:paraId="60018C5B" w14:textId="45DB8963" w:rsidR="00B4291B" w:rsidRPr="00A53381" w:rsidRDefault="00081148" w:rsidP="00F179D8">
      <w:pPr>
        <w:pStyle w:val="3GPPNormalText"/>
        <w:numPr>
          <w:ilvl w:val="0"/>
          <w:numId w:val="34"/>
        </w:numPr>
        <w:rPr>
          <w:b/>
          <w:bCs/>
          <w:sz w:val="20"/>
          <w:szCs w:val="20"/>
          <w:highlight w:val="yellow"/>
        </w:rPr>
      </w:pPr>
      <w:r>
        <w:rPr>
          <w:b/>
          <w:bCs/>
          <w:sz w:val="20"/>
          <w:szCs w:val="20"/>
        </w:rPr>
        <w:t xml:space="preserve">Component 6: </w:t>
      </w:r>
      <w:r w:rsidR="00B4291B" w:rsidRPr="00A53381">
        <w:rPr>
          <w:b/>
          <w:bCs/>
          <w:sz w:val="20"/>
          <w:szCs w:val="20"/>
        </w:rPr>
        <w:t>[</w:t>
      </w:r>
      <w:r w:rsidR="00B4291B" w:rsidRPr="00A53381">
        <w:rPr>
          <w:b/>
          <w:bCs/>
          <w:sz w:val="20"/>
          <w:szCs w:val="20"/>
          <w:highlight w:val="yellow"/>
        </w:rPr>
        <w:t>Periodic: {1,2,4,8,16,32,64}</w:t>
      </w:r>
      <w:r w:rsidR="00A53381" w:rsidRPr="00A53381">
        <w:rPr>
          <w:b/>
          <w:bCs/>
          <w:sz w:val="20"/>
          <w:szCs w:val="20"/>
          <w:highlight w:val="yellow"/>
        </w:rPr>
        <w:t xml:space="preserve">; </w:t>
      </w:r>
      <w:r w:rsidR="00B4291B" w:rsidRPr="00A53381">
        <w:rPr>
          <w:b/>
          <w:bCs/>
          <w:sz w:val="20"/>
          <w:szCs w:val="20"/>
          <w:highlight w:val="yellow"/>
        </w:rPr>
        <w:t>Aperiodic: {0,1,2,4,8,16,32,64}</w:t>
      </w:r>
      <w:r w:rsidR="00A53381" w:rsidRPr="00A53381">
        <w:rPr>
          <w:b/>
          <w:bCs/>
          <w:sz w:val="20"/>
          <w:szCs w:val="20"/>
          <w:highlight w:val="yellow"/>
        </w:rPr>
        <w:t xml:space="preserve">; </w:t>
      </w:r>
      <w:r w:rsidR="00B4291B" w:rsidRPr="00A53381">
        <w:rPr>
          <w:b/>
          <w:bCs/>
          <w:sz w:val="20"/>
          <w:szCs w:val="20"/>
          <w:highlight w:val="yellow"/>
        </w:rPr>
        <w:t>Semi-persistent: {0,1,2,4,8,16,32,64}]</w:t>
      </w:r>
    </w:p>
    <w:p w14:paraId="385D1881" w14:textId="608E9559" w:rsidR="00081148" w:rsidRPr="005A0410" w:rsidRDefault="00081148" w:rsidP="00081148">
      <w:pPr>
        <w:pStyle w:val="3GPPNormalText"/>
        <w:numPr>
          <w:ilvl w:val="0"/>
          <w:numId w:val="34"/>
        </w:numPr>
        <w:rPr>
          <w:b/>
          <w:bCs/>
          <w:sz w:val="20"/>
          <w:szCs w:val="20"/>
          <w:highlight w:val="yellow"/>
        </w:rPr>
      </w:pPr>
      <w:r>
        <w:rPr>
          <w:b/>
          <w:bCs/>
          <w:sz w:val="20"/>
          <w:szCs w:val="20"/>
        </w:rPr>
        <w:t xml:space="preserve">Component 7: </w:t>
      </w:r>
      <w:r w:rsidRPr="005A0410">
        <w:rPr>
          <w:b/>
          <w:bCs/>
          <w:sz w:val="20"/>
          <w:szCs w:val="20"/>
          <w:highlight w:val="yellow"/>
        </w:rPr>
        <w:t>[Periodic:</w:t>
      </w:r>
      <w:r>
        <w:rPr>
          <w:b/>
          <w:bCs/>
          <w:sz w:val="20"/>
          <w:szCs w:val="20"/>
          <w:highlight w:val="yellow"/>
        </w:rPr>
        <w:t xml:space="preserve"> </w:t>
      </w:r>
      <w:r w:rsidRPr="005A0410">
        <w:rPr>
          <w:b/>
          <w:bCs/>
          <w:sz w:val="20"/>
          <w:szCs w:val="20"/>
          <w:highlight w:val="yellow"/>
        </w:rPr>
        <w:t xml:space="preserve">{1,2,3,4,5,6,8,10,12,14}, Aperiodic: {0,1,2,3,4,5,6,8,10,12,14}, Semi-persistent: {0,1,2,3,4,5,6,8,10,12,14}] </w:t>
      </w:r>
    </w:p>
    <w:p w14:paraId="5ABF1013" w14:textId="497652C8" w:rsidR="00A53381" w:rsidRDefault="00A53381" w:rsidP="00196C8C">
      <w:pPr>
        <w:pStyle w:val="3GPPNormalText"/>
        <w:rPr>
          <w:sz w:val="20"/>
          <w:szCs w:val="20"/>
        </w:rPr>
      </w:pPr>
      <w:r>
        <w:rPr>
          <w:sz w:val="20"/>
          <w:szCs w:val="20"/>
        </w:rPr>
        <w:t>We are fine with these candidate values with the understanding that the values ‘0’ of “</w:t>
      </w:r>
      <w:r w:rsidRPr="00A53381">
        <w:rPr>
          <w:sz w:val="20"/>
          <w:szCs w:val="20"/>
        </w:rPr>
        <w:t xml:space="preserve">Aperiodic </w:t>
      </w:r>
      <w:r>
        <w:rPr>
          <w:sz w:val="20"/>
          <w:szCs w:val="20"/>
        </w:rPr>
        <w:t xml:space="preserve">and </w:t>
      </w:r>
      <w:r w:rsidRPr="00A53381">
        <w:rPr>
          <w:sz w:val="20"/>
          <w:szCs w:val="20"/>
        </w:rPr>
        <w:t>Semi-persistent</w:t>
      </w:r>
      <w:r>
        <w:rPr>
          <w:sz w:val="20"/>
          <w:szCs w:val="20"/>
        </w:rPr>
        <w:t xml:space="preserve">” implies no support of </w:t>
      </w:r>
      <w:r w:rsidRPr="00A53381">
        <w:rPr>
          <w:sz w:val="20"/>
          <w:szCs w:val="20"/>
        </w:rPr>
        <w:t>aggregated SRS resources</w:t>
      </w:r>
      <w:r>
        <w:rPr>
          <w:sz w:val="20"/>
          <w:szCs w:val="20"/>
        </w:rPr>
        <w:t xml:space="preserve"> for the </w:t>
      </w:r>
      <w:r w:rsidR="007708D3">
        <w:rPr>
          <w:sz w:val="20"/>
          <w:szCs w:val="20"/>
        </w:rPr>
        <w:t>a</w:t>
      </w:r>
      <w:r w:rsidR="007708D3" w:rsidRPr="007708D3">
        <w:rPr>
          <w:sz w:val="20"/>
          <w:szCs w:val="20"/>
        </w:rPr>
        <w:t xml:space="preserve">periodic and </w:t>
      </w:r>
      <w:r w:rsidR="007708D3">
        <w:rPr>
          <w:sz w:val="20"/>
          <w:szCs w:val="20"/>
        </w:rPr>
        <w:t>se</w:t>
      </w:r>
      <w:r w:rsidR="007708D3" w:rsidRPr="007708D3">
        <w:rPr>
          <w:sz w:val="20"/>
          <w:szCs w:val="20"/>
        </w:rPr>
        <w:t>mi-persistent</w:t>
      </w:r>
      <w:r w:rsidR="007708D3">
        <w:rPr>
          <w:sz w:val="20"/>
          <w:szCs w:val="20"/>
        </w:rPr>
        <w:t>.</w:t>
      </w:r>
    </w:p>
    <w:p w14:paraId="707F15BA" w14:textId="16F3CD15" w:rsidR="007708D3" w:rsidRDefault="00196C8C" w:rsidP="00196C8C">
      <w:pPr>
        <w:pStyle w:val="3GPPNormalText"/>
        <w:rPr>
          <w:rFonts w:eastAsiaTheme="minorEastAsia"/>
          <w:b/>
          <w:bCs/>
          <w:iCs/>
          <w:sz w:val="20"/>
          <w:szCs w:val="20"/>
          <w:lang w:eastAsia="zh-CN"/>
        </w:rPr>
      </w:pPr>
      <w:bookmarkStart w:id="15" w:name="P15"/>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C94FF1">
        <w:rPr>
          <w:b/>
          <w:bCs/>
          <w:noProof/>
          <w:sz w:val="20"/>
          <w:szCs w:val="20"/>
        </w:rPr>
        <w:t>15</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00566BAB">
        <w:rPr>
          <w:rFonts w:eastAsia="Batang"/>
          <w:b/>
          <w:bCs/>
          <w:color w:val="000000"/>
          <w:sz w:val="20"/>
          <w:szCs w:val="20"/>
          <w:lang w:val="en-GB"/>
        </w:rPr>
        <w:t>F</w:t>
      </w:r>
      <w:r w:rsidR="00566BAB" w:rsidRPr="00EF73FC">
        <w:rPr>
          <w:rFonts w:eastAsia="Batang"/>
          <w:b/>
          <w:bCs/>
          <w:color w:val="000000"/>
          <w:sz w:val="20"/>
          <w:szCs w:val="20"/>
          <w:lang w:val="en-GB"/>
        </w:rPr>
        <w:t>or FG 41-</w:t>
      </w:r>
      <w:r w:rsidR="00566BAB">
        <w:rPr>
          <w:rFonts w:eastAsia="Batang"/>
          <w:b/>
          <w:bCs/>
          <w:color w:val="000000"/>
          <w:sz w:val="20"/>
          <w:szCs w:val="20"/>
          <w:lang w:val="en-GB"/>
        </w:rPr>
        <w:t>4</w:t>
      </w:r>
      <w:r w:rsidR="00566BAB" w:rsidRPr="00EF73FC">
        <w:rPr>
          <w:rFonts w:eastAsia="Batang"/>
          <w:b/>
          <w:bCs/>
          <w:color w:val="000000"/>
          <w:sz w:val="20"/>
          <w:szCs w:val="20"/>
          <w:lang w:val="en-GB"/>
        </w:rPr>
        <w:t>-</w:t>
      </w:r>
      <w:r w:rsidR="007708D3">
        <w:rPr>
          <w:rFonts w:eastAsia="Batang"/>
          <w:b/>
          <w:bCs/>
          <w:color w:val="000000"/>
          <w:sz w:val="20"/>
          <w:szCs w:val="20"/>
          <w:lang w:val="en-GB"/>
        </w:rPr>
        <w:t>6</w:t>
      </w:r>
      <w:r w:rsidR="00081148">
        <w:rPr>
          <w:rFonts w:eastAsia="Batang"/>
          <w:b/>
          <w:bCs/>
          <w:color w:val="000000"/>
          <w:sz w:val="20"/>
          <w:szCs w:val="20"/>
          <w:lang w:val="en-GB"/>
        </w:rPr>
        <w:t xml:space="preserve">, </w:t>
      </w:r>
      <w:r w:rsidR="00233184">
        <w:rPr>
          <w:rFonts w:eastAsiaTheme="minorEastAsia"/>
          <w:b/>
          <w:bCs/>
          <w:iCs/>
          <w:sz w:val="20"/>
          <w:szCs w:val="20"/>
          <w:lang w:eastAsia="zh-CN"/>
        </w:rPr>
        <w:t xml:space="preserve">support </w:t>
      </w:r>
      <w:r w:rsidR="007708D3">
        <w:rPr>
          <w:rFonts w:eastAsiaTheme="minorEastAsia"/>
          <w:b/>
          <w:bCs/>
          <w:iCs/>
          <w:sz w:val="20"/>
          <w:szCs w:val="20"/>
          <w:lang w:eastAsia="zh-CN"/>
        </w:rPr>
        <w:t>the proposed c</w:t>
      </w:r>
      <w:r w:rsidR="007708D3" w:rsidRPr="007708D3">
        <w:rPr>
          <w:rFonts w:eastAsiaTheme="minorEastAsia"/>
          <w:b/>
          <w:bCs/>
          <w:iCs/>
          <w:sz w:val="20"/>
          <w:szCs w:val="20"/>
          <w:lang w:eastAsia="zh-CN"/>
        </w:rPr>
        <w:t>andidate values</w:t>
      </w:r>
      <w:r w:rsidR="00081148">
        <w:rPr>
          <w:rFonts w:eastAsiaTheme="minorEastAsia"/>
          <w:b/>
          <w:bCs/>
          <w:iCs/>
          <w:sz w:val="20"/>
          <w:szCs w:val="20"/>
          <w:lang w:eastAsia="zh-CN"/>
        </w:rPr>
        <w:t xml:space="preserve"> for </w:t>
      </w:r>
      <w:r w:rsidR="00081148">
        <w:rPr>
          <w:b/>
          <w:bCs/>
          <w:sz w:val="20"/>
          <w:szCs w:val="20"/>
        </w:rPr>
        <w:t>Components 6 and 7.</w:t>
      </w:r>
    </w:p>
    <w:bookmarkEnd w:id="15"/>
    <w:p w14:paraId="3EA832DD" w14:textId="77777777" w:rsidR="00196C8C" w:rsidRDefault="00196C8C" w:rsidP="00196C8C">
      <w:pPr>
        <w:spacing w:after="120"/>
        <w:contextualSpacing/>
        <w:jc w:val="both"/>
        <w:rPr>
          <w:rFonts w:eastAsia="SimSun"/>
          <w:lang w:val="en-GB" w:eastAsia="zh-CN"/>
        </w:rPr>
      </w:pPr>
    </w:p>
    <w:p w14:paraId="68159626" w14:textId="29872455" w:rsidR="00566BAB" w:rsidRPr="00566BAB" w:rsidRDefault="00566BAB" w:rsidP="00196C8C">
      <w:pPr>
        <w:pStyle w:val="111"/>
        <w:numPr>
          <w:ilvl w:val="2"/>
          <w:numId w:val="1"/>
        </w:numPr>
        <w:spacing w:before="120" w:after="120"/>
        <w:ind w:left="720" w:hanging="738"/>
      </w:pPr>
      <w:r>
        <w:t>FG 41-4-7</w:t>
      </w:r>
    </w:p>
    <w:p w14:paraId="19A8B3DC" w14:textId="77777777" w:rsidR="00EA11AE" w:rsidRDefault="00EA11AE" w:rsidP="00EA11AE">
      <w:pPr>
        <w:pStyle w:val="3GPPNormalText"/>
        <w:rPr>
          <w:b/>
          <w:bCs/>
          <w:sz w:val="20"/>
          <w:szCs w:val="20"/>
        </w:rPr>
      </w:pPr>
      <w:r w:rsidRPr="007156DE">
        <w:rPr>
          <w:b/>
          <w:bCs/>
          <w:sz w:val="20"/>
          <w:szCs w:val="20"/>
        </w:rPr>
        <w:t xml:space="preserve">Issue </w:t>
      </w:r>
      <w:r>
        <w:rPr>
          <w:b/>
          <w:bCs/>
          <w:sz w:val="20"/>
          <w:szCs w:val="20"/>
        </w:rPr>
        <w:t>1</w:t>
      </w:r>
      <w:r w:rsidRPr="007156DE">
        <w:rPr>
          <w:b/>
          <w:bCs/>
          <w:sz w:val="20"/>
          <w:szCs w:val="20"/>
        </w:rPr>
        <w:t xml:space="preserve">: </w:t>
      </w:r>
      <w:r>
        <w:rPr>
          <w:b/>
          <w:bCs/>
          <w:sz w:val="20"/>
          <w:szCs w:val="20"/>
        </w:rPr>
        <w:t>Candidate values for Components 6 and 7:</w:t>
      </w:r>
    </w:p>
    <w:p w14:paraId="7808CC78" w14:textId="77777777" w:rsidR="00EA11AE" w:rsidRPr="00A53381" w:rsidRDefault="00EA11AE" w:rsidP="00EA11AE">
      <w:pPr>
        <w:pStyle w:val="3GPPNormalText"/>
        <w:numPr>
          <w:ilvl w:val="0"/>
          <w:numId w:val="34"/>
        </w:numPr>
        <w:rPr>
          <w:b/>
          <w:bCs/>
          <w:sz w:val="20"/>
          <w:szCs w:val="20"/>
          <w:highlight w:val="yellow"/>
        </w:rPr>
      </w:pPr>
      <w:r>
        <w:rPr>
          <w:b/>
          <w:bCs/>
          <w:sz w:val="20"/>
          <w:szCs w:val="20"/>
        </w:rPr>
        <w:t xml:space="preserve">Component 6: </w:t>
      </w:r>
      <w:r w:rsidRPr="00A53381">
        <w:rPr>
          <w:b/>
          <w:bCs/>
          <w:sz w:val="20"/>
          <w:szCs w:val="20"/>
        </w:rPr>
        <w:t>[</w:t>
      </w:r>
      <w:r w:rsidRPr="00A53381">
        <w:rPr>
          <w:b/>
          <w:bCs/>
          <w:sz w:val="20"/>
          <w:szCs w:val="20"/>
          <w:highlight w:val="yellow"/>
        </w:rPr>
        <w:t>Periodic: {1,2,4,8,16,32,64}; Aperiodic: {0,1,2,4,8,16,32,64}; Semi-persistent: {0,1,2,4,8,16,32,64}]</w:t>
      </w:r>
    </w:p>
    <w:p w14:paraId="049917BA" w14:textId="77777777" w:rsidR="00EA11AE" w:rsidRPr="005A0410" w:rsidRDefault="00EA11AE" w:rsidP="00EA11AE">
      <w:pPr>
        <w:pStyle w:val="3GPPNormalText"/>
        <w:numPr>
          <w:ilvl w:val="0"/>
          <w:numId w:val="34"/>
        </w:numPr>
        <w:rPr>
          <w:b/>
          <w:bCs/>
          <w:sz w:val="20"/>
          <w:szCs w:val="20"/>
          <w:highlight w:val="yellow"/>
        </w:rPr>
      </w:pPr>
      <w:r>
        <w:rPr>
          <w:b/>
          <w:bCs/>
          <w:sz w:val="20"/>
          <w:szCs w:val="20"/>
        </w:rPr>
        <w:t xml:space="preserve">Component 7: </w:t>
      </w:r>
      <w:r w:rsidRPr="005A0410">
        <w:rPr>
          <w:b/>
          <w:bCs/>
          <w:sz w:val="20"/>
          <w:szCs w:val="20"/>
          <w:highlight w:val="yellow"/>
        </w:rPr>
        <w:t>[Periodic:</w:t>
      </w:r>
      <w:r>
        <w:rPr>
          <w:b/>
          <w:bCs/>
          <w:sz w:val="20"/>
          <w:szCs w:val="20"/>
          <w:highlight w:val="yellow"/>
        </w:rPr>
        <w:t xml:space="preserve"> </w:t>
      </w:r>
      <w:r w:rsidRPr="005A0410">
        <w:rPr>
          <w:b/>
          <w:bCs/>
          <w:sz w:val="20"/>
          <w:szCs w:val="20"/>
          <w:highlight w:val="yellow"/>
        </w:rPr>
        <w:t xml:space="preserve">{1,2,3,4,5,6,8,10,12,14}, Aperiodic: {0,1,2,3,4,5,6,8,10,12,14}, Semi-persistent: {0,1,2,3,4,5,6,8,10,12,14}] </w:t>
      </w:r>
    </w:p>
    <w:p w14:paraId="002FDF11" w14:textId="77777777" w:rsidR="00EA11AE" w:rsidRDefault="00EA11AE" w:rsidP="00EA11AE">
      <w:pPr>
        <w:pStyle w:val="3GPPNormalText"/>
        <w:rPr>
          <w:sz w:val="20"/>
          <w:szCs w:val="20"/>
        </w:rPr>
      </w:pPr>
      <w:r>
        <w:rPr>
          <w:sz w:val="20"/>
          <w:szCs w:val="20"/>
        </w:rPr>
        <w:t>We are fine with these candidate values with the understanding that the values ‘0’ of “</w:t>
      </w:r>
      <w:r w:rsidRPr="00A53381">
        <w:rPr>
          <w:sz w:val="20"/>
          <w:szCs w:val="20"/>
        </w:rPr>
        <w:t xml:space="preserve">Aperiodic </w:t>
      </w:r>
      <w:r>
        <w:rPr>
          <w:sz w:val="20"/>
          <w:szCs w:val="20"/>
        </w:rPr>
        <w:t xml:space="preserve">and </w:t>
      </w:r>
      <w:r w:rsidRPr="00A53381">
        <w:rPr>
          <w:sz w:val="20"/>
          <w:szCs w:val="20"/>
        </w:rPr>
        <w:t>Semi-persistent</w:t>
      </w:r>
      <w:r>
        <w:rPr>
          <w:sz w:val="20"/>
          <w:szCs w:val="20"/>
        </w:rPr>
        <w:t xml:space="preserve">” implies no support of </w:t>
      </w:r>
      <w:r w:rsidRPr="00A53381">
        <w:rPr>
          <w:sz w:val="20"/>
          <w:szCs w:val="20"/>
        </w:rPr>
        <w:t>aggregated SRS resources</w:t>
      </w:r>
      <w:r>
        <w:rPr>
          <w:sz w:val="20"/>
          <w:szCs w:val="20"/>
        </w:rPr>
        <w:t xml:space="preserve"> for the a</w:t>
      </w:r>
      <w:r w:rsidRPr="007708D3">
        <w:rPr>
          <w:sz w:val="20"/>
          <w:szCs w:val="20"/>
        </w:rPr>
        <w:t xml:space="preserve">periodic and </w:t>
      </w:r>
      <w:r>
        <w:rPr>
          <w:sz w:val="20"/>
          <w:szCs w:val="20"/>
        </w:rPr>
        <w:t>se</w:t>
      </w:r>
      <w:r w:rsidRPr="007708D3">
        <w:rPr>
          <w:sz w:val="20"/>
          <w:szCs w:val="20"/>
        </w:rPr>
        <w:t>mi-persistent</w:t>
      </w:r>
      <w:r>
        <w:rPr>
          <w:sz w:val="20"/>
          <w:szCs w:val="20"/>
        </w:rPr>
        <w:t>.</w:t>
      </w:r>
    </w:p>
    <w:p w14:paraId="478D2DE5" w14:textId="2F53E466" w:rsidR="00EA11AE" w:rsidRDefault="00EA11AE" w:rsidP="00EA11AE">
      <w:pPr>
        <w:pStyle w:val="3GPPNormalText"/>
        <w:rPr>
          <w:rFonts w:eastAsiaTheme="minorEastAsia"/>
          <w:b/>
          <w:bCs/>
          <w:iCs/>
          <w:sz w:val="20"/>
          <w:szCs w:val="20"/>
          <w:lang w:eastAsia="zh-CN"/>
        </w:rPr>
      </w:pPr>
      <w:bookmarkStart w:id="16" w:name="P16"/>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C94FF1">
        <w:rPr>
          <w:b/>
          <w:bCs/>
          <w:noProof/>
          <w:sz w:val="20"/>
          <w:szCs w:val="20"/>
        </w:rPr>
        <w:t>16</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Pr>
          <w:rFonts w:eastAsia="Batang"/>
          <w:b/>
          <w:bCs/>
          <w:color w:val="000000"/>
          <w:sz w:val="20"/>
          <w:szCs w:val="20"/>
          <w:lang w:val="en-GB"/>
        </w:rPr>
        <w:t>F</w:t>
      </w:r>
      <w:r w:rsidRPr="00EF73FC">
        <w:rPr>
          <w:rFonts w:eastAsia="Batang"/>
          <w:b/>
          <w:bCs/>
          <w:color w:val="000000"/>
          <w:sz w:val="20"/>
          <w:szCs w:val="20"/>
          <w:lang w:val="en-GB"/>
        </w:rPr>
        <w:t>or FG 41-</w:t>
      </w:r>
      <w:r>
        <w:rPr>
          <w:rFonts w:eastAsia="Batang"/>
          <w:b/>
          <w:bCs/>
          <w:color w:val="000000"/>
          <w:sz w:val="20"/>
          <w:szCs w:val="20"/>
          <w:lang w:val="en-GB"/>
        </w:rPr>
        <w:t>4</w:t>
      </w:r>
      <w:r w:rsidRPr="00EF73FC">
        <w:rPr>
          <w:rFonts w:eastAsia="Batang"/>
          <w:b/>
          <w:bCs/>
          <w:color w:val="000000"/>
          <w:sz w:val="20"/>
          <w:szCs w:val="20"/>
          <w:lang w:val="en-GB"/>
        </w:rPr>
        <w:t>-</w:t>
      </w:r>
      <w:r w:rsidR="007E2631">
        <w:rPr>
          <w:rFonts w:eastAsia="Batang"/>
          <w:b/>
          <w:bCs/>
          <w:color w:val="000000"/>
          <w:sz w:val="20"/>
          <w:szCs w:val="20"/>
          <w:lang w:val="en-GB"/>
        </w:rPr>
        <w:t>7</w:t>
      </w:r>
      <w:r>
        <w:rPr>
          <w:rFonts w:eastAsia="Batang"/>
          <w:b/>
          <w:bCs/>
          <w:color w:val="000000"/>
          <w:sz w:val="20"/>
          <w:szCs w:val="20"/>
          <w:lang w:val="en-GB"/>
        </w:rPr>
        <w:t xml:space="preserve">, </w:t>
      </w:r>
      <w:r>
        <w:rPr>
          <w:rFonts w:eastAsiaTheme="minorEastAsia"/>
          <w:b/>
          <w:bCs/>
          <w:iCs/>
          <w:sz w:val="20"/>
          <w:szCs w:val="20"/>
          <w:lang w:eastAsia="zh-CN"/>
        </w:rPr>
        <w:t>support the proposed c</w:t>
      </w:r>
      <w:r w:rsidRPr="007708D3">
        <w:rPr>
          <w:rFonts w:eastAsiaTheme="minorEastAsia"/>
          <w:b/>
          <w:bCs/>
          <w:iCs/>
          <w:sz w:val="20"/>
          <w:szCs w:val="20"/>
          <w:lang w:eastAsia="zh-CN"/>
        </w:rPr>
        <w:t>andidate values</w:t>
      </w:r>
      <w:r>
        <w:rPr>
          <w:rFonts w:eastAsiaTheme="minorEastAsia"/>
          <w:b/>
          <w:bCs/>
          <w:iCs/>
          <w:sz w:val="20"/>
          <w:szCs w:val="20"/>
          <w:lang w:eastAsia="zh-CN"/>
        </w:rPr>
        <w:t xml:space="preserve"> for </w:t>
      </w:r>
      <w:r>
        <w:rPr>
          <w:b/>
          <w:bCs/>
          <w:sz w:val="20"/>
          <w:szCs w:val="20"/>
        </w:rPr>
        <w:t>Components 6 and 7.</w:t>
      </w:r>
    </w:p>
    <w:bookmarkEnd w:id="16"/>
    <w:p w14:paraId="5EE47215" w14:textId="77777777" w:rsidR="00D16294" w:rsidRPr="00EA11AE" w:rsidRDefault="00D16294" w:rsidP="00D16294">
      <w:pPr>
        <w:pStyle w:val="BodyText"/>
        <w:rPr>
          <w:rFonts w:eastAsiaTheme="minorEastAsia"/>
          <w:lang w:eastAsia="zh-CN"/>
        </w:rPr>
      </w:pPr>
    </w:p>
    <w:p w14:paraId="7BE7DC75" w14:textId="18A78DE0" w:rsidR="00936018" w:rsidRPr="00566BAB" w:rsidRDefault="00936018" w:rsidP="00936018">
      <w:pPr>
        <w:pStyle w:val="111"/>
        <w:numPr>
          <w:ilvl w:val="2"/>
          <w:numId w:val="1"/>
        </w:numPr>
        <w:spacing w:before="120" w:after="120"/>
        <w:ind w:left="720" w:hanging="738"/>
      </w:pPr>
      <w:r>
        <w:t>FG 41-4-8</w:t>
      </w:r>
    </w:p>
    <w:p w14:paraId="09017C0E" w14:textId="77777777" w:rsidR="00936018" w:rsidRDefault="00936018" w:rsidP="00936018">
      <w:pPr>
        <w:pStyle w:val="3GPPNormalText"/>
        <w:rPr>
          <w:b/>
          <w:bCs/>
          <w:sz w:val="20"/>
          <w:szCs w:val="20"/>
        </w:rPr>
      </w:pPr>
      <w:r w:rsidRPr="007156DE">
        <w:rPr>
          <w:b/>
          <w:bCs/>
          <w:sz w:val="20"/>
          <w:szCs w:val="20"/>
        </w:rPr>
        <w:t xml:space="preserve">Issue </w:t>
      </w:r>
      <w:r>
        <w:rPr>
          <w:b/>
          <w:bCs/>
          <w:sz w:val="20"/>
          <w:szCs w:val="20"/>
        </w:rPr>
        <w:t>1</w:t>
      </w:r>
      <w:r w:rsidRPr="007156DE">
        <w:rPr>
          <w:b/>
          <w:bCs/>
          <w:sz w:val="20"/>
          <w:szCs w:val="20"/>
        </w:rPr>
        <w:t xml:space="preserve">: </w:t>
      </w:r>
      <w:r>
        <w:rPr>
          <w:b/>
          <w:bCs/>
          <w:sz w:val="20"/>
          <w:szCs w:val="20"/>
        </w:rPr>
        <w:t>Candidate values for Components 6 and 7:</w:t>
      </w:r>
    </w:p>
    <w:p w14:paraId="1900C8D4" w14:textId="6EFA875E" w:rsidR="00936018" w:rsidRPr="00A53381" w:rsidRDefault="00936018" w:rsidP="00936018">
      <w:pPr>
        <w:pStyle w:val="3GPPNormalText"/>
        <w:numPr>
          <w:ilvl w:val="0"/>
          <w:numId w:val="34"/>
        </w:numPr>
        <w:rPr>
          <w:b/>
          <w:bCs/>
          <w:sz w:val="20"/>
          <w:szCs w:val="20"/>
          <w:highlight w:val="yellow"/>
        </w:rPr>
      </w:pPr>
      <w:r>
        <w:rPr>
          <w:b/>
          <w:bCs/>
          <w:sz w:val="20"/>
          <w:szCs w:val="20"/>
        </w:rPr>
        <w:t xml:space="preserve">Component 6: </w:t>
      </w:r>
      <w:r w:rsidRPr="00A53381">
        <w:rPr>
          <w:b/>
          <w:bCs/>
          <w:sz w:val="20"/>
          <w:szCs w:val="20"/>
        </w:rPr>
        <w:t>[</w:t>
      </w:r>
      <w:r w:rsidRPr="00A53381">
        <w:rPr>
          <w:b/>
          <w:bCs/>
          <w:sz w:val="20"/>
          <w:szCs w:val="20"/>
          <w:highlight w:val="yellow"/>
        </w:rPr>
        <w:t>Periodic: {1,2,4,8,16,32,64}; Semi-persistent: {0,1,2,4,8,16,32,64}]</w:t>
      </w:r>
    </w:p>
    <w:p w14:paraId="4E253924" w14:textId="1C2803D0" w:rsidR="00936018" w:rsidRPr="005A0410" w:rsidRDefault="00936018" w:rsidP="00936018">
      <w:pPr>
        <w:pStyle w:val="3GPPNormalText"/>
        <w:numPr>
          <w:ilvl w:val="0"/>
          <w:numId w:val="34"/>
        </w:numPr>
        <w:rPr>
          <w:b/>
          <w:bCs/>
          <w:sz w:val="20"/>
          <w:szCs w:val="20"/>
          <w:highlight w:val="yellow"/>
        </w:rPr>
      </w:pPr>
      <w:r>
        <w:rPr>
          <w:b/>
          <w:bCs/>
          <w:sz w:val="20"/>
          <w:szCs w:val="20"/>
        </w:rPr>
        <w:t xml:space="preserve">Component 7: </w:t>
      </w:r>
      <w:r w:rsidRPr="005A0410">
        <w:rPr>
          <w:b/>
          <w:bCs/>
          <w:sz w:val="20"/>
          <w:szCs w:val="20"/>
          <w:highlight w:val="yellow"/>
        </w:rPr>
        <w:t>[Periodic:</w:t>
      </w:r>
      <w:r>
        <w:rPr>
          <w:b/>
          <w:bCs/>
          <w:sz w:val="20"/>
          <w:szCs w:val="20"/>
          <w:highlight w:val="yellow"/>
        </w:rPr>
        <w:t xml:space="preserve"> </w:t>
      </w:r>
      <w:r w:rsidRPr="005A0410">
        <w:rPr>
          <w:b/>
          <w:bCs/>
          <w:sz w:val="20"/>
          <w:szCs w:val="20"/>
          <w:highlight w:val="yellow"/>
        </w:rPr>
        <w:t xml:space="preserve">{1,2,3,4,5,6,8,10,12,14}, Semi-persistent: {0,1,2,3,4,5,6,8,10,12,14}] </w:t>
      </w:r>
    </w:p>
    <w:p w14:paraId="050E08E7" w14:textId="622C531C" w:rsidR="00936018" w:rsidRDefault="00936018" w:rsidP="00936018">
      <w:pPr>
        <w:pStyle w:val="3GPPNormalText"/>
        <w:rPr>
          <w:sz w:val="20"/>
          <w:szCs w:val="20"/>
        </w:rPr>
      </w:pPr>
      <w:r>
        <w:rPr>
          <w:sz w:val="20"/>
          <w:szCs w:val="20"/>
        </w:rPr>
        <w:t>We are fine with these candidate values with the understanding that the values ‘0’ of “</w:t>
      </w:r>
      <w:r w:rsidRPr="00A53381">
        <w:rPr>
          <w:sz w:val="20"/>
          <w:szCs w:val="20"/>
        </w:rPr>
        <w:t>Semi-persistent</w:t>
      </w:r>
      <w:r>
        <w:rPr>
          <w:sz w:val="20"/>
          <w:szCs w:val="20"/>
        </w:rPr>
        <w:t xml:space="preserve">” implies no support of </w:t>
      </w:r>
      <w:r w:rsidRPr="00A53381">
        <w:rPr>
          <w:sz w:val="20"/>
          <w:szCs w:val="20"/>
        </w:rPr>
        <w:t>aggregated SRS resources</w:t>
      </w:r>
      <w:r>
        <w:rPr>
          <w:sz w:val="20"/>
          <w:szCs w:val="20"/>
        </w:rPr>
        <w:t xml:space="preserve"> for the se</w:t>
      </w:r>
      <w:r w:rsidRPr="007708D3">
        <w:rPr>
          <w:sz w:val="20"/>
          <w:szCs w:val="20"/>
        </w:rPr>
        <w:t>mi-persistent</w:t>
      </w:r>
      <w:r>
        <w:rPr>
          <w:sz w:val="20"/>
          <w:szCs w:val="20"/>
        </w:rPr>
        <w:t>.</w:t>
      </w:r>
    </w:p>
    <w:p w14:paraId="06782BD6" w14:textId="6D7F054E" w:rsidR="00936018" w:rsidRDefault="00936018" w:rsidP="00936018">
      <w:pPr>
        <w:pStyle w:val="3GPPNormalText"/>
        <w:rPr>
          <w:rFonts w:eastAsiaTheme="minorEastAsia"/>
          <w:b/>
          <w:bCs/>
          <w:iCs/>
          <w:sz w:val="20"/>
          <w:szCs w:val="20"/>
          <w:lang w:eastAsia="zh-CN"/>
        </w:rPr>
      </w:pPr>
      <w:bookmarkStart w:id="17" w:name="P17"/>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C94FF1">
        <w:rPr>
          <w:b/>
          <w:bCs/>
          <w:noProof/>
          <w:sz w:val="20"/>
          <w:szCs w:val="20"/>
        </w:rPr>
        <w:t>17</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Pr>
          <w:rFonts w:eastAsia="Batang"/>
          <w:b/>
          <w:bCs/>
          <w:color w:val="000000"/>
          <w:sz w:val="20"/>
          <w:szCs w:val="20"/>
          <w:lang w:val="en-GB"/>
        </w:rPr>
        <w:t>F</w:t>
      </w:r>
      <w:r w:rsidRPr="00EF73FC">
        <w:rPr>
          <w:rFonts w:eastAsia="Batang"/>
          <w:b/>
          <w:bCs/>
          <w:color w:val="000000"/>
          <w:sz w:val="20"/>
          <w:szCs w:val="20"/>
          <w:lang w:val="en-GB"/>
        </w:rPr>
        <w:t>or FG 41-</w:t>
      </w:r>
      <w:r>
        <w:rPr>
          <w:rFonts w:eastAsia="Batang"/>
          <w:b/>
          <w:bCs/>
          <w:color w:val="000000"/>
          <w:sz w:val="20"/>
          <w:szCs w:val="20"/>
          <w:lang w:val="en-GB"/>
        </w:rPr>
        <w:t>4</w:t>
      </w:r>
      <w:r w:rsidRPr="00EF73FC">
        <w:rPr>
          <w:rFonts w:eastAsia="Batang"/>
          <w:b/>
          <w:bCs/>
          <w:color w:val="000000"/>
          <w:sz w:val="20"/>
          <w:szCs w:val="20"/>
          <w:lang w:val="en-GB"/>
        </w:rPr>
        <w:t>-</w:t>
      </w:r>
      <w:r w:rsidR="00331C7E">
        <w:rPr>
          <w:rFonts w:eastAsia="Batang"/>
          <w:b/>
          <w:bCs/>
          <w:color w:val="000000"/>
          <w:sz w:val="20"/>
          <w:szCs w:val="20"/>
          <w:lang w:val="en-GB"/>
        </w:rPr>
        <w:t>8</w:t>
      </w:r>
      <w:r>
        <w:rPr>
          <w:rFonts w:eastAsia="Batang"/>
          <w:b/>
          <w:bCs/>
          <w:color w:val="000000"/>
          <w:sz w:val="20"/>
          <w:szCs w:val="20"/>
          <w:lang w:val="en-GB"/>
        </w:rPr>
        <w:t xml:space="preserve">, </w:t>
      </w:r>
      <w:r>
        <w:rPr>
          <w:rFonts w:eastAsiaTheme="minorEastAsia"/>
          <w:b/>
          <w:bCs/>
          <w:iCs/>
          <w:sz w:val="20"/>
          <w:szCs w:val="20"/>
          <w:lang w:eastAsia="zh-CN"/>
        </w:rPr>
        <w:t>support the proposed c</w:t>
      </w:r>
      <w:r w:rsidRPr="007708D3">
        <w:rPr>
          <w:rFonts w:eastAsiaTheme="minorEastAsia"/>
          <w:b/>
          <w:bCs/>
          <w:iCs/>
          <w:sz w:val="20"/>
          <w:szCs w:val="20"/>
          <w:lang w:eastAsia="zh-CN"/>
        </w:rPr>
        <w:t>andidate values</w:t>
      </w:r>
      <w:r>
        <w:rPr>
          <w:rFonts w:eastAsiaTheme="minorEastAsia"/>
          <w:b/>
          <w:bCs/>
          <w:iCs/>
          <w:sz w:val="20"/>
          <w:szCs w:val="20"/>
          <w:lang w:eastAsia="zh-CN"/>
        </w:rPr>
        <w:t xml:space="preserve"> for </w:t>
      </w:r>
      <w:r>
        <w:rPr>
          <w:b/>
          <w:bCs/>
          <w:sz w:val="20"/>
          <w:szCs w:val="20"/>
        </w:rPr>
        <w:t>Components 6 and 7.</w:t>
      </w:r>
    </w:p>
    <w:bookmarkEnd w:id="17"/>
    <w:p w14:paraId="2CAA7FD8" w14:textId="0881304F" w:rsidR="00196C8C" w:rsidRDefault="00196C8C">
      <w:pPr>
        <w:rPr>
          <w:rFonts w:eastAsiaTheme="minorEastAsia"/>
          <w:lang w:val="en-GB" w:eastAsia="zh-CN"/>
        </w:rPr>
      </w:pPr>
      <w:r>
        <w:rPr>
          <w:rFonts w:eastAsiaTheme="minorEastAsia"/>
          <w:lang w:val="en-GB" w:eastAsia="zh-CN"/>
        </w:rPr>
        <w:br w:type="page"/>
      </w:r>
    </w:p>
    <w:p w14:paraId="5F26E8F1" w14:textId="77777777" w:rsidR="006838E9" w:rsidRDefault="006838E9" w:rsidP="00487D20">
      <w:pPr>
        <w:spacing w:beforeLines="50" w:before="120" w:after="120"/>
        <w:jc w:val="both"/>
        <w:rPr>
          <w:rFonts w:eastAsiaTheme="minorEastAsia"/>
          <w:lang w:val="en-GB" w:eastAsia="zh-CN"/>
        </w:rPr>
      </w:pPr>
    </w:p>
    <w:p w14:paraId="3E88E099" w14:textId="77777777" w:rsidR="000352CE" w:rsidRDefault="000352CE" w:rsidP="00487D20">
      <w:pPr>
        <w:pStyle w:val="Heading2"/>
        <w:ind w:left="567" w:hanging="567"/>
        <w:jc w:val="both"/>
        <w:sectPr w:rsidR="000352CE" w:rsidSect="00BC4A63">
          <w:pgSz w:w="11906" w:h="16838"/>
          <w:pgMar w:top="1021" w:right="1021" w:bottom="1021" w:left="1021" w:header="709" w:footer="709" w:gutter="0"/>
          <w:cols w:space="720"/>
          <w:docGrid w:linePitch="360"/>
        </w:sectPr>
      </w:pPr>
    </w:p>
    <w:p w14:paraId="6A9BEC6D" w14:textId="7ACF9DB9" w:rsidR="00E2794A" w:rsidRDefault="00E2794A" w:rsidP="00487D20">
      <w:pPr>
        <w:pStyle w:val="Heading2"/>
        <w:ind w:left="567" w:hanging="567"/>
        <w:jc w:val="both"/>
        <w:rPr>
          <w:rFonts w:eastAsiaTheme="minorEastAsia"/>
        </w:rPr>
      </w:pPr>
      <w:r w:rsidRPr="0080283D">
        <w:lastRenderedPageBreak/>
        <w:t>RedCap UEs</w:t>
      </w:r>
      <w:r>
        <w:rPr>
          <w:rFonts w:eastAsiaTheme="minorEastAsia" w:hint="eastAsia"/>
        </w:rPr>
        <w:t xml:space="preserve"> </w:t>
      </w:r>
      <w:r w:rsidR="001362F7" w:rsidRPr="0080283D">
        <w:t>Positioning</w:t>
      </w:r>
      <w:r w:rsidR="001362F7">
        <w:rPr>
          <w:rFonts w:eastAsiaTheme="minorEastAsia" w:hint="eastAsia"/>
        </w:rPr>
        <w:t xml:space="preserve"> related </w:t>
      </w:r>
      <w:r>
        <w:rPr>
          <w:rFonts w:eastAsiaTheme="minorEastAsia" w:hint="eastAsia"/>
        </w:rPr>
        <w:t>UE features</w:t>
      </w:r>
    </w:p>
    <w:p w14:paraId="39B0B9AD" w14:textId="08B29C4C" w:rsidR="009429B9" w:rsidRDefault="009429B9" w:rsidP="00487D20">
      <w:pPr>
        <w:pStyle w:val="BodyText"/>
        <w:rPr>
          <w:rFonts w:eastAsiaTheme="minorEastAsia"/>
          <w:lang w:eastAsia="zh-CN"/>
        </w:rPr>
      </w:pPr>
      <w:r>
        <w:rPr>
          <w:rFonts w:hint="eastAsia"/>
          <w:lang w:eastAsia="zh-CN"/>
        </w:rPr>
        <w:t>In</w:t>
      </w:r>
      <w:r w:rsidRPr="0094098E">
        <w:rPr>
          <w:lang w:eastAsia="zh-CN"/>
        </w:rPr>
        <w:t xml:space="preserve"> </w:t>
      </w:r>
      <w:r w:rsidRPr="0094098E">
        <w:rPr>
          <w:rFonts w:hint="eastAsia"/>
          <w:lang w:eastAsia="zh-CN"/>
        </w:rPr>
        <w:t>RAN1#11</w:t>
      </w:r>
      <w:r w:rsidR="00E240B4">
        <w:rPr>
          <w:rFonts w:eastAsiaTheme="minorEastAsia" w:hint="eastAsia"/>
          <w:lang w:eastAsia="zh-CN"/>
        </w:rPr>
        <w:t>5</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 w</w:t>
      </w:r>
      <w:r>
        <w:rPr>
          <w:rFonts w:eastAsiaTheme="minorEastAsia" w:hint="eastAsia"/>
          <w:lang w:eastAsia="zh-CN"/>
        </w:rPr>
        <w:t>as</w:t>
      </w:r>
      <w:r w:rsidRPr="00BD0C3E">
        <w:rPr>
          <w:lang w:eastAsia="zh-CN"/>
        </w:rPr>
        <w:t xml:space="preserve"> achieved related to</w:t>
      </w:r>
      <w:r w:rsidRPr="0094098E">
        <w:rPr>
          <w:rFonts w:hint="eastAsia"/>
          <w:lang w:eastAsia="zh-CN"/>
        </w:rPr>
        <w:t xml:space="preserve"> </w:t>
      </w:r>
      <w:r w:rsidRPr="009429B9">
        <w:rPr>
          <w:rFonts w:eastAsiaTheme="minorEastAsia"/>
          <w:lang w:eastAsia="zh-CN"/>
        </w:rPr>
        <w:t xml:space="preserve">RedCap UEs </w:t>
      </w:r>
      <w:r>
        <w:rPr>
          <w:rFonts w:eastAsiaTheme="minorEastAsia" w:hint="eastAsia"/>
          <w:lang w:eastAsia="zh-CN"/>
        </w:rPr>
        <w:t>p</w:t>
      </w:r>
      <w:r w:rsidRPr="009429B9">
        <w:rPr>
          <w:rFonts w:eastAsiaTheme="minorEastAsia"/>
          <w:lang w:eastAsia="zh-CN"/>
        </w:rPr>
        <w:t>ositioning</w:t>
      </w:r>
      <w:r w:rsidRPr="00970646">
        <w:rPr>
          <w:lang w:eastAsia="zh-CN"/>
        </w:rPr>
        <w:t xml:space="preserve"> related UE features</w:t>
      </w:r>
      <w:r w:rsidR="00E240B4">
        <w:rPr>
          <w:rFonts w:eastAsiaTheme="minorEastAsia"/>
          <w:lang w:eastAsia="zh-CN"/>
        </w:rPr>
        <w:fldChar w:fldCharType="begin"/>
      </w:r>
      <w:r w:rsidR="00E240B4">
        <w:rPr>
          <w:lang w:eastAsia="zh-CN"/>
        </w:rPr>
        <w:instrText xml:space="preserve"> REF _Ref148874336 \r \h </w:instrText>
      </w:r>
      <w:r w:rsidR="00E240B4">
        <w:rPr>
          <w:rFonts w:eastAsiaTheme="minorEastAsia"/>
          <w:lang w:eastAsia="zh-CN"/>
        </w:rPr>
      </w:r>
      <w:r w:rsidR="00E240B4">
        <w:rPr>
          <w:rFonts w:eastAsiaTheme="minorEastAsia"/>
          <w:lang w:eastAsia="zh-CN"/>
        </w:rPr>
        <w:fldChar w:fldCharType="separate"/>
      </w:r>
      <w:r w:rsidR="00C94FF1">
        <w:rPr>
          <w:lang w:eastAsia="zh-CN"/>
        </w:rPr>
        <w:t>[1]</w:t>
      </w:r>
      <w:r w:rsidR="00E240B4">
        <w:rPr>
          <w:rFonts w:eastAsiaTheme="minorEastAsia"/>
          <w:lang w:eastAsia="zh-CN"/>
        </w:rPr>
        <w:fldChar w:fldCharType="end"/>
      </w:r>
      <w:r w:rsidRPr="003407F4">
        <w:rPr>
          <w:rFonts w:hint="eastAsia"/>
          <w:lang w:eastAsia="zh-CN"/>
        </w:rPr>
        <w:t>.</w:t>
      </w:r>
    </w:p>
    <w:p w14:paraId="18B24809" w14:textId="77777777" w:rsidR="000352CE" w:rsidRPr="00E240B4" w:rsidRDefault="000352CE" w:rsidP="000352CE">
      <w:pPr>
        <w:snapToGrid w:val="0"/>
        <w:rPr>
          <w:iCs/>
          <w:lang w:eastAsia="x-none"/>
        </w:rPr>
      </w:pPr>
    </w:p>
    <w:p w14:paraId="0A824B4D" w14:textId="77777777" w:rsidR="000352CE" w:rsidRDefault="000352CE" w:rsidP="000352CE">
      <w:pPr>
        <w:snapToGrid w:val="0"/>
        <w:rPr>
          <w:iCs/>
          <w:lang w:eastAsia="x-none"/>
        </w:rPr>
      </w:pPr>
      <w:r w:rsidRPr="00C37B94">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498"/>
        <w:gridCol w:w="2519"/>
        <w:gridCol w:w="1622"/>
        <w:gridCol w:w="535"/>
        <w:gridCol w:w="527"/>
        <w:gridCol w:w="467"/>
        <w:gridCol w:w="2632"/>
        <w:gridCol w:w="644"/>
        <w:gridCol w:w="467"/>
        <w:gridCol w:w="467"/>
        <w:gridCol w:w="467"/>
        <w:gridCol w:w="1655"/>
        <w:gridCol w:w="1121"/>
      </w:tblGrid>
      <w:tr w:rsidR="000352CE" w:rsidRPr="00B7031B" w14:paraId="53E82260"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F8E22" w14:textId="77777777" w:rsidR="000352CE" w:rsidRPr="00A01923" w:rsidRDefault="000352CE" w:rsidP="00C65778">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C7AED" w14:textId="77777777" w:rsidR="000352CE" w:rsidRPr="00A01923" w:rsidRDefault="000352CE" w:rsidP="00C65778">
            <w:pPr>
              <w:pStyle w:val="TAL"/>
              <w:rPr>
                <w:rFonts w:cs="Arial"/>
                <w:color w:val="000000" w:themeColor="text1"/>
                <w:szCs w:val="18"/>
              </w:rPr>
            </w:pPr>
            <w:r w:rsidRPr="00A01923">
              <w:rPr>
                <w:rFonts w:eastAsia="MS Mincho"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4C85E" w14:textId="77777777" w:rsidR="000352CE" w:rsidRPr="00A01923" w:rsidRDefault="000352CE" w:rsidP="00C65778">
            <w:pPr>
              <w:pStyle w:val="TAL"/>
              <w:rPr>
                <w:rFonts w:cs="Arial"/>
                <w:color w:val="000000" w:themeColor="text1"/>
                <w:szCs w:val="18"/>
                <w:lang w:eastAsia="zh-CN"/>
              </w:rPr>
            </w:pPr>
            <w:r w:rsidRPr="00A01923">
              <w:rPr>
                <w:rFonts w:cs="Arial"/>
                <w:color w:val="000000" w:themeColor="text1"/>
                <w:szCs w:val="18"/>
                <w:lang w:eastAsia="zh-CN"/>
              </w:rPr>
              <w:t xml:space="preserve">PRS </w:t>
            </w:r>
            <w:r w:rsidRPr="00A01923">
              <w:rPr>
                <w:rFonts w:cs="Arial"/>
                <w:color w:val="000000" w:themeColor="text1"/>
                <w:szCs w:val="18"/>
                <w:lang w:val="en-US" w:eastAsia="zh-CN"/>
              </w:rPr>
              <w:t xml:space="preserve">measurement </w:t>
            </w:r>
            <w:r w:rsidRPr="00A01923">
              <w:rPr>
                <w:rFonts w:cs="Arial"/>
                <w:color w:val="000000" w:themeColor="text1"/>
                <w:szCs w:val="18"/>
                <w:lang w:eastAsia="zh-CN"/>
              </w:rPr>
              <w:t>with Rx frequency hopping within a MG and measurement reportin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771C6" w14:textId="77777777" w:rsidR="000352CE" w:rsidRPr="00C54166" w:rsidRDefault="000352CE" w:rsidP="00C65778">
            <w:pPr>
              <w:pStyle w:val="TAL"/>
              <w:rPr>
                <w:rFonts w:cs="Arial"/>
                <w:color w:val="000000" w:themeColor="text1"/>
                <w:szCs w:val="18"/>
                <w:lang w:eastAsia="zh-CN"/>
              </w:rPr>
            </w:pPr>
            <w:r w:rsidRPr="00C54166">
              <w:rPr>
                <w:rFonts w:cs="Arial"/>
                <w:strike/>
                <w:color w:val="FF0000"/>
                <w:szCs w:val="18"/>
                <w:lang w:eastAsia="zh-CN"/>
              </w:rPr>
              <w:t>[</w:t>
            </w:r>
            <w:r w:rsidRPr="00C54166">
              <w:rPr>
                <w:rFonts w:cs="Arial"/>
                <w:color w:val="000000" w:themeColor="text1"/>
                <w:szCs w:val="18"/>
                <w:lang w:eastAsia="zh-CN"/>
              </w:rPr>
              <w:t>1. Maximum DL PRS bandwidth across all hops</w:t>
            </w:r>
            <w:r w:rsidRPr="00C54166">
              <w:rPr>
                <w:rFonts w:cs="Arial"/>
                <w:strike/>
                <w:color w:val="FF0000"/>
                <w:szCs w:val="18"/>
                <w:lang w:eastAsia="zh-CN"/>
              </w:rPr>
              <w:t>]</w:t>
            </w:r>
          </w:p>
          <w:p w14:paraId="2FB4988A" w14:textId="77777777" w:rsidR="000352CE" w:rsidRPr="00C54166" w:rsidRDefault="000352CE" w:rsidP="00C65778">
            <w:pPr>
              <w:pStyle w:val="TAL"/>
              <w:rPr>
                <w:rFonts w:cs="Arial"/>
                <w:strike/>
                <w:color w:val="FF0000"/>
                <w:szCs w:val="18"/>
                <w:lang w:eastAsia="zh-CN"/>
              </w:rPr>
            </w:pPr>
            <w:r w:rsidRPr="00C54166">
              <w:rPr>
                <w:rFonts w:cs="Arial"/>
                <w:strike/>
                <w:color w:val="FF0000"/>
                <w:szCs w:val="18"/>
                <w:lang w:eastAsia="zh-CN"/>
              </w:rPr>
              <w:t>[2. Maximum DL PRS bandwidth per hop</w:t>
            </w:r>
          </w:p>
          <w:p w14:paraId="3E4CB748" w14:textId="77777777" w:rsidR="000352CE" w:rsidRPr="00C54166" w:rsidRDefault="000352CE" w:rsidP="00C65778">
            <w:pPr>
              <w:pStyle w:val="TAL"/>
              <w:rPr>
                <w:rFonts w:cs="Arial"/>
                <w:strike/>
                <w:color w:val="FF0000"/>
                <w:szCs w:val="18"/>
                <w:lang w:eastAsia="zh-CN"/>
              </w:rPr>
            </w:pPr>
            <w:r w:rsidRPr="00C54166">
              <w:rPr>
                <w:rFonts w:cs="Arial"/>
                <w:color w:val="000000" w:themeColor="text1"/>
                <w:szCs w:val="18"/>
                <w:lang w:eastAsia="zh-CN"/>
              </w:rPr>
              <w:t>3. Maximum number of hops</w:t>
            </w:r>
            <w:r w:rsidRPr="00C54166">
              <w:rPr>
                <w:rFonts w:cs="Arial"/>
                <w:strike/>
                <w:color w:val="FF0000"/>
                <w:szCs w:val="18"/>
                <w:lang w:eastAsia="zh-CN"/>
              </w:rPr>
              <w:t>]</w:t>
            </w:r>
          </w:p>
          <w:p w14:paraId="20201422" w14:textId="77777777" w:rsidR="000352CE" w:rsidRPr="00C54166" w:rsidRDefault="000352CE" w:rsidP="00C65778">
            <w:pPr>
              <w:pStyle w:val="TAL"/>
              <w:rPr>
                <w:rFonts w:cs="Arial"/>
                <w:strike/>
                <w:color w:val="FF0000"/>
                <w:szCs w:val="18"/>
                <w:lang w:eastAsia="zh-CN"/>
              </w:rPr>
            </w:pPr>
            <w:r w:rsidRPr="00C54166">
              <w:rPr>
                <w:rFonts w:cs="Arial"/>
                <w:strike/>
                <w:color w:val="FF0000"/>
                <w:szCs w:val="18"/>
                <w:lang w:eastAsia="zh-CN"/>
              </w:rPr>
              <w:t>[</w:t>
            </w:r>
            <w:r w:rsidRPr="00C54166">
              <w:rPr>
                <w:rFonts w:cs="Arial"/>
                <w:color w:val="000000" w:themeColor="text1"/>
                <w:szCs w:val="18"/>
                <w:lang w:eastAsia="zh-CN"/>
              </w:rPr>
              <w:t>4. Duration of DL PRS symbols N</w:t>
            </w:r>
            <w:r>
              <w:rPr>
                <w:rFonts w:cs="Arial"/>
                <w:color w:val="FF0000"/>
                <w:szCs w:val="18"/>
                <w:lang w:eastAsia="zh-CN"/>
              </w:rPr>
              <w:t>3</w:t>
            </w:r>
            <w:r w:rsidRPr="00C54166">
              <w:rPr>
                <w:rFonts w:cs="Arial"/>
                <w:color w:val="000000" w:themeColor="text1"/>
                <w:szCs w:val="18"/>
                <w:lang w:eastAsia="zh-CN"/>
              </w:rPr>
              <w:t xml:space="preserve"> in units of ms a UE can process every T</w:t>
            </w:r>
            <w:r>
              <w:rPr>
                <w:rFonts w:cs="Arial"/>
                <w:color w:val="FF0000"/>
                <w:szCs w:val="18"/>
                <w:lang w:eastAsia="zh-CN"/>
              </w:rPr>
              <w:t>3</w:t>
            </w:r>
            <w:r w:rsidRPr="00C54166">
              <w:rPr>
                <w:rFonts w:cs="Arial"/>
                <w:color w:val="000000" w:themeColor="text1"/>
                <w:szCs w:val="18"/>
                <w:lang w:eastAsia="zh-CN"/>
              </w:rPr>
              <w:t xml:space="preserve"> ms </w:t>
            </w:r>
            <w:r w:rsidRPr="00C54166">
              <w:rPr>
                <w:rFonts w:cs="Arial"/>
                <w:strike/>
                <w:color w:val="FF0000"/>
                <w:szCs w:val="18"/>
                <w:lang w:eastAsia="zh-CN"/>
              </w:rPr>
              <w:t>]</w:t>
            </w:r>
          </w:p>
          <w:p w14:paraId="09B12110" w14:textId="77777777" w:rsidR="000352CE" w:rsidRPr="00C54166" w:rsidRDefault="000352CE" w:rsidP="00C65778">
            <w:pPr>
              <w:pStyle w:val="TAL"/>
              <w:rPr>
                <w:rFonts w:cs="Arial"/>
                <w:strike/>
                <w:color w:val="FF0000"/>
                <w:szCs w:val="18"/>
                <w:lang w:val="en-US" w:eastAsia="zh-CN"/>
              </w:rPr>
            </w:pPr>
            <w:r w:rsidRPr="00C54166">
              <w:rPr>
                <w:rFonts w:cs="Arial"/>
                <w:strike/>
                <w:color w:val="FF0000"/>
                <w:szCs w:val="18"/>
                <w:lang w:val="en-US" w:eastAsia="zh-CN"/>
              </w:rPr>
              <w:t>[</w:t>
            </w:r>
            <w:r w:rsidRPr="00C54166">
              <w:rPr>
                <w:rFonts w:cs="Arial"/>
                <w:color w:val="000000" w:themeColor="text1"/>
                <w:szCs w:val="18"/>
                <w:lang w:val="en-US" w:eastAsia="zh-CN"/>
              </w:rPr>
              <w:t>5. RF Rx retune times between consecutive hops</w:t>
            </w:r>
            <w:r w:rsidRPr="00C54166">
              <w:rPr>
                <w:rFonts w:cs="Arial"/>
                <w:strike/>
                <w:color w:val="FF0000"/>
                <w:szCs w:val="18"/>
                <w:lang w:val="en-US" w:eastAsia="zh-CN"/>
              </w:rPr>
              <w:t>]</w:t>
            </w:r>
          </w:p>
          <w:p w14:paraId="6B4E2BF1" w14:textId="77777777" w:rsidR="000352CE" w:rsidRPr="00C54166" w:rsidRDefault="000352CE" w:rsidP="00C65778">
            <w:pPr>
              <w:rPr>
                <w:rFonts w:cs="Arial"/>
                <w:bCs/>
                <w:color w:val="000000" w:themeColor="text1"/>
                <w:sz w:val="18"/>
                <w:szCs w:val="18"/>
                <w:highlight w:val="yellow"/>
              </w:rPr>
            </w:pPr>
            <w:r w:rsidRPr="00C54166">
              <w:rPr>
                <w:rFonts w:eastAsia="SimSun" w:cs="Arial"/>
                <w:strike/>
                <w:color w:val="FF0000"/>
                <w:sz w:val="18"/>
                <w:szCs w:val="18"/>
                <w:lang w:eastAsia="zh-CN"/>
              </w:rPr>
              <w:t>[</w:t>
            </w:r>
            <w:r w:rsidRPr="00C54166">
              <w:rPr>
                <w:rFonts w:eastAsia="SimSun" w:cs="Arial"/>
                <w:color w:val="000000" w:themeColor="text1"/>
                <w:sz w:val="18"/>
                <w:szCs w:val="18"/>
                <w:lang w:eastAsia="zh-CN"/>
              </w:rPr>
              <w:t>6. Overlapping PRB(s) between adjacent hops</w:t>
            </w:r>
            <w:r w:rsidRPr="00C54166">
              <w:rPr>
                <w:rFonts w:cs="Arial"/>
                <w:bCs/>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8A12E" w14:textId="77777777" w:rsidR="000352CE" w:rsidRPr="0035674C" w:rsidRDefault="000352CE" w:rsidP="00C65778">
            <w:pPr>
              <w:pStyle w:val="TAL"/>
              <w:rPr>
                <w:rFonts w:eastAsia="MS Mincho" w:cs="Arial"/>
                <w:color w:val="000000" w:themeColor="text1"/>
                <w:szCs w:val="18"/>
              </w:rPr>
            </w:pPr>
            <w:r w:rsidRPr="0035674C">
              <w:rPr>
                <w:rFonts w:eastAsia="DengXian" w:cs="Arial"/>
                <w:color w:val="000000" w:themeColor="text1"/>
                <w:szCs w:val="18"/>
                <w:lang w:eastAsia="zh-CN"/>
              </w:rPr>
              <w:t>13-1</w:t>
            </w:r>
            <w:r>
              <w:rPr>
                <w:rFonts w:eastAsia="DengXian" w:cs="Arial"/>
                <w:color w:val="000000" w:themeColor="text1"/>
                <w:szCs w:val="18"/>
                <w:lang w:eastAsia="zh-CN"/>
              </w:rPr>
              <w:t xml:space="preserve"> </w:t>
            </w:r>
            <w:r w:rsidRPr="0035674C">
              <w:rPr>
                <w:rFonts w:eastAsia="DengXian" w:cs="Arial"/>
                <w:color w:val="000000" w:themeColor="text1"/>
                <w:szCs w:val="18"/>
                <w:highlight w:val="yellow"/>
                <w:lang w:eastAsia="zh-CN"/>
              </w:rPr>
              <w:t xml:space="preserve">[, </w:t>
            </w:r>
            <w:r w:rsidRPr="0035674C">
              <w:rPr>
                <w:rFonts w:cs="Arial"/>
                <w:color w:val="000000" w:themeColor="text1"/>
                <w:szCs w:val="18"/>
                <w:highlight w:val="yellow"/>
              </w:rPr>
              <w:t>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C3974" w14:textId="77777777" w:rsidR="000352CE" w:rsidRPr="00A01923" w:rsidRDefault="000352CE" w:rsidP="00C65778">
            <w:pPr>
              <w:pStyle w:val="TAL"/>
              <w:rPr>
                <w:rFonts w:cs="Arial"/>
                <w:color w:val="000000" w:themeColor="text1"/>
                <w:szCs w:val="18"/>
                <w:lang w:eastAsia="zh-CN"/>
              </w:rPr>
            </w:pPr>
            <w:r w:rsidRPr="00A0192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E585" w14:textId="77777777" w:rsidR="000352CE" w:rsidRPr="00A01923" w:rsidRDefault="000352CE"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5D2A4" w14:textId="77777777" w:rsidR="000352CE" w:rsidRPr="00A01923" w:rsidRDefault="000352CE" w:rsidP="00C65778">
            <w:pPr>
              <w:pStyle w:val="TAL"/>
              <w:rPr>
                <w:rFonts w:cs="Arial"/>
                <w:color w:val="000000" w:themeColor="text1"/>
                <w:szCs w:val="18"/>
                <w:lang w:eastAsia="zh-CN"/>
              </w:rPr>
            </w:pPr>
            <w:r w:rsidRPr="00A01923">
              <w:rPr>
                <w:rFonts w:cs="Arial"/>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C7AE" w14:textId="77777777" w:rsidR="000352CE" w:rsidRPr="00A01923" w:rsidRDefault="000352CE" w:rsidP="00C65778">
            <w:pPr>
              <w:pStyle w:val="TAL"/>
              <w:rPr>
                <w:rFonts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F27DE" w14:textId="77777777" w:rsidR="000352CE" w:rsidRPr="00A01923" w:rsidRDefault="000352CE"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93854" w14:textId="77777777" w:rsidR="000352CE" w:rsidRPr="00A01923" w:rsidRDefault="000352CE"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2CFB3" w14:textId="77777777" w:rsidR="000352CE" w:rsidRPr="00A01923" w:rsidRDefault="000352CE"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6D00E" w14:textId="77777777" w:rsidR="000352CE" w:rsidRPr="00C54166" w:rsidRDefault="000352CE" w:rsidP="00C65778">
            <w:pPr>
              <w:pStyle w:val="TAL"/>
              <w:rPr>
                <w:rFonts w:cs="Arial"/>
                <w:color w:val="000000" w:themeColor="text1"/>
                <w:szCs w:val="18"/>
              </w:rPr>
            </w:pPr>
            <w:r w:rsidRPr="002E68C5">
              <w:rPr>
                <w:rFonts w:cs="Arial"/>
                <w:strike/>
                <w:color w:val="FF0000"/>
                <w:szCs w:val="18"/>
              </w:rPr>
              <w:t>[</w:t>
            </w:r>
            <w:r w:rsidRPr="00C54166">
              <w:rPr>
                <w:rFonts w:cs="Arial"/>
                <w:color w:val="000000" w:themeColor="text1"/>
                <w:szCs w:val="18"/>
              </w:rPr>
              <w:t>Component 1 candidate values:</w:t>
            </w:r>
          </w:p>
          <w:p w14:paraId="72B8949B" w14:textId="77777777" w:rsidR="000352CE" w:rsidRPr="00C54166" w:rsidRDefault="000352CE" w:rsidP="00C65778">
            <w:pPr>
              <w:pStyle w:val="TAL"/>
              <w:rPr>
                <w:rFonts w:cs="Arial"/>
                <w:color w:val="000000" w:themeColor="text1"/>
                <w:szCs w:val="18"/>
              </w:rPr>
            </w:pPr>
            <w:r w:rsidRPr="00C54166">
              <w:rPr>
                <w:rFonts w:cs="Arial"/>
                <w:color w:val="000000" w:themeColor="text1"/>
                <w:szCs w:val="18"/>
              </w:rPr>
              <w:t>FR1: {40, 50, 80, 100}</w:t>
            </w:r>
          </w:p>
          <w:p w14:paraId="2E29F140" w14:textId="77777777" w:rsidR="000352CE" w:rsidRPr="00C54166" w:rsidRDefault="000352CE" w:rsidP="00C65778">
            <w:pPr>
              <w:pStyle w:val="TAL"/>
              <w:rPr>
                <w:rFonts w:cs="Arial"/>
                <w:color w:val="000000" w:themeColor="text1"/>
                <w:szCs w:val="18"/>
              </w:rPr>
            </w:pPr>
            <w:r w:rsidRPr="00C54166">
              <w:rPr>
                <w:rFonts w:cs="Arial"/>
                <w:color w:val="000000" w:themeColor="text1"/>
                <w:szCs w:val="18"/>
              </w:rPr>
              <w:t>FR2: {100, 200, 400}</w:t>
            </w:r>
            <w:r w:rsidRPr="002E68C5">
              <w:rPr>
                <w:rFonts w:cs="Arial"/>
                <w:strike/>
                <w:color w:val="FF0000"/>
                <w:szCs w:val="18"/>
              </w:rPr>
              <w:t>]</w:t>
            </w:r>
          </w:p>
          <w:p w14:paraId="1A18F04E" w14:textId="77777777" w:rsidR="000352CE" w:rsidRPr="00C54166" w:rsidRDefault="000352CE" w:rsidP="00C65778">
            <w:pPr>
              <w:pStyle w:val="TAL"/>
              <w:rPr>
                <w:rFonts w:cs="Arial"/>
                <w:color w:val="000000" w:themeColor="text1"/>
                <w:szCs w:val="18"/>
              </w:rPr>
            </w:pPr>
          </w:p>
          <w:p w14:paraId="49C7A1D3" w14:textId="77777777" w:rsidR="000352CE" w:rsidRPr="002E68C5" w:rsidRDefault="000352CE" w:rsidP="00C65778">
            <w:pPr>
              <w:pStyle w:val="TAL"/>
              <w:rPr>
                <w:rFonts w:cs="Arial"/>
                <w:strike/>
                <w:color w:val="FF0000"/>
                <w:szCs w:val="18"/>
              </w:rPr>
            </w:pPr>
            <w:r w:rsidRPr="002E68C5">
              <w:rPr>
                <w:rFonts w:cs="Arial"/>
                <w:strike/>
                <w:color w:val="FF0000"/>
                <w:szCs w:val="18"/>
                <w:lang w:val="en-US"/>
              </w:rPr>
              <w:t>[Component 2 candidate values:</w:t>
            </w:r>
          </w:p>
          <w:p w14:paraId="0A97EC0E" w14:textId="77777777" w:rsidR="000352CE" w:rsidRPr="002E68C5" w:rsidRDefault="000352CE" w:rsidP="00C65778">
            <w:pPr>
              <w:pStyle w:val="TAL"/>
              <w:rPr>
                <w:rFonts w:cs="Arial"/>
                <w:strike/>
                <w:color w:val="FF0000"/>
                <w:szCs w:val="18"/>
                <w:lang w:val="en-US"/>
              </w:rPr>
            </w:pPr>
            <w:r w:rsidRPr="002E68C5">
              <w:rPr>
                <w:rFonts w:cs="Arial"/>
                <w:strike/>
                <w:color w:val="FF0000"/>
                <w:szCs w:val="18"/>
                <w:lang w:val="en-US"/>
              </w:rPr>
              <w:t>FR1: {5, 10, 20}</w:t>
            </w:r>
          </w:p>
          <w:p w14:paraId="014784BF" w14:textId="77777777" w:rsidR="000352CE" w:rsidRPr="002E68C5" w:rsidRDefault="000352CE" w:rsidP="00C65778">
            <w:pPr>
              <w:pStyle w:val="TAL"/>
              <w:rPr>
                <w:rFonts w:cs="Arial"/>
                <w:strike/>
                <w:color w:val="FF0000"/>
                <w:szCs w:val="18"/>
                <w:lang w:val="en-US"/>
              </w:rPr>
            </w:pPr>
            <w:r w:rsidRPr="002E68C5">
              <w:rPr>
                <w:rFonts w:cs="Arial"/>
                <w:strike/>
                <w:color w:val="FF0000"/>
                <w:szCs w:val="18"/>
                <w:lang w:val="en-US"/>
              </w:rPr>
              <w:t>FR2: {50, 100}</w:t>
            </w:r>
          </w:p>
          <w:p w14:paraId="2FBC3495" w14:textId="77777777" w:rsidR="000352CE" w:rsidRPr="00C54166" w:rsidRDefault="000352CE" w:rsidP="00C65778">
            <w:pPr>
              <w:pStyle w:val="TAL"/>
              <w:rPr>
                <w:rFonts w:cs="Arial"/>
                <w:color w:val="000000" w:themeColor="text1"/>
                <w:szCs w:val="18"/>
              </w:rPr>
            </w:pPr>
          </w:p>
          <w:p w14:paraId="6239FD83" w14:textId="77777777" w:rsidR="000352CE" w:rsidRPr="00C54166" w:rsidRDefault="000352CE" w:rsidP="00C65778">
            <w:pPr>
              <w:pStyle w:val="TAL"/>
              <w:tabs>
                <w:tab w:val="left" w:pos="3505"/>
              </w:tabs>
              <w:rPr>
                <w:rFonts w:cs="Arial"/>
                <w:color w:val="000000" w:themeColor="text1"/>
                <w:szCs w:val="18"/>
              </w:rPr>
            </w:pPr>
            <w:r w:rsidRPr="00C54166">
              <w:rPr>
                <w:rFonts w:cs="Arial"/>
                <w:color w:val="000000" w:themeColor="text1"/>
                <w:szCs w:val="18"/>
              </w:rPr>
              <w:t>Component 3 candidate values: {2,3,4,5,6}</w:t>
            </w:r>
            <w:r w:rsidRPr="002E68C5">
              <w:rPr>
                <w:rFonts w:cs="Arial"/>
                <w:strike/>
                <w:color w:val="FF0000"/>
                <w:szCs w:val="18"/>
              </w:rPr>
              <w:t>]</w:t>
            </w:r>
          </w:p>
          <w:p w14:paraId="65BF7792" w14:textId="77777777" w:rsidR="000352CE" w:rsidRPr="00C54166" w:rsidRDefault="000352CE" w:rsidP="00C65778">
            <w:pPr>
              <w:pStyle w:val="TAL"/>
              <w:rPr>
                <w:rFonts w:cs="Arial"/>
                <w:color w:val="000000" w:themeColor="text1"/>
                <w:szCs w:val="18"/>
              </w:rPr>
            </w:pPr>
          </w:p>
          <w:p w14:paraId="7D5B10A0" w14:textId="77777777" w:rsidR="000352CE" w:rsidRPr="00C54166" w:rsidRDefault="000352CE" w:rsidP="00C65778">
            <w:pPr>
              <w:pStyle w:val="TAL"/>
              <w:rPr>
                <w:rFonts w:cs="Arial"/>
                <w:color w:val="000000" w:themeColor="text1"/>
                <w:szCs w:val="18"/>
              </w:rPr>
            </w:pPr>
            <w:r w:rsidRPr="002E68C5">
              <w:rPr>
                <w:rFonts w:cs="Arial"/>
                <w:strike/>
                <w:color w:val="FF0000"/>
                <w:szCs w:val="18"/>
              </w:rPr>
              <w:t>[</w:t>
            </w:r>
            <w:r w:rsidRPr="00C54166">
              <w:rPr>
                <w:rFonts w:cs="Arial"/>
                <w:color w:val="000000" w:themeColor="text1"/>
                <w:szCs w:val="18"/>
              </w:rPr>
              <w:t>Component 4 candidate values:</w:t>
            </w:r>
          </w:p>
          <w:p w14:paraId="2999BC3E" w14:textId="77777777" w:rsidR="000352CE" w:rsidRPr="00C54166" w:rsidRDefault="000352CE" w:rsidP="00C65778">
            <w:pPr>
              <w:pStyle w:val="TAL"/>
              <w:rPr>
                <w:rFonts w:cs="Arial"/>
                <w:color w:val="000000" w:themeColor="text1"/>
                <w:szCs w:val="18"/>
              </w:rPr>
            </w:pPr>
            <w:r w:rsidRPr="00C54166">
              <w:rPr>
                <w:rFonts w:cs="Arial"/>
                <w:color w:val="000000" w:themeColor="text1"/>
                <w:szCs w:val="18"/>
              </w:rPr>
              <w:t>T</w:t>
            </w:r>
            <w:r w:rsidRPr="00C54166">
              <w:rPr>
                <w:rFonts w:cs="Arial"/>
                <w:color w:val="FF0000"/>
                <w:szCs w:val="18"/>
              </w:rPr>
              <w:t>3</w:t>
            </w:r>
            <w:r w:rsidRPr="00C54166">
              <w:rPr>
                <w:rFonts w:cs="Arial"/>
                <w:color w:val="000000" w:themeColor="text1"/>
                <w:szCs w:val="18"/>
              </w:rPr>
              <w:t>: {8, 16, 20, 30, 40, 80, 160, 320, 640, 1280} ms</w:t>
            </w:r>
          </w:p>
          <w:p w14:paraId="09D76294" w14:textId="77777777" w:rsidR="000352CE" w:rsidRPr="002E68C5" w:rsidRDefault="000352CE" w:rsidP="00C65778">
            <w:pPr>
              <w:pStyle w:val="TAL"/>
              <w:rPr>
                <w:rFonts w:cs="Arial"/>
                <w:strike/>
                <w:color w:val="FF0000"/>
                <w:szCs w:val="18"/>
              </w:rPr>
            </w:pPr>
            <w:r w:rsidRPr="00C54166">
              <w:rPr>
                <w:rFonts w:cs="Arial"/>
                <w:color w:val="000000" w:themeColor="text1"/>
                <w:szCs w:val="18"/>
              </w:rPr>
              <w:t>N</w:t>
            </w:r>
            <w:r w:rsidRPr="00C54166">
              <w:rPr>
                <w:rFonts w:cs="Arial"/>
                <w:color w:val="FF0000"/>
                <w:szCs w:val="18"/>
              </w:rPr>
              <w:t>3</w:t>
            </w:r>
            <w:r w:rsidRPr="00C54166">
              <w:rPr>
                <w:rFonts w:cs="Arial"/>
                <w:color w:val="000000" w:themeColor="text1"/>
                <w:szCs w:val="18"/>
              </w:rPr>
              <w:t>: {0.125, 0.25, 0.5, 1, 2, 4, 6, 8, 12, 16, 20, 25, 30, 32, 35, 40, 45, 50} ms</w:t>
            </w:r>
            <w:r w:rsidRPr="002E68C5">
              <w:rPr>
                <w:rFonts w:cs="Arial"/>
                <w:strike/>
                <w:color w:val="FF0000"/>
                <w:szCs w:val="18"/>
              </w:rPr>
              <w:t>]</w:t>
            </w:r>
          </w:p>
          <w:p w14:paraId="26ED8941" w14:textId="77777777" w:rsidR="000352CE" w:rsidRPr="002E68C5" w:rsidRDefault="000352CE" w:rsidP="00C65778">
            <w:pPr>
              <w:pStyle w:val="TAL"/>
              <w:rPr>
                <w:rFonts w:cs="Arial"/>
                <w:strike/>
                <w:color w:val="FF0000"/>
                <w:szCs w:val="18"/>
              </w:rPr>
            </w:pPr>
          </w:p>
          <w:p w14:paraId="01B75304" w14:textId="77777777" w:rsidR="000352CE" w:rsidRPr="00C54166" w:rsidRDefault="000352CE" w:rsidP="00C65778">
            <w:pPr>
              <w:pStyle w:val="TAL"/>
              <w:rPr>
                <w:rFonts w:cs="Arial"/>
                <w:color w:val="000000" w:themeColor="text1"/>
                <w:szCs w:val="18"/>
              </w:rPr>
            </w:pPr>
            <w:r w:rsidRPr="002E68C5">
              <w:rPr>
                <w:rFonts w:cs="Arial"/>
                <w:strike/>
                <w:color w:val="FF0000"/>
                <w:szCs w:val="18"/>
                <w:lang w:val="en-US"/>
              </w:rPr>
              <w:t>[</w:t>
            </w:r>
            <w:r w:rsidRPr="00C54166">
              <w:rPr>
                <w:rFonts w:cs="Arial"/>
                <w:color w:val="000000" w:themeColor="text1"/>
                <w:szCs w:val="18"/>
                <w:lang w:val="en-US"/>
              </w:rPr>
              <w:t>Component 5 candidate values:</w:t>
            </w:r>
          </w:p>
          <w:p w14:paraId="70F8701B" w14:textId="77777777" w:rsidR="000352CE" w:rsidRPr="00C54166" w:rsidRDefault="000352CE" w:rsidP="00C65778">
            <w:pPr>
              <w:pStyle w:val="TAL"/>
              <w:rPr>
                <w:rFonts w:cs="Arial"/>
                <w:color w:val="000000" w:themeColor="text1"/>
                <w:szCs w:val="18"/>
                <w:lang w:val="en-US"/>
              </w:rPr>
            </w:pPr>
            <w:r w:rsidRPr="00C54166">
              <w:rPr>
                <w:rFonts w:cs="Arial"/>
                <w:color w:val="000000" w:themeColor="text1"/>
                <w:szCs w:val="18"/>
                <w:lang w:val="en-US"/>
              </w:rPr>
              <w:t>FR1: {70us, 140us, 210us}</w:t>
            </w:r>
          </w:p>
          <w:p w14:paraId="05F1A9BC" w14:textId="77777777" w:rsidR="000352CE" w:rsidRPr="002E68C5" w:rsidRDefault="000352CE" w:rsidP="00C65778">
            <w:pPr>
              <w:pStyle w:val="TAL"/>
              <w:rPr>
                <w:rFonts w:cs="Arial"/>
                <w:strike/>
                <w:color w:val="FF0000"/>
                <w:szCs w:val="18"/>
                <w:lang w:val="en-US"/>
              </w:rPr>
            </w:pPr>
            <w:r w:rsidRPr="00C54166">
              <w:rPr>
                <w:rFonts w:cs="Arial"/>
                <w:color w:val="000000" w:themeColor="text1"/>
                <w:szCs w:val="18"/>
                <w:lang w:val="en-US"/>
              </w:rPr>
              <w:t>FR2: {35us, 70us, 140us}</w:t>
            </w:r>
            <w:r w:rsidRPr="002E68C5">
              <w:rPr>
                <w:rFonts w:cs="Arial"/>
                <w:strike/>
                <w:color w:val="FF0000"/>
                <w:szCs w:val="18"/>
                <w:lang w:val="en-US"/>
              </w:rPr>
              <w:t>]</w:t>
            </w:r>
          </w:p>
          <w:p w14:paraId="23094753" w14:textId="77777777" w:rsidR="000352CE" w:rsidRPr="002E68C5" w:rsidRDefault="000352CE" w:rsidP="00C65778">
            <w:pPr>
              <w:pStyle w:val="TAL"/>
              <w:rPr>
                <w:rFonts w:cs="Arial"/>
                <w:strike/>
                <w:color w:val="FF0000"/>
                <w:szCs w:val="18"/>
              </w:rPr>
            </w:pPr>
          </w:p>
          <w:p w14:paraId="3601ED35" w14:textId="77777777" w:rsidR="000352CE" w:rsidRPr="00A01923" w:rsidRDefault="000352CE" w:rsidP="00C65778">
            <w:pPr>
              <w:pStyle w:val="TAL"/>
              <w:rPr>
                <w:rFonts w:cs="Arial"/>
                <w:color w:val="000000" w:themeColor="text1"/>
                <w:szCs w:val="18"/>
              </w:rPr>
            </w:pPr>
            <w:r w:rsidRPr="002E68C5">
              <w:rPr>
                <w:rFonts w:cs="Arial"/>
                <w:strike/>
                <w:color w:val="FF0000"/>
                <w:szCs w:val="18"/>
                <w:lang w:val="en-US"/>
              </w:rPr>
              <w:t>[</w:t>
            </w:r>
            <w:r w:rsidRPr="00C54166">
              <w:rPr>
                <w:rFonts w:cs="Arial"/>
                <w:color w:val="000000" w:themeColor="text1"/>
                <w:szCs w:val="18"/>
                <w:lang w:val="en-US"/>
              </w:rPr>
              <w:t>Component 6 candidate values:</w:t>
            </w:r>
            <w:r w:rsidRPr="00C54166">
              <w:rPr>
                <w:rFonts w:cs="Arial"/>
                <w:color w:val="000000" w:themeColor="text1"/>
                <w:szCs w:val="18"/>
              </w:rPr>
              <w:t xml:space="preserve"> </w:t>
            </w:r>
            <w:r w:rsidRPr="00C54166">
              <w:rPr>
                <w:rFonts w:cs="Arial"/>
                <w:bCs/>
                <w:color w:val="000000" w:themeColor="text1"/>
                <w:szCs w:val="18"/>
                <w:lang w:val="en-US"/>
              </w:rPr>
              <w:t>{0, 1, 2, 4}</w:t>
            </w:r>
            <w:r w:rsidRPr="002E68C5">
              <w:rPr>
                <w:rFonts w:cs="Arial"/>
                <w:bCs/>
                <w:strike/>
                <w:color w:val="FF0000"/>
                <w:szCs w:val="18"/>
                <w:lang w:val="en-US"/>
              </w:rPr>
              <w:t>]</w:t>
            </w:r>
          </w:p>
          <w:p w14:paraId="02F5CA9F" w14:textId="77777777" w:rsidR="000352CE" w:rsidRPr="00A01923" w:rsidRDefault="000352CE" w:rsidP="00C65778">
            <w:pPr>
              <w:pStyle w:val="TAL"/>
              <w:rPr>
                <w:rFonts w:cs="Arial"/>
                <w:color w:val="000000" w:themeColor="text1"/>
                <w:szCs w:val="18"/>
              </w:rPr>
            </w:pPr>
          </w:p>
          <w:p w14:paraId="2A6AEA5D" w14:textId="77777777" w:rsidR="000352CE" w:rsidRPr="00A01923" w:rsidRDefault="000352CE" w:rsidP="00C65778">
            <w:pPr>
              <w:pStyle w:val="TAL"/>
              <w:rPr>
                <w:rFonts w:cs="Arial"/>
                <w:color w:val="000000" w:themeColor="text1"/>
                <w:szCs w:val="18"/>
              </w:rPr>
            </w:pPr>
            <w:r w:rsidRPr="00A01923">
              <w:rPr>
                <w:rFonts w:cs="Arial"/>
                <w:color w:val="000000" w:themeColor="text1"/>
                <w:szCs w:val="18"/>
              </w:rPr>
              <w:t>Note 1: The maximum DL PRS bandwidth per hop follows component 1 of FG 13-1</w:t>
            </w:r>
          </w:p>
          <w:p w14:paraId="62ADB8E5" w14:textId="77777777" w:rsidR="000352CE" w:rsidRPr="00A01923" w:rsidRDefault="000352CE" w:rsidP="00C65778">
            <w:pPr>
              <w:pStyle w:val="TAL"/>
              <w:rPr>
                <w:rFonts w:cs="Arial"/>
                <w:color w:val="000000" w:themeColor="text1"/>
                <w:szCs w:val="18"/>
              </w:rPr>
            </w:pPr>
          </w:p>
          <w:p w14:paraId="3D9B0222" w14:textId="77777777" w:rsidR="000352CE" w:rsidRPr="00A01923" w:rsidRDefault="000352CE" w:rsidP="00C65778">
            <w:pPr>
              <w:pStyle w:val="TAL"/>
              <w:rPr>
                <w:rFonts w:cs="Arial"/>
                <w:color w:val="000000" w:themeColor="text1"/>
                <w:szCs w:val="18"/>
              </w:rPr>
            </w:pPr>
            <w:r w:rsidRPr="00A01923">
              <w:rPr>
                <w:rFonts w:cs="Arial"/>
                <w:color w:val="000000" w:themeColor="text1"/>
                <w:szCs w:val="18"/>
              </w:rPr>
              <w:t xml:space="preserve">Note 2: DL PRS buffering </w:t>
            </w:r>
            <w:r w:rsidRPr="00A01923">
              <w:rPr>
                <w:rFonts w:cs="Arial"/>
                <w:color w:val="000000" w:themeColor="text1"/>
                <w:szCs w:val="18"/>
              </w:rPr>
              <w:lastRenderedPageBreak/>
              <w:t>capability follows component 2 of FG 13-1</w:t>
            </w:r>
          </w:p>
          <w:p w14:paraId="7EAD9D20" w14:textId="77777777" w:rsidR="000352CE" w:rsidRPr="00A01923" w:rsidRDefault="000352CE" w:rsidP="00C65778">
            <w:pPr>
              <w:pStyle w:val="TAL"/>
              <w:rPr>
                <w:rFonts w:cs="Arial"/>
                <w:color w:val="000000" w:themeColor="text1"/>
                <w:szCs w:val="18"/>
              </w:rPr>
            </w:pPr>
          </w:p>
          <w:p w14:paraId="6571DF77" w14:textId="77777777" w:rsidR="000352CE" w:rsidRPr="0035674C" w:rsidRDefault="000352CE" w:rsidP="00C65778">
            <w:pPr>
              <w:pStyle w:val="TAL"/>
              <w:rPr>
                <w:rFonts w:eastAsia="Yu Mincho" w:cs="Arial"/>
                <w:color w:val="000000" w:themeColor="text1"/>
                <w:szCs w:val="18"/>
              </w:rPr>
            </w:pPr>
            <w:r w:rsidRPr="0035674C">
              <w:rPr>
                <w:rFonts w:eastAsia="Yu Mincho" w:cs="Arial"/>
                <w:color w:val="000000" w:themeColor="text1"/>
                <w:szCs w:val="18"/>
                <w:highlight w:val="yellow"/>
              </w:rPr>
              <w:t>FFS: whether this FG is applicable to non-Redcap UE</w:t>
            </w:r>
          </w:p>
          <w:p w14:paraId="5C96C866" w14:textId="77777777" w:rsidR="000352CE" w:rsidRPr="00A01923" w:rsidRDefault="000352CE" w:rsidP="00C65778">
            <w:pPr>
              <w:pStyle w:val="TAL"/>
              <w:rPr>
                <w:rFonts w:eastAsia="Yu Mincho" w:cs="Arial"/>
                <w:color w:val="000000" w:themeColor="text1"/>
                <w:szCs w:val="18"/>
              </w:rPr>
            </w:pPr>
          </w:p>
          <w:p w14:paraId="1F92C7AD" w14:textId="77777777" w:rsidR="000352CE" w:rsidRPr="00A01923" w:rsidRDefault="000352CE" w:rsidP="00C65778">
            <w:pPr>
              <w:pStyle w:val="TAL"/>
              <w:rPr>
                <w:rFonts w:cs="Arial"/>
                <w:color w:val="000000" w:themeColor="text1"/>
                <w:szCs w:val="18"/>
              </w:rPr>
            </w:pPr>
            <w:r w:rsidRPr="00A01923">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2EA6C" w14:textId="77777777" w:rsidR="000352CE" w:rsidRPr="00A01923" w:rsidRDefault="000352CE" w:rsidP="00C65778">
            <w:pPr>
              <w:pStyle w:val="TAL"/>
              <w:rPr>
                <w:rFonts w:cs="Arial"/>
                <w:color w:val="000000" w:themeColor="text1"/>
                <w:szCs w:val="18"/>
              </w:rPr>
            </w:pPr>
            <w:r w:rsidRPr="00A01923">
              <w:rPr>
                <w:rFonts w:cs="Arial"/>
                <w:color w:val="000000" w:themeColor="text1"/>
                <w:szCs w:val="18"/>
              </w:rPr>
              <w:lastRenderedPageBreak/>
              <w:t>Optional with capability signalling</w:t>
            </w:r>
          </w:p>
        </w:tc>
      </w:tr>
    </w:tbl>
    <w:p w14:paraId="0B7BA15B" w14:textId="77777777" w:rsidR="000352CE" w:rsidRDefault="000352CE" w:rsidP="000352CE">
      <w:pPr>
        <w:rPr>
          <w:lang w:eastAsia="x-none"/>
        </w:rPr>
      </w:pPr>
    </w:p>
    <w:p w14:paraId="20E9E9CA" w14:textId="77777777" w:rsidR="000352CE" w:rsidRDefault="000352CE" w:rsidP="000352CE">
      <w:pPr>
        <w:rPr>
          <w:rFonts w:ascii="Calibri" w:hAnsi="Calibri" w:cs="Arial"/>
          <w:b/>
        </w:rPr>
      </w:pPr>
    </w:p>
    <w:p w14:paraId="48BABA08" w14:textId="77777777" w:rsidR="000352CE" w:rsidRPr="00C37B94" w:rsidRDefault="000352CE" w:rsidP="000352CE">
      <w:pPr>
        <w:rPr>
          <w:rFonts w:ascii="Calibri" w:hAnsi="Calibri" w:cs="Arial"/>
          <w:b/>
        </w:rPr>
      </w:pPr>
    </w:p>
    <w:p w14:paraId="11E6B462" w14:textId="77777777" w:rsidR="000352CE" w:rsidRDefault="000352CE" w:rsidP="000352CE">
      <w:pPr>
        <w:rPr>
          <w:lang w:eastAsia="x-none"/>
        </w:rPr>
      </w:pPr>
      <w:r w:rsidRPr="0051619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11"/>
        <w:gridCol w:w="2242"/>
        <w:gridCol w:w="2325"/>
        <w:gridCol w:w="545"/>
        <w:gridCol w:w="527"/>
        <w:gridCol w:w="467"/>
        <w:gridCol w:w="2368"/>
        <w:gridCol w:w="648"/>
        <w:gridCol w:w="467"/>
        <w:gridCol w:w="467"/>
        <w:gridCol w:w="467"/>
        <w:gridCol w:w="1434"/>
        <w:gridCol w:w="1147"/>
      </w:tblGrid>
      <w:tr w:rsidR="000352CE" w:rsidRPr="00B7031B" w14:paraId="530E9863"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A2D623" w14:textId="77777777" w:rsidR="000352CE" w:rsidRPr="00A01923" w:rsidRDefault="000352CE" w:rsidP="00C6577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DE1F2" w14:textId="77777777" w:rsidR="000352CE" w:rsidRPr="00A01923" w:rsidRDefault="000352CE" w:rsidP="00C65778">
            <w:pPr>
              <w:pStyle w:val="TAL"/>
              <w:rPr>
                <w:rFonts w:eastAsia="MS Mincho" w:cs="Arial"/>
                <w:color w:val="000000" w:themeColor="text1"/>
                <w:szCs w:val="18"/>
              </w:rPr>
            </w:pPr>
            <w:r w:rsidRPr="00A01923">
              <w:rPr>
                <w:rFonts w:eastAsia="MS Mincho" w:cs="Arial"/>
                <w:color w:val="000000" w:themeColor="text1"/>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1C39A" w14:textId="77777777" w:rsidR="000352CE" w:rsidRPr="00874C01" w:rsidDel="00B7031B" w:rsidRDefault="000352CE" w:rsidP="00C65778">
            <w:pPr>
              <w:pStyle w:val="TAL"/>
              <w:rPr>
                <w:rFonts w:cs="Arial"/>
                <w:color w:val="000000" w:themeColor="text1"/>
                <w:szCs w:val="18"/>
                <w:lang w:eastAsia="zh-CN"/>
              </w:rPr>
            </w:pPr>
            <w:r w:rsidRPr="00874C01">
              <w:rPr>
                <w:rFonts w:cs="Arial"/>
                <w:color w:val="000000" w:themeColor="text1"/>
                <w:szCs w:val="18"/>
                <w:lang w:eastAsia="zh-CN"/>
              </w:rPr>
              <w:t xml:space="preserve">PRS measurement with Rx frequency hopping </w:t>
            </w:r>
            <w:r w:rsidRPr="00874C01">
              <w:rPr>
                <w:rFonts w:cs="Arial"/>
                <w:strike/>
                <w:color w:val="FF0000"/>
                <w:szCs w:val="18"/>
                <w:lang w:eastAsia="zh-CN"/>
              </w:rPr>
              <w:t>[and measurement report]</w:t>
            </w:r>
            <w:r w:rsidRPr="00874C01">
              <w:rPr>
                <w:rFonts w:cs="Arial"/>
                <w:color w:val="000000" w:themeColor="text1"/>
                <w:szCs w:val="18"/>
                <w:lang w:eastAsia="zh-CN"/>
              </w:rPr>
              <w:t xml:space="preserve">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9B7BF" w14:textId="77777777" w:rsidR="000352CE" w:rsidRPr="00874C01" w:rsidRDefault="000352CE" w:rsidP="00C65778">
            <w:pPr>
              <w:pStyle w:val="TAL"/>
              <w:rPr>
                <w:rFonts w:cs="Arial"/>
                <w:color w:val="000000" w:themeColor="text1"/>
                <w:szCs w:val="18"/>
                <w:lang w:eastAsia="zh-CN"/>
              </w:rPr>
            </w:pPr>
            <w:r w:rsidRPr="00874C01">
              <w:rPr>
                <w:rFonts w:cs="Arial"/>
                <w:color w:val="000000" w:themeColor="text1"/>
                <w:szCs w:val="18"/>
                <w:lang w:eastAsia="zh-CN"/>
              </w:rPr>
              <w:t xml:space="preserve">Support of PRS measurement with Rx frequency hopping </w:t>
            </w:r>
            <w:r w:rsidRPr="00874C01">
              <w:rPr>
                <w:rFonts w:cs="Arial"/>
                <w:strike/>
                <w:color w:val="FF0000"/>
                <w:szCs w:val="18"/>
                <w:lang w:eastAsia="zh-CN"/>
              </w:rPr>
              <w:t>[and measurement report]</w:t>
            </w:r>
            <w:r w:rsidRPr="00874C01">
              <w:rPr>
                <w:rFonts w:cs="Arial"/>
                <w:color w:val="000000" w:themeColor="text1"/>
                <w:szCs w:val="18"/>
                <w:lang w:eastAsia="zh-CN"/>
              </w:rPr>
              <w:t xml:space="preserve">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AFB32" w14:textId="77777777" w:rsidR="000352CE" w:rsidRPr="00874C01" w:rsidRDefault="000352CE" w:rsidP="00C65778">
            <w:pPr>
              <w:pStyle w:val="TAL"/>
              <w:rPr>
                <w:rFonts w:eastAsia="DengXian" w:cs="Arial"/>
                <w:color w:val="000000" w:themeColor="text1"/>
                <w:szCs w:val="18"/>
                <w:lang w:eastAsia="zh-CN"/>
              </w:rPr>
            </w:pPr>
            <w:r w:rsidRPr="00874C01">
              <w:rPr>
                <w:rFonts w:eastAsia="DengXian" w:cs="Arial"/>
                <w:color w:val="000000" w:themeColor="text1"/>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37AB8" w14:textId="77777777" w:rsidR="000352CE" w:rsidRPr="00874C01" w:rsidRDefault="000352CE" w:rsidP="00C65778">
            <w:pPr>
              <w:pStyle w:val="TAL"/>
              <w:rPr>
                <w:rFonts w:cs="Arial"/>
                <w:color w:val="000000" w:themeColor="text1"/>
                <w:szCs w:val="18"/>
              </w:rPr>
            </w:pPr>
            <w:r w:rsidRPr="00874C0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7983F" w14:textId="77777777" w:rsidR="000352CE" w:rsidRPr="00874C01" w:rsidRDefault="000352CE" w:rsidP="00C65778">
            <w:pPr>
              <w:pStyle w:val="TAL"/>
              <w:rPr>
                <w:rFonts w:cs="Arial"/>
                <w:color w:val="000000" w:themeColor="text1"/>
                <w:szCs w:val="18"/>
              </w:rPr>
            </w:pPr>
            <w:r w:rsidRPr="00874C0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87397" w14:textId="77777777" w:rsidR="000352CE" w:rsidRPr="00874C01" w:rsidRDefault="000352CE" w:rsidP="00C65778">
            <w:pPr>
              <w:pStyle w:val="TAL"/>
              <w:rPr>
                <w:rFonts w:cs="Arial"/>
                <w:color w:val="000000" w:themeColor="text1"/>
                <w:szCs w:val="18"/>
                <w:lang w:eastAsia="zh-CN"/>
              </w:rPr>
            </w:pPr>
            <w:r w:rsidRPr="00874C01">
              <w:rPr>
                <w:rFonts w:cs="Arial"/>
                <w:color w:val="000000" w:themeColor="text1"/>
                <w:szCs w:val="18"/>
                <w:lang w:eastAsia="zh-CN"/>
              </w:rPr>
              <w:t xml:space="preserve">PRS measurement with Rx frequency hopping </w:t>
            </w:r>
            <w:r w:rsidRPr="00874C01">
              <w:rPr>
                <w:rFonts w:cs="Arial"/>
                <w:strike/>
                <w:color w:val="FF0000"/>
                <w:szCs w:val="18"/>
                <w:lang w:eastAsia="zh-CN"/>
              </w:rPr>
              <w:t>[and measurement report]</w:t>
            </w:r>
            <w:r w:rsidRPr="00874C01">
              <w:rPr>
                <w:rFonts w:cs="Arial"/>
                <w:color w:val="000000" w:themeColor="text1"/>
                <w:szCs w:val="18"/>
                <w:lang w:eastAsia="zh-CN"/>
              </w:rPr>
              <w:t xml:space="preserve"> in RRC_INACTIVE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455F" w14:textId="77777777" w:rsidR="000352CE" w:rsidRPr="00A01923" w:rsidRDefault="000352CE" w:rsidP="00C65778">
            <w:pPr>
              <w:pStyle w:val="TAL"/>
              <w:rPr>
                <w:rFonts w:cs="Arial"/>
                <w:color w:val="000000" w:themeColor="text1"/>
                <w:szCs w:val="18"/>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CF501" w14:textId="77777777" w:rsidR="000352CE" w:rsidRPr="00A01923" w:rsidRDefault="000352CE"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D046" w14:textId="77777777" w:rsidR="000352CE" w:rsidRPr="00A01923" w:rsidRDefault="000352CE"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5EE03" w14:textId="77777777" w:rsidR="000352CE" w:rsidRPr="00A01923" w:rsidRDefault="000352CE" w:rsidP="00C6577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8C819" w14:textId="77777777" w:rsidR="000352CE" w:rsidRPr="00A01923" w:rsidRDefault="000352CE" w:rsidP="00C65778">
            <w:pPr>
              <w:pStyle w:val="TAL"/>
              <w:rPr>
                <w:rFonts w:cs="Arial"/>
                <w:color w:val="000000" w:themeColor="text1"/>
                <w:szCs w:val="18"/>
              </w:rPr>
            </w:pPr>
            <w:r w:rsidRPr="00A01923">
              <w:rPr>
                <w:rFonts w:cs="Arial"/>
                <w:color w:val="000000" w:themeColor="text1"/>
                <w:szCs w:val="18"/>
              </w:rPr>
              <w:t>Need for location server to know if the feature is supported.</w:t>
            </w:r>
          </w:p>
          <w:p w14:paraId="7D214D35" w14:textId="77777777" w:rsidR="000352CE" w:rsidRPr="00A01923" w:rsidRDefault="000352CE" w:rsidP="00C65778">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BDA33" w14:textId="77777777" w:rsidR="000352CE" w:rsidRPr="00A01923" w:rsidRDefault="000352CE" w:rsidP="00C65778">
            <w:pPr>
              <w:pStyle w:val="TAL"/>
              <w:rPr>
                <w:rFonts w:cs="Arial"/>
                <w:color w:val="000000" w:themeColor="text1"/>
                <w:szCs w:val="18"/>
              </w:rPr>
            </w:pPr>
            <w:r w:rsidRPr="00A01923">
              <w:rPr>
                <w:rFonts w:cs="Arial"/>
                <w:color w:val="000000" w:themeColor="text1"/>
                <w:szCs w:val="18"/>
              </w:rPr>
              <w:t>Optional with capability signalling</w:t>
            </w:r>
          </w:p>
        </w:tc>
      </w:tr>
    </w:tbl>
    <w:p w14:paraId="3E7FA1F8" w14:textId="77777777" w:rsidR="000352CE" w:rsidRDefault="000352CE" w:rsidP="000352CE">
      <w:pPr>
        <w:rPr>
          <w:rFonts w:ascii="Calibri" w:hAnsi="Calibri" w:cs="Arial"/>
          <w:b/>
        </w:rPr>
      </w:pPr>
    </w:p>
    <w:p w14:paraId="4175717F" w14:textId="77777777" w:rsidR="000352CE" w:rsidRDefault="000352CE" w:rsidP="000352CE">
      <w:pPr>
        <w:rPr>
          <w:lang w:eastAsia="x-none"/>
        </w:rPr>
      </w:pPr>
      <w:r w:rsidRPr="005F2C7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486"/>
        <w:gridCol w:w="3419"/>
        <w:gridCol w:w="1218"/>
        <w:gridCol w:w="524"/>
        <w:gridCol w:w="527"/>
        <w:gridCol w:w="467"/>
        <w:gridCol w:w="1954"/>
        <w:gridCol w:w="625"/>
        <w:gridCol w:w="467"/>
        <w:gridCol w:w="467"/>
        <w:gridCol w:w="467"/>
        <w:gridCol w:w="2000"/>
        <w:gridCol w:w="1015"/>
      </w:tblGrid>
      <w:tr w:rsidR="000352CE" w:rsidRPr="00896695" w14:paraId="089C38DF"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FFD23" w14:textId="77777777" w:rsidR="000352CE" w:rsidRPr="00A01923" w:rsidRDefault="000352CE" w:rsidP="00C65778">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F060D" w14:textId="77777777" w:rsidR="000352CE" w:rsidRPr="00A01923" w:rsidRDefault="000352CE" w:rsidP="00C65778">
            <w:pPr>
              <w:pStyle w:val="TAL"/>
              <w:rPr>
                <w:rFonts w:cs="Arial"/>
                <w:color w:val="000000" w:themeColor="text1"/>
                <w:szCs w:val="18"/>
              </w:rPr>
            </w:pPr>
            <w:r w:rsidRPr="00A01923">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7EE80" w14:textId="77777777" w:rsidR="000352CE" w:rsidRPr="00A01923" w:rsidRDefault="000352CE" w:rsidP="00C65778">
            <w:pPr>
              <w:pStyle w:val="TAL"/>
              <w:rPr>
                <w:rFonts w:cs="Arial"/>
                <w:color w:val="000000" w:themeColor="text1"/>
                <w:szCs w:val="18"/>
                <w:lang w:eastAsia="zh-CN"/>
              </w:rPr>
            </w:pPr>
            <w:r w:rsidRPr="00AD0AA3">
              <w:rPr>
                <w:rFonts w:cs="Arial"/>
                <w:color w:val="000000" w:themeColor="text1"/>
                <w:szCs w:val="18"/>
                <w:lang w:eastAsia="zh-CN"/>
              </w:rPr>
              <w:t xml:space="preserve">Support of positioning SRS with Tx frequency hopping </w:t>
            </w:r>
            <w:r w:rsidRPr="00AD0AA3">
              <w:rPr>
                <w:rFonts w:cs="Arial"/>
                <w:strike/>
                <w:color w:val="FF0000"/>
                <w:szCs w:val="18"/>
                <w:lang w:eastAsia="zh-CN"/>
              </w:rPr>
              <w:t>[</w:t>
            </w:r>
            <w:r w:rsidRPr="00AD0AA3">
              <w:rPr>
                <w:rFonts w:cs="Arial"/>
                <w:color w:val="000000" w:themeColor="text1"/>
                <w:szCs w:val="18"/>
                <w:lang w:eastAsia="zh-CN"/>
              </w:rPr>
              <w:t>in RRC_CONNECTED</w:t>
            </w:r>
            <w:r w:rsidRPr="00AD0AA3">
              <w:rPr>
                <w:rFonts w:cs="Arial"/>
                <w:strike/>
                <w:color w:val="FF0000"/>
                <w:szCs w:val="18"/>
                <w:lang w:eastAsia="zh-CN"/>
              </w:rPr>
              <w:t>/RRC_INACTIVE]</w:t>
            </w:r>
            <w:r w:rsidRPr="00AD0AA3">
              <w:rPr>
                <w:rFonts w:cs="Arial"/>
                <w:color w:val="000000" w:themeColor="text1"/>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6CCF" w14:textId="77777777" w:rsidR="000352CE" w:rsidRPr="00D94E24" w:rsidRDefault="000352CE" w:rsidP="00C65778">
            <w:pPr>
              <w:rPr>
                <w:rFonts w:cs="Arial"/>
                <w:color w:val="FF0000"/>
                <w:sz w:val="18"/>
                <w:szCs w:val="18"/>
                <w:lang w:eastAsia="zh-CN"/>
              </w:rPr>
            </w:pPr>
            <w:r w:rsidRPr="00D94E24">
              <w:rPr>
                <w:rFonts w:cs="Arial"/>
                <w:color w:val="FF0000"/>
                <w:sz w:val="18"/>
                <w:szCs w:val="18"/>
                <w:lang w:eastAsia="zh-CN"/>
              </w:rPr>
              <w:t>1.</w:t>
            </w:r>
            <w:r>
              <w:rPr>
                <w:rFonts w:cs="Arial"/>
                <w:color w:val="FF0000"/>
                <w:sz w:val="18"/>
                <w:szCs w:val="18"/>
                <w:lang w:eastAsia="zh-CN"/>
              </w:rPr>
              <w:t xml:space="preserve"> </w:t>
            </w:r>
            <w:r w:rsidRPr="00D94E24">
              <w:rPr>
                <w:rFonts w:cs="Arial"/>
                <w:color w:val="FF0000"/>
                <w:sz w:val="18"/>
                <w:szCs w:val="18"/>
                <w:lang w:eastAsia="zh-CN"/>
              </w:rPr>
              <w:t>Maximum SRS bandwidth across all hops</w:t>
            </w:r>
          </w:p>
          <w:p w14:paraId="50FBFF8A" w14:textId="77777777" w:rsidR="000352CE" w:rsidRPr="00D94E24" w:rsidRDefault="000352CE" w:rsidP="00C65778">
            <w:pPr>
              <w:rPr>
                <w:rFonts w:cs="Arial"/>
                <w:color w:val="FF0000"/>
                <w:sz w:val="18"/>
                <w:szCs w:val="18"/>
                <w:lang w:eastAsia="zh-CN"/>
              </w:rPr>
            </w:pPr>
            <w:r w:rsidRPr="00D94E24">
              <w:rPr>
                <w:rFonts w:cs="Arial"/>
                <w:color w:val="FF0000"/>
                <w:sz w:val="18"/>
                <w:szCs w:val="18"/>
                <w:lang w:eastAsia="zh-CN"/>
              </w:rPr>
              <w:t>2.</w:t>
            </w:r>
            <w:r>
              <w:rPr>
                <w:rFonts w:cs="Arial"/>
                <w:color w:val="FF0000"/>
                <w:sz w:val="18"/>
                <w:szCs w:val="18"/>
                <w:lang w:eastAsia="zh-CN"/>
              </w:rPr>
              <w:t xml:space="preserve"> Maximum n</w:t>
            </w:r>
            <w:r w:rsidRPr="00D94E24">
              <w:rPr>
                <w:rFonts w:cs="Arial"/>
                <w:color w:val="FF0000"/>
                <w:sz w:val="18"/>
                <w:szCs w:val="18"/>
                <w:lang w:eastAsia="zh-CN"/>
              </w:rPr>
              <w:t xml:space="preserve">umber of hops </w:t>
            </w:r>
          </w:p>
          <w:p w14:paraId="6E872FC4" w14:textId="77777777" w:rsidR="000352CE" w:rsidRPr="00D94E24" w:rsidRDefault="000352CE" w:rsidP="00C65778">
            <w:pPr>
              <w:rPr>
                <w:rFonts w:cs="Arial"/>
                <w:color w:val="FF0000"/>
                <w:sz w:val="18"/>
                <w:szCs w:val="18"/>
                <w:lang w:eastAsia="zh-CN"/>
              </w:rPr>
            </w:pPr>
            <w:r w:rsidRPr="00D94E24">
              <w:rPr>
                <w:rFonts w:cs="Arial"/>
                <w:color w:val="FF0000"/>
                <w:sz w:val="18"/>
                <w:szCs w:val="18"/>
                <w:lang w:eastAsia="zh-CN"/>
              </w:rPr>
              <w:t>3.</w:t>
            </w:r>
            <w:r>
              <w:rPr>
                <w:rFonts w:cs="Arial"/>
                <w:color w:val="FF0000"/>
                <w:sz w:val="18"/>
                <w:szCs w:val="18"/>
                <w:lang w:eastAsia="zh-CN"/>
              </w:rPr>
              <w:t xml:space="preserve"> </w:t>
            </w:r>
            <w:r w:rsidRPr="00D94E24">
              <w:rPr>
                <w:rFonts w:cs="Arial"/>
                <w:color w:val="FF0000"/>
                <w:sz w:val="18"/>
                <w:szCs w:val="18"/>
                <w:lang w:eastAsia="zh-CN"/>
              </w:rPr>
              <w:t>RF Tx retuning time between consecutive hops</w:t>
            </w:r>
          </w:p>
          <w:p w14:paraId="5340697D" w14:textId="77777777" w:rsidR="000352CE" w:rsidRPr="00D94E24" w:rsidRDefault="000352CE" w:rsidP="00C65778">
            <w:pPr>
              <w:rPr>
                <w:rFonts w:cs="Arial"/>
                <w:color w:val="FF0000"/>
                <w:sz w:val="18"/>
                <w:szCs w:val="18"/>
                <w:lang w:eastAsia="zh-CN"/>
              </w:rPr>
            </w:pPr>
            <w:r w:rsidRPr="00D94E24">
              <w:rPr>
                <w:rFonts w:cs="Arial"/>
                <w:color w:val="FF0000"/>
                <w:sz w:val="18"/>
                <w:szCs w:val="18"/>
                <w:lang w:eastAsia="zh-CN"/>
              </w:rPr>
              <w:t>4.</w:t>
            </w:r>
            <w:r>
              <w:rPr>
                <w:rFonts w:cs="Arial"/>
                <w:color w:val="FF0000"/>
                <w:sz w:val="18"/>
                <w:szCs w:val="18"/>
                <w:lang w:eastAsia="zh-CN"/>
              </w:rPr>
              <w:t xml:space="preserve"> </w:t>
            </w:r>
            <w:r w:rsidRPr="00D94E24">
              <w:rPr>
                <w:rFonts w:cs="Arial"/>
                <w:color w:val="FF0000"/>
                <w:sz w:val="18"/>
                <w:szCs w:val="18"/>
                <w:lang w:eastAsia="zh-CN"/>
              </w:rPr>
              <w:t>Switching time between active BWP and frequency hop</w:t>
            </w:r>
          </w:p>
          <w:p w14:paraId="691BC0D7" w14:textId="77777777" w:rsidR="000352CE" w:rsidRPr="00D94E24" w:rsidRDefault="000352CE" w:rsidP="00C65778">
            <w:pPr>
              <w:rPr>
                <w:rFonts w:cs="Arial"/>
                <w:color w:val="FF0000"/>
                <w:sz w:val="18"/>
                <w:szCs w:val="18"/>
                <w:lang w:eastAsia="zh-CN"/>
              </w:rPr>
            </w:pPr>
            <w:r w:rsidRPr="00D94E24">
              <w:rPr>
                <w:rFonts w:cs="Arial"/>
                <w:color w:val="FF0000"/>
                <w:sz w:val="18"/>
                <w:szCs w:val="18"/>
                <w:lang w:eastAsia="zh-CN"/>
              </w:rPr>
              <w:t>5.</w:t>
            </w:r>
            <w:r>
              <w:rPr>
                <w:rFonts w:cs="Arial"/>
                <w:color w:val="FF0000"/>
                <w:sz w:val="18"/>
                <w:szCs w:val="18"/>
                <w:lang w:eastAsia="zh-CN"/>
              </w:rPr>
              <w:t xml:space="preserve"> </w:t>
            </w:r>
            <w:r w:rsidRPr="00D94E24">
              <w:rPr>
                <w:rFonts w:cs="Arial"/>
                <w:color w:val="FF0000"/>
                <w:sz w:val="18"/>
                <w:szCs w:val="18"/>
                <w:lang w:eastAsia="zh-CN"/>
              </w:rPr>
              <w:t>Overlapping PRB(s) between adjacent hops</w:t>
            </w:r>
          </w:p>
          <w:p w14:paraId="68C1EF8A" w14:textId="77777777" w:rsidR="000352CE" w:rsidRDefault="000352CE" w:rsidP="00C65778">
            <w:pPr>
              <w:rPr>
                <w:rFonts w:cs="Arial"/>
                <w:color w:val="FF0000"/>
                <w:sz w:val="18"/>
                <w:szCs w:val="18"/>
                <w:lang w:eastAsia="zh-CN"/>
              </w:rPr>
            </w:pPr>
            <w:r w:rsidRPr="00D94E24">
              <w:rPr>
                <w:rFonts w:cs="Arial"/>
                <w:color w:val="FF0000"/>
                <w:sz w:val="18"/>
                <w:szCs w:val="18"/>
                <w:lang w:eastAsia="zh-CN"/>
              </w:rPr>
              <w:t>6.</w:t>
            </w:r>
            <w:r>
              <w:rPr>
                <w:rFonts w:cs="Arial"/>
                <w:color w:val="FF0000"/>
                <w:sz w:val="18"/>
                <w:szCs w:val="18"/>
                <w:lang w:eastAsia="zh-CN"/>
              </w:rPr>
              <w:t xml:space="preserve"> </w:t>
            </w:r>
            <w:r w:rsidRPr="00D94E24">
              <w:rPr>
                <w:rFonts w:cs="Arial"/>
                <w:color w:val="FF0000"/>
                <w:sz w:val="18"/>
                <w:szCs w:val="18"/>
                <w:lang w:eastAsia="zh-CN"/>
              </w:rPr>
              <w:t>Support of {0,1,2,4} overlapping PRB(s) between adjacent hops</w:t>
            </w:r>
          </w:p>
          <w:p w14:paraId="730F6F80" w14:textId="77777777" w:rsidR="000352CE" w:rsidRPr="00211960" w:rsidRDefault="000352CE" w:rsidP="00C65778">
            <w:pPr>
              <w:rPr>
                <w:rFonts w:cs="Arial"/>
                <w:strike/>
                <w:color w:val="FF0000"/>
                <w:sz w:val="18"/>
                <w:szCs w:val="18"/>
                <w:lang w:eastAsia="zh-CN"/>
              </w:rPr>
            </w:pPr>
            <w:r w:rsidRPr="00211960">
              <w:rPr>
                <w:rFonts w:cs="Arial"/>
                <w:strike/>
                <w:color w:val="FF0000"/>
                <w:sz w:val="18"/>
                <w:szCs w:val="18"/>
                <w:lang w:eastAsia="zh-CN"/>
              </w:rPr>
              <w:t>FFS: One component is Frequency domain overlap(s) between hops</w:t>
            </w:r>
          </w:p>
          <w:p w14:paraId="323570B2" w14:textId="77777777" w:rsidR="000352CE" w:rsidRPr="00211960" w:rsidRDefault="000352CE" w:rsidP="00C65778">
            <w:pPr>
              <w:rPr>
                <w:rFonts w:cs="Arial"/>
                <w:color w:val="FF0000"/>
                <w:sz w:val="18"/>
                <w:szCs w:val="18"/>
                <w:highlight w:val="yellow"/>
              </w:rPr>
            </w:pPr>
            <w:r w:rsidRPr="00211960">
              <w:rPr>
                <w:rFonts w:cs="Arial"/>
                <w:strike/>
                <w:color w:val="FF0000"/>
                <w:sz w:val="18"/>
                <w:szCs w:val="18"/>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1256B" w14:textId="77777777" w:rsidR="000352CE" w:rsidRPr="00211960" w:rsidRDefault="000352CE" w:rsidP="00C65778">
            <w:pPr>
              <w:pStyle w:val="TAL"/>
              <w:rPr>
                <w:rFonts w:eastAsia="MS Mincho"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56206" w14:textId="77777777" w:rsidR="000352CE" w:rsidRPr="00211960" w:rsidRDefault="000352CE" w:rsidP="00C65778">
            <w:pPr>
              <w:pStyle w:val="TAL"/>
              <w:rPr>
                <w:rFonts w:cs="Arial"/>
                <w:color w:val="FF0000"/>
                <w:szCs w:val="18"/>
                <w:lang w:eastAsia="zh-CN"/>
              </w:rPr>
            </w:pPr>
            <w:r w:rsidRPr="00211960">
              <w:rPr>
                <w:rFonts w:cs="Arial"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E4617" w14:textId="77777777" w:rsidR="000352CE" w:rsidRPr="00211960" w:rsidRDefault="000352CE" w:rsidP="00C65778">
            <w:pPr>
              <w:pStyle w:val="TAL"/>
              <w:rPr>
                <w:rFonts w:cs="Arial"/>
                <w:color w:val="FF0000"/>
                <w:szCs w:val="18"/>
              </w:rPr>
            </w:pPr>
            <w:r w:rsidRPr="00211960">
              <w:rPr>
                <w:rFonts w:eastAsiaTheme="minorEastAsia" w:cs="Arial" w:hint="eastAsia"/>
                <w:color w:val="FF0000"/>
                <w:szCs w:val="18"/>
                <w:lang w:eastAsia="zh-CN"/>
              </w:rPr>
              <w:t>n</w:t>
            </w:r>
            <w:r w:rsidRPr="00211960">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A5E4" w14:textId="77777777" w:rsidR="000352CE" w:rsidRPr="00211960" w:rsidRDefault="000352CE" w:rsidP="00C65778">
            <w:pPr>
              <w:pStyle w:val="TAL"/>
              <w:rPr>
                <w:rFonts w:cs="Arial"/>
                <w:color w:val="FF0000"/>
                <w:szCs w:val="18"/>
                <w:lang w:eastAsia="zh-CN"/>
              </w:rPr>
            </w:pPr>
            <w:r w:rsidRPr="00211960">
              <w:rPr>
                <w:rFonts w:cs="Arial"/>
                <w:color w:val="FF0000"/>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FE4E2" w14:textId="77777777" w:rsidR="000352CE" w:rsidRPr="00211960" w:rsidRDefault="000352CE" w:rsidP="00C65778">
            <w:pPr>
              <w:pStyle w:val="TAL"/>
              <w:rPr>
                <w:rFonts w:cs="Arial"/>
                <w:color w:val="FF0000"/>
                <w:szCs w:val="18"/>
                <w:lang w:eastAsia="zh-CN"/>
              </w:rPr>
            </w:pPr>
            <w:r w:rsidRPr="00211960">
              <w:rPr>
                <w:rFonts w:cs="Arial" w:hint="eastAsia"/>
                <w:color w:val="FF0000"/>
                <w:szCs w:val="18"/>
                <w:lang w:eastAsia="zh-CN"/>
              </w:rPr>
              <w:t>P</w:t>
            </w:r>
            <w:r w:rsidRPr="00211960">
              <w:rPr>
                <w:rFonts w:cs="Arial"/>
                <w:color w:val="FF0000"/>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C8FC3" w14:textId="77777777" w:rsidR="000352CE" w:rsidRPr="00211960" w:rsidRDefault="000352CE" w:rsidP="00C65778">
            <w:pPr>
              <w:pStyle w:val="TAL"/>
              <w:rPr>
                <w:rFonts w:cs="Arial"/>
                <w:color w:val="FF0000"/>
                <w:szCs w:val="18"/>
              </w:rPr>
            </w:pPr>
            <w:r w:rsidRPr="00211960">
              <w:rPr>
                <w:rFonts w:eastAsiaTheme="minorEastAsia" w:cs="Arial" w:hint="eastAsia"/>
                <w:color w:val="FF0000"/>
                <w:szCs w:val="18"/>
                <w:lang w:eastAsia="zh-CN"/>
              </w:rPr>
              <w:t>n</w:t>
            </w:r>
            <w:r w:rsidRPr="00211960">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407A1" w14:textId="77777777" w:rsidR="000352CE" w:rsidRPr="00211960" w:rsidRDefault="000352CE" w:rsidP="00C65778">
            <w:pPr>
              <w:pStyle w:val="TAL"/>
              <w:rPr>
                <w:rFonts w:cs="Arial"/>
                <w:color w:val="FF0000"/>
                <w:szCs w:val="18"/>
              </w:rPr>
            </w:pPr>
            <w:r w:rsidRPr="00211960">
              <w:rPr>
                <w:rFonts w:eastAsiaTheme="minorEastAsia" w:cs="Arial" w:hint="eastAsia"/>
                <w:color w:val="FF0000"/>
                <w:szCs w:val="18"/>
                <w:lang w:eastAsia="zh-CN"/>
              </w:rPr>
              <w:t>n</w:t>
            </w:r>
            <w:r w:rsidRPr="00211960">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57285" w14:textId="77777777" w:rsidR="000352CE" w:rsidRPr="00211960" w:rsidRDefault="000352CE" w:rsidP="00C65778">
            <w:pPr>
              <w:pStyle w:val="TAL"/>
              <w:rPr>
                <w:rFonts w:cs="Arial"/>
                <w:color w:val="FF0000"/>
                <w:szCs w:val="18"/>
              </w:rPr>
            </w:pPr>
            <w:r w:rsidRPr="00211960">
              <w:rPr>
                <w:rFonts w:eastAsiaTheme="minorEastAsia" w:cs="Arial" w:hint="eastAsia"/>
                <w:color w:val="FF0000"/>
                <w:szCs w:val="18"/>
                <w:lang w:eastAsia="zh-CN"/>
              </w:rPr>
              <w:t>n</w:t>
            </w:r>
            <w:r w:rsidRPr="00211960">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39A7" w14:textId="77777777" w:rsidR="000352CE" w:rsidRPr="008A4CC2" w:rsidRDefault="000352CE" w:rsidP="00C65778">
            <w:pPr>
              <w:pStyle w:val="TAL"/>
              <w:rPr>
                <w:rFonts w:cs="Arial"/>
                <w:color w:val="FF0000"/>
                <w:szCs w:val="18"/>
              </w:rPr>
            </w:pPr>
            <w:r w:rsidRPr="008A4CC2">
              <w:rPr>
                <w:rFonts w:cs="Arial" w:hint="eastAsia"/>
                <w:color w:val="FF0000"/>
                <w:szCs w:val="18"/>
              </w:rPr>
              <w:t>C</w:t>
            </w:r>
            <w:r w:rsidRPr="008A4CC2">
              <w:rPr>
                <w:rFonts w:cs="Arial"/>
                <w:color w:val="FF0000"/>
                <w:szCs w:val="18"/>
              </w:rPr>
              <w:t>omponent 1 candidate values:</w:t>
            </w:r>
          </w:p>
          <w:p w14:paraId="2B0B6D59" w14:textId="77777777" w:rsidR="000352CE" w:rsidRPr="008A4CC2" w:rsidRDefault="000352CE" w:rsidP="00C65778">
            <w:pPr>
              <w:pStyle w:val="TAL"/>
              <w:rPr>
                <w:rFonts w:cs="Arial"/>
                <w:color w:val="FF0000"/>
                <w:szCs w:val="18"/>
              </w:rPr>
            </w:pPr>
            <w:r w:rsidRPr="008A4CC2">
              <w:rPr>
                <w:rFonts w:cs="Arial"/>
                <w:color w:val="FF0000"/>
                <w:szCs w:val="18"/>
              </w:rPr>
              <w:t>FR1: {40, 50, 80, 100}</w:t>
            </w:r>
          </w:p>
          <w:p w14:paraId="706EB337" w14:textId="77777777" w:rsidR="000352CE" w:rsidRDefault="000352CE" w:rsidP="00C65778">
            <w:pPr>
              <w:pStyle w:val="TAL"/>
              <w:rPr>
                <w:rFonts w:cs="Arial"/>
                <w:color w:val="FF0000"/>
                <w:szCs w:val="18"/>
              </w:rPr>
            </w:pPr>
            <w:r w:rsidRPr="008A4CC2">
              <w:rPr>
                <w:rFonts w:cs="Arial"/>
                <w:color w:val="FF0000"/>
                <w:szCs w:val="18"/>
              </w:rPr>
              <w:t>FR2: {100, 200, 400}</w:t>
            </w:r>
          </w:p>
          <w:p w14:paraId="61DE348C" w14:textId="77777777" w:rsidR="000352CE" w:rsidRDefault="000352CE" w:rsidP="00C65778">
            <w:pPr>
              <w:pStyle w:val="TAL"/>
              <w:rPr>
                <w:rFonts w:cs="Arial"/>
                <w:color w:val="FF0000"/>
                <w:szCs w:val="18"/>
              </w:rPr>
            </w:pPr>
          </w:p>
          <w:p w14:paraId="2492CA89" w14:textId="77777777" w:rsidR="000352CE" w:rsidRDefault="000352CE" w:rsidP="00C65778">
            <w:pPr>
              <w:pStyle w:val="TAL"/>
              <w:rPr>
                <w:rFonts w:cs="Arial"/>
                <w:color w:val="FF0000"/>
                <w:szCs w:val="18"/>
              </w:rPr>
            </w:pPr>
            <w:r w:rsidRPr="00211960">
              <w:rPr>
                <w:rFonts w:cs="Arial"/>
                <w:color w:val="FF0000"/>
                <w:szCs w:val="18"/>
              </w:rPr>
              <w:t xml:space="preserve">Component </w:t>
            </w:r>
            <w:r>
              <w:rPr>
                <w:rFonts w:cs="Arial"/>
                <w:color w:val="FF0000"/>
                <w:szCs w:val="18"/>
              </w:rPr>
              <w:t>2</w:t>
            </w:r>
            <w:r w:rsidRPr="00211960">
              <w:rPr>
                <w:rFonts w:cs="Arial"/>
                <w:color w:val="FF0000"/>
                <w:szCs w:val="18"/>
              </w:rPr>
              <w:t xml:space="preserve"> candidate values: {2,3,4,5,6</w:t>
            </w:r>
            <w:r>
              <w:rPr>
                <w:rFonts w:cs="Arial"/>
                <w:color w:val="FF0000"/>
                <w:szCs w:val="18"/>
              </w:rPr>
              <w:t>,</w:t>
            </w:r>
            <w:r w:rsidRPr="00D71747">
              <w:rPr>
                <w:rFonts w:cs="Arial"/>
                <w:color w:val="FF0000"/>
                <w:szCs w:val="18"/>
                <w:highlight w:val="yellow"/>
              </w:rPr>
              <w:t>FFS</w:t>
            </w:r>
            <w:r w:rsidRPr="00211960">
              <w:rPr>
                <w:rFonts w:cs="Arial"/>
                <w:color w:val="FF0000"/>
                <w:szCs w:val="18"/>
              </w:rPr>
              <w:t xml:space="preserve">} </w:t>
            </w:r>
          </w:p>
          <w:p w14:paraId="2E709DEC" w14:textId="77777777" w:rsidR="000352CE" w:rsidRDefault="000352CE" w:rsidP="00C65778">
            <w:pPr>
              <w:pStyle w:val="TAL"/>
              <w:rPr>
                <w:rFonts w:cs="Arial"/>
                <w:color w:val="FF0000"/>
                <w:szCs w:val="18"/>
              </w:rPr>
            </w:pPr>
          </w:p>
          <w:p w14:paraId="31672A65" w14:textId="77777777" w:rsidR="000352CE" w:rsidRPr="00211960" w:rsidRDefault="000352CE" w:rsidP="00C65778">
            <w:pPr>
              <w:pStyle w:val="TAL"/>
              <w:rPr>
                <w:rFonts w:cs="Arial"/>
                <w:color w:val="FF0000"/>
                <w:szCs w:val="18"/>
              </w:rPr>
            </w:pPr>
            <w:r w:rsidRPr="00211960">
              <w:rPr>
                <w:rFonts w:cs="Arial"/>
                <w:color w:val="FF0000"/>
                <w:szCs w:val="18"/>
                <w:lang w:val="en-US"/>
              </w:rPr>
              <w:t xml:space="preserve">Component </w:t>
            </w:r>
            <w:r>
              <w:rPr>
                <w:rFonts w:cs="Arial"/>
                <w:color w:val="FF0000"/>
                <w:szCs w:val="18"/>
                <w:lang w:val="en-US"/>
              </w:rPr>
              <w:t>3</w:t>
            </w:r>
            <w:r w:rsidRPr="00211960">
              <w:rPr>
                <w:rFonts w:cs="Arial"/>
                <w:color w:val="FF0000"/>
                <w:szCs w:val="18"/>
                <w:lang w:val="en-US"/>
              </w:rPr>
              <w:t xml:space="preserve"> candidate values:</w:t>
            </w:r>
          </w:p>
          <w:p w14:paraId="5DD23F5A" w14:textId="77777777" w:rsidR="000352CE" w:rsidRPr="00211960" w:rsidRDefault="000352CE" w:rsidP="00C65778">
            <w:pPr>
              <w:pStyle w:val="TAL"/>
              <w:rPr>
                <w:rFonts w:cs="Arial"/>
                <w:color w:val="FF0000"/>
                <w:szCs w:val="18"/>
                <w:lang w:val="en-US"/>
              </w:rPr>
            </w:pPr>
            <w:r w:rsidRPr="00211960">
              <w:rPr>
                <w:rFonts w:cs="Arial"/>
                <w:color w:val="FF0000"/>
                <w:szCs w:val="18"/>
                <w:lang w:val="en-US"/>
              </w:rPr>
              <w:t>FR1: {70us, 140us, 210us}</w:t>
            </w:r>
          </w:p>
          <w:p w14:paraId="65D557A7" w14:textId="77777777" w:rsidR="000352CE" w:rsidRPr="00211960" w:rsidRDefault="000352CE" w:rsidP="00C65778">
            <w:pPr>
              <w:pStyle w:val="TAL"/>
              <w:rPr>
                <w:rFonts w:cs="Arial"/>
                <w:color w:val="FF0000"/>
                <w:szCs w:val="18"/>
                <w:lang w:val="en-US"/>
              </w:rPr>
            </w:pPr>
            <w:r w:rsidRPr="00211960">
              <w:rPr>
                <w:rFonts w:cs="Arial"/>
                <w:color w:val="FF0000"/>
                <w:szCs w:val="18"/>
                <w:lang w:val="en-US"/>
              </w:rPr>
              <w:t>FR2: {35us, 70us, 140us}</w:t>
            </w:r>
          </w:p>
          <w:p w14:paraId="44909A74" w14:textId="77777777" w:rsidR="000352CE" w:rsidRPr="00211960" w:rsidRDefault="000352CE" w:rsidP="00C65778">
            <w:pPr>
              <w:pStyle w:val="TAL"/>
              <w:rPr>
                <w:rFonts w:cs="Arial"/>
                <w:color w:val="FF0000"/>
                <w:szCs w:val="18"/>
              </w:rPr>
            </w:pPr>
          </w:p>
          <w:p w14:paraId="7A82267C" w14:textId="77777777" w:rsidR="000352CE" w:rsidRPr="00211960" w:rsidRDefault="000352CE" w:rsidP="00C65778">
            <w:pPr>
              <w:pStyle w:val="TAL"/>
              <w:rPr>
                <w:rFonts w:cs="Arial"/>
                <w:color w:val="FF0000"/>
                <w:szCs w:val="18"/>
              </w:rPr>
            </w:pPr>
            <w:r w:rsidRPr="00211960">
              <w:rPr>
                <w:rFonts w:cs="Arial"/>
                <w:color w:val="FF0000"/>
                <w:szCs w:val="18"/>
                <w:lang w:val="en-US"/>
              </w:rPr>
              <w:t xml:space="preserve">Component </w:t>
            </w:r>
            <w:r>
              <w:rPr>
                <w:rFonts w:cs="Arial"/>
                <w:color w:val="FF0000"/>
                <w:szCs w:val="18"/>
                <w:lang w:val="en-US"/>
              </w:rPr>
              <w:t>4</w:t>
            </w:r>
            <w:r w:rsidRPr="00211960">
              <w:rPr>
                <w:rFonts w:cs="Arial"/>
                <w:color w:val="FF0000"/>
                <w:szCs w:val="18"/>
                <w:lang w:val="en-US"/>
              </w:rPr>
              <w:t xml:space="preserve"> candidate values:</w:t>
            </w:r>
          </w:p>
          <w:p w14:paraId="6E0B54C9" w14:textId="77777777" w:rsidR="000352CE" w:rsidRDefault="000352CE" w:rsidP="00C65778">
            <w:pPr>
              <w:pStyle w:val="TAL"/>
              <w:rPr>
                <w:rFonts w:cs="Arial"/>
                <w:color w:val="FF0000"/>
                <w:szCs w:val="18"/>
                <w:lang w:val="en-US"/>
              </w:rPr>
            </w:pPr>
            <w:r w:rsidRPr="00211960">
              <w:rPr>
                <w:rFonts w:cs="Arial"/>
                <w:color w:val="FF0000"/>
                <w:szCs w:val="18"/>
                <w:lang w:val="en-US"/>
              </w:rPr>
              <w:t>{100us, 140us, 200us, 300us, 500us}</w:t>
            </w:r>
          </w:p>
          <w:p w14:paraId="43C09908" w14:textId="77777777" w:rsidR="000352CE" w:rsidRDefault="000352CE" w:rsidP="00C65778">
            <w:pPr>
              <w:pStyle w:val="TAL"/>
              <w:rPr>
                <w:rFonts w:cs="Arial"/>
                <w:bCs/>
                <w:color w:val="FF0000"/>
                <w:szCs w:val="18"/>
              </w:rPr>
            </w:pPr>
          </w:p>
          <w:p w14:paraId="4EBBA50B" w14:textId="77777777" w:rsidR="000352CE" w:rsidRPr="008A4CC2" w:rsidRDefault="000352CE" w:rsidP="00C65778">
            <w:pPr>
              <w:pStyle w:val="TAL"/>
              <w:rPr>
                <w:rFonts w:cs="Arial"/>
                <w:bCs/>
                <w:color w:val="FF0000"/>
                <w:szCs w:val="18"/>
                <w:lang w:val="en-US"/>
              </w:rPr>
            </w:pPr>
            <w:r w:rsidRPr="00D94E24">
              <w:rPr>
                <w:rFonts w:cs="Arial"/>
                <w:bCs/>
                <w:color w:val="FF0000"/>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FB7685F" w14:textId="77777777" w:rsidR="000352CE" w:rsidRPr="00211960" w:rsidRDefault="000352CE" w:rsidP="00C65778">
            <w:pPr>
              <w:pStyle w:val="TAL"/>
              <w:rPr>
                <w:rFonts w:cs="Arial"/>
                <w:color w:val="FF0000"/>
                <w:szCs w:val="18"/>
                <w:lang w:val="en-US"/>
              </w:rPr>
            </w:pPr>
          </w:p>
          <w:p w14:paraId="0A2BC208" w14:textId="77777777" w:rsidR="000352CE" w:rsidRPr="0035404F" w:rsidRDefault="000352CE" w:rsidP="00C65778">
            <w:pPr>
              <w:pStyle w:val="TAL"/>
              <w:rPr>
                <w:rFonts w:eastAsiaTheme="minorEastAsia" w:cs="Arial"/>
                <w:color w:val="FF0000"/>
                <w:szCs w:val="18"/>
                <w:lang w:eastAsia="zh-CN"/>
              </w:rPr>
            </w:pPr>
            <w:r w:rsidRPr="00211960">
              <w:rPr>
                <w:rFonts w:eastAsiaTheme="minorEastAsia" w:cs="Arial" w:hint="eastAsia"/>
                <w:color w:val="FF0000"/>
                <w:szCs w:val="18"/>
                <w:lang w:eastAsia="zh-CN"/>
              </w:rPr>
              <w:t>N</w:t>
            </w:r>
            <w:r w:rsidRPr="00211960">
              <w:rPr>
                <w:rFonts w:eastAsiaTheme="minorEastAsia" w:cs="Arial"/>
                <w:color w:val="FF0000"/>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F6540" w14:textId="77777777" w:rsidR="000352CE" w:rsidRPr="00211960" w:rsidRDefault="000352CE" w:rsidP="00C65778">
            <w:pPr>
              <w:pStyle w:val="TAL"/>
              <w:rPr>
                <w:rFonts w:cs="Arial"/>
                <w:color w:val="FF0000"/>
                <w:szCs w:val="18"/>
              </w:rPr>
            </w:pPr>
            <w:r w:rsidRPr="00211960">
              <w:rPr>
                <w:rFonts w:cs="Arial"/>
                <w:color w:val="FF0000"/>
                <w:szCs w:val="18"/>
              </w:rPr>
              <w:t>Optional with capability signalling</w:t>
            </w:r>
          </w:p>
        </w:tc>
      </w:tr>
      <w:tr w:rsidR="000352CE" w:rsidRPr="00D71747" w14:paraId="55BC06C8"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3E76B6" w14:textId="77777777" w:rsidR="000352CE" w:rsidRPr="00D71747" w:rsidRDefault="000352CE" w:rsidP="00C65778">
            <w:pPr>
              <w:pStyle w:val="TAL"/>
              <w:rPr>
                <w:rFonts w:cs="Arial"/>
                <w:color w:val="FF0000"/>
                <w:szCs w:val="18"/>
              </w:rPr>
            </w:pPr>
            <w:r w:rsidRPr="00D71747">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D0AB2" w14:textId="77777777" w:rsidR="000352CE" w:rsidRPr="00D71747" w:rsidRDefault="000352CE" w:rsidP="00C65778">
            <w:pPr>
              <w:pStyle w:val="TAL"/>
              <w:rPr>
                <w:rFonts w:eastAsia="MS Mincho" w:cs="Arial"/>
                <w:color w:val="FF0000"/>
                <w:szCs w:val="18"/>
              </w:rPr>
            </w:pPr>
            <w:r w:rsidRPr="00D71747">
              <w:rPr>
                <w:rFonts w:eastAsia="MS Mincho" w:cs="Arial"/>
                <w:color w:val="FF0000"/>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1BC5" w14:textId="77777777" w:rsidR="000352CE" w:rsidRPr="00D71747" w:rsidRDefault="000352CE" w:rsidP="00C65778">
            <w:pPr>
              <w:pStyle w:val="TAL"/>
              <w:rPr>
                <w:rFonts w:cs="Arial"/>
                <w:color w:val="FF0000"/>
                <w:szCs w:val="18"/>
                <w:lang w:eastAsia="zh-CN"/>
              </w:rPr>
            </w:pPr>
            <w:r w:rsidRPr="00D71747">
              <w:rPr>
                <w:rFonts w:cs="Arial"/>
                <w:color w:val="FF0000"/>
                <w:szCs w:val="18"/>
                <w:lang w:eastAsia="zh-CN"/>
              </w:rPr>
              <w:t>Support of positioning SRS with Tx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60485" w14:textId="77777777" w:rsidR="000352CE" w:rsidRPr="00D71747" w:rsidRDefault="000352CE" w:rsidP="00C65778">
            <w:pPr>
              <w:rPr>
                <w:rFonts w:cs="Arial"/>
                <w:color w:val="FF0000"/>
                <w:sz w:val="18"/>
                <w:szCs w:val="18"/>
                <w:lang w:eastAsia="zh-CN"/>
              </w:rPr>
            </w:pPr>
            <w:r w:rsidRPr="00D71747">
              <w:rPr>
                <w:rFonts w:cs="Arial"/>
                <w:color w:val="FF0000"/>
                <w:sz w:val="18"/>
                <w:szCs w:val="18"/>
                <w:lang w:eastAsia="zh-CN"/>
              </w:rPr>
              <w:t>1. Maximum SRS bandwidth across all hops</w:t>
            </w:r>
          </w:p>
          <w:p w14:paraId="694845BE" w14:textId="77777777" w:rsidR="000352CE" w:rsidRPr="00D71747" w:rsidRDefault="000352CE" w:rsidP="00C65778">
            <w:pPr>
              <w:rPr>
                <w:rFonts w:cs="Arial"/>
                <w:color w:val="FF0000"/>
                <w:sz w:val="18"/>
                <w:szCs w:val="18"/>
                <w:lang w:eastAsia="zh-CN"/>
              </w:rPr>
            </w:pPr>
            <w:r w:rsidRPr="00D71747">
              <w:rPr>
                <w:rFonts w:cs="Arial"/>
                <w:color w:val="FF0000"/>
                <w:sz w:val="18"/>
                <w:szCs w:val="18"/>
                <w:lang w:eastAsia="zh-CN"/>
              </w:rPr>
              <w:t xml:space="preserve">2. Maximum number of </w:t>
            </w:r>
            <w:r w:rsidRPr="00D71747">
              <w:rPr>
                <w:rFonts w:cs="Arial"/>
                <w:color w:val="FF0000"/>
                <w:sz w:val="18"/>
                <w:szCs w:val="18"/>
                <w:lang w:eastAsia="zh-CN"/>
              </w:rPr>
              <w:lastRenderedPageBreak/>
              <w:t xml:space="preserve">hops </w:t>
            </w:r>
          </w:p>
          <w:p w14:paraId="14A88BA7" w14:textId="77777777" w:rsidR="000352CE" w:rsidRPr="00D71747" w:rsidRDefault="000352CE" w:rsidP="00C65778">
            <w:pPr>
              <w:rPr>
                <w:rFonts w:cs="Arial"/>
                <w:color w:val="FF0000"/>
                <w:sz w:val="18"/>
                <w:szCs w:val="18"/>
                <w:lang w:eastAsia="zh-CN"/>
              </w:rPr>
            </w:pPr>
            <w:r w:rsidRPr="00D71747">
              <w:rPr>
                <w:rFonts w:cs="Arial"/>
                <w:color w:val="FF0000"/>
                <w:sz w:val="18"/>
                <w:szCs w:val="18"/>
                <w:lang w:eastAsia="zh-CN"/>
              </w:rPr>
              <w:t>3. RF Tx retuning time between consecutive hops</w:t>
            </w:r>
          </w:p>
          <w:p w14:paraId="2102424A" w14:textId="77777777" w:rsidR="000352CE" w:rsidRPr="00D71747" w:rsidRDefault="000352CE" w:rsidP="00C65778">
            <w:pPr>
              <w:rPr>
                <w:rFonts w:cs="Arial"/>
                <w:color w:val="FF0000"/>
                <w:sz w:val="18"/>
                <w:szCs w:val="18"/>
                <w:lang w:eastAsia="zh-CN"/>
              </w:rPr>
            </w:pPr>
            <w:r w:rsidRPr="00D71747">
              <w:rPr>
                <w:rFonts w:cs="Arial"/>
                <w:color w:val="FF0000"/>
                <w:sz w:val="18"/>
                <w:szCs w:val="18"/>
                <w:lang w:eastAsia="zh-CN"/>
              </w:rPr>
              <w:t>4. Switching time between active BWP and frequency hop</w:t>
            </w:r>
          </w:p>
          <w:p w14:paraId="6EB5C255" w14:textId="77777777" w:rsidR="000352CE" w:rsidRPr="00D71747" w:rsidRDefault="000352CE" w:rsidP="00C65778">
            <w:pPr>
              <w:rPr>
                <w:rFonts w:cs="Arial"/>
                <w:color w:val="FF0000"/>
                <w:sz w:val="18"/>
                <w:szCs w:val="18"/>
                <w:lang w:eastAsia="zh-CN"/>
              </w:rPr>
            </w:pPr>
            <w:r w:rsidRPr="00D71747">
              <w:rPr>
                <w:rFonts w:cs="Arial"/>
                <w:color w:val="FF0000"/>
                <w:sz w:val="18"/>
                <w:szCs w:val="18"/>
                <w:lang w:eastAsia="zh-CN"/>
              </w:rPr>
              <w:t>5. Overlapping PRB(s) between adjacent hops</w:t>
            </w:r>
          </w:p>
          <w:p w14:paraId="4DED3296" w14:textId="77777777" w:rsidR="000352CE" w:rsidRPr="00D71747" w:rsidRDefault="000352CE" w:rsidP="00C65778">
            <w:pPr>
              <w:rPr>
                <w:rFonts w:cs="Arial"/>
                <w:color w:val="FF0000"/>
                <w:sz w:val="18"/>
                <w:szCs w:val="18"/>
                <w:lang w:eastAsia="zh-CN"/>
              </w:rPr>
            </w:pPr>
            <w:r w:rsidRPr="00D71747">
              <w:rPr>
                <w:rFonts w:cs="Arial"/>
                <w:color w:val="FF0000"/>
                <w:sz w:val="18"/>
                <w:szCs w:val="18"/>
                <w:lang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A7A23" w14:textId="77777777" w:rsidR="000352CE" w:rsidRPr="00D71747" w:rsidRDefault="000352CE" w:rsidP="00C65778">
            <w:pPr>
              <w:pStyle w:val="TAL"/>
              <w:rPr>
                <w:rFonts w:eastAsia="MS Mincho" w:cs="Arial"/>
                <w:color w:val="FF0000"/>
                <w:szCs w:val="18"/>
              </w:rPr>
            </w:pPr>
            <w:r>
              <w:rPr>
                <w:rFonts w:eastAsia="MS Mincho" w:cs="Arial"/>
                <w:color w:val="FF0000"/>
                <w:szCs w:val="18"/>
              </w:rPr>
              <w:lastRenderedPageBreak/>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C5BCB" w14:textId="77777777" w:rsidR="000352CE" w:rsidRPr="00D71747" w:rsidRDefault="000352CE" w:rsidP="00C65778">
            <w:pPr>
              <w:pStyle w:val="TAL"/>
              <w:rPr>
                <w:rFonts w:cs="Arial"/>
                <w:color w:val="FF0000"/>
                <w:szCs w:val="18"/>
                <w:lang w:eastAsia="zh-CN"/>
              </w:rPr>
            </w:pPr>
            <w:r w:rsidRPr="00D71747">
              <w:rPr>
                <w:rFonts w:cs="Arial"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A54BC" w14:textId="77777777" w:rsidR="000352CE" w:rsidRPr="00D71747" w:rsidRDefault="000352CE" w:rsidP="00C65778">
            <w:pPr>
              <w:pStyle w:val="TAL"/>
              <w:rPr>
                <w:rFonts w:eastAsiaTheme="minorEastAsia" w:cs="Arial"/>
                <w:color w:val="FF0000"/>
                <w:szCs w:val="18"/>
                <w:lang w:eastAsia="zh-CN"/>
              </w:rPr>
            </w:pPr>
            <w:r w:rsidRPr="00D71747">
              <w:rPr>
                <w:rFonts w:eastAsiaTheme="minorEastAsia" w:cs="Arial" w:hint="eastAsia"/>
                <w:color w:val="FF0000"/>
                <w:szCs w:val="18"/>
                <w:lang w:eastAsia="zh-CN"/>
              </w:rPr>
              <w:t>n</w:t>
            </w:r>
            <w:r w:rsidRPr="00D71747">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18FE9" w14:textId="77777777" w:rsidR="000352CE" w:rsidRPr="00D71747" w:rsidRDefault="000352CE" w:rsidP="00C65778">
            <w:pPr>
              <w:pStyle w:val="TAL"/>
              <w:rPr>
                <w:rFonts w:cs="Arial"/>
                <w:color w:val="FF0000"/>
                <w:szCs w:val="18"/>
                <w:lang w:eastAsia="zh-CN"/>
              </w:rPr>
            </w:pPr>
            <w:r w:rsidRPr="00D71747">
              <w:rPr>
                <w:rFonts w:cs="Arial"/>
                <w:color w:val="FF0000"/>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A886F" w14:textId="77777777" w:rsidR="000352CE" w:rsidRPr="00D71747" w:rsidRDefault="000352CE" w:rsidP="00C65778">
            <w:pPr>
              <w:pStyle w:val="TAL"/>
              <w:rPr>
                <w:rFonts w:cs="Arial"/>
                <w:color w:val="FF0000"/>
                <w:szCs w:val="18"/>
                <w:lang w:eastAsia="zh-CN"/>
              </w:rPr>
            </w:pPr>
            <w:r w:rsidRPr="00D71747">
              <w:rPr>
                <w:rFonts w:cs="Arial" w:hint="eastAsia"/>
                <w:color w:val="FF0000"/>
                <w:szCs w:val="18"/>
                <w:lang w:eastAsia="zh-CN"/>
              </w:rPr>
              <w:t>P</w:t>
            </w:r>
            <w:r w:rsidRPr="00D71747">
              <w:rPr>
                <w:rFonts w:cs="Arial"/>
                <w:color w:val="FF0000"/>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0B2EF" w14:textId="77777777" w:rsidR="000352CE" w:rsidRPr="00D71747" w:rsidRDefault="000352CE" w:rsidP="00C65778">
            <w:pPr>
              <w:pStyle w:val="TAL"/>
              <w:rPr>
                <w:rFonts w:eastAsiaTheme="minorEastAsia" w:cs="Arial"/>
                <w:color w:val="FF0000"/>
                <w:szCs w:val="18"/>
                <w:lang w:eastAsia="zh-CN"/>
              </w:rPr>
            </w:pPr>
            <w:r w:rsidRPr="00D71747">
              <w:rPr>
                <w:rFonts w:eastAsiaTheme="minorEastAsia" w:cs="Arial" w:hint="eastAsia"/>
                <w:color w:val="FF0000"/>
                <w:szCs w:val="18"/>
                <w:lang w:eastAsia="zh-CN"/>
              </w:rPr>
              <w:t>n</w:t>
            </w:r>
            <w:r w:rsidRPr="00D71747">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65E6" w14:textId="77777777" w:rsidR="000352CE" w:rsidRPr="00D71747" w:rsidRDefault="000352CE" w:rsidP="00C65778">
            <w:pPr>
              <w:pStyle w:val="TAL"/>
              <w:rPr>
                <w:rFonts w:eastAsiaTheme="minorEastAsia" w:cs="Arial"/>
                <w:color w:val="FF0000"/>
                <w:szCs w:val="18"/>
                <w:lang w:eastAsia="zh-CN"/>
              </w:rPr>
            </w:pPr>
            <w:r w:rsidRPr="00D71747">
              <w:rPr>
                <w:rFonts w:eastAsiaTheme="minorEastAsia" w:cs="Arial" w:hint="eastAsia"/>
                <w:color w:val="FF0000"/>
                <w:szCs w:val="18"/>
                <w:lang w:eastAsia="zh-CN"/>
              </w:rPr>
              <w:t>n</w:t>
            </w:r>
            <w:r w:rsidRPr="00D71747">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F1AF" w14:textId="77777777" w:rsidR="000352CE" w:rsidRPr="00D71747" w:rsidRDefault="000352CE" w:rsidP="00C65778">
            <w:pPr>
              <w:pStyle w:val="TAL"/>
              <w:rPr>
                <w:rFonts w:eastAsiaTheme="minorEastAsia" w:cs="Arial"/>
                <w:color w:val="FF0000"/>
                <w:szCs w:val="18"/>
                <w:lang w:eastAsia="zh-CN"/>
              </w:rPr>
            </w:pPr>
            <w:r w:rsidRPr="00D71747">
              <w:rPr>
                <w:rFonts w:eastAsiaTheme="minorEastAsia" w:cs="Arial" w:hint="eastAsia"/>
                <w:color w:val="FF0000"/>
                <w:szCs w:val="18"/>
                <w:lang w:eastAsia="zh-CN"/>
              </w:rPr>
              <w:t>n</w:t>
            </w:r>
            <w:r w:rsidRPr="00D71747">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6AB35" w14:textId="77777777" w:rsidR="000352CE" w:rsidRPr="00D71747" w:rsidRDefault="000352CE" w:rsidP="00C65778">
            <w:pPr>
              <w:pStyle w:val="TAL"/>
              <w:rPr>
                <w:rFonts w:cs="Arial"/>
                <w:color w:val="FF0000"/>
                <w:szCs w:val="18"/>
              </w:rPr>
            </w:pPr>
            <w:r w:rsidRPr="00D71747">
              <w:rPr>
                <w:rFonts w:cs="Arial" w:hint="eastAsia"/>
                <w:color w:val="FF0000"/>
                <w:szCs w:val="18"/>
              </w:rPr>
              <w:t>C</w:t>
            </w:r>
            <w:r w:rsidRPr="00D71747">
              <w:rPr>
                <w:rFonts w:cs="Arial"/>
                <w:color w:val="FF0000"/>
                <w:szCs w:val="18"/>
              </w:rPr>
              <w:t>omponent 1 candidate values:</w:t>
            </w:r>
          </w:p>
          <w:p w14:paraId="2982C18F" w14:textId="77777777" w:rsidR="000352CE" w:rsidRPr="00D71747" w:rsidRDefault="000352CE" w:rsidP="00C65778">
            <w:pPr>
              <w:pStyle w:val="TAL"/>
              <w:rPr>
                <w:rFonts w:cs="Arial"/>
                <w:color w:val="FF0000"/>
                <w:szCs w:val="18"/>
              </w:rPr>
            </w:pPr>
            <w:r w:rsidRPr="00D71747">
              <w:rPr>
                <w:rFonts w:cs="Arial"/>
                <w:color w:val="FF0000"/>
                <w:szCs w:val="18"/>
              </w:rPr>
              <w:t>FR1: {40, 50, 80, 100}</w:t>
            </w:r>
          </w:p>
          <w:p w14:paraId="1848525C" w14:textId="77777777" w:rsidR="000352CE" w:rsidRPr="00D71747" w:rsidRDefault="000352CE" w:rsidP="00C65778">
            <w:pPr>
              <w:pStyle w:val="TAL"/>
              <w:rPr>
                <w:rFonts w:cs="Arial"/>
                <w:color w:val="FF0000"/>
                <w:szCs w:val="18"/>
              </w:rPr>
            </w:pPr>
            <w:r w:rsidRPr="00D71747">
              <w:rPr>
                <w:rFonts w:cs="Arial"/>
                <w:color w:val="FF0000"/>
                <w:szCs w:val="18"/>
              </w:rPr>
              <w:t>FR2: {100, 200, 400}</w:t>
            </w:r>
          </w:p>
          <w:p w14:paraId="298C4ADF" w14:textId="77777777" w:rsidR="000352CE" w:rsidRPr="00D71747" w:rsidRDefault="000352CE" w:rsidP="00C65778">
            <w:pPr>
              <w:pStyle w:val="TAL"/>
              <w:rPr>
                <w:rFonts w:cs="Arial"/>
                <w:color w:val="FF0000"/>
                <w:szCs w:val="18"/>
              </w:rPr>
            </w:pPr>
          </w:p>
          <w:p w14:paraId="06211060" w14:textId="77777777" w:rsidR="000352CE" w:rsidRPr="00D71747" w:rsidRDefault="000352CE" w:rsidP="00C65778">
            <w:pPr>
              <w:pStyle w:val="TAL"/>
              <w:rPr>
                <w:rFonts w:cs="Arial"/>
                <w:color w:val="FF0000"/>
                <w:szCs w:val="18"/>
              </w:rPr>
            </w:pPr>
            <w:r w:rsidRPr="00D71747">
              <w:rPr>
                <w:rFonts w:cs="Arial"/>
                <w:color w:val="FF0000"/>
                <w:szCs w:val="18"/>
              </w:rPr>
              <w:t xml:space="preserve">Component 2 candidate values: </w:t>
            </w:r>
            <w:r w:rsidRPr="00D71747">
              <w:rPr>
                <w:rFonts w:cs="Arial"/>
                <w:color w:val="FF0000"/>
                <w:szCs w:val="18"/>
              </w:rPr>
              <w:lastRenderedPageBreak/>
              <w:t>{2,3,4,5,6,</w:t>
            </w:r>
            <w:r w:rsidRPr="00D71747">
              <w:rPr>
                <w:rFonts w:cs="Arial"/>
                <w:color w:val="FF0000"/>
                <w:szCs w:val="18"/>
                <w:highlight w:val="yellow"/>
              </w:rPr>
              <w:t>FFS</w:t>
            </w:r>
            <w:r w:rsidRPr="00D71747">
              <w:rPr>
                <w:rFonts w:cs="Arial"/>
                <w:color w:val="FF0000"/>
                <w:szCs w:val="18"/>
              </w:rPr>
              <w:t xml:space="preserve">} </w:t>
            </w:r>
          </w:p>
          <w:p w14:paraId="3D7DF1AA" w14:textId="77777777" w:rsidR="000352CE" w:rsidRPr="00D71747" w:rsidRDefault="000352CE" w:rsidP="00C65778">
            <w:pPr>
              <w:pStyle w:val="TAL"/>
              <w:rPr>
                <w:rFonts w:cs="Arial"/>
                <w:color w:val="FF0000"/>
                <w:szCs w:val="18"/>
              </w:rPr>
            </w:pPr>
          </w:p>
          <w:p w14:paraId="23ACE8D7" w14:textId="77777777" w:rsidR="000352CE" w:rsidRPr="00D71747" w:rsidRDefault="000352CE" w:rsidP="00C65778">
            <w:pPr>
              <w:pStyle w:val="TAL"/>
              <w:rPr>
                <w:rFonts w:cs="Arial"/>
                <w:color w:val="FF0000"/>
                <w:szCs w:val="18"/>
              </w:rPr>
            </w:pPr>
            <w:r w:rsidRPr="00D71747">
              <w:rPr>
                <w:rFonts w:cs="Arial"/>
                <w:color w:val="FF0000"/>
                <w:szCs w:val="18"/>
                <w:lang w:val="en-US"/>
              </w:rPr>
              <w:t>Component 3 candidate values:</w:t>
            </w:r>
          </w:p>
          <w:p w14:paraId="3B6D5107" w14:textId="77777777" w:rsidR="000352CE" w:rsidRPr="00D71747" w:rsidRDefault="000352CE" w:rsidP="00C65778">
            <w:pPr>
              <w:pStyle w:val="TAL"/>
              <w:rPr>
                <w:rFonts w:cs="Arial"/>
                <w:color w:val="FF0000"/>
                <w:szCs w:val="18"/>
                <w:lang w:val="en-US"/>
              </w:rPr>
            </w:pPr>
            <w:r w:rsidRPr="00D71747">
              <w:rPr>
                <w:rFonts w:cs="Arial"/>
                <w:color w:val="FF0000"/>
                <w:szCs w:val="18"/>
                <w:lang w:val="en-US"/>
              </w:rPr>
              <w:t>FR1: {70us, 140us, 210us}</w:t>
            </w:r>
          </w:p>
          <w:p w14:paraId="6BCA59F9" w14:textId="77777777" w:rsidR="000352CE" w:rsidRPr="00D71747" w:rsidRDefault="000352CE" w:rsidP="00C65778">
            <w:pPr>
              <w:pStyle w:val="TAL"/>
              <w:rPr>
                <w:rFonts w:cs="Arial"/>
                <w:color w:val="FF0000"/>
                <w:szCs w:val="18"/>
                <w:lang w:val="en-US"/>
              </w:rPr>
            </w:pPr>
            <w:r w:rsidRPr="00D71747">
              <w:rPr>
                <w:rFonts w:cs="Arial"/>
                <w:color w:val="FF0000"/>
                <w:szCs w:val="18"/>
                <w:lang w:val="en-US"/>
              </w:rPr>
              <w:t>FR2: {35us, 70us, 140us}</w:t>
            </w:r>
          </w:p>
          <w:p w14:paraId="4CEA9CE4" w14:textId="77777777" w:rsidR="000352CE" w:rsidRPr="00D71747" w:rsidRDefault="000352CE" w:rsidP="00C65778">
            <w:pPr>
              <w:pStyle w:val="TAL"/>
              <w:rPr>
                <w:rFonts w:cs="Arial"/>
                <w:color w:val="FF0000"/>
                <w:szCs w:val="18"/>
              </w:rPr>
            </w:pPr>
          </w:p>
          <w:p w14:paraId="5F91C559" w14:textId="77777777" w:rsidR="000352CE" w:rsidRPr="00D71747" w:rsidRDefault="000352CE" w:rsidP="00C65778">
            <w:pPr>
              <w:pStyle w:val="TAL"/>
              <w:rPr>
                <w:rFonts w:cs="Arial"/>
                <w:color w:val="FF0000"/>
                <w:szCs w:val="18"/>
              </w:rPr>
            </w:pPr>
            <w:r w:rsidRPr="00D71747">
              <w:rPr>
                <w:rFonts w:cs="Arial"/>
                <w:color w:val="FF0000"/>
                <w:szCs w:val="18"/>
                <w:lang w:val="en-US"/>
              </w:rPr>
              <w:t>Component 4 candidate values:</w:t>
            </w:r>
          </w:p>
          <w:p w14:paraId="764CBE19" w14:textId="77777777" w:rsidR="000352CE" w:rsidRDefault="000352CE" w:rsidP="00C65778">
            <w:pPr>
              <w:pStyle w:val="TAL"/>
              <w:rPr>
                <w:rFonts w:cs="Arial"/>
                <w:color w:val="FF0000"/>
                <w:szCs w:val="18"/>
                <w:lang w:val="en-US"/>
              </w:rPr>
            </w:pPr>
            <w:r w:rsidRPr="00D71747">
              <w:rPr>
                <w:rFonts w:cs="Arial"/>
                <w:color w:val="FF0000"/>
                <w:szCs w:val="18"/>
                <w:lang w:val="en-US"/>
              </w:rPr>
              <w:t>{100us, 140us, 200us, 300us, 500us}</w:t>
            </w:r>
          </w:p>
          <w:p w14:paraId="7925ABF5" w14:textId="77777777" w:rsidR="000352CE" w:rsidRPr="00D71747" w:rsidRDefault="000352CE" w:rsidP="00C65778">
            <w:pPr>
              <w:pStyle w:val="TAL"/>
              <w:rPr>
                <w:rFonts w:cs="Arial"/>
                <w:bCs/>
                <w:color w:val="FF0000"/>
                <w:szCs w:val="18"/>
              </w:rPr>
            </w:pPr>
          </w:p>
          <w:p w14:paraId="3542BEFB" w14:textId="77777777" w:rsidR="000352CE" w:rsidRDefault="000352CE" w:rsidP="00C65778">
            <w:pPr>
              <w:pStyle w:val="TAL"/>
              <w:rPr>
                <w:rFonts w:cs="Arial"/>
                <w:bCs/>
                <w:color w:val="FF0000"/>
                <w:szCs w:val="18"/>
                <w:lang w:val="en-US"/>
              </w:rPr>
            </w:pPr>
            <w:r w:rsidRPr="00D71747">
              <w:rPr>
                <w:rFonts w:cs="Arial"/>
                <w:bCs/>
                <w:color w:val="FF0000"/>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5CA56917" w14:textId="77777777" w:rsidR="000352CE" w:rsidRDefault="000352CE" w:rsidP="00C65778">
            <w:pPr>
              <w:pStyle w:val="TAL"/>
              <w:rPr>
                <w:rFonts w:cs="Arial"/>
                <w:bCs/>
                <w:color w:val="FF0000"/>
                <w:szCs w:val="18"/>
                <w:lang w:val="en-US"/>
              </w:rPr>
            </w:pPr>
          </w:p>
          <w:p w14:paraId="50BD8340" w14:textId="77777777" w:rsidR="000352CE" w:rsidRPr="00D71747" w:rsidRDefault="000352CE" w:rsidP="00C65778">
            <w:pPr>
              <w:pStyle w:val="TAL"/>
              <w:rPr>
                <w:rFonts w:cs="Arial"/>
                <w:bCs/>
                <w:color w:val="FF0000"/>
                <w:szCs w:val="18"/>
                <w:lang w:val="en-US"/>
              </w:rPr>
            </w:pPr>
            <w:r w:rsidRPr="00211960">
              <w:rPr>
                <w:rFonts w:eastAsiaTheme="minorEastAsia" w:cs="Arial" w:hint="eastAsia"/>
                <w:color w:val="FF0000"/>
                <w:szCs w:val="18"/>
                <w:lang w:eastAsia="zh-CN"/>
              </w:rPr>
              <w:t>N</w:t>
            </w:r>
            <w:r w:rsidRPr="00211960">
              <w:rPr>
                <w:rFonts w:eastAsiaTheme="minorEastAsia" w:cs="Arial"/>
                <w:color w:val="FF0000"/>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11DAC" w14:textId="77777777" w:rsidR="000352CE" w:rsidRPr="00D71747" w:rsidRDefault="000352CE" w:rsidP="00C65778">
            <w:pPr>
              <w:pStyle w:val="TAL"/>
              <w:rPr>
                <w:rFonts w:cs="Arial"/>
                <w:color w:val="FF0000"/>
                <w:szCs w:val="18"/>
              </w:rPr>
            </w:pPr>
            <w:r w:rsidRPr="00D71747">
              <w:rPr>
                <w:rFonts w:cs="Arial"/>
                <w:color w:val="FF0000"/>
                <w:szCs w:val="18"/>
              </w:rPr>
              <w:lastRenderedPageBreak/>
              <w:t>Optional with capability signalling</w:t>
            </w:r>
          </w:p>
        </w:tc>
      </w:tr>
    </w:tbl>
    <w:p w14:paraId="295D0272" w14:textId="77777777" w:rsidR="000352CE" w:rsidRDefault="000352CE" w:rsidP="000352CE">
      <w:pPr>
        <w:snapToGrid w:val="0"/>
        <w:rPr>
          <w:iCs/>
          <w:lang w:eastAsia="x-none"/>
        </w:rPr>
      </w:pPr>
    </w:p>
    <w:p w14:paraId="6F0C54F0" w14:textId="77777777" w:rsidR="000352CE" w:rsidRDefault="000352CE" w:rsidP="000352CE">
      <w:pPr>
        <w:rPr>
          <w:lang w:eastAsia="x-none"/>
        </w:rPr>
      </w:pPr>
      <w:r w:rsidRPr="00D23922">
        <w:rPr>
          <w:b/>
          <w:bCs/>
          <w:highlight w:val="green"/>
          <w:lang w:eastAsia="x-none"/>
        </w:rPr>
        <w:t>Agreement:</w:t>
      </w:r>
      <w:r w:rsidRPr="00731B9F">
        <w:rPr>
          <w:rFonts w:ascii="Calibri" w:hAnsi="Calibri" w:cs="Arial"/>
          <w:b/>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32"/>
        <w:gridCol w:w="2640"/>
        <w:gridCol w:w="2612"/>
        <w:gridCol w:w="528"/>
        <w:gridCol w:w="447"/>
        <w:gridCol w:w="567"/>
        <w:gridCol w:w="2328"/>
        <w:gridCol w:w="681"/>
        <w:gridCol w:w="567"/>
        <w:gridCol w:w="567"/>
        <w:gridCol w:w="567"/>
        <w:gridCol w:w="222"/>
        <w:gridCol w:w="1329"/>
      </w:tblGrid>
      <w:tr w:rsidR="000352CE" w:rsidRPr="009F4E82" w14:paraId="3555AE63" w14:textId="77777777" w:rsidTr="00C65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236A9B" w14:textId="77777777" w:rsidR="000352CE" w:rsidRPr="009F4E82" w:rsidRDefault="000352CE" w:rsidP="00C65778">
            <w:pPr>
              <w:pStyle w:val="TAL"/>
              <w:rPr>
                <w:rFonts w:cs="Arial"/>
                <w:color w:val="000000" w:themeColor="text1"/>
                <w:szCs w:val="18"/>
              </w:rPr>
            </w:pPr>
            <w:r w:rsidRPr="009F4E82">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D9A0B" w14:textId="77777777" w:rsidR="000352CE" w:rsidRPr="009F4E82" w:rsidRDefault="000352CE" w:rsidP="00C65778">
            <w:pPr>
              <w:pStyle w:val="TAL"/>
              <w:rPr>
                <w:rFonts w:cs="Arial"/>
                <w:color w:val="000000" w:themeColor="text1"/>
                <w:szCs w:val="18"/>
              </w:rPr>
            </w:pPr>
            <w:r w:rsidRPr="009F4E82">
              <w:rPr>
                <w:rFonts w:cs="Arial"/>
                <w:color w:val="000000" w:themeColor="text1"/>
                <w:szCs w:val="18"/>
              </w:rPr>
              <w:t>41-</w:t>
            </w:r>
            <w:r>
              <w:rPr>
                <w:rFonts w:cs="Arial"/>
                <w:color w:val="000000" w:themeColor="text1"/>
                <w:szCs w:val="18"/>
              </w:rPr>
              <w:t>5</w:t>
            </w:r>
            <w:r w:rsidRPr="009F4E82">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B7AC0" w14:textId="77777777" w:rsidR="000352CE" w:rsidRPr="009F4E82" w:rsidRDefault="000352CE" w:rsidP="00C65778">
            <w:pPr>
              <w:pStyle w:val="TAL"/>
              <w:rPr>
                <w:rFonts w:cs="Arial"/>
                <w:color w:val="000000" w:themeColor="text1"/>
                <w:szCs w:val="18"/>
              </w:rPr>
            </w:pPr>
            <w:r w:rsidRPr="009F4E82">
              <w:rPr>
                <w:rFonts w:cs="Arial"/>
                <w:color w:val="000000" w:themeColor="text1"/>
                <w:szCs w:val="18"/>
              </w:rPr>
              <w:t xml:space="preserve">UL Time Window and transmission of SRS for positioning with Tx Frequency hopping within the window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0106" w14:textId="77777777" w:rsidR="000352CE" w:rsidRPr="009F4E82" w:rsidRDefault="000352CE" w:rsidP="00C65778">
            <w:pPr>
              <w:rPr>
                <w:rFonts w:eastAsiaTheme="minorEastAsia" w:cs="Arial"/>
                <w:color w:val="000000" w:themeColor="text1"/>
                <w:sz w:val="18"/>
                <w:szCs w:val="18"/>
              </w:rPr>
            </w:pPr>
            <w:r w:rsidRPr="009F4E82">
              <w:rPr>
                <w:rFonts w:cs="Arial"/>
                <w:color w:val="000000" w:themeColor="text1"/>
                <w:sz w:val="18"/>
                <w:szCs w:val="18"/>
              </w:rPr>
              <w:t xml:space="preserve">Support </w:t>
            </w:r>
            <w:r>
              <w:rPr>
                <w:rFonts w:cs="Arial"/>
                <w:color w:val="000000" w:themeColor="text1"/>
                <w:sz w:val="18"/>
                <w:szCs w:val="18"/>
              </w:rPr>
              <w:t xml:space="preserve">of </w:t>
            </w:r>
            <w:r w:rsidRPr="009F4E82">
              <w:rPr>
                <w:rFonts w:cs="Arial"/>
                <w:color w:val="000000" w:themeColor="text1"/>
                <w:sz w:val="18"/>
                <w:szCs w:val="18"/>
              </w:rPr>
              <w:t xml:space="preserve">UL Time Window and transmission of SRS for positioning with Tx Frequency hopping within the window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24E3" w14:textId="77777777" w:rsidR="000352CE" w:rsidRPr="009F4E82" w:rsidRDefault="000352CE" w:rsidP="00C65778">
            <w:pPr>
              <w:pStyle w:val="TAL"/>
              <w:rPr>
                <w:rFonts w:cs="Arial"/>
                <w:color w:val="000000" w:themeColor="text1"/>
                <w:szCs w:val="18"/>
              </w:rPr>
            </w:pPr>
            <w:r w:rsidRPr="009F4E82">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0ECE9" w14:textId="77777777" w:rsidR="000352CE" w:rsidRPr="009F4E82" w:rsidRDefault="000352CE" w:rsidP="00C65778">
            <w:pPr>
              <w:pStyle w:val="TAL"/>
              <w:rPr>
                <w:rFonts w:cs="Arial"/>
                <w:color w:val="000000" w:themeColor="text1"/>
                <w:szCs w:val="18"/>
              </w:rPr>
            </w:pPr>
            <w:r w:rsidRPr="009F4E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7552" w14:textId="77777777" w:rsidR="000352CE" w:rsidRPr="009F4E82" w:rsidRDefault="000352CE" w:rsidP="00C65778">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A99FD" w14:textId="77777777" w:rsidR="000352CE" w:rsidRPr="009F4E82" w:rsidRDefault="000352CE" w:rsidP="00C65778">
            <w:pPr>
              <w:pStyle w:val="TAL"/>
              <w:rPr>
                <w:rFonts w:cs="Arial"/>
                <w:color w:val="000000" w:themeColor="text1"/>
                <w:szCs w:val="18"/>
              </w:rPr>
            </w:pPr>
            <w:r w:rsidRPr="009F4E82">
              <w:rPr>
                <w:rFonts w:cs="Arial"/>
                <w:color w:val="000000" w:themeColor="text1"/>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25887" w14:textId="77777777" w:rsidR="000352CE" w:rsidRPr="009F4E82" w:rsidRDefault="000352CE" w:rsidP="00C65778">
            <w:pPr>
              <w:pStyle w:val="TAL"/>
              <w:rPr>
                <w:rFonts w:cs="Arial"/>
                <w:color w:val="000000" w:themeColor="text1"/>
                <w:szCs w:val="18"/>
              </w:rPr>
            </w:pPr>
            <w:r w:rsidRPr="009F4E82">
              <w:rPr>
                <w:rFonts w:cs="Arial"/>
                <w:color w:val="000000" w:themeColor="text1"/>
                <w:szCs w:val="18"/>
              </w:rPr>
              <w:t>Per band</w:t>
            </w:r>
          </w:p>
          <w:p w14:paraId="500AEFCF" w14:textId="77777777" w:rsidR="000352CE" w:rsidRPr="009F4E82" w:rsidRDefault="000352CE" w:rsidP="00C65778">
            <w:pPr>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EBDF4" w14:textId="77777777" w:rsidR="000352CE" w:rsidRPr="009F4E82" w:rsidRDefault="000352CE" w:rsidP="00C65778">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A06BE" w14:textId="77777777" w:rsidR="000352CE" w:rsidRPr="009F4E82" w:rsidRDefault="000352CE" w:rsidP="00C65778">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17D57" w14:textId="77777777" w:rsidR="000352CE" w:rsidRPr="009F4E82" w:rsidRDefault="000352CE" w:rsidP="00C65778">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560A" w14:textId="77777777" w:rsidR="000352CE" w:rsidRPr="009F4E82" w:rsidRDefault="000352CE" w:rsidP="00C6577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DAB7287" w14:textId="77777777" w:rsidR="000352CE" w:rsidRPr="009F4E82" w:rsidRDefault="000352CE" w:rsidP="00C65778">
            <w:pPr>
              <w:pStyle w:val="TAL"/>
              <w:rPr>
                <w:rFonts w:cs="Arial"/>
                <w:color w:val="000000" w:themeColor="text1"/>
                <w:szCs w:val="18"/>
              </w:rPr>
            </w:pPr>
            <w:r w:rsidRPr="009F4E82">
              <w:rPr>
                <w:rFonts w:cs="Arial"/>
                <w:color w:val="000000" w:themeColor="text1"/>
                <w:szCs w:val="18"/>
                <w:lang w:val="en-US"/>
              </w:rPr>
              <w:t>Optional with capability signaling</w:t>
            </w:r>
          </w:p>
        </w:tc>
      </w:tr>
    </w:tbl>
    <w:p w14:paraId="4B5B1C77" w14:textId="77777777" w:rsidR="00815170" w:rsidRDefault="00815170" w:rsidP="00487D20">
      <w:pPr>
        <w:pStyle w:val="BodyText"/>
        <w:rPr>
          <w:rFonts w:eastAsiaTheme="minorEastAsia"/>
          <w:lang w:eastAsia="zh-CN"/>
        </w:rPr>
      </w:pPr>
    </w:p>
    <w:p w14:paraId="60ADEEC4" w14:textId="77777777" w:rsidR="000352CE" w:rsidRDefault="000352CE" w:rsidP="00815170">
      <w:pPr>
        <w:rPr>
          <w:lang w:eastAsia="x-none"/>
        </w:rPr>
        <w:sectPr w:rsidR="000352CE" w:rsidSect="00BC4A63">
          <w:pgSz w:w="16838" w:h="11906" w:orient="landscape"/>
          <w:pgMar w:top="1021" w:right="1021" w:bottom="1021" w:left="1021" w:header="709" w:footer="709" w:gutter="0"/>
          <w:cols w:space="720"/>
          <w:docGrid w:linePitch="360"/>
        </w:sectPr>
      </w:pPr>
    </w:p>
    <w:p w14:paraId="6AC230BF" w14:textId="77777777" w:rsidR="00FD02D0" w:rsidRPr="00FD02D0" w:rsidRDefault="00FD02D0" w:rsidP="0077639B">
      <w:pPr>
        <w:pStyle w:val="ListParagraph"/>
        <w:keepNext/>
        <w:numPr>
          <w:ilvl w:val="1"/>
          <w:numId w:val="15"/>
        </w:numPr>
        <w:spacing w:beforeLines="50" w:before="120" w:afterLines="50" w:after="120"/>
        <w:ind w:firstLineChars="0"/>
        <w:jc w:val="both"/>
        <w:outlineLvl w:val="2"/>
        <w:rPr>
          <w:rFonts w:ascii="Arial" w:eastAsia="MS Mincho" w:hAnsi="Arial" w:cs="Times New Roman"/>
          <w:b/>
          <w:vanish/>
          <w:sz w:val="22"/>
        </w:rPr>
      </w:pPr>
    </w:p>
    <w:p w14:paraId="2303D0B9" w14:textId="77777777" w:rsidR="00FD02D0" w:rsidRPr="00FD02D0" w:rsidRDefault="00FD02D0" w:rsidP="0077639B">
      <w:pPr>
        <w:pStyle w:val="ListParagraph"/>
        <w:keepNext/>
        <w:numPr>
          <w:ilvl w:val="1"/>
          <w:numId w:val="15"/>
        </w:numPr>
        <w:spacing w:beforeLines="50" w:before="120" w:afterLines="50" w:after="120"/>
        <w:ind w:firstLineChars="0"/>
        <w:jc w:val="both"/>
        <w:outlineLvl w:val="2"/>
        <w:rPr>
          <w:rFonts w:ascii="Arial" w:eastAsia="MS Mincho" w:hAnsi="Arial" w:cs="Times New Roman"/>
          <w:b/>
          <w:vanish/>
          <w:sz w:val="22"/>
        </w:rPr>
      </w:pPr>
    </w:p>
    <w:p w14:paraId="7C68DDD2" w14:textId="77777777" w:rsidR="00FD02D0" w:rsidRPr="00FD02D0" w:rsidRDefault="00FD02D0" w:rsidP="0077639B">
      <w:pPr>
        <w:pStyle w:val="ListParagraph"/>
        <w:keepNext/>
        <w:numPr>
          <w:ilvl w:val="1"/>
          <w:numId w:val="15"/>
        </w:numPr>
        <w:spacing w:beforeLines="50" w:before="120" w:afterLines="50" w:after="120"/>
        <w:ind w:firstLineChars="0"/>
        <w:jc w:val="both"/>
        <w:outlineLvl w:val="2"/>
        <w:rPr>
          <w:rFonts w:ascii="Arial" w:eastAsia="MS Mincho" w:hAnsi="Arial" w:cs="Times New Roman"/>
          <w:b/>
          <w:vanish/>
          <w:sz w:val="22"/>
        </w:rPr>
      </w:pPr>
    </w:p>
    <w:p w14:paraId="1244FD20" w14:textId="77777777" w:rsidR="00FD02D0" w:rsidRPr="00FD02D0" w:rsidRDefault="00FD02D0" w:rsidP="0077639B">
      <w:pPr>
        <w:pStyle w:val="ListParagraph"/>
        <w:keepNext/>
        <w:numPr>
          <w:ilvl w:val="1"/>
          <w:numId w:val="15"/>
        </w:numPr>
        <w:spacing w:beforeLines="50" w:before="120" w:afterLines="50" w:after="120"/>
        <w:ind w:firstLineChars="0"/>
        <w:jc w:val="both"/>
        <w:outlineLvl w:val="2"/>
        <w:rPr>
          <w:rFonts w:ascii="Arial" w:eastAsia="MS Mincho" w:hAnsi="Arial" w:cs="Times New Roman"/>
          <w:b/>
          <w:vanish/>
          <w:sz w:val="22"/>
        </w:rPr>
      </w:pPr>
    </w:p>
    <w:p w14:paraId="226E5FA6" w14:textId="38929C8B" w:rsidR="00FD02D0" w:rsidRPr="00842E58" w:rsidRDefault="00FD02D0" w:rsidP="00487D20">
      <w:pPr>
        <w:pStyle w:val="111"/>
        <w:spacing w:before="120" w:after="120"/>
      </w:pPr>
      <w:r w:rsidRPr="00F71B64">
        <w:rPr>
          <w:rFonts w:hint="eastAsia"/>
        </w:rPr>
        <w:t xml:space="preserve">FG </w:t>
      </w:r>
      <w:r w:rsidR="00E31E6F" w:rsidRPr="00E31E6F">
        <w:t>41-5-1</w:t>
      </w:r>
      <w:r>
        <w:rPr>
          <w:rFonts w:eastAsiaTheme="minorEastAsia" w:hint="eastAsia"/>
        </w:rPr>
        <w:t>:</w:t>
      </w:r>
      <w:r w:rsidRPr="00CC189F">
        <w:t xml:space="preserve"> </w:t>
      </w:r>
      <w:r w:rsidR="00435FB4" w:rsidRPr="00435FB4">
        <w:rPr>
          <w:rFonts w:cs="Arial"/>
          <w:szCs w:val="18"/>
        </w:rPr>
        <w:t>PRS measurement with Rx frequency hopping within a MG and measurement report</w:t>
      </w:r>
      <w:r w:rsidR="00435FB4" w:rsidRPr="00435FB4">
        <w:rPr>
          <w:rFonts w:eastAsiaTheme="minorEastAsia" w:cs="Arial" w:hint="eastAsia"/>
          <w:szCs w:val="18"/>
        </w:rPr>
        <w:t xml:space="preserve"> </w:t>
      </w:r>
      <w:r w:rsidR="00435FB4" w:rsidRPr="00435FB4">
        <w:rPr>
          <w:rFonts w:cs="Arial"/>
          <w:szCs w:val="18"/>
        </w:rPr>
        <w:t>in RRC_CONNECTED</w:t>
      </w:r>
      <w:r w:rsidR="00435FB4" w:rsidRPr="00435FB4">
        <w:rPr>
          <w:rFonts w:eastAsiaTheme="minorEastAsia" w:cs="Arial" w:hint="eastAsia"/>
          <w:szCs w:val="18"/>
        </w:rPr>
        <w:t xml:space="preserve"> </w:t>
      </w:r>
      <w:r w:rsidR="00435FB4" w:rsidRPr="00435FB4">
        <w:rPr>
          <w:rFonts w:cs="Arial"/>
          <w:szCs w:val="18"/>
        </w:rPr>
        <w:t>for RedCap UEs</w:t>
      </w:r>
    </w:p>
    <w:p w14:paraId="74AA699C" w14:textId="42C9F8DD" w:rsidR="00FD02D0" w:rsidRDefault="00D03886" w:rsidP="00487D20">
      <w:pPr>
        <w:pStyle w:val="BodyText"/>
        <w:rPr>
          <w:rFonts w:eastAsiaTheme="minorEastAsia"/>
          <w:lang w:val="en-GB" w:eastAsia="zh-CN"/>
        </w:rPr>
      </w:pPr>
      <w:r w:rsidRPr="00D03886">
        <w:rPr>
          <w:rFonts w:eastAsiaTheme="minorEastAsia"/>
          <w:lang w:val="en-GB" w:eastAsia="zh-CN"/>
        </w:rPr>
        <w:t>For the components of FG 41-</w:t>
      </w:r>
      <w:r>
        <w:rPr>
          <w:rFonts w:eastAsiaTheme="minorEastAsia" w:hint="eastAsia"/>
          <w:lang w:val="en-GB" w:eastAsia="zh-CN"/>
        </w:rPr>
        <w:t>5</w:t>
      </w:r>
      <w:r w:rsidRPr="00D03886">
        <w:rPr>
          <w:rFonts w:eastAsiaTheme="minorEastAsia"/>
          <w:lang w:val="en-GB" w:eastAsia="zh-CN"/>
        </w:rPr>
        <w:t xml:space="preserve">-1, </w:t>
      </w:r>
      <w:r w:rsidR="00EC5347">
        <w:rPr>
          <w:rFonts w:eastAsiaTheme="minorEastAsia"/>
          <w:lang w:val="en-GB" w:eastAsia="zh-CN"/>
        </w:rPr>
        <w:t>it is “FFS” on</w:t>
      </w:r>
      <w:r w:rsidR="00C64F5A">
        <w:rPr>
          <w:rFonts w:eastAsiaTheme="minorEastAsia" w:hint="eastAsia"/>
          <w:lang w:val="en-GB" w:eastAsia="zh-CN"/>
        </w:rPr>
        <w:t xml:space="preserve"> </w:t>
      </w:r>
      <w:r w:rsidR="00C64F5A">
        <w:rPr>
          <w:rFonts w:eastAsiaTheme="minorEastAsia"/>
          <w:lang w:val="en-GB" w:eastAsia="zh-CN"/>
        </w:rPr>
        <w:t>whether th</w:t>
      </w:r>
      <w:r w:rsidR="00C64F5A">
        <w:rPr>
          <w:rFonts w:eastAsiaTheme="minorEastAsia" w:hint="eastAsia"/>
          <w:lang w:val="en-GB" w:eastAsia="zh-CN"/>
        </w:rPr>
        <w:t>e</w:t>
      </w:r>
      <w:r w:rsidR="008F0E7F">
        <w:rPr>
          <w:rFonts w:eastAsiaTheme="minorEastAsia" w:hint="eastAsia"/>
          <w:lang w:val="en-GB" w:eastAsia="zh-CN"/>
        </w:rPr>
        <w:t xml:space="preserve"> </w:t>
      </w:r>
      <w:r w:rsidR="00C64F5A" w:rsidRPr="00C64F5A">
        <w:rPr>
          <w:rFonts w:eastAsiaTheme="minorEastAsia"/>
          <w:lang w:val="en-GB" w:eastAsia="zh-CN"/>
        </w:rPr>
        <w:t xml:space="preserve">FG </w:t>
      </w:r>
      <w:r w:rsidR="00A05C29" w:rsidRPr="00C64F5A">
        <w:rPr>
          <w:rFonts w:eastAsiaTheme="minorEastAsia"/>
          <w:lang w:val="en-GB" w:eastAsia="zh-CN"/>
        </w:rPr>
        <w:t>4</w:t>
      </w:r>
      <w:r w:rsidR="00A05C29">
        <w:rPr>
          <w:rFonts w:eastAsiaTheme="minorEastAsia" w:hint="eastAsia"/>
          <w:lang w:val="en-GB" w:eastAsia="zh-CN"/>
        </w:rPr>
        <w:t>1</w:t>
      </w:r>
      <w:r w:rsidR="00C64F5A" w:rsidRPr="00C64F5A">
        <w:rPr>
          <w:rFonts w:eastAsiaTheme="minorEastAsia"/>
          <w:lang w:val="en-GB" w:eastAsia="zh-CN"/>
        </w:rPr>
        <w:t>-5-1</w:t>
      </w:r>
      <w:r w:rsidR="00C64F5A">
        <w:rPr>
          <w:rFonts w:eastAsiaTheme="minorEastAsia" w:hint="eastAsia"/>
          <w:lang w:val="en-GB" w:eastAsia="zh-CN"/>
        </w:rPr>
        <w:t xml:space="preserve"> </w:t>
      </w:r>
      <w:r w:rsidR="00C64F5A" w:rsidRPr="00C64F5A">
        <w:rPr>
          <w:rFonts w:eastAsiaTheme="minorEastAsia"/>
          <w:lang w:val="en-GB" w:eastAsia="zh-CN"/>
        </w:rPr>
        <w:t xml:space="preserve">is </w:t>
      </w:r>
      <w:r w:rsidR="00C64F5A">
        <w:rPr>
          <w:rFonts w:eastAsiaTheme="minorEastAsia" w:hint="eastAsia"/>
          <w:lang w:val="en-GB" w:eastAsia="zh-CN"/>
        </w:rPr>
        <w:t xml:space="preserve">also </w:t>
      </w:r>
      <w:r w:rsidR="00C64F5A" w:rsidRPr="00C64F5A">
        <w:rPr>
          <w:rFonts w:eastAsiaTheme="minorEastAsia"/>
          <w:lang w:val="en-GB" w:eastAsia="zh-CN"/>
        </w:rPr>
        <w:t>applicable to non-Redcap UE</w:t>
      </w:r>
      <w:r w:rsidR="00C64F5A">
        <w:rPr>
          <w:rFonts w:eastAsiaTheme="minorEastAsia" w:hint="eastAsia"/>
          <w:lang w:val="en-GB" w:eastAsia="zh-CN"/>
        </w:rPr>
        <w:t xml:space="preserve">, in our view, it is out of the scope of Rel-18 Pos WID, we should focus on the positioning enhancements on the RedCap UE, instead of non-RedCap UE, so we prefer </w:t>
      </w:r>
      <w:r w:rsidR="008F0E7F" w:rsidRPr="00C64F5A">
        <w:rPr>
          <w:rFonts w:eastAsiaTheme="minorEastAsia"/>
          <w:lang w:val="en-GB" w:eastAsia="zh-CN"/>
        </w:rPr>
        <w:t xml:space="preserve">FG </w:t>
      </w:r>
      <w:r w:rsidR="00A05C29" w:rsidRPr="00C64F5A">
        <w:rPr>
          <w:rFonts w:eastAsiaTheme="minorEastAsia"/>
          <w:lang w:val="en-GB" w:eastAsia="zh-CN"/>
        </w:rPr>
        <w:t>4</w:t>
      </w:r>
      <w:r w:rsidR="00A05C29">
        <w:rPr>
          <w:rFonts w:eastAsiaTheme="minorEastAsia" w:hint="eastAsia"/>
          <w:lang w:val="en-GB" w:eastAsia="zh-CN"/>
        </w:rPr>
        <w:t>1</w:t>
      </w:r>
      <w:r w:rsidR="008F0E7F" w:rsidRPr="00C64F5A">
        <w:rPr>
          <w:rFonts w:eastAsiaTheme="minorEastAsia"/>
          <w:lang w:val="en-GB" w:eastAsia="zh-CN"/>
        </w:rPr>
        <w:t>-5-1</w:t>
      </w:r>
      <w:r w:rsidR="008F0E7F">
        <w:rPr>
          <w:rFonts w:eastAsiaTheme="minorEastAsia" w:hint="eastAsia"/>
          <w:lang w:val="en-GB" w:eastAsia="zh-CN"/>
        </w:rPr>
        <w:t xml:space="preserve"> </w:t>
      </w:r>
      <w:r w:rsidR="008F0E7F" w:rsidRPr="00C64F5A">
        <w:rPr>
          <w:rFonts w:eastAsiaTheme="minorEastAsia"/>
          <w:lang w:val="en-GB" w:eastAsia="zh-CN"/>
        </w:rPr>
        <w:t xml:space="preserve">is </w:t>
      </w:r>
      <w:r w:rsidR="008F0E7F">
        <w:rPr>
          <w:rFonts w:eastAsiaTheme="minorEastAsia" w:hint="eastAsia"/>
          <w:lang w:val="en-GB" w:eastAsia="zh-CN"/>
        </w:rPr>
        <w:t xml:space="preserve">not </w:t>
      </w:r>
      <w:r w:rsidR="008F0E7F" w:rsidRPr="00C64F5A">
        <w:rPr>
          <w:rFonts w:eastAsiaTheme="minorEastAsia"/>
          <w:lang w:val="en-GB" w:eastAsia="zh-CN"/>
        </w:rPr>
        <w:t>applicable to non-Redcap UE</w:t>
      </w:r>
      <w:r w:rsidR="008F0E7F">
        <w:rPr>
          <w:rFonts w:eastAsiaTheme="minorEastAsia" w:hint="eastAsia"/>
          <w:lang w:val="en-GB" w:eastAsia="zh-CN"/>
        </w:rPr>
        <w:t>.</w:t>
      </w:r>
    </w:p>
    <w:p w14:paraId="4120B546" w14:textId="1D6169E4" w:rsidR="00ED23F4" w:rsidRPr="009A2562" w:rsidRDefault="00207B54" w:rsidP="009A2562">
      <w:pPr>
        <w:pStyle w:val="Caption"/>
        <w:jc w:val="both"/>
        <w:rPr>
          <w:rFonts w:eastAsiaTheme="minorEastAsia"/>
          <w:b/>
          <w:lang w:eastAsia="zh-CN"/>
        </w:rPr>
      </w:pPr>
      <w:bookmarkStart w:id="18" w:name="P18"/>
      <w:r w:rsidRPr="002A3399">
        <w:rPr>
          <w:b/>
        </w:rPr>
        <w:t xml:space="preserve">Proposal </w:t>
      </w:r>
      <w:r w:rsidRPr="002A3399">
        <w:rPr>
          <w:b/>
        </w:rPr>
        <w:fldChar w:fldCharType="begin"/>
      </w:r>
      <w:r w:rsidRPr="002A3399">
        <w:rPr>
          <w:b/>
        </w:rPr>
        <w:instrText xml:space="preserve"> SEQ Proposal \* ARABIC </w:instrText>
      </w:r>
      <w:r w:rsidRPr="002A3399">
        <w:rPr>
          <w:b/>
        </w:rPr>
        <w:fldChar w:fldCharType="separate"/>
      </w:r>
      <w:r w:rsidR="00C94FF1">
        <w:rPr>
          <w:b/>
          <w:noProof/>
        </w:rPr>
        <w:t>18</w:t>
      </w:r>
      <w:r w:rsidRPr="002A3399">
        <w:rPr>
          <w:b/>
        </w:rPr>
        <w:fldChar w:fldCharType="end"/>
      </w:r>
      <w:r w:rsidRPr="002A3399">
        <w:rPr>
          <w:rFonts w:eastAsiaTheme="minorEastAsia" w:hint="eastAsia"/>
          <w:b/>
          <w:lang w:eastAsia="zh-CN"/>
        </w:rPr>
        <w:t>:</w:t>
      </w:r>
      <w:r w:rsidR="002A3399" w:rsidRPr="002A3399">
        <w:rPr>
          <w:rFonts w:eastAsiaTheme="minorEastAsia" w:hint="eastAsia"/>
          <w:b/>
          <w:lang w:eastAsia="zh-CN"/>
        </w:rPr>
        <w:t xml:space="preserve"> </w:t>
      </w:r>
      <w:r w:rsidR="002A3399" w:rsidRPr="002A3399">
        <w:rPr>
          <w:rFonts w:eastAsiaTheme="minorEastAsia"/>
          <w:b/>
          <w:lang w:eastAsia="zh-CN"/>
        </w:rPr>
        <w:t xml:space="preserve">FG </w:t>
      </w:r>
      <w:r w:rsidR="00A05C29" w:rsidRPr="002A3399">
        <w:rPr>
          <w:rFonts w:eastAsiaTheme="minorEastAsia"/>
          <w:b/>
          <w:lang w:eastAsia="zh-CN"/>
        </w:rPr>
        <w:t>4</w:t>
      </w:r>
      <w:r w:rsidR="00A05C29">
        <w:rPr>
          <w:rFonts w:eastAsiaTheme="minorEastAsia" w:hint="eastAsia"/>
          <w:b/>
          <w:lang w:eastAsia="zh-CN"/>
        </w:rPr>
        <w:t>1</w:t>
      </w:r>
      <w:r w:rsidR="002A3399" w:rsidRPr="002A3399">
        <w:rPr>
          <w:rFonts w:eastAsiaTheme="minorEastAsia"/>
          <w:b/>
          <w:lang w:eastAsia="zh-CN"/>
        </w:rPr>
        <w:t>-</w:t>
      </w:r>
      <w:r w:rsidR="002A3399" w:rsidRPr="00200620">
        <w:rPr>
          <w:rFonts w:eastAsiaTheme="minorEastAsia"/>
          <w:b/>
          <w:lang w:eastAsia="zh-CN"/>
        </w:rPr>
        <w:t>5-1</w:t>
      </w:r>
      <w:r w:rsidR="002A3399" w:rsidRPr="00200620">
        <w:rPr>
          <w:rFonts w:eastAsiaTheme="minorEastAsia" w:hint="eastAsia"/>
          <w:b/>
          <w:lang w:eastAsia="zh-CN"/>
        </w:rPr>
        <w:t xml:space="preserve"> </w:t>
      </w:r>
      <w:r w:rsidR="002A3399" w:rsidRPr="00850C9A">
        <w:rPr>
          <w:rFonts w:eastAsiaTheme="minorEastAsia"/>
          <w:b/>
          <w:lang w:eastAsia="zh-CN"/>
        </w:rPr>
        <w:t>is not applicable to non-Redcap UE</w:t>
      </w:r>
      <w:r w:rsidR="002A3399" w:rsidRPr="00200620">
        <w:rPr>
          <w:rFonts w:eastAsiaTheme="minorEastAsia" w:hint="eastAsia"/>
          <w:b/>
          <w:lang w:eastAsia="zh-CN"/>
        </w:rPr>
        <w:t>.</w:t>
      </w:r>
    </w:p>
    <w:p w14:paraId="42AFE72C" w14:textId="77777777" w:rsidR="008D4F29" w:rsidRDefault="00BF3971" w:rsidP="00487D20">
      <w:pPr>
        <w:pStyle w:val="Heading1"/>
        <w:ind w:left="431" w:hanging="431"/>
        <w:jc w:val="both"/>
      </w:pPr>
      <w:bookmarkStart w:id="19" w:name="_Ref36559580"/>
      <w:bookmarkEnd w:id="18"/>
      <w:r>
        <w:rPr>
          <w:rFonts w:hint="eastAsia"/>
        </w:rPr>
        <w:t>Conclusion</w:t>
      </w:r>
      <w:bookmarkEnd w:id="19"/>
    </w:p>
    <w:p w14:paraId="6425F94B" w14:textId="62F60519" w:rsidR="008D4F29" w:rsidRDefault="00BF3971" w:rsidP="00487D20">
      <w:pPr>
        <w:spacing w:beforeLines="50" w:before="120" w:afterLines="50" w:after="120"/>
        <w:jc w:val="both"/>
        <w:rPr>
          <w:rFonts w:eastAsia="SimSun"/>
          <w:lang w:eastAsia="zh-CN"/>
        </w:rPr>
      </w:pPr>
      <w:r w:rsidRPr="00827D27">
        <w:t>In this contribution</w:t>
      </w:r>
      <w:r w:rsidRPr="00827D27">
        <w:rPr>
          <w:rFonts w:eastAsia="SimSun"/>
          <w:lang w:eastAsia="zh-CN"/>
        </w:rPr>
        <w:t>,</w:t>
      </w:r>
      <w:r w:rsidR="00C9469F" w:rsidRPr="00827D27">
        <w:rPr>
          <w:iCs/>
        </w:rPr>
        <w:t xml:space="preserve"> we provide</w:t>
      </w:r>
      <w:r w:rsidR="00C9469F" w:rsidRPr="00827D27">
        <w:t xml:space="preserve"> our views on</w:t>
      </w:r>
      <w:r w:rsidR="004F1376" w:rsidRPr="00827D27">
        <w:rPr>
          <w:rFonts w:eastAsiaTheme="minorEastAsia"/>
          <w:lang w:eastAsia="zh-CN"/>
        </w:rPr>
        <w:t xml:space="preserve"> </w:t>
      </w:r>
      <w:r w:rsidR="00C37FEF">
        <w:rPr>
          <w:rFonts w:eastAsiaTheme="minorEastAsia" w:hint="eastAsia"/>
          <w:iCs/>
          <w:lang w:eastAsia="zh-CN"/>
        </w:rPr>
        <w:t xml:space="preserve">remaining issues </w:t>
      </w:r>
      <w:r w:rsidR="0046074B">
        <w:rPr>
          <w:rFonts w:eastAsiaTheme="minorEastAsia" w:hint="eastAsia"/>
          <w:iCs/>
          <w:lang w:eastAsia="zh-CN"/>
        </w:rPr>
        <w:t xml:space="preserve">on </w:t>
      </w:r>
      <w:r w:rsidR="004F1376" w:rsidRPr="00827D27">
        <w:rPr>
          <w:rFonts w:eastAsiaTheme="minorEastAsia"/>
          <w:lang w:eastAsia="zh-CN"/>
        </w:rPr>
        <w:t>UE features for expanded and improved NR positioning</w:t>
      </w:r>
      <w:r w:rsidRPr="00827D27">
        <w:rPr>
          <w:rFonts w:eastAsia="SimSun"/>
          <w:lang w:eastAsia="zh-CN"/>
        </w:rPr>
        <w:t>. Our proposal</w:t>
      </w:r>
      <w:r w:rsidR="00C3040C" w:rsidRPr="00827D27">
        <w:rPr>
          <w:rFonts w:eastAsia="SimSun"/>
          <w:lang w:eastAsia="zh-CN"/>
        </w:rPr>
        <w:t>s</w:t>
      </w:r>
      <w:r w:rsidR="00233EB6" w:rsidRPr="00827D27">
        <w:rPr>
          <w:rFonts w:eastAsia="SimSun"/>
          <w:lang w:eastAsia="zh-CN"/>
        </w:rPr>
        <w:t xml:space="preserve"> </w:t>
      </w:r>
      <w:r w:rsidR="00C3040C" w:rsidRPr="00827D27">
        <w:rPr>
          <w:rFonts w:eastAsia="SimSun"/>
          <w:lang w:eastAsia="zh-CN"/>
        </w:rPr>
        <w:t>are</w:t>
      </w:r>
      <w:r w:rsidR="00C9469F" w:rsidRPr="00827D27">
        <w:rPr>
          <w:rFonts w:eastAsia="SimSun"/>
          <w:lang w:eastAsia="zh-CN"/>
        </w:rPr>
        <w:t xml:space="preserve"> </w:t>
      </w:r>
      <w:r w:rsidRPr="00827D27">
        <w:rPr>
          <w:rFonts w:eastAsia="SimSun"/>
          <w:lang w:eastAsia="zh-CN"/>
        </w:rPr>
        <w:t>given as follows:</w:t>
      </w:r>
    </w:p>
    <w:p w14:paraId="3A1E9EEA" w14:textId="77777777" w:rsidR="00C94FF1" w:rsidRPr="003272D3" w:rsidRDefault="00CF5692" w:rsidP="00EF22CB">
      <w:pPr>
        <w:pStyle w:val="Caption"/>
        <w:jc w:val="both"/>
        <w:rPr>
          <w:rFonts w:eastAsiaTheme="minorEastAsia"/>
          <w:b/>
          <w:color w:val="000000" w:themeColor="text1"/>
          <w:lang w:eastAsia="zh-CN"/>
        </w:rPr>
      </w:pPr>
      <w:r>
        <w:rPr>
          <w:rFonts w:eastAsia="SimSun"/>
          <w:lang w:eastAsia="zh-CN"/>
        </w:rPr>
        <w:fldChar w:fldCharType="begin"/>
      </w:r>
      <w:r>
        <w:rPr>
          <w:rFonts w:eastAsia="SimSun"/>
          <w:lang w:eastAsia="zh-CN"/>
        </w:rPr>
        <w:instrText xml:space="preserve"> REF P1 \h </w:instrText>
      </w:r>
      <w:r>
        <w:rPr>
          <w:rFonts w:eastAsia="SimSun"/>
          <w:lang w:eastAsia="zh-CN"/>
        </w:rPr>
      </w:r>
      <w:r>
        <w:rPr>
          <w:rFonts w:eastAsia="SimSun"/>
          <w:lang w:eastAsia="zh-CN"/>
        </w:rPr>
        <w:fldChar w:fldCharType="separate"/>
      </w:r>
      <w:r w:rsidR="00C94FF1" w:rsidRPr="003272D3">
        <w:rPr>
          <w:b/>
        </w:rPr>
        <w:t xml:space="preserve">Proposal </w:t>
      </w:r>
      <w:r w:rsidR="00C94FF1">
        <w:rPr>
          <w:b/>
          <w:noProof/>
        </w:rPr>
        <w:t>1</w:t>
      </w:r>
      <w:r w:rsidR="00C94FF1" w:rsidRPr="003272D3">
        <w:rPr>
          <w:rFonts w:eastAsiaTheme="minorEastAsia" w:hint="eastAsia"/>
          <w:b/>
          <w:lang w:eastAsia="zh-CN"/>
        </w:rPr>
        <w:t xml:space="preserve">: </w:t>
      </w:r>
      <w:r w:rsidR="00C94FF1">
        <w:rPr>
          <w:rFonts w:eastAsiaTheme="minorEastAsia"/>
          <w:b/>
          <w:lang w:eastAsia="zh-CN"/>
        </w:rPr>
        <w:t xml:space="preserve">For </w:t>
      </w:r>
      <w:r w:rsidR="00C94FF1" w:rsidRPr="003272D3">
        <w:rPr>
          <w:rFonts w:eastAsiaTheme="minorEastAsia" w:hint="eastAsia"/>
          <w:b/>
          <w:color w:val="000000" w:themeColor="text1"/>
          <w:lang w:eastAsia="zh-CN"/>
        </w:rPr>
        <w:t>FG 41-1-1</w:t>
      </w:r>
      <w:r w:rsidR="00C94FF1">
        <w:rPr>
          <w:rFonts w:eastAsiaTheme="minorEastAsia"/>
          <w:b/>
          <w:color w:val="000000" w:themeColor="text1"/>
          <w:lang w:eastAsia="zh-CN"/>
        </w:rPr>
        <w:t xml:space="preserve">, </w:t>
      </w:r>
    </w:p>
    <w:p w14:paraId="43C33E1D" w14:textId="77777777" w:rsidR="00C94FF1" w:rsidRPr="003272D3" w:rsidRDefault="00C94FF1" w:rsidP="0077639B">
      <w:pPr>
        <w:pStyle w:val="ListParagraph"/>
        <w:numPr>
          <w:ilvl w:val="0"/>
          <w:numId w:val="26"/>
        </w:numPr>
        <w:ind w:firstLineChars="0"/>
        <w:jc w:val="both"/>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 xml:space="preserve">Support the values of </w:t>
      </w:r>
      <w:r w:rsidRPr="00DC6278">
        <w:rPr>
          <w:rFonts w:ascii="Times New Roman" w:eastAsiaTheme="minorEastAsia" w:hAnsi="Times New Roman" w:cs="Times New Roman"/>
          <w:b/>
          <w:sz w:val="20"/>
          <w:szCs w:val="20"/>
          <w:lang w:val="en-GB"/>
        </w:rPr>
        <w:t xml:space="preserve">{1, 2, 4, 8, 16} </w:t>
      </w:r>
      <w:r>
        <w:rPr>
          <w:rFonts w:ascii="Times New Roman" w:eastAsiaTheme="minorEastAsia" w:hAnsi="Times New Roman" w:cs="Times New Roman"/>
          <w:b/>
          <w:sz w:val="20"/>
          <w:szCs w:val="20"/>
          <w:lang w:val="en-GB"/>
        </w:rPr>
        <w:t>slots for Component 3</w:t>
      </w:r>
    </w:p>
    <w:p w14:paraId="3432C6D6" w14:textId="77777777" w:rsidR="00C94FF1" w:rsidRDefault="00C94FF1" w:rsidP="0077639B">
      <w:pPr>
        <w:pStyle w:val="ListParagraph"/>
        <w:numPr>
          <w:ilvl w:val="0"/>
          <w:numId w:val="26"/>
        </w:numPr>
        <w:ind w:firstLineChars="0"/>
        <w:jc w:val="both"/>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 xml:space="preserve">Support the values of </w:t>
      </w:r>
      <w:r w:rsidRPr="00EB6E7A">
        <w:rPr>
          <w:rFonts w:ascii="Times New Roman" w:eastAsiaTheme="minorEastAsia" w:hAnsi="Times New Roman" w:cs="Times New Roman"/>
          <w:b/>
          <w:sz w:val="20"/>
          <w:szCs w:val="20"/>
          <w:lang w:val="en-GB"/>
        </w:rPr>
        <w:t>{30, 40, 50, 100}ms</w:t>
      </w:r>
      <w:r>
        <w:rPr>
          <w:rFonts w:ascii="Times New Roman" w:eastAsiaTheme="minorEastAsia" w:hAnsi="Times New Roman" w:cs="Times New Roman"/>
          <w:b/>
          <w:sz w:val="20"/>
          <w:szCs w:val="20"/>
          <w:lang w:val="en-GB"/>
        </w:rPr>
        <w:t xml:space="preserve"> for Component 4.</w:t>
      </w:r>
    </w:p>
    <w:p w14:paraId="6FD04B70" w14:textId="77777777" w:rsidR="00C94FF1" w:rsidRDefault="00CF5692" w:rsidP="00487D20">
      <w:pPr>
        <w:pStyle w:val="Caption"/>
        <w:jc w:val="both"/>
        <w:rPr>
          <w:rFonts w:eastAsiaTheme="minorEastAsia"/>
          <w:b/>
          <w:color w:val="000000" w:themeColor="text1"/>
          <w:lang w:eastAsia="zh-CN"/>
        </w:rPr>
      </w:pPr>
      <w:r>
        <w:rPr>
          <w:rFonts w:eastAsia="SimSun"/>
          <w:lang w:eastAsia="zh-CN"/>
        </w:rPr>
        <w:fldChar w:fldCharType="end"/>
      </w:r>
      <w:r>
        <w:rPr>
          <w:rFonts w:eastAsia="SimSun"/>
          <w:lang w:eastAsia="zh-CN"/>
        </w:rPr>
        <w:fldChar w:fldCharType="begin"/>
      </w:r>
      <w:r>
        <w:rPr>
          <w:rFonts w:eastAsia="SimSun"/>
          <w:lang w:eastAsia="zh-CN"/>
        </w:rPr>
        <w:instrText xml:space="preserve"> REF P2 \h </w:instrText>
      </w:r>
      <w:r>
        <w:rPr>
          <w:rFonts w:eastAsia="SimSun"/>
          <w:lang w:eastAsia="zh-CN"/>
        </w:rPr>
      </w:r>
      <w:r>
        <w:rPr>
          <w:rFonts w:eastAsia="SimSun"/>
          <w:lang w:eastAsia="zh-CN"/>
        </w:rPr>
        <w:fldChar w:fldCharType="separate"/>
      </w:r>
      <w:r w:rsidR="00C94FF1" w:rsidRPr="00F153D6">
        <w:rPr>
          <w:b/>
        </w:rPr>
        <w:t xml:space="preserve">Proposal </w:t>
      </w:r>
      <w:r w:rsidR="00C94FF1">
        <w:rPr>
          <w:b/>
          <w:noProof/>
        </w:rPr>
        <w:t>2</w:t>
      </w:r>
      <w:r w:rsidR="00C94FF1" w:rsidRPr="00F153D6">
        <w:rPr>
          <w:rFonts w:eastAsiaTheme="minorEastAsia" w:hint="eastAsia"/>
          <w:b/>
          <w:lang w:eastAsia="zh-CN"/>
        </w:rPr>
        <w:t xml:space="preserve">: </w:t>
      </w:r>
      <w:r w:rsidR="00C94FF1">
        <w:rPr>
          <w:rFonts w:eastAsiaTheme="minorEastAsia"/>
          <w:b/>
          <w:lang w:eastAsia="zh-CN"/>
        </w:rPr>
        <w:t xml:space="preserve">For </w:t>
      </w:r>
      <w:r w:rsidR="00C94FF1" w:rsidRPr="003272D3">
        <w:rPr>
          <w:rFonts w:eastAsiaTheme="minorEastAsia" w:hint="eastAsia"/>
          <w:b/>
          <w:color w:val="000000" w:themeColor="text1"/>
          <w:lang w:eastAsia="zh-CN"/>
        </w:rPr>
        <w:t>FG 41-1-</w:t>
      </w:r>
      <w:r w:rsidR="00C94FF1">
        <w:rPr>
          <w:rFonts w:eastAsiaTheme="minorEastAsia"/>
          <w:b/>
          <w:color w:val="000000" w:themeColor="text1"/>
          <w:lang w:eastAsia="zh-CN"/>
        </w:rPr>
        <w:t>2,</w:t>
      </w:r>
    </w:p>
    <w:p w14:paraId="24EAF7C8" w14:textId="77777777" w:rsidR="00C94FF1" w:rsidRDefault="00C94FF1" w:rsidP="008018F4">
      <w:pPr>
        <w:pStyle w:val="Caption"/>
        <w:numPr>
          <w:ilvl w:val="0"/>
          <w:numId w:val="34"/>
        </w:numPr>
        <w:jc w:val="both"/>
        <w:rPr>
          <w:rFonts w:eastAsiaTheme="minorEastAsia"/>
          <w:b/>
          <w:color w:val="000000" w:themeColor="text1"/>
          <w:lang w:eastAsia="zh-CN"/>
        </w:rPr>
      </w:pPr>
      <w:r>
        <w:rPr>
          <w:rFonts w:eastAsiaTheme="minorEastAsia" w:hint="eastAsia"/>
          <w:b/>
          <w:color w:val="000000" w:themeColor="text1"/>
          <w:lang w:eastAsia="zh-CN"/>
        </w:rPr>
        <w:t>S</w:t>
      </w:r>
      <w:r>
        <w:rPr>
          <w:rFonts w:eastAsiaTheme="minorEastAsia"/>
          <w:b/>
          <w:color w:val="000000" w:themeColor="text1"/>
          <w:lang w:eastAsia="zh-CN"/>
        </w:rPr>
        <w:t>upport including “</w:t>
      </w:r>
      <w:r w:rsidRPr="005C284B">
        <w:rPr>
          <w:rFonts w:eastAsiaTheme="minorEastAsia"/>
          <w:b/>
          <w:color w:val="000000" w:themeColor="text1"/>
          <w:lang w:eastAsia="zh-CN"/>
        </w:rPr>
        <w:t>UE indicating support of FG 41-1-1 must indicate either this feature group or feature group 41-1-3 is supported or both are supported</w:t>
      </w:r>
      <w:r>
        <w:rPr>
          <w:rFonts w:eastAsiaTheme="minorEastAsia"/>
          <w:b/>
          <w:color w:val="000000" w:themeColor="text1"/>
          <w:lang w:eastAsia="zh-CN"/>
        </w:rPr>
        <w:t>”.</w:t>
      </w:r>
    </w:p>
    <w:p w14:paraId="547CF4A4" w14:textId="77777777" w:rsidR="00C94FF1" w:rsidRDefault="00CF5692" w:rsidP="008018F4">
      <w:pPr>
        <w:pStyle w:val="Caption"/>
        <w:jc w:val="both"/>
        <w:rPr>
          <w:rFonts w:eastAsiaTheme="minorEastAsia"/>
          <w:b/>
          <w:color w:val="000000" w:themeColor="text1"/>
          <w:lang w:eastAsia="zh-CN"/>
        </w:rPr>
      </w:pPr>
      <w:r>
        <w:rPr>
          <w:rFonts w:eastAsia="SimSun"/>
          <w:lang w:eastAsia="zh-CN"/>
        </w:rPr>
        <w:fldChar w:fldCharType="end"/>
      </w:r>
      <w:r>
        <w:rPr>
          <w:rFonts w:eastAsia="SimSun"/>
          <w:lang w:eastAsia="zh-CN"/>
        </w:rPr>
        <w:fldChar w:fldCharType="begin"/>
      </w:r>
      <w:r>
        <w:rPr>
          <w:rFonts w:eastAsia="SimSun"/>
          <w:lang w:eastAsia="zh-CN"/>
        </w:rPr>
        <w:instrText xml:space="preserve"> REF P3 \h </w:instrText>
      </w:r>
      <w:r>
        <w:rPr>
          <w:rFonts w:eastAsia="SimSun"/>
          <w:lang w:eastAsia="zh-CN"/>
        </w:rPr>
      </w:r>
      <w:r>
        <w:rPr>
          <w:rFonts w:eastAsia="SimSun"/>
          <w:lang w:eastAsia="zh-CN"/>
        </w:rPr>
        <w:fldChar w:fldCharType="separate"/>
      </w:r>
      <w:r w:rsidR="00C94FF1" w:rsidRPr="00F153D6">
        <w:rPr>
          <w:b/>
        </w:rPr>
        <w:t xml:space="preserve">Proposal </w:t>
      </w:r>
      <w:r w:rsidR="00C94FF1">
        <w:rPr>
          <w:b/>
          <w:noProof/>
        </w:rPr>
        <w:t>3</w:t>
      </w:r>
      <w:r w:rsidR="00C94FF1" w:rsidRPr="00F153D6">
        <w:rPr>
          <w:rFonts w:eastAsiaTheme="minorEastAsia" w:hint="eastAsia"/>
          <w:b/>
          <w:lang w:eastAsia="zh-CN"/>
        </w:rPr>
        <w:t xml:space="preserve">: </w:t>
      </w:r>
      <w:r w:rsidR="00C94FF1">
        <w:rPr>
          <w:rFonts w:eastAsiaTheme="minorEastAsia"/>
          <w:b/>
          <w:lang w:eastAsia="zh-CN"/>
        </w:rPr>
        <w:t xml:space="preserve">For </w:t>
      </w:r>
      <w:r w:rsidR="00C94FF1" w:rsidRPr="003272D3">
        <w:rPr>
          <w:rFonts w:eastAsiaTheme="minorEastAsia" w:hint="eastAsia"/>
          <w:b/>
          <w:color w:val="000000" w:themeColor="text1"/>
          <w:lang w:eastAsia="zh-CN"/>
        </w:rPr>
        <w:t>FG 41-1-</w:t>
      </w:r>
      <w:r w:rsidR="00C94FF1">
        <w:rPr>
          <w:rFonts w:eastAsiaTheme="minorEastAsia"/>
          <w:b/>
          <w:color w:val="000000" w:themeColor="text1"/>
          <w:lang w:eastAsia="zh-CN"/>
        </w:rPr>
        <w:t>3,</w:t>
      </w:r>
    </w:p>
    <w:p w14:paraId="58C21C48" w14:textId="77777777" w:rsidR="00C94FF1" w:rsidRDefault="00C94FF1" w:rsidP="008018F4">
      <w:pPr>
        <w:pStyle w:val="Caption"/>
        <w:numPr>
          <w:ilvl w:val="0"/>
          <w:numId w:val="34"/>
        </w:numPr>
        <w:jc w:val="both"/>
        <w:rPr>
          <w:rFonts w:eastAsiaTheme="minorEastAsia"/>
          <w:b/>
          <w:color w:val="000000" w:themeColor="text1"/>
          <w:lang w:eastAsia="zh-CN"/>
        </w:rPr>
      </w:pPr>
      <w:r>
        <w:rPr>
          <w:rFonts w:eastAsiaTheme="minorEastAsia" w:hint="eastAsia"/>
          <w:b/>
          <w:color w:val="000000" w:themeColor="text1"/>
          <w:lang w:eastAsia="zh-CN"/>
        </w:rPr>
        <w:t>S</w:t>
      </w:r>
      <w:r>
        <w:rPr>
          <w:rFonts w:eastAsiaTheme="minorEastAsia"/>
          <w:b/>
          <w:color w:val="000000" w:themeColor="text1"/>
          <w:lang w:eastAsia="zh-CN"/>
        </w:rPr>
        <w:t>upport including “</w:t>
      </w:r>
      <w:r w:rsidRPr="005C284B">
        <w:rPr>
          <w:rFonts w:eastAsiaTheme="minorEastAsia"/>
          <w:b/>
          <w:color w:val="000000" w:themeColor="text1"/>
          <w:lang w:eastAsia="zh-CN"/>
        </w:rPr>
        <w:t>UE indicating support of FG 41-1-1 must indicate either this feature group or feature group 41-1-</w:t>
      </w:r>
      <w:r>
        <w:rPr>
          <w:rFonts w:eastAsiaTheme="minorEastAsia"/>
          <w:b/>
          <w:color w:val="000000" w:themeColor="text1"/>
          <w:lang w:eastAsia="zh-CN"/>
        </w:rPr>
        <w:t>2</w:t>
      </w:r>
      <w:r w:rsidRPr="005C284B">
        <w:rPr>
          <w:rFonts w:eastAsiaTheme="minorEastAsia"/>
          <w:b/>
          <w:color w:val="000000" w:themeColor="text1"/>
          <w:lang w:eastAsia="zh-CN"/>
        </w:rPr>
        <w:t xml:space="preserve"> is supported or both are supported</w:t>
      </w:r>
      <w:r>
        <w:rPr>
          <w:rFonts w:eastAsiaTheme="minorEastAsia"/>
          <w:b/>
          <w:color w:val="000000" w:themeColor="text1"/>
          <w:lang w:eastAsia="zh-CN"/>
        </w:rPr>
        <w:t>”.</w:t>
      </w:r>
    </w:p>
    <w:p w14:paraId="0C458218" w14:textId="77777777" w:rsidR="00C94FF1" w:rsidRPr="00EF73FC" w:rsidRDefault="00CF5692" w:rsidP="00196C8C">
      <w:pPr>
        <w:pStyle w:val="3GPPNormalText"/>
        <w:rPr>
          <w:rFonts w:eastAsia="Batang"/>
          <w:b/>
          <w:bCs/>
          <w:color w:val="000000"/>
          <w:sz w:val="20"/>
          <w:szCs w:val="20"/>
          <w:lang w:val="en-GB"/>
        </w:rPr>
      </w:pPr>
      <w:r>
        <w:rPr>
          <w:rFonts w:eastAsia="SimSun"/>
          <w:lang w:val="en-GB" w:eastAsia="zh-CN"/>
        </w:rPr>
        <w:fldChar w:fldCharType="end"/>
      </w:r>
      <w:r>
        <w:rPr>
          <w:rFonts w:eastAsia="SimSun"/>
          <w:lang w:val="en-GB" w:eastAsia="zh-CN"/>
        </w:rPr>
        <w:fldChar w:fldCharType="begin"/>
      </w:r>
      <w:r>
        <w:rPr>
          <w:rFonts w:eastAsia="SimSun"/>
          <w:lang w:val="en-GB" w:eastAsia="zh-CN"/>
        </w:rPr>
        <w:instrText xml:space="preserve"> REF P4 \h </w:instrText>
      </w:r>
      <w:r>
        <w:rPr>
          <w:rFonts w:eastAsia="SimSun"/>
          <w:lang w:val="en-GB" w:eastAsia="zh-CN"/>
        </w:rPr>
      </w:r>
      <w:r>
        <w:rPr>
          <w:rFonts w:eastAsia="SimSun"/>
          <w:lang w:val="en-GB" w:eastAsia="zh-CN"/>
        </w:rPr>
        <w:fldChar w:fldCharType="separate"/>
      </w:r>
      <w:r w:rsidR="00C94FF1" w:rsidRPr="00EF73FC">
        <w:rPr>
          <w:b/>
          <w:bCs/>
          <w:iCs/>
          <w:sz w:val="20"/>
          <w:szCs w:val="20"/>
          <w:lang w:eastAsia="ja-JP"/>
        </w:rPr>
        <w:t xml:space="preserve">Proposal </w:t>
      </w:r>
      <w:r w:rsidR="00C94FF1">
        <w:rPr>
          <w:b/>
          <w:bCs/>
          <w:noProof/>
          <w:sz w:val="20"/>
          <w:szCs w:val="20"/>
        </w:rPr>
        <w:t>4</w:t>
      </w:r>
      <w:r w:rsidR="00C94FF1" w:rsidRPr="00EF73FC">
        <w:rPr>
          <w:rFonts w:eastAsiaTheme="minorEastAsia"/>
          <w:b/>
          <w:bCs/>
          <w:sz w:val="20"/>
          <w:szCs w:val="20"/>
          <w:lang w:eastAsia="zh-CN"/>
        </w:rPr>
        <w:t xml:space="preserve">: </w:t>
      </w:r>
      <w:r w:rsidR="00C94FF1" w:rsidRPr="00EF73FC">
        <w:rPr>
          <w:rFonts w:eastAsiaTheme="minorEastAsia"/>
          <w:b/>
          <w:bCs/>
          <w:iCs/>
          <w:sz w:val="20"/>
          <w:szCs w:val="20"/>
          <w:lang w:eastAsia="zh-CN"/>
        </w:rPr>
        <w:t xml:space="preserve"> </w:t>
      </w:r>
      <w:r w:rsidR="00C94FF1" w:rsidRPr="00EF73FC">
        <w:rPr>
          <w:rFonts w:eastAsia="Batang"/>
          <w:b/>
          <w:bCs/>
          <w:color w:val="000000"/>
          <w:sz w:val="20"/>
          <w:szCs w:val="20"/>
          <w:lang w:val="en-GB"/>
        </w:rPr>
        <w:t>For FG 41-2-1</w:t>
      </w:r>
      <w:r w:rsidR="00C94FF1">
        <w:rPr>
          <w:rFonts w:eastAsia="Batang"/>
          <w:b/>
          <w:bCs/>
          <w:color w:val="000000"/>
          <w:sz w:val="20"/>
          <w:szCs w:val="20"/>
          <w:lang w:val="en-GB"/>
        </w:rPr>
        <w:t xml:space="preserve"> and </w:t>
      </w:r>
      <w:r w:rsidR="00C94FF1" w:rsidRPr="00B43C1E">
        <w:rPr>
          <w:b/>
          <w:bCs/>
          <w:sz w:val="20"/>
          <w:szCs w:val="20"/>
        </w:rPr>
        <w:t>FG 41-2-2:</w:t>
      </w:r>
      <w:r w:rsidR="00C94FF1" w:rsidRPr="00EF73FC">
        <w:rPr>
          <w:rFonts w:eastAsia="Batang"/>
          <w:b/>
          <w:bCs/>
          <w:color w:val="000000"/>
          <w:sz w:val="20"/>
          <w:szCs w:val="20"/>
          <w:lang w:val="en-GB"/>
        </w:rPr>
        <w:t xml:space="preserve">  </w:t>
      </w:r>
    </w:p>
    <w:p w14:paraId="619C9208" w14:textId="77777777" w:rsidR="00C94FF1" w:rsidRPr="00EF73FC" w:rsidRDefault="00C94FF1" w:rsidP="00196C8C">
      <w:pPr>
        <w:pStyle w:val="3GPPNormalText"/>
        <w:numPr>
          <w:ilvl w:val="0"/>
          <w:numId w:val="22"/>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r>
        <w:rPr>
          <w:rFonts w:eastAsiaTheme="minorEastAsia" w:hint="eastAsia"/>
          <w:b/>
          <w:bCs/>
          <w:color w:val="000000"/>
          <w:sz w:val="20"/>
          <w:szCs w:val="20"/>
          <w:lang w:val="en-GB" w:eastAsia="zh-CN"/>
        </w:rPr>
        <w:t>.</w:t>
      </w:r>
    </w:p>
    <w:p w14:paraId="67ED5B88" w14:textId="77777777" w:rsidR="00C94FF1" w:rsidRPr="00EF73FC" w:rsidRDefault="00CF5692" w:rsidP="00196C8C">
      <w:pPr>
        <w:pStyle w:val="3GPPNormalText"/>
        <w:rPr>
          <w:rFonts w:eastAsia="Batang"/>
          <w:b/>
          <w:bCs/>
          <w:color w:val="000000"/>
          <w:sz w:val="20"/>
          <w:szCs w:val="20"/>
          <w:lang w:val="en-GB"/>
        </w:rPr>
      </w:pPr>
      <w:r>
        <w:rPr>
          <w:rFonts w:eastAsia="SimSun"/>
          <w:lang w:val="en-GB" w:eastAsia="zh-CN"/>
        </w:rPr>
        <w:fldChar w:fldCharType="end"/>
      </w:r>
      <w:r>
        <w:rPr>
          <w:rFonts w:eastAsia="SimSun"/>
          <w:lang w:val="en-GB" w:eastAsia="zh-CN"/>
        </w:rPr>
        <w:fldChar w:fldCharType="begin"/>
      </w:r>
      <w:r>
        <w:rPr>
          <w:rFonts w:eastAsia="SimSun"/>
          <w:lang w:val="en-GB" w:eastAsia="zh-CN"/>
        </w:rPr>
        <w:instrText xml:space="preserve"> REF P5 \h </w:instrText>
      </w:r>
      <w:r>
        <w:rPr>
          <w:rFonts w:eastAsia="SimSun"/>
          <w:lang w:val="en-GB" w:eastAsia="zh-CN"/>
        </w:rPr>
      </w:r>
      <w:r>
        <w:rPr>
          <w:rFonts w:eastAsia="SimSun"/>
          <w:lang w:val="en-GB" w:eastAsia="zh-CN"/>
        </w:rPr>
        <w:fldChar w:fldCharType="separate"/>
      </w:r>
      <w:r w:rsidR="00C94FF1" w:rsidRPr="00EF73FC">
        <w:rPr>
          <w:b/>
          <w:bCs/>
          <w:iCs/>
          <w:sz w:val="20"/>
          <w:szCs w:val="20"/>
          <w:lang w:eastAsia="ja-JP"/>
        </w:rPr>
        <w:t xml:space="preserve">Proposal </w:t>
      </w:r>
      <w:r w:rsidR="00C94FF1">
        <w:rPr>
          <w:b/>
          <w:bCs/>
          <w:noProof/>
          <w:sz w:val="20"/>
          <w:szCs w:val="20"/>
        </w:rPr>
        <w:t>5</w:t>
      </w:r>
      <w:r w:rsidR="00C94FF1" w:rsidRPr="00EF73FC">
        <w:rPr>
          <w:rFonts w:eastAsiaTheme="minorEastAsia"/>
          <w:b/>
          <w:bCs/>
          <w:sz w:val="20"/>
          <w:szCs w:val="20"/>
          <w:lang w:eastAsia="zh-CN"/>
        </w:rPr>
        <w:t xml:space="preserve">: </w:t>
      </w:r>
      <w:r w:rsidR="00C94FF1" w:rsidRPr="00EF73FC">
        <w:rPr>
          <w:rFonts w:eastAsiaTheme="minorEastAsia"/>
          <w:b/>
          <w:bCs/>
          <w:iCs/>
          <w:sz w:val="20"/>
          <w:szCs w:val="20"/>
          <w:lang w:eastAsia="zh-CN"/>
        </w:rPr>
        <w:t xml:space="preserve"> </w:t>
      </w:r>
      <w:r w:rsidR="00C94FF1" w:rsidRPr="00EF73FC">
        <w:rPr>
          <w:rFonts w:eastAsia="Batang"/>
          <w:b/>
          <w:bCs/>
          <w:color w:val="000000"/>
          <w:sz w:val="20"/>
          <w:szCs w:val="20"/>
          <w:lang w:val="en-GB"/>
        </w:rPr>
        <w:t>For FG 41-2-1</w:t>
      </w:r>
      <w:r w:rsidR="00C94FF1">
        <w:rPr>
          <w:rFonts w:eastAsia="Batang"/>
          <w:b/>
          <w:bCs/>
          <w:color w:val="000000"/>
          <w:sz w:val="20"/>
          <w:szCs w:val="20"/>
          <w:lang w:val="en-GB"/>
        </w:rPr>
        <w:t xml:space="preserve">a and </w:t>
      </w:r>
      <w:r w:rsidR="00C94FF1" w:rsidRPr="00EF73FC">
        <w:rPr>
          <w:rFonts w:eastAsia="Batang"/>
          <w:b/>
          <w:bCs/>
          <w:color w:val="000000"/>
          <w:sz w:val="20"/>
          <w:szCs w:val="20"/>
          <w:lang w:val="en-GB"/>
        </w:rPr>
        <w:t>FG 41-2-</w:t>
      </w:r>
      <w:r w:rsidR="00C94FF1">
        <w:rPr>
          <w:rFonts w:eastAsia="Batang"/>
          <w:b/>
          <w:bCs/>
          <w:color w:val="000000"/>
          <w:sz w:val="20"/>
          <w:szCs w:val="20"/>
          <w:lang w:val="en-GB"/>
        </w:rPr>
        <w:t>2a</w:t>
      </w:r>
      <w:r w:rsidR="00C94FF1" w:rsidRPr="00EF73FC">
        <w:rPr>
          <w:rFonts w:eastAsia="Batang"/>
          <w:b/>
          <w:bCs/>
          <w:color w:val="000000"/>
          <w:sz w:val="20"/>
          <w:szCs w:val="20"/>
          <w:lang w:val="en-GB"/>
        </w:rPr>
        <w:t xml:space="preserve">,  </w:t>
      </w:r>
    </w:p>
    <w:p w14:paraId="17DD575C" w14:textId="77777777" w:rsidR="00C94FF1" w:rsidRPr="00EF73FC" w:rsidRDefault="00C94FF1" w:rsidP="00196C8C">
      <w:pPr>
        <w:pStyle w:val="3GPPNormalText"/>
        <w:numPr>
          <w:ilvl w:val="0"/>
          <w:numId w:val="22"/>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r>
        <w:rPr>
          <w:rFonts w:eastAsiaTheme="minorEastAsia" w:hint="eastAsia"/>
          <w:b/>
          <w:bCs/>
          <w:color w:val="000000"/>
          <w:sz w:val="20"/>
          <w:szCs w:val="20"/>
          <w:lang w:val="en-GB" w:eastAsia="zh-CN"/>
        </w:rPr>
        <w:t>.</w:t>
      </w:r>
    </w:p>
    <w:p w14:paraId="24F33D78" w14:textId="77777777" w:rsidR="00C94FF1" w:rsidRPr="00EF73FC" w:rsidRDefault="00CF5692" w:rsidP="004976FB">
      <w:pPr>
        <w:pStyle w:val="3GPPNormalText"/>
        <w:rPr>
          <w:rFonts w:eastAsia="Batang"/>
          <w:b/>
          <w:bCs/>
          <w:color w:val="000000"/>
          <w:sz w:val="20"/>
          <w:szCs w:val="20"/>
          <w:lang w:val="en-GB"/>
        </w:rPr>
      </w:pPr>
      <w:r>
        <w:rPr>
          <w:rFonts w:eastAsia="SimSun"/>
          <w:lang w:val="en-GB" w:eastAsia="zh-CN"/>
        </w:rPr>
        <w:fldChar w:fldCharType="end"/>
      </w:r>
      <w:r>
        <w:rPr>
          <w:rFonts w:eastAsia="SimSun"/>
          <w:lang w:val="en-GB" w:eastAsia="zh-CN"/>
        </w:rPr>
        <w:fldChar w:fldCharType="begin"/>
      </w:r>
      <w:r>
        <w:rPr>
          <w:rFonts w:eastAsia="SimSun"/>
          <w:lang w:val="en-GB" w:eastAsia="zh-CN"/>
        </w:rPr>
        <w:instrText xml:space="preserve"> REF P6 \h </w:instrText>
      </w:r>
      <w:r>
        <w:rPr>
          <w:rFonts w:eastAsia="SimSun"/>
          <w:lang w:val="en-GB" w:eastAsia="zh-CN"/>
        </w:rPr>
      </w:r>
      <w:r>
        <w:rPr>
          <w:rFonts w:eastAsia="SimSun"/>
          <w:lang w:val="en-GB" w:eastAsia="zh-CN"/>
        </w:rPr>
        <w:fldChar w:fldCharType="separate"/>
      </w:r>
      <w:r w:rsidR="00C94FF1" w:rsidRPr="00EF73FC">
        <w:rPr>
          <w:b/>
          <w:bCs/>
          <w:iCs/>
          <w:sz w:val="20"/>
          <w:szCs w:val="20"/>
          <w:lang w:eastAsia="ja-JP"/>
        </w:rPr>
        <w:t xml:space="preserve">Proposal </w:t>
      </w:r>
      <w:r w:rsidR="00C94FF1">
        <w:rPr>
          <w:b/>
          <w:bCs/>
          <w:noProof/>
          <w:sz w:val="20"/>
          <w:szCs w:val="20"/>
        </w:rPr>
        <w:t>6</w:t>
      </w:r>
      <w:r w:rsidR="00C94FF1" w:rsidRPr="00EF73FC">
        <w:rPr>
          <w:rFonts w:eastAsiaTheme="minorEastAsia"/>
          <w:b/>
          <w:bCs/>
          <w:sz w:val="20"/>
          <w:szCs w:val="20"/>
          <w:lang w:eastAsia="zh-CN"/>
        </w:rPr>
        <w:t xml:space="preserve">: </w:t>
      </w:r>
      <w:r w:rsidR="00C94FF1" w:rsidRPr="00EF73FC">
        <w:rPr>
          <w:rFonts w:eastAsiaTheme="minorEastAsia"/>
          <w:b/>
          <w:bCs/>
          <w:iCs/>
          <w:sz w:val="20"/>
          <w:szCs w:val="20"/>
          <w:lang w:eastAsia="zh-CN"/>
        </w:rPr>
        <w:t xml:space="preserve"> </w:t>
      </w:r>
      <w:r w:rsidR="00C94FF1" w:rsidRPr="00EF73FC">
        <w:rPr>
          <w:rFonts w:eastAsia="Batang"/>
          <w:b/>
          <w:bCs/>
          <w:color w:val="000000"/>
          <w:sz w:val="20"/>
          <w:szCs w:val="20"/>
          <w:lang w:val="en-GB"/>
        </w:rPr>
        <w:t>For FG 41-2-</w:t>
      </w:r>
      <w:r w:rsidR="00C94FF1">
        <w:rPr>
          <w:rFonts w:eastAsia="Batang"/>
          <w:b/>
          <w:bCs/>
          <w:color w:val="000000"/>
          <w:sz w:val="20"/>
          <w:szCs w:val="20"/>
          <w:lang w:val="en-GB"/>
        </w:rPr>
        <w:t>X “</w:t>
      </w:r>
      <w:r w:rsidR="00C94FF1" w:rsidRPr="004976FB">
        <w:rPr>
          <w:rFonts w:eastAsia="Batang"/>
          <w:b/>
          <w:bCs/>
          <w:color w:val="000000"/>
          <w:sz w:val="20"/>
          <w:szCs w:val="20"/>
          <w:lang w:val="en-GB"/>
        </w:rPr>
        <w:t>Support associating a single Rx-Tx or RSTD measurement with up to N_sample RSCP/RSCPD measurement</w:t>
      </w:r>
      <w:r w:rsidR="00C94FF1">
        <w:rPr>
          <w:rFonts w:eastAsia="Batang"/>
          <w:b/>
          <w:bCs/>
          <w:color w:val="000000"/>
          <w:sz w:val="20"/>
          <w:szCs w:val="20"/>
          <w:lang w:val="en-GB"/>
        </w:rPr>
        <w:t xml:space="preserve">”, </w:t>
      </w:r>
    </w:p>
    <w:p w14:paraId="2289FB23" w14:textId="77777777" w:rsidR="00C94FF1" w:rsidRPr="00EF73FC" w:rsidRDefault="00C94FF1" w:rsidP="004976FB">
      <w:pPr>
        <w:pStyle w:val="3GPPNormalText"/>
        <w:numPr>
          <w:ilvl w:val="0"/>
          <w:numId w:val="22"/>
        </w:numPr>
        <w:rPr>
          <w:rFonts w:eastAsia="Batang"/>
          <w:b/>
          <w:bCs/>
          <w:color w:val="000000"/>
          <w:sz w:val="20"/>
          <w:szCs w:val="20"/>
          <w:lang w:val="en-GB"/>
        </w:rPr>
      </w:pPr>
      <w:r w:rsidRPr="00EF73FC">
        <w:rPr>
          <w:rFonts w:eastAsia="Batang"/>
          <w:b/>
          <w:bCs/>
          <w:color w:val="000000"/>
          <w:sz w:val="20"/>
          <w:szCs w:val="20"/>
          <w:lang w:val="en-GB"/>
        </w:rPr>
        <w:t xml:space="preserve">Include </w:t>
      </w:r>
      <w:r>
        <w:rPr>
          <w:rFonts w:eastAsia="Batang"/>
          <w:b/>
          <w:bCs/>
          <w:color w:val="000000"/>
          <w:sz w:val="20"/>
          <w:szCs w:val="20"/>
          <w:lang w:val="en-GB"/>
        </w:rPr>
        <w:t>“</w:t>
      </w:r>
      <w:r w:rsidRPr="00B51B03">
        <w:rPr>
          <w:rFonts w:eastAsia="Batang"/>
          <w:b/>
          <w:bCs/>
          <w:color w:val="000000"/>
          <w:sz w:val="20"/>
          <w:szCs w:val="20"/>
          <w:lang w:val="en-GB"/>
        </w:rPr>
        <w:t xml:space="preserve">41-2-1, </w:t>
      </w:r>
      <w:r>
        <w:rPr>
          <w:rFonts w:eastAsia="Batang"/>
          <w:b/>
          <w:bCs/>
          <w:color w:val="000000"/>
          <w:sz w:val="20"/>
          <w:szCs w:val="20"/>
          <w:lang w:val="en-GB"/>
        </w:rPr>
        <w:t>or</w:t>
      </w:r>
      <w:r w:rsidRPr="00B51B03">
        <w:rPr>
          <w:rFonts w:eastAsia="Batang"/>
          <w:b/>
          <w:bCs/>
          <w:color w:val="000000"/>
          <w:sz w:val="20"/>
          <w:szCs w:val="20"/>
          <w:lang w:val="en-GB"/>
        </w:rPr>
        <w:t xml:space="preserve"> 41-2-1a, </w:t>
      </w:r>
      <w:r>
        <w:rPr>
          <w:rFonts w:eastAsia="Batang"/>
          <w:b/>
          <w:bCs/>
          <w:color w:val="000000"/>
          <w:sz w:val="20"/>
          <w:szCs w:val="20"/>
          <w:lang w:val="en-GB"/>
        </w:rPr>
        <w:t xml:space="preserve">or </w:t>
      </w:r>
      <w:r w:rsidRPr="00B51B03">
        <w:rPr>
          <w:rFonts w:eastAsia="Batang"/>
          <w:b/>
          <w:bCs/>
          <w:color w:val="000000"/>
          <w:sz w:val="20"/>
          <w:szCs w:val="20"/>
          <w:lang w:val="en-GB"/>
        </w:rPr>
        <w:t>41-2-2,</w:t>
      </w:r>
      <w:r>
        <w:rPr>
          <w:rFonts w:eastAsia="Batang"/>
          <w:b/>
          <w:bCs/>
          <w:color w:val="000000"/>
          <w:sz w:val="20"/>
          <w:szCs w:val="20"/>
          <w:lang w:val="en-GB"/>
        </w:rPr>
        <w:t xml:space="preserve"> or </w:t>
      </w:r>
      <w:r w:rsidRPr="00B51B03">
        <w:rPr>
          <w:rFonts w:eastAsia="Batang"/>
          <w:b/>
          <w:bCs/>
          <w:color w:val="000000"/>
          <w:sz w:val="20"/>
          <w:szCs w:val="20"/>
          <w:lang w:val="en-GB"/>
        </w:rPr>
        <w:t>41-2-2a</w:t>
      </w:r>
      <w:r>
        <w:rPr>
          <w:rFonts w:eastAsia="Batang"/>
          <w:b/>
          <w:bCs/>
          <w:color w:val="000000"/>
          <w:sz w:val="20"/>
          <w:szCs w:val="20"/>
          <w:lang w:val="en-GB"/>
        </w:rPr>
        <w:t xml:space="preserve">” </w:t>
      </w:r>
      <w:r w:rsidRPr="00EF73FC">
        <w:rPr>
          <w:rFonts w:eastAsia="Batang"/>
          <w:b/>
          <w:bCs/>
          <w:color w:val="000000"/>
          <w:sz w:val="20"/>
          <w:szCs w:val="20"/>
          <w:lang w:val="en-GB"/>
        </w:rPr>
        <w:t>in the Prerequisite feature groups</w:t>
      </w:r>
      <w:r>
        <w:rPr>
          <w:rFonts w:eastAsiaTheme="minorEastAsia" w:hint="eastAsia"/>
          <w:b/>
          <w:bCs/>
          <w:color w:val="000000"/>
          <w:sz w:val="20"/>
          <w:szCs w:val="20"/>
          <w:lang w:val="en-GB" w:eastAsia="zh-CN"/>
        </w:rPr>
        <w:t>.</w:t>
      </w:r>
    </w:p>
    <w:p w14:paraId="26210A4B" w14:textId="77777777" w:rsidR="00C94FF1" w:rsidRDefault="00CF5692" w:rsidP="003370A0">
      <w:pPr>
        <w:pStyle w:val="3GPPNormalText"/>
        <w:rPr>
          <w:rFonts w:eastAsia="Batang"/>
          <w:b/>
          <w:bCs/>
          <w:color w:val="000000"/>
          <w:sz w:val="20"/>
          <w:szCs w:val="20"/>
          <w:lang w:val="en-GB"/>
        </w:rPr>
      </w:pPr>
      <w:r>
        <w:rPr>
          <w:rFonts w:eastAsia="SimSun"/>
          <w:lang w:val="en-GB" w:eastAsia="zh-CN"/>
        </w:rPr>
        <w:fldChar w:fldCharType="end"/>
      </w:r>
      <w:r>
        <w:rPr>
          <w:rFonts w:eastAsia="SimSun"/>
          <w:lang w:val="en-GB" w:eastAsia="zh-CN"/>
        </w:rPr>
        <w:fldChar w:fldCharType="begin"/>
      </w:r>
      <w:r>
        <w:rPr>
          <w:rFonts w:eastAsia="SimSun"/>
          <w:lang w:val="en-GB" w:eastAsia="zh-CN"/>
        </w:rPr>
        <w:instrText xml:space="preserve"> REF P7 \h </w:instrText>
      </w:r>
      <w:r>
        <w:rPr>
          <w:rFonts w:eastAsia="SimSun"/>
          <w:lang w:val="en-GB" w:eastAsia="zh-CN"/>
        </w:rPr>
      </w:r>
      <w:r>
        <w:rPr>
          <w:rFonts w:eastAsia="SimSun"/>
          <w:lang w:val="en-GB" w:eastAsia="zh-CN"/>
        </w:rPr>
        <w:fldChar w:fldCharType="separate"/>
      </w:r>
      <w:r w:rsidR="00C94FF1" w:rsidRPr="00EF73FC">
        <w:rPr>
          <w:b/>
          <w:bCs/>
          <w:iCs/>
          <w:sz w:val="20"/>
          <w:szCs w:val="20"/>
          <w:lang w:eastAsia="ja-JP"/>
        </w:rPr>
        <w:t xml:space="preserve">Proposal </w:t>
      </w:r>
      <w:r w:rsidR="00C94FF1">
        <w:rPr>
          <w:b/>
          <w:bCs/>
          <w:noProof/>
          <w:sz w:val="20"/>
          <w:szCs w:val="20"/>
        </w:rPr>
        <w:t>7</w:t>
      </w:r>
      <w:r w:rsidR="00C94FF1" w:rsidRPr="00EF73FC">
        <w:rPr>
          <w:rFonts w:eastAsiaTheme="minorEastAsia"/>
          <w:b/>
          <w:bCs/>
          <w:sz w:val="20"/>
          <w:szCs w:val="20"/>
          <w:lang w:eastAsia="zh-CN"/>
        </w:rPr>
        <w:t xml:space="preserve">: </w:t>
      </w:r>
      <w:r w:rsidR="00C94FF1" w:rsidRPr="00EF73FC">
        <w:rPr>
          <w:rFonts w:eastAsiaTheme="minorEastAsia"/>
          <w:b/>
          <w:bCs/>
          <w:iCs/>
          <w:sz w:val="20"/>
          <w:szCs w:val="20"/>
          <w:lang w:eastAsia="zh-CN"/>
        </w:rPr>
        <w:t xml:space="preserve"> </w:t>
      </w:r>
      <w:r w:rsidR="00C94FF1" w:rsidRPr="00EF73FC">
        <w:rPr>
          <w:rFonts w:eastAsia="Batang"/>
          <w:b/>
          <w:bCs/>
          <w:color w:val="000000"/>
          <w:sz w:val="20"/>
          <w:szCs w:val="20"/>
          <w:lang w:val="en-GB"/>
        </w:rPr>
        <w:t>For FG 41-2-</w:t>
      </w:r>
      <w:r w:rsidR="00C94FF1">
        <w:rPr>
          <w:rFonts w:eastAsia="Batang"/>
          <w:b/>
          <w:bCs/>
          <w:color w:val="000000"/>
          <w:sz w:val="20"/>
          <w:szCs w:val="20"/>
          <w:lang w:val="en-GB"/>
        </w:rPr>
        <w:t>xx “</w:t>
      </w:r>
      <w:r w:rsidR="00C94FF1" w:rsidRPr="003370A0">
        <w:rPr>
          <w:rFonts w:eastAsia="Batang"/>
          <w:b/>
          <w:bCs/>
          <w:color w:val="000000"/>
          <w:sz w:val="20"/>
          <w:szCs w:val="20"/>
          <w:lang w:val="en-GB"/>
        </w:rPr>
        <w:t>Reporting timestamp with OFDM symbol index associated with RSCP measurement and RSCPD measurement</w:t>
      </w:r>
      <w:r w:rsidR="00C94FF1">
        <w:rPr>
          <w:rFonts w:eastAsia="Batang"/>
          <w:b/>
          <w:bCs/>
          <w:color w:val="000000"/>
          <w:sz w:val="20"/>
          <w:szCs w:val="20"/>
          <w:lang w:val="en-GB"/>
        </w:rPr>
        <w:t>”,</w:t>
      </w:r>
    </w:p>
    <w:p w14:paraId="5C9494E5" w14:textId="77777777" w:rsidR="00C94FF1" w:rsidRPr="00EF73FC" w:rsidRDefault="00C94FF1" w:rsidP="003370A0">
      <w:pPr>
        <w:pStyle w:val="3GPPNormalText"/>
        <w:numPr>
          <w:ilvl w:val="0"/>
          <w:numId w:val="22"/>
        </w:numPr>
        <w:rPr>
          <w:rFonts w:eastAsia="Batang"/>
          <w:b/>
          <w:bCs/>
          <w:color w:val="000000"/>
          <w:sz w:val="20"/>
          <w:szCs w:val="20"/>
          <w:lang w:val="en-GB"/>
        </w:rPr>
      </w:pPr>
      <w:r w:rsidRPr="00EF73FC">
        <w:rPr>
          <w:rFonts w:eastAsia="Batang"/>
          <w:b/>
          <w:bCs/>
          <w:color w:val="000000"/>
          <w:sz w:val="20"/>
          <w:szCs w:val="20"/>
          <w:lang w:val="en-GB"/>
        </w:rPr>
        <w:t xml:space="preserve">Include </w:t>
      </w:r>
      <w:r>
        <w:rPr>
          <w:rFonts w:eastAsia="Batang"/>
          <w:b/>
          <w:bCs/>
          <w:color w:val="000000"/>
          <w:sz w:val="20"/>
          <w:szCs w:val="20"/>
          <w:lang w:val="en-GB"/>
        </w:rPr>
        <w:t>“</w:t>
      </w:r>
      <w:r w:rsidRPr="00B51B03">
        <w:rPr>
          <w:rFonts w:eastAsia="Batang"/>
          <w:b/>
          <w:bCs/>
          <w:color w:val="000000"/>
          <w:sz w:val="20"/>
          <w:szCs w:val="20"/>
          <w:lang w:val="en-GB"/>
        </w:rPr>
        <w:t xml:space="preserve">41-2-1, </w:t>
      </w:r>
      <w:r>
        <w:rPr>
          <w:rFonts w:eastAsia="Batang"/>
          <w:b/>
          <w:bCs/>
          <w:color w:val="000000"/>
          <w:sz w:val="20"/>
          <w:szCs w:val="20"/>
          <w:lang w:val="en-GB"/>
        </w:rPr>
        <w:t>or</w:t>
      </w:r>
      <w:r w:rsidRPr="00B51B03">
        <w:rPr>
          <w:rFonts w:eastAsia="Batang"/>
          <w:b/>
          <w:bCs/>
          <w:color w:val="000000"/>
          <w:sz w:val="20"/>
          <w:szCs w:val="20"/>
          <w:lang w:val="en-GB"/>
        </w:rPr>
        <w:t xml:space="preserve"> 41-2-1a, </w:t>
      </w:r>
      <w:r>
        <w:rPr>
          <w:rFonts w:eastAsia="Batang"/>
          <w:b/>
          <w:bCs/>
          <w:color w:val="000000"/>
          <w:sz w:val="20"/>
          <w:szCs w:val="20"/>
          <w:lang w:val="en-GB"/>
        </w:rPr>
        <w:t xml:space="preserve">or </w:t>
      </w:r>
      <w:r w:rsidRPr="00B51B03">
        <w:rPr>
          <w:rFonts w:eastAsia="Batang"/>
          <w:b/>
          <w:bCs/>
          <w:color w:val="000000"/>
          <w:sz w:val="20"/>
          <w:szCs w:val="20"/>
          <w:lang w:val="en-GB"/>
        </w:rPr>
        <w:t>41-2-2,</w:t>
      </w:r>
      <w:r>
        <w:rPr>
          <w:rFonts w:eastAsia="Batang"/>
          <w:b/>
          <w:bCs/>
          <w:color w:val="000000"/>
          <w:sz w:val="20"/>
          <w:szCs w:val="20"/>
          <w:lang w:val="en-GB"/>
        </w:rPr>
        <w:t xml:space="preserve"> or </w:t>
      </w:r>
      <w:r w:rsidRPr="00B51B03">
        <w:rPr>
          <w:rFonts w:eastAsia="Batang"/>
          <w:b/>
          <w:bCs/>
          <w:color w:val="000000"/>
          <w:sz w:val="20"/>
          <w:szCs w:val="20"/>
          <w:lang w:val="en-GB"/>
        </w:rPr>
        <w:t>41-2-2a</w:t>
      </w:r>
      <w:r>
        <w:rPr>
          <w:rFonts w:eastAsia="Batang"/>
          <w:b/>
          <w:bCs/>
          <w:color w:val="000000"/>
          <w:sz w:val="20"/>
          <w:szCs w:val="20"/>
          <w:lang w:val="en-GB"/>
        </w:rPr>
        <w:t xml:space="preserve">” </w:t>
      </w:r>
      <w:r w:rsidRPr="00EF73FC">
        <w:rPr>
          <w:rFonts w:eastAsia="Batang"/>
          <w:b/>
          <w:bCs/>
          <w:color w:val="000000"/>
          <w:sz w:val="20"/>
          <w:szCs w:val="20"/>
          <w:lang w:val="en-GB"/>
        </w:rPr>
        <w:t>in the Prerequisite feature groups</w:t>
      </w:r>
      <w:r>
        <w:rPr>
          <w:rFonts w:eastAsiaTheme="minorEastAsia" w:hint="eastAsia"/>
          <w:b/>
          <w:bCs/>
          <w:color w:val="000000"/>
          <w:sz w:val="20"/>
          <w:szCs w:val="20"/>
          <w:lang w:val="en-GB" w:eastAsia="zh-CN"/>
        </w:rPr>
        <w:t>.</w:t>
      </w:r>
    </w:p>
    <w:p w14:paraId="050270CC" w14:textId="77777777" w:rsidR="00C94FF1" w:rsidRDefault="00CF5692" w:rsidP="00D60252">
      <w:pPr>
        <w:pStyle w:val="3GPPNormalText"/>
        <w:rPr>
          <w:rFonts w:eastAsia="Batang"/>
          <w:b/>
          <w:bCs/>
          <w:color w:val="000000"/>
          <w:sz w:val="20"/>
          <w:szCs w:val="20"/>
          <w:lang w:val="en-GB"/>
        </w:rPr>
      </w:pPr>
      <w:r>
        <w:rPr>
          <w:rFonts w:eastAsia="SimSun"/>
          <w:lang w:val="en-GB" w:eastAsia="zh-CN"/>
        </w:rPr>
        <w:fldChar w:fldCharType="end"/>
      </w:r>
      <w:r>
        <w:rPr>
          <w:rFonts w:eastAsia="SimSun"/>
          <w:lang w:val="en-GB" w:eastAsia="zh-CN"/>
        </w:rPr>
        <w:fldChar w:fldCharType="begin"/>
      </w:r>
      <w:r>
        <w:rPr>
          <w:rFonts w:eastAsia="SimSun"/>
          <w:lang w:val="en-GB" w:eastAsia="zh-CN"/>
        </w:rPr>
        <w:instrText xml:space="preserve"> REF P8 \h </w:instrText>
      </w:r>
      <w:r>
        <w:rPr>
          <w:rFonts w:eastAsia="SimSun"/>
          <w:lang w:val="en-GB" w:eastAsia="zh-CN"/>
        </w:rPr>
      </w:r>
      <w:r>
        <w:rPr>
          <w:rFonts w:eastAsia="SimSun"/>
          <w:lang w:val="en-GB" w:eastAsia="zh-CN"/>
        </w:rPr>
        <w:fldChar w:fldCharType="separate"/>
      </w:r>
      <w:r w:rsidR="00C94FF1" w:rsidRPr="00EF73FC">
        <w:rPr>
          <w:b/>
          <w:bCs/>
          <w:iCs/>
          <w:sz w:val="20"/>
          <w:szCs w:val="20"/>
          <w:lang w:eastAsia="ja-JP"/>
        </w:rPr>
        <w:t xml:space="preserve">Proposal </w:t>
      </w:r>
      <w:r w:rsidR="00C94FF1">
        <w:rPr>
          <w:b/>
          <w:bCs/>
          <w:noProof/>
          <w:sz w:val="20"/>
          <w:szCs w:val="20"/>
        </w:rPr>
        <w:t>8</w:t>
      </w:r>
      <w:r w:rsidR="00C94FF1" w:rsidRPr="00EF73FC">
        <w:rPr>
          <w:rFonts w:eastAsiaTheme="minorEastAsia"/>
          <w:b/>
          <w:bCs/>
          <w:sz w:val="20"/>
          <w:szCs w:val="20"/>
          <w:lang w:eastAsia="zh-CN"/>
        </w:rPr>
        <w:t xml:space="preserve">: </w:t>
      </w:r>
      <w:r w:rsidR="00C94FF1" w:rsidRPr="00EF73FC">
        <w:rPr>
          <w:rFonts w:eastAsiaTheme="minorEastAsia"/>
          <w:b/>
          <w:bCs/>
          <w:iCs/>
          <w:sz w:val="20"/>
          <w:szCs w:val="20"/>
          <w:lang w:eastAsia="zh-CN"/>
        </w:rPr>
        <w:t xml:space="preserve"> </w:t>
      </w:r>
      <w:r w:rsidR="00C94FF1" w:rsidRPr="00EF73FC">
        <w:rPr>
          <w:rFonts w:eastAsia="Batang"/>
          <w:b/>
          <w:bCs/>
          <w:color w:val="000000"/>
          <w:sz w:val="20"/>
          <w:szCs w:val="20"/>
          <w:lang w:val="en-GB"/>
        </w:rPr>
        <w:t>For FG 41-2-</w:t>
      </w:r>
      <w:r w:rsidR="00C94FF1">
        <w:rPr>
          <w:rFonts w:eastAsia="Batang"/>
          <w:b/>
          <w:bCs/>
          <w:color w:val="000000"/>
          <w:sz w:val="20"/>
          <w:szCs w:val="20"/>
          <w:lang w:val="en-GB"/>
        </w:rPr>
        <w:t>xx1 “</w:t>
      </w:r>
      <w:r w:rsidR="00C94FF1" w:rsidRPr="00D60252">
        <w:rPr>
          <w:rFonts w:eastAsia="Batang"/>
          <w:b/>
          <w:bCs/>
          <w:color w:val="000000"/>
          <w:sz w:val="20"/>
          <w:szCs w:val="20"/>
          <w:lang w:val="en-GB"/>
        </w:rPr>
        <w:t>RSCPD measurement based on DL PRS in RRC_IDLE</w:t>
      </w:r>
      <w:r w:rsidR="00C94FF1">
        <w:rPr>
          <w:rFonts w:eastAsia="Batang"/>
          <w:b/>
          <w:bCs/>
          <w:color w:val="000000"/>
          <w:sz w:val="20"/>
          <w:szCs w:val="20"/>
          <w:lang w:val="en-GB"/>
        </w:rPr>
        <w:t>”,</w:t>
      </w:r>
    </w:p>
    <w:p w14:paraId="49ADE45A" w14:textId="77777777" w:rsidR="00C94FF1" w:rsidRPr="00EF73FC" w:rsidRDefault="00C94FF1" w:rsidP="00D60252">
      <w:pPr>
        <w:pStyle w:val="3GPPNormalText"/>
        <w:numPr>
          <w:ilvl w:val="0"/>
          <w:numId w:val="22"/>
        </w:numPr>
        <w:rPr>
          <w:rFonts w:eastAsia="Batang"/>
          <w:b/>
          <w:bCs/>
          <w:color w:val="000000"/>
          <w:sz w:val="20"/>
          <w:szCs w:val="20"/>
          <w:lang w:val="en-GB"/>
        </w:rPr>
      </w:pPr>
      <w:r w:rsidRPr="00EF73FC">
        <w:rPr>
          <w:rFonts w:eastAsia="Batang"/>
          <w:b/>
          <w:bCs/>
          <w:color w:val="000000"/>
          <w:sz w:val="20"/>
          <w:szCs w:val="20"/>
          <w:lang w:val="en-GB"/>
        </w:rPr>
        <w:t xml:space="preserve">Include </w:t>
      </w:r>
      <w:r>
        <w:rPr>
          <w:rFonts w:eastAsia="Batang"/>
          <w:b/>
          <w:bCs/>
          <w:color w:val="000000"/>
          <w:sz w:val="20"/>
          <w:szCs w:val="20"/>
          <w:lang w:val="en-GB"/>
        </w:rPr>
        <w:t xml:space="preserve">“FG 13-1” </w:t>
      </w:r>
      <w:r w:rsidRPr="00EF73FC">
        <w:rPr>
          <w:rFonts w:eastAsia="Batang"/>
          <w:b/>
          <w:bCs/>
          <w:color w:val="000000"/>
          <w:sz w:val="20"/>
          <w:szCs w:val="20"/>
          <w:lang w:val="en-GB"/>
        </w:rPr>
        <w:t>in the Prerequisite feature group</w:t>
      </w:r>
      <w:r>
        <w:rPr>
          <w:rFonts w:eastAsiaTheme="minorEastAsia" w:hint="eastAsia"/>
          <w:b/>
          <w:bCs/>
          <w:color w:val="000000"/>
          <w:sz w:val="20"/>
          <w:szCs w:val="20"/>
          <w:lang w:val="en-GB" w:eastAsia="zh-CN"/>
        </w:rPr>
        <w:t>.</w:t>
      </w:r>
    </w:p>
    <w:p w14:paraId="74E94065" w14:textId="77777777" w:rsidR="00C94FF1" w:rsidRPr="00EF73FC" w:rsidRDefault="00CF5692" w:rsidP="00196C8C">
      <w:pPr>
        <w:pStyle w:val="3GPPNormalText"/>
        <w:rPr>
          <w:rFonts w:eastAsia="Batang"/>
          <w:b/>
          <w:bCs/>
          <w:color w:val="000000"/>
          <w:sz w:val="20"/>
          <w:szCs w:val="20"/>
          <w:lang w:val="en-GB"/>
        </w:rPr>
      </w:pPr>
      <w:r>
        <w:rPr>
          <w:rFonts w:eastAsia="SimSun"/>
          <w:lang w:val="en-GB" w:eastAsia="zh-CN"/>
        </w:rPr>
        <w:fldChar w:fldCharType="end"/>
      </w:r>
      <w:r>
        <w:rPr>
          <w:rFonts w:eastAsia="SimSun"/>
          <w:lang w:val="en-GB" w:eastAsia="zh-CN"/>
        </w:rPr>
        <w:fldChar w:fldCharType="begin"/>
      </w:r>
      <w:r>
        <w:rPr>
          <w:rFonts w:eastAsia="SimSun"/>
          <w:lang w:val="en-GB" w:eastAsia="zh-CN"/>
        </w:rPr>
        <w:instrText xml:space="preserve"> REF P9 \h </w:instrText>
      </w:r>
      <w:r>
        <w:rPr>
          <w:rFonts w:eastAsia="SimSun"/>
          <w:lang w:val="en-GB" w:eastAsia="zh-CN"/>
        </w:rPr>
      </w:r>
      <w:r>
        <w:rPr>
          <w:rFonts w:eastAsia="SimSun"/>
          <w:lang w:val="en-GB" w:eastAsia="zh-CN"/>
        </w:rPr>
        <w:fldChar w:fldCharType="separate"/>
      </w:r>
      <w:r w:rsidR="00C94FF1" w:rsidRPr="00EF73FC">
        <w:rPr>
          <w:b/>
          <w:bCs/>
          <w:iCs/>
          <w:sz w:val="20"/>
          <w:szCs w:val="20"/>
          <w:lang w:eastAsia="ja-JP"/>
        </w:rPr>
        <w:t xml:space="preserve">Proposal </w:t>
      </w:r>
      <w:r w:rsidR="00C94FF1">
        <w:rPr>
          <w:b/>
          <w:bCs/>
          <w:noProof/>
          <w:sz w:val="20"/>
          <w:szCs w:val="20"/>
        </w:rPr>
        <w:t>9</w:t>
      </w:r>
      <w:r w:rsidR="00C94FF1" w:rsidRPr="00EF73FC">
        <w:rPr>
          <w:rFonts w:eastAsiaTheme="minorEastAsia"/>
          <w:b/>
          <w:bCs/>
          <w:sz w:val="20"/>
          <w:szCs w:val="20"/>
          <w:lang w:eastAsia="zh-CN"/>
        </w:rPr>
        <w:t xml:space="preserve">: </w:t>
      </w:r>
      <w:r w:rsidR="00C94FF1" w:rsidRPr="00EF73FC">
        <w:rPr>
          <w:rFonts w:eastAsiaTheme="minorEastAsia"/>
          <w:b/>
          <w:bCs/>
          <w:iCs/>
          <w:sz w:val="20"/>
          <w:szCs w:val="20"/>
          <w:lang w:eastAsia="zh-CN"/>
        </w:rPr>
        <w:t xml:space="preserve"> </w:t>
      </w:r>
      <w:r w:rsidR="00C94FF1" w:rsidRPr="00EF73FC">
        <w:rPr>
          <w:rFonts w:eastAsia="Batang"/>
          <w:b/>
          <w:bCs/>
          <w:color w:val="000000"/>
          <w:sz w:val="20"/>
          <w:szCs w:val="20"/>
          <w:lang w:val="en-GB"/>
        </w:rPr>
        <w:t>For FG 41-2-</w:t>
      </w:r>
      <w:r w:rsidR="00C94FF1">
        <w:rPr>
          <w:rFonts w:eastAsia="Batang"/>
          <w:b/>
          <w:bCs/>
          <w:color w:val="000000"/>
          <w:sz w:val="20"/>
          <w:szCs w:val="20"/>
          <w:lang w:val="en-GB"/>
        </w:rPr>
        <w:t>X, “</w:t>
      </w:r>
      <w:r w:rsidR="00C94FF1" w:rsidRPr="009365BC">
        <w:rPr>
          <w:rFonts w:eastAsia="Batang"/>
          <w:b/>
          <w:bCs/>
          <w:color w:val="000000"/>
          <w:sz w:val="20"/>
          <w:szCs w:val="20"/>
          <w:lang w:val="en-GB"/>
        </w:rPr>
        <w:t>Support to perform legacy measurements inside the indicated time window only for DL TD</w:t>
      </w:r>
      <w:r w:rsidR="00C94FF1">
        <w:rPr>
          <w:rFonts w:eastAsiaTheme="minorEastAsia" w:hint="eastAsia"/>
          <w:b/>
          <w:bCs/>
          <w:color w:val="000000"/>
          <w:sz w:val="20"/>
          <w:szCs w:val="20"/>
          <w:lang w:val="en-GB" w:eastAsia="zh-CN"/>
        </w:rPr>
        <w:t>OA</w:t>
      </w:r>
      <w:r w:rsidR="00C94FF1">
        <w:rPr>
          <w:rFonts w:eastAsia="Batang"/>
          <w:b/>
          <w:bCs/>
          <w:color w:val="000000"/>
          <w:sz w:val="20"/>
          <w:szCs w:val="20"/>
          <w:lang w:val="en-GB"/>
        </w:rPr>
        <w:t>”,</w:t>
      </w:r>
    </w:p>
    <w:p w14:paraId="33585243" w14:textId="77777777" w:rsidR="00C94FF1" w:rsidRPr="007156DE" w:rsidRDefault="00C94FF1" w:rsidP="00196C8C">
      <w:pPr>
        <w:pStyle w:val="3GPPNormalText"/>
        <w:numPr>
          <w:ilvl w:val="0"/>
          <w:numId w:val="22"/>
        </w:numPr>
        <w:rPr>
          <w:b/>
          <w:bCs/>
          <w:sz w:val="20"/>
          <w:szCs w:val="20"/>
          <w:lang w:val="en-GB"/>
        </w:rPr>
      </w:pPr>
      <w:r>
        <w:rPr>
          <w:b/>
          <w:bCs/>
          <w:sz w:val="20"/>
          <w:szCs w:val="20"/>
          <w:lang w:val="en-GB"/>
        </w:rPr>
        <w:t xml:space="preserve">Include </w:t>
      </w:r>
      <w:r w:rsidRPr="00EF73FC">
        <w:rPr>
          <w:rFonts w:eastAsia="Batang"/>
          <w:b/>
          <w:bCs/>
          <w:color w:val="000000"/>
          <w:sz w:val="20"/>
          <w:szCs w:val="20"/>
          <w:lang w:val="en-GB"/>
        </w:rPr>
        <w:t xml:space="preserve">FG </w:t>
      </w:r>
      <w:r w:rsidRPr="00084BC6">
        <w:rPr>
          <w:b/>
          <w:bCs/>
          <w:sz w:val="20"/>
          <w:szCs w:val="20"/>
          <w:lang w:val="en-GB"/>
        </w:rPr>
        <w:t>13-</w:t>
      </w:r>
      <w:r>
        <w:rPr>
          <w:b/>
          <w:bCs/>
          <w:sz w:val="20"/>
          <w:szCs w:val="20"/>
          <w:lang w:val="en-GB"/>
        </w:rPr>
        <w:t>3</w:t>
      </w:r>
      <w:r w:rsidRPr="00084BC6">
        <w:rPr>
          <w:b/>
          <w:bCs/>
          <w:sz w:val="20"/>
          <w:szCs w:val="20"/>
          <w:lang w:val="en-GB"/>
        </w:rPr>
        <w:t xml:space="preserve"> </w:t>
      </w:r>
      <w:r>
        <w:rPr>
          <w:b/>
          <w:bCs/>
          <w:sz w:val="20"/>
          <w:szCs w:val="20"/>
          <w:lang w:val="en-GB"/>
        </w:rPr>
        <w:t>in</w:t>
      </w:r>
      <w:r w:rsidRPr="00084BC6">
        <w:rPr>
          <w:b/>
          <w:bCs/>
          <w:sz w:val="20"/>
          <w:szCs w:val="20"/>
          <w:lang w:val="en-GB"/>
        </w:rPr>
        <w:t xml:space="preserve"> the Prerequisite feature groups.</w:t>
      </w:r>
    </w:p>
    <w:p w14:paraId="692F6139" w14:textId="77777777" w:rsidR="00C94FF1" w:rsidRPr="00EF73FC" w:rsidRDefault="00CF5692" w:rsidP="009D2D2E">
      <w:pPr>
        <w:pStyle w:val="3GPPNormalText"/>
        <w:rPr>
          <w:rFonts w:eastAsia="Batang"/>
          <w:b/>
          <w:bCs/>
          <w:color w:val="000000"/>
          <w:sz w:val="20"/>
          <w:szCs w:val="20"/>
          <w:lang w:val="en-GB"/>
        </w:rPr>
      </w:pPr>
      <w:r>
        <w:rPr>
          <w:rFonts w:eastAsia="SimSun"/>
          <w:lang w:val="en-GB" w:eastAsia="zh-CN"/>
        </w:rPr>
        <w:fldChar w:fldCharType="end"/>
      </w:r>
      <w:r>
        <w:rPr>
          <w:rFonts w:eastAsia="SimSun"/>
          <w:lang w:val="en-GB" w:eastAsia="zh-CN"/>
        </w:rPr>
        <w:fldChar w:fldCharType="begin"/>
      </w:r>
      <w:r>
        <w:rPr>
          <w:rFonts w:eastAsia="SimSun"/>
          <w:lang w:val="en-GB" w:eastAsia="zh-CN"/>
        </w:rPr>
        <w:instrText xml:space="preserve"> REF P10 \h </w:instrText>
      </w:r>
      <w:r>
        <w:rPr>
          <w:rFonts w:eastAsia="SimSun"/>
          <w:lang w:val="en-GB" w:eastAsia="zh-CN"/>
        </w:rPr>
      </w:r>
      <w:r>
        <w:rPr>
          <w:rFonts w:eastAsia="SimSun"/>
          <w:lang w:val="en-GB" w:eastAsia="zh-CN"/>
        </w:rPr>
        <w:fldChar w:fldCharType="separate"/>
      </w:r>
      <w:r w:rsidR="00C94FF1" w:rsidRPr="00EF73FC">
        <w:rPr>
          <w:b/>
          <w:bCs/>
          <w:iCs/>
          <w:sz w:val="20"/>
          <w:szCs w:val="20"/>
          <w:lang w:eastAsia="ja-JP"/>
        </w:rPr>
        <w:t xml:space="preserve">Proposal </w:t>
      </w:r>
      <w:r w:rsidR="00C94FF1">
        <w:rPr>
          <w:b/>
          <w:bCs/>
          <w:noProof/>
          <w:sz w:val="20"/>
          <w:szCs w:val="20"/>
        </w:rPr>
        <w:t>10</w:t>
      </w:r>
      <w:r w:rsidR="00C94FF1" w:rsidRPr="00EF73FC">
        <w:rPr>
          <w:rFonts w:eastAsiaTheme="minorEastAsia"/>
          <w:b/>
          <w:bCs/>
          <w:sz w:val="20"/>
          <w:szCs w:val="20"/>
          <w:lang w:eastAsia="zh-CN"/>
        </w:rPr>
        <w:t xml:space="preserve">: </w:t>
      </w:r>
      <w:r w:rsidR="00C94FF1" w:rsidRPr="00EF73FC">
        <w:rPr>
          <w:rFonts w:eastAsiaTheme="minorEastAsia"/>
          <w:b/>
          <w:bCs/>
          <w:iCs/>
          <w:sz w:val="20"/>
          <w:szCs w:val="20"/>
          <w:lang w:eastAsia="zh-CN"/>
        </w:rPr>
        <w:t xml:space="preserve"> </w:t>
      </w:r>
      <w:r w:rsidR="00C94FF1" w:rsidRPr="00EF73FC">
        <w:rPr>
          <w:rFonts w:eastAsia="Batang"/>
          <w:b/>
          <w:bCs/>
          <w:color w:val="000000"/>
          <w:sz w:val="20"/>
          <w:szCs w:val="20"/>
          <w:lang w:val="en-GB"/>
        </w:rPr>
        <w:t>For FG 41-2-</w:t>
      </w:r>
      <w:r w:rsidR="00C94FF1">
        <w:rPr>
          <w:rFonts w:eastAsia="Batang"/>
          <w:b/>
          <w:bCs/>
          <w:color w:val="000000"/>
          <w:sz w:val="20"/>
          <w:szCs w:val="20"/>
          <w:lang w:val="en-GB"/>
        </w:rPr>
        <w:t>X, “</w:t>
      </w:r>
      <w:r w:rsidR="00C94FF1" w:rsidRPr="009365BC">
        <w:rPr>
          <w:rFonts w:eastAsia="Batang"/>
          <w:b/>
          <w:bCs/>
          <w:color w:val="000000"/>
          <w:sz w:val="20"/>
          <w:szCs w:val="20"/>
          <w:lang w:val="en-GB"/>
        </w:rPr>
        <w:t xml:space="preserve">Support to perform legacy measurements inside the indicated time window only for </w:t>
      </w:r>
      <w:r w:rsidR="00C94FF1">
        <w:rPr>
          <w:rFonts w:eastAsia="Batang"/>
          <w:b/>
          <w:bCs/>
          <w:color w:val="000000"/>
          <w:sz w:val="20"/>
          <w:szCs w:val="20"/>
          <w:lang w:val="en-GB"/>
        </w:rPr>
        <w:t>Multi-RTT”,</w:t>
      </w:r>
    </w:p>
    <w:p w14:paraId="59B1C06A" w14:textId="77777777" w:rsidR="00C94FF1" w:rsidRPr="007156DE" w:rsidRDefault="00C94FF1" w:rsidP="009D2D2E">
      <w:pPr>
        <w:pStyle w:val="3GPPNormalText"/>
        <w:numPr>
          <w:ilvl w:val="0"/>
          <w:numId w:val="22"/>
        </w:numPr>
        <w:rPr>
          <w:b/>
          <w:bCs/>
          <w:sz w:val="20"/>
          <w:szCs w:val="20"/>
          <w:lang w:val="en-GB"/>
        </w:rPr>
      </w:pPr>
      <w:r>
        <w:rPr>
          <w:b/>
          <w:bCs/>
          <w:sz w:val="20"/>
          <w:szCs w:val="20"/>
          <w:lang w:val="en-GB"/>
        </w:rPr>
        <w:t xml:space="preserve">Include </w:t>
      </w:r>
      <w:r w:rsidRPr="00EF73FC">
        <w:rPr>
          <w:rFonts w:eastAsia="Batang"/>
          <w:b/>
          <w:bCs/>
          <w:color w:val="000000"/>
          <w:sz w:val="20"/>
          <w:szCs w:val="20"/>
          <w:lang w:val="en-GB"/>
        </w:rPr>
        <w:t xml:space="preserve">FG </w:t>
      </w:r>
      <w:r w:rsidRPr="00084BC6">
        <w:rPr>
          <w:b/>
          <w:bCs/>
          <w:sz w:val="20"/>
          <w:szCs w:val="20"/>
          <w:lang w:val="en-GB"/>
        </w:rPr>
        <w:t>13-</w:t>
      </w:r>
      <w:r>
        <w:rPr>
          <w:b/>
          <w:bCs/>
          <w:sz w:val="20"/>
          <w:szCs w:val="20"/>
          <w:lang w:val="en-GB"/>
        </w:rPr>
        <w:t>4</w:t>
      </w:r>
      <w:r w:rsidRPr="00084BC6">
        <w:rPr>
          <w:b/>
          <w:bCs/>
          <w:sz w:val="20"/>
          <w:szCs w:val="20"/>
          <w:lang w:val="en-GB"/>
        </w:rPr>
        <w:t xml:space="preserve"> </w:t>
      </w:r>
      <w:r>
        <w:rPr>
          <w:b/>
          <w:bCs/>
          <w:sz w:val="20"/>
          <w:szCs w:val="20"/>
          <w:lang w:val="en-GB"/>
        </w:rPr>
        <w:t>in</w:t>
      </w:r>
      <w:r w:rsidRPr="00084BC6">
        <w:rPr>
          <w:b/>
          <w:bCs/>
          <w:sz w:val="20"/>
          <w:szCs w:val="20"/>
          <w:lang w:val="en-GB"/>
        </w:rPr>
        <w:t xml:space="preserve"> the Prerequisite feature groups.</w:t>
      </w:r>
    </w:p>
    <w:p w14:paraId="548ECE8E" w14:textId="77777777" w:rsidR="00C94FF1" w:rsidRPr="00EF73FC" w:rsidRDefault="00CF5692" w:rsidP="00043C18">
      <w:pPr>
        <w:pStyle w:val="3GPPNormalText"/>
        <w:rPr>
          <w:rFonts w:eastAsia="Batang"/>
          <w:b/>
          <w:bCs/>
          <w:color w:val="000000"/>
          <w:sz w:val="20"/>
          <w:szCs w:val="20"/>
          <w:lang w:val="en-GB"/>
        </w:rPr>
      </w:pPr>
      <w:r>
        <w:rPr>
          <w:rFonts w:eastAsia="SimSun"/>
          <w:lang w:val="en-GB" w:eastAsia="zh-CN"/>
        </w:rPr>
        <w:fldChar w:fldCharType="end"/>
      </w:r>
      <w:r>
        <w:rPr>
          <w:rFonts w:eastAsia="SimSun"/>
          <w:lang w:val="en-GB" w:eastAsia="zh-CN"/>
        </w:rPr>
        <w:fldChar w:fldCharType="begin"/>
      </w:r>
      <w:r>
        <w:rPr>
          <w:rFonts w:eastAsia="SimSun"/>
          <w:lang w:val="en-GB" w:eastAsia="zh-CN"/>
        </w:rPr>
        <w:instrText xml:space="preserve"> REF P11 \h </w:instrText>
      </w:r>
      <w:r>
        <w:rPr>
          <w:rFonts w:eastAsia="SimSun"/>
          <w:lang w:val="en-GB" w:eastAsia="zh-CN"/>
        </w:rPr>
      </w:r>
      <w:r>
        <w:rPr>
          <w:rFonts w:eastAsia="SimSun"/>
          <w:lang w:val="en-GB" w:eastAsia="zh-CN"/>
        </w:rPr>
        <w:fldChar w:fldCharType="separate"/>
      </w:r>
      <w:r w:rsidR="00C94FF1" w:rsidRPr="00EF73FC">
        <w:rPr>
          <w:b/>
          <w:bCs/>
          <w:iCs/>
          <w:sz w:val="20"/>
          <w:szCs w:val="20"/>
          <w:lang w:eastAsia="ja-JP"/>
        </w:rPr>
        <w:t xml:space="preserve">Proposal </w:t>
      </w:r>
      <w:r w:rsidR="00C94FF1">
        <w:rPr>
          <w:b/>
          <w:bCs/>
          <w:noProof/>
          <w:sz w:val="20"/>
          <w:szCs w:val="20"/>
        </w:rPr>
        <w:t>11</w:t>
      </w:r>
      <w:r w:rsidR="00C94FF1" w:rsidRPr="00EF73FC">
        <w:rPr>
          <w:rFonts w:eastAsiaTheme="minorEastAsia"/>
          <w:b/>
          <w:bCs/>
          <w:sz w:val="20"/>
          <w:szCs w:val="20"/>
          <w:lang w:eastAsia="zh-CN"/>
        </w:rPr>
        <w:t xml:space="preserve">: </w:t>
      </w:r>
      <w:r w:rsidR="00C94FF1" w:rsidRPr="00EF73FC">
        <w:rPr>
          <w:rFonts w:eastAsiaTheme="minorEastAsia"/>
          <w:b/>
          <w:bCs/>
          <w:iCs/>
          <w:sz w:val="20"/>
          <w:szCs w:val="20"/>
          <w:lang w:eastAsia="zh-CN"/>
        </w:rPr>
        <w:t xml:space="preserve"> </w:t>
      </w:r>
      <w:r w:rsidR="00C94FF1" w:rsidRPr="00EF73FC">
        <w:rPr>
          <w:rFonts w:eastAsia="Batang"/>
          <w:b/>
          <w:bCs/>
          <w:color w:val="000000"/>
          <w:sz w:val="20"/>
          <w:szCs w:val="20"/>
          <w:lang w:val="en-GB"/>
        </w:rPr>
        <w:t>For FG 41-2-</w:t>
      </w:r>
      <w:r w:rsidR="00C94FF1">
        <w:rPr>
          <w:rFonts w:eastAsia="Batang"/>
          <w:b/>
          <w:bCs/>
          <w:color w:val="000000"/>
          <w:sz w:val="20"/>
          <w:szCs w:val="20"/>
          <w:lang w:val="en-GB"/>
        </w:rPr>
        <w:t>X, “</w:t>
      </w:r>
      <w:r w:rsidR="00C94FF1" w:rsidRPr="009365BC">
        <w:rPr>
          <w:rFonts w:eastAsia="Batang"/>
          <w:b/>
          <w:bCs/>
          <w:color w:val="000000"/>
          <w:sz w:val="20"/>
          <w:szCs w:val="20"/>
          <w:lang w:val="en-GB"/>
        </w:rPr>
        <w:t xml:space="preserve">Support to perform legacy measurements inside the indicated time window only for </w:t>
      </w:r>
      <w:r w:rsidR="00C94FF1">
        <w:rPr>
          <w:rFonts w:eastAsia="Batang"/>
          <w:b/>
          <w:bCs/>
          <w:color w:val="000000"/>
          <w:sz w:val="20"/>
          <w:szCs w:val="20"/>
          <w:lang w:val="en-GB"/>
        </w:rPr>
        <w:t>DL AoD”,</w:t>
      </w:r>
    </w:p>
    <w:p w14:paraId="0596EE36" w14:textId="77777777" w:rsidR="00C94FF1" w:rsidRPr="007156DE" w:rsidRDefault="00C94FF1" w:rsidP="00043C18">
      <w:pPr>
        <w:pStyle w:val="3GPPNormalText"/>
        <w:numPr>
          <w:ilvl w:val="0"/>
          <w:numId w:val="22"/>
        </w:numPr>
        <w:rPr>
          <w:b/>
          <w:bCs/>
          <w:sz w:val="20"/>
          <w:szCs w:val="20"/>
          <w:lang w:val="en-GB"/>
        </w:rPr>
      </w:pPr>
      <w:r>
        <w:rPr>
          <w:b/>
          <w:bCs/>
          <w:sz w:val="20"/>
          <w:szCs w:val="20"/>
          <w:lang w:val="en-GB"/>
        </w:rPr>
        <w:t xml:space="preserve">Include </w:t>
      </w:r>
      <w:r w:rsidRPr="00EF73FC">
        <w:rPr>
          <w:rFonts w:eastAsia="Batang"/>
          <w:b/>
          <w:bCs/>
          <w:color w:val="000000"/>
          <w:sz w:val="20"/>
          <w:szCs w:val="20"/>
          <w:lang w:val="en-GB"/>
        </w:rPr>
        <w:t xml:space="preserve">FG </w:t>
      </w:r>
      <w:r w:rsidRPr="00084BC6">
        <w:rPr>
          <w:b/>
          <w:bCs/>
          <w:sz w:val="20"/>
          <w:szCs w:val="20"/>
          <w:lang w:val="en-GB"/>
        </w:rPr>
        <w:t>13-</w:t>
      </w:r>
      <w:r>
        <w:rPr>
          <w:b/>
          <w:bCs/>
          <w:sz w:val="20"/>
          <w:szCs w:val="20"/>
          <w:lang w:val="en-GB"/>
        </w:rPr>
        <w:t>2</w:t>
      </w:r>
      <w:r w:rsidRPr="00084BC6">
        <w:rPr>
          <w:b/>
          <w:bCs/>
          <w:sz w:val="20"/>
          <w:szCs w:val="20"/>
          <w:lang w:val="en-GB"/>
        </w:rPr>
        <w:t xml:space="preserve"> </w:t>
      </w:r>
      <w:r>
        <w:rPr>
          <w:b/>
          <w:bCs/>
          <w:sz w:val="20"/>
          <w:szCs w:val="20"/>
          <w:lang w:val="en-GB"/>
        </w:rPr>
        <w:t>in</w:t>
      </w:r>
      <w:r w:rsidRPr="00084BC6">
        <w:rPr>
          <w:b/>
          <w:bCs/>
          <w:sz w:val="20"/>
          <w:szCs w:val="20"/>
          <w:lang w:val="en-GB"/>
        </w:rPr>
        <w:t xml:space="preserve"> the Prerequisite feature groups.</w:t>
      </w:r>
    </w:p>
    <w:p w14:paraId="1388D8C9" w14:textId="77777777" w:rsidR="00C94FF1" w:rsidRPr="00EF73FC" w:rsidRDefault="00CF5692" w:rsidP="000531B0">
      <w:pPr>
        <w:pStyle w:val="3GPPNormalText"/>
        <w:rPr>
          <w:rFonts w:eastAsia="Batang"/>
          <w:b/>
          <w:bCs/>
          <w:color w:val="000000"/>
          <w:sz w:val="20"/>
          <w:szCs w:val="20"/>
          <w:lang w:val="en-GB"/>
        </w:rPr>
      </w:pPr>
      <w:r>
        <w:rPr>
          <w:rFonts w:eastAsia="SimSun"/>
          <w:lang w:val="en-GB" w:eastAsia="zh-CN"/>
        </w:rPr>
        <w:fldChar w:fldCharType="end"/>
      </w:r>
      <w:r>
        <w:rPr>
          <w:rFonts w:eastAsia="SimSun"/>
          <w:lang w:val="en-GB" w:eastAsia="zh-CN"/>
        </w:rPr>
        <w:fldChar w:fldCharType="begin"/>
      </w:r>
      <w:r>
        <w:rPr>
          <w:rFonts w:eastAsia="SimSun"/>
          <w:lang w:val="en-GB" w:eastAsia="zh-CN"/>
        </w:rPr>
        <w:instrText xml:space="preserve"> REF P12 \h </w:instrText>
      </w:r>
      <w:r>
        <w:rPr>
          <w:rFonts w:eastAsia="SimSun"/>
          <w:lang w:val="en-GB" w:eastAsia="zh-CN"/>
        </w:rPr>
      </w:r>
      <w:r>
        <w:rPr>
          <w:rFonts w:eastAsia="SimSun"/>
          <w:lang w:val="en-GB" w:eastAsia="zh-CN"/>
        </w:rPr>
        <w:fldChar w:fldCharType="separate"/>
      </w:r>
      <w:r w:rsidR="00C94FF1" w:rsidRPr="00EF73FC">
        <w:rPr>
          <w:b/>
          <w:bCs/>
          <w:iCs/>
          <w:sz w:val="20"/>
          <w:szCs w:val="20"/>
          <w:lang w:eastAsia="ja-JP"/>
        </w:rPr>
        <w:t xml:space="preserve">Proposal </w:t>
      </w:r>
      <w:r w:rsidR="00C94FF1">
        <w:rPr>
          <w:b/>
          <w:bCs/>
          <w:noProof/>
          <w:sz w:val="20"/>
          <w:szCs w:val="20"/>
        </w:rPr>
        <w:t>12</w:t>
      </w:r>
      <w:r w:rsidR="00C94FF1" w:rsidRPr="00EF73FC">
        <w:rPr>
          <w:rFonts w:eastAsiaTheme="minorEastAsia"/>
          <w:b/>
          <w:bCs/>
          <w:sz w:val="20"/>
          <w:szCs w:val="20"/>
          <w:lang w:eastAsia="zh-CN"/>
        </w:rPr>
        <w:t xml:space="preserve">: </w:t>
      </w:r>
      <w:r w:rsidR="00C94FF1" w:rsidRPr="00EF73FC">
        <w:rPr>
          <w:rFonts w:eastAsiaTheme="minorEastAsia"/>
          <w:b/>
          <w:bCs/>
          <w:iCs/>
          <w:sz w:val="20"/>
          <w:szCs w:val="20"/>
          <w:lang w:eastAsia="zh-CN"/>
        </w:rPr>
        <w:t xml:space="preserve"> </w:t>
      </w:r>
      <w:r w:rsidR="00C94FF1" w:rsidRPr="00EF73FC">
        <w:rPr>
          <w:rFonts w:eastAsia="Batang"/>
          <w:b/>
          <w:bCs/>
          <w:color w:val="000000"/>
          <w:sz w:val="20"/>
          <w:szCs w:val="20"/>
          <w:lang w:val="en-GB"/>
        </w:rPr>
        <w:t>For FG 41-2-</w:t>
      </w:r>
      <w:r w:rsidR="00C94FF1">
        <w:rPr>
          <w:rFonts w:eastAsia="Batang"/>
          <w:b/>
          <w:bCs/>
          <w:color w:val="000000"/>
          <w:sz w:val="20"/>
          <w:szCs w:val="20"/>
          <w:lang w:val="en-GB"/>
        </w:rPr>
        <w:t>xx1, “</w:t>
      </w:r>
      <w:r w:rsidR="00C94FF1" w:rsidRPr="00C1292B">
        <w:rPr>
          <w:rFonts w:eastAsia="Batang"/>
          <w:b/>
          <w:bCs/>
          <w:color w:val="000000"/>
          <w:sz w:val="20"/>
          <w:szCs w:val="20"/>
          <w:lang w:val="en-GB"/>
        </w:rPr>
        <w:t>UE-based CPP</w:t>
      </w:r>
      <w:r w:rsidR="00C94FF1">
        <w:rPr>
          <w:rFonts w:eastAsia="Batang"/>
          <w:b/>
          <w:bCs/>
          <w:color w:val="000000"/>
          <w:sz w:val="20"/>
          <w:szCs w:val="20"/>
          <w:lang w:val="en-GB"/>
        </w:rPr>
        <w:t>”,</w:t>
      </w:r>
    </w:p>
    <w:p w14:paraId="03F15716" w14:textId="77777777" w:rsidR="00C94FF1" w:rsidRPr="007156DE" w:rsidRDefault="00C94FF1" w:rsidP="00AB736D">
      <w:pPr>
        <w:pStyle w:val="3GPPNormalText"/>
        <w:numPr>
          <w:ilvl w:val="0"/>
          <w:numId w:val="22"/>
        </w:numPr>
        <w:rPr>
          <w:b/>
          <w:bCs/>
          <w:sz w:val="20"/>
          <w:szCs w:val="20"/>
          <w:lang w:val="en-GB"/>
        </w:rPr>
      </w:pPr>
      <w:r>
        <w:rPr>
          <w:b/>
          <w:bCs/>
          <w:sz w:val="20"/>
          <w:szCs w:val="20"/>
          <w:lang w:val="en-GB"/>
        </w:rPr>
        <w:t xml:space="preserve">Remove “FFS more” from </w:t>
      </w:r>
      <w:r w:rsidRPr="00084BC6">
        <w:rPr>
          <w:b/>
          <w:bCs/>
          <w:sz w:val="20"/>
          <w:szCs w:val="20"/>
          <w:lang w:val="en-GB"/>
        </w:rPr>
        <w:t>Prerequisite feature groups.</w:t>
      </w:r>
    </w:p>
    <w:p w14:paraId="4AAE5FA3" w14:textId="77777777" w:rsidR="00C94FF1" w:rsidRPr="00EF73FC" w:rsidRDefault="00CF5692" w:rsidP="00D1241A">
      <w:pPr>
        <w:pStyle w:val="3GPPNormalText"/>
        <w:rPr>
          <w:rFonts w:eastAsia="Batang"/>
          <w:b/>
          <w:bCs/>
          <w:color w:val="000000"/>
          <w:sz w:val="20"/>
          <w:szCs w:val="20"/>
          <w:lang w:val="en-GB"/>
        </w:rPr>
      </w:pPr>
      <w:r>
        <w:rPr>
          <w:rFonts w:eastAsia="SimSun"/>
          <w:lang w:val="en-GB" w:eastAsia="zh-CN"/>
        </w:rPr>
        <w:fldChar w:fldCharType="end"/>
      </w:r>
      <w:r>
        <w:rPr>
          <w:rFonts w:eastAsia="SimSun"/>
          <w:lang w:val="en-GB" w:eastAsia="zh-CN"/>
        </w:rPr>
        <w:fldChar w:fldCharType="begin"/>
      </w:r>
      <w:r>
        <w:rPr>
          <w:rFonts w:eastAsia="SimSun"/>
          <w:lang w:val="en-GB" w:eastAsia="zh-CN"/>
        </w:rPr>
        <w:instrText xml:space="preserve"> REF P13 \h </w:instrText>
      </w:r>
      <w:r>
        <w:rPr>
          <w:rFonts w:eastAsia="SimSun"/>
          <w:lang w:val="en-GB" w:eastAsia="zh-CN"/>
        </w:rPr>
      </w:r>
      <w:r>
        <w:rPr>
          <w:rFonts w:eastAsia="SimSun"/>
          <w:lang w:val="en-GB" w:eastAsia="zh-CN"/>
        </w:rPr>
        <w:fldChar w:fldCharType="separate"/>
      </w:r>
      <w:r w:rsidR="00C94FF1" w:rsidRPr="00EF73FC">
        <w:rPr>
          <w:b/>
          <w:bCs/>
          <w:iCs/>
          <w:sz w:val="20"/>
          <w:szCs w:val="20"/>
          <w:lang w:eastAsia="ja-JP"/>
        </w:rPr>
        <w:t xml:space="preserve">Proposal </w:t>
      </w:r>
      <w:r w:rsidR="00C94FF1">
        <w:rPr>
          <w:b/>
          <w:bCs/>
          <w:noProof/>
          <w:sz w:val="20"/>
          <w:szCs w:val="20"/>
        </w:rPr>
        <w:t>13</w:t>
      </w:r>
      <w:r w:rsidR="00C94FF1" w:rsidRPr="00EF73FC">
        <w:rPr>
          <w:rFonts w:eastAsiaTheme="minorEastAsia"/>
          <w:b/>
          <w:bCs/>
          <w:sz w:val="20"/>
          <w:szCs w:val="20"/>
          <w:lang w:eastAsia="zh-CN"/>
        </w:rPr>
        <w:t xml:space="preserve">: </w:t>
      </w:r>
      <w:r w:rsidR="00C94FF1" w:rsidRPr="00EF73FC">
        <w:rPr>
          <w:rFonts w:eastAsiaTheme="minorEastAsia"/>
          <w:b/>
          <w:bCs/>
          <w:iCs/>
          <w:sz w:val="20"/>
          <w:szCs w:val="20"/>
          <w:lang w:eastAsia="zh-CN"/>
        </w:rPr>
        <w:t xml:space="preserve"> </w:t>
      </w:r>
      <w:r w:rsidR="00C94FF1" w:rsidRPr="00EF73FC">
        <w:rPr>
          <w:rFonts w:eastAsia="Batang"/>
          <w:b/>
          <w:bCs/>
          <w:color w:val="000000"/>
          <w:sz w:val="20"/>
          <w:szCs w:val="20"/>
          <w:lang w:val="en-GB"/>
        </w:rPr>
        <w:t>For FG 41-</w:t>
      </w:r>
      <w:r w:rsidR="00C94FF1">
        <w:rPr>
          <w:rFonts w:eastAsia="Batang"/>
          <w:b/>
          <w:bCs/>
          <w:color w:val="000000"/>
          <w:sz w:val="20"/>
          <w:szCs w:val="20"/>
          <w:lang w:val="en-GB"/>
        </w:rPr>
        <w:t xml:space="preserve">3-1, </w:t>
      </w:r>
    </w:p>
    <w:p w14:paraId="1E97CACE" w14:textId="77777777" w:rsidR="00C94FF1" w:rsidRPr="007156DE" w:rsidRDefault="00C94FF1" w:rsidP="00D1241A">
      <w:pPr>
        <w:pStyle w:val="3GPPNormalText"/>
        <w:numPr>
          <w:ilvl w:val="0"/>
          <w:numId w:val="22"/>
        </w:numPr>
        <w:rPr>
          <w:b/>
          <w:bCs/>
          <w:sz w:val="20"/>
          <w:szCs w:val="20"/>
          <w:lang w:val="en-GB"/>
        </w:rPr>
      </w:pPr>
      <w:r>
        <w:rPr>
          <w:b/>
          <w:bCs/>
          <w:sz w:val="20"/>
          <w:szCs w:val="20"/>
          <w:lang w:val="en-GB"/>
        </w:rPr>
        <w:t xml:space="preserve">Include </w:t>
      </w:r>
      <w:r w:rsidRPr="00EF73FC">
        <w:rPr>
          <w:rFonts w:eastAsia="Batang"/>
          <w:b/>
          <w:bCs/>
          <w:color w:val="000000"/>
          <w:sz w:val="20"/>
          <w:szCs w:val="20"/>
          <w:lang w:val="en-GB"/>
        </w:rPr>
        <w:t xml:space="preserve">FG </w:t>
      </w:r>
      <w:r>
        <w:rPr>
          <w:b/>
          <w:bCs/>
          <w:sz w:val="20"/>
          <w:szCs w:val="20"/>
          <w:lang w:val="en-GB"/>
        </w:rPr>
        <w:t>27-15</w:t>
      </w:r>
      <w:r w:rsidRPr="00084BC6">
        <w:rPr>
          <w:b/>
          <w:bCs/>
          <w:sz w:val="20"/>
          <w:szCs w:val="20"/>
          <w:lang w:val="en-GB"/>
        </w:rPr>
        <w:t xml:space="preserve"> </w:t>
      </w:r>
      <w:r>
        <w:rPr>
          <w:b/>
          <w:bCs/>
          <w:sz w:val="20"/>
          <w:szCs w:val="20"/>
          <w:lang w:val="en-GB"/>
        </w:rPr>
        <w:t>in</w:t>
      </w:r>
      <w:r w:rsidRPr="00084BC6">
        <w:rPr>
          <w:b/>
          <w:bCs/>
          <w:sz w:val="20"/>
          <w:szCs w:val="20"/>
          <w:lang w:val="en-GB"/>
        </w:rPr>
        <w:t xml:space="preserve"> the Prerequisite feature groups.</w:t>
      </w:r>
    </w:p>
    <w:p w14:paraId="6CE6A528" w14:textId="77777777" w:rsidR="00C94FF1" w:rsidRPr="00EF73FC" w:rsidRDefault="00CF5692" w:rsidP="00196C8C">
      <w:pPr>
        <w:pStyle w:val="3GPPNormalText"/>
        <w:rPr>
          <w:rFonts w:eastAsia="Batang"/>
          <w:b/>
          <w:bCs/>
          <w:color w:val="000000"/>
          <w:sz w:val="20"/>
          <w:szCs w:val="20"/>
          <w:lang w:val="en-GB"/>
        </w:rPr>
      </w:pPr>
      <w:r>
        <w:rPr>
          <w:rFonts w:eastAsia="SimSun"/>
          <w:lang w:val="en-GB" w:eastAsia="zh-CN"/>
        </w:rPr>
        <w:lastRenderedPageBreak/>
        <w:fldChar w:fldCharType="end"/>
      </w:r>
      <w:r>
        <w:rPr>
          <w:rFonts w:eastAsia="SimSun"/>
          <w:lang w:val="en-GB" w:eastAsia="zh-CN"/>
        </w:rPr>
        <w:fldChar w:fldCharType="begin"/>
      </w:r>
      <w:r>
        <w:rPr>
          <w:rFonts w:eastAsia="SimSun"/>
          <w:lang w:val="en-GB" w:eastAsia="zh-CN"/>
        </w:rPr>
        <w:instrText xml:space="preserve"> REF P14 \h </w:instrText>
      </w:r>
      <w:r>
        <w:rPr>
          <w:rFonts w:eastAsia="SimSun"/>
          <w:lang w:val="en-GB" w:eastAsia="zh-CN"/>
        </w:rPr>
      </w:r>
      <w:r>
        <w:rPr>
          <w:rFonts w:eastAsia="SimSun"/>
          <w:lang w:val="en-GB" w:eastAsia="zh-CN"/>
        </w:rPr>
        <w:fldChar w:fldCharType="separate"/>
      </w:r>
      <w:r w:rsidR="00C94FF1" w:rsidRPr="00EF73FC">
        <w:rPr>
          <w:b/>
          <w:bCs/>
          <w:iCs/>
          <w:sz w:val="20"/>
          <w:szCs w:val="20"/>
          <w:lang w:eastAsia="ja-JP"/>
        </w:rPr>
        <w:t xml:space="preserve">Proposal </w:t>
      </w:r>
      <w:r w:rsidR="00C94FF1">
        <w:rPr>
          <w:b/>
          <w:bCs/>
          <w:noProof/>
          <w:sz w:val="20"/>
          <w:szCs w:val="20"/>
        </w:rPr>
        <w:t>14</w:t>
      </w:r>
      <w:r w:rsidR="00C94FF1" w:rsidRPr="00EF73FC">
        <w:rPr>
          <w:rFonts w:eastAsiaTheme="minorEastAsia"/>
          <w:b/>
          <w:bCs/>
          <w:sz w:val="20"/>
          <w:szCs w:val="20"/>
          <w:lang w:eastAsia="zh-CN"/>
        </w:rPr>
        <w:t xml:space="preserve">: </w:t>
      </w:r>
      <w:r w:rsidR="00C94FF1" w:rsidRPr="00EF73FC">
        <w:rPr>
          <w:rFonts w:eastAsiaTheme="minorEastAsia"/>
          <w:b/>
          <w:bCs/>
          <w:iCs/>
          <w:sz w:val="20"/>
          <w:szCs w:val="20"/>
          <w:lang w:eastAsia="zh-CN"/>
        </w:rPr>
        <w:t xml:space="preserve"> </w:t>
      </w:r>
      <w:r w:rsidR="00C94FF1" w:rsidRPr="00EF73FC">
        <w:rPr>
          <w:rFonts w:eastAsia="Batang"/>
          <w:b/>
          <w:bCs/>
          <w:color w:val="000000"/>
          <w:sz w:val="20"/>
          <w:szCs w:val="20"/>
          <w:lang w:val="en-GB"/>
        </w:rPr>
        <w:t>For FG 41-</w:t>
      </w:r>
      <w:r w:rsidR="00C94FF1">
        <w:rPr>
          <w:rFonts w:eastAsia="Batang"/>
          <w:b/>
          <w:bCs/>
          <w:color w:val="000000"/>
          <w:sz w:val="20"/>
          <w:szCs w:val="20"/>
          <w:lang w:val="en-GB"/>
        </w:rPr>
        <w:t>3</w:t>
      </w:r>
      <w:r w:rsidR="00C94FF1" w:rsidRPr="00EF73FC">
        <w:rPr>
          <w:rFonts w:eastAsia="Batang"/>
          <w:b/>
          <w:bCs/>
          <w:color w:val="000000"/>
          <w:sz w:val="20"/>
          <w:szCs w:val="20"/>
          <w:lang w:val="en-GB"/>
        </w:rPr>
        <w:t>-</w:t>
      </w:r>
      <w:r w:rsidR="00C94FF1">
        <w:rPr>
          <w:rFonts w:eastAsia="Batang"/>
          <w:b/>
          <w:bCs/>
          <w:color w:val="000000"/>
          <w:sz w:val="20"/>
          <w:szCs w:val="20"/>
          <w:lang w:val="en-GB"/>
        </w:rPr>
        <w:t>2,</w:t>
      </w:r>
    </w:p>
    <w:p w14:paraId="675AD3C9" w14:textId="77777777" w:rsidR="00C94FF1" w:rsidRPr="007156DE" w:rsidRDefault="00C94FF1" w:rsidP="009233DB">
      <w:pPr>
        <w:pStyle w:val="3GPPNormalText"/>
        <w:numPr>
          <w:ilvl w:val="0"/>
          <w:numId w:val="22"/>
        </w:numPr>
        <w:rPr>
          <w:b/>
          <w:bCs/>
          <w:sz w:val="20"/>
          <w:szCs w:val="20"/>
          <w:lang w:val="en-GB"/>
        </w:rPr>
      </w:pPr>
      <w:r>
        <w:rPr>
          <w:b/>
          <w:bCs/>
          <w:sz w:val="20"/>
          <w:szCs w:val="20"/>
          <w:lang w:val="en-GB"/>
        </w:rPr>
        <w:t xml:space="preserve">Include </w:t>
      </w:r>
      <w:r w:rsidRPr="00EF73FC">
        <w:rPr>
          <w:rFonts w:eastAsia="Batang"/>
          <w:b/>
          <w:bCs/>
          <w:color w:val="000000"/>
          <w:sz w:val="20"/>
          <w:szCs w:val="20"/>
          <w:lang w:val="en-GB"/>
        </w:rPr>
        <w:t xml:space="preserve">FG </w:t>
      </w:r>
      <w:r>
        <w:rPr>
          <w:b/>
          <w:bCs/>
          <w:sz w:val="20"/>
          <w:szCs w:val="20"/>
          <w:lang w:val="en-GB"/>
        </w:rPr>
        <w:t>27-15b</w:t>
      </w:r>
      <w:r w:rsidRPr="00084BC6">
        <w:rPr>
          <w:b/>
          <w:bCs/>
          <w:sz w:val="20"/>
          <w:szCs w:val="20"/>
          <w:lang w:val="en-GB"/>
        </w:rPr>
        <w:t xml:space="preserve"> </w:t>
      </w:r>
      <w:r>
        <w:rPr>
          <w:b/>
          <w:bCs/>
          <w:sz w:val="20"/>
          <w:szCs w:val="20"/>
          <w:lang w:val="en-GB"/>
        </w:rPr>
        <w:t>in</w:t>
      </w:r>
      <w:r w:rsidRPr="00084BC6">
        <w:rPr>
          <w:b/>
          <w:bCs/>
          <w:sz w:val="20"/>
          <w:szCs w:val="20"/>
          <w:lang w:val="en-GB"/>
        </w:rPr>
        <w:t xml:space="preserve"> the Prerequisite feature groups.</w:t>
      </w:r>
    </w:p>
    <w:p w14:paraId="12A70890" w14:textId="77777777" w:rsidR="00C94FF1" w:rsidRDefault="00CF5692" w:rsidP="00196C8C">
      <w:pPr>
        <w:pStyle w:val="3GPPNormalText"/>
        <w:rPr>
          <w:rFonts w:eastAsiaTheme="minorEastAsia"/>
          <w:b/>
          <w:bCs/>
          <w:iCs/>
          <w:sz w:val="20"/>
          <w:szCs w:val="20"/>
          <w:lang w:eastAsia="zh-CN"/>
        </w:rPr>
      </w:pPr>
      <w:r>
        <w:rPr>
          <w:rFonts w:eastAsia="SimSun"/>
          <w:lang w:val="en-GB" w:eastAsia="zh-CN"/>
        </w:rPr>
        <w:fldChar w:fldCharType="end"/>
      </w:r>
      <w:r>
        <w:rPr>
          <w:rFonts w:eastAsia="SimSun"/>
          <w:lang w:val="en-GB" w:eastAsia="zh-CN"/>
        </w:rPr>
        <w:fldChar w:fldCharType="begin"/>
      </w:r>
      <w:r>
        <w:rPr>
          <w:rFonts w:eastAsia="SimSun"/>
          <w:lang w:val="en-GB" w:eastAsia="zh-CN"/>
        </w:rPr>
        <w:instrText xml:space="preserve"> REF P15 \h </w:instrText>
      </w:r>
      <w:r>
        <w:rPr>
          <w:rFonts w:eastAsia="SimSun"/>
          <w:lang w:val="en-GB" w:eastAsia="zh-CN"/>
        </w:rPr>
      </w:r>
      <w:r>
        <w:rPr>
          <w:rFonts w:eastAsia="SimSun"/>
          <w:lang w:val="en-GB" w:eastAsia="zh-CN"/>
        </w:rPr>
        <w:fldChar w:fldCharType="separate"/>
      </w:r>
      <w:r w:rsidR="00C94FF1" w:rsidRPr="00EF73FC">
        <w:rPr>
          <w:b/>
          <w:bCs/>
          <w:iCs/>
          <w:sz w:val="20"/>
          <w:szCs w:val="20"/>
          <w:lang w:eastAsia="ja-JP"/>
        </w:rPr>
        <w:t xml:space="preserve">Proposal </w:t>
      </w:r>
      <w:r w:rsidR="00C94FF1">
        <w:rPr>
          <w:b/>
          <w:bCs/>
          <w:noProof/>
          <w:sz w:val="20"/>
          <w:szCs w:val="20"/>
        </w:rPr>
        <w:t>15</w:t>
      </w:r>
      <w:r w:rsidR="00C94FF1" w:rsidRPr="00EF73FC">
        <w:rPr>
          <w:rFonts w:eastAsiaTheme="minorEastAsia"/>
          <w:b/>
          <w:bCs/>
          <w:sz w:val="20"/>
          <w:szCs w:val="20"/>
          <w:lang w:eastAsia="zh-CN"/>
        </w:rPr>
        <w:t xml:space="preserve">: </w:t>
      </w:r>
      <w:r w:rsidR="00C94FF1" w:rsidRPr="00EF73FC">
        <w:rPr>
          <w:rFonts w:eastAsiaTheme="minorEastAsia"/>
          <w:b/>
          <w:bCs/>
          <w:iCs/>
          <w:sz w:val="20"/>
          <w:szCs w:val="20"/>
          <w:lang w:eastAsia="zh-CN"/>
        </w:rPr>
        <w:t xml:space="preserve"> </w:t>
      </w:r>
      <w:r w:rsidR="00C94FF1">
        <w:rPr>
          <w:rFonts w:eastAsia="Batang"/>
          <w:b/>
          <w:bCs/>
          <w:color w:val="000000"/>
          <w:sz w:val="20"/>
          <w:szCs w:val="20"/>
          <w:lang w:val="en-GB"/>
        </w:rPr>
        <w:t>F</w:t>
      </w:r>
      <w:r w:rsidR="00C94FF1" w:rsidRPr="00EF73FC">
        <w:rPr>
          <w:rFonts w:eastAsia="Batang"/>
          <w:b/>
          <w:bCs/>
          <w:color w:val="000000"/>
          <w:sz w:val="20"/>
          <w:szCs w:val="20"/>
          <w:lang w:val="en-GB"/>
        </w:rPr>
        <w:t>or FG 41-</w:t>
      </w:r>
      <w:r w:rsidR="00C94FF1">
        <w:rPr>
          <w:rFonts w:eastAsia="Batang"/>
          <w:b/>
          <w:bCs/>
          <w:color w:val="000000"/>
          <w:sz w:val="20"/>
          <w:szCs w:val="20"/>
          <w:lang w:val="en-GB"/>
        </w:rPr>
        <w:t>4</w:t>
      </w:r>
      <w:r w:rsidR="00C94FF1" w:rsidRPr="00EF73FC">
        <w:rPr>
          <w:rFonts w:eastAsia="Batang"/>
          <w:b/>
          <w:bCs/>
          <w:color w:val="000000"/>
          <w:sz w:val="20"/>
          <w:szCs w:val="20"/>
          <w:lang w:val="en-GB"/>
        </w:rPr>
        <w:t>-</w:t>
      </w:r>
      <w:r w:rsidR="00C94FF1">
        <w:rPr>
          <w:rFonts w:eastAsia="Batang"/>
          <w:b/>
          <w:bCs/>
          <w:color w:val="000000"/>
          <w:sz w:val="20"/>
          <w:szCs w:val="20"/>
          <w:lang w:val="en-GB"/>
        </w:rPr>
        <w:t xml:space="preserve">6, </w:t>
      </w:r>
      <w:r w:rsidR="00C94FF1">
        <w:rPr>
          <w:rFonts w:eastAsiaTheme="minorEastAsia"/>
          <w:b/>
          <w:bCs/>
          <w:iCs/>
          <w:sz w:val="20"/>
          <w:szCs w:val="20"/>
          <w:lang w:eastAsia="zh-CN"/>
        </w:rPr>
        <w:t>support the proposed c</w:t>
      </w:r>
      <w:r w:rsidR="00C94FF1" w:rsidRPr="007708D3">
        <w:rPr>
          <w:rFonts w:eastAsiaTheme="minorEastAsia"/>
          <w:b/>
          <w:bCs/>
          <w:iCs/>
          <w:sz w:val="20"/>
          <w:szCs w:val="20"/>
          <w:lang w:eastAsia="zh-CN"/>
        </w:rPr>
        <w:t>andidate values</w:t>
      </w:r>
      <w:r w:rsidR="00C94FF1">
        <w:rPr>
          <w:rFonts w:eastAsiaTheme="minorEastAsia"/>
          <w:b/>
          <w:bCs/>
          <w:iCs/>
          <w:sz w:val="20"/>
          <w:szCs w:val="20"/>
          <w:lang w:eastAsia="zh-CN"/>
        </w:rPr>
        <w:t xml:space="preserve"> for </w:t>
      </w:r>
      <w:r w:rsidR="00C94FF1">
        <w:rPr>
          <w:b/>
          <w:bCs/>
          <w:sz w:val="20"/>
          <w:szCs w:val="20"/>
        </w:rPr>
        <w:t>Components 6 and 7.</w:t>
      </w:r>
    </w:p>
    <w:p w14:paraId="731D9CA1" w14:textId="77777777" w:rsidR="00C94FF1" w:rsidRDefault="00CF5692" w:rsidP="00EA11AE">
      <w:pPr>
        <w:pStyle w:val="3GPPNormalText"/>
        <w:rPr>
          <w:rFonts w:eastAsiaTheme="minorEastAsia"/>
          <w:b/>
          <w:bCs/>
          <w:iCs/>
          <w:sz w:val="20"/>
          <w:szCs w:val="20"/>
          <w:lang w:eastAsia="zh-CN"/>
        </w:rPr>
      </w:pPr>
      <w:r>
        <w:rPr>
          <w:rFonts w:eastAsia="SimSun"/>
          <w:lang w:val="en-GB" w:eastAsia="zh-CN"/>
        </w:rPr>
        <w:fldChar w:fldCharType="end"/>
      </w:r>
      <w:r>
        <w:rPr>
          <w:rFonts w:eastAsia="SimSun"/>
          <w:lang w:val="en-GB" w:eastAsia="zh-CN"/>
        </w:rPr>
        <w:fldChar w:fldCharType="begin"/>
      </w:r>
      <w:r>
        <w:rPr>
          <w:rFonts w:eastAsia="SimSun"/>
          <w:lang w:val="en-GB" w:eastAsia="zh-CN"/>
        </w:rPr>
        <w:instrText xml:space="preserve"> REF P16 \h </w:instrText>
      </w:r>
      <w:r>
        <w:rPr>
          <w:rFonts w:eastAsia="SimSun"/>
          <w:lang w:val="en-GB" w:eastAsia="zh-CN"/>
        </w:rPr>
      </w:r>
      <w:r>
        <w:rPr>
          <w:rFonts w:eastAsia="SimSun"/>
          <w:lang w:val="en-GB" w:eastAsia="zh-CN"/>
        </w:rPr>
        <w:fldChar w:fldCharType="separate"/>
      </w:r>
      <w:r w:rsidR="00C94FF1" w:rsidRPr="00EF73FC">
        <w:rPr>
          <w:b/>
          <w:bCs/>
          <w:iCs/>
          <w:sz w:val="20"/>
          <w:szCs w:val="20"/>
          <w:lang w:eastAsia="ja-JP"/>
        </w:rPr>
        <w:t xml:space="preserve">Proposal </w:t>
      </w:r>
      <w:r w:rsidR="00C94FF1">
        <w:rPr>
          <w:b/>
          <w:bCs/>
          <w:noProof/>
          <w:sz w:val="20"/>
          <w:szCs w:val="20"/>
        </w:rPr>
        <w:t>16</w:t>
      </w:r>
      <w:r w:rsidR="00C94FF1" w:rsidRPr="00EF73FC">
        <w:rPr>
          <w:rFonts w:eastAsiaTheme="minorEastAsia"/>
          <w:b/>
          <w:bCs/>
          <w:sz w:val="20"/>
          <w:szCs w:val="20"/>
          <w:lang w:eastAsia="zh-CN"/>
        </w:rPr>
        <w:t xml:space="preserve">: </w:t>
      </w:r>
      <w:r w:rsidR="00C94FF1" w:rsidRPr="00EF73FC">
        <w:rPr>
          <w:rFonts w:eastAsiaTheme="minorEastAsia"/>
          <w:b/>
          <w:bCs/>
          <w:iCs/>
          <w:sz w:val="20"/>
          <w:szCs w:val="20"/>
          <w:lang w:eastAsia="zh-CN"/>
        </w:rPr>
        <w:t xml:space="preserve"> </w:t>
      </w:r>
      <w:r w:rsidR="00C94FF1">
        <w:rPr>
          <w:rFonts w:eastAsia="Batang"/>
          <w:b/>
          <w:bCs/>
          <w:color w:val="000000"/>
          <w:sz w:val="20"/>
          <w:szCs w:val="20"/>
          <w:lang w:val="en-GB"/>
        </w:rPr>
        <w:t>F</w:t>
      </w:r>
      <w:r w:rsidR="00C94FF1" w:rsidRPr="00EF73FC">
        <w:rPr>
          <w:rFonts w:eastAsia="Batang"/>
          <w:b/>
          <w:bCs/>
          <w:color w:val="000000"/>
          <w:sz w:val="20"/>
          <w:szCs w:val="20"/>
          <w:lang w:val="en-GB"/>
        </w:rPr>
        <w:t>or FG 41-</w:t>
      </w:r>
      <w:r w:rsidR="00C94FF1">
        <w:rPr>
          <w:rFonts w:eastAsia="Batang"/>
          <w:b/>
          <w:bCs/>
          <w:color w:val="000000"/>
          <w:sz w:val="20"/>
          <w:szCs w:val="20"/>
          <w:lang w:val="en-GB"/>
        </w:rPr>
        <w:t>4</w:t>
      </w:r>
      <w:r w:rsidR="00C94FF1" w:rsidRPr="00EF73FC">
        <w:rPr>
          <w:rFonts w:eastAsia="Batang"/>
          <w:b/>
          <w:bCs/>
          <w:color w:val="000000"/>
          <w:sz w:val="20"/>
          <w:szCs w:val="20"/>
          <w:lang w:val="en-GB"/>
        </w:rPr>
        <w:t>-</w:t>
      </w:r>
      <w:r w:rsidR="00C94FF1">
        <w:rPr>
          <w:rFonts w:eastAsia="Batang"/>
          <w:b/>
          <w:bCs/>
          <w:color w:val="000000"/>
          <w:sz w:val="20"/>
          <w:szCs w:val="20"/>
          <w:lang w:val="en-GB"/>
        </w:rPr>
        <w:t xml:space="preserve">7, </w:t>
      </w:r>
      <w:r w:rsidR="00C94FF1">
        <w:rPr>
          <w:rFonts w:eastAsiaTheme="minorEastAsia"/>
          <w:b/>
          <w:bCs/>
          <w:iCs/>
          <w:sz w:val="20"/>
          <w:szCs w:val="20"/>
          <w:lang w:eastAsia="zh-CN"/>
        </w:rPr>
        <w:t>support the proposed c</w:t>
      </w:r>
      <w:r w:rsidR="00C94FF1" w:rsidRPr="007708D3">
        <w:rPr>
          <w:rFonts w:eastAsiaTheme="minorEastAsia"/>
          <w:b/>
          <w:bCs/>
          <w:iCs/>
          <w:sz w:val="20"/>
          <w:szCs w:val="20"/>
          <w:lang w:eastAsia="zh-CN"/>
        </w:rPr>
        <w:t>andidate values</w:t>
      </w:r>
      <w:r w:rsidR="00C94FF1">
        <w:rPr>
          <w:rFonts w:eastAsiaTheme="minorEastAsia"/>
          <w:b/>
          <w:bCs/>
          <w:iCs/>
          <w:sz w:val="20"/>
          <w:szCs w:val="20"/>
          <w:lang w:eastAsia="zh-CN"/>
        </w:rPr>
        <w:t xml:space="preserve"> for </w:t>
      </w:r>
      <w:r w:rsidR="00C94FF1">
        <w:rPr>
          <w:b/>
          <w:bCs/>
          <w:sz w:val="20"/>
          <w:szCs w:val="20"/>
        </w:rPr>
        <w:t>Components 6 and 7.</w:t>
      </w:r>
    </w:p>
    <w:p w14:paraId="006A6753" w14:textId="77777777" w:rsidR="00C94FF1" w:rsidRDefault="00CF5692" w:rsidP="00936018">
      <w:pPr>
        <w:pStyle w:val="3GPPNormalText"/>
        <w:rPr>
          <w:rFonts w:eastAsiaTheme="minorEastAsia"/>
          <w:b/>
          <w:bCs/>
          <w:iCs/>
          <w:sz w:val="20"/>
          <w:szCs w:val="20"/>
          <w:lang w:eastAsia="zh-CN"/>
        </w:rPr>
      </w:pPr>
      <w:r>
        <w:rPr>
          <w:rFonts w:eastAsia="SimSun"/>
          <w:lang w:val="en-GB" w:eastAsia="zh-CN"/>
        </w:rPr>
        <w:fldChar w:fldCharType="end"/>
      </w:r>
      <w:r>
        <w:rPr>
          <w:rFonts w:eastAsia="SimSun"/>
          <w:lang w:val="en-GB" w:eastAsia="zh-CN"/>
        </w:rPr>
        <w:fldChar w:fldCharType="begin"/>
      </w:r>
      <w:r>
        <w:rPr>
          <w:rFonts w:eastAsia="SimSun"/>
          <w:lang w:val="en-GB" w:eastAsia="zh-CN"/>
        </w:rPr>
        <w:instrText xml:space="preserve"> REF P17 \h </w:instrText>
      </w:r>
      <w:r>
        <w:rPr>
          <w:rFonts w:eastAsia="SimSun"/>
          <w:lang w:val="en-GB" w:eastAsia="zh-CN"/>
        </w:rPr>
      </w:r>
      <w:r>
        <w:rPr>
          <w:rFonts w:eastAsia="SimSun"/>
          <w:lang w:val="en-GB" w:eastAsia="zh-CN"/>
        </w:rPr>
        <w:fldChar w:fldCharType="separate"/>
      </w:r>
      <w:r w:rsidR="00C94FF1" w:rsidRPr="00EF73FC">
        <w:rPr>
          <w:b/>
          <w:bCs/>
          <w:iCs/>
          <w:sz w:val="20"/>
          <w:szCs w:val="20"/>
          <w:lang w:eastAsia="ja-JP"/>
        </w:rPr>
        <w:t xml:space="preserve">Proposal </w:t>
      </w:r>
      <w:r w:rsidR="00C94FF1">
        <w:rPr>
          <w:b/>
          <w:bCs/>
          <w:noProof/>
          <w:sz w:val="20"/>
          <w:szCs w:val="20"/>
        </w:rPr>
        <w:t>17</w:t>
      </w:r>
      <w:r w:rsidR="00C94FF1" w:rsidRPr="00EF73FC">
        <w:rPr>
          <w:rFonts w:eastAsiaTheme="minorEastAsia"/>
          <w:b/>
          <w:bCs/>
          <w:sz w:val="20"/>
          <w:szCs w:val="20"/>
          <w:lang w:eastAsia="zh-CN"/>
        </w:rPr>
        <w:t xml:space="preserve">: </w:t>
      </w:r>
      <w:r w:rsidR="00C94FF1" w:rsidRPr="00EF73FC">
        <w:rPr>
          <w:rFonts w:eastAsiaTheme="minorEastAsia"/>
          <w:b/>
          <w:bCs/>
          <w:iCs/>
          <w:sz w:val="20"/>
          <w:szCs w:val="20"/>
          <w:lang w:eastAsia="zh-CN"/>
        </w:rPr>
        <w:t xml:space="preserve"> </w:t>
      </w:r>
      <w:r w:rsidR="00C94FF1">
        <w:rPr>
          <w:rFonts w:eastAsia="Batang"/>
          <w:b/>
          <w:bCs/>
          <w:color w:val="000000"/>
          <w:sz w:val="20"/>
          <w:szCs w:val="20"/>
          <w:lang w:val="en-GB"/>
        </w:rPr>
        <w:t>F</w:t>
      </w:r>
      <w:r w:rsidR="00C94FF1" w:rsidRPr="00EF73FC">
        <w:rPr>
          <w:rFonts w:eastAsia="Batang"/>
          <w:b/>
          <w:bCs/>
          <w:color w:val="000000"/>
          <w:sz w:val="20"/>
          <w:szCs w:val="20"/>
          <w:lang w:val="en-GB"/>
        </w:rPr>
        <w:t>or FG 41-</w:t>
      </w:r>
      <w:r w:rsidR="00C94FF1">
        <w:rPr>
          <w:rFonts w:eastAsia="Batang"/>
          <w:b/>
          <w:bCs/>
          <w:color w:val="000000"/>
          <w:sz w:val="20"/>
          <w:szCs w:val="20"/>
          <w:lang w:val="en-GB"/>
        </w:rPr>
        <w:t>4</w:t>
      </w:r>
      <w:r w:rsidR="00C94FF1" w:rsidRPr="00EF73FC">
        <w:rPr>
          <w:rFonts w:eastAsia="Batang"/>
          <w:b/>
          <w:bCs/>
          <w:color w:val="000000"/>
          <w:sz w:val="20"/>
          <w:szCs w:val="20"/>
          <w:lang w:val="en-GB"/>
        </w:rPr>
        <w:t>-</w:t>
      </w:r>
      <w:r w:rsidR="00C94FF1">
        <w:rPr>
          <w:rFonts w:eastAsia="Batang"/>
          <w:b/>
          <w:bCs/>
          <w:color w:val="000000"/>
          <w:sz w:val="20"/>
          <w:szCs w:val="20"/>
          <w:lang w:val="en-GB"/>
        </w:rPr>
        <w:t xml:space="preserve">8, </w:t>
      </w:r>
      <w:r w:rsidR="00C94FF1">
        <w:rPr>
          <w:rFonts w:eastAsiaTheme="minorEastAsia"/>
          <w:b/>
          <w:bCs/>
          <w:iCs/>
          <w:sz w:val="20"/>
          <w:szCs w:val="20"/>
          <w:lang w:eastAsia="zh-CN"/>
        </w:rPr>
        <w:t>support the proposed c</w:t>
      </w:r>
      <w:r w:rsidR="00C94FF1" w:rsidRPr="007708D3">
        <w:rPr>
          <w:rFonts w:eastAsiaTheme="minorEastAsia"/>
          <w:b/>
          <w:bCs/>
          <w:iCs/>
          <w:sz w:val="20"/>
          <w:szCs w:val="20"/>
          <w:lang w:eastAsia="zh-CN"/>
        </w:rPr>
        <w:t>andidate values</w:t>
      </w:r>
      <w:r w:rsidR="00C94FF1">
        <w:rPr>
          <w:rFonts w:eastAsiaTheme="minorEastAsia"/>
          <w:b/>
          <w:bCs/>
          <w:iCs/>
          <w:sz w:val="20"/>
          <w:szCs w:val="20"/>
          <w:lang w:eastAsia="zh-CN"/>
        </w:rPr>
        <w:t xml:space="preserve"> for </w:t>
      </w:r>
      <w:r w:rsidR="00C94FF1">
        <w:rPr>
          <w:b/>
          <w:bCs/>
          <w:sz w:val="20"/>
          <w:szCs w:val="20"/>
        </w:rPr>
        <w:t>Components 6 and 7.</w:t>
      </w:r>
    </w:p>
    <w:p w14:paraId="6B3592B9" w14:textId="77777777" w:rsidR="00C94FF1" w:rsidRPr="009A2562" w:rsidRDefault="00CF5692" w:rsidP="009A2562">
      <w:pPr>
        <w:pStyle w:val="Caption"/>
        <w:jc w:val="both"/>
        <w:rPr>
          <w:rFonts w:eastAsiaTheme="minorEastAsia"/>
          <w:b/>
          <w:lang w:eastAsia="zh-CN"/>
        </w:rPr>
      </w:pPr>
      <w:r>
        <w:rPr>
          <w:rFonts w:eastAsia="SimSun"/>
          <w:lang w:eastAsia="zh-CN"/>
        </w:rPr>
        <w:fldChar w:fldCharType="end"/>
      </w:r>
      <w:r>
        <w:rPr>
          <w:rFonts w:eastAsia="SimSun"/>
          <w:lang w:eastAsia="zh-CN"/>
        </w:rPr>
        <w:fldChar w:fldCharType="begin"/>
      </w:r>
      <w:r>
        <w:rPr>
          <w:rFonts w:eastAsia="SimSun"/>
          <w:lang w:eastAsia="zh-CN"/>
        </w:rPr>
        <w:instrText xml:space="preserve"> REF P18 \h </w:instrText>
      </w:r>
      <w:r>
        <w:rPr>
          <w:rFonts w:eastAsia="SimSun"/>
          <w:lang w:eastAsia="zh-CN"/>
        </w:rPr>
      </w:r>
      <w:r>
        <w:rPr>
          <w:rFonts w:eastAsia="SimSun"/>
          <w:lang w:eastAsia="zh-CN"/>
        </w:rPr>
        <w:fldChar w:fldCharType="separate"/>
      </w:r>
      <w:r w:rsidR="00C94FF1" w:rsidRPr="002A3399">
        <w:rPr>
          <w:b/>
        </w:rPr>
        <w:t xml:space="preserve">Proposal </w:t>
      </w:r>
      <w:r w:rsidR="00C94FF1">
        <w:rPr>
          <w:b/>
          <w:noProof/>
        </w:rPr>
        <w:t>18</w:t>
      </w:r>
      <w:r w:rsidR="00C94FF1" w:rsidRPr="002A3399">
        <w:rPr>
          <w:rFonts w:eastAsiaTheme="minorEastAsia" w:hint="eastAsia"/>
          <w:b/>
          <w:lang w:eastAsia="zh-CN"/>
        </w:rPr>
        <w:t xml:space="preserve">: </w:t>
      </w:r>
      <w:r w:rsidR="00C94FF1" w:rsidRPr="002A3399">
        <w:rPr>
          <w:rFonts w:eastAsiaTheme="minorEastAsia"/>
          <w:b/>
          <w:lang w:eastAsia="zh-CN"/>
        </w:rPr>
        <w:t>FG 4</w:t>
      </w:r>
      <w:r w:rsidR="00C94FF1">
        <w:rPr>
          <w:rFonts w:eastAsiaTheme="minorEastAsia" w:hint="eastAsia"/>
          <w:b/>
          <w:lang w:eastAsia="zh-CN"/>
        </w:rPr>
        <w:t>1</w:t>
      </w:r>
      <w:r w:rsidR="00C94FF1" w:rsidRPr="002A3399">
        <w:rPr>
          <w:rFonts w:eastAsiaTheme="minorEastAsia"/>
          <w:b/>
          <w:lang w:eastAsia="zh-CN"/>
        </w:rPr>
        <w:t>-</w:t>
      </w:r>
      <w:r w:rsidR="00C94FF1" w:rsidRPr="00200620">
        <w:rPr>
          <w:rFonts w:eastAsiaTheme="minorEastAsia"/>
          <w:b/>
          <w:lang w:eastAsia="zh-CN"/>
        </w:rPr>
        <w:t>5-1</w:t>
      </w:r>
      <w:r w:rsidR="00C94FF1" w:rsidRPr="00200620">
        <w:rPr>
          <w:rFonts w:eastAsiaTheme="minorEastAsia" w:hint="eastAsia"/>
          <w:b/>
          <w:lang w:eastAsia="zh-CN"/>
        </w:rPr>
        <w:t xml:space="preserve"> </w:t>
      </w:r>
      <w:r w:rsidR="00C94FF1" w:rsidRPr="00850C9A">
        <w:rPr>
          <w:rFonts w:eastAsiaTheme="minorEastAsia"/>
          <w:b/>
          <w:lang w:eastAsia="zh-CN"/>
        </w:rPr>
        <w:t>is not applicable to non-Redcap UE</w:t>
      </w:r>
      <w:r w:rsidR="00C94FF1" w:rsidRPr="00200620">
        <w:rPr>
          <w:rFonts w:eastAsiaTheme="minorEastAsia" w:hint="eastAsia"/>
          <w:b/>
          <w:lang w:eastAsia="zh-CN"/>
        </w:rPr>
        <w:t>.</w:t>
      </w:r>
    </w:p>
    <w:p w14:paraId="5CF05292" w14:textId="22612762" w:rsidR="002C46A1" w:rsidRPr="00A05C29" w:rsidRDefault="00CF5692" w:rsidP="006B4B37">
      <w:pPr>
        <w:spacing w:beforeLines="50" w:before="120" w:afterLines="50" w:after="120"/>
        <w:jc w:val="both"/>
        <w:rPr>
          <w:rFonts w:eastAsia="SimSun"/>
          <w:lang w:val="en-GB" w:eastAsia="zh-CN"/>
        </w:rPr>
      </w:pPr>
      <w:r>
        <w:rPr>
          <w:rFonts w:eastAsia="SimSun"/>
          <w:lang w:val="en-GB" w:eastAsia="zh-CN"/>
        </w:rPr>
        <w:fldChar w:fldCharType="end"/>
      </w:r>
    </w:p>
    <w:p w14:paraId="762D5D15" w14:textId="77777777" w:rsidR="008D4F29" w:rsidRDefault="00BF3971" w:rsidP="00487D20">
      <w:pPr>
        <w:pStyle w:val="Heading1"/>
        <w:ind w:left="431" w:hanging="431"/>
        <w:jc w:val="both"/>
      </w:pPr>
      <w:r>
        <w:t>References</w:t>
      </w:r>
    </w:p>
    <w:p w14:paraId="4558EDC8" w14:textId="0AC505ED" w:rsidR="008D4F29" w:rsidRDefault="00BC1B75" w:rsidP="00487D20">
      <w:pPr>
        <w:pStyle w:val="BodyText"/>
        <w:numPr>
          <w:ilvl w:val="1"/>
          <w:numId w:val="8"/>
        </w:numPr>
        <w:tabs>
          <w:tab w:val="clear" w:pos="1545"/>
        </w:tabs>
        <w:spacing w:line="240" w:lineRule="atLeast"/>
        <w:ind w:left="540" w:hangingChars="270" w:hanging="540"/>
        <w:rPr>
          <w:rFonts w:eastAsia="SimSun"/>
          <w:lang w:eastAsia="zh-CN"/>
        </w:rPr>
      </w:pPr>
      <w:bookmarkStart w:id="20" w:name="_Ref101452618"/>
      <w:bookmarkStart w:id="21" w:name="_Ref108528885"/>
      <w:bookmarkStart w:id="22" w:name="_Ref124775666"/>
      <w:bookmarkStart w:id="23" w:name="_Ref148874336"/>
      <w:bookmarkStart w:id="24" w:name="_Ref67497235"/>
      <w:r>
        <w:t>RAN1 Chairman’s Notes, 3GPP TSG RAN WG1 Meeting #1</w:t>
      </w:r>
      <w:bookmarkEnd w:id="20"/>
      <w:bookmarkEnd w:id="21"/>
      <w:bookmarkEnd w:id="22"/>
      <w:r w:rsidR="00CD7DE7">
        <w:t>15</w:t>
      </w:r>
      <w:r w:rsidR="00F03A61" w:rsidRPr="00F14655">
        <w:rPr>
          <w:rFonts w:eastAsia="SimSun" w:hint="eastAsia"/>
          <w:lang w:eastAsia="zh-CN"/>
        </w:rPr>
        <w:t>.</w:t>
      </w:r>
      <w:bookmarkEnd w:id="23"/>
    </w:p>
    <w:p w14:paraId="2A8D2239" w14:textId="4D492BE8" w:rsidR="00C46AF2" w:rsidRDefault="00334533" w:rsidP="00CD7DE7">
      <w:pPr>
        <w:pStyle w:val="BodyText"/>
        <w:numPr>
          <w:ilvl w:val="1"/>
          <w:numId w:val="8"/>
        </w:numPr>
        <w:tabs>
          <w:tab w:val="clear" w:pos="1545"/>
        </w:tabs>
        <w:spacing w:line="240" w:lineRule="atLeast"/>
        <w:ind w:left="540" w:hangingChars="270" w:hanging="540"/>
      </w:pPr>
      <w:bookmarkStart w:id="25" w:name="_Ref134883657"/>
      <w:r>
        <w:t>TR 38.822</w:t>
      </w:r>
      <w:r w:rsidR="00EB39E2">
        <w:t xml:space="preserve">, </w:t>
      </w:r>
      <w:r w:rsidR="00EB39E2" w:rsidRPr="00EB39E2">
        <w:t>NR; User Equipment (UE) feature list</w:t>
      </w:r>
      <w:r w:rsidR="00EB39E2">
        <w:t>.</w:t>
      </w:r>
      <w:bookmarkEnd w:id="24"/>
      <w:bookmarkEnd w:id="25"/>
      <w:r w:rsidR="00CD7DE7">
        <w:t>x</w:t>
      </w:r>
    </w:p>
    <w:sectPr w:rsidR="00C46AF2" w:rsidSect="00BC4A63">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D4782" w14:textId="77777777" w:rsidR="00BC4A63" w:rsidRDefault="00BC4A63" w:rsidP="00E95FEA">
      <w:r>
        <w:separator/>
      </w:r>
    </w:p>
  </w:endnote>
  <w:endnote w:type="continuationSeparator" w:id="0">
    <w:p w14:paraId="0491858E" w14:textId="77777777" w:rsidR="00BC4A63" w:rsidRDefault="00BC4A63" w:rsidP="00E9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7F1B" w14:textId="77777777" w:rsidR="00851D7D" w:rsidRDefault="00851D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5"/>
        <w:szCs w:val="15"/>
      </w:rPr>
      <w:id w:val="1974713864"/>
      <w:docPartObj>
        <w:docPartGallery w:val="Page Numbers (Bottom of Page)"/>
        <w:docPartUnique/>
      </w:docPartObj>
    </w:sdtPr>
    <w:sdtEndPr>
      <w:rPr>
        <w:rFonts w:ascii="Arial" w:hAnsi="Arial" w:cs="Arial"/>
        <w:i/>
      </w:rPr>
    </w:sdtEndPr>
    <w:sdtContent>
      <w:sdt>
        <w:sdtPr>
          <w:rPr>
            <w:sz w:val="15"/>
            <w:szCs w:val="15"/>
          </w:rPr>
          <w:id w:val="-1669238322"/>
          <w:docPartObj>
            <w:docPartGallery w:val="Page Numbers (Top of Page)"/>
            <w:docPartUnique/>
          </w:docPartObj>
        </w:sdtPr>
        <w:sdtEndPr>
          <w:rPr>
            <w:rFonts w:ascii="Arial" w:hAnsi="Arial" w:cs="Arial"/>
            <w:i/>
          </w:rPr>
        </w:sdtEndPr>
        <w:sdtContent>
          <w:p w14:paraId="44E73514" w14:textId="2005D73E" w:rsidR="00200620" w:rsidRPr="00D32E58" w:rsidRDefault="00200620">
            <w:pPr>
              <w:pStyle w:val="Footer"/>
              <w:jc w:val="center"/>
              <w:rPr>
                <w:rFonts w:ascii="Arial" w:hAnsi="Arial" w:cs="Arial"/>
                <w:i/>
                <w:sz w:val="15"/>
                <w:szCs w:val="15"/>
              </w:rPr>
            </w:pPr>
            <w:r w:rsidRPr="00D32E58">
              <w:rPr>
                <w:rFonts w:ascii="Arial" w:hAnsi="Arial" w:cs="Arial"/>
                <w:i/>
                <w:sz w:val="15"/>
                <w:szCs w:val="15"/>
                <w:lang w:val="zh-CN" w:eastAsia="zh-CN"/>
              </w:rPr>
              <w:t xml:space="preserve"> </w:t>
            </w:r>
            <w:r w:rsidRPr="00D32E58">
              <w:rPr>
                <w:rFonts w:ascii="Arial" w:hAnsi="Arial" w:cs="Arial"/>
                <w:b/>
                <w:bCs/>
                <w:i/>
                <w:sz w:val="15"/>
                <w:szCs w:val="15"/>
              </w:rPr>
              <w:fldChar w:fldCharType="begin"/>
            </w:r>
            <w:r w:rsidRPr="00D32E58">
              <w:rPr>
                <w:rFonts w:ascii="Arial" w:hAnsi="Arial" w:cs="Arial"/>
                <w:b/>
                <w:bCs/>
                <w:i/>
                <w:sz w:val="15"/>
                <w:szCs w:val="15"/>
              </w:rPr>
              <w:instrText>PAGE</w:instrText>
            </w:r>
            <w:r w:rsidRPr="00D32E58">
              <w:rPr>
                <w:rFonts w:ascii="Arial" w:hAnsi="Arial" w:cs="Arial"/>
                <w:b/>
                <w:bCs/>
                <w:i/>
                <w:sz w:val="15"/>
                <w:szCs w:val="15"/>
              </w:rPr>
              <w:fldChar w:fldCharType="separate"/>
            </w:r>
            <w:r w:rsidR="00F45B6C">
              <w:rPr>
                <w:rFonts w:ascii="Arial" w:hAnsi="Arial" w:cs="Arial"/>
                <w:b/>
                <w:bCs/>
                <w:i/>
                <w:noProof/>
                <w:sz w:val="15"/>
                <w:szCs w:val="15"/>
              </w:rPr>
              <w:t>10</w:t>
            </w:r>
            <w:r w:rsidRPr="00D32E58">
              <w:rPr>
                <w:rFonts w:ascii="Arial" w:hAnsi="Arial" w:cs="Arial"/>
                <w:b/>
                <w:bCs/>
                <w:i/>
                <w:sz w:val="15"/>
                <w:szCs w:val="15"/>
              </w:rPr>
              <w:fldChar w:fldCharType="end"/>
            </w:r>
            <w:r w:rsidRPr="00D32E58">
              <w:rPr>
                <w:rFonts w:ascii="Arial" w:hAnsi="Arial" w:cs="Arial"/>
                <w:i/>
                <w:sz w:val="15"/>
                <w:szCs w:val="15"/>
                <w:lang w:val="zh-CN" w:eastAsia="zh-CN"/>
              </w:rPr>
              <w:t xml:space="preserve"> / </w:t>
            </w:r>
            <w:r w:rsidRPr="00D32E58">
              <w:rPr>
                <w:rFonts w:ascii="Arial" w:hAnsi="Arial" w:cs="Arial"/>
                <w:b/>
                <w:bCs/>
                <w:i/>
                <w:sz w:val="15"/>
                <w:szCs w:val="15"/>
              </w:rPr>
              <w:fldChar w:fldCharType="begin"/>
            </w:r>
            <w:r w:rsidRPr="00D32E58">
              <w:rPr>
                <w:rFonts w:ascii="Arial" w:hAnsi="Arial" w:cs="Arial"/>
                <w:b/>
                <w:bCs/>
                <w:i/>
                <w:sz w:val="15"/>
                <w:szCs w:val="15"/>
              </w:rPr>
              <w:instrText>NUMPAGES</w:instrText>
            </w:r>
            <w:r w:rsidRPr="00D32E58">
              <w:rPr>
                <w:rFonts w:ascii="Arial" w:hAnsi="Arial" w:cs="Arial"/>
                <w:b/>
                <w:bCs/>
                <w:i/>
                <w:sz w:val="15"/>
                <w:szCs w:val="15"/>
              </w:rPr>
              <w:fldChar w:fldCharType="separate"/>
            </w:r>
            <w:r w:rsidR="00F45B6C">
              <w:rPr>
                <w:rFonts w:ascii="Arial" w:hAnsi="Arial" w:cs="Arial"/>
                <w:b/>
                <w:bCs/>
                <w:i/>
                <w:noProof/>
                <w:sz w:val="15"/>
                <w:szCs w:val="15"/>
              </w:rPr>
              <w:t>41</w:t>
            </w:r>
            <w:r w:rsidRPr="00D32E58">
              <w:rPr>
                <w:rFonts w:ascii="Arial" w:hAnsi="Arial" w:cs="Arial"/>
                <w:b/>
                <w:bCs/>
                <w:i/>
                <w:sz w:val="15"/>
                <w:szCs w:val="15"/>
              </w:rPr>
              <w:fldChar w:fldCharType="end"/>
            </w:r>
          </w:p>
        </w:sdtContent>
      </w:sdt>
    </w:sdtContent>
  </w:sdt>
  <w:p w14:paraId="3A154A3B" w14:textId="77777777" w:rsidR="00200620" w:rsidRDefault="002006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2658D" w14:textId="77777777" w:rsidR="00851D7D" w:rsidRDefault="00851D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66357" w14:textId="77777777" w:rsidR="00BC4A63" w:rsidRDefault="00BC4A63" w:rsidP="00E95FEA">
      <w:r>
        <w:separator/>
      </w:r>
    </w:p>
  </w:footnote>
  <w:footnote w:type="continuationSeparator" w:id="0">
    <w:p w14:paraId="40F5905E" w14:textId="77777777" w:rsidR="00BC4A63" w:rsidRDefault="00BC4A63" w:rsidP="00E95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8AE03" w14:textId="77777777" w:rsidR="00851D7D" w:rsidRDefault="00851D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9855" w14:textId="77777777" w:rsidR="00851D7D" w:rsidRDefault="00851D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38C5B" w14:textId="77777777" w:rsidR="00851D7D" w:rsidRDefault="00851D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0000010"/>
    <w:multiLevelType w:val="multilevel"/>
    <w:tmpl w:val="6ED421A6"/>
    <w:lvl w:ilvl="0">
      <w:start w:val="1"/>
      <w:numFmt w:val="decimal"/>
      <w:pStyle w:val="Heading1"/>
      <w:lvlText w:val="%1"/>
      <w:lvlJc w:val="left"/>
      <w:pPr>
        <w:ind w:left="1872" w:hanging="432"/>
      </w:pPr>
      <w:rPr>
        <w:rFonts w:hint="default"/>
      </w:rPr>
    </w:lvl>
    <w:lvl w:ilvl="1">
      <w:start w:val="1"/>
      <w:numFmt w:val="decimal"/>
      <w:pStyle w:val="Heading2"/>
      <w:lvlText w:val="%1.%2"/>
      <w:lvlJc w:val="left"/>
      <w:pPr>
        <w:ind w:left="2016" w:hanging="576"/>
      </w:pPr>
      <w:rPr>
        <w:rFonts w:hint="default"/>
      </w:rPr>
    </w:lvl>
    <w:lvl w:ilvl="2">
      <w:start w:val="1"/>
      <w:numFmt w:val="decimal"/>
      <w:lvlText w:val="%1.%2.%3"/>
      <w:lvlJc w:val="left"/>
      <w:pPr>
        <w:ind w:left="1440" w:hanging="1440"/>
      </w:pPr>
      <w:rPr>
        <w:rFonts w:hint="default"/>
      </w:rPr>
    </w:lvl>
    <w:lvl w:ilvl="3">
      <w:start w:val="1"/>
      <w:numFmt w:val="decimal"/>
      <w:pStyle w:val="Heading4"/>
      <w:lvlText w:val="%1.%2.%3.%4"/>
      <w:lvlJc w:val="left"/>
      <w:pPr>
        <w:ind w:left="2304" w:hanging="864"/>
      </w:pPr>
      <w:rPr>
        <w:rFonts w:hint="default"/>
      </w:rPr>
    </w:lvl>
    <w:lvl w:ilvl="4">
      <w:start w:val="1"/>
      <w:numFmt w:val="decimal"/>
      <w:pStyle w:val="Heading5"/>
      <w:lvlText w:val="%1.%2.%3.%4.%5"/>
      <w:lvlJc w:val="left"/>
      <w:pPr>
        <w:ind w:left="2448" w:hanging="1008"/>
      </w:pPr>
      <w:rPr>
        <w:rFonts w:hint="default"/>
      </w:rPr>
    </w:lvl>
    <w:lvl w:ilvl="5">
      <w:start w:val="1"/>
      <w:numFmt w:val="decimal"/>
      <w:pStyle w:val="Heading6"/>
      <w:lvlText w:val="%1.%2.%3.%4.%5.%6"/>
      <w:lvlJc w:val="left"/>
      <w:pPr>
        <w:ind w:left="2592" w:hanging="1152"/>
      </w:pPr>
      <w:rPr>
        <w:rFonts w:hint="default"/>
      </w:rPr>
    </w:lvl>
    <w:lvl w:ilvl="6">
      <w:start w:val="1"/>
      <w:numFmt w:val="decimal"/>
      <w:pStyle w:val="Heading7"/>
      <w:lvlText w:val="%1.%2.%3.%4.%5.%6.%7"/>
      <w:lvlJc w:val="left"/>
      <w:pPr>
        <w:ind w:left="2736" w:hanging="1296"/>
      </w:pPr>
      <w:rPr>
        <w:rFonts w:hint="default"/>
      </w:rPr>
    </w:lvl>
    <w:lvl w:ilvl="7">
      <w:start w:val="1"/>
      <w:numFmt w:val="decimal"/>
      <w:pStyle w:val="Heading8"/>
      <w:lvlText w:val="%1.%2.%3.%4.%5.%6.%7.%8"/>
      <w:lvlJc w:val="left"/>
      <w:pPr>
        <w:ind w:left="2880" w:hanging="1440"/>
      </w:pPr>
      <w:rPr>
        <w:rFonts w:hint="default"/>
      </w:rPr>
    </w:lvl>
    <w:lvl w:ilvl="8">
      <w:start w:val="1"/>
      <w:numFmt w:val="decimal"/>
      <w:pStyle w:val="Heading9"/>
      <w:lvlText w:val="%1.%2.%3.%4.%5.%6.%7.%8.%9"/>
      <w:lvlJc w:val="left"/>
      <w:pPr>
        <w:ind w:left="3024" w:hanging="1584"/>
      </w:pPr>
      <w:rPr>
        <w:rFonts w:hint="default"/>
      </w:rPr>
    </w:lvl>
  </w:abstractNum>
  <w:abstractNum w:abstractNumId="2" w15:restartNumberingAfterBreak="0">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15:restartNumberingAfterBreak="0">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15:restartNumberingAfterBreak="0">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4F149C2"/>
    <w:multiLevelType w:val="hybridMultilevel"/>
    <w:tmpl w:val="C9821A04"/>
    <w:lvl w:ilvl="0" w:tplc="F2EA9DE0">
      <w:start w:val="1"/>
      <w:numFmt w:val="decimal"/>
      <w:pStyle w:val="Heading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023058"/>
    <w:multiLevelType w:val="hybridMultilevel"/>
    <w:tmpl w:val="D9366FD4"/>
    <w:lvl w:ilvl="0" w:tplc="3468F094">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67208B"/>
    <w:multiLevelType w:val="hybridMultilevel"/>
    <w:tmpl w:val="133E7A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C971ED"/>
    <w:multiLevelType w:val="hybridMultilevel"/>
    <w:tmpl w:val="379E0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A568A0"/>
    <w:multiLevelType w:val="hybridMultilevel"/>
    <w:tmpl w:val="29029CDE"/>
    <w:lvl w:ilvl="0" w:tplc="0046DA4E">
      <w:start w:val="1"/>
      <w:numFmt w:val="bullet"/>
      <w:lvlText w:val=""/>
      <w:lvlJc w:val="left"/>
      <w:pPr>
        <w:ind w:left="840" w:hanging="420"/>
      </w:pPr>
      <w:rPr>
        <w:rFonts w:ascii="Symbol" w:hAnsi="Symbol" w:hint="default"/>
        <w:b w:val="0"/>
        <w:i w:val="0"/>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C3D6143"/>
    <w:multiLevelType w:val="hybridMultilevel"/>
    <w:tmpl w:val="5006726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9983406"/>
    <w:multiLevelType w:val="hybridMultilevel"/>
    <w:tmpl w:val="EC08A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12DED"/>
    <w:multiLevelType w:val="hybridMultilevel"/>
    <w:tmpl w:val="310ABB7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46B72638"/>
    <w:multiLevelType w:val="multilevel"/>
    <w:tmpl w:val="00000010"/>
    <w:styleLink w:val="CurrentList2"/>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010356"/>
    <w:multiLevelType w:val="multilevel"/>
    <w:tmpl w:val="6ED421A6"/>
    <w:styleLink w:val="CurrentList3"/>
    <w:lvl w:ilvl="0">
      <w:start w:val="1"/>
      <w:numFmt w:val="decimal"/>
      <w:lvlText w:val="%1"/>
      <w:lvlJc w:val="left"/>
      <w:pPr>
        <w:ind w:left="1872" w:hanging="432"/>
      </w:pPr>
      <w:rPr>
        <w:rFonts w:hint="default"/>
      </w:rPr>
    </w:lvl>
    <w:lvl w:ilvl="1">
      <w:start w:val="1"/>
      <w:numFmt w:val="decimal"/>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lvlText w:val="%1.%2.%3.%4"/>
      <w:lvlJc w:val="left"/>
      <w:pPr>
        <w:ind w:left="2304" w:hanging="864"/>
      </w:pPr>
      <w:rPr>
        <w:rFonts w:hint="default"/>
      </w:rPr>
    </w:lvl>
    <w:lvl w:ilvl="4">
      <w:start w:val="1"/>
      <w:numFmt w:val="decimal"/>
      <w:lvlText w:val="%1.%2.%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22"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7369EA"/>
    <w:multiLevelType w:val="singleLevel"/>
    <w:tmpl w:val="607369EA"/>
    <w:lvl w:ilvl="0">
      <w:start w:val="1"/>
      <w:numFmt w:val="bullet"/>
      <w:pStyle w:val="ListBullet"/>
      <w:lvlText w:val=""/>
      <w:lvlJc w:val="left"/>
      <w:pPr>
        <w:tabs>
          <w:tab w:val="left" w:pos="360"/>
        </w:tabs>
        <w:ind w:left="360" w:hanging="360"/>
      </w:pPr>
      <w:rPr>
        <w:rFonts w:ascii="Symbol" w:hAnsi="Symbol" w:hint="default"/>
      </w:rPr>
    </w:lvl>
  </w:abstractNum>
  <w:abstractNum w:abstractNumId="24" w15:restartNumberingAfterBreak="0">
    <w:nsid w:val="61677F6F"/>
    <w:multiLevelType w:val="hybridMultilevel"/>
    <w:tmpl w:val="4E080032"/>
    <w:lvl w:ilvl="0" w:tplc="0046DA4E">
      <w:start w:val="1"/>
      <w:numFmt w:val="bullet"/>
      <w:lvlText w:val=""/>
      <w:lvlJc w:val="left"/>
      <w:pPr>
        <w:ind w:left="840" w:hanging="420"/>
      </w:pPr>
      <w:rPr>
        <w:rFonts w:ascii="Symbol" w:hAnsi="Symbol" w:hint="default"/>
        <w:b w:val="0"/>
        <w:i w:val="0"/>
        <w:sz w:val="2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5037A12"/>
    <w:multiLevelType w:val="multilevel"/>
    <w:tmpl w:val="6ED421A6"/>
    <w:styleLink w:val="CurrentList4"/>
    <w:lvl w:ilvl="0">
      <w:start w:val="1"/>
      <w:numFmt w:val="decimal"/>
      <w:lvlText w:val="%1"/>
      <w:lvlJc w:val="left"/>
      <w:pPr>
        <w:ind w:left="1872" w:hanging="432"/>
      </w:pPr>
      <w:rPr>
        <w:rFonts w:hint="default"/>
      </w:rPr>
    </w:lvl>
    <w:lvl w:ilvl="1">
      <w:start w:val="1"/>
      <w:numFmt w:val="decimal"/>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lvlText w:val="%1.%2.%3.%4"/>
      <w:lvlJc w:val="left"/>
      <w:pPr>
        <w:ind w:left="2304" w:hanging="864"/>
      </w:pPr>
      <w:rPr>
        <w:rFonts w:hint="default"/>
      </w:rPr>
    </w:lvl>
    <w:lvl w:ilvl="4">
      <w:start w:val="1"/>
      <w:numFmt w:val="decimal"/>
      <w:lvlText w:val="%1.%2.%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26"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4D2880"/>
    <w:multiLevelType w:val="multilevel"/>
    <w:tmpl w:val="00000010"/>
    <w:styleLink w:val="CurrentList1"/>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28" w15:restartNumberingAfterBreak="0">
    <w:nsid w:val="6D3F4A57"/>
    <w:multiLevelType w:val="multilevel"/>
    <w:tmpl w:val="9726265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111"/>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026250B"/>
    <w:multiLevelType w:val="hybridMultilevel"/>
    <w:tmpl w:val="58BC8892"/>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73C062A3"/>
    <w:multiLevelType w:val="hybridMultilevel"/>
    <w:tmpl w:val="88EEB2A8"/>
    <w:lvl w:ilvl="0" w:tplc="0046DA4E">
      <w:start w:val="1"/>
      <w:numFmt w:val="bullet"/>
      <w:lvlText w:val=""/>
      <w:lvlJc w:val="left"/>
      <w:pPr>
        <w:ind w:left="840" w:hanging="420"/>
      </w:pPr>
      <w:rPr>
        <w:rFonts w:ascii="Symbol" w:hAnsi="Symbol" w:hint="default"/>
        <w:b w:val="0"/>
        <w:i w:val="0"/>
        <w:sz w:val="20"/>
      </w:rPr>
    </w:lvl>
    <w:lvl w:ilvl="1" w:tplc="AAF043BA">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4774919"/>
    <w:multiLevelType w:val="hybridMultilevel"/>
    <w:tmpl w:val="1F42A9AE"/>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76A67CEE"/>
    <w:multiLevelType w:val="hybridMultilevel"/>
    <w:tmpl w:val="0BB8DBA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3" w15:restartNumberingAfterBreak="0">
    <w:nsid w:val="78337BFF"/>
    <w:multiLevelType w:val="hybridMultilevel"/>
    <w:tmpl w:val="8CDC6B86"/>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0063999">
    <w:abstractNumId w:val="1"/>
  </w:num>
  <w:num w:numId="2" w16cid:durableId="1402948406">
    <w:abstractNumId w:val="23"/>
  </w:num>
  <w:num w:numId="3" w16cid:durableId="1912807058">
    <w:abstractNumId w:val="4"/>
  </w:num>
  <w:num w:numId="4" w16cid:durableId="1810585191">
    <w:abstractNumId w:val="5"/>
  </w:num>
  <w:num w:numId="5" w16cid:durableId="1827865485">
    <w:abstractNumId w:val="2"/>
  </w:num>
  <w:num w:numId="6" w16cid:durableId="1764960007">
    <w:abstractNumId w:val="6"/>
  </w:num>
  <w:num w:numId="7" w16cid:durableId="1940327747">
    <w:abstractNumId w:val="3"/>
  </w:num>
  <w:num w:numId="8" w16cid:durableId="401830920">
    <w:abstractNumId w:val="0"/>
  </w:num>
  <w:num w:numId="9" w16cid:durableId="21636258">
    <w:abstractNumId w:val="10"/>
  </w:num>
  <w:num w:numId="10" w16cid:durableId="577905628">
    <w:abstractNumId w:val="32"/>
  </w:num>
  <w:num w:numId="11" w16cid:durableId="1697929666">
    <w:abstractNumId w:val="29"/>
  </w:num>
  <w:num w:numId="12" w16cid:durableId="149059410">
    <w:abstractNumId w:val="8"/>
  </w:num>
  <w:num w:numId="13" w16cid:durableId="2034568646">
    <w:abstractNumId w:val="27"/>
  </w:num>
  <w:num w:numId="14" w16cid:durableId="558518691">
    <w:abstractNumId w:val="19"/>
  </w:num>
  <w:num w:numId="15" w16cid:durableId="782962906">
    <w:abstractNumId w:val="28"/>
  </w:num>
  <w:num w:numId="16" w16cid:durableId="434718737">
    <w:abstractNumId w:val="21"/>
  </w:num>
  <w:num w:numId="17" w16cid:durableId="2099712688">
    <w:abstractNumId w:val="25"/>
  </w:num>
  <w:num w:numId="18" w16cid:durableId="1682396677">
    <w:abstractNumId w:val="13"/>
  </w:num>
  <w:num w:numId="19" w16cid:durableId="1557085998">
    <w:abstractNumId w:val="14"/>
  </w:num>
  <w:num w:numId="20" w16cid:durableId="663897314">
    <w:abstractNumId w:val="12"/>
  </w:num>
  <w:num w:numId="21" w16cid:durableId="1297636711">
    <w:abstractNumId w:val="7"/>
  </w:num>
  <w:num w:numId="22" w16cid:durableId="1425226310">
    <w:abstractNumId w:val="33"/>
  </w:num>
  <w:num w:numId="23" w16cid:durableId="1472552311">
    <w:abstractNumId w:val="15"/>
  </w:num>
  <w:num w:numId="24" w16cid:durableId="2086026330">
    <w:abstractNumId w:val="24"/>
  </w:num>
  <w:num w:numId="25" w16cid:durableId="274798899">
    <w:abstractNumId w:val="30"/>
  </w:num>
  <w:num w:numId="26" w16cid:durableId="761492467">
    <w:abstractNumId w:val="31"/>
  </w:num>
  <w:num w:numId="27" w16cid:durableId="64381653">
    <w:abstractNumId w:val="18"/>
  </w:num>
  <w:num w:numId="28" w16cid:durableId="540559542">
    <w:abstractNumId w:val="9"/>
  </w:num>
  <w:num w:numId="29" w16cid:durableId="1345012642">
    <w:abstractNumId w:val="26"/>
  </w:num>
  <w:num w:numId="30" w16cid:durableId="837036579">
    <w:abstractNumId w:val="22"/>
  </w:num>
  <w:num w:numId="31" w16cid:durableId="927227344">
    <w:abstractNumId w:val="11"/>
  </w:num>
  <w:num w:numId="32" w16cid:durableId="837499180">
    <w:abstractNumId w:val="20"/>
  </w:num>
  <w:num w:numId="33" w16cid:durableId="1065222686">
    <w:abstractNumId w:val="17"/>
  </w:num>
  <w:num w:numId="34" w16cid:durableId="133568586">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g0NGIxNWY1YTA1Y2ZjOTE0MDVlNTJlZWI2NTM2ZTcifQ=="/>
  </w:docVars>
  <w:rsids>
    <w:rsidRoot w:val="00F459E9"/>
    <w:rsid w:val="00000795"/>
    <w:rsid w:val="00000AE0"/>
    <w:rsid w:val="000015AE"/>
    <w:rsid w:val="00002821"/>
    <w:rsid w:val="00003C70"/>
    <w:rsid w:val="00004B78"/>
    <w:rsid w:val="00004C93"/>
    <w:rsid w:val="000054DF"/>
    <w:rsid w:val="00005FBC"/>
    <w:rsid w:val="0000645D"/>
    <w:rsid w:val="00010550"/>
    <w:rsid w:val="00010FBC"/>
    <w:rsid w:val="000110B4"/>
    <w:rsid w:val="0001127D"/>
    <w:rsid w:val="00011FC7"/>
    <w:rsid w:val="00013AA4"/>
    <w:rsid w:val="00016B61"/>
    <w:rsid w:val="00017143"/>
    <w:rsid w:val="000202F8"/>
    <w:rsid w:val="00020461"/>
    <w:rsid w:val="00022EE1"/>
    <w:rsid w:val="0002310F"/>
    <w:rsid w:val="0002326E"/>
    <w:rsid w:val="000232B4"/>
    <w:rsid w:val="00023523"/>
    <w:rsid w:val="00024946"/>
    <w:rsid w:val="00024D48"/>
    <w:rsid w:val="00025005"/>
    <w:rsid w:val="000259B8"/>
    <w:rsid w:val="00027AB1"/>
    <w:rsid w:val="00031338"/>
    <w:rsid w:val="00032142"/>
    <w:rsid w:val="00034D6C"/>
    <w:rsid w:val="000352CE"/>
    <w:rsid w:val="00035A48"/>
    <w:rsid w:val="00035B22"/>
    <w:rsid w:val="00035C0D"/>
    <w:rsid w:val="00036D26"/>
    <w:rsid w:val="0004027F"/>
    <w:rsid w:val="00041504"/>
    <w:rsid w:val="00043C18"/>
    <w:rsid w:val="00044DEE"/>
    <w:rsid w:val="00047D06"/>
    <w:rsid w:val="0005114C"/>
    <w:rsid w:val="000521CC"/>
    <w:rsid w:val="00053E8D"/>
    <w:rsid w:val="00055355"/>
    <w:rsid w:val="000559CF"/>
    <w:rsid w:val="00056B6B"/>
    <w:rsid w:val="0006107E"/>
    <w:rsid w:val="00061DCA"/>
    <w:rsid w:val="0006236C"/>
    <w:rsid w:val="0006265C"/>
    <w:rsid w:val="00063C56"/>
    <w:rsid w:val="00063E8F"/>
    <w:rsid w:val="0006439C"/>
    <w:rsid w:val="0006444B"/>
    <w:rsid w:val="0006457E"/>
    <w:rsid w:val="0006471F"/>
    <w:rsid w:val="000649AD"/>
    <w:rsid w:val="00067A7A"/>
    <w:rsid w:val="00072149"/>
    <w:rsid w:val="000726EA"/>
    <w:rsid w:val="00072983"/>
    <w:rsid w:val="00074917"/>
    <w:rsid w:val="00074FEC"/>
    <w:rsid w:val="00075E36"/>
    <w:rsid w:val="000769F9"/>
    <w:rsid w:val="00076E16"/>
    <w:rsid w:val="00077896"/>
    <w:rsid w:val="00077DE7"/>
    <w:rsid w:val="00080821"/>
    <w:rsid w:val="00080B41"/>
    <w:rsid w:val="00081148"/>
    <w:rsid w:val="000823C0"/>
    <w:rsid w:val="00083785"/>
    <w:rsid w:val="00084346"/>
    <w:rsid w:val="00084BC6"/>
    <w:rsid w:val="00084E19"/>
    <w:rsid w:val="00086380"/>
    <w:rsid w:val="00091161"/>
    <w:rsid w:val="000914F4"/>
    <w:rsid w:val="0009288D"/>
    <w:rsid w:val="00094524"/>
    <w:rsid w:val="00096648"/>
    <w:rsid w:val="0009737F"/>
    <w:rsid w:val="00097393"/>
    <w:rsid w:val="000A175F"/>
    <w:rsid w:val="000A56F8"/>
    <w:rsid w:val="000A58CF"/>
    <w:rsid w:val="000A5AB9"/>
    <w:rsid w:val="000A5C44"/>
    <w:rsid w:val="000A7C3B"/>
    <w:rsid w:val="000A7E60"/>
    <w:rsid w:val="000B04E6"/>
    <w:rsid w:val="000B2C85"/>
    <w:rsid w:val="000B3573"/>
    <w:rsid w:val="000B42A8"/>
    <w:rsid w:val="000B705C"/>
    <w:rsid w:val="000C0DB5"/>
    <w:rsid w:val="000C1F1A"/>
    <w:rsid w:val="000C330D"/>
    <w:rsid w:val="000C3FD0"/>
    <w:rsid w:val="000C3FE7"/>
    <w:rsid w:val="000C41AB"/>
    <w:rsid w:val="000C42E6"/>
    <w:rsid w:val="000C4340"/>
    <w:rsid w:val="000C6397"/>
    <w:rsid w:val="000C6417"/>
    <w:rsid w:val="000C663B"/>
    <w:rsid w:val="000C7349"/>
    <w:rsid w:val="000C76F3"/>
    <w:rsid w:val="000C7F63"/>
    <w:rsid w:val="000D2E7D"/>
    <w:rsid w:val="000D4D0F"/>
    <w:rsid w:val="000D4EE2"/>
    <w:rsid w:val="000D6301"/>
    <w:rsid w:val="000D6E36"/>
    <w:rsid w:val="000D6FBA"/>
    <w:rsid w:val="000D7C85"/>
    <w:rsid w:val="000D7D24"/>
    <w:rsid w:val="000E04BC"/>
    <w:rsid w:val="000E3120"/>
    <w:rsid w:val="000E3844"/>
    <w:rsid w:val="000E3A35"/>
    <w:rsid w:val="000E457B"/>
    <w:rsid w:val="000E48AD"/>
    <w:rsid w:val="000E77AD"/>
    <w:rsid w:val="000F010B"/>
    <w:rsid w:val="000F0B11"/>
    <w:rsid w:val="000F149C"/>
    <w:rsid w:val="000F1501"/>
    <w:rsid w:val="000F5D15"/>
    <w:rsid w:val="000F6568"/>
    <w:rsid w:val="000F660B"/>
    <w:rsid w:val="000F697E"/>
    <w:rsid w:val="000F6B7A"/>
    <w:rsid w:val="000F70C6"/>
    <w:rsid w:val="00100409"/>
    <w:rsid w:val="00101FAC"/>
    <w:rsid w:val="00105F00"/>
    <w:rsid w:val="001062C3"/>
    <w:rsid w:val="00106C11"/>
    <w:rsid w:val="00107247"/>
    <w:rsid w:val="001076BA"/>
    <w:rsid w:val="00107D2E"/>
    <w:rsid w:val="0011073F"/>
    <w:rsid w:val="00113316"/>
    <w:rsid w:val="001138C4"/>
    <w:rsid w:val="00114881"/>
    <w:rsid w:val="00116098"/>
    <w:rsid w:val="00116512"/>
    <w:rsid w:val="00116DCE"/>
    <w:rsid w:val="00117073"/>
    <w:rsid w:val="00121C19"/>
    <w:rsid w:val="00121EB3"/>
    <w:rsid w:val="00122386"/>
    <w:rsid w:val="001224C0"/>
    <w:rsid w:val="00123393"/>
    <w:rsid w:val="0012347A"/>
    <w:rsid w:val="00124DA8"/>
    <w:rsid w:val="00126932"/>
    <w:rsid w:val="001271D8"/>
    <w:rsid w:val="0012723E"/>
    <w:rsid w:val="001276E3"/>
    <w:rsid w:val="00127CAE"/>
    <w:rsid w:val="00130415"/>
    <w:rsid w:val="0013042B"/>
    <w:rsid w:val="0013087B"/>
    <w:rsid w:val="00130B46"/>
    <w:rsid w:val="001318F9"/>
    <w:rsid w:val="00131911"/>
    <w:rsid w:val="00131919"/>
    <w:rsid w:val="001324EC"/>
    <w:rsid w:val="001325B2"/>
    <w:rsid w:val="00133102"/>
    <w:rsid w:val="00133C00"/>
    <w:rsid w:val="00133D01"/>
    <w:rsid w:val="00134666"/>
    <w:rsid w:val="00134C46"/>
    <w:rsid w:val="0013545D"/>
    <w:rsid w:val="001358DA"/>
    <w:rsid w:val="00135F61"/>
    <w:rsid w:val="001362F7"/>
    <w:rsid w:val="00136492"/>
    <w:rsid w:val="00137AFF"/>
    <w:rsid w:val="00137BEC"/>
    <w:rsid w:val="00140580"/>
    <w:rsid w:val="00140A03"/>
    <w:rsid w:val="00140E10"/>
    <w:rsid w:val="0014132A"/>
    <w:rsid w:val="0014419E"/>
    <w:rsid w:val="001450F1"/>
    <w:rsid w:val="00145EEC"/>
    <w:rsid w:val="001464E0"/>
    <w:rsid w:val="00147397"/>
    <w:rsid w:val="00147F3C"/>
    <w:rsid w:val="00150E9C"/>
    <w:rsid w:val="001516CB"/>
    <w:rsid w:val="00151C23"/>
    <w:rsid w:val="00153FC8"/>
    <w:rsid w:val="001549D9"/>
    <w:rsid w:val="00156840"/>
    <w:rsid w:val="0015695A"/>
    <w:rsid w:val="00156C49"/>
    <w:rsid w:val="001578A6"/>
    <w:rsid w:val="0016072E"/>
    <w:rsid w:val="00161341"/>
    <w:rsid w:val="00162335"/>
    <w:rsid w:val="00163288"/>
    <w:rsid w:val="001655DC"/>
    <w:rsid w:val="001669FD"/>
    <w:rsid w:val="0016726A"/>
    <w:rsid w:val="00167F51"/>
    <w:rsid w:val="00173503"/>
    <w:rsid w:val="0017532B"/>
    <w:rsid w:val="00176599"/>
    <w:rsid w:val="00180187"/>
    <w:rsid w:val="00180704"/>
    <w:rsid w:val="0018126A"/>
    <w:rsid w:val="001831B9"/>
    <w:rsid w:val="001833F9"/>
    <w:rsid w:val="001835E0"/>
    <w:rsid w:val="001839FF"/>
    <w:rsid w:val="00184919"/>
    <w:rsid w:val="001866A6"/>
    <w:rsid w:val="00187219"/>
    <w:rsid w:val="00195B94"/>
    <w:rsid w:val="0019612D"/>
    <w:rsid w:val="0019634B"/>
    <w:rsid w:val="00196C8C"/>
    <w:rsid w:val="001A3B94"/>
    <w:rsid w:val="001A5C47"/>
    <w:rsid w:val="001A5E2A"/>
    <w:rsid w:val="001A6531"/>
    <w:rsid w:val="001A67A2"/>
    <w:rsid w:val="001A6A14"/>
    <w:rsid w:val="001A73FC"/>
    <w:rsid w:val="001A76D3"/>
    <w:rsid w:val="001A7E80"/>
    <w:rsid w:val="001B0B61"/>
    <w:rsid w:val="001B110D"/>
    <w:rsid w:val="001B186B"/>
    <w:rsid w:val="001B266F"/>
    <w:rsid w:val="001B2FD8"/>
    <w:rsid w:val="001B4061"/>
    <w:rsid w:val="001B428F"/>
    <w:rsid w:val="001B5AA7"/>
    <w:rsid w:val="001C0906"/>
    <w:rsid w:val="001C0A12"/>
    <w:rsid w:val="001C20F9"/>
    <w:rsid w:val="001C557E"/>
    <w:rsid w:val="001C56ED"/>
    <w:rsid w:val="001C59B4"/>
    <w:rsid w:val="001C6AE8"/>
    <w:rsid w:val="001C79AD"/>
    <w:rsid w:val="001D3C76"/>
    <w:rsid w:val="001D3D38"/>
    <w:rsid w:val="001D42DD"/>
    <w:rsid w:val="001D4387"/>
    <w:rsid w:val="001D5201"/>
    <w:rsid w:val="001D64F5"/>
    <w:rsid w:val="001D6CD8"/>
    <w:rsid w:val="001D7591"/>
    <w:rsid w:val="001E15A8"/>
    <w:rsid w:val="001E1961"/>
    <w:rsid w:val="001E1F6F"/>
    <w:rsid w:val="001E29CB"/>
    <w:rsid w:val="001E362D"/>
    <w:rsid w:val="001E387E"/>
    <w:rsid w:val="001E4496"/>
    <w:rsid w:val="001E49E1"/>
    <w:rsid w:val="001E57F7"/>
    <w:rsid w:val="001E5998"/>
    <w:rsid w:val="001E6256"/>
    <w:rsid w:val="001F0806"/>
    <w:rsid w:val="001F11F8"/>
    <w:rsid w:val="001F28C9"/>
    <w:rsid w:val="001F3026"/>
    <w:rsid w:val="001F42B3"/>
    <w:rsid w:val="001F4D2C"/>
    <w:rsid w:val="001F53D9"/>
    <w:rsid w:val="00200620"/>
    <w:rsid w:val="002011DB"/>
    <w:rsid w:val="00206AC0"/>
    <w:rsid w:val="00206B6F"/>
    <w:rsid w:val="00207B54"/>
    <w:rsid w:val="00212820"/>
    <w:rsid w:val="00212B18"/>
    <w:rsid w:val="002134A4"/>
    <w:rsid w:val="00214B3D"/>
    <w:rsid w:val="00216654"/>
    <w:rsid w:val="00217664"/>
    <w:rsid w:val="002201BC"/>
    <w:rsid w:val="00220447"/>
    <w:rsid w:val="002207B6"/>
    <w:rsid w:val="00221311"/>
    <w:rsid w:val="002220F5"/>
    <w:rsid w:val="0022225D"/>
    <w:rsid w:val="00224B55"/>
    <w:rsid w:val="002273F2"/>
    <w:rsid w:val="0022779F"/>
    <w:rsid w:val="00227B27"/>
    <w:rsid w:val="00230675"/>
    <w:rsid w:val="00230A48"/>
    <w:rsid w:val="00231ACF"/>
    <w:rsid w:val="00231BA0"/>
    <w:rsid w:val="00233184"/>
    <w:rsid w:val="00233E46"/>
    <w:rsid w:val="00233EB6"/>
    <w:rsid w:val="00234293"/>
    <w:rsid w:val="00234D9E"/>
    <w:rsid w:val="00235610"/>
    <w:rsid w:val="00236CA3"/>
    <w:rsid w:val="002371B4"/>
    <w:rsid w:val="00240229"/>
    <w:rsid w:val="00241761"/>
    <w:rsid w:val="00241C1E"/>
    <w:rsid w:val="00242793"/>
    <w:rsid w:val="002429B3"/>
    <w:rsid w:val="00244794"/>
    <w:rsid w:val="00244D9E"/>
    <w:rsid w:val="0024559F"/>
    <w:rsid w:val="00246A63"/>
    <w:rsid w:val="00251B5B"/>
    <w:rsid w:val="00252435"/>
    <w:rsid w:val="00252C10"/>
    <w:rsid w:val="002547AB"/>
    <w:rsid w:val="00255E18"/>
    <w:rsid w:val="00255E67"/>
    <w:rsid w:val="00256383"/>
    <w:rsid w:val="00256C7A"/>
    <w:rsid w:val="0026073A"/>
    <w:rsid w:val="0026097D"/>
    <w:rsid w:val="00261656"/>
    <w:rsid w:val="00261E61"/>
    <w:rsid w:val="002633D9"/>
    <w:rsid w:val="0026364E"/>
    <w:rsid w:val="00263728"/>
    <w:rsid w:val="002638EC"/>
    <w:rsid w:val="002646F3"/>
    <w:rsid w:val="00264BF8"/>
    <w:rsid w:val="002654F9"/>
    <w:rsid w:val="002657D4"/>
    <w:rsid w:val="00266025"/>
    <w:rsid w:val="0026636C"/>
    <w:rsid w:val="00267787"/>
    <w:rsid w:val="00271485"/>
    <w:rsid w:val="00272009"/>
    <w:rsid w:val="0027230A"/>
    <w:rsid w:val="002724C2"/>
    <w:rsid w:val="00272AAB"/>
    <w:rsid w:val="00273809"/>
    <w:rsid w:val="002743F5"/>
    <w:rsid w:val="00274F2E"/>
    <w:rsid w:val="002767F8"/>
    <w:rsid w:val="00276C3B"/>
    <w:rsid w:val="00280533"/>
    <w:rsid w:val="00281002"/>
    <w:rsid w:val="002814D7"/>
    <w:rsid w:val="00281D09"/>
    <w:rsid w:val="002822D4"/>
    <w:rsid w:val="002826C0"/>
    <w:rsid w:val="00283D16"/>
    <w:rsid w:val="00284176"/>
    <w:rsid w:val="002844D1"/>
    <w:rsid w:val="0028482B"/>
    <w:rsid w:val="002852E9"/>
    <w:rsid w:val="0028570E"/>
    <w:rsid w:val="00285C31"/>
    <w:rsid w:val="00285D24"/>
    <w:rsid w:val="00285E62"/>
    <w:rsid w:val="00286987"/>
    <w:rsid w:val="002916B6"/>
    <w:rsid w:val="002926A5"/>
    <w:rsid w:val="002926B9"/>
    <w:rsid w:val="00293448"/>
    <w:rsid w:val="00293F93"/>
    <w:rsid w:val="00295B65"/>
    <w:rsid w:val="00296601"/>
    <w:rsid w:val="002972D7"/>
    <w:rsid w:val="00297D01"/>
    <w:rsid w:val="002A01E9"/>
    <w:rsid w:val="002A0598"/>
    <w:rsid w:val="002A0718"/>
    <w:rsid w:val="002A0DCC"/>
    <w:rsid w:val="002A2F9E"/>
    <w:rsid w:val="002A3399"/>
    <w:rsid w:val="002A5554"/>
    <w:rsid w:val="002A5837"/>
    <w:rsid w:val="002A5A3E"/>
    <w:rsid w:val="002A61C9"/>
    <w:rsid w:val="002A75A0"/>
    <w:rsid w:val="002B12D0"/>
    <w:rsid w:val="002B2CC6"/>
    <w:rsid w:val="002B3245"/>
    <w:rsid w:val="002B3582"/>
    <w:rsid w:val="002B4ABC"/>
    <w:rsid w:val="002B57A6"/>
    <w:rsid w:val="002B5995"/>
    <w:rsid w:val="002B5DDF"/>
    <w:rsid w:val="002B634D"/>
    <w:rsid w:val="002B6560"/>
    <w:rsid w:val="002C0AB3"/>
    <w:rsid w:val="002C184F"/>
    <w:rsid w:val="002C3990"/>
    <w:rsid w:val="002C3996"/>
    <w:rsid w:val="002C3D62"/>
    <w:rsid w:val="002C4524"/>
    <w:rsid w:val="002C464C"/>
    <w:rsid w:val="002C46A1"/>
    <w:rsid w:val="002C6E10"/>
    <w:rsid w:val="002C7377"/>
    <w:rsid w:val="002C77AE"/>
    <w:rsid w:val="002D1859"/>
    <w:rsid w:val="002D21F9"/>
    <w:rsid w:val="002D399B"/>
    <w:rsid w:val="002D5686"/>
    <w:rsid w:val="002E00BD"/>
    <w:rsid w:val="002E023E"/>
    <w:rsid w:val="002E0C94"/>
    <w:rsid w:val="002E3343"/>
    <w:rsid w:val="002E3948"/>
    <w:rsid w:val="002E4CC4"/>
    <w:rsid w:val="002E7203"/>
    <w:rsid w:val="002E75BF"/>
    <w:rsid w:val="002E7723"/>
    <w:rsid w:val="002E78C4"/>
    <w:rsid w:val="002F115C"/>
    <w:rsid w:val="002F4EFA"/>
    <w:rsid w:val="002F6791"/>
    <w:rsid w:val="002F7963"/>
    <w:rsid w:val="002F7DE5"/>
    <w:rsid w:val="003023B3"/>
    <w:rsid w:val="003036FA"/>
    <w:rsid w:val="003051FB"/>
    <w:rsid w:val="0030599B"/>
    <w:rsid w:val="00306F31"/>
    <w:rsid w:val="0030701F"/>
    <w:rsid w:val="00307326"/>
    <w:rsid w:val="00307741"/>
    <w:rsid w:val="0031064C"/>
    <w:rsid w:val="0031064D"/>
    <w:rsid w:val="00313D71"/>
    <w:rsid w:val="0031407C"/>
    <w:rsid w:val="00314EF3"/>
    <w:rsid w:val="0031503C"/>
    <w:rsid w:val="003157C4"/>
    <w:rsid w:val="003163F9"/>
    <w:rsid w:val="00316E04"/>
    <w:rsid w:val="00316E87"/>
    <w:rsid w:val="00317191"/>
    <w:rsid w:val="003173AA"/>
    <w:rsid w:val="003177E6"/>
    <w:rsid w:val="00320405"/>
    <w:rsid w:val="0032109A"/>
    <w:rsid w:val="00322E0C"/>
    <w:rsid w:val="00323B33"/>
    <w:rsid w:val="00324036"/>
    <w:rsid w:val="00324163"/>
    <w:rsid w:val="003272D3"/>
    <w:rsid w:val="003273E6"/>
    <w:rsid w:val="00330773"/>
    <w:rsid w:val="00331822"/>
    <w:rsid w:val="00331C7E"/>
    <w:rsid w:val="00331D67"/>
    <w:rsid w:val="00334533"/>
    <w:rsid w:val="003347F6"/>
    <w:rsid w:val="0033491A"/>
    <w:rsid w:val="00334D89"/>
    <w:rsid w:val="003351CB"/>
    <w:rsid w:val="00335337"/>
    <w:rsid w:val="003358BC"/>
    <w:rsid w:val="00336ABC"/>
    <w:rsid w:val="003370A0"/>
    <w:rsid w:val="00337A43"/>
    <w:rsid w:val="003401AB"/>
    <w:rsid w:val="0034244A"/>
    <w:rsid w:val="0034262D"/>
    <w:rsid w:val="003472B3"/>
    <w:rsid w:val="00351F9D"/>
    <w:rsid w:val="003524FE"/>
    <w:rsid w:val="00353784"/>
    <w:rsid w:val="00353B54"/>
    <w:rsid w:val="00354616"/>
    <w:rsid w:val="00355BBC"/>
    <w:rsid w:val="00356C90"/>
    <w:rsid w:val="003575AF"/>
    <w:rsid w:val="0035790C"/>
    <w:rsid w:val="00357F7A"/>
    <w:rsid w:val="00360DB3"/>
    <w:rsid w:val="00363116"/>
    <w:rsid w:val="003672FD"/>
    <w:rsid w:val="00370176"/>
    <w:rsid w:val="00370550"/>
    <w:rsid w:val="00370EE8"/>
    <w:rsid w:val="0037168C"/>
    <w:rsid w:val="003723CD"/>
    <w:rsid w:val="0037326B"/>
    <w:rsid w:val="003744B8"/>
    <w:rsid w:val="0037474A"/>
    <w:rsid w:val="00375DF8"/>
    <w:rsid w:val="003763AD"/>
    <w:rsid w:val="00376F56"/>
    <w:rsid w:val="0037751E"/>
    <w:rsid w:val="003807FE"/>
    <w:rsid w:val="00381295"/>
    <w:rsid w:val="0038278C"/>
    <w:rsid w:val="00382C42"/>
    <w:rsid w:val="00384AE1"/>
    <w:rsid w:val="003852B1"/>
    <w:rsid w:val="00386E79"/>
    <w:rsid w:val="003875A9"/>
    <w:rsid w:val="00387BE2"/>
    <w:rsid w:val="00390B2B"/>
    <w:rsid w:val="00391714"/>
    <w:rsid w:val="00391F78"/>
    <w:rsid w:val="003941F1"/>
    <w:rsid w:val="00394CAD"/>
    <w:rsid w:val="00397B19"/>
    <w:rsid w:val="003A0A14"/>
    <w:rsid w:val="003A0BC7"/>
    <w:rsid w:val="003A2228"/>
    <w:rsid w:val="003A39CF"/>
    <w:rsid w:val="003A49EE"/>
    <w:rsid w:val="003A4C83"/>
    <w:rsid w:val="003A5432"/>
    <w:rsid w:val="003A6A13"/>
    <w:rsid w:val="003A6C78"/>
    <w:rsid w:val="003A7699"/>
    <w:rsid w:val="003B0663"/>
    <w:rsid w:val="003B1066"/>
    <w:rsid w:val="003B260D"/>
    <w:rsid w:val="003B3707"/>
    <w:rsid w:val="003B4136"/>
    <w:rsid w:val="003B45BE"/>
    <w:rsid w:val="003B539F"/>
    <w:rsid w:val="003B6825"/>
    <w:rsid w:val="003B70AC"/>
    <w:rsid w:val="003C00B0"/>
    <w:rsid w:val="003C00BE"/>
    <w:rsid w:val="003C0869"/>
    <w:rsid w:val="003C0D8D"/>
    <w:rsid w:val="003C1D0A"/>
    <w:rsid w:val="003C2110"/>
    <w:rsid w:val="003C28BE"/>
    <w:rsid w:val="003C2966"/>
    <w:rsid w:val="003C30A6"/>
    <w:rsid w:val="003C39BE"/>
    <w:rsid w:val="003C5384"/>
    <w:rsid w:val="003C7E95"/>
    <w:rsid w:val="003D0E2C"/>
    <w:rsid w:val="003D1D10"/>
    <w:rsid w:val="003D2363"/>
    <w:rsid w:val="003D4D41"/>
    <w:rsid w:val="003D5821"/>
    <w:rsid w:val="003D69D8"/>
    <w:rsid w:val="003E12DD"/>
    <w:rsid w:val="003E26BF"/>
    <w:rsid w:val="003E3F11"/>
    <w:rsid w:val="003E4330"/>
    <w:rsid w:val="003E46B3"/>
    <w:rsid w:val="003E5511"/>
    <w:rsid w:val="003E5552"/>
    <w:rsid w:val="003E76E0"/>
    <w:rsid w:val="003E7BC0"/>
    <w:rsid w:val="003F02C8"/>
    <w:rsid w:val="003F1F70"/>
    <w:rsid w:val="003F2058"/>
    <w:rsid w:val="003F269B"/>
    <w:rsid w:val="003F31B6"/>
    <w:rsid w:val="003F3846"/>
    <w:rsid w:val="003F39AB"/>
    <w:rsid w:val="003F6879"/>
    <w:rsid w:val="003F6963"/>
    <w:rsid w:val="003F72AD"/>
    <w:rsid w:val="003F7626"/>
    <w:rsid w:val="004000F2"/>
    <w:rsid w:val="004008CD"/>
    <w:rsid w:val="00401738"/>
    <w:rsid w:val="00401D8D"/>
    <w:rsid w:val="00402E06"/>
    <w:rsid w:val="004047C9"/>
    <w:rsid w:val="0040481B"/>
    <w:rsid w:val="00404B13"/>
    <w:rsid w:val="00404C94"/>
    <w:rsid w:val="004050AC"/>
    <w:rsid w:val="004055F7"/>
    <w:rsid w:val="00405819"/>
    <w:rsid w:val="00405F30"/>
    <w:rsid w:val="00406732"/>
    <w:rsid w:val="0040719F"/>
    <w:rsid w:val="00411732"/>
    <w:rsid w:val="00411B1D"/>
    <w:rsid w:val="004133D7"/>
    <w:rsid w:val="00413D72"/>
    <w:rsid w:val="00414459"/>
    <w:rsid w:val="004153B0"/>
    <w:rsid w:val="004163C7"/>
    <w:rsid w:val="00416768"/>
    <w:rsid w:val="00416B7E"/>
    <w:rsid w:val="00416D0F"/>
    <w:rsid w:val="00420FA7"/>
    <w:rsid w:val="0042120A"/>
    <w:rsid w:val="00422E8E"/>
    <w:rsid w:val="0042432B"/>
    <w:rsid w:val="0042447A"/>
    <w:rsid w:val="004246AF"/>
    <w:rsid w:val="00425F96"/>
    <w:rsid w:val="004263E7"/>
    <w:rsid w:val="00426CFC"/>
    <w:rsid w:val="00427BDB"/>
    <w:rsid w:val="004302B2"/>
    <w:rsid w:val="00430695"/>
    <w:rsid w:val="00430845"/>
    <w:rsid w:val="00430A11"/>
    <w:rsid w:val="00431794"/>
    <w:rsid w:val="004335D7"/>
    <w:rsid w:val="004339BC"/>
    <w:rsid w:val="004346DB"/>
    <w:rsid w:val="00435FB4"/>
    <w:rsid w:val="004369A3"/>
    <w:rsid w:val="00436CE3"/>
    <w:rsid w:val="00440EE9"/>
    <w:rsid w:val="00442008"/>
    <w:rsid w:val="004447BF"/>
    <w:rsid w:val="00444C25"/>
    <w:rsid w:val="00445AEC"/>
    <w:rsid w:val="00445DE2"/>
    <w:rsid w:val="00446199"/>
    <w:rsid w:val="004462DB"/>
    <w:rsid w:val="004504E3"/>
    <w:rsid w:val="00450583"/>
    <w:rsid w:val="0045190C"/>
    <w:rsid w:val="00451A9F"/>
    <w:rsid w:val="00451FE3"/>
    <w:rsid w:val="004531C3"/>
    <w:rsid w:val="00453968"/>
    <w:rsid w:val="00454874"/>
    <w:rsid w:val="00455D39"/>
    <w:rsid w:val="004560FD"/>
    <w:rsid w:val="004561B2"/>
    <w:rsid w:val="004573B5"/>
    <w:rsid w:val="0046074B"/>
    <w:rsid w:val="00461460"/>
    <w:rsid w:val="00463E11"/>
    <w:rsid w:val="00463F7C"/>
    <w:rsid w:val="00463FA7"/>
    <w:rsid w:val="004645D3"/>
    <w:rsid w:val="00465261"/>
    <w:rsid w:val="00465621"/>
    <w:rsid w:val="004658C4"/>
    <w:rsid w:val="00466272"/>
    <w:rsid w:val="00470D7E"/>
    <w:rsid w:val="004715E4"/>
    <w:rsid w:val="00472066"/>
    <w:rsid w:val="004728B0"/>
    <w:rsid w:val="0047318A"/>
    <w:rsid w:val="00473785"/>
    <w:rsid w:val="004741F8"/>
    <w:rsid w:val="004745A8"/>
    <w:rsid w:val="0047558D"/>
    <w:rsid w:val="0047682F"/>
    <w:rsid w:val="004774F0"/>
    <w:rsid w:val="00477AC0"/>
    <w:rsid w:val="0048011D"/>
    <w:rsid w:val="00482369"/>
    <w:rsid w:val="00483311"/>
    <w:rsid w:val="00484DBF"/>
    <w:rsid w:val="004852C4"/>
    <w:rsid w:val="0048704E"/>
    <w:rsid w:val="0048727B"/>
    <w:rsid w:val="00487D20"/>
    <w:rsid w:val="00490A54"/>
    <w:rsid w:val="00492AD3"/>
    <w:rsid w:val="00493492"/>
    <w:rsid w:val="00494066"/>
    <w:rsid w:val="0049492D"/>
    <w:rsid w:val="00495EED"/>
    <w:rsid w:val="00495F1E"/>
    <w:rsid w:val="004968A6"/>
    <w:rsid w:val="00497182"/>
    <w:rsid w:val="004975FE"/>
    <w:rsid w:val="004976FB"/>
    <w:rsid w:val="004A1B50"/>
    <w:rsid w:val="004A3A3D"/>
    <w:rsid w:val="004A5787"/>
    <w:rsid w:val="004A5892"/>
    <w:rsid w:val="004A6B5A"/>
    <w:rsid w:val="004A793F"/>
    <w:rsid w:val="004B1204"/>
    <w:rsid w:val="004B14E1"/>
    <w:rsid w:val="004B1DD9"/>
    <w:rsid w:val="004B211C"/>
    <w:rsid w:val="004B2590"/>
    <w:rsid w:val="004B2879"/>
    <w:rsid w:val="004B28C1"/>
    <w:rsid w:val="004B2F0C"/>
    <w:rsid w:val="004B5724"/>
    <w:rsid w:val="004B75A7"/>
    <w:rsid w:val="004C0BE1"/>
    <w:rsid w:val="004C2562"/>
    <w:rsid w:val="004C2AA0"/>
    <w:rsid w:val="004C2E0B"/>
    <w:rsid w:val="004C3983"/>
    <w:rsid w:val="004C3D29"/>
    <w:rsid w:val="004C49C7"/>
    <w:rsid w:val="004C61EC"/>
    <w:rsid w:val="004C6BEF"/>
    <w:rsid w:val="004C701B"/>
    <w:rsid w:val="004D0718"/>
    <w:rsid w:val="004D1369"/>
    <w:rsid w:val="004D390F"/>
    <w:rsid w:val="004D4866"/>
    <w:rsid w:val="004D48A9"/>
    <w:rsid w:val="004D4ACB"/>
    <w:rsid w:val="004D4E55"/>
    <w:rsid w:val="004D5729"/>
    <w:rsid w:val="004D5CE9"/>
    <w:rsid w:val="004D6BF6"/>
    <w:rsid w:val="004D7170"/>
    <w:rsid w:val="004D7259"/>
    <w:rsid w:val="004E0D27"/>
    <w:rsid w:val="004E1663"/>
    <w:rsid w:val="004E2006"/>
    <w:rsid w:val="004E4EAF"/>
    <w:rsid w:val="004E60B6"/>
    <w:rsid w:val="004E64CD"/>
    <w:rsid w:val="004E7A46"/>
    <w:rsid w:val="004F0F34"/>
    <w:rsid w:val="004F0FDD"/>
    <w:rsid w:val="004F1376"/>
    <w:rsid w:val="004F1609"/>
    <w:rsid w:val="004F22C6"/>
    <w:rsid w:val="004F2924"/>
    <w:rsid w:val="004F430B"/>
    <w:rsid w:val="004F4E4B"/>
    <w:rsid w:val="004F5270"/>
    <w:rsid w:val="004F5847"/>
    <w:rsid w:val="004F67B7"/>
    <w:rsid w:val="004F6DB8"/>
    <w:rsid w:val="004F71E8"/>
    <w:rsid w:val="004F793D"/>
    <w:rsid w:val="004F7A46"/>
    <w:rsid w:val="005003F7"/>
    <w:rsid w:val="00501257"/>
    <w:rsid w:val="00502FDB"/>
    <w:rsid w:val="00503D20"/>
    <w:rsid w:val="00504181"/>
    <w:rsid w:val="005047CC"/>
    <w:rsid w:val="005050BE"/>
    <w:rsid w:val="00507954"/>
    <w:rsid w:val="0051148F"/>
    <w:rsid w:val="00514318"/>
    <w:rsid w:val="00514FA5"/>
    <w:rsid w:val="005162A3"/>
    <w:rsid w:val="00517616"/>
    <w:rsid w:val="005202D5"/>
    <w:rsid w:val="005226ED"/>
    <w:rsid w:val="00523353"/>
    <w:rsid w:val="005238CB"/>
    <w:rsid w:val="00523F72"/>
    <w:rsid w:val="00524D14"/>
    <w:rsid w:val="00525467"/>
    <w:rsid w:val="00525719"/>
    <w:rsid w:val="0052606D"/>
    <w:rsid w:val="0053008C"/>
    <w:rsid w:val="00530579"/>
    <w:rsid w:val="005314EB"/>
    <w:rsid w:val="0053181E"/>
    <w:rsid w:val="00532631"/>
    <w:rsid w:val="00533CED"/>
    <w:rsid w:val="005344EA"/>
    <w:rsid w:val="00534E64"/>
    <w:rsid w:val="00535F52"/>
    <w:rsid w:val="0053615E"/>
    <w:rsid w:val="0053731D"/>
    <w:rsid w:val="00537374"/>
    <w:rsid w:val="00537426"/>
    <w:rsid w:val="00537A55"/>
    <w:rsid w:val="00537D1E"/>
    <w:rsid w:val="0054071C"/>
    <w:rsid w:val="00540A4D"/>
    <w:rsid w:val="00541638"/>
    <w:rsid w:val="00541745"/>
    <w:rsid w:val="00542962"/>
    <w:rsid w:val="00542C86"/>
    <w:rsid w:val="00542DBF"/>
    <w:rsid w:val="00543255"/>
    <w:rsid w:val="0054374F"/>
    <w:rsid w:val="00545B60"/>
    <w:rsid w:val="00546F20"/>
    <w:rsid w:val="00547B15"/>
    <w:rsid w:val="0055146E"/>
    <w:rsid w:val="00551D93"/>
    <w:rsid w:val="005543DE"/>
    <w:rsid w:val="00554629"/>
    <w:rsid w:val="00555EB9"/>
    <w:rsid w:val="005579F7"/>
    <w:rsid w:val="00557A0C"/>
    <w:rsid w:val="00557D65"/>
    <w:rsid w:val="00560ADE"/>
    <w:rsid w:val="00561667"/>
    <w:rsid w:val="0056415F"/>
    <w:rsid w:val="00564373"/>
    <w:rsid w:val="005644F2"/>
    <w:rsid w:val="005655E6"/>
    <w:rsid w:val="00565B37"/>
    <w:rsid w:val="00565F54"/>
    <w:rsid w:val="005662BC"/>
    <w:rsid w:val="00566BAB"/>
    <w:rsid w:val="00567DA8"/>
    <w:rsid w:val="005701E7"/>
    <w:rsid w:val="005701E9"/>
    <w:rsid w:val="00570688"/>
    <w:rsid w:val="00570B3B"/>
    <w:rsid w:val="00573654"/>
    <w:rsid w:val="005736C5"/>
    <w:rsid w:val="00574F47"/>
    <w:rsid w:val="00575188"/>
    <w:rsid w:val="005754F8"/>
    <w:rsid w:val="0057598E"/>
    <w:rsid w:val="00576504"/>
    <w:rsid w:val="00576C00"/>
    <w:rsid w:val="00580334"/>
    <w:rsid w:val="005812EA"/>
    <w:rsid w:val="005817C2"/>
    <w:rsid w:val="005828EA"/>
    <w:rsid w:val="00584E6C"/>
    <w:rsid w:val="0058521E"/>
    <w:rsid w:val="005857D5"/>
    <w:rsid w:val="0058699E"/>
    <w:rsid w:val="00586B00"/>
    <w:rsid w:val="005870A5"/>
    <w:rsid w:val="00587235"/>
    <w:rsid w:val="00590407"/>
    <w:rsid w:val="005926F1"/>
    <w:rsid w:val="00593EFA"/>
    <w:rsid w:val="005960C4"/>
    <w:rsid w:val="00596C81"/>
    <w:rsid w:val="005A0410"/>
    <w:rsid w:val="005A138A"/>
    <w:rsid w:val="005A15FA"/>
    <w:rsid w:val="005A1E64"/>
    <w:rsid w:val="005A2114"/>
    <w:rsid w:val="005A2C2A"/>
    <w:rsid w:val="005A4823"/>
    <w:rsid w:val="005A4AE1"/>
    <w:rsid w:val="005A59F7"/>
    <w:rsid w:val="005A70EB"/>
    <w:rsid w:val="005B03AE"/>
    <w:rsid w:val="005B0EF3"/>
    <w:rsid w:val="005B1F41"/>
    <w:rsid w:val="005B21CE"/>
    <w:rsid w:val="005B25FC"/>
    <w:rsid w:val="005B4EB6"/>
    <w:rsid w:val="005B55A9"/>
    <w:rsid w:val="005B6F07"/>
    <w:rsid w:val="005B729C"/>
    <w:rsid w:val="005C02B9"/>
    <w:rsid w:val="005C05BE"/>
    <w:rsid w:val="005C071D"/>
    <w:rsid w:val="005C078A"/>
    <w:rsid w:val="005C17E6"/>
    <w:rsid w:val="005C1F79"/>
    <w:rsid w:val="005C223A"/>
    <w:rsid w:val="005C284B"/>
    <w:rsid w:val="005C30DE"/>
    <w:rsid w:val="005C3202"/>
    <w:rsid w:val="005C38AF"/>
    <w:rsid w:val="005C4605"/>
    <w:rsid w:val="005C46AC"/>
    <w:rsid w:val="005C6CF2"/>
    <w:rsid w:val="005C7226"/>
    <w:rsid w:val="005C7AED"/>
    <w:rsid w:val="005D00A3"/>
    <w:rsid w:val="005D18E0"/>
    <w:rsid w:val="005D3EDA"/>
    <w:rsid w:val="005D44DB"/>
    <w:rsid w:val="005D63DC"/>
    <w:rsid w:val="005D679C"/>
    <w:rsid w:val="005D6956"/>
    <w:rsid w:val="005D7C9C"/>
    <w:rsid w:val="005E08BD"/>
    <w:rsid w:val="005E0D7C"/>
    <w:rsid w:val="005E1065"/>
    <w:rsid w:val="005E47E9"/>
    <w:rsid w:val="005E5515"/>
    <w:rsid w:val="005E5E38"/>
    <w:rsid w:val="005E64DB"/>
    <w:rsid w:val="005E66A3"/>
    <w:rsid w:val="005E75FE"/>
    <w:rsid w:val="005F047E"/>
    <w:rsid w:val="005F2261"/>
    <w:rsid w:val="005F2475"/>
    <w:rsid w:val="005F44C8"/>
    <w:rsid w:val="005F4E41"/>
    <w:rsid w:val="005F7E8E"/>
    <w:rsid w:val="0060032B"/>
    <w:rsid w:val="00600C35"/>
    <w:rsid w:val="00601409"/>
    <w:rsid w:val="00603DFC"/>
    <w:rsid w:val="00606B87"/>
    <w:rsid w:val="00610B8B"/>
    <w:rsid w:val="00611357"/>
    <w:rsid w:val="00612E64"/>
    <w:rsid w:val="00612F70"/>
    <w:rsid w:val="006135DD"/>
    <w:rsid w:val="00613C69"/>
    <w:rsid w:val="00614877"/>
    <w:rsid w:val="0061621A"/>
    <w:rsid w:val="00617816"/>
    <w:rsid w:val="006202FC"/>
    <w:rsid w:val="006217E9"/>
    <w:rsid w:val="00621847"/>
    <w:rsid w:val="006235A0"/>
    <w:rsid w:val="00624BF9"/>
    <w:rsid w:val="00625132"/>
    <w:rsid w:val="00625786"/>
    <w:rsid w:val="006257A4"/>
    <w:rsid w:val="0062670F"/>
    <w:rsid w:val="006267BD"/>
    <w:rsid w:val="00626DE6"/>
    <w:rsid w:val="00626F28"/>
    <w:rsid w:val="00627F75"/>
    <w:rsid w:val="00630A6F"/>
    <w:rsid w:val="00632078"/>
    <w:rsid w:val="00633C06"/>
    <w:rsid w:val="00634F13"/>
    <w:rsid w:val="006354F2"/>
    <w:rsid w:val="00635827"/>
    <w:rsid w:val="00636042"/>
    <w:rsid w:val="00636DBE"/>
    <w:rsid w:val="00640B26"/>
    <w:rsid w:val="00642940"/>
    <w:rsid w:val="00643ADC"/>
    <w:rsid w:val="0064455C"/>
    <w:rsid w:val="006450E7"/>
    <w:rsid w:val="00645BD0"/>
    <w:rsid w:val="006464DB"/>
    <w:rsid w:val="006465C3"/>
    <w:rsid w:val="00647DCC"/>
    <w:rsid w:val="00650474"/>
    <w:rsid w:val="00651248"/>
    <w:rsid w:val="00652259"/>
    <w:rsid w:val="00655D99"/>
    <w:rsid w:val="006561E4"/>
    <w:rsid w:val="006565AC"/>
    <w:rsid w:val="00656A87"/>
    <w:rsid w:val="00656BE3"/>
    <w:rsid w:val="00657271"/>
    <w:rsid w:val="006573D3"/>
    <w:rsid w:val="00657701"/>
    <w:rsid w:val="00657B60"/>
    <w:rsid w:val="00660633"/>
    <w:rsid w:val="00660B83"/>
    <w:rsid w:val="00660BF9"/>
    <w:rsid w:val="006611BF"/>
    <w:rsid w:val="00661248"/>
    <w:rsid w:val="006617E7"/>
    <w:rsid w:val="00662098"/>
    <w:rsid w:val="006628EE"/>
    <w:rsid w:val="00663541"/>
    <w:rsid w:val="0066377B"/>
    <w:rsid w:val="00663B54"/>
    <w:rsid w:val="0066425B"/>
    <w:rsid w:val="0066534C"/>
    <w:rsid w:val="006655DA"/>
    <w:rsid w:val="0066575B"/>
    <w:rsid w:val="00667BC5"/>
    <w:rsid w:val="00667DD1"/>
    <w:rsid w:val="00671996"/>
    <w:rsid w:val="00672139"/>
    <w:rsid w:val="0067368D"/>
    <w:rsid w:val="00673FCE"/>
    <w:rsid w:val="006744EC"/>
    <w:rsid w:val="0067464F"/>
    <w:rsid w:val="00675A69"/>
    <w:rsid w:val="00675E4D"/>
    <w:rsid w:val="006762FD"/>
    <w:rsid w:val="00676617"/>
    <w:rsid w:val="00676D32"/>
    <w:rsid w:val="006772EE"/>
    <w:rsid w:val="006776BE"/>
    <w:rsid w:val="00680912"/>
    <w:rsid w:val="00680ADC"/>
    <w:rsid w:val="006831CA"/>
    <w:rsid w:val="006838E9"/>
    <w:rsid w:val="00685036"/>
    <w:rsid w:val="0068542A"/>
    <w:rsid w:val="00685B35"/>
    <w:rsid w:val="00690D3E"/>
    <w:rsid w:val="00691727"/>
    <w:rsid w:val="0069226A"/>
    <w:rsid w:val="0069298F"/>
    <w:rsid w:val="00692D67"/>
    <w:rsid w:val="006943E3"/>
    <w:rsid w:val="00694C5F"/>
    <w:rsid w:val="006951A3"/>
    <w:rsid w:val="00696F03"/>
    <w:rsid w:val="00697591"/>
    <w:rsid w:val="006A2FFA"/>
    <w:rsid w:val="006A3C5F"/>
    <w:rsid w:val="006A43B8"/>
    <w:rsid w:val="006A565B"/>
    <w:rsid w:val="006A63C3"/>
    <w:rsid w:val="006A67D8"/>
    <w:rsid w:val="006A6D3C"/>
    <w:rsid w:val="006B0016"/>
    <w:rsid w:val="006B27D1"/>
    <w:rsid w:val="006B2EE2"/>
    <w:rsid w:val="006B3302"/>
    <w:rsid w:val="006B38EB"/>
    <w:rsid w:val="006B4B37"/>
    <w:rsid w:val="006B6D50"/>
    <w:rsid w:val="006B72BF"/>
    <w:rsid w:val="006C00CB"/>
    <w:rsid w:val="006C2351"/>
    <w:rsid w:val="006C27EA"/>
    <w:rsid w:val="006C2F5D"/>
    <w:rsid w:val="006C343F"/>
    <w:rsid w:val="006C51BF"/>
    <w:rsid w:val="006C53D0"/>
    <w:rsid w:val="006C5BCD"/>
    <w:rsid w:val="006C5D6F"/>
    <w:rsid w:val="006C7CFA"/>
    <w:rsid w:val="006D0698"/>
    <w:rsid w:val="006D104A"/>
    <w:rsid w:val="006D11FC"/>
    <w:rsid w:val="006D1A7B"/>
    <w:rsid w:val="006D28D0"/>
    <w:rsid w:val="006D38F4"/>
    <w:rsid w:val="006D3C20"/>
    <w:rsid w:val="006D3D26"/>
    <w:rsid w:val="006D423B"/>
    <w:rsid w:val="006D4815"/>
    <w:rsid w:val="006D6051"/>
    <w:rsid w:val="006D63A2"/>
    <w:rsid w:val="006D6A9D"/>
    <w:rsid w:val="006D6D9A"/>
    <w:rsid w:val="006D7B5A"/>
    <w:rsid w:val="006D7FE0"/>
    <w:rsid w:val="006E003E"/>
    <w:rsid w:val="006E012E"/>
    <w:rsid w:val="006E1BD3"/>
    <w:rsid w:val="006E3802"/>
    <w:rsid w:val="006E46FA"/>
    <w:rsid w:val="006E5198"/>
    <w:rsid w:val="006E5BAB"/>
    <w:rsid w:val="006E5F29"/>
    <w:rsid w:val="006E68A7"/>
    <w:rsid w:val="006F26FD"/>
    <w:rsid w:val="006F3446"/>
    <w:rsid w:val="006F3C59"/>
    <w:rsid w:val="006F3F48"/>
    <w:rsid w:val="006F498A"/>
    <w:rsid w:val="006F5762"/>
    <w:rsid w:val="006F6271"/>
    <w:rsid w:val="006F794B"/>
    <w:rsid w:val="00701745"/>
    <w:rsid w:val="00701845"/>
    <w:rsid w:val="00701D32"/>
    <w:rsid w:val="00702226"/>
    <w:rsid w:val="00703018"/>
    <w:rsid w:val="007030B4"/>
    <w:rsid w:val="00703B46"/>
    <w:rsid w:val="007055D2"/>
    <w:rsid w:val="00707916"/>
    <w:rsid w:val="00711CFA"/>
    <w:rsid w:val="00713819"/>
    <w:rsid w:val="0071432D"/>
    <w:rsid w:val="007156DE"/>
    <w:rsid w:val="007161F7"/>
    <w:rsid w:val="00716354"/>
    <w:rsid w:val="007166C2"/>
    <w:rsid w:val="00717FF9"/>
    <w:rsid w:val="0072191D"/>
    <w:rsid w:val="00722866"/>
    <w:rsid w:val="00723101"/>
    <w:rsid w:val="007239BC"/>
    <w:rsid w:val="00725540"/>
    <w:rsid w:val="00725852"/>
    <w:rsid w:val="00725CF6"/>
    <w:rsid w:val="00725FDD"/>
    <w:rsid w:val="0073093E"/>
    <w:rsid w:val="00730AA1"/>
    <w:rsid w:val="0073209D"/>
    <w:rsid w:val="0073240D"/>
    <w:rsid w:val="007325CB"/>
    <w:rsid w:val="007340B1"/>
    <w:rsid w:val="00734294"/>
    <w:rsid w:val="00734B9C"/>
    <w:rsid w:val="00734F2D"/>
    <w:rsid w:val="00734F75"/>
    <w:rsid w:val="00735AAB"/>
    <w:rsid w:val="0073772E"/>
    <w:rsid w:val="00737EDE"/>
    <w:rsid w:val="00740316"/>
    <w:rsid w:val="007403C6"/>
    <w:rsid w:val="00740657"/>
    <w:rsid w:val="0074084D"/>
    <w:rsid w:val="00740D0F"/>
    <w:rsid w:val="0074202D"/>
    <w:rsid w:val="007423A8"/>
    <w:rsid w:val="007439EF"/>
    <w:rsid w:val="007443F5"/>
    <w:rsid w:val="00744DD7"/>
    <w:rsid w:val="0075032D"/>
    <w:rsid w:val="00750F2D"/>
    <w:rsid w:val="007517F6"/>
    <w:rsid w:val="00751B68"/>
    <w:rsid w:val="00752B72"/>
    <w:rsid w:val="0075326F"/>
    <w:rsid w:val="007533F0"/>
    <w:rsid w:val="007539BF"/>
    <w:rsid w:val="00753ECD"/>
    <w:rsid w:val="00754425"/>
    <w:rsid w:val="007559D0"/>
    <w:rsid w:val="00755B3F"/>
    <w:rsid w:val="0075639B"/>
    <w:rsid w:val="00757101"/>
    <w:rsid w:val="007607A3"/>
    <w:rsid w:val="00760BFB"/>
    <w:rsid w:val="0076131D"/>
    <w:rsid w:val="00761593"/>
    <w:rsid w:val="00761DEA"/>
    <w:rsid w:val="00762080"/>
    <w:rsid w:val="007627AC"/>
    <w:rsid w:val="007632BA"/>
    <w:rsid w:val="00764570"/>
    <w:rsid w:val="00765439"/>
    <w:rsid w:val="00765BC8"/>
    <w:rsid w:val="00765EEE"/>
    <w:rsid w:val="007679F7"/>
    <w:rsid w:val="00767CED"/>
    <w:rsid w:val="00770085"/>
    <w:rsid w:val="00770514"/>
    <w:rsid w:val="007708D3"/>
    <w:rsid w:val="00770F30"/>
    <w:rsid w:val="00771972"/>
    <w:rsid w:val="00773386"/>
    <w:rsid w:val="00773D98"/>
    <w:rsid w:val="0077639B"/>
    <w:rsid w:val="00776408"/>
    <w:rsid w:val="0077690F"/>
    <w:rsid w:val="00777134"/>
    <w:rsid w:val="00780340"/>
    <w:rsid w:val="00780574"/>
    <w:rsid w:val="007818EE"/>
    <w:rsid w:val="0078400D"/>
    <w:rsid w:val="00785B6F"/>
    <w:rsid w:val="007932C6"/>
    <w:rsid w:val="00794BBE"/>
    <w:rsid w:val="00796FE0"/>
    <w:rsid w:val="007970C8"/>
    <w:rsid w:val="007A2623"/>
    <w:rsid w:val="007A2C33"/>
    <w:rsid w:val="007A433A"/>
    <w:rsid w:val="007A52C5"/>
    <w:rsid w:val="007A6302"/>
    <w:rsid w:val="007A7798"/>
    <w:rsid w:val="007B04F0"/>
    <w:rsid w:val="007B0D6B"/>
    <w:rsid w:val="007B2AD0"/>
    <w:rsid w:val="007B2E04"/>
    <w:rsid w:val="007B2E29"/>
    <w:rsid w:val="007B3E22"/>
    <w:rsid w:val="007B500D"/>
    <w:rsid w:val="007B7078"/>
    <w:rsid w:val="007B7227"/>
    <w:rsid w:val="007C26EA"/>
    <w:rsid w:val="007C63DF"/>
    <w:rsid w:val="007C6625"/>
    <w:rsid w:val="007C7071"/>
    <w:rsid w:val="007C7AD6"/>
    <w:rsid w:val="007C7E38"/>
    <w:rsid w:val="007D0759"/>
    <w:rsid w:val="007D1252"/>
    <w:rsid w:val="007D19F2"/>
    <w:rsid w:val="007D301D"/>
    <w:rsid w:val="007D3065"/>
    <w:rsid w:val="007D3893"/>
    <w:rsid w:val="007D49DD"/>
    <w:rsid w:val="007D59D2"/>
    <w:rsid w:val="007D5BD7"/>
    <w:rsid w:val="007D69DC"/>
    <w:rsid w:val="007D7A34"/>
    <w:rsid w:val="007E1C14"/>
    <w:rsid w:val="007E1E64"/>
    <w:rsid w:val="007E2631"/>
    <w:rsid w:val="007E263D"/>
    <w:rsid w:val="007E36C3"/>
    <w:rsid w:val="007E4398"/>
    <w:rsid w:val="007E7090"/>
    <w:rsid w:val="007F0530"/>
    <w:rsid w:val="007F0551"/>
    <w:rsid w:val="007F0B84"/>
    <w:rsid w:val="007F1939"/>
    <w:rsid w:val="007F1960"/>
    <w:rsid w:val="007F201A"/>
    <w:rsid w:val="007F2894"/>
    <w:rsid w:val="007F2DF9"/>
    <w:rsid w:val="007F3239"/>
    <w:rsid w:val="007F3583"/>
    <w:rsid w:val="007F52AB"/>
    <w:rsid w:val="007F5441"/>
    <w:rsid w:val="007F5885"/>
    <w:rsid w:val="007F714F"/>
    <w:rsid w:val="007F7BF4"/>
    <w:rsid w:val="00800EB6"/>
    <w:rsid w:val="008018F4"/>
    <w:rsid w:val="00803487"/>
    <w:rsid w:val="00804A20"/>
    <w:rsid w:val="00804EBF"/>
    <w:rsid w:val="00805ECA"/>
    <w:rsid w:val="00807022"/>
    <w:rsid w:val="008077A8"/>
    <w:rsid w:val="00807932"/>
    <w:rsid w:val="00807F6E"/>
    <w:rsid w:val="0081008D"/>
    <w:rsid w:val="00811B33"/>
    <w:rsid w:val="008128CA"/>
    <w:rsid w:val="0081298F"/>
    <w:rsid w:val="00812C80"/>
    <w:rsid w:val="00812E4C"/>
    <w:rsid w:val="00813116"/>
    <w:rsid w:val="00813976"/>
    <w:rsid w:val="008141D8"/>
    <w:rsid w:val="008146E3"/>
    <w:rsid w:val="00814E04"/>
    <w:rsid w:val="00814F4C"/>
    <w:rsid w:val="00815170"/>
    <w:rsid w:val="00815914"/>
    <w:rsid w:val="00816B93"/>
    <w:rsid w:val="00820FCB"/>
    <w:rsid w:val="00821122"/>
    <w:rsid w:val="00821761"/>
    <w:rsid w:val="00822DC2"/>
    <w:rsid w:val="00824039"/>
    <w:rsid w:val="0082405B"/>
    <w:rsid w:val="00825669"/>
    <w:rsid w:val="00825C44"/>
    <w:rsid w:val="00827372"/>
    <w:rsid w:val="00827607"/>
    <w:rsid w:val="00827D27"/>
    <w:rsid w:val="008303E6"/>
    <w:rsid w:val="008310D2"/>
    <w:rsid w:val="0083168F"/>
    <w:rsid w:val="008325AB"/>
    <w:rsid w:val="00832D5B"/>
    <w:rsid w:val="0083341A"/>
    <w:rsid w:val="0083380A"/>
    <w:rsid w:val="008341CB"/>
    <w:rsid w:val="0083483E"/>
    <w:rsid w:val="00834DFD"/>
    <w:rsid w:val="008364F5"/>
    <w:rsid w:val="008371E5"/>
    <w:rsid w:val="00837902"/>
    <w:rsid w:val="008409CB"/>
    <w:rsid w:val="008412C7"/>
    <w:rsid w:val="00841DB3"/>
    <w:rsid w:val="00842E58"/>
    <w:rsid w:val="008435A2"/>
    <w:rsid w:val="008452EE"/>
    <w:rsid w:val="00846F31"/>
    <w:rsid w:val="00850B1C"/>
    <w:rsid w:val="00850C9A"/>
    <w:rsid w:val="00850CCE"/>
    <w:rsid w:val="0085170B"/>
    <w:rsid w:val="00851D7C"/>
    <w:rsid w:val="00851D7D"/>
    <w:rsid w:val="00852340"/>
    <w:rsid w:val="00856495"/>
    <w:rsid w:val="008565EE"/>
    <w:rsid w:val="00856972"/>
    <w:rsid w:val="00857352"/>
    <w:rsid w:val="008573C3"/>
    <w:rsid w:val="008602B5"/>
    <w:rsid w:val="008610BA"/>
    <w:rsid w:val="008617BF"/>
    <w:rsid w:val="00861EA9"/>
    <w:rsid w:val="0086382F"/>
    <w:rsid w:val="008644B6"/>
    <w:rsid w:val="00864C66"/>
    <w:rsid w:val="008650E3"/>
    <w:rsid w:val="00866490"/>
    <w:rsid w:val="0086662C"/>
    <w:rsid w:val="008668D5"/>
    <w:rsid w:val="00866A5F"/>
    <w:rsid w:val="00866D0B"/>
    <w:rsid w:val="00870AD6"/>
    <w:rsid w:val="0087178A"/>
    <w:rsid w:val="008741C2"/>
    <w:rsid w:val="0087433E"/>
    <w:rsid w:val="00874A85"/>
    <w:rsid w:val="008757D4"/>
    <w:rsid w:val="0087642B"/>
    <w:rsid w:val="00876A18"/>
    <w:rsid w:val="00876FAE"/>
    <w:rsid w:val="00876FFF"/>
    <w:rsid w:val="008772B6"/>
    <w:rsid w:val="00877EEC"/>
    <w:rsid w:val="00882809"/>
    <w:rsid w:val="00882A51"/>
    <w:rsid w:val="008859D5"/>
    <w:rsid w:val="00885FA2"/>
    <w:rsid w:val="00886B82"/>
    <w:rsid w:val="008871D0"/>
    <w:rsid w:val="00887E73"/>
    <w:rsid w:val="00890FFB"/>
    <w:rsid w:val="008911B9"/>
    <w:rsid w:val="0089154B"/>
    <w:rsid w:val="00891765"/>
    <w:rsid w:val="00892FA0"/>
    <w:rsid w:val="00893D6F"/>
    <w:rsid w:val="00895688"/>
    <w:rsid w:val="008A150B"/>
    <w:rsid w:val="008A3604"/>
    <w:rsid w:val="008A382A"/>
    <w:rsid w:val="008A3DD5"/>
    <w:rsid w:val="008A6927"/>
    <w:rsid w:val="008A6BE6"/>
    <w:rsid w:val="008A6DF0"/>
    <w:rsid w:val="008A7789"/>
    <w:rsid w:val="008B0922"/>
    <w:rsid w:val="008B0DD1"/>
    <w:rsid w:val="008B1BFA"/>
    <w:rsid w:val="008B1C18"/>
    <w:rsid w:val="008B34D1"/>
    <w:rsid w:val="008B4166"/>
    <w:rsid w:val="008B63ED"/>
    <w:rsid w:val="008B66F8"/>
    <w:rsid w:val="008B6F3B"/>
    <w:rsid w:val="008B753B"/>
    <w:rsid w:val="008C0BAC"/>
    <w:rsid w:val="008C1184"/>
    <w:rsid w:val="008C1477"/>
    <w:rsid w:val="008C2675"/>
    <w:rsid w:val="008C2783"/>
    <w:rsid w:val="008C49FB"/>
    <w:rsid w:val="008C52CE"/>
    <w:rsid w:val="008C5F1B"/>
    <w:rsid w:val="008C6654"/>
    <w:rsid w:val="008C772B"/>
    <w:rsid w:val="008D161E"/>
    <w:rsid w:val="008D17AF"/>
    <w:rsid w:val="008D1AF0"/>
    <w:rsid w:val="008D2A4B"/>
    <w:rsid w:val="008D33B6"/>
    <w:rsid w:val="008D41DC"/>
    <w:rsid w:val="008D4F29"/>
    <w:rsid w:val="008D5EA4"/>
    <w:rsid w:val="008D5F84"/>
    <w:rsid w:val="008D6DAF"/>
    <w:rsid w:val="008E314F"/>
    <w:rsid w:val="008E3B6B"/>
    <w:rsid w:val="008E4388"/>
    <w:rsid w:val="008E7686"/>
    <w:rsid w:val="008E7AD5"/>
    <w:rsid w:val="008E7B8B"/>
    <w:rsid w:val="008F011F"/>
    <w:rsid w:val="008F02EA"/>
    <w:rsid w:val="008F0677"/>
    <w:rsid w:val="008F0E7F"/>
    <w:rsid w:val="008F4C62"/>
    <w:rsid w:val="008F56B1"/>
    <w:rsid w:val="008F7C50"/>
    <w:rsid w:val="0090328C"/>
    <w:rsid w:val="00905291"/>
    <w:rsid w:val="00905889"/>
    <w:rsid w:val="00905AA1"/>
    <w:rsid w:val="00910ED5"/>
    <w:rsid w:val="009123F0"/>
    <w:rsid w:val="0091441B"/>
    <w:rsid w:val="00915237"/>
    <w:rsid w:val="00915BF4"/>
    <w:rsid w:val="00915C3A"/>
    <w:rsid w:val="00916296"/>
    <w:rsid w:val="009170AE"/>
    <w:rsid w:val="009178DF"/>
    <w:rsid w:val="00917DC5"/>
    <w:rsid w:val="009203FB"/>
    <w:rsid w:val="00920516"/>
    <w:rsid w:val="00920CC8"/>
    <w:rsid w:val="009210C0"/>
    <w:rsid w:val="00921655"/>
    <w:rsid w:val="009219DA"/>
    <w:rsid w:val="00921C5F"/>
    <w:rsid w:val="009228D0"/>
    <w:rsid w:val="009233DB"/>
    <w:rsid w:val="0092367A"/>
    <w:rsid w:val="0092672A"/>
    <w:rsid w:val="009275F6"/>
    <w:rsid w:val="00927CD6"/>
    <w:rsid w:val="00927F0C"/>
    <w:rsid w:val="00930C98"/>
    <w:rsid w:val="00931716"/>
    <w:rsid w:val="0093276F"/>
    <w:rsid w:val="00932CB0"/>
    <w:rsid w:val="00933128"/>
    <w:rsid w:val="0093350D"/>
    <w:rsid w:val="0093505A"/>
    <w:rsid w:val="0093546A"/>
    <w:rsid w:val="009354CA"/>
    <w:rsid w:val="00936018"/>
    <w:rsid w:val="009365BC"/>
    <w:rsid w:val="00936704"/>
    <w:rsid w:val="009369F9"/>
    <w:rsid w:val="009370BC"/>
    <w:rsid w:val="0093783A"/>
    <w:rsid w:val="00940144"/>
    <w:rsid w:val="009410A6"/>
    <w:rsid w:val="00941595"/>
    <w:rsid w:val="009429B9"/>
    <w:rsid w:val="00943F67"/>
    <w:rsid w:val="00946365"/>
    <w:rsid w:val="00946678"/>
    <w:rsid w:val="00947042"/>
    <w:rsid w:val="00947D08"/>
    <w:rsid w:val="00947D77"/>
    <w:rsid w:val="00947E80"/>
    <w:rsid w:val="009509F1"/>
    <w:rsid w:val="00951F2C"/>
    <w:rsid w:val="0095329F"/>
    <w:rsid w:val="0095355B"/>
    <w:rsid w:val="00953B15"/>
    <w:rsid w:val="0095451C"/>
    <w:rsid w:val="00954612"/>
    <w:rsid w:val="00955151"/>
    <w:rsid w:val="009569A2"/>
    <w:rsid w:val="00960C5C"/>
    <w:rsid w:val="009618C2"/>
    <w:rsid w:val="00961A53"/>
    <w:rsid w:val="00961B21"/>
    <w:rsid w:val="0096228A"/>
    <w:rsid w:val="00962995"/>
    <w:rsid w:val="00962A92"/>
    <w:rsid w:val="00963373"/>
    <w:rsid w:val="0096343A"/>
    <w:rsid w:val="00963AA1"/>
    <w:rsid w:val="00963ACC"/>
    <w:rsid w:val="00963AD6"/>
    <w:rsid w:val="00966349"/>
    <w:rsid w:val="00967346"/>
    <w:rsid w:val="009707EF"/>
    <w:rsid w:val="00971387"/>
    <w:rsid w:val="00971572"/>
    <w:rsid w:val="009715B9"/>
    <w:rsid w:val="00971E46"/>
    <w:rsid w:val="00973AD4"/>
    <w:rsid w:val="00973FB8"/>
    <w:rsid w:val="009745FD"/>
    <w:rsid w:val="009755AA"/>
    <w:rsid w:val="009772A1"/>
    <w:rsid w:val="00980254"/>
    <w:rsid w:val="009806C2"/>
    <w:rsid w:val="0098114B"/>
    <w:rsid w:val="00981C69"/>
    <w:rsid w:val="0098365E"/>
    <w:rsid w:val="00983FF2"/>
    <w:rsid w:val="00984559"/>
    <w:rsid w:val="009856AA"/>
    <w:rsid w:val="00985F21"/>
    <w:rsid w:val="00986DE5"/>
    <w:rsid w:val="00990AF8"/>
    <w:rsid w:val="00990C1C"/>
    <w:rsid w:val="00990D7D"/>
    <w:rsid w:val="00991756"/>
    <w:rsid w:val="009917B6"/>
    <w:rsid w:val="00991DFA"/>
    <w:rsid w:val="00991FBD"/>
    <w:rsid w:val="0099212E"/>
    <w:rsid w:val="00993E91"/>
    <w:rsid w:val="00994E0C"/>
    <w:rsid w:val="00994FA9"/>
    <w:rsid w:val="009971F3"/>
    <w:rsid w:val="009974BB"/>
    <w:rsid w:val="0099760A"/>
    <w:rsid w:val="009A0ED4"/>
    <w:rsid w:val="009A136D"/>
    <w:rsid w:val="009A22DC"/>
    <w:rsid w:val="009A2562"/>
    <w:rsid w:val="009A259C"/>
    <w:rsid w:val="009A4C7A"/>
    <w:rsid w:val="009A5ED8"/>
    <w:rsid w:val="009B006C"/>
    <w:rsid w:val="009B0C5F"/>
    <w:rsid w:val="009B13EE"/>
    <w:rsid w:val="009B19C8"/>
    <w:rsid w:val="009B1FBB"/>
    <w:rsid w:val="009B2043"/>
    <w:rsid w:val="009B37FF"/>
    <w:rsid w:val="009B4A47"/>
    <w:rsid w:val="009B4C08"/>
    <w:rsid w:val="009B5154"/>
    <w:rsid w:val="009B541B"/>
    <w:rsid w:val="009B61B0"/>
    <w:rsid w:val="009B687A"/>
    <w:rsid w:val="009B784D"/>
    <w:rsid w:val="009C0EE1"/>
    <w:rsid w:val="009C1C2F"/>
    <w:rsid w:val="009C26CA"/>
    <w:rsid w:val="009C40B5"/>
    <w:rsid w:val="009C4152"/>
    <w:rsid w:val="009C5283"/>
    <w:rsid w:val="009C588F"/>
    <w:rsid w:val="009C5DBD"/>
    <w:rsid w:val="009C6039"/>
    <w:rsid w:val="009C65D4"/>
    <w:rsid w:val="009C720A"/>
    <w:rsid w:val="009D0376"/>
    <w:rsid w:val="009D08B2"/>
    <w:rsid w:val="009D15E8"/>
    <w:rsid w:val="009D1805"/>
    <w:rsid w:val="009D2D2E"/>
    <w:rsid w:val="009D52AE"/>
    <w:rsid w:val="009D5B6C"/>
    <w:rsid w:val="009D64ED"/>
    <w:rsid w:val="009D73BD"/>
    <w:rsid w:val="009E1BCF"/>
    <w:rsid w:val="009E3573"/>
    <w:rsid w:val="009E601D"/>
    <w:rsid w:val="009E607F"/>
    <w:rsid w:val="009E6BCB"/>
    <w:rsid w:val="009E6BDD"/>
    <w:rsid w:val="009E701E"/>
    <w:rsid w:val="009E761E"/>
    <w:rsid w:val="009E7D13"/>
    <w:rsid w:val="009F003A"/>
    <w:rsid w:val="009F1923"/>
    <w:rsid w:val="009F2541"/>
    <w:rsid w:val="009F308D"/>
    <w:rsid w:val="009F568E"/>
    <w:rsid w:val="009F5C20"/>
    <w:rsid w:val="009F6F67"/>
    <w:rsid w:val="00A01BE1"/>
    <w:rsid w:val="00A02BFE"/>
    <w:rsid w:val="00A030FF"/>
    <w:rsid w:val="00A049C5"/>
    <w:rsid w:val="00A04BAF"/>
    <w:rsid w:val="00A04EAC"/>
    <w:rsid w:val="00A05C29"/>
    <w:rsid w:val="00A05D27"/>
    <w:rsid w:val="00A05D52"/>
    <w:rsid w:val="00A064D3"/>
    <w:rsid w:val="00A0758C"/>
    <w:rsid w:val="00A10200"/>
    <w:rsid w:val="00A10B13"/>
    <w:rsid w:val="00A10BC4"/>
    <w:rsid w:val="00A11F12"/>
    <w:rsid w:val="00A12D18"/>
    <w:rsid w:val="00A12D21"/>
    <w:rsid w:val="00A13064"/>
    <w:rsid w:val="00A1392D"/>
    <w:rsid w:val="00A149E4"/>
    <w:rsid w:val="00A14CAF"/>
    <w:rsid w:val="00A153B3"/>
    <w:rsid w:val="00A1713C"/>
    <w:rsid w:val="00A17895"/>
    <w:rsid w:val="00A21083"/>
    <w:rsid w:val="00A21199"/>
    <w:rsid w:val="00A220FE"/>
    <w:rsid w:val="00A23C86"/>
    <w:rsid w:val="00A242CD"/>
    <w:rsid w:val="00A24940"/>
    <w:rsid w:val="00A252A9"/>
    <w:rsid w:val="00A25683"/>
    <w:rsid w:val="00A25ACD"/>
    <w:rsid w:val="00A300C0"/>
    <w:rsid w:val="00A31504"/>
    <w:rsid w:val="00A32785"/>
    <w:rsid w:val="00A331A8"/>
    <w:rsid w:val="00A34A66"/>
    <w:rsid w:val="00A35008"/>
    <w:rsid w:val="00A35442"/>
    <w:rsid w:val="00A369FA"/>
    <w:rsid w:val="00A37EA3"/>
    <w:rsid w:val="00A40652"/>
    <w:rsid w:val="00A41770"/>
    <w:rsid w:val="00A42600"/>
    <w:rsid w:val="00A42D6D"/>
    <w:rsid w:val="00A43E5C"/>
    <w:rsid w:val="00A4402C"/>
    <w:rsid w:val="00A475D6"/>
    <w:rsid w:val="00A477BF"/>
    <w:rsid w:val="00A514AD"/>
    <w:rsid w:val="00A515CC"/>
    <w:rsid w:val="00A51CFE"/>
    <w:rsid w:val="00A53381"/>
    <w:rsid w:val="00A53713"/>
    <w:rsid w:val="00A54A2B"/>
    <w:rsid w:val="00A55142"/>
    <w:rsid w:val="00A5591B"/>
    <w:rsid w:val="00A56130"/>
    <w:rsid w:val="00A56ACF"/>
    <w:rsid w:val="00A56CA4"/>
    <w:rsid w:val="00A56CF8"/>
    <w:rsid w:val="00A577D0"/>
    <w:rsid w:val="00A60608"/>
    <w:rsid w:val="00A611BB"/>
    <w:rsid w:val="00A614EC"/>
    <w:rsid w:val="00A64DCC"/>
    <w:rsid w:val="00A65510"/>
    <w:rsid w:val="00A6598F"/>
    <w:rsid w:val="00A66154"/>
    <w:rsid w:val="00A67369"/>
    <w:rsid w:val="00A700BA"/>
    <w:rsid w:val="00A705E8"/>
    <w:rsid w:val="00A7339A"/>
    <w:rsid w:val="00A749D2"/>
    <w:rsid w:val="00A74FAF"/>
    <w:rsid w:val="00A75C1A"/>
    <w:rsid w:val="00A75F08"/>
    <w:rsid w:val="00A76DE9"/>
    <w:rsid w:val="00A80A04"/>
    <w:rsid w:val="00A80A1E"/>
    <w:rsid w:val="00A81591"/>
    <w:rsid w:val="00A81AA9"/>
    <w:rsid w:val="00A81E46"/>
    <w:rsid w:val="00A84DF1"/>
    <w:rsid w:val="00A85250"/>
    <w:rsid w:val="00A85797"/>
    <w:rsid w:val="00A871F4"/>
    <w:rsid w:val="00A87DF6"/>
    <w:rsid w:val="00A91FB5"/>
    <w:rsid w:val="00A92587"/>
    <w:rsid w:val="00A93236"/>
    <w:rsid w:val="00A94040"/>
    <w:rsid w:val="00A959E9"/>
    <w:rsid w:val="00A962A1"/>
    <w:rsid w:val="00A9690F"/>
    <w:rsid w:val="00A96B0F"/>
    <w:rsid w:val="00AA085D"/>
    <w:rsid w:val="00AA13C3"/>
    <w:rsid w:val="00AA2B48"/>
    <w:rsid w:val="00AA2B93"/>
    <w:rsid w:val="00AA3653"/>
    <w:rsid w:val="00AA42AD"/>
    <w:rsid w:val="00AA5A93"/>
    <w:rsid w:val="00AA5B67"/>
    <w:rsid w:val="00AA5C62"/>
    <w:rsid w:val="00AA6226"/>
    <w:rsid w:val="00AA66E6"/>
    <w:rsid w:val="00AA68BF"/>
    <w:rsid w:val="00AA76E5"/>
    <w:rsid w:val="00AB014B"/>
    <w:rsid w:val="00AB2618"/>
    <w:rsid w:val="00AB3413"/>
    <w:rsid w:val="00AB736D"/>
    <w:rsid w:val="00AB7867"/>
    <w:rsid w:val="00AB7E55"/>
    <w:rsid w:val="00AC07C0"/>
    <w:rsid w:val="00AC0F76"/>
    <w:rsid w:val="00AC290E"/>
    <w:rsid w:val="00AC5FC0"/>
    <w:rsid w:val="00AC6272"/>
    <w:rsid w:val="00AC6359"/>
    <w:rsid w:val="00AC70EF"/>
    <w:rsid w:val="00AC722D"/>
    <w:rsid w:val="00AC7BC6"/>
    <w:rsid w:val="00AD18F2"/>
    <w:rsid w:val="00AD1DF2"/>
    <w:rsid w:val="00AD2920"/>
    <w:rsid w:val="00AD3155"/>
    <w:rsid w:val="00AD5A4D"/>
    <w:rsid w:val="00AE02CA"/>
    <w:rsid w:val="00AE0749"/>
    <w:rsid w:val="00AE5000"/>
    <w:rsid w:val="00AE51BA"/>
    <w:rsid w:val="00AE58CB"/>
    <w:rsid w:val="00AE6D0B"/>
    <w:rsid w:val="00AE79CE"/>
    <w:rsid w:val="00AE7AA4"/>
    <w:rsid w:val="00AF22CB"/>
    <w:rsid w:val="00AF2E83"/>
    <w:rsid w:val="00AF37F3"/>
    <w:rsid w:val="00AF4AFF"/>
    <w:rsid w:val="00AF5BAD"/>
    <w:rsid w:val="00AF6B75"/>
    <w:rsid w:val="00AF6BB4"/>
    <w:rsid w:val="00AF6D8D"/>
    <w:rsid w:val="00AF7FA8"/>
    <w:rsid w:val="00B02173"/>
    <w:rsid w:val="00B023C3"/>
    <w:rsid w:val="00B02430"/>
    <w:rsid w:val="00B025FB"/>
    <w:rsid w:val="00B028F6"/>
    <w:rsid w:val="00B02C99"/>
    <w:rsid w:val="00B0321C"/>
    <w:rsid w:val="00B0322C"/>
    <w:rsid w:val="00B04EE2"/>
    <w:rsid w:val="00B05127"/>
    <w:rsid w:val="00B056F1"/>
    <w:rsid w:val="00B06DB7"/>
    <w:rsid w:val="00B07881"/>
    <w:rsid w:val="00B07FE5"/>
    <w:rsid w:val="00B11F44"/>
    <w:rsid w:val="00B13647"/>
    <w:rsid w:val="00B1461E"/>
    <w:rsid w:val="00B146BF"/>
    <w:rsid w:val="00B15915"/>
    <w:rsid w:val="00B1759E"/>
    <w:rsid w:val="00B20DC6"/>
    <w:rsid w:val="00B21A2E"/>
    <w:rsid w:val="00B22115"/>
    <w:rsid w:val="00B22358"/>
    <w:rsid w:val="00B233AC"/>
    <w:rsid w:val="00B237C0"/>
    <w:rsid w:val="00B23B07"/>
    <w:rsid w:val="00B23B26"/>
    <w:rsid w:val="00B24F1F"/>
    <w:rsid w:val="00B3136D"/>
    <w:rsid w:val="00B31EA4"/>
    <w:rsid w:val="00B33D67"/>
    <w:rsid w:val="00B351AB"/>
    <w:rsid w:val="00B402EA"/>
    <w:rsid w:val="00B405EC"/>
    <w:rsid w:val="00B408E9"/>
    <w:rsid w:val="00B40CE0"/>
    <w:rsid w:val="00B4291B"/>
    <w:rsid w:val="00B4317E"/>
    <w:rsid w:val="00B4366D"/>
    <w:rsid w:val="00B43C1E"/>
    <w:rsid w:val="00B43EED"/>
    <w:rsid w:val="00B44206"/>
    <w:rsid w:val="00B452DE"/>
    <w:rsid w:val="00B46DC8"/>
    <w:rsid w:val="00B4763B"/>
    <w:rsid w:val="00B50854"/>
    <w:rsid w:val="00B50B70"/>
    <w:rsid w:val="00B51B03"/>
    <w:rsid w:val="00B51DFD"/>
    <w:rsid w:val="00B546E4"/>
    <w:rsid w:val="00B54A76"/>
    <w:rsid w:val="00B55996"/>
    <w:rsid w:val="00B56CC5"/>
    <w:rsid w:val="00B576CB"/>
    <w:rsid w:val="00B60264"/>
    <w:rsid w:val="00B604F3"/>
    <w:rsid w:val="00B61A9E"/>
    <w:rsid w:val="00B626E2"/>
    <w:rsid w:val="00B64740"/>
    <w:rsid w:val="00B64C23"/>
    <w:rsid w:val="00B6676C"/>
    <w:rsid w:val="00B66D51"/>
    <w:rsid w:val="00B708B7"/>
    <w:rsid w:val="00B70918"/>
    <w:rsid w:val="00B70DE3"/>
    <w:rsid w:val="00B71264"/>
    <w:rsid w:val="00B714D9"/>
    <w:rsid w:val="00B7283D"/>
    <w:rsid w:val="00B73044"/>
    <w:rsid w:val="00B733AF"/>
    <w:rsid w:val="00B73918"/>
    <w:rsid w:val="00B75AB8"/>
    <w:rsid w:val="00B76216"/>
    <w:rsid w:val="00B770BD"/>
    <w:rsid w:val="00B7789B"/>
    <w:rsid w:val="00B77B4A"/>
    <w:rsid w:val="00B808E5"/>
    <w:rsid w:val="00B80C40"/>
    <w:rsid w:val="00B81F3C"/>
    <w:rsid w:val="00B83B4D"/>
    <w:rsid w:val="00B84391"/>
    <w:rsid w:val="00B8608C"/>
    <w:rsid w:val="00B868DB"/>
    <w:rsid w:val="00B91314"/>
    <w:rsid w:val="00B924CD"/>
    <w:rsid w:val="00B94643"/>
    <w:rsid w:val="00B96D40"/>
    <w:rsid w:val="00B96F28"/>
    <w:rsid w:val="00B976CA"/>
    <w:rsid w:val="00BA19B6"/>
    <w:rsid w:val="00BA2AE8"/>
    <w:rsid w:val="00BA2BC8"/>
    <w:rsid w:val="00BA2D4E"/>
    <w:rsid w:val="00BA3525"/>
    <w:rsid w:val="00BA3763"/>
    <w:rsid w:val="00BA37B0"/>
    <w:rsid w:val="00BA3FC2"/>
    <w:rsid w:val="00BA4119"/>
    <w:rsid w:val="00BA4649"/>
    <w:rsid w:val="00BA47E0"/>
    <w:rsid w:val="00BA4910"/>
    <w:rsid w:val="00BA4ABB"/>
    <w:rsid w:val="00BA4EAF"/>
    <w:rsid w:val="00BA578D"/>
    <w:rsid w:val="00BA5A2E"/>
    <w:rsid w:val="00BA64B2"/>
    <w:rsid w:val="00BA6A02"/>
    <w:rsid w:val="00BA6C3B"/>
    <w:rsid w:val="00BB111B"/>
    <w:rsid w:val="00BB1203"/>
    <w:rsid w:val="00BB3AF6"/>
    <w:rsid w:val="00BB4AE2"/>
    <w:rsid w:val="00BB4CBF"/>
    <w:rsid w:val="00BB67E6"/>
    <w:rsid w:val="00BB7482"/>
    <w:rsid w:val="00BB7CE6"/>
    <w:rsid w:val="00BC1571"/>
    <w:rsid w:val="00BC1950"/>
    <w:rsid w:val="00BC19F9"/>
    <w:rsid w:val="00BC1B75"/>
    <w:rsid w:val="00BC2A9E"/>
    <w:rsid w:val="00BC2B97"/>
    <w:rsid w:val="00BC2F3B"/>
    <w:rsid w:val="00BC35F4"/>
    <w:rsid w:val="00BC4114"/>
    <w:rsid w:val="00BC4A63"/>
    <w:rsid w:val="00BC7098"/>
    <w:rsid w:val="00BC7EE1"/>
    <w:rsid w:val="00BD1221"/>
    <w:rsid w:val="00BD3DB0"/>
    <w:rsid w:val="00BD4B27"/>
    <w:rsid w:val="00BD4E16"/>
    <w:rsid w:val="00BD67EE"/>
    <w:rsid w:val="00BD6BF3"/>
    <w:rsid w:val="00BD74D9"/>
    <w:rsid w:val="00BE098A"/>
    <w:rsid w:val="00BE09D7"/>
    <w:rsid w:val="00BE179E"/>
    <w:rsid w:val="00BE1844"/>
    <w:rsid w:val="00BE204F"/>
    <w:rsid w:val="00BE274A"/>
    <w:rsid w:val="00BE2D82"/>
    <w:rsid w:val="00BE4C13"/>
    <w:rsid w:val="00BE6E77"/>
    <w:rsid w:val="00BF06B1"/>
    <w:rsid w:val="00BF113D"/>
    <w:rsid w:val="00BF1257"/>
    <w:rsid w:val="00BF1AE7"/>
    <w:rsid w:val="00BF1D98"/>
    <w:rsid w:val="00BF1FB4"/>
    <w:rsid w:val="00BF259E"/>
    <w:rsid w:val="00BF2CF5"/>
    <w:rsid w:val="00BF31F6"/>
    <w:rsid w:val="00BF3971"/>
    <w:rsid w:val="00BF5936"/>
    <w:rsid w:val="00BF6910"/>
    <w:rsid w:val="00C02405"/>
    <w:rsid w:val="00C03E21"/>
    <w:rsid w:val="00C04A53"/>
    <w:rsid w:val="00C05328"/>
    <w:rsid w:val="00C05836"/>
    <w:rsid w:val="00C1292B"/>
    <w:rsid w:val="00C1376B"/>
    <w:rsid w:val="00C150D2"/>
    <w:rsid w:val="00C151B5"/>
    <w:rsid w:val="00C155FF"/>
    <w:rsid w:val="00C16F2B"/>
    <w:rsid w:val="00C20BD4"/>
    <w:rsid w:val="00C21BC8"/>
    <w:rsid w:val="00C2470C"/>
    <w:rsid w:val="00C24A9B"/>
    <w:rsid w:val="00C26399"/>
    <w:rsid w:val="00C3040C"/>
    <w:rsid w:val="00C30DD1"/>
    <w:rsid w:val="00C31544"/>
    <w:rsid w:val="00C3210F"/>
    <w:rsid w:val="00C33526"/>
    <w:rsid w:val="00C357D4"/>
    <w:rsid w:val="00C35ABF"/>
    <w:rsid w:val="00C3725A"/>
    <w:rsid w:val="00C374D9"/>
    <w:rsid w:val="00C37715"/>
    <w:rsid w:val="00C37FEF"/>
    <w:rsid w:val="00C405C9"/>
    <w:rsid w:val="00C409A5"/>
    <w:rsid w:val="00C41B3F"/>
    <w:rsid w:val="00C41CF7"/>
    <w:rsid w:val="00C43AA7"/>
    <w:rsid w:val="00C4403E"/>
    <w:rsid w:val="00C44B6C"/>
    <w:rsid w:val="00C46648"/>
    <w:rsid w:val="00C46AF2"/>
    <w:rsid w:val="00C5009B"/>
    <w:rsid w:val="00C5379A"/>
    <w:rsid w:val="00C538DC"/>
    <w:rsid w:val="00C53DDA"/>
    <w:rsid w:val="00C5510A"/>
    <w:rsid w:val="00C5619A"/>
    <w:rsid w:val="00C57D56"/>
    <w:rsid w:val="00C6035B"/>
    <w:rsid w:val="00C60954"/>
    <w:rsid w:val="00C638B7"/>
    <w:rsid w:val="00C6453F"/>
    <w:rsid w:val="00C64F5A"/>
    <w:rsid w:val="00C65B52"/>
    <w:rsid w:val="00C66098"/>
    <w:rsid w:val="00C707F8"/>
    <w:rsid w:val="00C7118E"/>
    <w:rsid w:val="00C71F60"/>
    <w:rsid w:val="00C7251C"/>
    <w:rsid w:val="00C72699"/>
    <w:rsid w:val="00C74C06"/>
    <w:rsid w:val="00C76200"/>
    <w:rsid w:val="00C776DA"/>
    <w:rsid w:val="00C801B2"/>
    <w:rsid w:val="00C80EC3"/>
    <w:rsid w:val="00C81593"/>
    <w:rsid w:val="00C81692"/>
    <w:rsid w:val="00C81706"/>
    <w:rsid w:val="00C81A8A"/>
    <w:rsid w:val="00C82465"/>
    <w:rsid w:val="00C83220"/>
    <w:rsid w:val="00C843CA"/>
    <w:rsid w:val="00C86297"/>
    <w:rsid w:val="00C90B4E"/>
    <w:rsid w:val="00C91A82"/>
    <w:rsid w:val="00C92BF0"/>
    <w:rsid w:val="00C93C02"/>
    <w:rsid w:val="00C94397"/>
    <w:rsid w:val="00C9469F"/>
    <w:rsid w:val="00C94FF1"/>
    <w:rsid w:val="00C95838"/>
    <w:rsid w:val="00C960E7"/>
    <w:rsid w:val="00C974AA"/>
    <w:rsid w:val="00CA0576"/>
    <w:rsid w:val="00CA092B"/>
    <w:rsid w:val="00CA19A0"/>
    <w:rsid w:val="00CA6737"/>
    <w:rsid w:val="00CB1181"/>
    <w:rsid w:val="00CB1C32"/>
    <w:rsid w:val="00CB1EA5"/>
    <w:rsid w:val="00CB1FD8"/>
    <w:rsid w:val="00CB29EF"/>
    <w:rsid w:val="00CB3AA4"/>
    <w:rsid w:val="00CB415B"/>
    <w:rsid w:val="00CB552A"/>
    <w:rsid w:val="00CB5590"/>
    <w:rsid w:val="00CB6A2E"/>
    <w:rsid w:val="00CB6FC5"/>
    <w:rsid w:val="00CB7849"/>
    <w:rsid w:val="00CB7BD8"/>
    <w:rsid w:val="00CB7DB8"/>
    <w:rsid w:val="00CC03FD"/>
    <w:rsid w:val="00CC05A7"/>
    <w:rsid w:val="00CC0B7A"/>
    <w:rsid w:val="00CC189F"/>
    <w:rsid w:val="00CC3B73"/>
    <w:rsid w:val="00CC405B"/>
    <w:rsid w:val="00CC4E89"/>
    <w:rsid w:val="00CC6D52"/>
    <w:rsid w:val="00CC6D64"/>
    <w:rsid w:val="00CD0BB4"/>
    <w:rsid w:val="00CD169C"/>
    <w:rsid w:val="00CD37B3"/>
    <w:rsid w:val="00CD3A81"/>
    <w:rsid w:val="00CD44A9"/>
    <w:rsid w:val="00CD4967"/>
    <w:rsid w:val="00CD49DC"/>
    <w:rsid w:val="00CD53EB"/>
    <w:rsid w:val="00CD625B"/>
    <w:rsid w:val="00CD7DE7"/>
    <w:rsid w:val="00CE0817"/>
    <w:rsid w:val="00CE0BF4"/>
    <w:rsid w:val="00CE1E18"/>
    <w:rsid w:val="00CE57D1"/>
    <w:rsid w:val="00CE6C08"/>
    <w:rsid w:val="00CE6CE3"/>
    <w:rsid w:val="00CE7929"/>
    <w:rsid w:val="00CF2897"/>
    <w:rsid w:val="00CF2D87"/>
    <w:rsid w:val="00CF4C5F"/>
    <w:rsid w:val="00CF4C75"/>
    <w:rsid w:val="00CF521B"/>
    <w:rsid w:val="00CF5692"/>
    <w:rsid w:val="00CF70B2"/>
    <w:rsid w:val="00CF7D5D"/>
    <w:rsid w:val="00CF7E99"/>
    <w:rsid w:val="00D01DCD"/>
    <w:rsid w:val="00D02D04"/>
    <w:rsid w:val="00D03886"/>
    <w:rsid w:val="00D03BAA"/>
    <w:rsid w:val="00D03E94"/>
    <w:rsid w:val="00D064D3"/>
    <w:rsid w:val="00D07E61"/>
    <w:rsid w:val="00D10439"/>
    <w:rsid w:val="00D10EC2"/>
    <w:rsid w:val="00D11836"/>
    <w:rsid w:val="00D12335"/>
    <w:rsid w:val="00D1241A"/>
    <w:rsid w:val="00D1269E"/>
    <w:rsid w:val="00D1298A"/>
    <w:rsid w:val="00D12F23"/>
    <w:rsid w:val="00D13203"/>
    <w:rsid w:val="00D132D6"/>
    <w:rsid w:val="00D13C4F"/>
    <w:rsid w:val="00D14918"/>
    <w:rsid w:val="00D15072"/>
    <w:rsid w:val="00D152EA"/>
    <w:rsid w:val="00D15C4F"/>
    <w:rsid w:val="00D16294"/>
    <w:rsid w:val="00D17545"/>
    <w:rsid w:val="00D17B15"/>
    <w:rsid w:val="00D17D75"/>
    <w:rsid w:val="00D20C49"/>
    <w:rsid w:val="00D22720"/>
    <w:rsid w:val="00D22EF8"/>
    <w:rsid w:val="00D2329F"/>
    <w:rsid w:val="00D25B3E"/>
    <w:rsid w:val="00D25D71"/>
    <w:rsid w:val="00D25DA0"/>
    <w:rsid w:val="00D260BD"/>
    <w:rsid w:val="00D26482"/>
    <w:rsid w:val="00D26940"/>
    <w:rsid w:val="00D27042"/>
    <w:rsid w:val="00D271F5"/>
    <w:rsid w:val="00D325D5"/>
    <w:rsid w:val="00D32E58"/>
    <w:rsid w:val="00D352E7"/>
    <w:rsid w:val="00D35EED"/>
    <w:rsid w:val="00D376A3"/>
    <w:rsid w:val="00D4062A"/>
    <w:rsid w:val="00D42543"/>
    <w:rsid w:val="00D44516"/>
    <w:rsid w:val="00D45FD4"/>
    <w:rsid w:val="00D47206"/>
    <w:rsid w:val="00D50FA8"/>
    <w:rsid w:val="00D513E1"/>
    <w:rsid w:val="00D534FE"/>
    <w:rsid w:val="00D53AAE"/>
    <w:rsid w:val="00D54968"/>
    <w:rsid w:val="00D55561"/>
    <w:rsid w:val="00D56079"/>
    <w:rsid w:val="00D6000C"/>
    <w:rsid w:val="00D601FC"/>
    <w:rsid w:val="00D60252"/>
    <w:rsid w:val="00D62A24"/>
    <w:rsid w:val="00D64F18"/>
    <w:rsid w:val="00D65212"/>
    <w:rsid w:val="00D654C4"/>
    <w:rsid w:val="00D65685"/>
    <w:rsid w:val="00D65FE8"/>
    <w:rsid w:val="00D66A9E"/>
    <w:rsid w:val="00D66DB0"/>
    <w:rsid w:val="00D70EC7"/>
    <w:rsid w:val="00D71A58"/>
    <w:rsid w:val="00D71AAD"/>
    <w:rsid w:val="00D74401"/>
    <w:rsid w:val="00D74F4F"/>
    <w:rsid w:val="00D7597F"/>
    <w:rsid w:val="00D761C1"/>
    <w:rsid w:val="00D76AFE"/>
    <w:rsid w:val="00D7726A"/>
    <w:rsid w:val="00D774B5"/>
    <w:rsid w:val="00D775FA"/>
    <w:rsid w:val="00D812B4"/>
    <w:rsid w:val="00D81B17"/>
    <w:rsid w:val="00D81F26"/>
    <w:rsid w:val="00D830E0"/>
    <w:rsid w:val="00D851F2"/>
    <w:rsid w:val="00D85F71"/>
    <w:rsid w:val="00D87C37"/>
    <w:rsid w:val="00D90B1D"/>
    <w:rsid w:val="00D90D76"/>
    <w:rsid w:val="00D910D3"/>
    <w:rsid w:val="00D92592"/>
    <w:rsid w:val="00D92881"/>
    <w:rsid w:val="00D92AC2"/>
    <w:rsid w:val="00D941DE"/>
    <w:rsid w:val="00D9648A"/>
    <w:rsid w:val="00D96B32"/>
    <w:rsid w:val="00D96B52"/>
    <w:rsid w:val="00D96EAF"/>
    <w:rsid w:val="00D96FED"/>
    <w:rsid w:val="00D9795E"/>
    <w:rsid w:val="00D97F32"/>
    <w:rsid w:val="00DA0772"/>
    <w:rsid w:val="00DA17DC"/>
    <w:rsid w:val="00DA45D0"/>
    <w:rsid w:val="00DA4677"/>
    <w:rsid w:val="00DA5109"/>
    <w:rsid w:val="00DA6128"/>
    <w:rsid w:val="00DA6797"/>
    <w:rsid w:val="00DA73AB"/>
    <w:rsid w:val="00DB1954"/>
    <w:rsid w:val="00DB217F"/>
    <w:rsid w:val="00DB31B9"/>
    <w:rsid w:val="00DB3456"/>
    <w:rsid w:val="00DB548D"/>
    <w:rsid w:val="00DB6327"/>
    <w:rsid w:val="00DB7559"/>
    <w:rsid w:val="00DC05BA"/>
    <w:rsid w:val="00DC0626"/>
    <w:rsid w:val="00DC124F"/>
    <w:rsid w:val="00DC23C4"/>
    <w:rsid w:val="00DC4D8D"/>
    <w:rsid w:val="00DC50D9"/>
    <w:rsid w:val="00DC5478"/>
    <w:rsid w:val="00DC5C95"/>
    <w:rsid w:val="00DC6278"/>
    <w:rsid w:val="00DC76B8"/>
    <w:rsid w:val="00DD036E"/>
    <w:rsid w:val="00DD0FFA"/>
    <w:rsid w:val="00DD19BA"/>
    <w:rsid w:val="00DD3230"/>
    <w:rsid w:val="00DD3919"/>
    <w:rsid w:val="00DD3C84"/>
    <w:rsid w:val="00DD3D25"/>
    <w:rsid w:val="00DD47A2"/>
    <w:rsid w:val="00DD4FC2"/>
    <w:rsid w:val="00DD5817"/>
    <w:rsid w:val="00DD724E"/>
    <w:rsid w:val="00DD79CC"/>
    <w:rsid w:val="00DD7B5F"/>
    <w:rsid w:val="00DE0F12"/>
    <w:rsid w:val="00DE10AB"/>
    <w:rsid w:val="00DE187C"/>
    <w:rsid w:val="00DE1CF1"/>
    <w:rsid w:val="00DE3ACD"/>
    <w:rsid w:val="00DE4370"/>
    <w:rsid w:val="00DE5124"/>
    <w:rsid w:val="00DE77B1"/>
    <w:rsid w:val="00DF043E"/>
    <w:rsid w:val="00DF080A"/>
    <w:rsid w:val="00DF1466"/>
    <w:rsid w:val="00DF2D51"/>
    <w:rsid w:val="00DF3542"/>
    <w:rsid w:val="00DF3655"/>
    <w:rsid w:val="00DF5CF8"/>
    <w:rsid w:val="00DF6532"/>
    <w:rsid w:val="00DF736E"/>
    <w:rsid w:val="00E008B7"/>
    <w:rsid w:val="00E014A1"/>
    <w:rsid w:val="00E024A9"/>
    <w:rsid w:val="00E026F7"/>
    <w:rsid w:val="00E02B06"/>
    <w:rsid w:val="00E03378"/>
    <w:rsid w:val="00E03A2F"/>
    <w:rsid w:val="00E0497C"/>
    <w:rsid w:val="00E12F77"/>
    <w:rsid w:val="00E14AE7"/>
    <w:rsid w:val="00E151A1"/>
    <w:rsid w:val="00E16D53"/>
    <w:rsid w:val="00E2154A"/>
    <w:rsid w:val="00E21B3E"/>
    <w:rsid w:val="00E21DC1"/>
    <w:rsid w:val="00E2202D"/>
    <w:rsid w:val="00E2219A"/>
    <w:rsid w:val="00E230A2"/>
    <w:rsid w:val="00E23470"/>
    <w:rsid w:val="00E2375C"/>
    <w:rsid w:val="00E240B4"/>
    <w:rsid w:val="00E244AB"/>
    <w:rsid w:val="00E27687"/>
    <w:rsid w:val="00E2794A"/>
    <w:rsid w:val="00E27A42"/>
    <w:rsid w:val="00E27A9E"/>
    <w:rsid w:val="00E27DC2"/>
    <w:rsid w:val="00E31782"/>
    <w:rsid w:val="00E31E6F"/>
    <w:rsid w:val="00E32180"/>
    <w:rsid w:val="00E32CD3"/>
    <w:rsid w:val="00E3310C"/>
    <w:rsid w:val="00E3464C"/>
    <w:rsid w:val="00E34C2F"/>
    <w:rsid w:val="00E35119"/>
    <w:rsid w:val="00E353CC"/>
    <w:rsid w:val="00E355FC"/>
    <w:rsid w:val="00E3597E"/>
    <w:rsid w:val="00E36614"/>
    <w:rsid w:val="00E375C7"/>
    <w:rsid w:val="00E37CD4"/>
    <w:rsid w:val="00E404E0"/>
    <w:rsid w:val="00E41607"/>
    <w:rsid w:val="00E42809"/>
    <w:rsid w:val="00E429AA"/>
    <w:rsid w:val="00E42D0E"/>
    <w:rsid w:val="00E42ED9"/>
    <w:rsid w:val="00E441B4"/>
    <w:rsid w:val="00E44345"/>
    <w:rsid w:val="00E44B26"/>
    <w:rsid w:val="00E44F4E"/>
    <w:rsid w:val="00E5069A"/>
    <w:rsid w:val="00E522A6"/>
    <w:rsid w:val="00E52CD5"/>
    <w:rsid w:val="00E54126"/>
    <w:rsid w:val="00E552E8"/>
    <w:rsid w:val="00E5588D"/>
    <w:rsid w:val="00E55A37"/>
    <w:rsid w:val="00E561BA"/>
    <w:rsid w:val="00E56238"/>
    <w:rsid w:val="00E562F3"/>
    <w:rsid w:val="00E5761A"/>
    <w:rsid w:val="00E57F4B"/>
    <w:rsid w:val="00E60268"/>
    <w:rsid w:val="00E61B6D"/>
    <w:rsid w:val="00E6286B"/>
    <w:rsid w:val="00E662C0"/>
    <w:rsid w:val="00E669D0"/>
    <w:rsid w:val="00E70C98"/>
    <w:rsid w:val="00E716C4"/>
    <w:rsid w:val="00E72FBE"/>
    <w:rsid w:val="00E73276"/>
    <w:rsid w:val="00E747FB"/>
    <w:rsid w:val="00E81851"/>
    <w:rsid w:val="00E835D2"/>
    <w:rsid w:val="00E85113"/>
    <w:rsid w:val="00E8655E"/>
    <w:rsid w:val="00E876E8"/>
    <w:rsid w:val="00E90883"/>
    <w:rsid w:val="00E90D14"/>
    <w:rsid w:val="00E9142F"/>
    <w:rsid w:val="00E93ACD"/>
    <w:rsid w:val="00E94339"/>
    <w:rsid w:val="00E95AF0"/>
    <w:rsid w:val="00E95D33"/>
    <w:rsid w:val="00E95FEA"/>
    <w:rsid w:val="00E96185"/>
    <w:rsid w:val="00E96BFA"/>
    <w:rsid w:val="00E96E69"/>
    <w:rsid w:val="00E978D7"/>
    <w:rsid w:val="00EA11AE"/>
    <w:rsid w:val="00EA2A20"/>
    <w:rsid w:val="00EA5A87"/>
    <w:rsid w:val="00EA61FF"/>
    <w:rsid w:val="00EA636E"/>
    <w:rsid w:val="00EA6EB4"/>
    <w:rsid w:val="00EB0734"/>
    <w:rsid w:val="00EB0D86"/>
    <w:rsid w:val="00EB2A35"/>
    <w:rsid w:val="00EB350B"/>
    <w:rsid w:val="00EB39E2"/>
    <w:rsid w:val="00EB43AD"/>
    <w:rsid w:val="00EB5323"/>
    <w:rsid w:val="00EB55EB"/>
    <w:rsid w:val="00EB64F7"/>
    <w:rsid w:val="00EB6D5C"/>
    <w:rsid w:val="00EB6E7A"/>
    <w:rsid w:val="00EB774C"/>
    <w:rsid w:val="00EB7FEB"/>
    <w:rsid w:val="00EC00CF"/>
    <w:rsid w:val="00EC03DA"/>
    <w:rsid w:val="00EC0CF8"/>
    <w:rsid w:val="00EC1464"/>
    <w:rsid w:val="00EC1E16"/>
    <w:rsid w:val="00EC28CF"/>
    <w:rsid w:val="00EC4F7B"/>
    <w:rsid w:val="00EC5347"/>
    <w:rsid w:val="00EC57D0"/>
    <w:rsid w:val="00EC641B"/>
    <w:rsid w:val="00EC6935"/>
    <w:rsid w:val="00EC6A9C"/>
    <w:rsid w:val="00EC7C30"/>
    <w:rsid w:val="00EC7D57"/>
    <w:rsid w:val="00ED08A4"/>
    <w:rsid w:val="00ED1370"/>
    <w:rsid w:val="00ED17DF"/>
    <w:rsid w:val="00ED1962"/>
    <w:rsid w:val="00ED1FF8"/>
    <w:rsid w:val="00ED23F4"/>
    <w:rsid w:val="00ED3E3E"/>
    <w:rsid w:val="00ED4708"/>
    <w:rsid w:val="00ED6625"/>
    <w:rsid w:val="00ED76D4"/>
    <w:rsid w:val="00ED7813"/>
    <w:rsid w:val="00EE0333"/>
    <w:rsid w:val="00EE1C8A"/>
    <w:rsid w:val="00EE2914"/>
    <w:rsid w:val="00EE30FD"/>
    <w:rsid w:val="00EE3473"/>
    <w:rsid w:val="00EE3F79"/>
    <w:rsid w:val="00EE47FA"/>
    <w:rsid w:val="00EE657F"/>
    <w:rsid w:val="00EE69C1"/>
    <w:rsid w:val="00EE6A95"/>
    <w:rsid w:val="00EE6D80"/>
    <w:rsid w:val="00EF001F"/>
    <w:rsid w:val="00EF22CB"/>
    <w:rsid w:val="00EF3601"/>
    <w:rsid w:val="00EF4AB1"/>
    <w:rsid w:val="00EF4B50"/>
    <w:rsid w:val="00EF5E47"/>
    <w:rsid w:val="00EF73FC"/>
    <w:rsid w:val="00F006FE"/>
    <w:rsid w:val="00F01258"/>
    <w:rsid w:val="00F017CB"/>
    <w:rsid w:val="00F0287F"/>
    <w:rsid w:val="00F032F4"/>
    <w:rsid w:val="00F0392E"/>
    <w:rsid w:val="00F03A61"/>
    <w:rsid w:val="00F03A7C"/>
    <w:rsid w:val="00F047EE"/>
    <w:rsid w:val="00F04B23"/>
    <w:rsid w:val="00F04F50"/>
    <w:rsid w:val="00F05795"/>
    <w:rsid w:val="00F0734C"/>
    <w:rsid w:val="00F118E7"/>
    <w:rsid w:val="00F11B32"/>
    <w:rsid w:val="00F125E6"/>
    <w:rsid w:val="00F1262B"/>
    <w:rsid w:val="00F12DB7"/>
    <w:rsid w:val="00F14655"/>
    <w:rsid w:val="00F14D45"/>
    <w:rsid w:val="00F15125"/>
    <w:rsid w:val="00F153D6"/>
    <w:rsid w:val="00F172F0"/>
    <w:rsid w:val="00F17746"/>
    <w:rsid w:val="00F20620"/>
    <w:rsid w:val="00F214D5"/>
    <w:rsid w:val="00F217EA"/>
    <w:rsid w:val="00F2447D"/>
    <w:rsid w:val="00F24729"/>
    <w:rsid w:val="00F24C55"/>
    <w:rsid w:val="00F25F3B"/>
    <w:rsid w:val="00F2693B"/>
    <w:rsid w:val="00F27410"/>
    <w:rsid w:val="00F27638"/>
    <w:rsid w:val="00F276F2"/>
    <w:rsid w:val="00F27D00"/>
    <w:rsid w:val="00F305A7"/>
    <w:rsid w:val="00F32FE2"/>
    <w:rsid w:val="00F3438E"/>
    <w:rsid w:val="00F34616"/>
    <w:rsid w:val="00F36064"/>
    <w:rsid w:val="00F374A6"/>
    <w:rsid w:val="00F40224"/>
    <w:rsid w:val="00F40384"/>
    <w:rsid w:val="00F40573"/>
    <w:rsid w:val="00F40F5B"/>
    <w:rsid w:val="00F449F1"/>
    <w:rsid w:val="00F44AC0"/>
    <w:rsid w:val="00F45943"/>
    <w:rsid w:val="00F459E9"/>
    <w:rsid w:val="00F45B6C"/>
    <w:rsid w:val="00F47871"/>
    <w:rsid w:val="00F5014D"/>
    <w:rsid w:val="00F50D35"/>
    <w:rsid w:val="00F51082"/>
    <w:rsid w:val="00F523FC"/>
    <w:rsid w:val="00F526DF"/>
    <w:rsid w:val="00F52DAD"/>
    <w:rsid w:val="00F5338E"/>
    <w:rsid w:val="00F55A23"/>
    <w:rsid w:val="00F5769B"/>
    <w:rsid w:val="00F6124F"/>
    <w:rsid w:val="00F64743"/>
    <w:rsid w:val="00F6502B"/>
    <w:rsid w:val="00F658BD"/>
    <w:rsid w:val="00F6694C"/>
    <w:rsid w:val="00F6743F"/>
    <w:rsid w:val="00F67F46"/>
    <w:rsid w:val="00F714A8"/>
    <w:rsid w:val="00F72900"/>
    <w:rsid w:val="00F72A62"/>
    <w:rsid w:val="00F72DCD"/>
    <w:rsid w:val="00F7385C"/>
    <w:rsid w:val="00F745EA"/>
    <w:rsid w:val="00F74F3F"/>
    <w:rsid w:val="00F754C0"/>
    <w:rsid w:val="00F758E3"/>
    <w:rsid w:val="00F75F9F"/>
    <w:rsid w:val="00F76E0A"/>
    <w:rsid w:val="00F779B8"/>
    <w:rsid w:val="00F77B30"/>
    <w:rsid w:val="00F81A95"/>
    <w:rsid w:val="00F82523"/>
    <w:rsid w:val="00F82585"/>
    <w:rsid w:val="00F8383D"/>
    <w:rsid w:val="00F83C3E"/>
    <w:rsid w:val="00F84806"/>
    <w:rsid w:val="00F85589"/>
    <w:rsid w:val="00F872FB"/>
    <w:rsid w:val="00F906FB"/>
    <w:rsid w:val="00F90959"/>
    <w:rsid w:val="00F90B91"/>
    <w:rsid w:val="00F914D4"/>
    <w:rsid w:val="00F92BC3"/>
    <w:rsid w:val="00F94F19"/>
    <w:rsid w:val="00F95F0C"/>
    <w:rsid w:val="00F96FCE"/>
    <w:rsid w:val="00F97A38"/>
    <w:rsid w:val="00FA0249"/>
    <w:rsid w:val="00FA0952"/>
    <w:rsid w:val="00FA13B8"/>
    <w:rsid w:val="00FA2490"/>
    <w:rsid w:val="00FA280F"/>
    <w:rsid w:val="00FA2888"/>
    <w:rsid w:val="00FA2ABB"/>
    <w:rsid w:val="00FA2EFE"/>
    <w:rsid w:val="00FA39FC"/>
    <w:rsid w:val="00FA3E74"/>
    <w:rsid w:val="00FA4B37"/>
    <w:rsid w:val="00FA637E"/>
    <w:rsid w:val="00FB11CE"/>
    <w:rsid w:val="00FB1EDF"/>
    <w:rsid w:val="00FB2DB7"/>
    <w:rsid w:val="00FB3286"/>
    <w:rsid w:val="00FB50ED"/>
    <w:rsid w:val="00FB52DE"/>
    <w:rsid w:val="00FB55AD"/>
    <w:rsid w:val="00FB5BCA"/>
    <w:rsid w:val="00FB61E4"/>
    <w:rsid w:val="00FB63AC"/>
    <w:rsid w:val="00FB67D7"/>
    <w:rsid w:val="00FB7077"/>
    <w:rsid w:val="00FC0483"/>
    <w:rsid w:val="00FC1224"/>
    <w:rsid w:val="00FC54B3"/>
    <w:rsid w:val="00FC5C60"/>
    <w:rsid w:val="00FC65D2"/>
    <w:rsid w:val="00FC6701"/>
    <w:rsid w:val="00FC6D73"/>
    <w:rsid w:val="00FC7115"/>
    <w:rsid w:val="00FC790A"/>
    <w:rsid w:val="00FC7B1D"/>
    <w:rsid w:val="00FD02D0"/>
    <w:rsid w:val="00FD0F8C"/>
    <w:rsid w:val="00FD1754"/>
    <w:rsid w:val="00FD184F"/>
    <w:rsid w:val="00FD26CC"/>
    <w:rsid w:val="00FD4665"/>
    <w:rsid w:val="00FD50A1"/>
    <w:rsid w:val="00FD6274"/>
    <w:rsid w:val="00FD666A"/>
    <w:rsid w:val="00FD721E"/>
    <w:rsid w:val="00FE1A87"/>
    <w:rsid w:val="00FE24C0"/>
    <w:rsid w:val="00FE2B36"/>
    <w:rsid w:val="00FE42E9"/>
    <w:rsid w:val="00FE4621"/>
    <w:rsid w:val="00FE46F5"/>
    <w:rsid w:val="00FE490A"/>
    <w:rsid w:val="00FE4E30"/>
    <w:rsid w:val="00FE5967"/>
    <w:rsid w:val="00FE5D72"/>
    <w:rsid w:val="00FE5E90"/>
    <w:rsid w:val="00FE60BE"/>
    <w:rsid w:val="00FE63B0"/>
    <w:rsid w:val="00FE68CD"/>
    <w:rsid w:val="00FE709B"/>
    <w:rsid w:val="00FE722D"/>
    <w:rsid w:val="00FF000B"/>
    <w:rsid w:val="00FF0AA9"/>
    <w:rsid w:val="00FF0E03"/>
    <w:rsid w:val="00FF4479"/>
    <w:rsid w:val="00FF71F7"/>
    <w:rsid w:val="0461182B"/>
    <w:rsid w:val="04D806FC"/>
    <w:rsid w:val="04DD07A2"/>
    <w:rsid w:val="056F7F78"/>
    <w:rsid w:val="05781604"/>
    <w:rsid w:val="05E80E12"/>
    <w:rsid w:val="067909B6"/>
    <w:rsid w:val="073275AA"/>
    <w:rsid w:val="0A6C0BA3"/>
    <w:rsid w:val="0E4A7B87"/>
    <w:rsid w:val="18A9166B"/>
    <w:rsid w:val="199C6AA9"/>
    <w:rsid w:val="1D7F3AA1"/>
    <w:rsid w:val="1D8A6839"/>
    <w:rsid w:val="1F420355"/>
    <w:rsid w:val="3169680A"/>
    <w:rsid w:val="3734370D"/>
    <w:rsid w:val="3817190C"/>
    <w:rsid w:val="3DD51A0A"/>
    <w:rsid w:val="419672AA"/>
    <w:rsid w:val="41A30FB7"/>
    <w:rsid w:val="42FC1463"/>
    <w:rsid w:val="5294521D"/>
    <w:rsid w:val="56735739"/>
    <w:rsid w:val="57E34E85"/>
    <w:rsid w:val="59D00383"/>
    <w:rsid w:val="5B7812E7"/>
    <w:rsid w:val="69451323"/>
    <w:rsid w:val="6B6F018F"/>
    <w:rsid w:val="6D217ADC"/>
    <w:rsid w:val="703E39BC"/>
    <w:rsid w:val="727F142E"/>
    <w:rsid w:val="74F813CC"/>
    <w:rsid w:val="777C2DF8"/>
    <w:rsid w:val="7ACE4ED2"/>
    <w:rsid w:val="7BF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C38A1A"/>
  <w15:docId w15:val="{B0454592-8183-494C-8E00-D1D148BAB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729"/>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
    <w:basedOn w:val="Normal"/>
    <w:next w:val="BodyText"/>
    <w:link w:val="Heading1Char"/>
    <w:uiPriority w:val="99"/>
    <w:qFormat/>
    <w:rsid w:val="00A75F08"/>
    <w:pPr>
      <w:keepNext/>
      <w:numPr>
        <w:numId w:val="1"/>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2 Char,h2 Char,제목 2,Header 2,Header2,22,heading2,2nd level,H21,H22,H23,H24,H25,R2,E2,†berschrift 2,õberschrift 2,Heading 2 3GPP,Head 2,l2,TitreProp,ITT t2,PA Major Section"/>
    <w:basedOn w:val="Normal"/>
    <w:next w:val="BodyText"/>
    <w:link w:val="Heading2Char"/>
    <w:qFormat/>
    <w:rsid w:val="00A75F08"/>
    <w:pPr>
      <w:keepNext/>
      <w:numPr>
        <w:ilvl w:val="1"/>
        <w:numId w:val="1"/>
      </w:numPr>
      <w:tabs>
        <w:tab w:val="left" w:pos="-806"/>
      </w:tabs>
      <w:spacing w:before="240" w:after="120"/>
      <w:outlineLvl w:val="1"/>
    </w:pPr>
    <w:rPr>
      <w:rFonts w:ascii="Arial" w:eastAsia="MS Mincho" w:hAnsi="Arial"/>
      <w:b/>
      <w:sz w:val="24"/>
      <w:lang w:eastAsia="zh-CN"/>
    </w:rPr>
  </w:style>
  <w:style w:type="paragraph" w:styleId="Heading3">
    <w:name w:val="heading 3"/>
    <w:basedOn w:val="Normal"/>
    <w:next w:val="Normal"/>
    <w:qFormat/>
    <w:rsid w:val="00A75F08"/>
    <w:pPr>
      <w:keepNext/>
      <w:numPr>
        <w:numId w:val="12"/>
      </w:numPr>
      <w:tabs>
        <w:tab w:val="left" w:pos="-5500"/>
      </w:tabs>
      <w:spacing w:before="120" w:after="180"/>
      <w:outlineLvl w:val="2"/>
    </w:pPr>
    <w:rPr>
      <w:rFonts w:ascii="Arial" w:eastAsia="MS Mincho" w:hAnsi="Arial"/>
      <w:sz w:val="22"/>
      <w:szCs w:val="28"/>
      <w:lang w:eastAsia="zh-CN"/>
    </w:rPr>
  </w:style>
  <w:style w:type="paragraph" w:styleId="Heading4">
    <w:name w:val="heading 4"/>
    <w:aliases w:val="H3 CATT"/>
    <w:basedOn w:val="Normal"/>
    <w:next w:val="Normal"/>
    <w:qFormat/>
    <w:rsid w:val="00A75F08"/>
    <w:pPr>
      <w:keepNext/>
      <w:numPr>
        <w:ilvl w:val="3"/>
        <w:numId w:val="1"/>
      </w:numPr>
      <w:spacing w:before="120" w:after="180"/>
      <w:ind w:left="864"/>
      <w:outlineLvl w:val="3"/>
    </w:pPr>
    <w:rPr>
      <w:rFonts w:ascii="Arial" w:eastAsia="Arial" w:hAnsi="Arial"/>
      <w:sz w:val="22"/>
    </w:rPr>
  </w:style>
  <w:style w:type="paragraph" w:styleId="Heading5">
    <w:name w:val="heading 5"/>
    <w:aliases w:val="h5,Heading5,H5,标题 51,Head5,M5,mh2,Module heading 2,heading 8,Numbered Sub-list,Heading 81"/>
    <w:basedOn w:val="Normal"/>
    <w:next w:val="Normal"/>
    <w:link w:val="Heading5Char"/>
    <w:qFormat/>
    <w:rsid w:val="00A75F08"/>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A75F08"/>
    <w:pPr>
      <w:keepNext/>
      <w:keepLines/>
      <w:numPr>
        <w:ilvl w:val="5"/>
        <w:numId w:val="1"/>
      </w:numPr>
      <w:spacing w:before="240" w:after="64" w:line="320" w:lineRule="auto"/>
      <w:outlineLvl w:val="5"/>
    </w:pPr>
    <w:rPr>
      <w:rFonts w:ascii="Cambria" w:eastAsia="SimSun" w:hAnsi="Cambria" w:cs="SimSun"/>
      <w:b/>
      <w:bCs/>
      <w:sz w:val="24"/>
      <w:szCs w:val="24"/>
    </w:rPr>
  </w:style>
  <w:style w:type="paragraph" w:styleId="Heading7">
    <w:name w:val="heading 7"/>
    <w:basedOn w:val="Normal"/>
    <w:next w:val="Normal"/>
    <w:link w:val="Heading7Char"/>
    <w:uiPriority w:val="9"/>
    <w:qFormat/>
    <w:rsid w:val="00A75F08"/>
    <w:pPr>
      <w:keepNext/>
      <w:keepLines/>
      <w:numPr>
        <w:ilvl w:val="6"/>
        <w:numId w:val="1"/>
      </w:numPr>
      <w:spacing w:before="240" w:after="64" w:line="320" w:lineRule="auto"/>
      <w:outlineLvl w:val="6"/>
    </w:pPr>
    <w:rPr>
      <w:b/>
      <w:bCs/>
      <w:sz w:val="24"/>
      <w:szCs w:val="24"/>
    </w:rPr>
  </w:style>
  <w:style w:type="paragraph" w:styleId="Heading8">
    <w:name w:val="heading 8"/>
    <w:aliases w:val="Table Heading"/>
    <w:basedOn w:val="Normal"/>
    <w:next w:val="Normal"/>
    <w:link w:val="Heading8Char"/>
    <w:uiPriority w:val="9"/>
    <w:qFormat/>
    <w:rsid w:val="00A75F08"/>
    <w:pPr>
      <w:keepNext/>
      <w:keepLines/>
      <w:numPr>
        <w:ilvl w:val="7"/>
        <w:numId w:val="1"/>
      </w:numPr>
      <w:spacing w:before="240" w:after="64" w:line="320" w:lineRule="auto"/>
      <w:outlineLvl w:val="7"/>
    </w:pPr>
    <w:rPr>
      <w:rFonts w:ascii="Cambria" w:eastAsia="SimSun" w:hAnsi="Cambria" w:cs="SimSun"/>
      <w:sz w:val="24"/>
      <w:szCs w:val="24"/>
    </w:rPr>
  </w:style>
  <w:style w:type="paragraph" w:styleId="Heading9">
    <w:name w:val="heading 9"/>
    <w:aliases w:val="Figure Heading,FH"/>
    <w:basedOn w:val="Normal"/>
    <w:next w:val="Normal"/>
    <w:link w:val="Heading9Char"/>
    <w:uiPriority w:val="9"/>
    <w:qFormat/>
    <w:rsid w:val="00A75F08"/>
    <w:pPr>
      <w:keepNext/>
      <w:keepLines/>
      <w:numPr>
        <w:ilvl w:val="8"/>
        <w:numId w:val="1"/>
      </w:numPr>
      <w:spacing w:before="240" w:after="64" w:line="320" w:lineRule="auto"/>
      <w:outlineLvl w:val="8"/>
    </w:pPr>
    <w:rPr>
      <w:rFonts w:ascii="Cambria" w:eastAsia="SimSun" w:hAnsi="Cambria" w:cs="SimSun"/>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371E5"/>
    <w:pPr>
      <w:spacing w:after="120"/>
      <w:jc w:val="both"/>
    </w:pPr>
    <w:rPr>
      <w:rFonts w:eastAsia="MS Mincho"/>
    </w:rPr>
  </w:style>
  <w:style w:type="paragraph" w:styleId="List3">
    <w:name w:val="List 3"/>
    <w:basedOn w:val="Normal"/>
    <w:qFormat/>
    <w:rsid w:val="008371E5"/>
    <w:pPr>
      <w:ind w:leftChars="400" w:left="100" w:hangingChars="200" w:hanging="200"/>
      <w:contextualSpacing/>
    </w:pPr>
  </w:style>
  <w:style w:type="paragraph" w:styleId="Caption">
    <w:name w:val="caption"/>
    <w:basedOn w:val="Normal"/>
    <w:next w:val="Normal"/>
    <w:link w:val="CaptionChar"/>
    <w:qFormat/>
    <w:rsid w:val="008371E5"/>
    <w:pPr>
      <w:overflowPunct w:val="0"/>
      <w:autoSpaceDE w:val="0"/>
      <w:autoSpaceDN w:val="0"/>
      <w:adjustRightInd w:val="0"/>
      <w:spacing w:before="120" w:after="120"/>
      <w:textAlignment w:val="baseline"/>
    </w:pPr>
    <w:rPr>
      <w:lang w:val="en-GB"/>
    </w:rPr>
  </w:style>
  <w:style w:type="paragraph" w:styleId="ListBullet">
    <w:name w:val="List Bullet"/>
    <w:basedOn w:val="Normal"/>
    <w:qFormat/>
    <w:rsid w:val="008371E5"/>
    <w:pPr>
      <w:numPr>
        <w:numId w:val="2"/>
      </w:numPr>
    </w:pPr>
    <w:rPr>
      <w:rFonts w:eastAsia="MS Gothic"/>
      <w:sz w:val="24"/>
      <w:szCs w:val="24"/>
      <w:lang w:val="en-GB"/>
    </w:rPr>
  </w:style>
  <w:style w:type="paragraph" w:styleId="DocumentMap">
    <w:name w:val="Document Map"/>
    <w:basedOn w:val="Normal"/>
    <w:qFormat/>
    <w:rsid w:val="008371E5"/>
    <w:pPr>
      <w:shd w:val="clear" w:color="auto" w:fill="000080"/>
    </w:pPr>
  </w:style>
  <w:style w:type="paragraph" w:styleId="CommentText">
    <w:name w:val="annotation text"/>
    <w:basedOn w:val="Normal"/>
    <w:link w:val="CommentTextChar"/>
    <w:uiPriority w:val="99"/>
    <w:qFormat/>
    <w:rsid w:val="008371E5"/>
  </w:style>
  <w:style w:type="paragraph" w:styleId="List2">
    <w:name w:val="List 2"/>
    <w:basedOn w:val="List"/>
    <w:qFormat/>
    <w:rsid w:val="008371E5"/>
    <w:pPr>
      <w:tabs>
        <w:tab w:val="left" w:pos="2041"/>
      </w:tabs>
      <w:spacing w:before="180"/>
      <w:ind w:left="2041" w:hanging="737"/>
    </w:pPr>
    <w:rPr>
      <w:rFonts w:ascii="Arial" w:hAnsi="Arial"/>
      <w:sz w:val="22"/>
    </w:rPr>
  </w:style>
  <w:style w:type="paragraph" w:styleId="List">
    <w:name w:val="List"/>
    <w:basedOn w:val="Normal"/>
    <w:qFormat/>
    <w:rsid w:val="008371E5"/>
    <w:pPr>
      <w:ind w:left="283" w:hanging="283"/>
    </w:pPr>
  </w:style>
  <w:style w:type="paragraph" w:styleId="PlainText">
    <w:name w:val="Plain Text"/>
    <w:basedOn w:val="Normal"/>
    <w:link w:val="PlainTextChar"/>
    <w:uiPriority w:val="99"/>
    <w:qFormat/>
    <w:rsid w:val="008371E5"/>
    <w:pPr>
      <w:widowControl w:val="0"/>
    </w:pPr>
    <w:rPr>
      <w:rFonts w:ascii="Calibri" w:eastAsia="SimSun" w:hAnsi="Courier New" w:cs="Courier New"/>
      <w:kern w:val="2"/>
      <w:sz w:val="21"/>
      <w:szCs w:val="21"/>
      <w:lang w:eastAsia="zh-CN"/>
    </w:rPr>
  </w:style>
  <w:style w:type="paragraph" w:styleId="Date">
    <w:name w:val="Date"/>
    <w:basedOn w:val="Normal"/>
    <w:next w:val="Normal"/>
    <w:link w:val="DateChar"/>
    <w:qFormat/>
    <w:rsid w:val="008371E5"/>
    <w:pPr>
      <w:ind w:leftChars="2500" w:left="100"/>
    </w:pPr>
  </w:style>
  <w:style w:type="paragraph" w:styleId="BodyTextIndent2">
    <w:name w:val="Body Text Indent 2"/>
    <w:basedOn w:val="Normal"/>
    <w:qFormat/>
    <w:rsid w:val="008371E5"/>
    <w:pPr>
      <w:ind w:left="1247" w:hanging="1247"/>
    </w:pPr>
    <w:rPr>
      <w:rFonts w:ascii="Arial" w:eastAsia="SimSun" w:hAnsi="Arial"/>
      <w:b/>
      <w:bCs/>
      <w:szCs w:val="24"/>
      <w:lang w:val="en-GB"/>
    </w:rPr>
  </w:style>
  <w:style w:type="paragraph" w:styleId="BalloonText">
    <w:name w:val="Balloon Text"/>
    <w:basedOn w:val="Normal"/>
    <w:qFormat/>
    <w:rsid w:val="008371E5"/>
    <w:rPr>
      <w:sz w:val="18"/>
    </w:rPr>
  </w:style>
  <w:style w:type="paragraph" w:styleId="Footer">
    <w:name w:val="footer"/>
    <w:basedOn w:val="Normal"/>
    <w:link w:val="FooterChar"/>
    <w:uiPriority w:val="99"/>
    <w:qFormat/>
    <w:rsid w:val="008371E5"/>
    <w:pPr>
      <w:tabs>
        <w:tab w:val="center" w:pos="4153"/>
        <w:tab w:val="right" w:pos="8306"/>
      </w:tabs>
      <w:snapToGrid w:val="0"/>
    </w:pPr>
    <w:rPr>
      <w:sz w:val="18"/>
    </w:rPr>
  </w:style>
  <w:style w:type="paragraph" w:styleId="Header">
    <w:name w:val="header"/>
    <w:basedOn w:val="Normal"/>
    <w:link w:val="HeaderChar"/>
    <w:uiPriority w:val="99"/>
    <w:qFormat/>
    <w:rsid w:val="008371E5"/>
    <w:pPr>
      <w:tabs>
        <w:tab w:val="center" w:pos="4536"/>
        <w:tab w:val="right" w:pos="9072"/>
      </w:tabs>
    </w:pPr>
    <w:rPr>
      <w:rFonts w:ascii="Arial" w:eastAsia="MS Mincho" w:hAnsi="Arial"/>
      <w:b/>
    </w:rPr>
  </w:style>
  <w:style w:type="paragraph" w:styleId="FootnoteText">
    <w:name w:val="footnote text"/>
    <w:basedOn w:val="Normal"/>
    <w:link w:val="FootnoteTextChar"/>
    <w:qFormat/>
    <w:rsid w:val="008371E5"/>
    <w:pPr>
      <w:snapToGrid w:val="0"/>
    </w:pPr>
    <w:rPr>
      <w:sz w:val="18"/>
    </w:rPr>
  </w:style>
  <w:style w:type="paragraph" w:styleId="TableofFigures">
    <w:name w:val="table of figures"/>
    <w:basedOn w:val="Normal"/>
    <w:next w:val="Normal"/>
    <w:uiPriority w:val="99"/>
    <w:unhideWhenUsed/>
    <w:qFormat/>
    <w:rsid w:val="008371E5"/>
  </w:style>
  <w:style w:type="paragraph" w:styleId="List4">
    <w:name w:val="List 4"/>
    <w:basedOn w:val="Normal"/>
    <w:qFormat/>
    <w:rsid w:val="008371E5"/>
    <w:pPr>
      <w:ind w:leftChars="600" w:left="100" w:hangingChars="200" w:hanging="200"/>
      <w:contextualSpacing/>
    </w:pPr>
  </w:style>
  <w:style w:type="paragraph" w:styleId="NormalWeb">
    <w:name w:val="Normal (Web)"/>
    <w:basedOn w:val="Normal"/>
    <w:uiPriority w:val="99"/>
    <w:qFormat/>
    <w:rsid w:val="008371E5"/>
    <w:pPr>
      <w:spacing w:before="100" w:beforeAutospacing="1" w:after="100" w:afterAutospacing="1"/>
    </w:pPr>
    <w:rPr>
      <w:rFonts w:ascii="SimSun" w:eastAsia="SimSun" w:hAnsi="SimSun" w:cs="SimSun"/>
      <w:sz w:val="24"/>
      <w:szCs w:val="24"/>
      <w:lang w:eastAsia="zh-CN"/>
    </w:rPr>
  </w:style>
  <w:style w:type="paragraph" w:styleId="Title">
    <w:name w:val="Title"/>
    <w:basedOn w:val="Normal"/>
    <w:link w:val="TitleChar"/>
    <w:qFormat/>
    <w:rsid w:val="008371E5"/>
    <w:pPr>
      <w:widowControl w:val="0"/>
      <w:spacing w:before="240" w:after="60"/>
      <w:jc w:val="center"/>
      <w:outlineLvl w:val="0"/>
    </w:pPr>
    <w:rPr>
      <w:rFonts w:ascii="Arial" w:eastAsia="SimSun" w:hAnsi="Arial" w:cs="Arial"/>
      <w:b/>
      <w:bCs/>
      <w:kern w:val="2"/>
      <w:sz w:val="32"/>
      <w:szCs w:val="32"/>
      <w:lang w:eastAsia="zh-CN"/>
    </w:rPr>
  </w:style>
  <w:style w:type="paragraph" w:styleId="CommentSubject">
    <w:name w:val="annotation subject"/>
    <w:basedOn w:val="CommentText"/>
    <w:next w:val="CommentText"/>
    <w:qFormat/>
    <w:rsid w:val="008371E5"/>
    <w:rPr>
      <w:b/>
    </w:rPr>
  </w:style>
  <w:style w:type="table" w:styleId="TableGrid">
    <w:name w:val="Table Grid"/>
    <w:aliases w:val="TableGrid"/>
    <w:basedOn w:val="TableNormal"/>
    <w:qFormat/>
    <w:rsid w:val="008371E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8371E5"/>
    <w:rPr>
      <w:rFonts w:ascii="Arial" w:eastAsia="SimSun" w:hAnsi="Arial" w:cs="Arial"/>
      <w:b/>
      <w:bCs/>
      <w:color w:val="0000FF"/>
      <w:kern w:val="2"/>
      <w:lang w:val="en-GB" w:eastAsia="zh-CN" w:bidi="ar-SA"/>
    </w:rPr>
  </w:style>
  <w:style w:type="character" w:styleId="PageNumber">
    <w:name w:val="page number"/>
    <w:basedOn w:val="DefaultParagraphFont"/>
    <w:qFormat/>
    <w:rsid w:val="008371E5"/>
  </w:style>
  <w:style w:type="character" w:styleId="Emphasis">
    <w:name w:val="Emphasis"/>
    <w:basedOn w:val="DefaultParagraphFont"/>
    <w:uiPriority w:val="20"/>
    <w:qFormat/>
    <w:rsid w:val="008371E5"/>
    <w:rPr>
      <w:i/>
      <w:iCs/>
    </w:rPr>
  </w:style>
  <w:style w:type="character" w:styleId="Hyperlink">
    <w:name w:val="Hyperlink"/>
    <w:basedOn w:val="DefaultParagraphFont"/>
    <w:uiPriority w:val="99"/>
    <w:qFormat/>
    <w:rsid w:val="008371E5"/>
    <w:rPr>
      <w:color w:val="0000FF"/>
      <w:u w:val="single"/>
    </w:rPr>
  </w:style>
  <w:style w:type="character" w:styleId="CommentReference">
    <w:name w:val="annotation reference"/>
    <w:basedOn w:val="DefaultParagraphFont"/>
    <w:uiPriority w:val="99"/>
    <w:qFormat/>
    <w:rsid w:val="008371E5"/>
    <w:rPr>
      <w:sz w:val="21"/>
    </w:rPr>
  </w:style>
  <w:style w:type="character" w:styleId="FootnoteReference">
    <w:name w:val="footnote reference"/>
    <w:basedOn w:val="DefaultParagraphFont"/>
    <w:qFormat/>
    <w:rsid w:val="008371E5"/>
    <w:rPr>
      <w:vertAlign w:val="superscript"/>
    </w:rPr>
  </w:style>
  <w:style w:type="character" w:customStyle="1" w:styleId="BodyTextChar">
    <w:name w:val="Body Text Char"/>
    <w:basedOn w:val="DefaultParagraphFont"/>
    <w:link w:val="BodyText"/>
    <w:qFormat/>
    <w:rsid w:val="008371E5"/>
    <w:rPr>
      <w:rFonts w:eastAsia="MS Mincho"/>
      <w:lang w:val="en-US" w:eastAsia="en-US"/>
    </w:rPr>
  </w:style>
  <w:style w:type="character" w:customStyle="1" w:styleId="CaptionChar">
    <w:name w:val="Caption Char"/>
    <w:basedOn w:val="DefaultParagraphFont"/>
    <w:link w:val="Caption"/>
    <w:qFormat/>
    <w:rsid w:val="008371E5"/>
    <w:rPr>
      <w:lang w:val="en-GB" w:eastAsia="en-US"/>
    </w:rPr>
  </w:style>
  <w:style w:type="paragraph" w:customStyle="1" w:styleId="TH">
    <w:name w:val="TH"/>
    <w:basedOn w:val="Normal"/>
    <w:link w:val="THChar"/>
    <w:qFormat/>
    <w:rsid w:val="008371E5"/>
    <w:pPr>
      <w:keepNext/>
      <w:keepLines/>
      <w:spacing w:before="60" w:after="180"/>
      <w:jc w:val="center"/>
    </w:pPr>
    <w:rPr>
      <w:rFonts w:ascii="Arial" w:eastAsia="SimSun" w:hAnsi="Arial"/>
      <w:b/>
      <w:lang w:val="en-GB"/>
    </w:rPr>
  </w:style>
  <w:style w:type="paragraph" w:customStyle="1" w:styleId="TAH">
    <w:name w:val="TAH"/>
    <w:basedOn w:val="Normal"/>
    <w:link w:val="TAHCar"/>
    <w:qFormat/>
    <w:rsid w:val="008371E5"/>
    <w:pPr>
      <w:keepNext/>
      <w:keepLines/>
      <w:jc w:val="center"/>
    </w:pPr>
    <w:rPr>
      <w:rFonts w:ascii="Arial" w:eastAsia="SimSun"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Normal"/>
    <w:link w:val="TALChar"/>
    <w:qFormat/>
    <w:rsid w:val="008371E5"/>
    <w:pPr>
      <w:keepNext/>
      <w:keepLines/>
    </w:pPr>
    <w:rPr>
      <w:rFonts w:ascii="Arial" w:eastAsia="SimSun" w:hAnsi="Arial"/>
      <w:sz w:val="18"/>
      <w:lang w:val="en-GB"/>
    </w:rPr>
  </w:style>
  <w:style w:type="paragraph" w:customStyle="1" w:styleId="0">
    <w:name w:val="0"/>
    <w:basedOn w:val="Normal"/>
    <w:qFormat/>
    <w:rsid w:val="008371E5"/>
    <w:pPr>
      <w:snapToGrid w:val="0"/>
      <w:jc w:val="both"/>
    </w:pPr>
    <w:rPr>
      <w:rFonts w:eastAsia="SimSun"/>
      <w:sz w:val="21"/>
      <w:szCs w:val="21"/>
      <w:lang w:eastAsia="zh-CN"/>
    </w:rPr>
  </w:style>
  <w:style w:type="character" w:customStyle="1" w:styleId="HeaderChar">
    <w:name w:val="Header Char"/>
    <w:basedOn w:val="DefaultParagraphFont"/>
    <w:link w:val="Header"/>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Heading5Char">
    <w:name w:val="Heading 5 Char"/>
    <w:aliases w:val="h5 Char,Heading5 Char,H5 Char,标题 51 Char,Head5 Char,M5 Char,mh2 Char,Module heading 2 Char,heading 8 Char,Numbered Sub-list Char,Heading 81 Char"/>
    <w:basedOn w:val="DefaultParagraphFont"/>
    <w:link w:val="Heading5"/>
    <w:qFormat/>
    <w:rsid w:val="008371E5"/>
    <w:rPr>
      <w:rFonts w:eastAsia="Times New Roman"/>
      <w:b/>
      <w:bCs/>
      <w:sz w:val="28"/>
      <w:szCs w:val="28"/>
      <w:lang w:eastAsia="en-US"/>
    </w:rPr>
  </w:style>
  <w:style w:type="paragraph" w:customStyle="1" w:styleId="EQ">
    <w:name w:val="EQ"/>
    <w:basedOn w:val="Normal"/>
    <w:next w:val="Normal"/>
    <w:uiPriority w:val="99"/>
    <w:qFormat/>
    <w:rsid w:val="008371E5"/>
    <w:pPr>
      <w:keepLines/>
      <w:tabs>
        <w:tab w:val="center" w:pos="4536"/>
        <w:tab w:val="right" w:pos="9072"/>
      </w:tabs>
      <w:spacing w:after="180"/>
    </w:pPr>
    <w:rPr>
      <w:rFonts w:eastAsia="SimSun"/>
      <w:lang w:val="en-GB"/>
    </w:rPr>
  </w:style>
  <w:style w:type="paragraph" w:customStyle="1" w:styleId="B1">
    <w:name w:val="B1"/>
    <w:basedOn w:val="List"/>
    <w:link w:val="B10"/>
    <w:qFormat/>
    <w:rsid w:val="008371E5"/>
    <w:pPr>
      <w:spacing w:after="180"/>
      <w:ind w:left="568" w:hanging="284"/>
    </w:pPr>
    <w:rPr>
      <w:rFonts w:eastAsia="SimSun"/>
      <w:lang w:val="en-GB"/>
    </w:rPr>
  </w:style>
  <w:style w:type="paragraph" w:customStyle="1" w:styleId="TAC">
    <w:name w:val="TAC"/>
    <w:basedOn w:val="TAL"/>
    <w:link w:val="TACChar"/>
    <w:qFormat/>
    <w:rsid w:val="008371E5"/>
    <w:pPr>
      <w:jc w:val="center"/>
    </w:pPr>
  </w:style>
  <w:style w:type="character" w:customStyle="1" w:styleId="THChar">
    <w:name w:val="TH Char"/>
    <w:basedOn w:val="DefaultParagraphFont"/>
    <w:link w:val="TH"/>
    <w:qFormat/>
    <w:rsid w:val="008371E5"/>
    <w:rPr>
      <w:rFonts w:ascii="Arial" w:hAnsi="Arial"/>
      <w:b/>
      <w:lang w:val="en-GB" w:eastAsia="en-US"/>
    </w:rPr>
  </w:style>
  <w:style w:type="character" w:customStyle="1" w:styleId="B10">
    <w:name w:val="B1 (文字)"/>
    <w:basedOn w:val="DefaultParagraphFont"/>
    <w:link w:val="B1"/>
    <w:qFormat/>
    <w:rsid w:val="008371E5"/>
    <w:rPr>
      <w:lang w:val="en-GB" w:eastAsia="en-US"/>
    </w:rPr>
  </w:style>
  <w:style w:type="character" w:customStyle="1" w:styleId="TACChar">
    <w:name w:val="TAC Char"/>
    <w:basedOn w:val="DefaultParagraphFont"/>
    <w:link w:val="TAC"/>
    <w:qFormat/>
    <w:rsid w:val="008371E5"/>
    <w:rPr>
      <w:rFonts w:ascii="Arial" w:hAnsi="Arial"/>
      <w:sz w:val="18"/>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P"/>
    <w:basedOn w:val="Normal"/>
    <w:link w:val="ListParagraphChar"/>
    <w:uiPriority w:val="34"/>
    <w:qFormat/>
    <w:rsid w:val="008371E5"/>
    <w:pPr>
      <w:ind w:firstLineChars="200" w:firstLine="420"/>
    </w:pPr>
    <w:rPr>
      <w:rFonts w:ascii="SimSun" w:eastAsia="SimSun" w:hAnsi="SimSun" w:cs="SimSun"/>
      <w:sz w:val="24"/>
      <w:szCs w:val="24"/>
      <w:lang w:eastAsia="zh-CN"/>
    </w:rPr>
  </w:style>
  <w:style w:type="character" w:customStyle="1" w:styleId="FootnoteTextChar">
    <w:name w:val="Footnote Text Char"/>
    <w:link w:val="FootnoteText"/>
    <w:qFormat/>
    <w:rsid w:val="008371E5"/>
    <w:rPr>
      <w:rFonts w:eastAsia="Times New Roman"/>
      <w:sz w:val="18"/>
      <w:lang w:eastAsia="en-US"/>
    </w:rPr>
  </w:style>
  <w:style w:type="paragraph" w:customStyle="1" w:styleId="Tabletext">
    <w:name w:val="Table_text"/>
    <w:basedOn w:val="Normal"/>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Heading2Char">
    <w:name w:val="Heading 2 Char"/>
    <w:aliases w:val="DO NOT USE_h2 Char,h2 Char1,h21 Char,H2 Char1,Head2A Char,2 Char,UNDERRUBRIK 1-2 Char,H2 Char Char,h2 Char Char,제목 2 Char,Header 2 Char,Header2 Char,22 Char,heading2 Char,2nd level Char,H21 Char,H22 Char,H23 Char,H24 Char,H25 Char,R2 Char"/>
    <w:basedOn w:val="DefaultParagraphFont"/>
    <w:link w:val="Heading2"/>
    <w:qFormat/>
    <w:rsid w:val="00A75F08"/>
    <w:rPr>
      <w:rFonts w:ascii="Arial" w:eastAsia="MS Mincho" w:hAnsi="Arial"/>
      <w:b/>
      <w:sz w:val="24"/>
    </w:rPr>
  </w:style>
  <w:style w:type="paragraph" w:customStyle="1" w:styleId="1">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8371E5"/>
    <w:rPr>
      <w:rFonts w:ascii="Arial" w:hAnsi="Arial"/>
      <w:b/>
      <w:kern w:val="32"/>
      <w:sz w:val="28"/>
    </w:rPr>
  </w:style>
  <w:style w:type="paragraph" w:customStyle="1" w:styleId="EX">
    <w:name w:val="EX"/>
    <w:basedOn w:val="Normal"/>
    <w:rsid w:val="008371E5"/>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8371E5"/>
    <w:rPr>
      <w:rFonts w:eastAsia="Times New Roman"/>
      <w:lang w:eastAsia="en-US"/>
    </w:rPr>
  </w:style>
  <w:style w:type="character" w:customStyle="1" w:styleId="Heading6Char">
    <w:name w:val="Heading 6 Char"/>
    <w:basedOn w:val="DefaultParagraphFont"/>
    <w:link w:val="Heading6"/>
    <w:uiPriority w:val="9"/>
    <w:qFormat/>
    <w:rsid w:val="008371E5"/>
    <w:rPr>
      <w:rFonts w:ascii="Cambria" w:hAnsi="Cambria" w:cs="SimSun"/>
      <w:b/>
      <w:bCs/>
      <w:sz w:val="24"/>
      <w:szCs w:val="24"/>
      <w:lang w:eastAsia="en-US"/>
    </w:rPr>
  </w:style>
  <w:style w:type="character" w:customStyle="1" w:styleId="Heading7Char">
    <w:name w:val="Heading 7 Char"/>
    <w:basedOn w:val="DefaultParagraphFont"/>
    <w:link w:val="Heading7"/>
    <w:uiPriority w:val="9"/>
    <w:rsid w:val="008371E5"/>
    <w:rPr>
      <w:rFonts w:eastAsia="Times New Roman"/>
      <w:b/>
      <w:bCs/>
      <w:sz w:val="24"/>
      <w:szCs w:val="24"/>
      <w:lang w:eastAsia="en-US"/>
    </w:rPr>
  </w:style>
  <w:style w:type="character" w:customStyle="1" w:styleId="Heading8Char">
    <w:name w:val="Heading 8 Char"/>
    <w:aliases w:val="Table Heading Char"/>
    <w:basedOn w:val="DefaultParagraphFont"/>
    <w:link w:val="Heading8"/>
    <w:uiPriority w:val="9"/>
    <w:qFormat/>
    <w:rsid w:val="008371E5"/>
    <w:rPr>
      <w:rFonts w:ascii="Cambria" w:hAnsi="Cambria" w:cs="SimSun"/>
      <w:sz w:val="24"/>
      <w:szCs w:val="24"/>
      <w:lang w:eastAsia="en-US"/>
    </w:rPr>
  </w:style>
  <w:style w:type="character" w:customStyle="1" w:styleId="Heading9Char">
    <w:name w:val="Heading 9 Char"/>
    <w:aliases w:val="Figure Heading Char,FH Char"/>
    <w:basedOn w:val="DefaultParagraphFont"/>
    <w:link w:val="Heading9"/>
    <w:uiPriority w:val="9"/>
    <w:qFormat/>
    <w:rsid w:val="008371E5"/>
    <w:rPr>
      <w:rFonts w:ascii="Cambria" w:hAnsi="Cambria" w:cs="SimSun"/>
      <w:sz w:val="21"/>
      <w:szCs w:val="21"/>
      <w:lang w:eastAsia="en-US"/>
    </w:rPr>
  </w:style>
  <w:style w:type="character" w:customStyle="1" w:styleId="TitleChar">
    <w:name w:val="Title Char"/>
    <w:basedOn w:val="DefaultParagraphFont"/>
    <w:link w:val="Title"/>
    <w:qFormat/>
    <w:rsid w:val="008371E5"/>
    <w:rPr>
      <w:rFonts w:ascii="Arial" w:hAnsi="Arial" w:cs="Arial"/>
      <w:b/>
      <w:bCs/>
      <w:kern w:val="2"/>
      <w:sz w:val="32"/>
      <w:szCs w:val="32"/>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8371E5"/>
    <w:rPr>
      <w:rFonts w:ascii="SimSun" w:hAnsi="SimSun" w:cs="SimSun"/>
      <w:sz w:val="24"/>
      <w:szCs w:val="24"/>
    </w:rPr>
  </w:style>
  <w:style w:type="paragraph" w:customStyle="1" w:styleId="IvDbodytext">
    <w:name w:val="IvD bodytext"/>
    <w:basedOn w:val="BodyText"/>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PlainTextChar">
    <w:name w:val="Plain Text Char"/>
    <w:basedOn w:val="DefaultParagraphFont"/>
    <w:link w:val="PlainText"/>
    <w:uiPriority w:val="99"/>
    <w:qFormat/>
    <w:rsid w:val="008371E5"/>
    <w:rPr>
      <w:rFonts w:ascii="Calibri" w:hAnsi="Courier New" w:cs="Courier New"/>
      <w:kern w:val="2"/>
      <w:sz w:val="21"/>
      <w:szCs w:val="21"/>
    </w:rPr>
  </w:style>
  <w:style w:type="paragraph" w:customStyle="1" w:styleId="FP">
    <w:name w:val="FP"/>
    <w:basedOn w:val="Normal"/>
    <w:uiPriority w:val="99"/>
    <w:rsid w:val="008371E5"/>
    <w:pPr>
      <w:overflowPunct w:val="0"/>
      <w:autoSpaceDE w:val="0"/>
      <w:autoSpaceDN w:val="0"/>
      <w:adjustRightInd w:val="0"/>
      <w:textAlignment w:val="baseline"/>
    </w:pPr>
    <w:rPr>
      <w:rFonts w:eastAsia="SimSun"/>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List2"/>
    <w:link w:val="B2Char"/>
    <w:uiPriority w:val="99"/>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List3"/>
    <w:qFormat/>
    <w:rsid w:val="008371E5"/>
    <w:pPr>
      <w:spacing w:after="180"/>
      <w:ind w:leftChars="0" w:left="1135" w:firstLineChars="0" w:hanging="284"/>
      <w:contextualSpacing w:val="0"/>
    </w:pPr>
    <w:rPr>
      <w:rFonts w:eastAsia="Malgun Gothic"/>
      <w:lang w:val="en-GB"/>
    </w:rPr>
  </w:style>
  <w:style w:type="paragraph" w:customStyle="1" w:styleId="B4">
    <w:name w:val="B4"/>
    <w:basedOn w:val="List4"/>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Heading3"/>
    <w:link w:val="111Char"/>
    <w:qFormat/>
    <w:rsid w:val="00D74401"/>
    <w:pPr>
      <w:numPr>
        <w:ilvl w:val="2"/>
        <w:numId w:val="15"/>
      </w:numPr>
      <w:tabs>
        <w:tab w:val="clear" w:pos="-5500"/>
      </w:tabs>
      <w:spacing w:beforeLines="50" w:before="50" w:afterLines="50" w:after="50"/>
      <w:jc w:val="both"/>
    </w:pPr>
    <w:rPr>
      <w:b/>
      <w:szCs w:val="24"/>
    </w:rPr>
  </w:style>
  <w:style w:type="character" w:customStyle="1" w:styleId="111Char">
    <w:name w:val="1.1.1三级标题 Char"/>
    <w:basedOn w:val="Heading1Char"/>
    <w:link w:val="111"/>
    <w:qFormat/>
    <w:rsid w:val="00D74401"/>
    <w:rPr>
      <w:rFonts w:ascii="Arial" w:eastAsia="MS Mincho" w:hAnsi="Arial"/>
      <w:b/>
      <w:kern w:val="32"/>
      <w:sz w:val="22"/>
      <w:szCs w:val="24"/>
    </w:rPr>
  </w:style>
  <w:style w:type="character" w:customStyle="1" w:styleId="Char1">
    <w:name w:val="列出段落 Char1"/>
    <w:aliases w:val="목록 단락 Char,Paragrafo elenco Char"/>
    <w:uiPriority w:val="34"/>
    <w:qFormat/>
    <w:rsid w:val="008371E5"/>
    <w:rPr>
      <w:rFonts w:eastAsia="SimSun"/>
      <w:lang w:eastAsia="ja-JP"/>
    </w:rPr>
  </w:style>
  <w:style w:type="paragraph" w:customStyle="1" w:styleId="bullet1">
    <w:name w:val="bullet1"/>
    <w:basedOn w:val="Normal"/>
    <w:link w:val="bullet1Char"/>
    <w:qFormat/>
    <w:rsid w:val="008371E5"/>
    <w:pPr>
      <w:numPr>
        <w:numId w:val="4"/>
      </w:numPr>
    </w:pPr>
    <w:rPr>
      <w:rFonts w:ascii="Times" w:eastAsia="Batang" w:hAnsi="Times"/>
      <w:szCs w:val="24"/>
      <w:lang w:val="en-GB"/>
    </w:rPr>
  </w:style>
  <w:style w:type="paragraph" w:customStyle="1" w:styleId="bullet2">
    <w:name w:val="bullet2"/>
    <w:basedOn w:val="Normal"/>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Normal"/>
    <w:qFormat/>
    <w:rsid w:val="008371E5"/>
    <w:pPr>
      <w:numPr>
        <w:ilvl w:val="2"/>
        <w:numId w:val="4"/>
      </w:numPr>
      <w:ind w:hanging="180"/>
    </w:pPr>
    <w:rPr>
      <w:rFonts w:ascii="Times" w:eastAsia="Batang" w:hAnsi="Times"/>
      <w:szCs w:val="24"/>
      <w:lang w:val="en-GB"/>
    </w:rPr>
  </w:style>
  <w:style w:type="paragraph" w:customStyle="1" w:styleId="bullet4">
    <w:name w:val="bullet4"/>
    <w:basedOn w:val="Normal"/>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Normal"/>
    <w:qFormat/>
    <w:rsid w:val="008371E5"/>
    <w:pPr>
      <w:numPr>
        <w:numId w:val="5"/>
      </w:numPr>
      <w:autoSpaceDE w:val="0"/>
      <w:autoSpaceDN w:val="0"/>
      <w:spacing w:before="60" w:after="60" w:line="360" w:lineRule="atLeast"/>
      <w:jc w:val="both"/>
    </w:pPr>
    <w:rPr>
      <w:rFonts w:eastAsia="SimSun"/>
      <w:sz w:val="22"/>
      <w:szCs w:val="16"/>
    </w:rPr>
  </w:style>
  <w:style w:type="character" w:styleId="PlaceholderText">
    <w:name w:val="Placeholder Text"/>
    <w:basedOn w:val="DefaultParagraphFont"/>
    <w:uiPriority w:val="99"/>
    <w:qFormat/>
    <w:rsid w:val="008371E5"/>
    <w:rPr>
      <w:color w:val="808080"/>
    </w:rPr>
  </w:style>
  <w:style w:type="character" w:customStyle="1" w:styleId="B1Char1">
    <w:name w:val="B1 Char1"/>
    <w:qFormat/>
    <w:rsid w:val="008371E5"/>
    <w:rPr>
      <w:rFonts w:ascii="Times New Roman" w:eastAsia="SimSun" w:hAnsi="Times New Roman" w:cs="Times New Roman"/>
      <w:kern w:val="0"/>
      <w:sz w:val="20"/>
      <w:szCs w:val="20"/>
      <w:lang w:val="en-GB" w:eastAsia="en-US"/>
    </w:rPr>
  </w:style>
  <w:style w:type="paragraph" w:customStyle="1" w:styleId="RAN1bullet3">
    <w:name w:val="RAN1 bullet3"/>
    <w:basedOn w:val="Normal"/>
    <w:qFormat/>
    <w:rsid w:val="008371E5"/>
    <w:pPr>
      <w:numPr>
        <w:ilvl w:val="2"/>
        <w:numId w:val="6"/>
      </w:numPr>
      <w:tabs>
        <w:tab w:val="left" w:pos="1440"/>
      </w:tabs>
    </w:pPr>
    <w:rPr>
      <w:rFonts w:ascii="Times" w:eastAsia="Batang" w:hAnsi="Times"/>
    </w:rPr>
  </w:style>
  <w:style w:type="character" w:customStyle="1" w:styleId="B2Char">
    <w:name w:val="B2 Char"/>
    <w:link w:val="B2"/>
    <w:uiPriority w:val="99"/>
    <w:qFormat/>
    <w:rsid w:val="008371E5"/>
    <w:rPr>
      <w:rFonts w:eastAsia="Malgun Gothic"/>
      <w:lang w:val="en-GB" w:eastAsia="en-US"/>
    </w:rPr>
  </w:style>
  <w:style w:type="character" w:customStyle="1" w:styleId="FooterChar">
    <w:name w:val="Footer Char"/>
    <w:basedOn w:val="DefaultParagraphFont"/>
    <w:link w:val="Footer"/>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Normal"/>
    <w:link w:val="3GPPTextChar"/>
    <w:qFormat/>
    <w:rsid w:val="008371E5"/>
    <w:pPr>
      <w:overflowPunct w:val="0"/>
      <w:autoSpaceDE w:val="0"/>
      <w:autoSpaceDN w:val="0"/>
      <w:spacing w:before="120" w:after="120"/>
      <w:jc w:val="both"/>
    </w:pPr>
    <w:rPr>
      <w:rFonts w:eastAsia="SimSun"/>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Normal"/>
    <w:link w:val="NOChar1"/>
    <w:uiPriority w:val="99"/>
    <w:qFormat/>
    <w:rsid w:val="008371E5"/>
    <w:pPr>
      <w:keepLines/>
      <w:ind w:left="1135" w:hanging="851"/>
    </w:pPr>
    <w:rPr>
      <w:rFonts w:eastAsia="SimSun"/>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Normal"/>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Normal"/>
    <w:link w:val="3GPPAgreementsChar"/>
    <w:qFormat/>
    <w:rsid w:val="008371E5"/>
    <w:pPr>
      <w:numPr>
        <w:numId w:val="7"/>
      </w:numPr>
      <w:overflowPunct w:val="0"/>
      <w:autoSpaceDE w:val="0"/>
      <w:autoSpaceDN w:val="0"/>
      <w:adjustRightInd w:val="0"/>
      <w:spacing w:before="60" w:after="60"/>
      <w:jc w:val="both"/>
      <w:textAlignment w:val="baseline"/>
    </w:pPr>
    <w:rPr>
      <w:rFonts w:eastAsia="SimSun"/>
      <w:sz w:val="22"/>
    </w:rPr>
  </w:style>
  <w:style w:type="character" w:customStyle="1" w:styleId="3GPPAgreementsChar">
    <w:name w:val="3GPP Agreements Char"/>
    <w:link w:val="3GPPAgreements"/>
    <w:qFormat/>
    <w:rsid w:val="008371E5"/>
    <w:rPr>
      <w:sz w:val="22"/>
      <w:lang w:eastAsia="en-US"/>
    </w:rPr>
  </w:style>
  <w:style w:type="table" w:customStyle="1" w:styleId="10">
    <w:name w:val="网格型1"/>
    <w:basedOn w:val="TableNormal"/>
    <w:uiPriority w:val="59"/>
    <w:qFormat/>
    <w:rsid w:val="008371E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371E5"/>
  </w:style>
  <w:style w:type="character" w:customStyle="1" w:styleId="DateChar">
    <w:name w:val="Date Char"/>
    <w:basedOn w:val="DefaultParagraphFont"/>
    <w:link w:val="Date"/>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Normal"/>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Normal"/>
    <w:uiPriority w:val="99"/>
    <w:qFormat/>
    <w:rsid w:val="008371E5"/>
    <w:pPr>
      <w:spacing w:before="100" w:beforeAutospacing="1" w:after="100" w:afterAutospacing="1"/>
    </w:pPr>
    <w:rPr>
      <w:rFonts w:ascii="SimSun" w:eastAsia="SimSun" w:hAnsi="SimSun" w:cs="Calibri"/>
      <w:sz w:val="24"/>
      <w:szCs w:val="24"/>
      <w:lang w:eastAsia="zh-CN"/>
    </w:rPr>
  </w:style>
  <w:style w:type="paragraph" w:customStyle="1" w:styleId="xmsolistparagraph">
    <w:name w:val="x_msolistparagraph"/>
    <w:basedOn w:val="Normal"/>
    <w:uiPriority w:val="99"/>
    <w:qFormat/>
    <w:rsid w:val="008371E5"/>
    <w:pPr>
      <w:spacing w:before="100" w:beforeAutospacing="1" w:after="100" w:afterAutospacing="1"/>
    </w:pPr>
    <w:rPr>
      <w:rFonts w:ascii="SimSun" w:eastAsia="SimSun" w:hAnsi="SimSun" w:cs="Calibri"/>
      <w:sz w:val="24"/>
      <w:szCs w:val="24"/>
      <w:lang w:eastAsia="zh-CN"/>
    </w:rPr>
  </w:style>
  <w:style w:type="character" w:customStyle="1" w:styleId="a">
    <w:name w:val="列出段落 字符"/>
    <w:uiPriority w:val="34"/>
    <w:qFormat/>
    <w:rsid w:val="008371E5"/>
    <w:rPr>
      <w:rFonts w:ascii="Times" w:eastAsia="Batang" w:hAnsi="Times"/>
      <w:szCs w:val="24"/>
      <w:lang w:val="en-GB"/>
    </w:rPr>
  </w:style>
  <w:style w:type="paragraph" w:customStyle="1" w:styleId="3GPPNormalText">
    <w:name w:val="3GPP Normal Text"/>
    <w:basedOn w:val="BodyText"/>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Heading5"/>
    <w:next w:val="Normal"/>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DefaultParagraphFont"/>
    <w:rsid w:val="008371E5"/>
  </w:style>
  <w:style w:type="paragraph" w:customStyle="1" w:styleId="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NoList"/>
    <w:rsid w:val="00933128"/>
    <w:pPr>
      <w:numPr>
        <w:numId w:val="9"/>
      </w:numPr>
    </w:pPr>
  </w:style>
  <w:style w:type="paragraph" w:styleId="Revision">
    <w:name w:val="Revision"/>
    <w:hidden/>
    <w:uiPriority w:val="99"/>
    <w:unhideWhenUsed/>
    <w:rsid w:val="00AA085D"/>
    <w:rPr>
      <w:rFonts w:eastAsia="Times New Roman"/>
      <w:lang w:eastAsia="en-US"/>
    </w:rPr>
  </w:style>
  <w:style w:type="paragraph" w:customStyle="1" w:styleId="Proposal">
    <w:name w:val="Proposal"/>
    <w:basedOn w:val="Normal"/>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 w:type="paragraph" w:customStyle="1" w:styleId="EditorsNote">
    <w:name w:val="Editor's Note"/>
    <w:basedOn w:val="NO"/>
    <w:link w:val="EditorsNoteChar"/>
    <w:rsid w:val="001B0B61"/>
    <w:pPr>
      <w:overflowPunct w:val="0"/>
      <w:autoSpaceDE w:val="0"/>
      <w:autoSpaceDN w:val="0"/>
      <w:adjustRightInd w:val="0"/>
      <w:spacing w:after="180"/>
      <w:ind w:left="1559" w:hanging="1276"/>
      <w:textAlignment w:val="baseline"/>
    </w:pPr>
    <w:rPr>
      <w:rFonts w:eastAsia="Times New Roman"/>
      <w:color w:val="FF0000"/>
      <w:sz w:val="20"/>
      <w:lang w:val="en-GB" w:eastAsia="en-GB"/>
    </w:rPr>
  </w:style>
  <w:style w:type="character" w:customStyle="1" w:styleId="EditorsNoteChar">
    <w:name w:val="Editor's Note Char"/>
    <w:aliases w:val="EN Char"/>
    <w:link w:val="EditorsNote"/>
    <w:qFormat/>
    <w:locked/>
    <w:rsid w:val="001B0B61"/>
    <w:rPr>
      <w:rFonts w:eastAsia="Times New Roman"/>
      <w:color w:val="FF0000"/>
      <w:lang w:val="en-GB" w:eastAsia="en-GB"/>
    </w:rPr>
  </w:style>
  <w:style w:type="character" w:customStyle="1" w:styleId="TALCar">
    <w:name w:val="TAL Car"/>
    <w:basedOn w:val="DefaultParagraphFont"/>
    <w:qFormat/>
    <w:locked/>
    <w:rsid w:val="00A75F08"/>
    <w:rPr>
      <w:rFonts w:ascii="Arial" w:eastAsiaTheme="minorEastAsia" w:hAnsi="Arial"/>
      <w:sz w:val="18"/>
      <w:lang w:val="en-GB" w:eastAsia="en-US"/>
    </w:rPr>
  </w:style>
  <w:style w:type="numbering" w:customStyle="1" w:styleId="CurrentList1">
    <w:name w:val="Current List1"/>
    <w:uiPriority w:val="99"/>
    <w:rsid w:val="00A75F08"/>
    <w:pPr>
      <w:numPr>
        <w:numId w:val="13"/>
      </w:numPr>
    </w:pPr>
  </w:style>
  <w:style w:type="numbering" w:customStyle="1" w:styleId="CurrentList2">
    <w:name w:val="Current List2"/>
    <w:uiPriority w:val="99"/>
    <w:rsid w:val="00A75F08"/>
    <w:pPr>
      <w:numPr>
        <w:numId w:val="14"/>
      </w:numPr>
    </w:pPr>
  </w:style>
  <w:style w:type="numbering" w:customStyle="1" w:styleId="CurrentList3">
    <w:name w:val="Current List3"/>
    <w:uiPriority w:val="99"/>
    <w:rsid w:val="00D74401"/>
    <w:pPr>
      <w:numPr>
        <w:numId w:val="16"/>
      </w:numPr>
    </w:pPr>
  </w:style>
  <w:style w:type="numbering" w:customStyle="1" w:styleId="CurrentList4">
    <w:name w:val="Current List4"/>
    <w:uiPriority w:val="99"/>
    <w:rsid w:val="00D74401"/>
    <w:pPr>
      <w:numPr>
        <w:numId w:val="17"/>
      </w:numPr>
    </w:pPr>
  </w:style>
  <w:style w:type="paragraph" w:customStyle="1" w:styleId="maintext">
    <w:name w:val="main text"/>
    <w:basedOn w:val="Normal"/>
    <w:link w:val="maintextChar"/>
    <w:qFormat/>
    <w:rsid w:val="00537A55"/>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537A55"/>
    <w:rPr>
      <w:rFonts w:eastAsia="Malgun Gothic"/>
      <w:lang w:val="en-GB" w:eastAsia="ko-KR"/>
    </w:rPr>
  </w:style>
  <w:style w:type="paragraph" w:customStyle="1" w:styleId="RAN1bullet2">
    <w:name w:val="RAN1 bullet2"/>
    <w:basedOn w:val="Normal"/>
    <w:qFormat/>
    <w:rsid w:val="001A5E2A"/>
    <w:pPr>
      <w:numPr>
        <w:ilvl w:val="1"/>
        <w:numId w:val="21"/>
      </w:numPr>
      <w:tabs>
        <w:tab w:val="left" w:pos="1440"/>
      </w:tabs>
    </w:pPr>
    <w:rPr>
      <w:rFonts w:ascii="Times" w:eastAsia="Batang" w:hAnsi="Times"/>
    </w:rPr>
  </w:style>
  <w:style w:type="character" w:customStyle="1" w:styleId="normaltextrun">
    <w:name w:val="normaltextrun"/>
    <w:qFormat/>
    <w:rsid w:val="0083168F"/>
  </w:style>
  <w:style w:type="paragraph" w:customStyle="1" w:styleId="tal0">
    <w:name w:val="tal"/>
    <w:basedOn w:val="Normal"/>
    <w:rsid w:val="00963AA1"/>
    <w:pPr>
      <w:spacing w:before="100" w:beforeAutospacing="1" w:after="100" w:afterAutospacing="1"/>
    </w:pPr>
    <w:rPr>
      <w:rFonts w:ascii="Calibri" w:eastAsia="Century" w:hAnsi="Calibri" w:cs="Calibri"/>
      <w:sz w:val="22"/>
      <w:szCs w:val="22"/>
    </w:rPr>
  </w:style>
  <w:style w:type="numbering" w:customStyle="1" w:styleId="StyleBulleted">
    <w:name w:val="Style Bulleted"/>
    <w:rsid w:val="00963AA1"/>
    <w:pPr>
      <w:numPr>
        <w:numId w:val="32"/>
      </w:numPr>
    </w:pPr>
  </w:style>
  <w:style w:type="paragraph" w:customStyle="1" w:styleId="maintext0">
    <w:name w:val="maintext"/>
    <w:basedOn w:val="Normal"/>
    <w:rsid w:val="00963AA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407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DD281-3E40-45DB-81A7-43243A502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41</Pages>
  <Words>8750</Words>
  <Characters>49881</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14</cp:revision>
  <dcterms:created xsi:type="dcterms:W3CDTF">2024-02-08T02:21:00Z</dcterms:created>
  <dcterms:modified xsi:type="dcterms:W3CDTF">2024-02-08T04:46:00Z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2052-11.1.0.12302</vt:lpwstr>
  </property>
  <property fmtid="{D5CDD505-2E9C-101B-9397-08002B2CF9AE}" pid="4" name="commondata">
    <vt:lpwstr>eyJoZGlkIjoiNzg0NGIxNWY1YTA1Y2ZjOTE0MDVlNTJlZWI2NTM2ZTcifQ==</vt:lpwstr>
  </property>
</Properties>
</file>