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A5B" w:rsidRPr="007A7A5B" w:rsidRDefault="007A7A5B" w:rsidP="007A7A5B">
      <w:pPr>
        <w:pStyle w:val="a6"/>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7A7A5B">
        <w:rPr>
          <w:rFonts w:eastAsia="宋体" w:cs="Arial"/>
          <w:sz w:val="24"/>
          <w:szCs w:val="24"/>
          <w:lang w:eastAsia="zh-CN"/>
        </w:rPr>
        <w:t>3GPP TSG-RAN WG4 Meeting # 112</w:t>
      </w:r>
      <w:r w:rsidR="000B6ED0">
        <w:rPr>
          <w:rFonts w:eastAsia="宋体" w:cs="Arial"/>
          <w:sz w:val="24"/>
          <w:szCs w:val="24"/>
          <w:lang w:eastAsia="zh-CN"/>
        </w:rPr>
        <w:t>bis</w:t>
      </w:r>
      <w:r w:rsidRPr="007A7A5B">
        <w:rPr>
          <w:rFonts w:eastAsia="宋体" w:cs="Arial"/>
          <w:sz w:val="24"/>
          <w:szCs w:val="24"/>
          <w:lang w:eastAsia="zh-CN"/>
        </w:rPr>
        <w:tab/>
        <w:t>R4-24</w:t>
      </w:r>
      <w:r w:rsidR="00FB792A">
        <w:rPr>
          <w:rFonts w:eastAsia="宋体" w:cs="Arial"/>
          <w:sz w:val="24"/>
          <w:szCs w:val="24"/>
          <w:lang w:eastAsia="zh-CN"/>
        </w:rPr>
        <w:t>16030</w:t>
      </w:r>
    </w:p>
    <w:p w:rsidR="000B6ED0" w:rsidRDefault="000B6ED0" w:rsidP="000B6ED0">
      <w:pPr>
        <w:pStyle w:val="CRCoverPage"/>
        <w:outlineLvl w:val="0"/>
        <w:rPr>
          <w:b/>
          <w:noProof/>
          <w:sz w:val="24"/>
        </w:rPr>
      </w:pPr>
      <w:r w:rsidRPr="00182F87">
        <w:rPr>
          <w:rFonts w:cs="Arial"/>
          <w:b/>
          <w:sz w:val="24"/>
          <w:szCs w:val="24"/>
          <w:lang w:eastAsia="zh-CN"/>
        </w:rPr>
        <w:t>Hefei, China, October 14 – 18,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32E1E" w:rsidRPr="00232E1E">
        <w:rPr>
          <w:rFonts w:ascii="Arial" w:hAnsi="Arial" w:cs="Arial"/>
          <w:sz w:val="22"/>
        </w:rPr>
        <w:t xml:space="preserve">Discussion on MSD for </w:t>
      </w:r>
      <w:bookmarkStart w:id="2" w:name="_Hlk166521916"/>
      <w:r w:rsidR="00232E1E" w:rsidRPr="00232E1E">
        <w:rPr>
          <w:rFonts w:ascii="Arial" w:hAnsi="Arial" w:cs="Arial"/>
          <w:sz w:val="22"/>
        </w:rPr>
        <w:t>CA_n41C-n79A</w:t>
      </w:r>
      <w:bookmarkEnd w:id="2"/>
      <w:r w:rsidR="00232E1E" w:rsidRPr="00232E1E">
        <w:rPr>
          <w:rFonts w:ascii="Arial" w:hAnsi="Arial" w:cs="Arial"/>
          <w:sz w:val="22"/>
        </w:rPr>
        <w:t xml:space="preserve"> with intra-band UL CA_n41C</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B6ED0">
        <w:rPr>
          <w:rFonts w:ascii="Arial" w:eastAsia="宋体" w:hAnsi="Arial" w:cs="Arial"/>
          <w:sz w:val="22"/>
          <w:lang w:eastAsia="zh-CN"/>
        </w:rPr>
        <w:t>5</w:t>
      </w:r>
      <w:r w:rsidR="00641C05">
        <w:rPr>
          <w:rFonts w:ascii="Arial" w:eastAsia="宋体" w:hAnsi="Arial" w:cs="Arial"/>
          <w:sz w:val="22"/>
          <w:lang w:eastAsia="zh-CN"/>
        </w:rPr>
        <w:t>.3.3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9E3CE2"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9E3CE2">
        <w:rPr>
          <w:rFonts w:eastAsia="宋体"/>
          <w:lang w:val="en-US" w:eastAsia="zh-CN"/>
        </w:rPr>
        <w:t xml:space="preserve">one issue was raised in the contribution [1] to discuss whether MSD test configuration with intra-band UL CA should be reconsidered. And the </w:t>
      </w:r>
      <w:r w:rsidR="00DF7404">
        <w:rPr>
          <w:rFonts w:eastAsia="宋体"/>
          <w:lang w:val="en-US" w:eastAsia="zh-CN"/>
        </w:rPr>
        <w:t>w</w:t>
      </w:r>
      <w:r w:rsidR="009E3CE2">
        <w:rPr>
          <w:rFonts w:eastAsia="宋体"/>
          <w:lang w:val="en-US" w:eastAsia="zh-CN"/>
        </w:rPr>
        <w:t>ay forward [2] was approved</w:t>
      </w:r>
      <w:r w:rsidR="00476F45">
        <w:rPr>
          <w:rFonts w:eastAsia="宋体"/>
          <w:lang w:val="en-US" w:eastAsia="zh-CN"/>
        </w:rPr>
        <w:t xml:space="preserve"> with the following issues to be further discussed.</w:t>
      </w:r>
    </w:p>
    <w:p w:rsidR="009E3CE2" w:rsidRDefault="009E3CE2" w:rsidP="00A779C9">
      <w:pPr>
        <w:widowControl w:val="0"/>
        <w:overflowPunct/>
        <w:autoSpaceDE/>
        <w:autoSpaceDN/>
        <w:adjustRightInd/>
        <w:spacing w:after="0"/>
        <w:textAlignment w:val="auto"/>
        <w:rPr>
          <w:rFonts w:eastAsia="宋体"/>
          <w:lang w:val="en-US" w:eastAsia="zh-CN"/>
        </w:rPr>
      </w:pPr>
    </w:p>
    <w:tbl>
      <w:tblPr>
        <w:tblStyle w:val="af9"/>
        <w:tblW w:w="0" w:type="auto"/>
        <w:tblLook w:val="04A0" w:firstRow="1" w:lastRow="0" w:firstColumn="1" w:lastColumn="0" w:noHBand="0" w:noVBand="1"/>
      </w:tblPr>
      <w:tblGrid>
        <w:gridCol w:w="9631"/>
      </w:tblGrid>
      <w:tr w:rsidR="00476F45" w:rsidTr="00476F45">
        <w:tc>
          <w:tcPr>
            <w:tcW w:w="9631" w:type="dxa"/>
          </w:tcPr>
          <w:p w:rsidR="00476F45" w:rsidRDefault="00476F45" w:rsidP="00476F45">
            <w:pPr>
              <w:spacing w:after="0"/>
              <w:jc w:val="both"/>
              <w:rPr>
                <w:rFonts w:ascii="Arial" w:hAnsi="Arial" w:cs="Arial"/>
                <w:b/>
                <w:bCs/>
                <w:i/>
                <w:iCs/>
              </w:rPr>
            </w:pPr>
            <w:r>
              <w:rPr>
                <w:rFonts w:ascii="Arial" w:hAnsi="Arial" w:cs="Arial"/>
                <w:b/>
                <w:bCs/>
                <w:i/>
                <w:iCs/>
              </w:rPr>
              <w:t xml:space="preserve">Proposal 1: </w:t>
            </w:r>
            <w:r>
              <w:rPr>
                <w:rFonts w:ascii="Arial" w:hAnsi="Arial" w:cs="Arial"/>
                <w:i/>
                <w:iCs/>
              </w:rPr>
              <w:t xml:space="preserve">Companies are encouraged to consider the following options for handling the MSD requirements resulting from intra-band contiguous UL CA configured </w:t>
            </w:r>
            <w:r>
              <w:rPr>
                <w:rFonts w:ascii="Arial" w:hAnsi="Arial" w:cs="Arial"/>
              </w:rPr>
              <w:t>with non-contiguous allocations:</w:t>
            </w:r>
            <w:r>
              <w:rPr>
                <w:rFonts w:ascii="Arial" w:hAnsi="Arial" w:cs="Arial"/>
                <w:i/>
                <w:iCs/>
              </w:rPr>
              <w:t xml:space="preserve">   </w:t>
            </w:r>
          </w:p>
          <w:p w:rsidR="00476F45" w:rsidRDefault="00476F45" w:rsidP="00476F45">
            <w:pPr>
              <w:spacing w:after="0"/>
              <w:jc w:val="both"/>
              <w:rPr>
                <w:rFonts w:ascii="Arial" w:hAnsi="Arial" w:cs="Arial"/>
                <w:b/>
                <w:bCs/>
                <w:i/>
                <w:iC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No change from TR 38.862 guidelines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xml:space="preserve">: Do not consider all MSD requirements resulting from intra-band contiguous UL CA configured </w:t>
            </w:r>
            <w:r>
              <w:rPr>
                <w:rFonts w:ascii="Arial" w:hAnsi="Arial" w:cs="Arial"/>
              </w:rPr>
              <w:t>with non-contiguous allocations.</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rPr>
            </w:pPr>
            <w:r>
              <w:rPr>
                <w:rFonts w:ascii="Arial" w:hAnsi="Arial" w:cs="Arial"/>
                <w:b/>
                <w:bCs/>
                <w:i/>
                <w:iCs/>
              </w:rPr>
              <w:t xml:space="preserve">Option 3: </w:t>
            </w:r>
            <w:r>
              <w:rPr>
                <w:rFonts w:ascii="Arial" w:hAnsi="Arial" w:cs="Arial"/>
                <w:i/>
                <w:iCs/>
              </w:rPr>
              <w:t xml:space="preserve">Do not consider only the MSD requirements resulting from intra-band contiguous UL CA configured </w:t>
            </w:r>
            <w:r>
              <w:rPr>
                <w:rFonts w:ascii="Arial" w:hAnsi="Arial" w:cs="Arial"/>
              </w:rPr>
              <w:t>with 1RB+1RB allocations.</w:t>
            </w:r>
          </w:p>
          <w:p w:rsidR="00476F45" w:rsidRDefault="00476F45" w:rsidP="00476F45">
            <w:pPr>
              <w:spacing w:after="0"/>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2: </w:t>
            </w:r>
            <w:r>
              <w:rPr>
                <w:rFonts w:ascii="Arial" w:hAnsi="Arial" w:cs="Arial"/>
                <w:i/>
                <w:iCs/>
              </w:rPr>
              <w:t xml:space="preserve">If Option 2 or Option 3 in Proposal 1 would be considered, which release to start taking effect?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From earliest release where such MSD requirements have been specified.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Rel-18</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i/>
                <w:iCs/>
              </w:rPr>
            </w:pPr>
            <w:r>
              <w:rPr>
                <w:rFonts w:ascii="Arial" w:hAnsi="Arial" w:cs="Arial"/>
                <w:b/>
                <w:bCs/>
                <w:i/>
                <w:iCs/>
              </w:rPr>
              <w:t xml:space="preserve">Option 3: </w:t>
            </w:r>
            <w:r>
              <w:rPr>
                <w:rFonts w:ascii="Arial" w:hAnsi="Arial" w:cs="Arial"/>
                <w:i/>
                <w:iCs/>
              </w:rPr>
              <w:t>Rel-19</w:t>
            </w:r>
          </w:p>
          <w:p w:rsidR="00476F45" w:rsidRDefault="00476F45" w:rsidP="00476F45">
            <w:pPr>
              <w:spacing w:after="0"/>
              <w:ind w:left="288"/>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3: </w:t>
            </w:r>
            <w:r>
              <w:rPr>
                <w:rFonts w:ascii="Arial" w:hAnsi="Arial" w:cs="Arial"/>
                <w:i/>
                <w:iCs/>
              </w:rPr>
              <w:t xml:space="preserve">Is there a need to introduce cross-band MSD requirements resulting from intra-band contiguous UL CA configured with fully allocated maximum aggregated BW?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Yes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No</w:t>
            </w:r>
          </w:p>
          <w:p w:rsidR="00476F45" w:rsidRDefault="00476F45" w:rsidP="00476F45">
            <w:pPr>
              <w:spacing w:after="0"/>
              <w:jc w:val="both"/>
              <w:rPr>
                <w:rFonts w:ascii="Arial" w:hAnsi="Arial" w:cs="Arial"/>
              </w:rPr>
            </w:pPr>
          </w:p>
          <w:p w:rsidR="00476F45" w:rsidRDefault="00476F45" w:rsidP="00A779C9">
            <w:pPr>
              <w:widowControl w:val="0"/>
              <w:overflowPunct/>
              <w:autoSpaceDE/>
              <w:autoSpaceDN/>
              <w:adjustRightInd/>
              <w:spacing w:after="0"/>
              <w:textAlignment w:val="auto"/>
              <w:rPr>
                <w:rFonts w:eastAsia="宋体"/>
                <w:lang w:val="en-US" w:eastAsia="zh-CN"/>
              </w:rPr>
            </w:pPr>
          </w:p>
        </w:tc>
      </w:tr>
    </w:tbl>
    <w:p w:rsidR="00476F45" w:rsidRDefault="00476F45" w:rsidP="00A779C9">
      <w:pPr>
        <w:widowControl w:val="0"/>
        <w:overflowPunct/>
        <w:autoSpaceDE/>
        <w:autoSpaceDN/>
        <w:adjustRightInd/>
        <w:spacing w:after="0"/>
        <w:textAlignment w:val="auto"/>
        <w:rPr>
          <w:rFonts w:eastAsia="宋体"/>
          <w:lang w:val="en-US" w:eastAsia="zh-CN"/>
        </w:rPr>
      </w:pPr>
    </w:p>
    <w:p w:rsidR="00AF1630" w:rsidRPr="004F4815" w:rsidRDefault="002C30B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last meeting, RAN4 also discuss the MSD for</w:t>
      </w:r>
      <w:bookmarkStart w:id="3" w:name="_Hlk166521194"/>
      <w:r>
        <w:rPr>
          <w:rFonts w:eastAsia="宋体"/>
          <w:lang w:val="en-US" w:eastAsia="zh-CN"/>
        </w:rPr>
        <w:t xml:space="preserve"> </w:t>
      </w:r>
      <w:r w:rsidR="00E54B3B" w:rsidRPr="00E54B3B">
        <w:rPr>
          <w:rFonts w:eastAsia="宋体"/>
          <w:lang w:val="en-US" w:eastAsia="zh-CN"/>
        </w:rPr>
        <w:t>CA_n41C-n79A</w:t>
      </w:r>
      <w:r>
        <w:rPr>
          <w:rFonts w:eastAsia="宋体"/>
          <w:lang w:val="en-US" w:eastAsia="zh-CN"/>
        </w:rPr>
        <w:t xml:space="preserve"> with UL intra-band CA_n41C</w:t>
      </w:r>
      <w:bookmarkEnd w:id="3"/>
      <w:r>
        <w:rPr>
          <w:rFonts w:eastAsia="宋体"/>
          <w:lang w:val="en-US" w:eastAsia="zh-CN"/>
        </w:rPr>
        <w:t xml:space="preserve">. </w:t>
      </w:r>
      <w:r w:rsidR="009B5FE8">
        <w:rPr>
          <w:rFonts w:eastAsia="宋体"/>
          <w:lang w:val="en-US" w:eastAsia="zh-CN"/>
        </w:rPr>
        <w:t xml:space="preserve">There is no conclusion on this band combination. </w:t>
      </w:r>
      <w:r w:rsidR="00FE006F">
        <w:rPr>
          <w:rFonts w:eastAsia="宋体"/>
          <w:lang w:val="en-US" w:eastAsia="zh-CN"/>
        </w:rPr>
        <w:t xml:space="preserve">Based on the operator’s demand, they would like to check the MSD with full RB allocation as the </w:t>
      </w:r>
      <w:r w:rsidR="00FE006F" w:rsidRPr="00FE006F">
        <w:rPr>
          <w:rFonts w:eastAsia="宋体"/>
          <w:lang w:val="en-US" w:eastAsia="zh-CN"/>
        </w:rPr>
        <w:t xml:space="preserve">full RB allocation </w:t>
      </w:r>
      <w:r w:rsidR="00FE006F">
        <w:rPr>
          <w:rFonts w:eastAsia="宋体"/>
          <w:lang w:val="en-US" w:eastAsia="zh-CN"/>
        </w:rPr>
        <w:t xml:space="preserve">is the main scenario for the deployment. </w:t>
      </w:r>
      <w:r w:rsidR="00254954">
        <w:rPr>
          <w:rFonts w:eastAsia="宋体"/>
          <w:lang w:val="en-US" w:eastAsia="zh-CN"/>
        </w:rPr>
        <w:t xml:space="preserve">In this paper, we’d like to share our views on </w:t>
      </w:r>
      <w:r w:rsidR="00CF2640" w:rsidRPr="00CF2640">
        <w:rPr>
          <w:rFonts w:eastAsia="宋体"/>
          <w:lang w:val="en-US" w:eastAsia="zh-CN"/>
        </w:rPr>
        <w:t>MSD</w:t>
      </w:r>
      <w:r w:rsidR="00CF2640">
        <w:rPr>
          <w:rFonts w:eastAsia="宋体"/>
          <w:lang w:val="en-US" w:eastAsia="zh-CN"/>
        </w:rPr>
        <w:t xml:space="preserve"> </w:t>
      </w:r>
      <w:r w:rsidR="00FE006F">
        <w:rPr>
          <w:rFonts w:eastAsia="宋体"/>
          <w:lang w:val="en-US" w:eastAsia="zh-CN"/>
        </w:rPr>
        <w:t>with the</w:t>
      </w:r>
      <w:r>
        <w:rPr>
          <w:rFonts w:eastAsiaTheme="minorEastAsia"/>
          <w:lang w:eastAsia="zh-CN"/>
        </w:rPr>
        <w:t xml:space="preserve"> </w:t>
      </w:r>
      <w:r w:rsidRPr="002C30B0">
        <w:rPr>
          <w:rFonts w:eastAsiaTheme="minorEastAsia"/>
          <w:lang w:eastAsia="zh-CN"/>
        </w:rPr>
        <w:t>fully allocated maximum aggregated BW</w:t>
      </w:r>
      <w:r w:rsidR="00D0459F">
        <w:rPr>
          <w:rFonts w:eastAsia="宋体"/>
          <w:lang w:val="en-US" w:eastAsia="zh-CN"/>
        </w:rPr>
        <w:t>.</w:t>
      </w:r>
    </w:p>
    <w:p w:rsidR="00AD3E2F" w:rsidRDefault="004736D4" w:rsidP="00764844">
      <w:pPr>
        <w:pStyle w:val="10"/>
        <w:spacing w:after="240"/>
        <w:rPr>
          <w:lang w:eastAsia="zh-CN"/>
        </w:rPr>
      </w:pPr>
      <w:r>
        <w:rPr>
          <w:rFonts w:hint="eastAsia"/>
          <w:lang w:eastAsia="zh-CN"/>
        </w:rPr>
        <w:t>Discussion</w:t>
      </w:r>
      <w:r w:rsidR="002C30B0">
        <w:rPr>
          <w:lang w:eastAsia="zh-CN"/>
        </w:rPr>
        <w:t xml:space="preserve"> </w:t>
      </w:r>
    </w:p>
    <w:p w:rsidR="00C63C94" w:rsidRPr="00786F31" w:rsidRDefault="002C30B0" w:rsidP="00C63C94">
      <w:pPr>
        <w:pStyle w:val="2"/>
        <w:spacing w:after="240"/>
        <w:rPr>
          <w:lang w:eastAsia="zh-CN"/>
        </w:rPr>
      </w:pPr>
      <w:r w:rsidRPr="002C30B0">
        <w:rPr>
          <w:rFonts w:eastAsiaTheme="minorEastAsia"/>
          <w:lang w:eastAsia="zh-CN"/>
        </w:rPr>
        <w:t>fully allocated maximum aggregated BW</w:t>
      </w:r>
    </w:p>
    <w:p w:rsidR="002C30B0" w:rsidRDefault="002C30B0"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lastRenderedPageBreak/>
        <w:t>F</w:t>
      </w:r>
      <w:r>
        <w:rPr>
          <w:rFonts w:eastAsiaTheme="minorEastAsia"/>
          <w:lang w:eastAsia="zh-CN"/>
        </w:rPr>
        <w:t xml:space="preserve">or </w:t>
      </w:r>
      <w:r w:rsidR="00B43421" w:rsidRPr="00B43421">
        <w:rPr>
          <w:rFonts w:eastAsiaTheme="minorEastAsia"/>
          <w:lang w:eastAsia="zh-CN"/>
        </w:rPr>
        <w:t>CA_n41C-n79A</w:t>
      </w:r>
      <w:r w:rsidR="00FB3B52" w:rsidRPr="00FB3B52">
        <w:rPr>
          <w:rFonts w:eastAsiaTheme="minorEastAsia"/>
          <w:lang w:eastAsia="zh-CN"/>
        </w:rPr>
        <w:t xml:space="preserve"> with UL intra-band CA_n41C,</w:t>
      </w:r>
      <w:r w:rsidR="00FB3B52">
        <w:rPr>
          <w:rFonts w:eastAsiaTheme="minorEastAsia"/>
          <w:lang w:eastAsia="zh-CN"/>
        </w:rPr>
        <w:t xml:space="preserve"> </w:t>
      </w:r>
      <w:r w:rsidR="00FB3B52" w:rsidRPr="00FB3B52">
        <w:rPr>
          <w:rFonts w:eastAsiaTheme="minorEastAsia"/>
          <w:lang w:eastAsia="zh-CN"/>
        </w:rPr>
        <w:t>if RAN4 choose the fully allocated maximum aggregated BW,</w:t>
      </w:r>
      <w:r w:rsidR="00FB3B52">
        <w:rPr>
          <w:rFonts w:eastAsiaTheme="minorEastAsia"/>
          <w:lang w:eastAsia="zh-CN"/>
        </w:rPr>
        <w:t xml:space="preserve"> the DL band n</w:t>
      </w:r>
      <w:r w:rsidR="00B43421">
        <w:rPr>
          <w:rFonts w:eastAsiaTheme="minorEastAsia"/>
          <w:lang w:eastAsia="zh-CN"/>
        </w:rPr>
        <w:t>79</w:t>
      </w:r>
      <w:r w:rsidR="00FB3B52">
        <w:rPr>
          <w:rFonts w:eastAsiaTheme="minorEastAsia"/>
          <w:lang w:eastAsia="zh-CN"/>
        </w:rPr>
        <w:t xml:space="preserve"> </w:t>
      </w:r>
      <w:r w:rsidR="00B32D76">
        <w:rPr>
          <w:rFonts w:eastAsiaTheme="minorEastAsia"/>
          <w:lang w:eastAsia="zh-CN"/>
        </w:rPr>
        <w:t xml:space="preserve">will </w:t>
      </w:r>
      <w:r w:rsidR="00B43421">
        <w:rPr>
          <w:rFonts w:eastAsiaTheme="minorEastAsia"/>
          <w:lang w:eastAsia="zh-CN"/>
        </w:rPr>
        <w:t xml:space="preserve">not </w:t>
      </w:r>
      <w:r w:rsidR="00B32D76">
        <w:rPr>
          <w:rFonts w:eastAsiaTheme="minorEastAsia"/>
          <w:lang w:eastAsia="zh-CN"/>
        </w:rPr>
        <w:t xml:space="preserve">be affected by </w:t>
      </w:r>
      <w:r w:rsidR="00B32D76" w:rsidRPr="00B43421">
        <w:rPr>
          <w:rFonts w:eastAsiaTheme="minorEastAsia"/>
          <w:color w:val="FF0000"/>
          <w:lang w:eastAsia="zh-CN"/>
        </w:rPr>
        <w:t xml:space="preserve">the </w:t>
      </w:r>
      <w:r w:rsidR="00B43421" w:rsidRPr="00B43421">
        <w:rPr>
          <w:rFonts w:eastAsiaTheme="minorEastAsia"/>
          <w:color w:val="FF0000"/>
          <w:lang w:eastAsia="zh-CN"/>
        </w:rPr>
        <w:t>1</w:t>
      </w:r>
      <w:r w:rsidR="00B43421" w:rsidRPr="00B43421">
        <w:rPr>
          <w:rFonts w:eastAsiaTheme="minorEastAsia"/>
          <w:color w:val="FF0000"/>
          <w:vertAlign w:val="superscript"/>
          <w:lang w:eastAsia="zh-CN"/>
        </w:rPr>
        <w:t>st</w:t>
      </w:r>
      <w:r w:rsidR="00B43421" w:rsidRPr="00B43421">
        <w:rPr>
          <w:rFonts w:eastAsiaTheme="minorEastAsia"/>
          <w:color w:val="FF0000"/>
          <w:lang w:eastAsia="zh-CN"/>
        </w:rPr>
        <w:t xml:space="preserve"> to 5</w:t>
      </w:r>
      <w:r w:rsidR="00B43421" w:rsidRPr="00B43421">
        <w:rPr>
          <w:rFonts w:eastAsiaTheme="minorEastAsia"/>
          <w:color w:val="FF0000"/>
          <w:vertAlign w:val="superscript"/>
          <w:lang w:eastAsia="zh-CN"/>
        </w:rPr>
        <w:t>th</w:t>
      </w:r>
      <w:r w:rsidR="00B43421" w:rsidRPr="00B43421">
        <w:rPr>
          <w:rFonts w:eastAsiaTheme="minorEastAsia"/>
          <w:color w:val="FF0000"/>
          <w:lang w:eastAsia="zh-CN"/>
        </w:rPr>
        <w:t xml:space="preserve"> </w:t>
      </w:r>
      <w:r w:rsidR="00B32D76" w:rsidRPr="00B43421">
        <w:rPr>
          <w:rFonts w:eastAsiaTheme="minorEastAsia"/>
          <w:color w:val="FF0000"/>
          <w:lang w:eastAsia="zh-CN"/>
        </w:rPr>
        <w:t>adjacent channel leakage</w:t>
      </w:r>
      <w:r w:rsidR="00B32D76">
        <w:rPr>
          <w:rFonts w:eastAsiaTheme="minorEastAsia"/>
          <w:lang w:eastAsia="zh-CN"/>
        </w:rPr>
        <w:t xml:space="preserve"> of </w:t>
      </w:r>
      <w:r w:rsidR="00B32D76" w:rsidRPr="00B32D76">
        <w:rPr>
          <w:rFonts w:eastAsiaTheme="minorEastAsia"/>
          <w:lang w:eastAsia="zh-CN"/>
        </w:rPr>
        <w:t>UL intra-band CA_n41C</w:t>
      </w:r>
      <w:r w:rsidR="00B32D76">
        <w:rPr>
          <w:rFonts w:eastAsiaTheme="minorEastAsia"/>
          <w:lang w:eastAsia="zh-CN"/>
        </w:rPr>
        <w:t>.</w:t>
      </w:r>
      <w:r w:rsidR="00B43421">
        <w:rPr>
          <w:rFonts w:eastAsiaTheme="minorEastAsia"/>
          <w:lang w:eastAsia="zh-CN"/>
        </w:rPr>
        <w:t xml:space="preserve"> Since</w:t>
      </w:r>
      <w:r w:rsidR="00B32D76">
        <w:rPr>
          <w:rFonts w:eastAsiaTheme="minorEastAsia"/>
          <w:lang w:eastAsia="zh-CN"/>
        </w:rPr>
        <w:t xml:space="preserve"> </w:t>
      </w:r>
      <w:r w:rsidR="00B43421">
        <w:rPr>
          <w:rFonts w:eastAsiaTheme="minorEastAsia"/>
          <w:lang w:eastAsia="zh-CN"/>
        </w:rPr>
        <w:t>t</w:t>
      </w:r>
      <w:r w:rsidR="00B32D76">
        <w:rPr>
          <w:rFonts w:eastAsiaTheme="minorEastAsia"/>
          <w:lang w:eastAsia="zh-CN"/>
        </w:rPr>
        <w:t xml:space="preserve">he PA non-linearity </w:t>
      </w:r>
      <w:r w:rsidR="00B43421">
        <w:rPr>
          <w:rFonts w:eastAsiaTheme="minorEastAsia"/>
          <w:lang w:eastAsia="zh-CN"/>
        </w:rPr>
        <w:t>noise (-130dBm/Hz) is lower enough</w:t>
      </w:r>
      <w:r w:rsidR="00B32D76">
        <w:rPr>
          <w:rFonts w:eastAsiaTheme="minorEastAsia"/>
          <w:lang w:eastAsia="zh-CN"/>
        </w:rPr>
        <w:t xml:space="preserve"> and band n41 Tx filter performance at DL frequency range of band n</w:t>
      </w:r>
      <w:r w:rsidR="00B43421">
        <w:rPr>
          <w:rFonts w:eastAsiaTheme="minorEastAsia"/>
          <w:lang w:eastAsia="zh-CN"/>
        </w:rPr>
        <w:t>79</w:t>
      </w:r>
      <w:r w:rsidR="00B32D76">
        <w:rPr>
          <w:rFonts w:eastAsiaTheme="minorEastAsia"/>
          <w:lang w:eastAsia="zh-CN"/>
        </w:rPr>
        <w:t xml:space="preserve"> </w:t>
      </w:r>
      <w:r w:rsidR="00B43421">
        <w:rPr>
          <w:rFonts w:eastAsiaTheme="minorEastAsia"/>
          <w:lang w:eastAsia="zh-CN"/>
        </w:rPr>
        <w:t>can provide good rejection 4</w:t>
      </w:r>
      <w:r w:rsidR="00EF479C">
        <w:rPr>
          <w:rFonts w:eastAsiaTheme="minorEastAsia"/>
          <w:lang w:eastAsia="zh-CN"/>
        </w:rPr>
        <w:t xml:space="preserve">0 </w:t>
      </w:r>
      <w:r w:rsidR="00B43421">
        <w:rPr>
          <w:rFonts w:eastAsiaTheme="minorEastAsia"/>
          <w:lang w:eastAsia="zh-CN"/>
        </w:rPr>
        <w:t>dB above</w:t>
      </w:r>
      <w:r w:rsidR="00EF479C">
        <w:rPr>
          <w:rFonts w:eastAsiaTheme="minorEastAsia"/>
          <w:lang w:eastAsia="zh-CN"/>
        </w:rPr>
        <w:t xml:space="preserve"> with antenna isolation</w:t>
      </w:r>
      <w:r w:rsidR="00B32D76">
        <w:rPr>
          <w:rFonts w:eastAsiaTheme="minorEastAsia"/>
          <w:lang w:eastAsia="zh-CN"/>
        </w:rPr>
        <w:t xml:space="preserve">. </w:t>
      </w:r>
      <w:r w:rsidR="00B43421">
        <w:rPr>
          <w:rFonts w:eastAsiaTheme="minorEastAsia"/>
          <w:lang w:eastAsia="zh-CN"/>
        </w:rPr>
        <w:t xml:space="preserve">Thus, there is no need to specify MSD with </w:t>
      </w:r>
      <w:r w:rsidR="00B43421" w:rsidRPr="00B43421">
        <w:rPr>
          <w:rFonts w:eastAsiaTheme="minorEastAsia"/>
          <w:lang w:eastAsia="zh-CN"/>
        </w:rPr>
        <w:t>fully allocated maximum aggregated BW</w:t>
      </w:r>
      <w:r w:rsidR="00B43421">
        <w:rPr>
          <w:rFonts w:eastAsiaTheme="minorEastAsia"/>
          <w:lang w:eastAsia="zh-CN"/>
        </w:rPr>
        <w:t xml:space="preserve"> for </w:t>
      </w:r>
      <w:r w:rsidR="00B43421" w:rsidRPr="00B43421">
        <w:rPr>
          <w:rFonts w:eastAsiaTheme="minorEastAsia"/>
          <w:lang w:eastAsia="zh-CN"/>
        </w:rPr>
        <w:t>CA_n41C-n79A</w:t>
      </w:r>
      <w:r w:rsidR="00B43421" w:rsidRPr="00FB3B52">
        <w:rPr>
          <w:rFonts w:eastAsiaTheme="minorEastAsia"/>
          <w:lang w:eastAsia="zh-CN"/>
        </w:rPr>
        <w:t xml:space="preserve"> with UL intra-band CA_n41C</w:t>
      </w:r>
      <w:r w:rsidR="00B32D76">
        <w:rPr>
          <w:rFonts w:eastAsiaTheme="minorEastAsia"/>
          <w:lang w:eastAsia="zh-CN"/>
        </w:rPr>
        <w:t>.</w:t>
      </w:r>
    </w:p>
    <w:p w:rsidR="00EF479C" w:rsidRDefault="00EF479C" w:rsidP="00616EBC">
      <w:pPr>
        <w:widowControl w:val="0"/>
        <w:overflowPunct/>
        <w:autoSpaceDE/>
        <w:autoSpaceDN/>
        <w:adjustRightInd/>
        <w:spacing w:after="0"/>
        <w:textAlignment w:val="auto"/>
        <w:rPr>
          <w:rFonts w:eastAsiaTheme="minorEastAsia"/>
          <w:lang w:eastAsia="zh-CN"/>
        </w:rPr>
      </w:pPr>
    </w:p>
    <w:p w:rsidR="00EF479C" w:rsidRDefault="00EF479C"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Generally, separate antenna RF architecture is used for DL_</w:t>
      </w:r>
      <w:r w:rsidRPr="00B43421">
        <w:rPr>
          <w:rFonts w:eastAsiaTheme="minorEastAsia"/>
          <w:lang w:eastAsia="zh-CN"/>
        </w:rPr>
        <w:t>n41C-n79A</w:t>
      </w:r>
      <w:r>
        <w:rPr>
          <w:rFonts w:eastAsiaTheme="minorEastAsia"/>
          <w:lang w:eastAsia="zh-CN"/>
        </w:rPr>
        <w:t>_UL_n41C as shown below.</w:t>
      </w:r>
    </w:p>
    <w:p w:rsidR="00EF479C" w:rsidRDefault="00EF479C" w:rsidP="00616EBC">
      <w:pPr>
        <w:widowControl w:val="0"/>
        <w:overflowPunct/>
        <w:autoSpaceDE/>
        <w:autoSpaceDN/>
        <w:adjustRightInd/>
        <w:spacing w:after="0"/>
        <w:textAlignment w:val="auto"/>
        <w:rPr>
          <w:rFonts w:eastAsiaTheme="minorEastAsia"/>
          <w:lang w:eastAsia="zh-CN"/>
        </w:rPr>
      </w:pPr>
    </w:p>
    <w:p w:rsidR="00C9738D" w:rsidRDefault="000B2FB5" w:rsidP="00C9738D">
      <w:pPr>
        <w:keepNext/>
        <w:widowControl w:val="0"/>
        <w:overflowPunct/>
        <w:autoSpaceDE/>
        <w:autoSpaceDN/>
        <w:adjustRightInd/>
        <w:spacing w:after="0"/>
        <w:jc w:val="center"/>
        <w:textAlignment w:val="auto"/>
      </w:pPr>
      <w:r>
        <w:rPr>
          <w:rFonts w:eastAsiaTheme="minorEastAsia" w:hint="eastAsia"/>
          <w:noProof/>
          <w:lang w:val="en-US" w:eastAsia="zh-CN"/>
        </w:rPr>
        <w:drawing>
          <wp:inline distT="0" distB="0" distL="0" distR="0">
            <wp:extent cx="3073652" cy="21730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F architecture for CA_n41C-n79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95200" cy="2188247"/>
                    </a:xfrm>
                    <a:prstGeom prst="rect">
                      <a:avLst/>
                    </a:prstGeom>
                  </pic:spPr>
                </pic:pic>
              </a:graphicData>
            </a:graphic>
          </wp:inline>
        </w:drawing>
      </w:r>
    </w:p>
    <w:p w:rsidR="00EF479C" w:rsidRPr="00EF479C" w:rsidRDefault="00C9738D" w:rsidP="00C9738D">
      <w:pPr>
        <w:pStyle w:val="ae"/>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C9738D">
        <w:t>separate antenna RF architecture for DL_n41C-n79A_UL_n41C</w:t>
      </w:r>
    </w:p>
    <w:p w:rsidR="002C30B0" w:rsidRDefault="002C30B0" w:rsidP="00616EBC">
      <w:pPr>
        <w:widowControl w:val="0"/>
        <w:overflowPunct/>
        <w:autoSpaceDE/>
        <w:autoSpaceDN/>
        <w:adjustRightInd/>
        <w:spacing w:after="0"/>
        <w:textAlignment w:val="auto"/>
        <w:rPr>
          <w:rFonts w:eastAsiaTheme="minorEastAsia"/>
          <w:lang w:eastAsia="zh-CN"/>
        </w:rPr>
      </w:pPr>
    </w:p>
    <w:p w:rsidR="00E61952" w:rsidRDefault="00E61952"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nd the MSD calculation for </w:t>
      </w:r>
      <w:r w:rsidRPr="00E61952">
        <w:rPr>
          <w:rFonts w:eastAsiaTheme="minorEastAsia"/>
          <w:lang w:eastAsia="zh-CN"/>
        </w:rPr>
        <w:t xml:space="preserve">CA_n41C-n79A </w:t>
      </w:r>
      <w:r>
        <w:rPr>
          <w:rFonts w:eastAsiaTheme="minorEastAsia"/>
          <w:lang w:eastAsia="zh-CN"/>
        </w:rPr>
        <w:t xml:space="preserve">cross band isolation is shown below. The PA </w:t>
      </w:r>
      <w:r w:rsidRPr="00E61952">
        <w:rPr>
          <w:rFonts w:eastAsiaTheme="minorEastAsia"/>
          <w:lang w:eastAsia="zh-CN"/>
        </w:rPr>
        <w:t>noise PSD at PA output port</w:t>
      </w:r>
      <w:r>
        <w:rPr>
          <w:rFonts w:eastAsiaTheme="minorEastAsia"/>
          <w:lang w:eastAsia="zh-CN"/>
        </w:rPr>
        <w:t xml:space="preserve"> is assumed as -130dBm/Hz. Band n79 filter rejection at </w:t>
      </w:r>
      <w:r w:rsidRPr="00E61952">
        <w:rPr>
          <w:rFonts w:eastAsiaTheme="minorEastAsia"/>
          <w:lang w:eastAsia="zh-CN"/>
        </w:rPr>
        <w:t>2515~2675MHz</w:t>
      </w:r>
      <w:r>
        <w:rPr>
          <w:rFonts w:eastAsiaTheme="minorEastAsia"/>
          <w:lang w:eastAsia="zh-CN"/>
        </w:rPr>
        <w:t xml:space="preserve"> is assumed as 40dB. And </w:t>
      </w:r>
      <w:r w:rsidRPr="00E61952">
        <w:rPr>
          <w:rFonts w:eastAsiaTheme="minorEastAsia"/>
          <w:lang w:eastAsia="zh-CN"/>
        </w:rPr>
        <w:t>n41 Tx filter rejection at 4400~5000MHz</w:t>
      </w:r>
      <w:r>
        <w:rPr>
          <w:rFonts w:eastAsiaTheme="minorEastAsia"/>
          <w:lang w:eastAsia="zh-CN"/>
        </w:rPr>
        <w:t xml:space="preserve"> is assumed as 29 </w:t>
      </w:r>
      <w:proofErr w:type="spellStart"/>
      <w:r w:rsidRPr="00E61952">
        <w:rPr>
          <w:rFonts w:eastAsiaTheme="minorEastAsia"/>
          <w:lang w:eastAsia="zh-CN"/>
        </w:rPr>
        <w:t>dB</w:t>
      </w:r>
      <w:r>
        <w:rPr>
          <w:rFonts w:eastAsiaTheme="minorEastAsia"/>
          <w:lang w:eastAsia="zh-CN"/>
        </w:rPr>
        <w:t>.</w:t>
      </w:r>
      <w:proofErr w:type="spellEnd"/>
      <w:r>
        <w:rPr>
          <w:rFonts w:eastAsiaTheme="minorEastAsia"/>
          <w:lang w:eastAsia="zh-CN"/>
        </w:rPr>
        <w:t xml:space="preserve"> 10dB antenna isolation is assumed. It can be found that there is no MSD for full RB allocation of UL n41C.</w:t>
      </w:r>
    </w:p>
    <w:p w:rsidR="00E61952" w:rsidRDefault="00E61952" w:rsidP="00616EBC">
      <w:pPr>
        <w:widowControl w:val="0"/>
        <w:overflowPunct/>
        <w:autoSpaceDE/>
        <w:autoSpaceDN/>
        <w:adjustRightInd/>
        <w:spacing w:after="0"/>
        <w:textAlignment w:val="auto"/>
        <w:rPr>
          <w:rFonts w:eastAsiaTheme="minorEastAsia"/>
          <w:lang w:eastAsia="zh-CN"/>
        </w:rPr>
      </w:pPr>
    </w:p>
    <w:p w:rsidR="00E61952" w:rsidRDefault="00E61952" w:rsidP="00616EBC">
      <w:pPr>
        <w:widowControl w:val="0"/>
        <w:overflowPunct/>
        <w:autoSpaceDE/>
        <w:autoSpaceDN/>
        <w:adjustRightInd/>
        <w:spacing w:after="0"/>
        <w:textAlignment w:val="auto"/>
        <w:rPr>
          <w:rFonts w:eastAsiaTheme="minorEastAsia"/>
          <w:lang w:eastAsia="zh-CN"/>
        </w:rPr>
      </w:pPr>
    </w:p>
    <w:tbl>
      <w:tblPr>
        <w:tblW w:w="0" w:type="auto"/>
        <w:tblInd w:w="-5" w:type="dxa"/>
        <w:tblLayout w:type="fixed"/>
        <w:tblLook w:val="04A0" w:firstRow="1" w:lastRow="0" w:firstColumn="1" w:lastColumn="0" w:noHBand="0" w:noVBand="1"/>
      </w:tblPr>
      <w:tblGrid>
        <w:gridCol w:w="4678"/>
        <w:gridCol w:w="1559"/>
        <w:gridCol w:w="1560"/>
        <w:gridCol w:w="1839"/>
      </w:tblGrid>
      <w:tr w:rsidR="00E61952" w:rsidRPr="00E61952" w:rsidTr="00E61952">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single" w:sz="4" w:space="0" w:color="auto"/>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parameters</w:t>
            </w:r>
          </w:p>
        </w:tc>
        <w:tc>
          <w:tcPr>
            <w:tcW w:w="1560" w:type="dxa"/>
            <w:tcBorders>
              <w:top w:val="single" w:sz="4" w:space="0" w:color="auto"/>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n79 main path</w:t>
            </w:r>
          </w:p>
        </w:tc>
        <w:tc>
          <w:tcPr>
            <w:tcW w:w="1839" w:type="dxa"/>
            <w:tcBorders>
              <w:top w:val="single" w:sz="4" w:space="0" w:color="auto"/>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n79 diversity path</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transmit power for n41C,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23</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23</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Tx band n41C BW(MHz, </w:t>
            </w:r>
            <w:proofErr w:type="spellStart"/>
            <w:r w:rsidRPr="00E61952">
              <w:rPr>
                <w:rFonts w:ascii="Arial" w:eastAsia="宋体" w:hAnsi="Arial" w:cs="Arial"/>
                <w:sz w:val="24"/>
                <w:szCs w:val="24"/>
                <w:lang w:val="en-US" w:eastAsia="zh-CN"/>
              </w:rPr>
              <w:t>Lcrb</w:t>
            </w:r>
            <w:proofErr w:type="spellEnd"/>
            <w:r w:rsidRPr="00E61952">
              <w:rPr>
                <w:rFonts w:ascii="Arial" w:eastAsia="宋体" w:hAnsi="Arial" w:cs="Arial"/>
                <w:sz w:val="24"/>
                <w:szCs w:val="24"/>
                <w:lang w:val="en-US" w:eastAsia="zh-CN"/>
              </w:rPr>
              <w:t>)</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E3EF1" w:rsidP="00E61952">
            <w:pPr>
              <w:overflowPunct/>
              <w:autoSpaceDE/>
              <w:autoSpaceDN/>
              <w:adjustRightInd/>
              <w:spacing w:after="0"/>
              <w:jc w:val="center"/>
              <w:textAlignment w:val="auto"/>
              <w:rPr>
                <w:rFonts w:ascii="Arial" w:eastAsia="宋体" w:hAnsi="Arial" w:cs="Arial"/>
                <w:sz w:val="24"/>
                <w:szCs w:val="24"/>
                <w:lang w:val="en-US" w:eastAsia="zh-CN"/>
              </w:rPr>
            </w:pPr>
            <w:r>
              <w:rPr>
                <w:rFonts w:ascii="Arial" w:eastAsia="宋体" w:hAnsi="Arial" w:cs="Arial"/>
                <w:sz w:val="24"/>
                <w:szCs w:val="24"/>
                <w:lang w:val="en-US" w:eastAsia="zh-CN"/>
              </w:rPr>
              <w:t>19</w:t>
            </w:r>
            <w:r w:rsidR="00E61952" w:rsidRPr="00E61952">
              <w:rPr>
                <w:rFonts w:ascii="Arial" w:eastAsia="宋体" w:hAnsi="Arial" w:cs="Arial"/>
                <w:sz w:val="24"/>
                <w:szCs w:val="24"/>
                <w:lang w:val="en-US" w:eastAsia="zh-CN"/>
              </w:rPr>
              <w:t>0</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1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RFFE loss,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4</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1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Diplexer isolation at n41C uplink </w:t>
            </w:r>
            <w:proofErr w:type="spellStart"/>
            <w:r w:rsidRPr="00E61952">
              <w:rPr>
                <w:rFonts w:ascii="Arial" w:eastAsia="宋体" w:hAnsi="Arial" w:cs="Arial"/>
                <w:sz w:val="24"/>
                <w:szCs w:val="24"/>
                <w:lang w:val="en-US" w:eastAsia="zh-CN"/>
              </w:rPr>
              <w:t>freq</w:t>
            </w:r>
            <w:proofErr w:type="spellEnd"/>
            <w:r w:rsidRPr="00E61952">
              <w:rPr>
                <w:rFonts w:ascii="宋体" w:eastAsia="宋体" w:hAnsi="宋体" w:cs="Arial" w:hint="eastAsia"/>
                <w:sz w:val="24"/>
                <w:szCs w:val="24"/>
                <w:lang w:val="en-US" w:eastAsia="zh-CN"/>
              </w:rPr>
              <w:t>，</w:t>
            </w:r>
            <w:r w:rsidRPr="00E61952">
              <w:rPr>
                <w:rFonts w:ascii="Arial" w:eastAsia="宋体" w:hAnsi="Arial" w:cs="Arial"/>
                <w:sz w:val="24"/>
                <w:szCs w:val="24"/>
                <w:lang w:val="en-US" w:eastAsia="zh-CN"/>
              </w:rPr>
              <w:t>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10</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antenna isolation,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10</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n79 </w:t>
            </w:r>
            <w:proofErr w:type="spellStart"/>
            <w:r w:rsidRPr="00E61952">
              <w:rPr>
                <w:rFonts w:ascii="Arial" w:eastAsia="宋体" w:hAnsi="Arial" w:cs="Arial"/>
                <w:sz w:val="24"/>
                <w:szCs w:val="24"/>
                <w:lang w:val="en-US" w:eastAsia="zh-CN"/>
              </w:rPr>
              <w:t>receival</w:t>
            </w:r>
            <w:proofErr w:type="spellEnd"/>
            <w:r w:rsidRPr="00E61952">
              <w:rPr>
                <w:rFonts w:ascii="Arial" w:eastAsia="宋体" w:hAnsi="Arial" w:cs="Arial"/>
                <w:sz w:val="24"/>
                <w:szCs w:val="24"/>
                <w:lang w:val="en-US" w:eastAsia="zh-CN"/>
              </w:rPr>
              <w:t xml:space="preserve"> </w:t>
            </w:r>
            <w:proofErr w:type="spellStart"/>
            <w:r w:rsidRPr="00E61952">
              <w:rPr>
                <w:rFonts w:ascii="Arial" w:eastAsia="宋体" w:hAnsi="Arial" w:cs="Arial"/>
                <w:sz w:val="24"/>
                <w:szCs w:val="24"/>
                <w:lang w:val="en-US" w:eastAsia="zh-CN"/>
              </w:rPr>
              <w:t>singal</w:t>
            </w:r>
            <w:proofErr w:type="spellEnd"/>
            <w:r w:rsidRPr="00E61952">
              <w:rPr>
                <w:rFonts w:ascii="Arial" w:eastAsia="宋体" w:hAnsi="Arial" w:cs="Arial"/>
                <w:sz w:val="24"/>
                <w:szCs w:val="24"/>
                <w:lang w:val="en-US" w:eastAsia="zh-CN"/>
              </w:rPr>
              <w:t xml:space="preserve"> at ANT port,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13</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13</w:t>
            </w:r>
          </w:p>
        </w:tc>
      </w:tr>
      <w:tr w:rsidR="00E61952" w:rsidRPr="00E61952" w:rsidTr="00E61952">
        <w:trPr>
          <w:trHeight w:val="31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15"/>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n79 filter rejection at </w:t>
            </w:r>
            <w:bookmarkStart w:id="4" w:name="_Hlk173871513"/>
            <w:r w:rsidRPr="00E61952">
              <w:rPr>
                <w:rFonts w:ascii="Arial" w:eastAsia="宋体" w:hAnsi="Arial" w:cs="Arial"/>
                <w:sz w:val="24"/>
                <w:szCs w:val="24"/>
                <w:lang w:val="en-US" w:eastAsia="zh-CN"/>
              </w:rPr>
              <w:t>2515~2675MHz</w:t>
            </w:r>
            <w:bookmarkEnd w:id="4"/>
            <w:r w:rsidRPr="00E61952">
              <w:rPr>
                <w:rFonts w:ascii="Arial" w:eastAsia="宋体" w:hAnsi="Arial" w:cs="Arial"/>
                <w:sz w:val="24"/>
                <w:szCs w:val="24"/>
                <w:lang w:val="en-US" w:eastAsia="zh-CN"/>
              </w:rPr>
              <w:t>,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40</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signal After n79 filter,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-31</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-31</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Typical receiver IIP2,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50</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TX IM2 noise level refer to RX LNA input,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-112</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-112</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front-end loss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4</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TX IM2 noise level at ANT port,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-108</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-108</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noise figure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9</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Thermal noise at RX ant port(dBm/Hz)</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-165</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Rx band n79 BW(MHz, N</w:t>
            </w:r>
            <w:r w:rsidRPr="00E61952">
              <w:rPr>
                <w:rFonts w:ascii="Arial" w:eastAsia="宋体" w:hAnsi="Arial" w:cs="Arial"/>
                <w:sz w:val="16"/>
                <w:szCs w:val="16"/>
                <w:lang w:val="en-US" w:eastAsia="zh-CN"/>
              </w:rPr>
              <w:t>RB</w:t>
            </w:r>
            <w:r w:rsidRPr="00E61952">
              <w:rPr>
                <w:rFonts w:ascii="Arial" w:eastAsia="宋体" w:hAnsi="Arial" w:cs="Arial"/>
                <w:sz w:val="24"/>
                <w:szCs w:val="24"/>
                <w:lang w:val="en-US" w:eastAsia="zh-CN"/>
              </w:rPr>
              <w:t>)</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38.16</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Thermal noise,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-89.18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-89.18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1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lastRenderedPageBreak/>
              <w:t>n41 PA noise PSD at PA output port, dBm/Hz</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-130</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n41 PA noise PSD at PA output port, </w:t>
            </w:r>
            <w:proofErr w:type="spellStart"/>
            <w:r w:rsidRPr="00E61952">
              <w:rPr>
                <w:rFonts w:ascii="Arial" w:eastAsia="宋体" w:hAnsi="Arial" w:cs="Arial"/>
                <w:sz w:val="24"/>
                <w:szCs w:val="24"/>
                <w:lang w:val="en-US" w:eastAsia="zh-CN"/>
              </w:rPr>
              <w:t>dBm</w:t>
            </w:r>
            <w:proofErr w:type="spellEnd"/>
            <w:r w:rsidRPr="00E61952">
              <w:rPr>
                <w:rFonts w:ascii="Arial" w:eastAsia="宋体" w:hAnsi="Arial" w:cs="Arial"/>
                <w:sz w:val="24"/>
                <w:szCs w:val="24"/>
                <w:lang w:val="en-US" w:eastAsia="zh-CN"/>
              </w:rPr>
              <w:t>/</w:t>
            </w:r>
            <w:proofErr w:type="spellStart"/>
            <w:r w:rsidRPr="00E61952">
              <w:rPr>
                <w:rFonts w:ascii="Arial" w:eastAsia="宋体" w:hAnsi="Arial" w:cs="Arial"/>
                <w:sz w:val="24"/>
                <w:szCs w:val="24"/>
                <w:lang w:val="en-US" w:eastAsia="zh-CN"/>
              </w:rPr>
              <w:t>RxBW</w:t>
            </w:r>
            <w:proofErr w:type="spellEnd"/>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-54.18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15"/>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n41 Tx filter rejection at 4400~5000MHz,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29</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n41 PA noise power at Rx n79 ant port at 4400~5000MHz,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-93.18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-93.18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Total noise level at ANT port</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-87.69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-87.69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SNR requirement for QPSK</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REFSENSE (referred to antenna)(40MHz BW)</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-88.69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-88.69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Implementation Margin,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2</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combined REFSENS(40MHz BW),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-89.70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MSD</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-0.05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bl>
    <w:p w:rsidR="00C9738D" w:rsidRDefault="00C9738D" w:rsidP="00616EBC">
      <w:pPr>
        <w:widowControl w:val="0"/>
        <w:overflowPunct/>
        <w:autoSpaceDE/>
        <w:autoSpaceDN/>
        <w:adjustRightInd/>
        <w:spacing w:after="0"/>
        <w:textAlignment w:val="auto"/>
        <w:rPr>
          <w:rFonts w:eastAsiaTheme="minorEastAsia"/>
          <w:lang w:eastAsia="zh-CN"/>
        </w:rPr>
      </w:pPr>
    </w:p>
    <w:p w:rsidR="00C9738D" w:rsidRPr="00C9738D" w:rsidRDefault="00C9738D" w:rsidP="00616EBC">
      <w:pPr>
        <w:widowControl w:val="0"/>
        <w:overflowPunct/>
        <w:autoSpaceDE/>
        <w:autoSpaceDN/>
        <w:adjustRightInd/>
        <w:spacing w:after="0"/>
        <w:textAlignment w:val="auto"/>
        <w:rPr>
          <w:rFonts w:eastAsiaTheme="minorEastAsia"/>
          <w:lang w:eastAsia="zh-CN"/>
        </w:rPr>
      </w:pPr>
    </w:p>
    <w:p w:rsidR="00566D1B" w:rsidRPr="0049156C" w:rsidRDefault="00B32D76" w:rsidP="00B32D76">
      <w:pPr>
        <w:widowControl w:val="0"/>
        <w:overflowPunct/>
        <w:autoSpaceDE/>
        <w:autoSpaceDN/>
        <w:adjustRightInd/>
        <w:spacing w:after="0"/>
        <w:textAlignment w:val="auto"/>
        <w:rPr>
          <w:rFonts w:eastAsiaTheme="minorEastAsia"/>
          <w:b/>
          <w:i/>
          <w:lang w:eastAsia="zh-CN"/>
        </w:rPr>
      </w:pPr>
      <w:r w:rsidRPr="00B32D76">
        <w:rPr>
          <w:b/>
          <w:i/>
          <w:lang w:val="en-US"/>
        </w:rPr>
        <w:t xml:space="preserve">Proposal </w:t>
      </w:r>
      <w:r w:rsidR="00E61952">
        <w:rPr>
          <w:b/>
          <w:i/>
          <w:lang w:val="en-US"/>
        </w:rPr>
        <w:t>1</w:t>
      </w:r>
      <w:r w:rsidR="009E3820">
        <w:rPr>
          <w:b/>
          <w:i/>
          <w:lang w:val="en-US"/>
        </w:rPr>
        <w:t xml:space="preserve">: </w:t>
      </w:r>
      <w:r w:rsidR="0060459D">
        <w:rPr>
          <w:b/>
          <w:i/>
          <w:lang w:val="en-US"/>
        </w:rPr>
        <w:t>T</w:t>
      </w:r>
      <w:r w:rsidR="0060459D" w:rsidRPr="0060459D">
        <w:rPr>
          <w:b/>
          <w:i/>
          <w:lang w:val="en-US"/>
        </w:rPr>
        <w:t xml:space="preserve">here is no MSD </w:t>
      </w:r>
      <w:r w:rsidR="00F40A70">
        <w:rPr>
          <w:b/>
          <w:i/>
          <w:lang w:val="en-US"/>
        </w:rPr>
        <w:t xml:space="preserve">issue </w:t>
      </w:r>
      <w:r w:rsidR="0060459D" w:rsidRPr="0060459D">
        <w:rPr>
          <w:b/>
          <w:i/>
          <w:lang w:val="en-US"/>
        </w:rPr>
        <w:t>with fully allocated maximum aggregated BW for CA_n41C-n79A with UL intra-band CA_n41C.</w:t>
      </w:r>
    </w:p>
    <w:p w:rsidR="00566D1B" w:rsidRDefault="00566D1B" w:rsidP="00616EBC">
      <w:pPr>
        <w:widowControl w:val="0"/>
        <w:overflowPunct/>
        <w:autoSpaceDE/>
        <w:autoSpaceDN/>
        <w:adjustRightInd/>
        <w:spacing w:after="0"/>
        <w:textAlignment w:val="auto"/>
        <w:rPr>
          <w:rFonts w:eastAsiaTheme="minorEastAsia"/>
          <w:lang w:eastAsia="zh-CN"/>
        </w:rPr>
      </w:pPr>
    </w:p>
    <w:p w:rsidR="00F40A70" w:rsidRDefault="00E81E41"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H</w:t>
      </w:r>
      <w:r>
        <w:rPr>
          <w:rFonts w:eastAsiaTheme="minorEastAsia"/>
          <w:lang w:eastAsia="zh-CN"/>
        </w:rPr>
        <w:t>owever, in order to verify this important scenario, if necessary, RAN4 can specify the MSD test case for DL_</w:t>
      </w:r>
      <w:r w:rsidRPr="00E81E41">
        <w:t xml:space="preserve"> </w:t>
      </w:r>
      <w:r w:rsidRPr="00E81E41">
        <w:rPr>
          <w:rFonts w:eastAsiaTheme="minorEastAsia"/>
          <w:lang w:eastAsia="zh-CN"/>
        </w:rPr>
        <w:t>n41C-n79A</w:t>
      </w:r>
      <w:r>
        <w:rPr>
          <w:rFonts w:eastAsiaTheme="minorEastAsia"/>
          <w:lang w:eastAsia="zh-CN"/>
        </w:rPr>
        <w:t xml:space="preserve">_UL_n41C with </w:t>
      </w:r>
      <w:r w:rsidRPr="00E81E41">
        <w:rPr>
          <w:rFonts w:eastAsiaTheme="minorEastAsia"/>
          <w:lang w:eastAsia="zh-CN"/>
        </w:rPr>
        <w:t>fully allocated maximum aggregated BW</w:t>
      </w:r>
      <w:r>
        <w:rPr>
          <w:rFonts w:eastAsiaTheme="minorEastAsia"/>
          <w:lang w:eastAsia="zh-CN"/>
        </w:rPr>
        <w:t>.</w:t>
      </w:r>
    </w:p>
    <w:p w:rsidR="00E81E41" w:rsidRDefault="00E81E41" w:rsidP="00616EBC">
      <w:pPr>
        <w:widowControl w:val="0"/>
        <w:overflowPunct/>
        <w:autoSpaceDE/>
        <w:autoSpaceDN/>
        <w:adjustRightInd/>
        <w:spacing w:after="0"/>
        <w:textAlignment w:val="auto"/>
        <w:rPr>
          <w:rFonts w:eastAsiaTheme="minorEastAsia"/>
          <w:lang w:eastAsia="zh-CN"/>
        </w:rPr>
      </w:pPr>
    </w:p>
    <w:p w:rsidR="00E81E41" w:rsidRPr="00114F9F" w:rsidRDefault="00E81E41" w:rsidP="00616EBC">
      <w:pPr>
        <w:widowControl w:val="0"/>
        <w:overflowPunct/>
        <w:autoSpaceDE/>
        <w:autoSpaceDN/>
        <w:adjustRightInd/>
        <w:spacing w:after="0"/>
        <w:textAlignment w:val="auto"/>
        <w:rPr>
          <w:rFonts w:eastAsiaTheme="minorEastAsia"/>
          <w:b/>
          <w:lang w:eastAsia="zh-CN"/>
        </w:rPr>
      </w:pPr>
      <w:r w:rsidRPr="00114F9F">
        <w:rPr>
          <w:rFonts w:eastAsiaTheme="minorEastAsia"/>
          <w:b/>
          <w:lang w:eastAsia="zh-CN"/>
        </w:rPr>
        <w:t xml:space="preserve">Proposal 2: </w:t>
      </w:r>
      <w:r w:rsidR="00114F9F" w:rsidRPr="00114F9F">
        <w:rPr>
          <w:rFonts w:eastAsiaTheme="minorEastAsia"/>
          <w:b/>
          <w:lang w:eastAsia="zh-CN"/>
        </w:rPr>
        <w:t>if necessary, RAN4 can specify the MSD test case for DL_ n41C-n79A_UL_n41C with fully allocated maximum aggregated BW</w:t>
      </w:r>
      <w:r w:rsidR="00114F9F">
        <w:rPr>
          <w:rFonts w:eastAsiaTheme="minorEastAsia"/>
          <w:b/>
          <w:lang w:eastAsia="zh-CN"/>
        </w:rPr>
        <w:t xml:space="preserve"> to verify the scenario</w:t>
      </w:r>
      <w:r w:rsidR="00114F9F" w:rsidRPr="00114F9F">
        <w:rPr>
          <w:rFonts w:eastAsiaTheme="minorEastAsia"/>
          <w:b/>
          <w:lang w:eastAsia="zh-CN"/>
        </w:rPr>
        <w:t>.</w:t>
      </w:r>
    </w:p>
    <w:p w:rsidR="00F40A70" w:rsidRDefault="00F40A70" w:rsidP="00616EBC">
      <w:pPr>
        <w:widowControl w:val="0"/>
        <w:overflowPunct/>
        <w:autoSpaceDE/>
        <w:autoSpaceDN/>
        <w:adjustRightInd/>
        <w:spacing w:after="0"/>
        <w:textAlignment w:val="auto"/>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40"/>
        <w:gridCol w:w="719"/>
        <w:gridCol w:w="992"/>
        <w:gridCol w:w="2268"/>
        <w:gridCol w:w="851"/>
        <w:gridCol w:w="766"/>
        <w:gridCol w:w="593"/>
        <w:gridCol w:w="1189"/>
      </w:tblGrid>
      <w:tr w:rsidR="00114F9F" w:rsidRPr="00411233" w:rsidTr="00514D2F">
        <w:trPr>
          <w:trHeight w:val="732"/>
          <w:jc w:val="center"/>
        </w:trPr>
        <w:tc>
          <w:tcPr>
            <w:tcW w:w="704" w:type="dxa"/>
            <w:vMerge w:val="restart"/>
            <w:vAlign w:val="center"/>
          </w:tcPr>
          <w:p w:rsidR="00114F9F" w:rsidRPr="00411233" w:rsidRDefault="00114F9F" w:rsidP="00514D2F">
            <w:pPr>
              <w:pStyle w:val="TAH"/>
              <w:rPr>
                <w:rFonts w:eastAsiaTheme="minorEastAsia"/>
              </w:rPr>
            </w:pPr>
            <w:r w:rsidRPr="00411233">
              <w:rPr>
                <w:rFonts w:eastAsiaTheme="minorEastAsia"/>
              </w:rPr>
              <w:t>UL band</w:t>
            </w:r>
          </w:p>
        </w:tc>
        <w:tc>
          <w:tcPr>
            <w:tcW w:w="709" w:type="dxa"/>
            <w:vMerge w:val="restart"/>
            <w:vAlign w:val="center"/>
          </w:tcPr>
          <w:p w:rsidR="00114F9F" w:rsidRPr="00411233" w:rsidRDefault="00114F9F" w:rsidP="00514D2F">
            <w:pPr>
              <w:pStyle w:val="TAH"/>
              <w:rPr>
                <w:rFonts w:eastAsiaTheme="minorEastAsia"/>
              </w:rPr>
            </w:pPr>
            <w:r w:rsidRPr="00411233">
              <w:rPr>
                <w:rFonts w:eastAsiaTheme="minorEastAsia"/>
              </w:rPr>
              <w:t>DL band</w:t>
            </w:r>
          </w:p>
        </w:tc>
        <w:tc>
          <w:tcPr>
            <w:tcW w:w="840" w:type="dxa"/>
            <w:vAlign w:val="center"/>
          </w:tcPr>
          <w:p w:rsidR="00114F9F" w:rsidRPr="00411233" w:rsidRDefault="00114F9F" w:rsidP="00514D2F">
            <w:pPr>
              <w:pStyle w:val="TAH"/>
              <w:rPr>
                <w:rFonts w:eastAsiaTheme="minorEastAsia"/>
              </w:rPr>
            </w:pPr>
            <w:r w:rsidRPr="00411233">
              <w:rPr>
                <w:rFonts w:eastAsiaTheme="minorEastAsia"/>
              </w:rPr>
              <w:t>UL F</w:t>
            </w:r>
            <w:r w:rsidRPr="00411233">
              <w:rPr>
                <w:rFonts w:eastAsiaTheme="minorEastAsia"/>
                <w:vertAlign w:val="subscript"/>
              </w:rPr>
              <w:t>c</w:t>
            </w:r>
          </w:p>
        </w:tc>
        <w:tc>
          <w:tcPr>
            <w:tcW w:w="719" w:type="dxa"/>
            <w:vAlign w:val="center"/>
          </w:tcPr>
          <w:p w:rsidR="00114F9F" w:rsidRPr="00411233" w:rsidRDefault="00114F9F" w:rsidP="00514D2F">
            <w:pPr>
              <w:pStyle w:val="TAH"/>
              <w:rPr>
                <w:rFonts w:eastAsiaTheme="minorEastAsia"/>
              </w:rPr>
            </w:pPr>
            <w:r w:rsidRPr="00411233">
              <w:rPr>
                <w:rFonts w:eastAsiaTheme="minorEastAsia"/>
              </w:rPr>
              <w:t>UL BW</w:t>
            </w:r>
          </w:p>
        </w:tc>
        <w:tc>
          <w:tcPr>
            <w:tcW w:w="992" w:type="dxa"/>
            <w:vAlign w:val="center"/>
          </w:tcPr>
          <w:p w:rsidR="00114F9F" w:rsidRPr="00411233" w:rsidRDefault="00114F9F" w:rsidP="00514D2F">
            <w:pPr>
              <w:pStyle w:val="TAH"/>
              <w:rPr>
                <w:rFonts w:eastAsiaTheme="minorEastAsia"/>
                <w:lang w:eastAsia="zh-CN"/>
              </w:rPr>
            </w:pPr>
            <w:r w:rsidRPr="00411233">
              <w:rPr>
                <w:rFonts w:eastAsiaTheme="minorEastAsia"/>
                <w:lang w:eastAsia="zh-CN"/>
              </w:rPr>
              <w:t>SCS of UL band</w:t>
            </w:r>
          </w:p>
        </w:tc>
        <w:tc>
          <w:tcPr>
            <w:tcW w:w="2268" w:type="dxa"/>
            <w:vAlign w:val="center"/>
          </w:tcPr>
          <w:p w:rsidR="00114F9F" w:rsidRPr="00411233" w:rsidRDefault="00114F9F" w:rsidP="00514D2F">
            <w:pPr>
              <w:pStyle w:val="TAH"/>
              <w:rPr>
                <w:rFonts w:eastAsiaTheme="minorEastAsia"/>
              </w:rPr>
            </w:pPr>
            <w:r w:rsidRPr="00411233">
              <w:rPr>
                <w:rFonts w:eastAsiaTheme="minorEastAsia"/>
              </w:rPr>
              <w:t>UL RB Allocation</w:t>
            </w:r>
          </w:p>
        </w:tc>
        <w:tc>
          <w:tcPr>
            <w:tcW w:w="851" w:type="dxa"/>
            <w:vAlign w:val="center"/>
          </w:tcPr>
          <w:p w:rsidR="00114F9F" w:rsidRPr="00411233" w:rsidRDefault="00114F9F" w:rsidP="00514D2F">
            <w:pPr>
              <w:pStyle w:val="TAH"/>
              <w:rPr>
                <w:rFonts w:eastAsiaTheme="minorEastAsia"/>
              </w:rPr>
            </w:pPr>
            <w:r w:rsidRPr="00411233">
              <w:rPr>
                <w:rFonts w:eastAsiaTheme="minorEastAsia"/>
              </w:rPr>
              <w:t>DL F</w:t>
            </w:r>
            <w:r w:rsidRPr="00411233">
              <w:rPr>
                <w:rFonts w:eastAsiaTheme="minorEastAsia"/>
                <w:vertAlign w:val="subscript"/>
              </w:rPr>
              <w:t>c</w:t>
            </w:r>
          </w:p>
        </w:tc>
        <w:tc>
          <w:tcPr>
            <w:tcW w:w="766" w:type="dxa"/>
            <w:vAlign w:val="center"/>
          </w:tcPr>
          <w:p w:rsidR="00114F9F" w:rsidRPr="00411233" w:rsidRDefault="00114F9F" w:rsidP="00514D2F">
            <w:pPr>
              <w:pStyle w:val="TAH"/>
              <w:rPr>
                <w:rFonts w:eastAsiaTheme="minorEastAsia"/>
              </w:rPr>
            </w:pPr>
            <w:r w:rsidRPr="00411233">
              <w:rPr>
                <w:rFonts w:eastAsiaTheme="minorEastAsia"/>
              </w:rPr>
              <w:t>DL BW</w:t>
            </w:r>
          </w:p>
        </w:tc>
        <w:tc>
          <w:tcPr>
            <w:tcW w:w="593" w:type="dxa"/>
            <w:vAlign w:val="center"/>
          </w:tcPr>
          <w:p w:rsidR="00114F9F" w:rsidRPr="00411233" w:rsidRDefault="00114F9F" w:rsidP="00514D2F">
            <w:pPr>
              <w:pStyle w:val="TAH"/>
              <w:rPr>
                <w:rFonts w:eastAsiaTheme="minorEastAsia"/>
              </w:rPr>
            </w:pPr>
            <w:r w:rsidRPr="00411233">
              <w:rPr>
                <w:rFonts w:eastAsiaTheme="minorEastAsia"/>
              </w:rPr>
              <w:t>MSD</w:t>
            </w:r>
          </w:p>
        </w:tc>
        <w:tc>
          <w:tcPr>
            <w:tcW w:w="1189" w:type="dxa"/>
            <w:vMerge w:val="restart"/>
            <w:vAlign w:val="center"/>
          </w:tcPr>
          <w:p w:rsidR="00114F9F" w:rsidRPr="00411233" w:rsidRDefault="00114F9F" w:rsidP="00514D2F">
            <w:pPr>
              <w:pStyle w:val="TAH"/>
              <w:rPr>
                <w:rFonts w:eastAsiaTheme="minorEastAsia"/>
                <w:lang w:eastAsia="zh-CN"/>
              </w:rPr>
            </w:pPr>
            <w:r w:rsidRPr="00411233">
              <w:rPr>
                <w:rFonts w:eastAsiaTheme="minorEastAsia"/>
                <w:lang w:eastAsia="zh-CN"/>
              </w:rPr>
              <w:t>Cross-band</w:t>
            </w:r>
          </w:p>
          <w:p w:rsidR="00114F9F" w:rsidRPr="00411233" w:rsidRDefault="00114F9F" w:rsidP="00514D2F">
            <w:pPr>
              <w:pStyle w:val="TAH"/>
              <w:rPr>
                <w:rFonts w:eastAsiaTheme="minorEastAsia"/>
                <w:lang w:eastAsia="zh-CN"/>
              </w:rPr>
            </w:pPr>
            <w:r w:rsidRPr="00411233">
              <w:rPr>
                <w:rFonts w:eastAsiaTheme="minorEastAsia"/>
                <w:lang w:eastAsia="zh-CN"/>
              </w:rPr>
              <w:t>Interference</w:t>
            </w:r>
          </w:p>
          <w:p w:rsidR="00114F9F" w:rsidRPr="00411233" w:rsidRDefault="00114F9F" w:rsidP="00514D2F">
            <w:pPr>
              <w:pStyle w:val="TAH"/>
              <w:rPr>
                <w:rFonts w:eastAsiaTheme="minorEastAsia"/>
                <w:lang w:eastAsia="zh-CN"/>
              </w:rPr>
            </w:pPr>
            <w:r w:rsidRPr="00411233">
              <w:rPr>
                <w:rFonts w:eastAsiaTheme="minorEastAsia"/>
                <w:lang w:eastAsia="zh-CN"/>
              </w:rPr>
              <w:t>source</w:t>
            </w:r>
          </w:p>
        </w:tc>
      </w:tr>
      <w:tr w:rsidR="00114F9F" w:rsidRPr="00411233" w:rsidTr="00514D2F">
        <w:trPr>
          <w:trHeight w:val="492"/>
          <w:jc w:val="center"/>
        </w:trPr>
        <w:tc>
          <w:tcPr>
            <w:tcW w:w="704" w:type="dxa"/>
            <w:vMerge/>
            <w:vAlign w:val="center"/>
          </w:tcPr>
          <w:p w:rsidR="00114F9F" w:rsidRPr="00411233" w:rsidRDefault="00114F9F" w:rsidP="00514D2F">
            <w:pPr>
              <w:pStyle w:val="TAH"/>
              <w:rPr>
                <w:rFonts w:eastAsiaTheme="minorEastAsia" w:cs="Arial"/>
                <w:bCs/>
                <w:szCs w:val="18"/>
              </w:rPr>
            </w:pPr>
          </w:p>
        </w:tc>
        <w:tc>
          <w:tcPr>
            <w:tcW w:w="709" w:type="dxa"/>
            <w:vMerge/>
            <w:vAlign w:val="center"/>
          </w:tcPr>
          <w:p w:rsidR="00114F9F" w:rsidRPr="00411233" w:rsidRDefault="00114F9F" w:rsidP="00514D2F">
            <w:pPr>
              <w:pStyle w:val="TAH"/>
              <w:rPr>
                <w:rFonts w:eastAsiaTheme="minorEastAsia" w:cs="Arial"/>
                <w:bCs/>
                <w:szCs w:val="18"/>
              </w:rPr>
            </w:pPr>
          </w:p>
        </w:tc>
        <w:tc>
          <w:tcPr>
            <w:tcW w:w="840" w:type="dxa"/>
            <w:vAlign w:val="center"/>
          </w:tcPr>
          <w:p w:rsidR="00114F9F" w:rsidRPr="00411233" w:rsidRDefault="00114F9F" w:rsidP="00514D2F">
            <w:pPr>
              <w:pStyle w:val="TAH"/>
              <w:rPr>
                <w:rFonts w:eastAsiaTheme="minorEastAsia"/>
              </w:rPr>
            </w:pPr>
            <w:r w:rsidRPr="00411233">
              <w:rPr>
                <w:rFonts w:eastAsiaTheme="minorEastAsia"/>
              </w:rPr>
              <w:t>(MHz)</w:t>
            </w:r>
          </w:p>
        </w:tc>
        <w:tc>
          <w:tcPr>
            <w:tcW w:w="719" w:type="dxa"/>
            <w:vAlign w:val="center"/>
          </w:tcPr>
          <w:p w:rsidR="00114F9F" w:rsidRPr="00411233" w:rsidRDefault="00114F9F" w:rsidP="00514D2F">
            <w:pPr>
              <w:pStyle w:val="TAH"/>
              <w:rPr>
                <w:rFonts w:eastAsiaTheme="minorEastAsia"/>
              </w:rPr>
            </w:pPr>
            <w:r w:rsidRPr="00411233">
              <w:rPr>
                <w:rFonts w:eastAsiaTheme="minorEastAsia"/>
              </w:rPr>
              <w:t>(MHz)</w:t>
            </w:r>
          </w:p>
        </w:tc>
        <w:tc>
          <w:tcPr>
            <w:tcW w:w="992" w:type="dxa"/>
            <w:vAlign w:val="center"/>
          </w:tcPr>
          <w:p w:rsidR="00114F9F" w:rsidRPr="00411233" w:rsidRDefault="00114F9F" w:rsidP="00514D2F">
            <w:pPr>
              <w:pStyle w:val="TAH"/>
              <w:rPr>
                <w:rFonts w:eastAsiaTheme="minorEastAsia"/>
                <w:lang w:eastAsia="zh-CN"/>
              </w:rPr>
            </w:pPr>
            <w:r w:rsidRPr="00411233">
              <w:rPr>
                <w:rFonts w:eastAsiaTheme="minorEastAsia"/>
                <w:lang w:eastAsia="zh-CN"/>
              </w:rPr>
              <w:t>(kHz)</w:t>
            </w:r>
          </w:p>
        </w:tc>
        <w:tc>
          <w:tcPr>
            <w:tcW w:w="2268" w:type="dxa"/>
            <w:vAlign w:val="center"/>
          </w:tcPr>
          <w:p w:rsidR="00114F9F" w:rsidRPr="00411233" w:rsidRDefault="00114F9F" w:rsidP="00514D2F">
            <w:pPr>
              <w:pStyle w:val="TAH"/>
              <w:rPr>
                <w:rFonts w:eastAsiaTheme="minorEastAsia"/>
              </w:rPr>
            </w:pPr>
            <w:r w:rsidRPr="00411233">
              <w:rPr>
                <w:rFonts w:eastAsiaTheme="minorEastAsia"/>
              </w:rPr>
              <w:t>L</w:t>
            </w:r>
            <w:r w:rsidRPr="00411233">
              <w:rPr>
                <w:rFonts w:eastAsiaTheme="minorEastAsia"/>
                <w:vertAlign w:val="subscript"/>
              </w:rPr>
              <w:t>CRB</w:t>
            </w:r>
          </w:p>
        </w:tc>
        <w:tc>
          <w:tcPr>
            <w:tcW w:w="851" w:type="dxa"/>
            <w:vAlign w:val="center"/>
          </w:tcPr>
          <w:p w:rsidR="00114F9F" w:rsidRPr="00411233" w:rsidRDefault="00114F9F" w:rsidP="00514D2F">
            <w:pPr>
              <w:pStyle w:val="TAH"/>
              <w:rPr>
                <w:rFonts w:eastAsiaTheme="minorEastAsia"/>
              </w:rPr>
            </w:pPr>
            <w:r w:rsidRPr="00411233">
              <w:rPr>
                <w:rFonts w:eastAsiaTheme="minorEastAsia"/>
              </w:rPr>
              <w:t>(MHz)</w:t>
            </w:r>
          </w:p>
        </w:tc>
        <w:tc>
          <w:tcPr>
            <w:tcW w:w="766" w:type="dxa"/>
            <w:vAlign w:val="center"/>
          </w:tcPr>
          <w:p w:rsidR="00114F9F" w:rsidRPr="00411233" w:rsidRDefault="00114F9F" w:rsidP="00514D2F">
            <w:pPr>
              <w:pStyle w:val="TAH"/>
              <w:rPr>
                <w:rFonts w:eastAsiaTheme="minorEastAsia"/>
              </w:rPr>
            </w:pPr>
            <w:r w:rsidRPr="00411233">
              <w:rPr>
                <w:rFonts w:eastAsiaTheme="minorEastAsia"/>
              </w:rPr>
              <w:t>(MHz)</w:t>
            </w:r>
          </w:p>
        </w:tc>
        <w:tc>
          <w:tcPr>
            <w:tcW w:w="593" w:type="dxa"/>
            <w:vAlign w:val="center"/>
          </w:tcPr>
          <w:p w:rsidR="00114F9F" w:rsidRPr="00411233" w:rsidRDefault="00114F9F" w:rsidP="00514D2F">
            <w:pPr>
              <w:pStyle w:val="TAH"/>
              <w:rPr>
                <w:rFonts w:eastAsiaTheme="minorEastAsia"/>
              </w:rPr>
            </w:pPr>
            <w:r w:rsidRPr="00411233">
              <w:rPr>
                <w:rFonts w:eastAsiaTheme="minorEastAsia"/>
              </w:rPr>
              <w:t>(dB)</w:t>
            </w:r>
          </w:p>
        </w:tc>
        <w:tc>
          <w:tcPr>
            <w:tcW w:w="1189" w:type="dxa"/>
            <w:vMerge/>
            <w:vAlign w:val="center"/>
          </w:tcPr>
          <w:p w:rsidR="00114F9F" w:rsidRPr="00411233" w:rsidRDefault="00114F9F" w:rsidP="00514D2F">
            <w:pPr>
              <w:overflowPunct/>
              <w:autoSpaceDE/>
              <w:autoSpaceDN/>
              <w:adjustRightInd/>
              <w:spacing w:after="0"/>
              <w:jc w:val="center"/>
              <w:textAlignment w:val="auto"/>
              <w:rPr>
                <w:rFonts w:ascii="Arial" w:eastAsiaTheme="minorEastAsia" w:hAnsi="Arial" w:cs="Arial"/>
                <w:b/>
                <w:bCs/>
                <w:sz w:val="18"/>
                <w:szCs w:val="18"/>
                <w:lang w:eastAsia="zh-CN"/>
              </w:rPr>
            </w:pPr>
          </w:p>
        </w:tc>
      </w:tr>
      <w:tr w:rsidR="00114F9F" w:rsidRPr="00411233" w:rsidTr="00514D2F">
        <w:trPr>
          <w:trHeight w:val="300"/>
          <w:jc w:val="center"/>
        </w:trPr>
        <w:tc>
          <w:tcPr>
            <w:tcW w:w="704" w:type="dxa"/>
            <w:vAlign w:val="center"/>
          </w:tcPr>
          <w:p w:rsidR="00114F9F" w:rsidRPr="00411233" w:rsidRDefault="00114F9F" w:rsidP="00514D2F">
            <w:pPr>
              <w:pStyle w:val="TAC"/>
              <w:rPr>
                <w:rFonts w:eastAsiaTheme="minorEastAsia"/>
                <w:lang w:eastAsia="zh-CN"/>
              </w:rPr>
            </w:pPr>
            <w:r>
              <w:rPr>
                <w:rFonts w:eastAsiaTheme="minorEastAsia"/>
                <w:lang w:eastAsia="zh-CN"/>
              </w:rPr>
              <w:t>CA_</w:t>
            </w:r>
            <w:r w:rsidRPr="00411233">
              <w:rPr>
                <w:rFonts w:eastAsiaTheme="minorEastAsia" w:hint="eastAsia"/>
                <w:lang w:eastAsia="zh-CN"/>
              </w:rPr>
              <w:t>n</w:t>
            </w:r>
            <w:r w:rsidRPr="00411233">
              <w:rPr>
                <w:rFonts w:eastAsiaTheme="minorEastAsia"/>
                <w:lang w:eastAsia="zh-CN"/>
              </w:rPr>
              <w:t>41</w:t>
            </w:r>
            <w:r>
              <w:rPr>
                <w:rFonts w:eastAsiaTheme="minorEastAsia"/>
                <w:lang w:eastAsia="zh-CN"/>
              </w:rPr>
              <w:t>C</w:t>
            </w:r>
          </w:p>
        </w:tc>
        <w:tc>
          <w:tcPr>
            <w:tcW w:w="709" w:type="dxa"/>
            <w:vAlign w:val="center"/>
          </w:tcPr>
          <w:p w:rsidR="00114F9F" w:rsidRPr="00411233" w:rsidRDefault="00114F9F" w:rsidP="0078130B">
            <w:pPr>
              <w:pStyle w:val="TAC"/>
              <w:rPr>
                <w:rFonts w:eastAsiaTheme="minorEastAsia"/>
                <w:lang w:eastAsia="zh-CN"/>
              </w:rPr>
            </w:pPr>
            <w:r w:rsidRPr="00411233">
              <w:rPr>
                <w:rFonts w:eastAsiaTheme="minorEastAsia" w:hint="eastAsia"/>
                <w:lang w:eastAsia="zh-CN"/>
              </w:rPr>
              <w:t>n</w:t>
            </w:r>
            <w:r w:rsidR="0078130B">
              <w:rPr>
                <w:rFonts w:eastAsiaTheme="minorEastAsia"/>
                <w:lang w:eastAsia="zh-CN"/>
              </w:rPr>
              <w:t>79</w:t>
            </w:r>
            <w:bookmarkStart w:id="5" w:name="_GoBack"/>
            <w:bookmarkEnd w:id="5"/>
          </w:p>
        </w:tc>
        <w:tc>
          <w:tcPr>
            <w:tcW w:w="840" w:type="dxa"/>
            <w:vAlign w:val="center"/>
          </w:tcPr>
          <w:p w:rsidR="00114F9F" w:rsidRPr="00411233" w:rsidRDefault="00114F9F" w:rsidP="00514D2F">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w:t>
            </w:r>
            <w:r>
              <w:rPr>
                <w:rFonts w:eastAsiaTheme="minorEastAsia"/>
                <w:bCs/>
                <w:lang w:eastAsia="zh-CN"/>
              </w:rPr>
              <w:t>95</w:t>
            </w:r>
          </w:p>
        </w:tc>
        <w:tc>
          <w:tcPr>
            <w:tcW w:w="719" w:type="dxa"/>
            <w:noWrap/>
            <w:vAlign w:val="center"/>
          </w:tcPr>
          <w:p w:rsidR="00114F9F" w:rsidRPr="00411233" w:rsidRDefault="00114F9F" w:rsidP="00514D2F">
            <w:pPr>
              <w:pStyle w:val="TAC"/>
              <w:rPr>
                <w:rFonts w:eastAsiaTheme="minorEastAsia"/>
                <w:bCs/>
                <w:lang w:eastAsia="zh-CN"/>
              </w:rPr>
            </w:pPr>
            <w:r w:rsidRPr="00411233">
              <w:rPr>
                <w:rFonts w:eastAsiaTheme="minorEastAsia" w:hint="eastAsia"/>
                <w:bCs/>
                <w:lang w:eastAsia="zh-CN"/>
              </w:rPr>
              <w:t>1</w:t>
            </w:r>
            <w:r>
              <w:rPr>
                <w:rFonts w:eastAsiaTheme="minorEastAsia"/>
                <w:bCs/>
                <w:lang w:eastAsia="zh-CN"/>
              </w:rPr>
              <w:t>9</w:t>
            </w:r>
            <w:r w:rsidRPr="00411233">
              <w:rPr>
                <w:rFonts w:eastAsiaTheme="minorEastAsia"/>
                <w:bCs/>
                <w:lang w:eastAsia="zh-CN"/>
              </w:rPr>
              <w:t>0</w:t>
            </w:r>
          </w:p>
        </w:tc>
        <w:tc>
          <w:tcPr>
            <w:tcW w:w="992" w:type="dxa"/>
            <w:vAlign w:val="center"/>
          </w:tcPr>
          <w:p w:rsidR="00114F9F" w:rsidRPr="00411233" w:rsidRDefault="00114F9F" w:rsidP="00514D2F">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2268" w:type="dxa"/>
            <w:noWrap/>
            <w:vAlign w:val="center"/>
          </w:tcPr>
          <w:p w:rsidR="00114F9F" w:rsidRPr="00411233" w:rsidRDefault="00114F9F" w:rsidP="00514D2F">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r>
              <w:rPr>
                <w:rFonts w:eastAsiaTheme="minorEastAsia"/>
                <w:bCs/>
                <w:lang w:eastAsia="zh-CN"/>
              </w:rPr>
              <w:t xml:space="preserve"> + 243 (</w:t>
            </w:r>
            <w:r w:rsidRPr="00411233">
              <w:rPr>
                <w:rFonts w:eastAsiaTheme="minorEastAsia"/>
                <w:bCs/>
                <w:lang w:eastAsia="zh-CN"/>
              </w:rPr>
              <w:t>(</w:t>
            </w:r>
            <w:proofErr w:type="spellStart"/>
            <w:r w:rsidRPr="00411233">
              <w:rPr>
                <w:rFonts w:eastAsiaTheme="minorEastAsia"/>
                <w:bCs/>
                <w:lang w:eastAsia="zh-CN"/>
              </w:rPr>
              <w:t>RBstart</w:t>
            </w:r>
            <w:proofErr w:type="spellEnd"/>
            <w:r w:rsidRPr="00411233">
              <w:rPr>
                <w:rFonts w:eastAsiaTheme="minorEastAsia"/>
                <w:bCs/>
                <w:lang w:eastAsia="zh-CN"/>
              </w:rPr>
              <w:t>=0</w:t>
            </w:r>
            <w:r>
              <w:rPr>
                <w:rFonts w:eastAsiaTheme="minorEastAsia"/>
                <w:bCs/>
                <w:lang w:eastAsia="zh-CN"/>
              </w:rPr>
              <w:t>)</w:t>
            </w:r>
          </w:p>
        </w:tc>
        <w:tc>
          <w:tcPr>
            <w:tcW w:w="851" w:type="dxa"/>
            <w:vAlign w:val="center"/>
          </w:tcPr>
          <w:p w:rsidR="00114F9F" w:rsidRPr="00411233" w:rsidRDefault="00114F9F" w:rsidP="00514D2F">
            <w:pPr>
              <w:pStyle w:val="TAC"/>
              <w:rPr>
                <w:rFonts w:eastAsiaTheme="minorEastAsia"/>
                <w:lang w:eastAsia="zh-CN"/>
              </w:rPr>
            </w:pPr>
            <w:r>
              <w:rPr>
                <w:rFonts w:eastAsiaTheme="minorEastAsia"/>
                <w:lang w:eastAsia="zh-CN"/>
              </w:rPr>
              <w:t>4420</w:t>
            </w:r>
          </w:p>
        </w:tc>
        <w:tc>
          <w:tcPr>
            <w:tcW w:w="766" w:type="dxa"/>
            <w:noWrap/>
            <w:vAlign w:val="center"/>
          </w:tcPr>
          <w:p w:rsidR="00114F9F" w:rsidRPr="00411233" w:rsidRDefault="00114F9F" w:rsidP="00514D2F">
            <w:pPr>
              <w:pStyle w:val="TAC"/>
              <w:rPr>
                <w:rFonts w:eastAsiaTheme="minorEastAsia"/>
                <w:lang w:eastAsia="zh-CN"/>
              </w:rPr>
            </w:pPr>
            <w:r>
              <w:rPr>
                <w:rFonts w:eastAsiaTheme="minorEastAsia"/>
                <w:lang w:eastAsia="zh-CN"/>
              </w:rPr>
              <w:t>40</w:t>
            </w:r>
          </w:p>
        </w:tc>
        <w:tc>
          <w:tcPr>
            <w:tcW w:w="593" w:type="dxa"/>
            <w:noWrap/>
            <w:vAlign w:val="center"/>
          </w:tcPr>
          <w:p w:rsidR="00114F9F" w:rsidRPr="00411233" w:rsidRDefault="00114F9F" w:rsidP="00514D2F">
            <w:pPr>
              <w:pStyle w:val="TAC"/>
              <w:rPr>
                <w:rFonts w:eastAsiaTheme="minorEastAsia"/>
                <w:bCs/>
                <w:lang w:eastAsia="zh-CN"/>
              </w:rPr>
            </w:pPr>
            <w:r>
              <w:rPr>
                <w:rFonts w:eastAsiaTheme="minorEastAsia"/>
                <w:bCs/>
                <w:lang w:eastAsia="zh-CN"/>
              </w:rPr>
              <w:t>0.5</w:t>
            </w:r>
          </w:p>
        </w:tc>
        <w:tc>
          <w:tcPr>
            <w:tcW w:w="1189" w:type="dxa"/>
            <w:vAlign w:val="center"/>
          </w:tcPr>
          <w:p w:rsidR="00114F9F" w:rsidRPr="00411233" w:rsidRDefault="00114F9F" w:rsidP="00114F9F">
            <w:pPr>
              <w:pStyle w:val="TAC"/>
              <w:rPr>
                <w:rFonts w:eastAsiaTheme="minorEastAsia"/>
                <w:bCs/>
                <w:lang w:eastAsia="zh-CN"/>
              </w:rPr>
            </w:pPr>
            <w:r>
              <w:rPr>
                <w:rFonts w:eastAsiaTheme="minorEastAsia"/>
                <w:bCs/>
                <w:lang w:eastAsia="zh-CN"/>
              </w:rPr>
              <w:t>&gt;</w:t>
            </w:r>
            <w:r w:rsidRPr="00411233">
              <w:rPr>
                <w:rFonts w:eastAsiaTheme="minorEastAsia"/>
                <w:bCs/>
                <w:lang w:eastAsia="zh-CN"/>
              </w:rPr>
              <w:t>ACLR</w:t>
            </w:r>
            <w:r>
              <w:rPr>
                <w:rFonts w:eastAsiaTheme="minorEastAsia"/>
                <w:bCs/>
                <w:lang w:eastAsia="zh-CN"/>
              </w:rPr>
              <w:t>2</w:t>
            </w:r>
          </w:p>
        </w:tc>
      </w:tr>
    </w:tbl>
    <w:p w:rsidR="00F40A70" w:rsidRPr="00F40A70" w:rsidRDefault="00F40A70" w:rsidP="00616EBC">
      <w:pPr>
        <w:widowControl w:val="0"/>
        <w:overflowPunct/>
        <w:autoSpaceDE/>
        <w:autoSpaceDN/>
        <w:adjustRightInd/>
        <w:spacing w:after="0"/>
        <w:textAlignment w:val="auto"/>
        <w:rPr>
          <w:rFonts w:eastAsiaTheme="minorEastAsia"/>
          <w:lang w:eastAsia="zh-CN"/>
        </w:rPr>
      </w:pPr>
    </w:p>
    <w:p w:rsidR="00845003" w:rsidRDefault="00845003" w:rsidP="00845003">
      <w:pPr>
        <w:pStyle w:val="10"/>
        <w:rPr>
          <w:lang w:eastAsia="zh-CN"/>
        </w:rPr>
      </w:pPr>
      <w:r>
        <w:rPr>
          <w:lang w:eastAsia="zh-CN"/>
        </w:rPr>
        <w:t>Summary</w:t>
      </w:r>
    </w:p>
    <w:p w:rsidR="00E61952" w:rsidRDefault="00E61952" w:rsidP="00E61952">
      <w:pPr>
        <w:widowControl w:val="0"/>
        <w:overflowPunct/>
        <w:autoSpaceDE/>
        <w:autoSpaceDN/>
        <w:adjustRightInd/>
        <w:spacing w:after="0"/>
        <w:textAlignment w:val="auto"/>
        <w:rPr>
          <w:b/>
          <w:i/>
          <w:lang w:val="en-US"/>
        </w:rPr>
      </w:pPr>
      <w:r w:rsidRPr="00B32D76">
        <w:rPr>
          <w:b/>
          <w:i/>
          <w:lang w:val="en-US"/>
        </w:rPr>
        <w:t xml:space="preserve">Proposal </w:t>
      </w:r>
      <w:r>
        <w:rPr>
          <w:b/>
          <w:i/>
          <w:lang w:val="en-US"/>
        </w:rPr>
        <w:t>1: T</w:t>
      </w:r>
      <w:r w:rsidRPr="0060459D">
        <w:rPr>
          <w:b/>
          <w:i/>
          <w:lang w:val="en-US"/>
        </w:rPr>
        <w:t>here is no MSD with fully allocated maximum aggregated BW for CA_n41C-n79A with UL intra-band CA_n41C.</w:t>
      </w:r>
    </w:p>
    <w:p w:rsidR="00F22EE7" w:rsidRDefault="00F22EE7" w:rsidP="00E61952">
      <w:pPr>
        <w:widowControl w:val="0"/>
        <w:overflowPunct/>
        <w:autoSpaceDE/>
        <w:autoSpaceDN/>
        <w:adjustRightInd/>
        <w:spacing w:after="0"/>
        <w:textAlignment w:val="auto"/>
        <w:rPr>
          <w:b/>
          <w:i/>
          <w:lang w:val="en-US"/>
        </w:rPr>
      </w:pPr>
    </w:p>
    <w:p w:rsidR="00F22EE7" w:rsidRDefault="00F22EE7" w:rsidP="00F22EE7">
      <w:pPr>
        <w:widowControl w:val="0"/>
        <w:overflowPunct/>
        <w:autoSpaceDE/>
        <w:autoSpaceDN/>
        <w:adjustRightInd/>
        <w:spacing w:after="0"/>
        <w:textAlignment w:val="auto"/>
        <w:rPr>
          <w:rFonts w:eastAsiaTheme="minorEastAsia"/>
          <w:lang w:eastAsia="zh-CN"/>
        </w:rPr>
      </w:pPr>
    </w:p>
    <w:p w:rsidR="00F22EE7" w:rsidRPr="00114F9F" w:rsidRDefault="00F22EE7" w:rsidP="00F22EE7">
      <w:pPr>
        <w:widowControl w:val="0"/>
        <w:overflowPunct/>
        <w:autoSpaceDE/>
        <w:autoSpaceDN/>
        <w:adjustRightInd/>
        <w:spacing w:after="0"/>
        <w:textAlignment w:val="auto"/>
        <w:rPr>
          <w:rFonts w:eastAsiaTheme="minorEastAsia"/>
          <w:b/>
          <w:lang w:eastAsia="zh-CN"/>
        </w:rPr>
      </w:pPr>
      <w:r w:rsidRPr="00114F9F">
        <w:rPr>
          <w:rFonts w:eastAsiaTheme="minorEastAsia"/>
          <w:b/>
          <w:lang w:eastAsia="zh-CN"/>
        </w:rPr>
        <w:t>Proposal 2: if necessary, RAN4 can specify the MSD test case for DL_ n41C-n79A_UL_n41C with fully allocated maximum aggregated BW</w:t>
      </w:r>
      <w:r>
        <w:rPr>
          <w:rFonts w:eastAsiaTheme="minorEastAsia"/>
          <w:b/>
          <w:lang w:eastAsia="zh-CN"/>
        </w:rPr>
        <w:t xml:space="preserve"> to verify the scenario</w:t>
      </w:r>
      <w:r w:rsidRPr="00114F9F">
        <w:rPr>
          <w:rFonts w:eastAsiaTheme="minorEastAsia"/>
          <w:b/>
          <w:lang w:eastAsia="zh-CN"/>
        </w:rPr>
        <w:t>.</w:t>
      </w:r>
    </w:p>
    <w:p w:rsidR="00F22EE7" w:rsidRDefault="00F22EE7" w:rsidP="00F22EE7">
      <w:pPr>
        <w:widowControl w:val="0"/>
        <w:overflowPunct/>
        <w:autoSpaceDE/>
        <w:autoSpaceDN/>
        <w:adjustRightInd/>
        <w:spacing w:after="0"/>
        <w:textAlignment w:val="auto"/>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40"/>
        <w:gridCol w:w="719"/>
        <w:gridCol w:w="992"/>
        <w:gridCol w:w="2268"/>
        <w:gridCol w:w="851"/>
        <w:gridCol w:w="766"/>
        <w:gridCol w:w="593"/>
        <w:gridCol w:w="1189"/>
      </w:tblGrid>
      <w:tr w:rsidR="00F22EE7" w:rsidRPr="00411233" w:rsidTr="00514D2F">
        <w:trPr>
          <w:trHeight w:val="732"/>
          <w:jc w:val="center"/>
        </w:trPr>
        <w:tc>
          <w:tcPr>
            <w:tcW w:w="704" w:type="dxa"/>
            <w:vMerge w:val="restart"/>
            <w:vAlign w:val="center"/>
          </w:tcPr>
          <w:p w:rsidR="00F22EE7" w:rsidRPr="00411233" w:rsidRDefault="00F22EE7" w:rsidP="00514D2F">
            <w:pPr>
              <w:pStyle w:val="TAH"/>
              <w:rPr>
                <w:rFonts w:eastAsiaTheme="minorEastAsia"/>
              </w:rPr>
            </w:pPr>
            <w:r w:rsidRPr="00411233">
              <w:rPr>
                <w:rFonts w:eastAsiaTheme="minorEastAsia"/>
              </w:rPr>
              <w:t>UL band</w:t>
            </w:r>
          </w:p>
        </w:tc>
        <w:tc>
          <w:tcPr>
            <w:tcW w:w="709" w:type="dxa"/>
            <w:vMerge w:val="restart"/>
            <w:vAlign w:val="center"/>
          </w:tcPr>
          <w:p w:rsidR="00F22EE7" w:rsidRPr="00411233" w:rsidRDefault="00F22EE7" w:rsidP="00514D2F">
            <w:pPr>
              <w:pStyle w:val="TAH"/>
              <w:rPr>
                <w:rFonts w:eastAsiaTheme="minorEastAsia"/>
              </w:rPr>
            </w:pPr>
            <w:r w:rsidRPr="00411233">
              <w:rPr>
                <w:rFonts w:eastAsiaTheme="minorEastAsia"/>
              </w:rPr>
              <w:t>DL band</w:t>
            </w:r>
          </w:p>
        </w:tc>
        <w:tc>
          <w:tcPr>
            <w:tcW w:w="840" w:type="dxa"/>
            <w:vAlign w:val="center"/>
          </w:tcPr>
          <w:p w:rsidR="00F22EE7" w:rsidRPr="00411233" w:rsidRDefault="00F22EE7" w:rsidP="00514D2F">
            <w:pPr>
              <w:pStyle w:val="TAH"/>
              <w:rPr>
                <w:rFonts w:eastAsiaTheme="minorEastAsia"/>
              </w:rPr>
            </w:pPr>
            <w:r w:rsidRPr="00411233">
              <w:rPr>
                <w:rFonts w:eastAsiaTheme="minorEastAsia"/>
              </w:rPr>
              <w:t>UL F</w:t>
            </w:r>
            <w:r w:rsidRPr="00411233">
              <w:rPr>
                <w:rFonts w:eastAsiaTheme="minorEastAsia"/>
                <w:vertAlign w:val="subscript"/>
              </w:rPr>
              <w:t>c</w:t>
            </w:r>
          </w:p>
        </w:tc>
        <w:tc>
          <w:tcPr>
            <w:tcW w:w="719" w:type="dxa"/>
            <w:vAlign w:val="center"/>
          </w:tcPr>
          <w:p w:rsidR="00F22EE7" w:rsidRPr="00411233" w:rsidRDefault="00F22EE7" w:rsidP="00514D2F">
            <w:pPr>
              <w:pStyle w:val="TAH"/>
              <w:rPr>
                <w:rFonts w:eastAsiaTheme="minorEastAsia"/>
              </w:rPr>
            </w:pPr>
            <w:r w:rsidRPr="00411233">
              <w:rPr>
                <w:rFonts w:eastAsiaTheme="minorEastAsia"/>
              </w:rPr>
              <w:t>UL BW</w:t>
            </w:r>
          </w:p>
        </w:tc>
        <w:tc>
          <w:tcPr>
            <w:tcW w:w="992" w:type="dxa"/>
            <w:vAlign w:val="center"/>
          </w:tcPr>
          <w:p w:rsidR="00F22EE7" w:rsidRPr="00411233" w:rsidRDefault="00F22EE7" w:rsidP="00514D2F">
            <w:pPr>
              <w:pStyle w:val="TAH"/>
              <w:rPr>
                <w:rFonts w:eastAsiaTheme="minorEastAsia"/>
                <w:lang w:eastAsia="zh-CN"/>
              </w:rPr>
            </w:pPr>
            <w:r w:rsidRPr="00411233">
              <w:rPr>
                <w:rFonts w:eastAsiaTheme="minorEastAsia"/>
                <w:lang w:eastAsia="zh-CN"/>
              </w:rPr>
              <w:t>SCS of UL band</w:t>
            </w:r>
          </w:p>
        </w:tc>
        <w:tc>
          <w:tcPr>
            <w:tcW w:w="2268" w:type="dxa"/>
            <w:vAlign w:val="center"/>
          </w:tcPr>
          <w:p w:rsidR="00F22EE7" w:rsidRPr="00411233" w:rsidRDefault="00F22EE7" w:rsidP="00514D2F">
            <w:pPr>
              <w:pStyle w:val="TAH"/>
              <w:rPr>
                <w:rFonts w:eastAsiaTheme="minorEastAsia"/>
              </w:rPr>
            </w:pPr>
            <w:r w:rsidRPr="00411233">
              <w:rPr>
                <w:rFonts w:eastAsiaTheme="minorEastAsia"/>
              </w:rPr>
              <w:t>UL RB Allocation</w:t>
            </w:r>
          </w:p>
        </w:tc>
        <w:tc>
          <w:tcPr>
            <w:tcW w:w="851" w:type="dxa"/>
            <w:vAlign w:val="center"/>
          </w:tcPr>
          <w:p w:rsidR="00F22EE7" w:rsidRPr="00411233" w:rsidRDefault="00F22EE7" w:rsidP="00514D2F">
            <w:pPr>
              <w:pStyle w:val="TAH"/>
              <w:rPr>
                <w:rFonts w:eastAsiaTheme="minorEastAsia"/>
              </w:rPr>
            </w:pPr>
            <w:r w:rsidRPr="00411233">
              <w:rPr>
                <w:rFonts w:eastAsiaTheme="minorEastAsia"/>
              </w:rPr>
              <w:t>DL F</w:t>
            </w:r>
            <w:r w:rsidRPr="00411233">
              <w:rPr>
                <w:rFonts w:eastAsiaTheme="minorEastAsia"/>
                <w:vertAlign w:val="subscript"/>
              </w:rPr>
              <w:t>c</w:t>
            </w:r>
          </w:p>
        </w:tc>
        <w:tc>
          <w:tcPr>
            <w:tcW w:w="766" w:type="dxa"/>
            <w:vAlign w:val="center"/>
          </w:tcPr>
          <w:p w:rsidR="00F22EE7" w:rsidRPr="00411233" w:rsidRDefault="00F22EE7" w:rsidP="00514D2F">
            <w:pPr>
              <w:pStyle w:val="TAH"/>
              <w:rPr>
                <w:rFonts w:eastAsiaTheme="minorEastAsia"/>
              </w:rPr>
            </w:pPr>
            <w:r w:rsidRPr="00411233">
              <w:rPr>
                <w:rFonts w:eastAsiaTheme="minorEastAsia"/>
              </w:rPr>
              <w:t>DL BW</w:t>
            </w:r>
          </w:p>
        </w:tc>
        <w:tc>
          <w:tcPr>
            <w:tcW w:w="593" w:type="dxa"/>
            <w:vAlign w:val="center"/>
          </w:tcPr>
          <w:p w:rsidR="00F22EE7" w:rsidRPr="00411233" w:rsidRDefault="00F22EE7" w:rsidP="00514D2F">
            <w:pPr>
              <w:pStyle w:val="TAH"/>
              <w:rPr>
                <w:rFonts w:eastAsiaTheme="minorEastAsia"/>
              </w:rPr>
            </w:pPr>
            <w:r w:rsidRPr="00411233">
              <w:rPr>
                <w:rFonts w:eastAsiaTheme="minorEastAsia"/>
              </w:rPr>
              <w:t>MSD</w:t>
            </w:r>
          </w:p>
        </w:tc>
        <w:tc>
          <w:tcPr>
            <w:tcW w:w="1189" w:type="dxa"/>
            <w:vMerge w:val="restart"/>
            <w:vAlign w:val="center"/>
          </w:tcPr>
          <w:p w:rsidR="00F22EE7" w:rsidRPr="00411233" w:rsidRDefault="00F22EE7" w:rsidP="00514D2F">
            <w:pPr>
              <w:pStyle w:val="TAH"/>
              <w:rPr>
                <w:rFonts w:eastAsiaTheme="minorEastAsia"/>
                <w:lang w:eastAsia="zh-CN"/>
              </w:rPr>
            </w:pPr>
            <w:r w:rsidRPr="00411233">
              <w:rPr>
                <w:rFonts w:eastAsiaTheme="minorEastAsia"/>
                <w:lang w:eastAsia="zh-CN"/>
              </w:rPr>
              <w:t>Cross-band</w:t>
            </w:r>
          </w:p>
          <w:p w:rsidR="00F22EE7" w:rsidRPr="00411233" w:rsidRDefault="00F22EE7" w:rsidP="00514D2F">
            <w:pPr>
              <w:pStyle w:val="TAH"/>
              <w:rPr>
                <w:rFonts w:eastAsiaTheme="minorEastAsia"/>
                <w:lang w:eastAsia="zh-CN"/>
              </w:rPr>
            </w:pPr>
            <w:r w:rsidRPr="00411233">
              <w:rPr>
                <w:rFonts w:eastAsiaTheme="minorEastAsia"/>
                <w:lang w:eastAsia="zh-CN"/>
              </w:rPr>
              <w:t>Interference</w:t>
            </w:r>
          </w:p>
          <w:p w:rsidR="00F22EE7" w:rsidRPr="00411233" w:rsidRDefault="00F22EE7" w:rsidP="00514D2F">
            <w:pPr>
              <w:pStyle w:val="TAH"/>
              <w:rPr>
                <w:rFonts w:eastAsiaTheme="minorEastAsia"/>
                <w:lang w:eastAsia="zh-CN"/>
              </w:rPr>
            </w:pPr>
            <w:r w:rsidRPr="00411233">
              <w:rPr>
                <w:rFonts w:eastAsiaTheme="minorEastAsia"/>
                <w:lang w:eastAsia="zh-CN"/>
              </w:rPr>
              <w:t>source</w:t>
            </w:r>
          </w:p>
        </w:tc>
      </w:tr>
      <w:tr w:rsidR="00F22EE7" w:rsidRPr="00411233" w:rsidTr="00514D2F">
        <w:trPr>
          <w:trHeight w:val="492"/>
          <w:jc w:val="center"/>
        </w:trPr>
        <w:tc>
          <w:tcPr>
            <w:tcW w:w="704" w:type="dxa"/>
            <w:vMerge/>
            <w:vAlign w:val="center"/>
          </w:tcPr>
          <w:p w:rsidR="00F22EE7" w:rsidRPr="00411233" w:rsidRDefault="00F22EE7" w:rsidP="00514D2F">
            <w:pPr>
              <w:pStyle w:val="TAH"/>
              <w:rPr>
                <w:rFonts w:eastAsiaTheme="minorEastAsia" w:cs="Arial"/>
                <w:bCs/>
                <w:szCs w:val="18"/>
              </w:rPr>
            </w:pPr>
          </w:p>
        </w:tc>
        <w:tc>
          <w:tcPr>
            <w:tcW w:w="709" w:type="dxa"/>
            <w:vMerge/>
            <w:vAlign w:val="center"/>
          </w:tcPr>
          <w:p w:rsidR="00F22EE7" w:rsidRPr="00411233" w:rsidRDefault="00F22EE7" w:rsidP="00514D2F">
            <w:pPr>
              <w:pStyle w:val="TAH"/>
              <w:rPr>
                <w:rFonts w:eastAsiaTheme="minorEastAsia" w:cs="Arial"/>
                <w:bCs/>
                <w:szCs w:val="18"/>
              </w:rPr>
            </w:pPr>
          </w:p>
        </w:tc>
        <w:tc>
          <w:tcPr>
            <w:tcW w:w="840" w:type="dxa"/>
            <w:vAlign w:val="center"/>
          </w:tcPr>
          <w:p w:rsidR="00F22EE7" w:rsidRPr="00411233" w:rsidRDefault="00F22EE7" w:rsidP="00514D2F">
            <w:pPr>
              <w:pStyle w:val="TAH"/>
              <w:rPr>
                <w:rFonts w:eastAsiaTheme="minorEastAsia"/>
              </w:rPr>
            </w:pPr>
            <w:r w:rsidRPr="00411233">
              <w:rPr>
                <w:rFonts w:eastAsiaTheme="minorEastAsia"/>
              </w:rPr>
              <w:t>(MHz)</w:t>
            </w:r>
          </w:p>
        </w:tc>
        <w:tc>
          <w:tcPr>
            <w:tcW w:w="719" w:type="dxa"/>
            <w:vAlign w:val="center"/>
          </w:tcPr>
          <w:p w:rsidR="00F22EE7" w:rsidRPr="00411233" w:rsidRDefault="00F22EE7" w:rsidP="00514D2F">
            <w:pPr>
              <w:pStyle w:val="TAH"/>
              <w:rPr>
                <w:rFonts w:eastAsiaTheme="minorEastAsia"/>
              </w:rPr>
            </w:pPr>
            <w:r w:rsidRPr="00411233">
              <w:rPr>
                <w:rFonts w:eastAsiaTheme="minorEastAsia"/>
              </w:rPr>
              <w:t>(MHz)</w:t>
            </w:r>
          </w:p>
        </w:tc>
        <w:tc>
          <w:tcPr>
            <w:tcW w:w="992" w:type="dxa"/>
            <w:vAlign w:val="center"/>
          </w:tcPr>
          <w:p w:rsidR="00F22EE7" w:rsidRPr="00411233" w:rsidRDefault="00F22EE7" w:rsidP="00514D2F">
            <w:pPr>
              <w:pStyle w:val="TAH"/>
              <w:rPr>
                <w:rFonts w:eastAsiaTheme="minorEastAsia"/>
                <w:lang w:eastAsia="zh-CN"/>
              </w:rPr>
            </w:pPr>
            <w:r w:rsidRPr="00411233">
              <w:rPr>
                <w:rFonts w:eastAsiaTheme="minorEastAsia"/>
                <w:lang w:eastAsia="zh-CN"/>
              </w:rPr>
              <w:t>(kHz)</w:t>
            </w:r>
          </w:p>
        </w:tc>
        <w:tc>
          <w:tcPr>
            <w:tcW w:w="2268" w:type="dxa"/>
            <w:vAlign w:val="center"/>
          </w:tcPr>
          <w:p w:rsidR="00F22EE7" w:rsidRPr="00411233" w:rsidRDefault="00F22EE7" w:rsidP="00514D2F">
            <w:pPr>
              <w:pStyle w:val="TAH"/>
              <w:rPr>
                <w:rFonts w:eastAsiaTheme="minorEastAsia"/>
              </w:rPr>
            </w:pPr>
            <w:r w:rsidRPr="00411233">
              <w:rPr>
                <w:rFonts w:eastAsiaTheme="minorEastAsia"/>
              </w:rPr>
              <w:t>L</w:t>
            </w:r>
            <w:r w:rsidRPr="00411233">
              <w:rPr>
                <w:rFonts w:eastAsiaTheme="minorEastAsia"/>
                <w:vertAlign w:val="subscript"/>
              </w:rPr>
              <w:t>CRB</w:t>
            </w:r>
          </w:p>
        </w:tc>
        <w:tc>
          <w:tcPr>
            <w:tcW w:w="851" w:type="dxa"/>
            <w:vAlign w:val="center"/>
          </w:tcPr>
          <w:p w:rsidR="00F22EE7" w:rsidRPr="00411233" w:rsidRDefault="00F22EE7" w:rsidP="00514D2F">
            <w:pPr>
              <w:pStyle w:val="TAH"/>
              <w:rPr>
                <w:rFonts w:eastAsiaTheme="minorEastAsia"/>
              </w:rPr>
            </w:pPr>
            <w:r w:rsidRPr="00411233">
              <w:rPr>
                <w:rFonts w:eastAsiaTheme="minorEastAsia"/>
              </w:rPr>
              <w:t>(MHz)</w:t>
            </w:r>
          </w:p>
        </w:tc>
        <w:tc>
          <w:tcPr>
            <w:tcW w:w="766" w:type="dxa"/>
            <w:vAlign w:val="center"/>
          </w:tcPr>
          <w:p w:rsidR="00F22EE7" w:rsidRPr="00411233" w:rsidRDefault="00F22EE7" w:rsidP="00514D2F">
            <w:pPr>
              <w:pStyle w:val="TAH"/>
              <w:rPr>
                <w:rFonts w:eastAsiaTheme="minorEastAsia"/>
              </w:rPr>
            </w:pPr>
            <w:r w:rsidRPr="00411233">
              <w:rPr>
                <w:rFonts w:eastAsiaTheme="minorEastAsia"/>
              </w:rPr>
              <w:t>(MHz)</w:t>
            </w:r>
          </w:p>
        </w:tc>
        <w:tc>
          <w:tcPr>
            <w:tcW w:w="593" w:type="dxa"/>
            <w:vAlign w:val="center"/>
          </w:tcPr>
          <w:p w:rsidR="00F22EE7" w:rsidRPr="00411233" w:rsidRDefault="00F22EE7" w:rsidP="00514D2F">
            <w:pPr>
              <w:pStyle w:val="TAH"/>
              <w:rPr>
                <w:rFonts w:eastAsiaTheme="minorEastAsia"/>
              </w:rPr>
            </w:pPr>
            <w:r w:rsidRPr="00411233">
              <w:rPr>
                <w:rFonts w:eastAsiaTheme="minorEastAsia"/>
              </w:rPr>
              <w:t>(dB)</w:t>
            </w:r>
          </w:p>
        </w:tc>
        <w:tc>
          <w:tcPr>
            <w:tcW w:w="1189" w:type="dxa"/>
            <w:vMerge/>
            <w:vAlign w:val="center"/>
          </w:tcPr>
          <w:p w:rsidR="00F22EE7" w:rsidRPr="00411233" w:rsidRDefault="00F22EE7" w:rsidP="00514D2F">
            <w:pPr>
              <w:overflowPunct/>
              <w:autoSpaceDE/>
              <w:autoSpaceDN/>
              <w:adjustRightInd/>
              <w:spacing w:after="0"/>
              <w:jc w:val="center"/>
              <w:textAlignment w:val="auto"/>
              <w:rPr>
                <w:rFonts w:ascii="Arial" w:eastAsiaTheme="minorEastAsia" w:hAnsi="Arial" w:cs="Arial"/>
                <w:b/>
                <w:bCs/>
                <w:sz w:val="18"/>
                <w:szCs w:val="18"/>
                <w:lang w:eastAsia="zh-CN"/>
              </w:rPr>
            </w:pPr>
          </w:p>
        </w:tc>
      </w:tr>
      <w:tr w:rsidR="00F22EE7" w:rsidRPr="00411233" w:rsidTr="00514D2F">
        <w:trPr>
          <w:trHeight w:val="300"/>
          <w:jc w:val="center"/>
        </w:trPr>
        <w:tc>
          <w:tcPr>
            <w:tcW w:w="704" w:type="dxa"/>
            <w:vAlign w:val="center"/>
          </w:tcPr>
          <w:p w:rsidR="00F22EE7" w:rsidRPr="00411233" w:rsidRDefault="00F22EE7" w:rsidP="00514D2F">
            <w:pPr>
              <w:pStyle w:val="TAC"/>
              <w:rPr>
                <w:rFonts w:eastAsiaTheme="minorEastAsia"/>
                <w:lang w:eastAsia="zh-CN"/>
              </w:rPr>
            </w:pPr>
            <w:r>
              <w:rPr>
                <w:rFonts w:eastAsiaTheme="minorEastAsia"/>
                <w:lang w:eastAsia="zh-CN"/>
              </w:rPr>
              <w:t>CA_</w:t>
            </w:r>
            <w:r w:rsidRPr="00411233">
              <w:rPr>
                <w:rFonts w:eastAsiaTheme="minorEastAsia" w:hint="eastAsia"/>
                <w:lang w:eastAsia="zh-CN"/>
              </w:rPr>
              <w:t>n</w:t>
            </w:r>
            <w:r w:rsidRPr="00411233">
              <w:rPr>
                <w:rFonts w:eastAsiaTheme="minorEastAsia"/>
                <w:lang w:eastAsia="zh-CN"/>
              </w:rPr>
              <w:t>41</w:t>
            </w:r>
            <w:r>
              <w:rPr>
                <w:rFonts w:eastAsiaTheme="minorEastAsia"/>
                <w:lang w:eastAsia="zh-CN"/>
              </w:rPr>
              <w:t>C</w:t>
            </w:r>
          </w:p>
        </w:tc>
        <w:tc>
          <w:tcPr>
            <w:tcW w:w="709" w:type="dxa"/>
            <w:vAlign w:val="center"/>
          </w:tcPr>
          <w:p w:rsidR="00F22EE7" w:rsidRPr="00411233" w:rsidRDefault="00F22EE7" w:rsidP="0078130B">
            <w:pPr>
              <w:pStyle w:val="TAC"/>
              <w:rPr>
                <w:rFonts w:eastAsiaTheme="minorEastAsia"/>
                <w:lang w:eastAsia="zh-CN"/>
              </w:rPr>
            </w:pPr>
            <w:r w:rsidRPr="00411233">
              <w:rPr>
                <w:rFonts w:eastAsiaTheme="minorEastAsia" w:hint="eastAsia"/>
                <w:lang w:eastAsia="zh-CN"/>
              </w:rPr>
              <w:t>n</w:t>
            </w:r>
            <w:r w:rsidR="0078130B">
              <w:rPr>
                <w:rFonts w:eastAsiaTheme="minorEastAsia"/>
                <w:lang w:eastAsia="zh-CN"/>
              </w:rPr>
              <w:t>79</w:t>
            </w:r>
          </w:p>
        </w:tc>
        <w:tc>
          <w:tcPr>
            <w:tcW w:w="840" w:type="dxa"/>
            <w:vAlign w:val="center"/>
          </w:tcPr>
          <w:p w:rsidR="00F22EE7" w:rsidRPr="00411233" w:rsidRDefault="00F22EE7" w:rsidP="00514D2F">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w:t>
            </w:r>
            <w:r>
              <w:rPr>
                <w:rFonts w:eastAsiaTheme="minorEastAsia"/>
                <w:bCs/>
                <w:lang w:eastAsia="zh-CN"/>
              </w:rPr>
              <w:t>95</w:t>
            </w:r>
          </w:p>
        </w:tc>
        <w:tc>
          <w:tcPr>
            <w:tcW w:w="719" w:type="dxa"/>
            <w:noWrap/>
            <w:vAlign w:val="center"/>
          </w:tcPr>
          <w:p w:rsidR="00F22EE7" w:rsidRPr="00411233" w:rsidRDefault="00F22EE7" w:rsidP="00514D2F">
            <w:pPr>
              <w:pStyle w:val="TAC"/>
              <w:rPr>
                <w:rFonts w:eastAsiaTheme="minorEastAsia"/>
                <w:bCs/>
                <w:lang w:eastAsia="zh-CN"/>
              </w:rPr>
            </w:pPr>
            <w:r w:rsidRPr="00411233">
              <w:rPr>
                <w:rFonts w:eastAsiaTheme="minorEastAsia" w:hint="eastAsia"/>
                <w:bCs/>
                <w:lang w:eastAsia="zh-CN"/>
              </w:rPr>
              <w:t>1</w:t>
            </w:r>
            <w:r>
              <w:rPr>
                <w:rFonts w:eastAsiaTheme="minorEastAsia"/>
                <w:bCs/>
                <w:lang w:eastAsia="zh-CN"/>
              </w:rPr>
              <w:t>9</w:t>
            </w:r>
            <w:r w:rsidRPr="00411233">
              <w:rPr>
                <w:rFonts w:eastAsiaTheme="minorEastAsia"/>
                <w:bCs/>
                <w:lang w:eastAsia="zh-CN"/>
              </w:rPr>
              <w:t>0</w:t>
            </w:r>
          </w:p>
        </w:tc>
        <w:tc>
          <w:tcPr>
            <w:tcW w:w="992" w:type="dxa"/>
            <w:vAlign w:val="center"/>
          </w:tcPr>
          <w:p w:rsidR="00F22EE7" w:rsidRPr="00411233" w:rsidRDefault="00F22EE7" w:rsidP="00514D2F">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2268" w:type="dxa"/>
            <w:noWrap/>
            <w:vAlign w:val="center"/>
          </w:tcPr>
          <w:p w:rsidR="00F22EE7" w:rsidRPr="00411233" w:rsidRDefault="00F22EE7" w:rsidP="00514D2F">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r>
              <w:rPr>
                <w:rFonts w:eastAsiaTheme="minorEastAsia"/>
                <w:bCs/>
                <w:lang w:eastAsia="zh-CN"/>
              </w:rPr>
              <w:t xml:space="preserve"> + 243 (</w:t>
            </w:r>
            <w:r w:rsidRPr="00411233">
              <w:rPr>
                <w:rFonts w:eastAsiaTheme="minorEastAsia"/>
                <w:bCs/>
                <w:lang w:eastAsia="zh-CN"/>
              </w:rPr>
              <w:t>(</w:t>
            </w:r>
            <w:proofErr w:type="spellStart"/>
            <w:r w:rsidRPr="00411233">
              <w:rPr>
                <w:rFonts w:eastAsiaTheme="minorEastAsia"/>
                <w:bCs/>
                <w:lang w:eastAsia="zh-CN"/>
              </w:rPr>
              <w:t>RBstart</w:t>
            </w:r>
            <w:proofErr w:type="spellEnd"/>
            <w:r w:rsidRPr="00411233">
              <w:rPr>
                <w:rFonts w:eastAsiaTheme="minorEastAsia"/>
                <w:bCs/>
                <w:lang w:eastAsia="zh-CN"/>
              </w:rPr>
              <w:t>=0</w:t>
            </w:r>
            <w:r>
              <w:rPr>
                <w:rFonts w:eastAsiaTheme="minorEastAsia"/>
                <w:bCs/>
                <w:lang w:eastAsia="zh-CN"/>
              </w:rPr>
              <w:t>)</w:t>
            </w:r>
          </w:p>
        </w:tc>
        <w:tc>
          <w:tcPr>
            <w:tcW w:w="851" w:type="dxa"/>
            <w:vAlign w:val="center"/>
          </w:tcPr>
          <w:p w:rsidR="00F22EE7" w:rsidRPr="00411233" w:rsidRDefault="00F22EE7" w:rsidP="00514D2F">
            <w:pPr>
              <w:pStyle w:val="TAC"/>
              <w:rPr>
                <w:rFonts w:eastAsiaTheme="minorEastAsia"/>
                <w:lang w:eastAsia="zh-CN"/>
              </w:rPr>
            </w:pPr>
            <w:r>
              <w:rPr>
                <w:rFonts w:eastAsiaTheme="minorEastAsia"/>
                <w:lang w:eastAsia="zh-CN"/>
              </w:rPr>
              <w:t>4420</w:t>
            </w:r>
          </w:p>
        </w:tc>
        <w:tc>
          <w:tcPr>
            <w:tcW w:w="766" w:type="dxa"/>
            <w:noWrap/>
            <w:vAlign w:val="center"/>
          </w:tcPr>
          <w:p w:rsidR="00F22EE7" w:rsidRPr="00411233" w:rsidRDefault="00F22EE7" w:rsidP="00514D2F">
            <w:pPr>
              <w:pStyle w:val="TAC"/>
              <w:rPr>
                <w:rFonts w:eastAsiaTheme="minorEastAsia"/>
                <w:lang w:eastAsia="zh-CN"/>
              </w:rPr>
            </w:pPr>
            <w:r>
              <w:rPr>
                <w:rFonts w:eastAsiaTheme="minorEastAsia"/>
                <w:lang w:eastAsia="zh-CN"/>
              </w:rPr>
              <w:t>40</w:t>
            </w:r>
          </w:p>
        </w:tc>
        <w:tc>
          <w:tcPr>
            <w:tcW w:w="593" w:type="dxa"/>
            <w:noWrap/>
            <w:vAlign w:val="center"/>
          </w:tcPr>
          <w:p w:rsidR="00F22EE7" w:rsidRPr="00411233" w:rsidRDefault="00F22EE7" w:rsidP="00514D2F">
            <w:pPr>
              <w:pStyle w:val="TAC"/>
              <w:rPr>
                <w:rFonts w:eastAsiaTheme="minorEastAsia"/>
                <w:bCs/>
                <w:lang w:eastAsia="zh-CN"/>
              </w:rPr>
            </w:pPr>
            <w:r>
              <w:rPr>
                <w:rFonts w:eastAsiaTheme="minorEastAsia"/>
                <w:bCs/>
                <w:lang w:eastAsia="zh-CN"/>
              </w:rPr>
              <w:t>0.5</w:t>
            </w:r>
          </w:p>
        </w:tc>
        <w:tc>
          <w:tcPr>
            <w:tcW w:w="1189" w:type="dxa"/>
            <w:vAlign w:val="center"/>
          </w:tcPr>
          <w:p w:rsidR="00F22EE7" w:rsidRPr="00411233" w:rsidRDefault="00F22EE7" w:rsidP="00514D2F">
            <w:pPr>
              <w:pStyle w:val="TAC"/>
              <w:rPr>
                <w:rFonts w:eastAsiaTheme="minorEastAsia"/>
                <w:bCs/>
                <w:lang w:eastAsia="zh-CN"/>
              </w:rPr>
            </w:pPr>
            <w:r>
              <w:rPr>
                <w:rFonts w:eastAsiaTheme="minorEastAsia"/>
                <w:bCs/>
                <w:lang w:eastAsia="zh-CN"/>
              </w:rPr>
              <w:t>&gt;</w:t>
            </w:r>
            <w:r w:rsidRPr="00411233">
              <w:rPr>
                <w:rFonts w:eastAsiaTheme="minorEastAsia"/>
                <w:bCs/>
                <w:lang w:eastAsia="zh-CN"/>
              </w:rPr>
              <w:t>ACLR</w:t>
            </w:r>
            <w:r>
              <w:rPr>
                <w:rFonts w:eastAsiaTheme="minorEastAsia"/>
                <w:bCs/>
                <w:lang w:eastAsia="zh-CN"/>
              </w:rPr>
              <w:t>2</w:t>
            </w:r>
          </w:p>
        </w:tc>
      </w:tr>
    </w:tbl>
    <w:p w:rsidR="00F22EE7" w:rsidRPr="00F40A70" w:rsidRDefault="00F22EE7" w:rsidP="00F22EE7">
      <w:pPr>
        <w:widowControl w:val="0"/>
        <w:overflowPunct/>
        <w:autoSpaceDE/>
        <w:autoSpaceDN/>
        <w:adjustRightInd/>
        <w:spacing w:after="0"/>
        <w:textAlignment w:val="auto"/>
        <w:rPr>
          <w:rFonts w:eastAsiaTheme="minorEastAsia"/>
          <w:lang w:eastAsia="zh-CN"/>
        </w:rPr>
      </w:pPr>
    </w:p>
    <w:p w:rsidR="00B02AE0" w:rsidRPr="00A81A25" w:rsidRDefault="00B02AE0" w:rsidP="00572A4C">
      <w:pPr>
        <w:pStyle w:val="10"/>
        <w:numPr>
          <w:ilvl w:val="0"/>
          <w:numId w:val="0"/>
        </w:numPr>
      </w:pPr>
      <w:r>
        <w:lastRenderedPageBreak/>
        <w:t>References</w:t>
      </w:r>
    </w:p>
    <w:p w:rsidR="000D56E8" w:rsidRDefault="00B755E6" w:rsidP="00F1221B">
      <w:pPr>
        <w:overflowPunct/>
        <w:autoSpaceDE/>
        <w:autoSpaceDN/>
        <w:adjustRightInd/>
        <w:textAlignment w:val="auto"/>
        <w:rPr>
          <w:rFonts w:eastAsia="宋体"/>
          <w:lang w:eastAsia="zh-CN"/>
        </w:rPr>
      </w:pPr>
      <w:r>
        <w:rPr>
          <w:rFonts w:eastAsia="宋体"/>
          <w:lang w:eastAsia="zh-CN"/>
        </w:rPr>
        <w:t xml:space="preserve">[1] </w:t>
      </w:r>
      <w:r w:rsidR="00476F45" w:rsidRPr="00476F45">
        <w:rPr>
          <w:rFonts w:eastAsia="宋体"/>
          <w:lang w:eastAsia="zh-CN"/>
        </w:rPr>
        <w:t>R4-2404180</w:t>
      </w:r>
      <w:r w:rsidR="001D1A73">
        <w:rPr>
          <w:rFonts w:eastAsia="宋体"/>
          <w:lang w:eastAsia="zh-CN"/>
        </w:rPr>
        <w:t xml:space="preserve">, </w:t>
      </w:r>
      <w:r w:rsidR="00476F45" w:rsidRPr="00476F45">
        <w:rPr>
          <w:rFonts w:eastAsia="宋体"/>
          <w:lang w:eastAsia="zh-CN"/>
        </w:rPr>
        <w:t>Reconsideration on MSD requirements with intra-band contiguous UL CA</w:t>
      </w:r>
      <w:r w:rsidR="001D1A73">
        <w:rPr>
          <w:rFonts w:eastAsia="宋体"/>
          <w:lang w:eastAsia="zh-CN"/>
        </w:rPr>
        <w:t xml:space="preserve">, </w:t>
      </w:r>
      <w:r w:rsidR="00476F45" w:rsidRPr="00476F45">
        <w:rPr>
          <w:rFonts w:eastAsia="宋体"/>
          <w:lang w:eastAsia="zh-CN"/>
        </w:rPr>
        <w:t>Apple</w:t>
      </w:r>
    </w:p>
    <w:p w:rsidR="00CA6B3F" w:rsidRDefault="001D1A73" w:rsidP="00476F4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76F45" w:rsidRPr="00476F45">
        <w:rPr>
          <w:rFonts w:eastAsia="宋体"/>
          <w:lang w:eastAsia="zh-CN"/>
        </w:rPr>
        <w:t>R4-2406676</w:t>
      </w:r>
      <w:r w:rsidR="00476F45">
        <w:rPr>
          <w:rFonts w:eastAsia="宋体"/>
          <w:lang w:eastAsia="zh-CN"/>
        </w:rPr>
        <w:t xml:space="preserve">, </w:t>
      </w:r>
      <w:r w:rsidR="00476F45" w:rsidRPr="00476F45">
        <w:rPr>
          <w:rFonts w:eastAsia="宋体"/>
          <w:lang w:eastAsia="zh-CN"/>
        </w:rPr>
        <w:t>WF on MSD requirements with intra-band contiguous UL CA</w:t>
      </w:r>
      <w:r w:rsidR="00476F45">
        <w:rPr>
          <w:rFonts w:eastAsia="宋体"/>
          <w:lang w:eastAsia="zh-CN"/>
        </w:rPr>
        <w:t xml:space="preserve">, </w:t>
      </w:r>
      <w:r w:rsidR="00476F45" w:rsidRPr="00476F45">
        <w:rPr>
          <w:rFonts w:eastAsia="宋体"/>
          <w:lang w:eastAsia="zh-CN"/>
        </w:rPr>
        <w:t>Apple</w:t>
      </w:r>
    </w:p>
    <w:sectPr w:rsidR="00CA6B3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05E" w:rsidRDefault="0055505E">
      <w:r>
        <w:separator/>
      </w:r>
    </w:p>
  </w:endnote>
  <w:endnote w:type="continuationSeparator" w:id="0">
    <w:p w:rsidR="0055505E" w:rsidRDefault="0055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6BE" w:rsidRDefault="00ED56BE">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05E" w:rsidRDefault="0055505E">
      <w:r>
        <w:separator/>
      </w:r>
    </w:p>
  </w:footnote>
  <w:footnote w:type="continuationSeparator" w:id="0">
    <w:p w:rsidR="0055505E" w:rsidRDefault="005550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33B4D5C"/>
    <w:multiLevelType w:val="hybridMultilevel"/>
    <w:tmpl w:val="8EF6E522"/>
    <w:lvl w:ilvl="0" w:tplc="6314737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AB53A06"/>
    <w:multiLevelType w:val="multilevel"/>
    <w:tmpl w:val="4AB53A06"/>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26"/>
  </w:num>
  <w:num w:numId="4">
    <w:abstractNumId w:val="40"/>
  </w:num>
  <w:num w:numId="5">
    <w:abstractNumId w:val="23"/>
  </w:num>
  <w:num w:numId="6">
    <w:abstractNumId w:val="18"/>
  </w:num>
  <w:num w:numId="7">
    <w:abstractNumId w:val="13"/>
  </w:num>
  <w:num w:numId="8">
    <w:abstractNumId w:val="29"/>
  </w:num>
  <w:num w:numId="9">
    <w:abstractNumId w:val="22"/>
  </w:num>
  <w:num w:numId="10">
    <w:abstractNumId w:val="37"/>
  </w:num>
  <w:num w:numId="11">
    <w:abstractNumId w:val="41"/>
  </w:num>
  <w:num w:numId="12">
    <w:abstractNumId w:val="25"/>
  </w:num>
  <w:num w:numId="13">
    <w:abstractNumId w:val="42"/>
  </w:num>
  <w:num w:numId="14">
    <w:abstractNumId w:val="20"/>
  </w:num>
  <w:num w:numId="15">
    <w:abstractNumId w:val="14"/>
  </w:num>
  <w:num w:numId="16">
    <w:abstractNumId w:val="21"/>
  </w:num>
  <w:num w:numId="17">
    <w:abstractNumId w:val="0"/>
  </w:num>
  <w:num w:numId="18">
    <w:abstractNumId w:val="36"/>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0"/>
  </w:num>
  <w:num w:numId="23">
    <w:abstractNumId w:val="27"/>
  </w:num>
  <w:num w:numId="24">
    <w:abstractNumId w:val="31"/>
  </w:num>
  <w:num w:numId="25">
    <w:abstractNumId w:val="32"/>
  </w:num>
  <w:num w:numId="26">
    <w:abstractNumId w:val="34"/>
  </w:num>
  <w:num w:numId="27">
    <w:abstractNumId w:val="39"/>
  </w:num>
  <w:num w:numId="28">
    <w:abstractNumId w:val="19"/>
  </w:num>
  <w:num w:numId="29">
    <w:abstractNumId w:val="12"/>
  </w:num>
  <w:num w:numId="30">
    <w:abstractNumId w:val="17"/>
  </w:num>
  <w:num w:numId="31">
    <w:abstractNumId w:val="16"/>
  </w:num>
  <w:num w:numId="32">
    <w:abstractNumId w:val="3"/>
  </w:num>
  <w:num w:numId="33">
    <w:abstractNumId w:val="5"/>
  </w:num>
  <w:num w:numId="34">
    <w:abstractNumId w:val="8"/>
  </w:num>
  <w:num w:numId="35">
    <w:abstractNumId w:val="9"/>
  </w:num>
  <w:num w:numId="36">
    <w:abstractNumId w:val="6"/>
  </w:num>
  <w:num w:numId="37">
    <w:abstractNumId w:val="2"/>
  </w:num>
  <w:num w:numId="38">
    <w:abstractNumId w:val="7"/>
  </w:num>
  <w:num w:numId="39">
    <w:abstractNumId w:val="4"/>
  </w:num>
  <w:num w:numId="40">
    <w:abstractNumId w:val="1"/>
  </w:num>
  <w:num w:numId="41">
    <w:abstractNumId w:val="38"/>
  </w:num>
  <w:num w:numId="42">
    <w:abstractNumId w:val="33"/>
  </w:num>
  <w:num w:numId="43">
    <w:abstractNumId w:val="10"/>
  </w:num>
  <w:num w:numId="44">
    <w:abstractNumId w:val="28"/>
  </w:num>
  <w:num w:numId="4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999"/>
    <w:rsid w:val="00002CE6"/>
    <w:rsid w:val="000042FB"/>
    <w:rsid w:val="000046FC"/>
    <w:rsid w:val="000052A1"/>
    <w:rsid w:val="0000533B"/>
    <w:rsid w:val="000059BB"/>
    <w:rsid w:val="000059D0"/>
    <w:rsid w:val="000063C5"/>
    <w:rsid w:val="00006F04"/>
    <w:rsid w:val="0001083D"/>
    <w:rsid w:val="000116BD"/>
    <w:rsid w:val="00011B66"/>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5E50"/>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A3A"/>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8AA"/>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330"/>
    <w:rsid w:val="000A7627"/>
    <w:rsid w:val="000A77AD"/>
    <w:rsid w:val="000A7819"/>
    <w:rsid w:val="000A7B11"/>
    <w:rsid w:val="000A7BD5"/>
    <w:rsid w:val="000A7C07"/>
    <w:rsid w:val="000B0854"/>
    <w:rsid w:val="000B0BA7"/>
    <w:rsid w:val="000B1F1E"/>
    <w:rsid w:val="000B1F9A"/>
    <w:rsid w:val="000B2B4F"/>
    <w:rsid w:val="000B2FB5"/>
    <w:rsid w:val="000B36BA"/>
    <w:rsid w:val="000B3B5B"/>
    <w:rsid w:val="000B3F62"/>
    <w:rsid w:val="000B49CF"/>
    <w:rsid w:val="000B4A69"/>
    <w:rsid w:val="000B5225"/>
    <w:rsid w:val="000B5449"/>
    <w:rsid w:val="000B5A70"/>
    <w:rsid w:val="000B5EEC"/>
    <w:rsid w:val="000B6ED0"/>
    <w:rsid w:val="000B73D6"/>
    <w:rsid w:val="000B744C"/>
    <w:rsid w:val="000B770A"/>
    <w:rsid w:val="000C00A2"/>
    <w:rsid w:val="000C0293"/>
    <w:rsid w:val="000C07F0"/>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6E8"/>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6A2"/>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4F9F"/>
    <w:rsid w:val="0011540A"/>
    <w:rsid w:val="00117499"/>
    <w:rsid w:val="001177DB"/>
    <w:rsid w:val="00117964"/>
    <w:rsid w:val="00120879"/>
    <w:rsid w:val="00120BBB"/>
    <w:rsid w:val="0012120A"/>
    <w:rsid w:val="00122E67"/>
    <w:rsid w:val="001232C5"/>
    <w:rsid w:val="00123389"/>
    <w:rsid w:val="001236B5"/>
    <w:rsid w:val="0012411B"/>
    <w:rsid w:val="0012463E"/>
    <w:rsid w:val="00125824"/>
    <w:rsid w:val="00125FC0"/>
    <w:rsid w:val="0012618D"/>
    <w:rsid w:val="00126949"/>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AF9"/>
    <w:rsid w:val="00143C8B"/>
    <w:rsid w:val="00143F56"/>
    <w:rsid w:val="001446B1"/>
    <w:rsid w:val="001448B7"/>
    <w:rsid w:val="0014597A"/>
    <w:rsid w:val="00146015"/>
    <w:rsid w:val="001460BE"/>
    <w:rsid w:val="001462C7"/>
    <w:rsid w:val="00147F5D"/>
    <w:rsid w:val="00150710"/>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4AFB"/>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6790"/>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A7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420"/>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1C9"/>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16EB"/>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1BE5"/>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E1E"/>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28AF"/>
    <w:rsid w:val="00243212"/>
    <w:rsid w:val="00243F07"/>
    <w:rsid w:val="00243F2C"/>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4954"/>
    <w:rsid w:val="00255226"/>
    <w:rsid w:val="0025522C"/>
    <w:rsid w:val="00255B5C"/>
    <w:rsid w:val="002567A7"/>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4BB"/>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25A"/>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187"/>
    <w:rsid w:val="002A053B"/>
    <w:rsid w:val="002A17D8"/>
    <w:rsid w:val="002A2166"/>
    <w:rsid w:val="002A23C5"/>
    <w:rsid w:val="002A2993"/>
    <w:rsid w:val="002A2E0D"/>
    <w:rsid w:val="002A306A"/>
    <w:rsid w:val="002A3B31"/>
    <w:rsid w:val="002A3E86"/>
    <w:rsid w:val="002A49B6"/>
    <w:rsid w:val="002A5F87"/>
    <w:rsid w:val="002A6AA0"/>
    <w:rsid w:val="002B0E93"/>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0B0"/>
    <w:rsid w:val="002C3755"/>
    <w:rsid w:val="002C3D43"/>
    <w:rsid w:val="002C4051"/>
    <w:rsid w:val="002C43AB"/>
    <w:rsid w:val="002C497E"/>
    <w:rsid w:val="002C564D"/>
    <w:rsid w:val="002C56D8"/>
    <w:rsid w:val="002C61E3"/>
    <w:rsid w:val="002C6460"/>
    <w:rsid w:val="002C6938"/>
    <w:rsid w:val="002C6B3A"/>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4CC"/>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5C5D"/>
    <w:rsid w:val="00306786"/>
    <w:rsid w:val="00306A71"/>
    <w:rsid w:val="00306F73"/>
    <w:rsid w:val="00307585"/>
    <w:rsid w:val="00307748"/>
    <w:rsid w:val="00307D23"/>
    <w:rsid w:val="00310806"/>
    <w:rsid w:val="00310844"/>
    <w:rsid w:val="00310A1E"/>
    <w:rsid w:val="00311578"/>
    <w:rsid w:val="00311BD1"/>
    <w:rsid w:val="00312591"/>
    <w:rsid w:val="00312DF7"/>
    <w:rsid w:val="00312FE5"/>
    <w:rsid w:val="003143AD"/>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497"/>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5E0"/>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2CB2"/>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579F"/>
    <w:rsid w:val="003865CA"/>
    <w:rsid w:val="00386E67"/>
    <w:rsid w:val="003901C2"/>
    <w:rsid w:val="003903D3"/>
    <w:rsid w:val="00390AB2"/>
    <w:rsid w:val="00390E9F"/>
    <w:rsid w:val="00390EAA"/>
    <w:rsid w:val="0039167C"/>
    <w:rsid w:val="00393499"/>
    <w:rsid w:val="00393614"/>
    <w:rsid w:val="003936F2"/>
    <w:rsid w:val="00393873"/>
    <w:rsid w:val="003939B3"/>
    <w:rsid w:val="00393EBD"/>
    <w:rsid w:val="0039440C"/>
    <w:rsid w:val="00394D01"/>
    <w:rsid w:val="003950F6"/>
    <w:rsid w:val="0039607A"/>
    <w:rsid w:val="00396825"/>
    <w:rsid w:val="00396845"/>
    <w:rsid w:val="003A02DC"/>
    <w:rsid w:val="003A10F1"/>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0954"/>
    <w:rsid w:val="003B1131"/>
    <w:rsid w:val="003B14D3"/>
    <w:rsid w:val="003B1B3B"/>
    <w:rsid w:val="003B1C9D"/>
    <w:rsid w:val="003B1F56"/>
    <w:rsid w:val="003B2249"/>
    <w:rsid w:val="003B2345"/>
    <w:rsid w:val="003B2FD4"/>
    <w:rsid w:val="003B3891"/>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0E1"/>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275E"/>
    <w:rsid w:val="003E3700"/>
    <w:rsid w:val="003E3882"/>
    <w:rsid w:val="003E3F54"/>
    <w:rsid w:val="003E4724"/>
    <w:rsid w:val="003E4E48"/>
    <w:rsid w:val="003E5149"/>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041"/>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0F14"/>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6C71"/>
    <w:rsid w:val="00457955"/>
    <w:rsid w:val="00457FF1"/>
    <w:rsid w:val="004607D5"/>
    <w:rsid w:val="0046102D"/>
    <w:rsid w:val="00461C40"/>
    <w:rsid w:val="00461C89"/>
    <w:rsid w:val="00461D1B"/>
    <w:rsid w:val="00461DBE"/>
    <w:rsid w:val="004622F2"/>
    <w:rsid w:val="00462353"/>
    <w:rsid w:val="00462900"/>
    <w:rsid w:val="00462B3C"/>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6F45"/>
    <w:rsid w:val="0047795F"/>
    <w:rsid w:val="0048117B"/>
    <w:rsid w:val="004819D9"/>
    <w:rsid w:val="004827B8"/>
    <w:rsid w:val="00482EA7"/>
    <w:rsid w:val="004835A3"/>
    <w:rsid w:val="00483D01"/>
    <w:rsid w:val="00484FBF"/>
    <w:rsid w:val="00485C7E"/>
    <w:rsid w:val="00485F39"/>
    <w:rsid w:val="00486982"/>
    <w:rsid w:val="00487583"/>
    <w:rsid w:val="004879E3"/>
    <w:rsid w:val="00487E49"/>
    <w:rsid w:val="00490145"/>
    <w:rsid w:val="00490287"/>
    <w:rsid w:val="00490FAB"/>
    <w:rsid w:val="0049156C"/>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875"/>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1F7A"/>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281"/>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B8C"/>
    <w:rsid w:val="00510CA0"/>
    <w:rsid w:val="005115E2"/>
    <w:rsid w:val="00511CD1"/>
    <w:rsid w:val="00512424"/>
    <w:rsid w:val="005124A8"/>
    <w:rsid w:val="00512D6A"/>
    <w:rsid w:val="00513006"/>
    <w:rsid w:val="005135EA"/>
    <w:rsid w:val="005143DF"/>
    <w:rsid w:val="00514955"/>
    <w:rsid w:val="00514C5A"/>
    <w:rsid w:val="00514D8A"/>
    <w:rsid w:val="00514E4A"/>
    <w:rsid w:val="00516146"/>
    <w:rsid w:val="00516384"/>
    <w:rsid w:val="00517560"/>
    <w:rsid w:val="00517B5C"/>
    <w:rsid w:val="00517EB3"/>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05E"/>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D1B"/>
    <w:rsid w:val="00566F9F"/>
    <w:rsid w:val="00566FFF"/>
    <w:rsid w:val="005677B6"/>
    <w:rsid w:val="00567B43"/>
    <w:rsid w:val="00567F3B"/>
    <w:rsid w:val="00570585"/>
    <w:rsid w:val="0057170A"/>
    <w:rsid w:val="0057205F"/>
    <w:rsid w:val="00572570"/>
    <w:rsid w:val="005725A0"/>
    <w:rsid w:val="00572A4C"/>
    <w:rsid w:val="00572F1A"/>
    <w:rsid w:val="00573284"/>
    <w:rsid w:val="00573D0C"/>
    <w:rsid w:val="00573D15"/>
    <w:rsid w:val="00573DD4"/>
    <w:rsid w:val="005740F1"/>
    <w:rsid w:val="00575332"/>
    <w:rsid w:val="00575F1E"/>
    <w:rsid w:val="005761F2"/>
    <w:rsid w:val="0057706F"/>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6015"/>
    <w:rsid w:val="005979E8"/>
    <w:rsid w:val="005A0AF5"/>
    <w:rsid w:val="005A1180"/>
    <w:rsid w:val="005A11A6"/>
    <w:rsid w:val="005A16B1"/>
    <w:rsid w:val="005A1B4F"/>
    <w:rsid w:val="005A1EEB"/>
    <w:rsid w:val="005A218D"/>
    <w:rsid w:val="005A23F4"/>
    <w:rsid w:val="005A2454"/>
    <w:rsid w:val="005A2A9B"/>
    <w:rsid w:val="005A2E39"/>
    <w:rsid w:val="005A3CCD"/>
    <w:rsid w:val="005A5060"/>
    <w:rsid w:val="005A591A"/>
    <w:rsid w:val="005A5F75"/>
    <w:rsid w:val="005A60AA"/>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3DF"/>
    <w:rsid w:val="005C7699"/>
    <w:rsid w:val="005C79D9"/>
    <w:rsid w:val="005C7F18"/>
    <w:rsid w:val="005D0011"/>
    <w:rsid w:val="005D01DA"/>
    <w:rsid w:val="005D0696"/>
    <w:rsid w:val="005D08A4"/>
    <w:rsid w:val="005D124A"/>
    <w:rsid w:val="005D1CF3"/>
    <w:rsid w:val="005D2118"/>
    <w:rsid w:val="005D2B9B"/>
    <w:rsid w:val="005D3412"/>
    <w:rsid w:val="005D3963"/>
    <w:rsid w:val="005D4548"/>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0C88"/>
    <w:rsid w:val="005F14B2"/>
    <w:rsid w:val="005F1728"/>
    <w:rsid w:val="005F1E65"/>
    <w:rsid w:val="005F1EC9"/>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59D"/>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6EBC"/>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1C05"/>
    <w:rsid w:val="00642066"/>
    <w:rsid w:val="006424E5"/>
    <w:rsid w:val="00642F9D"/>
    <w:rsid w:val="006436AF"/>
    <w:rsid w:val="00643FC5"/>
    <w:rsid w:val="006446A5"/>
    <w:rsid w:val="00644AE7"/>
    <w:rsid w:val="00644BD6"/>
    <w:rsid w:val="0064558D"/>
    <w:rsid w:val="006457BF"/>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28BD"/>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5632"/>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A21"/>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6A6"/>
    <w:rsid w:val="00763AC4"/>
    <w:rsid w:val="00764665"/>
    <w:rsid w:val="007646F6"/>
    <w:rsid w:val="00764778"/>
    <w:rsid w:val="00764FD2"/>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30B"/>
    <w:rsid w:val="00782A09"/>
    <w:rsid w:val="007832CA"/>
    <w:rsid w:val="00783A0D"/>
    <w:rsid w:val="00783CB5"/>
    <w:rsid w:val="0078472E"/>
    <w:rsid w:val="007848B7"/>
    <w:rsid w:val="007850B4"/>
    <w:rsid w:val="0078579E"/>
    <w:rsid w:val="007857D8"/>
    <w:rsid w:val="00786000"/>
    <w:rsid w:val="0078603F"/>
    <w:rsid w:val="00786356"/>
    <w:rsid w:val="00786F31"/>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489"/>
    <w:rsid w:val="007947EF"/>
    <w:rsid w:val="007958B9"/>
    <w:rsid w:val="00795B34"/>
    <w:rsid w:val="00795D15"/>
    <w:rsid w:val="00795F79"/>
    <w:rsid w:val="00796175"/>
    <w:rsid w:val="00796693"/>
    <w:rsid w:val="00796CA8"/>
    <w:rsid w:val="00797E04"/>
    <w:rsid w:val="00797EBD"/>
    <w:rsid w:val="007A09E7"/>
    <w:rsid w:val="007A0C82"/>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5B"/>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AB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3B32"/>
    <w:rsid w:val="007F3BD0"/>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5C3"/>
    <w:rsid w:val="008407FC"/>
    <w:rsid w:val="00841331"/>
    <w:rsid w:val="008414DF"/>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1AB"/>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115"/>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6B6"/>
    <w:rsid w:val="0089580A"/>
    <w:rsid w:val="00895822"/>
    <w:rsid w:val="0089582D"/>
    <w:rsid w:val="008966DB"/>
    <w:rsid w:val="00896CDA"/>
    <w:rsid w:val="008970C1"/>
    <w:rsid w:val="008977C3"/>
    <w:rsid w:val="00897918"/>
    <w:rsid w:val="00897C3C"/>
    <w:rsid w:val="00897E4E"/>
    <w:rsid w:val="008A0EA3"/>
    <w:rsid w:val="008A0EEC"/>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5C9"/>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312"/>
    <w:rsid w:val="008C45BD"/>
    <w:rsid w:val="008C49AC"/>
    <w:rsid w:val="008C57A9"/>
    <w:rsid w:val="008C5F47"/>
    <w:rsid w:val="008C6315"/>
    <w:rsid w:val="008C65BC"/>
    <w:rsid w:val="008C7CC9"/>
    <w:rsid w:val="008C7D8A"/>
    <w:rsid w:val="008D0570"/>
    <w:rsid w:val="008D077C"/>
    <w:rsid w:val="008D0F24"/>
    <w:rsid w:val="008D1662"/>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A5B"/>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3AC"/>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D0"/>
    <w:rsid w:val="00933A2D"/>
    <w:rsid w:val="00933AB4"/>
    <w:rsid w:val="00933C27"/>
    <w:rsid w:val="00934920"/>
    <w:rsid w:val="009349A5"/>
    <w:rsid w:val="009350AF"/>
    <w:rsid w:val="00935661"/>
    <w:rsid w:val="00935E4C"/>
    <w:rsid w:val="00936046"/>
    <w:rsid w:val="009361D6"/>
    <w:rsid w:val="00936502"/>
    <w:rsid w:val="009368E0"/>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594F"/>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36A"/>
    <w:rsid w:val="00964502"/>
    <w:rsid w:val="00964817"/>
    <w:rsid w:val="009648F2"/>
    <w:rsid w:val="00964A9A"/>
    <w:rsid w:val="009651F7"/>
    <w:rsid w:val="009656A8"/>
    <w:rsid w:val="00965E3E"/>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B72"/>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5FE8"/>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139"/>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424"/>
    <w:rsid w:val="009E32C6"/>
    <w:rsid w:val="009E3820"/>
    <w:rsid w:val="009E3CE2"/>
    <w:rsid w:val="009E4300"/>
    <w:rsid w:val="009E4618"/>
    <w:rsid w:val="009E48D9"/>
    <w:rsid w:val="009E4BC1"/>
    <w:rsid w:val="009E4C28"/>
    <w:rsid w:val="009E4F63"/>
    <w:rsid w:val="009E55F2"/>
    <w:rsid w:val="009E5CED"/>
    <w:rsid w:val="009E5E6E"/>
    <w:rsid w:val="009E61C6"/>
    <w:rsid w:val="009E6373"/>
    <w:rsid w:val="009E6753"/>
    <w:rsid w:val="009E6C60"/>
    <w:rsid w:val="009E7474"/>
    <w:rsid w:val="009E7A51"/>
    <w:rsid w:val="009E7BC3"/>
    <w:rsid w:val="009F039D"/>
    <w:rsid w:val="009F0CB4"/>
    <w:rsid w:val="009F140E"/>
    <w:rsid w:val="009F234C"/>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9DA"/>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88F"/>
    <w:rsid w:val="00A42C7F"/>
    <w:rsid w:val="00A43566"/>
    <w:rsid w:val="00A437E8"/>
    <w:rsid w:val="00A447FE"/>
    <w:rsid w:val="00A44E90"/>
    <w:rsid w:val="00A46404"/>
    <w:rsid w:val="00A46545"/>
    <w:rsid w:val="00A465D9"/>
    <w:rsid w:val="00A46C45"/>
    <w:rsid w:val="00A46CE4"/>
    <w:rsid w:val="00A470ED"/>
    <w:rsid w:val="00A47897"/>
    <w:rsid w:val="00A47926"/>
    <w:rsid w:val="00A47A82"/>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1EE6"/>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4331"/>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E2F"/>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320"/>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5BA5"/>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2D76"/>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421"/>
    <w:rsid w:val="00B43516"/>
    <w:rsid w:val="00B43EC2"/>
    <w:rsid w:val="00B442AF"/>
    <w:rsid w:val="00B444DF"/>
    <w:rsid w:val="00B45794"/>
    <w:rsid w:val="00B458DE"/>
    <w:rsid w:val="00B46093"/>
    <w:rsid w:val="00B46D69"/>
    <w:rsid w:val="00B46E91"/>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2DAA"/>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D2A"/>
    <w:rsid w:val="00B82FA8"/>
    <w:rsid w:val="00B83694"/>
    <w:rsid w:val="00B83C9E"/>
    <w:rsid w:val="00B83EAB"/>
    <w:rsid w:val="00B83FF6"/>
    <w:rsid w:val="00B84179"/>
    <w:rsid w:val="00B84388"/>
    <w:rsid w:val="00B845D3"/>
    <w:rsid w:val="00B84F71"/>
    <w:rsid w:val="00B8537A"/>
    <w:rsid w:val="00B858EF"/>
    <w:rsid w:val="00B85A1C"/>
    <w:rsid w:val="00B87776"/>
    <w:rsid w:val="00B879F1"/>
    <w:rsid w:val="00B9015F"/>
    <w:rsid w:val="00B9057B"/>
    <w:rsid w:val="00B90C9F"/>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AFE"/>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0657"/>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0C18"/>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30"/>
    <w:rsid w:val="00C63AE3"/>
    <w:rsid w:val="00C63C94"/>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74E"/>
    <w:rsid w:val="00C918DD"/>
    <w:rsid w:val="00C91ACA"/>
    <w:rsid w:val="00C91DB5"/>
    <w:rsid w:val="00C938DE"/>
    <w:rsid w:val="00C94BF2"/>
    <w:rsid w:val="00C9533C"/>
    <w:rsid w:val="00C964C9"/>
    <w:rsid w:val="00C9738D"/>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6B3F"/>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0CEE"/>
    <w:rsid w:val="00CC1754"/>
    <w:rsid w:val="00CC18E2"/>
    <w:rsid w:val="00CC1B2D"/>
    <w:rsid w:val="00CC1F35"/>
    <w:rsid w:val="00CC2159"/>
    <w:rsid w:val="00CC253B"/>
    <w:rsid w:val="00CC268C"/>
    <w:rsid w:val="00CC2994"/>
    <w:rsid w:val="00CC3141"/>
    <w:rsid w:val="00CC3588"/>
    <w:rsid w:val="00CC3C09"/>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29C9"/>
    <w:rsid w:val="00CD368F"/>
    <w:rsid w:val="00CD406D"/>
    <w:rsid w:val="00CD44DE"/>
    <w:rsid w:val="00CD4771"/>
    <w:rsid w:val="00CD5169"/>
    <w:rsid w:val="00CD52E7"/>
    <w:rsid w:val="00CD55E9"/>
    <w:rsid w:val="00CD569D"/>
    <w:rsid w:val="00CD5D6C"/>
    <w:rsid w:val="00CD69B8"/>
    <w:rsid w:val="00CD6D76"/>
    <w:rsid w:val="00CD7A0D"/>
    <w:rsid w:val="00CE05F0"/>
    <w:rsid w:val="00CE085D"/>
    <w:rsid w:val="00CE0A06"/>
    <w:rsid w:val="00CE0B1B"/>
    <w:rsid w:val="00CE0BFA"/>
    <w:rsid w:val="00CE0FDE"/>
    <w:rsid w:val="00CE1B85"/>
    <w:rsid w:val="00CE1C7F"/>
    <w:rsid w:val="00CE331C"/>
    <w:rsid w:val="00CE3C96"/>
    <w:rsid w:val="00CE3FBF"/>
    <w:rsid w:val="00CE589E"/>
    <w:rsid w:val="00CE5F3A"/>
    <w:rsid w:val="00CE66ED"/>
    <w:rsid w:val="00CE6C39"/>
    <w:rsid w:val="00CE72B9"/>
    <w:rsid w:val="00CE752E"/>
    <w:rsid w:val="00CF045F"/>
    <w:rsid w:val="00CF0CC0"/>
    <w:rsid w:val="00CF1715"/>
    <w:rsid w:val="00CF2503"/>
    <w:rsid w:val="00CF2558"/>
    <w:rsid w:val="00CF2640"/>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43A"/>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4D80"/>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32F"/>
    <w:rsid w:val="00D46F0A"/>
    <w:rsid w:val="00D472EA"/>
    <w:rsid w:val="00D472EB"/>
    <w:rsid w:val="00D50995"/>
    <w:rsid w:val="00D51260"/>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4ECE"/>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3FF3"/>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0A4F"/>
    <w:rsid w:val="00D919F1"/>
    <w:rsid w:val="00D929C2"/>
    <w:rsid w:val="00D93487"/>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4EF"/>
    <w:rsid w:val="00DC0799"/>
    <w:rsid w:val="00DC08E1"/>
    <w:rsid w:val="00DC1170"/>
    <w:rsid w:val="00DC24D9"/>
    <w:rsid w:val="00DC2762"/>
    <w:rsid w:val="00DC27D5"/>
    <w:rsid w:val="00DC2ED5"/>
    <w:rsid w:val="00DC3B67"/>
    <w:rsid w:val="00DC3BD4"/>
    <w:rsid w:val="00DC3C15"/>
    <w:rsid w:val="00DC3E10"/>
    <w:rsid w:val="00DC3F97"/>
    <w:rsid w:val="00DC4256"/>
    <w:rsid w:val="00DC495D"/>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5C37"/>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09"/>
    <w:rsid w:val="00DF089D"/>
    <w:rsid w:val="00DF0C82"/>
    <w:rsid w:val="00DF36C6"/>
    <w:rsid w:val="00DF37BA"/>
    <w:rsid w:val="00DF4632"/>
    <w:rsid w:val="00DF53DD"/>
    <w:rsid w:val="00DF53EB"/>
    <w:rsid w:val="00DF5E57"/>
    <w:rsid w:val="00DF6350"/>
    <w:rsid w:val="00DF646B"/>
    <w:rsid w:val="00DF66BA"/>
    <w:rsid w:val="00DF66D9"/>
    <w:rsid w:val="00DF718E"/>
    <w:rsid w:val="00DF7404"/>
    <w:rsid w:val="00DF74C7"/>
    <w:rsid w:val="00DF7505"/>
    <w:rsid w:val="00DF7684"/>
    <w:rsid w:val="00DF7F08"/>
    <w:rsid w:val="00E00404"/>
    <w:rsid w:val="00E00CED"/>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65D6"/>
    <w:rsid w:val="00E170CB"/>
    <w:rsid w:val="00E17333"/>
    <w:rsid w:val="00E176A4"/>
    <w:rsid w:val="00E17A5D"/>
    <w:rsid w:val="00E17EAD"/>
    <w:rsid w:val="00E20013"/>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730"/>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4769A"/>
    <w:rsid w:val="00E513DE"/>
    <w:rsid w:val="00E51C99"/>
    <w:rsid w:val="00E5200D"/>
    <w:rsid w:val="00E527AA"/>
    <w:rsid w:val="00E532A6"/>
    <w:rsid w:val="00E532D3"/>
    <w:rsid w:val="00E5454B"/>
    <w:rsid w:val="00E54643"/>
    <w:rsid w:val="00E54B3B"/>
    <w:rsid w:val="00E54FFA"/>
    <w:rsid w:val="00E5550E"/>
    <w:rsid w:val="00E55B05"/>
    <w:rsid w:val="00E55C34"/>
    <w:rsid w:val="00E56B62"/>
    <w:rsid w:val="00E5726F"/>
    <w:rsid w:val="00E57BC5"/>
    <w:rsid w:val="00E604A0"/>
    <w:rsid w:val="00E604A7"/>
    <w:rsid w:val="00E61783"/>
    <w:rsid w:val="00E61952"/>
    <w:rsid w:val="00E62CF8"/>
    <w:rsid w:val="00E62DA6"/>
    <w:rsid w:val="00E63065"/>
    <w:rsid w:val="00E63B3F"/>
    <w:rsid w:val="00E63BC8"/>
    <w:rsid w:val="00E6455D"/>
    <w:rsid w:val="00E64F5A"/>
    <w:rsid w:val="00E66DB7"/>
    <w:rsid w:val="00E674B6"/>
    <w:rsid w:val="00E6754D"/>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1E41"/>
    <w:rsid w:val="00E82446"/>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2EF"/>
    <w:rsid w:val="00ED2CDD"/>
    <w:rsid w:val="00ED2D48"/>
    <w:rsid w:val="00ED2E0E"/>
    <w:rsid w:val="00ED2E2A"/>
    <w:rsid w:val="00ED3063"/>
    <w:rsid w:val="00ED34A4"/>
    <w:rsid w:val="00ED3534"/>
    <w:rsid w:val="00ED3776"/>
    <w:rsid w:val="00ED3AA5"/>
    <w:rsid w:val="00ED3CA3"/>
    <w:rsid w:val="00ED3D3E"/>
    <w:rsid w:val="00ED3F2B"/>
    <w:rsid w:val="00ED56BE"/>
    <w:rsid w:val="00ED5C8D"/>
    <w:rsid w:val="00ED5CC0"/>
    <w:rsid w:val="00ED6F0A"/>
    <w:rsid w:val="00ED75C0"/>
    <w:rsid w:val="00ED7989"/>
    <w:rsid w:val="00ED7AC1"/>
    <w:rsid w:val="00EE08C0"/>
    <w:rsid w:val="00EE0D11"/>
    <w:rsid w:val="00EE17CB"/>
    <w:rsid w:val="00EE20A8"/>
    <w:rsid w:val="00EE25B1"/>
    <w:rsid w:val="00EE3A90"/>
    <w:rsid w:val="00EE3EF1"/>
    <w:rsid w:val="00EE40F7"/>
    <w:rsid w:val="00EE49F2"/>
    <w:rsid w:val="00EE52F8"/>
    <w:rsid w:val="00EE53AA"/>
    <w:rsid w:val="00EE57BF"/>
    <w:rsid w:val="00EE6D6C"/>
    <w:rsid w:val="00EE716D"/>
    <w:rsid w:val="00EE7278"/>
    <w:rsid w:val="00EE7666"/>
    <w:rsid w:val="00EF0454"/>
    <w:rsid w:val="00EF07D7"/>
    <w:rsid w:val="00EF1031"/>
    <w:rsid w:val="00EF1566"/>
    <w:rsid w:val="00EF1CBA"/>
    <w:rsid w:val="00EF233C"/>
    <w:rsid w:val="00EF2B1C"/>
    <w:rsid w:val="00EF33D3"/>
    <w:rsid w:val="00EF3C8D"/>
    <w:rsid w:val="00EF40D6"/>
    <w:rsid w:val="00EF45A5"/>
    <w:rsid w:val="00EF4731"/>
    <w:rsid w:val="00EF479C"/>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270"/>
    <w:rsid w:val="00F07553"/>
    <w:rsid w:val="00F0759F"/>
    <w:rsid w:val="00F1008B"/>
    <w:rsid w:val="00F100AE"/>
    <w:rsid w:val="00F10850"/>
    <w:rsid w:val="00F10E1B"/>
    <w:rsid w:val="00F114B6"/>
    <w:rsid w:val="00F11742"/>
    <w:rsid w:val="00F11AAE"/>
    <w:rsid w:val="00F11BBB"/>
    <w:rsid w:val="00F1221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22C8"/>
    <w:rsid w:val="00F22EE7"/>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0F"/>
    <w:rsid w:val="00F34156"/>
    <w:rsid w:val="00F348DC"/>
    <w:rsid w:val="00F34B44"/>
    <w:rsid w:val="00F355A4"/>
    <w:rsid w:val="00F363F3"/>
    <w:rsid w:val="00F36769"/>
    <w:rsid w:val="00F36CB5"/>
    <w:rsid w:val="00F36EA7"/>
    <w:rsid w:val="00F371C9"/>
    <w:rsid w:val="00F37F3C"/>
    <w:rsid w:val="00F40357"/>
    <w:rsid w:val="00F40A70"/>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28EA"/>
    <w:rsid w:val="00F6325F"/>
    <w:rsid w:val="00F6391B"/>
    <w:rsid w:val="00F6410A"/>
    <w:rsid w:val="00F643C6"/>
    <w:rsid w:val="00F643EE"/>
    <w:rsid w:val="00F65EE2"/>
    <w:rsid w:val="00F664BD"/>
    <w:rsid w:val="00F66992"/>
    <w:rsid w:val="00F66A8F"/>
    <w:rsid w:val="00F672BB"/>
    <w:rsid w:val="00F67472"/>
    <w:rsid w:val="00F67597"/>
    <w:rsid w:val="00F675BF"/>
    <w:rsid w:val="00F67AC3"/>
    <w:rsid w:val="00F7027D"/>
    <w:rsid w:val="00F703A4"/>
    <w:rsid w:val="00F70418"/>
    <w:rsid w:val="00F707DE"/>
    <w:rsid w:val="00F70D1C"/>
    <w:rsid w:val="00F70D59"/>
    <w:rsid w:val="00F7117D"/>
    <w:rsid w:val="00F71CEC"/>
    <w:rsid w:val="00F7219C"/>
    <w:rsid w:val="00F72B5E"/>
    <w:rsid w:val="00F73B5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6F7"/>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320"/>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B52"/>
    <w:rsid w:val="00FB3D86"/>
    <w:rsid w:val="00FB3DA2"/>
    <w:rsid w:val="00FB3F04"/>
    <w:rsid w:val="00FB4C69"/>
    <w:rsid w:val="00FB59F1"/>
    <w:rsid w:val="00FB5B03"/>
    <w:rsid w:val="00FB5BD9"/>
    <w:rsid w:val="00FB6088"/>
    <w:rsid w:val="00FB60CA"/>
    <w:rsid w:val="00FB6185"/>
    <w:rsid w:val="00FB6A3D"/>
    <w:rsid w:val="00FB6A47"/>
    <w:rsid w:val="00FB6F1A"/>
    <w:rsid w:val="00FB792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06F"/>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D01"/>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AE677D-9FD3-4E0C-917D-AF4BFA8B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22EE7"/>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qFormat/>
    <w:rsid w:val="009B4262"/>
    <w:pPr>
      <w:ind w:left="0" w:firstLine="0"/>
      <w:outlineLvl w:val="7"/>
    </w:pPr>
  </w:style>
  <w:style w:type="paragraph" w:styleId="9">
    <w:name w:val="heading 9"/>
    <w:basedOn w:val="8"/>
    <w:next w:val="a2"/>
    <w:link w:val="9Char"/>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Char1"/>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6,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2"/>
    <w:uiPriority w:val="39"/>
    <w:qFormat/>
    <w:rsid w:val="009B4262"/>
    <w:pPr>
      <w:spacing w:before="180"/>
      <w:ind w:left="2693" w:hanging="2693"/>
    </w:pPr>
    <w:rPr>
      <w:b/>
    </w:rPr>
  </w:style>
  <w:style w:type="paragraph" w:styleId="12">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uiPriority w:val="39"/>
    <w:qFormat/>
    <w:rsid w:val="009B4262"/>
    <w:pPr>
      <w:ind w:left="1701" w:hanging="1701"/>
    </w:pPr>
  </w:style>
  <w:style w:type="paragraph" w:styleId="41">
    <w:name w:val="toc 4"/>
    <w:basedOn w:val="31"/>
    <w:uiPriority w:val="39"/>
    <w:qFormat/>
    <w:rsid w:val="009B4262"/>
    <w:pPr>
      <w:ind w:left="1418" w:hanging="1418"/>
    </w:pPr>
  </w:style>
  <w:style w:type="paragraph" w:styleId="31">
    <w:name w:val="toc 3"/>
    <w:basedOn w:val="20"/>
    <w:uiPriority w:val="39"/>
    <w:qFormat/>
    <w:rsid w:val="009B4262"/>
    <w:pPr>
      <w:ind w:left="1134" w:hanging="1134"/>
    </w:pPr>
  </w:style>
  <w:style w:type="paragraph" w:styleId="20">
    <w:name w:val="toc 2"/>
    <w:basedOn w:val="12"/>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qFormat/>
    <w:rsid w:val="009B4262"/>
    <w:pPr>
      <w:ind w:left="851"/>
    </w:pPr>
  </w:style>
  <w:style w:type="paragraph" w:styleId="aa">
    <w:name w:val="List Number"/>
    <w:basedOn w:val="ab"/>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2"/>
    <w:uiPriority w:val="39"/>
    <w:qFormat/>
    <w:rsid w:val="009B4262"/>
    <w:pPr>
      <w:ind w:left="1985" w:hanging="1985"/>
    </w:pPr>
  </w:style>
  <w:style w:type="paragraph" w:styleId="70">
    <w:name w:val="toc 7"/>
    <w:basedOn w:val="60"/>
    <w:next w:val="a2"/>
    <w:uiPriority w:val="39"/>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d">
    <w:name w:val="index heading"/>
    <w:basedOn w:val="a2"/>
    <w:next w:val="a2"/>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C"/>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aliases w:val="已访问的超链接"/>
    <w:qFormat/>
    <w:rPr>
      <w:color w:val="800080"/>
      <w:u w:val="single"/>
    </w:rPr>
  </w:style>
  <w:style w:type="paragraph" w:styleId="af1">
    <w:name w:val="Document Map"/>
    <w:basedOn w:val="a2"/>
    <w:link w:val="Char5"/>
    <w:qFormat/>
    <w:pPr>
      <w:shd w:val="clear" w:color="auto" w:fill="000080"/>
    </w:pPr>
    <w:rPr>
      <w:rFonts w:ascii="Tahoma" w:hAnsi="Tahoma"/>
    </w:rPr>
  </w:style>
  <w:style w:type="paragraph" w:styleId="af2">
    <w:name w:val="Plain Text"/>
    <w:basedOn w:val="a2"/>
    <w:link w:val="Char6"/>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5,body indent Char,paragraph 2 Char,body text Char, ändrad Char,AvtalBrödtext Char,ändrad Char,Bodytext Char,Compliance Char,Response Char,Body3 Char,Corps de texte Car Char4,Corps de texte Car1 Car Char4,bt Car Char1"/>
    <w:link w:val="af3"/>
    <w:qFormat/>
    <w:rsid w:val="00F1227B"/>
    <w:rPr>
      <w:lang w:val="en-GB" w:eastAsia="en-GB"/>
    </w:rPr>
  </w:style>
  <w:style w:type="paragraph" w:styleId="af4">
    <w:name w:val="Body Text Indent"/>
    <w:basedOn w:val="a2"/>
    <w:link w:val="Char8"/>
    <w:qFormat/>
    <w:pPr>
      <w:widowControl w:val="0"/>
      <w:ind w:left="210"/>
      <w:jc w:val="both"/>
    </w:pPr>
    <w:rPr>
      <w:snapToGrid w:val="0"/>
      <w:kern w:val="2"/>
      <w:sz w:val="21"/>
    </w:rPr>
  </w:style>
  <w:style w:type="paragraph" w:styleId="af5">
    <w:name w:val="table of figures"/>
    <w:basedOn w:val="a2"/>
    <w:next w:val="a2"/>
    <w:qFormat/>
    <w:pPr>
      <w:ind w:left="400" w:hanging="400"/>
      <w:jc w:val="center"/>
    </w:pPr>
    <w:rPr>
      <w:b/>
    </w:rPr>
  </w:style>
  <w:style w:type="paragraph" w:styleId="25">
    <w:name w:val="Body Text 2"/>
    <w:basedOn w:val="a2"/>
    <w:link w:val="2Char2"/>
    <w:qFormat/>
    <w:rPr>
      <w:i/>
    </w:rPr>
  </w:style>
  <w:style w:type="paragraph" w:styleId="34">
    <w:name w:val="Body Text Indent 3"/>
    <w:basedOn w:val="a2"/>
    <w:link w:val="3Char1"/>
    <w:qFormat/>
    <w:pPr>
      <w:ind w:left="1080"/>
    </w:pPr>
  </w:style>
  <w:style w:type="paragraph" w:styleId="af6">
    <w:name w:val="annotation text"/>
    <w:basedOn w:val="a2"/>
    <w:link w:val="Char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qFormat/>
    <w:pPr>
      <w:keepNext/>
      <w:keepLines/>
    </w:pPr>
    <w:rPr>
      <w:rFonts w:eastAsia="Osaka"/>
      <w:color w:val="000000"/>
    </w:rPr>
  </w:style>
  <w:style w:type="paragraph" w:styleId="af8">
    <w:name w:val="Balloon Text"/>
    <w:basedOn w:val="a2"/>
    <w:link w:val="Chara"/>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uiPriority w:val="99"/>
    <w:qFormat/>
    <w:rsid w:val="00373EA6"/>
    <w:rPr>
      <w:sz w:val="16"/>
      <w:szCs w:val="16"/>
    </w:rPr>
  </w:style>
  <w:style w:type="paragraph" w:styleId="afb">
    <w:name w:val="annotation subject"/>
    <w:basedOn w:val="af6"/>
    <w:next w:val="af6"/>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d"/>
    <w:uiPriority w:val="34"/>
    <w:qFormat/>
    <w:locked/>
    <w:rsid w:val="00CB1359"/>
    <w:rPr>
      <w:rFonts w:ascii="宋体" w:eastAsia="宋体" w:hAnsi="宋体" w:cs="宋体"/>
      <w:sz w:val="24"/>
      <w:szCs w:val="24"/>
    </w:rPr>
  </w:style>
  <w:style w:type="character" w:styleId="aff0">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Chara">
    <w:name w:val="批注框文本 Char"/>
    <w:link w:val="af8"/>
    <w:qFormat/>
    <w:rsid w:val="00A56B9E"/>
    <w:rPr>
      <w:rFonts w:ascii="Tahoma" w:eastAsia="Times New Roman" w:hAnsi="Tahoma" w:cs="Tahoma"/>
      <w:sz w:val="16"/>
      <w:szCs w:val="16"/>
      <w:lang w:val="en-GB" w:eastAsia="en-US"/>
    </w:rPr>
  </w:style>
  <w:style w:type="character" w:customStyle="1" w:styleId="UnresolvedMention">
    <w:name w:val="Unresolved Mention"/>
    <w:basedOn w:val="a3"/>
    <w:uiPriority w:val="99"/>
    <w:unhideWhenUsed/>
    <w:rsid w:val="00A56B9E"/>
    <w:rPr>
      <w:color w:val="605E5C"/>
      <w:shd w:val="clear" w:color="auto" w:fill="E1DFDD"/>
    </w:rPr>
  </w:style>
  <w:style w:type="character" w:customStyle="1" w:styleId="Char9">
    <w:name w:val="批注文字 Char"/>
    <w:basedOn w:val="a3"/>
    <w:link w:val="af6"/>
    <w:qFormat/>
    <w:rsid w:val="00A56B9E"/>
    <w:rPr>
      <w:rFonts w:ascii="–¾’©" w:eastAsia="–¾’©"/>
      <w:sz w:val="24"/>
      <w:lang w:val="en-GB" w:eastAsia="en-US"/>
    </w:rPr>
  </w:style>
  <w:style w:type="character" w:customStyle="1" w:styleId="Charb">
    <w:name w:val="批注主题 Char"/>
    <w:basedOn w:val="Char9"/>
    <w:link w:val="afb"/>
    <w:qFormat/>
    <w:rsid w:val="00A56B9E"/>
    <w:rPr>
      <w:rFonts w:ascii="–¾’©" w:eastAsia="Times New Roman"/>
      <w:b/>
      <w:bCs/>
      <w:sz w:val="24"/>
      <w:lang w:val="en-GB" w:eastAsia="en-GB"/>
    </w:rPr>
  </w:style>
  <w:style w:type="character" w:customStyle="1" w:styleId="Char5">
    <w:name w:val="文档结构图 Char"/>
    <w:basedOn w:val="a3"/>
    <w:link w:val="af1"/>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56B9E"/>
    <w:rPr>
      <w:rFonts w:ascii="Arial" w:eastAsia="Arial" w:hAnsi="Arial"/>
      <w:sz w:val="22"/>
      <w:lang w:val="en-GB" w:eastAsia="en-US"/>
    </w:rPr>
  </w:style>
  <w:style w:type="character" w:styleId="aff1">
    <w:name w:val="Subtle Reference"/>
    <w:uiPriority w:val="31"/>
    <w:qFormat/>
    <w:rsid w:val="00A56B9E"/>
    <w:rPr>
      <w:smallCaps/>
      <w:color w:val="5A5A5A"/>
    </w:rPr>
  </w:style>
  <w:style w:type="paragraph" w:customStyle="1" w:styleId="TableText0">
    <w:name w:val="TableText"/>
    <w:basedOn w:val="af4"/>
    <w:qFormat/>
    <w:rsid w:val="00A56B9E"/>
    <w:pPr>
      <w:keepNext/>
      <w:keepLines/>
      <w:widowControl/>
      <w:snapToGrid w:val="0"/>
      <w:ind w:left="0"/>
      <w:jc w:val="center"/>
    </w:pPr>
    <w:rPr>
      <w:rFonts w:eastAsia="宋体"/>
      <w:snapToGrid/>
      <w:sz w:val="20"/>
      <w:lang w:eastAsia="en-GB"/>
    </w:rPr>
  </w:style>
  <w:style w:type="character" w:customStyle="1" w:styleId="Char8">
    <w:name w:val="正文文本缩进 Char"/>
    <w:basedOn w:val="a3"/>
    <w:link w:val="af4"/>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2">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Char">
    <w:name w:val="标题 6 Char"/>
    <w:aliases w:val="T1 Char,Header 6 Char"/>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Char">
    <w:name w:val="标题 7 Char"/>
    <w:link w:val="7"/>
    <w:qFormat/>
    <w:rsid w:val="00A56B9E"/>
    <w:rPr>
      <w:rFonts w:ascii="Arial" w:eastAsia="Arial" w:hAnsi="Arial"/>
      <w:lang w:val="en-GB" w:eastAsia="en-US"/>
    </w:rPr>
  </w:style>
  <w:style w:type="character" w:customStyle="1" w:styleId="8Char">
    <w:name w:val="标题 8 Char"/>
    <w:link w:val="8"/>
    <w:qFormat/>
    <w:rsid w:val="00A56B9E"/>
    <w:rPr>
      <w:rFonts w:ascii="Arial" w:eastAsia="Arial" w:hAnsi="Arial"/>
      <w:sz w:val="36"/>
      <w:lang w:val="en-GB" w:eastAsia="en-US"/>
    </w:rPr>
  </w:style>
  <w:style w:type="character" w:customStyle="1" w:styleId="9Char">
    <w:name w:val="标题 9 Char"/>
    <w:link w:val="9"/>
    <w:qFormat/>
    <w:rsid w:val="00A56B9E"/>
    <w:rPr>
      <w:rFonts w:ascii="Arial" w:eastAsia="Arial" w:hAnsi="Arial"/>
      <w:sz w:val="36"/>
      <w:lang w:val="en-GB" w:eastAsia="en-US"/>
    </w:rPr>
  </w:style>
  <w:style w:type="table" w:customStyle="1" w:styleId="TableGrid2">
    <w:name w:val="Table Grid2"/>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Char6">
    <w:name w:val="纯文本 Char"/>
    <w:basedOn w:val="a3"/>
    <w:link w:val="af2"/>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Char2">
    <w:name w:val="正文文本 2 Char"/>
    <w:basedOn w:val="a3"/>
    <w:link w:val="25"/>
    <w:qFormat/>
    <w:rsid w:val="00A56B9E"/>
    <w:rPr>
      <w:rFonts w:eastAsia="Times New Roman"/>
      <w:i/>
      <w:lang w:val="en-GB" w:eastAsia="en-US"/>
    </w:rPr>
  </w:style>
  <w:style w:type="character" w:customStyle="1" w:styleId="3Char2">
    <w:name w:val="正文文本 3 Char"/>
    <w:basedOn w:val="a3"/>
    <w:link w:val="35"/>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0">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4">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6">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2"/>
    <w:link w:val="2Char3"/>
    <w:qFormat/>
    <w:rsid w:val="00A56B9E"/>
    <w:pPr>
      <w:ind w:leftChars="100" w:left="400" w:hangingChars="100" w:hanging="200"/>
    </w:pPr>
    <w:rPr>
      <w:rFonts w:eastAsia="MS Mincho"/>
      <w:lang w:eastAsia="en-GB"/>
    </w:rPr>
  </w:style>
  <w:style w:type="character" w:customStyle="1" w:styleId="2Char3">
    <w:name w:val="正文文本缩进 2 Char"/>
    <w:basedOn w:val="a3"/>
    <w:link w:val="27"/>
    <w:qFormat/>
    <w:rsid w:val="00A56B9E"/>
    <w:rPr>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qFormat/>
    <w:rsid w:val="00A56B9E"/>
    <w:pPr>
      <w:tabs>
        <w:tab w:val="num" w:pos="851"/>
        <w:tab w:val="num" w:pos="1800"/>
      </w:tabs>
      <w:ind w:left="1800" w:hanging="851"/>
    </w:pPr>
    <w:rPr>
      <w:rFonts w:eastAsia="MS Mincho"/>
      <w:lang w:eastAsia="en-GB"/>
    </w:rPr>
  </w:style>
  <w:style w:type="paragraph" w:styleId="3">
    <w:name w:val="List Number 3"/>
    <w:basedOn w:val="a2"/>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6">
    <w:name w:val="endnote text"/>
    <w:basedOn w:val="a2"/>
    <w:link w:val="Charf0"/>
    <w:qFormat/>
    <w:rsid w:val="00A56B9E"/>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6"/>
    <w:qFormat/>
    <w:rsid w:val="00A56B9E"/>
    <w:rPr>
      <w:rFonts w:eastAsia="宋体"/>
      <w:lang w:val="en-GB" w:eastAsia="x-none"/>
    </w:rPr>
  </w:style>
  <w:style w:type="character" w:styleId="aff7">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8">
    <w:name w:val="Title"/>
    <w:basedOn w:val="a2"/>
    <w:next w:val="a2"/>
    <w:link w:val="Charf1"/>
    <w:qFormat/>
    <w:rsid w:val="00A56B9E"/>
    <w:pPr>
      <w:spacing w:before="240" w:after="60"/>
      <w:outlineLvl w:val="0"/>
    </w:pPr>
    <w:rPr>
      <w:rFonts w:ascii="Courier New" w:eastAsia="Malgun Gothic" w:hAnsi="Courier New"/>
      <w:lang w:val="nb-NO" w:eastAsia="x-none"/>
    </w:rPr>
  </w:style>
  <w:style w:type="character" w:customStyle="1" w:styleId="Charf1">
    <w:name w:val="标题 Char"/>
    <w:basedOn w:val="a3"/>
    <w:link w:val="aff8"/>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9">
    <w:name w:val="Date"/>
    <w:basedOn w:val="a2"/>
    <w:next w:val="a2"/>
    <w:link w:val="Charf2"/>
    <w:qFormat/>
    <w:rsid w:val="00A56B9E"/>
    <w:rPr>
      <w:rFonts w:eastAsia="Malgun Gothic"/>
      <w:lang w:eastAsia="x-none"/>
    </w:rPr>
  </w:style>
  <w:style w:type="character" w:customStyle="1" w:styleId="Charf2">
    <w:name w:val="日期 Char"/>
    <w:basedOn w:val="a3"/>
    <w:link w:val="aff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a">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80"/>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7"/>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8">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Char1">
    <w:name w:val="正文文本缩进 3 Char"/>
    <w:basedOn w:val="a3"/>
    <w:link w:val="34"/>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Char2">
    <w:name w:val="列表 Char"/>
    <w:link w:val="ab"/>
    <w:qFormat/>
    <w:rsid w:val="00A56B9E"/>
    <w:rPr>
      <w:rFonts w:eastAsia="Times New Roman"/>
      <w:lang w:val="en-GB" w:eastAsia="en-US"/>
    </w:rPr>
  </w:style>
  <w:style w:type="character" w:customStyle="1" w:styleId="2Char1">
    <w:name w:val="列表 2 Char"/>
    <w:link w:val="24"/>
    <w:qFormat/>
    <w:rsid w:val="00A56B9E"/>
    <w:rPr>
      <w:rFonts w:eastAsia="Times New Roman"/>
      <w:lang w:val="en-GB" w:eastAsia="en-US"/>
    </w:rPr>
  </w:style>
  <w:style w:type="character" w:customStyle="1" w:styleId="3Char0">
    <w:name w:val="列表项目符号 3 Char"/>
    <w:link w:val="32"/>
    <w:qFormat/>
    <w:rsid w:val="00A56B9E"/>
    <w:rPr>
      <w:rFonts w:eastAsia="Times New Roman"/>
      <w:lang w:val="en-GB" w:eastAsia="en-US"/>
    </w:rPr>
  </w:style>
  <w:style w:type="character" w:customStyle="1" w:styleId="2Char0">
    <w:name w:val="列表项目符号 2 Char"/>
    <w:link w:val="23"/>
    <w:qFormat/>
    <w:rsid w:val="00A56B9E"/>
    <w:rPr>
      <w:rFonts w:eastAsia="Times New Roman"/>
      <w:lang w:val="en-GB" w:eastAsia="en-US"/>
    </w:rPr>
  </w:style>
  <w:style w:type="character" w:customStyle="1" w:styleId="Char3">
    <w:name w:val="列表项目符号 Char"/>
    <w:link w:val="ac"/>
    <w:qFormat/>
    <w:rsid w:val="00A56B9E"/>
    <w:rPr>
      <w:rFonts w:eastAsia="Times New Roman"/>
      <w:lang w:val="en-GB" w:eastAsia="en-US"/>
    </w:rPr>
  </w:style>
  <w:style w:type="character" w:customStyle="1" w:styleId="1Char1">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56B9E"/>
    <w:rPr>
      <w:rFonts w:eastAsia="Batang"/>
      <w:lang w:val="en-GB" w:eastAsia="en-US"/>
    </w:rPr>
  </w:style>
  <w:style w:type="paragraph" w:customStyle="1" w:styleId="TOC92">
    <w:name w:val="TOC 92"/>
    <w:basedOn w:val="80"/>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0">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80"/>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0">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b">
    <w:name w:val="line number"/>
    <w:qFormat/>
    <w:rsid w:val="00A56B9E"/>
    <w:rPr>
      <w:rFonts w:ascii="Arial" w:eastAsia="宋体" w:hAnsi="Arial" w:cs="Arial"/>
      <w:color w:val="0000FF"/>
      <w:kern w:val="2"/>
      <w:lang w:val="en-US" w:eastAsia="zh-CN" w:bidi="ar-SA"/>
    </w:rPr>
  </w:style>
  <w:style w:type="paragraph" w:styleId="affc">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9"/>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e">
    <w:name w:val="Note Heading"/>
    <w:basedOn w:val="a2"/>
    <w:next w:val="a2"/>
    <w:link w:val="Charf3"/>
    <w:qFormat/>
    <w:rsid w:val="00A56B9E"/>
    <w:rPr>
      <w:rFonts w:eastAsia="MS Mincho"/>
      <w:lang w:eastAsia="zh-CN"/>
    </w:rPr>
  </w:style>
  <w:style w:type="character" w:customStyle="1" w:styleId="Charf3">
    <w:name w:val="注释标题 Char"/>
    <w:basedOn w:val="a3"/>
    <w:link w:val="affe"/>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
    <w:name w:val="수정"/>
    <w:hidden/>
    <w:semiHidden/>
    <w:qFormat/>
    <w:rsid w:val="00A56B9E"/>
    <w:rPr>
      <w:rFonts w:eastAsia="Batang"/>
      <w:lang w:val="en-GB" w:eastAsia="en-US"/>
    </w:rPr>
  </w:style>
  <w:style w:type="paragraph" w:customStyle="1" w:styleId="afff0">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A56B9E"/>
    <w:rPr>
      <w:b/>
      <w:bCs/>
      <w:i/>
      <w:iCs/>
      <w:color w:val="4F81BD"/>
    </w:rPr>
  </w:style>
  <w:style w:type="table" w:customStyle="1" w:styleId="TableGrid13">
    <w:name w:val="Table Grid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A56B9E"/>
    <w:rPr>
      <w:rFonts w:ascii="Courier New" w:eastAsia="MS Mincho" w:hAnsi="Courier New"/>
      <w:lang w:eastAsia="x-none"/>
    </w:rPr>
  </w:style>
  <w:style w:type="character" w:customStyle="1" w:styleId="HTMLChar">
    <w:name w:val="HTML 预设格式 Char"/>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2">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2">
    <w:name w:val="macro"/>
    <w:link w:val="Charf4"/>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2"/>
    <w:qFormat/>
    <w:rsid w:val="00A56B9E"/>
    <w:rPr>
      <w:rFonts w:ascii="Courier New" w:eastAsia="宋体" w:hAnsi="Courier New"/>
      <w:kern w:val="2"/>
      <w:sz w:val="24"/>
    </w:rPr>
  </w:style>
  <w:style w:type="paragraph" w:styleId="82">
    <w:name w:val="index 8"/>
    <w:basedOn w:val="a2"/>
    <w:next w:val="a2"/>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9">
    <w:name w:val="index 3"/>
    <w:basedOn w:val="a2"/>
    <w:next w:val="a2"/>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b">
    <w:name w:val="明显强调2"/>
    <w:uiPriority w:val="21"/>
    <w:qFormat/>
    <w:rsid w:val="00A56B9E"/>
    <w:rPr>
      <w:b/>
      <w:bCs/>
      <w:i/>
      <w:iCs/>
      <w:color w:val="4F81BD"/>
    </w:rPr>
  </w:style>
  <w:style w:type="table" w:customStyle="1" w:styleId="2c">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d">
    <w:name w:val="変更箇所2"/>
    <w:semiHidden/>
    <w:qFormat/>
    <w:rsid w:val="00A56B9E"/>
    <w:pPr>
      <w:autoSpaceDN w:val="0"/>
    </w:pPr>
    <w:rPr>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A56B9E"/>
    <w:rPr>
      <w:lang w:val="it-IT" w:eastAsia="en-GB"/>
    </w:rPr>
  </w:style>
  <w:style w:type="character" w:customStyle="1" w:styleId="Charf5">
    <w:name w:val="参考资料列表 Char"/>
    <w:link w:val="afff3"/>
    <w:qFormat/>
    <w:locked/>
    <w:rsid w:val="00A56B9E"/>
    <w:rPr>
      <w:rFonts w:ascii="Calibri" w:eastAsia="宋体" w:hAnsi="Calibri"/>
      <w:kern w:val="2"/>
      <w:sz w:val="21"/>
    </w:rPr>
  </w:style>
  <w:style w:type="paragraph" w:customStyle="1" w:styleId="afff3">
    <w:name w:val="参考资料列表"/>
    <w:basedOn w:val="ab"/>
    <w:link w:val="Charf5"/>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4">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5">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8"/>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7">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8">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9"/>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56B9E"/>
  </w:style>
  <w:style w:type="table" w:customStyle="1" w:styleId="83">
    <w:name w:val="网格型8"/>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
    <w:name w:val="不明显参考2"/>
    <w:uiPriority w:val="31"/>
    <w:qFormat/>
    <w:rsid w:val="00A56B9E"/>
    <w:rPr>
      <w:smallCaps/>
      <w:color w:val="5A5A5A"/>
    </w:rPr>
  </w:style>
  <w:style w:type="paragraph" w:customStyle="1" w:styleId="TOC2">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3">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9">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80"/>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a">
    <w:name w:val="??"/>
    <w:qFormat/>
    <w:rsid w:val="00A56B9E"/>
    <w:pPr>
      <w:widowControl w:val="0"/>
    </w:pPr>
    <w:rPr>
      <w:rFonts w:eastAsia="Malgun Gothic"/>
      <w:lang w:eastAsia="en-US"/>
    </w:rPr>
  </w:style>
  <w:style w:type="paragraph" w:customStyle="1" w:styleId="2f0">
    <w:name w:val="??? 2"/>
    <w:basedOn w:val="afffa"/>
    <w:next w:val="afffa"/>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3"/>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3"/>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qFormat/>
    <w:rsid w:val="00A56B9E"/>
    <w:pPr>
      <w:keepNext/>
      <w:ind w:left="1418" w:hanging="1418"/>
    </w:pPr>
    <w:rPr>
      <w:rFonts w:ascii="Intel Clear" w:eastAsia="Intel Clear" w:hAnsi="Intel Clear" w:cs="Intel Clear"/>
      <w:lang w:eastAsia="en-GB"/>
    </w:rPr>
  </w:style>
  <w:style w:type="paragraph" w:customStyle="1" w:styleId="2f1">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2">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qFormat/>
    <w:rsid w:val="00A56B9E"/>
    <w:pPr>
      <w:keepNext/>
      <w:ind w:left="1418" w:hanging="1418"/>
    </w:pPr>
    <w:rPr>
      <w:rFonts w:ascii="Intel Clear" w:eastAsia="Intel Clear" w:hAnsi="Intel Clear" w:cs="Intel Clear"/>
      <w:lang w:val="en-US" w:eastAsia="en-GB"/>
    </w:rPr>
  </w:style>
  <w:style w:type="paragraph" w:customStyle="1" w:styleId="3c">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d">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80"/>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9"/>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b">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3">
    <w:name w:val="HTML Acronym"/>
    <w:basedOn w:val="a3"/>
    <w:uiPriority w:val="99"/>
    <w:unhideWhenUsed/>
    <w:rsid w:val="00A56B9E"/>
  </w:style>
  <w:style w:type="table" w:styleId="afffc">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 w:type="paragraph" w:styleId="afffd">
    <w:name w:val="table of authorities"/>
    <w:basedOn w:val="a2"/>
    <w:next w:val="a2"/>
    <w:qFormat/>
    <w:rsid w:val="005A1180"/>
    <w:pPr>
      <w:overflowPunct/>
      <w:autoSpaceDE/>
      <w:autoSpaceDN/>
      <w:adjustRightInd/>
      <w:spacing w:after="0"/>
      <w:ind w:left="200" w:hanging="20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37319723">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8209247">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2166190">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11564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79209671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5771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69578704">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995233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1921B-88D1-46D5-93E2-54CC1C45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33924</TotalTime>
  <Pages>4</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46</cp:revision>
  <cp:lastPrinted>2010-01-07T02:23:00Z</cp:lastPrinted>
  <dcterms:created xsi:type="dcterms:W3CDTF">2021-02-10T02:54:00Z</dcterms:created>
  <dcterms:modified xsi:type="dcterms:W3CDTF">2024-10-07T08:19:00Z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(3)2kTrKujfOs9Y31+B2KV28AETpTolx64Jud9LRwKAoyX2A2eaJr7HPhioWhJ8cejAKx7QT4iA
RUZEGhmImWTYKbuWWswiJaK6UKTe4Q8o6OT9JoPGIZyvxzt2FR9gHRYiwQrBrLSPM1bwmSjK
kOZFoF44DdkzvSRA+fL7yzB/7EtuhEi81WbAF3fpdfprcPDu7yD+SB1aVf1jgE/vXadIz7Yb
5iE/hs4HCu0aVxLe2t</vt:lpwstr>
  </property>
  <property fmtid="{D5CDD505-2E9C-101B-9397-08002B2CF9AE}" pid="3" name="_2015_ms_pID_725343_00">
    <vt:lpwstr>_2015_ms_pID_725343</vt:lpwstr>
  </property>
  <property fmtid="{D5CDD505-2E9C-101B-9397-08002B2CF9AE}" pid="4" name="_2015_ms_pID_7253431">
    <vt:lpwstr>D14CNZqaxHghlQIZWu9ZX16HXp0TWwU9DlCFjvLE6fqnh3mpwBVdEC
1eDqbw9xzhxg1dzWMyxEEcVdbCy9iZfvLxL36lPcz/XAPfh/9SzHfxwxmlgeB7tJfqdfIqkJ
tN6AABwB9YdX66KTjiNMJh6ZzVIc4hfqcnPTXx8rWxjZ4eE8wrAOUAVxwKUJx+1U0FOitwW2
tWqF4NxeeLy0i2Oh5Kr8IhMHHmXKoo7UONHs</vt:lpwstr>
  </property>
  <property fmtid="{D5CDD505-2E9C-101B-9397-08002B2CF9AE}" pid="5" name="_2015_ms_pID_7253431_00">
    <vt:lpwstr>_2015_ms_pID_7253431</vt:lpwstr>
  </property>
  <property fmtid="{D5CDD505-2E9C-101B-9397-08002B2CF9AE}" pid="6" name="_2015_ms_pID_7253432">
    <vt:lpwstr>zZfat98KeI4AWOczyAuat5bD9vh5/IWGdnvB
Hh/IJucl16NW/F2toU9pIn5k5Uy1MheDvZ2i/dHkhQ370aHWL3Y=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