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1985"/>
        </w:tabs>
        <w:overflowPunct w:val="0"/>
        <w:autoSpaceDE w:val="0"/>
        <w:autoSpaceDN w:val="0"/>
        <w:adjustRightInd w:val="0"/>
        <w:spacing w:after="100" w:afterAutospacing="1"/>
        <w:jc w:val="both"/>
        <w:textAlignment w:val="baseline"/>
        <w:rPr>
          <w:rFonts w:ascii="Arial" w:hAnsi="Arial" w:eastAsia="Times New Roman"/>
          <w:b/>
          <w:sz w:val="24"/>
          <w:lang w:eastAsia="zh-CN"/>
        </w:rPr>
      </w:pPr>
      <w:bookmarkStart w:id="0" w:name="_Ref399006623"/>
      <w:bookmarkStart w:id="1" w:name="_Toc92513360"/>
      <w:r>
        <w:rPr>
          <w:rFonts w:ascii="Arial" w:hAnsi="Arial" w:eastAsia="Times New Roman"/>
          <w:b/>
          <w:sz w:val="24"/>
          <w:lang w:eastAsia="zh-CN"/>
        </w:rPr>
        <w:t>3GPP TSG-RAN WG4 Meeting # 108                               R4-2314005</w:t>
      </w:r>
    </w:p>
    <w:p>
      <w:pPr>
        <w:tabs>
          <w:tab w:val="left" w:pos="1985"/>
        </w:tabs>
        <w:overflowPunct w:val="0"/>
        <w:autoSpaceDE w:val="0"/>
        <w:autoSpaceDN w:val="0"/>
        <w:adjustRightInd w:val="0"/>
        <w:spacing w:after="100" w:afterAutospacing="1"/>
        <w:jc w:val="both"/>
        <w:textAlignment w:val="baseline"/>
        <w:rPr>
          <w:rFonts w:ascii="Arial" w:hAnsi="Arial" w:eastAsia="Times New Roman"/>
          <w:b/>
          <w:sz w:val="24"/>
          <w:lang w:eastAsia="zh-CN"/>
        </w:rPr>
      </w:pPr>
      <w:r>
        <w:rPr>
          <w:rFonts w:ascii="Arial" w:hAnsi="Arial" w:eastAsia="Times New Roman"/>
          <w:b/>
          <w:sz w:val="24"/>
          <w:lang w:eastAsia="zh-CN"/>
        </w:rPr>
        <w:t>Toulouse, France, August 21 – August 25, 2023</w:t>
      </w:r>
    </w:p>
    <w:p>
      <w:pPr>
        <w:tabs>
          <w:tab w:val="left" w:pos="1985"/>
        </w:tabs>
        <w:overflowPunct w:val="0"/>
        <w:autoSpaceDE w:val="0"/>
        <w:autoSpaceDN w:val="0"/>
        <w:adjustRightInd w:val="0"/>
        <w:spacing w:after="100" w:afterAutospacing="1"/>
        <w:jc w:val="both"/>
        <w:textAlignment w:val="baseline"/>
        <w:rPr>
          <w:rFonts w:eastAsia="Times New Roman"/>
          <w:b/>
          <w:sz w:val="24"/>
        </w:rPr>
      </w:pPr>
    </w:p>
    <w:p>
      <w:pPr>
        <w:tabs>
          <w:tab w:val="left" w:pos="1985"/>
        </w:tabs>
        <w:overflowPunct w:val="0"/>
        <w:autoSpaceDE w:val="0"/>
        <w:autoSpaceDN w:val="0"/>
        <w:adjustRightInd w:val="0"/>
        <w:jc w:val="both"/>
        <w:textAlignment w:val="baseline"/>
        <w:rPr>
          <w:rFonts w:hint="default" w:ascii="Arial" w:hAnsi="Arial" w:eastAsia="宋体" w:cs="Arial"/>
          <w:b/>
          <w:sz w:val="22"/>
          <w:lang w:val="en-US" w:eastAsia="zh-CN"/>
        </w:rPr>
      </w:pPr>
      <w:r>
        <w:rPr>
          <w:rFonts w:ascii="Arial" w:hAnsi="Arial" w:eastAsia="Times New Roman" w:cs="Arial"/>
          <w:b/>
          <w:sz w:val="22"/>
        </w:rPr>
        <w:t xml:space="preserve">Source: </w:t>
      </w:r>
      <w:r>
        <w:rPr>
          <w:rFonts w:ascii="Arial" w:hAnsi="Arial" w:eastAsia="Times New Roman" w:cs="Arial"/>
          <w:b/>
          <w:sz w:val="22"/>
        </w:rPr>
        <w:tab/>
      </w:r>
      <w:r>
        <w:rPr>
          <w:rFonts w:hint="eastAsia" w:ascii="Arial" w:hAnsi="Arial" w:eastAsia="宋体" w:cs="Arial"/>
          <w:b/>
          <w:sz w:val="22"/>
          <w:lang w:val="en-US" w:eastAsia="zh-CN"/>
        </w:rPr>
        <w:t>CMCC</w:t>
      </w:r>
    </w:p>
    <w:p>
      <w:pPr>
        <w:overflowPunct w:val="0"/>
        <w:autoSpaceDE w:val="0"/>
        <w:autoSpaceDN w:val="0"/>
        <w:adjustRightInd w:val="0"/>
        <w:ind w:left="1985" w:hanging="1985"/>
        <w:textAlignment w:val="baseline"/>
        <w:rPr>
          <w:rFonts w:ascii="Arial" w:hAnsi="Arial" w:eastAsia="宋体" w:cs="Arial"/>
          <w:sz w:val="22"/>
          <w:lang w:eastAsia="zh-CN"/>
        </w:rPr>
      </w:pPr>
      <w:r>
        <w:rPr>
          <w:rFonts w:ascii="Arial" w:hAnsi="Arial" w:eastAsia="Times New Roman" w:cs="Arial"/>
          <w:b/>
          <w:sz w:val="22"/>
        </w:rPr>
        <w:t>Title:</w:t>
      </w:r>
      <w:r>
        <w:rPr>
          <w:rFonts w:ascii="Arial" w:hAnsi="Arial" w:eastAsia="Times New Roman" w:cs="Arial"/>
          <w:sz w:val="22"/>
        </w:rPr>
        <w:t xml:space="preserve"> </w:t>
      </w:r>
      <w:r>
        <w:rPr>
          <w:rFonts w:ascii="Arial" w:hAnsi="Arial" w:eastAsia="Times New Roman" w:cs="Arial"/>
          <w:sz w:val="22"/>
        </w:rPr>
        <w:tab/>
      </w:r>
      <w:r>
        <w:rPr>
          <w:rFonts w:ascii="Arial" w:hAnsi="Arial" w:eastAsia="Times New Roman" w:cs="Arial"/>
          <w:sz w:val="22"/>
        </w:rPr>
        <w:t>Draft TR 38.858</w:t>
      </w:r>
    </w:p>
    <w:p>
      <w:pPr>
        <w:tabs>
          <w:tab w:val="left" w:pos="1985"/>
        </w:tabs>
        <w:overflowPunct w:val="0"/>
        <w:autoSpaceDE w:val="0"/>
        <w:autoSpaceDN w:val="0"/>
        <w:adjustRightInd w:val="0"/>
        <w:jc w:val="both"/>
        <w:textAlignment w:val="baseline"/>
        <w:rPr>
          <w:rFonts w:ascii="Arial" w:hAnsi="Arial" w:eastAsia="宋体" w:cs="Arial"/>
          <w:sz w:val="22"/>
          <w:lang w:eastAsia="zh-CN"/>
        </w:rPr>
      </w:pPr>
      <w:r>
        <w:rPr>
          <w:rFonts w:ascii="Arial" w:hAnsi="Arial" w:eastAsia="Times New Roman" w:cs="Arial"/>
          <w:b/>
          <w:sz w:val="22"/>
        </w:rPr>
        <w:t>Agen</w:t>
      </w:r>
      <w:r>
        <w:rPr>
          <w:rFonts w:hint="eastAsia" w:ascii="Arial" w:hAnsi="Arial" w:eastAsia="宋体" w:cs="Arial"/>
          <w:b/>
          <w:sz w:val="22"/>
          <w:lang w:eastAsia="zh-CN"/>
        </w:rPr>
        <w:t>d</w:t>
      </w:r>
      <w:r>
        <w:rPr>
          <w:rFonts w:ascii="Arial" w:hAnsi="Arial" w:eastAsia="Times New Roman" w:cs="Arial"/>
          <w:b/>
          <w:sz w:val="22"/>
        </w:rPr>
        <w:t>a Item:</w:t>
      </w:r>
      <w:r>
        <w:rPr>
          <w:rFonts w:ascii="Arial" w:hAnsi="Arial" w:eastAsia="Times New Roman" w:cs="Arial"/>
          <w:sz w:val="22"/>
        </w:rPr>
        <w:tab/>
      </w:r>
      <w:r>
        <w:rPr>
          <w:rFonts w:ascii="Arial" w:hAnsi="Arial" w:eastAsia="宋体" w:cs="Arial"/>
          <w:sz w:val="22"/>
          <w:lang w:eastAsia="zh-CN"/>
        </w:rPr>
        <w:t>8.1</w:t>
      </w:r>
      <w:r>
        <w:rPr>
          <w:rFonts w:hint="eastAsia" w:ascii="Arial" w:hAnsi="Arial" w:eastAsia="宋体" w:cs="Arial"/>
          <w:sz w:val="22"/>
          <w:lang w:val="en-US" w:eastAsia="zh-CN"/>
        </w:rPr>
        <w:t>9</w:t>
      </w:r>
    </w:p>
    <w:p>
      <w:pPr>
        <w:tabs>
          <w:tab w:val="left" w:pos="1985"/>
        </w:tabs>
        <w:overflowPunct w:val="0"/>
        <w:autoSpaceDE w:val="0"/>
        <w:autoSpaceDN w:val="0"/>
        <w:adjustRightInd w:val="0"/>
        <w:jc w:val="both"/>
        <w:textAlignment w:val="baseline"/>
        <w:rPr>
          <w:rFonts w:hint="default" w:ascii="Arial" w:hAnsi="Arial" w:eastAsia="宋体" w:cs="Arial"/>
          <w:sz w:val="22"/>
          <w:lang w:val="en-US" w:eastAsia="zh-CN"/>
        </w:rPr>
      </w:pPr>
      <w:r>
        <w:rPr>
          <w:rFonts w:ascii="Arial" w:hAnsi="Arial" w:eastAsia="Times New Roman" w:cs="Arial"/>
          <w:b/>
          <w:sz w:val="22"/>
        </w:rPr>
        <w:t>Document for:</w:t>
      </w:r>
      <w:r>
        <w:rPr>
          <w:rFonts w:ascii="Arial" w:hAnsi="Arial" w:eastAsia="Times New Roman" w:cs="Arial"/>
          <w:sz w:val="22"/>
        </w:rPr>
        <w:tab/>
      </w:r>
      <w:r>
        <w:rPr>
          <w:rFonts w:hint="eastAsia" w:ascii="Arial" w:hAnsi="Arial" w:eastAsia="宋体" w:cs="Arial"/>
          <w:sz w:val="22"/>
          <w:lang w:val="en-US" w:eastAsia="zh-CN"/>
        </w:rPr>
        <w:t>endorsement</w:t>
      </w:r>
    </w:p>
    <w:bookmarkEnd w:id="0"/>
    <w:bookmarkEnd w:id="1"/>
    <w:p>
      <w:pPr>
        <w:keepNext/>
        <w:keepLines/>
        <w:numPr>
          <w:ilvl w:val="0"/>
          <w:numId w:val="32"/>
        </w:numPr>
        <w:pBdr>
          <w:top w:val="single" w:color="auto" w:sz="12" w:space="3"/>
        </w:pBdr>
        <w:overflowPunct w:val="0"/>
        <w:autoSpaceDE w:val="0"/>
        <w:autoSpaceDN w:val="0"/>
        <w:adjustRightInd w:val="0"/>
        <w:spacing w:before="240" w:after="180"/>
        <w:textAlignment w:val="baseline"/>
        <w:outlineLvl w:val="0"/>
        <w:rPr>
          <w:rFonts w:ascii="Arial" w:hAnsi="Arial" w:eastAsia="Arial" w:cs="Times New Roman"/>
          <w:sz w:val="36"/>
          <w:lang w:val="en-GB" w:eastAsia="en-US" w:bidi="ar-SA"/>
        </w:rPr>
      </w:pPr>
      <w:r>
        <w:rPr>
          <w:rFonts w:ascii="Arial" w:hAnsi="Arial" w:eastAsia="Arial" w:cs="Times New Roman"/>
          <w:sz w:val="36"/>
          <w:lang w:val="en-GB" w:eastAsia="en-US" w:bidi="ar-SA"/>
        </w:rPr>
        <w:t>Introduction</w:t>
      </w:r>
    </w:p>
    <w:p>
      <w:pPr>
        <w:overflowPunct w:val="0"/>
        <w:autoSpaceDE w:val="0"/>
        <w:autoSpaceDN w:val="0"/>
        <w:adjustRightInd w:val="0"/>
        <w:textAlignment w:val="baseline"/>
        <w:rPr>
          <w:rFonts w:hint="default" w:eastAsia="宋体"/>
          <w:lang w:val="en-US" w:eastAsia="zh-CN"/>
        </w:rPr>
      </w:pPr>
      <w:r>
        <w:rPr>
          <w:rFonts w:hint="eastAsia" w:eastAsia="宋体"/>
          <w:lang w:val="en-US" w:eastAsia="zh-CN"/>
        </w:rPr>
        <w:t>This is Big TP of TR 38.858 to merge all agreed TPs/pCRs in AI 8.19 until RAN4#108 meeting.</w:t>
      </w:r>
    </w:p>
    <w:p>
      <w:pPr>
        <w:keepNext/>
        <w:keepLines/>
        <w:numPr>
          <w:ilvl w:val="0"/>
          <w:numId w:val="0"/>
        </w:numPr>
        <w:pBdr>
          <w:top w:val="single" w:color="auto" w:sz="12" w:space="3"/>
        </w:pBdr>
        <w:tabs>
          <w:tab w:val="left" w:pos="397"/>
        </w:tabs>
        <w:overflowPunct w:val="0"/>
        <w:autoSpaceDE w:val="0"/>
        <w:autoSpaceDN w:val="0"/>
        <w:adjustRightInd w:val="0"/>
        <w:spacing w:before="240" w:after="180"/>
        <w:textAlignment w:val="baseline"/>
        <w:outlineLvl w:val="0"/>
        <w:rPr>
          <w:rFonts w:ascii="Arial" w:hAnsi="Arial" w:eastAsia="Arial" w:cs="Times New Roman"/>
          <w:sz w:val="36"/>
          <w:lang w:val="en-GB" w:eastAsia="en-US" w:bidi="ar-SA"/>
        </w:rPr>
      </w:pPr>
      <w:r>
        <w:rPr>
          <w:rFonts w:ascii="Arial" w:hAnsi="Arial" w:eastAsia="Arial" w:cs="Times New Roman"/>
          <w:sz w:val="36"/>
          <w:lang w:val="en-GB" w:eastAsia="en-US" w:bidi="ar-SA"/>
        </w:rPr>
        <w:t>References</w:t>
      </w:r>
    </w:p>
    <w:p>
      <w:pPr>
        <w:numPr>
          <w:ilvl w:val="0"/>
          <w:numId w:val="33"/>
        </w:numPr>
        <w:overflowPunct/>
        <w:autoSpaceDE/>
        <w:autoSpaceDN/>
        <w:adjustRightInd/>
        <w:textAlignment w:val="auto"/>
        <w:rPr>
          <w:rFonts w:hint="eastAsia" w:eastAsia="宋体"/>
          <w:lang w:val="en-US" w:eastAsia="zh-CN"/>
        </w:rPr>
      </w:pPr>
      <w:r>
        <w:rPr>
          <w:rFonts w:hint="eastAsia" w:eastAsia="宋体"/>
          <w:lang w:val="en-US" w:eastAsia="zh-CN"/>
        </w:rPr>
        <w:t>R4-2309791, TP to TR 38.858 on Feasibility of FR1 UE aspects, MediaTek Inc. RAN4#107</w:t>
      </w:r>
    </w:p>
    <w:p>
      <w:pPr>
        <w:numPr>
          <w:ilvl w:val="0"/>
          <w:numId w:val="33"/>
        </w:numPr>
        <w:overflowPunct/>
        <w:autoSpaceDE/>
        <w:autoSpaceDN/>
        <w:adjustRightInd/>
        <w:textAlignment w:val="auto"/>
        <w:rPr>
          <w:rFonts w:eastAsia="宋体"/>
          <w:lang w:eastAsia="zh-CN"/>
        </w:rPr>
      </w:pPr>
      <w:r>
        <w:rPr>
          <w:rFonts w:eastAsia="宋体"/>
          <w:lang w:eastAsia="zh-CN"/>
        </w:rPr>
        <w:t>R4-2309792</w:t>
      </w:r>
      <w:r>
        <w:rPr>
          <w:rFonts w:hint="eastAsia" w:eastAsia="宋体"/>
          <w:lang w:val="en-US" w:eastAsia="zh-CN"/>
        </w:rPr>
        <w:t>, TP to TR 38.858 feasibility of and impact on FR2 UE RF requirements, Qualcomm Incorporated, RAN4#107</w:t>
      </w:r>
    </w:p>
    <w:p>
      <w:pPr>
        <w:numPr>
          <w:ilvl w:val="0"/>
          <w:numId w:val="33"/>
        </w:numPr>
        <w:overflowPunct/>
        <w:autoSpaceDE/>
        <w:autoSpaceDN/>
        <w:adjustRightInd/>
        <w:textAlignment w:val="auto"/>
        <w:rPr>
          <w:rFonts w:eastAsia="宋体"/>
          <w:lang w:eastAsia="zh-CN"/>
        </w:rPr>
      </w:pPr>
      <w:r>
        <w:rPr>
          <w:rFonts w:eastAsia="宋体"/>
          <w:lang w:eastAsia="zh-CN"/>
        </w:rPr>
        <w:t>R4-2313869</w:t>
      </w:r>
      <w:r>
        <w:rPr>
          <w:rFonts w:hint="eastAsia" w:eastAsia="宋体"/>
          <w:lang w:val="en-US" w:eastAsia="zh-CN"/>
        </w:rPr>
        <w:t xml:space="preserve">, </w:t>
      </w:r>
      <w:bookmarkStart w:id="2" w:name="_Hlk143692149"/>
      <w:r>
        <w:rPr>
          <w:rFonts w:hint="eastAsia" w:eastAsia="宋体"/>
          <w:lang w:val="en-US" w:eastAsia="zh-CN"/>
        </w:rPr>
        <w:t>TP to TR 38.858 on Feasibility of FR1 UE aspects</w:t>
      </w:r>
      <w:bookmarkEnd w:id="2"/>
      <w:r>
        <w:rPr>
          <w:rFonts w:hint="eastAsia" w:eastAsia="宋体"/>
          <w:lang w:val="en-US" w:eastAsia="zh-CN"/>
        </w:rPr>
        <w:t>, MediaTek Inc. RAN4#108</w:t>
      </w:r>
      <w:r>
        <w:rPr>
          <w:rFonts w:eastAsia="宋体"/>
          <w:lang w:eastAsia="zh-CN"/>
        </w:rPr>
        <w:t xml:space="preserve"> </w:t>
      </w:r>
    </w:p>
    <w:p>
      <w:pPr>
        <w:numPr>
          <w:ilvl w:val="0"/>
          <w:numId w:val="33"/>
        </w:numPr>
        <w:overflowPunct/>
        <w:autoSpaceDE/>
        <w:autoSpaceDN/>
        <w:adjustRightInd/>
        <w:textAlignment w:val="auto"/>
        <w:rPr>
          <w:rFonts w:hint="eastAsia" w:eastAsia="宋体"/>
          <w:lang w:val="en-US" w:eastAsia="zh-CN"/>
        </w:rPr>
      </w:pPr>
      <w:r>
        <w:rPr>
          <w:rFonts w:eastAsia="宋体"/>
          <w:lang w:eastAsia="zh-CN"/>
        </w:rPr>
        <w:t>R4-2313911</w:t>
      </w:r>
      <w:r>
        <w:rPr>
          <w:rFonts w:hint="eastAsia" w:eastAsia="宋体"/>
          <w:lang w:val="en-US" w:eastAsia="zh-CN"/>
        </w:rPr>
        <w:t>, TP to TR 38.858: Addition of coexistence simulation assumptions to Annex E, Ericsson, RAN4#108</w:t>
      </w:r>
    </w:p>
    <w:p>
      <w:pPr>
        <w:numPr>
          <w:ilvl w:val="0"/>
          <w:numId w:val="33"/>
        </w:numPr>
        <w:overflowPunct/>
        <w:autoSpaceDE/>
        <w:autoSpaceDN/>
        <w:adjustRightInd/>
        <w:textAlignment w:val="auto"/>
        <w:rPr>
          <w:rFonts w:eastAsia="宋体"/>
          <w:lang w:eastAsia="zh-CN"/>
        </w:rPr>
      </w:pPr>
      <w:r>
        <w:rPr>
          <w:rFonts w:eastAsia="宋体"/>
          <w:lang w:eastAsia="zh-CN"/>
        </w:rPr>
        <w:t>R4-2313980</w:t>
      </w:r>
      <w:r>
        <w:rPr>
          <w:rFonts w:hint="eastAsia" w:eastAsia="宋体"/>
          <w:lang w:val="en-US" w:eastAsia="zh-CN"/>
        </w:rPr>
        <w:t xml:space="preserve">, </w:t>
      </w:r>
      <w:r>
        <w:rPr>
          <w:sz w:val="20"/>
        </w:rPr>
        <w:t>TP to TR 38.858: Section 10.1 Background for analysis</w:t>
      </w:r>
      <w:r>
        <w:rPr>
          <w:rFonts w:hint="eastAsia"/>
          <w:sz w:val="20"/>
          <w:lang w:val="en-US" w:eastAsia="zh-CN"/>
        </w:rPr>
        <w:t xml:space="preserve">, </w:t>
      </w:r>
      <w:r>
        <w:rPr>
          <w:rFonts w:hint="eastAsia" w:eastAsia="宋体"/>
          <w:lang w:val="en-US" w:eastAsia="zh-CN"/>
        </w:rPr>
        <w:t>Ericsson, RAN4#108</w:t>
      </w:r>
    </w:p>
    <w:p>
      <w:pPr>
        <w:numPr>
          <w:ilvl w:val="0"/>
          <w:numId w:val="33"/>
        </w:numPr>
        <w:overflowPunct/>
        <w:autoSpaceDE/>
        <w:autoSpaceDN/>
        <w:adjustRightInd/>
        <w:textAlignment w:val="auto"/>
        <w:rPr>
          <w:rFonts w:eastAsia="宋体"/>
          <w:lang w:eastAsia="zh-CN"/>
        </w:rPr>
      </w:pPr>
      <w:r>
        <w:rPr>
          <w:rFonts w:eastAsia="宋体"/>
          <w:lang w:eastAsia="zh-CN"/>
        </w:rPr>
        <w:t>R4- 2313982</w:t>
      </w:r>
      <w:r>
        <w:rPr>
          <w:rFonts w:hint="eastAsia" w:eastAsia="宋体"/>
          <w:lang w:val="en-US" w:eastAsia="zh-CN"/>
        </w:rPr>
        <w:t>, TP to TR 38.858 section 9.3: Feasibility of FR1 MR BS aspects, Nokia, Nokia Shanghai Bell, RAN4#108</w:t>
      </w:r>
    </w:p>
    <w:p>
      <w:pPr>
        <w:numPr>
          <w:ilvl w:val="0"/>
          <w:numId w:val="33"/>
        </w:numPr>
        <w:overflowPunct/>
        <w:autoSpaceDE/>
        <w:autoSpaceDN/>
        <w:adjustRightInd/>
        <w:textAlignment w:val="auto"/>
        <w:rPr>
          <w:rFonts w:eastAsia="宋体"/>
          <w:lang w:eastAsia="zh-CN"/>
        </w:rPr>
      </w:pPr>
      <w:r>
        <w:rPr>
          <w:rFonts w:eastAsia="宋体"/>
          <w:lang w:eastAsia="zh-CN"/>
        </w:rPr>
        <w:t>R4-2313983</w:t>
      </w:r>
      <w:r>
        <w:rPr>
          <w:rFonts w:hint="eastAsia" w:eastAsia="宋体"/>
          <w:lang w:val="en-US" w:eastAsia="zh-CN"/>
        </w:rPr>
        <w:t>, TP to TR 38.858 on SBFD Implementation feasibility for FR1 BS, Samsung, RAN4#108</w:t>
      </w:r>
    </w:p>
    <w:p>
      <w:pPr>
        <w:numPr>
          <w:ilvl w:val="0"/>
          <w:numId w:val="33"/>
        </w:numPr>
        <w:overflowPunct/>
        <w:autoSpaceDE/>
        <w:autoSpaceDN/>
        <w:adjustRightInd/>
        <w:textAlignment w:val="auto"/>
        <w:rPr>
          <w:rFonts w:eastAsia="宋体"/>
          <w:lang w:eastAsia="zh-CN"/>
        </w:rPr>
      </w:pPr>
      <w:r>
        <w:rPr>
          <w:rFonts w:eastAsia="宋体"/>
          <w:lang w:eastAsia="zh-CN"/>
        </w:rPr>
        <w:t>R4-2313984</w:t>
      </w:r>
      <w:r>
        <w:rPr>
          <w:rFonts w:hint="eastAsia" w:eastAsia="宋体"/>
          <w:lang w:val="en-US" w:eastAsia="zh-CN"/>
        </w:rPr>
        <w:t>, TP to TR 38.858: Self-interference analysis for FR2 BS, Huawei, HiSilicon, RAN4#108</w:t>
      </w:r>
    </w:p>
    <w:p>
      <w:pPr>
        <w:numPr>
          <w:ilvl w:val="0"/>
          <w:numId w:val="33"/>
        </w:numPr>
        <w:overflowPunct/>
        <w:autoSpaceDE/>
        <w:autoSpaceDN/>
        <w:adjustRightInd/>
        <w:textAlignment w:val="auto"/>
        <w:rPr>
          <w:rFonts w:eastAsia="宋体"/>
          <w:lang w:eastAsia="zh-CN"/>
        </w:rPr>
      </w:pPr>
      <w:r>
        <w:rPr>
          <w:rFonts w:eastAsia="宋体"/>
          <w:lang w:eastAsia="zh-CN"/>
        </w:rPr>
        <w:t>R4-2313990</w:t>
      </w:r>
      <w:r>
        <w:rPr>
          <w:rFonts w:hint="eastAsia" w:eastAsia="宋体"/>
          <w:lang w:val="en-US" w:eastAsia="zh-CN"/>
        </w:rPr>
        <w:t>, TP to TR 38.858 feasibility of and impact on FR2 UE RF requirements, Qualcomm Incorporated, RAN4#108</w:t>
      </w:r>
    </w:p>
    <w:p>
      <w:pPr>
        <w:numPr>
          <w:ilvl w:val="0"/>
          <w:numId w:val="33"/>
        </w:numPr>
        <w:overflowPunct/>
        <w:autoSpaceDE/>
        <w:autoSpaceDN/>
        <w:adjustRightInd/>
        <w:textAlignment w:val="auto"/>
        <w:rPr>
          <w:rFonts w:eastAsia="宋体"/>
          <w:lang w:eastAsia="zh-CN"/>
        </w:rPr>
      </w:pPr>
      <w:r>
        <w:rPr>
          <w:rFonts w:eastAsia="宋体"/>
          <w:lang w:eastAsia="zh-CN"/>
        </w:rPr>
        <w:t>R4- 2313991</w:t>
      </w:r>
      <w:r>
        <w:rPr>
          <w:rFonts w:hint="eastAsia" w:eastAsia="宋体"/>
          <w:lang w:val="en-US" w:eastAsia="zh-CN"/>
        </w:rPr>
        <w:t>, TP for TR 38.858:</w:t>
      </w:r>
      <w:r>
        <w:rPr>
          <w:rFonts w:hint="default" w:eastAsia="宋体"/>
          <w:lang w:val="en-US" w:eastAsia="zh-CN"/>
        </w:rPr>
        <w:t>”</w:t>
      </w:r>
      <w:r>
        <w:rPr>
          <w:rFonts w:hint="eastAsia" w:eastAsia="宋体"/>
          <w:lang w:val="en-US" w:eastAsia="zh-CN"/>
        </w:rPr>
        <w:t>Feasibility of FR1 Local Area BS aspects</w:t>
      </w:r>
      <w:r>
        <w:rPr>
          <w:rFonts w:hint="default" w:eastAsia="宋体"/>
          <w:lang w:val="en-US" w:eastAsia="zh-CN"/>
        </w:rPr>
        <w:t>”</w:t>
      </w:r>
      <w:r>
        <w:rPr>
          <w:rFonts w:hint="eastAsia" w:eastAsia="宋体"/>
          <w:lang w:val="en-US" w:eastAsia="zh-CN"/>
        </w:rPr>
        <w:t>, CATT, RAN4#108</w:t>
      </w:r>
    </w:p>
    <w:p>
      <w:pPr>
        <w:keepNext/>
        <w:keepLines/>
        <w:numPr>
          <w:ilvl w:val="0"/>
          <w:numId w:val="0"/>
        </w:numPr>
        <w:pBdr>
          <w:top w:val="single" w:color="auto" w:sz="12" w:space="3"/>
        </w:pBdr>
        <w:tabs>
          <w:tab w:val="left" w:pos="397"/>
        </w:tabs>
        <w:overflowPunct w:val="0"/>
        <w:autoSpaceDE w:val="0"/>
        <w:autoSpaceDN w:val="0"/>
        <w:adjustRightInd w:val="0"/>
        <w:spacing w:before="240" w:after="180"/>
        <w:textAlignment w:val="baseline"/>
        <w:outlineLvl w:val="0"/>
        <w:rPr>
          <w:rFonts w:ascii="Arial" w:hAnsi="Arial" w:eastAsia="Arial" w:cs="Times New Roman"/>
          <w:sz w:val="36"/>
          <w:lang w:val="en-GB" w:eastAsia="en-US" w:bidi="ar-SA"/>
        </w:rPr>
      </w:pPr>
      <w:r>
        <w:rPr>
          <w:rFonts w:ascii="Arial" w:hAnsi="Arial" w:eastAsia="Arial" w:cs="Times New Roman"/>
          <w:sz w:val="36"/>
          <w:lang w:val="en-GB" w:eastAsia="en-US" w:bidi="ar-SA"/>
        </w:rPr>
        <w:t>Text proposal</w:t>
      </w:r>
    </w:p>
    <w:p>
      <w:pPr>
        <w:numPr>
          <w:ilvl w:val="0"/>
          <w:numId w:val="0"/>
        </w:numPr>
        <w:tabs>
          <w:tab w:val="left" w:pos="397"/>
        </w:tabs>
        <w:spacing w:before="100" w:beforeAutospacing="1" w:after="240" w:afterLines="100"/>
        <w:outlineLvl w:val="1"/>
        <w:rPr>
          <w:rFonts w:ascii="Arial" w:hAnsi="Arial" w:eastAsia="宋体" w:cs="Times New Roman"/>
          <w:sz w:val="32"/>
          <w:lang w:val="en-GB" w:eastAsia="zh-CN" w:bidi="ar-SA"/>
        </w:rPr>
      </w:pPr>
      <w:bookmarkStart w:id="3" w:name="OLE_LINK7"/>
      <w:bookmarkStart w:id="4" w:name="OLE_LINK6"/>
      <w:r>
        <w:rPr>
          <w:rFonts w:hint="eastAsia" w:ascii="Times New Roman" w:hAnsi="Times New Roman" w:eastAsia="MS Mincho" w:cs="Times New Roman"/>
          <w:b/>
          <w:bCs/>
          <w:color w:val="C00000"/>
          <w:sz w:val="32"/>
          <w:lang w:val="en-GB" w:eastAsia="zh-CN" w:bidi="ar-SA"/>
        </w:rPr>
        <w:t>&lt;</w:t>
      </w:r>
      <w:r>
        <w:rPr>
          <w:rFonts w:ascii="Times New Roman" w:hAnsi="Times New Roman" w:eastAsia="MS Mincho" w:cs="Times New Roman"/>
          <w:b/>
          <w:bCs/>
          <w:color w:val="C00000"/>
          <w:sz w:val="32"/>
          <w:lang w:val="en-GB" w:eastAsia="zh-CN" w:bidi="ar-SA"/>
        </w:rPr>
        <w:t>&lt;Start of Change for TR 38.8</w:t>
      </w:r>
      <w:r>
        <w:rPr>
          <w:rFonts w:hint="eastAsia" w:ascii="Times New Roman" w:hAnsi="Times New Roman" w:eastAsia="MS Mincho" w:cs="Times New Roman"/>
          <w:b/>
          <w:bCs/>
          <w:color w:val="C00000"/>
          <w:sz w:val="32"/>
          <w:lang w:val="en-US" w:eastAsia="zh-CN" w:bidi="ar-SA"/>
        </w:rPr>
        <w:t>58</w:t>
      </w:r>
      <w:r>
        <w:rPr>
          <w:rFonts w:ascii="Times New Roman" w:hAnsi="Times New Roman" w:eastAsia="MS Mincho" w:cs="Times New Roman"/>
          <w:b/>
          <w:bCs/>
          <w:color w:val="C00000"/>
          <w:sz w:val="32"/>
          <w:lang w:val="en-GB" w:eastAsia="zh-CN" w:bidi="ar-SA"/>
        </w:rPr>
        <w:t>&gt;&gt;</w:t>
      </w:r>
      <w:bookmarkEnd w:id="3"/>
      <w:bookmarkEnd w:id="4"/>
    </w:p>
    <w:p/>
    <w:p>
      <w:pPr>
        <w:pStyle w:val="118"/>
      </w:pPr>
      <w:bookmarkStart w:id="5" w:name="foreword"/>
      <w:bookmarkEnd w:id="5"/>
      <w:bookmarkStart w:id="6" w:name="_Toc104488335"/>
      <w:r>
        <w:br w:type="page"/>
      </w:r>
      <w:bookmarkEnd w:id="6"/>
    </w:p>
    <w:p>
      <w:pPr>
        <w:pStyle w:val="3"/>
      </w:pPr>
      <w:bookmarkStart w:id="7" w:name="_Toc134691805"/>
      <w:bookmarkStart w:id="8" w:name="_Toc103163490"/>
      <w:bookmarkStart w:id="9" w:name="_Toc104488383"/>
      <w:r>
        <w:t>9</w:t>
      </w:r>
      <w:r>
        <w:rPr>
          <w:rFonts w:hint="eastAsia"/>
          <w:lang w:eastAsia="zh-CN"/>
        </w:rPr>
        <w:tab/>
      </w:r>
      <w:r>
        <w:rPr>
          <w:rFonts w:hint="eastAsia"/>
          <w:lang w:eastAsia="zh-CN"/>
        </w:rPr>
        <w:t>Implementation f</w:t>
      </w:r>
      <w:r>
        <w:t xml:space="preserve">easibility </w:t>
      </w:r>
      <w:r>
        <w:rPr>
          <w:rFonts w:hint="eastAsia"/>
          <w:lang w:eastAsia="zh-CN"/>
        </w:rPr>
        <w:t>of SBFD</w:t>
      </w:r>
      <w:bookmarkEnd w:id="7"/>
    </w:p>
    <w:p>
      <w:pPr>
        <w:pStyle w:val="136"/>
        <w:jc w:val="both"/>
        <w:rPr>
          <w:rFonts w:ascii="Arial" w:hAnsi="Arial"/>
          <w:i w:val="0"/>
          <w:color w:val="auto"/>
          <w:sz w:val="28"/>
          <w:lang w:eastAsia="zh-CN"/>
        </w:rPr>
      </w:pPr>
      <w:r>
        <w:t xml:space="preserve">Editor's note: This section captures the feasibility considering the self-interference, the inter-subband CLI, and the inter-operator CLI at gNB and the inter-subband CLI and inter-operator CLI at UE, as well as feasibility of and impact on RF requirements considering adjacent-channel co-existence with the legacy operation (RAN4). </w:t>
      </w:r>
    </w:p>
    <w:p>
      <w:pPr>
        <w:pStyle w:val="4"/>
      </w:pPr>
      <w:bookmarkStart w:id="10" w:name="_Toc134691806"/>
      <w:r>
        <w:t>9.1</w:t>
      </w:r>
      <w:r>
        <w:tab/>
      </w:r>
      <w:r>
        <w:rPr>
          <w:rFonts w:hint="eastAsia"/>
        </w:rPr>
        <w:t>Background for analysis</w:t>
      </w:r>
      <w:bookmarkEnd w:id="10"/>
    </w:p>
    <w:p>
      <w:pPr>
        <w:rPr>
          <w:rFonts w:hint="eastAsia"/>
          <w:i/>
          <w:color w:val="0000FF"/>
          <w:lang w:eastAsia="zh-CN"/>
        </w:rPr>
      </w:pPr>
      <w:r>
        <w:rPr>
          <w:i/>
          <w:color w:val="0000FF"/>
        </w:rPr>
        <w:t>Editor's note: This section captures the overall description of all potential approaches</w:t>
      </w:r>
      <w:r>
        <w:rPr>
          <w:rFonts w:hint="eastAsia"/>
          <w:i/>
          <w:color w:val="0000FF"/>
          <w:lang w:eastAsia="zh-CN"/>
        </w:rPr>
        <w:t xml:space="preserve"> and key enablers for SBFD</w:t>
      </w:r>
    </w:p>
    <w:p>
      <w:r>
        <w:t>In an SBFD-capable BS, the receiver in the uplink sub-band potentially experiences interference from multiple sources. These sources include:</w:t>
      </w:r>
    </w:p>
    <w:p/>
    <w:p>
      <w:pPr>
        <w:numPr>
          <w:ilvl w:val="0"/>
          <w:numId w:val="34"/>
        </w:numPr>
        <w:spacing w:after="0"/>
        <w:rPr>
          <w:rFonts w:eastAsia="Calibri" w:cs="Arial"/>
          <w:szCs w:val="20"/>
          <w:lang w:val="zh-CN"/>
        </w:rPr>
      </w:pPr>
      <w:r>
        <w:rPr>
          <w:rFonts w:eastAsia="Calibri" w:cs="Arial"/>
          <w:szCs w:val="20"/>
        </w:rPr>
        <w:t>The basestations own transmitter transmitting in the downlink sub-bands;</w:t>
      </w:r>
    </w:p>
    <w:p>
      <w:pPr>
        <w:numPr>
          <w:ilvl w:val="0"/>
          <w:numId w:val="34"/>
        </w:numPr>
        <w:spacing w:after="0"/>
        <w:rPr>
          <w:rFonts w:eastAsia="Calibri" w:cs="Arial"/>
          <w:szCs w:val="20"/>
          <w:lang w:val="zh-CN"/>
        </w:rPr>
      </w:pPr>
      <w:r>
        <w:rPr>
          <w:rFonts w:eastAsia="Calibri" w:cs="Arial"/>
          <w:szCs w:val="20"/>
        </w:rPr>
        <w:t>Other sectors transmitting in the downlink sub-bands and potentially in the uplink sub-bands;</w:t>
      </w:r>
    </w:p>
    <w:p>
      <w:pPr>
        <w:numPr>
          <w:ilvl w:val="0"/>
          <w:numId w:val="34"/>
        </w:numPr>
        <w:spacing w:after="0"/>
        <w:rPr>
          <w:rFonts w:eastAsia="Calibri" w:cs="Arial"/>
          <w:szCs w:val="20"/>
          <w:lang w:val="zh-CN"/>
        </w:rPr>
      </w:pPr>
      <w:r>
        <w:rPr>
          <w:rFonts w:eastAsia="Calibri" w:cs="Arial"/>
          <w:szCs w:val="20"/>
        </w:rPr>
        <w:t>Other basestations of the same operator transmitting in the downlink sub-bands and potentially the uplink sub-bands;</w:t>
      </w:r>
    </w:p>
    <w:p>
      <w:pPr>
        <w:numPr>
          <w:ilvl w:val="0"/>
          <w:numId w:val="34"/>
        </w:numPr>
        <w:spacing w:after="0"/>
        <w:rPr>
          <w:rFonts w:eastAsia="Calibri" w:cs="Arial"/>
          <w:szCs w:val="20"/>
          <w:lang w:val="zh-CN"/>
        </w:rPr>
      </w:pPr>
      <w:r>
        <w:rPr>
          <w:rFonts w:eastAsia="Calibri" w:cs="Arial"/>
          <w:szCs w:val="20"/>
        </w:rPr>
        <w:t>Other operators basestations transmitting on other carriers within the same band.</w:t>
      </w:r>
    </w:p>
    <w:p/>
    <w:p>
      <w:r>
        <w:t>Throughout the study, it is assumed that all other sectors and other basestations belonging to the same operator do not transmit in the uplink sub-band during SBFD slots, that is, that SBFD is deployed in all sectors and sites and the SBFD configuration is the same in all sectors and sites. The case where SBFD is not deployed at all sites or SBFD configurations could differ has not been examined as part of the study.</w:t>
      </w:r>
    </w:p>
    <w:p>
      <w:pPr>
        <w:rPr>
          <w:lang w:val="en-GB" w:eastAsia="ja-JP"/>
        </w:rPr>
      </w:pPr>
      <w:r>
        <w:t>Self-interference has been assessed using a framework named as “Residual Self Interference Calculation”, RSIC in a table.</w:t>
      </w:r>
      <w:r>
        <w:rPr>
          <w:lang w:val="en-GB" w:eastAsia="ja-JP"/>
        </w:rPr>
        <w:t xml:space="preserve"> It is important to take into account that although the table is a useful and convenient means to break down the analysis of self-interference mitigation steps for the purposes of proposing an overall self-interference mitigation solution, the table should be interpreted with care. The individual components in the table are not independent of one another and are not independent of the total TX power level and RX parameters. Although the table expresses the interference suppression as a dB value, the dB interference suppression would change for other TX power or RX sensitivity levels. Thus, the values in the table should not be seen as a generic approach to scaling interference, but rather as a breakdown of how the SBFD may operate under a certain set of assumptions that is used to visualize how the analysis of feasibility has been worked out.</w:t>
      </w:r>
    </w:p>
    <w:p>
      <w:r>
        <w:t>Furthermore, the overall impact of analogue components is considered rather than the behavior of each individual transmitter/receiver. Due to production variations between radios and deviations in the exact level of isolation between TX and RX some transceivers may perform better and others worse in reality. The RSIC table should be seen as an overall example of the distribution of interference mitigation performances, but not an exact calculation based on individual transmitter/receivers.</w:t>
      </w:r>
    </w:p>
    <w:p>
      <w:r>
        <w:t>An obvious baseline for assessing the radio performance is a transmitter / receiver performance that just meets RAN4 minimum requirements. However, it is to be expected that to a reasonable extent the performance could be extended beyond the minimum needed for meeting for 3GPP requirements and thus examples are provided considering both the baseline and some improvement. The associated complexity of improvement should be considered.</w:t>
      </w:r>
    </w:p>
    <w:p>
      <w:pPr>
        <w:pStyle w:val="35"/>
      </w:pPr>
      <w:r>
        <w:t xml:space="preserve">It is important to note that the antenna isolation can vary depending on the beam direction although this variation with beam direction may reduce after beam nulling is applied. In some companies’ input, </w:t>
      </w:r>
      <w:r>
        <w:rPr>
          <w:rFonts w:eastAsia="等线"/>
          <w:lang w:eastAsia="zh-CN"/>
        </w:rPr>
        <w:t xml:space="preserve">worst case is considered. Meanwhile </w:t>
      </w:r>
      <w:r>
        <w:t>some figures presented in the tables from other companies are “typical”. For “good” beam directions, the residual interference may be reduced. However, there may be other beam steering directions for which the power may greater than used in these estimates. Individual RSIC descriptions capture the extent of expected variation with beam direction.</w:t>
      </w:r>
    </w:p>
    <w:p>
      <w:r>
        <w:t xml:space="preserve">The impact of and ability to suppress inter-sector interference is captured in a similar manner to the self-interference cancellation with a table termed the co-channel co-site inter-sector interference table. The same considerations apply to the table for inter-sector interference as for the self-interference table., </w:t>
      </w:r>
    </w:p>
    <w:p>
      <w:r>
        <w:t>The impact of interference between different gNBs on the same SBFD carrier at other sites is not considered as part of the RAN4 study on feasibility, because the relevant analysis highly depends on the practical network deployment. However, RAN4 have advised RAN1 on how to consider inter-subband leakage and the receiver blocking model and RAN1 then consider the impact of such interference as a performance issue, on which the relevant conclusion has been captured.</w:t>
      </w:r>
    </w:p>
    <w:p>
      <w:r>
        <w:t>The impact of interference from other operators may be considered by RAN1 in the performance assessment and is considered by RAN4 as part of the co-existence study.</w:t>
      </w:r>
    </w:p>
    <w:p>
      <w:r>
        <w:t>The downlink sub-band transmissions can impact the performance in the uplink sub-bands by two basic mechanisms:</w:t>
      </w:r>
    </w:p>
    <w:p>
      <w:pPr>
        <w:numPr>
          <w:ilvl w:val="0"/>
          <w:numId w:val="35"/>
        </w:numPr>
        <w:spacing w:after="0"/>
        <w:rPr>
          <w:rFonts w:eastAsia="Calibri" w:cs="Arial"/>
          <w:szCs w:val="20"/>
          <w:lang w:val="zh-CN"/>
        </w:rPr>
      </w:pPr>
      <w:r>
        <w:rPr>
          <w:rFonts w:eastAsia="Calibri" w:cs="Arial"/>
          <w:szCs w:val="20"/>
        </w:rPr>
        <w:t>Unwanted emissions from the downlink sub-bands occur at frequencies corresponding to the uplink sub-band and cause interference. The impacts of such effects are described qualitatively below and assessed quantitatively in subsequent sections.</w:t>
      </w:r>
    </w:p>
    <w:p>
      <w:pPr>
        <w:numPr>
          <w:ilvl w:val="0"/>
          <w:numId w:val="35"/>
        </w:numPr>
        <w:spacing w:after="0"/>
        <w:rPr>
          <w:rFonts w:eastAsia="Calibri" w:cs="Arial"/>
          <w:szCs w:val="20"/>
          <w:lang w:val="zh-CN"/>
        </w:rPr>
      </w:pPr>
      <w:r>
        <w:rPr>
          <w:rFonts w:eastAsia="Calibri" w:cs="Arial"/>
          <w:szCs w:val="20"/>
        </w:rPr>
        <w:t>A high downlink power from the downlink sub-bands passing through the uplink receiver can induce interference in the uplink sub-band due to non-linearities in the RF. The impacts of such effects are described qualitatively below and assessed quantitatively in subsequent sections.</w:t>
      </w:r>
    </w:p>
    <w:p>
      <w:pPr>
        <w:spacing w:after="0"/>
        <w:ind w:left="720"/>
        <w:rPr>
          <w:rFonts w:ascii="Calibri" w:hAnsi="Calibri" w:eastAsia="Calibri"/>
          <w:sz w:val="22"/>
          <w:lang w:val="zh-CN"/>
        </w:rPr>
      </w:pPr>
    </w:p>
    <w:p>
      <w:r>
        <w:t>When considering the RSIC for self-interference and inter-sector interference, the following aspects and self-interference mitigation techniques have been considered:</w:t>
      </w:r>
    </w:p>
    <w:p/>
    <w:p>
      <w:pPr>
        <w:rPr>
          <w:u w:val="single"/>
        </w:rPr>
      </w:pPr>
      <w:r>
        <w:rPr>
          <w:u w:val="single"/>
        </w:rPr>
        <w:t>Antenna isolation</w:t>
      </w:r>
    </w:p>
    <w:p>
      <w:r>
        <w:t xml:space="preserve">For self-interference suppression, isolation between the transmitter and receiver antennas can be used to reduce both the transmitter leakage power transferred to the uplink sub-band and the power level of the TX sub-band signals that must be handled by the receiver. The antenna isolation may be impacted by the beamforming applied at both the transmitter and receiver. </w:t>
      </w:r>
    </w:p>
    <w:p>
      <w:r>
        <w:t>Physical distance between the transmitter and receiver sub-arrays produces isolation. The isolation can be significantly increased by means of isolation structures, isolating materials and/or RF chokes.</w:t>
      </w:r>
    </w:p>
    <w:p>
      <w:r>
        <w:t>The antenna isolation needs to be achieved over at least a bandwidth covering all of the carriers that the basestation transmits. Since BS hardware is generally built with the ability to configure or re-configure carriers within the 3GPP band(s) or sub-band(s) covered by the BS, and only applies analogue filtering to suppress the transmitter outside of the band(s) then the isolation may need to be achieved between a TX carrier or sub-band anywhere within the 3GPP (sub-)band(s) transmitted by the BS and the UL sub-band.</w:t>
      </w:r>
    </w:p>
    <w:p>
      <w:r>
        <w:t xml:space="preserve">Inter-sector interference occurs due to propagation of side/grating lobes and backlobes between sectors. The positioning of sectors is likely to be limited by site constraints. Potentially inter-sector isolation may be increased by increasing physical distance between sectors or by means of adding isolation materials (which may depend on factors such as weight, wind-load, weather resistance etc.). </w:t>
      </w:r>
    </w:p>
    <w:p/>
    <w:p>
      <w:pPr>
        <w:rPr>
          <w:u w:val="single"/>
        </w:rPr>
      </w:pPr>
      <w:r>
        <w:rPr>
          <w:u w:val="single"/>
        </w:rPr>
        <w:t>TX beam nulling</w:t>
      </w:r>
    </w:p>
    <w:p>
      <w:r>
        <w:t>SBFD assumes an AAS array at the BS with a large antenna array. The degrees of freedom available from the array can be used for steering transmitter nulls towards the receive sub-panel, such that the transmitter leakage to the receiver is reduced. A possible cost of applying TX beam nulling is that the EIRP towards downlink users is reduced, and  that downlink MIMO performance may be impacted. The RSIC analysis provides details of additional isolation achieved and the downlink impact of the TX beam nulling.</w:t>
      </w:r>
    </w:p>
    <w:p/>
    <w:p>
      <w:pPr>
        <w:rPr>
          <w:u w:val="single"/>
        </w:rPr>
      </w:pPr>
      <w:r>
        <w:rPr>
          <w:u w:val="single"/>
        </w:rPr>
        <w:t>Suppression of transmitter leakage (frequency isolation)</w:t>
      </w:r>
    </w:p>
    <w:p>
      <w:r>
        <w:t>The unwanted emissions from the transmitter that fall into the receiver sub-band arise from the spectral widening of the OFDM signal and from intermodulation products in the transmitter RF. Spectrum widening of the OFDM signal can be managed by means of digital filtering. Non-linearity in the transmitter RF chain is typically mitigated by techniques including Crest Factor Reduction (CFR) and Digital Pre-Distortion (DPD). Using these techniques, the interference in the UL sub-band due to transmitter leakage can be suppressed. The amount of suppression is captured in the RSIC tables.</w:t>
      </w:r>
    </w:p>
    <w:p>
      <w:pPr>
        <w:rPr>
          <w:u w:val="single"/>
        </w:rPr>
      </w:pPr>
    </w:p>
    <w:p>
      <w:pPr>
        <w:rPr>
          <w:u w:val="single"/>
        </w:rPr>
      </w:pPr>
      <w:r>
        <w:rPr>
          <w:u w:val="single"/>
        </w:rPr>
        <w:t>Analogue interference cancellation</w:t>
      </w:r>
    </w:p>
    <w:p>
      <w:r>
        <w:t>Analogue interference cancellation refers to techniques that involve capture of the transmitted signal in the downlink (including both the DL sub-bands and potentially also the leakage signal to the UL sub-band at the transmitter) and feedback to and removal from the received signal. This can involve both cancellation of the leakage signal in the UL sub-band and removal of the signal in the downlink sub-band in order to reduce the total power entering the analogue receive chain.</w:t>
      </w:r>
    </w:p>
    <w:p>
      <w:r>
        <w:t>The analogue cancellation theoretically requires feedback from every transmitter to every receiver, although techniques have been proposed that reduce the number of TX-RX paths that need to be implemented. The feedback needs to take into account the coupling between the TX and RX (S parameters), any filtering or other processing that take place in between the TX capture and RX cancellation points and any impact of scattering or reflections from the environment around the basestation.</w:t>
      </w:r>
    </w:p>
    <w:p>
      <w:pPr>
        <w:rPr>
          <w:u w:val="single"/>
        </w:rPr>
      </w:pPr>
    </w:p>
    <w:p>
      <w:pPr>
        <w:rPr>
          <w:u w:val="single"/>
        </w:rPr>
      </w:pPr>
      <w:r>
        <w:rPr>
          <w:u w:val="single"/>
        </w:rPr>
        <w:t>Digital interference cancellation</w:t>
      </w:r>
    </w:p>
    <w:p>
      <w:r>
        <w:t>Digital interference cancellation refers to the use of digital processing to remove interference in the uplink sub-bands. Digital processing can refer to several different techniques. One technique is to capture and sample the leakage from the transmitter in order to subtract the leakage signal in the digital domain at the receiver. In this case, the impact of coupling within the array, receiver RF and scattering / reflection needs to be modelled in the cancellation signal. The complexity of such cancellation depends on the number of transmitters and number of receivers. Digital cancellation of this type can attenuate transmitter interference but cannot reduce the magnitude of the TX signal entering the receiver RF analogue front end.</w:t>
      </w:r>
    </w:p>
    <w:p>
      <w:r>
        <w:t>Another type of digital processing is the use of the receiver equalization and combining to mitigate interference due to the transmitter, potentially including the leakage signal and non-linearities created within the receiver. A channel estimate is needed for the wanted received signal. For the interference components, it may be possible to estimate the characteristics of the coupling and distortions between transmitter and receiver. Alternatively, co-variance estimations of the interference can be used in the receiver equalization processing. The receiver algorithm should aim to maximize SINR at the receiver.</w:t>
      </w:r>
    </w:p>
    <w:p>
      <w:pPr>
        <w:rPr>
          <w:strike/>
        </w:rPr>
      </w:pPr>
      <w:r>
        <w:rPr>
          <w:strike/>
        </w:rPr>
        <w:t>One limiting factor for digital processing is obtaining channel estimates for the wanted signal. Channel estimates are needed for each receiver branch prior to combining. Thus, even if a large gain is achievable due to receiver MMSE combining, the SINR at individual receivers must be large enough to obtain good enough quality channel estimates.</w:t>
      </w:r>
    </w:p>
    <w:p>
      <w:pPr>
        <w:rPr>
          <w:u w:val="single"/>
        </w:rPr>
      </w:pPr>
    </w:p>
    <w:p>
      <w:pPr>
        <w:rPr>
          <w:u w:val="single"/>
        </w:rPr>
      </w:pPr>
      <w:r>
        <w:rPr>
          <w:u w:val="single"/>
        </w:rPr>
        <w:t>Receive beamforming</w:t>
      </w:r>
    </w:p>
    <w:p>
      <w:r>
        <w:t>The receiver beamforming can be used to steer nulls towards sources of interference, such as the transmitter or other sectors. The process of receiver beamforming is implicitly captured in the receiver MMSE combining as described above. The receiver combining will aim to maximize RX SINR by means of optimizing the beamforming gain towards the wanted signal and rejection towards interferers.</w:t>
      </w:r>
    </w:p>
    <w:p>
      <w:pPr>
        <w:rPr>
          <w:u w:val="single"/>
        </w:rPr>
      </w:pPr>
    </w:p>
    <w:p>
      <w:pPr>
        <w:rPr>
          <w:u w:val="single"/>
        </w:rPr>
      </w:pPr>
      <w:r>
        <w:rPr>
          <w:u w:val="single"/>
        </w:rPr>
        <w:t>Receiver linearity performance</w:t>
      </w:r>
    </w:p>
    <w:p>
      <w:r>
        <w:t>The receiver analogue chain contains RF imperfections. For a large input signal, the receive chain may be driven towards compression and create intermodulation products. The self-interference signal from the transmitter (and other nearby sectors) is a high-power signal that enters the receiver and can cause such effects.</w:t>
      </w:r>
    </w:p>
    <w:p>
      <w:r>
        <w:t xml:space="preserve">Several approaches may be considered to mitigate the impact of receiver non-linearity, each of which will have trade-offs. One possibility is to use components, in particular LNAs with an increased linearity. This will mitigate receiver non-linearity behaviors at a cost of some increase in energy consumption and potentially size. A second possibility is to use automatic gain control to reduce the receiver gain and hence the magnitude of the received signals. Reduction of gain will increase the receiver noise figure, and so careful consideration is needed on the balance between mitigating RX interference and increasing the noise figure (which decreases coverage). </w:t>
      </w:r>
    </w:p>
    <w:p>
      <w:r>
        <w:t xml:space="preserve">A further possibility is the use of filtering before or within the RF front end. Filtering prior to the LNA or in the first stages of the receiver chain that filters out the downlink power from the transmitter can reduce interference. There may be drawbacks from filtering such as filter insertion loss, which can increase noise figure. The need to be specifically tuned to the RF frequency of the UL sub-band and impacts to size and integration. More analysis of filtering solutions is provided in the feasibility sub-sections. Filtering further down the chain, such as between LNA stages has less impact on noise figure but requires early stages of the RX chain to have high linearity. </w:t>
      </w:r>
    </w:p>
    <w:p>
      <w:r>
        <w:t>The RSIC tables present estimates of linearity performance considering the advantages and disadvantages of mitigation approaches.</w:t>
      </w:r>
    </w:p>
    <w:p>
      <w:pPr>
        <w:rPr>
          <w:u w:val="single"/>
        </w:rPr>
      </w:pPr>
    </w:p>
    <w:p>
      <w:pPr>
        <w:rPr>
          <w:u w:val="single"/>
        </w:rPr>
      </w:pPr>
      <w:r>
        <w:rPr>
          <w:u w:val="single"/>
        </w:rPr>
        <w:t>Phase noise</w:t>
      </w:r>
    </w:p>
    <w:p>
      <w:r>
        <w:t>Phase noise in the receiver can lead to interference. Reciprocal mixing of receiver phase noise on a high-power signal in the DL sub-band can cause interference into an UL sub-band. In general, phase noise is not a significant contributor to cause interference into an UL sub-band unless phase noise is high and the DL signal is received at very high power</w:t>
      </w:r>
    </w:p>
    <w:p>
      <w:pPr>
        <w:rPr>
          <w:u w:val="single"/>
        </w:rPr>
      </w:pPr>
    </w:p>
    <w:p>
      <w:pPr>
        <w:rPr>
          <w:u w:val="single"/>
        </w:rPr>
      </w:pPr>
      <w:r>
        <w:rPr>
          <w:u w:val="single"/>
        </w:rPr>
        <w:t>Other considerations</w:t>
      </w:r>
    </w:p>
    <w:p>
      <w:r>
        <w:t>Another factor that can impact the self- and inter-sector interference suppression can be the dynamic range of the ADC in the receiver. The dynamic range of the ADC needs to be sufficient to accommodate both the TX signal in the DL sub-band and the lower power RX signal in the UL sub-band. It is generally straightforward to reduce the signal power in the TX sub-band by means of filtering at an intermediate frequency immediately prior to the ADC and so ADC dynamic range is not seen as a problem. (A more advanced solution could be needed for direct conversion receiver architectures).</w:t>
      </w:r>
    </w:p>
    <w:p>
      <w:pPr>
        <w:rPr>
          <w:rFonts w:hint="eastAsia"/>
          <w:i/>
          <w:color w:val="0000FF"/>
          <w:lang w:eastAsia="zh-CN"/>
        </w:rPr>
      </w:pPr>
    </w:p>
    <w:p>
      <w:pPr>
        <w:keepNext/>
        <w:keepLines/>
        <w:spacing w:before="180"/>
        <w:ind w:left="1134" w:hanging="1134"/>
        <w:outlineLvl w:val="1"/>
        <w:rPr>
          <w:rFonts w:ascii="Arial" w:hAnsi="Arial"/>
          <w:sz w:val="32"/>
        </w:rPr>
      </w:pPr>
      <w:r>
        <w:rPr>
          <w:rFonts w:ascii="Arial" w:hAnsi="Arial"/>
          <w:sz w:val="32"/>
          <w:lang w:eastAsia="zh-CN"/>
        </w:rPr>
        <w:t>9</w:t>
      </w:r>
      <w:r>
        <w:rPr>
          <w:rFonts w:hint="eastAsia" w:ascii="Arial" w:hAnsi="Arial"/>
          <w:sz w:val="32"/>
          <w:lang w:eastAsia="zh-CN"/>
        </w:rPr>
        <w:t>.2</w:t>
      </w:r>
      <w:r>
        <w:rPr>
          <w:rFonts w:ascii="Arial" w:hAnsi="Arial"/>
          <w:sz w:val="32"/>
        </w:rPr>
        <w:tab/>
      </w:r>
      <w:r>
        <w:rPr>
          <w:rStyle w:val="313"/>
        </w:rPr>
        <w:t>Feasibility</w:t>
      </w:r>
      <w:r>
        <w:rPr>
          <w:rFonts w:ascii="Arial" w:hAnsi="Arial"/>
          <w:sz w:val="32"/>
        </w:rPr>
        <w:t xml:space="preserve"> </w:t>
      </w:r>
      <w:r>
        <w:rPr>
          <w:rFonts w:hint="eastAsia" w:ascii="Arial" w:hAnsi="Arial"/>
          <w:sz w:val="32"/>
          <w:lang w:eastAsia="zh-CN"/>
        </w:rPr>
        <w:t>of</w:t>
      </w:r>
      <w:r>
        <w:rPr>
          <w:rFonts w:ascii="Arial" w:hAnsi="Arial"/>
          <w:sz w:val="32"/>
        </w:rPr>
        <w:t xml:space="preserve"> FR1 wide area BS aspects</w:t>
      </w:r>
    </w:p>
    <w:p>
      <w:pPr>
        <w:pStyle w:val="5"/>
        <w:rPr>
          <w:lang w:eastAsia="zh-CN"/>
        </w:rPr>
      </w:pPr>
      <w:bookmarkStart w:id="11" w:name="_Toc134691807"/>
      <w:r>
        <w:rPr>
          <w:lang w:eastAsia="zh-CN"/>
        </w:rPr>
        <w:t>9</w:t>
      </w:r>
      <w:r>
        <w:rPr>
          <w:rFonts w:hint="eastAsia"/>
          <w:lang w:eastAsia="zh-CN"/>
        </w:rPr>
        <w:t>.2.1</w:t>
      </w:r>
      <w:r>
        <w:tab/>
      </w:r>
      <w:r>
        <w:t>Self-interference analysis</w:t>
      </w:r>
    </w:p>
    <w:p>
      <w:pPr>
        <w:spacing w:after="180"/>
        <w:rPr>
          <w:rFonts w:ascii="Times New Roman" w:hAnsi="Times New Roman" w:eastAsia="等线"/>
          <w:i/>
          <w:color w:val="0000FF"/>
          <w:szCs w:val="20"/>
        </w:rPr>
      </w:pPr>
      <w:r>
        <w:rPr>
          <w:rFonts w:ascii="Times New Roman" w:hAnsi="Times New Roman" w:eastAsia="等线"/>
          <w:i/>
          <w:color w:val="0000FF"/>
          <w:szCs w:val="20"/>
        </w:rPr>
        <w:t xml:space="preserve">Editor's note: This section captures the </w:t>
      </w:r>
      <w:r>
        <w:rPr>
          <w:rFonts w:hint="eastAsia" w:ascii="Times New Roman" w:hAnsi="Times New Roman" w:eastAsia="等线"/>
          <w:i/>
          <w:color w:val="0000FF"/>
          <w:szCs w:val="20"/>
        </w:rPr>
        <w:t xml:space="preserve">typical assumption </w:t>
      </w:r>
      <w:r>
        <w:rPr>
          <w:rFonts w:ascii="Times New Roman" w:hAnsi="Times New Roman" w:eastAsia="等线"/>
          <w:i/>
          <w:color w:val="0000FF"/>
          <w:szCs w:val="20"/>
        </w:rPr>
        <w:t>based on which the RSIC capability is derived</w:t>
      </w:r>
      <w:r>
        <w:rPr>
          <w:rFonts w:hint="eastAsia" w:ascii="Times New Roman" w:hAnsi="Times New Roman" w:eastAsia="等线"/>
          <w:i/>
          <w:color w:val="0000FF"/>
          <w:szCs w:val="20"/>
        </w:rPr>
        <w:t xml:space="preserve"> and </w:t>
      </w:r>
      <w:r>
        <w:rPr>
          <w:rFonts w:ascii="Times New Roman" w:hAnsi="Times New Roman" w:eastAsia="等线"/>
          <w:i/>
          <w:color w:val="0000FF"/>
          <w:szCs w:val="20"/>
        </w:rPr>
        <w:t>analysis</w:t>
      </w:r>
      <w:r>
        <w:rPr>
          <w:rFonts w:hint="eastAsia" w:ascii="Times New Roman" w:hAnsi="Times New Roman" w:eastAsia="等线"/>
          <w:i/>
          <w:color w:val="0000FF"/>
          <w:szCs w:val="20"/>
        </w:rPr>
        <w:t xml:space="preserve"> results</w:t>
      </w:r>
    </w:p>
    <w:p>
      <w:pPr>
        <w:pStyle w:val="6"/>
      </w:pPr>
      <w:r>
        <w:rPr>
          <w:lang w:eastAsia="zh-CN"/>
        </w:rPr>
        <w:t>9</w:t>
      </w:r>
      <w:r>
        <w:rPr>
          <w:rFonts w:hint="eastAsia"/>
          <w:lang w:eastAsia="zh-CN"/>
        </w:rPr>
        <w:t>.2.1</w:t>
      </w:r>
      <w:r>
        <w:rPr>
          <w:lang w:eastAsia="zh-CN"/>
        </w:rPr>
        <w:t>.1</w:t>
      </w:r>
      <w:r>
        <w:tab/>
      </w:r>
      <w:r>
        <w:t>Summary table for self-interference analysis</w:t>
      </w:r>
    </w:p>
    <w:p>
      <w:pPr>
        <w:spacing w:after="180"/>
        <w:rPr>
          <w:rFonts w:ascii="Times New Roman" w:hAnsi="Times New Roman" w:eastAsia="等线"/>
          <w:i/>
          <w:color w:val="0000FF"/>
          <w:szCs w:val="20"/>
        </w:rPr>
      </w:pPr>
      <w:r>
        <w:rPr>
          <w:rFonts w:ascii="Times New Roman" w:hAnsi="Times New Roman" w:eastAsia="等线"/>
          <w:i/>
          <w:color w:val="0000FF"/>
          <w:szCs w:val="20"/>
        </w:rPr>
        <w:t xml:space="preserve">Editor's note: This section captures the summary table which is based on self-interference analysis framework. </w:t>
      </w:r>
    </w:p>
    <w:p>
      <w:pPr>
        <w:spacing w:after="180"/>
        <w:rPr>
          <w:rFonts w:ascii="Times New Roman" w:hAnsi="Times New Roman" w:eastAsia="等线"/>
          <w:iCs/>
          <w:szCs w:val="20"/>
        </w:rPr>
      </w:pPr>
      <w:r>
        <w:rPr>
          <w:rFonts w:ascii="Times New Roman" w:hAnsi="Times New Roman" w:eastAsia="等线"/>
          <w:iCs/>
          <w:szCs w:val="20"/>
        </w:rPr>
        <w:t xml:space="preserve">Based upon RAN4 agreements, the RSIC capability is broken down into four aspects: (1) spatial isolation; (2) </w:t>
      </w:r>
      <w:bookmarkStart w:id="12" w:name="_Hlk142641812"/>
      <w:r>
        <w:rPr>
          <w:rFonts w:ascii="Times New Roman" w:hAnsi="Times New Roman" w:eastAsia="等线"/>
          <w:iCs/>
          <w:szCs w:val="20"/>
        </w:rPr>
        <w:t>frequency isolation; (3) beam nulling/isolation and (4) digital IC</w:t>
      </w:r>
      <w:bookmarkEnd w:id="12"/>
      <w:r>
        <w:rPr>
          <w:rFonts w:ascii="Times New Roman" w:hAnsi="Times New Roman" w:eastAsia="等线"/>
          <w:iCs/>
          <w:szCs w:val="20"/>
        </w:rPr>
        <w:t>. Accordingly, based upon the inputs from companies, the ranges for values of (1)-(4) are summarized in reply LS [</w:t>
      </w:r>
      <w:r>
        <w:rPr>
          <w:rFonts w:ascii="Times New Roman" w:hAnsi="Times New Roman" w:eastAsiaTheme="minorEastAsia"/>
          <w:lang w:val="en-US" w:eastAsia="zh-CN"/>
        </w:rPr>
        <w:t>R4-2214376</w:t>
      </w:r>
      <w:r>
        <w:rPr>
          <w:rFonts w:ascii="Times New Roman" w:hAnsi="Times New Roman" w:eastAsia="等线"/>
          <w:iCs/>
          <w:szCs w:val="20"/>
        </w:rPr>
        <w:t>]; however, the detailed ranges are the supersets of results provided from source companies which require further feasibility analysis. Therefore, RAN4 further carried out the study based on a more detailed self-interference analysis framework [</w:t>
      </w:r>
      <w:r>
        <w:rPr>
          <w:rFonts w:ascii="Times New Roman" w:hAnsi="Times New Roman" w:eastAsiaTheme="minorEastAsia"/>
          <w:lang w:val="en-US" w:eastAsia="zh-CN"/>
        </w:rPr>
        <w:t>R4-2220244</w:t>
      </w:r>
      <w:r>
        <w:rPr>
          <w:rFonts w:ascii="Times New Roman" w:hAnsi="Times New Roman" w:eastAsia="等线"/>
          <w:iCs/>
          <w:szCs w:val="20"/>
        </w:rPr>
        <w:t xml:space="preserve">], which is used to capture inputs from companies. </w:t>
      </w:r>
    </w:p>
    <w:p>
      <w:pPr>
        <w:rPr>
          <w:rFonts w:ascii="Times New Roman" w:hAnsi="Times New Roman" w:eastAsiaTheme="minorEastAsia"/>
          <w:b/>
          <w:bCs/>
          <w:lang w:eastAsia="zh-CN"/>
        </w:rPr>
      </w:pPr>
      <w:r>
        <w:rPr>
          <w:rFonts w:ascii="Times New Roman" w:hAnsi="Times New Roman" w:eastAsiaTheme="minorEastAsia"/>
          <w:b/>
          <w:bCs/>
          <w:lang w:eastAsia="zh-CN"/>
        </w:rPr>
        <w:br w:type="page"/>
      </w:r>
    </w:p>
    <w:p>
      <w:pPr>
        <w:spacing w:before="120" w:after="60"/>
        <w:jc w:val="center"/>
        <w:rPr>
          <w:rFonts w:ascii="Times New Roman" w:hAnsi="Times New Roman" w:eastAsiaTheme="minorEastAsia"/>
          <w:b/>
          <w:bCs/>
          <w:lang w:eastAsia="zh-CN"/>
        </w:rPr>
        <w:sectPr>
          <w:footnotePr>
            <w:numRestart w:val="eachSect"/>
          </w:footnotePr>
          <w:pgSz w:w="11907" w:h="16840"/>
          <w:pgMar w:top="1276" w:right="1133" w:bottom="1276" w:left="1133" w:header="850" w:footer="340" w:gutter="0"/>
          <w:cols w:space="720" w:num="1"/>
          <w:formProt w:val="0"/>
          <w:docGrid w:linePitch="272" w:charSpace="0"/>
        </w:sectPr>
      </w:pPr>
    </w:p>
    <w:p>
      <w:pPr>
        <w:spacing w:before="120" w:after="60"/>
        <w:jc w:val="center"/>
        <w:rPr>
          <w:rFonts w:ascii="Times New Roman" w:hAnsi="Times New Roman" w:eastAsiaTheme="minorEastAsia"/>
          <w:lang w:eastAsia="zh-CN"/>
        </w:rPr>
      </w:pPr>
      <w:r>
        <w:rPr>
          <w:rFonts w:ascii="Times New Roman" w:hAnsi="Times New Roman" w:eastAsiaTheme="minorEastAsia"/>
          <w:b/>
          <w:bCs/>
          <w:lang w:eastAsia="zh-CN"/>
        </w:rPr>
        <w:t>Table</w:t>
      </w:r>
      <w:r>
        <w:rPr>
          <w:rFonts w:ascii="Times New Roman" w:hAnsi="Times New Roman"/>
          <w:b/>
          <w:bCs/>
        </w:rPr>
        <w:t xml:space="preserve"> 9.2.1.1-1</w:t>
      </w:r>
      <w:r>
        <w:rPr>
          <w:rFonts w:ascii="Times New Roman" w:hAnsi="Times New Roman" w:eastAsiaTheme="minorEastAsia"/>
          <w:b/>
          <w:bCs/>
          <w:lang w:eastAsia="zh-CN"/>
        </w:rPr>
        <w:t xml:space="preserve">: </w:t>
      </w:r>
      <w:r>
        <w:rPr>
          <w:rFonts w:ascii="Times New Roman" w:hAnsi="Times New Roman" w:eastAsiaTheme="minorEastAsia"/>
          <w:lang w:eastAsia="zh-CN"/>
        </w:rPr>
        <w:t>FR1 WA BS Self-interference Analysis Summary</w:t>
      </w:r>
    </w:p>
    <w:tbl>
      <w:tblPr>
        <w:tblStyle w:val="89"/>
        <w:tblW w:w="13882" w:type="dxa"/>
        <w:tblInd w:w="0" w:type="dxa"/>
        <w:tblLayout w:type="autofit"/>
        <w:tblCellMar>
          <w:top w:w="0" w:type="dxa"/>
          <w:left w:w="0" w:type="dxa"/>
          <w:bottom w:w="0" w:type="dxa"/>
          <w:right w:w="0" w:type="dxa"/>
        </w:tblCellMar>
      </w:tblPr>
      <w:tblGrid>
        <w:gridCol w:w="982"/>
        <w:gridCol w:w="951"/>
        <w:gridCol w:w="722"/>
        <w:gridCol w:w="1387"/>
        <w:gridCol w:w="1431"/>
        <w:gridCol w:w="1283"/>
        <w:gridCol w:w="1586"/>
        <w:gridCol w:w="745"/>
        <w:gridCol w:w="1100"/>
        <w:gridCol w:w="1489"/>
        <w:gridCol w:w="1168"/>
        <w:gridCol w:w="1038"/>
      </w:tblGrid>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eastAsiaTheme="minorEastAsia"/>
                <w:b/>
                <w:bCs/>
                <w:sz w:val="16"/>
                <w:lang w:val="en-AU" w:eastAsia="zh-CN"/>
              </w:rPr>
            </w:pPr>
            <w:r>
              <w:rPr>
                <w:b/>
                <w:bCs/>
                <w:sz w:val="16"/>
                <w:lang w:val="en-US"/>
              </w:rPr>
              <w:t>FR1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b/>
                <w:bCs/>
                <w:sz w:val="16"/>
                <w:lang w:val="en-US"/>
              </w:rPr>
            </w:pPr>
            <w:r>
              <w:rPr>
                <w:rFonts w:ascii="Times New Roman" w:hAnsi="Times New Roman"/>
                <w:b/>
                <w:bCs/>
                <w:sz w:val="16"/>
                <w:lang w:val="en-US"/>
              </w:rPr>
              <w:t>Samsung</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b/>
                <w:bCs/>
                <w:sz w:val="16"/>
                <w:lang w:val="en-US"/>
              </w:rPr>
            </w:pPr>
            <w:r>
              <w:rPr>
                <w:rFonts w:ascii="Times New Roman" w:hAnsi="Times New Roman"/>
                <w:b/>
                <w:bCs/>
                <w:sz w:val="16"/>
                <w:lang w:val="en-US"/>
              </w:rPr>
              <w:t>Samsung</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b/>
                <w:bCs/>
                <w:sz w:val="16"/>
                <w:lang w:val="en-US"/>
              </w:rPr>
            </w:pPr>
            <w:r>
              <w:rPr>
                <w:rFonts w:ascii="Times New Roman" w:hAnsi="Times New Roman"/>
                <w:b/>
                <w:bCs/>
                <w:sz w:val="16"/>
                <w:lang w:val="en-US"/>
              </w:rPr>
              <w:t>Ericsson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b/>
                <w:bCs/>
                <w:sz w:val="16"/>
                <w:lang w:val="en-US"/>
              </w:rPr>
            </w:pPr>
            <w:r>
              <w:rPr>
                <w:rFonts w:ascii="Times New Roman" w:hAnsi="Times New Roman"/>
                <w:b/>
                <w:bCs/>
                <w:sz w:val="16"/>
                <w:lang w:val="en-US"/>
              </w:rPr>
              <w:t>Huawei</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b/>
                <w:bCs/>
                <w:sz w:val="16"/>
                <w:lang w:val="en-US"/>
              </w:rPr>
            </w:pPr>
            <w:r>
              <w:rPr>
                <w:rFonts w:ascii="Times New Roman" w:hAnsi="Times New Roman"/>
                <w:b/>
                <w:bCs/>
                <w:sz w:val="16"/>
                <w:lang w:val="en-US"/>
              </w:rPr>
              <w:t>Huawei</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b/>
                <w:bCs/>
                <w:sz w:val="16"/>
                <w:lang w:val="en-US"/>
              </w:rPr>
            </w:pPr>
            <w:r>
              <w:rPr>
                <w:rFonts w:ascii="Times New Roman" w:hAnsi="Times New Roman"/>
                <w:b/>
                <w:bCs/>
                <w:sz w:val="16"/>
                <w:lang w:val="en-US"/>
              </w:rPr>
              <w:t>Qualcomm</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b/>
                <w:bCs/>
                <w:sz w:val="16"/>
                <w:lang w:val="en-US"/>
              </w:rPr>
            </w:pPr>
            <w:r>
              <w:rPr>
                <w:rFonts w:ascii="Times New Roman" w:hAnsi="Times New Roman"/>
                <w:b/>
                <w:bCs/>
                <w:sz w:val="16"/>
                <w:lang w:val="en-US"/>
              </w:rPr>
              <w:t>CATT</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b/>
                <w:bCs/>
                <w:sz w:val="16"/>
                <w:lang w:val="en-US"/>
              </w:rPr>
            </w:pPr>
            <w:r>
              <w:rPr>
                <w:rFonts w:ascii="Times New Roman" w:hAnsi="Times New Roman"/>
                <w:b/>
                <w:bCs/>
                <w:sz w:val="16"/>
                <w:lang w:val="en-US"/>
              </w:rPr>
              <w:t>Nokia</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BS class</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b/>
                <w:bCs/>
                <w:sz w:val="16"/>
                <w:lang w:val="en-US"/>
              </w:rPr>
            </w:pPr>
            <w:r>
              <w:rPr>
                <w:rFonts w:ascii="Times New Roman" w:hAnsi="Times New Roman"/>
                <w:b/>
                <w:bCs/>
                <w:sz w:val="16"/>
                <w:lang w:val="en-US"/>
              </w:rPr>
              <w:t xml:space="preserve">Wide </w:t>
            </w:r>
            <w:r>
              <w:rPr>
                <w:rFonts w:ascii="Times New Roman" w:hAnsi="Times New Roman"/>
                <w:b/>
                <w:bCs/>
                <w:sz w:val="16"/>
                <w:lang w:val="en-US"/>
              </w:rPr>
              <w:br w:type="textWrapping"/>
            </w:r>
            <w:r>
              <w:rPr>
                <w:rFonts w:ascii="Times New Roman" w:hAnsi="Times New Roman"/>
                <w:b/>
                <w:bCs/>
                <w:sz w:val="16"/>
                <w:lang w:val="en-US"/>
              </w:rPr>
              <w:t>Area BS</w:t>
            </w:r>
          </w:p>
          <w:p>
            <w:pPr>
              <w:jc w:val="center"/>
              <w:rPr>
                <w:rFonts w:ascii="Times New Roman" w:hAnsi="Times New Roman"/>
                <w:b/>
                <w:bCs/>
                <w:sz w:val="16"/>
                <w:lang w:val="en-US"/>
              </w:rPr>
            </w:pPr>
            <w:r>
              <w:rPr>
                <w:rFonts w:ascii="Times New Roman" w:hAnsi="Times New Roman"/>
                <w:b/>
                <w:bCs/>
                <w:sz w:val="16"/>
                <w:lang w:val="en-US"/>
              </w:rPr>
              <w:t>(subband filter-1)</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b/>
                <w:bCs/>
                <w:sz w:val="16"/>
                <w:lang w:val="en-US"/>
              </w:rPr>
            </w:pPr>
            <w:r>
              <w:rPr>
                <w:rFonts w:ascii="Times New Roman" w:hAnsi="Times New Roman"/>
                <w:b/>
                <w:bCs/>
                <w:sz w:val="16"/>
                <w:lang w:val="en-US"/>
              </w:rPr>
              <w:t xml:space="preserve">Wide </w:t>
            </w:r>
            <w:r>
              <w:rPr>
                <w:rFonts w:ascii="Times New Roman" w:hAnsi="Times New Roman"/>
                <w:b/>
                <w:bCs/>
                <w:sz w:val="16"/>
                <w:lang w:val="en-US"/>
              </w:rPr>
              <w:br w:type="textWrapping"/>
            </w:r>
            <w:r>
              <w:rPr>
                <w:rFonts w:ascii="Times New Roman" w:hAnsi="Times New Roman"/>
                <w:b/>
                <w:bCs/>
                <w:sz w:val="16"/>
                <w:lang w:val="en-US"/>
              </w:rPr>
              <w:t>Area BS</w:t>
            </w:r>
            <w:r>
              <w:rPr>
                <w:rFonts w:ascii="Times New Roman" w:hAnsi="Times New Roman"/>
                <w:b/>
                <w:bCs/>
                <w:sz w:val="16"/>
                <w:lang w:val="en-US"/>
              </w:rPr>
              <w:br w:type="textWrapping"/>
            </w:r>
            <w:r>
              <w:rPr>
                <w:rFonts w:ascii="Times New Roman" w:hAnsi="Times New Roman"/>
                <w:b/>
                <w:bCs/>
                <w:sz w:val="16"/>
                <w:lang w:val="en-US"/>
              </w:rPr>
              <w:t>(subband filter-2)</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b/>
                <w:bCs/>
                <w:sz w:val="16"/>
                <w:lang w:val="en-US"/>
              </w:rPr>
            </w:pPr>
            <w:r>
              <w:rPr>
                <w:b/>
                <w:bCs/>
                <w:sz w:val="16"/>
              </w:rPr>
              <w:t xml:space="preserve">Wide </w:t>
            </w:r>
            <w:r>
              <w:rPr>
                <w:b/>
                <w:bCs/>
                <w:sz w:val="16"/>
              </w:rPr>
              <w:br w:type="textWrapping"/>
            </w:r>
            <w:r>
              <w:rPr>
                <w:b/>
                <w:bCs/>
                <w:sz w:val="16"/>
              </w:rPr>
              <w:t>Area BS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b/>
                <w:bCs/>
                <w:sz w:val="16"/>
                <w:lang w:val="en-US"/>
              </w:rPr>
            </w:pPr>
            <w:r>
              <w:rPr>
                <w:b/>
                <w:bCs/>
                <w:sz w:val="16"/>
                <w:lang w:val="en-US"/>
              </w:rPr>
              <w:t>Wide Area BS example 1</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b/>
                <w:bCs/>
                <w:sz w:val="16"/>
                <w:lang w:val="en-US"/>
              </w:rPr>
            </w:pPr>
            <w:r>
              <w:rPr>
                <w:b/>
                <w:bCs/>
                <w:sz w:val="16"/>
                <w:lang w:val="en-US" w:eastAsia="zh-CN"/>
              </w:rPr>
              <w:t>Wide Area BS example 2</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b/>
                <w:bCs/>
                <w:sz w:val="16"/>
                <w:lang w:val="en-US"/>
              </w:rPr>
            </w:pPr>
            <w:r>
              <w:rPr>
                <w:b/>
                <w:bCs/>
                <w:szCs w:val="20"/>
              </w:rPr>
              <w:t>Wide Area BS</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b/>
                <w:bCs/>
                <w:sz w:val="16"/>
                <w:lang w:val="en-US"/>
              </w:rPr>
            </w:pPr>
            <w:r>
              <w:rPr>
                <w:b/>
                <w:bCs/>
                <w:szCs w:val="20"/>
              </w:rPr>
              <w:t>Wide Area BS</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b/>
                <w:bCs/>
                <w:sz w:val="16"/>
                <w:lang w:val="en-US"/>
              </w:rPr>
            </w:pPr>
            <w:r>
              <w:rPr>
                <w:b/>
                <w:bCs/>
                <w:szCs w:val="20"/>
              </w:rPr>
              <w:t>Wide Area BS</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 xml:space="preserve">BS TX Power </w:t>
            </w: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TX</m:t>
                      </m:r>
                      <m:ctrlPr>
                        <w:rPr>
                          <w:rFonts w:ascii="Cambria Math" w:hAnsi="Cambria Math"/>
                          <w:i/>
                          <w:iCs/>
                          <w:sz w:val="16"/>
                        </w:rPr>
                      </m:ctrlPr>
                    </m:sub>
                  </m:sSub>
                  <m:ctrlPr>
                    <w:rPr>
                      <w:rFonts w:ascii="Cambria Math" w:hAnsi="Cambria Math"/>
                      <w:i/>
                      <w:sz w:val="16"/>
                      <w:lang w:val="en-US"/>
                    </w:rPr>
                  </m:ctrlPr>
                </m:e>
              </m:d>
            </m:oMath>
            <w:r>
              <w:rPr>
                <w:iCs/>
                <w:sz w:val="16"/>
              </w:rPr>
              <w:t xml:space="preserve"> = </w:t>
            </w:r>
            <w:r>
              <w:rPr>
                <w:rFonts w:ascii="Cambria Math" w:hAnsi="Cambria Math" w:cs="Cambria Math"/>
                <w:sz w:val="16"/>
                <w:lang w:val="en-US"/>
              </w:rPr>
              <w:t>①</w:t>
            </w:r>
            <w:r>
              <w:rPr>
                <w:sz w:val="16"/>
                <w:lang w:val="en-US"/>
              </w:rPr>
              <w:t xml:space="preserve"> dBm</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20"/>
                <w:lang w:val="en-US"/>
              </w:rPr>
              <w:t>49 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49 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rPr>
              <w:t>53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hint="eastAsia"/>
                <w:sz w:val="16"/>
                <w:lang w:val="en-US" w:eastAsia="zh-CN"/>
              </w:rPr>
              <w:t>4</w:t>
            </w:r>
            <w:r>
              <w:rPr>
                <w:sz w:val="16"/>
                <w:lang w:val="en-US" w:eastAsia="zh-CN"/>
              </w:rPr>
              <w:t>7</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hint="eastAsia"/>
                <w:sz w:val="16"/>
                <w:lang w:val="en-US" w:eastAsia="zh-CN"/>
              </w:rPr>
              <w:t>5</w:t>
            </w:r>
            <w:r>
              <w:rPr>
                <w:sz w:val="16"/>
                <w:lang w:val="en-US" w:eastAsia="zh-CN"/>
              </w:rPr>
              <w:t>3</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Cs w:val="20"/>
              </w:rPr>
              <w:t>49 dBm</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49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54</w:t>
            </w:r>
          </w:p>
        </w:tc>
      </w:tr>
      <w:tr>
        <w:tblPrEx>
          <w:tblCellMar>
            <w:top w:w="0" w:type="dxa"/>
            <w:left w:w="0" w:type="dxa"/>
            <w:bottom w:w="0" w:type="dxa"/>
            <w:right w:w="0" w:type="dxa"/>
          </w:tblCellMar>
        </w:tblPrEx>
        <w:trPr>
          <w:trHeight w:val="170" w:hRule="atLeast"/>
        </w:trPr>
        <w:tc>
          <w:tcPr>
            <w:tcW w:w="982"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 xml:space="preserve">Component </w:t>
            </w:r>
            <w:r>
              <w:rPr>
                <w:sz w:val="16"/>
                <w:lang w:val="en-US"/>
              </w:rPr>
              <w:br w:type="textWrapping"/>
            </w:r>
            <w:r>
              <w:rPr>
                <w:sz w:val="16"/>
                <w:lang w:val="en-US"/>
              </w:rPr>
              <w:t>capability and parameters</w:t>
            </w: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Frequency isolation at TX</w:t>
            </w: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lang w:val="en-US"/>
              </w:rPr>
            </w:pPr>
            <w:r>
              <w:rPr>
                <w:sz w:val="16"/>
                <w:lang w:val="en-US"/>
              </w:rPr>
              <w:t xml:space="preserve">Frequency isolation capability </w:t>
            </w: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SI−frequency, TX</m:t>
                      </m:r>
                      <m:ctrlPr>
                        <w:rPr>
                          <w:rFonts w:ascii="Cambria Math" w:hAnsi="Cambria Math"/>
                          <w:i/>
                          <w:iCs/>
                          <w:sz w:val="16"/>
                        </w:rPr>
                      </m:ctrlPr>
                    </m:sub>
                  </m:sSub>
                  <m:ctrlPr>
                    <w:rPr>
                      <w:rFonts w:ascii="Cambria Math" w:hAnsi="Cambria Math"/>
                      <w:i/>
                      <w:sz w:val="16"/>
                      <w:lang w:val="en-US"/>
                    </w:rPr>
                  </m:ctrlPr>
                </m:e>
              </m:d>
            </m:oMath>
            <w:r>
              <w:rPr>
                <w:sz w:val="16"/>
                <w:lang w:val="en-US"/>
              </w:rPr>
              <w:t xml:space="preserve"> = </w:t>
            </w:r>
            <w:r>
              <w:rPr>
                <w:rFonts w:ascii="Cambria Math" w:hAnsi="Cambria Math" w:cs="Cambria Math"/>
                <w:sz w:val="16"/>
                <w:lang w:val="en-US"/>
              </w:rPr>
              <w:t>②</w:t>
            </w:r>
            <w:r>
              <w:rPr>
                <w:sz w:val="16"/>
                <w:lang w:val="en-US"/>
              </w:rPr>
              <w:t xml:space="preserve">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20"/>
                <w:lang w:val="en-US"/>
              </w:rPr>
              <w:t>45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45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rPr>
              <w:t>45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hint="eastAsia"/>
                <w:sz w:val="16"/>
                <w:lang w:val="en-US" w:eastAsia="zh-CN"/>
              </w:rPr>
              <w:t>4</w:t>
            </w:r>
            <w:r>
              <w:rPr>
                <w:sz w:val="16"/>
                <w:lang w:val="en-US" w:eastAsia="zh-CN"/>
              </w:rPr>
              <w:t>5</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eastAsia="zh-CN"/>
              </w:rPr>
              <w:t>45</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Cs w:val="20"/>
              </w:rPr>
              <w:t>45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等线"/>
                <w:color w:val="000000"/>
                <w:sz w:val="16"/>
                <w:szCs w:val="16"/>
                <w:lang w:val="en-US"/>
              </w:rPr>
              <w:t>45</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Times New Roman"/>
                <w:color w:val="000000"/>
                <w:sz w:val="16"/>
                <w:szCs w:val="16"/>
                <w:u w:val="single"/>
              </w:rPr>
              <w:t>45</w:t>
            </w:r>
            <w:r>
              <w:rPr>
                <w:rFonts w:eastAsia="Times New Roman"/>
                <w:color w:val="000000"/>
                <w:sz w:val="16"/>
                <w:szCs w:val="16"/>
              </w:rPr>
              <w:t xml:space="preserve">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lang w:val="en-US"/>
              </w:rPr>
            </w:pPr>
            <w:r>
              <w:rPr>
                <w:sz w:val="16"/>
                <w:lang w:val="en-US"/>
              </w:rPr>
              <w:t xml:space="preserve">Frequency isolation </w:t>
            </w:r>
            <w:r>
              <w:rPr>
                <w:sz w:val="16"/>
                <w:lang w:val="en-US"/>
              </w:rPr>
              <w:br w:type="textWrapping"/>
            </w:r>
            <w:r>
              <w:rPr>
                <w:sz w:val="16"/>
                <w:lang w:val="en-US"/>
              </w:rPr>
              <w:t>techniques used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20"/>
                <w:lang w:val="en-US"/>
              </w:rPr>
              <w:t>DPD utilized</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DPD utilized</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w:hAnsi="Times"/>
                <w:sz w:val="16"/>
                <w:szCs w:val="24"/>
                <w:lang w:val="en-GB"/>
              </w:rPr>
            </w:pPr>
            <w:r>
              <w:rPr>
                <w:sz w:val="16"/>
              </w:rPr>
              <w:t>Digital filtering, CFR, DPD</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rPr>
              <w:t>DPD</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rPr>
              <w:t>DPD</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Cs w:val="20"/>
              </w:rPr>
              <w:t>DPD</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等线"/>
                <w:color w:val="000000"/>
                <w:sz w:val="16"/>
                <w:szCs w:val="16"/>
                <w:lang w:val="en-US"/>
              </w:rPr>
              <w:t>CFR</w:t>
            </w:r>
            <w:r>
              <w:rPr>
                <w:rFonts w:hint="eastAsia" w:ascii="宋体" w:hAnsi="宋体"/>
                <w:color w:val="000000"/>
                <w:sz w:val="16"/>
                <w:szCs w:val="16"/>
                <w:lang w:val="en-US"/>
              </w:rPr>
              <w:t>、</w:t>
            </w:r>
            <w:r>
              <w:rPr>
                <w:rFonts w:eastAsia="等线"/>
                <w:color w:val="000000"/>
                <w:sz w:val="16"/>
                <w:szCs w:val="16"/>
                <w:lang w:val="en-US"/>
              </w:rPr>
              <w:t>DPD</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Times New Roman"/>
                <w:sz w:val="16"/>
                <w:szCs w:val="16"/>
              </w:rPr>
              <w:t>Digital filtering or windowing to clean UL sub-band; DPD to suppress PA distortion</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Spatial isolation</w:t>
            </w: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lang w:val="en-US"/>
              </w:rPr>
            </w:pPr>
            <w:r>
              <w:rPr>
                <w:sz w:val="16"/>
                <w:lang w:val="en-US"/>
              </w:rPr>
              <w:t xml:space="preserve">Spatial isolation capability </w:t>
            </w:r>
            <w:r>
              <w:rPr>
                <w:sz w:val="16"/>
                <w:lang w:val="en-US"/>
              </w:rPr>
              <w:br w:type="textWrapping"/>
            </w: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SI−spatial</m:t>
                      </m:r>
                      <m:ctrlPr>
                        <w:rPr>
                          <w:rFonts w:ascii="Cambria Math" w:hAnsi="Cambria Math"/>
                          <w:i/>
                          <w:iCs/>
                          <w:sz w:val="16"/>
                        </w:rPr>
                      </m:ctrlPr>
                    </m:sub>
                  </m:sSub>
                  <m:ctrlPr>
                    <w:rPr>
                      <w:rFonts w:ascii="Cambria Math" w:hAnsi="Cambria Math"/>
                      <w:i/>
                      <w:sz w:val="16"/>
                      <w:lang w:val="en-US"/>
                    </w:rPr>
                  </m:ctrlPr>
                </m:e>
              </m:d>
            </m:oMath>
            <w:r>
              <w:rPr>
                <w:iCs/>
                <w:sz w:val="16"/>
              </w:rPr>
              <w:t xml:space="preserve"> = </w:t>
            </w:r>
            <w:r>
              <w:rPr>
                <w:rFonts w:ascii="Cambria Math" w:hAnsi="Cambria Math" w:cs="Cambria Math"/>
                <w:sz w:val="16"/>
                <w:lang w:val="en-US"/>
              </w:rPr>
              <w:t>③</w:t>
            </w:r>
            <w:r>
              <w:rPr>
                <w:sz w:val="16"/>
                <w:lang w:val="en-US"/>
              </w:rPr>
              <w:t xml:space="preserve">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20"/>
                <w:lang w:val="en-US"/>
              </w:rPr>
              <w:t>80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80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rPr>
              <w:t>70 dB</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rPr>
              <w:t>80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hint="eastAsia"/>
                <w:sz w:val="16"/>
                <w:lang w:val="en-US" w:eastAsia="zh-CN"/>
              </w:rPr>
              <w:t>8</w:t>
            </w:r>
            <w:r>
              <w:rPr>
                <w:sz w:val="16"/>
                <w:lang w:val="en-US" w:eastAsia="zh-CN"/>
              </w:rPr>
              <w:t>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Cs w:val="20"/>
              </w:rPr>
              <w:t>80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等线"/>
                <w:color w:val="000000"/>
                <w:sz w:val="16"/>
                <w:szCs w:val="16"/>
                <w:lang w:val="en-US"/>
              </w:rPr>
              <w:t>70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Times New Roman"/>
                <w:color w:val="000000"/>
                <w:sz w:val="16"/>
                <w:szCs w:val="16"/>
              </w:rPr>
              <w:t>65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lang w:val="en-US"/>
              </w:rPr>
            </w:pPr>
            <w:r>
              <w:rPr>
                <w:sz w:val="16"/>
                <w:lang w:val="en-US"/>
              </w:rPr>
              <w:t>Spatial isolation</w:t>
            </w:r>
          </w:p>
          <w:p>
            <w:pPr>
              <w:jc w:val="center"/>
              <w:rPr>
                <w:sz w:val="16"/>
                <w:lang w:val="en-US"/>
              </w:rPr>
            </w:pPr>
            <w:r>
              <w:rPr>
                <w:sz w:val="16"/>
                <w:lang w:val="en-US"/>
              </w:rPr>
              <w:t>techniques used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20"/>
                <w:lang w:val="en-US"/>
              </w:rPr>
              <w:t>TX/RX panel separation and RF barrier structure</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TX/RX panel separation and RF barrier structure</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A combination of spatial isolation, chokes, absorption, mushroom EBG.</w:t>
            </w:r>
          </w:p>
          <w:p>
            <w:pPr>
              <w:jc w:val="center"/>
              <w:rPr>
                <w:sz w:val="16"/>
              </w:rPr>
            </w:pPr>
          </w:p>
          <w:p>
            <w:pPr>
              <w:jc w:val="center"/>
              <w:rPr>
                <w:rFonts w:ascii="Times New Roman" w:hAnsi="Times New Roman"/>
                <w:sz w:val="16"/>
                <w:szCs w:val="20"/>
                <w:lang w:val="en-US"/>
              </w:rPr>
            </w:pPr>
            <w:r>
              <w:rPr>
                <w:sz w:val="16"/>
              </w:rPr>
              <w:t>70dB is indicative average; isolation varies from around 55dB to more than 80dB depending on beam direction.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rPr>
              <w:t>Spatial separation between TX/RX panel with absorbing material and choke structure.</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rPr>
              <w:t>Spatial separation between TX panel with absorbing material and choke structure.</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Cs w:val="20"/>
              </w:rPr>
              <w:t>Two separate panels with added electro-magnetic spatial duplexer for additional cancellation</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等线"/>
                <w:color w:val="000000"/>
                <w:sz w:val="16"/>
                <w:szCs w:val="16"/>
                <w:lang w:val="en-US"/>
              </w:rPr>
              <w:t>TX/RX panel separation</w:t>
            </w:r>
            <w:r>
              <w:rPr>
                <w:rFonts w:hint="eastAsia" w:ascii="宋体" w:hAnsi="宋体"/>
                <w:color w:val="000000"/>
                <w:sz w:val="16"/>
                <w:szCs w:val="16"/>
                <w:lang w:val="en-US"/>
              </w:rPr>
              <w:t>、</w:t>
            </w:r>
            <w:r>
              <w:rPr>
                <w:rFonts w:hint="eastAsia" w:ascii="宋体" w:hAnsi="宋体"/>
                <w:color w:val="000000"/>
                <w:sz w:val="16"/>
                <w:szCs w:val="16"/>
                <w:lang w:val="en-US"/>
              </w:rPr>
              <w:br w:type="textWrapping"/>
            </w:r>
            <w:r>
              <w:rPr>
                <w:rFonts w:eastAsia="等线"/>
                <w:color w:val="000000"/>
                <w:sz w:val="16"/>
                <w:szCs w:val="16"/>
                <w:lang w:val="en-US"/>
              </w:rPr>
              <w:t xml:space="preserve"> isolation structures</w:t>
            </w:r>
            <w:r>
              <w:rPr>
                <w:rFonts w:hint="eastAsia" w:ascii="宋体" w:hAnsi="宋体"/>
                <w:color w:val="000000"/>
                <w:sz w:val="16"/>
                <w:szCs w:val="16"/>
                <w:lang w:val="en-US"/>
              </w:rPr>
              <w:t>、</w:t>
            </w:r>
            <w:r>
              <w:rPr>
                <w:rFonts w:eastAsia="等线"/>
                <w:color w:val="000000"/>
                <w:sz w:val="16"/>
                <w:szCs w:val="16"/>
                <w:lang w:val="en-US"/>
              </w:rPr>
              <w:t>isolation material</w:t>
            </w:r>
            <w:r>
              <w:rPr>
                <w:rFonts w:hint="eastAsia" w:ascii="宋体" w:hAnsi="宋体"/>
                <w:color w:val="000000"/>
                <w:sz w:val="16"/>
                <w:szCs w:val="16"/>
                <w:lang w:val="en-US"/>
              </w:rPr>
              <w:t>、</w:t>
            </w:r>
            <w:r>
              <w:rPr>
                <w:rFonts w:eastAsia="等线"/>
                <w:color w:val="000000"/>
                <w:sz w:val="16"/>
                <w:szCs w:val="16"/>
                <w:lang w:val="en-US"/>
              </w:rPr>
              <w:t>cross polarization</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Times New Roman"/>
                <w:sz w:val="16"/>
                <w:szCs w:val="16"/>
              </w:rPr>
              <w:t>Spatial separation between TX/RX panels; EM shielding structures between TX/RX panels</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TX Beam nulling /isolation in TX sub-band</w:t>
            </w:r>
          </w:p>
          <w:p>
            <w:pPr>
              <w:jc w:val="center"/>
              <w:rPr>
                <w:sz w:val="16"/>
                <w:lang w:val="en-US"/>
              </w:rPr>
            </w:pP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SI−beam</m:t>
                      </m:r>
                      <m:ctrlPr>
                        <w:rPr>
                          <w:rFonts w:ascii="Cambria Math" w:hAnsi="Cambria Math"/>
                          <w:i/>
                          <w:iCs/>
                          <w:sz w:val="16"/>
                        </w:rPr>
                      </m:ctrlPr>
                    </m:sub>
                  </m:sSub>
                  <m:ctrlPr>
                    <w:rPr>
                      <w:rFonts w:ascii="Cambria Math" w:hAnsi="Cambria Math"/>
                      <w:i/>
                      <w:iCs/>
                      <w:sz w:val="16"/>
                    </w:rPr>
                  </m:ctrlPr>
                </m:e>
              </m:d>
              <m:r>
                <m:rPr/>
                <w:rPr>
                  <w:rFonts w:ascii="Cambria Math" w:hAnsi="Cambria Math"/>
                  <w:sz w:val="16"/>
                </w:rPr>
                <m:t xml:space="preserve"> </m:t>
              </m:r>
            </m:oMath>
            <w:r>
              <w:rPr>
                <w:sz w:val="16"/>
              </w:rPr>
              <w:t xml:space="preserve">= </w:t>
            </w:r>
            <w:r>
              <w:rPr>
                <w:rFonts w:ascii="Cambria Math" w:hAnsi="Cambria Math" w:cs="Cambria Math"/>
                <w:sz w:val="16"/>
                <w:lang w:val="en-US"/>
              </w:rPr>
              <w:t>④</w:t>
            </w:r>
            <w:r>
              <w:rPr>
                <w:sz w:val="16"/>
                <w:lang w:val="en-US"/>
              </w:rPr>
              <w:t xml:space="preserve">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20"/>
                <w:lang w:val="en-US"/>
              </w:rPr>
              <w:t>10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10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p>
            <w:pPr>
              <w:jc w:val="center"/>
              <w:rPr>
                <w:rFonts w:ascii="Times New Roman" w:hAnsi="Times New Roman"/>
                <w:sz w:val="16"/>
                <w:szCs w:val="20"/>
                <w:lang w:val="en-US"/>
              </w:rPr>
            </w:pPr>
            <w:r>
              <w:rPr>
                <w:sz w:val="16"/>
              </w:rPr>
              <w:t>TX beam nulling reduces the variation with beam direction, and hence spatial isolation + TX nulling can be around 80dB for most directions.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hint="eastAsia"/>
                <w:sz w:val="16"/>
                <w:lang w:val="en-US" w:eastAsia="zh-CN"/>
              </w:rPr>
              <w:t>1</w:t>
            </w:r>
            <w:r>
              <w:rPr>
                <w:sz w:val="16"/>
                <w:lang w:val="en-US" w:eastAsia="zh-CN"/>
              </w:rPr>
              <w:t>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eastAsia="zh-CN"/>
              </w:rPr>
              <w:t>10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Cs w:val="20"/>
              </w:rPr>
              <w:t>15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Times New Roman"/>
                <w:color w:val="000000"/>
                <w:sz w:val="16"/>
                <w:szCs w:val="16"/>
              </w:rPr>
              <w:t>5-10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DL EIRP impact due to beam nulling in TX sub-band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szCs w:val="16"/>
                <w:lang w:val="en-US"/>
              </w:rPr>
            </w:pPr>
            <w:r>
              <w:rPr>
                <w:rFonts w:ascii="Times New Roman" w:hAnsi="Times New Roman"/>
                <w:sz w:val="16"/>
                <w:szCs w:val="16"/>
                <w:lang w:val="en-US"/>
              </w:rPr>
              <w:t>Limited, ~0dB</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16"/>
                <w:lang w:val="en-US"/>
              </w:rPr>
            </w:pPr>
            <w:r>
              <w:rPr>
                <w:rFonts w:ascii="Times New Roman" w:hAnsi="Times New Roman"/>
                <w:sz w:val="16"/>
                <w:szCs w:val="16"/>
                <w:lang w:val="en-US"/>
              </w:rPr>
              <w:t>Limited, ~0dB</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16"/>
                <w:lang w:val="en-US"/>
              </w:rPr>
            </w:pPr>
            <w:r>
              <w:rPr>
                <w:sz w:val="16"/>
              </w:rPr>
              <w:t>Up to 1-5dB EIRP loss, depending on beam direction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16"/>
                <w:lang w:val="en-US"/>
              </w:rPr>
            </w:pPr>
            <w:r>
              <w:rPr>
                <w:sz w:val="16"/>
                <w:lang w:val="en-US" w:eastAsia="zh-CN"/>
              </w:rPr>
              <w:t>Less than 0.5 dB loss</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16"/>
                <w:lang w:val="en-US"/>
              </w:rPr>
            </w:pPr>
            <w:r>
              <w:rPr>
                <w:sz w:val="16"/>
                <w:lang w:val="en-US" w:eastAsia="zh-CN"/>
              </w:rPr>
              <w:t>Less than 0.5 dB loss</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16"/>
                <w:lang w:val="en-US"/>
              </w:rPr>
            </w:pPr>
            <w:r>
              <w:rPr>
                <w:rFonts w:eastAsia="Times New Roman"/>
                <w:color w:val="000000"/>
                <w:sz w:val="16"/>
                <w:szCs w:val="16"/>
              </w:rPr>
              <w:t>1 dB maximum</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lang w:val="en-US"/>
              </w:rPr>
            </w:pPr>
            <w:r>
              <w:rPr>
                <w:sz w:val="16"/>
                <w:lang w:val="en-US"/>
              </w:rPr>
              <w:t xml:space="preserve">Self-interference leakage in gNB RX subband due to non-ideal TX, measured at RX ant.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SI_leakage</m:t>
                      </m:r>
                      <m:ctrlPr>
                        <w:rPr>
                          <w:rFonts w:ascii="Cambria Math" w:hAnsi="Cambria Math"/>
                          <w:i/>
                          <w:iCs/>
                          <w:sz w:val="16"/>
                        </w:rPr>
                      </m:ctrlPr>
                    </m:sub>
                  </m:sSub>
                  <m:ctrlPr>
                    <w:rPr>
                      <w:rFonts w:ascii="Cambria Math" w:hAnsi="Cambria Math"/>
                      <w:i/>
                      <w:iCs/>
                      <w:sz w:val="16"/>
                    </w:rPr>
                  </m:ctrlPr>
                </m:e>
              </m:d>
            </m:oMath>
            <w:r>
              <w:rPr>
                <w:iCs/>
                <w:sz w:val="16"/>
              </w:rPr>
              <w:t xml:space="preserve"> </w:t>
            </w:r>
            <w:r>
              <w:rPr>
                <w:sz w:val="16"/>
                <w:lang w:val="en-US"/>
              </w:rPr>
              <w:t xml:space="preserve"> (Note 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szCs w:val="20"/>
                <w:lang w:val="en-US"/>
              </w:rPr>
            </w:pPr>
            <w:r>
              <w:rPr>
                <w:rFonts w:ascii="Times New Roman" w:hAnsi="Times New Roman"/>
                <w:sz w:val="16"/>
                <w:szCs w:val="20"/>
                <w:lang w:val="en-US"/>
              </w:rPr>
              <w:t>-86 dBm</w:t>
            </w:r>
          </w:p>
          <w:p>
            <w:pPr>
              <w:jc w:val="center"/>
              <w:rPr>
                <w:rFonts w:ascii="Times New Roman" w:hAnsi="Times New Roman"/>
                <w:strike/>
                <w:sz w:val="16"/>
                <w:lang w:val="en-US"/>
              </w:rPr>
            </w:pPr>
            <w:r>
              <w:rPr>
                <w:rFonts w:ascii="Times New Roman" w:hAnsi="Times New Roman"/>
                <w:sz w:val="16"/>
                <w:szCs w:val="16"/>
                <w:lang w:val="en-US"/>
              </w:rPr>
              <w:t xml:space="preserve">Note: provided by </w:t>
            </w:r>
            <w:r>
              <w:rPr>
                <w:rFonts w:ascii="Times New Roman" w:hAnsi="Times New Roman"/>
                <w:sz w:val="16"/>
                <w:szCs w:val="16"/>
                <w:lang w:val="en-US"/>
              </w:rPr>
              <w:br w:type="textWrapping"/>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②</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szCs w:val="16"/>
                <w:lang w:val="en-US"/>
              </w:rPr>
              <w:t>-</w:t>
            </w:r>
            <w:r>
              <w:rPr>
                <w:rFonts w:ascii="Cambria Math" w:hAnsi="Cambria Math" w:cs="Cambria Math"/>
                <w:sz w:val="16"/>
                <w:lang w:val="en-US"/>
              </w:rPr>
              <w:t>⑨</w:t>
            </w:r>
            <w:r>
              <w:rPr>
                <w:rFonts w:ascii="Times New Roman" w:hAnsi="Times New Roman"/>
                <w:sz w:val="16"/>
                <w:szCs w:val="16"/>
                <w:lang w:val="en-US"/>
              </w:rPr>
              <w:t xml:space="preserve"> 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-86 dBm</w:t>
            </w:r>
          </w:p>
          <w:p>
            <w:pPr>
              <w:jc w:val="center"/>
              <w:rPr>
                <w:rFonts w:ascii="Times New Roman" w:hAnsi="Times New Roman"/>
                <w:sz w:val="16"/>
                <w:szCs w:val="20"/>
                <w:lang w:val="en-US"/>
              </w:rPr>
            </w:pPr>
            <w:r>
              <w:rPr>
                <w:rFonts w:ascii="Times New Roman" w:hAnsi="Times New Roman"/>
                <w:sz w:val="16"/>
                <w:szCs w:val="16"/>
                <w:lang w:val="en-US"/>
              </w:rPr>
              <w:t xml:space="preserve">Note: provided by </w:t>
            </w:r>
            <w:r>
              <w:rPr>
                <w:rFonts w:ascii="Times New Roman" w:hAnsi="Times New Roman"/>
                <w:sz w:val="16"/>
                <w:szCs w:val="16"/>
                <w:lang w:val="en-US"/>
              </w:rPr>
              <w:br w:type="textWrapping"/>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②</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szCs w:val="16"/>
                <w:lang w:val="en-US"/>
              </w:rPr>
              <w:t>-</w:t>
            </w:r>
            <w:r>
              <w:rPr>
                <w:rFonts w:ascii="Cambria Math" w:hAnsi="Cambria Math" w:cs="Cambria Math"/>
                <w:sz w:val="16"/>
                <w:lang w:val="en-US"/>
              </w:rPr>
              <w:t>⑨</w:t>
            </w:r>
            <w:r>
              <w:rPr>
                <w:rFonts w:ascii="Times New Roman" w:hAnsi="Times New Roman"/>
                <w:sz w:val="16"/>
                <w:szCs w:val="16"/>
                <w:lang w:val="en-US"/>
              </w:rPr>
              <w:t xml:space="preserve"> 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rPr>
              <w:t>-72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eastAsia="zh-CN"/>
              </w:rPr>
              <w:t>-94</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hint="eastAsia"/>
                <w:sz w:val="16"/>
                <w:lang w:val="en-US" w:eastAsia="zh-CN"/>
              </w:rPr>
              <w:t>-</w:t>
            </w:r>
            <w:r>
              <w:rPr>
                <w:sz w:val="16"/>
                <w:lang w:val="en-US" w:eastAsia="zh-CN"/>
              </w:rPr>
              <w:t>88</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Cs w:val="20"/>
              </w:rPr>
            </w:pPr>
            <w:r>
              <w:rPr>
                <w:szCs w:val="20"/>
              </w:rPr>
              <w:t>-91 dBm</w:t>
            </w:r>
          </w:p>
          <w:p>
            <w:pPr>
              <w:jc w:val="center"/>
              <w:rPr>
                <w:rFonts w:ascii="Times New Roman" w:hAnsi="Times New Roman"/>
                <w:sz w:val="16"/>
                <w:szCs w:val="20"/>
                <w:lang w:val="en-US"/>
              </w:rPr>
            </w:pPr>
            <w:r>
              <w:rPr>
                <w:szCs w:val="20"/>
              </w:rPr>
              <w:t>(=</w:t>
            </w:r>
            <w:r>
              <w:rPr>
                <w:rFonts w:ascii="Cambria Math" w:hAnsi="Cambria Math" w:cs="Cambria Math"/>
                <w:szCs w:val="20"/>
              </w:rPr>
              <w:t>①-②-③-④</w:t>
            </w:r>
            <w:r>
              <w:rPr>
                <w:szCs w:val="20"/>
              </w:rPr>
              <w:t>)</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eastAsia="等线"/>
                <w:color w:val="000000"/>
                <w:sz w:val="16"/>
                <w:szCs w:val="16"/>
                <w:lang w:val="en-US"/>
              </w:rPr>
            </w:pPr>
            <w:r>
              <w:rPr>
                <w:rFonts w:eastAsia="等线"/>
                <w:color w:val="000000"/>
                <w:sz w:val="16"/>
                <w:szCs w:val="16"/>
                <w:lang w:val="en-US"/>
              </w:rPr>
              <w:t>-</w:t>
            </w:r>
            <w:r>
              <w:rPr>
                <w:rFonts w:hint="eastAsia" w:eastAsia="等线"/>
                <w:color w:val="000000"/>
                <w:sz w:val="16"/>
                <w:szCs w:val="16"/>
                <w:lang w:val="en-US"/>
              </w:rPr>
              <w:t>8</w:t>
            </w:r>
            <w:r>
              <w:rPr>
                <w:rFonts w:eastAsia="等线"/>
                <w:color w:val="000000"/>
                <w:sz w:val="16"/>
                <w:szCs w:val="16"/>
                <w:lang w:val="en-US"/>
              </w:rPr>
              <w:t>9.01</w:t>
            </w:r>
          </w:p>
          <w:p>
            <w:pPr>
              <w:jc w:val="center"/>
              <w:rPr>
                <w:rFonts w:ascii="Times New Roman" w:hAnsi="Times New Roman"/>
                <w:sz w:val="16"/>
                <w:szCs w:val="20"/>
                <w:lang w:val="en-US"/>
              </w:rPr>
            </w:pPr>
            <w:r>
              <w:rPr>
                <w:rFonts w:hint="eastAsia" w:ascii="宋体" w:hAnsi="宋体"/>
                <w:color w:val="000000"/>
                <w:sz w:val="16"/>
                <w:szCs w:val="16"/>
                <w:lang w:val="en-US"/>
              </w:rPr>
              <w:t>①</w:t>
            </w:r>
            <w:r>
              <w:rPr>
                <w:rFonts w:eastAsia="等线"/>
                <w:color w:val="000000"/>
                <w:sz w:val="16"/>
                <w:szCs w:val="16"/>
                <w:lang w:val="en-US"/>
              </w:rPr>
              <w:t>-</w:t>
            </w:r>
            <w:r>
              <w:rPr>
                <w:rFonts w:hint="eastAsia" w:ascii="宋体" w:hAnsi="宋体"/>
                <w:color w:val="000000"/>
                <w:sz w:val="16"/>
                <w:szCs w:val="16"/>
                <w:lang w:val="en-US"/>
              </w:rPr>
              <w:t>②</w:t>
            </w:r>
            <w:r>
              <w:rPr>
                <w:rFonts w:eastAsia="等线"/>
                <w:color w:val="000000"/>
                <w:sz w:val="16"/>
                <w:szCs w:val="16"/>
                <w:lang w:val="en-US"/>
              </w:rPr>
              <w:t xml:space="preserve">- </w:t>
            </w:r>
            <w:r>
              <w:rPr>
                <w:rFonts w:hint="eastAsia" w:ascii="宋体" w:hAnsi="宋体"/>
                <w:color w:val="000000"/>
                <w:sz w:val="16"/>
                <w:szCs w:val="16"/>
                <w:lang w:val="en-US"/>
              </w:rPr>
              <w:t>③</w:t>
            </w:r>
            <w:r>
              <w:rPr>
                <w:rFonts w:eastAsia="等线"/>
                <w:color w:val="000000"/>
                <w:sz w:val="16"/>
                <w:szCs w:val="16"/>
                <w:lang w:val="en-US"/>
              </w:rPr>
              <w:t xml:space="preserve">- </w:t>
            </w:r>
            <w:r>
              <w:rPr>
                <w:rFonts w:hint="eastAsia" w:ascii="宋体" w:hAnsi="宋体"/>
                <w:color w:val="000000"/>
                <w:sz w:val="16"/>
                <w:szCs w:val="16"/>
                <w:lang w:val="en-US"/>
              </w:rPr>
              <w:t>⑨</w:t>
            </w:r>
            <w:r>
              <w:rPr>
                <w:rFonts w:eastAsia="等线"/>
                <w:color w:val="000000"/>
                <w:sz w:val="16"/>
                <w:szCs w:val="16"/>
                <w:lang w:val="en-US"/>
              </w:rPr>
              <w:t>-</w:t>
            </w:r>
            <w:r>
              <w:rPr>
                <w:rFonts w:hint="eastAsia" w:ascii="宋体" w:hAnsi="宋体"/>
                <w:color w:val="000000"/>
                <w:sz w:val="16"/>
                <w:szCs w:val="16"/>
                <w:lang w:val="en-US"/>
              </w:rPr>
              <w:t>⑦</w:t>
            </w:r>
            <w:r>
              <w:rPr>
                <w:rFonts w:eastAsia="等线"/>
                <w:color w:val="000000"/>
                <w:sz w:val="16"/>
                <w:szCs w:val="16"/>
                <w:lang w:val="en-US"/>
              </w:rPr>
              <w:t>-10*log</w:t>
            </w:r>
            <w:r>
              <w:rPr>
                <w:rFonts w:eastAsia="等线"/>
                <w:color w:val="000000"/>
                <w:sz w:val="16"/>
                <w:szCs w:val="16"/>
                <w:vertAlign w:val="subscript"/>
                <w:lang w:val="en-US"/>
              </w:rPr>
              <w:t>10</w:t>
            </w:r>
            <w:r>
              <w:rPr>
                <w:rFonts w:eastAsia="等线"/>
                <w:color w:val="000000"/>
                <w:sz w:val="16"/>
                <w:szCs w:val="16"/>
                <w:lang w:val="en-US"/>
              </w:rPr>
              <w:t>(40/20)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Times New Roman"/>
                <w:color w:val="000000"/>
                <w:sz w:val="16"/>
                <w:szCs w:val="16"/>
              </w:rPr>
              <w:t>-62 dBm/20 MHz</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RF IC and other tech. (before LNA)</w:t>
            </w: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lang w:val="en-US"/>
              </w:rPr>
            </w:pPr>
            <w:r>
              <w:rPr>
                <w:sz w:val="16"/>
                <w:lang w:val="en-US"/>
              </w:rPr>
              <w:t xml:space="preserve">RF IC capability and other tech. in TX sub-band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SI−RFIC</m:t>
                      </m:r>
                      <m:ctrlPr>
                        <w:rPr>
                          <w:rFonts w:ascii="Cambria Math" w:hAnsi="Cambria Math"/>
                          <w:i/>
                          <w:iCs/>
                          <w:sz w:val="16"/>
                        </w:rPr>
                      </m:ctrlPr>
                    </m:sub>
                  </m:sSub>
                  <m:ctrlPr>
                    <w:rPr>
                      <w:rFonts w:ascii="Cambria Math" w:hAnsi="Cambria Math"/>
                      <w:i/>
                      <w:iCs/>
                      <w:sz w:val="16"/>
                    </w:rPr>
                  </m:ctrlPr>
                </m:e>
              </m:d>
            </m:oMath>
            <w:r>
              <w:rPr>
                <w:iCs/>
                <w:sz w:val="16"/>
              </w:rPr>
              <w:t xml:space="preserve"> = </w:t>
            </w:r>
            <w:r>
              <w:rPr>
                <w:rFonts w:ascii="Cambria Math" w:hAnsi="Cambria Math" w:cs="Cambria Math"/>
                <w:sz w:val="16"/>
                <w:lang w:val="en-US"/>
              </w:rPr>
              <w:t>⑤</w:t>
            </w:r>
            <w:r>
              <w:rPr>
                <w:sz w:val="16"/>
                <w:lang w:val="en-US"/>
              </w:rPr>
              <w:t xml:space="preserve">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lang w:val="en-US"/>
              </w:rPr>
              <w:t>15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ascii="Times New Roman" w:hAnsi="Times New Roman"/>
                <w:sz w:val="16"/>
                <w:lang w:val="en-US"/>
              </w:rPr>
              <w:t>11.8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rPr>
              <w:t>0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hint="eastAsia"/>
                <w:sz w:val="16"/>
                <w:lang w:val="en-US" w:eastAsia="zh-CN"/>
              </w:rPr>
              <w:t>N</w:t>
            </w:r>
            <w:r>
              <w:rPr>
                <w:sz w:val="16"/>
                <w:lang w:val="en-US" w:eastAsia="zh-CN"/>
              </w:rPr>
              <w:t>/A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lang w:val="en-US" w:eastAsia="zh-CN"/>
              </w:rPr>
              <w:t>10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eastAsia="等线"/>
                <w:color w:val="000000"/>
                <w:sz w:val="16"/>
                <w:szCs w:val="16"/>
                <w:lang w:val="en-US"/>
              </w:rPr>
              <w:t>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lang w:val="en-US"/>
              </w:rPr>
            </w:pPr>
            <w:r>
              <w:rPr>
                <w:sz w:val="16"/>
                <w:lang w:val="en-US"/>
              </w:rPr>
              <w:t xml:space="preserve">RF IC capability and other tech. in RX sub-band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SI−RFIC</m:t>
                      </m:r>
                      <m:ctrlPr>
                        <w:rPr>
                          <w:rFonts w:ascii="Cambria Math" w:hAnsi="Cambria Math"/>
                          <w:i/>
                          <w:iCs/>
                          <w:sz w:val="16"/>
                        </w:rPr>
                      </m:ctrlPr>
                    </m:sub>
                  </m:sSub>
                  <m:ctrlPr>
                    <w:rPr>
                      <w:rFonts w:ascii="Cambria Math" w:hAnsi="Cambria Math"/>
                      <w:i/>
                      <w:iCs/>
                      <w:sz w:val="16"/>
                    </w:rPr>
                  </m:ctrlPr>
                </m:e>
              </m:d>
            </m:oMath>
            <w:r>
              <w:rPr>
                <w:iCs/>
                <w:sz w:val="16"/>
              </w:rPr>
              <w:t xml:space="preserve"> = </w:t>
            </w:r>
            <w:r>
              <w:rPr>
                <w:rFonts w:ascii="Cambria Math" w:hAnsi="Cambria Math" w:cs="Cambria Math"/>
                <w:sz w:val="16"/>
                <w:lang w:val="en-US"/>
              </w:rPr>
              <w:t>⑧</w:t>
            </w:r>
            <w:r>
              <w:rPr>
                <w:sz w:val="16"/>
                <w:lang w:val="en-US"/>
              </w:rPr>
              <w:t xml:space="preserve">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lang w:val="en-US"/>
              </w:rPr>
              <w:t>0dBc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ascii="Times New Roman" w:hAnsi="Times New Roman"/>
                <w:sz w:val="16"/>
                <w:lang w:val="en-US"/>
              </w:rPr>
              <w:t>0dBc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rPr>
              <w:t>0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hint="eastAsia"/>
                <w:sz w:val="16"/>
                <w:lang w:val="en-US" w:eastAsia="zh-CN"/>
              </w:rPr>
              <w:t>N</w:t>
            </w:r>
            <w:r>
              <w:rPr>
                <w:sz w:val="16"/>
                <w:lang w:val="en-US" w:eastAsia="zh-CN"/>
              </w:rPr>
              <w:t>/A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hint="eastAsia"/>
                <w:sz w:val="16"/>
                <w:lang w:val="en-US" w:eastAsia="zh-CN"/>
              </w:rPr>
              <w:t>N</w:t>
            </w:r>
            <w:r>
              <w:rPr>
                <w:sz w:val="16"/>
                <w:lang w:val="en-US" w:eastAsia="zh-CN"/>
              </w:rPr>
              <w:t>/A</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eastAsia="等线"/>
                <w:color w:val="000000"/>
                <w:sz w:val="16"/>
                <w:szCs w:val="16"/>
                <w:lang w:val="en-US"/>
              </w:rPr>
              <w:t>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951" w:type="dxa"/>
            <w:vMerge w:val="continue"/>
            <w:tcBorders>
              <w:left w:val="single" w:color="000000" w:sz="8" w:space="0"/>
              <w:right w:val="single" w:color="000000" w:sz="8" w:space="0"/>
            </w:tcBorders>
            <w:shd w:val="clear" w:color="auto" w:fill="auto"/>
            <w:vAlign w:val="center"/>
          </w:tcPr>
          <w:p>
            <w:pPr>
              <w:jc w:val="center"/>
              <w:rPr>
                <w:sz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lang w:val="en-US"/>
              </w:rPr>
            </w:pPr>
            <w:r>
              <w:rPr>
                <w:sz w:val="16"/>
                <w:lang w:val="en-US"/>
              </w:rPr>
              <w:t>RF IC techniques and other tech.</w:t>
            </w:r>
            <w:r>
              <w:rPr>
                <w:sz w:val="16"/>
                <w:lang w:val="en-US"/>
              </w:rPr>
              <w:br w:type="textWrapping"/>
            </w:r>
            <w:r>
              <w:rPr>
                <w:sz w:val="16"/>
                <w:lang w:val="en-US"/>
              </w:rPr>
              <w:t>(before LNA)</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20"/>
                <w:lang w:val="en-US"/>
              </w:rPr>
              <w:t>subband filtering</w:t>
            </w:r>
            <w:r>
              <w:rPr>
                <w:rFonts w:ascii="Times New Roman" w:hAnsi="Times New Roman"/>
                <w:sz w:val="16"/>
                <w:szCs w:val="20"/>
                <w:lang w:val="en-US"/>
              </w:rPr>
              <w:br w:type="textWrapping"/>
            </w:r>
            <w:r>
              <w:rPr>
                <w:rFonts w:ascii="Times New Roman" w:hAnsi="Times New Roman"/>
                <w:sz w:val="16"/>
                <w:lang w:val="en-US"/>
              </w:rPr>
              <w:t>(20MHz passband, 2* 5</w:t>
            </w:r>
            <w:r>
              <w:rPr>
                <w:rFonts w:ascii="Times New Roman" w:hAnsi="Times New Roman"/>
                <w:sz w:val="16"/>
                <w:szCs w:val="20"/>
                <w:lang w:val="en-US"/>
              </w:rPr>
              <w:t>PRB transition band used for roll-off between passband/stopband</w:t>
            </w:r>
            <w:r>
              <w:rPr>
                <w:rFonts w:ascii="Times New Roman" w:hAnsi="Times New Roman"/>
                <w:sz w:val="16"/>
                <w:lang w:val="en-US"/>
              </w:rPr>
              <w:t>)</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subband filtering</w:t>
            </w:r>
            <w:r>
              <w:rPr>
                <w:rFonts w:ascii="Times New Roman" w:hAnsi="Times New Roman"/>
                <w:sz w:val="16"/>
                <w:szCs w:val="20"/>
                <w:lang w:val="en-US"/>
              </w:rPr>
              <w:br w:type="textWrapping"/>
            </w:r>
            <w:r>
              <w:rPr>
                <w:rFonts w:ascii="Times New Roman" w:hAnsi="Times New Roman"/>
                <w:sz w:val="16"/>
                <w:szCs w:val="20"/>
                <w:lang w:val="en-US"/>
              </w:rPr>
              <w:t>(24.8MHz passband, 2*3.8MHz transition band used for roll-off between passband/stopband)</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rPr>
              <w:t>None; see section 9.2.1.2.2 for analysis.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hint="eastAsia"/>
                <w:sz w:val="16"/>
                <w:lang w:val="en-US" w:eastAsia="zh-CN"/>
              </w:rPr>
              <w:t>N</w:t>
            </w:r>
            <w:r>
              <w:rPr>
                <w:sz w:val="16"/>
                <w:lang w:val="en-US" w:eastAsia="zh-CN"/>
              </w:rPr>
              <w:t>/A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eastAsia="zh-CN"/>
              </w:rPr>
              <w:t>Analog filter is put after LNA</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Times New Roman"/>
                <w:color w:val="000000"/>
                <w:sz w:val="16"/>
                <w:szCs w:val="16"/>
              </w:rPr>
              <w:t>None apply due to feasibility concerns</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lang w:val="en-US"/>
              </w:rPr>
            </w:pPr>
            <w:r>
              <w:rPr>
                <w:sz w:val="16"/>
                <w:lang w:val="en-US"/>
              </w:rPr>
              <w:t>Impacts to RX sensitivity (due to e.g. insertion losses) due to RF IC or other techniques before LNA</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lang w:val="en-US"/>
              </w:rPr>
              <w:t>Limited</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ascii="Times New Roman" w:hAnsi="Times New Roman"/>
                <w:sz w:val="16"/>
                <w:szCs w:val="20"/>
                <w:lang w:val="en-US"/>
              </w:rPr>
              <w:t>Limited</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rPr>
              <w:t>N/A</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hint="eastAsia"/>
                <w:sz w:val="16"/>
                <w:lang w:val="en-US" w:eastAsia="zh-CN"/>
              </w:rPr>
              <w:t>N</w:t>
            </w:r>
            <w:r>
              <w:rPr>
                <w:sz w:val="16"/>
                <w:lang w:val="en-US" w:eastAsia="zh-CN"/>
              </w:rPr>
              <w:t>/A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eastAsia="等线"/>
                <w:color w:val="000000"/>
                <w:sz w:val="16"/>
                <w:szCs w:val="16"/>
                <w:lang w:val="en-US"/>
              </w:rPr>
              <w:t>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eastAsia="Times New Roman"/>
                <w:color w:val="000000"/>
                <w:sz w:val="16"/>
                <w:szCs w:val="16"/>
              </w:rPr>
              <w:t>N/A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 xml:space="preserve">Self-Interference signal in gNB TX subband, measured at the input of LNA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SI_TXSB</m:t>
                      </m:r>
                      <m:ctrlPr>
                        <w:rPr>
                          <w:rFonts w:ascii="Cambria Math" w:hAnsi="Cambria Math"/>
                          <w:i/>
                          <w:iCs/>
                          <w:sz w:val="16"/>
                        </w:rPr>
                      </m:ctrlPr>
                    </m:sub>
                  </m:sSub>
                  <m:ctrlPr>
                    <w:rPr>
                      <w:rFonts w:ascii="Cambria Math" w:hAnsi="Cambria Math"/>
                      <w:i/>
                      <w:iCs/>
                      <w:sz w:val="16"/>
                    </w:rPr>
                  </m:ctrlPr>
                </m:e>
              </m:d>
            </m:oMath>
            <w:r>
              <w:rPr>
                <w:iCs/>
                <w:sz w:val="16"/>
              </w:rPr>
              <w:t xml:space="preserve"> (Note 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trike/>
                <w:sz w:val="16"/>
                <w:lang w:val="en-US"/>
              </w:rPr>
            </w:pPr>
            <w:r>
              <w:rPr>
                <w:rFonts w:ascii="Times New Roman" w:hAnsi="Times New Roman"/>
                <w:sz w:val="16"/>
                <w:szCs w:val="20"/>
                <w:lang w:val="en-US"/>
              </w:rPr>
              <w:t>-56 dBm</w:t>
            </w:r>
            <w:r>
              <w:rPr>
                <w:rFonts w:ascii="Times New Roman" w:hAnsi="Times New Roman"/>
                <w:sz w:val="16"/>
                <w:szCs w:val="20"/>
                <w:lang w:val="en-US"/>
              </w:rPr>
              <w:br w:type="textWrapping"/>
            </w:r>
            <w:r>
              <w:rPr>
                <w:rFonts w:ascii="Times New Roman" w:hAnsi="Times New Roman"/>
                <w:sz w:val="16"/>
                <w:szCs w:val="16"/>
                <w:lang w:val="en-US"/>
              </w:rPr>
              <w:t xml:space="preserve">Note: provided by </w:t>
            </w:r>
            <w:r>
              <w:rPr>
                <w:rFonts w:ascii="Times New Roman" w:hAnsi="Times New Roman"/>
                <w:sz w:val="16"/>
                <w:szCs w:val="16"/>
                <w:lang w:val="en-US"/>
              </w:rPr>
              <w:br w:type="textWrapping"/>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lang w:val="en-US"/>
              </w:rPr>
              <w:t>-</w:t>
            </w:r>
            <w:r>
              <w:rPr>
                <w:rFonts w:ascii="Cambria Math" w:hAnsi="Cambria Math" w:cs="Cambria Math"/>
                <w:sz w:val="16"/>
                <w:szCs w:val="16"/>
                <w:lang w:val="en-US"/>
              </w:rPr>
              <w:t>④</w:t>
            </w:r>
            <w:r>
              <w:rPr>
                <w:rFonts w:ascii="Times New Roman" w:hAnsi="Times New Roman"/>
                <w:sz w:val="16"/>
                <w:szCs w:val="16"/>
                <w:lang w:val="en-US"/>
              </w:rPr>
              <w:t>-</w:t>
            </w:r>
            <w:r>
              <w:rPr>
                <w:rFonts w:ascii="Cambria Math" w:hAnsi="Cambria Math" w:cs="Cambria Math"/>
                <w:sz w:val="16"/>
                <w:lang w:val="en-US"/>
              </w:rPr>
              <w:t>⑤</w:t>
            </w:r>
            <w:r>
              <w:rPr>
                <w:rFonts w:ascii="Times New Roman" w:hAnsi="Times New Roman"/>
                <w:sz w:val="16"/>
                <w:szCs w:val="16"/>
                <w:lang w:val="en-US"/>
              </w:rPr>
              <w:t>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-52.8 dBm</w:t>
            </w:r>
            <w:r>
              <w:rPr>
                <w:rFonts w:ascii="Times New Roman" w:hAnsi="Times New Roman"/>
                <w:sz w:val="16"/>
                <w:szCs w:val="20"/>
                <w:lang w:val="en-US"/>
              </w:rPr>
              <w:br w:type="textWrapping"/>
            </w:r>
            <w:r>
              <w:rPr>
                <w:rFonts w:ascii="Times New Roman" w:hAnsi="Times New Roman"/>
                <w:sz w:val="16"/>
                <w:szCs w:val="16"/>
                <w:lang w:val="en-US"/>
              </w:rPr>
              <w:t xml:space="preserve">Note: provided by </w:t>
            </w:r>
            <w:r>
              <w:rPr>
                <w:rFonts w:ascii="Times New Roman" w:hAnsi="Times New Roman"/>
                <w:sz w:val="16"/>
                <w:szCs w:val="16"/>
                <w:lang w:val="en-US"/>
              </w:rPr>
              <w:br w:type="textWrapping"/>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lang w:val="en-US"/>
              </w:rPr>
              <w:t>-</w:t>
            </w:r>
            <w:r>
              <w:rPr>
                <w:rFonts w:ascii="Cambria Math" w:hAnsi="Cambria Math" w:cs="Cambria Math"/>
                <w:sz w:val="16"/>
                <w:szCs w:val="16"/>
                <w:lang w:val="en-US"/>
              </w:rPr>
              <w:t>④</w:t>
            </w:r>
            <w:r>
              <w:rPr>
                <w:rFonts w:ascii="Times New Roman" w:hAnsi="Times New Roman"/>
                <w:sz w:val="16"/>
                <w:szCs w:val="16"/>
                <w:lang w:val="en-US"/>
              </w:rPr>
              <w:t>-</w:t>
            </w:r>
            <w:r>
              <w:rPr>
                <w:rFonts w:ascii="Cambria Math" w:hAnsi="Cambria Math" w:cs="Cambria Math"/>
                <w:sz w:val="16"/>
                <w:lang w:val="en-US"/>
              </w:rPr>
              <w:t>⑤</w:t>
            </w:r>
            <w:r>
              <w:rPr>
                <w:rFonts w:ascii="Times New Roman" w:hAnsi="Times New Roman"/>
                <w:sz w:val="16"/>
                <w:szCs w:val="16"/>
                <w:lang w:val="en-US"/>
              </w:rPr>
              <w:t>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rPr>
              <w:t>-27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rPr>
              <w:t>-43</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eastAsia="zh-CN"/>
              </w:rPr>
              <w:t>-37</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eastAsia="等线"/>
                <w:color w:val="000000"/>
                <w:sz w:val="16"/>
                <w:szCs w:val="16"/>
                <w:lang w:val="en-US"/>
              </w:rPr>
            </w:pPr>
            <w:r>
              <w:rPr>
                <w:rFonts w:eastAsia="等线"/>
                <w:color w:val="000000"/>
                <w:sz w:val="16"/>
                <w:szCs w:val="16"/>
                <w:lang w:val="en-US"/>
              </w:rPr>
              <w:t>-31</w:t>
            </w:r>
          </w:p>
          <w:p>
            <w:pPr>
              <w:jc w:val="center"/>
              <w:rPr>
                <w:rFonts w:eastAsia="等线"/>
                <w:color w:val="000000"/>
                <w:sz w:val="16"/>
                <w:szCs w:val="16"/>
                <w:lang w:val="en-US"/>
              </w:rPr>
            </w:pPr>
            <w:r>
              <w:rPr>
                <w:rFonts w:hint="eastAsia" w:eastAsia="等线"/>
                <w:color w:val="000000"/>
                <w:sz w:val="16"/>
                <w:szCs w:val="16"/>
                <w:lang w:val="en-US"/>
              </w:rPr>
              <w:t>Rx is blocked</w:t>
            </w:r>
          </w:p>
          <w:p>
            <w:pPr>
              <w:jc w:val="center"/>
              <w:rPr>
                <w:rFonts w:ascii="Times New Roman" w:hAnsi="Times New Roman"/>
                <w:sz w:val="16"/>
                <w:szCs w:val="20"/>
                <w:lang w:val="en-US"/>
              </w:rPr>
            </w:pPr>
            <w:r>
              <w:rPr>
                <w:rFonts w:hint="eastAsia" w:ascii="宋体" w:hAnsi="宋体"/>
                <w:color w:val="000000"/>
                <w:sz w:val="16"/>
                <w:szCs w:val="16"/>
                <w:lang w:val="en-US"/>
              </w:rPr>
              <w:t>①</w:t>
            </w:r>
            <w:r>
              <w:rPr>
                <w:rFonts w:eastAsia="等线"/>
                <w:color w:val="000000"/>
                <w:sz w:val="16"/>
                <w:szCs w:val="16"/>
                <w:lang w:val="en-US"/>
              </w:rPr>
              <w:t>-</w:t>
            </w:r>
            <w:r>
              <w:rPr>
                <w:rFonts w:hint="eastAsia" w:ascii="宋体" w:hAnsi="宋体"/>
                <w:color w:val="000000"/>
                <w:sz w:val="16"/>
                <w:szCs w:val="16"/>
                <w:lang w:val="en-US"/>
              </w:rPr>
              <w:t>③</w:t>
            </w:r>
            <w:r>
              <w:rPr>
                <w:rFonts w:eastAsia="等线"/>
                <w:color w:val="000000"/>
                <w:sz w:val="16"/>
                <w:szCs w:val="16"/>
                <w:lang w:val="en-US"/>
              </w:rPr>
              <w:t>-</w:t>
            </w:r>
            <w:r>
              <w:rPr>
                <w:rFonts w:hint="eastAsia" w:ascii="宋体" w:hAnsi="宋体"/>
                <w:color w:val="000000"/>
                <w:sz w:val="16"/>
                <w:szCs w:val="16"/>
                <w:lang w:val="en-US"/>
              </w:rPr>
              <w:t>④</w:t>
            </w:r>
            <w:r>
              <w:rPr>
                <w:rFonts w:hint="eastAsia" w:eastAsia="等线"/>
                <w:color w:val="000000"/>
                <w:sz w:val="16"/>
                <w:szCs w:val="16"/>
                <w:lang w:val="en-US"/>
              </w:rPr>
              <w:t>-</w:t>
            </w:r>
            <w:r>
              <w:rPr>
                <w:rFonts w:hint="eastAsia" w:ascii="宋体" w:hAnsi="宋体"/>
                <w:color w:val="000000"/>
                <w:sz w:val="16"/>
                <w:szCs w:val="16"/>
                <w:lang w:val="en-US"/>
              </w:rPr>
              <w:t>⑤</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Times New Roman"/>
                <w:color w:val="000000"/>
                <w:sz w:val="16"/>
                <w:szCs w:val="16"/>
              </w:rPr>
              <w:t>-21 dBm to -16 dBm depending on TX beam</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Blocker Suppression at RX</w:t>
            </w:r>
          </w:p>
          <w:p>
            <w:pPr>
              <w:jc w:val="center"/>
              <w:rPr>
                <w:sz w:val="16"/>
                <w:lang w:val="en-US"/>
              </w:rPr>
            </w:pPr>
          </w:p>
          <w:p>
            <w:pPr>
              <w:jc w:val="center"/>
              <w:rPr>
                <w:sz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lang w:val="en-US"/>
              </w:rPr>
            </w:pPr>
            <w:r>
              <w:rPr>
                <w:sz w:val="16"/>
                <w:lang w:val="en-US"/>
              </w:rPr>
              <w:t>Frequency isolation capability</w:t>
            </w:r>
          </w:p>
          <w:p>
            <w:pPr>
              <w:jc w:val="center"/>
              <w:rPr>
                <w:sz w:val="16"/>
                <w:lang w:val="en-US"/>
              </w:rPr>
            </w:pP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SI−frequency, RX</m:t>
                      </m:r>
                      <m:ctrlPr>
                        <w:rPr>
                          <w:rFonts w:ascii="Cambria Math" w:hAnsi="Cambria Math"/>
                          <w:i/>
                          <w:iCs/>
                          <w:sz w:val="16"/>
                        </w:rPr>
                      </m:ctrlPr>
                    </m:sub>
                  </m:sSub>
                  <m:ctrlPr>
                    <w:rPr>
                      <w:rFonts w:ascii="Cambria Math" w:hAnsi="Cambria Math"/>
                      <w:i/>
                      <w:sz w:val="16"/>
                      <w:lang w:val="en-US"/>
                    </w:rPr>
                  </m:ctrlPr>
                </m:e>
              </m:d>
              <m:r>
                <m:rPr/>
                <w:rPr>
                  <w:rFonts w:ascii="Cambria Math" w:hAnsi="Cambria Math"/>
                  <w:sz w:val="16"/>
                </w:rPr>
                <m:t xml:space="preserve">= </m:t>
              </m:r>
            </m:oMath>
            <w:r>
              <w:rPr>
                <w:rFonts w:ascii="Cambria Math" w:hAnsi="Cambria Math" w:cs="Cambria Math"/>
                <w:sz w:val="16"/>
                <w:lang w:val="en-US"/>
              </w:rPr>
              <w:t>⑥</w:t>
            </w:r>
            <w:r>
              <w:rPr>
                <w:sz w:val="16"/>
                <w:lang w:val="en-US"/>
              </w:rPr>
              <w:t xml:space="preserve">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20"/>
                <w:lang w:val="en-US"/>
              </w:rPr>
              <w:t>40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40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rPr>
              <w:t>0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rPr>
              <w:t>digital filter: 60-80 dB</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sv-SE"/>
              </w:rPr>
            </w:pPr>
            <w:r>
              <w:rPr>
                <w:sz w:val="16"/>
                <w:lang w:val="sv-SE"/>
              </w:rPr>
              <w:t>sub-band analog filter: 10 dB</w:t>
            </w:r>
          </w:p>
          <w:p>
            <w:pPr>
              <w:jc w:val="center"/>
              <w:rPr>
                <w:rFonts w:ascii="Times New Roman" w:hAnsi="Times New Roman"/>
                <w:sz w:val="16"/>
                <w:szCs w:val="20"/>
                <w:lang w:val="sv-SE"/>
              </w:rPr>
            </w:pPr>
            <w:r>
              <w:rPr>
                <w:sz w:val="16"/>
                <w:lang w:val="sv-SE"/>
              </w:rPr>
              <w:t>digital filter: 60-80 dB</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sv-SE"/>
              </w:rPr>
            </w:pPr>
            <w:r>
              <w:rPr>
                <w:szCs w:val="20"/>
              </w:rPr>
              <w:t>15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sv-SE"/>
              </w:rPr>
            </w:pPr>
            <w:r>
              <w:rPr>
                <w:rFonts w:eastAsia="等线"/>
                <w:color w:val="000000"/>
                <w:sz w:val="16"/>
                <w:szCs w:val="16"/>
                <w:lang w:val="en-US"/>
              </w:rPr>
              <w:t>65</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sv-SE"/>
              </w:rPr>
            </w:pPr>
            <w:r>
              <w:rPr>
                <w:rFonts w:eastAsia="Times New Roman"/>
                <w:color w:val="000000"/>
                <w:sz w:val="16"/>
                <w:szCs w:val="16"/>
              </w:rPr>
              <w:t>0 dBc</w:t>
            </w:r>
          </w:p>
        </w:tc>
      </w:tr>
      <w:tr>
        <w:tblPrEx>
          <w:tblCellMar>
            <w:top w:w="0" w:type="dxa"/>
            <w:left w:w="0" w:type="dxa"/>
            <w:bottom w:w="0" w:type="dxa"/>
            <w:right w:w="0" w:type="dxa"/>
          </w:tblCellMar>
        </w:tblPrEx>
        <w:trPr>
          <w:trHeight w:val="622"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sv-SE"/>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sv-SE"/>
              </w:rPr>
            </w:pPr>
          </w:p>
        </w:tc>
        <w:tc>
          <w:tcPr>
            <w:tcW w:w="2109" w:type="dxa"/>
            <w:gridSpan w:val="2"/>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lang w:val="en-US"/>
              </w:rPr>
            </w:pPr>
            <w:r>
              <w:rPr>
                <w:sz w:val="16"/>
                <w:lang w:val="en-US"/>
              </w:rPr>
              <w:t>Frequency isolation techniques</w:t>
            </w:r>
          </w:p>
        </w:tc>
        <w:tc>
          <w:tcPr>
            <w:tcW w:w="1431" w:type="dxa"/>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20"/>
                <w:lang w:val="en-US"/>
              </w:rPr>
              <w:t>Filtering</w:t>
            </w:r>
          </w:p>
        </w:tc>
        <w:tc>
          <w:tcPr>
            <w:tcW w:w="1283" w:type="dxa"/>
            <w:tcBorders>
              <w:top w:val="single" w:color="000000" w:sz="8" w:space="0"/>
              <w:left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Filtering</w:t>
            </w:r>
          </w:p>
        </w:tc>
        <w:tc>
          <w:tcPr>
            <w:tcW w:w="1586" w:type="dxa"/>
            <w:tcBorders>
              <w:top w:val="single" w:color="000000" w:sz="8" w:space="0"/>
              <w:left w:val="single" w:color="000000" w:sz="8" w:space="0"/>
              <w:right w:val="single" w:color="000000" w:sz="8" w:space="0"/>
            </w:tcBorders>
            <w:vAlign w:val="center"/>
          </w:tcPr>
          <w:p>
            <w:pPr>
              <w:jc w:val="center"/>
              <w:rPr>
                <w:sz w:val="16"/>
              </w:rPr>
            </w:pPr>
            <w:r>
              <w:rPr>
                <w:sz w:val="16"/>
              </w:rPr>
              <w:t>The receiver is in high non-linearity; no possibility for interference mitigation as part of the digital receive combining algorithms.</w:t>
            </w:r>
          </w:p>
          <w:p>
            <w:pPr>
              <w:jc w:val="left"/>
              <w:rPr>
                <w:rFonts w:ascii="Times" w:hAnsi="Times"/>
                <w:sz w:val="16"/>
                <w:szCs w:val="24"/>
                <w:lang w:val="en-GB"/>
              </w:rPr>
            </w:pPr>
            <w:r>
              <w:rPr>
                <w:sz w:val="16"/>
              </w:rPr>
              <w:t>.</w:t>
            </w:r>
          </w:p>
        </w:tc>
        <w:tc>
          <w:tcPr>
            <w:tcW w:w="745" w:type="dxa"/>
            <w:tcBorders>
              <w:top w:val="single" w:color="000000" w:sz="8" w:space="0"/>
              <w:left w:val="single" w:color="000000" w:sz="8" w:space="0"/>
              <w:right w:val="single" w:color="000000" w:sz="8" w:space="0"/>
            </w:tcBorders>
            <w:vAlign w:val="center"/>
          </w:tcPr>
          <w:p>
            <w:pPr>
              <w:jc w:val="center"/>
              <w:rPr>
                <w:sz w:val="16"/>
                <w:lang w:val="en-US"/>
              </w:rPr>
            </w:pPr>
            <w:r>
              <w:rPr>
                <w:sz w:val="16"/>
                <w:lang w:val="en-US"/>
              </w:rPr>
              <w:t>digital filtering</w:t>
            </w:r>
          </w:p>
          <w:p>
            <w:pPr>
              <w:jc w:val="center"/>
              <w:rPr>
                <w:rFonts w:ascii="Times New Roman" w:hAnsi="Times New Roman"/>
                <w:sz w:val="16"/>
                <w:szCs w:val="20"/>
                <w:lang w:val="en-US"/>
              </w:rPr>
            </w:pPr>
          </w:p>
        </w:tc>
        <w:tc>
          <w:tcPr>
            <w:tcW w:w="1100" w:type="dxa"/>
            <w:tcBorders>
              <w:top w:val="single" w:color="000000" w:sz="8" w:space="0"/>
              <w:left w:val="single" w:color="000000" w:sz="8" w:space="0"/>
              <w:right w:val="single" w:color="000000" w:sz="8" w:space="0"/>
            </w:tcBorders>
            <w:vAlign w:val="center"/>
          </w:tcPr>
          <w:p>
            <w:pPr>
              <w:jc w:val="center"/>
              <w:rPr>
                <w:rFonts w:ascii="Times New Roman" w:hAnsi="Times New Roman"/>
                <w:sz w:val="16"/>
                <w:szCs w:val="20"/>
                <w:lang w:val="sv-SE"/>
              </w:rPr>
            </w:pPr>
            <w:r>
              <w:rPr>
                <w:sz w:val="16"/>
                <w:lang w:val="sv-SE"/>
              </w:rPr>
              <w:t>sub-band analog filter and digital filtering</w:t>
            </w:r>
          </w:p>
        </w:tc>
        <w:tc>
          <w:tcPr>
            <w:tcW w:w="1489" w:type="dxa"/>
            <w:tcBorders>
              <w:top w:val="single" w:color="000000" w:sz="8" w:space="0"/>
              <w:left w:val="single" w:color="000000" w:sz="8" w:space="0"/>
              <w:right w:val="single" w:color="000000" w:sz="8" w:space="0"/>
            </w:tcBorders>
            <w:vAlign w:val="center"/>
          </w:tcPr>
          <w:p>
            <w:pPr>
              <w:jc w:val="center"/>
              <w:rPr>
                <w:rFonts w:ascii="Times New Roman" w:hAnsi="Times New Roman"/>
                <w:sz w:val="16"/>
                <w:szCs w:val="20"/>
                <w:lang w:val="en-US"/>
              </w:rPr>
            </w:pPr>
            <w:r>
              <w:rPr>
                <w:szCs w:val="20"/>
              </w:rPr>
              <w:t>Filtering (does not protect most of the receiver. Right in front of the ADC, by the time blocker is there, damage already has been done).</w:t>
            </w:r>
          </w:p>
        </w:tc>
        <w:tc>
          <w:tcPr>
            <w:tcW w:w="1168" w:type="dxa"/>
            <w:tcBorders>
              <w:top w:val="single" w:color="000000" w:sz="8" w:space="0"/>
              <w:left w:val="single" w:color="000000" w:sz="8" w:space="0"/>
              <w:right w:val="single" w:color="000000" w:sz="8" w:space="0"/>
            </w:tcBorders>
            <w:vAlign w:val="center"/>
          </w:tcPr>
          <w:p>
            <w:pPr>
              <w:jc w:val="center"/>
              <w:rPr>
                <w:rFonts w:ascii="Times New Roman" w:hAnsi="Times New Roman"/>
                <w:sz w:val="16"/>
                <w:szCs w:val="20"/>
                <w:lang w:val="en-US"/>
              </w:rPr>
            </w:pPr>
            <w:r>
              <w:rPr>
                <w:rFonts w:eastAsia="等线"/>
                <w:color w:val="000000"/>
                <w:sz w:val="16"/>
                <w:szCs w:val="16"/>
                <w:lang w:val="en-US"/>
              </w:rPr>
              <w:t>Digital filter</w:t>
            </w:r>
            <w:r>
              <w:rPr>
                <w:rFonts w:hint="eastAsia" w:eastAsia="等线"/>
                <w:color w:val="000000"/>
                <w:sz w:val="16"/>
                <w:szCs w:val="16"/>
                <w:lang w:val="en-US"/>
              </w:rPr>
              <w:t xml:space="preserve"> for ACS</w:t>
            </w:r>
          </w:p>
        </w:tc>
        <w:tc>
          <w:tcPr>
            <w:tcW w:w="1038" w:type="dxa"/>
            <w:tcBorders>
              <w:top w:val="single" w:color="000000" w:sz="8" w:space="0"/>
              <w:left w:val="single" w:color="000000" w:sz="8" w:space="0"/>
              <w:right w:val="single" w:color="000000" w:sz="8" w:space="0"/>
            </w:tcBorders>
            <w:vAlign w:val="center"/>
          </w:tcPr>
          <w:p>
            <w:pPr>
              <w:jc w:val="center"/>
              <w:rPr>
                <w:rFonts w:ascii="Times New Roman" w:hAnsi="Times New Roman"/>
                <w:sz w:val="16"/>
                <w:szCs w:val="20"/>
                <w:lang w:val="en-US"/>
              </w:rPr>
            </w:pPr>
            <w:r>
              <w:rPr>
                <w:rFonts w:eastAsia="Times New Roman"/>
                <w:color w:val="000000"/>
                <w:sz w:val="16"/>
                <w:szCs w:val="16"/>
              </w:rPr>
              <w:t>None apply due to feasibility concerns</w:t>
            </w:r>
          </w:p>
        </w:tc>
      </w:tr>
      <w:tr>
        <w:tblPrEx>
          <w:tblCellMar>
            <w:top w:w="0" w:type="dxa"/>
            <w:left w:w="0" w:type="dxa"/>
            <w:bottom w:w="0" w:type="dxa"/>
            <w:right w:w="0" w:type="dxa"/>
          </w:tblCellMar>
        </w:tblPrEx>
        <w:trPr>
          <w:trHeight w:val="309"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951" w:type="dxa"/>
            <w:vMerge w:val="continue"/>
            <w:tcBorders>
              <w:left w:val="single" w:color="000000" w:sz="8" w:space="0"/>
              <w:right w:val="single" w:color="000000" w:sz="8" w:space="0"/>
            </w:tcBorders>
            <w:shd w:val="clear" w:color="auto" w:fill="auto"/>
            <w:vAlign w:val="center"/>
          </w:tcPr>
          <w:p>
            <w:pPr>
              <w:jc w:val="center"/>
              <w:rPr>
                <w:sz w:val="16"/>
                <w:lang w:val="en-US"/>
              </w:rPr>
            </w:pPr>
          </w:p>
        </w:tc>
        <w:tc>
          <w:tcPr>
            <w:tcW w:w="722" w:type="dxa"/>
            <w:vMerge w:val="restart"/>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lang w:val="en-US"/>
              </w:rPr>
            </w:pPr>
            <w:r>
              <w:rPr>
                <w:sz w:val="16"/>
                <w:lang w:val="en-US"/>
              </w:rPr>
              <w:t>RX IMD</w:t>
            </w:r>
          </w:p>
          <w:p>
            <w:pPr>
              <w:jc w:val="center"/>
              <w:rPr>
                <w:sz w:val="16"/>
                <w:lang w:val="en-US"/>
              </w:rPr>
            </w:pPr>
          </w:p>
          <w:p>
            <w:pPr>
              <w:jc w:val="center"/>
              <w:rPr>
                <w:sz w:val="16"/>
                <w:lang w:val="en-US"/>
              </w:rPr>
            </w:pPr>
          </w:p>
        </w:tc>
        <w:tc>
          <w:tcPr>
            <w:tcW w:w="1387" w:type="dxa"/>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r>
              <w:rPr>
                <w:sz w:val="16"/>
                <w:lang w:val="en-US"/>
              </w:rPr>
              <w:t>Rx IIP3 capability (dBm)</w:t>
            </w:r>
          </w:p>
        </w:tc>
        <w:tc>
          <w:tcPr>
            <w:tcW w:w="143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lang w:val="en-US"/>
              </w:rPr>
              <w:t>With subband filtering, RX non-linearity impact is neglectable</w:t>
            </w:r>
          </w:p>
        </w:tc>
        <w:tc>
          <w:tcPr>
            <w:tcW w:w="1283" w:type="dxa"/>
            <w:vMerge w:val="restart"/>
            <w:tcBorders>
              <w:top w:val="single" w:color="000000" w:sz="8" w:space="0"/>
              <w:left w:val="single" w:color="000000" w:sz="8" w:space="0"/>
              <w:right w:val="single" w:color="000000" w:sz="8" w:space="0"/>
            </w:tcBorders>
            <w:vAlign w:val="center"/>
          </w:tcPr>
          <w:p>
            <w:pPr>
              <w:jc w:val="center"/>
              <w:rPr>
                <w:rFonts w:ascii="Times New Roman" w:hAnsi="Times New Roman"/>
                <w:sz w:val="16"/>
                <w:lang w:val="en-US"/>
              </w:rPr>
            </w:pPr>
            <w:r>
              <w:rPr>
                <w:rFonts w:ascii="Times New Roman" w:hAnsi="Times New Roman"/>
                <w:sz w:val="16"/>
                <w:lang w:val="en-US"/>
              </w:rPr>
              <w:t>With subband filtering, RX non-linearity impact is neglectable</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-32dBm (Minimum for RAN4 requirement)</w:t>
            </w:r>
          </w:p>
          <w:p>
            <w:pPr>
              <w:jc w:val="center"/>
              <w:rPr>
                <w:sz w:val="16"/>
              </w:rPr>
            </w:pPr>
            <w:r>
              <w:rPr>
                <w:sz w:val="16"/>
              </w:rPr>
              <w:t>-22dBm (Realistic for AAS)</w:t>
            </w:r>
          </w:p>
          <w:p>
            <w:pPr>
              <w:jc w:val="center"/>
              <w:rPr>
                <w:rFonts w:ascii="Times New Roman" w:hAnsi="Times New Roman"/>
                <w:sz w:val="16"/>
                <w:lang w:val="en-US"/>
              </w:rPr>
            </w:pPr>
            <w:r>
              <w:rPr>
                <w:sz w:val="16"/>
              </w:rPr>
              <w:t>-10dBm (optimistic for AAS)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hint="eastAsia"/>
                <w:sz w:val="16"/>
                <w:lang w:val="en-US" w:eastAsia="zh-CN"/>
              </w:rPr>
              <w:t>-</w:t>
            </w:r>
            <w:r>
              <w:rPr>
                <w:sz w:val="16"/>
                <w:lang w:val="en-US" w:eastAsia="zh-CN"/>
              </w:rPr>
              <w:t>10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lang w:val="en-US" w:eastAsia="zh-CN"/>
              </w:rPr>
              <w:t>0</w:t>
            </w:r>
          </w:p>
        </w:tc>
        <w:tc>
          <w:tcPr>
            <w:tcW w:w="1489" w:type="dxa"/>
            <w:vMerge w:val="restart"/>
            <w:tcBorders>
              <w:top w:val="single" w:color="000000" w:sz="8" w:space="0"/>
              <w:left w:val="single" w:color="000000" w:sz="8" w:space="0"/>
              <w:right w:val="single" w:color="000000" w:sz="8" w:space="0"/>
            </w:tcBorders>
            <w:vAlign w:val="center"/>
          </w:tcPr>
          <w:p>
            <w:pPr>
              <w:jc w:val="center"/>
              <w:rPr>
                <w:rFonts w:ascii="Times New Roman" w:hAnsi="Times New Roman"/>
                <w:sz w:val="16"/>
                <w:lang w:val="en-US"/>
              </w:rPr>
            </w:pPr>
            <w:r>
              <w:rPr>
                <w:szCs w:val="20"/>
              </w:rPr>
              <w:t>Not a significant contributor on the gNB Rx capability.</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eastAsia="等线"/>
                <w:color w:val="000000"/>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eastAsia="Times New Roman"/>
                <w:color w:val="000000"/>
                <w:sz w:val="16"/>
                <w:szCs w:val="16"/>
              </w:rPr>
            </w:pPr>
            <w:r>
              <w:rPr>
                <w:rFonts w:eastAsia="Times New Roman"/>
                <w:color w:val="000000"/>
                <w:sz w:val="16"/>
                <w:szCs w:val="16"/>
              </w:rPr>
              <w:t>-10 dBm at maximum sensitivity;</w:t>
            </w:r>
          </w:p>
          <w:p>
            <w:pPr>
              <w:jc w:val="center"/>
              <w:rPr>
                <w:rFonts w:ascii="Times New Roman" w:hAnsi="Times New Roman"/>
                <w:sz w:val="16"/>
                <w:lang w:val="en-US"/>
              </w:rPr>
            </w:pPr>
            <w:r>
              <w:rPr>
                <w:rFonts w:eastAsia="Times New Roman"/>
                <w:color w:val="000000"/>
                <w:sz w:val="16"/>
                <w:szCs w:val="16"/>
              </w:rPr>
              <w:t>+10 dBm at maximum linearity (at NF penalty)</w:t>
            </w:r>
          </w:p>
        </w:tc>
      </w:tr>
      <w:tr>
        <w:tblPrEx>
          <w:tblCellMar>
            <w:top w:w="0" w:type="dxa"/>
            <w:left w:w="0" w:type="dxa"/>
            <w:bottom w:w="0" w:type="dxa"/>
            <w:right w:w="0" w:type="dxa"/>
          </w:tblCellMar>
        </w:tblPrEx>
        <w:trPr>
          <w:trHeight w:val="10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951" w:type="dxa"/>
            <w:vMerge w:val="continue"/>
            <w:tcBorders>
              <w:left w:val="single" w:color="000000" w:sz="8" w:space="0"/>
              <w:right w:val="single" w:color="000000" w:sz="8" w:space="0"/>
            </w:tcBorders>
            <w:shd w:val="clear" w:color="auto" w:fill="auto"/>
            <w:vAlign w:val="center"/>
          </w:tcPr>
          <w:p>
            <w:pPr>
              <w:jc w:val="center"/>
              <w:rPr>
                <w:sz w:val="16"/>
                <w:lang w:val="en-US"/>
              </w:rPr>
            </w:pPr>
          </w:p>
        </w:tc>
        <w:tc>
          <w:tcPr>
            <w:tcW w:w="722" w:type="dxa"/>
            <w:vMerge w:val="continue"/>
            <w:tcBorders>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lang w:val="en-US"/>
              </w:rPr>
            </w:pPr>
          </w:p>
        </w:tc>
        <w:tc>
          <w:tcPr>
            <w:tcW w:w="1387" w:type="dxa"/>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r>
              <w:rPr>
                <w:sz w:val="16"/>
                <w:lang w:val="en-US"/>
              </w:rPr>
              <w:t>Rx IM3 contribution (dBm)</w:t>
            </w:r>
          </w:p>
        </w:tc>
        <w:tc>
          <w:tcPr>
            <w:tcW w:w="1431" w:type="dxa"/>
            <w:vMerge w:val="continue"/>
            <w:tcBorders>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p>
        </w:tc>
        <w:tc>
          <w:tcPr>
            <w:tcW w:w="1283" w:type="dxa"/>
            <w:vMerge w:val="continue"/>
            <w:tcBorders>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Even without ADC overload:</w:t>
            </w:r>
          </w:p>
          <w:p>
            <w:pPr>
              <w:jc w:val="center"/>
              <w:rPr>
                <w:sz w:val="16"/>
              </w:rPr>
            </w:pPr>
          </w:p>
          <w:p>
            <w:pPr>
              <w:jc w:val="center"/>
              <w:rPr>
                <w:sz w:val="16"/>
              </w:rPr>
            </w:pPr>
            <w:r>
              <w:rPr>
                <w:sz w:val="16"/>
              </w:rPr>
              <w:t>-17 dBm (RAN4 minimum receiver)</w:t>
            </w:r>
          </w:p>
          <w:p>
            <w:pPr>
              <w:jc w:val="center"/>
              <w:rPr>
                <w:sz w:val="16"/>
              </w:rPr>
            </w:pPr>
            <w:r>
              <w:rPr>
                <w:sz w:val="16"/>
              </w:rPr>
              <w:t>-37 dBm (Realistic)</w:t>
            </w:r>
          </w:p>
          <w:p>
            <w:pPr>
              <w:jc w:val="center"/>
              <w:rPr>
                <w:rFonts w:ascii="Times New Roman" w:hAnsi="Times New Roman"/>
                <w:sz w:val="16"/>
                <w:lang w:val="en-US"/>
              </w:rPr>
            </w:pPr>
            <w:r>
              <w:rPr>
                <w:sz w:val="16"/>
              </w:rPr>
              <w:t>-61 dBm (Optimistic)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hint="eastAsia"/>
                <w:sz w:val="16"/>
                <w:lang w:val="en-US" w:eastAsia="zh-CN"/>
              </w:rPr>
              <w:t>-</w:t>
            </w:r>
            <w:r>
              <w:rPr>
                <w:sz w:val="16"/>
                <w:lang w:val="en-US" w:eastAsia="zh-CN"/>
              </w:rPr>
              <w:t>109</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hint="eastAsia"/>
                <w:sz w:val="16"/>
                <w:lang w:val="en-US" w:eastAsia="zh-CN"/>
              </w:rPr>
              <w:t>-</w:t>
            </w:r>
            <w:r>
              <w:rPr>
                <w:sz w:val="16"/>
                <w:lang w:val="en-US" w:eastAsia="zh-CN"/>
              </w:rPr>
              <w:t>121</w:t>
            </w:r>
          </w:p>
        </w:tc>
        <w:tc>
          <w:tcPr>
            <w:tcW w:w="1489" w:type="dxa"/>
            <w:vMerge w:val="continue"/>
            <w:tcBorders>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eastAsia="等线"/>
                <w:color w:val="000000"/>
                <w:sz w:val="16"/>
                <w:szCs w:val="16"/>
                <w:lang w:val="en-US"/>
              </w:rPr>
            </w:pPr>
            <w:r>
              <w:rPr>
                <w:rFonts w:eastAsia="等线"/>
                <w:color w:val="000000"/>
                <w:sz w:val="16"/>
                <w:szCs w:val="16"/>
                <w:lang w:val="en-US"/>
              </w:rPr>
              <w:t>-73</w:t>
            </w:r>
          </w:p>
          <w:p>
            <w:pPr>
              <w:jc w:val="center"/>
              <w:rPr>
                <w:rFonts w:ascii="Times New Roman" w:hAnsi="Times New Roman"/>
                <w:sz w:val="16"/>
                <w:lang w:val="en-US"/>
              </w:rPr>
            </w:pPr>
            <w:r>
              <w:rPr>
                <w:rFonts w:eastAsia="等线"/>
                <w:color w:val="000000"/>
                <w:sz w:val="16"/>
                <w:szCs w:val="16"/>
                <w:lang w:val="en-US"/>
              </w:rPr>
              <w:t>(</w:t>
            </w:r>
            <w:r>
              <w:rPr>
                <w:rFonts w:hint="eastAsia" w:ascii="宋体" w:hAnsi="宋体"/>
                <w:color w:val="000000"/>
                <w:sz w:val="16"/>
                <w:szCs w:val="16"/>
                <w:lang w:val="en-US"/>
              </w:rPr>
              <w:t>①</w:t>
            </w:r>
            <w:r>
              <w:rPr>
                <w:rFonts w:eastAsia="等线"/>
                <w:color w:val="000000"/>
                <w:sz w:val="16"/>
                <w:szCs w:val="16"/>
                <w:lang w:val="en-US"/>
              </w:rPr>
              <w:t>-</w:t>
            </w:r>
            <w:r>
              <w:rPr>
                <w:rFonts w:hint="eastAsia" w:ascii="宋体" w:hAnsi="宋体"/>
                <w:color w:val="000000"/>
                <w:sz w:val="16"/>
                <w:szCs w:val="16"/>
                <w:lang w:val="en-US"/>
              </w:rPr>
              <w:t>③</w:t>
            </w:r>
            <w:r>
              <w:rPr>
                <w:rFonts w:eastAsia="等线"/>
                <w:color w:val="000000"/>
                <w:sz w:val="16"/>
                <w:szCs w:val="16"/>
                <w:lang w:val="en-US"/>
              </w:rPr>
              <w:t>-</w:t>
            </w:r>
            <w:r>
              <w:rPr>
                <w:rFonts w:hint="eastAsia" w:ascii="宋体" w:hAnsi="宋体"/>
                <w:color w:val="000000"/>
                <w:sz w:val="16"/>
                <w:szCs w:val="16"/>
                <w:lang w:val="en-US"/>
              </w:rPr>
              <w:t>④</w:t>
            </w:r>
            <w:r>
              <w:rPr>
                <w:rFonts w:hint="eastAsia" w:eastAsia="等线"/>
                <w:color w:val="000000"/>
                <w:sz w:val="16"/>
                <w:szCs w:val="16"/>
                <w:lang w:val="en-US"/>
              </w:rPr>
              <w:t>-</w:t>
            </w:r>
            <w:r>
              <w:rPr>
                <w:rFonts w:hint="eastAsia" w:ascii="宋体" w:hAnsi="宋体"/>
                <w:color w:val="000000"/>
                <w:sz w:val="16"/>
                <w:szCs w:val="16"/>
                <w:lang w:val="en-US"/>
              </w:rPr>
              <w:t>⑤</w:t>
            </w:r>
            <w:r>
              <w:rPr>
                <w:rFonts w:eastAsia="等线"/>
                <w:color w:val="000000"/>
                <w:sz w:val="16"/>
                <w:szCs w:val="16"/>
                <w:lang w:val="en-US"/>
              </w:rPr>
              <w:t>)-2*(IIP3-(</w:t>
            </w:r>
            <w:r>
              <w:rPr>
                <w:rFonts w:hint="eastAsia" w:ascii="宋体" w:hAnsi="宋体"/>
                <w:color w:val="000000"/>
                <w:sz w:val="16"/>
                <w:szCs w:val="16"/>
                <w:lang w:val="en-US"/>
              </w:rPr>
              <w:t>①</w:t>
            </w:r>
            <w:r>
              <w:rPr>
                <w:rFonts w:eastAsia="等线"/>
                <w:color w:val="000000"/>
                <w:sz w:val="16"/>
                <w:szCs w:val="16"/>
                <w:lang w:val="en-US"/>
              </w:rPr>
              <w:t>-</w:t>
            </w:r>
            <w:r>
              <w:rPr>
                <w:rFonts w:hint="eastAsia" w:ascii="宋体" w:hAnsi="宋体"/>
                <w:color w:val="000000"/>
                <w:sz w:val="16"/>
                <w:szCs w:val="16"/>
                <w:lang w:val="en-US"/>
              </w:rPr>
              <w:t>③</w:t>
            </w:r>
            <w:r>
              <w:rPr>
                <w:rFonts w:eastAsia="等线"/>
                <w:color w:val="000000"/>
                <w:sz w:val="16"/>
                <w:szCs w:val="16"/>
                <w:lang w:val="en-US"/>
              </w:rPr>
              <w:t>-</w:t>
            </w:r>
            <w:r>
              <w:rPr>
                <w:rFonts w:hint="eastAsia" w:ascii="宋体" w:hAnsi="宋体"/>
                <w:color w:val="000000"/>
                <w:sz w:val="16"/>
                <w:szCs w:val="16"/>
                <w:lang w:val="en-US"/>
              </w:rPr>
              <w:t>④</w:t>
            </w:r>
            <w:r>
              <w:rPr>
                <w:rFonts w:hint="eastAsia" w:eastAsia="等线"/>
                <w:color w:val="000000"/>
                <w:sz w:val="16"/>
                <w:szCs w:val="16"/>
                <w:lang w:val="en-US"/>
              </w:rPr>
              <w:t>-</w:t>
            </w:r>
            <w:r>
              <w:rPr>
                <w:rFonts w:hint="eastAsia" w:ascii="宋体" w:hAnsi="宋体"/>
                <w:color w:val="000000"/>
                <w:sz w:val="16"/>
                <w:szCs w:val="16"/>
                <w:lang w:val="en-US"/>
              </w:rPr>
              <w:t>⑤</w:t>
            </w:r>
            <w:r>
              <w:rPr>
                <w:rFonts w:eastAsia="等线"/>
                <w:color w:val="000000"/>
                <w:sz w:val="16"/>
                <w:szCs w:val="16"/>
                <w:lang w:val="en-US"/>
              </w:rPr>
              <w:t>))</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eastAsia="Times New Roman"/>
                <w:color w:val="000000"/>
                <w:sz w:val="16"/>
                <w:szCs w:val="16"/>
              </w:rPr>
              <w:t>Negligible</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72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lang w:val="en-US"/>
              </w:rPr>
            </w:pPr>
            <w:r>
              <w:rPr>
                <w:sz w:val="16"/>
                <w:lang w:val="en-US"/>
              </w:rPr>
              <w:t>Other RX</w:t>
            </w:r>
          </w:p>
        </w:tc>
        <w:tc>
          <w:tcPr>
            <w:tcW w:w="1387" w:type="dxa"/>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r>
              <w:rPr>
                <w:sz w:val="16"/>
                <w:lang w:val="en-US"/>
              </w:rPr>
              <w:t>Any other RX impacts if significant (e.g. ADC noise, phase noise etc.)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lang w:val="en-US"/>
              </w:rPr>
              <w:t>N/A</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ascii="Times New Roman" w:hAnsi="Times New Roman"/>
                <w:sz w:val="16"/>
                <w:lang w:val="en-US"/>
              </w:rPr>
              <w:t>N/A</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rPr>
              <w:t>ADC overload can be mitigated with filtering prior to ADC except for direct conversion architectures.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eastAsia="zh-CN"/>
              </w:rPr>
            </w:pPr>
            <w:r>
              <w:rPr>
                <w:rFonts w:hint="eastAsia"/>
                <w:sz w:val="16"/>
                <w:lang w:val="en-US" w:eastAsia="zh-CN"/>
              </w:rPr>
              <w:t>A</w:t>
            </w:r>
            <w:r>
              <w:rPr>
                <w:sz w:val="16"/>
                <w:lang w:val="en-US" w:eastAsia="zh-CN"/>
              </w:rPr>
              <w:t>DC noise: -109</w:t>
            </w:r>
          </w:p>
          <w:p>
            <w:pPr>
              <w:jc w:val="center"/>
              <w:rPr>
                <w:rFonts w:ascii="Times New Roman" w:hAnsi="Times New Roman"/>
                <w:sz w:val="16"/>
                <w:lang w:val="en-US"/>
              </w:rPr>
            </w:pPr>
            <w:r>
              <w:rPr>
                <w:sz w:val="16"/>
                <w:lang w:val="en-US" w:eastAsia="zh-CN"/>
              </w:rPr>
              <w:t>reciprocal phase noise mixing:-112</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eastAsia="zh-CN"/>
              </w:rPr>
            </w:pPr>
            <w:r>
              <w:rPr>
                <w:rFonts w:hint="eastAsia"/>
                <w:sz w:val="16"/>
                <w:lang w:val="en-US" w:eastAsia="zh-CN"/>
              </w:rPr>
              <w:t>A</w:t>
            </w:r>
            <w:r>
              <w:rPr>
                <w:sz w:val="16"/>
                <w:lang w:val="en-US" w:eastAsia="zh-CN"/>
              </w:rPr>
              <w:t>DC noise: -113</w:t>
            </w:r>
          </w:p>
          <w:p>
            <w:pPr>
              <w:jc w:val="center"/>
              <w:rPr>
                <w:rFonts w:ascii="Times New Roman" w:hAnsi="Times New Roman"/>
                <w:sz w:val="16"/>
                <w:lang w:val="en-US"/>
              </w:rPr>
            </w:pPr>
            <w:r>
              <w:rPr>
                <w:sz w:val="16"/>
                <w:lang w:val="en-US" w:eastAsia="zh-CN"/>
              </w:rPr>
              <w:t>reciprocal phase noise mixing:-116</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Cs w:val="20"/>
              </w:rPr>
              <w:t>Noise figure can be modeled as a function of total input power (signal + jammer) with a piecewise linear model.</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eastAsia="等线"/>
                <w:color w:val="000000"/>
                <w:sz w:val="16"/>
                <w:szCs w:val="16"/>
                <w:lang w:val="en-US"/>
              </w:rPr>
              <w:t>-116</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eastAsia="Times New Roman"/>
                <w:color w:val="000000"/>
                <w:sz w:val="16"/>
                <w:szCs w:val="16"/>
              </w:rPr>
              <w:t>Negligible</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 xml:space="preserve">Self-Interference signal in gNB RX subband caused by non-ideal RX selectivity, gain-normalized </w:t>
            </w:r>
            <w:r>
              <w:rPr>
                <w:sz w:val="16"/>
                <w:lang w:val="en-US"/>
              </w:rPr>
              <w:br w:type="textWrapping"/>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SI_Selectivity</m:t>
                      </m:r>
                      <m:ctrlPr>
                        <w:rPr>
                          <w:rFonts w:ascii="Cambria Math" w:hAnsi="Cambria Math"/>
                          <w:i/>
                          <w:iCs/>
                          <w:sz w:val="16"/>
                        </w:rPr>
                      </m:ctrlPr>
                    </m:sub>
                  </m:sSub>
                  <m:ctrlPr>
                    <w:rPr>
                      <w:rFonts w:ascii="Cambria Math" w:hAnsi="Cambria Math"/>
                      <w:i/>
                      <w:iCs/>
                      <w:sz w:val="16"/>
                    </w:rPr>
                  </m:ctrlPr>
                </m:e>
              </m:d>
            </m:oMath>
            <w:r>
              <w:rPr>
                <w:sz w:val="16"/>
                <w:lang w:val="en-US"/>
              </w:rPr>
              <w:t>(Note 1, 2)</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20"/>
                <w:lang w:val="en-US"/>
              </w:rPr>
              <w:t>-96 dBm</w:t>
            </w:r>
            <w:r>
              <w:rPr>
                <w:rFonts w:ascii="Times New Roman" w:hAnsi="Times New Roman"/>
                <w:sz w:val="16"/>
                <w:szCs w:val="20"/>
                <w:lang w:val="en-US"/>
              </w:rPr>
              <w:br w:type="textWrapping"/>
            </w:r>
            <w:r>
              <w:rPr>
                <w:rFonts w:ascii="Times New Roman" w:hAnsi="Times New Roman"/>
                <w:sz w:val="16"/>
                <w:szCs w:val="16"/>
                <w:lang w:val="en-US"/>
              </w:rPr>
              <w:t xml:space="preserve">Note: provided by </w:t>
            </w:r>
            <w:r>
              <w:rPr>
                <w:rFonts w:ascii="Times New Roman" w:hAnsi="Times New Roman"/>
                <w:sz w:val="16"/>
                <w:szCs w:val="16"/>
                <w:lang w:val="en-US"/>
              </w:rPr>
              <w:br w:type="textWrapping"/>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lang w:val="en-US"/>
              </w:rPr>
              <w:t>-</w:t>
            </w:r>
            <w:r>
              <w:rPr>
                <w:rFonts w:ascii="Cambria Math" w:hAnsi="Cambria Math" w:cs="Cambria Math"/>
                <w:sz w:val="16"/>
                <w:szCs w:val="16"/>
                <w:lang w:val="en-US"/>
              </w:rPr>
              <w:t>④</w:t>
            </w:r>
            <w:r>
              <w:rPr>
                <w:rFonts w:ascii="Times New Roman" w:hAnsi="Times New Roman"/>
                <w:sz w:val="16"/>
                <w:szCs w:val="16"/>
                <w:lang w:val="en-US"/>
              </w:rPr>
              <w:t>-</w:t>
            </w:r>
            <w:r>
              <w:rPr>
                <w:rFonts w:ascii="Cambria Math" w:hAnsi="Cambria Math" w:cs="Cambria Math"/>
                <w:sz w:val="16"/>
                <w:lang w:val="en-US"/>
              </w:rPr>
              <w:t>⑤</w:t>
            </w:r>
            <w:r>
              <w:rPr>
                <w:rFonts w:ascii="Times New Roman" w:hAnsi="Times New Roman"/>
                <w:sz w:val="16"/>
                <w:lang w:val="en-US"/>
              </w:rPr>
              <w:t>-</w:t>
            </w:r>
            <w:r>
              <w:rPr>
                <w:rFonts w:ascii="Cambria Math" w:hAnsi="Cambria Math" w:cs="Cambria Math"/>
                <w:sz w:val="16"/>
                <w:lang w:val="en-US"/>
              </w:rPr>
              <w:t>⑥</w:t>
            </w:r>
            <w:r>
              <w:rPr>
                <w:rFonts w:ascii="Times New Roman" w:hAnsi="Times New Roman"/>
                <w:sz w:val="16"/>
                <w:szCs w:val="16"/>
                <w:lang w:val="en-US"/>
              </w:rPr>
              <w:t>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-92.8 dBm</w:t>
            </w:r>
            <w:r>
              <w:rPr>
                <w:rFonts w:ascii="Times New Roman" w:hAnsi="Times New Roman"/>
                <w:sz w:val="16"/>
                <w:szCs w:val="20"/>
                <w:lang w:val="en-US"/>
              </w:rPr>
              <w:br w:type="textWrapping"/>
            </w:r>
            <w:r>
              <w:rPr>
                <w:rFonts w:ascii="Times New Roman" w:hAnsi="Times New Roman"/>
                <w:sz w:val="16"/>
                <w:szCs w:val="16"/>
                <w:lang w:val="en-US"/>
              </w:rPr>
              <w:t xml:space="preserve">Note: provided by </w:t>
            </w:r>
            <w:r>
              <w:rPr>
                <w:rFonts w:ascii="Times New Roman" w:hAnsi="Times New Roman"/>
                <w:sz w:val="16"/>
                <w:szCs w:val="16"/>
                <w:lang w:val="en-US"/>
              </w:rPr>
              <w:br w:type="textWrapping"/>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lang w:val="en-US"/>
              </w:rPr>
              <w:t>-</w:t>
            </w:r>
            <w:r>
              <w:rPr>
                <w:rFonts w:ascii="Cambria Math" w:hAnsi="Cambria Math" w:cs="Cambria Math"/>
                <w:sz w:val="16"/>
                <w:szCs w:val="16"/>
                <w:lang w:val="en-US"/>
              </w:rPr>
              <w:t>④</w:t>
            </w:r>
            <w:r>
              <w:rPr>
                <w:rFonts w:ascii="Times New Roman" w:hAnsi="Times New Roman"/>
                <w:sz w:val="16"/>
                <w:szCs w:val="16"/>
                <w:lang w:val="en-US"/>
              </w:rPr>
              <w:t>-</w:t>
            </w:r>
            <w:r>
              <w:rPr>
                <w:rFonts w:ascii="Cambria Math" w:hAnsi="Cambria Math" w:cs="Cambria Math"/>
                <w:sz w:val="16"/>
                <w:lang w:val="en-US"/>
              </w:rPr>
              <w:t>⑤</w:t>
            </w:r>
            <w:r>
              <w:rPr>
                <w:rFonts w:ascii="Times New Roman" w:hAnsi="Times New Roman"/>
                <w:sz w:val="16"/>
                <w:lang w:val="en-US"/>
              </w:rPr>
              <w:t>-</w:t>
            </w:r>
            <w:r>
              <w:rPr>
                <w:rFonts w:ascii="Cambria Math" w:hAnsi="Cambria Math" w:cs="Cambria Math"/>
                <w:sz w:val="16"/>
                <w:lang w:val="en-US"/>
              </w:rPr>
              <w:t>⑥</w:t>
            </w:r>
            <w:r>
              <w:rPr>
                <w:rFonts w:ascii="Times New Roman" w:hAnsi="Times New Roman"/>
                <w:sz w:val="16"/>
                <w:szCs w:val="16"/>
                <w:lang w:val="en-US"/>
              </w:rPr>
              <w:t>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rPr>
              <w:t>Receiver in high non-linearity</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eastAsia="zh-CN"/>
              </w:rPr>
              <w:t>-105</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hint="eastAsia"/>
                <w:sz w:val="16"/>
                <w:lang w:val="en-US" w:eastAsia="zh-CN"/>
              </w:rPr>
              <w:t>-</w:t>
            </w:r>
            <w:r>
              <w:rPr>
                <w:sz w:val="16"/>
                <w:lang w:val="en-US" w:eastAsia="zh-CN"/>
              </w:rPr>
              <w:t>111</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eastAsia="等线"/>
                <w:color w:val="000000"/>
                <w:sz w:val="16"/>
                <w:szCs w:val="16"/>
                <w:lang w:val="en-US"/>
              </w:rPr>
            </w:pPr>
            <w:r>
              <w:rPr>
                <w:rFonts w:eastAsia="等线"/>
                <w:color w:val="000000"/>
                <w:sz w:val="16"/>
                <w:szCs w:val="16"/>
                <w:lang w:val="en-US"/>
              </w:rPr>
              <w:t>-96</w:t>
            </w:r>
          </w:p>
          <w:p>
            <w:pPr>
              <w:jc w:val="center"/>
              <w:rPr>
                <w:rFonts w:ascii="Times New Roman" w:hAnsi="Times New Roman"/>
                <w:sz w:val="16"/>
                <w:szCs w:val="20"/>
                <w:lang w:val="en-US"/>
              </w:rPr>
            </w:pPr>
            <w:r>
              <w:rPr>
                <w:rFonts w:hint="eastAsia" w:ascii="宋体" w:hAnsi="宋体"/>
                <w:color w:val="000000"/>
                <w:sz w:val="16"/>
                <w:szCs w:val="16"/>
                <w:lang w:val="en-US"/>
              </w:rPr>
              <w:t>①</w:t>
            </w:r>
            <w:r>
              <w:rPr>
                <w:rFonts w:eastAsia="等线"/>
                <w:color w:val="000000"/>
                <w:sz w:val="16"/>
                <w:szCs w:val="16"/>
                <w:lang w:val="en-US"/>
              </w:rPr>
              <w:t>-</w:t>
            </w:r>
            <w:r>
              <w:rPr>
                <w:rFonts w:hint="eastAsia" w:ascii="宋体" w:hAnsi="宋体"/>
                <w:color w:val="000000"/>
                <w:sz w:val="16"/>
                <w:szCs w:val="16"/>
                <w:lang w:val="en-US"/>
              </w:rPr>
              <w:t>③</w:t>
            </w:r>
            <w:r>
              <w:rPr>
                <w:rFonts w:eastAsia="等线"/>
                <w:color w:val="000000"/>
                <w:sz w:val="16"/>
                <w:szCs w:val="16"/>
                <w:lang w:val="en-US"/>
              </w:rPr>
              <w:t>-</w:t>
            </w:r>
            <w:r>
              <w:rPr>
                <w:rFonts w:hint="eastAsia" w:ascii="宋体" w:hAnsi="宋体"/>
                <w:color w:val="000000"/>
                <w:sz w:val="16"/>
                <w:szCs w:val="16"/>
                <w:lang w:val="en-US"/>
              </w:rPr>
              <w:t>④</w:t>
            </w:r>
            <w:r>
              <w:rPr>
                <w:rFonts w:hint="eastAsia" w:eastAsia="等线"/>
                <w:color w:val="000000"/>
                <w:sz w:val="16"/>
                <w:szCs w:val="16"/>
                <w:lang w:val="en-US"/>
              </w:rPr>
              <w:t>-</w:t>
            </w:r>
            <w:r>
              <w:rPr>
                <w:rFonts w:hint="eastAsia" w:ascii="宋体" w:hAnsi="宋体"/>
                <w:color w:val="000000"/>
                <w:sz w:val="16"/>
                <w:szCs w:val="16"/>
                <w:lang w:val="en-US"/>
              </w:rPr>
              <w:t>⑤</w:t>
            </w:r>
            <w:r>
              <w:rPr>
                <w:rFonts w:eastAsia="等线"/>
                <w:color w:val="000000"/>
                <w:sz w:val="16"/>
                <w:szCs w:val="16"/>
                <w:lang w:val="en-US"/>
              </w:rPr>
              <w:t>-</w:t>
            </w:r>
            <w:r>
              <w:rPr>
                <w:rFonts w:hint="eastAsia" w:ascii="宋体" w:hAnsi="宋体"/>
                <w:color w:val="000000"/>
                <w:sz w:val="16"/>
                <w:szCs w:val="16"/>
                <w:lang w:val="en-US"/>
              </w:rPr>
              <w:t>⑥</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Times New Roman"/>
                <w:color w:val="000000"/>
                <w:sz w:val="16"/>
                <w:szCs w:val="16"/>
              </w:rPr>
              <w:t>-67 to -62 dBm/20MHz (at 46 dBc ACS)</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RX Beam nulling /isolation in RX sub-band</w:t>
            </w:r>
          </w:p>
          <w:p>
            <w:pPr>
              <w:jc w:val="center"/>
              <w:rPr>
                <w:sz w:val="16"/>
                <w:lang w:val="en-US"/>
              </w:rPr>
            </w:pP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SI−beam</m:t>
                      </m:r>
                      <m:ctrlPr>
                        <w:rPr>
                          <w:rFonts w:ascii="Cambria Math" w:hAnsi="Cambria Math"/>
                          <w:i/>
                          <w:iCs/>
                          <w:sz w:val="16"/>
                        </w:rPr>
                      </m:ctrlPr>
                    </m:sub>
                  </m:sSub>
                  <m:ctrlPr>
                    <w:rPr>
                      <w:rFonts w:ascii="Cambria Math" w:hAnsi="Cambria Math"/>
                      <w:i/>
                      <w:iCs/>
                      <w:sz w:val="16"/>
                    </w:rPr>
                  </m:ctrlPr>
                </m:e>
              </m:d>
              <m:r>
                <m:rPr/>
                <w:rPr>
                  <w:rFonts w:ascii="Cambria Math" w:hAnsi="Cambria Math"/>
                  <w:sz w:val="16"/>
                </w:rPr>
                <m:t xml:space="preserve"> </m:t>
              </m:r>
            </m:oMath>
            <w:r>
              <w:rPr>
                <w:sz w:val="16"/>
              </w:rPr>
              <w:t xml:space="preserve">= </w:t>
            </w:r>
            <w:r>
              <w:rPr>
                <w:rFonts w:ascii="Cambria Math" w:hAnsi="Cambria Math" w:cs="Cambria Math"/>
                <w:sz w:val="16"/>
                <w:lang w:val="en-US"/>
              </w:rPr>
              <w:t>⑨</w:t>
            </w:r>
            <w:r>
              <w:rPr>
                <w:sz w:val="16"/>
                <w:lang w:val="en-US"/>
              </w:rPr>
              <w:t xml:space="preserve">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20"/>
                <w:lang w:val="en-US"/>
              </w:rPr>
              <w:t>10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10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rPr>
              <w:t>RX processing does not mitigate analogue non-linearity</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hint="eastAsia"/>
                <w:sz w:val="16"/>
                <w:lang w:val="en-US" w:eastAsia="zh-CN"/>
              </w:rPr>
              <w:t>1</w:t>
            </w:r>
            <w:r>
              <w:rPr>
                <w:sz w:val="16"/>
                <w:lang w:val="en-US" w:eastAsia="zh-CN"/>
              </w:rPr>
              <w:t>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hint="eastAsia"/>
                <w:sz w:val="16"/>
                <w:lang w:val="en-US" w:eastAsia="zh-CN"/>
              </w:rPr>
              <w:t>1</w:t>
            </w:r>
            <w:r>
              <w:rPr>
                <w:sz w:val="16"/>
                <w:lang w:val="en-US" w:eastAsia="zh-CN"/>
              </w:rPr>
              <w:t>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等线"/>
                <w:color w:val="000000"/>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RX sensitivity degradation caused by RX beam nulling</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16"/>
                <w:lang w:val="en-US"/>
              </w:rPr>
              <w:t>Limited, ~0dB</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16"/>
                <w:lang w:val="en-US"/>
              </w:rPr>
            </w:pPr>
            <w:r>
              <w:rPr>
                <w:rFonts w:ascii="Times New Roman" w:hAnsi="Times New Roman"/>
                <w:sz w:val="16"/>
                <w:szCs w:val="16"/>
                <w:lang w:val="en-US"/>
              </w:rPr>
              <w:t>Limited, ~0dB</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16"/>
                <w:lang w:val="en-US"/>
              </w:rPr>
            </w:pPr>
            <w:r>
              <w:rPr>
                <w:sz w:val="16"/>
              </w:rPr>
              <w:t>Receiver saturated</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16"/>
                <w:lang w:val="en-US"/>
              </w:rPr>
            </w:pPr>
            <w:r>
              <w:rPr>
                <w:sz w:val="16"/>
                <w:lang w:val="en-US" w:eastAsia="zh-CN"/>
              </w:rPr>
              <w:t>Less than 0.5 dB loss</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16"/>
                <w:lang w:val="en-US"/>
              </w:rPr>
            </w:pPr>
            <w:r>
              <w:rPr>
                <w:sz w:val="16"/>
                <w:lang w:val="en-US" w:eastAsia="zh-CN"/>
              </w:rPr>
              <w:t>Less than 0.5 dB loss</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16"/>
                <w:lang w:val="en-US"/>
              </w:rPr>
            </w:pPr>
            <w:r>
              <w:rPr>
                <w:rFonts w:eastAsia="Times New Roman"/>
                <w:color w:val="000000"/>
                <w:sz w:val="16"/>
                <w:szCs w:val="16"/>
              </w:rPr>
              <w:t>0 dBc; should not assume further UL beamforming loss to maintain any UL gains</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sv-SE"/>
              </w:rPr>
            </w:pPr>
            <w:r>
              <w:rPr>
                <w:sz w:val="16"/>
                <w:lang w:val="sv-SE"/>
              </w:rPr>
              <w:t xml:space="preserve">Digital IC </w:t>
            </w: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m:t>
                      </m:r>
                      <m:r>
                        <m:rPr/>
                        <w:rPr>
                          <w:rFonts w:ascii="Cambria Math" w:hAnsi="Cambria Math"/>
                          <w:sz w:val="16"/>
                          <w:lang w:val="sv-SE"/>
                        </w:rPr>
                        <m:t>−</m:t>
                      </m:r>
                      <m:r>
                        <m:rPr/>
                        <w:rPr>
                          <w:rFonts w:ascii="Cambria Math" w:hAnsi="Cambria Math"/>
                          <w:sz w:val="16"/>
                        </w:rPr>
                        <m:t>digtial</m:t>
                      </m:r>
                      <m:ctrlPr>
                        <w:rPr>
                          <w:rFonts w:ascii="Cambria Math" w:hAnsi="Cambria Math"/>
                          <w:i/>
                          <w:iCs/>
                          <w:sz w:val="16"/>
                        </w:rPr>
                      </m:ctrlPr>
                    </m:sub>
                  </m:sSub>
                  <m:ctrlPr>
                    <w:rPr>
                      <w:rFonts w:ascii="Cambria Math" w:hAnsi="Cambria Math"/>
                      <w:i/>
                      <w:sz w:val="16"/>
                      <w:lang w:val="en-US"/>
                    </w:rPr>
                  </m:ctrlPr>
                </m:e>
              </m:d>
            </m:oMath>
            <w:r>
              <w:rPr>
                <w:sz w:val="16"/>
                <w:lang w:val="sv-SE"/>
              </w:rPr>
              <w:t xml:space="preserve"> = </w:t>
            </w:r>
            <w:r>
              <w:rPr>
                <w:rFonts w:ascii="Cambria Math" w:hAnsi="Cambria Math" w:cs="Cambria Math"/>
                <w:sz w:val="16"/>
                <w:lang w:val="sv-SE"/>
              </w:rPr>
              <w:t>⑦</w:t>
            </w:r>
            <w:r>
              <w:rPr>
                <w:sz w:val="16"/>
                <w:lang w:val="sv-SE"/>
              </w:rPr>
              <w:t xml:space="preserve">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20"/>
                <w:lang w:val="en-US"/>
              </w:rPr>
              <w:t>20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20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rPr>
              <w:t>Digital IC not possible due to receiver non-linearity and would anyhow be highly complex due to large number of TX/RX for wide area.</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rPr>
              <w:t>15</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eastAsia="zh-CN"/>
              </w:rPr>
              <w:t>15</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Cs w:val="20"/>
              </w:rPr>
              <w:t>15 dB</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 xml:space="preserve">Overall </w:t>
            </w:r>
            <w:r>
              <w:rPr>
                <w:sz w:val="16"/>
                <w:szCs w:val="16"/>
                <w:lang w:val="en-US"/>
              </w:rPr>
              <w:t xml:space="preserve">RSIC capability </w:t>
            </w:r>
            <m:oMath>
              <m:r>
                <m:rPr/>
                <w:rPr>
                  <w:rFonts w:ascii="Cambria Math" w:hAnsi="Cambria Math"/>
                  <w:sz w:val="16"/>
                  <w:szCs w:val="16"/>
                </w:rPr>
                <m:t>dB</m:t>
              </m:r>
              <m:d>
                <m:dPr>
                  <m:ctrlPr>
                    <w:rPr>
                      <w:rFonts w:ascii="Cambria Math" w:hAnsi="Cambria Math"/>
                      <w:i/>
                      <w:sz w:val="16"/>
                      <w:szCs w:val="16"/>
                    </w:rPr>
                  </m:ctrlPr>
                </m:dPr>
                <m:e>
                  <m:r>
                    <m:rPr/>
                    <w:rPr>
                      <w:rFonts w:ascii="Cambria Math" w:hAnsi="Cambria Math"/>
                      <w:sz w:val="16"/>
                      <w:szCs w:val="16"/>
                    </w:rPr>
                    <m:t>RSIC</m:t>
                  </m:r>
                  <m:ctrlPr>
                    <w:rPr>
                      <w:rFonts w:ascii="Cambria Math" w:hAnsi="Cambria Math"/>
                      <w:i/>
                      <w:sz w:val="16"/>
                      <w:szCs w:val="16"/>
                    </w:rPr>
                  </m:ctrlPr>
                </m:e>
              </m:d>
            </m:oMath>
            <w:r>
              <w:rPr>
                <w:sz w:val="16"/>
                <w:szCs w:val="16"/>
              </w:rPr>
              <w:t xml:space="preserve"> (Note 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20"/>
                <w:lang w:val="en-US"/>
              </w:rPr>
              <w:t>154.6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154.2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Transmitter: 125 dB</w:t>
            </w:r>
          </w:p>
          <w:p>
            <w:pPr>
              <w:jc w:val="center"/>
              <w:rPr>
                <w:rFonts w:ascii="Times New Roman" w:hAnsi="Times New Roman"/>
                <w:sz w:val="16"/>
                <w:szCs w:val="20"/>
                <w:lang w:val="en-US"/>
              </w:rPr>
            </w:pPr>
            <w:r>
              <w:rPr>
                <w:sz w:val="16"/>
              </w:rPr>
              <w:t>Receiver: N/A due to receiver saturation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eastAsia="zh-CN"/>
              </w:rPr>
              <w:t>-150.6</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eastAsia="zh-CN"/>
              </w:rPr>
              <w:t>-155.3</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Cs w:val="20"/>
              </w:rPr>
            </w:pPr>
            <w:r>
              <w:rPr>
                <w:szCs w:val="20"/>
              </w:rPr>
              <w:t>155 dB</w:t>
            </w:r>
          </w:p>
          <w:p>
            <w:pPr>
              <w:jc w:val="center"/>
              <w:rPr>
                <w:rFonts w:ascii="Times New Roman" w:hAnsi="Times New Roman"/>
                <w:sz w:val="16"/>
                <w:szCs w:val="20"/>
                <w:lang w:val="en-US"/>
              </w:rPr>
            </w:pPr>
            <w:r>
              <w:rPr>
                <w:rFonts w:cstheme="minorHAnsi"/>
                <w:szCs w:val="20"/>
              </w:rPr>
              <w:t>(</w:t>
            </w:r>
            <w:r>
              <w:rPr>
                <w:rFonts w:ascii="Cambria Math" w:hAnsi="Cambria Math" w:cs="Cambria Math"/>
                <w:szCs w:val="20"/>
              </w:rPr>
              <w:t>②+③</w:t>
            </w:r>
            <w:r>
              <w:rPr>
                <w:rFonts w:cstheme="minorHAnsi"/>
                <w:szCs w:val="20"/>
              </w:rPr>
              <w:t>+</w:t>
            </w:r>
            <w:r>
              <w:rPr>
                <w:rFonts w:ascii="Cambria Math" w:hAnsi="Cambria Math" w:cs="Cambria Math"/>
                <w:szCs w:val="20"/>
              </w:rPr>
              <w:t>④</w:t>
            </w:r>
            <w:r>
              <w:rPr>
                <w:rFonts w:cstheme="minorHAnsi"/>
                <w:szCs w:val="20"/>
              </w:rPr>
              <w:t>+</w:t>
            </w:r>
            <w:r>
              <w:rPr>
                <w:rFonts w:ascii="Cambria Math" w:hAnsi="Cambria Math" w:cs="Cambria Math"/>
                <w:szCs w:val="20"/>
              </w:rPr>
              <w:t>⑦</w:t>
            </w:r>
            <w:r>
              <w:rPr>
                <w:rFonts w:cstheme="minorHAnsi"/>
                <w:szCs w:val="20"/>
              </w:rPr>
              <w:t>)</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等线"/>
                <w:color w:val="000000"/>
                <w:sz w:val="16"/>
                <w:szCs w:val="16"/>
                <w:lang w:val="en-US"/>
              </w:rPr>
              <w:t>121.</w:t>
            </w:r>
            <w:r>
              <w:rPr>
                <w:rFonts w:hint="eastAsia" w:eastAsia="等线"/>
                <w:color w:val="000000"/>
                <w:sz w:val="16"/>
                <w:szCs w:val="16"/>
                <w:lang w:val="en-US"/>
              </w:rPr>
              <w:t>86</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Times New Roman"/>
                <w:color w:val="000000"/>
                <w:sz w:val="16"/>
                <w:szCs w:val="16"/>
              </w:rPr>
              <w:t>113 dBc to 118 dBc</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 xml:space="preserve">Noise floor </w:t>
            </w:r>
            <w:r>
              <w:rPr>
                <w:rFonts w:ascii="Cambria Math" w:hAnsi="Cambria Math" w:cs="Cambria Math"/>
                <w:sz w:val="16"/>
                <w:lang w:val="en-US"/>
              </w:rPr>
              <w:t>⑩</w:t>
            </w:r>
            <w:r>
              <w:rPr>
                <w:sz w:val="16"/>
                <w:lang w:val="en-US"/>
              </w:rPr>
              <w:t>dBm</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20"/>
                <w:lang w:val="en-US"/>
              </w:rPr>
              <w:t>-96dBm/20MHz</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-96dBm/20MHz</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rPr>
              <w:t>-96 dBm/CBW</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hint="eastAsia"/>
                <w:sz w:val="16"/>
                <w:lang w:val="en-US" w:eastAsia="zh-CN"/>
              </w:rPr>
              <w:t>-</w:t>
            </w:r>
            <w:r>
              <w:rPr>
                <w:sz w:val="16"/>
                <w:lang w:val="en-US" w:eastAsia="zh-CN"/>
              </w:rPr>
              <w:t>96 dBm/20 MHz</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hint="eastAsia"/>
                <w:sz w:val="16"/>
                <w:lang w:val="en-US" w:eastAsia="zh-CN"/>
              </w:rPr>
              <w:t>-</w:t>
            </w:r>
            <w:r>
              <w:rPr>
                <w:sz w:val="16"/>
                <w:lang w:val="en-US" w:eastAsia="zh-CN"/>
              </w:rPr>
              <w:t>96 dBm/20 MHz</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Cs w:val="20"/>
              </w:rPr>
              <w:t>-96 dBm/20 MHz @ 5dB noise figure</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等线"/>
                <w:color w:val="000000"/>
                <w:sz w:val="16"/>
                <w:szCs w:val="16"/>
                <w:lang w:val="en-US"/>
              </w:rPr>
              <w:t>-95.99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Times New Roman"/>
                <w:color w:val="000000"/>
                <w:sz w:val="16"/>
                <w:szCs w:val="16"/>
              </w:rPr>
              <w:t>-96 dBm/CBW (20 MHz)</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Residual Interference budget with 1 dB desens target (</w:t>
            </w:r>
            <w:r>
              <w:rPr>
                <w:rFonts w:ascii="Cambria Math" w:hAnsi="Cambria Math" w:cs="Cambria Math"/>
                <w:sz w:val="16"/>
                <w:lang w:val="en-US"/>
              </w:rPr>
              <w:t>⑪</w:t>
            </w:r>
            <w:r>
              <w:rPr>
                <w:sz w:val="16"/>
                <w:lang w:val="en-US"/>
              </w:rPr>
              <w:t>dBm=</w:t>
            </w:r>
            <w:r>
              <w:rPr>
                <w:rFonts w:ascii="Cambria Math" w:hAnsi="Cambria Math" w:cs="Cambria Math"/>
                <w:sz w:val="16"/>
                <w:lang w:val="en-US"/>
              </w:rPr>
              <w:t>⑩</w:t>
            </w:r>
            <w:r>
              <w:rPr>
                <w:sz w:val="16"/>
                <w:lang w:val="en-US"/>
              </w:rPr>
              <w:t>dBm-6dB)</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20"/>
                <w:lang w:val="en-US"/>
              </w:rPr>
              <w:t>-102 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-102 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rPr>
              <w:t>-102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hint="eastAsia"/>
                <w:sz w:val="16"/>
                <w:lang w:val="en-US" w:eastAsia="zh-CN"/>
              </w:rPr>
              <w:t>-</w:t>
            </w:r>
            <w:r>
              <w:rPr>
                <w:sz w:val="16"/>
                <w:lang w:val="en-US" w:eastAsia="zh-CN"/>
              </w:rPr>
              <w:t>102 dBm</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hint="eastAsia"/>
                <w:sz w:val="16"/>
                <w:lang w:val="en-US" w:eastAsia="zh-CN"/>
              </w:rPr>
              <w:t>-</w:t>
            </w:r>
            <w:r>
              <w:rPr>
                <w:sz w:val="16"/>
                <w:lang w:val="en-US" w:eastAsia="zh-CN"/>
              </w:rPr>
              <w:t>102 dBm</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Cs w:val="20"/>
              </w:rPr>
              <w:t>-102 dBm</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等线"/>
                <w:color w:val="000000"/>
                <w:sz w:val="16"/>
                <w:szCs w:val="16"/>
                <w:lang w:val="en-US"/>
              </w:rPr>
              <w:t>-101.99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Times New Roman"/>
                <w:color w:val="000000"/>
                <w:sz w:val="16"/>
                <w:szCs w:val="16"/>
              </w:rPr>
              <w:t>-102 dBm</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Required RSIC budget (</w:t>
            </w:r>
            <w:r>
              <w:rPr>
                <w:rFonts w:ascii="Cambria Math" w:hAnsi="Cambria Math" w:cs="Cambria Math"/>
                <w:sz w:val="16"/>
                <w:lang w:val="en-US"/>
              </w:rPr>
              <w:t>①</w:t>
            </w:r>
            <w:r>
              <w:rPr>
                <w:sz w:val="16"/>
                <w:lang w:val="en-US"/>
              </w:rPr>
              <w:t>-</w:t>
            </w:r>
            <w:r>
              <w:rPr>
                <w:rFonts w:ascii="Cambria Math" w:hAnsi="Cambria Math" w:cs="Cambria Math"/>
                <w:sz w:val="16"/>
                <w:lang w:val="en-US"/>
              </w:rPr>
              <w:t>⑪</w:t>
            </w:r>
            <w:r>
              <w:rPr>
                <w:sz w:val="16"/>
                <w:lang w:val="en-US"/>
              </w:rPr>
              <w:t>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szCs w:val="20"/>
                <w:lang w:val="en-US"/>
              </w:rPr>
              <w:t>151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151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rPr>
              <w:t>155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en-US" w:eastAsia="zh-CN"/>
              </w:rPr>
              <w:t>149</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hint="eastAsia"/>
                <w:sz w:val="16"/>
                <w:lang w:val="en-US" w:eastAsia="zh-CN"/>
              </w:rPr>
              <w:t>1</w:t>
            </w:r>
            <w:r>
              <w:rPr>
                <w:sz w:val="16"/>
                <w:lang w:val="en-US" w:eastAsia="zh-CN"/>
              </w:rPr>
              <w:t>55</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Cs w:val="20"/>
              </w:rPr>
              <w:t>151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等线"/>
                <w:color w:val="000000"/>
                <w:sz w:val="16"/>
                <w:szCs w:val="16"/>
                <w:lang w:val="en-US"/>
              </w:rPr>
              <w:t>150.99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eastAsia="Times New Roman"/>
                <w:color w:val="000000"/>
                <w:sz w:val="16"/>
                <w:szCs w:val="16"/>
              </w:rPr>
              <w:t>156 dBc</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8"/>
              </w:rPr>
              <w:t>SBFD configuration</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lang w:val="en-US"/>
              </w:rPr>
              <w:t>DUD(40-20-40MHz)</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ascii="Times New Roman" w:hAnsi="Times New Roman"/>
                <w:sz w:val="16"/>
                <w:lang w:val="en-US"/>
              </w:rPr>
              <w:t>DUD(40-20-40MHz)</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rPr>
              <w:t>40-20-40 MHz</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Cs w:val="20"/>
              </w:rPr>
              <w:t>DUD</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eastAsia="等线"/>
                <w:color w:val="000000"/>
                <w:sz w:val="16"/>
                <w:szCs w:val="16"/>
                <w:lang w:val="en-US"/>
              </w:rPr>
              <w:t>40-20-40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eastAsia="Times New Roman"/>
                <w:color w:val="000000"/>
                <w:sz w:val="16"/>
                <w:szCs w:val="16"/>
              </w:rPr>
              <w:t>DUD (40/20/40 MHz)</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8"/>
              </w:rPr>
              <w:t>Guardband assumption (if exist)</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lang w:val="en-US"/>
              </w:rPr>
              <w:t>5 PRB</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ascii="Times New Roman" w:hAnsi="Times New Roman"/>
                <w:sz w:val="16"/>
                <w:lang w:val="en-US"/>
              </w:rPr>
              <w:t>5 PRB</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rPr>
              <w:t>5 PRB.</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lang w:val="en-US"/>
              </w:rPr>
              <w:t>Existing SU</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lang w:val="en-US"/>
              </w:rPr>
              <w:t>Existing SU</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Cs w:val="20"/>
              </w:rPr>
              <w:t>5 PRBs</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eastAsia="Times New Roman"/>
                <w:color w:val="000000"/>
                <w:sz w:val="16"/>
                <w:szCs w:val="16"/>
              </w:rPr>
              <w:t>5 RB (1.8 MHz)</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8"/>
              </w:rPr>
              <w:t>bandwidth over which suppression is achieved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r>
              <w:rPr>
                <w:rFonts w:ascii="Times New Roman" w:hAnsi="Times New Roman"/>
                <w:sz w:val="16"/>
                <w:lang w:val="en-US"/>
              </w:rPr>
              <w:t>100MHz</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ascii="Times New Roman" w:hAnsi="Times New Roman"/>
                <w:sz w:val="16"/>
                <w:lang w:val="en-US"/>
              </w:rPr>
              <w:t>100MHz</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rPr>
              <w:t>&gt;300 MHz</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lang w:val="en-US" w:eastAsia="zh-CN"/>
              </w:rPr>
              <w:t>Several hundred MHz</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lang w:val="en-US" w:eastAsia="zh-CN"/>
              </w:rPr>
              <w:t>Several hundred MHz</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Cs w:val="20"/>
              </w:rPr>
              <w:t>100MHz</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8"/>
              </w:rPr>
              <w:t>Others</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sz w:val="16"/>
                <w:lang w:val="en-US"/>
              </w:rPr>
            </w:pP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p>
        </w:tc>
      </w:tr>
    </w:tbl>
    <w:p>
      <w:pPr>
        <w:spacing w:after="180"/>
        <w:rPr>
          <w:rFonts w:ascii="Times New Roman" w:hAnsi="Times New Roman" w:eastAsia="等线"/>
          <w:iCs/>
          <w:szCs w:val="20"/>
        </w:rPr>
      </w:pPr>
    </w:p>
    <w:p>
      <w:pPr>
        <w:rPr>
          <w:rFonts w:ascii="Times New Roman" w:hAnsi="Times New Roman" w:eastAsia="等线"/>
          <w:iCs/>
          <w:szCs w:val="20"/>
        </w:rPr>
      </w:pPr>
      <w:r>
        <w:rPr>
          <w:rFonts w:ascii="Times New Roman" w:hAnsi="Times New Roman" w:eastAsia="等线"/>
          <w:iCs/>
          <w:szCs w:val="20"/>
        </w:rPr>
        <w:br w:type="page"/>
      </w:r>
    </w:p>
    <w:p>
      <w:pPr>
        <w:keepNext/>
        <w:keepLines/>
        <w:spacing w:before="120" w:after="180"/>
        <w:outlineLvl w:val="2"/>
        <w:rPr>
          <w:rFonts w:ascii="Times New Roman" w:hAnsi="Times New Roman" w:eastAsia="等线"/>
          <w:iCs/>
          <w:szCs w:val="20"/>
        </w:rPr>
        <w:sectPr>
          <w:footnotePr>
            <w:numRestart w:val="eachSect"/>
          </w:footnotePr>
          <w:type w:val="continuous"/>
          <w:pgSz w:w="16840" w:h="11907" w:orient="landscape"/>
          <w:pgMar w:top="1134" w:right="1276" w:bottom="1134" w:left="1276" w:header="851" w:footer="340" w:gutter="0"/>
          <w:cols w:space="720" w:num="1"/>
          <w:formProt w:val="0"/>
          <w:docGrid w:linePitch="272" w:charSpace="0"/>
        </w:sectPr>
      </w:pPr>
    </w:p>
    <w:p>
      <w:pPr>
        <w:pStyle w:val="6"/>
      </w:pPr>
      <w:r>
        <w:rPr>
          <w:lang w:eastAsia="zh-CN"/>
        </w:rPr>
        <w:t>9</w:t>
      </w:r>
      <w:r>
        <w:rPr>
          <w:rFonts w:hint="eastAsia"/>
          <w:lang w:eastAsia="zh-CN"/>
        </w:rPr>
        <w:t>.2.1</w:t>
      </w:r>
      <w:r>
        <w:rPr>
          <w:lang w:eastAsia="zh-CN"/>
        </w:rPr>
        <w:t>.2</w:t>
      </w:r>
      <w:r>
        <w:tab/>
      </w:r>
      <w:r>
        <w:t>Feasibility study on self-interference</w:t>
      </w:r>
    </w:p>
    <w:p>
      <w:pPr>
        <w:spacing w:after="180"/>
        <w:rPr>
          <w:rFonts w:ascii="Times New Roman" w:hAnsi="Times New Roman" w:eastAsia="等线"/>
          <w:i/>
          <w:color w:val="0000FF"/>
          <w:szCs w:val="20"/>
        </w:rPr>
      </w:pPr>
      <w:r>
        <w:rPr>
          <w:rFonts w:ascii="Times New Roman" w:hAnsi="Times New Roman" w:eastAsia="等线"/>
          <w:i/>
          <w:color w:val="0000FF"/>
          <w:szCs w:val="20"/>
        </w:rPr>
        <w:t xml:space="preserve">Editor's note: This section captures the feasibility study on self-interference based on individual companies’ analysis. </w:t>
      </w:r>
    </w:p>
    <w:p>
      <w:pPr>
        <w:pStyle w:val="7"/>
      </w:pPr>
      <w:r>
        <w:rPr>
          <w:lang w:eastAsia="zh-CN"/>
        </w:rPr>
        <w:t>9</w:t>
      </w:r>
      <w:r>
        <w:rPr>
          <w:rFonts w:hint="eastAsia"/>
          <w:lang w:eastAsia="zh-CN"/>
        </w:rPr>
        <w:t>.2.1</w:t>
      </w:r>
      <w:r>
        <w:rPr>
          <w:lang w:eastAsia="zh-CN"/>
        </w:rPr>
        <w:t>.2.1</w:t>
      </w:r>
      <w:r>
        <w:tab/>
      </w:r>
      <w:r>
        <w:t>Samsung</w:t>
      </w:r>
    </w:p>
    <w:p>
      <w:pPr>
        <w:spacing w:after="180"/>
        <w:rPr>
          <w:rFonts w:ascii="Times New Roman" w:hAnsi="Times New Roman" w:eastAsia="等线"/>
          <w:i/>
          <w:color w:val="0000FF"/>
          <w:szCs w:val="20"/>
        </w:rPr>
      </w:pPr>
      <w:r>
        <w:rPr>
          <w:rFonts w:ascii="Times New Roman" w:hAnsi="Times New Roman" w:eastAsia="等线"/>
          <w:i/>
          <w:color w:val="0000FF"/>
          <w:szCs w:val="20"/>
        </w:rPr>
        <w:t xml:space="preserve">Editor's note: Individual company may provide the analysis assumption/configuration used for the corresponding analysis summarized in 9.2.1.1. Additionally, the views on the preference/views on component technology and corresponding trade-off can be provided and analysed.  </w:t>
      </w: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pPr>
        <w:spacing w:after="180"/>
        <w:jc w:val="both"/>
        <w:rPr>
          <w:rFonts w:ascii="Times New Roman" w:hAnsi="Times New Roman" w:eastAsiaTheme="minorEastAsia"/>
          <w:lang w:val="en-US" w:eastAsia="zh-CN"/>
        </w:rPr>
      </w:pPr>
    </w:p>
    <w:p>
      <w:pPr>
        <w:jc w:val="center"/>
        <w:rPr>
          <w:rFonts w:eastAsia="等线"/>
          <w:lang w:eastAsia="zh-CN"/>
        </w:rPr>
      </w:pPr>
      <w:r>
        <w:rPr>
          <w:lang w:eastAsia="ko-KR"/>
        </w:rPr>
        <w:drawing>
          <wp:inline distT="0" distB="0" distL="0" distR="0">
            <wp:extent cx="4482465" cy="1754505"/>
            <wp:effectExtent l="0" t="0" r="635" b="10795"/>
            <wp:docPr id="9" name="그림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1" descr="Diagram&#10;&#10;Description automatically generated"/>
                    <pic:cNvPicPr>
                      <a:picLocks noChangeAspect="1"/>
                    </pic:cNvPicPr>
                  </pic:nvPicPr>
                  <pic:blipFill>
                    <a:blip r:embed="rId9"/>
                    <a:stretch>
                      <a:fillRect/>
                    </a:stretch>
                  </pic:blipFill>
                  <pic:spPr>
                    <a:xfrm>
                      <a:off x="0" y="0"/>
                      <a:ext cx="4521505" cy="1770330"/>
                    </a:xfrm>
                    <a:prstGeom prst="rect">
                      <a:avLst/>
                    </a:prstGeom>
                  </pic:spPr>
                </pic:pic>
              </a:graphicData>
            </a:graphic>
          </wp:inline>
        </w:drawing>
      </w:r>
    </w:p>
    <w:p>
      <w:pPr>
        <w:pStyle w:val="29"/>
        <w:jc w:val="center"/>
        <w:rPr>
          <w:b w:val="0"/>
          <w:bCs/>
        </w:rPr>
      </w:pPr>
      <w:r>
        <w:t>Figure 9.2.1.2.1-1:</w:t>
      </w:r>
      <w:r>
        <w:rPr>
          <w:b w:val="0"/>
          <w:bCs/>
        </w:rPr>
        <w:t xml:space="preserve"> gNB transceiver architecture with self-interference cancellation capability</w:t>
      </w:r>
    </w:p>
    <w:p>
      <w:pPr>
        <w:jc w:val="both"/>
        <w:rPr>
          <w:rFonts w:cs="Arial"/>
        </w:rPr>
      </w:pPr>
    </w:p>
    <w:p>
      <w:pPr>
        <w:pStyle w:val="41"/>
        <w:spacing w:before="120"/>
        <w:jc w:val="both"/>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p>
    <w:p>
      <w:pPr>
        <w:spacing w:after="180"/>
        <w:jc w:val="both"/>
        <w:rPr>
          <w:rFonts w:ascii="Times New Roman" w:hAnsi="Times New Roman" w:eastAsiaTheme="minorEastAsia"/>
          <w:b/>
          <w:bCs/>
          <w:lang w:val="en-US" w:eastAsia="zh-CN"/>
        </w:rPr>
      </w:pPr>
      <w:r>
        <w:rPr>
          <w:rFonts w:ascii="Times New Roman" w:hAnsi="Times New Roman" w:eastAsiaTheme="minorEastAsia"/>
          <w:b/>
          <w:bCs/>
          <w:lang w:val="en-US" w:eastAsia="zh-CN"/>
        </w:rPr>
        <w:t xml:space="preserve">Spatial Isolation by Antenna Design </w:t>
      </w: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Figure 9.2.1.2.1-2 demonstrates the S21 measurement results with respect to the distance between upper and lower antenna panels in our FR1 3.5 GHz SBFD testbed.</w:t>
      </w:r>
      <w:r>
        <w:t xml:space="preserve"> </w:t>
      </w:r>
    </w:p>
    <w:p>
      <w:pPr>
        <w:jc w:val="center"/>
      </w:pPr>
      <w:r>
        <w:rPr>
          <w:rFonts w:hint="eastAsia"/>
          <w:lang w:eastAsia="ko-KR"/>
        </w:rPr>
        <w:drawing>
          <wp:inline distT="0" distB="0" distL="0" distR="0">
            <wp:extent cx="1351280" cy="1796415"/>
            <wp:effectExtent l="0" t="0" r="7620" b="698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65992" cy="1815700"/>
                    </a:xfrm>
                    <a:prstGeom prst="rect">
                      <a:avLst/>
                    </a:prstGeom>
                    <a:noFill/>
                    <a:ln>
                      <a:noFill/>
                    </a:ln>
                  </pic:spPr>
                </pic:pic>
              </a:graphicData>
            </a:graphic>
          </wp:inline>
        </w:drawing>
      </w:r>
      <w:r>
        <w:t xml:space="preserve">      </w:t>
      </w:r>
      <w:r>
        <w:rPr>
          <w:rFonts w:eastAsia="等线"/>
          <w:lang w:eastAsia="ko-KR"/>
        </w:rPr>
        <w:drawing>
          <wp:inline distT="0" distB="0" distL="0" distR="0">
            <wp:extent cx="973455" cy="1812290"/>
            <wp:effectExtent l="0" t="0" r="4445" b="3810"/>
            <wp:docPr id="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97767" cy="1857936"/>
                    </a:xfrm>
                    <a:prstGeom prst="rect">
                      <a:avLst/>
                    </a:prstGeom>
                    <a:noFill/>
                  </pic:spPr>
                </pic:pic>
              </a:graphicData>
            </a:graphic>
          </wp:inline>
        </w:drawing>
      </w:r>
      <w:r>
        <w:rPr>
          <w:rFonts w:hint="eastAsia"/>
        </w:rPr>
        <w:t xml:space="preserve">   </w:t>
      </w:r>
      <w:r>
        <w:rPr>
          <w:lang w:eastAsia="ko-KR"/>
        </w:rPr>
        <w:drawing>
          <wp:inline distT="0" distB="0" distL="0" distR="0">
            <wp:extent cx="2337435" cy="1812925"/>
            <wp:effectExtent l="0" t="0" r="12065" b="3175"/>
            <wp:docPr id="11" name="그림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8" descr="Chart, line char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l="3405" t="2702" r="2777" b="4860"/>
                    <a:stretch>
                      <a:fillRect/>
                    </a:stretch>
                  </pic:blipFill>
                  <pic:spPr>
                    <a:xfrm>
                      <a:off x="0" y="0"/>
                      <a:ext cx="2360626" cy="1831057"/>
                    </a:xfrm>
                    <a:prstGeom prst="rect">
                      <a:avLst/>
                    </a:prstGeom>
                    <a:noFill/>
                    <a:ln>
                      <a:noFill/>
                    </a:ln>
                  </pic:spPr>
                </pic:pic>
              </a:graphicData>
            </a:graphic>
          </wp:inline>
        </w:drawing>
      </w:r>
      <w:r>
        <w:rPr>
          <w:rFonts w:hint="eastAsia"/>
        </w:rPr>
        <w:t xml:space="preserve"> </w:t>
      </w:r>
    </w:p>
    <w:p>
      <w:pPr>
        <w:pStyle w:val="29"/>
        <w:jc w:val="center"/>
      </w:pPr>
      <w:r>
        <w:rPr>
          <w:b w:val="0"/>
          <w:bCs/>
        </w:rPr>
        <w:t>Figure 9.2.1.2.1-2: FR1 testbed and SIC performance when varying distance between upper and lower panel</w:t>
      </w: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pPr>
        <w:spacing w:after="180"/>
        <w:jc w:val="both"/>
        <w:rPr>
          <w:rFonts w:ascii="Times New Roman" w:hAnsi="Times New Roman"/>
          <w:szCs w:val="20"/>
        </w:rPr>
      </w:pPr>
      <w:r>
        <w:rPr>
          <w:rFonts w:hint="eastAsia" w:ascii="Times New Roman" w:hAnsi="Times New Roman" w:eastAsiaTheme="minorEastAsia"/>
          <w:lang w:val="en-US" w:eastAsia="zh-CN"/>
        </w:rPr>
        <w:t>A</w:t>
      </w:r>
      <w:r>
        <w:rPr>
          <w:rFonts w:ascii="Times New Roman" w:hAnsi="Times New Roman" w:eastAsiaTheme="minorEastAsia"/>
          <w:lang w:val="en-US" w:eastAsia="zh-CN"/>
        </w:rPr>
        <w:t xml:space="preserve">ccording to the applied mechanisms and measurement results, the achievable level for TX and RX spatial isolation without impact on radiation pattern based on compact antenna size is around 80dB for FR1. </w:t>
      </w:r>
    </w:p>
    <w:p>
      <w:pPr>
        <w:spacing w:after="180"/>
        <w:jc w:val="both"/>
        <w:rPr>
          <w:rFonts w:ascii="Times New Roman" w:hAnsi="Times New Roman" w:eastAsiaTheme="minorEastAsia"/>
          <w:b/>
          <w:bCs/>
          <w:lang w:val="en-US" w:eastAsia="zh-CN"/>
        </w:rPr>
      </w:pPr>
      <w:r>
        <w:rPr>
          <w:rFonts w:ascii="Times New Roman" w:hAnsi="Times New Roman" w:eastAsiaTheme="minorEastAsia"/>
          <w:b/>
          <w:bCs/>
          <w:lang w:val="en-US" w:eastAsia="zh-CN"/>
        </w:rPr>
        <w:t>TX and RX beam nulling/isolation</w:t>
      </w: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The effect of beam nulling for isolation depends</w:t>
      </w:r>
      <w:r>
        <w:rPr>
          <w:rFonts w:hint="eastAsia" w:ascii="Times New Roman" w:hAnsi="Times New Roman" w:eastAsiaTheme="minorEastAsia"/>
          <w:lang w:val="en-US" w:eastAsia="zh-CN"/>
        </w:rPr>
        <w:t xml:space="preserve"> on implementation and antenna array size</w:t>
      </w:r>
      <w:r>
        <w:rPr>
          <w:rFonts w:ascii="Times New Roman" w:hAnsi="Times New Roman" w:eastAsiaTheme="minorEastAsia"/>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pPr>
        <w:spacing w:after="180"/>
        <w:jc w:val="both"/>
        <w:rPr>
          <w:rFonts w:ascii="Times New Roman" w:hAnsi="Times New Roman" w:eastAsiaTheme="minorEastAsia"/>
          <w:b/>
          <w:bCs/>
          <w:lang w:val="en-US" w:eastAsia="zh-CN"/>
        </w:rPr>
      </w:pPr>
      <w:r>
        <w:rPr>
          <w:rFonts w:ascii="Times New Roman" w:hAnsi="Times New Roman" w:eastAsiaTheme="minorEastAsia"/>
          <w:b/>
          <w:bCs/>
          <w:lang w:val="en-US" w:eastAsia="zh-CN"/>
        </w:rPr>
        <w:t>Frequency isolation at TX</w:t>
      </w: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For SBFD, in which the</w:t>
      </w:r>
      <w:r>
        <w:rPr>
          <w:rFonts w:hint="eastAsia" w:ascii="Times New Roman" w:hAnsi="Times New Roman" w:eastAsiaTheme="minorEastAsia"/>
          <w:lang w:val="en-US" w:eastAsia="zh-CN"/>
        </w:rPr>
        <w:t xml:space="preserve"> </w:t>
      </w:r>
      <w:r>
        <w:rPr>
          <w:rFonts w:ascii="Times New Roman" w:hAnsi="Times New Roman" w:eastAsiaTheme="minorEastAsia"/>
          <w:lang w:val="en-US" w:eastAsia="zh-CN"/>
        </w:rPr>
        <w:t>Tx</w:t>
      </w:r>
      <w:r>
        <w:rPr>
          <w:rFonts w:hint="eastAsia" w:ascii="Times New Roman" w:hAnsi="Times New Roman" w:eastAsiaTheme="minorEastAsia"/>
          <w:lang w:val="en-US" w:eastAsia="zh-CN"/>
        </w:rPr>
        <w:t xml:space="preserve"> signal and the </w:t>
      </w:r>
      <w:r>
        <w:rPr>
          <w:rFonts w:ascii="Times New Roman" w:hAnsi="Times New Roman" w:eastAsiaTheme="minorEastAsia"/>
          <w:lang w:val="en-US" w:eastAsia="zh-CN"/>
        </w:rPr>
        <w:t>Rx</w:t>
      </w:r>
      <w:r>
        <w:rPr>
          <w:rFonts w:hint="eastAsia" w:ascii="Times New Roman" w:hAnsi="Times New Roman" w:eastAsiaTheme="minorEastAsia"/>
          <w:lang w:val="en-US" w:eastAsia="zh-CN"/>
        </w:rPr>
        <w:t xml:space="preserve"> signal are </w:t>
      </w:r>
      <w:r>
        <w:rPr>
          <w:rFonts w:ascii="Times New Roman" w:hAnsi="Times New Roman" w:eastAsiaTheme="minorEastAsia"/>
          <w:lang w:val="en-US" w:eastAsia="zh-CN"/>
        </w:rPr>
        <w:t xml:space="preserve">respectively </w:t>
      </w:r>
      <w:r>
        <w:rPr>
          <w:rFonts w:hint="eastAsia" w:ascii="Times New Roman" w:hAnsi="Times New Roman" w:eastAsiaTheme="minorEastAsia"/>
          <w:lang w:val="en-US" w:eastAsia="zh-CN"/>
        </w:rPr>
        <w:t>allocated to non-overlapp</w:t>
      </w:r>
      <w:r>
        <w:rPr>
          <w:rFonts w:ascii="Times New Roman" w:hAnsi="Times New Roman" w:eastAsiaTheme="minorEastAsia"/>
          <w:lang w:val="en-US" w:eastAsia="zh-CN"/>
        </w:rPr>
        <w:t>ing</w:t>
      </w:r>
      <w:r>
        <w:rPr>
          <w:rFonts w:hint="eastAsia" w:ascii="Times New Roman" w:hAnsi="Times New Roman" w:eastAsiaTheme="minorEastAsia"/>
          <w:lang w:val="en-US" w:eastAsia="zh-CN"/>
        </w:rPr>
        <w:t xml:space="preserve"> frequency</w:t>
      </w:r>
      <w:r>
        <w:rPr>
          <w:rFonts w:ascii="Times New Roman" w:hAnsi="Times New Roman" w:eastAsiaTheme="minorEastAsia"/>
          <w:lang w:val="en-US" w:eastAsia="zh-CN"/>
        </w:rPr>
        <w:t xml:space="preserve">-domain resources on the same time-domain symbol for simultaneous transmission and reception, at least the waveform roll-off therefore reduces </w:t>
      </w:r>
      <w:r>
        <w:rPr>
          <w:rFonts w:hint="eastAsia" w:ascii="Times New Roman" w:hAnsi="Times New Roman" w:eastAsiaTheme="minorEastAsia"/>
          <w:lang w:val="en-US" w:eastAsia="zh-CN"/>
        </w:rPr>
        <w:t xml:space="preserve">the magnitude of </w:t>
      </w:r>
      <w:r>
        <w:rPr>
          <w:rFonts w:ascii="Times New Roman" w:hAnsi="Times New Roman" w:eastAsiaTheme="minorEastAsia"/>
          <w:lang w:val="en-US" w:eastAsia="zh-CN"/>
        </w:rPr>
        <w:t xml:space="preserve">the Tx-Rx interference to which the Rx </w:t>
      </w:r>
      <w:r>
        <w:rPr>
          <w:rFonts w:hint="eastAsia" w:ascii="Times New Roman" w:hAnsi="Times New Roman" w:eastAsiaTheme="minorEastAsia"/>
          <w:lang w:val="en-US" w:eastAsia="zh-CN"/>
        </w:rPr>
        <w:t>signal</w:t>
      </w:r>
      <w:r>
        <w:rPr>
          <w:rFonts w:ascii="Times New Roman" w:hAnsi="Times New Roman" w:eastAsiaTheme="minorEastAsia"/>
          <w:lang w:val="en-US" w:eastAsia="zh-CN"/>
        </w:rPr>
        <w:t xml:space="preserve"> is subjected</w:t>
      </w:r>
      <w:r>
        <w:rPr>
          <w:rFonts w:hint="eastAsia" w:ascii="Times New Roman" w:hAnsi="Times New Roman" w:eastAsiaTheme="minorEastAsia"/>
          <w:lang w:val="en-US" w:eastAsia="zh-CN"/>
        </w:rPr>
        <w:t xml:space="preserve">. </w:t>
      </w:r>
      <w:r>
        <w:rPr>
          <w:rFonts w:ascii="Times New Roman" w:hAnsi="Times New Roman" w:eastAsiaTheme="minorEastAsia"/>
          <w:lang w:val="en-US" w:eastAsia="zh-CN"/>
        </w:rPr>
        <w:t xml:space="preserve">Additionally, BB filtering can be applied to further increase the achievable isolation. The use of frequency-domain </w:t>
      </w:r>
      <w:r>
        <w:rPr>
          <w:rFonts w:hint="eastAsia" w:ascii="Times New Roman" w:hAnsi="Times New Roman" w:eastAsiaTheme="minorEastAsia"/>
          <w:lang w:val="en-US" w:eastAsia="zh-CN"/>
        </w:rPr>
        <w:t xml:space="preserve">isolation </w:t>
      </w:r>
      <w:r>
        <w:rPr>
          <w:rFonts w:ascii="Times New Roman" w:hAnsi="Times New Roman" w:eastAsiaTheme="minorEastAsia"/>
          <w:lang w:val="en-US" w:eastAsia="zh-CN"/>
        </w:rPr>
        <w:t xml:space="preserve">between the Tx and Rx signal allocations </w:t>
      </w:r>
      <w:r>
        <w:rPr>
          <w:rFonts w:hint="eastAsia" w:ascii="Times New Roman" w:hAnsi="Times New Roman" w:eastAsiaTheme="minorEastAsia"/>
          <w:lang w:val="en-US" w:eastAsia="zh-CN"/>
        </w:rPr>
        <w:t xml:space="preserve">is </w:t>
      </w:r>
      <w:r>
        <w:rPr>
          <w:rFonts w:ascii="Times New Roman" w:hAnsi="Times New Roman" w:eastAsiaTheme="minorEastAsia"/>
          <w:lang w:val="en-US" w:eastAsia="zh-CN"/>
        </w:rPr>
        <w:t xml:space="preserve">primarily an approach </w:t>
      </w:r>
      <w:r>
        <w:rPr>
          <w:rFonts w:hint="eastAsia" w:ascii="Times New Roman" w:hAnsi="Times New Roman" w:eastAsiaTheme="minorEastAsia"/>
          <w:lang w:val="en-US" w:eastAsia="zh-CN"/>
        </w:rPr>
        <w:t xml:space="preserve">that </w:t>
      </w:r>
      <w:r>
        <w:rPr>
          <w:rFonts w:ascii="Times New Roman" w:hAnsi="Times New Roman" w:eastAsiaTheme="minorEastAsia"/>
          <w:lang w:val="en-US" w:eastAsia="zh-CN"/>
        </w:rPr>
        <w:t xml:space="preserve">serves the purpose of reducing </w:t>
      </w:r>
      <w:r>
        <w:rPr>
          <w:rFonts w:hint="eastAsia" w:ascii="Times New Roman" w:hAnsi="Times New Roman" w:eastAsiaTheme="minorEastAsia"/>
          <w:lang w:val="en-US" w:eastAsia="zh-CN"/>
        </w:rPr>
        <w:t xml:space="preserve">the amount of </w:t>
      </w:r>
      <w:r>
        <w:rPr>
          <w:rFonts w:ascii="Times New Roman" w:hAnsi="Times New Roman" w:eastAsiaTheme="minorEastAsia"/>
          <w:lang w:val="en-US" w:eastAsia="zh-CN"/>
        </w:rPr>
        <w:t>self-</w:t>
      </w:r>
      <w:r>
        <w:rPr>
          <w:rFonts w:hint="eastAsia" w:ascii="Times New Roman" w:hAnsi="Times New Roman" w:eastAsiaTheme="minorEastAsia"/>
          <w:lang w:val="en-US" w:eastAsia="zh-CN"/>
        </w:rPr>
        <w:t xml:space="preserve">interference </w:t>
      </w:r>
      <w:r>
        <w:rPr>
          <w:rFonts w:ascii="Times New Roman" w:hAnsi="Times New Roman" w:eastAsiaTheme="minorEastAsia"/>
          <w:lang w:val="en-US" w:eastAsia="zh-CN"/>
        </w:rPr>
        <w:t xml:space="preserve">which must be further cancelled by a </w:t>
      </w:r>
      <w:r>
        <w:rPr>
          <w:rFonts w:hint="eastAsia" w:ascii="Times New Roman" w:hAnsi="Times New Roman" w:eastAsiaTheme="minorEastAsia"/>
          <w:lang w:val="en-US" w:eastAsia="zh-CN"/>
        </w:rPr>
        <w:t xml:space="preserve">digital </w:t>
      </w:r>
      <w:r>
        <w:rPr>
          <w:rFonts w:ascii="Times New Roman" w:hAnsi="Times New Roman" w:eastAsiaTheme="minorEastAsia"/>
          <w:lang w:val="en-US" w:eastAsia="zh-CN"/>
        </w:rPr>
        <w:t xml:space="preserve">cancellation stage. </w:t>
      </w: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Pr>
          <w:rFonts w:hint="eastAsia" w:ascii="Times New Roman" w:hAnsi="Times New Roman" w:eastAsiaTheme="minorEastAsia"/>
          <w:lang w:val="en-US" w:eastAsia="zh-CN"/>
        </w:rPr>
        <w:t>is determined by the non-linear characteristics of the PA</w:t>
      </w:r>
      <w:r>
        <w:rPr>
          <w:rFonts w:ascii="Times New Roman" w:hAnsi="Times New Roman" w:eastAsiaTheme="minorEastAsia"/>
          <w:lang w:val="en-US" w:eastAsia="zh-CN"/>
        </w:rPr>
        <w:t xml:space="preserve"> and corresponding RF requirements are set by RAN4, e.g., 45 dBc for the gNB Tx</w:t>
      </w:r>
      <w:r>
        <w:rPr>
          <w:rFonts w:hint="eastAsia" w:ascii="Times New Roman" w:hAnsi="Times New Roman" w:eastAsiaTheme="minorEastAsia"/>
          <w:lang w:val="en-US" w:eastAsia="zh-CN"/>
        </w:rPr>
        <w:t>.</w:t>
      </w: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Pr>
          <w:rFonts w:hint="eastAsia" w:ascii="Times New Roman" w:hAnsi="Times New Roman" w:eastAsiaTheme="minorEastAsia"/>
          <w:lang w:val="en-US" w:eastAsia="zh-CN"/>
        </w:rPr>
        <w:t>DPD</w:t>
      </w:r>
      <w:r>
        <w:rPr>
          <w:rFonts w:ascii="Times New Roman" w:hAnsi="Times New Roman" w:eastAsiaTheme="minorEastAsia"/>
          <w:lang w:val="en-US" w:eastAsia="zh-CN"/>
        </w:rPr>
        <w:t>) techniques</w:t>
      </w:r>
      <w:r>
        <w:rPr>
          <w:rFonts w:hint="eastAsia" w:ascii="Times New Roman" w:hAnsi="Times New Roman" w:eastAsiaTheme="minorEastAsia"/>
          <w:lang w:val="en-US" w:eastAsia="zh-CN"/>
        </w:rPr>
        <w:t xml:space="preserve"> </w:t>
      </w:r>
      <w:r>
        <w:rPr>
          <w:rFonts w:ascii="Times New Roman" w:hAnsi="Times New Roman" w:eastAsiaTheme="minorEastAsia"/>
          <w:lang w:val="en-US" w:eastAsia="zh-CN"/>
        </w:rPr>
        <w:t xml:space="preserve">to </w:t>
      </w:r>
      <w:r>
        <w:rPr>
          <w:rFonts w:hint="eastAsia" w:ascii="Times New Roman" w:hAnsi="Times New Roman" w:eastAsiaTheme="minorEastAsia"/>
          <w:lang w:val="en-US" w:eastAsia="zh-CN"/>
        </w:rPr>
        <w:t xml:space="preserve">improve </w:t>
      </w:r>
      <w:r>
        <w:rPr>
          <w:rFonts w:ascii="Times New Roman" w:hAnsi="Times New Roman" w:eastAsiaTheme="minorEastAsia"/>
          <w:lang w:val="en-US" w:eastAsia="zh-CN"/>
        </w:rPr>
        <w:t xml:space="preserve">upon </w:t>
      </w:r>
      <w:r>
        <w:rPr>
          <w:rFonts w:hint="eastAsia" w:ascii="Times New Roman" w:hAnsi="Times New Roman" w:eastAsiaTheme="minorEastAsia"/>
          <w:lang w:val="en-US" w:eastAsia="zh-CN"/>
        </w:rPr>
        <w:t xml:space="preserve">the non-linearity characteristics of </w:t>
      </w:r>
      <w:r>
        <w:rPr>
          <w:rFonts w:ascii="Times New Roman" w:hAnsi="Times New Roman" w:eastAsiaTheme="minorEastAsia"/>
          <w:lang w:val="en-US" w:eastAsia="zh-CN"/>
        </w:rPr>
        <w:t xml:space="preserve">the </w:t>
      </w:r>
      <w:r>
        <w:rPr>
          <w:rFonts w:hint="eastAsia" w:ascii="Times New Roman" w:hAnsi="Times New Roman" w:eastAsiaTheme="minorEastAsia"/>
          <w:lang w:val="en-US" w:eastAsia="zh-CN"/>
        </w:rPr>
        <w:t>PA</w:t>
      </w:r>
      <w:r>
        <w:rPr>
          <w:rFonts w:ascii="Times New Roman" w:hAnsi="Times New Roman" w:eastAsiaTheme="minorEastAsia"/>
          <w:lang w:val="en-US" w:eastAsia="zh-CN"/>
        </w:rPr>
        <w:t xml:space="preserve"> can achieve 45 dBc isolation between the SBFD DL and UL subbands. Figure </w:t>
      </w:r>
      <w:r>
        <w:rPr>
          <w:bCs/>
        </w:rPr>
        <w:t xml:space="preserve">9.2.1.2.1-3 </w:t>
      </w:r>
      <w:r>
        <w:rPr>
          <w:rFonts w:ascii="Times New Roman" w:hAnsi="Times New Roman" w:eastAsiaTheme="minorEastAsia"/>
          <w:lang w:val="en-US" w:eastAsia="zh-CN"/>
        </w:rPr>
        <w:t xml:space="preserve"> shows the achievable isolation in frequency domain for FR1 SFBD when Tx-to-Rx leakage is also compensated for by DPD based on the FR1 3.5 GHz testbed.</w:t>
      </w:r>
    </w:p>
    <w:p>
      <w:pPr>
        <w:jc w:val="center"/>
      </w:pPr>
      <w:r>
        <w:rPr>
          <w:lang w:eastAsia="ko-KR"/>
        </w:rPr>
        <w:drawing>
          <wp:inline distT="0" distB="0" distL="0" distR="0">
            <wp:extent cx="3151505" cy="1962785"/>
            <wp:effectExtent l="0" t="0" r="10795" b="5715"/>
            <wp:docPr id="12" name="그림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1" descr="Char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160741" cy="1968895"/>
                    </a:xfrm>
                    <a:prstGeom prst="rect">
                      <a:avLst/>
                    </a:prstGeom>
                    <a:noFill/>
                  </pic:spPr>
                </pic:pic>
              </a:graphicData>
            </a:graphic>
          </wp:inline>
        </w:drawing>
      </w:r>
    </w:p>
    <w:p>
      <w:pPr>
        <w:pStyle w:val="29"/>
        <w:jc w:val="center"/>
        <w:rPr>
          <w:b w:val="0"/>
          <w:bCs/>
        </w:rPr>
      </w:pPr>
      <w:r>
        <w:rPr>
          <w:rFonts w:eastAsiaTheme="minorEastAsia"/>
          <w:lang w:val="en-US" w:eastAsia="zh-CN"/>
        </w:rPr>
        <w:t xml:space="preserve">Figure </w:t>
      </w:r>
      <w:r>
        <w:t>9.2.1.2.1-3</w:t>
      </w:r>
      <w:r>
        <w:rPr>
          <w:b w:val="0"/>
          <w:bCs/>
        </w:rPr>
        <w:t>: FR1 testbed and PSD for SBFD DL and UL SBs after antenna isolation and digital pre-distortion</w:t>
      </w:r>
    </w:p>
    <w:p>
      <w:pPr>
        <w:jc w:val="both"/>
        <w:rPr>
          <w:rFonts w:cs="Arial"/>
        </w:rPr>
      </w:pPr>
    </w:p>
    <w:p>
      <w:pPr>
        <w:spacing w:after="180"/>
        <w:jc w:val="both"/>
        <w:rPr>
          <w:rFonts w:ascii="Times New Roman" w:hAnsi="Times New Roman" w:eastAsiaTheme="minorEastAsia"/>
          <w:b/>
          <w:bCs/>
          <w:lang w:val="en-US" w:eastAsia="zh-CN"/>
        </w:rPr>
      </w:pPr>
      <w:r>
        <w:rPr>
          <w:rFonts w:ascii="Times New Roman" w:hAnsi="Times New Roman" w:eastAsiaTheme="minorEastAsia"/>
          <w:b/>
          <w:bCs/>
          <w:lang w:val="en-US" w:eastAsia="zh-CN"/>
        </w:rPr>
        <w:t>Frequency isolation at RX and RF SIC</w:t>
      </w:r>
    </w:p>
    <w:p>
      <w:pPr>
        <w:jc w:val="both"/>
        <w:rPr>
          <w:rFonts w:cs="Arial"/>
        </w:rPr>
      </w:pPr>
      <w:r>
        <w:rPr>
          <w:rFonts w:ascii="Times New Roman" w:hAnsi="Times New Roman" w:eastAsiaTheme="minorEastAsia"/>
          <w:lang w:val="en-US" w:eastAsia="zh-CN"/>
        </w:rPr>
        <w:t xml:space="preserve">Note that TDD gNB radio unit design must also account for </w:t>
      </w:r>
      <w:r>
        <w:rPr>
          <w:rFonts w:hint="eastAsia" w:ascii="Times New Roman" w:hAnsi="Times New Roman" w:eastAsiaTheme="minorEastAsia"/>
          <w:lang w:val="en-US" w:eastAsia="zh-CN"/>
        </w:rPr>
        <w:t xml:space="preserve">ADC </w:t>
      </w:r>
      <w:r>
        <w:rPr>
          <w:rFonts w:ascii="Times New Roman" w:hAnsi="Times New Roman" w:eastAsiaTheme="minorEastAsia"/>
          <w:lang w:val="en-US" w:eastAsia="zh-CN"/>
        </w:rPr>
        <w:t xml:space="preserve">and </w:t>
      </w:r>
      <w:r>
        <w:rPr>
          <w:rFonts w:hint="eastAsia" w:ascii="Times New Roman" w:hAnsi="Times New Roman" w:eastAsiaTheme="minorEastAsia"/>
          <w:lang w:val="en-US" w:eastAsia="zh-CN"/>
        </w:rPr>
        <w:t>LNA</w:t>
      </w:r>
      <w:r>
        <w:rPr>
          <w:rFonts w:ascii="Times New Roman" w:hAnsi="Times New Roman" w:eastAsiaTheme="minorEastAsia"/>
          <w:lang w:val="en-US" w:eastAsia="zh-CN"/>
        </w:rPr>
        <w:t xml:space="preserve"> in the receiver path, e.g., to prevent Rx </w:t>
      </w:r>
      <w:r>
        <w:rPr>
          <w:rFonts w:hint="eastAsia" w:ascii="Times New Roman" w:hAnsi="Times New Roman" w:eastAsiaTheme="minorEastAsia"/>
          <w:lang w:val="en-US" w:eastAsia="zh-CN"/>
        </w:rPr>
        <w:t xml:space="preserve">saturation </w:t>
      </w:r>
      <w:r>
        <w:rPr>
          <w:rFonts w:ascii="Times New Roman" w:hAnsi="Times New Roman" w:eastAsiaTheme="minorEastAsia"/>
          <w:lang w:val="en-US" w:eastAsia="zh-CN"/>
        </w:rPr>
        <w:t xml:space="preserve">or blocking by the spectral leakage created from the undesired Tx signal. </w:t>
      </w:r>
      <w:r>
        <w:rPr>
          <w:rFonts w:cs="Arial"/>
        </w:rPr>
        <w:t>To prevent ADC saturation in the Rx path of the gNB radio unit supporting SBFD, Rx filtering can be used to suppress the</w:t>
      </w:r>
      <w:r>
        <w:rPr>
          <w:rFonts w:hint="eastAsia" w:cs="Arial"/>
        </w:rPr>
        <w:t xml:space="preserve"> leakage </w:t>
      </w:r>
      <w:r>
        <w:rPr>
          <w:rFonts w:cs="Arial"/>
        </w:rPr>
        <w:t>from the Tx side interfering signal. A</w:t>
      </w:r>
      <w:r>
        <w:rPr>
          <w:rFonts w:hint="eastAsia" w:cs="Arial"/>
        </w:rPr>
        <w:t xml:space="preserve">dditional </w:t>
      </w:r>
      <w:r>
        <w:rPr>
          <w:rFonts w:cs="Arial"/>
        </w:rPr>
        <w:t xml:space="preserve">Rx </w:t>
      </w:r>
      <w:r>
        <w:rPr>
          <w:rFonts w:hint="eastAsia" w:cs="Arial"/>
        </w:rPr>
        <w:t xml:space="preserve">filters can </w:t>
      </w:r>
      <w:r>
        <w:rPr>
          <w:rFonts w:cs="Arial"/>
        </w:rPr>
        <w:t xml:space="preserve">provide protection to avoid potential dynamic range and </w:t>
      </w:r>
      <w:r>
        <w:rPr>
          <w:rFonts w:hint="eastAsia" w:cs="Arial"/>
        </w:rPr>
        <w:t xml:space="preserve">saturation </w:t>
      </w:r>
      <w:r>
        <w:rPr>
          <w:rFonts w:cs="Arial"/>
        </w:rPr>
        <w:t xml:space="preserve">issues for </w:t>
      </w:r>
      <w:r>
        <w:rPr>
          <w:rFonts w:hint="eastAsia" w:cs="Arial"/>
        </w:rPr>
        <w:t>ADC or LNA</w:t>
      </w:r>
      <w:r>
        <w:rPr>
          <w:rFonts w:cs="Arial"/>
        </w:rPr>
        <w:t xml:space="preserve"> when demodulating the UL subband in the Rx path of the gNB</w:t>
      </w:r>
      <w:r>
        <w:rPr>
          <w:rFonts w:hint="eastAsia" w:cs="Arial"/>
        </w:rPr>
        <w:t xml:space="preserve">. </w:t>
      </w:r>
      <w:r>
        <w:rPr>
          <w:rFonts w:cs="Arial"/>
        </w:rPr>
        <w:t xml:space="preserve">Note that for </w:t>
      </w:r>
      <w:r>
        <w:rPr>
          <w:rFonts w:hint="eastAsia" w:cs="Arial"/>
        </w:rPr>
        <w:t>RF filter</w:t>
      </w:r>
      <w:r>
        <w:rPr>
          <w:rFonts w:cs="Arial"/>
        </w:rPr>
        <w:t>s with sharp roll-off’s</w:t>
      </w:r>
      <w:r>
        <w:rPr>
          <w:rFonts w:hint="eastAsia" w:cs="Arial"/>
        </w:rPr>
        <w:t xml:space="preserve">, the order of the filter </w:t>
      </w:r>
      <w:r>
        <w:rPr>
          <w:rFonts w:cs="Arial"/>
        </w:rPr>
        <w:t xml:space="preserve">must </w:t>
      </w:r>
      <w:r>
        <w:rPr>
          <w:rFonts w:hint="eastAsia" w:cs="Arial"/>
        </w:rPr>
        <w:t xml:space="preserve">increase, </w:t>
      </w:r>
      <w:r>
        <w:rPr>
          <w:rFonts w:cs="Arial"/>
        </w:rPr>
        <w:t xml:space="preserve">and so must then </w:t>
      </w:r>
      <w:r>
        <w:rPr>
          <w:rFonts w:hint="eastAsia" w:cs="Arial"/>
        </w:rPr>
        <w:t xml:space="preserve">the size </w:t>
      </w:r>
      <w:r>
        <w:rPr>
          <w:rFonts w:cs="Arial"/>
        </w:rPr>
        <w:t xml:space="preserve">of the filter. Additional </w:t>
      </w:r>
      <w:r>
        <w:rPr>
          <w:rFonts w:hint="eastAsia" w:cs="Arial"/>
        </w:rPr>
        <w:t>insertion loss</w:t>
      </w:r>
      <w:r>
        <w:rPr>
          <w:rFonts w:cs="Arial"/>
        </w:rPr>
        <w:t>es</w:t>
      </w:r>
      <w:r>
        <w:rPr>
          <w:rFonts w:hint="eastAsia" w:cs="Arial"/>
        </w:rPr>
        <w:t xml:space="preserve"> </w:t>
      </w:r>
      <w:r>
        <w:rPr>
          <w:rFonts w:cs="Arial"/>
        </w:rPr>
        <w:t>are incurred which negatively affect the link budget</w:t>
      </w:r>
      <w:r>
        <w:rPr>
          <w:rFonts w:hint="eastAsia" w:cs="Arial"/>
        </w:rPr>
        <w:t xml:space="preserve">. </w:t>
      </w:r>
    </w:p>
    <w:p>
      <w:pPr>
        <w:jc w:val="both"/>
        <w:rPr>
          <w:rFonts w:cs="Arial"/>
        </w:rPr>
      </w:pPr>
    </w:p>
    <w:p>
      <w:pPr>
        <w:rPr>
          <w:rFonts w:eastAsiaTheme="minorEastAsia"/>
          <w:lang w:val="en-AU" w:eastAsia="zh-CN"/>
        </w:rPr>
      </w:pPr>
      <w:r>
        <w:rPr>
          <w:rFonts w:eastAsiaTheme="minorEastAsia"/>
          <w:lang w:eastAsia="zh-CN"/>
        </w:rPr>
        <w:t>H</w:t>
      </w:r>
      <w:r>
        <w:rPr>
          <w:rFonts w:eastAsiaTheme="minorEastAsia"/>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Pr>
          <w:rFonts w:eastAsiaTheme="minorEastAsia"/>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Pr>
          <w:rFonts w:hint="eastAsia" w:eastAsiaTheme="minorEastAsia"/>
          <w:lang w:val="en-AU" w:eastAsia="zh-CN"/>
        </w:rPr>
        <w:t>to</w:t>
      </w:r>
      <w:r>
        <w:rPr>
          <w:rFonts w:eastAsiaTheme="minorEastAsia"/>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p>
    <w:p>
      <w:pPr>
        <w:rPr>
          <w:rFonts w:eastAsiaTheme="minorEastAsia"/>
          <w:lang w:val="en-US" w:eastAsia="zh-CN"/>
        </w:rPr>
      </w:pPr>
    </w:p>
    <w:p>
      <w:pPr>
        <w:jc w:val="center"/>
        <w:rPr>
          <w:rFonts w:eastAsiaTheme="minorEastAsia"/>
          <w:lang w:val="en-US" w:eastAsia="zh-CN"/>
        </w:rPr>
      </w:pPr>
      <w:r>
        <w:drawing>
          <wp:inline distT="0" distB="0" distL="0" distR="0">
            <wp:extent cx="6120765" cy="2442210"/>
            <wp:effectExtent l="0" t="0" r="635" b="8890"/>
            <wp:docPr id="1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9"/>
                    <pic:cNvPicPr>
                      <a:picLocks noChangeAspect="1"/>
                    </pic:cNvPicPr>
                  </pic:nvPicPr>
                  <pic:blipFill>
                    <a:blip r:embed="rId14"/>
                    <a:stretch>
                      <a:fillRect/>
                    </a:stretch>
                  </pic:blipFill>
                  <pic:spPr>
                    <a:xfrm>
                      <a:off x="0" y="0"/>
                      <a:ext cx="6120765" cy="2442210"/>
                    </a:xfrm>
                    <a:prstGeom prst="rect">
                      <a:avLst/>
                    </a:prstGeom>
                  </pic:spPr>
                </pic:pic>
              </a:graphicData>
            </a:graphic>
          </wp:inline>
        </w:drawing>
      </w:r>
    </w:p>
    <w:p>
      <w:pPr>
        <w:jc w:val="center"/>
        <w:rPr>
          <w:rFonts w:eastAsiaTheme="minorEastAsia"/>
          <w:lang w:val="en-US" w:eastAsia="zh-CN"/>
        </w:rPr>
      </w:pPr>
      <w:r>
        <w:rPr>
          <w:rFonts w:eastAsiaTheme="minorEastAsia"/>
          <w:b/>
          <w:lang w:val="en-US" w:eastAsia="zh-CN"/>
        </w:rPr>
        <w:t xml:space="preserve">Figure </w:t>
      </w:r>
      <w:r>
        <w:rPr>
          <w:b/>
        </w:rPr>
        <w:t>9.2.1.2.1-4</w:t>
      </w:r>
      <w:r>
        <w:rPr>
          <w:rFonts w:eastAsiaTheme="minorEastAsia"/>
          <w:lang w:val="en-US" w:eastAsia="zh-CN"/>
        </w:rPr>
        <w:t xml:space="preserve">. Improved direct-RF sampling receiver with subband filtering </w:t>
      </w:r>
      <w:r>
        <w:rPr>
          <w:rFonts w:eastAsiaTheme="minorEastAsia"/>
          <w:lang w:val="en-AU" w:eastAsia="zh-CN"/>
        </w:rPr>
        <w:t>between the two-stage cascaded LNAs</w:t>
      </w:r>
    </w:p>
    <w:p>
      <w:pPr>
        <w:jc w:val="center"/>
        <w:rPr>
          <w:rFonts w:eastAsiaTheme="minorEastAsia"/>
          <w:lang w:val="en-US" w:eastAsia="zh-CN"/>
        </w:rPr>
      </w:pPr>
    </w:p>
    <w:p>
      <w:pPr>
        <w:rPr>
          <w:rFonts w:eastAsiaTheme="minorEastAsia"/>
          <w:lang w:val="en-US" w:eastAsia="zh-CN"/>
        </w:rPr>
      </w:pPr>
      <w:r>
        <w:rPr>
          <w:rFonts w:eastAsiaTheme="minorEastAsia"/>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pPr>
        <w:rPr>
          <w:rFonts w:eastAsiaTheme="minorEastAsia"/>
          <w:lang w:val="en-US" w:eastAsia="zh-CN"/>
        </w:rPr>
      </w:pPr>
    </w:p>
    <w:p>
      <w:pPr>
        <w:ind w:left="150"/>
        <w:rPr>
          <w:rFonts w:ascii="Calibri" w:hAnsi="Calibri" w:eastAsiaTheme="minorEastAsia"/>
          <w:szCs w:val="22"/>
          <w:lang w:val="en-US" w:eastAsia="zh-CN"/>
        </w:rPr>
      </w:pPr>
      <w:r>
        <w:rPr>
          <w:rFonts w:ascii="等线" w:hAnsi="等线" w:eastAsia="等线"/>
        </w:rPr>
        <w:drawing>
          <wp:inline distT="0" distB="0" distL="0" distR="0">
            <wp:extent cx="2933700" cy="261429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Pr>
          <w:rFonts w:hint="eastAsia" w:ascii="等线" w:hAnsi="等线" w:eastAsia="等线"/>
        </w:rPr>
        <w:t>     </w:t>
      </w:r>
      <w:r>
        <w:rPr>
          <w:rFonts w:ascii="等线" w:hAnsi="等线" w:eastAsia="等线"/>
        </w:rPr>
        <w:drawing>
          <wp:inline distT="0" distB="0" distL="0" distR="0">
            <wp:extent cx="2909570" cy="2538095"/>
            <wp:effectExtent l="0" t="0" r="1143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pPr>
        <w:jc w:val="center"/>
        <w:rPr>
          <w:rFonts w:eastAsiaTheme="minorEastAsia"/>
          <w:lang w:val="en-US" w:eastAsia="zh-CN"/>
        </w:rPr>
      </w:pPr>
      <w:r>
        <w:rPr>
          <w:rFonts w:eastAsiaTheme="minorEastAsia"/>
          <w:b/>
          <w:lang w:val="en-US" w:eastAsia="zh-CN"/>
        </w:rPr>
        <w:t xml:space="preserve">Figure </w:t>
      </w:r>
      <w:r>
        <w:rPr>
          <w:b/>
        </w:rPr>
        <w:t>9.2.1.2.1-5</w:t>
      </w:r>
      <w:r>
        <w:rPr>
          <w:rFonts w:eastAsiaTheme="minorEastAsia"/>
          <w:lang w:val="en-US" w:eastAsia="zh-CN"/>
        </w:rPr>
        <w:t>. Analog filter performance for Q=1500 (left) and 5000 (right), for 3.5GHz operating freq. and 20MHz passband</w:t>
      </w:r>
    </w:p>
    <w:p>
      <w:pPr>
        <w:jc w:val="both"/>
        <w:rPr>
          <w:rFonts w:cs="Arial"/>
          <w:lang w:val="en-US"/>
        </w:rPr>
      </w:pPr>
    </w:p>
    <w:p>
      <w:pPr>
        <w:rPr>
          <w:rFonts w:eastAsiaTheme="minorEastAsia"/>
          <w:lang w:val="en-AU" w:eastAsia="zh-CN"/>
        </w:rPr>
      </w:pPr>
      <w:r>
        <w:rPr>
          <w:rFonts w:eastAsiaTheme="minorEastAsia"/>
          <w:lang w:val="en-US" w:eastAsia="zh-CN"/>
        </w:rPr>
        <w:t>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quardruplet structure dimensioned by 19.5mm*19.5mm*6mm illustrated in the below figure</w:t>
      </w:r>
      <w:r>
        <w:rPr>
          <w:rFonts w:eastAsiaTheme="minorEastAsia"/>
          <w:lang w:val="en-AU" w:eastAsia="zh-CN"/>
        </w:rPr>
        <w:t xml:space="preserve">, that shall be regarded as reasonable small size/weight and feasible to be integrated in current gNB design. </w:t>
      </w:r>
    </w:p>
    <w:p>
      <w:pPr>
        <w:jc w:val="both"/>
        <w:rPr>
          <w:rFonts w:cs="Arial"/>
          <w:lang w:val="en-AU"/>
        </w:rPr>
      </w:pPr>
    </w:p>
    <w:p>
      <w:pPr>
        <w:jc w:val="center"/>
        <w:rPr>
          <w:rFonts w:eastAsiaTheme="minorEastAsia"/>
          <w:lang w:val="en-AU" w:eastAsia="zh-CN"/>
        </w:rPr>
      </w:pPr>
      <w:r>
        <w:rPr>
          <w:rFonts w:ascii="等线" w:hAnsi="等线" w:eastAsia="等线"/>
        </w:rPr>
        <w:drawing>
          <wp:inline distT="0" distB="0" distL="0" distR="0">
            <wp:extent cx="3394710" cy="2680970"/>
            <wp:effectExtent l="0" t="0" r="8890"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pPr>
        <w:rPr>
          <w:rFonts w:eastAsiaTheme="minorEastAsia"/>
          <w:lang w:val="en-US" w:eastAsia="zh-CN"/>
        </w:rPr>
      </w:pPr>
    </w:p>
    <w:p>
      <w:pPr>
        <w:jc w:val="center"/>
        <w:rPr>
          <w:rFonts w:eastAsiaTheme="minorEastAsia"/>
          <w:lang w:val="en-US" w:eastAsia="zh-CN"/>
        </w:rPr>
      </w:pPr>
      <w:r>
        <w:rPr>
          <w:rFonts w:eastAsiaTheme="minorEastAsia"/>
          <w:b/>
          <w:lang w:val="en-US" w:eastAsia="zh-CN"/>
        </w:rPr>
        <w:t xml:space="preserve">Figure </w:t>
      </w:r>
      <w:r>
        <w:rPr>
          <w:b/>
        </w:rPr>
        <w:t>9.2.1.2.1-6</w:t>
      </w:r>
      <w:r>
        <w:rPr>
          <w:rFonts w:eastAsiaTheme="minorEastAsia"/>
          <w:lang w:val="en-US" w:eastAsia="zh-CN"/>
        </w:rPr>
        <w:t xml:space="preserve">. </w:t>
      </w:r>
      <w:r>
        <w:rPr>
          <w:rFonts w:hint="eastAsia" w:eastAsiaTheme="minorEastAsia"/>
          <w:lang w:val="en-US" w:eastAsia="zh-CN"/>
        </w:rPr>
        <w:t>New</w:t>
      </w:r>
      <w:r>
        <w:rPr>
          <w:rFonts w:eastAsiaTheme="minorEastAsia"/>
          <w:lang w:val="en-US" w:eastAsia="zh-CN"/>
        </w:rPr>
        <w:t xml:space="preserve"> cascaded quardruplet structure for ceramic dielectric filter</w:t>
      </w:r>
    </w:p>
    <w:p>
      <w:pPr>
        <w:jc w:val="both"/>
        <w:rPr>
          <w:rFonts w:cs="Arial"/>
          <w:lang w:val="en-US"/>
        </w:rPr>
      </w:pPr>
    </w:p>
    <w:p>
      <w:pPr>
        <w:rPr>
          <w:rFonts w:eastAsiaTheme="minorEastAsia"/>
          <w:lang w:val="en-US" w:eastAsia="zh-CN"/>
        </w:rPr>
      </w:pPr>
      <w:r>
        <w:rPr>
          <w:rFonts w:cs="Arial"/>
        </w:rPr>
        <w:t xml:space="preserve">Furthermore, one </w:t>
      </w:r>
      <w:r>
        <w:rPr>
          <w:rFonts w:eastAsiaTheme="minorEastAsia"/>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p>
    <w:p>
      <w:pPr>
        <w:rPr>
          <w:rFonts w:eastAsiaTheme="minorEastAsia"/>
          <w:lang w:val="en-US" w:eastAsia="zh-CN"/>
        </w:rPr>
      </w:pPr>
    </w:p>
    <w:p>
      <w:pPr>
        <w:jc w:val="center"/>
        <w:rPr>
          <w:rFonts w:eastAsiaTheme="minorEastAsia"/>
          <w:lang w:val="en-US" w:eastAsia="zh-CN"/>
        </w:rPr>
      </w:pPr>
      <w:r>
        <w:drawing>
          <wp:inline distT="0" distB="0" distL="0" distR="0">
            <wp:extent cx="6120765" cy="2482215"/>
            <wp:effectExtent l="0" t="0" r="635" b="6985"/>
            <wp:docPr id="1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8"/>
                    <pic:cNvPicPr>
                      <a:picLocks noChangeAspect="1"/>
                    </pic:cNvPicPr>
                  </pic:nvPicPr>
                  <pic:blipFill>
                    <a:blip r:embed="rId21"/>
                    <a:stretch>
                      <a:fillRect/>
                    </a:stretch>
                  </pic:blipFill>
                  <pic:spPr>
                    <a:xfrm>
                      <a:off x="0" y="0"/>
                      <a:ext cx="6120765" cy="2482215"/>
                    </a:xfrm>
                    <a:prstGeom prst="rect">
                      <a:avLst/>
                    </a:prstGeom>
                  </pic:spPr>
                </pic:pic>
              </a:graphicData>
            </a:graphic>
          </wp:inline>
        </w:drawing>
      </w:r>
    </w:p>
    <w:p>
      <w:pPr>
        <w:jc w:val="center"/>
        <w:rPr>
          <w:rFonts w:eastAsiaTheme="minorEastAsia"/>
          <w:lang w:val="en-US" w:eastAsia="zh-CN"/>
        </w:rPr>
      </w:pPr>
      <w:r>
        <w:rPr>
          <w:rFonts w:eastAsiaTheme="minorEastAsia"/>
          <w:b/>
          <w:lang w:val="en-US" w:eastAsia="zh-CN"/>
        </w:rPr>
        <w:t xml:space="preserve">Figure </w:t>
      </w:r>
      <w:r>
        <w:rPr>
          <w:b/>
        </w:rPr>
        <w:t>9.2.1.2.1-7</w:t>
      </w:r>
      <w:r>
        <w:rPr>
          <w:rFonts w:eastAsiaTheme="minorEastAsia"/>
          <w:lang w:val="en-US" w:eastAsia="zh-CN"/>
        </w:rPr>
        <w:t>. Alternative solution with relaxed Q-value subband filtering</w:t>
      </w:r>
    </w:p>
    <w:p>
      <w:pPr>
        <w:rPr>
          <w:rFonts w:eastAsiaTheme="minorEastAsia"/>
          <w:lang w:val="en-US" w:eastAsia="zh-CN"/>
        </w:rPr>
      </w:pPr>
    </w:p>
    <w:p>
      <w:pPr>
        <w:rPr>
          <w:rFonts w:eastAsiaTheme="minorEastAsia"/>
          <w:lang w:val="en-US" w:eastAsia="zh-CN"/>
        </w:rPr>
      </w:pPr>
      <w:r>
        <w:rPr>
          <w:rFonts w:eastAsiaTheme="minorEastAsia"/>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p>
    <w:p>
      <w:pPr>
        <w:rPr>
          <w:rFonts w:eastAsiaTheme="minorEastAsia"/>
          <w:lang w:val="en-US" w:eastAsia="zh-CN"/>
        </w:rPr>
      </w:pPr>
    </w:p>
    <w:p>
      <w:pPr>
        <w:rPr>
          <w:rFonts w:eastAsiaTheme="minorEastAsia"/>
          <w:lang w:val="en-AU" w:eastAsia="zh-CN"/>
        </w:rPr>
      </w:pPr>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There are some numerical results of the well-designed advanced RF filter for which we evaluate the performance by HFSS-based RF simulation. The filter is also based on the ceramic dielectric filter with the cascaded quardruplet structure with the same dimension as previous filter design (i.e., 19.5mm*19.5mm*6mm) but different structure illustrated as the below figure</w:t>
      </w:r>
      <w:r>
        <w:rPr>
          <w:rFonts w:eastAsiaTheme="minorEastAsia"/>
          <w:lang w:val="en-AU" w:eastAsia="zh-CN"/>
        </w:rPr>
        <w:t xml:space="preserve">, that shall also be regarded as reasonable small size/weight and feasible to be integrated in current gNB design. </w:t>
      </w:r>
    </w:p>
    <w:p>
      <w:pPr>
        <w:rPr>
          <w:rFonts w:eastAsiaTheme="minorEastAsia"/>
          <w:lang w:val="en-AU" w:eastAsia="zh-CN"/>
        </w:rPr>
      </w:pPr>
    </w:p>
    <w:p>
      <w:pPr>
        <w:jc w:val="center"/>
        <w:rPr>
          <w:rFonts w:eastAsiaTheme="minorEastAsia"/>
          <w:lang w:val="en-AU" w:eastAsia="zh-CN"/>
        </w:rPr>
      </w:pPr>
      <w:r>
        <w:drawing>
          <wp:inline distT="0" distB="0" distL="0" distR="0">
            <wp:extent cx="2533650" cy="2406015"/>
            <wp:effectExtent l="0" t="0" r="6350" b="698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22"/>
                    <a:srcRect l="5860" t="5649" r="13510" b="1276"/>
                    <a:stretch>
                      <a:fillRect/>
                    </a:stretch>
                  </pic:blipFill>
                  <pic:spPr>
                    <a:xfrm>
                      <a:off x="0" y="0"/>
                      <a:ext cx="2546405" cy="2418127"/>
                    </a:xfrm>
                    <a:prstGeom prst="rect">
                      <a:avLst/>
                    </a:prstGeom>
                    <a:ln>
                      <a:noFill/>
                    </a:ln>
                  </pic:spPr>
                </pic:pic>
              </a:graphicData>
            </a:graphic>
          </wp:inline>
        </w:drawing>
      </w:r>
    </w:p>
    <w:p>
      <w:pPr>
        <w:rPr>
          <w:rFonts w:eastAsiaTheme="minorEastAsia"/>
          <w:lang w:val="en-US" w:eastAsia="zh-CN"/>
        </w:rPr>
      </w:pPr>
    </w:p>
    <w:p>
      <w:pPr>
        <w:jc w:val="center"/>
        <w:rPr>
          <w:rFonts w:eastAsiaTheme="minorEastAsia"/>
          <w:lang w:val="en-US" w:eastAsia="zh-CN"/>
        </w:rPr>
      </w:pPr>
      <w:r>
        <w:rPr>
          <w:rFonts w:eastAsiaTheme="minorEastAsia"/>
          <w:b/>
          <w:lang w:val="en-US" w:eastAsia="zh-CN"/>
        </w:rPr>
        <w:t xml:space="preserve">Figure </w:t>
      </w:r>
      <w:r>
        <w:rPr>
          <w:b/>
        </w:rPr>
        <w:t>9.2.1.2.1-</w:t>
      </w:r>
      <w:r>
        <w:rPr>
          <w:rFonts w:eastAsiaTheme="minorEastAsia"/>
          <w:b/>
          <w:lang w:val="en-US" w:eastAsia="zh-CN"/>
        </w:rPr>
        <w:t>8</w:t>
      </w:r>
      <w:r>
        <w:rPr>
          <w:rFonts w:eastAsiaTheme="minorEastAsia"/>
          <w:lang w:val="en-US" w:eastAsia="zh-CN"/>
        </w:rPr>
        <w:t xml:space="preserve">. </w:t>
      </w:r>
      <w:r>
        <w:rPr>
          <w:rFonts w:hint="eastAsia" w:eastAsiaTheme="minorEastAsia"/>
          <w:lang w:val="en-US" w:eastAsia="zh-CN"/>
        </w:rPr>
        <w:t>New</w:t>
      </w:r>
      <w:r>
        <w:rPr>
          <w:rFonts w:eastAsiaTheme="minorEastAsia"/>
          <w:lang w:val="en-US" w:eastAsia="zh-CN"/>
        </w:rPr>
        <w:t xml:space="preserve"> cascaded quardruplet structure for ceramic dielectric filter for filter design with 24.8MHz passband (intentionally larger than 20MHz UL subband)</w:t>
      </w:r>
    </w:p>
    <w:p>
      <w:pPr>
        <w:rPr>
          <w:rFonts w:eastAsiaTheme="minorEastAsia"/>
          <w:lang w:val="en-US" w:eastAsia="zh-CN"/>
        </w:rPr>
      </w:pPr>
    </w:p>
    <w:p>
      <w:pPr>
        <w:rPr>
          <w:rFonts w:eastAsiaTheme="minorEastAsia"/>
          <w:lang w:val="en-US" w:eastAsia="zh-CN"/>
        </w:rPr>
      </w:pPr>
    </w:p>
    <w:p>
      <w:pPr>
        <w:rPr>
          <w:rFonts w:eastAsiaTheme="minorEastAsia"/>
          <w:lang w:val="en-US" w:eastAsia="zh-CN"/>
        </w:rPr>
      </w:pPr>
    </w:p>
    <w:p>
      <w:pPr>
        <w:rPr>
          <w:rFonts w:eastAsiaTheme="minorEastAsia"/>
          <w:lang w:val="en-US" w:eastAsia="zh-CN"/>
        </w:rPr>
      </w:pPr>
    </w:p>
    <w:p>
      <w:pPr>
        <w:rPr>
          <w:rFonts w:eastAsiaTheme="minorEastAsia"/>
          <w:lang w:val="en-US" w:eastAsia="zh-CN"/>
        </w:rPr>
      </w:pPr>
    </w:p>
    <w:p>
      <w:pPr>
        <w:rPr>
          <w:rFonts w:eastAsiaTheme="minorEastAsia"/>
          <w:lang w:val="en-AU" w:eastAsia="zh-CN"/>
        </w:rPr>
      </w:pPr>
    </w:p>
    <w:p>
      <w:pPr>
        <w:rPr>
          <w:rFonts w:eastAsiaTheme="minorEastAsia"/>
          <w:lang w:val="en-AU" w:eastAsia="zh-CN"/>
        </w:rPr>
      </w:pPr>
    </w:p>
    <w:p>
      <w:pPr>
        <w:jc w:val="center"/>
      </w:pPr>
      <w:r>
        <w:drawing>
          <wp:inline distT="0" distB="0" distL="0" distR="0">
            <wp:extent cx="4965700" cy="2506980"/>
            <wp:effectExtent l="0" t="0" r="0" b="762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23"/>
                    <a:stretch>
                      <a:fillRect/>
                    </a:stretch>
                  </pic:blipFill>
                  <pic:spPr>
                    <a:xfrm>
                      <a:off x="0" y="0"/>
                      <a:ext cx="4982492" cy="2515839"/>
                    </a:xfrm>
                    <a:prstGeom prst="rect">
                      <a:avLst/>
                    </a:prstGeom>
                  </pic:spPr>
                </pic:pic>
              </a:graphicData>
            </a:graphic>
          </wp:inline>
        </w:drawing>
      </w:r>
    </w:p>
    <w:p>
      <w:pPr>
        <w:jc w:val="center"/>
        <w:rPr>
          <w:rFonts w:eastAsiaTheme="minorEastAsia"/>
          <w:lang w:val="en-US" w:eastAsia="zh-CN"/>
        </w:rPr>
      </w:pPr>
      <w:r>
        <w:rPr>
          <w:rFonts w:eastAsiaTheme="minorEastAsia"/>
          <w:b/>
          <w:lang w:val="en-US" w:eastAsia="zh-CN"/>
        </w:rPr>
        <w:t xml:space="preserve">Figure </w:t>
      </w:r>
      <w:r>
        <w:rPr>
          <w:b/>
        </w:rPr>
        <w:t>9.2.1.2.1-</w:t>
      </w:r>
      <w:r>
        <w:rPr>
          <w:rFonts w:eastAsiaTheme="minorEastAsia"/>
          <w:b/>
          <w:lang w:val="en-US" w:eastAsia="zh-CN"/>
        </w:rPr>
        <w:t>9</w:t>
      </w:r>
      <w:r>
        <w:rPr>
          <w:rFonts w:eastAsiaTheme="minorEastAsia"/>
          <w:lang w:val="en-US" w:eastAsia="zh-CN"/>
        </w:rPr>
        <w:t>. RF simulation results for filter design with 24.8MHz passband (intentionally larger than 20MHz UL subband)</w:t>
      </w:r>
    </w:p>
    <w:p>
      <w:pPr>
        <w:rPr>
          <w:rFonts w:eastAsiaTheme="minorEastAsia"/>
          <w:lang w:val="en-US" w:eastAsia="zh-CN"/>
        </w:rPr>
      </w:pPr>
    </w:p>
    <w:p>
      <w:pPr>
        <w:rPr>
          <w:rFonts w:eastAsiaTheme="minorEastAsia"/>
          <w:lang w:val="en-US" w:eastAsia="zh-CN"/>
        </w:rPr>
      </w:pPr>
      <w:r>
        <w:rPr>
          <w:rFonts w:eastAsiaTheme="minorEastAsia"/>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p>
    <w:p>
      <w:pPr>
        <w:rPr>
          <w:rFonts w:eastAsiaTheme="minorEastAsia"/>
          <w:lang w:val="en-US" w:eastAsia="zh-CN"/>
        </w:rPr>
      </w:pPr>
    </w:p>
    <w:p>
      <w:pPr>
        <w:rPr>
          <w:rFonts w:eastAsiaTheme="minorEastAsia"/>
          <w:lang w:val="en-US" w:eastAsia="zh-CN"/>
        </w:rPr>
      </w:pPr>
      <w:r>
        <w:rPr>
          <w:rFonts w:eastAsiaTheme="minorEastAsia"/>
          <w:lang w:val="en-US" w:eastAsia="zh-CN"/>
        </w:rPr>
        <w:t xml:space="preserve">We can assume the worst case that 4.8MHz DL interference signals (24.8MHz passband – 20MHz UL subband BW) are not filtered out at all, and the DL interference at 2x 3.8MHz transition bands is filtered out by -14dB (for the worst case estimation by separating 3.8MHz into several parts). Therefore, we can derive the residual self-Interference signal in gNB RX subband (caused by non-ideal RX selectivity) gain-normalized </w:t>
      </w:r>
      <m:oMath>
        <m:r>
          <m:rPr/>
          <w:rPr>
            <w:rFonts w:ascii="Cambria Math" w:hAnsi="Cambria Math" w:eastAsiaTheme="minorEastAsia"/>
            <w:lang w:val="en-US" w:eastAsia="zh-CN"/>
          </w:rPr>
          <m:t>dB</m:t>
        </m:r>
        <m:d>
          <m:dPr>
            <m:ctrlPr>
              <w:rPr>
                <w:rFonts w:ascii="Cambria Math" w:hAnsi="Cambria Math" w:eastAsiaTheme="minorEastAsia"/>
                <w:lang w:val="en-US" w:eastAsia="zh-CN"/>
              </w:rPr>
            </m:ctrlPr>
          </m:dPr>
          <m:e>
            <m:sSub>
              <m:sSubPr>
                <m:ctrlPr>
                  <w:rPr>
                    <w:rFonts w:ascii="Cambria Math" w:hAnsi="Cambria Math" w:eastAsiaTheme="minorEastAsia"/>
                    <w:lang w:val="en-US" w:eastAsia="zh-CN"/>
                  </w:rPr>
                </m:ctrlPr>
              </m:sSubPr>
              <m:e>
                <m:r>
                  <m:rPr/>
                  <w:rPr>
                    <w:rFonts w:ascii="Cambria Math" w:hAnsi="Cambria Math" w:eastAsiaTheme="minorEastAsia"/>
                    <w:lang w:val="en-US" w:eastAsia="zh-CN"/>
                  </w:rPr>
                  <m:t>P</m:t>
                </m:r>
                <m:ctrlPr>
                  <w:rPr>
                    <w:rFonts w:ascii="Cambria Math" w:hAnsi="Cambria Math" w:eastAsiaTheme="minorEastAsia"/>
                    <w:lang w:val="en-US" w:eastAsia="zh-CN"/>
                  </w:rPr>
                </m:ctrlPr>
              </m:e>
              <m:sub>
                <m:r>
                  <m:rPr/>
                  <w:rPr>
                    <w:rFonts w:ascii="Cambria Math" w:hAnsi="Cambria Math" w:eastAsiaTheme="minorEastAsia"/>
                    <w:lang w:val="en-US" w:eastAsia="zh-CN"/>
                  </w:rPr>
                  <m:t>SI</m:t>
                </m:r>
                <m:r>
                  <m:rPr>
                    <m:sty m:val="p"/>
                  </m:rPr>
                  <w:rPr>
                    <w:rFonts w:ascii="Cambria Math" w:hAnsi="Cambria Math" w:eastAsiaTheme="minorEastAsia"/>
                    <w:lang w:val="en-US" w:eastAsia="zh-CN"/>
                  </w:rPr>
                  <m:t>_</m:t>
                </m:r>
                <m:r>
                  <m:rPr/>
                  <w:rPr>
                    <w:rFonts w:ascii="Cambria Math" w:hAnsi="Cambria Math" w:eastAsiaTheme="minorEastAsia"/>
                    <w:lang w:val="en-US" w:eastAsia="zh-CN"/>
                  </w:rPr>
                  <m:t>Selectivity</m:t>
                </m:r>
                <m:ctrlPr>
                  <w:rPr>
                    <w:rFonts w:ascii="Cambria Math" w:hAnsi="Cambria Math" w:eastAsiaTheme="minorEastAsia"/>
                    <w:lang w:val="en-US" w:eastAsia="zh-CN"/>
                  </w:rPr>
                </m:ctrlPr>
              </m:sub>
            </m:sSub>
            <m:ctrlPr>
              <w:rPr>
                <w:rFonts w:ascii="Cambria Math" w:hAnsi="Cambria Math" w:eastAsiaTheme="minorEastAsia"/>
                <w:lang w:val="en-US" w:eastAsia="zh-CN"/>
              </w:rPr>
            </m:ctrlPr>
          </m:e>
        </m:d>
      </m:oMath>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(subband filtering) - 40d</w:t>
      </w:r>
      <w:r>
        <w:rPr>
          <w:rFonts w:hint="eastAsia" w:eastAsiaTheme="minorEastAsia"/>
          <w:lang w:val="en-US" w:eastAsia="zh-CN"/>
        </w:rPr>
        <w:t>B</w:t>
      </w:r>
      <w:r>
        <w:rPr>
          <w:rFonts w:eastAsiaTheme="minorEastAsia"/>
          <w:lang w:val="en-US" w:eastAsia="zh-CN"/>
        </w:rPr>
        <w:t xml:space="preserve"> = -</w:t>
      </w:r>
      <w:r>
        <w:rPr>
          <w:rFonts w:eastAsiaTheme="minorEastAsia"/>
          <w:lang w:val="en-AU" w:eastAsia="zh-CN"/>
        </w:rPr>
        <w:t>87.8dB, which is still 6.8dB smaller than the residual self-interference leakage in UL subband due to non-ideal TX. It should be noted that the equivalent suppression provided by subband filtering can be calculated as 10*</w:t>
      </w:r>
      <w:r>
        <w:rPr>
          <w:rFonts w:hint="eastAsia" w:eastAsiaTheme="minorEastAsia"/>
          <w:lang w:val="en-AU" w:eastAsia="zh-CN"/>
        </w:rPr>
        <w:t>log</w:t>
      </w:r>
      <w:r>
        <w:rPr>
          <w:rFonts w:eastAsiaTheme="minorEastAsia"/>
          <w:lang w:val="en-AU" w:eastAsia="zh-CN"/>
        </w:rPr>
        <w:t xml:space="preserve">_10((4.8MHz/80MHz)*10^(0dB/10) + (2*3.8MHz/80MHz)*10^(-14dB/10) +  (67.6MHz/80MHz)*10^(-25dB/10)) = -11.8dB. </w:t>
      </w:r>
      <w:r>
        <w:rPr>
          <w:rFonts w:eastAsiaTheme="minorEastAsia"/>
          <w:lang w:val="en-US" w:eastAsia="zh-CN"/>
        </w:rPr>
        <w:t xml:space="preserve">Therefore, with the alternative solution with the subband filtering having a larger passband than the configured UL subband and larger transition bands for roll-off, the RF filter will be easier to be design. </w:t>
      </w:r>
    </w:p>
    <w:p>
      <w:pPr>
        <w:jc w:val="both"/>
        <w:rPr>
          <w:rFonts w:cs="Arial"/>
          <w:lang w:val="en-US"/>
        </w:rPr>
      </w:pPr>
    </w:p>
    <w:p>
      <w:pPr>
        <w:jc w:val="both"/>
        <w:rPr>
          <w:rFonts w:cs="Arial"/>
        </w:rPr>
      </w:pPr>
      <w:r>
        <w:rPr>
          <w:rFonts w:cs="Arial"/>
        </w:rPr>
        <w:t xml:space="preserve">Additionally, analog filters such as IF and BB filters can be employed. For example, when </w:t>
      </w:r>
      <w:r>
        <w:rPr>
          <w:rFonts w:hint="eastAsia" w:cs="Arial"/>
        </w:rPr>
        <w:t xml:space="preserve">the receiver is </w:t>
      </w:r>
      <w:r>
        <w:rPr>
          <w:rFonts w:cs="Arial"/>
        </w:rPr>
        <w:t xml:space="preserve">designed to use </w:t>
      </w:r>
      <w:r>
        <w:rPr>
          <w:rFonts w:hint="eastAsia" w:cs="Arial"/>
        </w:rPr>
        <w:t>zero IF</w:t>
      </w:r>
      <w:r>
        <w:rPr>
          <w:rFonts w:cs="Arial"/>
        </w:rPr>
        <w:t xml:space="preserve"> architecture</w:t>
      </w:r>
      <w:r>
        <w:rPr>
          <w:rFonts w:hint="eastAsia" w:cs="Arial"/>
        </w:rPr>
        <w:t xml:space="preserve">, </w:t>
      </w:r>
      <w:r>
        <w:rPr>
          <w:rFonts w:cs="Arial"/>
        </w:rPr>
        <w:t xml:space="preserve">the receiver can </w:t>
      </w:r>
      <w:r>
        <w:rPr>
          <w:rFonts w:hint="eastAsia" w:cs="Arial"/>
        </w:rPr>
        <w:t>use the lowpass filter</w:t>
      </w:r>
      <w:r>
        <w:rPr>
          <w:rFonts w:cs="Arial"/>
        </w:rPr>
        <w:t xml:space="preserve"> to further remove the leakage signal after applying the mixer</w:t>
      </w:r>
      <w:r>
        <w:rPr>
          <w:rFonts w:hint="eastAsia" w:cs="Arial"/>
        </w:rPr>
        <w:t xml:space="preserve">. </w:t>
      </w:r>
      <w:r>
        <w:rPr>
          <w:rFonts w:cs="Arial"/>
        </w:rPr>
        <w:t>By combining multiple LNAs, filter loss can be compensated more easily.</w:t>
      </w:r>
    </w:p>
    <w:p>
      <w:pPr>
        <w:spacing w:after="180"/>
      </w:pPr>
    </w:p>
    <w:p>
      <w:pPr>
        <w:spacing w:after="180"/>
        <w:jc w:val="both"/>
        <w:rPr>
          <w:rFonts w:ascii="Times New Roman" w:hAnsi="Times New Roman" w:eastAsiaTheme="minorEastAsia"/>
          <w:b/>
          <w:bCs/>
          <w:lang w:val="en-US" w:eastAsia="zh-CN"/>
        </w:rPr>
      </w:pPr>
      <w:r>
        <w:rPr>
          <w:rFonts w:ascii="Times New Roman" w:hAnsi="Times New Roman" w:eastAsiaTheme="minorEastAsia"/>
          <w:b/>
          <w:bCs/>
          <w:lang w:val="en-US" w:eastAsia="zh-CN"/>
        </w:rPr>
        <w:t>Digital IC</w:t>
      </w: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pPr>
        <w:pStyle w:val="7"/>
        <w:rPr>
          <w:rFonts w:ascii="Arial" w:hAnsi="Arial" w:eastAsia="宋体"/>
          <w:szCs w:val="14"/>
          <w:lang w:eastAsia="zh-CN"/>
        </w:rPr>
      </w:pPr>
      <w:r>
        <w:rPr>
          <w:rFonts w:ascii="Arial" w:hAnsi="Arial" w:eastAsia="宋体"/>
          <w:szCs w:val="14"/>
          <w:lang w:eastAsia="zh-CN"/>
        </w:rPr>
        <w:t>9</w:t>
      </w:r>
      <w:r>
        <w:rPr>
          <w:rFonts w:hint="eastAsia" w:ascii="Arial" w:hAnsi="Arial" w:eastAsia="宋体"/>
          <w:szCs w:val="14"/>
          <w:lang w:eastAsia="zh-CN"/>
        </w:rPr>
        <w:t>.2.1</w:t>
      </w:r>
      <w:r>
        <w:rPr>
          <w:rFonts w:ascii="Arial" w:hAnsi="Arial" w:eastAsia="宋体"/>
          <w:szCs w:val="14"/>
          <w:lang w:eastAsia="zh-CN"/>
        </w:rPr>
        <w:t>.2.2</w:t>
      </w:r>
      <w:r>
        <w:rPr>
          <w:rFonts w:ascii="Arial" w:hAnsi="Arial" w:eastAsia="宋体"/>
          <w:szCs w:val="14"/>
          <w:lang w:eastAsia="zh-CN"/>
        </w:rPr>
        <w:tab/>
      </w:r>
      <w:r>
        <w:rPr>
          <w:rFonts w:ascii="Arial" w:hAnsi="Arial" w:eastAsia="宋体"/>
          <w:szCs w:val="14"/>
          <w:lang w:eastAsia="zh-CN"/>
        </w:rPr>
        <w:t>Ericsson</w:t>
      </w:r>
    </w:p>
    <w:p>
      <w:pPr>
        <w:rPr>
          <w:iCs/>
        </w:rPr>
      </w:pPr>
      <w:r>
        <w:rPr>
          <w:iCs/>
        </w:rPr>
        <w:t>The corresponding technique input in the summary Table 9.2.1.1-1 presents an overview of the self-interference mitigation potential for a wide area BS with 53 dBm transmit power.</w:t>
      </w:r>
    </w:p>
    <w:p>
      <w:pPr>
        <w:rPr>
          <w:iCs/>
        </w:rPr>
      </w:pPr>
      <w:r>
        <w:rPr>
          <w:iCs/>
        </w:rPr>
        <w:t>When considering the transmitter sub-band emissions that leak into the RX sub-band, the emissions are suppressed to a level of around -72dBm using transmitter and analog suppression techniques, which is around 24dB above the noise floor. In principle, digital techniques could to some extent be used to further suppress the TX interference, however the receiver is blocked. From the receiver perspective, the input power is too high and the receiver is blocked. A detailed description is provided in the summary table.</w:t>
      </w:r>
    </w:p>
    <w:p>
      <w:pPr>
        <w:rPr>
          <w:iCs/>
        </w:rPr>
      </w:pPr>
    </w:p>
    <w:p>
      <w:pPr>
        <w:rPr>
          <w:lang w:eastAsia="ja-JP"/>
        </w:rPr>
      </w:pPr>
    </w:p>
    <w:p>
      <w:pPr>
        <w:rPr>
          <w:lang w:eastAsia="ja-JP"/>
        </w:rPr>
      </w:pPr>
      <w:r>
        <w:rPr>
          <w:lang w:eastAsia="ja-JP"/>
        </w:rPr>
        <w:t>The following are more detailed considerations of modelling and techniques captured in table 9.2.1.2.2-1:</w:t>
      </w:r>
    </w:p>
    <w:p>
      <w:pPr>
        <w:rPr>
          <w:lang w:eastAsia="ja-JP"/>
        </w:rPr>
      </w:pPr>
    </w:p>
    <w:p>
      <w:pPr>
        <w:rPr>
          <w:u w:val="single"/>
          <w:lang w:eastAsia="ja-JP"/>
        </w:rPr>
      </w:pPr>
      <w:r>
        <w:rPr>
          <w:u w:val="single"/>
          <w:lang w:eastAsia="ja-JP"/>
        </w:rPr>
        <w:t>TX – RX isolation</w:t>
      </w:r>
    </w:p>
    <w:p>
      <w:pPr>
        <w:rPr>
          <w:lang w:eastAsia="ja-JP"/>
        </w:rPr>
      </w:pPr>
      <w:r>
        <w:rPr>
          <w:lang w:eastAsia="ja-JP"/>
        </w:rPr>
        <w:t xml:space="preserve">Transmitter to receiver isolation is achieved by means of separating the transmit and receive panels. Spatial separation alone achieves in the order of </w:t>
      </w:r>
      <w:r>
        <w:rPr>
          <w:highlight w:val="none"/>
          <w:lang w:eastAsia="ja-JP"/>
        </w:rPr>
        <w:t>30-40</w:t>
      </w:r>
      <w:r>
        <w:rPr>
          <w:lang w:eastAsia="ja-JP"/>
        </w:rPr>
        <w:t xml:space="preserve"> dB isolation. However, a number of techniques exist to significantly improve the TX-RX panel isolation including chokes, absorption, mushroom EBG etc. A detailed electromagnetic simulation of these techniques is presented in R4-2216404, which demonstrates that the isolation between a TX panel and RX sub-array varies depending on beam direction between </w:t>
      </w:r>
      <w:r>
        <w:rPr>
          <w:highlight w:val="none"/>
          <w:lang w:eastAsia="ja-JP"/>
        </w:rPr>
        <w:t xml:space="preserve">55 to </w:t>
      </w:r>
      <w:r>
        <w:rPr>
          <w:lang w:eastAsia="ja-JP"/>
        </w:rPr>
        <w:t>8</w:t>
      </w:r>
      <w:r>
        <w:rPr>
          <w:highlight w:val="none"/>
          <w:lang w:eastAsia="ja-JP"/>
        </w:rPr>
        <w:t>0dB</w:t>
      </w:r>
      <w:r>
        <w:rPr>
          <w:lang w:eastAsia="ja-JP"/>
        </w:rPr>
        <w:t>.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pPr>
        <w:rPr>
          <w:lang w:eastAsia="ja-JP"/>
        </w:rPr>
      </w:pPr>
    </w:p>
    <w:p>
      <w:pPr>
        <w:jc w:val="center"/>
        <w:rPr>
          <w:rFonts w:ascii="Times New Roman" w:hAnsi="Times New Roman" w:eastAsia="Times New Roman"/>
          <w:szCs w:val="20"/>
        </w:rPr>
      </w:pPr>
      <w:r>
        <w:drawing>
          <wp:inline distT="0" distB="0" distL="0" distR="0">
            <wp:extent cx="3440430" cy="1600200"/>
            <wp:effectExtent l="0" t="0" r="1270" b="0"/>
            <wp:docPr id="2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440430" cy="1600200"/>
                    </a:xfrm>
                    <a:prstGeom prst="rect">
                      <a:avLst/>
                    </a:prstGeom>
                    <a:noFill/>
                    <a:ln>
                      <a:noFill/>
                    </a:ln>
                  </pic:spPr>
                </pic:pic>
              </a:graphicData>
            </a:graphic>
          </wp:inline>
        </w:drawing>
      </w:r>
    </w:p>
    <w:p>
      <w:pPr>
        <w:pStyle w:val="29"/>
        <w:jc w:val="center"/>
        <w:rPr>
          <w:rFonts w:eastAsia="Arial" w:cs="Arial"/>
          <w:b w:val="0"/>
          <w:color w:val="000000" w:themeColor="text1"/>
          <w14:textFill>
            <w14:solidFill>
              <w14:schemeClr w14:val="tx1"/>
            </w14:solidFill>
          </w14:textFill>
        </w:rPr>
      </w:pPr>
      <w:r>
        <w:rPr>
          <w:rFonts w:cs="Arial"/>
        </w:rPr>
        <w:t>Figure 9.2.1.2.2-1</w:t>
      </w:r>
      <w:r>
        <w:rPr>
          <w:rFonts w:eastAsia="Arial" w:cs="Arial"/>
          <w:color w:val="000000" w:themeColor="text1"/>
          <w14:textFill>
            <w14:solidFill>
              <w14:schemeClr w14:val="tx1"/>
            </w14:solidFill>
          </w14:textFill>
        </w:rPr>
        <w:t xml:space="preserve"> </w:t>
      </w:r>
      <w:r>
        <w:rPr>
          <w:rFonts w:eastAsia="Arial" w:cs="Arial"/>
          <w:b w:val="0"/>
          <w:color w:val="000000" w:themeColor="text1"/>
          <w14:textFill>
            <w14:solidFill>
              <w14:schemeClr w14:val="tx1"/>
            </w14:solidFill>
          </w14:textFill>
        </w:rPr>
        <w:t>Full-wave averaged E-field magnitude on an XZ plane cut based on EM simulation</w:t>
      </w:r>
    </w:p>
    <w:p>
      <w:pPr>
        <w:rPr>
          <w:lang w:eastAsia="en-GB"/>
        </w:rPr>
      </w:pPr>
    </w:p>
    <w:tbl>
      <w:tblPr>
        <w:tblStyle w:val="90"/>
        <w:tblW w:w="9641"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85"/>
        <w:gridCol w:w="3285"/>
        <w:gridCol w:w="328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6" w:hRule="atLeast"/>
        </w:trPr>
        <w:tc>
          <w:tcPr>
            <w:tcW w:w="3213" w:type="dxa"/>
          </w:tcPr>
          <w:p>
            <w:pPr>
              <w:overflowPunct w:val="0"/>
              <w:autoSpaceDE w:val="0"/>
              <w:autoSpaceDN w:val="0"/>
              <w:adjustRightInd w:val="0"/>
              <w:jc w:val="center"/>
              <w:textAlignment w:val="baseline"/>
              <w:rPr>
                <w:rFonts w:eastAsia="Times New Roman" w:cs="Arial"/>
                <w:szCs w:val="20"/>
                <w:lang w:eastAsia="zh-CN"/>
              </w:rPr>
            </w:pPr>
            <w:r>
              <w:rPr>
                <w:rFonts w:cs="Arial"/>
                <w:lang w:eastAsia="zh-CN"/>
              </w:rPr>
              <w:drawing>
                <wp:inline distT="0" distB="0" distL="0" distR="0">
                  <wp:extent cx="1981200" cy="1291590"/>
                  <wp:effectExtent l="0" t="0" r="0" b="3810"/>
                  <wp:docPr id="2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pPr>
              <w:pStyle w:val="161"/>
              <w:numPr>
                <w:ilvl w:val="0"/>
                <w:numId w:val="36"/>
              </w:numPr>
              <w:overflowPunct/>
              <w:autoSpaceDE/>
              <w:autoSpaceDN/>
              <w:adjustRightInd/>
              <w:spacing w:after="120" w:line="256" w:lineRule="auto"/>
              <w:ind w:firstLineChars="0"/>
              <w:contextualSpacing/>
              <w:jc w:val="center"/>
              <w:textAlignment w:val="auto"/>
              <w:rPr>
                <w:rFonts w:ascii="CG Times (WN)" w:hAnsi="CG Times (WN)"/>
                <w:lang w:eastAsia="zh-CN"/>
              </w:rPr>
            </w:pPr>
            <w:r>
              <w:rPr>
                <w:lang w:eastAsia="zh-CN"/>
              </w:rPr>
              <w:t>0 degree (boresight)</w:t>
            </w:r>
          </w:p>
        </w:tc>
        <w:tc>
          <w:tcPr>
            <w:tcW w:w="3214" w:type="dxa"/>
          </w:tcPr>
          <w:p>
            <w:pPr>
              <w:overflowPunct w:val="0"/>
              <w:autoSpaceDE w:val="0"/>
              <w:autoSpaceDN w:val="0"/>
              <w:adjustRightInd w:val="0"/>
              <w:spacing w:after="180"/>
              <w:jc w:val="center"/>
              <w:textAlignment w:val="baseline"/>
              <w:rPr>
                <w:rFonts w:cs="Arial"/>
                <w:lang w:eastAsia="zh-CN"/>
              </w:rPr>
            </w:pPr>
            <w:r>
              <w:rPr>
                <w:rFonts w:cs="Arial"/>
                <w:lang w:eastAsia="zh-CN"/>
              </w:rPr>
              <w:drawing>
                <wp:inline distT="0" distB="0" distL="0" distR="0">
                  <wp:extent cx="1981200" cy="1291590"/>
                  <wp:effectExtent l="0" t="0" r="0" b="3810"/>
                  <wp:docPr id="2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pPr>
              <w:pStyle w:val="161"/>
              <w:numPr>
                <w:ilvl w:val="0"/>
                <w:numId w:val="36"/>
              </w:numPr>
              <w:overflowPunct/>
              <w:autoSpaceDE/>
              <w:autoSpaceDN/>
              <w:adjustRightInd/>
              <w:spacing w:after="120" w:line="256" w:lineRule="auto"/>
              <w:ind w:firstLineChars="0"/>
              <w:contextualSpacing/>
              <w:jc w:val="center"/>
              <w:textAlignment w:val="auto"/>
              <w:rPr>
                <w:rFonts w:ascii="CG Times (WN)" w:hAnsi="CG Times (WN)"/>
                <w:lang w:eastAsia="zh-CN"/>
              </w:rPr>
            </w:pPr>
            <w:r>
              <w:rPr>
                <w:lang w:eastAsia="zh-CN"/>
              </w:rPr>
              <w:t>15 degrees (TX steers main beam toward RX)</w:t>
            </w:r>
          </w:p>
        </w:tc>
        <w:tc>
          <w:tcPr>
            <w:tcW w:w="3214" w:type="dxa"/>
          </w:tcPr>
          <w:p>
            <w:pPr>
              <w:overflowPunct w:val="0"/>
              <w:autoSpaceDE w:val="0"/>
              <w:autoSpaceDN w:val="0"/>
              <w:adjustRightInd w:val="0"/>
              <w:jc w:val="center"/>
              <w:textAlignment w:val="baseline"/>
              <w:rPr>
                <w:rFonts w:cs="Arial"/>
                <w:lang w:eastAsia="zh-CN"/>
              </w:rPr>
            </w:pPr>
            <w:r>
              <w:rPr>
                <w:rFonts w:cs="Arial"/>
                <w:lang w:eastAsia="zh-CN"/>
              </w:rPr>
              <w:drawing>
                <wp:inline distT="0" distB="0" distL="0" distR="0">
                  <wp:extent cx="1981200" cy="1291590"/>
                  <wp:effectExtent l="0" t="0" r="0" b="3810"/>
                  <wp:docPr id="2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pPr>
              <w:pStyle w:val="161"/>
              <w:numPr>
                <w:ilvl w:val="0"/>
                <w:numId w:val="36"/>
              </w:numPr>
              <w:overflowPunct/>
              <w:autoSpaceDE/>
              <w:autoSpaceDN/>
              <w:adjustRightInd/>
              <w:spacing w:after="120" w:line="256" w:lineRule="auto"/>
              <w:ind w:firstLineChars="0"/>
              <w:contextualSpacing/>
              <w:jc w:val="center"/>
              <w:textAlignment w:val="auto"/>
              <w:rPr>
                <w:rFonts w:ascii="CG Times (WN)" w:hAnsi="CG Times (WN)"/>
                <w:lang w:eastAsia="zh-CN"/>
              </w:rPr>
            </w:pPr>
            <w:r>
              <w:rPr>
                <w:lang w:eastAsia="zh-CN"/>
              </w:rPr>
              <w:t>-15 degrees (TX steers main beam away from RX)</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5" w:hRule="atLeast"/>
        </w:trPr>
        <w:tc>
          <w:tcPr>
            <w:tcW w:w="3213" w:type="dxa"/>
          </w:tcPr>
          <w:p>
            <w:pPr>
              <w:overflowPunct w:val="0"/>
              <w:autoSpaceDE w:val="0"/>
              <w:autoSpaceDN w:val="0"/>
              <w:adjustRightInd w:val="0"/>
              <w:jc w:val="center"/>
              <w:textAlignment w:val="baseline"/>
              <w:rPr>
                <w:rFonts w:cs="Arial"/>
                <w:lang w:eastAsia="zh-CN"/>
              </w:rPr>
            </w:pPr>
            <w:r>
              <w:rPr>
                <w:rFonts w:cs="Arial"/>
                <w:lang w:eastAsia="zh-CN"/>
              </w:rPr>
              <w:drawing>
                <wp:inline distT="0" distB="0" distL="0" distR="0">
                  <wp:extent cx="1981200" cy="1291590"/>
                  <wp:effectExtent l="0" t="0" r="0" b="381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(d) 0 degree (boresight)</w:t>
            </w:r>
          </w:p>
        </w:tc>
        <w:tc>
          <w:tcPr>
            <w:tcW w:w="3214" w:type="dxa"/>
          </w:tcPr>
          <w:p>
            <w:pPr>
              <w:overflowPunct w:val="0"/>
              <w:autoSpaceDE w:val="0"/>
              <w:autoSpaceDN w:val="0"/>
              <w:adjustRightInd w:val="0"/>
              <w:spacing w:after="180"/>
              <w:jc w:val="center"/>
              <w:textAlignment w:val="baseline"/>
              <w:rPr>
                <w:rFonts w:cs="Arial"/>
                <w:lang w:eastAsia="zh-CN"/>
              </w:rPr>
            </w:pPr>
            <w:r>
              <w:rPr>
                <w:rFonts w:cs="Arial"/>
                <w:lang w:eastAsia="zh-CN"/>
              </w:rPr>
              <w:drawing>
                <wp:inline distT="0" distB="0" distL="0" distR="0">
                  <wp:extent cx="1981200" cy="1291590"/>
                  <wp:effectExtent l="0" t="0" r="0" b="3810"/>
                  <wp:docPr id="3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(e) 15 degrees (TX steers main beam toward RX)</w:t>
            </w:r>
          </w:p>
        </w:tc>
        <w:tc>
          <w:tcPr>
            <w:tcW w:w="3214" w:type="dxa"/>
          </w:tcPr>
          <w:p>
            <w:pPr>
              <w:overflowPunct w:val="0"/>
              <w:autoSpaceDE w:val="0"/>
              <w:autoSpaceDN w:val="0"/>
              <w:adjustRightInd w:val="0"/>
              <w:spacing w:after="180"/>
              <w:jc w:val="center"/>
              <w:textAlignment w:val="baseline"/>
              <w:rPr>
                <w:rFonts w:cs="Arial"/>
                <w:lang w:eastAsia="zh-CN"/>
              </w:rPr>
            </w:pPr>
            <w:r>
              <w:rPr>
                <w:rFonts w:cs="Arial"/>
                <w:lang w:eastAsia="zh-CN"/>
              </w:rPr>
              <w:drawing>
                <wp:inline distT="0" distB="0" distL="0" distR="0">
                  <wp:extent cx="1981200" cy="1291590"/>
                  <wp:effectExtent l="0" t="0" r="0" b="3810"/>
                  <wp:docPr id="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(f) -15 degrees (TX steers main beam away from RX)</w:t>
            </w:r>
          </w:p>
        </w:tc>
      </w:tr>
    </w:tbl>
    <w:p>
      <w:pPr>
        <w:pStyle w:val="29"/>
        <w:jc w:val="center"/>
        <w:rPr>
          <w:rFonts w:cs="Arial"/>
          <w:lang w:eastAsia="zh-CN"/>
        </w:rPr>
      </w:pPr>
      <w:r>
        <w:rPr>
          <w:rFonts w:cs="Arial"/>
        </w:rPr>
        <w:t xml:space="preserve">Figure 9.2.1.2.2-2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p>
    <w:p/>
    <w:p>
      <w:pPr>
        <w:rPr>
          <w:lang w:eastAsia="ja-JP"/>
        </w:rPr>
      </w:pPr>
    </w:p>
    <w:p>
      <w:pPr>
        <w:rPr>
          <w:lang w:eastAsia="ja-JP"/>
        </w:rPr>
      </w:pPr>
      <w:r>
        <w:rPr>
          <w:lang w:eastAsia="ja-JP"/>
        </w:rPr>
        <w:t>The specific value depends on the scheduled users, and 70dB has been taken as a representative value. With TX beam nulling, as described in the subsequent section the variation can be reduced and the achievable isolation becomes around 80dB.</w:t>
      </w:r>
    </w:p>
    <w:p>
      <w:pPr>
        <w:rPr>
          <w:lang w:eastAsia="ja-JP"/>
        </w:rPr>
      </w:pPr>
    </w:p>
    <w:p>
      <w:pPr>
        <w:rPr>
          <w:u w:val="single"/>
          <w:lang w:eastAsia="ja-JP"/>
        </w:rPr>
      </w:pPr>
      <w:r>
        <w:rPr>
          <w:u w:val="single"/>
          <w:lang w:eastAsia="ja-JP"/>
        </w:rPr>
        <w:t>TX beam nulling</w:t>
      </w:r>
    </w:p>
    <w:p>
      <w:pPr>
        <w:rPr>
          <w:lang w:eastAsia="ja-JP"/>
        </w:rPr>
      </w:pPr>
      <w:r>
        <w:rPr>
          <w:lang w:eastAsia="ja-JP"/>
        </w:rPr>
        <w:t>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R4-2219633, which demonstrated the possibility to increase the spatial isolation to around 80dB using beam nulling. Furthermore, beam nulling reduces the variation of the spatial isolation due to beam direction. Thus, 80dB of spatial isolation is assumed.</w:t>
      </w:r>
    </w:p>
    <w:p>
      <w:pPr>
        <w:rPr>
          <w:lang w:eastAsia="ja-JP"/>
        </w:rPr>
      </w:pPr>
      <w:r>
        <w:rPr>
          <w:lang w:eastAsia="ja-JP"/>
        </w:rPr>
        <w:t>The beam nulling has an impact on DL EIRP depending on the beam direction. The impact to DL MIMO performance was not investigated.</w:t>
      </w:r>
    </w:p>
    <w:p>
      <w:pPr>
        <w:rPr>
          <w:lang w:eastAsia="ja-JP"/>
        </w:rPr>
      </w:pPr>
    </w:p>
    <w:p>
      <w:pPr>
        <w:rPr>
          <w:u w:val="single"/>
          <w:lang w:eastAsia="ja-JP"/>
        </w:rPr>
      </w:pPr>
      <w:r>
        <w:rPr>
          <w:u w:val="single"/>
          <w:lang w:eastAsia="ja-JP"/>
        </w:rPr>
        <w:t>Analogue interference cancellation</w:t>
      </w:r>
    </w:p>
    <w:p>
      <w:pPr>
        <w:rPr>
          <w:lang w:eastAsia="ja-JP"/>
        </w:rPr>
      </w:pPr>
      <w:r>
        <w:rPr>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pPr>
        <w:rPr>
          <w:lang w:eastAsia="ja-JP"/>
        </w:rPr>
      </w:pPr>
      <w:r>
        <w:rPr>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pPr>
        <w:rPr>
          <w:lang w:eastAsia="ja-JP"/>
        </w:rPr>
      </w:pPr>
    </w:p>
    <w:p>
      <w:pPr>
        <w:rPr>
          <w:lang w:eastAsia="ja-JP"/>
        </w:rPr>
      </w:pPr>
      <w:r>
        <w:rPr>
          <w:lang w:eastAsia="ja-JP"/>
        </w:rPr>
        <w:t>Receiver analogue filtering</w:t>
      </w:r>
    </w:p>
    <w:p>
      <w:pPr>
        <w:rPr>
          <w:lang w:eastAsia="ja-JP"/>
        </w:rPr>
      </w:pPr>
      <w:r>
        <w:rPr>
          <w:lang w:eastAsia="ja-JP"/>
        </w:rPr>
        <w:t>For the wide area BS, the main performance issue is the large power in the TX sub-bands entering the receiver, -27dBm. The minimum RAN4 requirement for a receiver is to produce a 6dB desensitization when a carrier of -43dBm is applied in a 2</w:t>
      </w:r>
      <w:r>
        <w:rPr>
          <w:vertAlign w:val="superscript"/>
          <w:lang w:eastAsia="ja-JP"/>
        </w:rPr>
        <w:t>nd</w:t>
      </w:r>
      <w:r>
        <w:rPr>
          <w:lang w:eastAsia="ja-JP"/>
        </w:rPr>
        <w:t xml:space="preserve"> adjacent channel, and thus the application of -27dBm directly next to the RX sub-band is very challenging. Although the linearity performance can be improved, the LNA linearity cannot be directly improved to become sufficient.</w:t>
      </w:r>
    </w:p>
    <w:p>
      <w:pPr>
        <w:rPr>
          <w:lang w:eastAsia="ja-JP"/>
        </w:rPr>
      </w:pPr>
      <w:r>
        <w:rPr>
          <w:lang w:eastAsia="ja-JP"/>
        </w:rPr>
        <w:t>A possible solution is to use analogue filters before the LNA to remove the DL sub-band power. Investigations in R4-2219633 demonstrate that it is not possible to build analogue filters with an achievable Q-factor without a large insertion loss.</w:t>
      </w:r>
    </w:p>
    <w:p>
      <w:pPr>
        <w:rPr>
          <w:lang w:eastAsia="ja-JP"/>
        </w:rPr>
      </w:pPr>
    </w:p>
    <w:p>
      <w:pPr>
        <w:jc w:val="center"/>
        <w:rPr>
          <w:b/>
          <w:bCs/>
          <w:lang w:eastAsia="ja-JP"/>
        </w:rPr>
      </w:pPr>
      <w:r>
        <w:rPr>
          <w:b/>
          <w:bCs/>
          <w:lang w:eastAsia="ja-JP"/>
        </w:rPr>
        <w:t>Figure 9.2.1.2.2-3 Analogue filter performance for Q=1500</w:t>
      </w:r>
    </w:p>
    <w:p>
      <w:pPr>
        <w:jc w:val="center"/>
        <w:rPr>
          <w:lang w:eastAsia="ja-JP"/>
        </w:rPr>
      </w:pPr>
      <w:r>
        <mc:AlternateContent>
          <mc:Choice Requires="wps">
            <w:drawing>
              <wp:anchor distT="0" distB="0" distL="114300" distR="114300" simplePos="0" relativeHeight="251660288" behindDoc="0" locked="0" layoutInCell="1" allowOverlap="1">
                <wp:simplePos x="0" y="0"/>
                <wp:positionH relativeFrom="column">
                  <wp:posOffset>2122170</wp:posOffset>
                </wp:positionH>
                <wp:positionV relativeFrom="paragraph">
                  <wp:posOffset>2277745</wp:posOffset>
                </wp:positionV>
                <wp:extent cx="884555" cy="477520"/>
                <wp:effectExtent l="6350" t="6350" r="10795" b="11430"/>
                <wp:wrapNone/>
                <wp:docPr id="32" name="Oval 31"/>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167.1pt;margin-top:179.35pt;height:37.6pt;width:69.65pt;z-index:251660288;v-text-anchor:middle;mso-width-relative:page;mso-height-relative:page;" filled="f" stroked="t" coordsize="21600,21600" o:gfxdata="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KCJbL9sAAAALAQAADwAAAAAAAAABACAAAAAiAAAAZHJzL2Rvd25yZXYueG1sUEsBAhQAFAAA&#10;AAgAh07iQEboos5eAgAAxQQAAA4AAAAAAAAAAQAgAAAAKgEAAGRycy9lMm9Eb2MueG1sUEsFBgAA&#10;AAAGAAYAWQEAAPoFAAAAAA==&#10;">
                <v:fill on="f" focussize="0,0"/>
                <v:stroke weight="1pt" color="#0070C0 [3204]" miterlimit="8" joinstyle="miter"/>
                <v:imagedata o:title=""/>
                <o:lock v:ext="edit" aspectratio="f"/>
              </v:shap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980440</wp:posOffset>
                </wp:positionH>
                <wp:positionV relativeFrom="paragraph">
                  <wp:posOffset>2315210</wp:posOffset>
                </wp:positionV>
                <wp:extent cx="824865" cy="421640"/>
                <wp:effectExtent l="6350" t="6350" r="6985" b="16510"/>
                <wp:wrapNone/>
                <wp:docPr id="33" name="Oval 28"/>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77.2pt;margin-top:182.3pt;height:33.2pt;width:64.95pt;z-index:251661312;v-text-anchor:middle;mso-width-relative:page;mso-height-relative:page;" filled="f" stroked="t" coordsize="21600,21600" o:gfxdata="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0&#10;18uV1wAAAAsBAAAPAAAAAAAAAAEAIAAAACIAAABkcnMvZG93bnJldi54bWxQSwECFAAUAAAACACH&#10;TuJAVRiVIV4CAADFBAAADgAAAAAAAAABACAAAAAmAQAAZHJzL2Uyb0RvYy54bWxQSwUGAAAAAAYA&#10;BgBZAQAA9gUAAAAA&#10;">
                <v:fill on="f" focussize="0,0"/>
                <v:stroke weight="1pt" color="#FF0000 [3204]" miterlimit="8" joinstyle="miter"/>
                <v:imagedata o:title=""/>
                <o:lock v:ext="edit" aspectratio="f"/>
              </v:shap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3049270</wp:posOffset>
                </wp:positionH>
                <wp:positionV relativeFrom="paragraph">
                  <wp:posOffset>147320</wp:posOffset>
                </wp:positionV>
                <wp:extent cx="884555" cy="477520"/>
                <wp:effectExtent l="6350" t="6350" r="10795" b="11430"/>
                <wp:wrapNone/>
                <wp:docPr id="34" name="Oval 27"/>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27" o:spid="_x0000_s1026" o:spt="3" type="#_x0000_t3" style="position:absolute;left:0pt;margin-left:240.1pt;margin-top:11.6pt;height:37.6pt;width:69.65pt;z-index:251662336;v-text-anchor:middle;mso-width-relative:page;mso-height-relative:page;" filled="f" stroked="t" coordsize="21600,21600" o:gfxdata="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L0DCCTZAAAACQEAAA8AAAAAAAAAAQAgAAAAIgAAAGRycy9kb3ducmV2LnhtbFBLAQIUABQAAAAI&#10;AIdO4kBoHh2xXgIAAMUEAAAOAAAAAAAAAAEAIAAAACgBAABkcnMvZTJvRG9jLnhtbFBLBQYAAAAA&#10;BgAGAFkBAAD4BQAAAAA=&#10;">
                <v:fill on="f" focussize="0,0"/>
                <v:stroke weight="1pt" color="#0070C0 [3204]" miterlimit="8" joinstyle="miter"/>
                <v:imagedata o:title=""/>
                <o:lock v:ext="edit" aspectratio="f"/>
              </v:shape>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1265555</wp:posOffset>
                </wp:positionH>
                <wp:positionV relativeFrom="paragraph">
                  <wp:posOffset>293370</wp:posOffset>
                </wp:positionV>
                <wp:extent cx="824865" cy="421640"/>
                <wp:effectExtent l="6350" t="6350" r="6985" b="16510"/>
                <wp:wrapNone/>
                <wp:docPr id="35" name="Oval 14"/>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4" o:spid="_x0000_s1026" o:spt="3" type="#_x0000_t3" style="position:absolute;left:0pt;margin-left:99.65pt;margin-top:23.1pt;height:33.2pt;width:64.95pt;z-index:251663360;v-text-anchor:middle;mso-width-relative:page;mso-height-relative:page;" filled="f" stroked="t" coordsize="21600,21600" o:gfxdata="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v8NN&#10;PdUAAAAKAQAADwAAAAAAAAABACAAAAAiAAAAZHJzL2Rvd25yZXYueG1sUEsBAhQAFAAAAAgAh07i&#10;QLLI7rReAgAAxQQAAA4AAAAAAAAAAQAgAAAAJAEAAGRycy9lMm9Eb2MueG1sUEsFBgAAAAAGAAYA&#10;WQEAAPQFAAAAAA==&#10;">
                <v:fill on="f" focussize="0,0"/>
                <v:stroke weight="1pt" color="#FF0000 [3204]" miterlimit="8" joinstyle="miter"/>
                <v:imagedata o:title=""/>
                <o:lock v:ext="edit" aspectratio="f"/>
              </v:shape>
            </w:pict>
          </mc:Fallback>
        </mc:AlternateContent>
      </w:r>
      <w:r>
        <w:drawing>
          <wp:inline distT="0" distB="0" distL="0" distR="0">
            <wp:extent cx="5124450" cy="2011680"/>
            <wp:effectExtent l="0" t="0" r="6350" b="7620"/>
            <wp:docPr id="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24450" cy="2011680"/>
                    </a:xfrm>
                    <a:prstGeom prst="rect">
                      <a:avLst/>
                    </a:prstGeom>
                    <a:noFill/>
                    <a:ln>
                      <a:noFill/>
                    </a:ln>
                  </pic:spPr>
                </pic:pic>
              </a:graphicData>
            </a:graphic>
          </wp:inline>
        </w:drawing>
      </w:r>
      <w:r>
        <w:drawing>
          <wp:inline distT="0" distB="0" distL="0" distR="0">
            <wp:extent cx="5101590" cy="2007870"/>
            <wp:effectExtent l="0" t="0" r="3810" b="11430"/>
            <wp:docPr id="3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101590" cy="2007870"/>
                    </a:xfrm>
                    <a:prstGeom prst="rect">
                      <a:avLst/>
                    </a:prstGeom>
                    <a:noFill/>
                    <a:ln>
                      <a:noFill/>
                    </a:ln>
                  </pic:spPr>
                </pic:pic>
              </a:graphicData>
            </a:graphic>
          </wp:inline>
        </w:drawing>
      </w:r>
    </w:p>
    <w:p>
      <w:pPr>
        <w:jc w:val="center"/>
        <w:rPr>
          <w:lang w:eastAsia="ja-JP"/>
        </w:rPr>
      </w:pPr>
      <w:r>
        <mc:AlternateContent>
          <mc:Choice Requires="wps">
            <w:drawing>
              <wp:anchor distT="0" distB="0" distL="114300" distR="114300" simplePos="0" relativeHeight="251664384" behindDoc="0" locked="0" layoutInCell="1" allowOverlap="1">
                <wp:simplePos x="0" y="0"/>
                <wp:positionH relativeFrom="column">
                  <wp:posOffset>2229485</wp:posOffset>
                </wp:positionH>
                <wp:positionV relativeFrom="paragraph">
                  <wp:posOffset>243840</wp:posOffset>
                </wp:positionV>
                <wp:extent cx="884555" cy="477520"/>
                <wp:effectExtent l="6350" t="6350" r="10795" b="11430"/>
                <wp:wrapNone/>
                <wp:docPr id="38" name="Oval 33"/>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33" o:spid="_x0000_s1026" o:spt="3" type="#_x0000_t3" style="position:absolute;left:0pt;margin-left:175.55pt;margin-top:19.2pt;height:37.6pt;width:69.65pt;z-index:251664384;v-text-anchor:middle;mso-width-relative:page;mso-height-relative:page;" filled="f" stroked="t" coordsize="21600,21600" o:gfxdata="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w&#10;gZwh2AAAAAoBAAAPAAAAAAAAAAEAIAAAACIAAABkcnMvZG93bnJldi54bWxQSwECFAAUAAAACACH&#10;TuJARaNL2l0CAADFBAAADgAAAAAAAAABACAAAAAnAQAAZHJzL2Uyb0RvYy54bWxQSwUGAAAAAAYA&#10;BgBZAQAA9gUAAAAA&#10;">
                <v:fill on="f" focussize="0,0"/>
                <v:stroke weight="1pt" color="#0070C0 [3204]" miterlimit="8" joinstyle="miter"/>
                <v:imagedata o:title=""/>
                <o:lock v:ext="edit" aspectratio="f"/>
              </v:shape>
            </w:pict>
          </mc:Fallback>
        </mc:AlternateContent>
      </w:r>
      <w:r>
        <mc:AlternateContent>
          <mc:Choice Requires="wps">
            <w:drawing>
              <wp:anchor distT="0" distB="0" distL="114300" distR="114300" simplePos="0" relativeHeight="251665408" behindDoc="0" locked="0" layoutInCell="1" allowOverlap="1">
                <wp:simplePos x="0" y="0"/>
                <wp:positionH relativeFrom="column">
                  <wp:posOffset>617855</wp:posOffset>
                </wp:positionH>
                <wp:positionV relativeFrom="paragraph">
                  <wp:posOffset>452755</wp:posOffset>
                </wp:positionV>
                <wp:extent cx="824865" cy="421640"/>
                <wp:effectExtent l="6350" t="6350" r="6985" b="16510"/>
                <wp:wrapNone/>
                <wp:docPr id="39" name="Oval 32"/>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32" o:spid="_x0000_s1026" o:spt="3" type="#_x0000_t3" style="position:absolute;left:0pt;margin-left:48.65pt;margin-top:35.65pt;height:33.2pt;width:64.95pt;z-index:251665408;v-text-anchor:middle;mso-width-relative:page;mso-height-relative:page;" filled="f" stroked="t" coordsize="21600,21600" o:gfxdata="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B8lq&#10;S9UAAAAJAQAADwAAAAAAAAABACAAAAAiAAAAZHJzL2Rvd25yZXYueG1sUEsBAhQAFAAAAAgAh07i&#10;QPHdMFNeAgAAxQQAAA4AAAAAAAAAAQAgAAAAJAEAAGRycy9lMm9Eb2MueG1sUEsFBgAAAAAGAAYA&#10;WQEAAPQFAAAAAA==&#10;">
                <v:fill on="f" focussize="0,0"/>
                <v:stroke weight="1pt" color="#FF0000 [3204]" miterlimit="8" joinstyle="miter"/>
                <v:imagedata o:title=""/>
                <o:lock v:ext="edit" aspectratio="f"/>
              </v:shape>
            </w:pict>
          </mc:Fallback>
        </mc:AlternateContent>
      </w:r>
      <w:r>
        <w:drawing>
          <wp:inline distT="0" distB="0" distL="0" distR="0">
            <wp:extent cx="5109210" cy="2023110"/>
            <wp:effectExtent l="0" t="0" r="8890" b="889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109210" cy="2023110"/>
                    </a:xfrm>
                    <a:prstGeom prst="rect">
                      <a:avLst/>
                    </a:prstGeom>
                    <a:noFill/>
                    <a:ln>
                      <a:noFill/>
                    </a:ln>
                  </pic:spPr>
                </pic:pic>
              </a:graphicData>
            </a:graphic>
          </wp:inline>
        </w:drawing>
      </w:r>
    </w:p>
    <w:p>
      <w:pPr>
        <w:rPr>
          <w:lang w:eastAsia="ja-JP"/>
        </w:rPr>
      </w:pPr>
    </w:p>
    <w:p>
      <w:pPr>
        <w:jc w:val="center"/>
        <w:rPr>
          <w:b/>
          <w:bCs/>
          <w:lang w:eastAsia="ja-JP"/>
        </w:rPr>
      </w:pPr>
      <w:r>
        <w:rPr>
          <w:b/>
          <w:bCs/>
          <w:lang w:eastAsia="ja-JP"/>
        </w:rPr>
        <w:t>Table 9.2.1.2.2-2 Insertion losses for Q=1500 filters</w:t>
      </w:r>
    </w:p>
    <w:tbl>
      <w:tblPr>
        <w:tblStyle w:val="90"/>
        <w:tblW w:w="0" w:type="auto"/>
        <w:tblInd w:w="14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96"/>
        <w:gridCol w:w="2031"/>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overflowPunct w:val="0"/>
              <w:autoSpaceDE w:val="0"/>
              <w:autoSpaceDN w:val="0"/>
              <w:adjustRightInd w:val="0"/>
              <w:spacing w:after="180"/>
              <w:jc w:val="center"/>
              <w:textAlignment w:val="baseline"/>
              <w:rPr>
                <w:b/>
                <w:sz w:val="16"/>
                <w:szCs w:val="16"/>
                <w:lang w:eastAsia="ja-JP"/>
              </w:rPr>
            </w:pPr>
            <w:r>
              <w:rPr>
                <w:b/>
                <w:sz w:val="16"/>
                <w:szCs w:val="16"/>
                <w:lang w:eastAsia="ja-JP"/>
              </w:rPr>
              <w:t>Filter type</w:t>
            </w:r>
          </w:p>
        </w:tc>
        <w:tc>
          <w:tcPr>
            <w:tcW w:w="2031" w:type="dxa"/>
            <w:tcBorders>
              <w:top w:val="single" w:color="auto" w:sz="4" w:space="0"/>
              <w:left w:val="single" w:color="auto" w:sz="4" w:space="0"/>
              <w:bottom w:val="single" w:color="auto" w:sz="4" w:space="0"/>
              <w:right w:val="single" w:color="auto" w:sz="4" w:space="0"/>
            </w:tcBorders>
          </w:tcPr>
          <w:p>
            <w:pPr>
              <w:overflowPunct w:val="0"/>
              <w:autoSpaceDE w:val="0"/>
              <w:autoSpaceDN w:val="0"/>
              <w:adjustRightInd w:val="0"/>
              <w:spacing w:after="180"/>
              <w:jc w:val="center"/>
              <w:textAlignment w:val="baseline"/>
              <w:rPr>
                <w:b/>
                <w:sz w:val="16"/>
                <w:szCs w:val="16"/>
                <w:lang w:eastAsia="ja-JP"/>
              </w:rPr>
            </w:pPr>
            <w:r>
              <w:rPr>
                <w:b/>
                <w:sz w:val="16"/>
                <w:szCs w:val="16"/>
                <w:lang w:eastAsia="ja-JP"/>
              </w:rPr>
              <w:t>Edge insertion loss</w:t>
            </w:r>
          </w:p>
        </w:tc>
        <w:tc>
          <w:tcPr>
            <w:tcW w:w="2268" w:type="dxa"/>
            <w:tcBorders>
              <w:top w:val="single" w:color="auto" w:sz="4" w:space="0"/>
              <w:left w:val="single" w:color="auto" w:sz="4" w:space="0"/>
              <w:bottom w:val="single" w:color="auto" w:sz="4" w:space="0"/>
              <w:right w:val="single" w:color="auto" w:sz="4" w:space="0"/>
            </w:tcBorders>
          </w:tcPr>
          <w:p>
            <w:pPr>
              <w:overflowPunct w:val="0"/>
              <w:autoSpaceDE w:val="0"/>
              <w:autoSpaceDN w:val="0"/>
              <w:adjustRightInd w:val="0"/>
              <w:spacing w:after="180"/>
              <w:jc w:val="center"/>
              <w:textAlignment w:val="baseline"/>
              <w:rPr>
                <w:b/>
                <w:sz w:val="16"/>
                <w:szCs w:val="16"/>
                <w:lang w:eastAsia="ja-JP"/>
              </w:rPr>
            </w:pPr>
            <w:r>
              <w:rPr>
                <w:b/>
                <w:sz w:val="16"/>
                <w:szCs w:val="16"/>
                <w:lang w:eastAsia="ja-JP"/>
              </w:rPr>
              <w:t>Average insertion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overflowPunct w:val="0"/>
              <w:autoSpaceDE w:val="0"/>
              <w:autoSpaceDN w:val="0"/>
              <w:adjustRightInd w:val="0"/>
              <w:spacing w:after="180"/>
              <w:jc w:val="center"/>
              <w:textAlignment w:val="baseline"/>
              <w:rPr>
                <w:sz w:val="16"/>
                <w:szCs w:val="16"/>
                <w:lang w:eastAsia="ja-JP"/>
              </w:rPr>
            </w:pPr>
            <w:r>
              <w:rPr>
                <w:sz w:val="16"/>
                <w:szCs w:val="16"/>
                <w:lang w:eastAsia="ja-JP"/>
              </w:rPr>
              <w:t>10 MHz UL sub-band</w:t>
            </w:r>
          </w:p>
        </w:tc>
        <w:tc>
          <w:tcPr>
            <w:tcW w:w="2031" w:type="dxa"/>
            <w:tcBorders>
              <w:top w:val="single" w:color="auto" w:sz="4" w:space="0"/>
              <w:left w:val="single" w:color="auto" w:sz="4" w:space="0"/>
              <w:bottom w:val="single" w:color="auto" w:sz="4" w:space="0"/>
              <w:right w:val="single" w:color="auto" w:sz="4" w:space="0"/>
            </w:tcBorders>
          </w:tcPr>
          <w:p>
            <w:pPr>
              <w:overflowPunct w:val="0"/>
              <w:autoSpaceDE w:val="0"/>
              <w:autoSpaceDN w:val="0"/>
              <w:adjustRightInd w:val="0"/>
              <w:spacing w:after="180"/>
              <w:jc w:val="center"/>
              <w:textAlignment w:val="baseline"/>
              <w:rPr>
                <w:sz w:val="16"/>
                <w:szCs w:val="16"/>
                <w:lang w:eastAsia="ja-JP"/>
              </w:rPr>
            </w:pPr>
            <w:r>
              <w:rPr>
                <w:sz w:val="16"/>
                <w:szCs w:val="16"/>
                <w:lang w:eastAsia="ja-JP"/>
              </w:rPr>
              <w:t>7.6 dB</w:t>
            </w:r>
          </w:p>
        </w:tc>
        <w:tc>
          <w:tcPr>
            <w:tcW w:w="2268" w:type="dxa"/>
            <w:tcBorders>
              <w:top w:val="single" w:color="auto" w:sz="4" w:space="0"/>
              <w:left w:val="single" w:color="auto" w:sz="4" w:space="0"/>
              <w:bottom w:val="single" w:color="auto" w:sz="4" w:space="0"/>
              <w:right w:val="single" w:color="auto" w:sz="4" w:space="0"/>
            </w:tcBorders>
          </w:tcPr>
          <w:p>
            <w:pPr>
              <w:overflowPunct w:val="0"/>
              <w:autoSpaceDE w:val="0"/>
              <w:autoSpaceDN w:val="0"/>
              <w:adjustRightInd w:val="0"/>
              <w:spacing w:after="180"/>
              <w:jc w:val="center"/>
              <w:textAlignment w:val="baseline"/>
              <w:rPr>
                <w:sz w:val="16"/>
                <w:szCs w:val="16"/>
                <w:lang w:eastAsia="ja-JP"/>
              </w:rPr>
            </w:pPr>
            <w:r>
              <w:rPr>
                <w:sz w:val="16"/>
                <w:szCs w:val="16"/>
                <w:lang w:eastAsia="ja-JP"/>
              </w:rPr>
              <w:t>4.4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overflowPunct w:val="0"/>
              <w:autoSpaceDE w:val="0"/>
              <w:autoSpaceDN w:val="0"/>
              <w:adjustRightInd w:val="0"/>
              <w:spacing w:after="180"/>
              <w:jc w:val="center"/>
              <w:textAlignment w:val="baseline"/>
              <w:rPr>
                <w:sz w:val="16"/>
                <w:szCs w:val="16"/>
                <w:lang w:eastAsia="ja-JP"/>
              </w:rPr>
            </w:pPr>
            <w:r>
              <w:rPr>
                <w:sz w:val="16"/>
                <w:szCs w:val="16"/>
                <w:lang w:eastAsia="ja-JP"/>
              </w:rPr>
              <w:t>20 MHz UL sub-band</w:t>
            </w:r>
          </w:p>
        </w:tc>
        <w:tc>
          <w:tcPr>
            <w:tcW w:w="2031" w:type="dxa"/>
            <w:tcBorders>
              <w:top w:val="single" w:color="auto" w:sz="4" w:space="0"/>
              <w:left w:val="single" w:color="auto" w:sz="4" w:space="0"/>
              <w:bottom w:val="single" w:color="auto" w:sz="4" w:space="0"/>
              <w:right w:val="single" w:color="auto" w:sz="4" w:space="0"/>
            </w:tcBorders>
          </w:tcPr>
          <w:p>
            <w:pPr>
              <w:overflowPunct w:val="0"/>
              <w:autoSpaceDE w:val="0"/>
              <w:autoSpaceDN w:val="0"/>
              <w:adjustRightInd w:val="0"/>
              <w:spacing w:after="180"/>
              <w:jc w:val="center"/>
              <w:textAlignment w:val="baseline"/>
              <w:rPr>
                <w:sz w:val="16"/>
                <w:szCs w:val="16"/>
                <w:lang w:eastAsia="ja-JP"/>
              </w:rPr>
            </w:pPr>
            <w:r>
              <w:rPr>
                <w:sz w:val="16"/>
                <w:szCs w:val="16"/>
                <w:lang w:eastAsia="ja-JP"/>
              </w:rPr>
              <w:t>7.4 dB</w:t>
            </w:r>
          </w:p>
        </w:tc>
        <w:tc>
          <w:tcPr>
            <w:tcW w:w="2268" w:type="dxa"/>
            <w:tcBorders>
              <w:top w:val="single" w:color="auto" w:sz="4" w:space="0"/>
              <w:left w:val="single" w:color="auto" w:sz="4" w:space="0"/>
              <w:bottom w:val="single" w:color="auto" w:sz="4" w:space="0"/>
              <w:right w:val="single" w:color="auto" w:sz="4" w:space="0"/>
            </w:tcBorders>
          </w:tcPr>
          <w:p>
            <w:pPr>
              <w:overflowPunct w:val="0"/>
              <w:autoSpaceDE w:val="0"/>
              <w:autoSpaceDN w:val="0"/>
              <w:adjustRightInd w:val="0"/>
              <w:spacing w:after="180"/>
              <w:jc w:val="center"/>
              <w:textAlignment w:val="baseline"/>
              <w:rPr>
                <w:sz w:val="16"/>
                <w:szCs w:val="16"/>
                <w:lang w:eastAsia="ja-JP"/>
              </w:rPr>
            </w:pPr>
            <w:r>
              <w:rPr>
                <w:sz w:val="16"/>
                <w:szCs w:val="16"/>
                <w:lang w:eastAsia="ja-JP"/>
              </w:rPr>
              <w:t>3.1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overflowPunct w:val="0"/>
              <w:autoSpaceDE w:val="0"/>
              <w:autoSpaceDN w:val="0"/>
              <w:adjustRightInd w:val="0"/>
              <w:spacing w:after="180"/>
              <w:jc w:val="center"/>
              <w:textAlignment w:val="baseline"/>
              <w:rPr>
                <w:sz w:val="16"/>
                <w:szCs w:val="16"/>
                <w:lang w:eastAsia="ja-JP"/>
              </w:rPr>
            </w:pPr>
            <w:r>
              <w:rPr>
                <w:sz w:val="16"/>
                <w:szCs w:val="16"/>
                <w:lang w:eastAsia="ja-JP"/>
              </w:rPr>
              <w:t>30 MHz UL sub-band</w:t>
            </w:r>
          </w:p>
        </w:tc>
        <w:tc>
          <w:tcPr>
            <w:tcW w:w="2031" w:type="dxa"/>
            <w:tcBorders>
              <w:top w:val="single" w:color="auto" w:sz="4" w:space="0"/>
              <w:left w:val="single" w:color="auto" w:sz="4" w:space="0"/>
              <w:bottom w:val="single" w:color="auto" w:sz="4" w:space="0"/>
              <w:right w:val="single" w:color="auto" w:sz="4" w:space="0"/>
            </w:tcBorders>
          </w:tcPr>
          <w:p>
            <w:pPr>
              <w:overflowPunct w:val="0"/>
              <w:autoSpaceDE w:val="0"/>
              <w:autoSpaceDN w:val="0"/>
              <w:adjustRightInd w:val="0"/>
              <w:spacing w:after="180"/>
              <w:jc w:val="center"/>
              <w:textAlignment w:val="baseline"/>
              <w:rPr>
                <w:sz w:val="16"/>
                <w:szCs w:val="16"/>
                <w:lang w:eastAsia="ja-JP"/>
              </w:rPr>
            </w:pPr>
            <w:r>
              <w:rPr>
                <w:sz w:val="16"/>
                <w:szCs w:val="16"/>
                <w:lang w:eastAsia="ja-JP"/>
              </w:rPr>
              <w:t>7.8 dB</w:t>
            </w:r>
          </w:p>
        </w:tc>
        <w:tc>
          <w:tcPr>
            <w:tcW w:w="2268" w:type="dxa"/>
            <w:tcBorders>
              <w:top w:val="single" w:color="auto" w:sz="4" w:space="0"/>
              <w:left w:val="single" w:color="auto" w:sz="4" w:space="0"/>
              <w:bottom w:val="single" w:color="auto" w:sz="4" w:space="0"/>
              <w:right w:val="single" w:color="auto" w:sz="4" w:space="0"/>
            </w:tcBorders>
          </w:tcPr>
          <w:p>
            <w:pPr>
              <w:overflowPunct w:val="0"/>
              <w:autoSpaceDE w:val="0"/>
              <w:autoSpaceDN w:val="0"/>
              <w:adjustRightInd w:val="0"/>
              <w:spacing w:after="180"/>
              <w:jc w:val="center"/>
              <w:textAlignment w:val="baseline"/>
              <w:rPr>
                <w:sz w:val="16"/>
                <w:szCs w:val="16"/>
                <w:lang w:eastAsia="ja-JP"/>
              </w:rPr>
            </w:pPr>
            <w:r>
              <w:rPr>
                <w:sz w:val="16"/>
                <w:szCs w:val="16"/>
                <w:lang w:eastAsia="ja-JP"/>
              </w:rPr>
              <w:t>2.6 dB</w:t>
            </w:r>
          </w:p>
        </w:tc>
      </w:tr>
    </w:tbl>
    <w:p>
      <w:pPr>
        <w:rPr>
          <w:lang w:eastAsia="ja-JP"/>
        </w:rPr>
      </w:pPr>
    </w:p>
    <w:p>
      <w:pPr>
        <w:rPr>
          <w:lang w:eastAsia="ja-JP"/>
        </w:rPr>
      </w:pPr>
    </w:p>
    <w:p>
      <w:pPr>
        <w:rPr>
          <w:lang w:eastAsia="ja-JP"/>
        </w:rPr>
      </w:pPr>
      <w:r>
        <w:rPr>
          <w:lang w:eastAsia="ja-JP"/>
        </w:rPr>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pPr>
        <w:pStyle w:val="161"/>
        <w:numPr>
          <w:ilvl w:val="0"/>
          <w:numId w:val="37"/>
        </w:numPr>
        <w:overflowPunct/>
        <w:autoSpaceDE/>
        <w:autoSpaceDN/>
        <w:adjustRightInd/>
        <w:spacing w:after="0" w:line="259" w:lineRule="auto"/>
        <w:ind w:firstLineChars="0"/>
        <w:textAlignment w:val="auto"/>
        <w:rPr>
          <w:lang w:eastAsia="ja-JP"/>
        </w:rPr>
      </w:pPr>
      <w:r>
        <w:rPr>
          <w:lang w:val="en-US" w:eastAsia="ja-JP"/>
        </w:rPr>
        <w:t>T</w:t>
      </w:r>
      <w:r>
        <w:rPr>
          <w:lang w:eastAsia="ja-JP"/>
        </w:rPr>
        <w:t>he first LNA stage needs high linearity and becomes very power consuming</w:t>
      </w:r>
      <w:r>
        <w:rPr>
          <w:rFonts w:ascii="Times New Roman" w:hAnsi="Times New Roman" w:cs="Times New Roman"/>
          <w:lang w:val="en-US" w:eastAsia="ja-JP"/>
        </w:rPr>
        <w:t>.</w:t>
      </w:r>
    </w:p>
    <w:p>
      <w:pPr>
        <w:pStyle w:val="161"/>
        <w:numPr>
          <w:ilvl w:val="0"/>
          <w:numId w:val="37"/>
        </w:numPr>
        <w:overflowPunct/>
        <w:autoSpaceDE/>
        <w:autoSpaceDN/>
        <w:adjustRightInd/>
        <w:spacing w:after="0" w:line="259" w:lineRule="auto"/>
        <w:ind w:firstLineChars="0"/>
        <w:textAlignment w:val="auto"/>
        <w:rPr>
          <w:lang w:eastAsia="ja-JP"/>
        </w:rPr>
      </w:pPr>
      <w:r>
        <w:rPr>
          <w:lang w:val="en-US" w:eastAsia="ja-JP"/>
        </w:rPr>
        <w:t>T</w:t>
      </w:r>
      <w:r>
        <w:rPr>
          <w:lang w:eastAsia="ja-JP"/>
        </w:rPr>
        <w:t xml:space="preserve">he tight integration needed to achieve power and weight efficient </w:t>
      </w:r>
      <w:r>
        <w:rPr>
          <w:lang w:val="en-US" w:eastAsia="ja-JP"/>
        </w:rPr>
        <w:t xml:space="preserve">AAS </w:t>
      </w:r>
      <w:r>
        <w:rPr>
          <w:lang w:eastAsia="ja-JP"/>
        </w:rPr>
        <w:t xml:space="preserve">BS is no longer feasible due to the filter size. Hence there will be </w:t>
      </w:r>
      <w:r>
        <w:rPr>
          <w:lang w:val="en-US" w:eastAsia="ja-JP"/>
        </w:rPr>
        <w:t>further increases in</w:t>
      </w:r>
      <w:r>
        <w:rPr>
          <w:lang w:eastAsia="ja-JP"/>
        </w:rPr>
        <w:t xml:space="preserve"> power consumption </w:t>
      </w:r>
      <w:r>
        <w:rPr>
          <w:lang w:val="en-US" w:eastAsia="ja-JP"/>
        </w:rPr>
        <w:t xml:space="preserve">due to reduced integration </w:t>
      </w:r>
      <w:r>
        <w:rPr>
          <w:lang w:eastAsia="ja-JP"/>
        </w:rPr>
        <w:t>and thermal management issues.</w:t>
      </w:r>
    </w:p>
    <w:p>
      <w:pPr>
        <w:pStyle w:val="161"/>
        <w:numPr>
          <w:ilvl w:val="0"/>
          <w:numId w:val="37"/>
        </w:numPr>
        <w:overflowPunct/>
        <w:autoSpaceDE/>
        <w:autoSpaceDN/>
        <w:adjustRightInd/>
        <w:spacing w:after="0" w:line="259" w:lineRule="auto"/>
        <w:ind w:firstLineChars="0"/>
        <w:textAlignment w:val="auto"/>
        <w:rPr>
          <w:lang w:eastAsia="ja-JP"/>
        </w:rPr>
      </w:pPr>
      <w:r>
        <w:rPr>
          <w:lang w:eastAsia="ja-JP"/>
        </w:rPr>
        <w:t>The filters would need to be tuned specifically to the UL sub-band</w:t>
      </w:r>
      <w:r>
        <w:rPr>
          <w:lang w:val="en-US" w:eastAsia="ja-JP"/>
        </w:rPr>
        <w:t xml:space="preserve"> if implemented in RF</w:t>
      </w:r>
      <w:r>
        <w:rPr>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pPr>
        <w:pStyle w:val="161"/>
        <w:numPr>
          <w:ilvl w:val="0"/>
          <w:numId w:val="37"/>
        </w:numPr>
        <w:overflowPunct/>
        <w:autoSpaceDE/>
        <w:autoSpaceDN/>
        <w:adjustRightInd/>
        <w:spacing w:after="0" w:line="259" w:lineRule="auto"/>
        <w:ind w:firstLineChars="0"/>
        <w:textAlignment w:val="auto"/>
        <w:rPr>
          <w:lang w:eastAsia="ja-JP"/>
        </w:rPr>
      </w:pPr>
      <w:r>
        <w:rPr>
          <w:lang w:eastAsia="ja-JP"/>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pPr>
        <w:rPr>
          <w:lang w:eastAsia="ja-JP"/>
        </w:rPr>
      </w:pPr>
    </w:p>
    <w:p>
      <w:pPr>
        <w:rPr>
          <w:lang w:eastAsia="ja-JP"/>
        </w:rPr>
      </w:pPr>
      <w:r>
        <w:rPr>
          <w:lang w:eastAsia="ja-JP"/>
        </w:rPr>
        <w:t>Due to the above reasons, analogue filtering is not considered to be a realistic approach for a commercially relevant BS and so is not considered the feasibility analysis.</w:t>
      </w:r>
    </w:p>
    <w:p>
      <w:pPr>
        <w:rPr>
          <w:lang w:eastAsia="ja-JP"/>
        </w:rPr>
      </w:pPr>
    </w:p>
    <w:p>
      <w:pPr>
        <w:rPr>
          <w:u w:val="single"/>
          <w:lang w:eastAsia="ja-JP"/>
        </w:rPr>
      </w:pPr>
      <w:r>
        <w:rPr>
          <w:u w:val="single"/>
          <w:lang w:eastAsia="ja-JP"/>
        </w:rPr>
        <w:t>Digital interference cancellation and digital processing</w:t>
      </w:r>
    </w:p>
    <w:p>
      <w:pPr>
        <w:keepNext w:val="0"/>
        <w:keepLines w:val="0"/>
        <w:spacing w:before="0" w:after="0"/>
        <w:outlineLvl w:val="9"/>
        <w:rPr>
          <w:rFonts w:ascii="Arial" w:hAnsi="Arial" w:eastAsia="宋体"/>
          <w:szCs w:val="14"/>
        </w:rPr>
      </w:pPr>
      <w:r>
        <w:rPr>
          <w:lang w:eastAsia="ja-JP"/>
        </w:rPr>
        <w:t>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required a very high computational complexity for a wide area AAS due to the large number of TX-RX combinations.</w:t>
      </w:r>
    </w:p>
    <w:p>
      <w:pPr>
        <w:pStyle w:val="7"/>
        <w:rPr>
          <w:rFonts w:ascii="Arial" w:hAnsi="Arial" w:eastAsia="宋体"/>
          <w:szCs w:val="14"/>
        </w:rPr>
      </w:pPr>
      <w:r>
        <w:rPr>
          <w:rFonts w:ascii="Arial" w:hAnsi="Arial" w:eastAsia="宋体"/>
          <w:szCs w:val="14"/>
          <w:lang w:eastAsia="zh-CN"/>
        </w:rPr>
        <w:t>9</w:t>
      </w:r>
      <w:r>
        <w:rPr>
          <w:rFonts w:hint="eastAsia" w:ascii="Arial" w:hAnsi="Arial" w:eastAsia="宋体"/>
          <w:szCs w:val="14"/>
          <w:lang w:eastAsia="zh-CN"/>
        </w:rPr>
        <w:t>.2.1</w:t>
      </w:r>
      <w:r>
        <w:rPr>
          <w:rFonts w:ascii="Arial" w:hAnsi="Arial" w:eastAsia="宋体"/>
          <w:szCs w:val="14"/>
          <w:lang w:eastAsia="zh-CN"/>
        </w:rPr>
        <w:t>.2.3</w:t>
      </w:r>
      <w:r>
        <w:rPr>
          <w:rFonts w:ascii="Arial" w:hAnsi="Arial" w:eastAsia="宋体"/>
          <w:szCs w:val="14"/>
        </w:rPr>
        <w:tab/>
      </w:r>
      <w:r>
        <w:rPr>
          <w:rFonts w:ascii="Arial" w:hAnsi="Arial" w:eastAsia="宋体"/>
          <w:szCs w:val="14"/>
        </w:rPr>
        <w:t>Huawei</w:t>
      </w:r>
    </w:p>
    <w:p>
      <w:pPr>
        <w:rPr>
          <w:lang w:val="en-US" w:eastAsia="zh-CN"/>
        </w:rPr>
      </w:pPr>
    </w:p>
    <w:p>
      <w:pPr>
        <w:rPr>
          <w:lang w:val="en-US" w:eastAsia="zh-CN"/>
        </w:rPr>
      </w:pPr>
      <w:r>
        <w:rPr>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pPr>
        <w:rPr>
          <w:lang w:eastAsia="zh-CN"/>
        </w:rPr>
      </w:pPr>
      <w:r>
        <w:rPr>
          <w:lang w:eastAsia="zh-CN"/>
        </w:rPr>
        <w:t xml:space="preserve">Analogue filter prior to the LNA would introduce also insertion loss which will cause sensitivity loss. Hence it is not suitable. Meanwhile putting analogue filter after LNA could tolerance the high insertion loss. </w:t>
      </w:r>
      <w:r>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r>
        <w:rPr>
          <w:lang w:eastAsia="zh-CN"/>
        </w:rPr>
        <w:t>ound that the insertion loss is less than 5 dB and ~15 dB suppression is achievable, with some margin to address the manufacturing accuracy and temperature drift.</w:t>
      </w:r>
    </w:p>
    <w:p>
      <w:pPr>
        <w:rPr>
          <w:lang w:val="en-US" w:eastAsia="zh-CN"/>
        </w:rPr>
      </w:pPr>
    </w:p>
    <w:p>
      <w:pPr>
        <w:jc w:val="center"/>
        <w:rPr>
          <w:lang w:val="en-US" w:eastAsia="zh-CN"/>
        </w:rPr>
      </w:pPr>
      <w:r>
        <w:rPr>
          <w:b/>
          <w:lang w:val="en-US" w:eastAsia="zh-CN"/>
        </w:rPr>
        <w:t>Figure 9.2.1.2.3-1</w:t>
      </w:r>
      <w:r>
        <w:rPr>
          <w:lang w:val="en-US" w:eastAsia="zh-CN"/>
        </w:rPr>
        <w:t>: performance of an example sub-band filter</w:t>
      </w:r>
    </w:p>
    <w:p>
      <w:pPr>
        <w:jc w:val="center"/>
        <w:rPr>
          <w:lang w:val="sv-SE" w:eastAsia="zh-CN"/>
        </w:rPr>
      </w:pPr>
      <w:r>
        <w:rPr>
          <w:lang w:val="en-US" w:eastAsia="zh-CN"/>
        </w:rPr>
        <w:drawing>
          <wp:inline distT="0" distB="0" distL="0" distR="0">
            <wp:extent cx="2781300" cy="2393950"/>
            <wp:effectExtent l="0" t="0" r="0" b="6350"/>
            <wp:docPr id="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781300" cy="2393950"/>
                    </a:xfrm>
                    <a:prstGeom prst="rect">
                      <a:avLst/>
                    </a:prstGeom>
                    <a:noFill/>
                    <a:ln>
                      <a:noFill/>
                    </a:ln>
                  </pic:spPr>
                </pic:pic>
              </a:graphicData>
            </a:graphic>
          </wp:inline>
        </w:drawing>
      </w:r>
    </w:p>
    <w:p>
      <w:pPr>
        <w:rPr>
          <w:lang w:eastAsia="zh-CN"/>
        </w:rPr>
      </w:pPr>
      <w:r>
        <w:rPr>
          <w:lang w:eastAsia="zh-CN"/>
        </w:rPr>
        <w:t xml:space="preserve">As shown in the example below, putting analogue filter after LNA, since the front-end LNA can </w:t>
      </w:r>
      <w:r>
        <w:rPr>
          <w:lang w:val="en-US" w:eastAsia="zh-CN"/>
        </w:rPr>
        <w:t xml:space="preserve">provide substantial gain on the wanted signal, </w:t>
      </w:r>
      <w:r>
        <w:rPr>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pPr>
        <w:rPr>
          <w:lang w:eastAsia="zh-CN"/>
        </w:rPr>
      </w:pPr>
    </w:p>
    <w:p>
      <w:pPr>
        <w:jc w:val="center"/>
        <w:rPr>
          <w:lang w:eastAsia="zh-CN"/>
        </w:rPr>
      </w:pPr>
      <w:r>
        <w:rPr>
          <w:b/>
          <w:lang w:eastAsia="zh-CN"/>
        </w:rPr>
        <w:t>Table 9.2.1.2.3-1</w:t>
      </w:r>
      <w:r>
        <w:rPr>
          <w:lang w:eastAsia="zh-CN"/>
        </w:rPr>
        <w:t>: Cascaded NF and IIP3</w:t>
      </w:r>
    </w:p>
    <w:tbl>
      <w:tblPr>
        <w:tblStyle w:val="89"/>
        <w:tblW w:w="8140" w:type="dxa"/>
        <w:jc w:val="center"/>
        <w:tblLayout w:type="autofit"/>
        <w:tblCellMar>
          <w:top w:w="0" w:type="dxa"/>
          <w:left w:w="108" w:type="dxa"/>
          <w:bottom w:w="0" w:type="dxa"/>
          <w:right w:w="108" w:type="dxa"/>
        </w:tblCellMar>
      </w:tblPr>
      <w:tblGrid>
        <w:gridCol w:w="2140"/>
        <w:gridCol w:w="1500"/>
        <w:gridCol w:w="1300"/>
        <w:gridCol w:w="1380"/>
        <w:gridCol w:w="1820"/>
      </w:tblGrid>
      <w:tr>
        <w:tblPrEx>
          <w:tblCellMar>
            <w:top w:w="0" w:type="dxa"/>
            <w:left w:w="108" w:type="dxa"/>
            <w:bottom w:w="0" w:type="dxa"/>
            <w:right w:w="108" w:type="dxa"/>
          </w:tblCellMar>
        </w:tblPrEx>
        <w:trPr>
          <w:trHeight w:val="300" w:hRule="atLeast"/>
          <w:jc w:val="center"/>
        </w:trPr>
        <w:tc>
          <w:tcPr>
            <w:tcW w:w="2140" w:type="dxa"/>
            <w:tcBorders>
              <w:top w:val="single" w:color="auto" w:sz="4" w:space="0"/>
              <w:left w:val="single" w:color="auto" w:sz="4" w:space="0"/>
              <w:bottom w:val="single" w:color="auto" w:sz="4" w:space="0"/>
              <w:right w:val="single" w:color="auto" w:sz="4" w:space="0"/>
            </w:tcBorders>
            <w:shd w:val="clear" w:color="000000" w:fill="DCE6F1"/>
            <w:noWrap/>
            <w:vAlign w:val="center"/>
          </w:tcPr>
          <w:p>
            <w:pPr>
              <w:jc w:val="center"/>
              <w:rPr>
                <w:rFonts w:eastAsia="宋体"/>
                <w:lang w:val="en-US" w:eastAsia="zh-CN"/>
              </w:rPr>
            </w:pPr>
            <w:r>
              <w:rPr>
                <w:rFonts w:eastAsia="宋体"/>
                <w:lang w:val="en-US" w:eastAsia="zh-CN"/>
              </w:rPr>
              <w:t>Receiver</w:t>
            </w:r>
          </w:p>
        </w:tc>
        <w:tc>
          <w:tcPr>
            <w:tcW w:w="150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宋体"/>
                <w:lang w:val="en-US" w:eastAsia="zh-CN"/>
              </w:rPr>
            </w:pPr>
            <w:r>
              <w:rPr>
                <w:rFonts w:eastAsia="宋体"/>
                <w:lang w:val="en-US" w:eastAsia="zh-CN"/>
              </w:rPr>
              <w:t>Band Filter</w:t>
            </w:r>
          </w:p>
        </w:tc>
        <w:tc>
          <w:tcPr>
            <w:tcW w:w="130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宋体"/>
                <w:lang w:val="en-US" w:eastAsia="zh-CN"/>
              </w:rPr>
            </w:pPr>
            <w:r>
              <w:rPr>
                <w:rFonts w:eastAsia="宋体"/>
                <w:lang w:val="en-US" w:eastAsia="zh-CN"/>
              </w:rPr>
              <w:t>LNA</w:t>
            </w:r>
          </w:p>
        </w:tc>
        <w:tc>
          <w:tcPr>
            <w:tcW w:w="138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宋体"/>
                <w:lang w:val="en-US" w:eastAsia="zh-CN"/>
              </w:rPr>
            </w:pPr>
            <w:r>
              <w:rPr>
                <w:rFonts w:eastAsia="宋体"/>
                <w:lang w:val="en-US" w:eastAsia="zh-CN"/>
              </w:rPr>
              <w:t>ATT</w:t>
            </w:r>
          </w:p>
        </w:tc>
        <w:tc>
          <w:tcPr>
            <w:tcW w:w="182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宋体"/>
                <w:lang w:val="en-US" w:eastAsia="zh-CN"/>
              </w:rPr>
            </w:pPr>
            <w:r>
              <w:rPr>
                <w:rFonts w:eastAsia="宋体"/>
                <w:lang w:val="en-US" w:eastAsia="zh-CN"/>
              </w:rPr>
              <w:t>subband Filter</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GAIN(dB)</w:t>
            </w:r>
          </w:p>
        </w:tc>
        <w:tc>
          <w:tcPr>
            <w:tcW w:w="150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25.00 </w:t>
            </w:r>
          </w:p>
        </w:tc>
        <w:tc>
          <w:tcPr>
            <w:tcW w:w="138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color="auto" w:sz="4" w:space="0"/>
              <w:right w:val="single" w:color="auto" w:sz="4" w:space="0"/>
            </w:tcBorders>
            <w:shd w:val="clear" w:color="auto" w:fill="auto"/>
            <w:noWrap/>
            <w:vAlign w:val="center"/>
          </w:tcPr>
          <w:p>
            <w:pPr>
              <w:jc w:val="center"/>
              <w:rPr>
                <w:rFonts w:eastAsia="宋体"/>
                <w:color w:val="FF0000"/>
                <w:lang w:val="en-US" w:eastAsia="zh-CN"/>
              </w:rPr>
            </w:pPr>
            <w:r>
              <w:rPr>
                <w:rFonts w:eastAsia="宋体"/>
                <w:color w:val="C00000"/>
                <w:lang w:val="en-US" w:eastAsia="zh-CN"/>
              </w:rPr>
              <w:t xml:space="preserve">-5.00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NF(dB)</w:t>
            </w:r>
          </w:p>
        </w:tc>
        <w:tc>
          <w:tcPr>
            <w:tcW w:w="150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1.00 </w:t>
            </w:r>
          </w:p>
        </w:tc>
        <w:tc>
          <w:tcPr>
            <w:tcW w:w="138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5.00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OIP3(dBm)</w:t>
            </w:r>
          </w:p>
        </w:tc>
        <w:tc>
          <w:tcPr>
            <w:tcW w:w="150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color="auto" w:sz="4" w:space="0"/>
              <w:right w:val="single" w:color="auto" w:sz="4" w:space="0"/>
            </w:tcBorders>
            <w:shd w:val="clear" w:color="auto" w:fill="auto"/>
            <w:noWrap/>
            <w:vAlign w:val="center"/>
          </w:tcPr>
          <w:p>
            <w:pPr>
              <w:jc w:val="center"/>
              <w:rPr>
                <w:rFonts w:eastAsia="宋体"/>
                <w:color w:val="000000"/>
                <w:lang w:val="en-US" w:eastAsia="zh-CN"/>
              </w:rPr>
            </w:pPr>
            <w:r>
              <w:rPr>
                <w:rFonts w:eastAsia="宋体"/>
                <w:color w:val="000000"/>
                <w:lang w:val="en-US" w:eastAsia="zh-CN"/>
              </w:rPr>
              <w:t xml:space="preserve">34.00 </w:t>
            </w:r>
          </w:p>
        </w:tc>
        <w:tc>
          <w:tcPr>
            <w:tcW w:w="138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100.00 </w:t>
            </w:r>
          </w:p>
        </w:tc>
        <w:tc>
          <w:tcPr>
            <w:tcW w:w="182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100.00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vAlign w:val="center"/>
          </w:tcPr>
          <w:p>
            <w:pPr>
              <w:jc w:val="center"/>
              <w:rPr>
                <w:rFonts w:eastAsia="宋体"/>
                <w:color w:val="000000"/>
                <w:lang w:val="en-US" w:eastAsia="zh-CN"/>
              </w:rPr>
            </w:pPr>
            <w:r>
              <w:rPr>
                <w:rFonts w:eastAsia="宋体"/>
                <w:color w:val="000000"/>
                <w:lang w:val="en-US" w:eastAsia="zh-CN"/>
              </w:rPr>
              <w:t>C_gain(dB)</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23.80 </w:t>
            </w:r>
          </w:p>
        </w:tc>
        <w:tc>
          <w:tcPr>
            <w:tcW w:w="138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21.80 </w:t>
            </w:r>
          </w:p>
        </w:tc>
        <w:tc>
          <w:tcPr>
            <w:tcW w:w="182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16.80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vAlign w:val="center"/>
          </w:tcPr>
          <w:p>
            <w:pPr>
              <w:jc w:val="center"/>
              <w:rPr>
                <w:rFonts w:eastAsia="宋体"/>
                <w:color w:val="000000"/>
                <w:lang w:val="en-US" w:eastAsia="zh-CN"/>
              </w:rPr>
            </w:pPr>
            <w:r>
              <w:rPr>
                <w:rFonts w:eastAsia="宋体"/>
                <w:color w:val="000000"/>
                <w:lang w:val="en-US" w:eastAsia="zh-CN"/>
              </w:rPr>
              <w:t>C_NF(dB)</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2.20 </w:t>
            </w:r>
          </w:p>
        </w:tc>
        <w:tc>
          <w:tcPr>
            <w:tcW w:w="1380" w:type="dxa"/>
            <w:tcBorders>
              <w:top w:val="nil"/>
              <w:left w:val="nil"/>
              <w:bottom w:val="single" w:color="auto" w:sz="4" w:space="0"/>
              <w:right w:val="single" w:color="auto" w:sz="4" w:space="0"/>
            </w:tcBorders>
            <w:shd w:val="clear" w:color="000000" w:fill="92D050"/>
            <w:noWrap/>
            <w:vAlign w:val="center"/>
          </w:tcPr>
          <w:p>
            <w:pPr>
              <w:jc w:val="center"/>
              <w:rPr>
                <w:rFonts w:eastAsia="宋体"/>
                <w:lang w:val="en-US" w:eastAsia="zh-CN"/>
              </w:rPr>
            </w:pPr>
            <w:r>
              <w:rPr>
                <w:rFonts w:eastAsia="宋体"/>
                <w:lang w:val="en-US" w:eastAsia="zh-CN"/>
              </w:rPr>
              <w:t xml:space="preserve">2.21 </w:t>
            </w:r>
          </w:p>
        </w:tc>
        <w:tc>
          <w:tcPr>
            <w:tcW w:w="1820" w:type="dxa"/>
            <w:tcBorders>
              <w:top w:val="nil"/>
              <w:left w:val="nil"/>
              <w:bottom w:val="single" w:color="auto" w:sz="4" w:space="0"/>
              <w:right w:val="single" w:color="auto" w:sz="4" w:space="0"/>
            </w:tcBorders>
            <w:shd w:val="clear" w:color="000000" w:fill="92D050"/>
            <w:noWrap/>
            <w:vAlign w:val="center"/>
          </w:tcPr>
          <w:p>
            <w:pPr>
              <w:jc w:val="center"/>
              <w:rPr>
                <w:rFonts w:eastAsia="宋体"/>
                <w:color w:val="FF0000"/>
                <w:lang w:val="en-US" w:eastAsia="zh-CN"/>
              </w:rPr>
            </w:pPr>
            <w:r>
              <w:rPr>
                <w:rFonts w:eastAsia="宋体"/>
                <w:color w:val="C00000"/>
                <w:lang w:val="en-US" w:eastAsia="zh-CN"/>
              </w:rPr>
              <w:t xml:space="preserve">2.24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C_OIP3(dBm)</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34.00 </w:t>
            </w:r>
          </w:p>
        </w:tc>
        <w:tc>
          <w:tcPr>
            <w:tcW w:w="138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32.00 </w:t>
            </w:r>
          </w:p>
        </w:tc>
        <w:tc>
          <w:tcPr>
            <w:tcW w:w="182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27.00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noWrap/>
            <w:vAlign w:val="center"/>
          </w:tcPr>
          <w:p>
            <w:pPr>
              <w:jc w:val="center"/>
              <w:rPr>
                <w:rFonts w:eastAsia="宋体"/>
                <w:color w:val="000000"/>
                <w:lang w:val="en-US" w:eastAsia="zh-CN"/>
              </w:rPr>
            </w:pPr>
            <w:r>
              <w:rPr>
                <w:rFonts w:eastAsia="宋体"/>
                <w:color w:val="000000"/>
                <w:lang w:val="en-US" w:eastAsia="zh-CN"/>
              </w:rPr>
              <w:t>C_IIP3(dBm</w:t>
            </w:r>
            <w:r>
              <w:rPr>
                <w:rFonts w:hint="eastAsia" w:ascii="宋体" w:hAnsi="宋体" w:eastAsia="宋体"/>
                <w:color w:val="000000"/>
                <w:lang w:val="en-US" w:eastAsia="zh-CN"/>
              </w:rPr>
              <w:t>）</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宋体"/>
                <w:color w:val="000000"/>
                <w:lang w:val="en-US" w:eastAsia="zh-CN"/>
              </w:rPr>
            </w:pPr>
            <w:r>
              <w:rPr>
                <w:rFonts w:eastAsia="宋体"/>
                <w:color w:val="000000"/>
                <w:lang w:val="en-US" w:eastAsia="zh-CN"/>
              </w:rPr>
              <w:t xml:space="preserve">101.20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宋体"/>
                <w:color w:val="000000"/>
                <w:lang w:val="en-US" w:eastAsia="zh-CN"/>
              </w:rPr>
            </w:pPr>
            <w:r>
              <w:rPr>
                <w:rFonts w:eastAsia="宋体"/>
                <w:color w:val="000000"/>
                <w:lang w:val="en-US" w:eastAsia="zh-CN"/>
              </w:rPr>
              <w:t xml:space="preserve">10.20 </w:t>
            </w:r>
          </w:p>
        </w:tc>
        <w:tc>
          <w:tcPr>
            <w:tcW w:w="1380" w:type="dxa"/>
            <w:tcBorders>
              <w:top w:val="nil"/>
              <w:left w:val="nil"/>
              <w:bottom w:val="single" w:color="auto" w:sz="4" w:space="0"/>
              <w:right w:val="single" w:color="auto" w:sz="4" w:space="0"/>
            </w:tcBorders>
            <w:shd w:val="clear" w:color="000000" w:fill="DAEEF3"/>
            <w:noWrap/>
            <w:vAlign w:val="center"/>
          </w:tcPr>
          <w:p>
            <w:pPr>
              <w:jc w:val="center"/>
              <w:rPr>
                <w:rFonts w:eastAsia="宋体"/>
                <w:color w:val="000000"/>
                <w:lang w:val="en-US" w:eastAsia="zh-CN"/>
              </w:rPr>
            </w:pPr>
            <w:r>
              <w:rPr>
                <w:rFonts w:eastAsia="宋体"/>
                <w:color w:val="000000"/>
                <w:lang w:val="en-US" w:eastAsia="zh-CN"/>
              </w:rPr>
              <w:t xml:space="preserve">10.20 </w:t>
            </w:r>
          </w:p>
        </w:tc>
        <w:tc>
          <w:tcPr>
            <w:tcW w:w="1820" w:type="dxa"/>
            <w:tcBorders>
              <w:top w:val="nil"/>
              <w:left w:val="nil"/>
              <w:bottom w:val="single" w:color="auto" w:sz="4" w:space="0"/>
              <w:right w:val="single" w:color="auto" w:sz="4" w:space="0"/>
            </w:tcBorders>
            <w:shd w:val="clear" w:color="000000" w:fill="DAEEF3"/>
            <w:noWrap/>
            <w:vAlign w:val="center"/>
          </w:tcPr>
          <w:p>
            <w:pPr>
              <w:jc w:val="center"/>
              <w:rPr>
                <w:rFonts w:eastAsia="宋体"/>
                <w:color w:val="000000"/>
                <w:lang w:val="en-US" w:eastAsia="zh-CN"/>
              </w:rPr>
            </w:pPr>
            <w:r>
              <w:rPr>
                <w:rFonts w:eastAsia="宋体"/>
                <w:color w:val="000000"/>
                <w:lang w:val="en-US" w:eastAsia="zh-CN"/>
              </w:rPr>
              <w:t xml:space="preserve">10.20 </w:t>
            </w:r>
          </w:p>
        </w:tc>
      </w:tr>
    </w:tbl>
    <w:p>
      <w:pPr>
        <w:rPr>
          <w:lang w:eastAsia="zh-CN"/>
        </w:rPr>
      </w:pPr>
    </w:p>
    <w:p>
      <w:pPr>
        <w:rPr>
          <w:lang w:eastAsia="zh-CN"/>
        </w:rPr>
      </w:pPr>
      <w:r>
        <w:rPr>
          <w:lang w:eastAsia="zh-CN"/>
        </w:rPr>
        <w:t>Analogue sub-band filter after LNA can provide the needed suppression for the receiver parts after the filter, and t</w:t>
      </w:r>
      <w:r>
        <w:rPr>
          <w:lang w:val="en-US" w:eastAsia="zh-CN"/>
        </w:rPr>
        <w:t>he impacts to RX sensitivity due to insertion loss is negligible.</w:t>
      </w:r>
      <w:r>
        <w:rPr>
          <w:rFonts w:hint="eastAsia"/>
          <w:lang w:val="en-US" w:eastAsia="zh-CN"/>
        </w:rPr>
        <w:t xml:space="preserve"> </w:t>
      </w:r>
      <w:r>
        <w:rPr>
          <w:lang w:val="en-US" w:eastAsia="zh-CN"/>
        </w:rPr>
        <w:t>I</w:t>
      </w:r>
      <w:r>
        <w:rPr>
          <w:lang w:eastAsia="zh-CN"/>
        </w:rPr>
        <w:t>f analogue sub-band filter is adopted in the solution, the blocking performance can be improved at least 10 dB.</w:t>
      </w:r>
    </w:p>
    <w:p>
      <w:pPr>
        <w:pStyle w:val="7"/>
        <w:rPr>
          <w:rFonts w:ascii="Arial" w:hAnsi="Arial" w:eastAsia="宋体"/>
          <w:szCs w:val="14"/>
        </w:rPr>
      </w:pPr>
      <w:r>
        <w:rPr>
          <w:rFonts w:ascii="Arial" w:hAnsi="Arial" w:eastAsia="宋体"/>
          <w:szCs w:val="14"/>
          <w:lang w:eastAsia="zh-CN"/>
        </w:rPr>
        <w:t>9</w:t>
      </w:r>
      <w:r>
        <w:rPr>
          <w:rFonts w:hint="eastAsia" w:ascii="Arial" w:hAnsi="Arial" w:eastAsia="宋体"/>
          <w:szCs w:val="14"/>
          <w:lang w:eastAsia="zh-CN"/>
        </w:rPr>
        <w:t>.2.1</w:t>
      </w:r>
      <w:r>
        <w:rPr>
          <w:rFonts w:ascii="Arial" w:hAnsi="Arial" w:eastAsia="宋体"/>
          <w:szCs w:val="14"/>
          <w:lang w:eastAsia="zh-CN"/>
        </w:rPr>
        <w:t>.2.4</w:t>
      </w:r>
      <w:r>
        <w:rPr>
          <w:rFonts w:ascii="Arial" w:hAnsi="Arial" w:eastAsia="宋体"/>
          <w:szCs w:val="14"/>
        </w:rPr>
        <w:tab/>
      </w:r>
      <w:r>
        <w:rPr>
          <w:rFonts w:ascii="Arial" w:hAnsi="Arial" w:eastAsia="宋体"/>
          <w:szCs w:val="14"/>
        </w:rPr>
        <w:t>Qualcomm</w:t>
      </w:r>
    </w:p>
    <w:p>
      <w:pPr>
        <w:jc w:val="both"/>
        <w:rPr>
          <w:rFonts w:eastAsia="微软雅黑"/>
          <w:color w:val="000000"/>
          <w:lang w:eastAsia="zh-CN"/>
        </w:rPr>
      </w:pPr>
    </w:p>
    <w:p>
      <w:pPr>
        <w:jc w:val="both"/>
        <w:rPr>
          <w:rFonts w:eastAsia="微软雅黑"/>
          <w:color w:val="000000"/>
          <w:lang w:eastAsia="zh-CN"/>
        </w:rPr>
      </w:pPr>
      <w:r>
        <w:rPr>
          <w:rFonts w:eastAsia="微软雅黑"/>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p>
    <w:p>
      <w:pPr>
        <w:jc w:val="both"/>
        <w:rPr>
          <w:b/>
          <w:bCs/>
          <w:sz w:val="24"/>
          <w:szCs w:val="28"/>
          <w:u w:val="single"/>
          <w:lang w:eastAsia="zh-CN"/>
        </w:rPr>
      </w:pPr>
    </w:p>
    <w:p>
      <w:pPr>
        <w:jc w:val="both"/>
        <w:rPr>
          <w:b/>
          <w:bCs/>
          <w:sz w:val="24"/>
          <w:szCs w:val="28"/>
          <w:u w:val="single"/>
          <w:lang w:eastAsia="zh-CN"/>
        </w:rPr>
      </w:pPr>
      <w:r>
        <w:rPr>
          <w:b/>
          <w:bCs/>
          <w:sz w:val="24"/>
          <w:szCs w:val="28"/>
          <w:u w:val="single"/>
          <w:lang w:eastAsia="zh-CN"/>
        </w:rPr>
        <w:t>Antenna techniques and spatial isolation</w:t>
      </w:r>
    </w:p>
    <w:p>
      <w:pPr>
        <w:jc w:val="both"/>
        <w:rPr>
          <w:lang w:eastAsia="zh-CN"/>
        </w:rPr>
      </w:pPr>
      <w:r>
        <w:rPr>
          <w:lang w:eastAsia="zh-CN"/>
        </w:rPr>
        <w:t xml:space="preserve">For SBFD deployments, gNB antenna configurations should be based on two panels configuration with split of the antenna elements for simultaneous downlink transmission and uplink reception as shown in </w:t>
      </w:r>
      <w:r>
        <w:rPr>
          <w:lang w:eastAsia="zh-CN"/>
        </w:rPr>
        <w:fldChar w:fldCharType="begin"/>
      </w:r>
      <w:r>
        <w:rPr>
          <w:lang w:eastAsia="zh-CN"/>
        </w:rPr>
        <w:instrText xml:space="preserve"> REF _Ref132027577 \h </w:instrText>
      </w:r>
      <w:r>
        <w:rPr>
          <w:lang w:eastAsia="zh-CN"/>
        </w:rPr>
        <w:fldChar w:fldCharType="separate"/>
      </w:r>
      <w:r>
        <w:t>Figure 9.2.1.2.4-1</w:t>
      </w:r>
      <w:r>
        <w:rPr>
          <w:lang w:eastAsia="zh-CN"/>
        </w:rPr>
        <w:fldChar w:fldCharType="end"/>
      </w:r>
      <w:r>
        <w:rPr>
          <w:lang w:eastAsia="zh-CN"/>
        </w:rPr>
        <w:t xml:space="preserve">.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p>
    <w:p>
      <w:pPr>
        <w:keepNext/>
        <w:jc w:val="center"/>
      </w:pPr>
      <w:r>
        <w:object>
          <v:shape id="_x0000_i1025" o:spt="75" type="#_x0000_t75" style="height:193.2pt;width:330pt;" o:ole="t" filled="f" o:preferrelative="t" stroked="f" coordsize="21600,21600">
            <v:path/>
            <v:fill on="f" focussize="0,0"/>
            <v:stroke on="f" joinstyle="miter"/>
            <v:imagedata r:id="rId36" o:title=""/>
            <o:lock v:ext="edit" aspectratio="t"/>
            <w10:wrap type="none"/>
            <w10:anchorlock/>
          </v:shape>
          <o:OLEObject Type="Embed" ProgID="Visio.Drawing.15" ShapeID="_x0000_i1025" DrawAspect="Content" ObjectID="_1468075725" r:id="rId35">
            <o:LockedField>false</o:LockedField>
          </o:OLEObject>
        </w:object>
      </w:r>
    </w:p>
    <w:p>
      <w:pPr>
        <w:pStyle w:val="29"/>
        <w:jc w:val="center"/>
      </w:pPr>
      <w:bookmarkStart w:id="13" w:name="_Ref132027577"/>
      <w:r>
        <w:t>Figure 9.2.1.2.4-</w:t>
      </w:r>
      <w:r>
        <w:rPr>
          <w:b w:val="0"/>
          <w:bCs/>
        </w:rPr>
        <w:fldChar w:fldCharType="begin"/>
      </w:r>
      <w:r>
        <w:instrText xml:space="preserve"> SEQ Figure \* ARABIC </w:instrText>
      </w:r>
      <w:r>
        <w:rPr>
          <w:b w:val="0"/>
          <w:bCs/>
        </w:rPr>
        <w:fldChar w:fldCharType="separate"/>
      </w:r>
      <w:r>
        <w:t>1</w:t>
      </w:r>
      <w:r>
        <w:rPr>
          <w:b w:val="0"/>
          <w:bCs/>
        </w:rPr>
        <w:fldChar w:fldCharType="end"/>
      </w:r>
      <w:bookmarkEnd w:id="13"/>
      <w:r>
        <w:t xml:space="preserve"> gNB antenna/panels configuration in TDD and SBFD modes</w:t>
      </w:r>
    </w:p>
    <w:p>
      <w:pPr>
        <w:jc w:val="both"/>
        <w:rPr>
          <w:lang w:eastAsia="zh-CN"/>
        </w:rPr>
      </w:pPr>
      <w:r>
        <w:rPr>
          <w:lang w:eastAsia="zh-CN"/>
        </w:rPr>
        <w:t xml:space="preserve">RF measurements for the Tx-Rx spatial has been conducted and results are shown in </w:t>
      </w:r>
      <w:r>
        <w:rPr>
          <w:lang w:eastAsia="zh-CN"/>
        </w:rPr>
        <w:fldChar w:fldCharType="begin"/>
      </w:r>
      <w:r>
        <w:rPr>
          <w:lang w:eastAsia="zh-CN"/>
        </w:rPr>
        <w:instrText xml:space="preserve"> REF _Ref118383198 \h </w:instrText>
      </w:r>
      <w:r>
        <w:rPr>
          <w:lang w:eastAsia="zh-CN"/>
        </w:rPr>
        <w:fldChar w:fldCharType="separate"/>
      </w:r>
      <w:r>
        <w:t>Figure 9.2.1.2.4-2</w:t>
      </w:r>
      <w:r>
        <w:rPr>
          <w:lang w:eastAsia="zh-CN"/>
        </w:rPr>
        <w:fldChar w:fldCharType="end"/>
      </w:r>
      <w:r>
        <w:rPr>
          <w:lang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pPr>
        <w:keepNext/>
        <w:jc w:val="center"/>
      </w:pPr>
      <w:r>
        <w:object>
          <v:shape id="_x0000_i1026" o:spt="75" type="#_x0000_t75" style="height:165.2pt;width:288pt;" o:ole="t" filled="f" o:preferrelative="t" stroked="f" coordsize="21600,21600">
            <v:path/>
            <v:fill on="f" focussize="0,0"/>
            <v:stroke on="f" joinstyle="miter"/>
            <v:imagedata r:id="rId38" croptop="8120f" o:title=""/>
            <o:lock v:ext="edit" aspectratio="t"/>
            <w10:wrap type="none"/>
            <w10:anchorlock/>
          </v:shape>
          <o:OLEObject Type="Embed" ProgID="Visio.Drawing.15" ShapeID="_x0000_i1026" DrawAspect="Content" ObjectID="_1468075726" r:id="rId37">
            <o:LockedField>false</o:LockedField>
          </o:OLEObject>
        </w:object>
      </w:r>
    </w:p>
    <w:p>
      <w:pPr>
        <w:pStyle w:val="29"/>
        <w:jc w:val="center"/>
      </w:pPr>
      <w:bookmarkStart w:id="14" w:name="_Ref118383198"/>
      <w:r>
        <w:t>Figure 9.2.1.2.4-</w:t>
      </w:r>
      <w:r>
        <w:fldChar w:fldCharType="begin"/>
      </w:r>
      <w:r>
        <w:instrText xml:space="preserve"> SEQ Figure \* ARABIC </w:instrText>
      </w:r>
      <w:r>
        <w:fldChar w:fldCharType="separate"/>
      </w:r>
      <w:r>
        <w:t>2</w:t>
      </w:r>
      <w:r>
        <w:fldChar w:fldCharType="end"/>
      </w:r>
      <w:bookmarkEnd w:id="14"/>
      <w:r>
        <w:t xml:space="preserve"> RF measurements of Tx-Rx spatial isolation between for FR1</w:t>
      </w:r>
    </w:p>
    <w:p>
      <w:pPr>
        <w:jc w:val="both"/>
        <w:rPr>
          <w:b/>
          <w:bCs/>
          <w:sz w:val="24"/>
          <w:szCs w:val="28"/>
          <w:u w:val="single"/>
          <w:lang w:eastAsia="zh-CN"/>
        </w:rPr>
      </w:pPr>
      <w:r>
        <w:rPr>
          <w:b/>
          <w:bCs/>
          <w:sz w:val="24"/>
          <w:szCs w:val="28"/>
          <w:u w:val="single"/>
          <w:lang w:eastAsia="zh-CN"/>
        </w:rPr>
        <w:t>Frequency isolation</w:t>
      </w:r>
    </w:p>
    <w:p>
      <w:r>
        <w:t xml:space="preserve">DL and UL transmissions can be separated in the frequency domain via multiplexing of the DL and UL using non-overlapping DL and UL sub-bands. As a result, large frequency isolation for the UL signal reception is attained as shown </w:t>
      </w:r>
      <w:r>
        <w:fldChar w:fldCharType="begin"/>
      </w:r>
      <w:r>
        <w:instrText xml:space="preserve"> REF _Ref132027589 \h </w:instrText>
      </w:r>
      <w:r>
        <w:fldChar w:fldCharType="separate"/>
      </w:r>
      <w:r>
        <w:t>Figure 9.2.1.2.4-3</w:t>
      </w:r>
      <w:r>
        <w:fldChar w:fldCharType="end"/>
      </w:r>
      <w:r>
        <w:t xml:space="preserve">.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p>
    <w:p>
      <w:pPr>
        <w:keepNext/>
        <w:jc w:val="center"/>
      </w:pPr>
      <w:r>
        <w:object>
          <v:shape id="_x0000_i1027" o:spt="75" type="#_x0000_t75" style="height:135.6pt;width:238.8pt;" o:ole="t" filled="f" o:preferrelative="t" stroked="f" coordsize="21600,21600">
            <v:path/>
            <v:fill on="f" focussize="0,0"/>
            <v:stroke on="f" joinstyle="miter"/>
            <v:imagedata r:id="rId40" o:title=""/>
            <o:lock v:ext="edit" aspectratio="t"/>
            <w10:wrap type="none"/>
            <w10:anchorlock/>
          </v:shape>
          <o:OLEObject Type="Embed" ProgID="Visio.Drawing.15" ShapeID="_x0000_i1027" DrawAspect="Content" ObjectID="_1468075727" r:id="rId39">
            <o:LockedField>false</o:LockedField>
          </o:OLEObject>
        </w:object>
      </w:r>
    </w:p>
    <w:p>
      <w:pPr>
        <w:pStyle w:val="29"/>
        <w:jc w:val="center"/>
      </w:pPr>
      <w:bookmarkStart w:id="15" w:name="_Ref132027589"/>
      <w:r>
        <w:t xml:space="preserve">Figure </w:t>
      </w:r>
      <w:r>
        <w:fldChar w:fldCharType="begin"/>
      </w:r>
      <w:r>
        <w:instrText xml:space="preserve"> SEQ Figure \* ARABIC </w:instrText>
      </w:r>
      <w:r>
        <w:fldChar w:fldCharType="separate"/>
      </w:r>
      <w:r>
        <w:t>3</w:t>
      </w:r>
      <w:r>
        <w:fldChar w:fldCharType="end"/>
      </w:r>
      <w:bookmarkEnd w:id="15"/>
      <w:r>
        <w:t xml:space="preserve"> Frequency isolation</w:t>
      </w:r>
    </w:p>
    <w:p>
      <w:pPr>
        <w:jc w:val="both"/>
        <w:rPr>
          <w:color w:val="FF0000"/>
          <w:lang w:eastAsia="zh-CN"/>
        </w:rPr>
      </w:pPr>
      <w:r>
        <w:t xml:space="preserve">A guardband may be needed at the gNB to protect UL reception within the UL subband and reduce the impact of self-interference.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in </w:t>
      </w:r>
      <w:r>
        <w:fldChar w:fldCharType="begin"/>
      </w:r>
      <w:r>
        <w:instrText xml:space="preserve"> REF _Ref118390568 \h </w:instrText>
      </w:r>
      <w:r>
        <w:fldChar w:fldCharType="separate"/>
      </w:r>
      <w:r>
        <w:t>Figure 9.2.1.2.4-4</w:t>
      </w:r>
      <w:r>
        <w:fldChar w:fldCharType="end"/>
      </w:r>
      <w:r>
        <w:t>.</w:t>
      </w:r>
    </w:p>
    <w:p>
      <w:pPr>
        <w:jc w:val="center"/>
        <w:rPr>
          <w:color w:val="FF0000"/>
          <w:lang w:eastAsia="zh-CN"/>
        </w:rPr>
      </w:pPr>
      <w:r>
        <w:drawing>
          <wp:inline distT="0" distB="0" distL="0" distR="0">
            <wp:extent cx="3659505" cy="1353820"/>
            <wp:effectExtent l="0" t="0" r="10795" b="5080"/>
            <wp:docPr id="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
                    <pic:cNvPicPr>
                      <a:picLocks noChangeAspect="1"/>
                    </pic:cNvPicPr>
                  </pic:nvPicPr>
                  <pic:blipFill>
                    <a:blip r:embed="rId41"/>
                    <a:stretch>
                      <a:fillRect/>
                    </a:stretch>
                  </pic:blipFill>
                  <pic:spPr>
                    <a:xfrm>
                      <a:off x="0" y="0"/>
                      <a:ext cx="3667975" cy="1356888"/>
                    </a:xfrm>
                    <a:prstGeom prst="rect">
                      <a:avLst/>
                    </a:prstGeom>
                  </pic:spPr>
                </pic:pic>
              </a:graphicData>
            </a:graphic>
          </wp:inline>
        </w:drawing>
      </w:r>
    </w:p>
    <w:p>
      <w:pPr>
        <w:keepNext/>
        <w:jc w:val="center"/>
      </w:pPr>
      <w:r>
        <w:drawing>
          <wp:inline distT="0" distB="0" distL="0" distR="0">
            <wp:extent cx="3689985" cy="2767330"/>
            <wp:effectExtent l="0" t="0" r="0" b="1270"/>
            <wp:docPr id="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
                    <pic:cNvPicPr>
                      <a:picLocks noChangeAspect="1"/>
                    </pic:cNvPicPr>
                  </pic:nvPicPr>
                  <pic:blipFill>
                    <a:blip r:embed="rId42"/>
                    <a:stretch>
                      <a:fillRect/>
                    </a:stretch>
                  </pic:blipFill>
                  <pic:spPr>
                    <a:xfrm>
                      <a:off x="0" y="0"/>
                      <a:ext cx="3697484" cy="2773112"/>
                    </a:xfrm>
                    <a:prstGeom prst="rect">
                      <a:avLst/>
                    </a:prstGeom>
                  </pic:spPr>
                </pic:pic>
              </a:graphicData>
            </a:graphic>
          </wp:inline>
        </w:drawing>
      </w:r>
    </w:p>
    <w:p>
      <w:pPr>
        <w:jc w:val="center"/>
        <w:rPr>
          <w:b/>
          <w:bCs/>
        </w:rPr>
      </w:pPr>
      <w:bookmarkStart w:id="16" w:name="_Ref118390568"/>
      <w:r>
        <w:rPr>
          <w:b/>
          <w:bCs/>
        </w:rPr>
        <w:t>Figure 9.2.1.2.4-</w:t>
      </w:r>
      <w:r>
        <w:rPr>
          <w:b/>
          <w:bCs/>
        </w:rPr>
        <w:fldChar w:fldCharType="begin"/>
      </w:r>
      <w:r>
        <w:rPr>
          <w:b/>
          <w:bCs/>
        </w:rPr>
        <w:instrText xml:space="preserve"> SEQ Figure \* ARABIC </w:instrText>
      </w:r>
      <w:r>
        <w:rPr>
          <w:b/>
          <w:bCs/>
        </w:rPr>
        <w:fldChar w:fldCharType="separate"/>
      </w:r>
      <w:r>
        <w:rPr>
          <w:b/>
          <w:bCs/>
        </w:rPr>
        <w:t>4</w:t>
      </w:r>
      <w:r>
        <w:rPr>
          <w:b/>
          <w:bCs/>
        </w:rPr>
        <w:fldChar w:fldCharType="end"/>
      </w:r>
      <w:bookmarkEnd w:id="16"/>
      <w:r>
        <w:rPr>
          <w:b/>
          <w:bCs/>
        </w:rPr>
        <w:t xml:space="preserve"> PSD of DL waveform and frequency isolation</w:t>
      </w:r>
    </w:p>
    <w:p>
      <w:pPr>
        <w:pStyle w:val="29"/>
        <w:rPr>
          <w:sz w:val="24"/>
          <w:szCs w:val="28"/>
          <w:u w:val="single"/>
          <w:lang w:eastAsia="zh-CN"/>
        </w:rPr>
      </w:pPr>
    </w:p>
    <w:p>
      <w:pPr>
        <w:pStyle w:val="29"/>
        <w:rPr>
          <w:sz w:val="24"/>
          <w:szCs w:val="28"/>
          <w:u w:val="single"/>
          <w:lang w:eastAsia="zh-CN"/>
        </w:rPr>
      </w:pPr>
      <w:r>
        <w:rPr>
          <w:sz w:val="24"/>
          <w:szCs w:val="28"/>
          <w:u w:val="single"/>
          <w:lang w:eastAsia="zh-CN"/>
        </w:rPr>
        <w:t xml:space="preserve">Beam isolation and beamforming/nulling </w:t>
      </w:r>
    </w:p>
    <w:p>
      <w:pPr>
        <w:jc w:val="both"/>
        <w:rPr>
          <w:lang w:eastAsia="zh-CN"/>
        </w:rPr>
      </w:pPr>
      <w:r>
        <w:rPr>
          <w:lang w:eastAsia="zh-CN"/>
        </w:rPr>
        <w: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t>
      </w:r>
    </w:p>
    <w:p>
      <w:pPr>
        <w:pStyle w:val="29"/>
        <w:rPr>
          <w:sz w:val="24"/>
          <w:szCs w:val="28"/>
          <w:u w:val="single"/>
          <w:lang w:eastAsia="zh-CN"/>
        </w:rPr>
      </w:pPr>
    </w:p>
    <w:p>
      <w:pPr>
        <w:pStyle w:val="29"/>
        <w:rPr>
          <w:sz w:val="24"/>
          <w:szCs w:val="28"/>
          <w:u w:val="single"/>
          <w:lang w:eastAsia="zh-CN"/>
        </w:rPr>
      </w:pPr>
      <w:r>
        <w:rPr>
          <w:sz w:val="24"/>
          <w:szCs w:val="28"/>
          <w:u w:val="single"/>
          <w:lang w:eastAsia="zh-CN"/>
        </w:rPr>
        <w:t>Digital self-interference mitigation</w:t>
      </w:r>
    </w:p>
    <w:p>
      <w:pPr>
        <w:jc w:val="both"/>
        <w:rPr>
          <w:lang w:eastAsia="zh-CN"/>
        </w:rPr>
      </w:pPr>
      <w:r>
        <w:t xml:space="preserve">The nonlinearities introduced within the gNB front’s end due to non-ideal components of the Tx chain will lead to residual non-linear self-interference that cannot be fully captured in the RF or analog domain due to the associated high complexity, high sensitivity of the canceler and the system’s stability. In this regard, </w:t>
      </w:r>
      <w:r>
        <w:rPr>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Pr>
          <w:lang w:eastAsia="zh-CN"/>
        </w:rPr>
        <w:t xml:space="preserve">With the knowledge of the DL samples and the non-linear model, an adaptive filter can be used to synthesize the non-linear leakage and cancel it out from the Rx signal as shown in </w:t>
      </w:r>
      <w:r>
        <w:rPr>
          <w:lang w:eastAsia="zh-CN"/>
        </w:rPr>
        <w:fldChar w:fldCharType="begin"/>
      </w:r>
      <w:r>
        <w:rPr>
          <w:lang w:eastAsia="zh-CN"/>
        </w:rPr>
        <w:instrText xml:space="preserve"> REF _Ref132027608 \h </w:instrText>
      </w:r>
      <w:r>
        <w:rPr>
          <w:lang w:eastAsia="zh-CN"/>
        </w:rPr>
        <w:fldChar w:fldCharType="separate"/>
      </w:r>
      <w:r>
        <w:t>Figure 9.2.1.2.4-5</w:t>
      </w:r>
      <w:r>
        <w:rPr>
          <w:lang w:eastAsia="zh-CN"/>
        </w:rPr>
        <w:fldChar w:fldCharType="end"/>
      </w:r>
      <w:r>
        <w:rPr>
          <w:lang w:eastAsia="zh-CN"/>
        </w:rPr>
        <w:t xml:space="preserve">. This technique can be used for cancellation of both self-interference and clutter echo by having multiple taps cancellation. </w:t>
      </w:r>
    </w:p>
    <w:p>
      <w:pPr>
        <w:keepNext/>
        <w:jc w:val="center"/>
      </w:pPr>
      <w:r>
        <w:object>
          <v:shape id="_x0000_i1028" o:spt="75" type="#_x0000_t75" style="height:134.4pt;width:306.8pt;" o:ole="t" filled="f" o:preferrelative="t" stroked="f" coordsize="21600,21600">
            <v:path/>
            <v:fill on="f" focussize="0,0"/>
            <v:stroke on="f" joinstyle="miter"/>
            <v:imagedata r:id="rId44" o:title=""/>
            <o:lock v:ext="edit" aspectratio="t"/>
            <w10:wrap type="none"/>
            <w10:anchorlock/>
          </v:shape>
          <o:OLEObject Type="Embed" ProgID="Visio.Drawing.15" ShapeID="_x0000_i1028" DrawAspect="Content" ObjectID="_1468075728" r:id="rId43">
            <o:LockedField>false</o:LockedField>
          </o:OLEObject>
        </w:object>
      </w:r>
    </w:p>
    <w:p>
      <w:pPr>
        <w:pStyle w:val="29"/>
        <w:jc w:val="center"/>
        <w:rPr>
          <w:lang w:eastAsia="zh-CN"/>
        </w:rPr>
      </w:pPr>
      <w:bookmarkStart w:id="17" w:name="_Ref132027608"/>
      <w:r>
        <w:t>Figure 9.2.1.2.4-</w:t>
      </w:r>
      <w:r>
        <w:fldChar w:fldCharType="begin"/>
      </w:r>
      <w:r>
        <w:instrText xml:space="preserve"> SEQ Figure \* ARABIC </w:instrText>
      </w:r>
      <w:r>
        <w:fldChar w:fldCharType="separate"/>
      </w:r>
      <w:r>
        <w:t>5</w:t>
      </w:r>
      <w:r>
        <w:fldChar w:fldCharType="end"/>
      </w:r>
      <w:bookmarkEnd w:id="17"/>
      <w:r>
        <w:t xml:space="preserve"> Digital self-interference cancellation</w:t>
      </w:r>
    </w:p>
    <w:p>
      <w:pPr>
        <w:pStyle w:val="7"/>
        <w:rPr>
          <w:rFonts w:ascii="Arial" w:hAnsi="Arial" w:eastAsia="宋体"/>
          <w:szCs w:val="14"/>
        </w:rPr>
      </w:pPr>
      <w:r>
        <w:rPr>
          <w:rFonts w:ascii="Arial" w:hAnsi="Arial" w:eastAsia="宋体"/>
          <w:szCs w:val="14"/>
          <w:lang w:eastAsia="zh-CN"/>
        </w:rPr>
        <w:t>9</w:t>
      </w:r>
      <w:r>
        <w:rPr>
          <w:rFonts w:hint="eastAsia" w:ascii="Arial" w:hAnsi="Arial" w:eastAsia="宋体"/>
          <w:szCs w:val="14"/>
          <w:lang w:eastAsia="zh-CN"/>
        </w:rPr>
        <w:t>.2.1</w:t>
      </w:r>
      <w:r>
        <w:rPr>
          <w:rFonts w:ascii="Arial" w:hAnsi="Arial" w:eastAsia="宋体"/>
          <w:szCs w:val="14"/>
          <w:lang w:eastAsia="zh-CN"/>
        </w:rPr>
        <w:t>.2.5</w:t>
      </w:r>
      <w:r>
        <w:rPr>
          <w:rFonts w:ascii="Arial" w:hAnsi="Arial" w:eastAsia="宋体"/>
          <w:szCs w:val="14"/>
        </w:rPr>
        <w:tab/>
      </w:r>
      <w:r>
        <w:rPr>
          <w:rFonts w:ascii="Arial" w:hAnsi="Arial" w:eastAsia="宋体"/>
          <w:szCs w:val="14"/>
        </w:rPr>
        <w:t>CATT</w:t>
      </w:r>
    </w:p>
    <w:p>
      <w:pPr>
        <w:rPr>
          <w:color w:val="0000FF"/>
        </w:rPr>
      </w:pPr>
      <w:r>
        <w:rPr>
          <w:color w:val="000000" w:themeColor="text1"/>
          <w:szCs w:val="21"/>
          <w:lang w:val="en-US"/>
          <w14:textFill>
            <w14:solidFill>
              <w14:schemeClr w14:val="tx1"/>
            </w14:solidFill>
          </w14:textFill>
        </w:rPr>
        <w:t xml:space="preserve">For FR1 </w:t>
      </w:r>
      <w:r>
        <w:rPr>
          <w:rFonts w:hint="eastAsia"/>
          <w:color w:val="000000" w:themeColor="text1"/>
          <w:szCs w:val="21"/>
          <w:lang w:val="en-US"/>
          <w14:textFill>
            <w14:solidFill>
              <w14:schemeClr w14:val="tx1"/>
            </w14:solidFill>
          </w14:textFill>
        </w:rPr>
        <w:t>Wide Area</w:t>
      </w:r>
      <w:r>
        <w:rPr>
          <w:color w:val="000000" w:themeColor="text1"/>
          <w:szCs w:val="21"/>
          <w:lang w:val="en-US"/>
          <w14:textFill>
            <w14:solidFill>
              <w14:schemeClr w14:val="tx1"/>
            </w14:solidFill>
          </w14:textFill>
        </w:rPr>
        <w:t xml:space="preserve"> BS SI analysis, the following assumptions are used</w:t>
      </w:r>
      <w:r>
        <w:rPr>
          <w:rFonts w:hint="eastAsia"/>
          <w:color w:val="000000" w:themeColor="text1"/>
          <w:szCs w:val="21"/>
          <w:lang w:val="en-US"/>
          <w14:textFill>
            <w14:solidFill>
              <w14:schemeClr w14:val="tx1"/>
            </w14:solidFill>
          </w14:textFill>
        </w:rPr>
        <w:t>.</w:t>
      </w:r>
    </w:p>
    <w:p>
      <w:pPr>
        <w:jc w:val="center"/>
        <w:rPr>
          <w:b/>
        </w:rPr>
      </w:pPr>
      <w:r>
        <w:rPr>
          <w:b/>
        </w:rPr>
        <w:t xml:space="preserve">Table </w:t>
      </w:r>
      <w:r>
        <w:rPr>
          <w:rFonts w:hint="eastAsia"/>
          <w:b/>
        </w:rPr>
        <w:t>9</w:t>
      </w:r>
      <w:r>
        <w:rPr>
          <w:b/>
        </w:rPr>
        <w:t>.</w:t>
      </w:r>
      <w:r>
        <w:rPr>
          <w:rFonts w:hint="eastAsia"/>
          <w:b/>
        </w:rPr>
        <w:t>2</w:t>
      </w:r>
      <w:r>
        <w:rPr>
          <w:b/>
        </w:rPr>
        <w:t>.1</w:t>
      </w:r>
      <w:r>
        <w:rPr>
          <w:rFonts w:hint="eastAsia"/>
          <w:b/>
        </w:rPr>
        <w:t>.2.</w:t>
      </w:r>
      <w:r>
        <w:rPr>
          <w:b/>
        </w:rPr>
        <w:t>5</w:t>
      </w:r>
      <w:r>
        <w:rPr>
          <w:rFonts w:hint="eastAsia"/>
          <w:b/>
        </w:rPr>
        <w:t>-1</w:t>
      </w:r>
      <w:r>
        <w:rPr>
          <w:b/>
        </w:rPr>
        <w:t xml:space="preserve">: SI analysis assumptions for </w:t>
      </w:r>
      <w:r>
        <w:rPr>
          <w:rFonts w:hint="eastAsia"/>
          <w:b/>
        </w:rPr>
        <w:t>Wide</w:t>
      </w:r>
      <w:r>
        <w:rPr>
          <w:b/>
        </w:rPr>
        <w:t xml:space="preserve"> area BS</w:t>
      </w:r>
    </w:p>
    <w:tbl>
      <w:tblPr>
        <w:tblStyle w:val="90"/>
        <w:tblW w:w="78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44"/>
        <w:gridCol w:w="2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744"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jc w:val="center"/>
              <w:textAlignment w:val="baseline"/>
              <w:rPr>
                <w:szCs w:val="21"/>
              </w:rPr>
            </w:pPr>
            <w:r>
              <w:rPr>
                <w:szCs w:val="21"/>
                <w:lang w:eastAsia="ja-JP"/>
              </w:rPr>
              <w:t>Parameters</w:t>
            </w:r>
          </w:p>
        </w:tc>
        <w:tc>
          <w:tcPr>
            <w:tcW w:w="2056"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jc w:val="center"/>
              <w:textAlignment w:val="baseline"/>
              <w:rPr>
                <w:szCs w:val="21"/>
              </w:rPr>
            </w:pPr>
            <w:r>
              <w:rPr>
                <w:rFonts w:hint="eastAsia" w:eastAsiaTheme="minorEastAsia"/>
                <w:szCs w:val="21"/>
              </w:rPr>
              <w:t>Wide</w:t>
            </w:r>
            <w:r>
              <w:rPr>
                <w:szCs w:val="21"/>
                <w:lang w:eastAsia="ja-JP"/>
              </w:rPr>
              <w:t xml:space="preserve"> Area 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textAlignment w:val="baseline"/>
              <w:rPr>
                <w:szCs w:val="21"/>
              </w:rPr>
            </w:pPr>
            <w:r>
              <w:rPr>
                <w:szCs w:val="21"/>
              </w:rPr>
              <w:t>Reference sensitivity level degradation due to SI</w:t>
            </w:r>
          </w:p>
        </w:tc>
        <w:tc>
          <w:tcPr>
            <w:tcW w:w="2056"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textAlignment w:val="baseline"/>
              <w:rPr>
                <w:szCs w:val="21"/>
              </w:rPr>
            </w:pPr>
            <w:r>
              <w:rPr>
                <w:szCs w:val="21"/>
              </w:rPr>
              <w:t>1dB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textAlignment w:val="baseline"/>
              <w:rPr>
                <w:szCs w:val="21"/>
              </w:rPr>
            </w:pPr>
            <w:r>
              <w:rPr>
                <w:szCs w:val="21"/>
              </w:rPr>
              <w:t>Channel bandwidth</w:t>
            </w:r>
          </w:p>
        </w:tc>
        <w:tc>
          <w:tcPr>
            <w:tcW w:w="2056"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textAlignment w:val="baseline"/>
              <w:rPr>
                <w:szCs w:val="21"/>
              </w:rPr>
            </w:pPr>
            <w:r>
              <w:rPr>
                <w:szCs w:val="21"/>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744"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textAlignment w:val="baseline"/>
              <w:rPr>
                <w:szCs w:val="21"/>
              </w:rPr>
            </w:pPr>
            <w:r>
              <w:rPr>
                <w:szCs w:val="21"/>
              </w:rPr>
              <w:t>Subband configuration</w:t>
            </w:r>
          </w:p>
        </w:tc>
        <w:tc>
          <w:tcPr>
            <w:tcW w:w="2056"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textAlignment w:val="baseline"/>
              <w:rPr>
                <w:szCs w:val="21"/>
              </w:rPr>
            </w:pPr>
            <w:r>
              <w:rPr>
                <w:szCs w:val="21"/>
              </w:rPr>
              <w:t>{DUD}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textAlignment w:val="baseline"/>
              <w:rPr>
                <w:szCs w:val="21"/>
              </w:rPr>
            </w:pPr>
            <w:r>
              <w:rPr>
                <w:szCs w:val="21"/>
              </w:rPr>
              <w:t>DL su</w:t>
            </w:r>
            <w:r>
              <w:rPr>
                <w:rFonts w:eastAsiaTheme="minorEastAsia"/>
                <w:szCs w:val="21"/>
              </w:rPr>
              <w:t>b</w:t>
            </w:r>
            <w:r>
              <w:rPr>
                <w:szCs w:val="21"/>
              </w:rPr>
              <w:t>band width</w:t>
            </w:r>
          </w:p>
        </w:tc>
        <w:tc>
          <w:tcPr>
            <w:tcW w:w="2056"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textAlignment w:val="baseline"/>
              <w:rPr>
                <w:szCs w:val="21"/>
              </w:rPr>
            </w:pPr>
            <w:r>
              <w:rPr>
                <w:szCs w:val="21"/>
              </w:rPr>
              <w:t>40MHz*2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textAlignment w:val="baseline"/>
              <w:rPr>
                <w:szCs w:val="21"/>
              </w:rPr>
            </w:pPr>
            <w:r>
              <w:rPr>
                <w:szCs w:val="21"/>
              </w:rPr>
              <w:t>UL su</w:t>
            </w:r>
            <w:r>
              <w:rPr>
                <w:rFonts w:eastAsiaTheme="minorEastAsia"/>
                <w:szCs w:val="21"/>
              </w:rPr>
              <w:t>b</w:t>
            </w:r>
            <w:r>
              <w:rPr>
                <w:szCs w:val="21"/>
              </w:rPr>
              <w:t>band width</w:t>
            </w:r>
          </w:p>
        </w:tc>
        <w:tc>
          <w:tcPr>
            <w:tcW w:w="2056"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textAlignment w:val="baseline"/>
              <w:rPr>
                <w:szCs w:val="21"/>
              </w:rPr>
            </w:pPr>
            <w:r>
              <w:rPr>
                <w:szCs w:val="21"/>
              </w:rPr>
              <w:t>20MHz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textAlignment w:val="baseline"/>
              <w:rPr>
                <w:szCs w:val="21"/>
              </w:rPr>
            </w:pPr>
            <w:r>
              <w:rPr>
                <w:szCs w:val="21"/>
              </w:rPr>
              <w:t>Tx output power over whole channel</w:t>
            </w:r>
          </w:p>
        </w:tc>
        <w:tc>
          <w:tcPr>
            <w:tcW w:w="2056"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textAlignment w:val="baseline"/>
              <w:rPr>
                <w:szCs w:val="21"/>
              </w:rPr>
            </w:pPr>
            <w:r>
              <w:rPr>
                <w:rFonts w:hint="eastAsia" w:eastAsiaTheme="minorEastAsia"/>
                <w:szCs w:val="21"/>
              </w:rPr>
              <w:t>49</w:t>
            </w:r>
            <w:r>
              <w:rPr>
                <w:szCs w:val="21"/>
              </w:rP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textAlignment w:val="baseline"/>
              <w:rPr>
                <w:b/>
                <w:szCs w:val="21"/>
              </w:rPr>
            </w:pPr>
            <w:r>
              <w:rPr>
                <w:szCs w:val="21"/>
              </w:rPr>
              <w:t xml:space="preserve">Adjacent </w:t>
            </w:r>
            <w:r>
              <w:rPr>
                <w:rFonts w:eastAsiaTheme="minorEastAsia"/>
                <w:color w:val="000000" w:themeColor="text1"/>
                <w:szCs w:val="21"/>
                <w14:textFill>
                  <w14:solidFill>
                    <w14:schemeClr w14:val="tx1"/>
                  </w14:solidFill>
                </w14:textFill>
              </w:rPr>
              <w:t>s</w:t>
            </w:r>
            <w:r>
              <w:rPr>
                <w:color w:val="000000" w:themeColor="text1"/>
                <w:szCs w:val="21"/>
                <w14:textFill>
                  <w14:solidFill>
                    <w14:schemeClr w14:val="tx1"/>
                  </w14:solidFill>
                </w14:textFill>
              </w:rPr>
              <w:t>ubband</w:t>
            </w:r>
            <w:r>
              <w:rPr>
                <w:szCs w:val="21"/>
              </w:rPr>
              <w:t xml:space="preserve"> Leakage Power Ratio</w:t>
            </w:r>
          </w:p>
        </w:tc>
        <w:tc>
          <w:tcPr>
            <w:tcW w:w="2056"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textAlignment w:val="baseline"/>
              <w:rPr>
                <w:szCs w:val="21"/>
              </w:rPr>
            </w:pPr>
            <w:r>
              <w:rPr>
                <w:szCs w:val="21"/>
              </w:rPr>
              <w:t>45dB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 w:hRule="atLeast"/>
          <w:jc w:val="center"/>
        </w:trPr>
        <w:tc>
          <w:tcPr>
            <w:tcW w:w="5744"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textAlignment w:val="baseline"/>
              <w:rPr>
                <w:szCs w:val="21"/>
              </w:rPr>
            </w:pPr>
            <w:r>
              <w:rPr>
                <w:szCs w:val="21"/>
              </w:rPr>
              <w:t>Noise Figure</w:t>
            </w:r>
          </w:p>
        </w:tc>
        <w:tc>
          <w:tcPr>
            <w:tcW w:w="2056" w:type="dxa"/>
            <w:tcBorders>
              <w:top w:val="single" w:color="auto" w:sz="4" w:space="0"/>
              <w:left w:val="single" w:color="auto" w:sz="4" w:space="0"/>
              <w:bottom w:val="single" w:color="auto" w:sz="4" w:space="0"/>
              <w:right w:val="single" w:color="auto" w:sz="4" w:space="0"/>
            </w:tcBorders>
          </w:tcPr>
          <w:p>
            <w:pPr>
              <w:widowControl w:val="0"/>
              <w:overflowPunct w:val="0"/>
              <w:autoSpaceDE w:val="0"/>
              <w:autoSpaceDN w:val="0"/>
              <w:adjustRightInd w:val="0"/>
              <w:spacing w:after="0"/>
              <w:textAlignment w:val="baseline"/>
              <w:rPr>
                <w:b/>
                <w:szCs w:val="21"/>
              </w:rPr>
            </w:pPr>
            <w:r>
              <w:rPr>
                <w:rFonts w:hint="eastAsia" w:eastAsiaTheme="minorEastAsia"/>
                <w:szCs w:val="21"/>
              </w:rPr>
              <w:t>5</w:t>
            </w:r>
            <w:r>
              <w:rPr>
                <w:szCs w:val="21"/>
              </w:rPr>
              <w:t>dB</w:t>
            </w:r>
          </w:p>
        </w:tc>
      </w:tr>
    </w:tbl>
    <w:p>
      <w:pPr>
        <w:rPr>
          <w:color w:val="000000" w:themeColor="text1"/>
          <w:szCs w:val="21"/>
          <w:lang w:val="en-US"/>
          <w14:textFill>
            <w14:solidFill>
              <w14:schemeClr w14:val="tx1"/>
            </w14:solidFill>
          </w14:textFill>
        </w:rPr>
      </w:pPr>
    </w:p>
    <w:p>
      <w:pP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I</w:t>
      </w:r>
      <w:r>
        <w:rPr>
          <w:color w:val="000000" w:themeColor="text1"/>
          <w:szCs w:val="21"/>
          <w:lang w:val="en-US"/>
          <w14:textFill>
            <w14:solidFill>
              <w14:schemeClr w14:val="tx1"/>
            </w14:solidFill>
          </w14:textFill>
        </w:rPr>
        <w:t xml:space="preserve">n </w:t>
      </w:r>
      <w:r>
        <w:rPr>
          <w:rFonts w:hint="eastAsia"/>
          <w:color w:val="000000" w:themeColor="text1"/>
          <w:szCs w:val="21"/>
          <w:lang w:val="en-US"/>
          <w14:textFill>
            <w14:solidFill>
              <w14:schemeClr w14:val="tx1"/>
            </w14:solidFill>
          </w14:textFill>
        </w:rPr>
        <w:t>SI capability analysis</w:t>
      </w:r>
      <w:r>
        <w:rPr>
          <w:color w:val="000000" w:themeColor="text1"/>
          <w:szCs w:val="21"/>
          <w:lang w:val="en-US"/>
          <w14:textFill>
            <w14:solidFill>
              <w14:schemeClr w14:val="tx1"/>
            </w14:solidFill>
          </w14:textFill>
        </w:rPr>
        <w:t xml:space="preserve">, the following </w:t>
      </w:r>
      <w:r>
        <w:rPr>
          <w:rFonts w:hint="eastAsia"/>
          <w:color w:val="000000" w:themeColor="text1"/>
          <w:szCs w:val="21"/>
          <w:lang w:val="en-US"/>
          <w14:textFill>
            <w14:solidFill>
              <w14:schemeClr w14:val="tx1"/>
            </w14:solidFill>
          </w14:textFill>
        </w:rPr>
        <w:t xml:space="preserve">techniques </w:t>
      </w:r>
      <w:r>
        <w:rPr>
          <w:color w:val="000000" w:themeColor="text1"/>
          <w:szCs w:val="21"/>
          <w:lang w:val="en-US"/>
          <w14:textFill>
            <w14:solidFill>
              <w14:schemeClr w14:val="tx1"/>
            </w14:solidFill>
          </w14:textFill>
        </w:rPr>
        <w:t>are</w:t>
      </w:r>
      <w:r>
        <w:rPr>
          <w:rFonts w:hint="eastAsia"/>
          <w:color w:val="000000" w:themeColor="text1"/>
          <w:szCs w:val="21"/>
          <w:lang w:val="en-US"/>
          <w14:textFill>
            <w14:solidFill>
              <w14:schemeClr w14:val="tx1"/>
            </w14:solidFill>
          </w14:textFill>
        </w:rPr>
        <w:t xml:space="preserve"> used,</w:t>
      </w:r>
    </w:p>
    <w:p>
      <w:pPr>
        <w:pStyle w:val="161"/>
        <w:widowControl w:val="0"/>
        <w:numPr>
          <w:ilvl w:val="0"/>
          <w:numId w:val="38"/>
        </w:numPr>
        <w:overflowPunct/>
        <w:autoSpaceDE/>
        <w:autoSpaceDN/>
        <w:adjustRightInd/>
        <w:spacing w:before="80" w:after="0" w:line="360" w:lineRule="auto"/>
        <w:ind w:firstLineChars="0"/>
        <w:jc w:val="both"/>
        <w:textAlignment w:val="auto"/>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CFR is used to i</w:t>
      </w:r>
      <w:r>
        <w:rPr>
          <w:color w:val="000000" w:themeColor="text1"/>
          <w:szCs w:val="21"/>
          <w:lang w:val="en-US"/>
          <w14:textFill>
            <w14:solidFill>
              <w14:schemeClr w14:val="tx1"/>
            </w14:solidFill>
          </w14:textFill>
        </w:rPr>
        <w:t>mprove component efficiency</w:t>
      </w:r>
      <w:r>
        <w:rPr>
          <w:rFonts w:hint="eastAsia"/>
          <w:color w:val="000000" w:themeColor="text1"/>
          <w:szCs w:val="21"/>
          <w:lang w:val="en-US"/>
          <w14:textFill>
            <w14:solidFill>
              <w14:schemeClr w14:val="tx1"/>
            </w14:solidFill>
          </w14:textFill>
        </w:rPr>
        <w:t>, DPD is used for high power equipment to o</w:t>
      </w:r>
      <w:r>
        <w:rPr>
          <w:color w:val="000000" w:themeColor="text1"/>
          <w:szCs w:val="21"/>
          <w:lang w:val="en-US"/>
          <w14:textFill>
            <w14:solidFill>
              <w14:schemeClr w14:val="tx1"/>
            </w14:solidFill>
          </w14:textFill>
        </w:rPr>
        <w:t>ptimize ACLR</w:t>
      </w:r>
      <w:r>
        <w:rPr>
          <w:rFonts w:hint="eastAsia"/>
          <w:color w:val="000000" w:themeColor="text1"/>
          <w:szCs w:val="21"/>
          <w:lang w:val="en-US"/>
          <w14:textFill>
            <w14:solidFill>
              <w14:schemeClr w14:val="tx1"/>
            </w14:solidFill>
          </w14:textFill>
        </w:rPr>
        <w:t xml:space="preserve">. </w:t>
      </w:r>
    </w:p>
    <w:p>
      <w:pPr>
        <w:pStyle w:val="161"/>
        <w:widowControl w:val="0"/>
        <w:numPr>
          <w:ilvl w:val="0"/>
          <w:numId w:val="38"/>
        </w:numPr>
        <w:overflowPunct/>
        <w:autoSpaceDE/>
        <w:autoSpaceDN/>
        <w:adjustRightInd/>
        <w:spacing w:before="80" w:after="0" w:line="360" w:lineRule="auto"/>
        <w:ind w:firstLineChars="0"/>
        <w:jc w:val="both"/>
        <w:textAlignment w:val="auto"/>
      </w:pPr>
      <w:r>
        <w:rPr>
          <w:rFonts w:hint="eastAsia"/>
        </w:rPr>
        <w:t xml:space="preserve">Tx antennas panel and Rx antennas panel are separate, there are also some isolation </w:t>
      </w:r>
      <w:r>
        <w:t>materials</w:t>
      </w:r>
      <w:r>
        <w:rPr>
          <w:rFonts w:hint="eastAsia"/>
        </w:rPr>
        <w:t xml:space="preserve"> between them, and </w:t>
      </w:r>
      <w:r>
        <w:t>cross polarization</w:t>
      </w:r>
      <w:r>
        <w:rPr>
          <w:rFonts w:hint="eastAsia"/>
        </w:rPr>
        <w:t xml:space="preserve"> is also used. </w:t>
      </w:r>
    </w:p>
    <w:p>
      <w:pPr>
        <w:pStyle w:val="161"/>
        <w:widowControl w:val="0"/>
        <w:numPr>
          <w:ilvl w:val="0"/>
          <w:numId w:val="38"/>
        </w:numPr>
        <w:overflowPunct/>
        <w:autoSpaceDE/>
        <w:autoSpaceDN/>
        <w:adjustRightInd/>
        <w:spacing w:before="80" w:after="0" w:line="360" w:lineRule="auto"/>
        <w:ind w:firstLineChars="0"/>
        <w:jc w:val="both"/>
        <w:textAlignment w:val="auto"/>
      </w:pPr>
      <w:r>
        <w:rPr>
          <w:rFonts w:hint="eastAsia"/>
        </w:rPr>
        <w:t>RF subband RF filter is assumed for Tx and Rx path.</w:t>
      </w:r>
    </w:p>
    <w:p>
      <w:pPr>
        <w:pStyle w:val="161"/>
        <w:widowControl w:val="0"/>
        <w:numPr>
          <w:ilvl w:val="0"/>
          <w:numId w:val="38"/>
        </w:numPr>
        <w:overflowPunct/>
        <w:autoSpaceDE/>
        <w:autoSpaceDN/>
        <w:adjustRightInd/>
        <w:spacing w:before="80" w:after="0" w:line="360" w:lineRule="auto"/>
        <w:ind w:firstLineChars="0"/>
        <w:jc w:val="both"/>
        <w:textAlignment w:val="auto"/>
      </w:pPr>
      <w:r>
        <w:t>Digital filter</w:t>
      </w:r>
      <w:r>
        <w:rPr>
          <w:rFonts w:hint="eastAsia"/>
        </w:rPr>
        <w:t xml:space="preserve"> is used to resolve the </w:t>
      </w:r>
      <w:r>
        <w:t>adjacent</w:t>
      </w:r>
      <w:r>
        <w:rPr>
          <w:rFonts w:hint="eastAsia"/>
        </w:rPr>
        <w:t xml:space="preserve"> subband (i.e.</w:t>
      </w:r>
      <w:r>
        <w:t xml:space="preserve"> T</w:t>
      </w:r>
      <w:r>
        <w:rPr>
          <w:rFonts w:hint="eastAsia"/>
        </w:rPr>
        <w:t>x</w:t>
      </w:r>
      <w:r>
        <w:t xml:space="preserve"> subband</w:t>
      </w:r>
      <w:r>
        <w:rPr>
          <w:rFonts w:hint="eastAsia"/>
        </w:rPr>
        <w:t xml:space="preserve">) interference </w:t>
      </w:r>
      <w:r>
        <w:t>issue</w:t>
      </w:r>
      <w:r>
        <w:rPr>
          <w:rFonts w:hint="eastAsia"/>
        </w:rPr>
        <w:t>.</w:t>
      </w:r>
      <w:r>
        <w:rPr>
          <w:rFonts w:eastAsia="等线"/>
          <w:color w:val="000000"/>
          <w:sz w:val="16"/>
          <w:szCs w:val="16"/>
          <w:lang w:val="en-US"/>
        </w:rPr>
        <w:t xml:space="preserve"> </w:t>
      </w:r>
    </w:p>
    <w:p>
      <w:pPr>
        <w:pStyle w:val="161"/>
        <w:widowControl w:val="0"/>
        <w:numPr>
          <w:ilvl w:val="0"/>
          <w:numId w:val="38"/>
        </w:numPr>
        <w:overflowPunct/>
        <w:autoSpaceDE/>
        <w:autoSpaceDN/>
        <w:adjustRightInd/>
        <w:spacing w:before="80" w:after="0" w:line="360" w:lineRule="auto"/>
        <w:ind w:firstLineChars="0"/>
        <w:jc w:val="both"/>
        <w:textAlignment w:val="auto"/>
      </w:pPr>
      <w:r>
        <w:t>Beam nulling</w:t>
      </w:r>
      <w:r>
        <w:rPr>
          <w:rFonts w:hint="eastAsia"/>
        </w:rPr>
        <w:t xml:space="preserve"> is used to improve isolation between Tx and Rx.</w:t>
      </w:r>
    </w:p>
    <w:p>
      <w:pPr>
        <w:pStyle w:val="161"/>
        <w:widowControl w:val="0"/>
        <w:numPr>
          <w:ilvl w:val="0"/>
          <w:numId w:val="38"/>
        </w:numPr>
        <w:overflowPunct/>
        <w:autoSpaceDE/>
        <w:autoSpaceDN/>
        <w:adjustRightInd/>
        <w:spacing w:before="80" w:after="0" w:line="360" w:lineRule="auto"/>
        <w:ind w:firstLineChars="0"/>
        <w:jc w:val="both"/>
        <w:textAlignment w:val="auto"/>
      </w:pPr>
      <w:r>
        <w:t>Digital IC</w:t>
      </w:r>
      <w:r>
        <w:rPr>
          <w:rFonts w:hint="eastAsia"/>
        </w:rPr>
        <w:t xml:space="preserve"> is used to reduce</w:t>
      </w:r>
      <w:r>
        <w:t xml:space="preserve"> interference in the </w:t>
      </w:r>
      <w:r>
        <w:rPr>
          <w:rFonts w:hint="eastAsia"/>
        </w:rPr>
        <w:t>UL</w:t>
      </w:r>
      <w:r>
        <w:t xml:space="preserve"> sub-bands.</w:t>
      </w:r>
      <w:r>
        <w:rPr>
          <w:rFonts w:hint="eastAsia"/>
        </w:rPr>
        <w:t xml:space="preserve"> The </w:t>
      </w:r>
      <w:r>
        <w:t>interference</w:t>
      </w:r>
      <w:r>
        <w:rPr>
          <w:rFonts w:hint="eastAsia"/>
        </w:rPr>
        <w:t xml:space="preserve"> is </w:t>
      </w:r>
      <w:r>
        <w:t>leakage from the transmitter</w:t>
      </w:r>
      <w:r>
        <w:rPr>
          <w:rFonts w:hint="eastAsia"/>
        </w:rPr>
        <w:t xml:space="preserve">, similar as DPD, digital domain </w:t>
      </w:r>
      <w:r>
        <w:t>needs</w:t>
      </w:r>
      <w:r>
        <w:rPr>
          <w:rFonts w:hint="eastAsia"/>
        </w:rPr>
        <w:t xml:space="preserve"> </w:t>
      </w:r>
      <w:r>
        <w:t xml:space="preserve">to capture and sample the interference </w:t>
      </w:r>
      <w:r>
        <w:rPr>
          <w:rFonts w:hint="eastAsia"/>
        </w:rPr>
        <w:t xml:space="preserve">signals, then </w:t>
      </w:r>
      <w:r>
        <w:t xml:space="preserve">subtract </w:t>
      </w:r>
      <w:r>
        <w:rPr>
          <w:rFonts w:hint="eastAsia"/>
        </w:rPr>
        <w:t xml:space="preserve">the </w:t>
      </w:r>
      <w:r>
        <w:t>interference at</w:t>
      </w:r>
      <w:r>
        <w:rPr>
          <w:rFonts w:hint="eastAsia"/>
        </w:rPr>
        <w:t xml:space="preserve"> </w:t>
      </w:r>
      <w:r>
        <w:t>receiver</w:t>
      </w:r>
      <w:r>
        <w:rPr>
          <w:rFonts w:hint="eastAsia"/>
        </w:rPr>
        <w:t>.</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From the analysis provided in the summary table, the</w:t>
      </w:r>
      <w:r>
        <w:rPr>
          <w:rFonts w:hint="eastAsia"/>
          <w:color w:val="000000" w:themeColor="text1"/>
          <w:szCs w:val="21"/>
          <w:lang w:val="en-US"/>
          <w14:textFill>
            <w14:solidFill>
              <w14:schemeClr w14:val="tx1"/>
            </w14:solidFill>
          </w14:textFill>
        </w:rPr>
        <w:t xml:space="preserve"> receiver may be blocked. Some specific </w:t>
      </w:r>
      <w:r>
        <w:rPr>
          <w:color w:val="000000" w:themeColor="text1"/>
          <w:szCs w:val="21"/>
          <w:lang w:val="en-US"/>
          <w14:textFill>
            <w14:solidFill>
              <w14:schemeClr w14:val="tx1"/>
            </w14:solidFill>
          </w14:textFill>
        </w:rPr>
        <w:t>techniques</w:t>
      </w:r>
      <w:r>
        <w:rPr>
          <w:rFonts w:hint="eastAsia"/>
          <w:color w:val="000000" w:themeColor="text1"/>
          <w:szCs w:val="21"/>
          <w:lang w:val="en-US"/>
          <w14:textFill>
            <w14:solidFill>
              <w14:schemeClr w14:val="tx1"/>
            </w14:solidFill>
          </w14:textFill>
        </w:rPr>
        <w:t xml:space="preserve"> need to be used to improve the spatial ISO. R</w:t>
      </w:r>
      <w:r>
        <w:rPr>
          <w:color w:val="000000" w:themeColor="text1"/>
          <w:szCs w:val="21"/>
          <w:lang w:val="en-US"/>
          <w14:textFill>
            <w14:solidFill>
              <w14:schemeClr w14:val="tx1"/>
            </w14:solidFill>
          </w14:textFill>
        </w:rPr>
        <w:t xml:space="preserve">equirement </w:t>
      </w:r>
      <w:r>
        <w:rPr>
          <w:rFonts w:hint="eastAsia"/>
          <w:color w:val="000000" w:themeColor="text1"/>
          <w:szCs w:val="21"/>
          <w:lang w:val="en-US"/>
          <w14:textFill>
            <w14:solidFill>
              <w14:schemeClr w14:val="tx1"/>
            </w14:solidFill>
          </w14:textFill>
        </w:rPr>
        <w:t xml:space="preserve">of </w:t>
      </w:r>
      <w:r>
        <w:rPr>
          <w:color w:val="000000" w:themeColor="text1"/>
          <w:szCs w:val="21"/>
          <w:lang w:val="en-US"/>
          <w14:textFill>
            <w14:solidFill>
              <w14:schemeClr w14:val="tx1"/>
            </w14:solidFill>
          </w14:textFill>
        </w:rPr>
        <w:t>IIP3</w:t>
      </w:r>
      <w:r>
        <w:rPr>
          <w:rFonts w:hint="eastAsia"/>
          <w:color w:val="000000" w:themeColor="text1"/>
          <w:szCs w:val="21"/>
          <w:lang w:val="en-US"/>
          <w14:textFill>
            <w14:solidFill>
              <w14:schemeClr w14:val="tx1"/>
            </w14:solidFill>
          </w14:textFill>
        </w:rPr>
        <w:t xml:space="preserve"> is </w:t>
      </w:r>
      <w:r>
        <w:rPr>
          <w:color w:val="000000" w:themeColor="text1"/>
          <w:szCs w:val="21"/>
          <w:lang w:val="en-US"/>
          <w14:textFill>
            <w14:solidFill>
              <w14:schemeClr w14:val="tx1"/>
            </w14:solidFill>
          </w14:textFill>
        </w:rPr>
        <w:t>relatively</w:t>
      </w:r>
      <w:r>
        <w:rPr>
          <w:rFonts w:hint="eastAsia"/>
          <w:color w:val="000000" w:themeColor="text1"/>
          <w:szCs w:val="21"/>
          <w:lang w:val="en-US"/>
          <w14:textFill>
            <w14:solidFill>
              <w14:schemeClr w14:val="tx1"/>
            </w14:solidFill>
          </w14:textFill>
        </w:rPr>
        <w:t xml:space="preserve"> high and t</w:t>
      </w:r>
      <w:r>
        <w:rPr>
          <w:color w:val="000000" w:themeColor="text1"/>
          <w:szCs w:val="21"/>
          <w:lang w:val="en-US"/>
          <w14:textFill>
            <w14:solidFill>
              <w14:schemeClr w14:val="tx1"/>
            </w14:solidFill>
          </w14:textFill>
        </w:rPr>
        <w:t xml:space="preserve">he ACS requirement is </w:t>
      </w:r>
      <w:r>
        <w:rPr>
          <w:rFonts w:hint="eastAsia"/>
          <w:color w:val="000000" w:themeColor="text1"/>
          <w:szCs w:val="21"/>
          <w:lang w:val="en-US"/>
          <w14:textFill>
            <w14:solidFill>
              <w14:schemeClr w14:val="tx1"/>
            </w14:solidFill>
          </w14:textFill>
        </w:rPr>
        <w:t xml:space="preserve">improved largely compared with the </w:t>
      </w:r>
      <w:r>
        <w:rPr>
          <w:color w:val="000000" w:themeColor="text1"/>
          <w:szCs w:val="21"/>
          <w:lang w:val="en-US"/>
          <w14:textFill>
            <w14:solidFill>
              <w14:schemeClr w14:val="tx1"/>
            </w14:solidFill>
          </w14:textFill>
        </w:rPr>
        <w:t>legacy</w:t>
      </w:r>
      <w:r>
        <w:rPr>
          <w:rFonts w:hint="eastAsia"/>
          <w:color w:val="000000" w:themeColor="text1"/>
          <w:szCs w:val="21"/>
          <w:lang w:val="en-US"/>
          <w14:textFill>
            <w14:solidFill>
              <w14:schemeClr w14:val="tx1"/>
            </w14:solidFill>
          </w14:textFill>
        </w:rPr>
        <w:t xml:space="preserve"> BS. It seems wide area SBFD BS</w:t>
      </w:r>
      <w:r>
        <w:rPr>
          <w:rFonts w:hint="eastAsia"/>
          <w:color w:val="FF0000"/>
          <w:szCs w:val="21"/>
          <w:lang w:val="en-US"/>
        </w:rPr>
        <w:t xml:space="preserve"> </w:t>
      </w:r>
      <w:r>
        <w:rPr>
          <w:rFonts w:hint="eastAsia"/>
          <w:color w:val="000000" w:themeColor="text1"/>
          <w:szCs w:val="21"/>
          <w:lang w:val="en-US"/>
          <w14:textFill>
            <w14:solidFill>
              <w14:schemeClr w14:val="tx1"/>
            </w14:solidFill>
          </w14:textFill>
        </w:rPr>
        <w:t>design</w:t>
      </w:r>
      <w:r>
        <w:rPr>
          <w:color w:val="000000" w:themeColor="text1"/>
          <w:szCs w:val="21"/>
          <w:lang w:val="en-US"/>
          <w14:textFill>
            <w14:solidFill>
              <w14:schemeClr w14:val="tx1"/>
            </w14:solidFill>
          </w14:textFill>
        </w:rPr>
        <w:t xml:space="preserve"> </w:t>
      </w:r>
      <w:r>
        <w:rPr>
          <w:rFonts w:hint="eastAsia"/>
          <w:color w:val="000000" w:themeColor="text1"/>
          <w:szCs w:val="21"/>
          <w:lang w:val="en-US"/>
          <w14:textFill>
            <w14:solidFill>
              <w14:schemeClr w14:val="tx1"/>
            </w14:solidFill>
          </w14:textFill>
        </w:rPr>
        <w:t xml:space="preserve">may need much </w:t>
      </w:r>
      <w:r>
        <w:rPr>
          <w:color w:val="000000" w:themeColor="text1"/>
          <w:szCs w:val="21"/>
          <w:lang w:val="en-US"/>
          <w14:textFill>
            <w14:solidFill>
              <w14:schemeClr w14:val="tx1"/>
            </w14:solidFill>
          </w14:textFill>
        </w:rPr>
        <w:t>improvement</w:t>
      </w:r>
      <w:r>
        <w:rPr>
          <w:rFonts w:hint="eastAsia"/>
          <w:color w:val="000000" w:themeColor="text1"/>
          <w:szCs w:val="21"/>
          <w:lang w:val="en-US"/>
          <w14:textFill>
            <w14:solidFill>
              <w14:schemeClr w14:val="tx1"/>
            </w14:solidFill>
          </w14:textFill>
        </w:rPr>
        <w:t xml:space="preserve"> from several aspects to make it feasible.</w:t>
      </w:r>
    </w:p>
    <w:p>
      <w:pPr>
        <w:rPr>
          <w:i/>
          <w:color w:val="FF0000"/>
          <w:u w:val="single"/>
          <w:lang w:val="en-US"/>
        </w:rPr>
      </w:pPr>
    </w:p>
    <w:p>
      <w:pPr>
        <w:pStyle w:val="7"/>
        <w:rPr>
          <w:rFonts w:ascii="Arial" w:hAnsi="Arial" w:eastAsia="宋体"/>
          <w:szCs w:val="14"/>
        </w:rPr>
      </w:pPr>
      <w:r>
        <w:rPr>
          <w:rFonts w:ascii="Arial" w:hAnsi="Arial" w:eastAsia="宋体"/>
          <w:szCs w:val="14"/>
          <w:lang w:eastAsia="zh-CN"/>
        </w:rPr>
        <w:t>9</w:t>
      </w:r>
      <w:r>
        <w:rPr>
          <w:rFonts w:hint="eastAsia" w:ascii="Arial" w:hAnsi="Arial" w:eastAsia="宋体"/>
          <w:szCs w:val="14"/>
          <w:lang w:eastAsia="zh-CN"/>
        </w:rPr>
        <w:t>.2.1</w:t>
      </w:r>
      <w:r>
        <w:rPr>
          <w:rFonts w:ascii="Arial" w:hAnsi="Arial" w:eastAsia="宋体"/>
          <w:szCs w:val="14"/>
          <w:lang w:eastAsia="zh-CN"/>
        </w:rPr>
        <w:t>.2.6</w:t>
      </w:r>
      <w:r>
        <w:rPr>
          <w:rFonts w:ascii="Arial" w:hAnsi="Arial" w:eastAsia="宋体"/>
          <w:szCs w:val="14"/>
        </w:rPr>
        <w:tab/>
      </w:r>
      <w:r>
        <w:rPr>
          <w:rFonts w:ascii="Arial" w:hAnsi="Arial" w:eastAsia="宋体"/>
          <w:szCs w:val="14"/>
        </w:rPr>
        <w:t>Nokia,</w:t>
      </w:r>
      <w:r>
        <w:t xml:space="preserve"> </w:t>
      </w:r>
      <w:r>
        <w:rPr>
          <w:rFonts w:ascii="Arial" w:hAnsi="Arial" w:eastAsia="宋体"/>
          <w:szCs w:val="14"/>
        </w:rPr>
        <w:t>Nokia Shanghai Bell</w:t>
      </w:r>
    </w:p>
    <w:p>
      <w:pPr>
        <w:spacing w:after="180"/>
        <w:rPr>
          <w:rFonts w:eastAsia="Times New Roman"/>
          <w:szCs w:val="20"/>
        </w:rPr>
      </w:pPr>
      <w:r>
        <w:rPr>
          <w:rFonts w:eastAsia="Times New Roman"/>
          <w:szCs w:val="20"/>
        </w:rPr>
        <w:t xml:space="preserve">The Nokia input in the summary table presents the company’s view on the self-interference mitigation analysis for a wide area base station with 54 dBm total output power. The RSIC capability corresponds to 110 dBc for the Rx subband and between 115 dBc to 120 dBc for TX sub-band which are achieved using a combination of spatial isolation (65 dBc), frequency separation (45 dBc), and Tx beam nulling (5-10 dBc, only applicable to the Tx subband isolation). Under such considerations, the self-interference observed in the UL subband is -62 dBm/20 MHz which is more than 60 dB above the noise floor. Such level of interference would result in high desensitization of the receiver which makes it unpractical for wide-area deployments where coverage is one of the main KPIs. A detailed description of the assumed techniques and other assumptions is provided in the summary table. </w:t>
      </w:r>
    </w:p>
    <w:p>
      <w:pPr>
        <w:pStyle w:val="82"/>
        <w:spacing w:before="0" w:beforeAutospacing="0" w:after="160" w:afterAutospacing="0"/>
        <w:rPr>
          <w:b/>
          <w:bCs/>
          <w:sz w:val="22"/>
          <w:szCs w:val="22"/>
          <w:u w:val="single"/>
        </w:rPr>
      </w:pPr>
    </w:p>
    <w:p>
      <w:pPr>
        <w:pStyle w:val="82"/>
        <w:spacing w:before="0" w:beforeAutospacing="0" w:after="160" w:afterAutospacing="0"/>
        <w:rPr>
          <w:sz w:val="22"/>
          <w:szCs w:val="22"/>
        </w:rPr>
      </w:pPr>
      <w:r>
        <w:rPr>
          <w:b/>
          <w:bCs/>
          <w:sz w:val="22"/>
          <w:szCs w:val="22"/>
          <w:u w:val="single"/>
        </w:rPr>
        <w:t>BS TX Power</w:t>
      </w:r>
    </w:p>
    <w:p>
      <w:pPr>
        <w:pStyle w:val="82"/>
        <w:spacing w:before="0" w:beforeAutospacing="0" w:after="160" w:afterAutospacing="0"/>
        <w:rPr>
          <w:sz w:val="20"/>
          <w:szCs w:val="20"/>
        </w:rPr>
      </w:pPr>
      <w:r>
        <w:rPr>
          <w:sz w:val="20"/>
          <w:szCs w:val="20"/>
        </w:rPr>
        <w:t>To study the feasibility for wide area base stations, including powerful mMIMO base stations, an output power of 55 dBm (as e.g. in the case of 64 TX paths with 5 W each) is assumed. Considering 80%/20% DL/UL frequency resource split in an SBFD configuration, this amounts to 54 dBm.</w:t>
      </w:r>
    </w:p>
    <w:p>
      <w:pPr>
        <w:pStyle w:val="82"/>
        <w:spacing w:before="0" w:beforeAutospacing="0" w:after="160" w:afterAutospacing="0"/>
        <w:rPr>
          <w:sz w:val="20"/>
          <w:szCs w:val="20"/>
        </w:rPr>
      </w:pPr>
      <w:r>
        <w:rPr>
          <w:sz w:val="20"/>
          <w:szCs w:val="20"/>
        </w:rPr>
        <w:t>If lower power is assumed for wide area base stations, correspondingly the deployment scenario would require a denser ISD.</w:t>
      </w:r>
    </w:p>
    <w:p>
      <w:pPr>
        <w:pStyle w:val="82"/>
        <w:spacing w:before="0" w:beforeAutospacing="0" w:after="160" w:afterAutospacing="0"/>
        <w:rPr>
          <w:sz w:val="22"/>
          <w:szCs w:val="22"/>
        </w:rPr>
      </w:pPr>
      <w:r>
        <w:rPr>
          <w:b/>
          <w:bCs/>
          <w:sz w:val="22"/>
          <w:szCs w:val="22"/>
          <w:u w:val="single"/>
        </w:rPr>
        <w:t>Frequency isolation at TX</w:t>
      </w:r>
    </w:p>
    <w:p>
      <w:pPr>
        <w:pStyle w:val="82"/>
        <w:spacing w:before="0" w:beforeAutospacing="0" w:after="160" w:afterAutospacing="0"/>
        <w:rPr>
          <w:sz w:val="20"/>
          <w:szCs w:val="20"/>
        </w:rPr>
      </w:pPr>
      <w:r>
        <w:rPr>
          <w:sz w:val="20"/>
          <w:szCs w:val="20"/>
        </w:rPr>
        <w:t>We think 45 dB frequency isolation is feasible. This is in line with the 45 dB ACLR requirement that is typical for base stations, albeit for D-U-D sub-band configuration, slightly more difficult to achieve.</w:t>
      </w:r>
    </w:p>
    <w:p>
      <w:pPr>
        <w:rPr>
          <w:rFonts w:eastAsia="Times New Roman"/>
          <w:szCs w:val="20"/>
        </w:rPr>
      </w:pPr>
      <w:r>
        <w:rPr>
          <w:rFonts w:eastAsia="Times New Roman"/>
          <w:szCs w:val="20"/>
        </w:rPr>
        <w:t>The techniques to achieve sufficient frequency isolation may include:</w:t>
      </w:r>
    </w:p>
    <w:p>
      <w:pPr>
        <w:numPr>
          <w:ilvl w:val="0"/>
          <w:numId w:val="39"/>
        </w:numPr>
        <w:textAlignment w:val="center"/>
        <w:rPr>
          <w:rFonts w:ascii="Calibri" w:hAnsi="Calibri" w:eastAsia="Times New Roman" w:cs="Calibri"/>
          <w:sz w:val="22"/>
        </w:rPr>
      </w:pPr>
      <w:r>
        <w:rPr>
          <w:rFonts w:eastAsia="Times New Roman"/>
          <w:szCs w:val="20"/>
        </w:rPr>
        <w:t>Transmitter digital filtering or windowing to clean the UL sub-band. This is required to clean the IFFT output of the linear leakage of the signal, otherwise the sinc spectrum of the IFFT will dominate the emissions on the UL sub-band. Requires new filter design with potentially tighter suppression requirements compared to the channel filter, due to the desire to minimize guard bands between DL and UL sub-bands.</w:t>
      </w:r>
    </w:p>
    <w:p>
      <w:pPr>
        <w:numPr>
          <w:ilvl w:val="1"/>
          <w:numId w:val="39"/>
        </w:numPr>
        <w:textAlignment w:val="center"/>
        <w:rPr>
          <w:rFonts w:ascii="Calibri" w:hAnsi="Calibri" w:eastAsia="Times New Roman" w:cs="Calibri"/>
          <w:sz w:val="22"/>
        </w:rPr>
      </w:pPr>
      <w:r>
        <w:rPr>
          <w:rFonts w:eastAsia="Times New Roman"/>
          <w:szCs w:val="20"/>
        </w:rPr>
        <w:t>Tighter filter suppression requirements may mean longer filter impulse response and lead to signal EVM degradation.</w:t>
      </w:r>
    </w:p>
    <w:p>
      <w:pPr>
        <w:numPr>
          <w:ilvl w:val="0"/>
          <w:numId w:val="39"/>
        </w:numPr>
        <w:textAlignment w:val="center"/>
        <w:rPr>
          <w:rFonts w:ascii="Calibri" w:hAnsi="Calibri" w:eastAsia="Times New Roman" w:cs="Calibri"/>
          <w:sz w:val="22"/>
        </w:rPr>
      </w:pPr>
      <w:r>
        <w:rPr>
          <w:rFonts w:eastAsia="Times New Roman"/>
          <w:szCs w:val="20"/>
        </w:rPr>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pPr>
        <w:numPr>
          <w:ilvl w:val="1"/>
          <w:numId w:val="39"/>
        </w:numPr>
        <w:textAlignment w:val="center"/>
        <w:rPr>
          <w:rFonts w:ascii="Calibri" w:hAnsi="Calibri" w:eastAsia="Times New Roman" w:cs="Calibri"/>
          <w:sz w:val="22"/>
        </w:rPr>
      </w:pPr>
      <w:r>
        <w:rPr>
          <w:rFonts w:eastAsia="Times New Roman"/>
          <w:szCs w:val="20"/>
        </w:rPr>
        <w:t>Higher DPD complexity translates to higher energy consumption.</w:t>
      </w:r>
    </w:p>
    <w:p>
      <w:pPr>
        <w:numPr>
          <w:ilvl w:val="1"/>
          <w:numId w:val="39"/>
        </w:numPr>
        <w:spacing w:after="160"/>
        <w:textAlignment w:val="center"/>
        <w:rPr>
          <w:rFonts w:ascii="Calibri" w:hAnsi="Calibri" w:eastAsia="Times New Roman" w:cs="Calibri"/>
          <w:sz w:val="22"/>
        </w:rPr>
      </w:pPr>
      <w:r>
        <w:rPr>
          <w:rFonts w:eastAsia="Times New Roman"/>
          <w:szCs w:val="20"/>
        </w:rPr>
        <w:t>Higher energy consumption leads to increased heating, worse PA performance and thermal management issues. This may require larger and heavier cooling solutions.</w:t>
      </w:r>
    </w:p>
    <w:p>
      <w:pPr>
        <w:pStyle w:val="82"/>
        <w:spacing w:before="0" w:beforeAutospacing="0" w:after="160" w:afterAutospacing="0"/>
        <w:rPr>
          <w:sz w:val="22"/>
          <w:szCs w:val="22"/>
        </w:rPr>
      </w:pPr>
      <w:r>
        <w:rPr>
          <w:b/>
          <w:bCs/>
          <w:sz w:val="22"/>
          <w:szCs w:val="22"/>
          <w:u w:val="single"/>
        </w:rPr>
        <w:t>Spatial isolation</w:t>
      </w:r>
    </w:p>
    <w:p>
      <w:pPr>
        <w:pStyle w:val="82"/>
        <w:spacing w:before="0" w:beforeAutospacing="0" w:after="160" w:afterAutospacing="0"/>
        <w:rPr>
          <w:sz w:val="20"/>
          <w:szCs w:val="20"/>
        </w:rPr>
      </w:pPr>
      <w:r>
        <w:rPr>
          <w:sz w:val="20"/>
          <w:szCs w:val="20"/>
        </w:rPr>
        <w:t>For the achievable spatial isolation for separate TX and RX antenna arrays, we find that 65 dB may be a reasonable assumption for a well-designed antenna in an average case, if assuming EM shielding structures between the arrays.</w:t>
      </w:r>
    </w:p>
    <w:p>
      <w:pPr>
        <w:rPr>
          <w:rFonts w:eastAsia="Times New Roman"/>
          <w:szCs w:val="20"/>
        </w:rPr>
      </w:pPr>
      <w:r>
        <w:rPr>
          <w:rFonts w:eastAsia="Times New Roman"/>
          <w:szCs w:val="20"/>
        </w:rPr>
        <w:t>The techniques to achieve sufficient spatial isolation may include:</w:t>
      </w:r>
    </w:p>
    <w:p>
      <w:pPr>
        <w:numPr>
          <w:ilvl w:val="0"/>
          <w:numId w:val="40"/>
        </w:numPr>
        <w:textAlignment w:val="center"/>
        <w:rPr>
          <w:rFonts w:ascii="Calibri" w:hAnsi="Calibri" w:eastAsia="Times New Roman" w:cs="Calibri"/>
          <w:sz w:val="22"/>
        </w:rPr>
      </w:pPr>
      <w:r>
        <w:rPr>
          <w:rFonts w:eastAsia="Times New Roman"/>
          <w:szCs w:val="20"/>
        </w:rPr>
        <w:t>Separate TX and RX antennas or antenna arrays. Increased separation from TX to RX will improve isolation.</w:t>
      </w:r>
    </w:p>
    <w:p>
      <w:pPr>
        <w:numPr>
          <w:ilvl w:val="1"/>
          <w:numId w:val="40"/>
        </w:numPr>
        <w:textAlignment w:val="center"/>
        <w:rPr>
          <w:rFonts w:ascii="Calibri" w:hAnsi="Calibri" w:eastAsia="Times New Roman" w:cs="Calibri"/>
          <w:sz w:val="22"/>
        </w:rPr>
      </w:pPr>
      <w:r>
        <w:rPr>
          <w:rFonts w:eastAsia="Times New Roman"/>
          <w:szCs w:val="20"/>
        </w:rPr>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pPr>
        <w:numPr>
          <w:ilvl w:val="1"/>
          <w:numId w:val="40"/>
        </w:numPr>
        <w:textAlignment w:val="center"/>
        <w:rPr>
          <w:rFonts w:ascii="Calibri" w:hAnsi="Calibri" w:eastAsia="Times New Roman" w:cs="Calibri"/>
          <w:sz w:val="22"/>
        </w:rPr>
      </w:pPr>
      <w:r>
        <w:rPr>
          <w:rFonts w:eastAsia="Times New Roman"/>
          <w:szCs w:val="20"/>
        </w:rPr>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p>
    <w:p>
      <w:pPr>
        <w:numPr>
          <w:ilvl w:val="1"/>
          <w:numId w:val="40"/>
        </w:numPr>
        <w:textAlignment w:val="center"/>
        <w:rPr>
          <w:rFonts w:ascii="Calibri" w:hAnsi="Calibri" w:eastAsia="Times New Roman" w:cs="Calibri"/>
          <w:sz w:val="22"/>
        </w:rPr>
      </w:pPr>
      <w:r>
        <w:rPr>
          <w:rFonts w:eastAsia="Times New Roman"/>
          <w:szCs w:val="20"/>
        </w:rPr>
        <w:t>Separate TX and RX antenna arrays requires separate PWBs for the TX and RX, leading to a higher cost.</w:t>
      </w:r>
    </w:p>
    <w:p>
      <w:pPr>
        <w:numPr>
          <w:ilvl w:val="1"/>
          <w:numId w:val="40"/>
        </w:numPr>
        <w:textAlignment w:val="center"/>
        <w:rPr>
          <w:rFonts w:ascii="Calibri" w:hAnsi="Calibri" w:eastAsia="Times New Roman" w:cs="Calibri"/>
          <w:sz w:val="22"/>
        </w:rPr>
      </w:pPr>
      <w:r>
        <w:rPr>
          <w:rFonts w:eastAsia="Times New Roman"/>
          <w:szCs w:val="20"/>
        </w:rPr>
        <w:t>Separate TX and RX antenna arrays leads to loss of reciprocity in the DL and UL channels and makes reliable channel state measurements more difficult and complicated. The extent of this loss has not been studied.</w:t>
      </w:r>
    </w:p>
    <w:p>
      <w:pPr>
        <w:numPr>
          <w:ilvl w:val="0"/>
          <w:numId w:val="40"/>
        </w:numPr>
        <w:textAlignment w:val="center"/>
        <w:rPr>
          <w:rFonts w:ascii="Calibri" w:hAnsi="Calibri" w:eastAsia="Times New Roman" w:cs="Calibri"/>
          <w:sz w:val="22"/>
        </w:rPr>
      </w:pPr>
      <w:r>
        <w:rPr>
          <w:rFonts w:eastAsia="Times New Roman"/>
          <w:szCs w:val="20"/>
        </w:rPr>
        <w:t>EM shielding techniques such as wave traps or chokes between the TX and RX arrays.</w:t>
      </w:r>
    </w:p>
    <w:p>
      <w:pPr>
        <w:pStyle w:val="82"/>
        <w:spacing w:before="0" w:beforeAutospacing="0" w:after="160" w:afterAutospacing="0"/>
        <w:rPr>
          <w:sz w:val="20"/>
          <w:szCs w:val="20"/>
        </w:rPr>
      </w:pPr>
    </w:p>
    <w:p>
      <w:pPr>
        <w:pStyle w:val="82"/>
        <w:spacing w:before="0" w:beforeAutospacing="0" w:after="160" w:afterAutospacing="0"/>
        <w:rPr>
          <w:b/>
          <w:bCs/>
          <w:sz w:val="22"/>
          <w:szCs w:val="22"/>
          <w:u w:val="single"/>
        </w:rPr>
      </w:pPr>
      <w:r>
        <w:rPr>
          <w:b/>
          <w:bCs/>
          <w:sz w:val="22"/>
          <w:szCs w:val="22"/>
          <w:u w:val="single"/>
        </w:rPr>
        <w:t>TX Beam nulling /isolation in TX sub-band</w:t>
      </w:r>
    </w:p>
    <w:p>
      <w:pPr>
        <w:textAlignment w:val="center"/>
        <w:rPr>
          <w:rFonts w:ascii="Calibri" w:hAnsi="Calibri" w:eastAsia="Times New Roman" w:cs="Calibri"/>
          <w:sz w:val="22"/>
        </w:rPr>
      </w:pPr>
      <w:r>
        <w:rPr>
          <w:rFonts w:eastAsia="Times New Roman"/>
          <w:szCs w:val="20"/>
        </w:rPr>
        <w:t>The beamforming coefficients of the transmit beamforming may be modified so, that the energy coupled to the receive antenna elements is minimized. We have measured TX beam nulling isolation based on the most exposed RX antenna element/subarray, where this element/subarray is determined separately, with and without beam nulling. Those findings are found in contribution [R4-2300690]. We observe that the level of self-interference depends on the beam direction. The isolation can be measured, for example, as an average over all beams or for the worst affected beam, where we think the latter is more appropriate for the RSIC analysis. We obtained 13.8 dB of isolation for the worst affected beam and less than 5.8 dB for 50% of beams. Note also that:</w:t>
      </w:r>
    </w:p>
    <w:p>
      <w:pPr>
        <w:numPr>
          <w:ilvl w:val="1"/>
          <w:numId w:val="40"/>
        </w:numPr>
        <w:tabs>
          <w:tab w:val="left" w:pos="720"/>
          <w:tab w:val="clear" w:pos="1440"/>
        </w:tabs>
        <w:ind w:left="720"/>
        <w:textAlignment w:val="center"/>
        <w:rPr>
          <w:rFonts w:ascii="Calibri" w:hAnsi="Calibri" w:eastAsia="Times New Roman" w:cs="Calibri"/>
          <w:sz w:val="22"/>
        </w:rPr>
      </w:pPr>
      <w:r>
        <w:rPr>
          <w:rFonts w:eastAsia="Times New Roman"/>
          <w:szCs w:val="20"/>
        </w:rPr>
        <w:t>The modification of TX coefficients reduces the transmitted EIRP toward the intended UE, leading to further reduced DL performance unless compensated by increased conducted power.</w:t>
      </w:r>
    </w:p>
    <w:p>
      <w:pPr>
        <w:numPr>
          <w:ilvl w:val="1"/>
          <w:numId w:val="40"/>
        </w:numPr>
        <w:tabs>
          <w:tab w:val="left" w:pos="720"/>
          <w:tab w:val="clear" w:pos="1440"/>
        </w:tabs>
        <w:ind w:left="720"/>
        <w:textAlignment w:val="center"/>
        <w:rPr>
          <w:rFonts w:ascii="Calibri" w:hAnsi="Calibri" w:eastAsia="Times New Roman" w:cs="Calibri"/>
          <w:sz w:val="22"/>
        </w:rPr>
      </w:pPr>
      <w:r>
        <w:rPr>
          <w:rFonts w:eastAsia="Times New Roman"/>
          <w:szCs w:val="20"/>
        </w:rPr>
        <w:t>Based on simulations, some TX beams may be affected more than others, leading to potential scheduler restrictions in which UEs may be scheduled during the SBFD time slots.</w:t>
      </w:r>
    </w:p>
    <w:p>
      <w:pPr>
        <w:numPr>
          <w:ilvl w:val="1"/>
          <w:numId w:val="40"/>
        </w:numPr>
        <w:tabs>
          <w:tab w:val="left" w:pos="720"/>
          <w:tab w:val="clear" w:pos="1440"/>
        </w:tabs>
        <w:spacing w:after="160"/>
        <w:ind w:left="720"/>
        <w:textAlignment w:val="center"/>
        <w:rPr>
          <w:rFonts w:ascii="Calibri" w:hAnsi="Calibri" w:eastAsia="Times New Roman" w:cs="Calibri"/>
          <w:sz w:val="22"/>
        </w:rPr>
      </w:pPr>
      <w:r>
        <w:rPr>
          <w:rFonts w:eastAsia="Times New Roman"/>
          <w:szCs w:val="20"/>
        </w:rPr>
        <w:t>The transmit beam nulling is most effective on the DL sub-band, for which the transmit signal is known and can be beamformed. It is not assumed that transmit beam nulling is effective on the UL sub-band, which contains only unwanted emission components at the transmit side.</w:t>
      </w:r>
    </w:p>
    <w:p>
      <w:pPr>
        <w:pStyle w:val="82"/>
        <w:spacing w:before="0" w:beforeAutospacing="0" w:after="160" w:afterAutospacing="0"/>
        <w:rPr>
          <w:sz w:val="22"/>
          <w:szCs w:val="22"/>
        </w:rPr>
      </w:pPr>
    </w:p>
    <w:p>
      <w:pPr>
        <w:pStyle w:val="82"/>
        <w:spacing w:before="0" w:beforeAutospacing="0" w:after="160" w:afterAutospacing="0"/>
        <w:rPr>
          <w:b/>
          <w:bCs/>
          <w:sz w:val="22"/>
          <w:szCs w:val="22"/>
          <w:u w:val="single"/>
        </w:rPr>
      </w:pPr>
      <w:r>
        <w:rPr>
          <w:b/>
          <w:bCs/>
          <w:sz w:val="22"/>
          <w:szCs w:val="22"/>
          <w:u w:val="single"/>
        </w:rPr>
        <w:t>RF IC and other tech. (before LNA)</w:t>
      </w:r>
    </w:p>
    <w:p>
      <w:pPr>
        <w:rPr>
          <w:rFonts w:eastAsia="Times New Roman"/>
          <w:szCs w:val="20"/>
        </w:rPr>
      </w:pPr>
      <w:r>
        <w:rPr>
          <w:rFonts w:eastAsia="Times New Roman"/>
          <w:szCs w:val="20"/>
        </w:rPr>
        <w:t>The following techniques have been evaluated, but have significant challenges in FR1 wide area base station implementations:</w:t>
      </w:r>
    </w:p>
    <w:p>
      <w:pPr>
        <w:numPr>
          <w:ilvl w:val="0"/>
          <w:numId w:val="41"/>
        </w:numPr>
        <w:textAlignment w:val="center"/>
        <w:rPr>
          <w:rFonts w:ascii="Calibri" w:hAnsi="Calibri" w:eastAsia="Times New Roman" w:cs="Calibri"/>
          <w:sz w:val="22"/>
        </w:rPr>
      </w:pPr>
      <w:r>
        <w:rPr>
          <w:rFonts w:eastAsia="Times New Roman"/>
          <w:szCs w:val="20"/>
        </w:rPr>
        <w:t>Analog cancellation in the RF domain. This method may be used to subtract the unwanted coupled TX signal components from the RX signal path, before the LNA. With proper phase shift and amplitude scaling, the TX component may be canceled.</w:t>
      </w:r>
    </w:p>
    <w:p>
      <w:pPr>
        <w:numPr>
          <w:ilvl w:val="1"/>
          <w:numId w:val="41"/>
        </w:numPr>
        <w:spacing w:after="160"/>
        <w:textAlignment w:val="center"/>
        <w:rPr>
          <w:rFonts w:eastAsia="Times New Roman"/>
          <w:szCs w:val="20"/>
        </w:rPr>
      </w:pPr>
      <w:r>
        <w:rPr>
          <w:rFonts w:eastAsia="Times New Roman"/>
          <w:szCs w:val="20"/>
        </w:rPr>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pPr>
        <w:numPr>
          <w:ilvl w:val="1"/>
          <w:numId w:val="41"/>
        </w:numPr>
        <w:spacing w:after="160"/>
        <w:textAlignment w:val="center"/>
        <w:rPr>
          <w:rFonts w:ascii="Calibri" w:hAnsi="Calibri" w:eastAsia="Times New Roman" w:cs="Calibri"/>
          <w:sz w:val="22"/>
        </w:rPr>
      </w:pPr>
      <w:r>
        <w:rPr>
          <w:szCs w:val="20"/>
        </w:rPr>
        <w:t xml:space="preserve">Valid mathematics have been presented that M+N cancelers are sufficient for RF IC but that it is true only when one set of beamforming coefficients are valid at a time e.g. in the mmW arrays. For MU MIMO there is a need for (M+N)xUxL cancelers where M and N are as above and U is the number or users and L is the average number of layers per use. For a typical 5G case that would be starting from 5120 cancelers. On top of that, all of them have to be updated every time when the beamforming coefficients are updated. That leads to an intolerable complexity and processing burden when solving mathematics for each of those individually. </w:t>
      </w:r>
    </w:p>
    <w:p>
      <w:pPr>
        <w:pStyle w:val="82"/>
        <w:spacing w:before="0" w:beforeAutospacing="0" w:after="160" w:afterAutospacing="0"/>
        <w:rPr>
          <w:b/>
          <w:bCs/>
          <w:sz w:val="22"/>
          <w:szCs w:val="22"/>
          <w:u w:val="single"/>
        </w:rPr>
      </w:pPr>
    </w:p>
    <w:p>
      <w:pPr>
        <w:pStyle w:val="82"/>
        <w:spacing w:before="0" w:beforeAutospacing="0" w:after="160" w:afterAutospacing="0"/>
        <w:rPr>
          <w:b/>
          <w:bCs/>
          <w:sz w:val="22"/>
          <w:szCs w:val="22"/>
          <w:u w:val="single"/>
        </w:rPr>
      </w:pPr>
      <w:r>
        <w:rPr>
          <w:b/>
          <w:bCs/>
          <w:sz w:val="22"/>
          <w:szCs w:val="22"/>
          <w:u w:val="single"/>
        </w:rPr>
        <w:t>Frequency isolation at RX</w:t>
      </w:r>
    </w:p>
    <w:p>
      <w:pPr>
        <w:rPr>
          <w:rFonts w:eastAsia="Times New Roman"/>
          <w:szCs w:val="20"/>
        </w:rPr>
      </w:pPr>
      <w:r>
        <w:rPr>
          <w:szCs w:val="20"/>
        </w:rPr>
        <w:t>Sub-band filtering techniques before or after the LNA</w:t>
      </w:r>
      <w:r>
        <w:rPr>
          <w:rFonts w:eastAsia="Times New Roman"/>
          <w:szCs w:val="20"/>
        </w:rPr>
        <w:t xml:space="preserve"> may improve frequency isolation, but have significant challenges in FR1 wide area base station implementations and therefore are not assumed to be feasible:</w:t>
      </w:r>
    </w:p>
    <w:p>
      <w:pPr>
        <w:numPr>
          <w:ilvl w:val="0"/>
          <w:numId w:val="41"/>
        </w:numPr>
        <w:tabs>
          <w:tab w:val="left" w:pos="-360"/>
          <w:tab w:val="clear" w:pos="720"/>
        </w:tabs>
        <w:textAlignment w:val="center"/>
        <w:rPr>
          <w:rFonts w:eastAsia="Times New Roman"/>
          <w:szCs w:val="20"/>
        </w:rPr>
      </w:pPr>
      <w:r>
        <w:rPr>
          <w:rFonts w:eastAsia="Times New Roman"/>
          <w:szCs w:val="20"/>
        </w:rPr>
        <w:t>High insertion loss before the LNA will increase the receiver noise figure and negate any system gains of SBFD. </w:t>
      </w:r>
    </w:p>
    <w:p>
      <w:pPr>
        <w:numPr>
          <w:ilvl w:val="0"/>
          <w:numId w:val="41"/>
        </w:numPr>
        <w:tabs>
          <w:tab w:val="left" w:pos="0"/>
          <w:tab w:val="clear" w:pos="720"/>
        </w:tabs>
        <w:textAlignment w:val="center"/>
        <w:rPr>
          <w:rFonts w:eastAsia="Times New Roman"/>
          <w:szCs w:val="20"/>
        </w:rPr>
      </w:pPr>
      <w:r>
        <w:rPr>
          <w:rFonts w:eastAsia="Times New Roman"/>
          <w:szCs w:val="20"/>
        </w:rPr>
        <w:t>High insertion loss placed after the LNA does not reduce LNA linearity requirements. Improved linearity LNAs are needed that add to cost and power consumption, which leads to thermal management issues. Other challenges include: </w:t>
      </w:r>
    </w:p>
    <w:p>
      <w:pPr>
        <w:numPr>
          <w:ilvl w:val="1"/>
          <w:numId w:val="41"/>
        </w:numPr>
        <w:tabs>
          <w:tab w:val="left" w:pos="0"/>
        </w:tabs>
        <w:ind w:left="1434" w:hanging="357"/>
        <w:textAlignment w:val="center"/>
        <w:rPr>
          <w:rFonts w:eastAsia="Times New Roman"/>
          <w:szCs w:val="20"/>
        </w:rPr>
      </w:pPr>
      <w:r>
        <w:rPr>
          <w:rFonts w:eastAsia="Times New Roman"/>
          <w:szCs w:val="20"/>
        </w:rPr>
        <w:t>Significant insertion loss → NF increase that can hardly be accommodated in the 1 dB desensitization budget. </w:t>
      </w:r>
    </w:p>
    <w:p>
      <w:pPr>
        <w:numPr>
          <w:ilvl w:val="1"/>
          <w:numId w:val="41"/>
        </w:numPr>
        <w:tabs>
          <w:tab w:val="left" w:pos="0"/>
        </w:tabs>
        <w:ind w:left="1434" w:hanging="357"/>
        <w:textAlignment w:val="center"/>
        <w:rPr>
          <w:rFonts w:eastAsia="Times New Roman"/>
          <w:szCs w:val="20"/>
        </w:rPr>
      </w:pPr>
      <w:r>
        <w:rPr>
          <w:rFonts w:eastAsia="Times New Roman"/>
          <w:szCs w:val="20"/>
        </w:rPr>
        <w:t>Considerable transition band and temperature dependency of the passband position → larger guard band between the sub-bands needed and less BW is usable for UL </w:t>
      </w:r>
    </w:p>
    <w:p>
      <w:pPr>
        <w:numPr>
          <w:ilvl w:val="1"/>
          <w:numId w:val="41"/>
        </w:numPr>
        <w:tabs>
          <w:tab w:val="left" w:pos="0"/>
        </w:tabs>
        <w:ind w:left="1434" w:hanging="357"/>
        <w:textAlignment w:val="center"/>
        <w:rPr>
          <w:rFonts w:eastAsia="Times New Roman"/>
          <w:szCs w:val="20"/>
        </w:rPr>
      </w:pPr>
      <w:r>
        <w:rPr>
          <w:rFonts w:eastAsia="Times New Roman"/>
          <w:szCs w:val="20"/>
        </w:rPr>
        <w:t>Group delay distortion close to the cut-off frequencies  </w:t>
      </w:r>
    </w:p>
    <w:p>
      <w:pPr>
        <w:numPr>
          <w:ilvl w:val="1"/>
          <w:numId w:val="41"/>
        </w:numPr>
        <w:tabs>
          <w:tab w:val="left" w:pos="0"/>
        </w:tabs>
        <w:ind w:left="1434" w:hanging="357"/>
        <w:textAlignment w:val="center"/>
        <w:rPr>
          <w:rFonts w:eastAsia="Times New Roman"/>
          <w:szCs w:val="20"/>
        </w:rPr>
      </w:pPr>
      <w:r>
        <w:rPr>
          <w:rFonts w:eastAsia="Times New Roman"/>
          <w:szCs w:val="20"/>
        </w:rPr>
        <w:t>Incompatibility with a typical multi-carrier gNB design </w:t>
      </w:r>
    </w:p>
    <w:p>
      <w:pPr>
        <w:numPr>
          <w:ilvl w:val="1"/>
          <w:numId w:val="41"/>
        </w:numPr>
        <w:tabs>
          <w:tab w:val="left" w:pos="0"/>
        </w:tabs>
        <w:ind w:left="1434" w:hanging="357"/>
        <w:textAlignment w:val="center"/>
        <w:rPr>
          <w:rFonts w:eastAsia="Times New Roman"/>
          <w:szCs w:val="20"/>
        </w:rPr>
      </w:pPr>
      <w:r>
        <w:rPr>
          <w:rFonts w:eastAsia="Times New Roman"/>
          <w:szCs w:val="20"/>
        </w:rPr>
        <w:t>Increased complexity as switches are needed for by-pass in UL slots for full BW </w:t>
      </w:r>
    </w:p>
    <w:p>
      <w:pPr>
        <w:numPr>
          <w:ilvl w:val="1"/>
          <w:numId w:val="41"/>
        </w:numPr>
        <w:tabs>
          <w:tab w:val="left" w:pos="0"/>
        </w:tabs>
        <w:ind w:left="1434" w:hanging="357"/>
        <w:textAlignment w:val="center"/>
        <w:rPr>
          <w:rFonts w:eastAsia="Times New Roman"/>
          <w:szCs w:val="20"/>
        </w:rPr>
      </w:pPr>
      <w:r>
        <w:rPr>
          <w:rFonts w:eastAsia="Times New Roman"/>
          <w:szCs w:val="20"/>
        </w:rPr>
        <w:t>Additional space needed in RX chain that is not available in typical gNB design </w:t>
      </w:r>
    </w:p>
    <w:p>
      <w:pPr>
        <w:numPr>
          <w:ilvl w:val="1"/>
          <w:numId w:val="41"/>
        </w:numPr>
        <w:tabs>
          <w:tab w:val="left" w:pos="0"/>
        </w:tabs>
        <w:ind w:left="1434" w:hanging="357"/>
        <w:textAlignment w:val="center"/>
        <w:rPr>
          <w:rFonts w:eastAsia="Times New Roman"/>
          <w:szCs w:val="20"/>
        </w:rPr>
      </w:pPr>
      <w:r>
        <w:rPr>
          <w:rFonts w:eastAsia="Times New Roman"/>
          <w:szCs w:val="20"/>
        </w:rPr>
        <w:t>Overall additional power consumption which leads to thermal management issues </w:t>
      </w:r>
    </w:p>
    <w:p>
      <w:pPr>
        <w:numPr>
          <w:ilvl w:val="1"/>
          <w:numId w:val="41"/>
        </w:numPr>
        <w:tabs>
          <w:tab w:val="left" w:pos="0"/>
        </w:tabs>
        <w:ind w:left="1434" w:hanging="357"/>
        <w:textAlignment w:val="center"/>
        <w:rPr>
          <w:rFonts w:eastAsia="Times New Roman"/>
          <w:szCs w:val="20"/>
        </w:rPr>
      </w:pPr>
      <w:r>
        <w:rPr>
          <w:rFonts w:eastAsia="Times New Roman"/>
          <w:szCs w:val="20"/>
        </w:rPr>
        <w:t>Frequency drift over temperature that will impact filter insertion loss and rejection performance, hence impacts the RX lineup performance </w:t>
      </w:r>
    </w:p>
    <w:p>
      <w:pPr>
        <w:numPr>
          <w:ilvl w:val="0"/>
          <w:numId w:val="41"/>
        </w:numPr>
        <w:tabs>
          <w:tab w:val="left" w:pos="-360"/>
          <w:tab w:val="left" w:pos="0"/>
          <w:tab w:val="clear" w:pos="720"/>
        </w:tabs>
        <w:textAlignment w:val="center"/>
        <w:rPr>
          <w:rFonts w:eastAsia="Times New Roman"/>
          <w:szCs w:val="20"/>
        </w:rPr>
      </w:pPr>
      <w:r>
        <w:rPr>
          <w:rFonts w:eastAsia="Times New Roman"/>
          <w:szCs w:val="20"/>
        </w:rPr>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p>
    <w:p>
      <w:pPr>
        <w:pStyle w:val="82"/>
        <w:spacing w:before="0" w:beforeAutospacing="0" w:after="160" w:afterAutospacing="0"/>
        <w:rPr>
          <w:sz w:val="20"/>
          <w:szCs w:val="20"/>
        </w:rPr>
      </w:pPr>
    </w:p>
    <w:p>
      <w:pPr>
        <w:pStyle w:val="82"/>
        <w:spacing w:before="0" w:beforeAutospacing="0" w:after="160" w:afterAutospacing="0"/>
        <w:rPr>
          <w:sz w:val="22"/>
          <w:szCs w:val="22"/>
        </w:rPr>
      </w:pPr>
      <w:r>
        <w:rPr>
          <w:b/>
          <w:bCs/>
          <w:sz w:val="22"/>
          <w:szCs w:val="22"/>
          <w:u w:val="single"/>
        </w:rPr>
        <w:t>RX Beam nulling / isolation in RX sub-band</w:t>
      </w:r>
    </w:p>
    <w:p>
      <w:pPr>
        <w:pStyle w:val="82"/>
        <w:spacing w:before="0" w:beforeAutospacing="0" w:after="160" w:afterAutospacing="0"/>
        <w:rPr>
          <w:sz w:val="20"/>
          <w:szCs w:val="20"/>
        </w:rPr>
      </w:pPr>
      <w:r>
        <w:rPr>
          <w:sz w:val="20"/>
          <w:szCs w:val="20"/>
        </w:rPr>
        <w:t>We assume 0 dB for RX beam nulling; as the SBFD feature is about enhancing uplink performance, we do not think the UL beamforming can be compromised further than the loss of channel reciprocity (due to separate TX and RX arrays) brings.</w:t>
      </w:r>
    </w:p>
    <w:p>
      <w:pPr>
        <w:pStyle w:val="82"/>
        <w:spacing w:before="0" w:beforeAutospacing="0" w:after="160" w:afterAutospacing="0"/>
        <w:rPr>
          <w:sz w:val="20"/>
          <w:szCs w:val="20"/>
        </w:rPr>
      </w:pPr>
      <w:r>
        <w:rPr>
          <w:sz w:val="20"/>
          <w:szCs w:val="20"/>
        </w:rPr>
        <w:t>RX beamforming operates in the digital domain in a mMIMO system. The digital signal streams of the relevant receivers are combined using suitable amplitude and phase coefficients. Hence RX beam nulling will not relax the receiver dynamic range and linearity requirements.</w:t>
      </w:r>
    </w:p>
    <w:p>
      <w:pPr>
        <w:pStyle w:val="82"/>
        <w:spacing w:before="0" w:beforeAutospacing="0" w:after="160" w:afterAutospacing="0"/>
        <w:rPr>
          <w:sz w:val="22"/>
          <w:szCs w:val="22"/>
        </w:rPr>
      </w:pPr>
      <w:r>
        <w:rPr>
          <w:b/>
          <w:bCs/>
          <w:sz w:val="22"/>
          <w:szCs w:val="22"/>
          <w:u w:val="single"/>
        </w:rPr>
        <w:t>Digital IC</w:t>
      </w:r>
    </w:p>
    <w:p>
      <w:pPr>
        <w:pStyle w:val="82"/>
        <w:spacing w:before="0" w:beforeAutospacing="0" w:after="160" w:afterAutospacing="0"/>
        <w:rPr>
          <w:sz w:val="20"/>
          <w:szCs w:val="20"/>
        </w:rPr>
      </w:pPr>
      <w:r>
        <w:rPr>
          <w:sz w:val="20"/>
          <w:szCs w:val="20"/>
        </w:rPr>
        <w:t>The following techniques have been evaluated, but have significant challenges in FR1 wide area base station implementations:</w:t>
      </w:r>
    </w:p>
    <w:p>
      <w:pPr>
        <w:numPr>
          <w:ilvl w:val="0"/>
          <w:numId w:val="42"/>
        </w:numPr>
        <w:textAlignment w:val="center"/>
        <w:rPr>
          <w:rFonts w:ascii="Calibri" w:hAnsi="Calibri" w:eastAsia="Times New Roman" w:cs="Calibri"/>
          <w:sz w:val="22"/>
        </w:rPr>
      </w:pPr>
      <w:r>
        <w:rPr>
          <w:rFonts w:eastAsia="Times New Roman"/>
          <w:szCs w:val="20"/>
        </w:rPr>
        <w:t>Digital cancellation. With knowledge of the TX signal, a properly scaled and phase shifted TX component may be subtracted from the RX signal to improve cancellation performance.</w:t>
      </w:r>
    </w:p>
    <w:p>
      <w:pPr>
        <w:numPr>
          <w:ilvl w:val="1"/>
          <w:numId w:val="42"/>
        </w:numPr>
        <w:textAlignment w:val="center"/>
        <w:rPr>
          <w:rFonts w:ascii="Calibri" w:hAnsi="Calibri" w:eastAsia="Times New Roman" w:cs="Calibri"/>
          <w:sz w:val="22"/>
        </w:rPr>
      </w:pPr>
      <w:r>
        <w:rPr>
          <w:rFonts w:eastAsia="Times New Roman"/>
          <w:szCs w:val="20"/>
        </w:rPr>
        <w:t>The TX signal may be available from observation receiver that is used in the DPD processing. For a mMIMO implementation, the DPD system may utilize only a few observation receivers, that sample the TX chains sequentially. It may be necessary to multiply the number of observation receivers to be able to sample each TX chain, leading to increased cost and energy consumption.</w:t>
      </w:r>
    </w:p>
    <w:p>
      <w:pPr>
        <w:numPr>
          <w:ilvl w:val="1"/>
          <w:numId w:val="42"/>
        </w:numPr>
        <w:textAlignment w:val="center"/>
        <w:rPr>
          <w:rFonts w:ascii="Calibri" w:hAnsi="Calibri" w:eastAsia="Times New Roman" w:cs="Calibri"/>
          <w:sz w:val="22"/>
        </w:rPr>
      </w:pPr>
      <w:r>
        <w:rPr>
          <w:rFonts w:eastAsia="Times New Roman"/>
          <w:szCs w:val="20"/>
        </w:rPr>
        <w:t>Each RX chain contains signals that are coupled from every TX chain. This means that the cancellation signal for each RX chain must be formed of every TX chains. The complexity can easily become extreme in a mMIMO implementation, with 32 or 64 TRXs. The complexity of the cancellation results in high energy consumption.</w:t>
      </w:r>
    </w:p>
    <w:p>
      <w:pPr>
        <w:numPr>
          <w:ilvl w:val="1"/>
          <w:numId w:val="42"/>
        </w:numPr>
        <w:spacing w:after="160"/>
        <w:textAlignment w:val="center"/>
        <w:rPr>
          <w:rFonts w:ascii="Calibri" w:hAnsi="Calibri" w:eastAsia="Times New Roman" w:cs="Calibri"/>
          <w:sz w:val="22"/>
        </w:rPr>
      </w:pPr>
      <w:r>
        <w:rPr>
          <w:rFonts w:eastAsia="Times New Roman"/>
          <w:szCs w:val="20"/>
        </w:rPr>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p>
    <w:p>
      <w:pPr>
        <w:pStyle w:val="6"/>
        <w:rPr>
          <w:rFonts w:ascii="Arial" w:hAnsi="Arial" w:eastAsia="宋体"/>
          <w:sz w:val="24"/>
          <w:szCs w:val="18"/>
        </w:rPr>
      </w:pPr>
      <w:r>
        <w:rPr>
          <w:rFonts w:ascii="Arial" w:hAnsi="Arial" w:eastAsia="宋体"/>
          <w:sz w:val="24"/>
          <w:szCs w:val="18"/>
          <w:lang w:eastAsia="zh-CN"/>
        </w:rPr>
        <w:t>9</w:t>
      </w:r>
      <w:r>
        <w:rPr>
          <w:rFonts w:hint="eastAsia" w:ascii="Arial" w:hAnsi="Arial" w:eastAsia="宋体"/>
          <w:sz w:val="24"/>
          <w:szCs w:val="18"/>
          <w:lang w:eastAsia="zh-CN"/>
        </w:rPr>
        <w:t>.2.1</w:t>
      </w:r>
      <w:r>
        <w:rPr>
          <w:rFonts w:ascii="Arial" w:hAnsi="Arial" w:eastAsia="宋体"/>
          <w:sz w:val="24"/>
          <w:szCs w:val="18"/>
          <w:lang w:eastAsia="zh-CN"/>
        </w:rPr>
        <w:t>.3</w:t>
      </w:r>
      <w:r>
        <w:rPr>
          <w:rFonts w:ascii="Arial" w:hAnsi="Arial" w:eastAsia="宋体"/>
          <w:sz w:val="24"/>
          <w:szCs w:val="18"/>
        </w:rPr>
        <w:tab/>
      </w:r>
      <w:r>
        <w:rPr>
          <w:rFonts w:ascii="Arial" w:hAnsi="Arial" w:eastAsia="宋体"/>
          <w:sz w:val="24"/>
          <w:szCs w:val="18"/>
        </w:rPr>
        <w:t>Conclusion</w:t>
      </w:r>
    </w:p>
    <w:p>
      <w:pPr>
        <w:spacing w:after="180"/>
        <w:rPr>
          <w:rFonts w:ascii="Times New Roman" w:hAnsi="Times New Roman" w:eastAsia="等线"/>
          <w:i/>
          <w:color w:val="0000FF"/>
          <w:szCs w:val="20"/>
        </w:rPr>
      </w:pPr>
      <w:r>
        <w:rPr>
          <w:rFonts w:ascii="Times New Roman" w:hAnsi="Times New Roman" w:eastAsia="等线"/>
          <w:i/>
          <w:color w:val="0000FF"/>
          <w:szCs w:val="20"/>
        </w:rPr>
        <w:t xml:space="preserve">Editor's note: This section captures the conclusion for feasibility study on self-interference based on RAN4 agreement. </w:t>
      </w:r>
    </w:p>
    <w:p>
      <w:pPr>
        <w:overflowPunct w:val="0"/>
        <w:autoSpaceDE w:val="0"/>
        <w:autoSpaceDN w:val="0"/>
        <w:adjustRightInd w:val="0"/>
        <w:spacing w:after="60"/>
        <w:textAlignment w:val="baseline"/>
        <w:rPr>
          <w:rFonts w:eastAsiaTheme="minorEastAsia"/>
          <w:iCs/>
          <w:lang w:eastAsia="zh-CN"/>
        </w:rPr>
      </w:pPr>
    </w:p>
    <w:p>
      <w:pPr>
        <w:pStyle w:val="5"/>
        <w:rPr>
          <w:rFonts w:ascii="Arial" w:hAnsi="Arial" w:eastAsia="等线"/>
          <w:sz w:val="28"/>
          <w:szCs w:val="20"/>
          <w:lang w:eastAsia="zh-CN"/>
        </w:rPr>
      </w:pPr>
      <w:r>
        <w:rPr>
          <w:rFonts w:ascii="Arial" w:hAnsi="Arial" w:eastAsia="等线"/>
          <w:sz w:val="28"/>
          <w:szCs w:val="20"/>
          <w:lang w:eastAsia="zh-CN"/>
        </w:rPr>
        <w:t>9</w:t>
      </w:r>
      <w:r>
        <w:rPr>
          <w:rFonts w:hint="eastAsia" w:ascii="Arial" w:hAnsi="Arial" w:eastAsia="等线"/>
          <w:sz w:val="28"/>
          <w:szCs w:val="20"/>
          <w:lang w:eastAsia="zh-CN"/>
        </w:rPr>
        <w:t>.2.2</w:t>
      </w:r>
      <w:r>
        <w:rPr>
          <w:rFonts w:ascii="Arial" w:hAnsi="Arial" w:eastAsia="等线"/>
          <w:sz w:val="28"/>
          <w:szCs w:val="20"/>
        </w:rPr>
        <w:tab/>
      </w:r>
      <w:r>
        <w:rPr>
          <w:rFonts w:ascii="Arial" w:hAnsi="Arial" w:eastAsia="等线"/>
          <w:sz w:val="28"/>
          <w:szCs w:val="20"/>
        </w:rPr>
        <w:t>Co-channel inter-sub-band co-site inter-sector interference analysis</w:t>
      </w:r>
    </w:p>
    <w:p>
      <w:pPr>
        <w:spacing w:after="180"/>
        <w:rPr>
          <w:rFonts w:ascii="Times New Roman" w:hAnsi="Times New Roman" w:eastAsia="等线"/>
          <w:i/>
          <w:color w:val="0000FF"/>
          <w:szCs w:val="20"/>
        </w:rPr>
      </w:pPr>
      <w:r>
        <w:rPr>
          <w:rFonts w:ascii="Times New Roman" w:hAnsi="Times New Roman" w:eastAsia="等线"/>
          <w:i/>
          <w:color w:val="0000FF"/>
          <w:szCs w:val="20"/>
        </w:rPr>
        <w:t xml:space="preserve">Editor's note: This section captures the </w:t>
      </w:r>
      <w:r>
        <w:rPr>
          <w:rFonts w:hint="eastAsia" w:ascii="Times New Roman" w:hAnsi="Times New Roman" w:eastAsia="等线"/>
          <w:i/>
          <w:color w:val="0000FF"/>
          <w:szCs w:val="20"/>
        </w:rPr>
        <w:t>typical assumption of RF requirements and analysis results.</w:t>
      </w:r>
    </w:p>
    <w:p>
      <w:pPr>
        <w:spacing w:after="60"/>
        <w:rPr>
          <w:rFonts w:eastAsiaTheme="minorEastAsia"/>
          <w:iCs/>
          <w:lang w:eastAsia="zh-CN"/>
        </w:rPr>
      </w:pPr>
    </w:p>
    <w:p>
      <w:pPr>
        <w:pStyle w:val="6"/>
        <w:rPr>
          <w:rFonts w:ascii="Arial" w:hAnsi="Arial" w:eastAsia="宋体"/>
          <w:sz w:val="24"/>
          <w:szCs w:val="18"/>
        </w:rPr>
      </w:pPr>
      <w:bookmarkStart w:id="18" w:name="_Hlk142656725"/>
      <w:r>
        <w:rPr>
          <w:rFonts w:ascii="Arial" w:hAnsi="Arial" w:eastAsia="宋体"/>
          <w:sz w:val="24"/>
          <w:szCs w:val="18"/>
          <w:lang w:eastAsia="zh-CN"/>
        </w:rPr>
        <w:t>9</w:t>
      </w:r>
      <w:r>
        <w:rPr>
          <w:rFonts w:hint="eastAsia" w:ascii="Arial" w:hAnsi="Arial" w:eastAsia="宋体"/>
          <w:sz w:val="24"/>
          <w:szCs w:val="18"/>
          <w:lang w:eastAsia="zh-CN"/>
        </w:rPr>
        <w:t>.2.</w:t>
      </w:r>
      <w:r>
        <w:rPr>
          <w:rFonts w:ascii="Arial" w:hAnsi="Arial" w:eastAsia="宋体"/>
          <w:sz w:val="24"/>
          <w:szCs w:val="18"/>
          <w:lang w:eastAsia="zh-CN"/>
        </w:rPr>
        <w:t>2.1</w:t>
      </w:r>
      <w:r>
        <w:rPr>
          <w:rFonts w:ascii="Arial" w:hAnsi="Arial" w:eastAsia="宋体"/>
          <w:sz w:val="24"/>
          <w:szCs w:val="18"/>
        </w:rPr>
        <w:tab/>
      </w:r>
      <w:r>
        <w:rPr>
          <w:rFonts w:ascii="Arial" w:hAnsi="Arial" w:eastAsia="宋体"/>
          <w:sz w:val="24"/>
          <w:szCs w:val="18"/>
        </w:rPr>
        <w:t>Summary table for co-channel inter-sub-band co-site inter-sector interference analysis</w:t>
      </w:r>
    </w:p>
    <w:p>
      <w:pPr>
        <w:spacing w:after="180"/>
        <w:rPr>
          <w:rFonts w:ascii="Times New Roman" w:hAnsi="Times New Roman" w:eastAsia="等线"/>
          <w:i/>
          <w:color w:val="0000FF"/>
          <w:szCs w:val="20"/>
        </w:rPr>
      </w:pPr>
      <w:r>
        <w:rPr>
          <w:rFonts w:ascii="Times New Roman" w:hAnsi="Times New Roman" w:eastAsia="等线"/>
          <w:i/>
          <w:color w:val="0000FF"/>
          <w:szCs w:val="20"/>
        </w:rPr>
        <w:t xml:space="preserve">Editor's note: This section captures the summary table which is based on co-channel inter-sub-band co-site inter-sector interference analysis framework. </w:t>
      </w:r>
    </w:p>
    <w:p>
      <w:pPr>
        <w:overflowPunct w:val="0"/>
        <w:autoSpaceDE w:val="0"/>
        <w:autoSpaceDN w:val="0"/>
        <w:adjustRightInd w:val="0"/>
        <w:spacing w:after="60"/>
        <w:textAlignment w:val="baseline"/>
        <w:rPr>
          <w:rFonts w:eastAsiaTheme="minorEastAsia"/>
          <w:iCs/>
          <w:lang w:eastAsia="zh-CN"/>
        </w:rPr>
      </w:pPr>
      <w:r>
        <w:rPr>
          <w:rFonts w:eastAsiaTheme="minorEastAsia"/>
          <w:iCs/>
          <w:lang w:eastAsia="zh-CN"/>
        </w:rPr>
        <w:t>RAN4 has carried out the study based on an analysis framework as provided in the following table to capture co-site inter-sector co-channel interference impact [R4-2305917], which is used to capture inputs from companies.</w:t>
      </w:r>
    </w:p>
    <w:p>
      <w:pPr>
        <w:spacing w:after="180"/>
        <w:rPr>
          <w:rFonts w:ascii="Times New Roman" w:hAnsi="Times New Roman" w:eastAsia="等线"/>
          <w:i/>
          <w:color w:val="0000FF"/>
          <w:szCs w:val="20"/>
        </w:rPr>
      </w:pPr>
    </w:p>
    <w:p>
      <w:pPr>
        <w:pStyle w:val="118"/>
        <w:ind w:left="0" w:firstLine="0"/>
        <w:rPr>
          <w:lang w:eastAsia="zh-CN"/>
        </w:rPr>
      </w:pPr>
    </w:p>
    <w:p>
      <w:pPr>
        <w:rPr>
          <w:rFonts w:ascii="Times New Roman" w:hAnsi="Times New Roman" w:eastAsiaTheme="minorEastAsia"/>
          <w:b/>
          <w:bCs/>
          <w:lang w:eastAsia="zh-CN"/>
        </w:rPr>
      </w:pPr>
      <w:r>
        <w:rPr>
          <w:rFonts w:ascii="Times New Roman" w:hAnsi="Times New Roman" w:eastAsiaTheme="minorEastAsia"/>
          <w:b/>
          <w:bCs/>
          <w:lang w:eastAsia="zh-CN"/>
        </w:rPr>
        <w:br w:type="page"/>
      </w:r>
    </w:p>
    <w:bookmarkEnd w:id="18"/>
    <w:p>
      <w:pPr>
        <w:spacing w:before="120" w:after="60"/>
        <w:jc w:val="center"/>
        <w:rPr>
          <w:rFonts w:ascii="Times New Roman" w:hAnsi="Times New Roman" w:eastAsiaTheme="minorEastAsia"/>
          <w:b/>
          <w:bCs/>
          <w:lang w:eastAsia="zh-CN"/>
        </w:rPr>
        <w:sectPr>
          <w:footnotePr>
            <w:numRestart w:val="eachSect"/>
          </w:footnotePr>
          <w:pgSz w:w="11907" w:h="16840"/>
          <w:pgMar w:top="1276" w:right="1134" w:bottom="1276" w:left="1134" w:header="851" w:footer="340" w:gutter="0"/>
          <w:cols w:space="720" w:num="1"/>
          <w:formProt w:val="0"/>
          <w:docGrid w:linePitch="272" w:charSpace="0"/>
        </w:sectPr>
      </w:pPr>
    </w:p>
    <w:p>
      <w:pPr>
        <w:spacing w:before="120" w:after="60"/>
        <w:jc w:val="center"/>
        <w:rPr>
          <w:rFonts w:ascii="Times New Roman" w:hAnsi="Times New Roman" w:eastAsiaTheme="minorEastAsia"/>
          <w:lang w:eastAsia="zh-CN"/>
        </w:rPr>
      </w:pPr>
      <w:r>
        <w:rPr>
          <w:rFonts w:ascii="Times New Roman" w:hAnsi="Times New Roman" w:eastAsiaTheme="minorEastAsia"/>
          <w:b/>
          <w:bCs/>
          <w:lang w:eastAsia="zh-CN"/>
        </w:rPr>
        <w:t>Table</w:t>
      </w:r>
      <w:r>
        <w:rPr>
          <w:rFonts w:ascii="Times New Roman" w:hAnsi="Times New Roman"/>
          <w:b/>
          <w:bCs/>
        </w:rPr>
        <w:t xml:space="preserve"> 9.2.2.1-1</w:t>
      </w:r>
      <w:r>
        <w:rPr>
          <w:rFonts w:ascii="Times New Roman" w:hAnsi="Times New Roman" w:eastAsiaTheme="minorEastAsia"/>
          <w:b/>
          <w:bCs/>
          <w:lang w:eastAsia="zh-CN"/>
        </w:rPr>
        <w:t xml:space="preserve">: </w:t>
      </w:r>
      <w:r>
        <w:rPr>
          <w:rFonts w:ascii="Times New Roman" w:hAnsi="Times New Roman" w:eastAsiaTheme="minorEastAsia"/>
          <w:lang w:eastAsia="zh-CN"/>
        </w:rPr>
        <w:t>FR1 WA BS Co-site Inter-sector Co-channel Interference Analysis Summary</w:t>
      </w:r>
    </w:p>
    <w:tbl>
      <w:tblPr>
        <w:tblStyle w:val="89"/>
        <w:tblW w:w="3937" w:type="pct"/>
        <w:tblInd w:w="0" w:type="dxa"/>
        <w:tblLayout w:type="fixed"/>
        <w:tblCellMar>
          <w:top w:w="0" w:type="dxa"/>
          <w:left w:w="0" w:type="dxa"/>
          <w:bottom w:w="0" w:type="dxa"/>
          <w:right w:w="0" w:type="dxa"/>
        </w:tblCellMar>
      </w:tblPr>
      <w:tblGrid>
        <w:gridCol w:w="667"/>
        <w:gridCol w:w="634"/>
        <w:gridCol w:w="555"/>
        <w:gridCol w:w="589"/>
        <w:gridCol w:w="1266"/>
        <w:gridCol w:w="1244"/>
        <w:gridCol w:w="2328"/>
        <w:gridCol w:w="1348"/>
        <w:gridCol w:w="1348"/>
        <w:gridCol w:w="1346"/>
      </w:tblGrid>
      <w:tr>
        <w:tblPrEx>
          <w:tblCellMar>
            <w:top w:w="0" w:type="dxa"/>
            <w:left w:w="0" w:type="dxa"/>
            <w:bottom w:w="0" w:type="dxa"/>
            <w:right w:w="0" w:type="dxa"/>
          </w:tblCellMar>
        </w:tblPrEx>
        <w:trPr>
          <w:trHeight w:val="170" w:hRule="atLeast"/>
        </w:trPr>
        <w:tc>
          <w:tcPr>
            <w:tcW w:w="1079"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rPr>
            </w:pPr>
            <w:r>
              <w:rPr>
                <w:b/>
                <w:bCs/>
                <w:sz w:val="16"/>
              </w:rPr>
              <w:t>FR1</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rPr>
            </w:pPr>
            <w:r>
              <w:rPr>
                <w:rFonts w:ascii="Times New Roman" w:hAnsi="Times New Roman"/>
                <w:b/>
                <w:bCs/>
                <w:sz w:val="16"/>
                <w:lang w:val="en-US"/>
              </w:rPr>
              <w:t>Samsung</w:t>
            </w:r>
          </w:p>
        </w:tc>
        <w:tc>
          <w:tcPr>
            <w:tcW w:w="549"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b/>
                <w:bCs/>
                <w:sz w:val="16"/>
                <w:lang w:val="en-US"/>
              </w:rPr>
            </w:pPr>
            <w:r>
              <w:rPr>
                <w:rFonts w:ascii="Times New Roman" w:hAnsi="Times New Roman"/>
                <w:b/>
                <w:bCs/>
                <w:sz w:val="16"/>
                <w:lang w:val="en-US"/>
              </w:rPr>
              <w:t>Samsung</w:t>
            </w:r>
          </w:p>
        </w:tc>
        <w:tc>
          <w:tcPr>
            <w:tcW w:w="1028"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b/>
                <w:bCs/>
                <w:sz w:val="16"/>
                <w:lang w:val="en-US"/>
              </w:rPr>
            </w:pPr>
            <w:r>
              <w:rPr>
                <w:rFonts w:ascii="Times New Roman" w:hAnsi="Times New Roman"/>
                <w:b/>
                <w:bCs/>
                <w:sz w:val="16"/>
                <w:lang w:val="en-US"/>
              </w:rPr>
              <w:t>Ericsson</w:t>
            </w:r>
          </w:p>
        </w:tc>
        <w:tc>
          <w:tcPr>
            <w:tcW w:w="595"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b/>
                <w:bCs/>
                <w:sz w:val="16"/>
                <w:lang w:val="en-US"/>
              </w:rPr>
            </w:pPr>
            <w:r>
              <w:rPr>
                <w:rFonts w:ascii="Times New Roman" w:hAnsi="Times New Roman"/>
                <w:b/>
                <w:bCs/>
                <w:sz w:val="16"/>
                <w:lang w:val="en-US"/>
              </w:rPr>
              <w:t>Huawei</w:t>
            </w:r>
          </w:p>
        </w:tc>
        <w:tc>
          <w:tcPr>
            <w:tcW w:w="595"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b/>
                <w:bCs/>
                <w:sz w:val="16"/>
                <w:lang w:val="en-US"/>
              </w:rPr>
            </w:pPr>
            <w:r>
              <w:rPr>
                <w:rFonts w:ascii="Times New Roman" w:hAnsi="Times New Roman"/>
                <w:b/>
                <w:bCs/>
                <w:sz w:val="16"/>
                <w:lang w:val="en-US"/>
              </w:rPr>
              <w:t>Nokia</w:t>
            </w:r>
          </w:p>
        </w:tc>
        <w:tc>
          <w:tcPr>
            <w:tcW w:w="594"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b/>
                <w:bCs/>
                <w:sz w:val="16"/>
                <w:lang w:val="en-US"/>
              </w:rPr>
            </w:pPr>
          </w:p>
        </w:tc>
      </w:tr>
      <w:tr>
        <w:tblPrEx>
          <w:tblCellMar>
            <w:top w:w="0" w:type="dxa"/>
            <w:left w:w="0" w:type="dxa"/>
            <w:bottom w:w="0" w:type="dxa"/>
            <w:right w:w="0" w:type="dxa"/>
          </w:tblCellMar>
        </w:tblPrEx>
        <w:trPr>
          <w:trHeight w:val="170" w:hRule="atLeast"/>
        </w:trPr>
        <w:tc>
          <w:tcPr>
            <w:tcW w:w="1079"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rPr>
            </w:pPr>
            <w:r>
              <w:rPr>
                <w:b/>
                <w:bCs/>
                <w:sz w:val="16"/>
              </w:rPr>
              <w:t>BS class</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ascii="Times New Roman" w:hAnsi="Times New Roman"/>
                <w:b/>
                <w:bCs/>
                <w:sz w:val="16"/>
                <w:lang w:val="en-US"/>
              </w:rPr>
            </w:pPr>
            <w:r>
              <w:rPr>
                <w:rFonts w:ascii="Times New Roman" w:hAnsi="Times New Roman"/>
                <w:b/>
                <w:bCs/>
                <w:sz w:val="16"/>
                <w:lang w:val="en-US"/>
              </w:rPr>
              <w:t xml:space="preserve">Wide </w:t>
            </w:r>
            <w:r>
              <w:rPr>
                <w:rFonts w:ascii="Times New Roman" w:hAnsi="Times New Roman"/>
                <w:b/>
                <w:bCs/>
                <w:sz w:val="16"/>
                <w:lang w:val="en-US"/>
              </w:rPr>
              <w:br w:type="textWrapping"/>
            </w:r>
            <w:r>
              <w:rPr>
                <w:rFonts w:ascii="Times New Roman" w:hAnsi="Times New Roman"/>
                <w:b/>
                <w:bCs/>
                <w:sz w:val="16"/>
                <w:lang w:val="en-US"/>
              </w:rPr>
              <w:t>Area BS</w:t>
            </w:r>
          </w:p>
          <w:p>
            <w:pPr>
              <w:jc w:val="center"/>
              <w:rPr>
                <w:b/>
                <w:bCs/>
                <w:sz w:val="16"/>
              </w:rPr>
            </w:pPr>
            <w:r>
              <w:rPr>
                <w:rFonts w:ascii="Times New Roman" w:hAnsi="Times New Roman"/>
                <w:b/>
                <w:bCs/>
                <w:sz w:val="16"/>
                <w:lang w:val="en-US"/>
              </w:rPr>
              <w:t>(subband filter-1)</w:t>
            </w:r>
          </w:p>
        </w:tc>
        <w:tc>
          <w:tcPr>
            <w:tcW w:w="549"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b/>
                <w:bCs/>
                <w:sz w:val="16"/>
                <w:lang w:val="en-US"/>
              </w:rPr>
            </w:pPr>
            <w:r>
              <w:rPr>
                <w:rFonts w:ascii="Times New Roman" w:hAnsi="Times New Roman"/>
                <w:b/>
                <w:bCs/>
                <w:sz w:val="16"/>
                <w:lang w:val="en-US"/>
              </w:rPr>
              <w:t xml:space="preserve">Wide </w:t>
            </w:r>
            <w:r>
              <w:rPr>
                <w:rFonts w:ascii="Times New Roman" w:hAnsi="Times New Roman"/>
                <w:b/>
                <w:bCs/>
                <w:sz w:val="16"/>
                <w:lang w:val="en-US"/>
              </w:rPr>
              <w:br w:type="textWrapping"/>
            </w:r>
            <w:r>
              <w:rPr>
                <w:rFonts w:ascii="Times New Roman" w:hAnsi="Times New Roman"/>
                <w:b/>
                <w:bCs/>
                <w:sz w:val="16"/>
                <w:lang w:val="en-US"/>
              </w:rPr>
              <w:t>Area BS</w:t>
            </w:r>
            <w:r>
              <w:rPr>
                <w:rFonts w:ascii="Times New Roman" w:hAnsi="Times New Roman"/>
                <w:b/>
                <w:bCs/>
                <w:sz w:val="16"/>
                <w:lang w:val="en-US"/>
              </w:rPr>
              <w:br w:type="textWrapping"/>
            </w:r>
            <w:r>
              <w:rPr>
                <w:rFonts w:ascii="Times New Roman" w:hAnsi="Times New Roman"/>
                <w:b/>
                <w:bCs/>
                <w:sz w:val="16"/>
                <w:lang w:val="en-US"/>
              </w:rPr>
              <w:t>(subband filter-2 and EM conjugated structure)</w:t>
            </w:r>
          </w:p>
        </w:tc>
        <w:tc>
          <w:tcPr>
            <w:tcW w:w="1028"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b/>
                <w:bCs/>
                <w:sz w:val="16"/>
                <w:lang w:val="en-US"/>
              </w:rPr>
            </w:pPr>
            <w:r>
              <w:rPr>
                <w:b/>
                <w:bCs/>
                <w:sz w:val="16"/>
              </w:rPr>
              <w:t xml:space="preserve">Wide </w:t>
            </w:r>
            <w:r>
              <w:rPr>
                <w:b/>
                <w:bCs/>
                <w:sz w:val="16"/>
              </w:rPr>
              <w:br w:type="textWrapping"/>
            </w:r>
            <w:r>
              <w:rPr>
                <w:b/>
                <w:bCs/>
                <w:sz w:val="16"/>
              </w:rPr>
              <w:t>Area BS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b/>
                <w:bCs/>
                <w:sz w:val="16"/>
                <w:lang w:val="en-US"/>
              </w:rPr>
            </w:pPr>
            <w:r>
              <w:rPr>
                <w:b/>
                <w:bCs/>
                <w:sz w:val="16"/>
              </w:rPr>
              <w:t xml:space="preserve">Wide </w:t>
            </w:r>
            <w:r>
              <w:rPr>
                <w:b/>
                <w:bCs/>
                <w:sz w:val="16"/>
              </w:rPr>
              <w:br w:type="textWrapping"/>
            </w:r>
            <w:r>
              <w:rPr>
                <w:b/>
                <w:bCs/>
                <w:sz w:val="16"/>
              </w:rPr>
              <w:t>Area BS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b/>
                <w:bCs/>
                <w:sz w:val="16"/>
                <w:lang w:val="en-US"/>
              </w:rPr>
            </w:pPr>
            <w:r>
              <w:rPr>
                <w:rFonts w:eastAsia="Times New Roman"/>
                <w:b/>
                <w:sz w:val="16"/>
                <w:szCs w:val="16"/>
              </w:rPr>
              <w:t xml:space="preserve">Wide </w:t>
            </w:r>
            <w:r>
              <w:rPr>
                <w:rFonts w:eastAsia="Times New Roman"/>
                <w:sz w:val="16"/>
                <w:szCs w:val="16"/>
              </w:rPr>
              <w:t> </w:t>
            </w:r>
            <w:r>
              <w:rPr>
                <w:rFonts w:eastAsia="Times New Roman"/>
                <w:sz w:val="16"/>
                <w:szCs w:val="16"/>
              </w:rPr>
              <w:br w:type="textWrapping"/>
            </w:r>
            <w:r>
              <w:rPr>
                <w:rFonts w:eastAsia="Times New Roman"/>
                <w:b/>
                <w:sz w:val="16"/>
                <w:szCs w:val="16"/>
              </w:rPr>
              <w:t>Area BS</w:t>
            </w:r>
            <w:r>
              <w:rPr>
                <w:rFonts w:eastAsia="Times New Roman"/>
                <w:sz w:val="16"/>
                <w:szCs w:val="16"/>
              </w:rPr>
              <w:t> </w:t>
            </w:r>
          </w:p>
        </w:tc>
        <w:tc>
          <w:tcPr>
            <w:tcW w:w="594"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b/>
                <w:bCs/>
                <w:sz w:val="16"/>
                <w:lang w:val="en-US"/>
              </w:rPr>
            </w:pPr>
          </w:p>
        </w:tc>
      </w:tr>
      <w:tr>
        <w:tblPrEx>
          <w:tblCellMar>
            <w:top w:w="0" w:type="dxa"/>
            <w:left w:w="0" w:type="dxa"/>
            <w:bottom w:w="0" w:type="dxa"/>
            <w:right w:w="0" w:type="dxa"/>
          </w:tblCellMar>
        </w:tblPrEx>
        <w:trPr>
          <w:trHeight w:val="170" w:hRule="atLeast"/>
        </w:trPr>
        <w:tc>
          <w:tcPr>
            <w:tcW w:w="1079"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BS TX Power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TX</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①</w:t>
            </w:r>
            <w:r>
              <w:rPr>
                <w:sz w:val="16"/>
              </w:rPr>
              <w:t xml:space="preserve"> dBm</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49 dBm</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49 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53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53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54 dBm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trPr>
        <w:tc>
          <w:tcPr>
            <w:tcW w:w="1079"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Number of co-site co-channel sectors considered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2</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hint="eastAsia"/>
                <w:sz w:val="16"/>
                <w:lang w:eastAsia="zh-CN"/>
              </w:rPr>
              <w:t>2</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2 (plus 1 sector for self-interference) </w:t>
            </w:r>
          </w:p>
        </w:tc>
        <w:tc>
          <w:tcPr>
            <w:tcW w:w="594"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p>
        </w:tc>
      </w:tr>
      <w:tr>
        <w:tblPrEx>
          <w:tblCellMar>
            <w:top w:w="0" w:type="dxa"/>
            <w:left w:w="0" w:type="dxa"/>
            <w:bottom w:w="0" w:type="dxa"/>
            <w:right w:w="0" w:type="dxa"/>
          </w:tblCellMar>
        </w:tblPrEx>
        <w:trPr>
          <w:trHeight w:val="170" w:hRule="atLeast"/>
        </w:trPr>
        <w:tc>
          <w:tcPr>
            <w:tcW w:w="295" w:type="pct"/>
            <w:vMerge w:val="restart"/>
            <w:tcBorders>
              <w:top w:val="nil"/>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Component </w:t>
            </w:r>
            <w:r>
              <w:rPr>
                <w:sz w:val="16"/>
              </w:rPr>
              <w:br w:type="textWrapping"/>
            </w:r>
            <w:r>
              <w:rPr>
                <w:sz w:val="16"/>
              </w:rPr>
              <w:t>capability and parameters</w:t>
            </w:r>
          </w:p>
        </w:tc>
        <w:tc>
          <w:tcPr>
            <w:tcW w:w="280" w:type="pct"/>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Frequency isolation at TX</w:t>
            </w: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TX</m:t>
                      </m:r>
                      <m:ctrlPr>
                        <w:rPr>
                          <w:rFonts w:ascii="Cambria Math" w:hAnsi="Cambria Math"/>
                          <w:i/>
                          <w:iCs/>
                          <w:sz w:val="16"/>
                          <w:szCs w:val="16"/>
                        </w:rPr>
                      </m:ctrlPr>
                    </m:sub>
                  </m:sSub>
                  <m:ctrlPr>
                    <w:rPr>
                      <w:rFonts w:ascii="Cambria Math" w:hAnsi="Cambria Math"/>
                      <w:i/>
                      <w:sz w:val="16"/>
                      <w:szCs w:val="16"/>
                    </w:rPr>
                  </m:ctrlPr>
                </m:e>
              </m:d>
            </m:oMath>
            <w:r>
              <w:rPr>
                <w:sz w:val="16"/>
              </w:rPr>
              <w:t xml:space="preserve"> = </w:t>
            </w:r>
            <w:r>
              <w:rPr>
                <w:rFonts w:ascii="Cambria Math" w:hAnsi="Cambria Math" w:cs="Cambria Math"/>
                <w:sz w:val="16"/>
              </w:rPr>
              <w:t>②</w:t>
            </w:r>
            <w:r>
              <w:rPr>
                <w:sz w:val="16"/>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45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45 dBc</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45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45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45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Frequency isolation </w:t>
            </w:r>
            <w:r>
              <w:rPr>
                <w:sz w:val="16"/>
              </w:rPr>
              <w:br w:type="textWrapping"/>
            </w:r>
            <w:r>
              <w:rPr>
                <w:sz w:val="16"/>
              </w:rPr>
              <w:t>techniques used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rFonts w:ascii="Times New Roman" w:hAnsi="Times New Roman"/>
                <w:sz w:val="16"/>
                <w:szCs w:val="20"/>
                <w:lang w:val="en-US"/>
              </w:rPr>
              <w:t>DPD utilized</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DPD utilized</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sv-SE"/>
              </w:rPr>
              <w:t>DPD, CFR</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szCs w:val="20"/>
                <w:lang w:val="en-US"/>
              </w:rPr>
            </w:pPr>
            <w:r>
              <w:rPr>
                <w:sz w:val="16"/>
                <w:lang w:val="sv-SE"/>
              </w:rPr>
              <w:t>DPD</w:t>
            </w:r>
          </w:p>
        </w:tc>
        <w:tc>
          <w:tcPr>
            <w:tcW w:w="595" w:type="pct"/>
            <w:tcBorders>
              <w:top w:val="single" w:color="000000" w:sz="8" w:space="0"/>
              <w:left w:val="single" w:color="000000" w:sz="8" w:space="0"/>
              <w:bottom w:val="single" w:color="000000" w:sz="8" w:space="0"/>
              <w:right w:val="single" w:color="000000" w:sz="8" w:space="0"/>
            </w:tcBorders>
            <w:vAlign w:val="center"/>
          </w:tcPr>
          <w:p>
            <w:pPr>
              <w:textAlignment w:val="baseline"/>
              <w:rPr>
                <w:rFonts w:eastAsia="Times New Roman"/>
                <w:sz w:val="24"/>
              </w:rPr>
            </w:pPr>
            <w:r>
              <w:rPr>
                <w:rFonts w:eastAsia="Times New Roman"/>
                <w:sz w:val="16"/>
                <w:szCs w:val="16"/>
                <w:lang w:val="en-US"/>
              </w:rPr>
              <w:t>DPD, digital filtering</w:t>
            </w:r>
            <w:r>
              <w:rPr>
                <w:rFonts w:eastAsia="Times New Roman"/>
                <w:sz w:val="16"/>
                <w:szCs w:val="16"/>
              </w:rPr>
              <w:t> </w:t>
            </w:r>
          </w:p>
          <w:p>
            <w:pPr>
              <w:jc w:val="center"/>
              <w:rPr>
                <w:rFonts w:ascii="Times New Roman" w:hAnsi="Times New Roman"/>
                <w:sz w:val="16"/>
                <w:szCs w:val="20"/>
                <w:lang w:val="en-US"/>
              </w:rPr>
            </w:pPr>
            <w:r>
              <w:rPr>
                <w:rFonts w:eastAsia="Times New Roman"/>
                <w:sz w:val="16"/>
                <w:szCs w:val="16"/>
              </w:rPr>
              <w:t>Note: List all relevant techniques used in TX </w:t>
            </w:r>
          </w:p>
        </w:tc>
        <w:tc>
          <w:tcPr>
            <w:tcW w:w="594"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sz w:val="16"/>
                <w:szCs w:val="20"/>
                <w:lang w:val="en-US"/>
              </w:rPr>
            </w:pPr>
          </w:p>
        </w:tc>
      </w:tr>
      <w:tr>
        <w:tblPrEx>
          <w:tblCellMar>
            <w:top w:w="0" w:type="dxa"/>
            <w:left w:w="0" w:type="dxa"/>
            <w:bottom w:w="0" w:type="dxa"/>
            <w:right w:w="0" w:type="dxa"/>
          </w:tblCellMar>
        </w:tblPrEx>
        <w:trPr>
          <w:trHeight w:val="693" w:hRule="atLeast"/>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Spatial isolation</w:t>
            </w: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CSSI−spatial</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③</w:t>
            </w:r>
            <w:r>
              <w:rPr>
                <w:sz w:val="16"/>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75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100 dBc</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75-90 dBc  (Varies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85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60-80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805" w:hRule="atLeast"/>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w:t>
            </w:r>
          </w:p>
          <w:p>
            <w:pPr>
              <w:rPr>
                <w:sz w:val="16"/>
              </w:rPr>
            </w:pPr>
            <w:r>
              <w:rPr>
                <w:sz w:val="16"/>
              </w:rPr>
              <w:t>techniques used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 xml:space="preserve">Based on 75dB for typical spatial isolation </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Based on 75dB for typical spatial isolation  and additional 25dB by</w:t>
            </w:r>
            <w:r>
              <w:t xml:space="preserve"> </w:t>
            </w:r>
            <w:r>
              <w:rPr>
                <w:sz w:val="16"/>
                <w:lang w:val="en-US"/>
              </w:rPr>
              <w:t>installing EM conjugated structure between sectors</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Typical site layout with around 400mm between sectors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Spatial separation between TX panel with absorbing material and choke structure.</w:t>
            </w:r>
          </w:p>
        </w:tc>
        <w:tc>
          <w:tcPr>
            <w:tcW w:w="595" w:type="pct"/>
            <w:tcBorders>
              <w:top w:val="single" w:color="000000" w:sz="8" w:space="0"/>
              <w:left w:val="single" w:color="000000" w:sz="8" w:space="0"/>
              <w:bottom w:val="single" w:color="000000" w:sz="8" w:space="0"/>
              <w:right w:val="single" w:color="000000" w:sz="8" w:space="0"/>
            </w:tcBorders>
            <w:vAlign w:val="center"/>
          </w:tcPr>
          <w:p>
            <w:pPr>
              <w:textAlignment w:val="baseline"/>
              <w:rPr>
                <w:rFonts w:eastAsia="Times New Roman"/>
                <w:sz w:val="24"/>
              </w:rPr>
            </w:pPr>
            <w:r>
              <w:rPr>
                <w:rFonts w:eastAsia="Times New Roman"/>
                <w:sz w:val="16"/>
                <w:szCs w:val="16"/>
              </w:rPr>
              <w:t>Spatial separation between TX/RX panel; cross polarization  </w:t>
            </w:r>
          </w:p>
          <w:p>
            <w:pPr>
              <w:jc w:val="center"/>
              <w:rPr>
                <w:sz w:val="16"/>
                <w:lang w:val="en-US"/>
              </w:rPr>
            </w:pPr>
            <w:r>
              <w:rPr>
                <w:rFonts w:eastAsia="Times New Roman"/>
                <w:sz w:val="16"/>
                <w:szCs w:val="16"/>
              </w:rPr>
              <w:t>Note: List all relevant techniques used in the evaluation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4"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TX Beam nulling /isolation of inter-sector interference in TX sub-band</w:t>
            </w:r>
          </w:p>
          <w:p>
            <w:pPr>
              <w:rPr>
                <w:sz w:val="16"/>
                <w:lang w:val="pl-PL"/>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m:t>
                      </m:r>
                      <m:r>
                        <m:rPr/>
                        <w:rPr>
                          <w:rFonts w:ascii="Cambria Math" w:hAnsi="Cambria Math"/>
                          <w:sz w:val="16"/>
                          <w:lang w:val="pl-PL"/>
                        </w:rPr>
                        <m:t>−</m:t>
                      </m:r>
                      <m:r>
                        <m:rPr/>
                        <w:rPr>
                          <w:rFonts w:ascii="Cambria Math" w:hAnsi="Cambria Math"/>
                          <w:sz w:val="16"/>
                        </w:rPr>
                        <m:t>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lang w:val="pl-PL"/>
                </w:rPr>
                <m:t xml:space="preserve"> </m:t>
              </m:r>
            </m:oMath>
            <w:r>
              <w:rPr>
                <w:sz w:val="16"/>
                <w:lang w:val="pl-PL"/>
              </w:rPr>
              <w:t xml:space="preserve">= </w:t>
            </w:r>
            <w:r>
              <w:rPr>
                <w:rFonts w:hint="eastAsia" w:ascii="Cambria Math" w:hAnsi="Cambria Math" w:cs="Cambria Math"/>
                <w:sz w:val="16"/>
                <w:lang w:val="pl-PL"/>
              </w:rPr>
              <w:t>④</w:t>
            </w:r>
            <w:r>
              <w:rPr>
                <w:sz w:val="16"/>
                <w:lang w:val="pl-PL"/>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10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0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4"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DL EIRP impact due to beam nulling in TX sub-band (considering all nulling for self- and inter-sector interference)</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Neglectable</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Neglectable</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lang w:val="en-US" w:eastAsia="zh-CN"/>
              </w:rPr>
              <w:t>Less than 0.5 dB loss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n.a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4"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trike/>
                <w:sz w:val="16"/>
              </w:rPr>
            </w:pPr>
            <w:r>
              <w:rPr>
                <w:sz w:val="16"/>
              </w:rPr>
              <w:t xml:space="preserve">Interference leakage in gNB RX subband due to non-ideal TX, measured at RX ant.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CSSI_leakage</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due to inter-sector interference</w:t>
            </w:r>
            <w:r>
              <w:rPr>
                <w:sz w:val="16"/>
              </w:rPr>
              <w:t xml:space="preserve"> (Note 1)</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rPr>
            </w:pPr>
            <w:r>
              <w:rPr>
                <w:sz w:val="16"/>
                <w:lang w:val="en-US"/>
              </w:rPr>
              <w:t>-81dBm</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-106dBm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-79 to -64 dBm (Varies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hint="eastAsia"/>
                <w:sz w:val="16"/>
                <w:lang w:eastAsia="zh-CN"/>
              </w:rPr>
              <w:t>-</w:t>
            </w:r>
            <w:r>
              <w:rPr>
                <w:sz w:val="16"/>
                <w:lang w:eastAsia="zh-CN"/>
              </w:rPr>
              <w:t>74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-74…-54 dBm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4"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Interference signal in gNB TX subband, measured at the input of LNA </w:t>
            </w:r>
            <w:r>
              <w:rPr>
                <w:iCs/>
                <w:sz w:val="16"/>
              </w:rPr>
              <w:t>(Note 1) due to inter-sector interference</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 xml:space="preserve">-51dBm </w:t>
            </w:r>
            <w:r>
              <w:rPr>
                <w:sz w:val="16"/>
              </w:rPr>
              <w:br w:type="textWrapping"/>
            </w:r>
            <w:r>
              <w:rPr>
                <w:sz w:val="16"/>
              </w:rPr>
              <w:t>(-36dBm and further suppressed by 15dB subband filter)</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rPr>
            </w:pPr>
            <w:r>
              <w:rPr>
                <w:sz w:val="16"/>
              </w:rPr>
              <w:t>-72.8dBm</w:t>
            </w:r>
            <w:r>
              <w:rPr>
                <w:sz w:val="16"/>
              </w:rPr>
              <w:br w:type="textWrapping"/>
            </w:r>
            <w:r>
              <w:rPr>
                <w:sz w:val="16"/>
              </w:rPr>
              <w:t>(-61dBm and further suppressed by 11.8dB subband filter)</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-34 to -19 dBm (Varies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hint="eastAsia"/>
                <w:sz w:val="16"/>
                <w:lang w:eastAsia="zh-CN"/>
              </w:rPr>
              <w:t>-</w:t>
            </w:r>
            <w:r>
              <w:rPr>
                <w:sz w:val="16"/>
                <w:lang w:eastAsia="zh-CN"/>
              </w:rPr>
              <w:t>39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-23…-3 dBm </w:t>
            </w:r>
            <w:r>
              <w:rPr>
                <w:rFonts w:eastAsia="Times New Roman"/>
                <w:sz w:val="16"/>
                <w:szCs w:val="16"/>
              </w:rPr>
              <w:br w:type="textWrapping"/>
            </w:r>
            <w:r>
              <w:rPr>
                <w:rFonts w:eastAsia="Times New Roman"/>
                <w:sz w:val="16"/>
                <w:szCs w:val="16"/>
              </w:rPr>
              <w:t>(receiver will be blocked)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Blocker Suppression at RX</w:t>
            </w:r>
          </w:p>
          <w:p>
            <w:pPr>
              <w:rPr>
                <w:sz w:val="16"/>
              </w:rPr>
            </w:pPr>
          </w:p>
          <w:p>
            <w:pPr>
              <w:rPr>
                <w:sz w:val="16"/>
              </w:rPr>
            </w:pP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Frequency isolation capability</w:t>
            </w:r>
          </w:p>
          <w:p>
            <w:pPr>
              <w:rPr>
                <w:sz w:val="16"/>
              </w:rPr>
            </w:pP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RX</m:t>
                      </m:r>
                      <m:ctrlPr>
                        <w:rPr>
                          <w:rFonts w:ascii="Cambria Math" w:hAnsi="Cambria Math"/>
                          <w:i/>
                          <w:iCs/>
                          <w:sz w:val="16"/>
                          <w:szCs w:val="16"/>
                        </w:rPr>
                      </m:ctrlPr>
                    </m:sub>
                  </m:sSub>
                  <m:ctrlPr>
                    <w:rPr>
                      <w:rFonts w:ascii="Cambria Math" w:hAnsi="Cambria Math"/>
                      <w:i/>
                      <w:sz w:val="16"/>
                      <w:szCs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40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40 dBc</w:t>
            </w:r>
          </w:p>
        </w:tc>
        <w:tc>
          <w:tcPr>
            <w:tcW w:w="1028" w:type="pct"/>
            <w:tcBorders>
              <w:top w:val="single" w:color="000000" w:sz="8" w:space="0"/>
              <w:left w:val="single" w:color="000000" w:sz="8" w:space="0"/>
              <w:bottom w:val="single" w:color="000000" w:sz="8" w:space="0"/>
              <w:right w:val="single" w:color="000000" w:sz="8" w:space="0"/>
            </w:tcBorders>
          </w:tcPr>
          <w:p>
            <w:pPr>
              <w:jc w:val="center"/>
              <w:rPr>
                <w:sz w:val="16"/>
              </w:rPr>
            </w:pPr>
            <w:r>
              <w:rPr>
                <w:sz w:val="16"/>
              </w:rPr>
              <w:t>0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sv-SE"/>
              </w:rPr>
            </w:pPr>
            <w:r>
              <w:rPr>
                <w:sz w:val="16"/>
                <w:lang w:val="sv-SE"/>
              </w:rPr>
              <w:t>sub-band analog filter: 10 dB</w:t>
            </w:r>
          </w:p>
          <w:p>
            <w:pPr>
              <w:jc w:val="center"/>
              <w:rPr>
                <w:sz w:val="16"/>
                <w:lang w:val="sv-SE"/>
              </w:rPr>
            </w:pPr>
            <w:r>
              <w:rPr>
                <w:sz w:val="16"/>
                <w:lang w:val="sv-SE"/>
              </w:rPr>
              <w:t>digital filter: 60-80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sv-SE"/>
              </w:rPr>
            </w:pPr>
            <w:r>
              <w:rPr>
                <w:rFonts w:eastAsia="Times New Roman"/>
                <w:sz w:val="16"/>
                <w:szCs w:val="16"/>
              </w:rPr>
              <w:t>46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sv-SE"/>
              </w:rPr>
            </w:pPr>
          </w:p>
        </w:tc>
      </w:tr>
      <w:tr>
        <w:tblPrEx>
          <w:tblCellMar>
            <w:top w:w="0" w:type="dxa"/>
            <w:left w:w="0" w:type="dxa"/>
            <w:bottom w:w="0" w:type="dxa"/>
            <w:right w:w="0" w:type="dxa"/>
          </w:tblCellMar>
        </w:tblPrEx>
        <w:trPr>
          <w:trHeight w:val="622" w:hRule="atLeast"/>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lang w:val="sv-SE"/>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sv-SE"/>
              </w:rPr>
            </w:pPr>
          </w:p>
        </w:tc>
        <w:tc>
          <w:tcPr>
            <w:tcW w:w="505" w:type="pct"/>
            <w:gridSpan w:val="2"/>
            <w:tcBorders>
              <w:top w:val="single" w:color="000000" w:sz="8" w:space="0"/>
              <w:left w:val="single" w:color="000000" w:sz="8" w:space="0"/>
              <w:bottom w:val="nil"/>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Frequency isolation techniques </w:t>
            </w:r>
          </w:p>
        </w:tc>
        <w:tc>
          <w:tcPr>
            <w:tcW w:w="559" w:type="pct"/>
            <w:tcBorders>
              <w:top w:val="single" w:color="000000" w:sz="8" w:space="0"/>
              <w:left w:val="single" w:color="000000" w:sz="8" w:space="0"/>
              <w:bottom w:val="nil"/>
              <w:right w:val="single" w:color="000000" w:sz="8" w:space="0"/>
            </w:tcBorders>
            <w:shd w:val="clear" w:color="auto" w:fill="auto"/>
            <w:tcMar>
              <w:top w:w="15" w:type="dxa"/>
              <w:left w:w="84" w:type="dxa"/>
              <w:bottom w:w="0" w:type="dxa"/>
              <w:right w:w="84" w:type="dxa"/>
            </w:tcMar>
            <w:vAlign w:val="center"/>
          </w:tcPr>
          <w:p>
            <w:pPr>
              <w:jc w:val="center"/>
              <w:rPr>
                <w:sz w:val="16"/>
              </w:rPr>
            </w:pPr>
            <w:r>
              <w:rPr>
                <w:rFonts w:ascii="Times New Roman" w:hAnsi="Times New Roman"/>
                <w:sz w:val="16"/>
                <w:szCs w:val="20"/>
                <w:lang w:val="en-US"/>
              </w:rPr>
              <w:t>Filtering</w:t>
            </w:r>
          </w:p>
        </w:tc>
        <w:tc>
          <w:tcPr>
            <w:tcW w:w="549" w:type="pct"/>
            <w:tcBorders>
              <w:top w:val="single" w:color="000000" w:sz="8" w:space="0"/>
              <w:left w:val="single" w:color="000000" w:sz="8" w:space="0"/>
              <w:bottom w:val="nil"/>
              <w:right w:val="single" w:color="000000" w:sz="8" w:space="0"/>
            </w:tcBorders>
            <w:vAlign w:val="center"/>
          </w:tcPr>
          <w:p>
            <w:pPr>
              <w:jc w:val="center"/>
              <w:rPr>
                <w:rFonts w:ascii="Times New Roman" w:hAnsi="Times New Roman"/>
                <w:sz w:val="16"/>
                <w:szCs w:val="20"/>
                <w:lang w:val="en-US"/>
              </w:rPr>
            </w:pPr>
            <w:r>
              <w:rPr>
                <w:rFonts w:ascii="Times New Roman" w:hAnsi="Times New Roman"/>
                <w:sz w:val="16"/>
                <w:szCs w:val="20"/>
                <w:lang w:val="en-US"/>
              </w:rPr>
              <w:t>Filtering</w:t>
            </w:r>
          </w:p>
        </w:tc>
        <w:tc>
          <w:tcPr>
            <w:tcW w:w="1028" w:type="pct"/>
            <w:tcBorders>
              <w:top w:val="single" w:color="000000" w:sz="8" w:space="0"/>
              <w:left w:val="single" w:color="000000" w:sz="8" w:space="0"/>
              <w:bottom w:val="single" w:color="auto" w:sz="4" w:space="0"/>
              <w:right w:val="single" w:color="000000" w:sz="8" w:space="0"/>
            </w:tcBorders>
          </w:tcPr>
          <w:p>
            <w:pPr>
              <w:jc w:val="center"/>
              <w:rPr>
                <w:rFonts w:ascii="Times New Roman" w:hAnsi="Times New Roman"/>
                <w:sz w:val="16"/>
                <w:szCs w:val="20"/>
                <w:lang w:val="en-US"/>
              </w:rPr>
            </w:pPr>
            <w:r>
              <w:rPr>
                <w:sz w:val="16"/>
              </w:rPr>
              <w:t>None; see section 9.2.1.2.2 for analysis..</w:t>
            </w:r>
          </w:p>
        </w:tc>
        <w:tc>
          <w:tcPr>
            <w:tcW w:w="595" w:type="pct"/>
            <w:tcBorders>
              <w:top w:val="single" w:color="000000" w:sz="8" w:space="0"/>
              <w:left w:val="single" w:color="000000" w:sz="8" w:space="0"/>
              <w:bottom w:val="single" w:color="auto" w:sz="4" w:space="0"/>
              <w:right w:val="single" w:color="000000" w:sz="8" w:space="0"/>
            </w:tcBorders>
            <w:vAlign w:val="center"/>
          </w:tcPr>
          <w:p>
            <w:pPr>
              <w:rPr>
                <w:sz w:val="16"/>
                <w:lang w:val="en-US"/>
              </w:rPr>
            </w:pPr>
            <w:r>
              <w:rPr>
                <w:sz w:val="16"/>
                <w:lang w:val="en-US"/>
              </w:rPr>
              <w:t>sub-band analog filter put after LNA;</w:t>
            </w:r>
          </w:p>
          <w:p>
            <w:pPr>
              <w:jc w:val="center"/>
              <w:rPr>
                <w:rFonts w:ascii="Times New Roman" w:hAnsi="Times New Roman"/>
                <w:sz w:val="16"/>
                <w:szCs w:val="20"/>
                <w:lang w:val="en-US"/>
              </w:rPr>
            </w:pPr>
            <w:r>
              <w:rPr>
                <w:sz w:val="16"/>
                <w:lang w:val="sv-SE"/>
              </w:rPr>
              <w:t>digitla filter</w:t>
            </w:r>
          </w:p>
        </w:tc>
        <w:tc>
          <w:tcPr>
            <w:tcW w:w="595" w:type="pct"/>
            <w:tcBorders>
              <w:top w:val="single" w:color="000000" w:sz="8" w:space="0"/>
              <w:left w:val="single" w:color="000000" w:sz="8" w:space="0"/>
              <w:bottom w:val="single" w:color="auto" w:sz="4" w:space="0"/>
              <w:right w:val="single" w:color="000000" w:sz="8" w:space="0"/>
            </w:tcBorders>
            <w:vAlign w:val="center"/>
          </w:tcPr>
          <w:p>
            <w:pPr>
              <w:textAlignment w:val="baseline"/>
              <w:rPr>
                <w:rFonts w:eastAsia="Times New Roman"/>
                <w:sz w:val="24"/>
              </w:rPr>
            </w:pPr>
            <w:r>
              <w:rPr>
                <w:rFonts w:eastAsia="Times New Roman"/>
                <w:sz w:val="16"/>
                <w:szCs w:val="16"/>
                <w:lang w:val="en-US"/>
              </w:rPr>
              <w:t>Digital filtering, FFT frequency selectivity</w:t>
            </w:r>
            <w:r>
              <w:rPr>
                <w:rFonts w:eastAsia="Times New Roman"/>
                <w:sz w:val="16"/>
                <w:szCs w:val="16"/>
              </w:rPr>
              <w:t> </w:t>
            </w:r>
          </w:p>
          <w:p>
            <w:pPr>
              <w:jc w:val="center"/>
              <w:rPr>
                <w:rFonts w:ascii="Times New Roman" w:hAnsi="Times New Roman"/>
                <w:sz w:val="16"/>
                <w:szCs w:val="20"/>
                <w:lang w:val="en-US"/>
              </w:rPr>
            </w:pPr>
            <w:r>
              <w:rPr>
                <w:rFonts w:eastAsia="Times New Roman"/>
                <w:sz w:val="16"/>
                <w:szCs w:val="16"/>
              </w:rPr>
              <w:t>Note: List all relevant techniques used in RX </w:t>
            </w:r>
          </w:p>
        </w:tc>
        <w:tc>
          <w:tcPr>
            <w:tcW w:w="594" w:type="pct"/>
            <w:tcBorders>
              <w:top w:val="single" w:color="000000" w:sz="8" w:space="0"/>
              <w:left w:val="single" w:color="000000" w:sz="8" w:space="0"/>
              <w:bottom w:val="single" w:color="auto" w:sz="4" w:space="0"/>
              <w:right w:val="single" w:color="000000" w:sz="8" w:space="0"/>
            </w:tcBorders>
          </w:tcPr>
          <w:p>
            <w:pPr>
              <w:jc w:val="center"/>
              <w:rPr>
                <w:rFonts w:ascii="Times New Roman" w:hAnsi="Times New Roman"/>
                <w:sz w:val="16"/>
                <w:szCs w:val="20"/>
                <w:lang w:val="en-US"/>
              </w:rPr>
            </w:pPr>
          </w:p>
        </w:tc>
      </w:tr>
      <w:tr>
        <w:tblPrEx>
          <w:tblCellMar>
            <w:top w:w="0" w:type="dxa"/>
            <w:left w:w="0" w:type="dxa"/>
            <w:bottom w:w="0" w:type="dxa"/>
            <w:right w:w="0" w:type="dxa"/>
          </w:tblCellMar>
        </w:tblPrEx>
        <w:trPr>
          <w:trHeight w:val="913" w:hRule="atLeast"/>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245" w:type="pct"/>
            <w:vMerge w:val="restart"/>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tcPr>
          <w:p>
            <w:pPr>
              <w:rPr>
                <w:sz w:val="16"/>
              </w:rPr>
            </w:pPr>
            <w:r>
              <w:rPr>
                <w:sz w:val="16"/>
              </w:rPr>
              <w:t>RX IMD</w:t>
            </w:r>
          </w:p>
          <w:p>
            <w:pPr>
              <w:rPr>
                <w:sz w:val="16"/>
              </w:rPr>
            </w:pPr>
          </w:p>
          <w:p>
            <w:pPr>
              <w:rPr>
                <w:sz w:val="16"/>
              </w:rPr>
            </w:pPr>
          </w:p>
        </w:tc>
        <w:tc>
          <w:tcPr>
            <w:tcW w:w="260" w:type="pct"/>
            <w:tcBorders>
              <w:top w:val="single" w:color="000000" w:sz="8" w:space="0"/>
              <w:left w:val="single" w:color="000000" w:sz="8" w:space="0"/>
              <w:bottom w:val="single" w:color="000000" w:sz="8" w:space="0"/>
              <w:right w:val="single" w:color="000000" w:sz="8" w:space="0"/>
            </w:tcBorders>
            <w:shd w:val="clear" w:color="auto" w:fill="auto"/>
          </w:tcPr>
          <w:p>
            <w:pPr>
              <w:rPr>
                <w:sz w:val="16"/>
              </w:rPr>
            </w:pPr>
            <w:r>
              <w:rPr>
                <w:sz w:val="16"/>
              </w:rPr>
              <w:t>Rx IIP3 capability (dBm)</w:t>
            </w:r>
          </w:p>
        </w:tc>
        <w:tc>
          <w:tcPr>
            <w:tcW w:w="559" w:type="pct"/>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rFonts w:ascii="Times New Roman" w:hAnsi="Times New Roman"/>
                <w:sz w:val="16"/>
                <w:lang w:val="en-US"/>
              </w:rPr>
              <w:t>With subband filtering, RX non-linearity impact is neglectable</w:t>
            </w:r>
          </w:p>
        </w:tc>
        <w:tc>
          <w:tcPr>
            <w:tcW w:w="549" w:type="pct"/>
            <w:vMerge w:val="restart"/>
            <w:tcBorders>
              <w:top w:val="single" w:color="000000" w:sz="8" w:space="0"/>
              <w:left w:val="single" w:color="000000" w:sz="8" w:space="0"/>
              <w:right w:val="single" w:color="auto" w:sz="4" w:space="0"/>
            </w:tcBorders>
            <w:vAlign w:val="center"/>
          </w:tcPr>
          <w:p>
            <w:pPr>
              <w:jc w:val="center"/>
              <w:rPr>
                <w:sz w:val="16"/>
                <w:lang w:val="en-US"/>
              </w:rPr>
            </w:pPr>
            <w:r>
              <w:rPr>
                <w:rFonts w:ascii="Times New Roman" w:hAnsi="Times New Roman"/>
                <w:sz w:val="16"/>
                <w:lang w:val="en-US"/>
              </w:rPr>
              <w:t>With subband filtering, RX non-linearity impact is neglectable</w:t>
            </w:r>
          </w:p>
        </w:tc>
        <w:tc>
          <w:tcPr>
            <w:tcW w:w="1028" w:type="pct"/>
            <w:tcBorders>
              <w:top w:val="single" w:color="auto" w:sz="4" w:space="0"/>
              <w:left w:val="single" w:color="auto" w:sz="4" w:space="0"/>
              <w:bottom w:val="single" w:color="auto" w:sz="4" w:space="0"/>
              <w:right w:val="single" w:color="auto" w:sz="4" w:space="0"/>
            </w:tcBorders>
            <w:vAlign w:val="center"/>
          </w:tcPr>
          <w:p>
            <w:pPr>
              <w:rPr>
                <w:sz w:val="16"/>
              </w:rPr>
            </w:pPr>
            <w:r>
              <w:rPr>
                <w:sz w:val="16"/>
              </w:rPr>
              <w:t>-32dBm (Minimum for RAN4 requirement)</w:t>
            </w:r>
          </w:p>
          <w:p>
            <w:pPr>
              <w:rPr>
                <w:sz w:val="16"/>
              </w:rPr>
            </w:pPr>
            <w:r>
              <w:rPr>
                <w:sz w:val="16"/>
              </w:rPr>
              <w:t>-22dBm (Realistic for AAS)</w:t>
            </w:r>
          </w:p>
          <w:p>
            <w:pPr>
              <w:jc w:val="center"/>
              <w:rPr>
                <w:rFonts w:ascii="Times New Roman" w:hAnsi="Times New Roman"/>
                <w:sz w:val="16"/>
                <w:lang w:val="en-US"/>
              </w:rPr>
            </w:pPr>
            <w:r>
              <w:rPr>
                <w:sz w:val="16"/>
              </w:rPr>
              <w:t>-10dBm (optimistic for AAS)</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 w:val="16"/>
                <w:lang w:val="en-US"/>
              </w:rPr>
            </w:pPr>
            <w:r>
              <w:rPr>
                <w:rFonts w:hint="eastAsia"/>
                <w:sz w:val="16"/>
                <w:lang w:eastAsia="zh-CN"/>
              </w:rPr>
              <w:t>0</w:t>
            </w:r>
            <w:r>
              <w:rPr>
                <w:sz w:val="16"/>
                <w:lang w:eastAsia="zh-CN"/>
              </w:rPr>
              <w:t xml:space="preserve"> dBm</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 w:val="16"/>
                <w:lang w:val="en-US"/>
              </w:rPr>
            </w:pPr>
            <w:r>
              <w:rPr>
                <w:rFonts w:eastAsia="Times New Roman"/>
                <w:sz w:val="16"/>
                <w:szCs w:val="16"/>
              </w:rPr>
              <w:t>Included in the NF model </w:t>
            </w:r>
          </w:p>
        </w:tc>
        <w:tc>
          <w:tcPr>
            <w:tcW w:w="594" w:type="pct"/>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16"/>
                <w:lang w:val="en-US"/>
              </w:rPr>
            </w:pPr>
          </w:p>
        </w:tc>
      </w:tr>
      <w:tr>
        <w:tblPrEx>
          <w:tblCellMar>
            <w:top w:w="0" w:type="dxa"/>
            <w:left w:w="0" w:type="dxa"/>
            <w:bottom w:w="0" w:type="dxa"/>
            <w:right w:w="0" w:type="dxa"/>
          </w:tblCellMar>
        </w:tblPrEx>
        <w:trPr>
          <w:trHeight w:val="100" w:hRule="atLeast"/>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245" w:type="pct"/>
            <w:vMerge w:val="continue"/>
            <w:tcBorders>
              <w:left w:val="single" w:color="000000" w:sz="8" w:space="0"/>
              <w:right w:val="single" w:color="000000" w:sz="8" w:space="0"/>
            </w:tcBorders>
            <w:shd w:val="clear" w:color="auto" w:fill="auto"/>
            <w:vAlign w:val="center"/>
          </w:tcPr>
          <w:p>
            <w:pPr>
              <w:rPr>
                <w:sz w:val="16"/>
              </w:rPr>
            </w:pPr>
          </w:p>
        </w:tc>
        <w:tc>
          <w:tcPr>
            <w:tcW w:w="260" w:type="pct"/>
            <w:tcBorders>
              <w:top w:val="single" w:color="000000" w:sz="8" w:space="0"/>
              <w:left w:val="single" w:color="000000" w:sz="8" w:space="0"/>
              <w:bottom w:val="single" w:color="000000" w:sz="8" w:space="0"/>
              <w:right w:val="single" w:color="000000" w:sz="8" w:space="0"/>
            </w:tcBorders>
            <w:shd w:val="clear" w:color="auto" w:fill="auto"/>
          </w:tcPr>
          <w:p>
            <w:pPr>
              <w:rPr>
                <w:sz w:val="16"/>
              </w:rPr>
            </w:pPr>
            <w:r>
              <w:rPr>
                <w:sz w:val="16"/>
              </w:rPr>
              <w:t>Rx IM3 contribution (dBm)</w:t>
            </w:r>
          </w:p>
        </w:tc>
        <w:tc>
          <w:tcPr>
            <w:tcW w:w="559" w:type="pct"/>
            <w:vMerge w:val="continue"/>
            <w:tcBorders>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p>
        </w:tc>
        <w:tc>
          <w:tcPr>
            <w:tcW w:w="549" w:type="pct"/>
            <w:vMerge w:val="continue"/>
            <w:tcBorders>
              <w:left w:val="single" w:color="000000" w:sz="8" w:space="0"/>
              <w:bottom w:val="single" w:color="000000" w:sz="8" w:space="0"/>
              <w:right w:val="single" w:color="auto" w:sz="4" w:space="0"/>
            </w:tcBorders>
            <w:vAlign w:val="center"/>
          </w:tcPr>
          <w:p>
            <w:pPr>
              <w:jc w:val="center"/>
              <w:rPr>
                <w:rFonts w:ascii="Times New Roman" w:hAnsi="Times New Roman"/>
                <w:sz w:val="16"/>
                <w:lang w:val="en-US"/>
              </w:rPr>
            </w:pPr>
          </w:p>
        </w:tc>
        <w:tc>
          <w:tcPr>
            <w:tcW w:w="1028" w:type="pct"/>
            <w:tcBorders>
              <w:top w:val="single" w:color="auto" w:sz="4" w:space="0"/>
              <w:left w:val="single" w:color="auto" w:sz="4" w:space="0"/>
              <w:bottom w:val="single" w:color="auto" w:sz="4" w:space="0"/>
              <w:right w:val="single" w:color="auto" w:sz="4" w:space="0"/>
            </w:tcBorders>
            <w:vAlign w:val="center"/>
          </w:tcPr>
          <w:p>
            <w:pPr>
              <w:jc w:val="center"/>
              <w:rPr>
                <w:sz w:val="16"/>
              </w:rPr>
            </w:pPr>
            <w:r>
              <w:rPr>
                <w:sz w:val="16"/>
              </w:rPr>
              <w:t>-18 to +9 dBm (Minimum RAN4 receiver)</w:t>
            </w:r>
          </w:p>
          <w:p>
            <w:pPr>
              <w:jc w:val="center"/>
              <w:rPr>
                <w:sz w:val="16"/>
              </w:rPr>
            </w:pPr>
            <w:r>
              <w:rPr>
                <w:sz w:val="16"/>
              </w:rPr>
              <w:t>-38 to -12dBm (Realistic for AAS)</w:t>
            </w:r>
          </w:p>
          <w:p>
            <w:pPr>
              <w:jc w:val="center"/>
              <w:rPr>
                <w:sz w:val="16"/>
              </w:rPr>
            </w:pPr>
            <w:r>
              <w:rPr>
                <w:sz w:val="16"/>
              </w:rPr>
              <w:t>-62 to -35 dBm (optimistic for AAS)</w:t>
            </w:r>
          </w:p>
          <w:p>
            <w:pPr>
              <w:jc w:val="center"/>
              <w:rPr>
                <w:rFonts w:ascii="Times New Roman" w:hAnsi="Times New Roman"/>
                <w:sz w:val="16"/>
                <w:lang w:val="en-US"/>
              </w:rPr>
            </w:pPr>
            <w:r>
              <w:rPr>
                <w:sz w:val="16"/>
              </w:rPr>
              <w:t>(Varies depending on scheduled beam directions)</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 w:val="16"/>
                <w:lang w:val="en-US"/>
              </w:rPr>
            </w:pPr>
            <w:r>
              <w:rPr>
                <w:rFonts w:hint="eastAsia"/>
                <w:sz w:val="16"/>
                <w:lang w:eastAsia="zh-CN"/>
              </w:rPr>
              <w:t>-</w:t>
            </w:r>
            <w:r>
              <w:rPr>
                <w:sz w:val="16"/>
                <w:lang w:eastAsia="zh-CN"/>
              </w:rPr>
              <w:t>127</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 w:val="16"/>
                <w:lang w:val="en-US"/>
              </w:rPr>
            </w:pPr>
            <w:r>
              <w:rPr>
                <w:rFonts w:eastAsia="Times New Roman"/>
                <w:sz w:val="16"/>
                <w:szCs w:val="16"/>
              </w:rPr>
              <w:t>Note: Receiver linearity may depend on both inter-sector interference and self-interference… each company can explain how they calculate IM3 </w:t>
            </w:r>
          </w:p>
        </w:tc>
        <w:tc>
          <w:tcPr>
            <w:tcW w:w="594" w:type="pct"/>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16"/>
                <w:lang w:val="en-US"/>
              </w:rPr>
            </w:pPr>
          </w:p>
        </w:tc>
      </w:tr>
      <w:tr>
        <w:tblPrEx>
          <w:tblCellMar>
            <w:top w:w="0" w:type="dxa"/>
            <w:left w:w="0" w:type="dxa"/>
            <w:bottom w:w="0" w:type="dxa"/>
            <w:right w:w="0" w:type="dxa"/>
          </w:tblCellMar>
        </w:tblPrEx>
        <w:trPr>
          <w:trHeight w:val="170" w:hRule="atLeast"/>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245"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pPr>
              <w:rPr>
                <w:sz w:val="16"/>
              </w:rPr>
            </w:pPr>
            <w:r>
              <w:rPr>
                <w:sz w:val="16"/>
              </w:rPr>
              <w:t xml:space="preserve">Other RX </w:t>
            </w:r>
          </w:p>
        </w:tc>
        <w:tc>
          <w:tcPr>
            <w:tcW w:w="260" w:type="pct"/>
            <w:tcBorders>
              <w:top w:val="single" w:color="000000" w:sz="8" w:space="0"/>
              <w:left w:val="single" w:color="000000" w:sz="8" w:space="0"/>
              <w:bottom w:val="single" w:color="000000" w:sz="8" w:space="0"/>
              <w:right w:val="single" w:color="000000" w:sz="8" w:space="0"/>
            </w:tcBorders>
            <w:shd w:val="clear" w:color="auto" w:fill="auto"/>
          </w:tcPr>
          <w:p>
            <w:pPr>
              <w:rPr>
                <w:sz w:val="16"/>
              </w:rPr>
            </w:pPr>
            <w:r>
              <w:rPr>
                <w:sz w:val="16"/>
              </w:rPr>
              <w:t>Any other RX impacts if significant (e.g. ADC noise, phase noise etc.)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N/A</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N/A</w:t>
            </w:r>
          </w:p>
        </w:tc>
        <w:tc>
          <w:tcPr>
            <w:tcW w:w="1028" w:type="pct"/>
            <w:tcBorders>
              <w:top w:val="single" w:color="auto" w:sz="4" w:space="0"/>
              <w:left w:val="single" w:color="000000" w:sz="8" w:space="0"/>
              <w:bottom w:val="single" w:color="000000" w:sz="8" w:space="0"/>
              <w:right w:val="single" w:color="000000" w:sz="8" w:space="0"/>
            </w:tcBorders>
          </w:tcPr>
          <w:p>
            <w:pPr>
              <w:jc w:val="center"/>
              <w:rPr>
                <w:sz w:val="16"/>
              </w:rPr>
            </w:pPr>
            <w:r>
              <w:rPr>
                <w:sz w:val="16"/>
              </w:rPr>
              <w:t>(IM3 due to inter-sector interference only, assuming the presence of both self- and inter-sector interference in the receiver)</w:t>
            </w:r>
          </w:p>
        </w:tc>
        <w:tc>
          <w:tcPr>
            <w:tcW w:w="595" w:type="pct"/>
            <w:tcBorders>
              <w:top w:val="single" w:color="auto" w:sz="4" w:space="0"/>
              <w:left w:val="single" w:color="000000" w:sz="8" w:space="0"/>
              <w:bottom w:val="single" w:color="000000" w:sz="8" w:space="0"/>
              <w:right w:val="single" w:color="000000" w:sz="8" w:space="0"/>
            </w:tcBorders>
          </w:tcPr>
          <w:p>
            <w:pPr>
              <w:jc w:val="center"/>
              <w:rPr>
                <w:sz w:val="16"/>
              </w:rPr>
            </w:pPr>
            <w:r>
              <w:rPr>
                <w:sz w:val="16"/>
                <w:lang w:eastAsia="zh-CN"/>
              </w:rPr>
              <w:t>Negligible</w:t>
            </w:r>
          </w:p>
        </w:tc>
        <w:tc>
          <w:tcPr>
            <w:tcW w:w="595" w:type="pct"/>
            <w:tcBorders>
              <w:top w:val="single" w:color="auto" w:sz="4" w:space="0"/>
              <w:left w:val="single" w:color="000000" w:sz="8" w:space="0"/>
              <w:bottom w:val="single" w:color="000000" w:sz="8" w:space="0"/>
              <w:right w:val="single" w:color="000000" w:sz="8" w:space="0"/>
            </w:tcBorders>
          </w:tcPr>
          <w:p>
            <w:pPr>
              <w:jc w:val="center"/>
              <w:rPr>
                <w:sz w:val="16"/>
              </w:rPr>
            </w:pPr>
          </w:p>
        </w:tc>
        <w:tc>
          <w:tcPr>
            <w:tcW w:w="594" w:type="pct"/>
            <w:tcBorders>
              <w:top w:val="single" w:color="auto" w:sz="4"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4"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Interference signal in gNB RX subband caused by non-ideal RX selectivity, gain-normalized due to co-site inter-sector co-channel interference only </w:t>
            </w:r>
            <w:r>
              <w:rPr>
                <w:sz w:val="16"/>
              </w:rPr>
              <w:br w:type="textWrapping"/>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CSSI_Selectivity</m:t>
                      </m:r>
                      <m:ctrlPr>
                        <w:rPr>
                          <w:rFonts w:ascii="Cambria Math" w:hAnsi="Cambria Math"/>
                          <w:i/>
                          <w:iCs/>
                          <w:sz w:val="16"/>
                          <w:szCs w:val="16"/>
                        </w:rPr>
                      </m:ctrlPr>
                    </m:sub>
                  </m:sSub>
                  <m:ctrlPr>
                    <w:rPr>
                      <w:rFonts w:ascii="Cambria Math" w:hAnsi="Cambria Math"/>
                      <w:i/>
                      <w:iCs/>
                      <w:sz w:val="16"/>
                      <w:szCs w:val="16"/>
                    </w:rPr>
                  </m:ctrlPr>
                </m:e>
              </m:d>
            </m:oMath>
            <w:r>
              <w:rPr>
                <w:sz w:val="16"/>
              </w:rPr>
              <w:t>(Note 1, 2)</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-91dBm</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-112.8dBm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-18 to +9 dBm (Minimum RAN4 receiver)</w:t>
            </w:r>
          </w:p>
          <w:p>
            <w:pPr>
              <w:jc w:val="center"/>
              <w:rPr>
                <w:sz w:val="16"/>
              </w:rPr>
            </w:pPr>
            <w:r>
              <w:rPr>
                <w:sz w:val="16"/>
              </w:rPr>
              <w:t>-38 to -12dBm (Realistic for AAS)</w:t>
            </w:r>
          </w:p>
          <w:p>
            <w:pPr>
              <w:jc w:val="center"/>
              <w:rPr>
                <w:sz w:val="16"/>
              </w:rPr>
            </w:pPr>
            <w:r>
              <w:rPr>
                <w:sz w:val="16"/>
              </w:rPr>
              <w:t>-62 to -35 dBm (optimistic for AAS)</w:t>
            </w:r>
          </w:p>
          <w:p>
            <w:pPr>
              <w:jc w:val="center"/>
              <w:rPr>
                <w:sz w:val="16"/>
              </w:rPr>
            </w:pPr>
          </w:p>
          <w:p>
            <w:pPr>
              <w:jc w:val="center"/>
              <w:rPr>
                <w:sz w:val="16"/>
              </w:rPr>
            </w:pPr>
            <w:r>
              <w:rPr>
                <w:sz w:val="16"/>
              </w:rPr>
              <w:t>(Varies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Note: Each company to explain if/how they have separated CSSI and SI when considering IM3</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textAlignment w:val="baseline"/>
              <w:rPr>
                <w:rFonts w:eastAsia="Times New Roman"/>
                <w:sz w:val="24"/>
              </w:rPr>
            </w:pPr>
            <w:r>
              <w:rPr>
                <w:rFonts w:eastAsia="Times New Roman"/>
                <w:sz w:val="16"/>
                <w:szCs w:val="16"/>
              </w:rPr>
              <w:t>Inf dBm (receiver will be blocked above -25 dBm input level) </w:t>
            </w:r>
          </w:p>
          <w:p>
            <w:pPr>
              <w:jc w:val="center"/>
              <w:rPr>
                <w:sz w:val="16"/>
              </w:rPr>
            </w:pPr>
            <w:r>
              <w:rPr>
                <w:rFonts w:eastAsia="Times New Roman"/>
                <w:sz w:val="16"/>
                <w:szCs w:val="16"/>
              </w:rPr>
              <w:t>Note: Each company to explain if/how they have separated CSSI and SI when considering IM3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4"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RX Beam nulling /isolation in RX sub-band</w:t>
            </w:r>
          </w:p>
          <w:p>
            <w:pPr>
              <w:rPr>
                <w:sz w:val="16"/>
              </w:rPr>
            </w:pP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CSSI−beam</m:t>
                      </m:r>
                      <m:ctrlPr>
                        <w:rPr>
                          <w:rFonts w:ascii="Cambria Math" w:hAnsi="Cambria Math"/>
                          <w:i/>
                          <w:iCs/>
                          <w:sz w:val="16"/>
                        </w:rPr>
                      </m:ctrlPr>
                    </m:sub>
                  </m:sSub>
                  <m:ctrlPr>
                    <w:rPr>
                      <w:rFonts w:ascii="Cambria Math" w:hAnsi="Cambria Math"/>
                      <w:i/>
                      <w:iCs/>
                      <w:sz w:val="16"/>
                    </w:rPr>
                  </m:ctrlPr>
                </m:e>
              </m:d>
              <m:r>
                <m:rPr/>
                <w:rPr>
                  <w:rFonts w:ascii="Cambria Math" w:hAnsi="Cambria Math"/>
                  <w:sz w:val="16"/>
                </w:rPr>
                <m:t xml:space="preserve"> </m:t>
              </m:r>
            </m:oMath>
            <w:r>
              <w:rPr>
                <w:sz w:val="16"/>
              </w:rPr>
              <w:t xml:space="preserve">= </w:t>
            </w:r>
            <w:r>
              <w:rPr>
                <w:rFonts w:hint="eastAsia" w:ascii="Cambria Math" w:hAnsi="Cambria Math"/>
                <w:sz w:val="16"/>
              </w:rPr>
              <w:t>⑨</w:t>
            </w:r>
            <w:r>
              <w:rPr>
                <w:sz w:val="16"/>
                <w:lang w:val="en-US"/>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10 dB</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0 dB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4"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lang w:val="en-US"/>
              </w:rPr>
              <w:t>RX sensitivity degradation caused by RX beam nulling</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Neglectable</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Neglectable</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Receiver saturated; RX processing not feasible</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lang w:val="en-US" w:eastAsia="zh-CN"/>
              </w:rPr>
              <w:t>Less than 0.5 dB loss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n.a.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4"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pl-PL"/>
              </w:rPr>
            </w:pPr>
            <w:r>
              <w:rPr>
                <w:sz w:val="16"/>
                <w:lang w:val="pl-PL"/>
              </w:rPr>
              <w:t>Digital processing interference supression capability</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20dB</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20dB</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No digital cancellation between sectors. RX Saturated</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hint="eastAsia"/>
                <w:sz w:val="16"/>
                <w:lang w:eastAsia="zh-CN"/>
              </w:rPr>
              <w:t>1</w:t>
            </w:r>
            <w:r>
              <w:rPr>
                <w:sz w:val="16"/>
                <w:lang w:eastAsia="zh-CN"/>
              </w:rPr>
              <w:t>2</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0 dB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trPr>
        <w:tc>
          <w:tcPr>
            <w:tcW w:w="1079"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Total interference in RX SB (dBm) (Note 2)</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-100.6 dBm</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-125.2 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-18 to +9 dBm (Minimum RAN4 receiver)</w:t>
            </w:r>
          </w:p>
          <w:p>
            <w:pPr>
              <w:jc w:val="center"/>
              <w:rPr>
                <w:sz w:val="16"/>
              </w:rPr>
            </w:pPr>
            <w:r>
              <w:rPr>
                <w:sz w:val="16"/>
              </w:rPr>
              <w:t>-38 to -12dBm (Realistic for AAS)</w:t>
            </w:r>
          </w:p>
          <w:p>
            <w:pPr>
              <w:jc w:val="center"/>
              <w:rPr>
                <w:sz w:val="16"/>
              </w:rPr>
            </w:pPr>
            <w:r>
              <w:rPr>
                <w:sz w:val="16"/>
              </w:rPr>
              <w:t>-62 to -35 dBm (optimistic for AAS)</w:t>
            </w:r>
          </w:p>
          <w:p>
            <w:pPr>
              <w:jc w:val="center"/>
              <w:rPr>
                <w:sz w:val="16"/>
              </w:rPr>
            </w:pPr>
            <w:r>
              <w:rPr>
                <w:sz w:val="16"/>
              </w:rPr>
              <w:t>(Additional interference due to inter-sector interference only)</w:t>
            </w:r>
          </w:p>
          <w:p>
            <w:pPr>
              <w:jc w:val="center"/>
              <w:rPr>
                <w:sz w:val="16"/>
              </w:rPr>
            </w:pPr>
            <w:r>
              <w:rPr>
                <w:sz w:val="16"/>
              </w:rPr>
              <w:t>(Varies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-102 dBm/20 MHz</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Inf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trPr>
        <w:tc>
          <w:tcPr>
            <w:tcW w:w="1079"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Noise floor </w:t>
            </w:r>
            <w:r>
              <w:rPr>
                <w:rFonts w:ascii="Cambria Math" w:hAnsi="Cambria Math" w:cs="Cambria Math"/>
                <w:sz w:val="16"/>
              </w:rPr>
              <w:t>⑩</w:t>
            </w:r>
            <w:r>
              <w:rPr>
                <w:sz w:val="16"/>
              </w:rPr>
              <w:t>dBm</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-96 dBm/CBW</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-96 dBm/CBW</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-96 dBm/CBW</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-96 dBm/CBW</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Inf dBm/CBW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trPr>
        <w:tc>
          <w:tcPr>
            <w:tcW w:w="1079"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Calculated Desensitization (dB)</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1.29 dB relative to normal RX REFSENS</w:t>
            </w:r>
            <w:r>
              <w:rPr>
                <w:sz w:val="16"/>
              </w:rPr>
              <w:br w:type="textWrapping"/>
            </w:r>
            <w:r>
              <w:rPr>
                <w:sz w:val="16"/>
              </w:rPr>
              <w:t>(1.05 dB relative to normal RX REFSENS)</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Neglectable</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Receiver saturated (&gt;&gt; 30dB)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Inf dB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trPr>
        <w:tc>
          <w:tcPr>
            <w:tcW w:w="1079"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SBFD configuration</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rFonts w:ascii="Times New Roman" w:hAnsi="Times New Roman"/>
                <w:sz w:val="16"/>
                <w:lang w:val="en-US"/>
              </w:rPr>
              <w:t>DUD(40-20-40MHz)</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ascii="Times New Roman" w:hAnsi="Times New Roman"/>
                <w:sz w:val="16"/>
                <w:lang w:val="en-US"/>
              </w:rPr>
              <w:t>DUD(40-20-40MHz)</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rPr>
              <w:t>40-20-40 MHz</w:t>
            </w:r>
          </w:p>
        </w:tc>
        <w:tc>
          <w:tcPr>
            <w:tcW w:w="595"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595"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sz w:val="16"/>
                <w:lang w:val="en-US"/>
              </w:rPr>
            </w:pPr>
          </w:p>
        </w:tc>
        <w:tc>
          <w:tcPr>
            <w:tcW w:w="594"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sz w:val="16"/>
                <w:lang w:val="en-US"/>
              </w:rPr>
            </w:pPr>
          </w:p>
        </w:tc>
      </w:tr>
      <w:tr>
        <w:tblPrEx>
          <w:tblCellMar>
            <w:top w:w="0" w:type="dxa"/>
            <w:left w:w="0" w:type="dxa"/>
            <w:bottom w:w="0" w:type="dxa"/>
            <w:right w:w="0" w:type="dxa"/>
          </w:tblCellMar>
        </w:tblPrEx>
        <w:trPr>
          <w:trHeight w:val="170" w:hRule="atLeast"/>
        </w:trPr>
        <w:tc>
          <w:tcPr>
            <w:tcW w:w="1079"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Guardband assumption (if exist)</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rFonts w:ascii="Times New Roman" w:hAnsi="Times New Roman"/>
                <w:sz w:val="16"/>
                <w:lang w:val="en-US"/>
              </w:rPr>
              <w:t>5 PRB</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ascii="Times New Roman" w:hAnsi="Times New Roman"/>
                <w:sz w:val="16"/>
                <w:lang w:val="en-US"/>
              </w:rPr>
              <w:t>5 PRB</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rPr>
              <w:t>5 PRB.</w:t>
            </w:r>
          </w:p>
        </w:tc>
        <w:tc>
          <w:tcPr>
            <w:tcW w:w="595"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sz w:val="16"/>
                <w:lang w:val="en-US"/>
              </w:rPr>
            </w:pPr>
            <w:r>
              <w:rPr>
                <w:sz w:val="16"/>
                <w:lang w:val="en-US"/>
              </w:rPr>
              <w:t>Existing SU</w:t>
            </w:r>
          </w:p>
        </w:tc>
        <w:tc>
          <w:tcPr>
            <w:tcW w:w="595"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sz w:val="16"/>
                <w:lang w:val="en-US"/>
              </w:rPr>
            </w:pPr>
          </w:p>
        </w:tc>
        <w:tc>
          <w:tcPr>
            <w:tcW w:w="594"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sz w:val="16"/>
                <w:lang w:val="en-US"/>
              </w:rPr>
            </w:pPr>
          </w:p>
        </w:tc>
      </w:tr>
      <w:tr>
        <w:tblPrEx>
          <w:tblCellMar>
            <w:top w:w="0" w:type="dxa"/>
            <w:left w:w="0" w:type="dxa"/>
            <w:bottom w:w="0" w:type="dxa"/>
            <w:right w:w="0" w:type="dxa"/>
          </w:tblCellMar>
        </w:tblPrEx>
        <w:trPr>
          <w:trHeight w:val="170" w:hRule="atLeast"/>
        </w:trPr>
        <w:tc>
          <w:tcPr>
            <w:tcW w:w="1079"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bandwidth over which suppression is achieved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rFonts w:ascii="Times New Roman" w:hAnsi="Times New Roman"/>
                <w:sz w:val="16"/>
                <w:lang w:val="en-US"/>
              </w:rPr>
              <w:t>20MHz</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rFonts w:ascii="Times New Roman" w:hAnsi="Times New Roman"/>
                <w:sz w:val="16"/>
                <w:lang w:val="en-US"/>
              </w:rPr>
              <w:t>20MHz</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rPr>
              <w:t>&gt;300 MHz</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rFonts w:ascii="Times New Roman" w:hAnsi="Times New Roman"/>
                <w:sz w:val="16"/>
                <w:lang w:val="en-US"/>
              </w:rPr>
            </w:pPr>
            <w:r>
              <w:rPr>
                <w:sz w:val="16"/>
                <w:lang w:val="en-US" w:eastAsia="zh-CN"/>
              </w:rPr>
              <w:t>Several hundred MHz</w:t>
            </w:r>
          </w:p>
        </w:tc>
        <w:tc>
          <w:tcPr>
            <w:tcW w:w="595"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sz w:val="16"/>
                <w:lang w:val="en-US"/>
              </w:rPr>
            </w:pPr>
          </w:p>
        </w:tc>
        <w:tc>
          <w:tcPr>
            <w:tcW w:w="594"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sz w:val="16"/>
                <w:lang w:val="en-US"/>
              </w:rPr>
            </w:pPr>
          </w:p>
        </w:tc>
      </w:tr>
      <w:tr>
        <w:tblPrEx>
          <w:tblCellMar>
            <w:top w:w="0" w:type="dxa"/>
            <w:left w:w="0" w:type="dxa"/>
            <w:bottom w:w="0" w:type="dxa"/>
            <w:right w:w="0" w:type="dxa"/>
          </w:tblCellMar>
        </w:tblPrEx>
        <w:trPr>
          <w:trHeight w:val="170" w:hRule="atLeast"/>
        </w:trPr>
        <w:tc>
          <w:tcPr>
            <w:tcW w:w="1079"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Others</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rFonts w:ascii="Times New Roman" w:hAnsi="Times New Roman"/>
                <w:sz w:val="16"/>
                <w:szCs w:val="20"/>
                <w:lang w:val="en-US"/>
              </w:rPr>
              <w:t>subband filtering</w:t>
            </w:r>
            <w:r>
              <w:rPr>
                <w:rFonts w:ascii="Times New Roman" w:hAnsi="Times New Roman"/>
                <w:sz w:val="16"/>
                <w:szCs w:val="20"/>
                <w:lang w:val="en-US"/>
              </w:rPr>
              <w:br w:type="textWrapping"/>
            </w:r>
            <w:r>
              <w:rPr>
                <w:rFonts w:ascii="Times New Roman" w:hAnsi="Times New Roman"/>
                <w:sz w:val="16"/>
                <w:lang w:val="en-US"/>
              </w:rPr>
              <w:t>(20MHz passband, 2* 5</w:t>
            </w:r>
            <w:r>
              <w:rPr>
                <w:rFonts w:ascii="Times New Roman" w:hAnsi="Times New Roman"/>
                <w:sz w:val="16"/>
                <w:szCs w:val="20"/>
                <w:lang w:val="en-US"/>
              </w:rPr>
              <w:t>PRB transition band used for roll-off between passband/stopband</w:t>
            </w:r>
            <w:r>
              <w:rPr>
                <w:rFonts w:ascii="Times New Roman" w:hAnsi="Times New Roman"/>
                <w:sz w:val="16"/>
                <w:lang w:val="en-US"/>
              </w:rPr>
              <w:t>)</w:t>
            </w:r>
          </w:p>
        </w:tc>
        <w:tc>
          <w:tcPr>
            <w:tcW w:w="549"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sz w:val="16"/>
                <w:szCs w:val="20"/>
                <w:lang w:val="en-US"/>
              </w:rPr>
            </w:pPr>
            <w:r>
              <w:rPr>
                <w:rFonts w:ascii="Times New Roman" w:hAnsi="Times New Roman"/>
                <w:sz w:val="16"/>
                <w:szCs w:val="20"/>
                <w:lang w:val="en-US"/>
              </w:rPr>
              <w:t>subband filtering</w:t>
            </w:r>
            <w:r>
              <w:rPr>
                <w:rFonts w:ascii="Times New Roman" w:hAnsi="Times New Roman"/>
                <w:sz w:val="16"/>
                <w:szCs w:val="20"/>
                <w:lang w:val="en-US"/>
              </w:rPr>
              <w:br w:type="textWrapping"/>
            </w:r>
            <w:r>
              <w:rPr>
                <w:rFonts w:ascii="Times New Roman" w:hAnsi="Times New Roman"/>
                <w:sz w:val="16"/>
                <w:szCs w:val="20"/>
                <w:lang w:val="en-US"/>
              </w:rPr>
              <w:t>(24.8MHz passband, 2*3.8MHz transition band used for roll-off between passband/stopband)</w:t>
            </w:r>
          </w:p>
        </w:tc>
        <w:tc>
          <w:tcPr>
            <w:tcW w:w="1028"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sz w:val="16"/>
                <w:szCs w:val="20"/>
                <w:lang w:val="en-US"/>
              </w:rPr>
            </w:pPr>
          </w:p>
        </w:tc>
        <w:tc>
          <w:tcPr>
            <w:tcW w:w="595"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sz w:val="16"/>
                <w:szCs w:val="20"/>
                <w:lang w:val="en-US"/>
              </w:rPr>
            </w:pPr>
          </w:p>
        </w:tc>
        <w:tc>
          <w:tcPr>
            <w:tcW w:w="595"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sz w:val="16"/>
                <w:szCs w:val="20"/>
                <w:lang w:val="en-US"/>
              </w:rPr>
            </w:pPr>
          </w:p>
        </w:tc>
        <w:tc>
          <w:tcPr>
            <w:tcW w:w="594" w:type="pct"/>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sz w:val="16"/>
                <w:szCs w:val="20"/>
                <w:lang w:val="en-US"/>
              </w:rPr>
            </w:pPr>
          </w:p>
        </w:tc>
      </w:tr>
    </w:tbl>
    <w:p>
      <w:pPr>
        <w:spacing w:after="60"/>
        <w:rPr>
          <w:rFonts w:eastAsiaTheme="minorEastAsia"/>
          <w:iCs/>
          <w:lang w:eastAsia="zh-CN"/>
        </w:rPr>
      </w:pPr>
    </w:p>
    <w:p>
      <w:pPr>
        <w:spacing w:after="60"/>
        <w:rPr>
          <w:rFonts w:eastAsiaTheme="minorEastAsia"/>
          <w:iCs/>
          <w:lang w:eastAsia="zh-CN"/>
        </w:rPr>
      </w:pPr>
    </w:p>
    <w:p>
      <w:pPr>
        <w:rPr>
          <w:rFonts w:ascii="Arial" w:hAnsi="Arial" w:eastAsia="宋体"/>
          <w:sz w:val="24"/>
          <w:szCs w:val="18"/>
          <w:lang w:eastAsia="zh-CN"/>
        </w:rPr>
      </w:pPr>
      <w:r>
        <w:rPr>
          <w:rFonts w:ascii="Arial" w:hAnsi="Arial" w:eastAsia="宋体"/>
          <w:sz w:val="24"/>
          <w:szCs w:val="18"/>
          <w:lang w:eastAsia="zh-CN"/>
        </w:rPr>
        <w:br w:type="page"/>
      </w:r>
    </w:p>
    <w:p>
      <w:pPr>
        <w:keepNext/>
        <w:keepLines/>
        <w:spacing w:before="120" w:after="180"/>
        <w:outlineLvl w:val="2"/>
        <w:rPr>
          <w:rFonts w:ascii="Arial" w:hAnsi="Arial" w:eastAsia="宋体"/>
          <w:sz w:val="24"/>
          <w:szCs w:val="18"/>
          <w:lang w:eastAsia="zh-CN"/>
        </w:rPr>
        <w:sectPr>
          <w:footnotePr>
            <w:numRestart w:val="eachSect"/>
          </w:footnotePr>
          <w:pgSz w:w="16840" w:h="11907" w:orient="landscape"/>
          <w:pgMar w:top="1134" w:right="1276" w:bottom="1134" w:left="1276" w:header="851" w:footer="340" w:gutter="0"/>
          <w:cols w:space="720" w:num="1"/>
          <w:formProt w:val="0"/>
          <w:docGrid w:linePitch="272" w:charSpace="0"/>
        </w:sectPr>
      </w:pPr>
    </w:p>
    <w:p>
      <w:pPr>
        <w:pStyle w:val="6"/>
        <w:rPr>
          <w:rFonts w:ascii="Arial" w:hAnsi="Arial" w:eastAsia="宋体"/>
          <w:sz w:val="24"/>
          <w:szCs w:val="18"/>
        </w:rPr>
      </w:pPr>
      <w:bookmarkStart w:id="19" w:name="_Hlk142656772"/>
      <w:bookmarkStart w:id="20" w:name="_Hlk142656735"/>
      <w:r>
        <w:rPr>
          <w:rFonts w:ascii="Arial" w:hAnsi="Arial" w:eastAsia="宋体"/>
          <w:sz w:val="24"/>
          <w:szCs w:val="18"/>
          <w:lang w:eastAsia="zh-CN"/>
        </w:rPr>
        <w:t>9</w:t>
      </w:r>
      <w:r>
        <w:rPr>
          <w:rFonts w:hint="eastAsia" w:ascii="Arial" w:hAnsi="Arial" w:eastAsia="宋体"/>
          <w:sz w:val="24"/>
          <w:szCs w:val="18"/>
          <w:lang w:eastAsia="zh-CN"/>
        </w:rPr>
        <w:t>.2.</w:t>
      </w:r>
      <w:r>
        <w:rPr>
          <w:rFonts w:ascii="Arial" w:hAnsi="Arial" w:eastAsia="宋体"/>
          <w:sz w:val="24"/>
          <w:szCs w:val="18"/>
          <w:lang w:eastAsia="zh-CN"/>
        </w:rPr>
        <w:t>2.2</w:t>
      </w:r>
      <w:r>
        <w:rPr>
          <w:rFonts w:ascii="Arial" w:hAnsi="Arial" w:eastAsia="宋体"/>
          <w:sz w:val="24"/>
          <w:szCs w:val="18"/>
        </w:rPr>
        <w:tab/>
      </w:r>
      <w:r>
        <w:rPr>
          <w:rFonts w:ascii="Arial" w:hAnsi="Arial" w:eastAsia="宋体"/>
          <w:sz w:val="24"/>
          <w:szCs w:val="18"/>
        </w:rPr>
        <w:t>Feasibility study on co-channel inter-sub-band co-site inter-sector interference</w:t>
      </w:r>
    </w:p>
    <w:bookmarkEnd w:id="19"/>
    <w:p>
      <w:pPr>
        <w:spacing w:after="180"/>
        <w:rPr>
          <w:rFonts w:ascii="Times New Roman" w:hAnsi="Times New Roman" w:eastAsia="等线"/>
          <w:i/>
          <w:color w:val="0000FF"/>
          <w:szCs w:val="20"/>
        </w:rPr>
      </w:pPr>
      <w:r>
        <w:rPr>
          <w:rFonts w:ascii="Times New Roman" w:hAnsi="Times New Roman" w:eastAsia="等线"/>
          <w:i/>
          <w:color w:val="0000FF"/>
          <w:szCs w:val="20"/>
        </w:rPr>
        <w:t xml:space="preserve">Editor's note: This section captures the feasibility study on co-channel inter-sub-band co-site inter-sector interference based on individual companies’ analysis. </w:t>
      </w:r>
    </w:p>
    <w:bookmarkEnd w:id="20"/>
    <w:p>
      <w:pPr>
        <w:pStyle w:val="7"/>
        <w:rPr>
          <w:rFonts w:ascii="Arial" w:hAnsi="Arial" w:eastAsia="宋体"/>
          <w:szCs w:val="14"/>
        </w:rPr>
      </w:pPr>
      <w:bookmarkStart w:id="21" w:name="_Hlk142656783"/>
      <w:r>
        <w:rPr>
          <w:rFonts w:ascii="Arial" w:hAnsi="Arial" w:eastAsia="宋体"/>
          <w:szCs w:val="14"/>
          <w:lang w:eastAsia="zh-CN"/>
        </w:rPr>
        <w:t>9</w:t>
      </w:r>
      <w:r>
        <w:rPr>
          <w:rFonts w:hint="eastAsia" w:ascii="Arial" w:hAnsi="Arial" w:eastAsia="宋体"/>
          <w:szCs w:val="14"/>
          <w:lang w:eastAsia="zh-CN"/>
        </w:rPr>
        <w:t>.2.</w:t>
      </w:r>
      <w:r>
        <w:rPr>
          <w:rFonts w:ascii="Arial" w:hAnsi="Arial" w:eastAsia="宋体"/>
          <w:szCs w:val="14"/>
          <w:lang w:eastAsia="zh-CN"/>
        </w:rPr>
        <w:t>2.2.1</w:t>
      </w:r>
      <w:r>
        <w:rPr>
          <w:rFonts w:ascii="Arial" w:hAnsi="Arial" w:eastAsia="宋体"/>
          <w:szCs w:val="14"/>
        </w:rPr>
        <w:tab/>
      </w:r>
      <w:r>
        <w:rPr>
          <w:rFonts w:ascii="Arial" w:hAnsi="Arial" w:eastAsia="宋体"/>
          <w:szCs w:val="14"/>
        </w:rPr>
        <w:t>Samsung</w:t>
      </w:r>
    </w:p>
    <w:bookmarkEnd w:id="21"/>
    <w:p>
      <w:pPr>
        <w:spacing w:after="180"/>
        <w:rPr>
          <w:rFonts w:ascii="Times New Roman" w:hAnsi="Times New Roman" w:eastAsia="等线"/>
          <w:i/>
          <w:color w:val="0000FF"/>
          <w:szCs w:val="20"/>
        </w:rPr>
      </w:pPr>
      <w:r>
        <w:rPr>
          <w:rFonts w:ascii="Times New Roman" w:hAnsi="Times New Roman" w:eastAsia="等线"/>
          <w:i/>
          <w:color w:val="0000FF"/>
          <w:szCs w:val="20"/>
        </w:rPr>
        <w:t xml:space="preserve">Editor's note: Individual company may provide the analysis assumption/configuration used for the corresponding analysis summarized in 9.2.2.1. Additionally, the views on the preference/views on component technology and corresponding trade-off can be provided and analysed.  </w:t>
      </w: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 xml:space="preserve">The achievable antenna isolation is key factor to analyze the co-site inter-sector co-channel gNB-gNB CLI. For the below interested scenario, antenna isolation (with the achievable coupling loss) is to be evaluated: </w:t>
      </w:r>
    </w:p>
    <w:p>
      <w:pPr>
        <w:pStyle w:val="161"/>
        <w:numPr>
          <w:ilvl w:val="0"/>
          <w:numId w:val="43"/>
        </w:numPr>
        <w:ind w:firstLineChars="0"/>
        <w:jc w:val="both"/>
        <w:rPr>
          <w:rFonts w:eastAsiaTheme="minorEastAsia"/>
          <w:lang w:val="en-US" w:eastAsia="zh-CN"/>
        </w:rPr>
      </w:pPr>
      <w:r>
        <w:rPr>
          <w:rFonts w:eastAsiaTheme="minorEastAsia"/>
          <w:lang w:val="en-US" w:eastAsia="zh-CN"/>
        </w:rPr>
        <w:t xml:space="preserve">3 sector scenario is under consideration: </w:t>
      </w:r>
    </w:p>
    <w:p>
      <w:pPr>
        <w:pStyle w:val="161"/>
        <w:numPr>
          <w:ilvl w:val="1"/>
          <w:numId w:val="43"/>
        </w:numPr>
        <w:ind w:firstLineChars="0"/>
        <w:jc w:val="both"/>
        <w:rPr>
          <w:rFonts w:eastAsiaTheme="minorEastAsia"/>
          <w:lang w:val="en-US" w:eastAsia="zh-CN"/>
        </w:rPr>
      </w:pPr>
      <w:r>
        <w:rPr>
          <w:rFonts w:eastAsiaTheme="minorEastAsia"/>
          <w:lang w:val="en-US" w:eastAsia="zh-CN"/>
        </w:rPr>
        <w:t>The angle between every two sectors’ boresight directions is 120 degrees;</w:t>
      </w:r>
    </w:p>
    <w:p>
      <w:pPr>
        <w:pStyle w:val="161"/>
        <w:numPr>
          <w:ilvl w:val="1"/>
          <w:numId w:val="43"/>
        </w:numPr>
        <w:ind w:firstLineChars="0"/>
        <w:jc w:val="both"/>
        <w:rPr>
          <w:rFonts w:eastAsiaTheme="minorEastAsia"/>
          <w:lang w:val="en-US" w:eastAsia="zh-CN"/>
        </w:rPr>
      </w:pPr>
      <w:r>
        <w:rPr>
          <w:rFonts w:eastAsiaTheme="minorEastAsia"/>
          <w:lang w:val="en-US" w:eastAsia="zh-CN"/>
        </w:rPr>
        <w:t>Sector antenna panel’s width is 180mm;</w:t>
      </w:r>
    </w:p>
    <w:p>
      <w:pPr>
        <w:pStyle w:val="161"/>
        <w:numPr>
          <w:ilvl w:val="1"/>
          <w:numId w:val="43"/>
        </w:numPr>
        <w:ind w:firstLineChars="0"/>
        <w:jc w:val="both"/>
        <w:rPr>
          <w:rFonts w:eastAsiaTheme="minorEastAsia"/>
          <w:lang w:val="en-US" w:eastAsia="zh-CN"/>
        </w:rPr>
      </w:pPr>
      <w:r>
        <w:rPr>
          <w:rFonts w:eastAsiaTheme="minorEastAsia"/>
          <w:lang w:val="en-US" w:eastAsia="zh-CN"/>
        </w:rPr>
        <w:t>Between two sectors’ antenna panel:</w:t>
      </w:r>
    </w:p>
    <w:p>
      <w:pPr>
        <w:pStyle w:val="161"/>
        <w:numPr>
          <w:ilvl w:val="2"/>
          <w:numId w:val="43"/>
        </w:numPr>
        <w:ind w:firstLineChars="0"/>
        <w:jc w:val="both"/>
        <w:rPr>
          <w:rFonts w:eastAsiaTheme="minorEastAsia"/>
          <w:lang w:val="en-US" w:eastAsia="zh-CN"/>
        </w:rPr>
      </w:pPr>
      <w:r>
        <w:rPr>
          <w:rFonts w:eastAsiaTheme="minorEastAsia"/>
          <w:lang w:val="en-US" w:eastAsia="zh-CN"/>
        </w:rPr>
        <w:t>The center-to-center distance is: 150mm;</w:t>
      </w:r>
    </w:p>
    <w:p>
      <w:pPr>
        <w:pStyle w:val="161"/>
        <w:numPr>
          <w:ilvl w:val="2"/>
          <w:numId w:val="43"/>
        </w:numPr>
        <w:ind w:firstLineChars="0"/>
        <w:jc w:val="both"/>
        <w:rPr>
          <w:rFonts w:eastAsiaTheme="minorEastAsia"/>
          <w:lang w:val="en-US" w:eastAsia="zh-CN"/>
        </w:rPr>
      </w:pPr>
      <w:r>
        <w:rPr>
          <w:rFonts w:eastAsiaTheme="minorEastAsia"/>
          <w:lang w:val="en-US" w:eastAsia="zh-CN"/>
        </w:rPr>
        <w:t>The nearest distance between edge to edge is: 60mm;</w:t>
      </w:r>
    </w:p>
    <w:p>
      <w:pPr>
        <w:pStyle w:val="161"/>
        <w:numPr>
          <w:ilvl w:val="1"/>
          <w:numId w:val="43"/>
        </w:numPr>
        <w:ind w:firstLineChars="0"/>
        <w:jc w:val="both"/>
        <w:rPr>
          <w:rFonts w:eastAsiaTheme="minorEastAsia"/>
          <w:lang w:val="en-US" w:eastAsia="zh-CN"/>
        </w:rPr>
      </w:pPr>
      <w:r>
        <w:rPr>
          <w:rFonts w:eastAsiaTheme="minorEastAsia"/>
          <w:lang w:val="en-US" w:eastAsia="zh-CN"/>
        </w:rPr>
        <w:t xml:space="preserve">Three antenna elements are used to form the antenna port. </w:t>
      </w:r>
    </w:p>
    <w:p>
      <w:pPr>
        <w:pStyle w:val="161"/>
        <w:numPr>
          <w:ilvl w:val="1"/>
          <w:numId w:val="43"/>
        </w:numPr>
        <w:ind w:firstLineChars="0"/>
        <w:jc w:val="both"/>
        <w:rPr>
          <w:rFonts w:eastAsiaTheme="minorEastAsia"/>
          <w:lang w:val="en-US" w:eastAsia="zh-CN"/>
        </w:rPr>
      </w:pPr>
      <w:r>
        <w:rPr>
          <w:rFonts w:eastAsiaTheme="minorEastAsia"/>
          <w:lang w:val="en-US" w:eastAsia="zh-CN"/>
        </w:rPr>
        <w:t>3.5GHz operating frequency with 100MHz bandwidth.</w:t>
      </w:r>
    </w:p>
    <w:p>
      <w:pPr>
        <w:jc w:val="both"/>
        <w:rPr>
          <w:rFonts w:eastAsiaTheme="minorEastAsia"/>
          <w:lang w:val="en-US" w:eastAsia="zh-CN"/>
        </w:rPr>
      </w:pPr>
      <w:r>
        <w:rPr>
          <w:rFonts w:eastAsiaTheme="minorEastAsia"/>
          <w:lang w:val="en-US" w:eastAsia="zh-CN"/>
        </w:rPr>
        <w:t xml:space="preserve">The above simulation scenario can be illustrated in Figure 9.2.2.2.1-1. In the right part of below figure, the top view is presented with the concerned panels of sector 1 and sector 2. </w:t>
      </w:r>
    </w:p>
    <w:p>
      <w:pPr>
        <w:jc w:val="both"/>
        <w:rPr>
          <w:rFonts w:eastAsiaTheme="minorEastAsia"/>
          <w:lang w:val="en-US" w:eastAsia="zh-CN"/>
        </w:rPr>
      </w:pPr>
    </w:p>
    <w:p>
      <w:pPr>
        <w:spacing w:after="180"/>
        <w:jc w:val="center"/>
        <w:rPr>
          <w:rFonts w:ascii="Times New Roman" w:hAnsi="Times New Roman" w:eastAsiaTheme="minorEastAsia"/>
          <w:lang w:val="en-US" w:eastAsia="zh-CN"/>
        </w:rPr>
      </w:pPr>
      <w:r>
        <w:rPr>
          <w:rFonts w:ascii="Times New Roman" w:hAnsi="Times New Roman" w:eastAsiaTheme="minorEastAsia"/>
          <w:lang w:val="en-US" w:eastAsia="ko-KR"/>
        </w:rPr>
        <w:drawing>
          <wp:inline distT="0" distB="0" distL="0" distR="0">
            <wp:extent cx="746125" cy="2303145"/>
            <wp:effectExtent l="0" t="0" r="3175" b="8255"/>
            <wp:docPr id="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1"/>
                    <pic:cNvPicPr>
                      <a:picLocks noChangeAspect="1"/>
                    </pic:cNvPicPr>
                  </pic:nvPicPr>
                  <pic:blipFill>
                    <a:blip r:embed="rId45"/>
                    <a:srcRect t="5086"/>
                    <a:stretch>
                      <a:fillRect/>
                    </a:stretch>
                  </pic:blipFill>
                  <pic:spPr>
                    <a:xfrm>
                      <a:off x="0" y="0"/>
                      <a:ext cx="761666" cy="2351166"/>
                    </a:xfrm>
                    <a:prstGeom prst="rect">
                      <a:avLst/>
                    </a:prstGeom>
                  </pic:spPr>
                </pic:pic>
              </a:graphicData>
            </a:graphic>
          </wp:inline>
        </w:drawing>
      </w:r>
      <w:r>
        <w:rPr>
          <w:rFonts w:ascii="Times New Roman" w:hAnsi="Times New Roman" w:eastAsiaTheme="minorEastAsia"/>
          <w:lang w:val="en-US" w:eastAsia="zh-CN"/>
        </w:rPr>
        <w:t xml:space="preserve">                           </w:t>
      </w:r>
      <w:r>
        <w:rPr>
          <w:rFonts w:ascii="Times New Roman" w:hAnsi="Times New Roman" w:eastAsiaTheme="minorEastAsia"/>
          <w:lang w:val="en-US" w:eastAsia="ko-KR"/>
        </w:rPr>
        <w:drawing>
          <wp:inline distT="0" distB="0" distL="0" distR="0">
            <wp:extent cx="2130425" cy="2163445"/>
            <wp:effectExtent l="0" t="0" r="0" b="0"/>
            <wp:docPr id="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136480" cy="2169863"/>
                    </a:xfrm>
                    <a:prstGeom prst="rect">
                      <a:avLst/>
                    </a:prstGeom>
                    <a:noFill/>
                  </pic:spPr>
                </pic:pic>
              </a:graphicData>
            </a:graphic>
          </wp:inline>
        </w:drawing>
      </w:r>
    </w:p>
    <w:p>
      <w:pPr>
        <w:spacing w:before="120" w:after="60"/>
        <w:jc w:val="center"/>
        <w:rPr>
          <w:rFonts w:ascii="Times New Roman" w:hAnsi="Times New Roman" w:eastAsiaTheme="minorEastAsia"/>
          <w:lang w:eastAsia="zh-CN"/>
        </w:rPr>
      </w:pPr>
      <w:r>
        <w:rPr>
          <w:rFonts w:ascii="Times New Roman" w:hAnsi="Times New Roman" w:eastAsiaTheme="minorEastAsia"/>
          <w:b/>
          <w:bCs/>
          <w:lang w:eastAsia="zh-CN"/>
        </w:rPr>
        <w:t>Figure 9.2.2.2.1-1</w:t>
      </w:r>
      <w:r>
        <w:rPr>
          <w:rFonts w:ascii="Times New Roman" w:hAnsi="Times New Roman" w:eastAsiaTheme="minorEastAsia"/>
          <w:lang w:eastAsia="zh-CN"/>
        </w:rPr>
        <w:t xml:space="preserve">: (Left figure) 3-sector scenario for co-channel co-site inter-sector antenna isolation study; </w:t>
      </w:r>
      <w:r>
        <w:rPr>
          <w:rFonts w:ascii="Times New Roman" w:hAnsi="Times New Roman" w:eastAsiaTheme="minorEastAsia"/>
          <w:lang w:eastAsia="zh-CN"/>
        </w:rPr>
        <w:br w:type="textWrapping"/>
      </w:r>
      <w:r>
        <w:rPr>
          <w:rFonts w:ascii="Times New Roman" w:hAnsi="Times New Roman" w:eastAsiaTheme="minorEastAsia"/>
          <w:lang w:eastAsia="zh-CN"/>
        </w:rPr>
        <w:t>(Right figure) top view for the 2-sector scenario.</w:t>
      </w:r>
    </w:p>
    <w:p>
      <w:pPr>
        <w:spacing w:after="180"/>
        <w:jc w:val="both"/>
        <w:rPr>
          <w:rFonts w:ascii="Times New Roman" w:hAnsi="Times New Roman" w:eastAsiaTheme="minorEastAsia"/>
          <w:lang w:eastAsia="zh-CN"/>
        </w:rPr>
      </w:pP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  </w:t>
      </w:r>
    </w:p>
    <w:p>
      <w:pPr>
        <w:spacing w:after="180"/>
        <w:jc w:val="center"/>
        <w:rPr>
          <w:rFonts w:ascii="Times New Roman" w:hAnsi="Times New Roman" w:eastAsiaTheme="minorEastAsia"/>
          <w:lang w:val="en-US" w:eastAsia="zh-CN"/>
        </w:rPr>
      </w:pPr>
      <w:r>
        <w:rPr>
          <w:rFonts w:ascii="Times New Roman" w:hAnsi="Times New Roman" w:eastAsiaTheme="minorEastAsia"/>
          <w:lang w:val="en-US" w:eastAsia="ko-KR"/>
        </w:rPr>
        <w:drawing>
          <wp:inline distT="0" distB="0" distL="0" distR="0">
            <wp:extent cx="2305685" cy="1987550"/>
            <wp:effectExtent l="0" t="0" r="0" b="6350"/>
            <wp:docPr id="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331853" cy="2010316"/>
                    </a:xfrm>
                    <a:prstGeom prst="rect">
                      <a:avLst/>
                    </a:prstGeom>
                    <a:noFill/>
                  </pic:spPr>
                </pic:pic>
              </a:graphicData>
            </a:graphic>
          </wp:inline>
        </w:drawing>
      </w:r>
      <w:r>
        <w:rPr>
          <w:rFonts w:ascii="Times New Roman" w:hAnsi="Times New Roman" w:eastAsiaTheme="minorEastAsia"/>
          <w:lang w:val="en-US" w:eastAsia="zh-CN"/>
        </w:rPr>
        <w:t xml:space="preserve">      </w:t>
      </w:r>
    </w:p>
    <w:p>
      <w:pPr>
        <w:spacing w:before="120" w:after="60"/>
        <w:jc w:val="center"/>
        <w:rPr>
          <w:rFonts w:ascii="Times New Roman" w:hAnsi="Times New Roman" w:eastAsiaTheme="minorEastAsia"/>
          <w:lang w:eastAsia="zh-CN"/>
        </w:rPr>
      </w:pPr>
      <w:r>
        <w:rPr>
          <w:rFonts w:ascii="Times New Roman" w:hAnsi="Times New Roman" w:eastAsiaTheme="minorEastAsia"/>
          <w:b/>
          <w:bCs/>
          <w:lang w:eastAsia="zh-CN"/>
        </w:rPr>
        <w:t xml:space="preserve">Figure 9.2.2.2.1-2: </w:t>
      </w:r>
      <w:r>
        <w:rPr>
          <w:rFonts w:ascii="Times New Roman" w:hAnsi="Times New Roman" w:eastAsiaTheme="minorEastAsia"/>
          <w:lang w:eastAsia="zh-CN"/>
        </w:rPr>
        <w:t>Illustration of S-parameters for antenna port pair.</w:t>
      </w:r>
    </w:p>
    <w:p>
      <w:pPr>
        <w:spacing w:before="120" w:after="60"/>
        <w:jc w:val="center"/>
        <w:rPr>
          <w:rFonts w:ascii="Times New Roman" w:hAnsi="Times New Roman" w:eastAsiaTheme="minorEastAsia"/>
          <w:lang w:eastAsia="zh-CN"/>
        </w:rPr>
      </w:pPr>
      <w:r>
        <w:rPr>
          <w:rFonts w:ascii="Times New Roman" w:hAnsi="Times New Roman" w:eastAsiaTheme="minorEastAsia"/>
          <w:b/>
          <w:bCs/>
          <w:lang w:eastAsia="zh-CN"/>
        </w:rPr>
        <w:t xml:space="preserve">Table 9.2.2.2.1-1: </w:t>
      </w:r>
      <w:r>
        <w:rPr>
          <w:rFonts w:ascii="Times New Roman" w:hAnsi="Times New Roman" w:eastAsiaTheme="minorEastAsia"/>
          <w:lang w:eastAsia="zh-CN"/>
        </w:rPr>
        <w:t>S-parameter evaluation results.</w:t>
      </w:r>
    </w:p>
    <w:p>
      <w:pPr>
        <w:spacing w:after="180"/>
        <w:jc w:val="center"/>
        <w:rPr>
          <w:rFonts w:ascii="Times New Roman" w:hAnsi="Times New Roman" w:eastAsiaTheme="minorEastAsia"/>
          <w:lang w:eastAsia="zh-CN"/>
        </w:rPr>
      </w:pPr>
      <w:r>
        <w:rPr>
          <w:rFonts w:ascii="Times New Roman" w:hAnsi="Times New Roman" w:eastAsiaTheme="minorEastAsia"/>
          <w:lang w:val="en-US" w:eastAsia="ko-KR"/>
        </w:rPr>
        <mc:AlternateContent>
          <mc:Choice Requires="wpg">
            <w:drawing>
              <wp:inline distT="0" distB="0" distL="0" distR="0">
                <wp:extent cx="4933950" cy="3041650"/>
                <wp:effectExtent l="0" t="0" r="6350" b="6350"/>
                <wp:docPr id="43" name="Group 25"/>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44" name="table"/>
                          <pic:cNvPicPr>
                            <a:picLocks noChangeAspect="1"/>
                          </pic:cNvPicPr>
                        </pic:nvPicPr>
                        <pic:blipFill>
                          <a:blip r:embed="rId48"/>
                          <a:stretch>
                            <a:fillRect/>
                          </a:stretch>
                        </pic:blipFill>
                        <pic:spPr>
                          <a:xfrm>
                            <a:off x="0" y="0"/>
                            <a:ext cx="6122035" cy="763905"/>
                          </a:xfrm>
                          <a:prstGeom prst="rect">
                            <a:avLst/>
                          </a:prstGeom>
                        </pic:spPr>
                      </pic:pic>
                      <pic:pic xmlns:pic="http://schemas.openxmlformats.org/drawingml/2006/picture">
                        <pic:nvPicPr>
                          <pic:cNvPr id="45" name="table"/>
                          <pic:cNvPicPr>
                            <a:picLocks noChangeAspect="1"/>
                          </pic:cNvPicPr>
                        </pic:nvPicPr>
                        <pic:blipFill>
                          <a:blip r:embed="rId49"/>
                          <a:stretch>
                            <a:fillRect/>
                          </a:stretch>
                        </pic:blipFill>
                        <pic:spPr>
                          <a:xfrm>
                            <a:off x="0" y="923026"/>
                            <a:ext cx="6122035" cy="763905"/>
                          </a:xfrm>
                          <a:prstGeom prst="rect">
                            <a:avLst/>
                          </a:prstGeom>
                        </pic:spPr>
                      </pic:pic>
                      <pic:pic xmlns:pic="http://schemas.openxmlformats.org/drawingml/2006/picture">
                        <pic:nvPicPr>
                          <pic:cNvPr id="4" name="table"/>
                          <pic:cNvPicPr>
                            <a:picLocks noChangeAspect="1"/>
                          </pic:cNvPicPr>
                        </pic:nvPicPr>
                        <pic:blipFill>
                          <a:blip r:embed="rId50"/>
                          <a:stretch>
                            <a:fillRect/>
                          </a:stretch>
                        </pic:blipFill>
                        <pic:spPr>
                          <a:xfrm>
                            <a:off x="0" y="2087592"/>
                            <a:ext cx="6122035" cy="763905"/>
                          </a:xfrm>
                          <a:prstGeom prst="rect">
                            <a:avLst/>
                          </a:prstGeom>
                        </pic:spPr>
                      </pic:pic>
                      <pic:pic xmlns:pic="http://schemas.openxmlformats.org/drawingml/2006/picture">
                        <pic:nvPicPr>
                          <pic:cNvPr id="46" name="table"/>
                          <pic:cNvPicPr>
                            <a:picLocks noChangeAspect="1"/>
                          </pic:cNvPicPr>
                        </pic:nvPicPr>
                        <pic:blipFill>
                          <a:blip r:embed="rId51"/>
                          <a:stretch>
                            <a:fillRect/>
                          </a:stretch>
                        </pic:blipFill>
                        <pic:spPr>
                          <a:xfrm>
                            <a:off x="0" y="3010619"/>
                            <a:ext cx="6122035" cy="763905"/>
                          </a:xfrm>
                          <a:prstGeom prst="rect">
                            <a:avLst/>
                          </a:prstGeom>
                        </pic:spPr>
                      </pic:pic>
                    </wpg:wgp>
                  </a:graphicData>
                </a:graphic>
              </wp:inline>
            </w:drawing>
          </mc:Choice>
          <mc:Fallback>
            <w:pict>
              <v:group id="Group 25" o:spid="_x0000_s1026" o:spt="203" style="height:239.5pt;width:388.5pt;" coordsize="6122035,3774524" o:gfxdata="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">
                <o:lock v:ext="edit" aspectratio="f"/>
                <v:shape id="table" o:spid="_x0000_s1026" o:spt="75" type="#_x0000_t75" style="position:absolute;left:0;top:0;height:763905;width:6122035;" filled="f" o:preferrelative="t" stroked="f" coordsize="21600,21600" o:gfxdata="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tq56b4A&#10;AADbAAAADwAAAAAAAAABACAAAAAiAAAAZHJzL2Rvd25yZXYueG1sUEsBAhQAFAAAAAgAh07iQDMv&#10;BZ47AAAAOQAAABAAAAAAAAAAAQAgAAAADQEAAGRycy9zaGFwZXhtbC54bWxQSwUGAAAAAAYABgBb&#10;AQAAtwMAAAAA&#10;">
                  <v:fill on="f" focussize="0,0"/>
                  <v:stroke on="f"/>
                  <v:imagedata r:id="rId48" o:title=""/>
                  <o:lock v:ext="edit" aspectratio="t"/>
                </v:shape>
                <v:shape id="table" o:spid="_x0000_s1026" o:spt="75" type="#_x0000_t75" style="position:absolute;left:0;top:923026;height:763905;width:6122035;" filled="f" o:preferrelative="t" stroked="f" coordsize="21600,21600" o:gfxdata="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Td1u74A&#10;AADbAAAADwAAAAAAAAABACAAAAAiAAAAZHJzL2Rvd25yZXYueG1sUEsBAhQAFAAAAAgAh07iQDMv&#10;BZ47AAAAOQAAABAAAAAAAAAAAQAgAAAADQEAAGRycy9zaGFwZXhtbC54bWxQSwUGAAAAAAYABgBb&#10;AQAAtwMAAAAA&#10;">
                  <v:fill on="f" focussize="0,0"/>
                  <v:stroke on="f"/>
                  <v:imagedata r:id="rId49" o:title=""/>
                  <o:lock v:ext="edit" aspectratio="t"/>
                </v:shape>
                <v:shape id="table" o:spid="_x0000_s1026" o:spt="75" type="#_x0000_t75" style="position:absolute;left:0;top:2087592;height:763905;width:6122035;" filled="f" o:preferrelative="t" stroked="f" coordsize="21600,21600" o:gfxdata="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GCDz6twAAANoAAAAP&#10;AAAAAAAAAAEAIAAAACIAAABkcnMvZG93bnJldi54bWxQSwECFAAUAAAACACHTuJAMy8FnjsAAAA5&#10;AAAAEAAAAAAAAAABACAAAAAGAQAAZHJzL3NoYXBleG1sLnhtbFBLBQYAAAAABgAGAFsBAACwAwAA&#10;AAA=&#10;">
                  <v:fill on="f" focussize="0,0"/>
                  <v:stroke on="f"/>
                  <v:imagedata r:id="rId50" o:title=""/>
                  <o:lock v:ext="edit" aspectratio="t"/>
                </v:shape>
                <v:shape id="table" o:spid="_x0000_s1026" o:spt="75" type="#_x0000_t75" style="position:absolute;left:0;top:3010619;height:763905;width:6122035;" filled="f" o:preferrelative="t" stroked="f" coordsize="21600,21600" o:gfxdata="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3MV4vQAA&#10;ANsAAAAPAAAAAAAAAAEAIAAAACIAAABkcnMvZG93bnJldi54bWxQSwECFAAUAAAACACHTuJAMy8F&#10;njsAAAA5AAAAEAAAAAAAAAABACAAAAAMAQAAZHJzL3NoYXBleG1sLnhtbFBLBQYAAAAABgAGAFsB&#10;AAC2AwAAAAA=&#10;">
                  <v:fill on="f" focussize="0,0"/>
                  <v:stroke on="f"/>
                  <v:imagedata r:id="rId51" o:title=""/>
                  <o:lock v:ext="edit" aspectratio="t"/>
                </v:shape>
                <w10:wrap type="none"/>
                <w10:anchorlock/>
              </v:group>
            </w:pict>
          </mc:Fallback>
        </mc:AlternateContent>
      </w:r>
    </w:p>
    <w:p>
      <w:pPr>
        <w:spacing w:after="180"/>
        <w:jc w:val="both"/>
        <w:rPr>
          <w:rFonts w:ascii="Times New Roman" w:hAnsi="Times New Roman" w:eastAsiaTheme="minorEastAsia"/>
          <w:lang w:eastAsia="zh-CN"/>
        </w:rPr>
      </w:pPr>
      <w:r>
        <w:rPr>
          <w:rFonts w:ascii="Times New Roman" w:hAnsi="Times New Roman" w:eastAsiaTheme="minorEastAsia"/>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pPr>
        <w:spacing w:after="180"/>
        <w:jc w:val="both"/>
        <w:rPr>
          <w:rFonts w:ascii="Times New Roman" w:hAnsi="Times New Roman" w:eastAsiaTheme="minorEastAsia"/>
          <w:lang w:eastAsia="zh-CN"/>
        </w:rPr>
      </w:pPr>
      <w:r>
        <w:rPr>
          <w:rFonts w:ascii="Times New Roman" w:hAnsi="Times New Roman" w:eastAsiaTheme="minorEastAsia"/>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 xml:space="preserve">The RF simulation has shown the antennal isolation for co-channel co-site inter-sector gNB-gNB CLI is in the range of </w:t>
      </w:r>
      <w:r>
        <w:rPr>
          <w:rFonts w:hint="eastAsia" w:ascii="Times New Roman" w:hAnsi="Times New Roman" w:eastAsiaTheme="minorEastAsia"/>
          <w:lang w:val="en-US" w:eastAsia="zh-CN"/>
        </w:rPr>
        <w:t>62-93dB, depending on different antenna pair</w:t>
      </w:r>
      <w:r>
        <w:rPr>
          <w:rFonts w:ascii="Times New Roman" w:hAnsi="Times New Roman" w:eastAsiaTheme="minorEastAsia"/>
          <w:lang w:val="en-US" w:eastAsia="zh-CN"/>
        </w:rPr>
        <w:t xml:space="preserve"> and co/cross-polarization, and 75dB can be regarded as typical value as RAN4 agreement. </w:t>
      </w:r>
    </w:p>
    <w:p>
      <w:pPr>
        <w:spacing w:after="180"/>
        <w:jc w:val="both"/>
        <w:rPr>
          <w:rFonts w:ascii="Times New Roman" w:hAnsi="Times New Roman" w:eastAsiaTheme="minorEastAsia"/>
          <w:lang w:val="en-US" w:eastAsia="zh-CN"/>
        </w:rPr>
      </w:pPr>
      <w:r>
        <w:rPr>
          <w:rFonts w:ascii="Times New Roman" w:hAnsi="Times New Roman" w:eastAsiaTheme="minorEastAsia"/>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pPr>
        <w:spacing w:after="180"/>
        <w:rPr>
          <w:rFonts w:ascii="Times New Roman" w:hAnsi="Times New Roman" w:eastAsia="等线"/>
          <w:i/>
          <w:color w:val="0000FF"/>
          <w:szCs w:val="20"/>
          <w:lang w:val="en-US" w:eastAsia="zh-CN"/>
        </w:rPr>
      </w:pPr>
    </w:p>
    <w:p>
      <w:pPr>
        <w:pStyle w:val="7"/>
        <w:rPr>
          <w:rFonts w:ascii="Arial" w:hAnsi="Arial" w:eastAsia="宋体"/>
          <w:szCs w:val="14"/>
        </w:rPr>
      </w:pPr>
      <w:r>
        <w:rPr>
          <w:rFonts w:ascii="Arial" w:hAnsi="Arial" w:eastAsia="宋体"/>
          <w:szCs w:val="14"/>
          <w:lang w:eastAsia="zh-CN"/>
        </w:rPr>
        <w:t>9</w:t>
      </w:r>
      <w:r>
        <w:rPr>
          <w:rFonts w:hint="eastAsia" w:ascii="Arial" w:hAnsi="Arial" w:eastAsia="宋体"/>
          <w:szCs w:val="14"/>
          <w:lang w:eastAsia="zh-CN"/>
        </w:rPr>
        <w:t>.2.</w:t>
      </w:r>
      <w:r>
        <w:rPr>
          <w:rFonts w:ascii="Arial" w:hAnsi="Arial" w:eastAsia="宋体"/>
          <w:szCs w:val="14"/>
          <w:lang w:eastAsia="zh-CN"/>
        </w:rPr>
        <w:t>2.2.2</w:t>
      </w:r>
      <w:r>
        <w:rPr>
          <w:rFonts w:ascii="Arial" w:hAnsi="Arial" w:eastAsia="宋体"/>
          <w:szCs w:val="14"/>
        </w:rPr>
        <w:tab/>
      </w:r>
      <w:r>
        <w:rPr>
          <w:rFonts w:ascii="Arial" w:hAnsi="Arial" w:eastAsia="宋体"/>
          <w:szCs w:val="14"/>
        </w:rPr>
        <w:t>Ericsson</w:t>
      </w:r>
    </w:p>
    <w:p>
      <w:pPr>
        <w:rPr>
          <w:iCs/>
        </w:rPr>
      </w:pPr>
      <w:r>
        <w:rPr>
          <w:iCs/>
        </w:rPr>
        <w:t xml:space="preserve">The input provided in </w:t>
      </w:r>
      <w:r>
        <w:rPr>
          <w:rFonts w:ascii="Times New Roman" w:hAnsi="Times New Roman" w:eastAsiaTheme="minorEastAsia"/>
          <w:b/>
          <w:bCs/>
          <w:lang w:eastAsia="zh-CN"/>
        </w:rPr>
        <w:t>Table</w:t>
      </w:r>
      <w:r>
        <w:rPr>
          <w:rFonts w:ascii="Times New Roman" w:hAnsi="Times New Roman"/>
          <w:b/>
          <w:bCs/>
        </w:rPr>
        <w:t xml:space="preserve"> 9.2.2.1-1</w:t>
      </w:r>
      <w:r>
        <w:rPr>
          <w:iCs/>
        </w:rPr>
        <w:t xml:space="preserve"> presents an analysis of the inter-sector interference effects for wide area FR1 BS. It should be noted that, as demonstrated in section </w:t>
      </w:r>
      <w:r>
        <w:rPr>
          <w:iCs/>
          <w:highlight w:val="yellow"/>
        </w:rPr>
        <w:t>9.2.1.2.</w:t>
      </w:r>
      <w:r>
        <w:rPr>
          <w:iCs/>
        </w:rPr>
        <w:t>2, the receiver is already driven into saturation due to self-interference. In addition to the self-interference, the inter-sector interference in the TX sub-bands is also very high power and would drive the receiver into saturation.</w:t>
      </w:r>
    </w:p>
    <w:p>
      <w:pPr>
        <w:rPr>
          <w:b/>
          <w:bCs/>
          <w:iCs/>
        </w:rPr>
      </w:pPr>
    </w:p>
    <w:p>
      <w:pPr>
        <w:rPr>
          <w:i/>
          <w:u w:val="single"/>
        </w:rPr>
      </w:pPr>
    </w:p>
    <w:p>
      <w:pPr>
        <w:rPr>
          <w:u w:val="single"/>
          <w:lang w:eastAsia="ja-JP"/>
        </w:rPr>
      </w:pPr>
      <w:r>
        <w:rPr>
          <w:u w:val="single"/>
          <w:lang w:eastAsia="ja-JP"/>
        </w:rPr>
        <w:t>Inter-sector isolation</w:t>
      </w:r>
    </w:p>
    <w:p>
      <w:pPr>
        <w:rPr>
          <w:lang w:eastAsia="ja-JP"/>
        </w:rPr>
      </w:pPr>
      <w:r>
        <w:rPr>
          <w:lang w:eastAsia="ja-JP"/>
        </w:rPr>
        <w:t>Due to capacity optimization and site costs, outdoor sites will typically host several sectors, as well as potentially co-located basestations. Some examples of different types of deployment are depicted in figure 9.2.2.2-1. Site space constraints (considering zoning, rental, weight, wind-load and other factors) typically mean that the potential to increase distance between sectors or to mount additional structures between sectors and basestations can be very limited.</w:t>
      </w:r>
    </w:p>
    <w:p>
      <w:pPr>
        <w:rPr>
          <w:lang w:eastAsia="ja-JP"/>
        </w:rPr>
      </w:pPr>
      <w:r>
        <w:rPr>
          <w:lang w:eastAsia="ja-JP"/>
        </w:rPr>
        <w:t>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basestations. The isolation between the TX sub-band of other sectors and the RX panel can potentially be less than the TX sub-band within the own basestation since the possibilities for building an efficient isolating structure between sectors is less than within a BS.</w:t>
      </w:r>
    </w:p>
    <w:p>
      <w:pPr>
        <w:keepNext/>
        <w:jc w:val="center"/>
      </w:pPr>
      <w:r>
        <w:rPr>
          <w:szCs w:val="20"/>
        </w:rPr>
        <w:drawing>
          <wp:inline distT="0" distB="0" distL="0" distR="0">
            <wp:extent cx="1089660" cy="2404110"/>
            <wp:effectExtent l="0" t="0" r="2540" b="8890"/>
            <wp:docPr id="4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5"/>
                    <pic:cNvPicPr>
                      <a:picLocks noChangeAspect="1" noChangeArrowheads="1"/>
                    </pic:cNvPicPr>
                  </pic:nvPicPr>
                  <pic:blipFill>
                    <a:blip r:embed="rId52">
                      <a:extLst>
                        <a:ext uri="{28A0092B-C50C-407E-A947-70E740481C1C}">
                          <a14:useLocalDpi xmlns:a14="http://schemas.microsoft.com/office/drawing/2010/main" val="0"/>
                        </a:ext>
                      </a:extLst>
                    </a:blip>
                    <a:srcRect l="42183" t="4764" r="38756" b="31168"/>
                    <a:stretch>
                      <a:fillRect/>
                    </a:stretch>
                  </pic:blipFill>
                  <pic:spPr>
                    <a:xfrm>
                      <a:off x="0" y="0"/>
                      <a:ext cx="1089660" cy="2404110"/>
                    </a:xfrm>
                    <a:prstGeom prst="rect">
                      <a:avLst/>
                    </a:prstGeom>
                    <a:noFill/>
                    <a:ln>
                      <a:noFill/>
                    </a:ln>
                  </pic:spPr>
                </pic:pic>
              </a:graphicData>
            </a:graphic>
          </wp:inline>
        </w:drawing>
      </w:r>
      <w:r>
        <w:t xml:space="preserve">        </w:t>
      </w:r>
      <w:r>
        <w:drawing>
          <wp:inline distT="0" distB="0" distL="0" distR="0">
            <wp:extent cx="1828800" cy="2442210"/>
            <wp:effectExtent l="0" t="0" r="0" b="8890"/>
            <wp:docPr id="4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1828800" cy="2442210"/>
                    </a:xfrm>
                    <a:prstGeom prst="rect">
                      <a:avLst/>
                    </a:prstGeom>
                    <a:noFill/>
                    <a:ln>
                      <a:noFill/>
                    </a:ln>
                  </pic:spPr>
                </pic:pic>
              </a:graphicData>
            </a:graphic>
          </wp:inline>
        </w:drawing>
      </w:r>
      <w:r>
        <w:t xml:space="preserve">        </w:t>
      </w:r>
    </w:p>
    <w:p>
      <w:pPr>
        <w:jc w:val="center"/>
      </w:pPr>
      <w:r>
        <w:drawing>
          <wp:inline distT="0" distB="0" distL="0" distR="0">
            <wp:extent cx="2179320" cy="2903220"/>
            <wp:effectExtent l="0" t="0" r="5080" b="5080"/>
            <wp:docPr id="49" name="Picture 4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9" name="Picture 47" descr="A street light with trees in the background&#10;&#10;Description automatically generated with medium confidence"/>
                    <pic:cNvPicPr>
                      <a:picLocks noGrp="1"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179320" cy="2903220"/>
                    </a:xfrm>
                    <a:prstGeom prst="rect">
                      <a:avLst/>
                    </a:prstGeom>
                    <a:noFill/>
                    <a:ln>
                      <a:noFill/>
                    </a:ln>
                  </pic:spPr>
                </pic:pic>
              </a:graphicData>
            </a:graphic>
          </wp:inline>
        </w:drawing>
      </w:r>
      <w:r>
        <w:drawing>
          <wp:inline distT="0" distB="0" distL="0" distR="0">
            <wp:extent cx="2167890" cy="2891790"/>
            <wp:effectExtent l="0" t="0" r="3810" b="3810"/>
            <wp:docPr id="50" name="Picture 4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8" descr="A picture containing tree, outdoor, street&#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167890" cy="2891790"/>
                    </a:xfrm>
                    <a:prstGeom prst="rect">
                      <a:avLst/>
                    </a:prstGeom>
                    <a:noFill/>
                    <a:ln>
                      <a:noFill/>
                    </a:ln>
                  </pic:spPr>
                </pic:pic>
              </a:graphicData>
            </a:graphic>
          </wp:inline>
        </w:drawing>
      </w:r>
    </w:p>
    <w:p>
      <w:pPr>
        <w:jc w:val="center"/>
      </w:pPr>
      <w:r>
        <w:drawing>
          <wp:inline distT="0" distB="0" distL="0" distR="0">
            <wp:extent cx="3421380" cy="2244090"/>
            <wp:effectExtent l="0" t="0" r="7620" b="3810"/>
            <wp:docPr id="5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3421380" cy="2244090"/>
                    </a:xfrm>
                    <a:prstGeom prst="rect">
                      <a:avLst/>
                    </a:prstGeom>
                    <a:noFill/>
                    <a:ln>
                      <a:noFill/>
                    </a:ln>
                  </pic:spPr>
                </pic:pic>
              </a:graphicData>
            </a:graphic>
          </wp:inline>
        </w:drawing>
      </w:r>
      <w:r>
        <w:drawing>
          <wp:inline distT="0" distB="0" distL="0" distR="0">
            <wp:extent cx="1546860" cy="2251710"/>
            <wp:effectExtent l="0" t="0" r="2540" b="8890"/>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flipH="1">
                      <a:off x="0" y="0"/>
                      <a:ext cx="1546860" cy="2251710"/>
                    </a:xfrm>
                    <a:prstGeom prst="rect">
                      <a:avLst/>
                    </a:prstGeom>
                    <a:noFill/>
                    <a:ln>
                      <a:noFill/>
                    </a:ln>
                  </pic:spPr>
                </pic:pic>
              </a:graphicData>
            </a:graphic>
          </wp:inline>
        </w:drawing>
      </w:r>
    </w:p>
    <w:p>
      <w:pPr>
        <w:jc w:val="center"/>
        <w:rPr>
          <w:b/>
          <w:bCs/>
        </w:rPr>
      </w:pPr>
      <w:r>
        <w:rPr>
          <w:b/>
          <w:bCs/>
        </w:rPr>
        <w:t>Figure 9.2.2.2.2-1 Examples of outdoor BS deployments</w:t>
      </w:r>
    </w:p>
    <w:p>
      <w:pPr>
        <w:rPr>
          <w:lang w:eastAsia="ja-JP"/>
        </w:rPr>
      </w:pPr>
    </w:p>
    <w:p>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p>
      <w:pPr>
        <w:rPr>
          <w:lang w:eastAsia="ja-JP"/>
        </w:rPr>
      </w:pPr>
    </w:p>
    <w:tbl>
      <w:tblPr>
        <w:tblStyle w:val="9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14"/>
        <w:gridCol w:w="481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14" w:type="dxa"/>
          </w:tcPr>
          <w:p>
            <w:pPr>
              <w:overflowPunct w:val="0"/>
              <w:autoSpaceDE w:val="0"/>
              <w:autoSpaceDN w:val="0"/>
              <w:adjustRightInd w:val="0"/>
              <w:spacing w:after="180"/>
              <w:jc w:val="center"/>
              <w:textAlignment w:val="baseline"/>
              <w:rPr>
                <w:lang w:eastAsia="ja-JP"/>
              </w:rPr>
            </w:pPr>
            <w:r>
              <w:object>
                <v:shape id="_x0000_i1029" o:spt="75" type="#_x0000_t75" style="height:170.4pt;width:209.6pt;" o:ole="t" filled="f" o:preferrelative="t" stroked="f" coordsize="21600,21600">
                  <v:path/>
                  <v:fill on="f" focussize="0,0"/>
                  <v:stroke on="f" joinstyle="miter"/>
                  <v:imagedata r:id="rId59" o:title=""/>
                  <o:lock v:ext="edit" aspectratio="t"/>
                  <w10:wrap type="none"/>
                  <w10:anchorlock/>
                </v:shape>
                <o:OLEObject Type="Embed" ProgID="PBrush" ShapeID="_x0000_i1029" DrawAspect="Content" ObjectID="_1468075729" r:id="rId58">
                  <o:LockedField>false</o:LockedField>
                </o:OLEObject>
              </w:object>
            </w:r>
          </w:p>
          <w:p>
            <w:pPr>
              <w:overflowPunct w:val="0"/>
              <w:autoSpaceDE w:val="0"/>
              <w:autoSpaceDN w:val="0"/>
              <w:adjustRightInd w:val="0"/>
              <w:spacing w:after="180"/>
              <w:jc w:val="center"/>
              <w:textAlignment w:val="baseline"/>
              <w:rPr>
                <w:lang w:eastAsia="ja-JP"/>
              </w:rPr>
            </w:pPr>
            <w:r>
              <w:rPr>
                <w:lang w:eastAsia="ja-JP"/>
              </w:rPr>
              <w:t>(a)</w:t>
            </w:r>
          </w:p>
        </w:tc>
        <w:tc>
          <w:tcPr>
            <w:tcW w:w="4815" w:type="dxa"/>
          </w:tcPr>
          <w:p>
            <w:pPr>
              <w:overflowPunct w:val="0"/>
              <w:autoSpaceDE w:val="0"/>
              <w:autoSpaceDN w:val="0"/>
              <w:adjustRightInd w:val="0"/>
              <w:spacing w:after="180"/>
              <w:jc w:val="center"/>
              <w:textAlignment w:val="baseline"/>
              <w:rPr>
                <w:lang w:eastAsia="ja-JP"/>
              </w:rPr>
            </w:pPr>
            <w:r>
              <w:object>
                <v:shape id="_x0000_i1030" o:spt="75" type="#_x0000_t75" style="height:170.4pt;width:162pt;" o:ole="t" filled="f" o:preferrelative="t" stroked="f" coordsize="21600,21600">
                  <v:path/>
                  <v:fill on="f" focussize="0,0"/>
                  <v:stroke on="f" joinstyle="miter"/>
                  <v:imagedata r:id="rId61" o:title=""/>
                  <o:lock v:ext="edit" aspectratio="t"/>
                  <w10:wrap type="none"/>
                  <w10:anchorlock/>
                </v:shape>
                <o:OLEObject Type="Embed" ProgID="PBrush" ShapeID="_x0000_i1030" DrawAspect="Content" ObjectID="_1468075730" r:id="rId60">
                  <o:LockedField>false</o:LockedField>
                </o:OLEObject>
              </w:object>
            </w:r>
          </w:p>
          <w:p>
            <w:pPr>
              <w:overflowPunct w:val="0"/>
              <w:autoSpaceDE w:val="0"/>
              <w:autoSpaceDN w:val="0"/>
              <w:adjustRightInd w:val="0"/>
              <w:spacing w:after="180"/>
              <w:jc w:val="center"/>
              <w:textAlignment w:val="baseline"/>
              <w:rPr>
                <w:lang w:eastAsia="ja-JP"/>
              </w:rPr>
            </w:pPr>
            <w:r>
              <w:rPr>
                <w:lang w:eastAsia="ja-JP"/>
              </w:rPr>
              <w:t>(b)</w:t>
            </w:r>
          </w:p>
        </w:tc>
      </w:tr>
    </w:tbl>
    <w:p>
      <w:pPr>
        <w:jc w:val="center"/>
        <w:rPr>
          <w:b/>
          <w:bCs/>
          <w:lang w:eastAsia="ja-JP"/>
        </w:rPr>
      </w:pPr>
      <w:r>
        <w:rPr>
          <w:b/>
          <w:bCs/>
          <w:lang w:eastAsia="ja-JP"/>
        </w:rPr>
        <w:t>Figure 9.2.2.2.2-2 EM simulation setup for 3-sector site</w:t>
      </w:r>
    </w:p>
    <w:p>
      <w:pPr>
        <w:rPr>
          <w:lang w:eastAsia="ja-JP"/>
        </w:rPr>
      </w:pPr>
    </w:p>
    <w:p>
      <w:pPr>
        <w:rPr>
          <w:lang w:eastAsia="ja-JP"/>
        </w:rPr>
      </w:pPr>
      <w:r>
        <w:rPr>
          <w:lang w:eastAsia="ja-JP"/>
        </w:rPr>
        <w:t>Figure 9.2.2.2.2-3 depicts the EM simulation results.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p>
      <w:pPr>
        <w:rPr>
          <w:lang w:eastAsia="ja-JP"/>
        </w:rPr>
      </w:pPr>
    </w:p>
    <w:tbl>
      <w:tblPr>
        <w:tblStyle w:val="9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14"/>
        <w:gridCol w:w="481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14" w:type="dxa"/>
          </w:tcPr>
          <w:p>
            <w:pPr>
              <w:overflowPunct w:val="0"/>
              <w:autoSpaceDE w:val="0"/>
              <w:autoSpaceDN w:val="0"/>
              <w:adjustRightInd w:val="0"/>
              <w:spacing w:after="180"/>
              <w:jc w:val="center"/>
              <w:textAlignment w:val="baseline"/>
              <w:rPr>
                <w:lang w:eastAsia="ja-JP"/>
              </w:rPr>
            </w:pPr>
            <w:r>
              <w:rPr>
                <w:lang w:eastAsia="ja-JP"/>
              </w:rPr>
              <w:drawing>
                <wp:inline distT="0" distB="0" distL="0" distR="0">
                  <wp:extent cx="2670810" cy="1802130"/>
                  <wp:effectExtent l="0" t="0" r="8890" b="0"/>
                  <wp:docPr id="5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670810" cy="1802130"/>
                          </a:xfrm>
                          <a:prstGeom prst="rect">
                            <a:avLst/>
                          </a:prstGeom>
                          <a:noFill/>
                          <a:ln>
                            <a:noFill/>
                          </a:ln>
                        </pic:spPr>
                      </pic:pic>
                    </a:graphicData>
                  </a:graphic>
                </wp:inline>
              </w:drawing>
            </w:r>
          </w:p>
          <w:p>
            <w:pPr>
              <w:pStyle w:val="161"/>
              <w:numPr>
                <w:ilvl w:val="1"/>
                <w:numId w:val="44"/>
              </w:numPr>
              <w:overflowPunct/>
              <w:autoSpaceDE/>
              <w:autoSpaceDN/>
              <w:adjustRightInd/>
              <w:spacing w:after="0" w:line="256" w:lineRule="auto"/>
              <w:ind w:firstLineChars="0"/>
              <w:textAlignment w:val="auto"/>
              <w:rPr>
                <w:lang w:eastAsia="ja-JP"/>
              </w:rPr>
            </w:pPr>
            <w:r>
              <w:rPr>
                <w:lang w:eastAsia="ja-JP"/>
              </w:rPr>
              <w:t>Azimuth beam steering with elevation at boresight</w:t>
            </w:r>
          </w:p>
        </w:tc>
        <w:tc>
          <w:tcPr>
            <w:tcW w:w="4815" w:type="dxa"/>
          </w:tcPr>
          <w:p>
            <w:pPr>
              <w:overflowPunct w:val="0"/>
              <w:autoSpaceDE w:val="0"/>
              <w:autoSpaceDN w:val="0"/>
              <w:adjustRightInd w:val="0"/>
              <w:spacing w:after="180"/>
              <w:jc w:val="center"/>
              <w:textAlignment w:val="baseline"/>
              <w:rPr>
                <w:lang w:eastAsia="ja-JP"/>
              </w:rPr>
            </w:pPr>
            <w:r>
              <w:rPr>
                <w:lang w:eastAsia="ja-JP"/>
              </w:rPr>
              <w:drawing>
                <wp:inline distT="0" distB="0" distL="0" distR="0">
                  <wp:extent cx="2667000" cy="1798320"/>
                  <wp:effectExtent l="0" t="0" r="0" b="0"/>
                  <wp:docPr id="5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667000" cy="1798320"/>
                          </a:xfrm>
                          <a:prstGeom prst="rect">
                            <a:avLst/>
                          </a:prstGeom>
                          <a:noFill/>
                          <a:ln>
                            <a:noFill/>
                          </a:ln>
                        </pic:spPr>
                      </pic:pic>
                    </a:graphicData>
                  </a:graphic>
                </wp:inline>
              </w:drawing>
            </w:r>
          </w:p>
          <w:p>
            <w:pPr>
              <w:pStyle w:val="161"/>
              <w:numPr>
                <w:ilvl w:val="1"/>
                <w:numId w:val="44"/>
              </w:numPr>
              <w:overflowPunct/>
              <w:autoSpaceDE/>
              <w:autoSpaceDN/>
              <w:adjustRightInd/>
              <w:spacing w:after="0" w:line="256" w:lineRule="auto"/>
              <w:ind w:firstLineChars="0"/>
              <w:textAlignment w:val="auto"/>
              <w:rPr>
                <w:lang w:eastAsia="ja-JP"/>
              </w:rPr>
            </w:pPr>
            <w:r>
              <w:rPr>
                <w:lang w:eastAsia="ja-JP"/>
              </w:rPr>
              <w:t>Downtilt elevation beam steering with azimuth at boresight</w:t>
            </w:r>
          </w:p>
        </w:tc>
      </w:tr>
    </w:tbl>
    <w:p>
      <w:pPr>
        <w:jc w:val="center"/>
        <w:rPr>
          <w:b/>
          <w:bCs/>
          <w:lang w:eastAsia="ja-JP"/>
        </w:rPr>
      </w:pPr>
      <w:r>
        <w:rPr>
          <w:b/>
          <w:bCs/>
          <w:lang w:eastAsia="ja-JP"/>
        </w:rPr>
        <w:t>Figure 9.2.2.2.2-3 Inter-sector isolation (between two sectors) results from EM modelling.</w:t>
      </w:r>
    </w:p>
    <w:p>
      <w:pPr>
        <w:pStyle w:val="464"/>
        <w:ind w:left="0" w:firstLine="0"/>
      </w:pPr>
    </w:p>
    <w:p>
      <w:pPr>
        <w:pStyle w:val="464"/>
        <w:ind w:left="0" w:firstLine="0"/>
        <w:rPr>
          <w:rFonts w:cs="Arial"/>
        </w:rPr>
      </w:pPr>
      <w:r>
        <w:rPr>
          <w:rFonts w:ascii="Arial" w:hAnsi="Arial" w:cs="Arial"/>
        </w:rPr>
        <w:t>It should also be considered that there are likely to be two interfering sectors, as well as potentially other co-located BS (for example, from other operators).</w:t>
      </w:r>
    </w:p>
    <w:p>
      <w:pPr>
        <w:rPr>
          <w:u w:val="single"/>
          <w:lang w:eastAsia="ja-JP"/>
        </w:rPr>
      </w:pPr>
    </w:p>
    <w:p>
      <w:pPr>
        <w:rPr>
          <w:u w:val="single"/>
          <w:lang w:eastAsia="ja-JP"/>
        </w:rPr>
      </w:pPr>
      <w:r>
        <w:rPr>
          <w:u w:val="single"/>
          <w:lang w:eastAsia="ja-JP"/>
        </w:rPr>
        <w:t>Beam nulling</w:t>
      </w:r>
    </w:p>
    <w:p>
      <w:pPr>
        <w:rPr>
          <w:lang w:eastAsia="ja-JP"/>
        </w:rPr>
      </w:pPr>
      <w:r>
        <w:rPr>
          <w:lang w:eastAsia="ja-JP"/>
        </w:rPr>
        <w:t>There may be some potential for beam nulling to mitigate interference between sectors. However, it is not sufficient to avoid that the power into the receiver drives the receiver into saturation for the wide area scenario.</w:t>
      </w:r>
    </w:p>
    <w:p>
      <w:pPr>
        <w:rPr>
          <w:lang w:eastAsia="ja-JP"/>
        </w:rPr>
      </w:pPr>
    </w:p>
    <w:p>
      <w:pPr>
        <w:rPr>
          <w:u w:val="single"/>
          <w:lang w:eastAsia="ja-JP"/>
        </w:rPr>
      </w:pPr>
      <w:r>
        <w:rPr>
          <w:u w:val="single"/>
          <w:lang w:eastAsia="ja-JP"/>
        </w:rPr>
        <w:t>Receiver filtering</w:t>
      </w:r>
    </w:p>
    <w:p>
      <w:pPr>
        <w:rPr>
          <w:lang w:eastAsia="ja-JP"/>
        </w:rPr>
      </w:pPr>
      <w:r>
        <w:rPr>
          <w:lang w:eastAsia="ja-JP"/>
        </w:rPr>
        <w:t xml:space="preserve">Analogue filtering in the receiver is not assumed for reasons described in section </w:t>
      </w:r>
      <w:r>
        <w:rPr>
          <w:highlight w:val="none"/>
          <w:lang w:eastAsia="ja-JP"/>
        </w:rPr>
        <w:t>9</w:t>
      </w:r>
      <w:r>
        <w:rPr>
          <w:lang w:eastAsia="ja-JP"/>
        </w:rPr>
        <w:t>.2.1.2.2.</w:t>
      </w:r>
    </w:p>
    <w:p>
      <w:pPr>
        <w:pStyle w:val="7"/>
        <w:rPr>
          <w:rFonts w:ascii="Arial" w:hAnsi="Arial" w:eastAsia="宋体"/>
          <w:szCs w:val="14"/>
        </w:rPr>
      </w:pPr>
      <w:r>
        <w:rPr>
          <w:rFonts w:ascii="Arial" w:hAnsi="Arial" w:eastAsia="宋体"/>
          <w:szCs w:val="14"/>
          <w:lang w:eastAsia="zh-CN"/>
        </w:rPr>
        <w:t>9</w:t>
      </w:r>
      <w:r>
        <w:rPr>
          <w:rFonts w:hint="eastAsia" w:ascii="Arial" w:hAnsi="Arial" w:eastAsia="宋体"/>
          <w:szCs w:val="14"/>
          <w:lang w:eastAsia="zh-CN"/>
        </w:rPr>
        <w:t>.2.</w:t>
      </w:r>
      <w:r>
        <w:rPr>
          <w:rFonts w:ascii="Arial" w:hAnsi="Arial" w:eastAsia="宋体"/>
          <w:szCs w:val="14"/>
          <w:lang w:eastAsia="zh-CN"/>
        </w:rPr>
        <w:t>2.2.3</w:t>
      </w:r>
      <w:r>
        <w:rPr>
          <w:rFonts w:ascii="Arial" w:hAnsi="Arial" w:eastAsia="宋体"/>
          <w:szCs w:val="14"/>
        </w:rPr>
        <w:tab/>
      </w:r>
      <w:r>
        <w:rPr>
          <w:rFonts w:ascii="Arial" w:hAnsi="Arial" w:eastAsia="宋体"/>
          <w:szCs w:val="14"/>
        </w:rPr>
        <w:t>Huawei</w:t>
      </w:r>
    </w:p>
    <w:p>
      <w:pPr>
        <w:spacing w:after="120" w:afterLines="50"/>
        <w:rPr>
          <w:lang w:eastAsia="zh-CN"/>
        </w:rPr>
      </w:pPr>
    </w:p>
    <w:p>
      <w:pPr>
        <w:spacing w:after="120" w:afterLines="50"/>
        <w:rPr>
          <w:lang w:eastAsia="zh-CN"/>
        </w:rPr>
      </w:pPr>
      <w:r>
        <w:rPr>
          <w:lang w:eastAsia="zh-CN"/>
        </w:rPr>
        <w:t>On digital IC aspect, in our view, since the information of non-linear product is already got in the digital domain, and it can be exchanged between sectors within a BBU, hence digital IC can be applied for this case.</w:t>
      </w:r>
    </w:p>
    <w:p>
      <w:pPr>
        <w:spacing w:after="120" w:afterLines="50"/>
        <w:rPr>
          <w:lang w:eastAsia="zh-CN"/>
        </w:rPr>
      </w:pPr>
      <w:r>
        <w:rPr>
          <w:lang w:eastAsia="zh-CN"/>
        </w:rPr>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dB. It is a test on legacy AAS BS. There are some methods can be adopted to improve the isolation for a BS capable of SBFD operation, e.g. mounting </w:t>
      </w:r>
      <w:r>
        <w:t xml:space="preserve">EM absorber materials next to the antenna array in the base station. ~10 dB improvement is foreseen based on our evaluations. </w:t>
      </w:r>
      <w:r>
        <w:rPr>
          <w:lang w:eastAsia="zh-CN"/>
        </w:rPr>
        <w:t>For co-site inter-sector case better spatial isolation than RSI case is achievable.</w:t>
      </w:r>
    </w:p>
    <w:p>
      <w:pPr>
        <w:spacing w:after="120" w:afterLines="50"/>
        <w:rPr>
          <w:lang w:eastAsia="zh-CN"/>
        </w:rPr>
      </w:pPr>
    </w:p>
    <w:p>
      <w:pPr>
        <w:spacing w:after="120" w:afterLines="50"/>
        <w:jc w:val="center"/>
        <w:rPr>
          <w:lang w:eastAsia="zh-CN"/>
        </w:rPr>
      </w:pP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2629535</wp:posOffset>
                </wp:positionH>
                <wp:positionV relativeFrom="paragraph">
                  <wp:posOffset>772160</wp:posOffset>
                </wp:positionV>
                <wp:extent cx="263525" cy="353060"/>
                <wp:effectExtent l="6350" t="6350" r="9525" b="8890"/>
                <wp:wrapNone/>
                <wp:docPr id="57" name="矩形 5"/>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5" o:spid="_x0000_s1026" o:spt="1" style="position:absolute;left:0pt;margin-left:207.05pt;margin-top:60.8pt;height:27.8pt;width:20.75pt;z-index:251667456;v-text-anchor:middle;mso-width-relative:page;mso-height-relative:page;" filled="f" stroked="t" coordsize="21600,21600" o:gfxdata="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mL8/VdoAAAALAQAADwAAAAAAAAABACAAAAAiAAAAZHJzL2Rvd25yZXYu&#10;eG1sUEsBAhQAFAAAAAgAh07iQFk50wZrAgAAywQAAA4AAAAAAAAAAQAgAAAAKQEAAGRycy9lMm9E&#10;b2MueG1sUEsFBgAAAAAGAAYAWQEAAAYGAAAAAA==&#10;">
                <v:fill on="f" focussize="0,0"/>
                <v:stroke weight="1pt" color="#FFFF00 [3204]" miterlimit="8" joinstyle="miter"/>
                <v:imagedata o:title=""/>
                <o:lock v:ext="edit" aspectratio="f"/>
              </v:rect>
            </w:pict>
          </mc:Fallback>
        </mc:AlternateContent>
      </w:r>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3213100</wp:posOffset>
                </wp:positionH>
                <wp:positionV relativeFrom="paragraph">
                  <wp:posOffset>688340</wp:posOffset>
                </wp:positionV>
                <wp:extent cx="226695" cy="420370"/>
                <wp:effectExtent l="6350" t="6350" r="8255" b="17780"/>
                <wp:wrapNone/>
                <wp:docPr id="58" name="矩形 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4" o:spid="_x0000_s1026" o:spt="1" style="position:absolute;left:0pt;margin-left:253pt;margin-top:54.2pt;height:33.1pt;width:17.85pt;z-index:251666432;v-text-anchor:middle;mso-width-relative:page;mso-height-relative:page;" filled="f" stroked="t" coordsize="21600,21600" o:gfxdata="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GodGhXaAAAACwEAAA8AAAAAAAAAAQAgAAAAIgAAAGRycy9kb3ducmV2&#10;LnhtbFBLAQIUABQAAAAIAIdO4kBDvLbFbAIAAMsEAAAOAAAAAAAAAAEAIAAAACkBAABkcnMvZTJv&#10;RG9jLnhtbFBLBQYAAAAABgAGAFkBAAAHBgAAAAA=&#10;">
                <v:fill on="f" focussize="0,0"/>
                <v:stroke weight="1pt" color="#FFFF00 [3204]" miterlimit="8" joinstyle="miter"/>
                <v:imagedata o:title=""/>
                <o:lock v:ext="edit" aspectratio="f"/>
              </v:rect>
            </w:pict>
          </mc:Fallback>
        </mc:AlternateContent>
      </w:r>
      <w:r>
        <w:rPr>
          <w:lang w:val="en-US" w:eastAsia="zh-CN"/>
        </w:rPr>
        <w:drawing>
          <wp:inline distT="0" distB="0" distL="0" distR="0">
            <wp:extent cx="2579370" cy="1739900"/>
            <wp:effectExtent l="0" t="0" r="11430" b="0"/>
            <wp:docPr id="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579370" cy="1739900"/>
                    </a:xfrm>
                    <a:prstGeom prst="rect">
                      <a:avLst/>
                    </a:prstGeom>
                    <a:noFill/>
                    <a:ln>
                      <a:noFill/>
                    </a:ln>
                  </pic:spPr>
                </pic:pic>
              </a:graphicData>
            </a:graphic>
          </wp:inline>
        </w:drawing>
      </w:r>
    </w:p>
    <w:p>
      <w:pPr>
        <w:pStyle w:val="127"/>
        <w:ind w:left="432"/>
        <w:rPr>
          <w:lang w:eastAsia="zh-CN"/>
        </w:rPr>
      </w:pPr>
      <w:r>
        <w:rPr>
          <w:lang w:eastAsia="zh-CN"/>
        </w:rPr>
        <w:t xml:space="preserve">Figure </w:t>
      </w:r>
      <w:r>
        <w:rPr>
          <w:lang w:val="en-AU" w:eastAsia="zh-CN"/>
        </w:rPr>
        <w:t>9.2.2.</w:t>
      </w:r>
      <w:r>
        <w:rPr>
          <w:lang w:eastAsia="zh-CN"/>
        </w:rPr>
        <w:t>2.3-1: spatial isolation measurements</w:t>
      </w:r>
    </w:p>
    <w:p>
      <w:pPr>
        <w:spacing w:after="120" w:afterLines="50"/>
        <w:rPr>
          <w:lang w:eastAsia="en-GB"/>
        </w:rPr>
      </w:pPr>
    </w:p>
    <w:p>
      <w:pPr>
        <w:spacing w:after="120" w:afterLines="50"/>
        <w:jc w:val="center"/>
      </w:pPr>
      <w:r>
        <w:rPr>
          <w:lang w:val="en-US" w:eastAsia="zh-CN"/>
        </w:rPr>
        <w:drawing>
          <wp:inline distT="0" distB="0" distL="0" distR="0">
            <wp:extent cx="3677920" cy="2620645"/>
            <wp:effectExtent l="0" t="0" r="5080" b="8255"/>
            <wp:docPr id="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677920" cy="2620645"/>
                    </a:xfrm>
                    <a:prstGeom prst="rect">
                      <a:avLst/>
                    </a:prstGeom>
                    <a:noFill/>
                    <a:ln>
                      <a:noFill/>
                    </a:ln>
                  </pic:spPr>
                </pic:pic>
              </a:graphicData>
            </a:graphic>
          </wp:inline>
        </w:drawing>
      </w:r>
    </w:p>
    <w:p>
      <w:pPr>
        <w:pStyle w:val="127"/>
        <w:ind w:left="432"/>
        <w:rPr>
          <w:lang w:eastAsia="zh-CN"/>
        </w:rPr>
      </w:pPr>
      <w:r>
        <w:rPr>
          <w:lang w:eastAsia="zh-CN"/>
        </w:rPr>
        <w:t xml:space="preserve">Figure </w:t>
      </w:r>
      <w:r>
        <w:rPr>
          <w:lang w:val="en-AU" w:eastAsia="zh-CN"/>
        </w:rPr>
        <w:t>9.2.2.</w:t>
      </w:r>
      <w:r>
        <w:rPr>
          <w:lang w:eastAsia="zh-CN"/>
        </w:rPr>
        <w:t xml:space="preserve">2.3-2: measurements results at different beam directions </w:t>
      </w:r>
    </w:p>
    <w:p>
      <w:pPr>
        <w:pStyle w:val="7"/>
        <w:rPr>
          <w:rFonts w:ascii="Arial" w:hAnsi="Arial" w:eastAsia="宋体"/>
          <w:szCs w:val="14"/>
        </w:rPr>
      </w:pPr>
      <w:r>
        <w:rPr>
          <w:rFonts w:ascii="Arial" w:hAnsi="Arial" w:eastAsia="宋体"/>
          <w:szCs w:val="14"/>
          <w:lang w:eastAsia="zh-CN"/>
        </w:rPr>
        <w:t>9</w:t>
      </w:r>
      <w:r>
        <w:rPr>
          <w:rFonts w:hint="eastAsia" w:ascii="Arial" w:hAnsi="Arial" w:eastAsia="宋体"/>
          <w:szCs w:val="14"/>
          <w:lang w:eastAsia="zh-CN"/>
        </w:rPr>
        <w:t>.2.</w:t>
      </w:r>
      <w:r>
        <w:rPr>
          <w:rFonts w:ascii="Arial" w:hAnsi="Arial" w:eastAsia="宋体"/>
          <w:szCs w:val="14"/>
          <w:lang w:eastAsia="zh-CN"/>
        </w:rPr>
        <w:t>2.2.4</w:t>
      </w:r>
      <w:r>
        <w:rPr>
          <w:rFonts w:ascii="Arial" w:hAnsi="Arial" w:eastAsia="宋体"/>
          <w:szCs w:val="14"/>
        </w:rPr>
        <w:tab/>
      </w:r>
      <w:r>
        <w:rPr>
          <w:rFonts w:ascii="Arial" w:hAnsi="Arial" w:eastAsia="宋体"/>
          <w:szCs w:val="14"/>
        </w:rPr>
        <w:t>Nokia, Nokia Shanghai Bell</w:t>
      </w:r>
    </w:p>
    <w:p>
      <w:pPr>
        <w:textAlignment w:val="baseline"/>
        <w:rPr>
          <w:rFonts w:eastAsia="Times New Roman"/>
          <w:szCs w:val="20"/>
        </w:rPr>
      </w:pPr>
      <w:r>
        <w:rPr>
          <w:rFonts w:eastAsia="Times New Roman"/>
          <w:szCs w:val="20"/>
        </w:rPr>
        <w:t xml:space="preserve">The co-site inter-sector interference analysis of values for FR1 Wide Area BS is provided in the summary table. </w:t>
      </w:r>
    </w:p>
    <w:p>
      <w:pPr>
        <w:textAlignment w:val="baseline"/>
        <w:rPr>
          <w:rFonts w:eastAsia="Times New Roman"/>
          <w:szCs w:val="20"/>
        </w:rPr>
      </w:pPr>
    </w:p>
    <w:p>
      <w:pPr>
        <w:pStyle w:val="82"/>
        <w:spacing w:before="0" w:beforeAutospacing="0" w:after="160" w:afterAutospacing="0"/>
        <w:rPr>
          <w:rFonts w:ascii="Arial" w:hAnsi="Arial" w:eastAsia="等线"/>
          <w:sz w:val="28"/>
          <w:szCs w:val="20"/>
          <w:lang w:eastAsia="zh-CN"/>
        </w:rPr>
      </w:pPr>
      <w:r>
        <w:rPr>
          <w:b/>
          <w:bCs/>
          <w:sz w:val="22"/>
          <w:szCs w:val="22"/>
          <w:u w:val="single"/>
        </w:rPr>
        <w:t>Frequency isolation techniques</w:t>
      </w:r>
    </w:p>
    <w:p>
      <w:pPr>
        <w:pStyle w:val="82"/>
        <w:spacing w:before="0" w:beforeAutospacing="0" w:after="160" w:afterAutospacing="0"/>
        <w:rPr>
          <w:sz w:val="20"/>
          <w:szCs w:val="20"/>
        </w:rPr>
      </w:pPr>
      <w:r>
        <w:rPr>
          <w:sz w:val="20"/>
          <w:szCs w:val="20"/>
        </w:rPr>
        <w:t>The spatial isolation mechanisms for co-site inter-sector case are in principle similar to the self-interference case. In addition, these aspects need to be considered:</w:t>
      </w:r>
    </w:p>
    <w:p>
      <w:pPr>
        <w:numPr>
          <w:ilvl w:val="0"/>
          <w:numId w:val="45"/>
        </w:numPr>
        <w:spacing w:after="160"/>
        <w:textAlignment w:val="center"/>
        <w:rPr>
          <w:rFonts w:ascii="Calibri" w:hAnsi="Calibri" w:eastAsia="Times New Roman" w:cs="Calibri"/>
          <w:sz w:val="22"/>
        </w:rPr>
      </w:pPr>
      <w:r>
        <w:rPr>
          <w:rFonts w:eastAsia="Times New Roman"/>
        </w:rPr>
        <w:t xml:space="preserve">Transmit beam nulling across different sectors is theoretically possible, but the practical implementation may be too costly since it may be necessary to calculate the beamforming vector for each subcarrier. </w:t>
      </w:r>
    </w:p>
    <w:p>
      <w:pPr>
        <w:textAlignment w:val="center"/>
        <w:rPr>
          <w:rFonts w:ascii="Calibri" w:hAnsi="Calibri" w:eastAsia="Times New Roman" w:cs="Calibri"/>
          <w:sz w:val="22"/>
        </w:rPr>
      </w:pPr>
    </w:p>
    <w:p>
      <w:pPr>
        <w:pStyle w:val="82"/>
        <w:spacing w:before="0" w:beforeAutospacing="0" w:after="160" w:afterAutospacing="0"/>
        <w:rPr>
          <w:b/>
          <w:bCs/>
          <w:sz w:val="22"/>
          <w:szCs w:val="22"/>
          <w:u w:val="single"/>
        </w:rPr>
      </w:pPr>
      <w:r>
        <w:rPr>
          <w:b/>
          <w:bCs/>
          <w:sz w:val="22"/>
          <w:szCs w:val="22"/>
          <w:u w:val="single"/>
        </w:rPr>
        <w:t>Spatial isolation techniques</w:t>
      </w:r>
    </w:p>
    <w:p>
      <w:pPr>
        <w:pStyle w:val="82"/>
        <w:spacing w:before="0" w:beforeAutospacing="0" w:after="160" w:afterAutospacing="0"/>
        <w:rPr>
          <w:sz w:val="20"/>
          <w:szCs w:val="20"/>
        </w:rPr>
      </w:pPr>
      <w:r>
        <w:rPr>
          <w:sz w:val="20"/>
          <w:szCs w:val="20"/>
        </w:rPr>
        <w:t>The spatial isolation mechanisms for co-site inter-sector case are in principle similar to the self-interference case. In addition, these aspects need to be considered:</w:t>
      </w:r>
    </w:p>
    <w:p>
      <w:pPr>
        <w:numPr>
          <w:ilvl w:val="0"/>
          <w:numId w:val="46"/>
        </w:numPr>
        <w:textAlignment w:val="center"/>
        <w:rPr>
          <w:rFonts w:ascii="Calibri" w:hAnsi="Calibri" w:eastAsia="Times New Roman" w:cs="Calibri"/>
          <w:sz w:val="22"/>
        </w:rPr>
      </w:pPr>
      <w:r>
        <w:rPr>
          <w:rFonts w:eastAsia="Times New Roman"/>
          <w:szCs w:val="20"/>
        </w:rPr>
        <w:t>Element-to-element isolation is easier to manage within a single antenna enclosure, where all parameters and physical dimensions can be controlled. Isolation between sectors occurs due to unwanted radiation towards the back of the antenna, which is more difficult to control. The geometry between the antennas of different sectors can be difficult to adjust precisely, meaning that the element coupling can be difficult to predict.</w:t>
      </w:r>
    </w:p>
    <w:p>
      <w:pPr>
        <w:numPr>
          <w:ilvl w:val="0"/>
          <w:numId w:val="46"/>
        </w:numPr>
        <w:textAlignment w:val="center"/>
        <w:rPr>
          <w:rFonts w:ascii="Calibri" w:hAnsi="Calibri" w:eastAsia="Times New Roman" w:cs="Calibri"/>
          <w:sz w:val="22"/>
        </w:rPr>
      </w:pPr>
      <w:r>
        <w:rPr>
          <w:rFonts w:eastAsia="Times New Roman"/>
          <w:szCs w:val="20"/>
        </w:rPr>
        <w:t>It has been suggested that EM shielding material between sectors may be used. This is not possible in all installations but may possibly be an option in some installations. The effectiveness of the EM shielding has not been studied.</w:t>
      </w:r>
    </w:p>
    <w:p>
      <w:pPr>
        <w:pStyle w:val="6"/>
        <w:rPr>
          <w:rFonts w:ascii="Arial" w:hAnsi="Arial" w:eastAsia="宋体"/>
          <w:sz w:val="24"/>
          <w:szCs w:val="18"/>
        </w:rPr>
      </w:pPr>
      <w:bookmarkStart w:id="22" w:name="_Hlk142656802"/>
      <w:r>
        <w:rPr>
          <w:rFonts w:ascii="Arial" w:hAnsi="Arial" w:eastAsia="宋体"/>
          <w:sz w:val="24"/>
          <w:szCs w:val="18"/>
          <w:lang w:eastAsia="zh-CN"/>
        </w:rPr>
        <w:t>9</w:t>
      </w:r>
      <w:r>
        <w:rPr>
          <w:rFonts w:hint="eastAsia" w:ascii="Arial" w:hAnsi="Arial" w:eastAsia="宋体"/>
          <w:sz w:val="24"/>
          <w:szCs w:val="18"/>
          <w:lang w:eastAsia="zh-CN"/>
        </w:rPr>
        <w:t>.2.</w:t>
      </w:r>
      <w:r>
        <w:rPr>
          <w:rFonts w:ascii="Arial" w:hAnsi="Arial" w:eastAsia="宋体"/>
          <w:sz w:val="24"/>
          <w:szCs w:val="18"/>
          <w:lang w:eastAsia="zh-CN"/>
        </w:rPr>
        <w:t>2.3</w:t>
      </w:r>
      <w:r>
        <w:rPr>
          <w:rFonts w:ascii="Arial" w:hAnsi="Arial" w:eastAsia="宋体"/>
          <w:sz w:val="24"/>
          <w:szCs w:val="18"/>
        </w:rPr>
        <w:tab/>
      </w:r>
      <w:r>
        <w:rPr>
          <w:rFonts w:ascii="Arial" w:hAnsi="Arial" w:eastAsia="宋体"/>
          <w:sz w:val="24"/>
          <w:szCs w:val="18"/>
        </w:rPr>
        <w:t>Conclusion</w:t>
      </w:r>
    </w:p>
    <w:bookmarkEnd w:id="22"/>
    <w:p>
      <w:pPr>
        <w:spacing w:after="180"/>
        <w:rPr>
          <w:rFonts w:ascii="Times New Roman" w:hAnsi="Times New Roman" w:eastAsia="等线"/>
          <w:i/>
          <w:color w:val="0000FF"/>
          <w:szCs w:val="20"/>
        </w:rPr>
      </w:pPr>
      <w:r>
        <w:rPr>
          <w:rFonts w:ascii="Times New Roman" w:hAnsi="Times New Roman" w:eastAsia="等线"/>
          <w:i/>
          <w:color w:val="0000FF"/>
          <w:szCs w:val="20"/>
        </w:rPr>
        <w:t xml:space="preserve">Editor's note: This section captures the conclusion for feasibility study on co-channel inter-sub-band co-site inter-sector interference based on RAN4 agreement. </w:t>
      </w:r>
    </w:p>
    <w:p>
      <w:pPr>
        <w:spacing w:after="180"/>
        <w:rPr>
          <w:rFonts w:ascii="Times New Roman" w:hAnsi="Times New Roman" w:eastAsia="等线"/>
          <w:i/>
          <w:color w:val="0000FF"/>
          <w:szCs w:val="20"/>
        </w:rPr>
      </w:pPr>
    </w:p>
    <w:p>
      <w:pPr>
        <w:pStyle w:val="5"/>
        <w:rPr>
          <w:rFonts w:ascii="Arial" w:hAnsi="Arial" w:eastAsia="等线"/>
          <w:sz w:val="28"/>
          <w:szCs w:val="20"/>
        </w:rPr>
      </w:pPr>
      <w:r>
        <w:rPr>
          <w:rFonts w:ascii="Arial" w:hAnsi="Arial" w:eastAsia="等线"/>
          <w:sz w:val="28"/>
          <w:szCs w:val="20"/>
          <w:lang w:eastAsia="zh-CN"/>
        </w:rPr>
        <w:t>9</w:t>
      </w:r>
      <w:r>
        <w:rPr>
          <w:rFonts w:hint="eastAsia" w:ascii="Arial" w:hAnsi="Arial" w:eastAsia="等线"/>
          <w:sz w:val="28"/>
          <w:szCs w:val="20"/>
          <w:lang w:eastAsia="zh-CN"/>
        </w:rPr>
        <w:t>.2.3</w:t>
      </w:r>
      <w:r>
        <w:rPr>
          <w:rFonts w:ascii="Arial" w:hAnsi="Arial" w:eastAsia="等线"/>
          <w:sz w:val="28"/>
          <w:szCs w:val="20"/>
        </w:rPr>
        <w:tab/>
      </w:r>
      <w:r>
        <w:rPr>
          <w:rFonts w:ascii="Arial" w:hAnsi="Arial" w:eastAsia="等线"/>
          <w:sz w:val="28"/>
          <w:szCs w:val="20"/>
        </w:rPr>
        <w:t>Co-channel inter-sub-band inter-site interference analysis</w:t>
      </w:r>
    </w:p>
    <w:p>
      <w:pPr>
        <w:spacing w:after="180"/>
        <w:rPr>
          <w:rFonts w:ascii="Times New Roman" w:hAnsi="Times New Roman" w:eastAsia="等线"/>
          <w:i/>
          <w:color w:val="0000FF"/>
          <w:szCs w:val="20"/>
          <w:lang w:val="en-US" w:eastAsia="zh-CN"/>
        </w:rPr>
      </w:pPr>
      <w:r>
        <w:rPr>
          <w:rFonts w:ascii="Times New Roman" w:hAnsi="Times New Roman" w:eastAsia="等线"/>
          <w:i/>
          <w:color w:val="0000FF"/>
          <w:szCs w:val="20"/>
        </w:rPr>
        <w:t xml:space="preserve">Editor's note: This section captures the </w:t>
      </w:r>
      <w:r>
        <w:rPr>
          <w:rFonts w:hint="eastAsia" w:ascii="Times New Roman" w:hAnsi="Times New Roman" w:eastAsia="等线"/>
          <w:i/>
          <w:color w:val="0000FF"/>
          <w:szCs w:val="20"/>
          <w:lang w:val="en-US" w:eastAsia="zh-CN"/>
        </w:rPr>
        <w:t>CLI modeling. As approved previously, ACLR and ACS value can be reused.</w:t>
      </w:r>
      <w:r>
        <w:rPr>
          <w:rFonts w:ascii="Times New Roman" w:hAnsi="Times New Roman" w:eastAsia="等线"/>
          <w:i/>
          <w:color w:val="0000FF"/>
          <w:szCs w:val="20"/>
          <w:lang w:val="en-US" w:eastAsia="zh-CN"/>
        </w:rPr>
        <w:t xml:space="preserve"> </w:t>
      </w:r>
    </w:p>
    <w:p>
      <w:pPr>
        <w:spacing w:after="120" w:afterLines="50"/>
        <w:rPr>
          <w:bCs/>
          <w:lang w:eastAsia="zh-CN"/>
        </w:rPr>
      </w:pPr>
      <w:bookmarkStart w:id="23" w:name="_Hlk142656824"/>
      <w:r>
        <w:rPr>
          <w:bCs/>
          <w:lang w:eastAsia="zh-CN"/>
        </w:rPr>
        <w:t>On the feasibility and how to model inter-site gNB-gNB CLI modelling considering unwanted emission and receiver selectivity, RAN4 agree that</w:t>
      </w:r>
    </w:p>
    <w:p>
      <w:pPr>
        <w:numPr>
          <w:ilvl w:val="0"/>
          <w:numId w:val="47"/>
        </w:numPr>
        <w:spacing w:after="120" w:afterLines="50"/>
        <w:rPr>
          <w:lang w:eastAsia="zh-CN"/>
        </w:rPr>
      </w:pPr>
      <w:r>
        <w:rPr>
          <w:lang w:eastAsia="zh-CN"/>
        </w:rPr>
        <w:t>The same transmitter leakage and receiver impairment model as used for investigating gNB self-interference, but antenna isolation is replaced with inter-site isolation.</w:t>
      </w:r>
    </w:p>
    <w:p>
      <w:pPr>
        <w:numPr>
          <w:ilvl w:val="1"/>
          <w:numId w:val="47"/>
        </w:numPr>
        <w:spacing w:after="120" w:afterLines="50"/>
        <w:rPr>
          <w:lang w:eastAsia="zh-CN"/>
        </w:rPr>
      </w:pPr>
      <w:r>
        <w:rPr>
          <w:lang w:eastAsia="zh-CN"/>
        </w:rPr>
        <w:t>TX leakage baseline: gNB ACLR</w:t>
      </w:r>
    </w:p>
    <w:p>
      <w:pPr>
        <w:numPr>
          <w:ilvl w:val="1"/>
          <w:numId w:val="47"/>
        </w:numPr>
        <w:spacing w:after="120" w:afterLines="50"/>
        <w:rPr>
          <w:lang w:eastAsia="zh-CN"/>
        </w:rPr>
      </w:pPr>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p>
    <w:bookmarkEnd w:id="23"/>
    <w:p>
      <w:pPr>
        <w:spacing w:after="180"/>
        <w:rPr>
          <w:rFonts w:ascii="Times New Roman" w:hAnsi="Times New Roman" w:eastAsia="等线"/>
          <w:i/>
          <w:color w:val="0000FF"/>
          <w:szCs w:val="20"/>
          <w:lang w:eastAsia="zh-CN"/>
        </w:rPr>
      </w:pPr>
    </w:p>
    <w:p>
      <w:pPr>
        <w:pStyle w:val="5"/>
        <w:rPr>
          <w:rFonts w:ascii="Arial" w:hAnsi="Arial" w:eastAsia="等线"/>
          <w:sz w:val="28"/>
          <w:szCs w:val="20"/>
        </w:rPr>
      </w:pPr>
      <w:r>
        <w:rPr>
          <w:rFonts w:ascii="Arial" w:hAnsi="Arial" w:eastAsia="等线"/>
          <w:sz w:val="28"/>
          <w:szCs w:val="20"/>
          <w:lang w:eastAsia="zh-CN"/>
        </w:rPr>
        <w:t>9</w:t>
      </w:r>
      <w:r>
        <w:rPr>
          <w:rFonts w:hint="eastAsia" w:ascii="Arial" w:hAnsi="Arial" w:eastAsia="等线"/>
          <w:sz w:val="28"/>
          <w:szCs w:val="20"/>
          <w:lang w:eastAsia="zh-CN"/>
        </w:rPr>
        <w:t>.2.4</w:t>
      </w:r>
      <w:r>
        <w:rPr>
          <w:rFonts w:ascii="Arial" w:hAnsi="Arial" w:eastAsia="等线"/>
          <w:sz w:val="28"/>
          <w:szCs w:val="20"/>
        </w:rPr>
        <w:tab/>
      </w:r>
      <w:r>
        <w:rPr>
          <w:rFonts w:ascii="Arial" w:hAnsi="Arial" w:eastAsia="等线"/>
          <w:sz w:val="28"/>
          <w:szCs w:val="20"/>
        </w:rPr>
        <w:t>Summary</w:t>
      </w:r>
    </w:p>
    <w:p>
      <w:pPr>
        <w:rPr>
          <w:i/>
          <w:color w:val="0000FF"/>
          <w:lang w:val="en-US" w:eastAsia="zh-CN"/>
        </w:rPr>
      </w:pPr>
      <w:r>
        <w:rPr>
          <w:rFonts w:ascii="Times New Roman" w:hAnsi="Times New Roman" w:eastAsia="等线"/>
          <w:i/>
          <w:color w:val="0000FF"/>
          <w:szCs w:val="20"/>
        </w:rPr>
        <w:t>Editor's note: This section captures</w:t>
      </w:r>
      <w:r>
        <w:rPr>
          <w:rFonts w:hint="eastAsia" w:ascii="Times New Roman" w:hAnsi="Times New Roman" w:eastAsia="等线"/>
          <w:i/>
          <w:color w:val="0000FF"/>
          <w:szCs w:val="20"/>
          <w:lang w:val="en-US" w:eastAsia="zh-CN"/>
        </w:rPr>
        <w:t xml:space="preserve"> </w:t>
      </w:r>
      <w:r>
        <w:rPr>
          <w:rFonts w:ascii="Times New Roman" w:hAnsi="Times New Roman" w:eastAsia="等线"/>
          <w:i/>
          <w:color w:val="0000FF"/>
          <w:szCs w:val="20"/>
        </w:rPr>
        <w:t xml:space="preserve">the conclusion of </w:t>
      </w:r>
      <w:r>
        <w:rPr>
          <w:rFonts w:hint="eastAsia" w:ascii="Times New Roman" w:hAnsi="Times New Roman" w:eastAsia="等线"/>
          <w:i/>
          <w:color w:val="0000FF"/>
          <w:szCs w:val="20"/>
          <w:lang w:val="en-US" w:eastAsia="zh-CN"/>
        </w:rPr>
        <w:t xml:space="preserve">BS SBFD </w:t>
      </w:r>
      <w:r>
        <w:rPr>
          <w:rFonts w:ascii="Times New Roman" w:hAnsi="Times New Roman" w:eastAsia="等线"/>
          <w:i/>
          <w:color w:val="0000FF"/>
          <w:szCs w:val="20"/>
        </w:rPr>
        <w:t>feasibility</w:t>
      </w:r>
      <w:r>
        <w:rPr>
          <w:rFonts w:hint="eastAsia" w:ascii="Times New Roman" w:hAnsi="Times New Roman" w:eastAsia="等线"/>
          <w:i/>
          <w:color w:val="0000FF"/>
          <w:szCs w:val="20"/>
          <w:lang w:val="en-US" w:eastAsia="zh-CN"/>
        </w:rPr>
        <w:t xml:space="preserve">. </w:t>
      </w:r>
      <w:bookmarkEnd w:id="11"/>
    </w:p>
    <w:p>
      <w:pPr>
        <w:keepNext/>
        <w:keepLines/>
        <w:spacing w:before="180" w:after="180" w:line="240" w:lineRule="auto"/>
        <w:ind w:left="1134" w:hanging="1134"/>
        <w:outlineLvl w:val="1"/>
        <w:rPr>
          <w:rFonts w:ascii="Arial" w:hAnsi="Arial" w:eastAsia="等线" w:cs="Times New Roman"/>
          <w:sz w:val="32"/>
          <w:szCs w:val="20"/>
          <w:lang w:val="en-GB"/>
        </w:rPr>
      </w:pPr>
      <w:bookmarkStart w:id="24" w:name="_Toc134691811"/>
      <w:r>
        <w:rPr>
          <w:rFonts w:ascii="Arial" w:hAnsi="Arial" w:eastAsia="等线" w:cs="Times New Roman"/>
          <w:sz w:val="32"/>
          <w:szCs w:val="20"/>
          <w:lang w:val="en-GB" w:eastAsia="zh-CN"/>
        </w:rPr>
        <w:t>9</w:t>
      </w:r>
      <w:r>
        <w:rPr>
          <w:rFonts w:hint="eastAsia" w:ascii="Arial" w:hAnsi="Arial" w:eastAsia="等线" w:cs="Times New Roman"/>
          <w:sz w:val="32"/>
          <w:szCs w:val="20"/>
          <w:lang w:val="en-GB" w:eastAsia="zh-CN"/>
        </w:rPr>
        <w:t>.3</w:t>
      </w:r>
      <w:r>
        <w:rPr>
          <w:rFonts w:ascii="Arial" w:hAnsi="Arial" w:eastAsia="等线" w:cs="Times New Roman"/>
          <w:sz w:val="32"/>
          <w:szCs w:val="20"/>
          <w:lang w:val="en-GB"/>
        </w:rPr>
        <w:tab/>
      </w:r>
      <w:r>
        <w:rPr>
          <w:rFonts w:ascii="Arial" w:hAnsi="Arial" w:eastAsia="等线" w:cs="Times New Roman"/>
          <w:sz w:val="32"/>
          <w:szCs w:val="20"/>
          <w:lang w:val="en-GB"/>
        </w:rPr>
        <w:t xml:space="preserve">Feasibility </w:t>
      </w:r>
      <w:r>
        <w:rPr>
          <w:rFonts w:hint="eastAsia" w:ascii="Arial" w:hAnsi="Arial" w:eastAsia="等线" w:cs="Times New Roman"/>
          <w:sz w:val="32"/>
          <w:szCs w:val="20"/>
          <w:lang w:val="en-GB" w:eastAsia="zh-CN"/>
        </w:rPr>
        <w:t>of</w:t>
      </w:r>
      <w:r>
        <w:rPr>
          <w:rFonts w:ascii="Arial" w:hAnsi="Arial" w:eastAsia="等线" w:cs="Times New Roman"/>
          <w:sz w:val="32"/>
          <w:szCs w:val="20"/>
          <w:lang w:val="en-GB"/>
        </w:rPr>
        <w:t xml:space="preserve"> FR1 medium range BS aspects</w:t>
      </w:r>
    </w:p>
    <w:p>
      <w:pPr>
        <w:keepNext/>
        <w:keepLines/>
        <w:spacing w:before="120" w:after="180" w:line="240" w:lineRule="auto"/>
        <w:ind w:left="1134" w:hanging="1134"/>
        <w:outlineLvl w:val="2"/>
        <w:rPr>
          <w:rFonts w:ascii="Arial" w:hAnsi="Arial" w:eastAsia="等线" w:cs="Times New Roman"/>
          <w:sz w:val="28"/>
          <w:szCs w:val="20"/>
          <w:lang w:val="en-GB"/>
        </w:rPr>
      </w:pPr>
      <w:r>
        <w:rPr>
          <w:rFonts w:ascii="Arial" w:hAnsi="Arial" w:eastAsia="等线" w:cs="Times New Roman"/>
          <w:sz w:val="28"/>
          <w:szCs w:val="20"/>
          <w:lang w:val="en-GB"/>
        </w:rPr>
        <w:t>9</w:t>
      </w:r>
      <w:r>
        <w:rPr>
          <w:rFonts w:hint="eastAsia" w:ascii="Arial" w:hAnsi="Arial" w:eastAsia="等线" w:cs="Times New Roman"/>
          <w:sz w:val="28"/>
          <w:szCs w:val="20"/>
          <w:lang w:val="en-GB"/>
        </w:rPr>
        <w:t>.3.1</w:t>
      </w:r>
      <w:r>
        <w:rPr>
          <w:rFonts w:ascii="Arial" w:hAnsi="Arial" w:eastAsia="等线" w:cs="Times New Roman"/>
          <w:sz w:val="28"/>
          <w:szCs w:val="20"/>
          <w:lang w:val="en-GB"/>
        </w:rPr>
        <w:tab/>
      </w:r>
      <w:r>
        <w:rPr>
          <w:rFonts w:ascii="Arial" w:hAnsi="Arial" w:eastAsia="等线" w:cs="Times New Roman"/>
          <w:sz w:val="28"/>
          <w:szCs w:val="20"/>
          <w:lang w:val="en-GB"/>
        </w:rPr>
        <w:t>Self-interference analysis</w:t>
      </w:r>
    </w:p>
    <w:p>
      <w:pPr>
        <w:spacing w:after="180" w:line="240" w:lineRule="auto"/>
        <w:rPr>
          <w:rFonts w:eastAsia="等线" w:cs="Times New Roman"/>
          <w:i/>
          <w:color w:val="0000FF"/>
          <w:szCs w:val="20"/>
          <w:lang w:val="en-GB"/>
        </w:rPr>
      </w:pPr>
      <w:r>
        <w:rPr>
          <w:rFonts w:eastAsia="等线" w:cs="Times New Roman"/>
          <w:i/>
          <w:color w:val="0000FF"/>
          <w:szCs w:val="20"/>
          <w:lang w:val="en-GB"/>
        </w:rPr>
        <w:t xml:space="preserve">Editor's note: This section captures the </w:t>
      </w:r>
      <w:r>
        <w:rPr>
          <w:rFonts w:hint="eastAsia" w:eastAsia="等线" w:cs="Times New Roman"/>
          <w:i/>
          <w:color w:val="0000FF"/>
          <w:szCs w:val="20"/>
          <w:lang w:val="en-GB"/>
        </w:rPr>
        <w:t>typical assumption based on which the RSIC capability is derived and analysis results.</w:t>
      </w:r>
    </w:p>
    <w:p>
      <w:pPr>
        <w:keepNext/>
        <w:keepLines/>
        <w:overflowPunct w:val="0"/>
        <w:autoSpaceDE w:val="0"/>
        <w:autoSpaceDN w:val="0"/>
        <w:adjustRightInd w:val="0"/>
        <w:spacing w:before="120" w:after="180" w:line="240" w:lineRule="auto"/>
        <w:ind w:left="1418" w:hanging="1418"/>
        <w:textAlignment w:val="baseline"/>
        <w:outlineLvl w:val="3"/>
        <w:rPr>
          <w:rFonts w:ascii="Arial" w:hAnsi="Arial" w:eastAsia="Times New Roman" w:cs="Times New Roman"/>
          <w:sz w:val="24"/>
          <w:szCs w:val="20"/>
          <w:lang w:val="en-GB" w:eastAsia="ja-JP"/>
        </w:rPr>
      </w:pPr>
      <w:bookmarkStart w:id="25" w:name="_Toc139044980"/>
      <w:bookmarkStart w:id="26" w:name="_Toc60776737"/>
      <w:r>
        <w:rPr>
          <w:rFonts w:ascii="Arial" w:hAnsi="Arial" w:eastAsia="Times New Roman" w:cs="Times New Roman"/>
          <w:sz w:val="24"/>
          <w:szCs w:val="20"/>
          <w:lang w:val="en-GB" w:eastAsia="ja-JP"/>
        </w:rPr>
        <w:t>9.3.1.1</w:t>
      </w:r>
      <w:r>
        <w:rPr>
          <w:rFonts w:ascii="Arial" w:hAnsi="Arial" w:eastAsia="Times New Roman" w:cs="Times New Roman"/>
          <w:sz w:val="24"/>
          <w:szCs w:val="20"/>
          <w:lang w:val="en-GB" w:eastAsia="ja-JP"/>
        </w:rPr>
        <w:tab/>
      </w:r>
      <w:bookmarkEnd w:id="25"/>
      <w:bookmarkEnd w:id="26"/>
      <w:r>
        <w:rPr>
          <w:rFonts w:ascii="Arial" w:hAnsi="Arial" w:eastAsia="Times New Roman" w:cs="Times New Roman"/>
          <w:sz w:val="24"/>
          <w:szCs w:val="20"/>
          <w:lang w:val="en-GB" w:eastAsia="ja-JP"/>
        </w:rPr>
        <w:t>Summary table for self-interference analysis</w:t>
      </w:r>
    </w:p>
    <w:p>
      <w:pPr>
        <w:spacing w:after="180" w:line="240" w:lineRule="auto"/>
        <w:rPr>
          <w:rFonts w:eastAsia="等线" w:cs="Times New Roman"/>
          <w:iCs/>
          <w:color w:val="000000" w:themeColor="text1"/>
          <w:szCs w:val="20"/>
          <w:lang w:val="en-GB"/>
          <w14:textFill>
            <w14:solidFill>
              <w14:schemeClr w14:val="tx1"/>
            </w14:solidFill>
          </w14:textFill>
        </w:rPr>
      </w:pPr>
      <w:r>
        <w:rPr>
          <w:rFonts w:eastAsia="等线" w:cs="Times New Roman"/>
          <w:iCs/>
          <w:color w:val="000000" w:themeColor="text1"/>
          <w:szCs w:val="20"/>
          <w:lang w:val="en-GB"/>
          <w14:textFill>
            <w14:solidFill>
              <w14:schemeClr w14:val="tx1"/>
            </w14:solidFill>
          </w14:textFill>
        </w:rPr>
        <w:t>Table 9.3.1.1-1 summarizes the analysis from different companies on the FR1 MR base station. This section is based on the self-interference analysis framework.</w:t>
      </w:r>
    </w:p>
    <w:p>
      <w:pPr>
        <w:spacing w:after="180" w:line="240" w:lineRule="auto"/>
        <w:jc w:val="center"/>
        <w:rPr>
          <w:rFonts w:ascii="Arial" w:hAnsi="Arial" w:eastAsia="Times New Roman" w:cs="Times New Roman"/>
          <w:b/>
          <w:szCs w:val="20"/>
          <w:lang w:val="en-GB" w:eastAsia="ja-JP"/>
        </w:rPr>
      </w:pPr>
      <w:r>
        <w:rPr>
          <w:rFonts w:ascii="Arial" w:hAnsi="Arial" w:eastAsia="Times New Roman" w:cs="Times New Roman"/>
          <w:b/>
          <w:szCs w:val="20"/>
          <w:lang w:val="en-GB" w:eastAsia="ja-JP"/>
        </w:rPr>
        <w:t xml:space="preserve">Table 9.3.1.1-1: Summary of FR1 medium range BS self-interference analysis </w:t>
      </w:r>
    </w:p>
    <w:tbl>
      <w:tblPr>
        <w:tblStyle w:val="89"/>
        <w:tblW w:w="10196" w:type="dxa"/>
        <w:tblInd w:w="0" w:type="dxa"/>
        <w:tblLayout w:type="fixed"/>
        <w:tblCellMar>
          <w:top w:w="0" w:type="dxa"/>
          <w:left w:w="0" w:type="dxa"/>
          <w:bottom w:w="0" w:type="dxa"/>
          <w:right w:w="0" w:type="dxa"/>
        </w:tblCellMar>
      </w:tblPr>
      <w:tblGrid>
        <w:gridCol w:w="1031"/>
        <w:gridCol w:w="244"/>
        <w:gridCol w:w="700"/>
        <w:gridCol w:w="567"/>
        <w:gridCol w:w="850"/>
        <w:gridCol w:w="1276"/>
        <w:gridCol w:w="1276"/>
        <w:gridCol w:w="992"/>
        <w:gridCol w:w="992"/>
        <w:gridCol w:w="1134"/>
        <w:gridCol w:w="1134"/>
      </w:tblGrid>
      <w:tr>
        <w:tblPrEx>
          <w:tblCellMar>
            <w:top w:w="0" w:type="dxa"/>
            <w:left w:w="0" w:type="dxa"/>
            <w:bottom w:w="0" w:type="dxa"/>
            <w:right w:w="0" w:type="dxa"/>
          </w:tblCellMar>
        </w:tblPrEx>
        <w:trPr>
          <w:trHeight w:val="170" w:hRule="atLeast"/>
        </w:trPr>
        <w:tc>
          <w:tcPr>
            <w:tcW w:w="3392" w:type="dxa"/>
            <w:gridSpan w:val="5"/>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b/>
                <w:bCs/>
                <w:sz w:val="16"/>
              </w:rPr>
            </w:pPr>
            <w:r>
              <w:rPr>
                <w:b/>
                <w:bCs/>
                <w:sz w:val="16"/>
              </w:rPr>
              <w:t>FR1</w:t>
            </w:r>
          </w:p>
        </w:tc>
        <w:tc>
          <w:tcPr>
            <w:tcW w:w="1276" w:type="dxa"/>
            <w:tcBorders>
              <w:top w:val="single" w:color="000000" w:sz="8" w:space="0"/>
              <w:left w:val="single" w:color="000000" w:sz="8" w:space="0"/>
              <w:bottom w:val="single" w:color="000000" w:sz="8" w:space="0"/>
              <w:right w:val="single" w:color="000000" w:sz="8" w:space="0"/>
            </w:tcBorders>
            <w:shd w:val="clear" w:color="auto" w:fill="auto"/>
          </w:tcPr>
          <w:p>
            <w:pPr>
              <w:spacing w:after="0"/>
              <w:jc w:val="center"/>
              <w:rPr>
                <w:b/>
                <w:bCs/>
                <w:sz w:val="16"/>
              </w:rPr>
            </w:pPr>
            <w:r>
              <w:rPr>
                <w:b/>
                <w:bCs/>
                <w:sz w:val="16"/>
              </w:rPr>
              <w:t>Nokia</w:t>
            </w:r>
          </w:p>
        </w:tc>
        <w:tc>
          <w:tcPr>
            <w:tcW w:w="4394"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b/>
                <w:bCs/>
                <w:sz w:val="16"/>
              </w:rPr>
            </w:pPr>
            <w:r>
              <w:rPr>
                <w:b/>
                <w:bCs/>
                <w:sz w:val="16"/>
              </w:rPr>
              <w:t xml:space="preserve">Ericsson </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b/>
                <w:bCs/>
                <w:sz w:val="16"/>
              </w:rPr>
            </w:pPr>
            <w:r>
              <w:rPr>
                <w:b/>
                <w:bCs/>
                <w:sz w:val="16"/>
              </w:rPr>
              <w:t>ZTE</w:t>
            </w:r>
          </w:p>
        </w:tc>
      </w:tr>
      <w:tr>
        <w:tblPrEx>
          <w:tblCellMar>
            <w:top w:w="0" w:type="dxa"/>
            <w:left w:w="0" w:type="dxa"/>
            <w:bottom w:w="0" w:type="dxa"/>
            <w:right w:w="0" w:type="dxa"/>
          </w:tblCellMar>
        </w:tblPrEx>
        <w:trPr>
          <w:trHeight w:val="170" w:hRule="atLeast"/>
        </w:trPr>
        <w:tc>
          <w:tcPr>
            <w:tcW w:w="3392" w:type="dxa"/>
            <w:gridSpan w:val="5"/>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b/>
                <w:bCs/>
                <w:sz w:val="16"/>
              </w:rPr>
            </w:pPr>
            <w:r>
              <w:rPr>
                <w:b/>
                <w:bCs/>
                <w:sz w:val="16"/>
              </w:rPr>
              <w:t>BS class</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b/>
                <w:bCs/>
                <w:sz w:val="16"/>
              </w:rPr>
            </w:pPr>
            <w:r>
              <w:rPr>
                <w:b/>
                <w:bCs/>
                <w:sz w:val="16"/>
              </w:rPr>
              <w:t>Medium</w:t>
            </w:r>
          </w:p>
          <w:p>
            <w:pPr>
              <w:spacing w:after="0"/>
              <w:jc w:val="center"/>
              <w:rPr>
                <w:b/>
                <w:bCs/>
                <w:sz w:val="16"/>
              </w:rPr>
            </w:pPr>
            <w:r>
              <w:rPr>
                <w:b/>
                <w:bCs/>
                <w:sz w:val="16"/>
              </w:rPr>
              <w:t>Range BS</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b/>
                <w:bCs/>
                <w:sz w:val="16"/>
              </w:rPr>
            </w:pPr>
            <w:r>
              <w:rPr>
                <w:b/>
                <w:bCs/>
                <w:sz w:val="16"/>
              </w:rPr>
              <w:t>Medium Range (3GPP minimum requirements)</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jc w:val="center"/>
              <w:rPr>
                <w:b/>
                <w:bCs/>
                <w:sz w:val="16"/>
              </w:rPr>
            </w:pPr>
            <w:r>
              <w:rPr>
                <w:b/>
                <w:bCs/>
                <w:sz w:val="16"/>
              </w:rPr>
              <w:t>Medium range (Realistic)</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jc w:val="center"/>
              <w:rPr>
                <w:b/>
                <w:bCs/>
                <w:sz w:val="16"/>
              </w:rPr>
            </w:pPr>
            <w:r>
              <w:rPr>
                <w:b/>
                <w:bCs/>
                <w:sz w:val="16"/>
              </w:rPr>
              <w:t>Medium Range (Optimistic RX)</w:t>
            </w:r>
          </w:p>
        </w:tc>
        <w:tc>
          <w:tcPr>
            <w:tcW w:w="1134" w:type="dxa"/>
            <w:tcBorders>
              <w:top w:val="single" w:color="000000" w:sz="8" w:space="0"/>
              <w:left w:val="single" w:color="000000" w:sz="8" w:space="0"/>
              <w:bottom w:val="single" w:color="000000" w:sz="8" w:space="0"/>
              <w:right w:val="single" w:color="000000" w:sz="8" w:space="0"/>
            </w:tcBorders>
            <w:shd w:val="clear" w:color="auto" w:fill="auto"/>
          </w:tcPr>
          <w:p>
            <w:pPr>
              <w:spacing w:after="0"/>
              <w:jc w:val="center"/>
              <w:rPr>
                <w:b/>
                <w:bCs/>
                <w:sz w:val="16"/>
              </w:rPr>
            </w:pPr>
            <w:r>
              <w:rPr>
                <w:b/>
                <w:bCs/>
                <w:sz w:val="16"/>
              </w:rPr>
              <w:t>Medium Range (Realistic, lower power)</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b/>
                <w:bCs/>
                <w:sz w:val="16"/>
              </w:rPr>
            </w:pPr>
            <w:r>
              <w:rPr>
                <w:b/>
                <w:bCs/>
                <w:sz w:val="16"/>
              </w:rPr>
              <w:t>MR</w:t>
            </w:r>
          </w:p>
        </w:tc>
      </w:tr>
      <w:tr>
        <w:tblPrEx>
          <w:tblCellMar>
            <w:top w:w="0" w:type="dxa"/>
            <w:left w:w="0" w:type="dxa"/>
            <w:bottom w:w="0" w:type="dxa"/>
            <w:right w:w="0" w:type="dxa"/>
          </w:tblCellMar>
        </w:tblPrEx>
        <w:trPr>
          <w:trHeight w:val="170" w:hRule="atLeast"/>
        </w:trPr>
        <w:tc>
          <w:tcPr>
            <w:tcW w:w="3392" w:type="dxa"/>
            <w:gridSpan w:val="5"/>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84" w:type="dxa"/>
              <w:bottom w:w="0" w:type="dxa"/>
              <w:right w:w="84" w:type="dxa"/>
            </w:tcMar>
            <w:vAlign w:val="center"/>
          </w:tcPr>
          <w:p>
            <w:pPr>
              <w:spacing w:after="0"/>
              <w:rPr>
                <w:sz w:val="16"/>
              </w:rPr>
            </w:pPr>
            <w:r>
              <w:rPr>
                <w:sz w:val="16"/>
              </w:rPr>
              <w:t xml:space="preserve">BS TX Power </w:t>
            </w:r>
            <m:oMath>
              <m:r>
                <m:rP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TX</m:t>
                      </m:r>
                      <m:ctrlPr>
                        <w:rPr>
                          <w:rFonts w:ascii="Cambria Math" w:hAnsi="Cambria Math"/>
                          <w:i/>
                          <w:iCs/>
                          <w:sz w:val="16"/>
                        </w:rPr>
                      </m:ctrlPr>
                    </m:sub>
                  </m:sSub>
                  <m:ctrlPr>
                    <w:rPr>
                      <w:rFonts w:ascii="Cambria Math" w:hAnsi="Cambria Math"/>
                      <w:i/>
                      <w:sz w:val="16"/>
                    </w:rPr>
                  </m:ctrlPr>
                </m:e>
              </m:d>
            </m:oMath>
            <w:r>
              <w:rPr>
                <w:iCs/>
                <w:sz w:val="16"/>
              </w:rPr>
              <w:t xml:space="preserve"> = </w:t>
            </w:r>
            <w:r>
              <w:rPr>
                <w:rFonts w:ascii="Cambria Math" w:hAnsi="Cambria Math" w:cs="Cambria Math"/>
                <w:sz w:val="16"/>
              </w:rPr>
              <w:t>①</w:t>
            </w:r>
            <w:r>
              <w:rPr>
                <w:sz w:val="16"/>
              </w:rPr>
              <w:t xml:space="preserve"> dBm</w:t>
            </w:r>
          </w:p>
        </w:tc>
        <w:tc>
          <w:tcPr>
            <w:tcW w:w="1276" w:type="dxa"/>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pPr>
              <w:spacing w:after="0"/>
              <w:jc w:val="center"/>
              <w:rPr>
                <w:sz w:val="16"/>
              </w:rPr>
            </w:pPr>
            <w:r>
              <w:rPr>
                <w:sz w:val="16"/>
              </w:rPr>
              <w:t>36 dBm</w:t>
            </w:r>
          </w:p>
        </w:tc>
        <w:tc>
          <w:tcPr>
            <w:tcW w:w="1276"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84" w:type="dxa"/>
              <w:bottom w:w="0" w:type="dxa"/>
              <w:right w:w="84" w:type="dxa"/>
            </w:tcMar>
            <w:vAlign w:val="center"/>
          </w:tcPr>
          <w:p>
            <w:pPr>
              <w:spacing w:after="0"/>
              <w:jc w:val="center"/>
              <w:rPr>
                <w:sz w:val="16"/>
              </w:rPr>
            </w:pPr>
            <w:r>
              <w:rPr>
                <w:sz w:val="16"/>
              </w:rPr>
              <w:t>38 dBm</w:t>
            </w:r>
          </w:p>
        </w:tc>
        <w:tc>
          <w:tcPr>
            <w:tcW w:w="992"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5" w:type="dxa"/>
              <w:bottom w:w="0" w:type="dxa"/>
              <w:right w:w="15" w:type="dxa"/>
            </w:tcMar>
            <w:vAlign w:val="center"/>
          </w:tcPr>
          <w:p>
            <w:pPr>
              <w:spacing w:after="0"/>
              <w:jc w:val="center"/>
              <w:rPr>
                <w:sz w:val="16"/>
              </w:rPr>
            </w:pPr>
            <w:r>
              <w:rPr>
                <w:sz w:val="16"/>
              </w:rPr>
              <w:t>38 dBm</w:t>
            </w:r>
          </w:p>
        </w:tc>
        <w:tc>
          <w:tcPr>
            <w:tcW w:w="992"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5" w:type="dxa"/>
              <w:bottom w:w="0" w:type="dxa"/>
              <w:right w:w="15" w:type="dxa"/>
            </w:tcMar>
            <w:vAlign w:val="center"/>
          </w:tcPr>
          <w:p>
            <w:pPr>
              <w:spacing w:after="0"/>
              <w:jc w:val="center"/>
              <w:rPr>
                <w:sz w:val="16"/>
              </w:rPr>
            </w:pPr>
            <w:r>
              <w:rPr>
                <w:sz w:val="16"/>
              </w:rPr>
              <w:t>38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tcPr>
          <w:p>
            <w:pPr>
              <w:spacing w:after="0"/>
              <w:jc w:val="center"/>
              <w:rPr>
                <w:sz w:val="16"/>
              </w:rPr>
            </w:pPr>
            <w:r>
              <w:rPr>
                <w:sz w:val="16"/>
              </w:rPr>
              <w:t>35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pPr>
              <w:spacing w:after="0"/>
              <w:jc w:val="center"/>
              <w:rPr>
                <w:sz w:val="16"/>
              </w:rPr>
            </w:pPr>
            <w:r>
              <w:rPr>
                <w:sz w:val="16"/>
              </w:rPr>
              <w:t>30</w:t>
            </w:r>
          </w:p>
        </w:tc>
      </w:tr>
      <w:tr>
        <w:tblPrEx>
          <w:tblCellMar>
            <w:top w:w="0" w:type="dxa"/>
            <w:left w:w="0" w:type="dxa"/>
            <w:bottom w:w="0" w:type="dxa"/>
            <w:right w:w="0" w:type="dxa"/>
          </w:tblCellMar>
        </w:tblPrEx>
        <w:trPr>
          <w:trHeight w:val="170" w:hRule="atLeast"/>
        </w:trPr>
        <w:tc>
          <w:tcPr>
            <w:tcW w:w="103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 xml:space="preserve">Component </w:t>
            </w:r>
            <w:r>
              <w:rPr>
                <w:sz w:val="16"/>
              </w:rPr>
              <w:br w:type="textWrapping"/>
            </w:r>
            <w:r>
              <w:rPr>
                <w:sz w:val="16"/>
              </w:rPr>
              <w:t>capability and parameters</w:t>
            </w:r>
          </w:p>
        </w:tc>
        <w:tc>
          <w:tcPr>
            <w:tcW w:w="944" w:type="dxa"/>
            <w:gridSpan w:val="2"/>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Frequency isolation at TX</w:t>
            </w:r>
          </w:p>
        </w:tc>
        <w:tc>
          <w:tcPr>
            <w:tcW w:w="1417"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SI−frequency, TX</m:t>
                      </m:r>
                      <m:ctrlPr>
                        <w:rPr>
                          <w:rFonts w:ascii="Cambria Math" w:hAnsi="Cambria Math"/>
                          <w:i/>
                          <w:iCs/>
                          <w:sz w:val="16"/>
                        </w:rPr>
                      </m:ctrlPr>
                    </m:sub>
                  </m:sSub>
                  <m:ctrlPr>
                    <w:rPr>
                      <w:rFonts w:ascii="Cambria Math" w:hAnsi="Cambria Math"/>
                      <w:i/>
                      <w:sz w:val="16"/>
                    </w:rPr>
                  </m:ctrlPr>
                </m:e>
              </m:d>
            </m:oMath>
            <w:r>
              <w:rPr>
                <w:sz w:val="16"/>
              </w:rPr>
              <w:t xml:space="preserve"> = </w:t>
            </w:r>
            <w:r>
              <w:rPr>
                <w:rFonts w:ascii="Cambria Math" w:hAnsi="Cambria Math" w:cs="Cambria Math"/>
                <w:sz w:val="16"/>
              </w:rPr>
              <w:t>②</w:t>
            </w:r>
            <w:r>
              <w:rPr>
                <w:sz w:val="16"/>
              </w:rPr>
              <w:t xml:space="preserve"> dBc</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45 dBc</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45 dBc</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jc w:val="center"/>
              <w:rPr>
                <w:sz w:val="16"/>
              </w:rPr>
            </w:pPr>
            <w:r>
              <w:rPr>
                <w:sz w:val="16"/>
              </w:rPr>
              <w:t>45 dBc</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jc w:val="center"/>
              <w:rPr>
                <w:sz w:val="16"/>
              </w:rPr>
            </w:pPr>
            <w:r>
              <w:rPr>
                <w:sz w:val="16"/>
              </w:rPr>
              <w:t>45 dBc</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45 dBc</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51</w:t>
            </w: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944" w:type="dxa"/>
            <w:gridSpan w:val="2"/>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 xml:space="preserve">Frequency isolation </w:t>
            </w:r>
            <w:r>
              <w:rPr>
                <w:sz w:val="16"/>
              </w:rPr>
              <w:br w:type="textWrapping"/>
            </w:r>
            <w:r>
              <w:rPr>
                <w:sz w:val="16"/>
              </w:rPr>
              <w:t>techniques used</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sz w:val="16"/>
                <w:szCs w:val="16"/>
              </w:rPr>
              <w:t>Digital filtering or windowing to clean UL sub-band; DPD to suppress PA distortion</w:t>
            </w:r>
          </w:p>
        </w:tc>
        <w:tc>
          <w:tcPr>
            <w:tcW w:w="4394"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Digital filtering, CFR, DPD</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DPD utilized</w:t>
            </w: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944" w:type="dxa"/>
            <w:gridSpan w:val="2"/>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Spatial isolation</w:t>
            </w:r>
          </w:p>
        </w:tc>
        <w:tc>
          <w:tcPr>
            <w:tcW w:w="1417"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SI−spatial</m:t>
                      </m:r>
                      <m:ctrlPr>
                        <w:rPr>
                          <w:rFonts w:ascii="Cambria Math" w:hAnsi="Cambria Math"/>
                          <w:i/>
                          <w:iCs/>
                          <w:sz w:val="16"/>
                        </w:rPr>
                      </m:ctrlPr>
                    </m:sub>
                  </m:sSub>
                  <m:ctrlPr>
                    <w:rPr>
                      <w:rFonts w:ascii="Cambria Math" w:hAnsi="Cambria Math"/>
                      <w:i/>
                      <w:sz w:val="16"/>
                    </w:rPr>
                  </m:ctrlPr>
                </m:e>
              </m:d>
            </m:oMath>
            <w:r>
              <w:rPr>
                <w:iCs/>
                <w:sz w:val="16"/>
              </w:rPr>
              <w:t xml:space="preserve"> = </w:t>
            </w:r>
            <w:r>
              <w:rPr>
                <w:rFonts w:ascii="Cambria Math" w:hAnsi="Cambria Math" w:cs="Cambria Math"/>
                <w:sz w:val="16"/>
              </w:rPr>
              <w:t>③</w:t>
            </w:r>
            <w:r>
              <w:rPr>
                <w:sz w:val="16"/>
              </w:rPr>
              <w:t xml:space="preserve"> dBc</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60 dBc (if omnidirectional antennas are used, this would be less)</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65-70 dBc</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 65-70 dBc</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 65-70 dBc</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65-70 dBc</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60</w:t>
            </w: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944" w:type="dxa"/>
            <w:gridSpan w:val="2"/>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 xml:space="preserve">Spatial isolation </w:t>
            </w:r>
          </w:p>
          <w:p>
            <w:pPr>
              <w:spacing w:after="0"/>
              <w:rPr>
                <w:sz w:val="16"/>
              </w:rPr>
            </w:pPr>
            <w:r>
              <w:rPr>
                <w:sz w:val="16"/>
              </w:rPr>
              <w:t>techniques used</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sz w:val="16"/>
                <w:szCs w:val="16"/>
              </w:rPr>
              <w:t>Spatial separation between TX/RX panels; EM shielding structures between TX/RX panels</w:t>
            </w:r>
          </w:p>
        </w:tc>
        <w:tc>
          <w:tcPr>
            <w:tcW w:w="4394"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A combination of spatial isolation, chokes, absorption, mushroom EBG.</w:t>
            </w:r>
          </w:p>
          <w:p>
            <w:pPr>
              <w:spacing w:after="0"/>
              <w:rPr>
                <w:sz w:val="16"/>
              </w:rPr>
            </w:pPr>
            <w:r>
              <w:rPr>
                <w:sz w:val="16"/>
              </w:rPr>
              <w:t>70dB is indicative average; isolation varies from around 55dB to more than 80dB</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TX/RX panel separation</w:t>
            </w: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236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TX Beam nulling /isolation in TX sub-band</w:t>
            </w:r>
          </w:p>
          <w:p>
            <w:pPr>
              <w:spacing w:after="0"/>
              <w:rPr>
                <w:sz w:val="16"/>
              </w:rPr>
            </w:pP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SI−beam</m:t>
                      </m:r>
                      <m:ctrlPr>
                        <w:rPr>
                          <w:rFonts w:ascii="Cambria Math" w:hAnsi="Cambria Math"/>
                          <w:i/>
                          <w:iCs/>
                          <w:sz w:val="16"/>
                        </w:rPr>
                      </m:ctrlPr>
                    </m:sub>
                  </m:sSub>
                  <m:ctrlPr>
                    <w:rPr>
                      <w:rFonts w:ascii="Cambria Math" w:hAnsi="Cambria Math"/>
                      <w:i/>
                      <w:iCs/>
                      <w:sz w:val="16"/>
                    </w:rPr>
                  </m:ctrlPr>
                </m:e>
              </m:d>
              <m:r>
                <m:rPr/>
                <w:rPr>
                  <w:rFonts w:ascii="Cambria Math" w:hAnsi="Cambria Math"/>
                  <w:sz w:val="16"/>
                </w:rPr>
                <m:t xml:space="preserve"> </m:t>
              </m:r>
            </m:oMath>
            <w:r>
              <w:rPr>
                <w:sz w:val="16"/>
              </w:rPr>
              <w:t xml:space="preserve">= </w:t>
            </w:r>
            <w:r>
              <w:rPr>
                <w:rFonts w:ascii="Cambria Math" w:hAnsi="Cambria Math" w:cs="Cambria Math"/>
                <w:sz w:val="16"/>
              </w:rPr>
              <w:t>④</w:t>
            </w:r>
            <w:r>
              <w:rPr>
                <w:sz w:val="16"/>
              </w:rPr>
              <w:t xml:space="preserve"> dBc</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0-5 dBc</w:t>
            </w:r>
          </w:p>
        </w:tc>
        <w:tc>
          <w:tcPr>
            <w:tcW w:w="4394"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10 dBc</w:t>
            </w:r>
          </w:p>
          <w:p>
            <w:pPr>
              <w:spacing w:after="0"/>
              <w:jc w:val="center"/>
              <w:rPr>
                <w:sz w:val="16"/>
              </w:rPr>
            </w:pPr>
            <w:r>
              <w:rPr>
                <w:sz w:val="16"/>
              </w:rPr>
              <w:t>Note that the TX beam nulling reduces the variation due to beam direction, and hence spatial isolation + TX nulling can be assumed to be 80dB for most directions.</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0</w:t>
            </w: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236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DL EIRP impact due to beam nulling in TX sub-band</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1 dB maximum</w:t>
            </w:r>
          </w:p>
        </w:tc>
        <w:tc>
          <w:tcPr>
            <w:tcW w:w="4394"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Up to 5dB EIRP loss, depending on beam direction</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N/A</w:t>
            </w: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236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trike/>
                <w:sz w:val="16"/>
              </w:rPr>
            </w:pPr>
            <w:r>
              <w:rPr>
                <w:sz w:val="16"/>
              </w:rPr>
              <w:t xml:space="preserve">Self-interference leakage in gNB RX subband due to non-ideal TX, measured at RX ant.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SI_leakage</m:t>
                      </m:r>
                      <m:ctrlPr>
                        <w:rPr>
                          <w:rFonts w:ascii="Cambria Math" w:hAnsi="Cambria Math"/>
                          <w:i/>
                          <w:iCs/>
                          <w:sz w:val="16"/>
                        </w:rPr>
                      </m:ctrlPr>
                    </m:sub>
                  </m:sSub>
                  <m:ctrlPr>
                    <w:rPr>
                      <w:rFonts w:ascii="Cambria Math" w:hAnsi="Cambria Math"/>
                      <w:i/>
                      <w:iCs/>
                      <w:sz w:val="16"/>
                    </w:rPr>
                  </m:ctrlPr>
                </m:e>
              </m:d>
            </m:oMath>
            <w:r>
              <w:rPr>
                <w:iCs/>
                <w:sz w:val="16"/>
              </w:rPr>
              <w:t xml:space="preserve"> </w:t>
            </w:r>
            <w:r>
              <w:rPr>
                <w:sz w:val="16"/>
              </w:rPr>
              <w:t xml:space="preserve"> (Note 1)</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-75 dBm/20 MHz</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-87 dBm</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-87 dBm</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- 87 dBm</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-90 dBm</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-101</w:t>
            </w: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944" w:type="dxa"/>
            <w:gridSpan w:val="2"/>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RF IC and other tech. (before LNA)</w:t>
            </w:r>
          </w:p>
        </w:tc>
        <w:tc>
          <w:tcPr>
            <w:tcW w:w="1417"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 xml:space="preserve">RF IC capability and other tech. in TX sub-band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SI−RFIC</m:t>
                      </m:r>
                      <m:ctrlPr>
                        <w:rPr>
                          <w:rFonts w:ascii="Cambria Math" w:hAnsi="Cambria Math"/>
                          <w:i/>
                          <w:iCs/>
                          <w:sz w:val="16"/>
                        </w:rPr>
                      </m:ctrlPr>
                    </m:sub>
                  </m:sSub>
                  <m:ctrlPr>
                    <w:rPr>
                      <w:rFonts w:ascii="Cambria Math" w:hAnsi="Cambria Math"/>
                      <w:i/>
                      <w:iCs/>
                      <w:sz w:val="16"/>
                    </w:rPr>
                  </m:ctrlPr>
                </m:e>
              </m:d>
            </m:oMath>
            <w:r>
              <w:rPr>
                <w:iCs/>
                <w:sz w:val="16"/>
              </w:rPr>
              <w:t xml:space="preserve"> = </w:t>
            </w:r>
            <w:r>
              <w:rPr>
                <w:rFonts w:ascii="Cambria Math" w:hAnsi="Cambria Math" w:cs="Cambria Math"/>
                <w:sz w:val="16"/>
              </w:rPr>
              <w:t>⑤</w:t>
            </w:r>
            <w:r>
              <w:rPr>
                <w:sz w:val="16"/>
              </w:rPr>
              <w:t xml:space="preserve"> dBc</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0 dBc</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20</w:t>
            </w: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944" w:type="dxa"/>
            <w:gridSpan w:val="2"/>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 xml:space="preserve">RF IC capability and other tech. in RX sub-band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SI−RFIC</m:t>
                      </m:r>
                      <m:ctrlPr>
                        <w:rPr>
                          <w:rFonts w:ascii="Cambria Math" w:hAnsi="Cambria Math"/>
                          <w:i/>
                          <w:iCs/>
                          <w:sz w:val="16"/>
                        </w:rPr>
                      </m:ctrlPr>
                    </m:sub>
                  </m:sSub>
                  <m:ctrlPr>
                    <w:rPr>
                      <w:rFonts w:ascii="Cambria Math" w:hAnsi="Cambria Math"/>
                      <w:i/>
                      <w:iCs/>
                      <w:sz w:val="16"/>
                    </w:rPr>
                  </m:ctrlPr>
                </m:e>
              </m:d>
            </m:oMath>
            <w:r>
              <w:rPr>
                <w:iCs/>
                <w:sz w:val="16"/>
              </w:rPr>
              <w:t xml:space="preserve"> = </w:t>
            </w:r>
            <w:r>
              <w:rPr>
                <w:rFonts w:ascii="Cambria Math" w:hAnsi="Cambria Math" w:cs="Cambria Math"/>
                <w:sz w:val="16"/>
              </w:rPr>
              <w:t>⑧</w:t>
            </w:r>
            <w:r>
              <w:rPr>
                <w:sz w:val="16"/>
              </w:rPr>
              <w:t xml:space="preserve"> dBc</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0 dBc</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0</w:t>
            </w: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944" w:type="dxa"/>
            <w:gridSpan w:val="2"/>
            <w:vMerge w:val="continue"/>
            <w:tcBorders>
              <w:left w:val="single" w:color="000000" w:sz="8" w:space="0"/>
              <w:right w:val="single" w:color="000000" w:sz="8" w:space="0"/>
            </w:tcBorders>
            <w:shd w:val="clear" w:color="auto" w:fill="auto"/>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RF IC techniques and other tech.</w:t>
            </w:r>
            <w:r>
              <w:rPr>
                <w:sz w:val="16"/>
              </w:rPr>
              <w:br w:type="textWrapping"/>
            </w:r>
            <w:r>
              <w:rPr>
                <w:sz w:val="16"/>
              </w:rPr>
              <w:t>(before LNA)</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None apply due to feasibility concerns (depends on the number of TRX)</w:t>
            </w:r>
          </w:p>
        </w:tc>
        <w:tc>
          <w:tcPr>
            <w:tcW w:w="4394"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None; see section 9.3.1.2.2 for analysis.</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Subband filtering</w:t>
            </w: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944" w:type="dxa"/>
            <w:gridSpan w:val="2"/>
            <w:vMerge w:val="continue"/>
            <w:tcBorders>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Impacts to RX sensitivity (due to e.g. insertion losses) due to RF IC or other techniques before LNA</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N/A dBc</w:t>
            </w:r>
          </w:p>
        </w:tc>
        <w:tc>
          <w:tcPr>
            <w:tcW w:w="4394"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&gt;=5dBc if e.g. filtering or analogue IC would be applied.</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236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 xml:space="preserve">Self-Interference signal in gNB TX subband, measured at the input of LNA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SI_TXSB</m:t>
                      </m:r>
                      <m:ctrlPr>
                        <w:rPr>
                          <w:rFonts w:ascii="Cambria Math" w:hAnsi="Cambria Math"/>
                          <w:i/>
                          <w:iCs/>
                          <w:sz w:val="16"/>
                        </w:rPr>
                      </m:ctrlPr>
                    </m:sub>
                  </m:sSub>
                  <m:ctrlPr>
                    <w:rPr>
                      <w:rFonts w:ascii="Cambria Math" w:hAnsi="Cambria Math"/>
                      <w:i/>
                      <w:iCs/>
                      <w:sz w:val="16"/>
                    </w:rPr>
                  </m:ctrlPr>
                </m:e>
              </m:d>
            </m:oMath>
            <w:r>
              <w:rPr>
                <w:iCs/>
                <w:sz w:val="16"/>
              </w:rPr>
              <w:t xml:space="preserve"> (Note 1)</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-24 dBm to -29 dBm depending on TX beam</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-42 dBm</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 -42 dBm</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 -42 dBm</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-45 dBm</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-50</w:t>
            </w: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944" w:type="dxa"/>
            <w:gridSpan w:val="2"/>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Blocker Suppression at RX</w:t>
            </w:r>
          </w:p>
          <w:p>
            <w:pPr>
              <w:spacing w:after="0"/>
              <w:rPr>
                <w:sz w:val="16"/>
              </w:rPr>
            </w:pPr>
          </w:p>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Frequency isolation capability</w:t>
            </w:r>
          </w:p>
          <w:p>
            <w:pPr>
              <w:spacing w:after="0"/>
              <w:rPr>
                <w:sz w:val="16"/>
              </w:rPr>
            </w:pPr>
            <m:oMath>
              <m:r>
                <m:rP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SI−frequency, RX</m:t>
                      </m:r>
                      <m:ctrlPr>
                        <w:rPr>
                          <w:rFonts w:ascii="Cambria Math" w:hAnsi="Cambria Math"/>
                          <w:i/>
                          <w:iCs/>
                          <w:sz w:val="16"/>
                        </w:rPr>
                      </m:ctrlPr>
                    </m:sub>
                  </m:sSub>
                  <m:ctrlPr>
                    <w:rPr>
                      <w:rFonts w:ascii="Cambria Math" w:hAnsi="Cambria Math"/>
                      <w:i/>
                      <w:sz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0 dBc</w:t>
            </w:r>
          </w:p>
        </w:tc>
        <w:tc>
          <w:tcPr>
            <w:tcW w:w="4394"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60</w:t>
            </w:r>
          </w:p>
        </w:tc>
      </w:tr>
      <w:tr>
        <w:tblPrEx>
          <w:tblCellMar>
            <w:top w:w="0" w:type="dxa"/>
            <w:left w:w="0" w:type="dxa"/>
            <w:bottom w:w="0" w:type="dxa"/>
            <w:right w:w="0" w:type="dxa"/>
          </w:tblCellMar>
        </w:tblPrEx>
        <w:trPr>
          <w:trHeight w:val="622"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944" w:type="dxa"/>
            <w:gridSpan w:val="2"/>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p>
        </w:tc>
        <w:tc>
          <w:tcPr>
            <w:tcW w:w="1417" w:type="dxa"/>
            <w:gridSpan w:val="2"/>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 xml:space="preserve">Frequency isolation techniques </w:t>
            </w:r>
          </w:p>
        </w:tc>
        <w:tc>
          <w:tcPr>
            <w:tcW w:w="1276" w:type="dxa"/>
            <w:tcBorders>
              <w:top w:val="single" w:color="000000" w:sz="8" w:space="0"/>
              <w:left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None apply due to feasibility concerns</w:t>
            </w:r>
          </w:p>
        </w:tc>
        <w:tc>
          <w:tcPr>
            <w:tcW w:w="4394" w:type="dxa"/>
            <w:gridSpan w:val="4"/>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Digital IC of TX. The impact of scattering / reflection in the environment has not been considered.</w:t>
            </w:r>
          </w:p>
          <w:p>
            <w:pPr>
              <w:spacing w:after="0"/>
              <w:jc w:val="center"/>
              <w:rPr>
                <w:sz w:val="16"/>
              </w:rPr>
            </w:pPr>
            <w:r>
              <w:rPr>
                <w:sz w:val="16"/>
              </w:rPr>
              <w:t xml:space="preserve">Digital baseband combining may improve self-interference suppression, at the cost of suppression of other interferers and RX beamforming gain. Reference scenarios are needed to assess the overall potential from RX baseband combining. </w:t>
            </w:r>
          </w:p>
          <w:p>
            <w:pPr>
              <w:spacing w:after="0"/>
              <w:jc w:val="center"/>
              <w:rPr>
                <w:sz w:val="16"/>
              </w:rPr>
            </w:pPr>
          </w:p>
        </w:tc>
        <w:tc>
          <w:tcPr>
            <w:tcW w:w="1134" w:type="dxa"/>
            <w:tcBorders>
              <w:top w:val="single" w:color="000000" w:sz="8" w:space="0"/>
              <w:left w:val="single" w:color="000000" w:sz="8" w:space="0"/>
              <w:right w:val="single" w:color="000000" w:sz="8" w:space="0"/>
            </w:tcBorders>
            <w:shd w:val="clear" w:color="auto" w:fill="auto"/>
            <w:vAlign w:val="center"/>
          </w:tcPr>
          <w:p>
            <w:pPr>
              <w:spacing w:after="0"/>
              <w:jc w:val="center"/>
              <w:rPr>
                <w:sz w:val="16"/>
              </w:rPr>
            </w:pPr>
            <w:r>
              <w:rPr>
                <w:sz w:val="16"/>
              </w:rPr>
              <w:t>Digital Filtering</w:t>
            </w:r>
          </w:p>
        </w:tc>
      </w:tr>
      <w:tr>
        <w:tblPrEx>
          <w:tblCellMar>
            <w:top w:w="0" w:type="dxa"/>
            <w:left w:w="0" w:type="dxa"/>
            <w:bottom w:w="0" w:type="dxa"/>
            <w:right w:w="0" w:type="dxa"/>
          </w:tblCellMar>
        </w:tblPrEx>
        <w:trPr>
          <w:trHeight w:val="309"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944" w:type="dxa"/>
            <w:gridSpan w:val="2"/>
            <w:vMerge w:val="continue"/>
            <w:tcBorders>
              <w:left w:val="single" w:color="000000" w:sz="8" w:space="0"/>
              <w:right w:val="single" w:color="000000" w:sz="8" w:space="0"/>
            </w:tcBorders>
            <w:shd w:val="clear" w:color="auto" w:fill="auto"/>
          </w:tcPr>
          <w:p>
            <w:pPr>
              <w:spacing w:after="0"/>
              <w:rPr>
                <w:sz w:val="16"/>
              </w:rPr>
            </w:pPr>
          </w:p>
        </w:tc>
        <w:tc>
          <w:tcPr>
            <w:tcW w:w="567" w:type="dxa"/>
            <w:vMerge w:val="restart"/>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tcPr>
          <w:p>
            <w:pPr>
              <w:spacing w:after="0"/>
              <w:rPr>
                <w:sz w:val="16"/>
              </w:rPr>
            </w:pPr>
            <w:r>
              <w:rPr>
                <w:sz w:val="16"/>
              </w:rPr>
              <w:t>RX IMD</w:t>
            </w:r>
          </w:p>
          <w:p>
            <w:pPr>
              <w:spacing w:after="0"/>
              <w:rPr>
                <w:sz w:val="16"/>
              </w:rPr>
            </w:pPr>
          </w:p>
          <w:p>
            <w:pPr>
              <w:spacing w:after="0"/>
              <w:rPr>
                <w:sz w:val="16"/>
              </w:rPr>
            </w:pPr>
          </w:p>
        </w:tc>
        <w:tc>
          <w:tcPr>
            <w:tcW w:w="850" w:type="dxa"/>
            <w:tcBorders>
              <w:top w:val="single" w:color="000000" w:sz="8" w:space="0"/>
              <w:left w:val="single" w:color="000000" w:sz="8" w:space="0"/>
              <w:bottom w:val="single" w:color="000000" w:sz="8" w:space="0"/>
              <w:right w:val="single" w:color="000000" w:sz="8" w:space="0"/>
            </w:tcBorders>
            <w:shd w:val="clear" w:color="auto" w:fill="auto"/>
          </w:tcPr>
          <w:p>
            <w:pPr>
              <w:spacing w:after="0"/>
              <w:rPr>
                <w:sz w:val="16"/>
              </w:rPr>
            </w:pPr>
            <w:r>
              <w:rPr>
                <w:sz w:val="16"/>
              </w:rPr>
              <w:t>Rx IIP3 capability (dBm)</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line="240" w:lineRule="auto"/>
              <w:jc w:val="center"/>
              <w:rPr>
                <w:rFonts w:eastAsia="Times New Roman" w:cs="Times New Roman"/>
                <w:color w:val="000000"/>
                <w:sz w:val="16"/>
                <w:szCs w:val="16"/>
              </w:rPr>
            </w:pPr>
            <w:r>
              <w:rPr>
                <w:rFonts w:eastAsia="Times New Roman" w:cs="Times New Roman"/>
                <w:color w:val="000000"/>
                <w:sz w:val="16"/>
                <w:szCs w:val="16"/>
              </w:rPr>
              <w:t>-10 dBm at maximum sensitivity;</w:t>
            </w:r>
          </w:p>
          <w:p>
            <w:pPr>
              <w:spacing w:after="0"/>
              <w:jc w:val="center"/>
              <w:rPr>
                <w:sz w:val="16"/>
              </w:rPr>
            </w:pPr>
            <w:r>
              <w:rPr>
                <w:rFonts w:eastAsia="Times New Roman" w:cs="Times New Roman"/>
                <w:color w:val="000000"/>
                <w:sz w:val="16"/>
                <w:szCs w:val="16"/>
              </w:rPr>
              <w:t>+10 dBm at maximum linearity (at NF penalty)</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-27.6 dBm</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jc w:val="center"/>
              <w:rPr>
                <w:sz w:val="16"/>
              </w:rPr>
            </w:pPr>
            <w:r>
              <w:rPr>
                <w:sz w:val="16"/>
              </w:rPr>
              <w:t>-17.6 dBm</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jc w:val="center"/>
              <w:rPr>
                <w:sz w:val="16"/>
              </w:rPr>
            </w:pPr>
            <w:r>
              <w:rPr>
                <w:sz w:val="16"/>
              </w:rPr>
              <w:t>-13 dBm</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-17.6 dBm</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-5</w:t>
            </w:r>
          </w:p>
        </w:tc>
      </w:tr>
      <w:tr>
        <w:tblPrEx>
          <w:tblCellMar>
            <w:top w:w="0" w:type="dxa"/>
            <w:left w:w="0" w:type="dxa"/>
            <w:bottom w:w="0" w:type="dxa"/>
            <w:right w:w="0" w:type="dxa"/>
          </w:tblCellMar>
        </w:tblPrEx>
        <w:trPr>
          <w:trHeight w:val="10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944" w:type="dxa"/>
            <w:gridSpan w:val="2"/>
            <w:vMerge w:val="continue"/>
            <w:tcBorders>
              <w:left w:val="single" w:color="000000" w:sz="8" w:space="0"/>
              <w:right w:val="single" w:color="000000" w:sz="8" w:space="0"/>
            </w:tcBorders>
            <w:shd w:val="clear" w:color="auto" w:fill="auto"/>
          </w:tcPr>
          <w:p>
            <w:pPr>
              <w:spacing w:after="0"/>
              <w:rPr>
                <w:sz w:val="16"/>
              </w:rPr>
            </w:pPr>
          </w:p>
        </w:tc>
        <w:tc>
          <w:tcPr>
            <w:tcW w:w="567" w:type="dxa"/>
            <w:vMerge w:val="continue"/>
            <w:tcBorders>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pPr>
              <w:spacing w:after="0"/>
              <w:rPr>
                <w:sz w:val="16"/>
              </w:rPr>
            </w:pPr>
          </w:p>
        </w:tc>
        <w:tc>
          <w:tcPr>
            <w:tcW w:w="850" w:type="dxa"/>
            <w:tcBorders>
              <w:top w:val="single" w:color="000000" w:sz="8" w:space="0"/>
              <w:left w:val="single" w:color="000000" w:sz="8" w:space="0"/>
              <w:bottom w:val="single" w:color="000000" w:sz="8" w:space="0"/>
              <w:right w:val="single" w:color="000000" w:sz="8" w:space="0"/>
            </w:tcBorders>
            <w:shd w:val="clear" w:color="auto" w:fill="auto"/>
          </w:tcPr>
          <w:p>
            <w:pPr>
              <w:spacing w:after="0"/>
              <w:rPr>
                <w:sz w:val="16"/>
              </w:rPr>
            </w:pPr>
            <w:r>
              <w:rPr>
                <w:sz w:val="16"/>
              </w:rPr>
              <w:t>Rx IM3 contribution (dBm)</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Negligible</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-70.8 dBm</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jc w:val="center"/>
              <w:rPr>
                <w:sz w:val="16"/>
              </w:rPr>
            </w:pPr>
            <w:r>
              <w:rPr>
                <w:sz w:val="16"/>
              </w:rPr>
              <w:t>-90.8 dBm</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shd w:val="clear" w:color="auto" w:fill="auto"/>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-140</w:t>
            </w: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944" w:type="dxa"/>
            <w:gridSpan w:val="2"/>
            <w:vMerge w:val="continue"/>
            <w:tcBorders>
              <w:left w:val="single" w:color="000000" w:sz="8" w:space="0"/>
              <w:bottom w:val="single" w:color="000000" w:sz="8" w:space="0"/>
              <w:right w:val="single" w:color="000000" w:sz="8" w:space="0"/>
            </w:tcBorders>
            <w:shd w:val="clear" w:color="auto" w:fill="auto"/>
          </w:tcPr>
          <w:p>
            <w:pPr>
              <w:spacing w:after="0"/>
              <w:rPr>
                <w:sz w:val="16"/>
              </w:rPr>
            </w:pPr>
          </w:p>
        </w:tc>
        <w:tc>
          <w:tcPr>
            <w:tcW w:w="567"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pPr>
              <w:spacing w:after="0"/>
              <w:rPr>
                <w:sz w:val="16"/>
              </w:rPr>
            </w:pPr>
            <w:r>
              <w:rPr>
                <w:sz w:val="16"/>
              </w:rPr>
              <w:t xml:space="preserve">Other RX </w:t>
            </w:r>
          </w:p>
        </w:tc>
        <w:tc>
          <w:tcPr>
            <w:tcW w:w="850" w:type="dxa"/>
            <w:tcBorders>
              <w:top w:val="single" w:color="000000" w:sz="8" w:space="0"/>
              <w:left w:val="single" w:color="000000" w:sz="8" w:space="0"/>
              <w:bottom w:val="single" w:color="000000" w:sz="8" w:space="0"/>
              <w:right w:val="single" w:color="000000" w:sz="8" w:space="0"/>
            </w:tcBorders>
            <w:shd w:val="clear" w:color="auto" w:fill="auto"/>
          </w:tcPr>
          <w:p>
            <w:pPr>
              <w:spacing w:after="0"/>
              <w:rPr>
                <w:sz w:val="16"/>
              </w:rPr>
            </w:pPr>
            <w:r>
              <w:rPr>
                <w:sz w:val="16"/>
              </w:rPr>
              <w:t>Any other RX impacts if significant (e.g. ADC noise, phase noise etc.)</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Negligible</w:t>
            </w:r>
          </w:p>
        </w:tc>
        <w:tc>
          <w:tcPr>
            <w:tcW w:w="4394"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No significant issues for medium range BS power level other than mentioned above</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Marginal</w:t>
            </w: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236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 xml:space="preserve">Self-Interference signal in gNB RX subband caused by non-ideal RX selectivity, gain-normalized </w:t>
            </w:r>
            <w:r>
              <w:rPr>
                <w:sz w:val="16"/>
              </w:rPr>
              <w:br w:type="textWrapping"/>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SI_Selectivity</m:t>
                      </m:r>
                      <m:ctrlPr>
                        <w:rPr>
                          <w:rFonts w:ascii="Cambria Math" w:hAnsi="Cambria Math"/>
                          <w:i/>
                          <w:iCs/>
                          <w:sz w:val="16"/>
                        </w:rPr>
                      </m:ctrlPr>
                    </m:sub>
                  </m:sSub>
                  <m:ctrlPr>
                    <w:rPr>
                      <w:rFonts w:ascii="Cambria Math" w:hAnsi="Cambria Math"/>
                      <w:i/>
                      <w:iCs/>
                      <w:sz w:val="16"/>
                    </w:rPr>
                  </m:ctrlPr>
                </m:e>
              </m:d>
            </m:oMath>
            <w:r>
              <w:rPr>
                <w:sz w:val="16"/>
              </w:rPr>
              <w:t>(Note 1, 2)</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-75 to -70 dBm/20MHz (at 41 dBc ACS)</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-70.8 dBm</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jc w:val="center"/>
              <w:rPr>
                <w:sz w:val="16"/>
              </w:rPr>
            </w:pPr>
            <w:r>
              <w:rPr>
                <w:sz w:val="16"/>
              </w:rPr>
              <w:t>-90.8 dBm</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-110</w:t>
            </w: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236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RX Beam nulling /isolation in RX sub-band</w:t>
            </w:r>
          </w:p>
          <w:p>
            <w:pPr>
              <w:spacing w:after="0"/>
              <w:rPr>
                <w:sz w:val="16"/>
              </w:rPr>
            </w:pP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SI−beam</m:t>
                      </m:r>
                      <m:ctrlPr>
                        <w:rPr>
                          <w:rFonts w:ascii="Cambria Math" w:hAnsi="Cambria Math"/>
                          <w:i/>
                          <w:iCs/>
                          <w:sz w:val="16"/>
                        </w:rPr>
                      </m:ctrlPr>
                    </m:sub>
                  </m:sSub>
                  <m:ctrlPr>
                    <w:rPr>
                      <w:rFonts w:ascii="Cambria Math" w:hAnsi="Cambria Math"/>
                      <w:i/>
                      <w:iCs/>
                      <w:sz w:val="16"/>
                    </w:rPr>
                  </m:ctrlPr>
                </m:e>
              </m:d>
              <m:r>
                <m:rPr/>
                <w:rPr>
                  <w:rFonts w:ascii="Cambria Math" w:hAnsi="Cambria Math"/>
                  <w:sz w:val="16"/>
                </w:rPr>
                <m:t xml:space="preserve"> </m:t>
              </m:r>
            </m:oMath>
            <w:r>
              <w:rPr>
                <w:sz w:val="16"/>
              </w:rPr>
              <w:t xml:space="preserve">= </w:t>
            </w:r>
            <w:r>
              <w:rPr>
                <w:rFonts w:hint="eastAsia" w:ascii="Cambria Math" w:hAnsi="Cambria Math"/>
                <w:sz w:val="16"/>
                <w:lang w:eastAsia="ja-JP"/>
              </w:rPr>
              <w:t>⑨</w:t>
            </w:r>
            <w:r>
              <w:rPr>
                <w:sz w:val="16"/>
              </w:rPr>
              <w:t xml:space="preserve"> dBc</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0 dBc</w:t>
            </w:r>
          </w:p>
        </w:tc>
        <w:tc>
          <w:tcPr>
            <w:tcW w:w="4394"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0-10 dBc</w:t>
            </w:r>
          </w:p>
          <w:p>
            <w:pPr>
              <w:spacing w:after="0"/>
              <w:jc w:val="center"/>
              <w:rPr>
                <w:sz w:val="16"/>
              </w:rPr>
            </w:pPr>
            <w:r>
              <w:rPr>
                <w:sz w:val="16"/>
              </w:rPr>
              <w:t>RX beam nulling is in effect part of the digital baseband combining. See “frequency isolation techniques”</w:t>
            </w:r>
          </w:p>
          <w:p>
            <w:pPr>
              <w:spacing w:after="0"/>
              <w:rPr>
                <w:sz w:val="16"/>
              </w:rPr>
            </w:pP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0</w:t>
            </w: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236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RX sensitivity degradation caused by RX beam nulling</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0 dBc; should not assume further UL beamforming loss to maintain any UL gains</w:t>
            </w:r>
          </w:p>
        </w:tc>
        <w:tc>
          <w:tcPr>
            <w:tcW w:w="4394"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N/A</w:t>
            </w:r>
          </w:p>
        </w:tc>
      </w:tr>
      <w:tr>
        <w:tblPrEx>
          <w:tblCellMar>
            <w:top w:w="0" w:type="dxa"/>
            <w:left w:w="0" w:type="dxa"/>
            <w:bottom w:w="0" w:type="dxa"/>
            <w:right w:w="0" w:type="dxa"/>
          </w:tblCellMar>
        </w:tblPrEx>
        <w:trPr>
          <w:trHeight w:val="170" w:hRule="atLeast"/>
        </w:trPr>
        <w:tc>
          <w:tcPr>
            <w:tcW w:w="103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p>
        </w:tc>
        <w:tc>
          <w:tcPr>
            <w:tcW w:w="236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lang w:val="pt-BR"/>
              </w:rPr>
            </w:pPr>
            <w:r>
              <w:rPr>
                <w:sz w:val="16"/>
                <w:lang w:val="pt-BR"/>
              </w:rPr>
              <w:t xml:space="preserve">Digital IC </w:t>
            </w:r>
            <m:oMath>
              <m:r>
                <m:rP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m:t>
                      </m:r>
                      <m:r>
                        <m:rPr/>
                        <w:rPr>
                          <w:rFonts w:ascii="Cambria Math" w:hAnsi="Cambria Math"/>
                          <w:sz w:val="16"/>
                          <w:lang w:val="pt-BR"/>
                        </w:rPr>
                        <m:t>−</m:t>
                      </m:r>
                      <m:r>
                        <m:rPr/>
                        <w:rPr>
                          <w:rFonts w:ascii="Cambria Math" w:hAnsi="Cambria Math"/>
                          <w:sz w:val="16"/>
                        </w:rPr>
                        <m:t>digtial</m:t>
                      </m:r>
                      <m:ctrlPr>
                        <w:rPr>
                          <w:rFonts w:ascii="Cambria Math" w:hAnsi="Cambria Math"/>
                          <w:i/>
                          <w:iCs/>
                          <w:sz w:val="16"/>
                        </w:rPr>
                      </m:ctrlPr>
                    </m:sub>
                  </m:sSub>
                  <m:ctrlPr>
                    <w:rPr>
                      <w:rFonts w:ascii="Cambria Math" w:hAnsi="Cambria Math"/>
                      <w:i/>
                      <w:sz w:val="16"/>
                    </w:rPr>
                  </m:ctrlPr>
                </m:e>
              </m:d>
            </m:oMath>
            <w:r>
              <w:rPr>
                <w:sz w:val="16"/>
                <w:lang w:val="pt-BR"/>
              </w:rPr>
              <w:t xml:space="preserve"> = </w:t>
            </w:r>
            <w:r>
              <w:rPr>
                <w:rFonts w:ascii="Cambria Math" w:hAnsi="Cambria Math" w:cs="Cambria Math"/>
                <w:sz w:val="16"/>
                <w:lang w:val="pt-BR"/>
              </w:rPr>
              <w:t>⑦</w:t>
            </w:r>
            <w:r>
              <w:rPr>
                <w:sz w:val="16"/>
                <w:lang w:val="pt-BR"/>
              </w:rPr>
              <w:t xml:space="preserve"> dBc</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u w:val="single"/>
              </w:rPr>
              <w:t>0 – 5</w:t>
            </w:r>
            <w:r>
              <w:rPr>
                <w:rFonts w:eastAsia="Times New Roman" w:cs="Times New Roman"/>
                <w:color w:val="000000"/>
                <w:sz w:val="16"/>
                <w:szCs w:val="16"/>
              </w:rPr>
              <w:t xml:space="preserve"> dBc</w:t>
            </w:r>
            <w:r>
              <w:rPr>
                <w:rFonts w:eastAsia="Times New Roman" w:cs="Times New Roman"/>
                <w:color w:val="D13438"/>
                <w:sz w:val="16"/>
                <w:szCs w:val="16"/>
                <w:u w:val="single"/>
              </w:rPr>
              <w:t> </w:t>
            </w:r>
            <w:r>
              <w:rPr>
                <w:rFonts w:eastAsia="Times New Roman" w:cs="Times New Roman"/>
                <w:color w:val="000000"/>
                <w:sz w:val="16"/>
                <w:szCs w:val="16"/>
              </w:rPr>
              <w:t>  (Improved linearization could provide here additional 5dB. Digital IC depends on the implementation)</w:t>
            </w:r>
          </w:p>
        </w:tc>
        <w:tc>
          <w:tcPr>
            <w:tcW w:w="4394"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10-15 dBc (Transmitter)</w:t>
            </w:r>
          </w:p>
          <w:p>
            <w:pPr>
              <w:spacing w:after="0"/>
              <w:rPr>
                <w:sz w:val="16"/>
              </w:rPr>
            </w:pPr>
            <w:r>
              <w:rPr>
                <w:sz w:val="16"/>
              </w:rPr>
              <w:t> </w:t>
            </w:r>
          </w:p>
          <w:p>
            <w:pPr>
              <w:spacing w:after="0"/>
              <w:jc w:val="center"/>
              <w:rPr>
                <w:sz w:val="16"/>
              </w:rPr>
            </w:pPr>
            <w:r>
              <w:rPr>
                <w:sz w:val="16"/>
              </w:rPr>
              <w:t> </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20</w:t>
            </w:r>
          </w:p>
        </w:tc>
      </w:tr>
      <w:tr>
        <w:tblPrEx>
          <w:tblCellMar>
            <w:top w:w="0" w:type="dxa"/>
            <w:left w:w="0" w:type="dxa"/>
            <w:bottom w:w="0" w:type="dxa"/>
            <w:right w:w="0" w:type="dxa"/>
          </w:tblCellMar>
        </w:tblPrEx>
        <w:trPr>
          <w:trHeight w:val="170" w:hRule="atLeast"/>
        </w:trPr>
        <w:tc>
          <w:tcPr>
            <w:tcW w:w="3392" w:type="dxa"/>
            <w:gridSpan w:val="5"/>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 xml:space="preserve">Overall </w:t>
            </w:r>
            <w:r>
              <w:rPr>
                <w:sz w:val="16"/>
                <w:szCs w:val="16"/>
              </w:rPr>
              <w:t xml:space="preserve">RSIC capability </w:t>
            </w:r>
            <m:oMath>
              <m:r>
                <m:rPr/>
                <w:rPr>
                  <w:rFonts w:ascii="Cambria Math" w:hAnsi="Cambria Math"/>
                  <w:sz w:val="16"/>
                  <w:szCs w:val="16"/>
                </w:rPr>
                <m:t>dB</m:t>
              </m:r>
              <m:d>
                <m:dPr>
                  <m:ctrlPr>
                    <w:rPr>
                      <w:rFonts w:ascii="Cambria Math" w:hAnsi="Cambria Math"/>
                      <w:i/>
                      <w:sz w:val="16"/>
                      <w:szCs w:val="16"/>
                    </w:rPr>
                  </m:ctrlPr>
                </m:dPr>
                <m:e>
                  <m:r>
                    <m:rPr/>
                    <w:rPr>
                      <w:rFonts w:ascii="Cambria Math" w:hAnsi="Cambria Math"/>
                      <w:sz w:val="16"/>
                      <w:szCs w:val="16"/>
                    </w:rPr>
                    <m:t>RSIC</m:t>
                  </m:r>
                  <m:ctrlPr>
                    <w:rPr>
                      <w:rFonts w:ascii="Cambria Math" w:hAnsi="Cambria Math"/>
                      <w:i/>
                      <w:sz w:val="16"/>
                      <w:szCs w:val="16"/>
                    </w:rPr>
                  </m:ctrlPr>
                </m:e>
              </m:d>
            </m:oMath>
            <w:r>
              <w:rPr>
                <w:sz w:val="16"/>
                <w:szCs w:val="16"/>
              </w:rPr>
              <w:t xml:space="preserve"> (Note 1)</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themeColor="text1"/>
                <w:sz w:val="16"/>
                <w:szCs w:val="16"/>
                <w14:textFill>
                  <w14:solidFill>
                    <w14:schemeClr w14:val="tx1"/>
                  </w14:solidFill>
                </w14:textFill>
              </w:rPr>
              <w:t>103 dBc to 108 dBc</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109 dBc</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128-138 dBc</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rPr>
                <w:sz w:val="16"/>
              </w:rPr>
            </w:pPr>
            <w:r>
              <w:rPr>
                <w:sz w:val="16"/>
              </w:rPr>
              <w:t xml:space="preserve">  135 dBc</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rPr>
                <w:sz w:val="16"/>
              </w:rPr>
            </w:pPr>
            <w:r>
              <w:rPr>
                <w:sz w:val="16"/>
              </w:rPr>
              <w:t xml:space="preserve">  134 dBc</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130.5</w:t>
            </w:r>
          </w:p>
        </w:tc>
      </w:tr>
      <w:tr>
        <w:tblPrEx>
          <w:tblCellMar>
            <w:top w:w="0" w:type="dxa"/>
            <w:left w:w="0" w:type="dxa"/>
            <w:bottom w:w="0" w:type="dxa"/>
            <w:right w:w="0" w:type="dxa"/>
          </w:tblCellMar>
        </w:tblPrEx>
        <w:trPr>
          <w:trHeight w:val="170" w:hRule="atLeast"/>
        </w:trPr>
        <w:tc>
          <w:tcPr>
            <w:tcW w:w="3392" w:type="dxa"/>
            <w:gridSpan w:val="5"/>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 xml:space="preserve">Noise floor </w:t>
            </w:r>
            <w:r>
              <w:rPr>
                <w:rFonts w:ascii="Cambria Math" w:hAnsi="Cambria Math" w:cs="Cambria Math"/>
                <w:sz w:val="16"/>
              </w:rPr>
              <w:t>⑩</w:t>
            </w:r>
            <w:r>
              <w:rPr>
                <w:sz w:val="16"/>
              </w:rPr>
              <w:t>dBm</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u w:val="single"/>
              </w:rPr>
              <w:t>-92</w:t>
            </w:r>
            <w:r>
              <w:rPr>
                <w:rFonts w:eastAsia="Times New Roman" w:cs="Times New Roman"/>
                <w:color w:val="000000"/>
                <w:sz w:val="16"/>
                <w:szCs w:val="16"/>
              </w:rPr>
              <w:t xml:space="preserve"> dBm/CBW (20 MHz)</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-90 dBm/CBW</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jc w:val="center"/>
              <w:rPr>
                <w:sz w:val="16"/>
              </w:rPr>
            </w:pPr>
            <w:r>
              <w:rPr>
                <w:sz w:val="16"/>
              </w:rPr>
              <w:t>-90 dBm/CBW</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jc w:val="center"/>
              <w:rPr>
                <w:sz w:val="16"/>
              </w:rPr>
            </w:pPr>
            <w:r>
              <w:rPr>
                <w:sz w:val="16"/>
              </w:rPr>
              <w:t>-90 dBm/CBW</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-90 dBm/CBW</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-91.0</w:t>
            </w:r>
          </w:p>
        </w:tc>
      </w:tr>
      <w:tr>
        <w:tblPrEx>
          <w:tblCellMar>
            <w:top w:w="0" w:type="dxa"/>
            <w:left w:w="0" w:type="dxa"/>
            <w:bottom w:w="0" w:type="dxa"/>
            <w:right w:w="0" w:type="dxa"/>
          </w:tblCellMar>
        </w:tblPrEx>
        <w:trPr>
          <w:trHeight w:val="170" w:hRule="atLeast"/>
        </w:trPr>
        <w:tc>
          <w:tcPr>
            <w:tcW w:w="3392" w:type="dxa"/>
            <w:gridSpan w:val="5"/>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Residual Interference budget with 1 dB desens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-98 dBm</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-96 dBm</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jc w:val="center"/>
              <w:rPr>
                <w:sz w:val="16"/>
              </w:rPr>
            </w:pPr>
            <w:r>
              <w:rPr>
                <w:sz w:val="16"/>
              </w:rPr>
              <w:t>-96 dBm</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jc w:val="center"/>
              <w:rPr>
                <w:sz w:val="16"/>
              </w:rPr>
            </w:pPr>
            <w:r>
              <w:rPr>
                <w:sz w:val="16"/>
              </w:rPr>
              <w:t>-96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pPr>
              <w:spacing w:after="0"/>
              <w:jc w:val="center"/>
              <w:rPr>
                <w:sz w:val="16"/>
              </w:rPr>
            </w:pPr>
            <w:r>
              <w:rPr>
                <w:sz w:val="16"/>
              </w:rPr>
              <w:t>-96 dBm</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-97.0</w:t>
            </w:r>
          </w:p>
        </w:tc>
      </w:tr>
      <w:tr>
        <w:tblPrEx>
          <w:tblCellMar>
            <w:top w:w="0" w:type="dxa"/>
            <w:left w:w="0" w:type="dxa"/>
            <w:bottom w:w="0" w:type="dxa"/>
            <w:right w:w="0" w:type="dxa"/>
          </w:tblCellMar>
        </w:tblPrEx>
        <w:trPr>
          <w:trHeight w:val="170" w:hRule="atLeast"/>
        </w:trPr>
        <w:tc>
          <w:tcPr>
            <w:tcW w:w="3392" w:type="dxa"/>
            <w:gridSpan w:val="5"/>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r>
              <w:rPr>
                <w:sz w:val="16"/>
              </w:rPr>
              <w:t>dBc)</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134 dBc</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134 dBc</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jc w:val="center"/>
              <w:rPr>
                <w:sz w:val="16"/>
              </w:rPr>
            </w:pPr>
            <w:r>
              <w:rPr>
                <w:sz w:val="16"/>
              </w:rPr>
              <w:t>134 dBc</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spacing w:after="0"/>
              <w:jc w:val="center"/>
              <w:rPr>
                <w:sz w:val="16"/>
              </w:rPr>
            </w:pPr>
            <w:r>
              <w:rPr>
                <w:sz w:val="16"/>
              </w:rPr>
              <w:t>134 dBc</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131 dBc</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sz w:val="16"/>
              </w:rPr>
              <w:t>127.0</w:t>
            </w:r>
          </w:p>
        </w:tc>
      </w:tr>
      <w:tr>
        <w:tblPrEx>
          <w:tblCellMar>
            <w:top w:w="0" w:type="dxa"/>
            <w:left w:w="0" w:type="dxa"/>
            <w:bottom w:w="0" w:type="dxa"/>
            <w:right w:w="0" w:type="dxa"/>
          </w:tblCellMar>
        </w:tblPrEx>
        <w:trPr>
          <w:trHeight w:val="170" w:hRule="atLeast"/>
        </w:trPr>
        <w:tc>
          <w:tcPr>
            <w:tcW w:w="3392" w:type="dxa"/>
            <w:gridSpan w:val="5"/>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spacing w:after="0"/>
              <w:rPr>
                <w:sz w:val="16"/>
              </w:rPr>
            </w:pPr>
            <w:r>
              <w:rPr>
                <w:sz w:val="18"/>
              </w:rPr>
              <w:t>SBFD configuration</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DUD (40/20/40 MHz)</w:t>
            </w:r>
          </w:p>
        </w:tc>
        <w:tc>
          <w:tcPr>
            <w:tcW w:w="4394"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40-20-40</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p>
        </w:tc>
      </w:tr>
      <w:tr>
        <w:tblPrEx>
          <w:tblCellMar>
            <w:top w:w="0" w:type="dxa"/>
            <w:left w:w="0" w:type="dxa"/>
            <w:bottom w:w="0" w:type="dxa"/>
            <w:right w:w="0" w:type="dxa"/>
          </w:tblCellMar>
        </w:tblPrEx>
        <w:trPr>
          <w:trHeight w:val="170" w:hRule="atLeast"/>
        </w:trPr>
        <w:tc>
          <w:tcPr>
            <w:tcW w:w="3392" w:type="dxa"/>
            <w:gridSpan w:val="5"/>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spacing w:after="0"/>
              <w:rPr>
                <w:sz w:val="16"/>
              </w:rPr>
            </w:pPr>
            <w:r>
              <w:rPr>
                <w:sz w:val="18"/>
              </w:rPr>
              <w:t>Guardband assumption (if exist)</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r>
              <w:rPr>
                <w:rFonts w:eastAsia="Times New Roman" w:cs="Times New Roman"/>
                <w:color w:val="000000"/>
                <w:sz w:val="16"/>
                <w:szCs w:val="16"/>
              </w:rPr>
              <w:t>5 RB (1.8 MHz)</w:t>
            </w:r>
          </w:p>
        </w:tc>
        <w:tc>
          <w:tcPr>
            <w:tcW w:w="4394"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5 PRB</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p>
        </w:tc>
      </w:tr>
      <w:tr>
        <w:tblPrEx>
          <w:tblCellMar>
            <w:top w:w="0" w:type="dxa"/>
            <w:left w:w="0" w:type="dxa"/>
            <w:bottom w:w="0" w:type="dxa"/>
            <w:right w:w="0" w:type="dxa"/>
          </w:tblCellMar>
        </w:tblPrEx>
        <w:trPr>
          <w:trHeight w:val="170" w:hRule="atLeast"/>
        </w:trPr>
        <w:tc>
          <w:tcPr>
            <w:tcW w:w="3392" w:type="dxa"/>
            <w:gridSpan w:val="5"/>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spacing w:after="0"/>
              <w:rPr>
                <w:sz w:val="16"/>
              </w:rPr>
            </w:pPr>
            <w:r>
              <w:rPr>
                <w:sz w:val="18"/>
              </w:rPr>
              <w:t>bandwidth over which suppression is achieved</w:t>
            </w:r>
          </w:p>
        </w:tc>
        <w:tc>
          <w:tcPr>
            <w:tcW w:w="1276"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p>
        </w:tc>
        <w:tc>
          <w:tcPr>
            <w:tcW w:w="4394"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r>
              <w:rPr>
                <w:sz w:val="16"/>
              </w:rPr>
              <w:t>&lt;300MHz</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p>
        </w:tc>
      </w:tr>
      <w:tr>
        <w:tblPrEx>
          <w:tblCellMar>
            <w:top w:w="0" w:type="dxa"/>
            <w:left w:w="0" w:type="dxa"/>
            <w:bottom w:w="0" w:type="dxa"/>
            <w:right w:w="0" w:type="dxa"/>
          </w:tblCellMar>
        </w:tblPrEx>
        <w:trPr>
          <w:trHeight w:val="170" w:hRule="atLeast"/>
        </w:trPr>
        <w:tc>
          <w:tcPr>
            <w:tcW w:w="3392" w:type="dxa"/>
            <w:gridSpan w:val="5"/>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spacing w:after="0"/>
              <w:rPr>
                <w:sz w:val="16"/>
              </w:rPr>
            </w:pPr>
            <w:r>
              <w:rPr>
                <w:sz w:val="18"/>
              </w:rPr>
              <w:t>Others</w:t>
            </w:r>
          </w:p>
        </w:tc>
        <w:tc>
          <w:tcPr>
            <w:tcW w:w="1276" w:type="dxa"/>
            <w:tcBorders>
              <w:top w:val="single" w:color="000000" w:sz="8" w:space="0"/>
              <w:left w:val="single" w:color="000000" w:sz="8" w:space="0"/>
              <w:bottom w:val="single" w:color="000000" w:sz="8" w:space="0"/>
              <w:right w:val="single" w:color="000000" w:sz="8" w:space="0"/>
            </w:tcBorders>
            <w:shd w:val="clear" w:color="auto" w:fill="auto"/>
          </w:tcPr>
          <w:p>
            <w:pPr>
              <w:spacing w:after="0"/>
              <w:jc w:val="center"/>
              <w:rPr>
                <w:sz w:val="16"/>
              </w:rPr>
            </w:pPr>
          </w:p>
        </w:tc>
        <w:tc>
          <w:tcPr>
            <w:tcW w:w="4394"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p>
        </w:tc>
      </w:tr>
      <w:tr>
        <w:tblPrEx>
          <w:tblCellMar>
            <w:top w:w="0" w:type="dxa"/>
            <w:left w:w="0" w:type="dxa"/>
            <w:bottom w:w="0" w:type="dxa"/>
            <w:right w:w="0" w:type="dxa"/>
          </w:tblCellMar>
        </w:tblPrEx>
        <w:trPr>
          <w:trHeight w:val="648" w:hRule="atLeast"/>
        </w:trPr>
        <w:tc>
          <w:tcPr>
            <w:tcW w:w="1275" w:type="dxa"/>
            <w:gridSpan w:val="2"/>
            <w:tcBorders>
              <w:top w:val="single" w:color="000000" w:sz="8" w:space="0"/>
              <w:left w:val="single" w:color="000000" w:sz="8" w:space="0"/>
              <w:bottom w:val="single" w:color="000000" w:sz="8" w:space="0"/>
              <w:right w:val="single" w:color="000000" w:sz="8" w:space="0"/>
            </w:tcBorders>
            <w:shd w:val="clear" w:color="auto" w:fill="auto"/>
          </w:tcPr>
          <w:p>
            <w:pPr>
              <w:spacing w:after="0"/>
              <w:rPr>
                <w:sz w:val="16"/>
              </w:rPr>
            </w:pPr>
          </w:p>
        </w:tc>
        <w:tc>
          <w:tcPr>
            <w:tcW w:w="7787" w:type="dxa"/>
            <w:gridSpan w:val="8"/>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spacing w:after="0"/>
              <w:rPr>
                <w:sz w:val="16"/>
              </w:rPr>
            </w:pPr>
            <w:r>
              <w:rPr>
                <w:sz w:val="16"/>
              </w:rPr>
              <w:t xml:space="preserve">Note 1: Relevant metrics are derived from other parameters for checking purpose. </w:t>
            </w:r>
          </w:p>
          <w:p>
            <w:pPr>
              <w:spacing w:after="0"/>
              <w:rPr>
                <w:sz w:val="16"/>
              </w:rPr>
            </w:pPr>
            <w:r>
              <w:rPr>
                <w:sz w:val="16"/>
              </w:rPr>
              <w:t xml:space="preserve">Note 2: The relevant metric is gain-normalized, with reference point assumed to be at RX antenna. </w:t>
            </w:r>
          </w:p>
          <w:p>
            <w:pPr>
              <w:spacing w:after="0"/>
              <w:rPr>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tc>
        <w:tc>
          <w:tcPr>
            <w:tcW w:w="1134" w:type="dxa"/>
            <w:tcBorders>
              <w:top w:val="single" w:color="000000" w:sz="8" w:space="0"/>
              <w:left w:val="single" w:color="000000" w:sz="8" w:space="0"/>
              <w:bottom w:val="single" w:color="000000" w:sz="8" w:space="0"/>
              <w:right w:val="single" w:color="000000" w:sz="8" w:space="0"/>
            </w:tcBorders>
            <w:shd w:val="clear" w:color="auto" w:fill="auto"/>
            <w:vAlign w:val="center"/>
          </w:tcPr>
          <w:p>
            <w:pPr>
              <w:spacing w:after="0"/>
              <w:jc w:val="center"/>
              <w:rPr>
                <w:sz w:val="16"/>
              </w:rPr>
            </w:pPr>
          </w:p>
        </w:tc>
      </w:tr>
    </w:tbl>
    <w:p>
      <w:pPr>
        <w:spacing w:after="180" w:line="240" w:lineRule="auto"/>
        <w:rPr>
          <w:rFonts w:eastAsia="等线" w:cs="Times New Roman"/>
          <w:iCs/>
          <w:color w:val="0000FF"/>
          <w:szCs w:val="20"/>
          <w:lang w:val="en-GB"/>
        </w:rPr>
      </w:pPr>
    </w:p>
    <w:p>
      <w:pPr>
        <w:keepNext/>
        <w:keepLines/>
        <w:overflowPunct w:val="0"/>
        <w:autoSpaceDE w:val="0"/>
        <w:autoSpaceDN w:val="0"/>
        <w:adjustRightInd w:val="0"/>
        <w:spacing w:before="120" w:after="180" w:line="240" w:lineRule="auto"/>
        <w:ind w:left="1418" w:hanging="1418"/>
        <w:textAlignment w:val="baseline"/>
        <w:outlineLvl w:val="3"/>
        <w:rPr>
          <w:rFonts w:ascii="Arial" w:hAnsi="Arial" w:eastAsia="Times New Roman" w:cs="Times New Roman"/>
          <w:sz w:val="24"/>
          <w:szCs w:val="20"/>
          <w:lang w:val="en-GB" w:eastAsia="ja-JP"/>
        </w:rPr>
      </w:pPr>
      <w:r>
        <w:rPr>
          <w:rFonts w:ascii="Arial" w:hAnsi="Arial" w:eastAsia="Times New Roman" w:cs="Times New Roman"/>
          <w:sz w:val="24"/>
          <w:szCs w:val="20"/>
          <w:lang w:val="en-GB" w:eastAsia="ja-JP"/>
        </w:rPr>
        <w:t>9.3.1.2</w:t>
      </w:r>
      <w:r>
        <w:rPr>
          <w:rFonts w:ascii="Arial" w:hAnsi="Arial" w:eastAsia="Times New Roman" w:cs="Times New Roman"/>
          <w:sz w:val="24"/>
          <w:szCs w:val="20"/>
          <w:lang w:val="en-GB" w:eastAsia="ja-JP"/>
        </w:rPr>
        <w:tab/>
      </w:r>
      <w:r>
        <w:rPr>
          <w:rFonts w:ascii="Arial" w:hAnsi="Arial" w:eastAsia="Times New Roman" w:cs="Times New Roman"/>
          <w:sz w:val="24"/>
          <w:szCs w:val="20"/>
          <w:lang w:val="en-GB" w:eastAsia="ja-JP"/>
        </w:rPr>
        <w:t>Feasibility study on self-interference</w:t>
      </w:r>
    </w:p>
    <w:p>
      <w:pPr>
        <w:spacing w:after="180" w:line="240" w:lineRule="auto"/>
        <w:rPr>
          <w:rFonts w:eastAsia="等线" w:cs="Times New Roman"/>
          <w:i/>
          <w:color w:val="0000FF"/>
          <w:szCs w:val="20"/>
          <w:lang w:val="en-GB"/>
        </w:rPr>
      </w:pPr>
      <w:r>
        <w:rPr>
          <w:rFonts w:eastAsia="等线" w:cs="Times New Roman"/>
          <w:i/>
          <w:color w:val="0000FF"/>
          <w:szCs w:val="20"/>
          <w:lang w:val="en-GB"/>
        </w:rPr>
        <w:t>Editor’s note: This section captures the feasibility study on self-interference based on individual companies’ analysis.</w:t>
      </w:r>
    </w:p>
    <w:p>
      <w:pPr>
        <w:keepNext/>
        <w:keepLines/>
        <w:overflowPunct w:val="0"/>
        <w:autoSpaceDE w:val="0"/>
        <w:autoSpaceDN w:val="0"/>
        <w:adjustRightInd w:val="0"/>
        <w:spacing w:before="120" w:after="180" w:line="240" w:lineRule="auto"/>
        <w:ind w:left="1701" w:hanging="1701"/>
        <w:textAlignment w:val="baseline"/>
        <w:outlineLvl w:val="4"/>
        <w:rPr>
          <w:rFonts w:ascii="Arial" w:hAnsi="Arial" w:eastAsia="MS Mincho" w:cs="Times New Roman"/>
          <w:sz w:val="22"/>
          <w:szCs w:val="20"/>
          <w:lang w:val="en-GB" w:eastAsia="ja-JP"/>
        </w:rPr>
      </w:pPr>
      <w:bookmarkStart w:id="27" w:name="_Toc139045006"/>
      <w:bookmarkStart w:id="28" w:name="_Toc60776763"/>
      <w:r>
        <w:rPr>
          <w:rFonts w:ascii="Arial" w:hAnsi="Arial" w:eastAsia="MS Mincho" w:cs="Times New Roman"/>
          <w:sz w:val="22"/>
          <w:szCs w:val="20"/>
          <w:lang w:val="en-GB" w:eastAsia="ja-JP"/>
        </w:rPr>
        <w:t>9.3.1.2.1</w:t>
      </w:r>
      <w:r>
        <w:rPr>
          <w:rFonts w:ascii="Arial" w:hAnsi="Arial" w:eastAsia="MS Mincho" w:cs="Times New Roman"/>
          <w:sz w:val="22"/>
          <w:szCs w:val="20"/>
          <w:lang w:val="en-GB" w:eastAsia="ja-JP"/>
        </w:rPr>
        <w:tab/>
      </w:r>
      <w:bookmarkEnd w:id="27"/>
      <w:bookmarkEnd w:id="28"/>
      <w:r>
        <w:rPr>
          <w:rFonts w:ascii="Arial" w:hAnsi="Arial" w:eastAsia="MS Mincho" w:cs="Times New Roman"/>
          <w:sz w:val="22"/>
          <w:szCs w:val="20"/>
          <w:lang w:val="en-GB" w:eastAsia="ja-JP"/>
        </w:rPr>
        <w:t>Nokia, Nokia Shanghai Bell</w:t>
      </w:r>
    </w:p>
    <w:p>
      <w:pPr>
        <w:spacing w:after="180" w:line="240" w:lineRule="auto"/>
        <w:rPr>
          <w:rFonts w:eastAsia="Times New Roman" w:cs="Times New Roman"/>
          <w:szCs w:val="20"/>
          <w:lang w:val="en-GB"/>
        </w:rPr>
      </w:pPr>
      <w:r>
        <w:rPr>
          <w:rFonts w:eastAsia="Times New Roman" w:cs="Times New Roman"/>
          <w:szCs w:val="20"/>
          <w:lang w:val="en-GB"/>
        </w:rPr>
        <w:t xml:space="preserve">Table 9.3.1.1-1 presents the company’s view on the self-interference mitigation analysis for a medium range base station with 36 dBm total output power. The assumptions and corresponding justification are presented below with focus on the main differences with respect to the wide-area analysis in </w:t>
      </w:r>
      <w:r>
        <w:rPr>
          <w:rFonts w:eastAsia="Times New Roman" w:cs="Times New Roman"/>
          <w:szCs w:val="20"/>
        </w:rPr>
        <w:t>Section 9.2.1.2.6</w:t>
      </w:r>
      <w:r>
        <w:rPr>
          <w:rFonts w:eastAsia="Times New Roman" w:cs="Times New Roman"/>
          <w:szCs w:val="20"/>
          <w:lang w:val="en-GB"/>
        </w:rPr>
        <w:t>.</w:t>
      </w:r>
    </w:p>
    <w:p>
      <w:pPr>
        <w:rPr>
          <w:u w:val="single"/>
          <w:lang w:val="en-GB"/>
        </w:rPr>
      </w:pPr>
      <w:r>
        <w:rPr>
          <w:u w:val="single"/>
          <w:lang w:val="en-GB"/>
        </w:rPr>
        <w:t>Spatial isolation</w:t>
      </w:r>
    </w:p>
    <w:p>
      <w:pPr>
        <w:spacing w:line="240" w:lineRule="auto"/>
        <w:rPr>
          <w:rFonts w:eastAsia="Times New Roman" w:cs="Times New Roman"/>
          <w:szCs w:val="20"/>
        </w:rPr>
      </w:pPr>
      <w:r>
        <w:rPr>
          <w:rFonts w:eastAsia="Times New Roman" w:cs="Times New Roman"/>
          <w:szCs w:val="20"/>
        </w:rPr>
        <w:t>The same techniques to achieve spatial isolation in FR1 wide-area base stations can be applied to medium-range base stations as well. Nevertheless, the following differences should be noted:</w:t>
      </w:r>
    </w:p>
    <w:p>
      <w:pPr>
        <w:pStyle w:val="161"/>
        <w:numPr>
          <w:ilvl w:val="0"/>
          <w:numId w:val="48"/>
        </w:numPr>
        <w:spacing w:line="240" w:lineRule="auto"/>
        <w:rPr>
          <w:rFonts w:eastAsia="Times New Roman" w:cs="Times New Roman"/>
          <w:szCs w:val="20"/>
        </w:rPr>
      </w:pPr>
      <w:r>
        <w:rPr>
          <w:rFonts w:eastAsia="Times New Roman" w:cs="Times New Roman"/>
          <w:szCs w:val="20"/>
        </w:rPr>
        <w:t xml:space="preserve">Medium range BS have typically smaller form-factor than the wide-area BS, e.g. down to 30x30x10 cm. The absolute physical separation between Tx and Rx panels needs to be smaller than for wide-area BS to keep the relative increase of the BS enclosure to a reasonable level. </w:t>
      </w:r>
    </w:p>
    <w:p>
      <w:pPr>
        <w:pStyle w:val="161"/>
        <w:numPr>
          <w:ilvl w:val="0"/>
          <w:numId w:val="48"/>
        </w:numPr>
        <w:spacing w:line="240" w:lineRule="auto"/>
        <w:rPr>
          <w:rFonts w:eastAsia="Times New Roman" w:cs="Times New Roman"/>
          <w:szCs w:val="20"/>
        </w:rPr>
      </w:pPr>
      <w:r>
        <w:rPr>
          <w:rFonts w:eastAsia="Times New Roman" w:cs="Times New Roman"/>
          <w:szCs w:val="20"/>
        </w:rPr>
        <w:t>Medium range base stations may have a lower number of TRXs as compared to wide-area base stations. This could result in higher coupling per Rx chain.</w:t>
      </w:r>
    </w:p>
    <w:p>
      <w:pPr>
        <w:spacing w:line="240" w:lineRule="auto"/>
        <w:rPr>
          <w:rFonts w:ascii="Calibri" w:hAnsi="Calibri" w:eastAsia="Times New Roman" w:cs="Calibri"/>
          <w:sz w:val="22"/>
        </w:rPr>
      </w:pPr>
      <w:r>
        <w:rPr>
          <w:rFonts w:eastAsia="Times New Roman" w:cs="Times New Roman"/>
          <w:szCs w:val="20"/>
        </w:rPr>
        <w:t xml:space="preserve">Considering these two aspects, 60 dBc of spatial isolation is considered. </w:t>
      </w:r>
    </w:p>
    <w:p>
      <w:pPr>
        <w:rPr>
          <w:u w:val="single"/>
          <w:lang w:val="en-GB"/>
        </w:rPr>
      </w:pPr>
      <w:r>
        <w:rPr>
          <w:u w:val="single"/>
          <w:lang w:val="en-GB"/>
        </w:rPr>
        <w:t>TX Beam nulling / isolation in TX sub-band</w:t>
      </w:r>
    </w:p>
    <w:p>
      <w:pPr>
        <w:spacing w:line="240" w:lineRule="auto"/>
        <w:textAlignment w:val="center"/>
        <w:rPr>
          <w:sz w:val="22"/>
        </w:rPr>
      </w:pPr>
      <w:r>
        <w:rPr>
          <w:rFonts w:eastAsia="Times New Roman" w:cs="Times New Roman"/>
          <w:szCs w:val="20"/>
        </w:rPr>
        <w:t>With only a relatively low number of TRXs, the potential of Tx beam nulling techniques is reduced. Only 0-5 dBc is considered, under the assumption of at most 1 dB of EIRP loss.</w:t>
      </w:r>
    </w:p>
    <w:p>
      <w:pPr>
        <w:rPr>
          <w:u w:val="single"/>
          <w:lang w:val="en-GB"/>
        </w:rPr>
      </w:pPr>
      <w:r>
        <w:rPr>
          <w:u w:val="single"/>
          <w:lang w:val="en-GB"/>
        </w:rPr>
        <w:t>RF IC and other tech. (before LNA)</w:t>
      </w:r>
    </w:p>
    <w:p>
      <w:pPr>
        <w:spacing w:line="240" w:lineRule="auto"/>
        <w:textAlignment w:val="center"/>
        <w:rPr>
          <w:rFonts w:ascii="Calibri" w:hAnsi="Calibri" w:eastAsia="Times New Roman" w:cs="Calibri"/>
          <w:sz w:val="22"/>
        </w:rPr>
      </w:pPr>
      <w:r>
        <w:rPr>
          <w:rFonts w:eastAsia="Times New Roman" w:cs="Times New Roman"/>
          <w:szCs w:val="20"/>
        </w:rPr>
        <w:t xml:space="preserve">If the number of TRX is significantly lowered compared to mMIMO, there is a possibility for RF IC to be feasible. However, this all depends on the implementation. </w:t>
      </w:r>
    </w:p>
    <w:p>
      <w:pPr>
        <w:rPr>
          <w:u w:val="single"/>
          <w:lang w:val="en-GB"/>
        </w:rPr>
      </w:pPr>
      <w:r>
        <w:rPr>
          <w:u w:val="single"/>
          <w:lang w:val="en-GB"/>
        </w:rPr>
        <w:t>Frequency isolation at RX</w:t>
      </w:r>
    </w:p>
    <w:p>
      <w:pPr>
        <w:tabs>
          <w:tab w:val="left" w:pos="0"/>
        </w:tabs>
        <w:spacing w:after="0" w:line="240" w:lineRule="auto"/>
        <w:textAlignment w:val="center"/>
        <w:rPr>
          <w:rFonts w:eastAsia="Times New Roman" w:cs="Times New Roman"/>
          <w:szCs w:val="20"/>
        </w:rPr>
      </w:pPr>
      <w:r>
        <w:rPr>
          <w:szCs w:val="20"/>
        </w:rPr>
        <w:t xml:space="preserve">This all depends on the implementation. </w:t>
      </w:r>
    </w:p>
    <w:p>
      <w:pPr>
        <w:pStyle w:val="82"/>
        <w:spacing w:before="0" w:beforeAutospacing="0" w:after="160" w:afterAutospacing="0"/>
        <w:rPr>
          <w:sz w:val="20"/>
          <w:szCs w:val="20"/>
        </w:rPr>
      </w:pPr>
    </w:p>
    <w:p>
      <w:pPr>
        <w:rPr>
          <w:u w:val="single"/>
          <w:lang w:val="en-GB"/>
        </w:rPr>
      </w:pPr>
      <w:r>
        <w:rPr>
          <w:u w:val="single"/>
          <w:lang w:val="en-GB"/>
        </w:rPr>
        <w:t>Digital IC</w:t>
      </w:r>
    </w:p>
    <w:p>
      <w:pPr>
        <w:ind w:right="-22"/>
      </w:pPr>
      <w:r>
        <w:rPr>
          <w:rFonts w:eastAsia="Times New Roman" w:cs="Times New Roman"/>
          <w:szCs w:val="20"/>
        </w:rPr>
        <w:t>If the number of TRX is significantly lowered compared to mMIMO, there is a possibility for digital IC to be feasible. However, this all depends on the implementation</w:t>
      </w:r>
      <w:r>
        <w:t>.</w:t>
      </w:r>
    </w:p>
    <w:p>
      <w:pPr>
        <w:keepNext/>
        <w:keepLines/>
        <w:overflowPunct w:val="0"/>
        <w:autoSpaceDE w:val="0"/>
        <w:autoSpaceDN w:val="0"/>
        <w:adjustRightInd w:val="0"/>
        <w:spacing w:before="120" w:after="180" w:line="240" w:lineRule="auto"/>
        <w:ind w:left="1701" w:hanging="1701"/>
        <w:textAlignment w:val="baseline"/>
        <w:outlineLvl w:val="4"/>
        <w:rPr>
          <w:rFonts w:ascii="Arial" w:hAnsi="Arial" w:eastAsia="MS Mincho" w:cs="Times New Roman"/>
          <w:sz w:val="22"/>
          <w:szCs w:val="20"/>
          <w:lang w:val="en-GB" w:eastAsia="ja-JP"/>
        </w:rPr>
      </w:pPr>
      <w:r>
        <w:rPr>
          <w:rFonts w:ascii="Arial" w:hAnsi="Arial" w:eastAsia="MS Mincho" w:cs="Times New Roman"/>
          <w:sz w:val="22"/>
          <w:szCs w:val="20"/>
          <w:lang w:val="en-GB" w:eastAsia="ja-JP"/>
        </w:rPr>
        <w:t>9.3.1.2.2</w:t>
      </w:r>
      <w:r>
        <w:rPr>
          <w:rFonts w:ascii="Arial" w:hAnsi="Arial" w:eastAsia="MS Mincho" w:cs="Times New Roman"/>
          <w:sz w:val="22"/>
          <w:szCs w:val="20"/>
          <w:lang w:val="en-GB" w:eastAsia="ja-JP"/>
        </w:rPr>
        <w:tab/>
      </w:r>
      <w:r>
        <w:rPr>
          <w:rFonts w:ascii="Arial" w:hAnsi="Arial" w:eastAsia="MS Mincho" w:cs="Times New Roman"/>
          <w:sz w:val="22"/>
          <w:szCs w:val="20"/>
          <w:lang w:val="en-GB" w:eastAsia="ja-JP"/>
        </w:rPr>
        <w:t>Ericsson</w:t>
      </w:r>
    </w:p>
    <w:p>
      <w:pPr>
        <w:ind w:right="-22"/>
        <w:rPr>
          <w:rFonts w:eastAsia="宋体" w:cs="Times New Roman"/>
          <w:szCs w:val="14"/>
          <w:lang w:val="en-GB"/>
        </w:rPr>
      </w:pPr>
      <w:r>
        <w:rPr>
          <w:rFonts w:eastAsia="Times New Roman" w:cs="Times New Roman"/>
          <w:szCs w:val="20"/>
        </w:rPr>
        <w:t>For</w:t>
      </w:r>
      <w:r>
        <w:rPr>
          <w:rFonts w:eastAsia="宋体" w:cs="Times New Roman"/>
          <w:szCs w:val="14"/>
          <w:lang w:val="en-GB"/>
        </w:rPr>
        <w:t xml:space="preserve"> the medium range BS, four implementation scenarios are presented in</w:t>
      </w:r>
      <w:r>
        <w:t xml:space="preserve"> </w:t>
      </w:r>
      <w:r>
        <w:rPr>
          <w:rFonts w:eastAsia="宋体" w:cs="Times New Roman"/>
          <w:szCs w:val="14"/>
          <w:lang w:val="en-GB"/>
        </w:rPr>
        <w:t>Table 9.3.1.1-1. In the first scenario, the RF is assumed to perform at the absolute minimum needed to meet the 3GPP requirements. In the second scenario, an improved RF performance that is still likely to be a reasonable commercial implementation is considered (called realistic). Two further scenarios are considered; one in which the receiver linearity is assumed to exceed the realistic scenario, which could lead to more significant compromises in power consumption, size etc. The other scenario is one in which realistic RF performance is assumed, but the transmitter is assumed to be 3dB lower than the maximum transmitter limit in power.</w:t>
      </w:r>
    </w:p>
    <w:p>
      <w:pPr>
        <w:ind w:right="-22"/>
        <w:rPr>
          <w:rFonts w:eastAsia="宋体" w:cs="Times New Roman"/>
          <w:szCs w:val="14"/>
          <w:lang w:val="en-GB"/>
        </w:rPr>
      </w:pPr>
      <w:r>
        <w:rPr>
          <w:rFonts w:eastAsia="宋体" w:cs="Times New Roman"/>
          <w:szCs w:val="14"/>
          <w:lang w:val="en-GB"/>
        </w:rPr>
        <w:t>It can be observed that for a BS only built to meet 3GPP minimum requirements, the receiver performance is not sufficient to operate SBFD without significant desensitization. To operate SBFD, either receiver digital processing is needed with the realistic assumptions (the feasibility of achieving sufficient gain with such processing depends on the wider deployment scenario), or somewhat better receiver performance, or lower transmit power than the 3GPP maximum limit.</w:t>
      </w:r>
    </w:p>
    <w:p>
      <w:pPr>
        <w:ind w:right="-22"/>
        <w:rPr>
          <w:rFonts w:eastAsia="宋体" w:cs="Times New Roman"/>
          <w:szCs w:val="14"/>
          <w:lang w:val="en-GB"/>
        </w:rPr>
      </w:pPr>
      <w:r>
        <w:rPr>
          <w:rFonts w:eastAsia="宋体" w:cs="Times New Roman"/>
          <w:szCs w:val="14"/>
          <w:lang w:val="en-GB"/>
        </w:rPr>
        <w:t>An explanation for the assumptions in the table are provided below.</w:t>
      </w:r>
    </w:p>
    <w:p>
      <w:pPr>
        <w:rPr>
          <w:u w:val="single"/>
          <w:lang w:val="en-GB"/>
        </w:rPr>
      </w:pPr>
      <w:r>
        <w:rPr>
          <w:u w:val="single"/>
          <w:lang w:val="en-GB"/>
        </w:rPr>
        <w:t>Spatial isolation and beam nulling</w:t>
      </w:r>
    </w:p>
    <w:p>
      <w:pPr>
        <w:rPr>
          <w:lang w:val="en-GB"/>
        </w:rPr>
      </w:pPr>
      <w:r>
        <w:rPr>
          <w:lang w:val="en-GB"/>
        </w:rPr>
        <w:t>For a medium range size AAS array, simulations show a spatial isolation of around 65-70dB, depending on the beam direction. With beam nulling, the isolation can be lifted to around 80dB, with in general less than 1dB cost in the downlink.</w:t>
      </w:r>
    </w:p>
    <w:p>
      <w:pPr>
        <w:rPr>
          <w:lang w:val="en-GB"/>
        </w:rPr>
      </w:pPr>
    </w:p>
    <w:p>
      <w:pPr>
        <w:rPr>
          <w:u w:val="single"/>
          <w:lang w:val="en-GB"/>
        </w:rPr>
      </w:pPr>
      <w:r>
        <w:rPr>
          <w:u w:val="single"/>
          <w:lang w:val="en-GB"/>
        </w:rPr>
        <w:t>Analogue interference cancellation</w:t>
      </w:r>
    </w:p>
    <w:p>
      <w:pPr>
        <w:rPr>
          <w:lang w:val="en-GB"/>
        </w:rPr>
      </w:pPr>
      <w:r>
        <w:rPr>
          <w:lang w:val="en-GB"/>
        </w:rPr>
        <w:t>With a smaller array size, analogue interference cancelation may be more feasible for a MR BS than for a WA BS. However, the number of interconnections is still significant. Furthermore, analogue IC requires that the same beam steering is applied on all RBs and all carriers, preventing sub-band precoding and multi-carrier operation. Also, in general analogue IC is not needed to avoid receiver saturation. Analogue IC has not been taken into account.</w:t>
      </w:r>
    </w:p>
    <w:p>
      <w:pPr>
        <w:rPr>
          <w:lang w:val="en-GB"/>
        </w:rPr>
      </w:pPr>
    </w:p>
    <w:p>
      <w:pPr>
        <w:rPr>
          <w:u w:val="single"/>
          <w:lang w:val="en-GB"/>
        </w:rPr>
      </w:pPr>
      <w:r>
        <w:rPr>
          <w:u w:val="single"/>
          <w:lang w:val="en-GB"/>
        </w:rPr>
        <w:t>Analogue filtering</w:t>
      </w:r>
    </w:p>
    <w:p>
      <w:pPr>
        <w:rPr>
          <w:lang w:val="en-GB"/>
        </w:rPr>
      </w:pPr>
      <w:r>
        <w:rPr>
          <w:lang w:val="en-GB"/>
        </w:rPr>
        <w:t>Analogue filtering is not realistic in an implementation for the same reasons described for the WA BS in section 9.2.1.2.2. Furthermore, analogue filtering is not really needed as the input power level to the MR receiver is generally manageable.</w:t>
      </w:r>
    </w:p>
    <w:p>
      <w:pPr>
        <w:rPr>
          <w:lang w:val="en-GB"/>
        </w:rPr>
      </w:pPr>
    </w:p>
    <w:p>
      <w:pPr>
        <w:rPr>
          <w:u w:val="single"/>
          <w:lang w:val="en-GB"/>
        </w:rPr>
      </w:pPr>
      <w:r>
        <w:rPr>
          <w:u w:val="single"/>
          <w:lang w:val="en-GB"/>
        </w:rPr>
        <w:t>Digital interference cancellation and receiver processing</w:t>
      </w:r>
    </w:p>
    <w:p>
      <w:pPr>
        <w:rPr>
          <w:lang w:val="en-GB"/>
        </w:rPr>
      </w:pPr>
      <w:r>
        <w:rPr>
          <w:lang w:val="en-GB"/>
        </w:rPr>
        <w:t>Digital sampling of the TX leakage interference and subtraction at RX is more feasible for a MR BS than for a WA BS. An alternative to digital cancellation of TX leakage could be an improved PA linearization at the transmitter side. The possibility of either improved PA linearization or digital IC is captured as 15dB digital IC.</w:t>
      </w:r>
    </w:p>
    <w:p>
      <w:pPr>
        <w:rPr>
          <w:lang w:val="en-GB"/>
        </w:rPr>
      </w:pPr>
      <w:r>
        <w:rPr>
          <w:lang w:val="en-GB"/>
        </w:rPr>
        <w:t>At the receiver, the interference co-variance matrix can be estimated and the receiver MMSE-IRC algorithm can mitigate interference. The extent to which the receiver can mitigate interference depends on the overall interference structure, which depends on the profile of interfering UEs, other sectors and other base stations as well as the fading channel profiles in the environment. The study has not considered the deployment environment when considering feasibility of self-interference suppression, and hence a specific number for the suppression by means of receiver processing is not provided. However, it is noted that for the MR to operate with the “realistic” receiver and the maximum allowed transmit power, several dB of suppression would need to be achieved by digital processing.</w:t>
      </w:r>
    </w:p>
    <w:p>
      <w:pPr>
        <w:spacing w:after="120"/>
        <w:jc w:val="both"/>
        <w:rPr>
          <w:u w:val="single"/>
          <w:lang w:val="en-GB" w:eastAsia="zh-CN"/>
        </w:rPr>
      </w:pPr>
    </w:p>
    <w:p>
      <w:pPr>
        <w:keepNext/>
        <w:keepLines/>
        <w:overflowPunct w:val="0"/>
        <w:autoSpaceDE w:val="0"/>
        <w:autoSpaceDN w:val="0"/>
        <w:adjustRightInd w:val="0"/>
        <w:spacing w:before="120" w:after="180" w:line="240" w:lineRule="auto"/>
        <w:ind w:left="1701" w:hanging="1701"/>
        <w:textAlignment w:val="baseline"/>
        <w:outlineLvl w:val="4"/>
        <w:rPr>
          <w:rFonts w:ascii="Arial" w:hAnsi="Arial" w:eastAsia="MS Mincho" w:cs="Times New Roman"/>
          <w:sz w:val="22"/>
          <w:szCs w:val="20"/>
          <w:lang w:val="en-GB" w:eastAsia="ja-JP"/>
        </w:rPr>
      </w:pPr>
      <w:r>
        <w:rPr>
          <w:rFonts w:ascii="Arial" w:hAnsi="Arial" w:eastAsia="MS Mincho" w:cs="Times New Roman"/>
          <w:sz w:val="22"/>
          <w:szCs w:val="20"/>
          <w:lang w:val="en-GB" w:eastAsia="ja-JP"/>
        </w:rPr>
        <w:t>9.3.1.2.3</w:t>
      </w:r>
      <w:r>
        <w:rPr>
          <w:rFonts w:ascii="Arial" w:hAnsi="Arial" w:eastAsia="MS Mincho" w:cs="Times New Roman"/>
          <w:sz w:val="22"/>
          <w:szCs w:val="20"/>
          <w:lang w:val="en-GB" w:eastAsia="ja-JP"/>
        </w:rPr>
        <w:tab/>
      </w:r>
      <w:r>
        <w:rPr>
          <w:rFonts w:ascii="Arial" w:hAnsi="Arial" w:eastAsia="MS Mincho" w:cs="Times New Roman"/>
          <w:sz w:val="22"/>
          <w:szCs w:val="20"/>
          <w:lang w:val="en-GB" w:eastAsia="ja-JP"/>
        </w:rPr>
        <w:t>ZTE</w:t>
      </w:r>
    </w:p>
    <w:p>
      <w:pPr>
        <w:rPr>
          <w:lang w:val="en-GB"/>
        </w:rPr>
      </w:pPr>
      <w:r>
        <w:rPr>
          <w:lang w:val="en-GB"/>
        </w:rPr>
        <w:t>Table 9.3.1.1-1 presents the company’s view on the self-interference mitigation analysis for a medium range base station.</w:t>
      </w:r>
    </w:p>
    <w:p>
      <w:pPr>
        <w:spacing w:after="180" w:line="240" w:lineRule="auto"/>
        <w:rPr>
          <w:rFonts w:eastAsia="等线" w:cs="Times New Roman"/>
          <w:i/>
          <w:color w:val="0000FF"/>
          <w:szCs w:val="20"/>
          <w:lang w:val="en-GB"/>
        </w:rPr>
      </w:pPr>
    </w:p>
    <w:p>
      <w:pPr>
        <w:spacing w:after="180" w:line="240" w:lineRule="auto"/>
        <w:rPr>
          <w:rFonts w:eastAsia="等线" w:cs="Times New Roman"/>
          <w:i/>
          <w:color w:val="0000FF"/>
          <w:szCs w:val="20"/>
          <w:lang w:val="en-GB"/>
        </w:rPr>
      </w:pPr>
    </w:p>
    <w:p>
      <w:pPr>
        <w:keepNext/>
        <w:keepLines/>
        <w:spacing w:before="120" w:after="180" w:line="240" w:lineRule="auto"/>
        <w:ind w:left="1134" w:hanging="1134"/>
        <w:outlineLvl w:val="2"/>
        <w:rPr>
          <w:rFonts w:ascii="Arial" w:hAnsi="Arial" w:eastAsia="等线" w:cs="Times New Roman"/>
          <w:sz w:val="28"/>
          <w:szCs w:val="20"/>
          <w:lang w:val="en-GB"/>
        </w:rPr>
      </w:pPr>
      <w:r>
        <w:rPr>
          <w:rFonts w:ascii="Arial" w:hAnsi="Arial" w:eastAsia="等线" w:cs="Times New Roman"/>
          <w:sz w:val="28"/>
          <w:szCs w:val="20"/>
          <w:lang w:val="en-GB"/>
        </w:rPr>
        <w:t>9</w:t>
      </w:r>
      <w:r>
        <w:rPr>
          <w:rFonts w:hint="eastAsia" w:ascii="Arial" w:hAnsi="Arial" w:eastAsia="等线" w:cs="Times New Roman"/>
          <w:sz w:val="28"/>
          <w:szCs w:val="20"/>
          <w:lang w:val="en-GB"/>
        </w:rPr>
        <w:t>.3.2</w:t>
      </w:r>
      <w:r>
        <w:rPr>
          <w:rFonts w:ascii="Arial" w:hAnsi="Arial" w:eastAsia="等线" w:cs="Times New Roman"/>
          <w:sz w:val="28"/>
          <w:szCs w:val="20"/>
          <w:lang w:val="en-GB"/>
        </w:rPr>
        <w:tab/>
      </w:r>
      <w:r>
        <w:rPr>
          <w:rFonts w:ascii="Arial" w:hAnsi="Arial" w:eastAsia="等线" w:cs="Times New Roman"/>
          <w:sz w:val="28"/>
          <w:szCs w:val="20"/>
          <w:lang w:val="en-GB"/>
        </w:rPr>
        <w:t>Co-channel inter-sub-band co-site inter-sector interference analysis</w:t>
      </w:r>
    </w:p>
    <w:p>
      <w:pPr>
        <w:spacing w:after="180" w:line="240" w:lineRule="auto"/>
        <w:rPr>
          <w:rFonts w:eastAsia="等线" w:cs="Times New Roman"/>
          <w:i/>
          <w:color w:val="0000FF"/>
          <w:szCs w:val="20"/>
          <w:lang w:eastAsia="zh-CN"/>
        </w:rPr>
      </w:pPr>
      <w:r>
        <w:rPr>
          <w:rFonts w:eastAsia="等线" w:cs="Times New Roman"/>
          <w:i/>
          <w:color w:val="0000FF"/>
          <w:szCs w:val="20"/>
          <w:lang w:val="en-GB"/>
        </w:rPr>
        <w:t xml:space="preserve">Editor's note: This section captures the </w:t>
      </w:r>
      <w:r>
        <w:rPr>
          <w:rFonts w:hint="eastAsia" w:eastAsia="等线" w:cs="Times New Roman"/>
          <w:i/>
          <w:color w:val="0000FF"/>
          <w:szCs w:val="20"/>
          <w:lang w:eastAsia="zh-CN"/>
        </w:rPr>
        <w:t>typical assumption of RF requirements and analysis results</w:t>
      </w:r>
    </w:p>
    <w:p>
      <w:pPr>
        <w:keepNext/>
        <w:keepLines/>
        <w:overflowPunct w:val="0"/>
        <w:autoSpaceDE w:val="0"/>
        <w:autoSpaceDN w:val="0"/>
        <w:adjustRightInd w:val="0"/>
        <w:spacing w:before="120" w:after="180" w:line="240" w:lineRule="auto"/>
        <w:ind w:left="1418" w:hanging="1418"/>
        <w:textAlignment w:val="baseline"/>
        <w:outlineLvl w:val="3"/>
        <w:rPr>
          <w:rFonts w:ascii="Arial" w:hAnsi="Arial" w:eastAsia="Times New Roman" w:cs="Times New Roman"/>
          <w:sz w:val="24"/>
          <w:szCs w:val="20"/>
          <w:lang w:val="en-GB" w:eastAsia="ja-JP"/>
        </w:rPr>
      </w:pPr>
      <w:r>
        <w:rPr>
          <w:rFonts w:ascii="Arial" w:hAnsi="Arial" w:eastAsia="Times New Roman" w:cs="Times New Roman"/>
          <w:sz w:val="24"/>
          <w:szCs w:val="20"/>
          <w:lang w:val="en-GB" w:eastAsia="ja-JP"/>
        </w:rPr>
        <w:t>9.3.2.1</w:t>
      </w:r>
      <w:r>
        <w:rPr>
          <w:rFonts w:ascii="Arial" w:hAnsi="Arial" w:eastAsia="Times New Roman" w:cs="Times New Roman"/>
          <w:sz w:val="24"/>
          <w:szCs w:val="20"/>
          <w:lang w:val="en-GB" w:eastAsia="ja-JP"/>
        </w:rPr>
        <w:tab/>
      </w:r>
      <w:r>
        <w:rPr>
          <w:rFonts w:ascii="Arial" w:hAnsi="Arial" w:eastAsia="Times New Roman" w:cs="Times New Roman"/>
          <w:sz w:val="24"/>
          <w:szCs w:val="20"/>
          <w:lang w:val="en-GB" w:eastAsia="ja-JP"/>
        </w:rPr>
        <w:t>Summary table for co-channel inter-subband co-site inter-sector interference  analysis</w:t>
      </w:r>
    </w:p>
    <w:p>
      <w:pPr>
        <w:spacing w:after="180" w:line="240" w:lineRule="auto"/>
        <w:rPr>
          <w:rFonts w:eastAsia="等线" w:cs="Times New Roman"/>
          <w:iCs/>
          <w:color w:val="000000" w:themeColor="text1"/>
          <w:szCs w:val="20"/>
          <w:lang w:val="en-GB"/>
          <w14:textFill>
            <w14:solidFill>
              <w14:schemeClr w14:val="tx1"/>
            </w14:solidFill>
          </w14:textFill>
        </w:rPr>
      </w:pPr>
      <w:r>
        <w:rPr>
          <w:rFonts w:eastAsia="等线" w:cs="Times New Roman"/>
          <w:iCs/>
          <w:color w:val="000000" w:themeColor="text1"/>
          <w:szCs w:val="20"/>
          <w:lang w:val="en-GB"/>
          <w14:textFill>
            <w14:solidFill>
              <w14:schemeClr w14:val="tx1"/>
            </w14:solidFill>
          </w14:textFill>
        </w:rPr>
        <w:t>Table 9.3.2.1-1 summarizes the analysis on the co-channel inter-subband co-site inter-sector interference for FR1 MR base station. This section is based on the co-channel inter-subband co-site interference analysis framework.</w:t>
      </w:r>
    </w:p>
    <w:p>
      <w:pPr>
        <w:spacing w:after="180" w:line="240" w:lineRule="auto"/>
        <w:jc w:val="center"/>
        <w:rPr>
          <w:rFonts w:ascii="Arial" w:hAnsi="Arial" w:eastAsia="Times New Roman" w:cs="Times New Roman"/>
          <w:b/>
          <w:szCs w:val="20"/>
          <w:lang w:val="en-GB" w:eastAsia="ja-JP"/>
        </w:rPr>
      </w:pPr>
      <w:r>
        <w:rPr>
          <w:rFonts w:ascii="Arial" w:hAnsi="Arial" w:eastAsia="Times New Roman" w:cs="Times New Roman"/>
          <w:b/>
          <w:szCs w:val="20"/>
          <w:lang w:val="en-GB" w:eastAsia="ja-JP"/>
        </w:rPr>
        <w:t>Table 9.3.2.1-1: Summary of FR1 medium range BS co-channel inter-subband co-site inter-sector interference analysis</w:t>
      </w:r>
    </w:p>
    <w:tbl>
      <w:tblPr>
        <w:tblStyle w:val="89"/>
        <w:tblW w:w="4521" w:type="pct"/>
        <w:tblInd w:w="0" w:type="dxa"/>
        <w:tblLayout w:type="autofit"/>
        <w:tblCellMar>
          <w:top w:w="0" w:type="dxa"/>
          <w:left w:w="0" w:type="dxa"/>
          <w:bottom w:w="0" w:type="dxa"/>
          <w:right w:w="0" w:type="dxa"/>
        </w:tblCellMar>
      </w:tblPr>
      <w:tblGrid>
        <w:gridCol w:w="1016"/>
        <w:gridCol w:w="1080"/>
        <w:gridCol w:w="442"/>
        <w:gridCol w:w="1899"/>
        <w:gridCol w:w="4430"/>
      </w:tblGrid>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FR1</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Ericsson</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BS class</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Medium Range BS</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BS TX Power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TX</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①</w:t>
            </w:r>
            <w:r>
              <w:rPr>
                <w:sz w:val="16"/>
              </w:rPr>
              <w:t xml:space="preserve"> dBm</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38 dBm</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Number of co-site co-channel sectors considered</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2</w:t>
            </w:r>
          </w:p>
        </w:tc>
      </w:tr>
      <w:tr>
        <w:tblPrEx>
          <w:tblCellMar>
            <w:top w:w="0" w:type="dxa"/>
            <w:left w:w="0" w:type="dxa"/>
            <w:bottom w:w="0" w:type="dxa"/>
            <w:right w:w="0" w:type="dxa"/>
          </w:tblCellMar>
        </w:tblPrEx>
        <w:trPr>
          <w:trHeight w:val="170" w:hRule="atLeast"/>
        </w:trPr>
        <w:tc>
          <w:tcPr>
            <w:tcW w:w="573" w:type="pct"/>
            <w:vMerge w:val="restart"/>
            <w:tcBorders>
              <w:top w:val="nil"/>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Component </w:t>
            </w:r>
            <w:r>
              <w:rPr>
                <w:sz w:val="16"/>
              </w:rPr>
              <w:br w:type="textWrapping"/>
            </w:r>
            <w:r>
              <w:rPr>
                <w:sz w:val="16"/>
              </w:rPr>
              <w:t>capability and parameters</w:t>
            </w:r>
          </w:p>
        </w:tc>
        <w:tc>
          <w:tcPr>
            <w:tcW w:w="609"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Frequency isolation at TX</w:t>
            </w:r>
          </w:p>
        </w:tc>
        <w:tc>
          <w:tcPr>
            <w:tcW w:w="1320"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TX</m:t>
                      </m:r>
                      <m:ctrlPr>
                        <w:rPr>
                          <w:rFonts w:ascii="Cambria Math" w:hAnsi="Cambria Math"/>
                          <w:i/>
                          <w:iCs/>
                          <w:sz w:val="16"/>
                          <w:szCs w:val="16"/>
                        </w:rPr>
                      </m:ctrlPr>
                    </m:sub>
                  </m:sSub>
                  <m:ctrlPr>
                    <w:rPr>
                      <w:rFonts w:ascii="Cambria Math" w:hAnsi="Cambria Math"/>
                      <w:i/>
                      <w:sz w:val="16"/>
                      <w:szCs w:val="16"/>
                    </w:rPr>
                  </m:ctrlPr>
                </m:e>
              </m:d>
            </m:oMath>
            <w:r>
              <w:rPr>
                <w:sz w:val="16"/>
              </w:rPr>
              <w:t xml:space="preserve"> = </w:t>
            </w:r>
            <w:r>
              <w:rPr>
                <w:rFonts w:ascii="Cambria Math" w:hAnsi="Cambria Math" w:cs="Cambria Math"/>
                <w:sz w:val="16"/>
              </w:rPr>
              <w:t>②</w:t>
            </w:r>
            <w:r>
              <w:rPr>
                <w:sz w:val="16"/>
              </w:rPr>
              <w:t xml:space="preserve"> dBc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45 dBc</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1320"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Frequency isolation </w:t>
            </w:r>
            <w:r>
              <w:rPr>
                <w:sz w:val="16"/>
              </w:rPr>
              <w:br w:type="textWrapping"/>
            </w:r>
            <w:r>
              <w:rPr>
                <w:sz w:val="16"/>
              </w:rPr>
              <w:t>techniques used</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lang w:val="sv-SE"/>
              </w:rPr>
              <w:t>DPD, CFR</w:t>
            </w:r>
          </w:p>
        </w:tc>
      </w:tr>
      <w:tr>
        <w:tblPrEx>
          <w:tblCellMar>
            <w:top w:w="0" w:type="dxa"/>
            <w:left w:w="0" w:type="dxa"/>
            <w:bottom w:w="0" w:type="dxa"/>
            <w:right w:w="0" w:type="dxa"/>
          </w:tblCellMar>
        </w:tblPrEx>
        <w:trPr>
          <w:trHeight w:val="693"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609"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Spatial isolation</w:t>
            </w:r>
          </w:p>
        </w:tc>
        <w:tc>
          <w:tcPr>
            <w:tcW w:w="1320"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Co-channel Co-site Inter-sector </w:t>
            </w:r>
            <w:r>
              <w:rPr>
                <w:sz w:val="16"/>
              </w:rPr>
              <w:br w:type="textWrapping"/>
            </w: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CSSI−spatial</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③</w:t>
            </w:r>
            <w:r>
              <w:rPr>
                <w:sz w:val="16"/>
              </w:rPr>
              <w:t xml:space="preserve">  dBc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75-90 dBc  (Varies depending on scheduled beam directions)</w:t>
            </w:r>
          </w:p>
        </w:tc>
      </w:tr>
      <w:tr>
        <w:tblPrEx>
          <w:tblCellMar>
            <w:top w:w="0" w:type="dxa"/>
            <w:left w:w="0" w:type="dxa"/>
            <w:bottom w:w="0" w:type="dxa"/>
            <w:right w:w="0" w:type="dxa"/>
          </w:tblCellMar>
        </w:tblPrEx>
        <w:trPr>
          <w:trHeight w:val="805"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1320"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Co-channel Co-site Inter-sector </w:t>
            </w:r>
            <w:r>
              <w:rPr>
                <w:sz w:val="16"/>
              </w:rPr>
              <w:br w:type="textWrapping"/>
            </w:r>
            <w:r>
              <w:rPr>
                <w:sz w:val="16"/>
              </w:rPr>
              <w:t xml:space="preserve">Spatial isolation </w:t>
            </w:r>
          </w:p>
          <w:p>
            <w:pPr>
              <w:spacing w:after="0"/>
              <w:rPr>
                <w:sz w:val="16"/>
              </w:rPr>
            </w:pPr>
            <w:r>
              <w:rPr>
                <w:sz w:val="16"/>
              </w:rPr>
              <w:t>techniques used</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Typical site layout with around 400mm between sectors</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TX Beam nulling /isolation of inter-sector interference in TX sub-band</w:t>
            </w:r>
          </w:p>
          <w:p>
            <w:pPr>
              <w:spacing w:after="0"/>
              <w:rPr>
                <w:sz w:val="16"/>
                <w:lang w:val="pl-PL"/>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m:t>
                      </m:r>
                      <m:r>
                        <m:rPr/>
                        <w:rPr>
                          <w:rFonts w:ascii="Cambria Math" w:hAnsi="Cambria Math"/>
                          <w:sz w:val="16"/>
                          <w:lang w:val="pl-PL"/>
                        </w:rPr>
                        <m:t>−</m:t>
                      </m:r>
                      <m:r>
                        <m:rPr/>
                        <w:rPr>
                          <w:rFonts w:ascii="Cambria Math" w:hAnsi="Cambria Math"/>
                          <w:sz w:val="16"/>
                        </w:rPr>
                        <m:t>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lang w:val="pl-PL"/>
                </w:rPr>
                <m:t xml:space="preserve"> </m:t>
              </m:r>
            </m:oMath>
            <w:r>
              <w:rPr>
                <w:sz w:val="16"/>
                <w:lang w:val="pl-PL"/>
              </w:rPr>
              <w:t xml:space="preserve">= </w:t>
            </w:r>
            <w:r>
              <w:rPr>
                <w:rFonts w:ascii="Cambria Math" w:hAnsi="Cambria Math" w:cs="Cambria Math"/>
                <w:sz w:val="16"/>
                <w:lang w:val="pl-PL"/>
              </w:rPr>
              <w:t>④</w:t>
            </w:r>
            <w:r>
              <w:rPr>
                <w:sz w:val="16"/>
                <w:lang w:val="pl-PL"/>
              </w:rPr>
              <w:t xml:space="preserve"> dBc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dBc</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DL EIRP impact due to beam nulling in TX sub-band (considering all nulling for self- and inter-sector interference)</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trike/>
                <w:sz w:val="16"/>
              </w:rPr>
            </w:pPr>
            <w:r>
              <w:rPr>
                <w:sz w:val="16"/>
              </w:rPr>
              <w:t xml:space="preserve">Interference leakage in gNB RX subband due to non-ideal TX, measured at RX ant.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CSSI_leakage</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due to inter-sector interference</w:t>
            </w:r>
            <w:r>
              <w:rPr>
                <w:sz w:val="16"/>
              </w:rPr>
              <w:t xml:space="preserve"> (Note 1)</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trike/>
                <w:sz w:val="16"/>
              </w:rPr>
            </w:pPr>
            <w:r>
              <w:rPr>
                <w:sz w:val="16"/>
              </w:rPr>
              <w:t>-94 to -79 dBm (Varies depending on scheduled beam directions)</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Interference signal in gNB TX subband, measured at the input of LNA </w:t>
            </w:r>
            <w:r>
              <w:rPr>
                <w:iCs/>
                <w:sz w:val="16"/>
              </w:rPr>
              <w:t>(Note 1) due to inter-sector interference</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-49 to -34 dBm  (Varies depending on scheduled beam directions)</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609"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Blocker Suppression at RX</w:t>
            </w:r>
          </w:p>
          <w:p>
            <w:pPr>
              <w:spacing w:after="0"/>
              <w:rPr>
                <w:sz w:val="16"/>
              </w:rPr>
            </w:pPr>
          </w:p>
          <w:p>
            <w:pPr>
              <w:spacing w:after="0"/>
              <w:rPr>
                <w:sz w:val="16"/>
              </w:rPr>
            </w:pPr>
          </w:p>
        </w:tc>
        <w:tc>
          <w:tcPr>
            <w:tcW w:w="1320"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Frequency isolation capability</w:t>
            </w:r>
          </w:p>
          <w:p>
            <w:pPr>
              <w:spacing w:after="0"/>
              <w:rPr>
                <w:sz w:val="16"/>
              </w:rPr>
            </w:pP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RX</m:t>
                      </m:r>
                      <m:ctrlPr>
                        <w:rPr>
                          <w:rFonts w:ascii="Cambria Math" w:hAnsi="Cambria Math"/>
                          <w:i/>
                          <w:iCs/>
                          <w:sz w:val="16"/>
                          <w:szCs w:val="16"/>
                        </w:rPr>
                      </m:ctrlPr>
                    </m:sub>
                  </m:sSub>
                  <m:ctrlPr>
                    <w:rPr>
                      <w:rFonts w:ascii="Cambria Math" w:hAnsi="Cambria Math"/>
                      <w:i/>
                      <w:sz w:val="16"/>
                      <w:szCs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dBc</w:t>
            </w:r>
          </w:p>
        </w:tc>
      </w:tr>
      <w:tr>
        <w:tblPrEx>
          <w:tblCellMar>
            <w:top w:w="0" w:type="dxa"/>
            <w:left w:w="0" w:type="dxa"/>
            <w:bottom w:w="0" w:type="dxa"/>
            <w:right w:w="0" w:type="dxa"/>
          </w:tblCellMar>
        </w:tblPrEx>
        <w:trPr>
          <w:trHeight w:val="622"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1320" w:type="pct"/>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p>
            <w:pPr>
              <w:spacing w:after="0"/>
              <w:rPr>
                <w:sz w:val="16"/>
              </w:rPr>
            </w:pPr>
            <w:r>
              <w:rPr>
                <w:sz w:val="16"/>
              </w:rPr>
              <w:t xml:space="preserve">Frequency isolation techniques </w:t>
            </w:r>
          </w:p>
        </w:tc>
        <w:tc>
          <w:tcPr>
            <w:tcW w:w="2498" w:type="pct"/>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p>
            <w:pPr>
              <w:spacing w:after="0"/>
              <w:rPr>
                <w:sz w:val="16"/>
              </w:rPr>
            </w:pPr>
            <w:r>
              <w:rPr>
                <w:sz w:val="16"/>
              </w:rPr>
              <w:t>Filtering prior to the LNA would imply the need for the BS hardware to be specifically tuned to the SBFD carrier and no multi-carrier possibilities. Filter would be bulky to integrate into an AAS. Insertion loss would degrade sensitivity.</w:t>
            </w:r>
          </w:p>
          <w:p>
            <w:pPr>
              <w:spacing w:after="0"/>
              <w:rPr>
                <w:sz w:val="16"/>
              </w:rPr>
            </w:pPr>
          </w:p>
          <w:p>
            <w:pPr>
              <w:spacing w:after="0"/>
              <w:jc w:val="center"/>
              <w:rPr>
                <w:sz w:val="16"/>
              </w:rPr>
            </w:pPr>
            <w:r>
              <w:rPr>
                <w:sz w:val="16"/>
              </w:rPr>
              <w:t>Filtering in-between LNA stages could increase linearity, but still a large number of filters to incorporate multi-carrier configurations would not be feasible. Loss of integration would cause increases in size, energy etc.</w:t>
            </w:r>
          </w:p>
        </w:tc>
      </w:tr>
      <w:tr>
        <w:tblPrEx>
          <w:tblCellMar>
            <w:top w:w="0" w:type="dxa"/>
            <w:left w:w="0" w:type="dxa"/>
            <w:bottom w:w="0" w:type="dxa"/>
            <w:right w:w="0" w:type="dxa"/>
          </w:tblCellMar>
        </w:tblPrEx>
        <w:trPr>
          <w:trHeight w:val="309"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249" w:type="pct"/>
            <w:vMerge w:val="restart"/>
            <w:tcBorders>
              <w:top w:val="single" w:color="000000" w:sz="8" w:space="0"/>
              <w:left w:val="single" w:color="000000" w:sz="8" w:space="0"/>
              <w:bottom w:val="nil"/>
              <w:right w:val="single" w:color="000000" w:sz="8" w:space="0"/>
            </w:tcBorders>
            <w:tcMar>
              <w:top w:w="15" w:type="dxa"/>
              <w:left w:w="15" w:type="dxa"/>
              <w:bottom w:w="0" w:type="dxa"/>
              <w:right w:w="15" w:type="dxa"/>
            </w:tcMar>
          </w:tcPr>
          <w:p>
            <w:pPr>
              <w:spacing w:after="0"/>
              <w:rPr>
                <w:sz w:val="16"/>
              </w:rPr>
            </w:pPr>
            <w:r>
              <w:rPr>
                <w:sz w:val="16"/>
              </w:rPr>
              <w:t>RX IMD</w:t>
            </w:r>
          </w:p>
          <w:p>
            <w:pPr>
              <w:spacing w:after="0"/>
              <w:rPr>
                <w:sz w:val="16"/>
              </w:rPr>
            </w:pPr>
          </w:p>
          <w:p>
            <w:pPr>
              <w:spacing w:after="0"/>
              <w:rPr>
                <w:sz w:val="16"/>
              </w:rPr>
            </w:pPr>
          </w:p>
        </w:tc>
        <w:tc>
          <w:tcPr>
            <w:tcW w:w="1071" w:type="pct"/>
            <w:tcBorders>
              <w:top w:val="single" w:color="000000" w:sz="8" w:space="0"/>
              <w:left w:val="single" w:color="000000" w:sz="8" w:space="0"/>
              <w:bottom w:val="single" w:color="000000" w:sz="8" w:space="0"/>
              <w:right w:val="single" w:color="000000" w:sz="8" w:space="0"/>
            </w:tcBorders>
          </w:tcPr>
          <w:p>
            <w:pPr>
              <w:spacing w:after="0"/>
              <w:rPr>
                <w:sz w:val="16"/>
              </w:rPr>
            </w:pPr>
            <w:r>
              <w:rPr>
                <w:sz w:val="16"/>
              </w:rPr>
              <w:t>Rx IIP3 capability (dBm)</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-13 dBm (“Optimistic” value)</w:t>
            </w:r>
          </w:p>
        </w:tc>
      </w:tr>
      <w:tr>
        <w:tblPrEx>
          <w:tblCellMar>
            <w:top w:w="0" w:type="dxa"/>
            <w:left w:w="0" w:type="dxa"/>
            <w:bottom w:w="0" w:type="dxa"/>
            <w:right w:w="0" w:type="dxa"/>
          </w:tblCellMar>
        </w:tblPrEx>
        <w:trPr>
          <w:trHeight w:val="100"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0" w:type="auto"/>
            <w:vMerge w:val="continue"/>
            <w:tcBorders>
              <w:top w:val="single" w:color="000000" w:sz="8" w:space="0"/>
              <w:left w:val="single" w:color="000000" w:sz="8" w:space="0"/>
              <w:bottom w:val="nil"/>
              <w:right w:val="single" w:color="000000" w:sz="8" w:space="0"/>
            </w:tcBorders>
            <w:vAlign w:val="center"/>
          </w:tcPr>
          <w:p>
            <w:pPr>
              <w:spacing w:after="0" w:line="240" w:lineRule="auto"/>
              <w:rPr>
                <w:rFonts w:ascii="Arial" w:hAnsi="Arial"/>
                <w:sz w:val="16"/>
              </w:rPr>
            </w:pPr>
          </w:p>
        </w:tc>
        <w:tc>
          <w:tcPr>
            <w:tcW w:w="1071" w:type="pct"/>
            <w:tcBorders>
              <w:top w:val="single" w:color="000000" w:sz="8" w:space="0"/>
              <w:left w:val="single" w:color="000000" w:sz="8" w:space="0"/>
              <w:bottom w:val="single" w:color="000000" w:sz="8" w:space="0"/>
              <w:right w:val="single" w:color="000000" w:sz="8" w:space="0"/>
            </w:tcBorders>
          </w:tcPr>
          <w:p>
            <w:pPr>
              <w:spacing w:after="0"/>
              <w:rPr>
                <w:sz w:val="16"/>
              </w:rPr>
            </w:pPr>
            <w:r>
              <w:rPr>
                <w:sz w:val="16"/>
              </w:rPr>
              <w:t>Rx IM3 contribution (dBm)</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-101 dBm to -74 dBm</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249" w:type="pc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rPr>
                <w:sz w:val="16"/>
              </w:rPr>
            </w:pPr>
            <w:r>
              <w:rPr>
                <w:sz w:val="16"/>
              </w:rPr>
              <w:t xml:space="preserve">Other RX </w:t>
            </w:r>
          </w:p>
        </w:tc>
        <w:tc>
          <w:tcPr>
            <w:tcW w:w="1071" w:type="pct"/>
            <w:tcBorders>
              <w:top w:val="single" w:color="000000" w:sz="8" w:space="0"/>
              <w:left w:val="single" w:color="000000" w:sz="8" w:space="0"/>
              <w:bottom w:val="single" w:color="000000" w:sz="8" w:space="0"/>
              <w:right w:val="single" w:color="000000" w:sz="8" w:space="0"/>
            </w:tcBorders>
          </w:tcPr>
          <w:p>
            <w:pPr>
              <w:spacing w:after="0"/>
              <w:rPr>
                <w:sz w:val="16"/>
              </w:rPr>
            </w:pPr>
            <w:r>
              <w:rPr>
                <w:sz w:val="16"/>
              </w:rPr>
              <w:t>Any other RX impacts if significant (e.g. ADC noise, phase noise etc.)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(IM3 due to inter-sector interference only, assuming the presence of both self- and inter-sector interference in the receiver)</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Interference signal in gNB RX subband caused by non-ideal RX selectivity, gain-normalized due to co-site inter-sector co-channel interference only </w:t>
            </w:r>
            <w:r>
              <w:rPr>
                <w:sz w:val="16"/>
              </w:rPr>
              <w:br w:type="textWrapping"/>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CSSI_Selectivity</m:t>
                      </m:r>
                      <m:ctrlPr>
                        <w:rPr>
                          <w:rFonts w:ascii="Cambria Math" w:hAnsi="Cambria Math"/>
                          <w:i/>
                          <w:iCs/>
                          <w:sz w:val="16"/>
                          <w:szCs w:val="16"/>
                        </w:rPr>
                      </m:ctrlPr>
                    </m:sub>
                  </m:sSub>
                  <m:ctrlPr>
                    <w:rPr>
                      <w:rFonts w:ascii="Cambria Math" w:hAnsi="Cambria Math"/>
                      <w:i/>
                      <w:iCs/>
                      <w:sz w:val="16"/>
                      <w:szCs w:val="16"/>
                    </w:rPr>
                  </m:ctrlPr>
                </m:e>
              </m:d>
            </m:oMath>
            <w:r>
              <w:rPr>
                <w:sz w:val="16"/>
              </w:rPr>
              <w:t>(Note 1, 2)</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-101 dBm to -74 dBm</w:t>
            </w:r>
          </w:p>
          <w:p>
            <w:pPr>
              <w:spacing w:after="0"/>
              <w:jc w:val="center"/>
              <w:rPr>
                <w:sz w:val="16"/>
              </w:rPr>
            </w:pPr>
            <w:r>
              <w:rPr>
                <w:sz w:val="16"/>
              </w:rPr>
              <w:t>(Additional interference due to inter-sector interference only)</w:t>
            </w:r>
          </w:p>
          <w:p>
            <w:pPr>
              <w:spacing w:after="0"/>
              <w:jc w:val="center"/>
              <w:rPr>
                <w:sz w:val="16"/>
              </w:rPr>
            </w:pPr>
            <w:r>
              <w:rPr>
                <w:sz w:val="16"/>
              </w:rPr>
              <w:t>(Depending on beam direction)</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RX Beam nulling /isolation in RX sub-band</w:t>
            </w:r>
          </w:p>
          <w:p>
            <w:pPr>
              <w:spacing w:after="0"/>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ascii="Cambria Math" w:hAnsi="Cambria Math"/>
                <w:sz w:val="16"/>
              </w:rPr>
              <w:t>⑨</w:t>
            </w:r>
            <w:r>
              <w:rPr>
                <w:sz w:val="16"/>
              </w:rPr>
              <w:t xml:space="preserve"> dBc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RX sensitivity degradation caused by RX beam nulling</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after="0" w:line="240" w:lineRule="auto"/>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lang w:val="pl-PL"/>
              </w:rPr>
            </w:pPr>
            <w:r>
              <w:rPr>
                <w:sz w:val="16"/>
                <w:lang w:val="pl-PL"/>
              </w:rPr>
              <w:t>Digital processing interference supression capability</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 xml:space="preserve">No digital cancellation between sectors. </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Total interference in RX SB (dBm) (Note 2)</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-94 To -74 dBm</w:t>
            </w:r>
          </w:p>
          <w:p>
            <w:pPr>
              <w:spacing w:after="0"/>
              <w:jc w:val="center"/>
              <w:rPr>
                <w:sz w:val="16"/>
              </w:rPr>
            </w:pPr>
            <w:r>
              <w:rPr>
                <w:sz w:val="16"/>
              </w:rPr>
              <w:t>(Additional interference due to inter-sector interference only)</w:t>
            </w:r>
          </w:p>
          <w:p>
            <w:pPr>
              <w:spacing w:after="0"/>
              <w:jc w:val="center"/>
              <w:rPr>
                <w:sz w:val="16"/>
              </w:rPr>
            </w:pPr>
            <w:r>
              <w:rPr>
                <w:sz w:val="16"/>
              </w:rPr>
              <w:t>(Depending on beam direction)</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Noise floor </w:t>
            </w:r>
            <w:r>
              <w:rPr>
                <w:rFonts w:ascii="Cambria Math" w:hAnsi="Cambria Math" w:cs="Cambria Math"/>
                <w:sz w:val="16"/>
              </w:rPr>
              <w:t>⑩</w:t>
            </w:r>
            <w:r>
              <w:rPr>
                <w:sz w:val="16"/>
              </w:rPr>
              <w:t>dBm</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-96 dBm/CBW</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Calculated Desensitization (dB)</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4 to 22 dB (Depending on beam direction. Additional degradation due to inter-sector interference only)</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SBFD configuration</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40-20-40 MHz</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Guardband assumption (if exist)</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5 PRB.</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bandwidth over which suppression is achieved</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&gt;300 MHz</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Others</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p>
        </w:tc>
      </w:tr>
      <w:tr>
        <w:tblPrEx>
          <w:tblCellMar>
            <w:top w:w="0" w:type="dxa"/>
            <w:left w:w="0" w:type="dxa"/>
            <w:bottom w:w="0" w:type="dxa"/>
            <w:right w:w="0" w:type="dxa"/>
          </w:tblCellMar>
        </w:tblPrEx>
        <w:trPr>
          <w:trHeight w:val="170" w:hRule="atLeast"/>
        </w:trPr>
        <w:tc>
          <w:tcPr>
            <w:tcW w:w="5000" w:type="pct"/>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6"/>
              </w:rPr>
              <w:t xml:space="preserve">Note 1: Relevant metrics are derived from other parameters for checking purpose. </w:t>
            </w:r>
          </w:p>
          <w:p>
            <w:pPr>
              <w:spacing w:after="0"/>
              <w:rPr>
                <w:sz w:val="16"/>
              </w:rPr>
            </w:pPr>
            <w:r>
              <w:rPr>
                <w:sz w:val="16"/>
              </w:rPr>
              <w:t xml:space="preserve">Note 2: The relevant metric is gain-normalized, with reference point assumed to be at RX antenna. </w:t>
            </w:r>
          </w:p>
          <w:p>
            <w:pPr>
              <w:spacing w:after="0"/>
              <w:rPr>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p>
            <w:pPr>
              <w:spacing w:after="0"/>
              <w:rPr>
                <w:sz w:val="16"/>
              </w:rPr>
            </w:pPr>
            <w:r>
              <w:rPr>
                <w:sz w:val="16"/>
              </w:rPr>
              <w:t>Note 4: The abbreviation CSSI refers to co-site co-channel inter-sector interference in this table</w:t>
            </w:r>
          </w:p>
        </w:tc>
      </w:tr>
    </w:tbl>
    <w:p>
      <w:pPr>
        <w:spacing w:after="180" w:line="240" w:lineRule="auto"/>
        <w:rPr>
          <w:rFonts w:eastAsia="等线" w:cs="Times New Roman"/>
          <w:iCs/>
          <w:color w:val="000000" w:themeColor="text1"/>
          <w:szCs w:val="20"/>
          <w:lang w:val="en-GB"/>
          <w14:textFill>
            <w14:solidFill>
              <w14:schemeClr w14:val="tx1"/>
            </w14:solidFill>
          </w14:textFill>
        </w:rPr>
      </w:pPr>
    </w:p>
    <w:p>
      <w:pPr>
        <w:keepNext/>
        <w:keepLines/>
        <w:overflowPunct w:val="0"/>
        <w:autoSpaceDE w:val="0"/>
        <w:autoSpaceDN w:val="0"/>
        <w:adjustRightInd w:val="0"/>
        <w:spacing w:before="120" w:after="180" w:line="240" w:lineRule="auto"/>
        <w:ind w:left="1418" w:hanging="1418"/>
        <w:textAlignment w:val="baseline"/>
        <w:outlineLvl w:val="3"/>
        <w:rPr>
          <w:rFonts w:ascii="Arial" w:hAnsi="Arial" w:eastAsia="Times New Roman" w:cs="Times New Roman"/>
          <w:sz w:val="24"/>
          <w:szCs w:val="20"/>
          <w:lang w:val="en-GB" w:eastAsia="ja-JP"/>
        </w:rPr>
      </w:pPr>
      <w:r>
        <w:rPr>
          <w:rFonts w:ascii="Arial" w:hAnsi="Arial" w:eastAsia="Times New Roman" w:cs="Times New Roman"/>
          <w:sz w:val="24"/>
          <w:szCs w:val="20"/>
          <w:lang w:val="en-GB" w:eastAsia="ja-JP"/>
        </w:rPr>
        <w:t>9.3.2.2</w:t>
      </w:r>
      <w:r>
        <w:rPr>
          <w:rFonts w:ascii="Arial" w:hAnsi="Arial" w:eastAsia="Times New Roman" w:cs="Times New Roman"/>
          <w:sz w:val="24"/>
          <w:szCs w:val="20"/>
          <w:lang w:val="en-GB" w:eastAsia="ja-JP"/>
        </w:rPr>
        <w:tab/>
      </w:r>
      <w:r>
        <w:rPr>
          <w:rFonts w:ascii="Arial" w:hAnsi="Arial" w:eastAsia="Times New Roman" w:cs="Times New Roman"/>
          <w:sz w:val="24"/>
          <w:szCs w:val="20"/>
          <w:lang w:val="en-GB" w:eastAsia="ja-JP"/>
        </w:rPr>
        <w:t>Feasibility study on co-channel inter-subband co-site inter-sector interference  analysis</w:t>
      </w:r>
    </w:p>
    <w:p>
      <w:pPr>
        <w:keepNext/>
        <w:keepLines/>
        <w:overflowPunct w:val="0"/>
        <w:autoSpaceDE w:val="0"/>
        <w:autoSpaceDN w:val="0"/>
        <w:adjustRightInd w:val="0"/>
        <w:spacing w:before="120" w:after="180" w:line="240" w:lineRule="auto"/>
        <w:ind w:left="1701" w:hanging="1701"/>
        <w:textAlignment w:val="baseline"/>
        <w:outlineLvl w:val="4"/>
        <w:rPr>
          <w:rFonts w:ascii="Arial" w:hAnsi="Arial" w:eastAsia="MS Mincho" w:cs="Times New Roman"/>
          <w:sz w:val="22"/>
          <w:szCs w:val="20"/>
          <w:lang w:val="en-GB" w:eastAsia="ja-JP"/>
        </w:rPr>
      </w:pPr>
      <w:r>
        <w:rPr>
          <w:rFonts w:ascii="Arial" w:hAnsi="Arial" w:eastAsia="MS Mincho" w:cs="Times New Roman"/>
          <w:sz w:val="22"/>
          <w:szCs w:val="20"/>
          <w:lang w:val="en-GB" w:eastAsia="ja-JP"/>
        </w:rPr>
        <w:t>9.3.2.2.1</w:t>
      </w:r>
      <w:r>
        <w:rPr>
          <w:rFonts w:ascii="Arial" w:hAnsi="Arial" w:eastAsia="MS Mincho" w:cs="Times New Roman"/>
          <w:sz w:val="22"/>
          <w:szCs w:val="20"/>
          <w:lang w:val="en-GB" w:eastAsia="ja-JP"/>
        </w:rPr>
        <w:tab/>
      </w:r>
      <w:r>
        <w:rPr>
          <w:rFonts w:ascii="Arial" w:hAnsi="Arial" w:eastAsia="MS Mincho" w:cs="Times New Roman"/>
          <w:sz w:val="22"/>
          <w:szCs w:val="20"/>
          <w:lang w:val="en-GB" w:eastAsia="ja-JP"/>
        </w:rPr>
        <w:t>Nokia, Nokia Shanghai Bell</w:t>
      </w:r>
    </w:p>
    <w:p>
      <w:pPr>
        <w:ind w:right="-22"/>
        <w:rPr>
          <w:rFonts w:ascii="Arial" w:hAnsi="Arial" w:eastAsia="MS Mincho" w:cs="Times New Roman"/>
          <w:sz w:val="22"/>
          <w:szCs w:val="20"/>
          <w:lang w:val="en-GB" w:eastAsia="ja-JP"/>
        </w:rPr>
      </w:pPr>
      <w:r>
        <w:rPr>
          <w:lang w:val="en-GB"/>
        </w:rPr>
        <w:t>Medium range base stations are commonly deployed with omnidirectional antennas, but some deployments use directional antennas also with the target to boost coverage or capacity. In case of 3-sector site deployment with directional antennas, the techniques described in Section 9.2.2.2.X apply here as well, although it is important to note that it may be more difficult to add large horizontal separation between sectors if the site footprint is small.</w:t>
      </w:r>
    </w:p>
    <w:p>
      <w:pPr>
        <w:keepNext/>
        <w:keepLines/>
        <w:overflowPunct w:val="0"/>
        <w:autoSpaceDE w:val="0"/>
        <w:autoSpaceDN w:val="0"/>
        <w:adjustRightInd w:val="0"/>
        <w:spacing w:before="120" w:after="180" w:line="240" w:lineRule="auto"/>
        <w:ind w:left="1701" w:hanging="1701"/>
        <w:textAlignment w:val="baseline"/>
        <w:outlineLvl w:val="4"/>
        <w:rPr>
          <w:rFonts w:ascii="Arial" w:hAnsi="Arial" w:eastAsia="MS Mincho" w:cs="Times New Roman"/>
          <w:sz w:val="22"/>
          <w:szCs w:val="20"/>
          <w:lang w:val="en-GB" w:eastAsia="ja-JP"/>
        </w:rPr>
      </w:pPr>
      <w:r>
        <w:rPr>
          <w:rFonts w:ascii="Arial" w:hAnsi="Arial" w:eastAsia="MS Mincho" w:cs="Times New Roman"/>
          <w:sz w:val="22"/>
          <w:szCs w:val="20"/>
          <w:lang w:val="en-GB" w:eastAsia="ja-JP"/>
        </w:rPr>
        <w:t>9.3.2.2.2</w:t>
      </w:r>
      <w:r>
        <w:rPr>
          <w:rFonts w:ascii="Arial" w:hAnsi="Arial" w:eastAsia="MS Mincho" w:cs="Times New Roman"/>
          <w:sz w:val="22"/>
          <w:szCs w:val="20"/>
          <w:lang w:val="en-GB" w:eastAsia="ja-JP"/>
        </w:rPr>
        <w:tab/>
      </w:r>
      <w:r>
        <w:rPr>
          <w:rFonts w:ascii="Arial" w:hAnsi="Arial" w:eastAsia="MS Mincho" w:cs="Times New Roman"/>
          <w:sz w:val="22"/>
          <w:szCs w:val="20"/>
          <w:lang w:val="en-GB" w:eastAsia="ja-JP"/>
        </w:rPr>
        <w:t>Ericsson</w:t>
      </w:r>
    </w:p>
    <w:p>
      <w:pPr>
        <w:rPr>
          <w:iCs/>
        </w:rPr>
      </w:pPr>
      <w:r>
        <w:rPr>
          <w:iCs/>
        </w:rPr>
        <w:t>Table 9.3.2.1-1 presents an analysis of the inter-sector interference effects for medium range FR1 BS. The table considers the “optimistic” receiver considered in section 9.3.2.1.2; i.e., a receiver that is more capable than in a current BS. If the “realistic” receiver would be considered, then the indicated desensitizations would be greater.</w:t>
      </w:r>
    </w:p>
    <w:p>
      <w:pPr>
        <w:rPr>
          <w:iCs/>
        </w:rPr>
      </w:pPr>
      <w:r>
        <w:rPr>
          <w:iCs/>
        </w:rPr>
        <w:t>The level of inter-sector interference only varies depending on the beam direction from around 4dB to 22dB. The total desensitization would include self-interference and would be around 1dB greater. There may be some potential to increase inter-sector isolation using TX beam nulling (not shown in the table), however clearly mitigating inter-sector interference will be a challenge also for MR BS.</w:t>
      </w:r>
    </w:p>
    <w:p>
      <w:pPr>
        <w:rPr>
          <w:u w:val="single"/>
          <w:lang w:eastAsia="ja-JP"/>
        </w:rPr>
      </w:pPr>
      <w:r>
        <w:rPr>
          <w:u w:val="single"/>
          <w:lang w:eastAsia="ja-JP"/>
        </w:rPr>
        <w:t>Inter-sector isolation</w:t>
      </w:r>
    </w:p>
    <w:p>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w:t>
      </w:r>
    </w:p>
    <w:p>
      <w:pPr>
        <w:rPr>
          <w:lang w:eastAsia="ja-JP"/>
        </w:rPr>
      </w:pPr>
      <w:r>
        <w:rPr>
          <w:lang w:eastAsia="ja-JP"/>
        </w:rPr>
        <w:t>The insolation between sectors is highly dependent on the beam direction. Although an “average” isolation can be given, this would mask the fact that for certain beam directions isolation is good and for others it is not good.</w:t>
      </w:r>
    </w:p>
    <w:p>
      <w:pPr>
        <w:rPr>
          <w:u w:val="single"/>
          <w:lang w:eastAsia="ja-JP"/>
        </w:rPr>
      </w:pPr>
    </w:p>
    <w:p>
      <w:pPr>
        <w:rPr>
          <w:u w:val="single"/>
          <w:lang w:eastAsia="ja-JP"/>
        </w:rPr>
      </w:pPr>
      <w:r>
        <w:rPr>
          <w:u w:val="single"/>
          <w:lang w:eastAsia="ja-JP"/>
        </w:rPr>
        <w:t>Beam nulling</w:t>
      </w:r>
    </w:p>
    <w:p>
      <w:pPr>
        <w:rPr>
          <w:lang w:eastAsia="ja-JP"/>
        </w:rPr>
      </w:pPr>
      <w:r>
        <w:rPr>
          <w:lang w:eastAsia="ja-JP"/>
        </w:rPr>
        <w:t>There may be some potential for beam nulling to mitigate interference between sectors. To achieve complete isolation between sectors, more than 20dB beam nulling would be needed.</w:t>
      </w:r>
    </w:p>
    <w:p>
      <w:pPr>
        <w:rPr>
          <w:lang w:eastAsia="ja-JP"/>
        </w:rPr>
      </w:pPr>
    </w:p>
    <w:p>
      <w:pPr>
        <w:rPr>
          <w:u w:val="single"/>
          <w:lang w:eastAsia="ja-JP"/>
        </w:rPr>
      </w:pPr>
      <w:r>
        <w:rPr>
          <w:u w:val="single"/>
          <w:lang w:eastAsia="ja-JP"/>
        </w:rPr>
        <w:t>Receiver filtering</w:t>
      </w:r>
    </w:p>
    <w:p>
      <w:pPr>
        <w:rPr>
          <w:lang w:eastAsia="ja-JP"/>
        </w:rPr>
      </w:pPr>
      <w:r>
        <w:rPr>
          <w:lang w:eastAsia="ja-JP"/>
        </w:rPr>
        <w:t xml:space="preserve">Analogue filtering in the receiver is not assumed for reasons described in section </w:t>
      </w:r>
      <w:r>
        <w:rPr>
          <w:iCs/>
        </w:rPr>
        <w:t>9.3.2.1.2</w:t>
      </w:r>
      <w:r>
        <w:rPr>
          <w:lang w:eastAsia="ja-JP"/>
        </w:rPr>
        <w:t>.</w:t>
      </w:r>
    </w:p>
    <w:p>
      <w:pPr>
        <w:keepNext/>
        <w:keepLines/>
        <w:spacing w:before="120" w:after="180" w:line="240" w:lineRule="auto"/>
        <w:ind w:left="1134" w:hanging="1134"/>
        <w:outlineLvl w:val="2"/>
        <w:rPr>
          <w:rFonts w:ascii="Arial" w:hAnsi="Arial" w:eastAsia="等线" w:cs="Times New Roman"/>
          <w:sz w:val="28"/>
          <w:szCs w:val="20"/>
          <w:lang w:val="en-GB"/>
        </w:rPr>
      </w:pPr>
      <w:r>
        <w:rPr>
          <w:rFonts w:ascii="Arial" w:hAnsi="Arial" w:eastAsia="等线" w:cs="Times New Roman"/>
          <w:sz w:val="28"/>
          <w:szCs w:val="20"/>
          <w:lang w:val="en-GB"/>
        </w:rPr>
        <w:t>9</w:t>
      </w:r>
      <w:r>
        <w:rPr>
          <w:rFonts w:hint="eastAsia" w:ascii="Arial" w:hAnsi="Arial" w:eastAsia="等线" w:cs="Times New Roman"/>
          <w:sz w:val="28"/>
          <w:szCs w:val="20"/>
          <w:lang w:val="en-GB"/>
        </w:rPr>
        <w:t>.3.3</w:t>
      </w:r>
      <w:r>
        <w:rPr>
          <w:rFonts w:ascii="Arial" w:hAnsi="Arial" w:eastAsia="等线" w:cs="Times New Roman"/>
          <w:sz w:val="28"/>
          <w:szCs w:val="20"/>
          <w:lang w:val="en-GB"/>
        </w:rPr>
        <w:tab/>
      </w:r>
      <w:r>
        <w:rPr>
          <w:rFonts w:ascii="Arial" w:hAnsi="Arial" w:eastAsia="等线" w:cs="Times New Roman"/>
          <w:sz w:val="28"/>
          <w:szCs w:val="20"/>
          <w:lang w:val="en-GB"/>
        </w:rPr>
        <w:t>Co-channel inter-sub-band inter-site interference analysis</w:t>
      </w:r>
    </w:p>
    <w:p>
      <w:pPr>
        <w:spacing w:after="180" w:line="240" w:lineRule="auto"/>
        <w:rPr>
          <w:rFonts w:eastAsia="等线" w:cs="Times New Roman"/>
          <w:i/>
          <w:color w:val="0000FF"/>
          <w:szCs w:val="20"/>
          <w:lang w:eastAsia="zh-CN"/>
        </w:rPr>
      </w:pPr>
      <w:r>
        <w:rPr>
          <w:rFonts w:eastAsia="等线" w:cs="Times New Roman"/>
          <w:i/>
          <w:color w:val="0000FF"/>
          <w:szCs w:val="20"/>
          <w:lang w:val="en-GB"/>
        </w:rPr>
        <w:t xml:space="preserve">Editor's note: This section captures the </w:t>
      </w:r>
      <w:r>
        <w:rPr>
          <w:rFonts w:hint="eastAsia" w:eastAsia="等线" w:cs="Times New Roman"/>
          <w:i/>
          <w:color w:val="0000FF"/>
          <w:szCs w:val="20"/>
          <w:lang w:eastAsia="zh-CN"/>
        </w:rPr>
        <w:t>CLI modeling. As approved previously, ACLR and ACS value can be reused.</w:t>
      </w:r>
      <w:r>
        <w:rPr>
          <w:rFonts w:eastAsia="等线" w:cs="Times New Roman"/>
          <w:i/>
          <w:color w:val="0000FF"/>
          <w:szCs w:val="20"/>
          <w:lang w:eastAsia="zh-CN"/>
        </w:rPr>
        <w:t xml:space="preserve"> </w:t>
      </w:r>
    </w:p>
    <w:p>
      <w:pPr>
        <w:keepNext/>
        <w:keepLines/>
        <w:spacing w:before="120" w:after="180" w:line="240" w:lineRule="auto"/>
        <w:ind w:left="1134" w:hanging="1134"/>
        <w:outlineLvl w:val="2"/>
        <w:rPr>
          <w:rFonts w:ascii="Arial" w:hAnsi="Arial" w:eastAsia="等线" w:cs="Times New Roman"/>
          <w:sz w:val="28"/>
          <w:szCs w:val="20"/>
          <w:lang w:val="en-GB"/>
        </w:rPr>
      </w:pPr>
      <w:r>
        <w:rPr>
          <w:rFonts w:ascii="Arial" w:hAnsi="Arial" w:eastAsia="等线" w:cs="Times New Roman"/>
          <w:sz w:val="28"/>
          <w:szCs w:val="20"/>
          <w:lang w:val="en-GB"/>
        </w:rPr>
        <w:t>9</w:t>
      </w:r>
      <w:r>
        <w:rPr>
          <w:rFonts w:hint="eastAsia" w:ascii="Arial" w:hAnsi="Arial" w:eastAsia="等线" w:cs="Times New Roman"/>
          <w:sz w:val="28"/>
          <w:szCs w:val="20"/>
          <w:lang w:val="en-GB"/>
        </w:rPr>
        <w:t>.3.4</w:t>
      </w:r>
      <w:r>
        <w:rPr>
          <w:rFonts w:ascii="Arial" w:hAnsi="Arial" w:eastAsia="等线" w:cs="Times New Roman"/>
          <w:sz w:val="28"/>
          <w:szCs w:val="20"/>
          <w:lang w:val="en-GB"/>
        </w:rPr>
        <w:tab/>
      </w:r>
      <w:r>
        <w:rPr>
          <w:rFonts w:ascii="Arial" w:hAnsi="Arial" w:eastAsia="等线" w:cs="Times New Roman"/>
          <w:sz w:val="28"/>
          <w:szCs w:val="20"/>
          <w:lang w:val="en-GB"/>
        </w:rPr>
        <w:t>Summary</w:t>
      </w:r>
    </w:p>
    <w:p>
      <w:pPr>
        <w:rPr>
          <w:i/>
          <w:color w:val="0000FF"/>
          <w:lang w:val="en-US" w:eastAsia="zh-CN"/>
        </w:rPr>
      </w:pPr>
      <w:r>
        <w:rPr>
          <w:rFonts w:eastAsia="等线" w:cs="Times New Roman"/>
          <w:i/>
          <w:color w:val="0000FF"/>
          <w:szCs w:val="20"/>
          <w:lang w:val="en-GB"/>
        </w:rPr>
        <w:t>Editor's note: This section captures</w:t>
      </w:r>
      <w:r>
        <w:rPr>
          <w:rFonts w:hint="eastAsia" w:eastAsia="等线" w:cs="Times New Roman"/>
          <w:i/>
          <w:color w:val="0000FF"/>
          <w:szCs w:val="20"/>
          <w:lang w:eastAsia="zh-CN"/>
        </w:rPr>
        <w:t xml:space="preserve"> </w:t>
      </w:r>
      <w:r>
        <w:rPr>
          <w:rFonts w:eastAsia="等线" w:cs="Times New Roman"/>
          <w:i/>
          <w:color w:val="0000FF"/>
          <w:szCs w:val="20"/>
          <w:lang w:val="en-GB"/>
        </w:rPr>
        <w:t xml:space="preserve">the conclusion of </w:t>
      </w:r>
      <w:r>
        <w:rPr>
          <w:rFonts w:hint="eastAsia" w:eastAsia="等线" w:cs="Times New Roman"/>
          <w:i/>
          <w:color w:val="0000FF"/>
          <w:szCs w:val="20"/>
          <w:lang w:eastAsia="zh-CN"/>
        </w:rPr>
        <w:t xml:space="preserve">BS SBFD </w:t>
      </w:r>
      <w:r>
        <w:rPr>
          <w:rFonts w:eastAsia="等线" w:cs="Times New Roman"/>
          <w:i/>
          <w:color w:val="0000FF"/>
          <w:szCs w:val="20"/>
          <w:lang w:val="en-GB"/>
        </w:rPr>
        <w:t>feasibility</w:t>
      </w:r>
      <w:r>
        <w:rPr>
          <w:rFonts w:hint="eastAsia" w:eastAsia="等线" w:cs="Times New Roman"/>
          <w:i/>
          <w:color w:val="0000FF"/>
          <w:szCs w:val="20"/>
          <w:lang w:eastAsia="zh-CN"/>
        </w:rPr>
        <w:t xml:space="preserve">. </w:t>
      </w:r>
      <w:bookmarkEnd w:id="24"/>
    </w:p>
    <w:p>
      <w:pPr>
        <w:pStyle w:val="4"/>
      </w:pPr>
      <w:bookmarkStart w:id="29" w:name="_Toc134691816"/>
      <w:r>
        <w:rPr>
          <w:lang w:eastAsia="zh-CN"/>
        </w:rPr>
        <w:t>9</w:t>
      </w:r>
      <w:r>
        <w:rPr>
          <w:rFonts w:hint="eastAsia"/>
          <w:lang w:eastAsia="zh-CN"/>
        </w:rPr>
        <w:t>.4</w:t>
      </w:r>
      <w:r>
        <w:tab/>
      </w:r>
      <w:r>
        <w:t xml:space="preserve">Feasibility </w:t>
      </w:r>
      <w:r>
        <w:rPr>
          <w:rFonts w:hint="eastAsia"/>
          <w:lang w:eastAsia="zh-CN"/>
        </w:rPr>
        <w:t>of</w:t>
      </w:r>
      <w:r>
        <w:t xml:space="preserve"> FR1 local area BS aspects</w:t>
      </w:r>
      <w:bookmarkEnd w:id="29"/>
    </w:p>
    <w:p>
      <w:pPr>
        <w:pStyle w:val="5"/>
      </w:pPr>
      <w:bookmarkStart w:id="30" w:name="_Toc134691817"/>
      <w:r>
        <w:t>9.4.1</w:t>
      </w:r>
      <w:r>
        <w:tab/>
      </w:r>
      <w:r>
        <w:t>Self-interference analysis</w:t>
      </w:r>
    </w:p>
    <w:p>
      <w:pPr>
        <w:rPr>
          <w:i/>
          <w:color w:val="0000FF"/>
        </w:rPr>
      </w:pPr>
      <w:r>
        <w:rPr>
          <w:i/>
          <w:color w:val="0000FF"/>
        </w:rPr>
        <w:t>Editor's note: This section captures the typical assumption based on which the RSIC capability is derived and analysis results</w:t>
      </w:r>
    </w:p>
    <w:p>
      <w:pPr>
        <w:pStyle w:val="6"/>
      </w:pPr>
      <w:r>
        <w:rPr>
          <w:rFonts w:hint="eastAsia"/>
        </w:rPr>
        <w:t>9.4</w:t>
      </w:r>
      <w:r>
        <w:t>.1.1</w:t>
      </w:r>
      <w:r>
        <w:tab/>
      </w:r>
      <w:r>
        <w:t>Summary table for self-interference analysis</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Table 9.4.1</w:t>
      </w:r>
      <w:r>
        <w:rPr>
          <w:rFonts w:hint="eastAsia"/>
          <w:color w:val="000000" w:themeColor="text1"/>
          <w:szCs w:val="21"/>
          <w:lang w:val="en-US"/>
          <w14:textFill>
            <w14:solidFill>
              <w14:schemeClr w14:val="tx1"/>
            </w14:solidFill>
          </w14:textFill>
        </w:rPr>
        <w:t>.1-1</w:t>
      </w:r>
      <w:r>
        <w:rPr>
          <w:color w:val="000000" w:themeColor="text1"/>
          <w:szCs w:val="21"/>
          <w:lang w:val="en-US"/>
          <w14:textFill>
            <w14:solidFill>
              <w14:schemeClr w14:val="tx1"/>
            </w14:solidFill>
          </w14:textFill>
        </w:rPr>
        <w:t xml:space="preserve"> summarizes the self-interference analysis results from companies.</w:t>
      </w:r>
    </w:p>
    <w:p>
      <w:pPr>
        <w:overflowPunct/>
        <w:autoSpaceDE/>
        <w:autoSpaceDN/>
        <w:adjustRightInd/>
        <w:spacing w:before="0" w:after="0"/>
        <w:jc w:val="left"/>
        <w:textAlignment w:val="auto"/>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br w:type="page"/>
      </w:r>
    </w:p>
    <w:p>
      <w:pPr>
        <w:rPr>
          <w:color w:val="000000" w:themeColor="text1"/>
          <w:szCs w:val="21"/>
          <w:lang w:val="en-US"/>
          <w14:textFill>
            <w14:solidFill>
              <w14:schemeClr w14:val="tx1"/>
            </w14:solidFill>
          </w14:textFill>
        </w:rPr>
        <w:sectPr>
          <w:footerReference r:id="rId5" w:type="default"/>
          <w:headerReference r:id="rId4" w:type="even"/>
          <w:footnotePr>
            <w:numRestart w:val="eachSect"/>
          </w:footnotePr>
          <w:pgSz w:w="11907" w:h="16840"/>
          <w:pgMar w:top="1418" w:right="1134" w:bottom="1134" w:left="1134" w:header="851" w:footer="340" w:gutter="0"/>
          <w:cols w:space="720" w:num="1"/>
          <w:docGrid w:linePitch="286" w:charSpace="0"/>
        </w:sectPr>
      </w:pPr>
    </w:p>
    <w:p>
      <w:pPr>
        <w:rPr>
          <w:color w:val="000000" w:themeColor="text1"/>
          <w:szCs w:val="21"/>
          <w:lang w:val="en-US"/>
          <w14:textFill>
            <w14:solidFill>
              <w14:schemeClr w14:val="tx1"/>
            </w14:solidFill>
          </w14:textFill>
        </w:rPr>
      </w:pPr>
    </w:p>
    <w:p>
      <w:pPr>
        <w:jc w:val="center"/>
        <w:rPr>
          <w:b/>
        </w:rPr>
      </w:pPr>
      <w:r>
        <w:rPr>
          <w:b/>
        </w:rPr>
        <w:t>Table 9.4.1</w:t>
      </w:r>
      <w:r>
        <w:rPr>
          <w:rFonts w:hint="eastAsia"/>
          <w:b/>
        </w:rPr>
        <w:t>.1-1</w:t>
      </w:r>
      <w:r>
        <w:rPr>
          <w:b/>
        </w:rPr>
        <w:t xml:space="preserve">: </w:t>
      </w:r>
      <w:r>
        <w:rPr>
          <w:rFonts w:hint="eastAsia"/>
          <w:b/>
        </w:rPr>
        <w:t>SI feasibility study for</w:t>
      </w:r>
      <w:r>
        <w:rPr>
          <w:b/>
        </w:rPr>
        <w:t xml:space="preserve"> </w:t>
      </w:r>
      <w:r>
        <w:rPr>
          <w:rFonts w:hint="eastAsia"/>
          <w:b/>
        </w:rPr>
        <w:t xml:space="preserve">FR1 </w:t>
      </w:r>
      <w:r>
        <w:rPr>
          <w:b/>
        </w:rPr>
        <w:t>L</w:t>
      </w:r>
      <w:r>
        <w:rPr>
          <w:rFonts w:hint="eastAsia"/>
          <w:b/>
        </w:rPr>
        <w:t>ocal Area</w:t>
      </w:r>
      <w:r>
        <w:rPr>
          <w:b/>
        </w:rPr>
        <w:t xml:space="preserve"> BS </w:t>
      </w:r>
    </w:p>
    <w:tbl>
      <w:tblPr>
        <w:tblStyle w:val="89"/>
        <w:tblW w:w="0" w:type="auto"/>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1403"/>
        <w:gridCol w:w="1780"/>
        <w:gridCol w:w="538"/>
        <w:gridCol w:w="1750"/>
        <w:gridCol w:w="2551"/>
        <w:gridCol w:w="2268"/>
        <w:gridCol w:w="2127"/>
        <w:gridCol w:w="1965"/>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5471" w:type="dxa"/>
            <w:gridSpan w:val="4"/>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b/>
                <w:bCs/>
                <w:sz w:val="16"/>
                <w:lang w:eastAsia="en-US"/>
              </w:rPr>
            </w:pPr>
            <w:r>
              <w:rPr>
                <w:b/>
                <w:bCs/>
                <w:sz w:val="16"/>
              </w:rPr>
              <w:t xml:space="preserve">FR1 </w:t>
            </w:r>
          </w:p>
        </w:tc>
        <w:tc>
          <w:tcPr>
            <w:tcW w:w="4819" w:type="dxa"/>
            <w:gridSpan w:val="2"/>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b/>
                <w:bCs/>
                <w:sz w:val="16"/>
                <w:lang w:eastAsia="en-US"/>
              </w:rPr>
            </w:pPr>
            <w:r>
              <w:rPr>
                <w:b/>
                <w:bCs/>
                <w:sz w:val="16"/>
              </w:rPr>
              <w:t>Ericsson (preliminary)</w:t>
            </w:r>
          </w:p>
        </w:tc>
        <w:tc>
          <w:tcPr>
            <w:tcW w:w="2127" w:type="dxa"/>
            <w:shd w:val="clear" w:color="auto" w:fill="auto"/>
          </w:tcPr>
          <w:p>
            <w:pPr>
              <w:spacing w:after="0" w:line="256" w:lineRule="auto"/>
              <w:jc w:val="center"/>
              <w:rPr>
                <w:b/>
                <w:bCs/>
                <w:sz w:val="16"/>
                <w:lang w:val="en-US"/>
              </w:rPr>
            </w:pPr>
            <w:r>
              <w:rPr>
                <w:b/>
                <w:bCs/>
                <w:sz w:val="16"/>
                <w:lang w:val="en-US"/>
              </w:rPr>
              <w:t>ZTE</w:t>
            </w:r>
          </w:p>
        </w:tc>
        <w:tc>
          <w:tcPr>
            <w:tcW w:w="1965" w:type="dxa"/>
            <w:shd w:val="clear" w:color="auto" w:fill="auto"/>
          </w:tcPr>
          <w:p>
            <w:pPr>
              <w:spacing w:after="0" w:line="256" w:lineRule="auto"/>
              <w:jc w:val="center"/>
              <w:rPr>
                <w:b/>
                <w:bCs/>
                <w:sz w:val="16"/>
                <w:lang w:val="en-US"/>
              </w:rPr>
            </w:pPr>
            <w:r>
              <w:rPr>
                <w:b/>
                <w:bCs/>
                <w:sz w:val="16"/>
                <w:lang w:val="en-US"/>
              </w:rPr>
              <w:t>CATT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5471" w:type="dxa"/>
            <w:gridSpan w:val="4"/>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b/>
                <w:bCs/>
                <w:sz w:val="16"/>
                <w:lang w:eastAsia="en-US"/>
              </w:rPr>
            </w:pPr>
            <w:r>
              <w:rPr>
                <w:b/>
                <w:bCs/>
                <w:sz w:val="16"/>
              </w:rPr>
              <w:t>BS class</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b/>
                <w:bCs/>
                <w:sz w:val="16"/>
                <w:lang w:eastAsia="en-US"/>
              </w:rPr>
            </w:pPr>
            <w:r>
              <w:rPr>
                <w:b/>
                <w:bCs/>
                <w:sz w:val="16"/>
              </w:rPr>
              <w:t>Local Area BS (3GPP minimum)</w:t>
            </w:r>
          </w:p>
        </w:tc>
        <w:tc>
          <w:tcPr>
            <w:tcW w:w="2268" w:type="dxa"/>
            <w:shd w:val="clear" w:color="auto" w:fill="auto"/>
            <w:tcMar>
              <w:top w:w="15" w:type="dxa"/>
              <w:left w:w="15" w:type="dxa"/>
              <w:bottom w:w="0" w:type="dxa"/>
              <w:right w:w="15" w:type="dxa"/>
            </w:tcMar>
            <w:vAlign w:val="center"/>
          </w:tcPr>
          <w:p>
            <w:pPr>
              <w:spacing w:after="0" w:line="256" w:lineRule="auto"/>
              <w:jc w:val="center"/>
              <w:rPr>
                <w:rFonts w:ascii="Arial" w:hAnsi="Arial" w:eastAsiaTheme="minorHAnsi" w:cstheme="minorBidi"/>
                <w:b/>
                <w:bCs/>
                <w:sz w:val="16"/>
                <w:lang w:eastAsia="en-US"/>
              </w:rPr>
            </w:pPr>
            <w:r>
              <w:rPr>
                <w:b/>
                <w:bCs/>
                <w:sz w:val="16"/>
              </w:rPr>
              <w:t>Local Area BS (Realistic RX)</w:t>
            </w:r>
          </w:p>
        </w:tc>
        <w:tc>
          <w:tcPr>
            <w:tcW w:w="2127" w:type="dxa"/>
            <w:shd w:val="clear" w:color="auto" w:fill="auto"/>
          </w:tcPr>
          <w:p>
            <w:pPr>
              <w:spacing w:after="0" w:line="256" w:lineRule="auto"/>
              <w:jc w:val="center"/>
              <w:rPr>
                <w:b/>
                <w:bCs/>
                <w:sz w:val="16"/>
                <w:lang w:val="en-US"/>
              </w:rPr>
            </w:pPr>
            <w:r>
              <w:rPr>
                <w:b/>
                <w:bCs/>
                <w:sz w:val="16"/>
                <w:lang w:val="en-US"/>
              </w:rPr>
              <w:t>LA</w:t>
            </w:r>
          </w:p>
        </w:tc>
        <w:tc>
          <w:tcPr>
            <w:tcW w:w="1965" w:type="dxa"/>
            <w:shd w:val="clear" w:color="auto" w:fill="auto"/>
          </w:tcPr>
          <w:p>
            <w:pPr>
              <w:spacing w:after="0" w:line="256" w:lineRule="auto"/>
              <w:jc w:val="center"/>
              <w:rPr>
                <w:b/>
                <w:bCs/>
                <w:sz w:val="16"/>
                <w:lang w:val="en-US"/>
              </w:rPr>
            </w:pPr>
            <w:r>
              <w:rPr>
                <w:b/>
                <w:bCs/>
                <w:sz w:val="16"/>
                <w:lang w:val="en-US"/>
              </w:rPr>
              <w:t>LA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5471" w:type="dxa"/>
            <w:gridSpan w:val="4"/>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 xml:space="preserve">BS TX Power </w:t>
            </w:r>
            <m:oMath>
              <m:r>
                <m:rPr/>
                <w:rPr>
                  <w:rFonts w:ascii="Cambria Math" w:hAnsi="Cambria Math"/>
                  <w:sz w:val="16"/>
                </w:rPr>
                <m:t>dB</m:t>
              </m:r>
              <m:d>
                <m:dPr>
                  <m:ctrlPr>
                    <w:rPr>
                      <w:rFonts w:ascii="Cambria Math" w:hAnsi="Cambria Math" w:eastAsiaTheme="minorHAnsi" w:cstheme="minorBidi"/>
                      <w:i/>
                      <w:sz w:val="16"/>
                      <w:szCs w:val="16"/>
                      <w:lang w:eastAsia="en-US"/>
                    </w:rPr>
                  </m:ctrlPr>
                </m:dPr>
                <m:e>
                  <m:sSub>
                    <m:sSubPr>
                      <m:ctrlPr>
                        <w:rPr>
                          <w:rFonts w:ascii="Cambria Math" w:hAnsi="Cambria Math" w:eastAsiaTheme="minorHAnsi" w:cstheme="minorBidi"/>
                          <w:i/>
                          <w:iCs/>
                          <w:sz w:val="16"/>
                          <w:szCs w:val="16"/>
                          <w:lang w:eastAsia="en-US"/>
                        </w:rPr>
                      </m:ctrlPr>
                    </m:sSubPr>
                    <m:e>
                      <m:r>
                        <m:rPr/>
                        <w:rPr>
                          <w:rFonts w:ascii="Cambria Math" w:hAnsi="Cambria Math"/>
                          <w:sz w:val="16"/>
                        </w:rPr>
                        <m:t>P</m:t>
                      </m:r>
                      <m:ctrlPr>
                        <w:rPr>
                          <w:rFonts w:ascii="Cambria Math" w:hAnsi="Cambria Math" w:eastAsiaTheme="minorHAnsi" w:cstheme="minorBidi"/>
                          <w:i/>
                          <w:iCs/>
                          <w:sz w:val="16"/>
                          <w:szCs w:val="16"/>
                          <w:lang w:eastAsia="en-US"/>
                        </w:rPr>
                      </m:ctrlPr>
                    </m:e>
                    <m:sub>
                      <m:r>
                        <m:rPr/>
                        <w:rPr>
                          <w:rFonts w:ascii="Cambria Math" w:hAnsi="Cambria Math"/>
                          <w:sz w:val="16"/>
                        </w:rPr>
                        <m:t>TX</m:t>
                      </m:r>
                      <m:ctrlPr>
                        <w:rPr>
                          <w:rFonts w:ascii="Cambria Math" w:hAnsi="Cambria Math" w:eastAsiaTheme="minorHAnsi" w:cstheme="minorBidi"/>
                          <w:i/>
                          <w:iCs/>
                          <w:sz w:val="16"/>
                          <w:szCs w:val="16"/>
                          <w:lang w:eastAsia="en-US"/>
                        </w:rPr>
                      </m:ctrlPr>
                    </m:sub>
                  </m:sSub>
                  <m:ctrlPr>
                    <w:rPr>
                      <w:rFonts w:ascii="Cambria Math" w:hAnsi="Cambria Math" w:eastAsiaTheme="minorHAnsi" w:cstheme="minorBidi"/>
                      <w:i/>
                      <w:sz w:val="16"/>
                      <w:szCs w:val="16"/>
                      <w:lang w:eastAsia="en-US"/>
                    </w:rPr>
                  </m:ctrlPr>
                </m:e>
              </m:d>
            </m:oMath>
            <w:r>
              <w:rPr>
                <w:iCs/>
                <w:sz w:val="16"/>
              </w:rPr>
              <w:t xml:space="preserve"> = </w:t>
            </w:r>
            <w:r>
              <w:rPr>
                <w:rFonts w:ascii="Cambria Math" w:hAnsi="Cambria Math" w:cs="Cambria Math"/>
                <w:sz w:val="16"/>
              </w:rPr>
              <w:t>①</w:t>
            </w:r>
            <w:r>
              <w:rPr>
                <w:sz w:val="16"/>
              </w:rPr>
              <w:t xml:space="preserve"> dBm</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24</w:t>
            </w:r>
          </w:p>
        </w:tc>
        <w:tc>
          <w:tcPr>
            <w:tcW w:w="2268" w:type="dxa"/>
            <w:shd w:val="clear" w:color="auto" w:fill="auto"/>
            <w:tcMar>
              <w:top w:w="15" w:type="dxa"/>
              <w:left w:w="15" w:type="dxa"/>
              <w:bottom w:w="0" w:type="dxa"/>
              <w:right w:w="15" w:type="dxa"/>
            </w:tcMar>
            <w:vAlign w:val="center"/>
          </w:tcPr>
          <w:p>
            <w:pPr>
              <w:spacing w:after="0" w:line="256" w:lineRule="auto"/>
              <w:jc w:val="center"/>
              <w:rPr>
                <w:rFonts w:ascii="Arial" w:hAnsi="Arial" w:eastAsiaTheme="minorHAnsi" w:cstheme="minorBidi"/>
                <w:sz w:val="16"/>
                <w:lang w:eastAsia="en-US"/>
              </w:rPr>
            </w:pPr>
            <w:r>
              <w:rPr>
                <w:sz w:val="16"/>
              </w:rPr>
              <w:t>24</w:t>
            </w:r>
          </w:p>
        </w:tc>
        <w:tc>
          <w:tcPr>
            <w:tcW w:w="2127" w:type="dxa"/>
            <w:shd w:val="clear" w:color="auto" w:fill="auto"/>
          </w:tcPr>
          <w:p>
            <w:pPr>
              <w:spacing w:after="0" w:line="256" w:lineRule="auto"/>
              <w:jc w:val="center"/>
              <w:rPr>
                <w:sz w:val="16"/>
              </w:rPr>
            </w:pPr>
            <w:r>
              <w:rPr>
                <w:sz w:val="16"/>
              </w:rPr>
              <w:t>23</w:t>
            </w:r>
          </w:p>
        </w:tc>
        <w:tc>
          <w:tcPr>
            <w:tcW w:w="1965" w:type="dxa"/>
            <w:shd w:val="clear" w:color="auto" w:fill="auto"/>
          </w:tcPr>
          <w:p>
            <w:pPr>
              <w:spacing w:after="0" w:line="256" w:lineRule="auto"/>
              <w:jc w:val="center"/>
              <w:rPr>
                <w:sz w:val="16"/>
              </w:rPr>
            </w:pPr>
            <w:r>
              <w:rPr>
                <w:bCs/>
                <w:sz w:val="16"/>
              </w:rPr>
              <w:t>24</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170" w:hRule="atLeast"/>
        </w:trPr>
        <w:tc>
          <w:tcPr>
            <w:tcW w:w="0" w:type="auto"/>
            <w:vMerge w:val="restart"/>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 xml:space="preserve">Component </w:t>
            </w:r>
            <w:r>
              <w:rPr>
                <w:sz w:val="16"/>
              </w:rPr>
              <w:br w:type="textWrapping"/>
            </w:r>
            <w:r>
              <w:rPr>
                <w:sz w:val="16"/>
              </w:rPr>
              <w:t>capability and parameters</w:t>
            </w:r>
          </w:p>
        </w:tc>
        <w:tc>
          <w:tcPr>
            <w:tcW w:w="0" w:type="auto"/>
            <w:vMerge w:val="restart"/>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Frequency isolation at TX</w:t>
            </w:r>
          </w:p>
        </w:tc>
        <w:tc>
          <w:tcPr>
            <w:tcW w:w="2353" w:type="dxa"/>
            <w:gridSpan w:val="2"/>
            <w:shd w:val="clear" w:color="auto" w:fill="auto"/>
            <w:tcMar>
              <w:top w:w="15" w:type="dxa"/>
              <w:left w:w="15" w:type="dxa"/>
              <w:bottom w:w="0" w:type="dxa"/>
              <w:right w:w="15" w:type="dxa"/>
            </w:tcMar>
            <w:vAlign w:val="center"/>
          </w:tcPr>
          <w:p>
            <w:pPr>
              <w:spacing w:after="0" w:line="256" w:lineRule="auto"/>
              <w:rPr>
                <w:rFonts w:ascii="Arial" w:hAnsi="Arial" w:eastAsiaTheme="minorHAnsi" w:cstheme="minorBidi"/>
                <w:sz w:val="16"/>
                <w:lang w:eastAsia="en-US"/>
              </w:rPr>
            </w:pPr>
            <w:r>
              <w:rPr>
                <w:sz w:val="16"/>
              </w:rPr>
              <w:t xml:space="preserve">Frequency isolation capability </w:t>
            </w:r>
            <m:oMath>
              <m:r>
                <m:rPr/>
                <w:rPr>
                  <w:rFonts w:ascii="Cambria Math" w:hAnsi="Cambria Math"/>
                  <w:sz w:val="16"/>
                </w:rPr>
                <m:t>dB</m:t>
              </m:r>
              <m:d>
                <m:dPr>
                  <m:ctrlPr>
                    <w:rPr>
                      <w:rFonts w:ascii="Cambria Math" w:hAnsi="Cambria Math" w:eastAsiaTheme="minorHAnsi" w:cstheme="minorBidi"/>
                      <w:i/>
                      <w:sz w:val="16"/>
                      <w:szCs w:val="16"/>
                      <w:lang w:eastAsia="en-US"/>
                    </w:rPr>
                  </m:ctrlPr>
                </m:dPr>
                <m:e>
                  <m:sSub>
                    <m:sSubPr>
                      <m:ctrlPr>
                        <w:rPr>
                          <w:rFonts w:ascii="Cambria Math" w:hAnsi="Cambria Math" w:eastAsiaTheme="minorHAnsi" w:cstheme="minorBidi"/>
                          <w:i/>
                          <w:iCs/>
                          <w:sz w:val="16"/>
                          <w:szCs w:val="16"/>
                          <w:lang w:eastAsia="en-US"/>
                        </w:rPr>
                      </m:ctrlPr>
                    </m:sSubPr>
                    <m:e>
                      <m:r>
                        <m:rPr/>
                        <w:rPr>
                          <w:rFonts w:ascii="Cambria Math" w:hAnsi="Cambria Math"/>
                          <w:sz w:val="16"/>
                        </w:rPr>
                        <m:t>α</m:t>
                      </m:r>
                      <m:ctrlPr>
                        <w:rPr>
                          <w:rFonts w:ascii="Cambria Math" w:hAnsi="Cambria Math" w:eastAsiaTheme="minorHAnsi" w:cstheme="minorBidi"/>
                          <w:i/>
                          <w:iCs/>
                          <w:sz w:val="16"/>
                          <w:szCs w:val="16"/>
                          <w:lang w:eastAsia="en-US"/>
                        </w:rPr>
                      </m:ctrlPr>
                    </m:e>
                    <m:sub>
                      <m:r>
                        <m:rPr/>
                        <w:rPr>
                          <w:rFonts w:ascii="Cambria Math" w:hAnsi="Cambria Math"/>
                          <w:sz w:val="16"/>
                        </w:rPr>
                        <m:t>SI−frequency, TX</m:t>
                      </m:r>
                      <m:ctrlPr>
                        <w:rPr>
                          <w:rFonts w:ascii="Cambria Math" w:hAnsi="Cambria Math" w:eastAsiaTheme="minorHAnsi" w:cstheme="minorBidi"/>
                          <w:i/>
                          <w:iCs/>
                          <w:sz w:val="16"/>
                          <w:szCs w:val="16"/>
                          <w:lang w:eastAsia="en-US"/>
                        </w:rPr>
                      </m:ctrlPr>
                    </m:sub>
                  </m:sSub>
                  <m:ctrlPr>
                    <w:rPr>
                      <w:rFonts w:ascii="Cambria Math" w:hAnsi="Cambria Math" w:eastAsiaTheme="minorHAnsi" w:cstheme="minorBidi"/>
                      <w:i/>
                      <w:sz w:val="16"/>
                      <w:szCs w:val="16"/>
                      <w:lang w:eastAsia="en-US"/>
                    </w:rPr>
                  </m:ctrlPr>
                </m:e>
              </m:d>
            </m:oMath>
            <w:r>
              <w:rPr>
                <w:sz w:val="16"/>
              </w:rPr>
              <w:t xml:space="preserve"> = </w:t>
            </w:r>
            <w:r>
              <w:rPr>
                <w:rFonts w:ascii="Cambria Math" w:hAnsi="Cambria Math" w:cs="Cambria Math"/>
                <w:sz w:val="16"/>
              </w:rPr>
              <w:t>②</w:t>
            </w:r>
            <w:r>
              <w:rPr>
                <w:sz w:val="16"/>
              </w:rPr>
              <w:t xml:space="preserve"> dBc</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45</w:t>
            </w:r>
          </w:p>
        </w:tc>
        <w:tc>
          <w:tcPr>
            <w:tcW w:w="2268" w:type="dxa"/>
            <w:shd w:val="clear" w:color="auto" w:fill="auto"/>
            <w:tcMar>
              <w:top w:w="15" w:type="dxa"/>
              <w:left w:w="15" w:type="dxa"/>
              <w:bottom w:w="0" w:type="dxa"/>
              <w:right w:w="15" w:type="dxa"/>
            </w:tcMar>
            <w:vAlign w:val="center"/>
          </w:tcPr>
          <w:p>
            <w:pPr>
              <w:spacing w:after="0" w:line="256" w:lineRule="auto"/>
              <w:jc w:val="center"/>
              <w:rPr>
                <w:rFonts w:ascii="Arial" w:hAnsi="Arial" w:eastAsiaTheme="minorHAnsi" w:cstheme="minorBidi"/>
                <w:sz w:val="16"/>
                <w:lang w:eastAsia="en-US"/>
              </w:rPr>
            </w:pPr>
            <w:r>
              <w:rPr>
                <w:sz w:val="16"/>
              </w:rPr>
              <w:t>45</w:t>
            </w:r>
          </w:p>
        </w:tc>
        <w:tc>
          <w:tcPr>
            <w:tcW w:w="2127" w:type="dxa"/>
            <w:shd w:val="clear" w:color="auto" w:fill="auto"/>
            <w:vAlign w:val="center"/>
          </w:tcPr>
          <w:p>
            <w:pPr>
              <w:spacing w:after="0" w:line="256" w:lineRule="auto"/>
              <w:jc w:val="center"/>
              <w:rPr>
                <w:sz w:val="16"/>
              </w:rPr>
            </w:pPr>
            <w:r>
              <w:rPr>
                <w:sz w:val="16"/>
              </w:rPr>
              <w:t>51</w:t>
            </w:r>
          </w:p>
        </w:tc>
        <w:tc>
          <w:tcPr>
            <w:tcW w:w="1965" w:type="dxa"/>
            <w:shd w:val="clear" w:color="auto" w:fill="auto"/>
            <w:vAlign w:val="center"/>
          </w:tcPr>
          <w:p>
            <w:pPr>
              <w:spacing w:after="0" w:line="256" w:lineRule="auto"/>
              <w:jc w:val="center"/>
              <w:rPr>
                <w:sz w:val="16"/>
              </w:rPr>
            </w:pPr>
            <w:r>
              <w:rPr>
                <w:bCs/>
                <w:sz w:val="16"/>
              </w:rPr>
              <w:t>45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2353" w:type="dxa"/>
            <w:gridSpan w:val="2"/>
            <w:shd w:val="clear" w:color="auto" w:fill="auto"/>
            <w:tcMar>
              <w:top w:w="15" w:type="dxa"/>
              <w:left w:w="15" w:type="dxa"/>
              <w:bottom w:w="0" w:type="dxa"/>
              <w:right w:w="15" w:type="dxa"/>
            </w:tcMar>
            <w:vAlign w:val="center"/>
          </w:tcPr>
          <w:p>
            <w:pPr>
              <w:spacing w:after="0" w:line="256" w:lineRule="auto"/>
              <w:rPr>
                <w:rFonts w:ascii="Arial" w:hAnsi="Arial" w:eastAsiaTheme="minorHAnsi" w:cstheme="minorBidi"/>
                <w:sz w:val="16"/>
                <w:lang w:eastAsia="en-US"/>
              </w:rPr>
            </w:pPr>
            <w:r>
              <w:rPr>
                <w:sz w:val="16"/>
              </w:rPr>
              <w:t xml:space="preserve">Frequency isolation </w:t>
            </w:r>
            <w:r>
              <w:rPr>
                <w:sz w:val="16"/>
              </w:rPr>
              <w:br w:type="textWrapping"/>
            </w:r>
            <w:r>
              <w:rPr>
                <w:sz w:val="16"/>
              </w:rPr>
              <w:t>techniques used</w:t>
            </w:r>
          </w:p>
        </w:tc>
        <w:tc>
          <w:tcPr>
            <w:tcW w:w="4819" w:type="dxa"/>
            <w:gridSpan w:val="2"/>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Digital filtering, CFR, DPD</w:t>
            </w:r>
          </w:p>
        </w:tc>
        <w:tc>
          <w:tcPr>
            <w:tcW w:w="2127" w:type="dxa"/>
            <w:shd w:val="clear" w:color="auto" w:fill="auto"/>
          </w:tcPr>
          <w:p>
            <w:pPr>
              <w:spacing w:after="0" w:line="256" w:lineRule="auto"/>
              <w:jc w:val="center"/>
              <w:rPr>
                <w:sz w:val="16"/>
              </w:rPr>
            </w:pPr>
            <w:r>
              <w:rPr>
                <w:sz w:val="16"/>
              </w:rPr>
              <w:t>DPD utilized</w:t>
            </w:r>
          </w:p>
        </w:tc>
        <w:tc>
          <w:tcPr>
            <w:tcW w:w="1965" w:type="dxa"/>
            <w:shd w:val="clear" w:color="auto" w:fill="auto"/>
          </w:tcPr>
          <w:p>
            <w:pPr>
              <w:spacing w:after="0" w:line="256" w:lineRule="auto"/>
              <w:jc w:val="center"/>
              <w:rPr>
                <w:sz w:val="16"/>
              </w:rPr>
            </w:pPr>
            <w:r>
              <w:rPr>
                <w:bCs/>
                <w:sz w:val="16"/>
              </w:rPr>
              <w:t>CFR</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0" w:type="auto"/>
            <w:vMerge w:val="restart"/>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Spatial isolation</w:t>
            </w:r>
          </w:p>
        </w:tc>
        <w:tc>
          <w:tcPr>
            <w:tcW w:w="2353" w:type="dxa"/>
            <w:gridSpan w:val="2"/>
            <w:shd w:val="clear" w:color="auto" w:fill="auto"/>
            <w:tcMar>
              <w:top w:w="15" w:type="dxa"/>
              <w:left w:w="15" w:type="dxa"/>
              <w:bottom w:w="0" w:type="dxa"/>
              <w:right w:w="15" w:type="dxa"/>
            </w:tcMar>
            <w:vAlign w:val="center"/>
          </w:tcPr>
          <w:p>
            <w:pPr>
              <w:spacing w:after="0" w:line="256" w:lineRule="auto"/>
              <w:rPr>
                <w:rFonts w:ascii="Arial" w:hAnsi="Arial" w:eastAsiaTheme="minorHAnsi" w:cstheme="minorBidi"/>
                <w:sz w:val="16"/>
                <w:lang w:eastAsia="en-US"/>
              </w:rPr>
            </w:pP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eastAsiaTheme="minorHAnsi" w:cstheme="minorBidi"/>
                      <w:i/>
                      <w:sz w:val="16"/>
                      <w:szCs w:val="16"/>
                      <w:lang w:eastAsia="en-US"/>
                    </w:rPr>
                  </m:ctrlPr>
                </m:dPr>
                <m:e>
                  <m:sSub>
                    <m:sSubPr>
                      <m:ctrlPr>
                        <w:rPr>
                          <w:rFonts w:ascii="Cambria Math" w:hAnsi="Cambria Math" w:eastAsiaTheme="minorHAnsi" w:cstheme="minorBidi"/>
                          <w:i/>
                          <w:iCs/>
                          <w:sz w:val="16"/>
                          <w:szCs w:val="16"/>
                          <w:lang w:eastAsia="en-US"/>
                        </w:rPr>
                      </m:ctrlPr>
                    </m:sSubPr>
                    <m:e>
                      <m:r>
                        <m:rPr/>
                        <w:rPr>
                          <w:rFonts w:ascii="Cambria Math" w:hAnsi="Cambria Math"/>
                          <w:sz w:val="16"/>
                        </w:rPr>
                        <m:t>α</m:t>
                      </m:r>
                      <m:ctrlPr>
                        <w:rPr>
                          <w:rFonts w:ascii="Cambria Math" w:hAnsi="Cambria Math" w:eastAsiaTheme="minorHAnsi" w:cstheme="minorBidi"/>
                          <w:i/>
                          <w:iCs/>
                          <w:sz w:val="16"/>
                          <w:szCs w:val="16"/>
                          <w:lang w:eastAsia="en-US"/>
                        </w:rPr>
                      </m:ctrlPr>
                    </m:e>
                    <m:sub>
                      <m:r>
                        <m:rPr/>
                        <w:rPr>
                          <w:rFonts w:ascii="Cambria Math" w:hAnsi="Cambria Math"/>
                          <w:sz w:val="16"/>
                        </w:rPr>
                        <m:t>SI−spatial</m:t>
                      </m:r>
                      <m:ctrlPr>
                        <w:rPr>
                          <w:rFonts w:ascii="Cambria Math" w:hAnsi="Cambria Math" w:eastAsiaTheme="minorHAnsi" w:cstheme="minorBidi"/>
                          <w:i/>
                          <w:iCs/>
                          <w:sz w:val="16"/>
                          <w:szCs w:val="16"/>
                          <w:lang w:eastAsia="en-US"/>
                        </w:rPr>
                      </m:ctrlPr>
                    </m:sub>
                  </m:sSub>
                  <m:ctrlPr>
                    <w:rPr>
                      <w:rFonts w:ascii="Cambria Math" w:hAnsi="Cambria Math" w:eastAsiaTheme="minorHAnsi" w:cstheme="minorBidi"/>
                      <w:i/>
                      <w:sz w:val="16"/>
                      <w:szCs w:val="16"/>
                      <w:lang w:eastAsia="en-US"/>
                    </w:rPr>
                  </m:ctrlPr>
                </m:e>
              </m:d>
            </m:oMath>
            <w:r>
              <w:rPr>
                <w:iCs/>
                <w:sz w:val="16"/>
              </w:rPr>
              <w:t xml:space="preserve"> = </w:t>
            </w:r>
            <w:r>
              <w:rPr>
                <w:rFonts w:ascii="Cambria Math" w:hAnsi="Cambria Math" w:cs="Cambria Math"/>
                <w:sz w:val="16"/>
              </w:rPr>
              <w:t>③</w:t>
            </w:r>
            <w:r>
              <w:rPr>
                <w:sz w:val="16"/>
              </w:rPr>
              <w:t xml:space="preserve"> dBc</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70</w:t>
            </w:r>
          </w:p>
        </w:tc>
        <w:tc>
          <w:tcPr>
            <w:tcW w:w="2268" w:type="dxa"/>
            <w:shd w:val="clear" w:color="auto" w:fill="auto"/>
            <w:tcMar>
              <w:top w:w="15" w:type="dxa"/>
              <w:left w:w="15" w:type="dxa"/>
              <w:bottom w:w="0" w:type="dxa"/>
              <w:right w:w="15" w:type="dxa"/>
            </w:tcMar>
            <w:vAlign w:val="center"/>
          </w:tcPr>
          <w:p>
            <w:pPr>
              <w:spacing w:after="0" w:line="256" w:lineRule="auto"/>
              <w:jc w:val="center"/>
              <w:rPr>
                <w:rFonts w:ascii="Arial" w:hAnsi="Arial" w:eastAsiaTheme="minorHAnsi" w:cstheme="minorBidi"/>
                <w:sz w:val="16"/>
                <w:lang w:eastAsia="en-US"/>
              </w:rPr>
            </w:pPr>
            <w:r>
              <w:rPr>
                <w:sz w:val="16"/>
              </w:rPr>
              <w:t>70</w:t>
            </w:r>
          </w:p>
        </w:tc>
        <w:tc>
          <w:tcPr>
            <w:tcW w:w="2127" w:type="dxa"/>
            <w:shd w:val="clear" w:color="auto" w:fill="auto"/>
            <w:vAlign w:val="center"/>
          </w:tcPr>
          <w:p>
            <w:pPr>
              <w:spacing w:after="0" w:line="256" w:lineRule="auto"/>
              <w:jc w:val="center"/>
              <w:rPr>
                <w:sz w:val="16"/>
              </w:rPr>
            </w:pPr>
            <w:r>
              <w:rPr>
                <w:sz w:val="16"/>
              </w:rPr>
              <w:t>60</w:t>
            </w:r>
          </w:p>
        </w:tc>
        <w:tc>
          <w:tcPr>
            <w:tcW w:w="1965" w:type="dxa"/>
            <w:shd w:val="clear" w:color="auto" w:fill="auto"/>
            <w:vAlign w:val="center"/>
          </w:tcPr>
          <w:p>
            <w:pPr>
              <w:spacing w:after="0" w:line="256" w:lineRule="auto"/>
              <w:jc w:val="center"/>
              <w:rPr>
                <w:sz w:val="16"/>
              </w:rPr>
            </w:pPr>
            <w:r>
              <w:rPr>
                <w:rFonts w:eastAsia="等线"/>
                <w:color w:val="000000"/>
                <w:sz w:val="16"/>
                <w:szCs w:val="16"/>
                <w:lang w:val="en-US"/>
              </w:rPr>
              <w:t>70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2353" w:type="dxa"/>
            <w:gridSpan w:val="2"/>
            <w:shd w:val="clear" w:color="auto" w:fill="auto"/>
            <w:tcMar>
              <w:top w:w="15" w:type="dxa"/>
              <w:left w:w="15" w:type="dxa"/>
              <w:bottom w:w="0" w:type="dxa"/>
              <w:right w:w="15" w:type="dxa"/>
            </w:tcMar>
            <w:vAlign w:val="center"/>
          </w:tcPr>
          <w:p>
            <w:pPr>
              <w:spacing w:after="0"/>
              <w:rPr>
                <w:rFonts w:ascii="Arial" w:hAnsi="Arial" w:eastAsiaTheme="minorHAnsi" w:cstheme="minorBidi"/>
                <w:sz w:val="16"/>
                <w:lang w:val="en-US" w:eastAsia="en-US"/>
              </w:rPr>
            </w:pPr>
            <w:r>
              <w:rPr>
                <w:sz w:val="16"/>
              </w:rPr>
              <w:t xml:space="preserve">Spatial isolation </w:t>
            </w:r>
          </w:p>
          <w:p>
            <w:pPr>
              <w:spacing w:after="0" w:line="256" w:lineRule="auto"/>
              <w:rPr>
                <w:rFonts w:ascii="Arial" w:hAnsi="Arial" w:eastAsiaTheme="minorHAnsi" w:cstheme="minorBidi"/>
                <w:sz w:val="16"/>
                <w:lang w:eastAsia="en-US"/>
              </w:rPr>
            </w:pPr>
            <w:r>
              <w:rPr>
                <w:sz w:val="16"/>
              </w:rPr>
              <w:t>techniques used</w:t>
            </w:r>
          </w:p>
        </w:tc>
        <w:tc>
          <w:tcPr>
            <w:tcW w:w="4819" w:type="dxa"/>
            <w:gridSpan w:val="2"/>
            <w:shd w:val="clear" w:color="auto" w:fill="auto"/>
            <w:tcMar>
              <w:top w:w="15" w:type="dxa"/>
              <w:left w:w="84" w:type="dxa"/>
              <w:bottom w:w="0" w:type="dxa"/>
              <w:right w:w="84" w:type="dxa"/>
            </w:tcMar>
            <w:vAlign w:val="center"/>
          </w:tcPr>
          <w:p>
            <w:pPr>
              <w:spacing w:after="0"/>
              <w:rPr>
                <w:rFonts w:ascii="Arial" w:hAnsi="Arial" w:eastAsiaTheme="minorHAnsi" w:cstheme="minorBidi"/>
                <w:sz w:val="16"/>
                <w:lang w:val="en-US" w:eastAsia="en-US"/>
              </w:rPr>
            </w:pPr>
            <w:r>
              <w:rPr>
                <w:sz w:val="16"/>
              </w:rPr>
              <w:t>Physical distance, isolation structures</w:t>
            </w:r>
          </w:p>
          <w:p>
            <w:pPr>
              <w:spacing w:after="0" w:line="256" w:lineRule="auto"/>
              <w:rPr>
                <w:rFonts w:ascii="Arial" w:hAnsi="Arial" w:eastAsiaTheme="minorHAnsi" w:cstheme="minorBidi"/>
                <w:sz w:val="16"/>
                <w:lang w:eastAsia="en-US"/>
              </w:rPr>
            </w:pPr>
            <w:r>
              <w:rPr>
                <w:sz w:val="16"/>
              </w:rPr>
              <w:t> </w:t>
            </w:r>
          </w:p>
        </w:tc>
        <w:tc>
          <w:tcPr>
            <w:tcW w:w="2127" w:type="dxa"/>
            <w:shd w:val="clear" w:color="auto" w:fill="auto"/>
          </w:tcPr>
          <w:p>
            <w:pPr>
              <w:spacing w:after="0"/>
              <w:rPr>
                <w:sz w:val="16"/>
              </w:rPr>
            </w:pPr>
            <w:r>
              <w:rPr>
                <w:sz w:val="16"/>
              </w:rPr>
              <w:t>TX/RX panel separation</w:t>
            </w:r>
          </w:p>
        </w:tc>
        <w:tc>
          <w:tcPr>
            <w:tcW w:w="1965" w:type="dxa"/>
            <w:shd w:val="clear" w:color="auto" w:fill="auto"/>
          </w:tcPr>
          <w:p>
            <w:pPr>
              <w:spacing w:after="0"/>
              <w:rPr>
                <w:sz w:val="16"/>
              </w:rPr>
            </w:pPr>
            <w:r>
              <w:rPr>
                <w:sz w:val="16"/>
              </w:rPr>
              <w:t xml:space="preserve">TX/RX panel separation, isolation structures, </w:t>
            </w:r>
            <w:r>
              <w:rPr>
                <w:rFonts w:hint="eastAsia"/>
                <w:sz w:val="16"/>
              </w:rPr>
              <w:t>isolation material</w:t>
            </w:r>
            <w:r>
              <w:rPr>
                <w:sz w:val="16"/>
              </w:rPr>
              <w:t xml:space="preserve">, </w:t>
            </w:r>
            <w:r>
              <w:rPr>
                <w:rFonts w:hint="eastAsia"/>
                <w:sz w:val="16"/>
              </w:rPr>
              <w:t xml:space="preserve">cross </w:t>
            </w:r>
            <w:r>
              <w:rPr>
                <w:sz w:val="16"/>
              </w:rPr>
              <w:t>polarization</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4092" w:type="dxa"/>
            <w:gridSpan w:val="3"/>
            <w:shd w:val="clear" w:color="auto" w:fill="auto"/>
            <w:tcMar>
              <w:top w:w="15" w:type="dxa"/>
              <w:left w:w="84" w:type="dxa"/>
              <w:bottom w:w="0" w:type="dxa"/>
              <w:right w:w="84" w:type="dxa"/>
            </w:tcMar>
            <w:vAlign w:val="center"/>
          </w:tcPr>
          <w:p>
            <w:pPr>
              <w:spacing w:after="0"/>
              <w:rPr>
                <w:rFonts w:ascii="Arial" w:hAnsi="Arial" w:eastAsiaTheme="minorHAnsi" w:cstheme="minorBidi"/>
                <w:sz w:val="16"/>
                <w:lang w:val="en-US" w:eastAsia="en-US"/>
              </w:rPr>
            </w:pPr>
            <w:r>
              <w:rPr>
                <w:sz w:val="16"/>
              </w:rPr>
              <w:t>TX Beam nulling /isolation in TX sub-band</w:t>
            </w:r>
          </w:p>
          <w:p>
            <w:pPr>
              <w:spacing w:after="0" w:line="256" w:lineRule="auto"/>
              <w:rPr>
                <w:rFonts w:ascii="Arial" w:hAnsi="Arial" w:eastAsiaTheme="minorHAnsi" w:cstheme="minorBidi"/>
                <w:sz w:val="16"/>
                <w:lang w:eastAsia="en-US"/>
              </w:rPr>
            </w:pPr>
            <m:oMath>
              <m:r>
                <m:rPr/>
                <w:rPr>
                  <w:rFonts w:ascii="Cambria Math" w:hAnsi="Cambria Math"/>
                  <w:sz w:val="16"/>
                </w:rPr>
                <m:t>dB</m:t>
              </m:r>
              <m:d>
                <m:dPr>
                  <m:ctrlPr>
                    <w:rPr>
                      <w:rFonts w:ascii="Cambria Math" w:hAnsi="Cambria Math" w:eastAsiaTheme="minorHAnsi" w:cstheme="minorBidi"/>
                      <w:i/>
                      <w:iCs/>
                      <w:sz w:val="16"/>
                      <w:szCs w:val="16"/>
                      <w:lang w:eastAsia="en-US"/>
                    </w:rPr>
                  </m:ctrlPr>
                </m:dPr>
                <m:e>
                  <m:sSub>
                    <m:sSubPr>
                      <m:ctrlPr>
                        <w:rPr>
                          <w:rFonts w:ascii="Cambria Math" w:hAnsi="Cambria Math" w:eastAsiaTheme="minorHAnsi" w:cstheme="minorBidi"/>
                          <w:i/>
                          <w:iCs/>
                          <w:sz w:val="16"/>
                          <w:szCs w:val="16"/>
                          <w:lang w:eastAsia="en-US"/>
                        </w:rPr>
                      </m:ctrlPr>
                    </m:sSubPr>
                    <m:e>
                      <m:r>
                        <m:rPr/>
                        <w:rPr>
                          <w:rFonts w:ascii="Cambria Math" w:hAnsi="Cambria Math"/>
                          <w:sz w:val="16"/>
                        </w:rPr>
                        <m:t>α</m:t>
                      </m:r>
                      <m:ctrlPr>
                        <w:rPr>
                          <w:rFonts w:ascii="Cambria Math" w:hAnsi="Cambria Math" w:eastAsiaTheme="minorHAnsi" w:cstheme="minorBidi"/>
                          <w:i/>
                          <w:iCs/>
                          <w:sz w:val="16"/>
                          <w:szCs w:val="16"/>
                          <w:lang w:eastAsia="en-US"/>
                        </w:rPr>
                      </m:ctrlPr>
                    </m:e>
                    <m:sub>
                      <m:r>
                        <m:rPr/>
                        <w:rPr>
                          <w:rFonts w:ascii="Cambria Math" w:hAnsi="Cambria Math"/>
                          <w:sz w:val="16"/>
                        </w:rPr>
                        <m:t>SI−beam</m:t>
                      </m:r>
                      <m:ctrlPr>
                        <w:rPr>
                          <w:rFonts w:ascii="Cambria Math" w:hAnsi="Cambria Math" w:eastAsiaTheme="minorHAnsi" w:cstheme="minorBidi"/>
                          <w:i/>
                          <w:iCs/>
                          <w:sz w:val="16"/>
                          <w:szCs w:val="16"/>
                          <w:lang w:eastAsia="en-US"/>
                        </w:rPr>
                      </m:ctrlPr>
                    </m:sub>
                  </m:sSub>
                  <m:ctrlPr>
                    <w:rPr>
                      <w:rFonts w:ascii="Cambria Math" w:hAnsi="Cambria Math" w:eastAsiaTheme="minorHAnsi" w:cstheme="minorBidi"/>
                      <w:i/>
                      <w:iCs/>
                      <w:sz w:val="16"/>
                      <w:szCs w:val="16"/>
                      <w:lang w:eastAsia="en-US"/>
                    </w:rPr>
                  </m:ctrlPr>
                </m:e>
              </m:d>
              <m:r>
                <m:rPr/>
                <w:rPr>
                  <w:rFonts w:ascii="Cambria Math" w:hAnsi="Cambria Math"/>
                  <w:sz w:val="16"/>
                </w:rPr>
                <m:t xml:space="preserve"> </m:t>
              </m:r>
            </m:oMath>
            <w:r>
              <w:rPr>
                <w:sz w:val="16"/>
              </w:rPr>
              <w:t xml:space="preserve">= </w:t>
            </w:r>
            <w:r>
              <w:rPr>
                <w:rFonts w:ascii="Cambria Math" w:hAnsi="Cambria Math" w:cs="Cambria Math"/>
                <w:sz w:val="16"/>
              </w:rPr>
              <w:t>④</w:t>
            </w:r>
            <w:r>
              <w:rPr>
                <w:sz w:val="16"/>
              </w:rPr>
              <w:t xml:space="preserve"> dBc</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0</w:t>
            </w:r>
          </w:p>
        </w:tc>
        <w:tc>
          <w:tcPr>
            <w:tcW w:w="2268" w:type="dxa"/>
            <w:shd w:val="clear" w:color="auto" w:fill="auto"/>
            <w:tcMar>
              <w:top w:w="15" w:type="dxa"/>
              <w:left w:w="15" w:type="dxa"/>
              <w:bottom w:w="0" w:type="dxa"/>
              <w:right w:w="15" w:type="dxa"/>
            </w:tcMar>
            <w:vAlign w:val="center"/>
          </w:tcPr>
          <w:p>
            <w:pPr>
              <w:spacing w:after="0" w:line="256" w:lineRule="auto"/>
              <w:jc w:val="center"/>
              <w:rPr>
                <w:rFonts w:ascii="Arial" w:hAnsi="Arial" w:eastAsiaTheme="minorHAnsi" w:cstheme="minorBidi"/>
                <w:sz w:val="16"/>
                <w:lang w:eastAsia="en-US"/>
              </w:rPr>
            </w:pPr>
            <w:r>
              <w:rPr>
                <w:sz w:val="16"/>
              </w:rPr>
              <w:t>0</w:t>
            </w:r>
          </w:p>
        </w:tc>
        <w:tc>
          <w:tcPr>
            <w:tcW w:w="2127" w:type="dxa"/>
            <w:shd w:val="clear" w:color="auto" w:fill="auto"/>
          </w:tcPr>
          <w:p>
            <w:pPr>
              <w:spacing w:after="0" w:line="256" w:lineRule="auto"/>
              <w:jc w:val="center"/>
              <w:rPr>
                <w:sz w:val="16"/>
              </w:rPr>
            </w:pPr>
            <w:r>
              <w:rPr>
                <w:sz w:val="16"/>
              </w:rPr>
              <w:t>0</w:t>
            </w:r>
          </w:p>
        </w:tc>
        <w:tc>
          <w:tcPr>
            <w:tcW w:w="1965" w:type="dxa"/>
            <w:shd w:val="clear" w:color="auto" w:fill="auto"/>
          </w:tcPr>
          <w:p>
            <w:pPr>
              <w:spacing w:after="0" w:line="256" w:lineRule="auto"/>
              <w:jc w:val="center"/>
              <w:rPr>
                <w:sz w:val="16"/>
                <w:lang w:val="en-US"/>
              </w:rPr>
            </w:pPr>
            <w:r>
              <w:rPr>
                <w:sz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4092" w:type="dxa"/>
            <w:gridSpan w:val="3"/>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DL EIRP impact due to beam nulling in TX sub-band</w:t>
            </w:r>
          </w:p>
        </w:tc>
        <w:tc>
          <w:tcPr>
            <w:tcW w:w="4819" w:type="dxa"/>
            <w:gridSpan w:val="2"/>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TX beam nulling not assumed due to array size</w:t>
            </w:r>
          </w:p>
        </w:tc>
        <w:tc>
          <w:tcPr>
            <w:tcW w:w="2127" w:type="dxa"/>
            <w:shd w:val="clear" w:color="auto" w:fill="auto"/>
          </w:tcPr>
          <w:p>
            <w:pPr>
              <w:spacing w:after="0" w:line="256" w:lineRule="auto"/>
              <w:jc w:val="center"/>
              <w:rPr>
                <w:sz w:val="16"/>
              </w:rPr>
            </w:pPr>
            <w:r>
              <w:rPr>
                <w:sz w:val="16"/>
              </w:rPr>
              <w:t>N/A</w:t>
            </w:r>
          </w:p>
          <w:p>
            <w:pPr>
              <w:spacing w:after="0" w:line="256" w:lineRule="auto"/>
              <w:jc w:val="center"/>
              <w:rPr>
                <w:sz w:val="16"/>
              </w:rPr>
            </w:pPr>
          </w:p>
        </w:tc>
        <w:tc>
          <w:tcPr>
            <w:tcW w:w="1965" w:type="dxa"/>
            <w:shd w:val="clear" w:color="auto" w:fill="auto"/>
            <w:vAlign w:val="center"/>
          </w:tcPr>
          <w:p>
            <w:pPr>
              <w:overflowPunct/>
              <w:autoSpaceDE/>
              <w:autoSpaceDN/>
              <w:adjustRightInd/>
              <w:spacing w:before="0" w:after="0"/>
              <w:jc w:val="left"/>
              <w:textAlignment w:val="auto"/>
              <w:rPr>
                <w:rFonts w:eastAsia="等线"/>
                <w:color w:val="000000"/>
                <w:sz w:val="16"/>
                <w:szCs w:val="16"/>
                <w:lang w:val="en-US"/>
              </w:rPr>
            </w:pPr>
            <w:r>
              <w:rPr>
                <w:rFonts w:eastAsia="等线"/>
                <w:color w:val="000000"/>
                <w:sz w:val="16"/>
                <w:szCs w:val="16"/>
                <w:lang w:val="en-US"/>
              </w:rPr>
              <w:t>TX Beam nulling is not assumed</w:t>
            </w:r>
            <w:r>
              <w:rPr>
                <w:rFonts w:eastAsia="等线"/>
                <w:color w:val="000000"/>
                <w:sz w:val="16"/>
                <w:szCs w:val="16"/>
                <w:lang w:val="en-US"/>
              </w:rPr>
              <w:br w:type="textWrapping"/>
            </w:r>
            <w:r>
              <w:rPr>
                <w:rFonts w:eastAsia="等线"/>
                <w:color w:val="000000"/>
                <w:sz w:val="16"/>
                <w:szCs w:val="16"/>
                <w:lang w:val="en-US"/>
              </w:rPr>
              <w:t xml:space="preserve"> due to the array size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4092" w:type="dxa"/>
            <w:gridSpan w:val="3"/>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trike/>
                <w:sz w:val="16"/>
                <w:lang w:eastAsia="en-US"/>
              </w:rPr>
            </w:pPr>
            <w:r>
              <w:rPr>
                <w:sz w:val="16"/>
              </w:rPr>
              <w:t xml:space="preserve">Self-interference leakage in gNB RX subband due to non-ideal TX, measured at RX ant. </w:t>
            </w:r>
            <m:oMath>
              <m:r>
                <m:rPr/>
                <w:rPr>
                  <w:rFonts w:ascii="Cambria Math" w:hAnsi="Cambria Math"/>
                  <w:sz w:val="16"/>
                </w:rPr>
                <m:t>dB</m:t>
              </m:r>
              <m:d>
                <m:dPr>
                  <m:ctrlPr>
                    <w:rPr>
                      <w:rFonts w:ascii="Cambria Math" w:hAnsi="Cambria Math" w:eastAsiaTheme="minorHAnsi" w:cstheme="minorBidi"/>
                      <w:i/>
                      <w:iCs/>
                      <w:sz w:val="16"/>
                      <w:szCs w:val="16"/>
                      <w:lang w:eastAsia="en-US"/>
                    </w:rPr>
                  </m:ctrlPr>
                </m:dPr>
                <m:e>
                  <m:sSub>
                    <m:sSubPr>
                      <m:ctrlPr>
                        <w:rPr>
                          <w:rFonts w:ascii="Cambria Math" w:hAnsi="Cambria Math" w:eastAsiaTheme="minorHAnsi" w:cstheme="minorBidi"/>
                          <w:i/>
                          <w:iCs/>
                          <w:sz w:val="16"/>
                          <w:szCs w:val="16"/>
                          <w:lang w:eastAsia="en-US"/>
                        </w:rPr>
                      </m:ctrlPr>
                    </m:sSubPr>
                    <m:e>
                      <m:r>
                        <m:rPr/>
                        <w:rPr>
                          <w:rFonts w:ascii="Cambria Math" w:hAnsi="Cambria Math"/>
                          <w:sz w:val="16"/>
                        </w:rPr>
                        <m:t>P</m:t>
                      </m:r>
                      <m:ctrlPr>
                        <w:rPr>
                          <w:rFonts w:ascii="Cambria Math" w:hAnsi="Cambria Math" w:eastAsiaTheme="minorHAnsi" w:cstheme="minorBidi"/>
                          <w:i/>
                          <w:iCs/>
                          <w:sz w:val="16"/>
                          <w:szCs w:val="16"/>
                          <w:lang w:eastAsia="en-US"/>
                        </w:rPr>
                      </m:ctrlPr>
                    </m:e>
                    <m:sub>
                      <m:r>
                        <m:rPr/>
                        <w:rPr>
                          <w:rFonts w:ascii="Cambria Math" w:hAnsi="Cambria Math"/>
                          <w:sz w:val="16"/>
                        </w:rPr>
                        <m:t>SI_leakage</m:t>
                      </m:r>
                      <m:ctrlPr>
                        <w:rPr>
                          <w:rFonts w:ascii="Cambria Math" w:hAnsi="Cambria Math" w:eastAsiaTheme="minorHAnsi" w:cstheme="minorBidi"/>
                          <w:i/>
                          <w:iCs/>
                          <w:sz w:val="16"/>
                          <w:szCs w:val="16"/>
                          <w:lang w:eastAsia="en-US"/>
                        </w:rPr>
                      </m:ctrlPr>
                    </m:sub>
                  </m:sSub>
                  <m:ctrlPr>
                    <w:rPr>
                      <w:rFonts w:ascii="Cambria Math" w:hAnsi="Cambria Math" w:eastAsiaTheme="minorHAnsi" w:cstheme="minorBidi"/>
                      <w:i/>
                      <w:iCs/>
                      <w:sz w:val="16"/>
                      <w:szCs w:val="16"/>
                      <w:lang w:eastAsia="en-US"/>
                    </w:rPr>
                  </m:ctrlPr>
                </m:e>
              </m:d>
            </m:oMath>
            <w:r>
              <w:rPr>
                <w:iCs/>
                <w:sz w:val="16"/>
              </w:rPr>
              <w:t xml:space="preserve"> </w:t>
            </w:r>
            <w:r>
              <w:rPr>
                <w:sz w:val="16"/>
              </w:rPr>
              <w:t xml:space="preserve"> (Note 1)</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-91</w:t>
            </w:r>
          </w:p>
        </w:tc>
        <w:tc>
          <w:tcPr>
            <w:tcW w:w="2268" w:type="dxa"/>
            <w:shd w:val="clear" w:color="auto" w:fill="auto"/>
            <w:tcMar>
              <w:top w:w="15" w:type="dxa"/>
              <w:left w:w="15" w:type="dxa"/>
              <w:bottom w:w="0" w:type="dxa"/>
              <w:right w:w="15" w:type="dxa"/>
            </w:tcMar>
            <w:vAlign w:val="center"/>
          </w:tcPr>
          <w:p>
            <w:pPr>
              <w:spacing w:after="0" w:line="256" w:lineRule="auto"/>
              <w:jc w:val="center"/>
              <w:rPr>
                <w:rFonts w:ascii="Arial" w:hAnsi="Arial" w:eastAsiaTheme="minorHAnsi" w:cstheme="minorBidi"/>
                <w:sz w:val="16"/>
                <w:lang w:eastAsia="en-US"/>
              </w:rPr>
            </w:pPr>
            <w:r>
              <w:rPr>
                <w:sz w:val="16"/>
              </w:rPr>
              <w:t>-91</w:t>
            </w:r>
          </w:p>
        </w:tc>
        <w:tc>
          <w:tcPr>
            <w:tcW w:w="2127" w:type="dxa"/>
            <w:shd w:val="clear" w:color="auto" w:fill="auto"/>
          </w:tcPr>
          <w:p>
            <w:pPr>
              <w:spacing w:after="0" w:line="256" w:lineRule="auto"/>
              <w:jc w:val="center"/>
              <w:rPr>
                <w:sz w:val="16"/>
              </w:rPr>
            </w:pPr>
            <w:r>
              <w:rPr>
                <w:sz w:val="16"/>
              </w:rPr>
              <w:t>-101</w:t>
            </w:r>
          </w:p>
        </w:tc>
        <w:tc>
          <w:tcPr>
            <w:tcW w:w="1965" w:type="dxa"/>
            <w:shd w:val="clear" w:color="auto" w:fill="auto"/>
          </w:tcPr>
          <w:p>
            <w:pPr>
              <w:spacing w:after="0" w:line="256" w:lineRule="auto"/>
              <w:jc w:val="center"/>
              <w:rPr>
                <w:sz w:val="16"/>
              </w:rPr>
            </w:pPr>
            <w:r>
              <w:rPr>
                <w:rFonts w:eastAsia="等线"/>
                <w:color w:val="000000"/>
                <w:sz w:val="16"/>
                <w:szCs w:val="16"/>
                <w:lang w:val="en-US"/>
              </w:rPr>
              <w:t>-104.01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0" w:type="auto"/>
            <w:vMerge w:val="restart"/>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RF IC and other tech. (before LNA)</w:t>
            </w:r>
          </w:p>
        </w:tc>
        <w:tc>
          <w:tcPr>
            <w:tcW w:w="2353" w:type="dxa"/>
            <w:gridSpan w:val="2"/>
            <w:shd w:val="clear" w:color="auto" w:fill="auto"/>
            <w:tcMar>
              <w:top w:w="15" w:type="dxa"/>
              <w:left w:w="15" w:type="dxa"/>
              <w:bottom w:w="0" w:type="dxa"/>
              <w:right w:w="15" w:type="dxa"/>
            </w:tcMar>
            <w:vAlign w:val="center"/>
          </w:tcPr>
          <w:p>
            <w:pPr>
              <w:spacing w:after="0" w:line="256" w:lineRule="auto"/>
              <w:rPr>
                <w:rFonts w:ascii="Arial" w:hAnsi="Arial" w:eastAsiaTheme="minorHAnsi" w:cstheme="minorBidi"/>
                <w:sz w:val="16"/>
                <w:lang w:eastAsia="en-US"/>
              </w:rPr>
            </w:pPr>
            <w:r>
              <w:rPr>
                <w:sz w:val="16"/>
              </w:rPr>
              <w:t xml:space="preserve">RF IC capability and other tech. in TX sub-band </w:t>
            </w:r>
            <m:oMath>
              <m:r>
                <m:rPr/>
                <w:rPr>
                  <w:rFonts w:ascii="Cambria Math" w:hAnsi="Cambria Math"/>
                  <w:sz w:val="16"/>
                </w:rPr>
                <m:t>dB</m:t>
              </m:r>
              <m:d>
                <m:dPr>
                  <m:ctrlPr>
                    <w:rPr>
                      <w:rFonts w:ascii="Cambria Math" w:hAnsi="Cambria Math" w:eastAsiaTheme="minorHAnsi" w:cstheme="minorBidi"/>
                      <w:i/>
                      <w:iCs/>
                      <w:sz w:val="16"/>
                      <w:szCs w:val="16"/>
                      <w:lang w:eastAsia="en-US"/>
                    </w:rPr>
                  </m:ctrlPr>
                </m:dPr>
                <m:e>
                  <m:sSub>
                    <m:sSubPr>
                      <m:ctrlPr>
                        <w:rPr>
                          <w:rFonts w:ascii="Cambria Math" w:hAnsi="Cambria Math" w:eastAsiaTheme="minorHAnsi" w:cstheme="minorBidi"/>
                          <w:i/>
                          <w:iCs/>
                          <w:sz w:val="16"/>
                          <w:szCs w:val="16"/>
                          <w:lang w:eastAsia="en-US"/>
                        </w:rPr>
                      </m:ctrlPr>
                    </m:sSubPr>
                    <m:e>
                      <m:r>
                        <m:rPr/>
                        <w:rPr>
                          <w:rFonts w:ascii="Cambria Math" w:hAnsi="Cambria Math"/>
                          <w:sz w:val="16"/>
                        </w:rPr>
                        <m:t>α</m:t>
                      </m:r>
                      <m:ctrlPr>
                        <w:rPr>
                          <w:rFonts w:ascii="Cambria Math" w:hAnsi="Cambria Math" w:eastAsiaTheme="minorHAnsi" w:cstheme="minorBidi"/>
                          <w:i/>
                          <w:iCs/>
                          <w:sz w:val="16"/>
                          <w:szCs w:val="16"/>
                          <w:lang w:eastAsia="en-US"/>
                        </w:rPr>
                      </m:ctrlPr>
                    </m:e>
                    <m:sub>
                      <m:r>
                        <m:rPr/>
                        <w:rPr>
                          <w:rFonts w:ascii="Cambria Math" w:hAnsi="Cambria Math"/>
                          <w:sz w:val="16"/>
                        </w:rPr>
                        <m:t>SI−RFIC</m:t>
                      </m:r>
                      <m:ctrlPr>
                        <w:rPr>
                          <w:rFonts w:ascii="Cambria Math" w:hAnsi="Cambria Math" w:eastAsiaTheme="minorHAnsi" w:cstheme="minorBidi"/>
                          <w:i/>
                          <w:iCs/>
                          <w:sz w:val="16"/>
                          <w:szCs w:val="16"/>
                          <w:lang w:eastAsia="en-US"/>
                        </w:rPr>
                      </m:ctrlPr>
                    </m:sub>
                  </m:sSub>
                  <m:ctrlPr>
                    <w:rPr>
                      <w:rFonts w:ascii="Cambria Math" w:hAnsi="Cambria Math" w:eastAsiaTheme="minorHAnsi" w:cstheme="minorBidi"/>
                      <w:i/>
                      <w:iCs/>
                      <w:sz w:val="16"/>
                      <w:szCs w:val="16"/>
                      <w:lang w:eastAsia="en-US"/>
                    </w:rPr>
                  </m:ctrlPr>
                </m:e>
              </m:d>
            </m:oMath>
            <w:r>
              <w:rPr>
                <w:iCs/>
                <w:sz w:val="16"/>
              </w:rPr>
              <w:t xml:space="preserve"> = </w:t>
            </w:r>
            <w:r>
              <w:rPr>
                <w:rFonts w:ascii="Cambria Math" w:hAnsi="Cambria Math" w:cs="Cambria Math"/>
                <w:sz w:val="16"/>
              </w:rPr>
              <w:t>⑤</w:t>
            </w:r>
            <w:r>
              <w:rPr>
                <w:sz w:val="16"/>
              </w:rPr>
              <w:t xml:space="preserve"> dBc</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0</w:t>
            </w:r>
          </w:p>
        </w:tc>
        <w:tc>
          <w:tcPr>
            <w:tcW w:w="2268" w:type="dxa"/>
            <w:shd w:val="clear" w:color="auto" w:fill="auto"/>
            <w:tcMar>
              <w:top w:w="15" w:type="dxa"/>
              <w:left w:w="15" w:type="dxa"/>
              <w:bottom w:w="0" w:type="dxa"/>
              <w:right w:w="15" w:type="dxa"/>
            </w:tcMar>
            <w:vAlign w:val="center"/>
          </w:tcPr>
          <w:p>
            <w:pPr>
              <w:spacing w:after="0" w:line="256" w:lineRule="auto"/>
              <w:jc w:val="center"/>
              <w:rPr>
                <w:rFonts w:ascii="Arial" w:hAnsi="Arial" w:eastAsiaTheme="minorHAnsi" w:cstheme="minorBidi"/>
                <w:sz w:val="16"/>
                <w:lang w:eastAsia="en-US"/>
              </w:rPr>
            </w:pPr>
            <w:r>
              <w:rPr>
                <w:sz w:val="16"/>
              </w:rPr>
              <w:t>0</w:t>
            </w:r>
          </w:p>
        </w:tc>
        <w:tc>
          <w:tcPr>
            <w:tcW w:w="2127" w:type="dxa"/>
            <w:shd w:val="clear" w:color="auto" w:fill="auto"/>
          </w:tcPr>
          <w:p>
            <w:pPr>
              <w:spacing w:after="0" w:line="256" w:lineRule="auto"/>
              <w:jc w:val="center"/>
              <w:rPr>
                <w:sz w:val="16"/>
              </w:rPr>
            </w:pPr>
            <w:r>
              <w:rPr>
                <w:sz w:val="16"/>
              </w:rPr>
              <w:t>20</w:t>
            </w:r>
          </w:p>
        </w:tc>
        <w:tc>
          <w:tcPr>
            <w:tcW w:w="1965" w:type="dxa"/>
            <w:shd w:val="clear" w:color="auto" w:fill="auto"/>
          </w:tcPr>
          <w:p>
            <w:pPr>
              <w:spacing w:after="0" w:line="256" w:lineRule="auto"/>
              <w:jc w:val="center"/>
              <w:rPr>
                <w:sz w:val="16"/>
                <w:lang w:val="en-US"/>
              </w:rPr>
            </w:pPr>
            <w:r>
              <w:rPr>
                <w:sz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2353" w:type="dxa"/>
            <w:gridSpan w:val="2"/>
            <w:shd w:val="clear" w:color="auto" w:fill="auto"/>
            <w:tcMar>
              <w:top w:w="15" w:type="dxa"/>
              <w:left w:w="15" w:type="dxa"/>
              <w:bottom w:w="0" w:type="dxa"/>
              <w:right w:w="15" w:type="dxa"/>
            </w:tcMar>
            <w:vAlign w:val="center"/>
          </w:tcPr>
          <w:p>
            <w:pPr>
              <w:spacing w:after="0" w:line="256" w:lineRule="auto"/>
              <w:rPr>
                <w:rFonts w:ascii="Arial" w:hAnsi="Arial" w:eastAsiaTheme="minorHAnsi" w:cstheme="minorBidi"/>
                <w:sz w:val="16"/>
                <w:lang w:eastAsia="en-US"/>
              </w:rPr>
            </w:pPr>
            <w:r>
              <w:rPr>
                <w:sz w:val="16"/>
              </w:rPr>
              <w:t xml:space="preserve">RF IC capability and other tech. in RX sub-band </w:t>
            </w:r>
            <m:oMath>
              <m:r>
                <m:rPr/>
                <w:rPr>
                  <w:rFonts w:ascii="Cambria Math" w:hAnsi="Cambria Math"/>
                  <w:sz w:val="16"/>
                </w:rPr>
                <m:t>dB</m:t>
              </m:r>
              <m:d>
                <m:dPr>
                  <m:ctrlPr>
                    <w:rPr>
                      <w:rFonts w:ascii="Cambria Math" w:hAnsi="Cambria Math" w:eastAsiaTheme="minorHAnsi" w:cstheme="minorBidi"/>
                      <w:i/>
                      <w:iCs/>
                      <w:sz w:val="16"/>
                      <w:szCs w:val="16"/>
                      <w:lang w:eastAsia="en-US"/>
                    </w:rPr>
                  </m:ctrlPr>
                </m:dPr>
                <m:e>
                  <m:sSub>
                    <m:sSubPr>
                      <m:ctrlPr>
                        <w:rPr>
                          <w:rFonts w:ascii="Cambria Math" w:hAnsi="Cambria Math" w:eastAsiaTheme="minorHAnsi" w:cstheme="minorBidi"/>
                          <w:i/>
                          <w:iCs/>
                          <w:sz w:val="16"/>
                          <w:szCs w:val="16"/>
                          <w:lang w:eastAsia="en-US"/>
                        </w:rPr>
                      </m:ctrlPr>
                    </m:sSubPr>
                    <m:e>
                      <m:r>
                        <m:rPr/>
                        <w:rPr>
                          <w:rFonts w:ascii="Cambria Math" w:hAnsi="Cambria Math"/>
                          <w:sz w:val="16"/>
                        </w:rPr>
                        <m:t>α</m:t>
                      </m:r>
                      <m:ctrlPr>
                        <w:rPr>
                          <w:rFonts w:ascii="Cambria Math" w:hAnsi="Cambria Math" w:eastAsiaTheme="minorHAnsi" w:cstheme="minorBidi"/>
                          <w:i/>
                          <w:iCs/>
                          <w:sz w:val="16"/>
                          <w:szCs w:val="16"/>
                          <w:lang w:eastAsia="en-US"/>
                        </w:rPr>
                      </m:ctrlPr>
                    </m:e>
                    <m:sub>
                      <m:r>
                        <m:rPr/>
                        <w:rPr>
                          <w:rFonts w:ascii="Cambria Math" w:hAnsi="Cambria Math"/>
                          <w:sz w:val="16"/>
                        </w:rPr>
                        <m:t>SI−RFIC</m:t>
                      </m:r>
                      <m:ctrlPr>
                        <w:rPr>
                          <w:rFonts w:ascii="Cambria Math" w:hAnsi="Cambria Math" w:eastAsiaTheme="minorHAnsi" w:cstheme="minorBidi"/>
                          <w:i/>
                          <w:iCs/>
                          <w:sz w:val="16"/>
                          <w:szCs w:val="16"/>
                          <w:lang w:eastAsia="en-US"/>
                        </w:rPr>
                      </m:ctrlPr>
                    </m:sub>
                  </m:sSub>
                  <m:ctrlPr>
                    <w:rPr>
                      <w:rFonts w:ascii="Cambria Math" w:hAnsi="Cambria Math" w:eastAsiaTheme="minorHAnsi" w:cstheme="minorBidi"/>
                      <w:i/>
                      <w:iCs/>
                      <w:sz w:val="16"/>
                      <w:szCs w:val="16"/>
                      <w:lang w:eastAsia="en-US"/>
                    </w:rPr>
                  </m:ctrlPr>
                </m:e>
              </m:d>
            </m:oMath>
            <w:r>
              <w:rPr>
                <w:iCs/>
                <w:sz w:val="16"/>
              </w:rPr>
              <w:t xml:space="preserve"> = </w:t>
            </w:r>
            <w:r>
              <w:rPr>
                <w:rFonts w:ascii="Cambria Math" w:hAnsi="Cambria Math" w:cs="Cambria Math"/>
                <w:sz w:val="16"/>
              </w:rPr>
              <w:t>⑧</w:t>
            </w:r>
            <w:r>
              <w:rPr>
                <w:sz w:val="16"/>
              </w:rPr>
              <w:t xml:space="preserve"> dBc</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0</w:t>
            </w:r>
          </w:p>
        </w:tc>
        <w:tc>
          <w:tcPr>
            <w:tcW w:w="2268" w:type="dxa"/>
            <w:shd w:val="clear" w:color="auto" w:fill="auto"/>
            <w:tcMar>
              <w:top w:w="15" w:type="dxa"/>
              <w:left w:w="15" w:type="dxa"/>
              <w:bottom w:w="0" w:type="dxa"/>
              <w:right w:w="15" w:type="dxa"/>
            </w:tcMar>
            <w:vAlign w:val="center"/>
          </w:tcPr>
          <w:p>
            <w:pPr>
              <w:spacing w:after="0" w:line="256" w:lineRule="auto"/>
              <w:jc w:val="center"/>
              <w:rPr>
                <w:rFonts w:ascii="Arial" w:hAnsi="Arial" w:eastAsiaTheme="minorHAnsi" w:cstheme="minorBidi"/>
                <w:sz w:val="16"/>
                <w:lang w:eastAsia="en-US"/>
              </w:rPr>
            </w:pPr>
            <w:r>
              <w:rPr>
                <w:sz w:val="16"/>
              </w:rPr>
              <w:t>0</w:t>
            </w:r>
          </w:p>
        </w:tc>
        <w:tc>
          <w:tcPr>
            <w:tcW w:w="2127" w:type="dxa"/>
            <w:shd w:val="clear" w:color="auto" w:fill="auto"/>
          </w:tcPr>
          <w:p>
            <w:pPr>
              <w:spacing w:after="0" w:line="256" w:lineRule="auto"/>
              <w:jc w:val="center"/>
              <w:rPr>
                <w:sz w:val="16"/>
                <w:lang w:val="en-US"/>
              </w:rPr>
            </w:pPr>
            <w:r>
              <w:rPr>
                <w:sz w:val="16"/>
                <w:lang w:val="en-US"/>
              </w:rPr>
              <w:t>0</w:t>
            </w:r>
          </w:p>
        </w:tc>
        <w:tc>
          <w:tcPr>
            <w:tcW w:w="1965" w:type="dxa"/>
            <w:shd w:val="clear" w:color="auto" w:fill="auto"/>
          </w:tcPr>
          <w:p>
            <w:pPr>
              <w:spacing w:after="0" w:line="256" w:lineRule="auto"/>
              <w:jc w:val="center"/>
              <w:rPr>
                <w:sz w:val="16"/>
                <w:lang w:val="en-US"/>
              </w:rPr>
            </w:pPr>
            <w:r>
              <w:rPr>
                <w:sz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2353" w:type="dxa"/>
            <w:gridSpan w:val="2"/>
            <w:shd w:val="clear" w:color="auto" w:fill="auto"/>
            <w:tcMar>
              <w:top w:w="15" w:type="dxa"/>
              <w:left w:w="15" w:type="dxa"/>
              <w:bottom w:w="0" w:type="dxa"/>
              <w:right w:w="15" w:type="dxa"/>
            </w:tcMar>
            <w:vAlign w:val="center"/>
          </w:tcPr>
          <w:p>
            <w:pPr>
              <w:spacing w:after="0" w:line="256" w:lineRule="auto"/>
              <w:rPr>
                <w:rFonts w:ascii="Arial" w:hAnsi="Arial" w:eastAsiaTheme="minorHAnsi" w:cstheme="minorBidi"/>
                <w:sz w:val="16"/>
                <w:lang w:eastAsia="en-US"/>
              </w:rPr>
            </w:pPr>
            <w:r>
              <w:rPr>
                <w:sz w:val="16"/>
              </w:rPr>
              <w:t>RF IC techniques and other tech.</w:t>
            </w:r>
            <w:r>
              <w:rPr>
                <w:sz w:val="16"/>
              </w:rPr>
              <w:br w:type="textWrapping"/>
            </w:r>
            <w:r>
              <w:rPr>
                <w:sz w:val="16"/>
              </w:rPr>
              <w:t>(before LNA)</w:t>
            </w:r>
          </w:p>
        </w:tc>
        <w:tc>
          <w:tcPr>
            <w:tcW w:w="4819" w:type="dxa"/>
            <w:gridSpan w:val="2"/>
            <w:shd w:val="clear" w:color="auto" w:fill="auto"/>
            <w:tcMar>
              <w:top w:w="15" w:type="dxa"/>
              <w:left w:w="84" w:type="dxa"/>
              <w:bottom w:w="0" w:type="dxa"/>
              <w:right w:w="84" w:type="dxa"/>
            </w:tcMar>
            <w:vAlign w:val="center"/>
          </w:tcPr>
          <w:p>
            <w:pPr>
              <w:spacing w:after="0"/>
              <w:rPr>
                <w:sz w:val="16"/>
              </w:rPr>
            </w:pPr>
            <w:r>
              <w:rPr>
                <w:sz w:val="16"/>
              </w:rPr>
              <w:t>Analogue IC could be considered for this case, but is restrictive on pre-coding and multi-carrier. Digital IC has instead been assumed.</w:t>
            </w:r>
          </w:p>
          <w:p>
            <w:pPr>
              <w:spacing w:after="0" w:line="256" w:lineRule="auto"/>
              <w:rPr>
                <w:sz w:val="16"/>
              </w:rPr>
            </w:pPr>
            <w:r>
              <w:rPr>
                <w:sz w:val="16"/>
              </w:rPr>
              <w:t> </w:t>
            </w:r>
          </w:p>
        </w:tc>
        <w:tc>
          <w:tcPr>
            <w:tcW w:w="2127" w:type="dxa"/>
            <w:shd w:val="clear" w:color="auto" w:fill="auto"/>
          </w:tcPr>
          <w:p>
            <w:pPr>
              <w:spacing w:after="0"/>
              <w:jc w:val="center"/>
              <w:rPr>
                <w:sz w:val="16"/>
              </w:rPr>
            </w:pPr>
            <w:r>
              <w:rPr>
                <w:sz w:val="16"/>
              </w:rPr>
              <w:t>subband filtering</w:t>
            </w:r>
          </w:p>
        </w:tc>
        <w:tc>
          <w:tcPr>
            <w:tcW w:w="1965" w:type="dxa"/>
            <w:shd w:val="clear" w:color="auto" w:fill="auto"/>
          </w:tcPr>
          <w:p>
            <w:pPr>
              <w:spacing w:after="0"/>
              <w:rPr>
                <w:sz w:val="16"/>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2353" w:type="dxa"/>
            <w:gridSpan w:val="2"/>
            <w:shd w:val="clear" w:color="auto" w:fill="auto"/>
            <w:tcMar>
              <w:top w:w="15" w:type="dxa"/>
              <w:left w:w="15" w:type="dxa"/>
              <w:bottom w:w="0" w:type="dxa"/>
              <w:right w:w="15" w:type="dxa"/>
            </w:tcMar>
            <w:vAlign w:val="center"/>
          </w:tcPr>
          <w:p>
            <w:pPr>
              <w:spacing w:after="0" w:line="256" w:lineRule="auto"/>
              <w:rPr>
                <w:rFonts w:ascii="Arial" w:hAnsi="Arial" w:eastAsiaTheme="minorHAnsi" w:cstheme="minorBidi"/>
                <w:sz w:val="16"/>
                <w:lang w:eastAsia="en-US"/>
              </w:rPr>
            </w:pPr>
            <w:r>
              <w:rPr>
                <w:sz w:val="16"/>
              </w:rPr>
              <w:t>Impacts to RX sensitivity (due to e.g. insertion losses) due to RF IC or other techniques before LNA</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0</w:t>
            </w:r>
          </w:p>
        </w:tc>
        <w:tc>
          <w:tcPr>
            <w:tcW w:w="2268" w:type="dxa"/>
            <w:shd w:val="clear" w:color="auto" w:fill="auto"/>
            <w:tcMar>
              <w:top w:w="15" w:type="dxa"/>
              <w:left w:w="15" w:type="dxa"/>
              <w:bottom w:w="0" w:type="dxa"/>
              <w:right w:w="15" w:type="dxa"/>
            </w:tcMar>
            <w:vAlign w:val="center"/>
          </w:tcPr>
          <w:p>
            <w:pPr>
              <w:spacing w:after="0" w:line="256" w:lineRule="auto"/>
              <w:jc w:val="center"/>
              <w:rPr>
                <w:rFonts w:ascii="Arial" w:hAnsi="Arial" w:eastAsiaTheme="minorHAnsi" w:cstheme="minorBidi"/>
                <w:sz w:val="16"/>
                <w:lang w:eastAsia="en-US"/>
              </w:rPr>
            </w:pPr>
            <w:r>
              <w:rPr>
                <w:sz w:val="16"/>
              </w:rPr>
              <w:t>0</w:t>
            </w:r>
          </w:p>
        </w:tc>
        <w:tc>
          <w:tcPr>
            <w:tcW w:w="2127" w:type="dxa"/>
            <w:shd w:val="clear" w:color="auto" w:fill="auto"/>
            <w:vAlign w:val="center"/>
          </w:tcPr>
          <w:p>
            <w:pPr>
              <w:spacing w:after="0" w:line="256" w:lineRule="auto"/>
              <w:jc w:val="center"/>
              <w:rPr>
                <w:sz w:val="16"/>
              </w:rPr>
            </w:pPr>
          </w:p>
        </w:tc>
        <w:tc>
          <w:tcPr>
            <w:tcW w:w="1965" w:type="dxa"/>
            <w:shd w:val="clear" w:color="auto" w:fill="auto"/>
            <w:vAlign w:val="center"/>
          </w:tcPr>
          <w:p>
            <w:pPr>
              <w:spacing w:after="0" w:line="256" w:lineRule="auto"/>
              <w:jc w:val="center"/>
              <w:rPr>
                <w:sz w:val="16"/>
                <w:lang w:val="en-US"/>
              </w:rPr>
            </w:pPr>
            <w:r>
              <w:rPr>
                <w:sz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4092" w:type="dxa"/>
            <w:gridSpan w:val="3"/>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 xml:space="preserve">Self-Interference signal in gNB TX subband, measured at the input of LNA </w:t>
            </w:r>
            <m:oMath>
              <m:r>
                <m:rPr/>
                <w:rPr>
                  <w:rFonts w:ascii="Cambria Math" w:hAnsi="Cambria Math"/>
                  <w:sz w:val="16"/>
                </w:rPr>
                <m:t>dB</m:t>
              </m:r>
              <m:d>
                <m:dPr>
                  <m:ctrlPr>
                    <w:rPr>
                      <w:rFonts w:ascii="Cambria Math" w:hAnsi="Cambria Math" w:eastAsiaTheme="minorHAnsi" w:cstheme="minorBidi"/>
                      <w:i/>
                      <w:iCs/>
                      <w:sz w:val="16"/>
                      <w:szCs w:val="16"/>
                      <w:lang w:eastAsia="en-US"/>
                    </w:rPr>
                  </m:ctrlPr>
                </m:dPr>
                <m:e>
                  <m:sSub>
                    <m:sSubPr>
                      <m:ctrlPr>
                        <w:rPr>
                          <w:rFonts w:ascii="Cambria Math" w:hAnsi="Cambria Math" w:eastAsiaTheme="minorHAnsi" w:cstheme="minorBidi"/>
                          <w:i/>
                          <w:iCs/>
                          <w:sz w:val="16"/>
                          <w:szCs w:val="16"/>
                          <w:lang w:eastAsia="en-US"/>
                        </w:rPr>
                      </m:ctrlPr>
                    </m:sSubPr>
                    <m:e>
                      <m:r>
                        <m:rPr/>
                        <w:rPr>
                          <w:rFonts w:ascii="Cambria Math" w:hAnsi="Cambria Math"/>
                          <w:sz w:val="16"/>
                        </w:rPr>
                        <m:t>P</m:t>
                      </m:r>
                      <m:ctrlPr>
                        <w:rPr>
                          <w:rFonts w:ascii="Cambria Math" w:hAnsi="Cambria Math" w:eastAsiaTheme="minorHAnsi" w:cstheme="minorBidi"/>
                          <w:i/>
                          <w:iCs/>
                          <w:sz w:val="16"/>
                          <w:szCs w:val="16"/>
                          <w:lang w:eastAsia="en-US"/>
                        </w:rPr>
                      </m:ctrlPr>
                    </m:e>
                    <m:sub>
                      <m:r>
                        <m:rPr/>
                        <w:rPr>
                          <w:rFonts w:ascii="Cambria Math" w:hAnsi="Cambria Math"/>
                          <w:sz w:val="16"/>
                        </w:rPr>
                        <m:t>SI_TXSB</m:t>
                      </m:r>
                      <m:ctrlPr>
                        <w:rPr>
                          <w:rFonts w:ascii="Cambria Math" w:hAnsi="Cambria Math" w:eastAsiaTheme="minorHAnsi" w:cstheme="minorBidi"/>
                          <w:i/>
                          <w:iCs/>
                          <w:sz w:val="16"/>
                          <w:szCs w:val="16"/>
                          <w:lang w:eastAsia="en-US"/>
                        </w:rPr>
                      </m:ctrlPr>
                    </m:sub>
                  </m:sSub>
                  <m:ctrlPr>
                    <w:rPr>
                      <w:rFonts w:ascii="Cambria Math" w:hAnsi="Cambria Math" w:eastAsiaTheme="minorHAnsi" w:cstheme="minorBidi"/>
                      <w:i/>
                      <w:iCs/>
                      <w:sz w:val="16"/>
                      <w:szCs w:val="16"/>
                      <w:lang w:eastAsia="en-US"/>
                    </w:rPr>
                  </m:ctrlPr>
                </m:e>
              </m:d>
            </m:oMath>
            <w:r>
              <w:rPr>
                <w:iCs/>
                <w:sz w:val="16"/>
              </w:rPr>
              <w:t xml:space="preserve"> (Note 1)</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-46</w:t>
            </w:r>
          </w:p>
        </w:tc>
        <w:tc>
          <w:tcPr>
            <w:tcW w:w="2268" w:type="dxa"/>
            <w:shd w:val="clear" w:color="auto" w:fill="auto"/>
            <w:tcMar>
              <w:top w:w="15" w:type="dxa"/>
              <w:left w:w="15" w:type="dxa"/>
              <w:bottom w:w="0" w:type="dxa"/>
              <w:right w:w="15" w:type="dxa"/>
            </w:tcMar>
            <w:vAlign w:val="center"/>
          </w:tcPr>
          <w:p>
            <w:pPr>
              <w:spacing w:after="0" w:line="256" w:lineRule="auto"/>
              <w:jc w:val="center"/>
              <w:rPr>
                <w:rFonts w:ascii="Arial" w:hAnsi="Arial" w:eastAsiaTheme="minorHAnsi" w:cstheme="minorBidi"/>
                <w:sz w:val="16"/>
                <w:lang w:eastAsia="en-US"/>
              </w:rPr>
            </w:pPr>
            <w:r>
              <w:rPr>
                <w:sz w:val="16"/>
              </w:rPr>
              <w:t>-46</w:t>
            </w:r>
          </w:p>
        </w:tc>
        <w:tc>
          <w:tcPr>
            <w:tcW w:w="2127" w:type="dxa"/>
            <w:shd w:val="clear" w:color="auto" w:fill="auto"/>
            <w:vAlign w:val="center"/>
          </w:tcPr>
          <w:p>
            <w:pPr>
              <w:spacing w:after="0" w:line="256" w:lineRule="auto"/>
              <w:jc w:val="center"/>
              <w:rPr>
                <w:sz w:val="16"/>
              </w:rPr>
            </w:pPr>
            <w:r>
              <w:rPr>
                <w:sz w:val="16"/>
              </w:rPr>
              <w:t>-50</w:t>
            </w:r>
          </w:p>
        </w:tc>
        <w:tc>
          <w:tcPr>
            <w:tcW w:w="1965" w:type="dxa"/>
            <w:shd w:val="clear" w:color="auto" w:fill="auto"/>
            <w:vAlign w:val="center"/>
          </w:tcPr>
          <w:p>
            <w:pPr>
              <w:spacing w:after="0" w:line="256" w:lineRule="auto"/>
              <w:jc w:val="center"/>
              <w:rPr>
                <w:sz w:val="16"/>
                <w:lang w:val="en-US"/>
              </w:rPr>
            </w:pPr>
            <w:r>
              <w:rPr>
                <w:sz w:val="16"/>
                <w:lang w:val="en-US"/>
              </w:rPr>
              <w:t>-46</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0" w:type="auto"/>
            <w:vMerge w:val="restart"/>
            <w:shd w:val="clear" w:color="auto" w:fill="auto"/>
            <w:tcMar>
              <w:top w:w="15" w:type="dxa"/>
              <w:left w:w="84" w:type="dxa"/>
              <w:bottom w:w="0" w:type="dxa"/>
              <w:right w:w="84" w:type="dxa"/>
            </w:tcMar>
            <w:vAlign w:val="center"/>
          </w:tcPr>
          <w:p>
            <w:pPr>
              <w:spacing w:after="0"/>
              <w:rPr>
                <w:rFonts w:ascii="Arial" w:hAnsi="Arial" w:eastAsiaTheme="minorHAnsi" w:cstheme="minorBidi"/>
                <w:sz w:val="16"/>
                <w:lang w:val="en-US" w:eastAsia="en-US"/>
              </w:rPr>
            </w:pPr>
            <w:r>
              <w:rPr>
                <w:sz w:val="16"/>
              </w:rPr>
              <w:t>Blocker Suppression at RX</w:t>
            </w:r>
          </w:p>
          <w:p>
            <w:pPr>
              <w:spacing w:after="0"/>
              <w:rPr>
                <w:sz w:val="16"/>
              </w:rPr>
            </w:pPr>
          </w:p>
          <w:p>
            <w:pPr>
              <w:spacing w:after="0" w:line="256" w:lineRule="auto"/>
              <w:rPr>
                <w:rFonts w:ascii="Arial" w:hAnsi="Arial" w:eastAsiaTheme="minorHAnsi" w:cstheme="minorBidi"/>
                <w:sz w:val="16"/>
                <w:lang w:eastAsia="en-US"/>
              </w:rPr>
            </w:pPr>
          </w:p>
        </w:tc>
        <w:tc>
          <w:tcPr>
            <w:tcW w:w="2353" w:type="dxa"/>
            <w:gridSpan w:val="2"/>
            <w:shd w:val="clear" w:color="auto" w:fill="auto"/>
            <w:tcMar>
              <w:top w:w="15" w:type="dxa"/>
              <w:left w:w="15" w:type="dxa"/>
              <w:bottom w:w="0" w:type="dxa"/>
              <w:right w:w="15" w:type="dxa"/>
            </w:tcMar>
            <w:vAlign w:val="center"/>
          </w:tcPr>
          <w:p>
            <w:pPr>
              <w:spacing w:after="0"/>
              <w:rPr>
                <w:rFonts w:ascii="Arial" w:hAnsi="Arial" w:eastAsiaTheme="minorHAnsi" w:cstheme="minorBidi"/>
                <w:sz w:val="16"/>
                <w:lang w:val="en-US" w:eastAsia="en-US"/>
              </w:rPr>
            </w:pPr>
            <w:r>
              <w:rPr>
                <w:sz w:val="16"/>
              </w:rPr>
              <w:t>Frequency isolation capability</w:t>
            </w:r>
          </w:p>
          <w:p>
            <w:pPr>
              <w:spacing w:after="0" w:line="256" w:lineRule="auto"/>
              <w:rPr>
                <w:rFonts w:ascii="Arial" w:hAnsi="Arial" w:eastAsiaTheme="minorHAnsi" w:cstheme="minorBidi"/>
                <w:sz w:val="16"/>
                <w:lang w:eastAsia="en-US"/>
              </w:rPr>
            </w:pPr>
            <m:oMath>
              <m:r>
                <m:rPr/>
                <w:rPr>
                  <w:rFonts w:ascii="Cambria Math" w:hAnsi="Cambria Math"/>
                  <w:sz w:val="16"/>
                </w:rPr>
                <m:t>dB</m:t>
              </m:r>
              <m:d>
                <m:dPr>
                  <m:ctrlPr>
                    <w:rPr>
                      <w:rFonts w:ascii="Cambria Math" w:hAnsi="Cambria Math" w:eastAsiaTheme="minorHAnsi" w:cstheme="minorBidi"/>
                      <w:i/>
                      <w:sz w:val="16"/>
                      <w:szCs w:val="16"/>
                      <w:lang w:eastAsia="en-US"/>
                    </w:rPr>
                  </m:ctrlPr>
                </m:dPr>
                <m:e>
                  <m:sSub>
                    <m:sSubPr>
                      <m:ctrlPr>
                        <w:rPr>
                          <w:rFonts w:ascii="Cambria Math" w:hAnsi="Cambria Math" w:eastAsiaTheme="minorHAnsi" w:cstheme="minorBidi"/>
                          <w:i/>
                          <w:iCs/>
                          <w:sz w:val="16"/>
                          <w:szCs w:val="16"/>
                          <w:lang w:eastAsia="en-US"/>
                        </w:rPr>
                      </m:ctrlPr>
                    </m:sSubPr>
                    <m:e>
                      <m:r>
                        <m:rPr/>
                        <w:rPr>
                          <w:rFonts w:ascii="Cambria Math" w:hAnsi="Cambria Math"/>
                          <w:sz w:val="16"/>
                        </w:rPr>
                        <m:t>α</m:t>
                      </m:r>
                      <m:ctrlPr>
                        <w:rPr>
                          <w:rFonts w:ascii="Cambria Math" w:hAnsi="Cambria Math" w:eastAsiaTheme="minorHAnsi" w:cstheme="minorBidi"/>
                          <w:i/>
                          <w:iCs/>
                          <w:sz w:val="16"/>
                          <w:szCs w:val="16"/>
                          <w:lang w:eastAsia="en-US"/>
                        </w:rPr>
                      </m:ctrlPr>
                    </m:e>
                    <m:sub>
                      <m:r>
                        <m:rPr/>
                        <w:rPr>
                          <w:rFonts w:ascii="Cambria Math" w:hAnsi="Cambria Math"/>
                          <w:sz w:val="16"/>
                        </w:rPr>
                        <m:t>SI−frequency, RX</m:t>
                      </m:r>
                      <m:ctrlPr>
                        <w:rPr>
                          <w:rFonts w:ascii="Cambria Math" w:hAnsi="Cambria Math" w:eastAsiaTheme="minorHAnsi" w:cstheme="minorBidi"/>
                          <w:i/>
                          <w:iCs/>
                          <w:sz w:val="16"/>
                          <w:szCs w:val="16"/>
                          <w:lang w:eastAsia="en-US"/>
                        </w:rPr>
                      </m:ctrlPr>
                    </m:sub>
                  </m:sSub>
                  <m:ctrlPr>
                    <w:rPr>
                      <w:rFonts w:ascii="Cambria Math" w:hAnsi="Cambria Math" w:eastAsiaTheme="minorHAnsi" w:cstheme="minorBidi"/>
                      <w:i/>
                      <w:sz w:val="16"/>
                      <w:szCs w:val="16"/>
                      <w:lang w:eastAsia="en-US"/>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4819" w:type="dxa"/>
            <w:gridSpan w:val="2"/>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xxx dBc</w:t>
            </w:r>
          </w:p>
        </w:tc>
        <w:tc>
          <w:tcPr>
            <w:tcW w:w="2127" w:type="dxa"/>
            <w:shd w:val="clear" w:color="auto" w:fill="auto"/>
            <w:vAlign w:val="center"/>
          </w:tcPr>
          <w:p>
            <w:pPr>
              <w:spacing w:after="0" w:line="256" w:lineRule="auto"/>
              <w:jc w:val="center"/>
              <w:rPr>
                <w:sz w:val="16"/>
              </w:rPr>
            </w:pPr>
            <w:r>
              <w:rPr>
                <w:sz w:val="16"/>
              </w:rPr>
              <w:t>60</w:t>
            </w:r>
          </w:p>
        </w:tc>
        <w:tc>
          <w:tcPr>
            <w:tcW w:w="1965" w:type="dxa"/>
            <w:shd w:val="clear" w:color="auto" w:fill="auto"/>
            <w:vAlign w:val="center"/>
          </w:tcPr>
          <w:p>
            <w:pPr>
              <w:spacing w:after="0" w:line="256" w:lineRule="auto"/>
              <w:jc w:val="center"/>
              <w:rPr>
                <w:sz w:val="16"/>
                <w:lang w:val="en-US"/>
              </w:rPr>
            </w:pPr>
            <w:r>
              <w:rPr>
                <w:sz w:val="16"/>
                <w:lang w:val="en-US"/>
              </w:rPr>
              <w:t>55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2"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2353" w:type="dxa"/>
            <w:gridSpan w:val="2"/>
            <w:shd w:val="clear" w:color="auto" w:fill="auto"/>
            <w:tcMar>
              <w:top w:w="15" w:type="dxa"/>
              <w:left w:w="15" w:type="dxa"/>
              <w:bottom w:w="0" w:type="dxa"/>
              <w:right w:w="15" w:type="dxa"/>
            </w:tcMar>
            <w:vAlign w:val="center"/>
          </w:tcPr>
          <w:p>
            <w:pPr>
              <w:spacing w:after="0" w:line="256" w:lineRule="auto"/>
              <w:rPr>
                <w:rFonts w:ascii="Arial" w:hAnsi="Arial" w:eastAsiaTheme="minorHAnsi" w:cstheme="minorBidi"/>
                <w:sz w:val="16"/>
                <w:lang w:eastAsia="en-US"/>
              </w:rPr>
            </w:pPr>
            <w:r>
              <w:rPr>
                <w:sz w:val="16"/>
              </w:rPr>
              <w:t xml:space="preserve">Frequency isolation techniques </w:t>
            </w:r>
          </w:p>
        </w:tc>
        <w:tc>
          <w:tcPr>
            <w:tcW w:w="4819" w:type="dxa"/>
            <w:gridSpan w:val="2"/>
            <w:shd w:val="clear" w:color="auto" w:fill="auto"/>
            <w:tcMar>
              <w:top w:w="15" w:type="dxa"/>
              <w:left w:w="84" w:type="dxa"/>
              <w:bottom w:w="0" w:type="dxa"/>
              <w:right w:w="84" w:type="dxa"/>
            </w:tcMar>
            <w:vAlign w:val="center"/>
          </w:tcPr>
          <w:p>
            <w:pPr>
              <w:spacing w:after="0"/>
              <w:jc w:val="center"/>
              <w:rPr>
                <w:rFonts w:ascii="Arial" w:hAnsi="Arial" w:eastAsiaTheme="minorHAnsi" w:cstheme="minorBidi"/>
                <w:sz w:val="16"/>
                <w:lang w:val="en-US" w:eastAsia="en-US"/>
              </w:rPr>
            </w:pPr>
            <w:r>
              <w:rPr>
                <w:sz w:val="16"/>
              </w:rPr>
              <w:t>Digital IC of TX. The impact of scattering / reflection in the environment has not been considered.</w:t>
            </w:r>
          </w:p>
          <w:p>
            <w:pPr>
              <w:spacing w:after="0" w:line="256" w:lineRule="auto"/>
              <w:jc w:val="center"/>
              <w:rPr>
                <w:rFonts w:ascii="Arial" w:hAnsi="Arial" w:eastAsiaTheme="minorHAnsi" w:cstheme="minorBidi"/>
                <w:sz w:val="16"/>
                <w:lang w:eastAsia="en-US"/>
              </w:rPr>
            </w:pPr>
            <w:r>
              <w:rPr>
                <w:sz w:val="16"/>
              </w:rPr>
              <w:t xml:space="preserve"> It is assumed that RX ACS is very large due to time alignment and achieving orthogonality between the TX and RX signals in the digital domain. </w:t>
            </w:r>
          </w:p>
        </w:tc>
        <w:tc>
          <w:tcPr>
            <w:tcW w:w="2127" w:type="dxa"/>
            <w:shd w:val="clear" w:color="auto" w:fill="auto"/>
          </w:tcPr>
          <w:p>
            <w:pPr>
              <w:spacing w:after="0" w:line="256" w:lineRule="auto"/>
              <w:rPr>
                <w:sz w:val="16"/>
              </w:rPr>
            </w:pPr>
            <w:r>
              <w:rPr>
                <w:sz w:val="16"/>
              </w:rPr>
              <w:t>Digital Filtering</w:t>
            </w:r>
          </w:p>
          <w:p>
            <w:pPr>
              <w:spacing w:after="0"/>
              <w:jc w:val="center"/>
              <w:rPr>
                <w:sz w:val="16"/>
              </w:rPr>
            </w:pPr>
          </w:p>
        </w:tc>
        <w:tc>
          <w:tcPr>
            <w:tcW w:w="1965" w:type="dxa"/>
            <w:shd w:val="clear" w:color="auto" w:fill="auto"/>
          </w:tcPr>
          <w:p>
            <w:pPr>
              <w:spacing w:after="0"/>
              <w:jc w:val="center"/>
              <w:rPr>
                <w:sz w:val="16"/>
              </w:rPr>
            </w:pPr>
            <w:r>
              <w:rPr>
                <w:rFonts w:eastAsia="等线"/>
                <w:color w:val="000000"/>
                <w:sz w:val="16"/>
                <w:szCs w:val="16"/>
                <w:lang w:val="en-US"/>
              </w:rPr>
              <w:t>Digital filter</w:t>
            </w:r>
            <w:r>
              <w:rPr>
                <w:rFonts w:hint="eastAsia" w:eastAsia="等线"/>
                <w:color w:val="000000"/>
                <w:sz w:val="16"/>
                <w:szCs w:val="16"/>
                <w:lang w:val="en-US"/>
              </w:rPr>
              <w:t xml:space="preserve"> for ACS</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9"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0" w:type="auto"/>
            <w:vMerge w:val="restart"/>
            <w:shd w:val="clear" w:color="auto" w:fill="auto"/>
            <w:tcMar>
              <w:top w:w="15" w:type="dxa"/>
              <w:left w:w="15" w:type="dxa"/>
              <w:bottom w:w="0" w:type="dxa"/>
              <w:right w:w="15" w:type="dxa"/>
            </w:tcMar>
          </w:tcPr>
          <w:p>
            <w:pPr>
              <w:spacing w:after="0"/>
              <w:rPr>
                <w:rFonts w:ascii="Arial" w:hAnsi="Arial" w:eastAsiaTheme="minorHAnsi" w:cstheme="minorBidi"/>
                <w:sz w:val="16"/>
                <w:lang w:val="en-US" w:eastAsia="en-US"/>
              </w:rPr>
            </w:pPr>
            <w:r>
              <w:rPr>
                <w:sz w:val="16"/>
              </w:rPr>
              <w:t>RX IMD</w:t>
            </w:r>
          </w:p>
          <w:p>
            <w:pPr>
              <w:spacing w:after="0"/>
              <w:rPr>
                <w:sz w:val="16"/>
              </w:rPr>
            </w:pPr>
          </w:p>
          <w:p>
            <w:pPr>
              <w:spacing w:after="0" w:line="256" w:lineRule="auto"/>
              <w:rPr>
                <w:rFonts w:ascii="Arial" w:hAnsi="Arial" w:eastAsiaTheme="minorHAnsi" w:cstheme="minorBidi"/>
                <w:sz w:val="16"/>
                <w:lang w:eastAsia="en-US"/>
              </w:rPr>
            </w:pPr>
          </w:p>
        </w:tc>
        <w:tc>
          <w:tcPr>
            <w:tcW w:w="1750" w:type="dxa"/>
            <w:shd w:val="clear" w:color="auto" w:fill="auto"/>
          </w:tcPr>
          <w:p>
            <w:pPr>
              <w:spacing w:after="0" w:line="256" w:lineRule="auto"/>
              <w:rPr>
                <w:rFonts w:ascii="Arial" w:hAnsi="Arial" w:eastAsiaTheme="minorHAnsi" w:cstheme="minorBidi"/>
                <w:sz w:val="16"/>
                <w:lang w:eastAsia="en-US"/>
              </w:rPr>
            </w:pPr>
            <w:r>
              <w:rPr>
                <w:sz w:val="16"/>
              </w:rPr>
              <w:t>Rx IIP3 capability (dBm)</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-24.6</w:t>
            </w:r>
          </w:p>
        </w:tc>
        <w:tc>
          <w:tcPr>
            <w:tcW w:w="2268" w:type="dxa"/>
            <w:shd w:val="clear" w:color="auto" w:fill="auto"/>
            <w:tcMar>
              <w:top w:w="15" w:type="dxa"/>
              <w:left w:w="15" w:type="dxa"/>
              <w:bottom w:w="0" w:type="dxa"/>
              <w:right w:w="15" w:type="dxa"/>
            </w:tcMar>
            <w:vAlign w:val="center"/>
          </w:tcPr>
          <w:p>
            <w:pPr>
              <w:spacing w:after="0" w:line="256" w:lineRule="auto"/>
              <w:jc w:val="center"/>
              <w:rPr>
                <w:rFonts w:ascii="Arial" w:hAnsi="Arial" w:eastAsiaTheme="minorHAnsi" w:cstheme="minorBidi"/>
                <w:sz w:val="16"/>
                <w:lang w:eastAsia="en-US"/>
              </w:rPr>
            </w:pPr>
            <w:r>
              <w:rPr>
                <w:sz w:val="16"/>
              </w:rPr>
              <w:t>-14</w:t>
            </w:r>
          </w:p>
        </w:tc>
        <w:tc>
          <w:tcPr>
            <w:tcW w:w="2127" w:type="dxa"/>
            <w:shd w:val="clear" w:color="auto" w:fill="auto"/>
          </w:tcPr>
          <w:p>
            <w:pPr>
              <w:spacing w:after="0" w:line="256" w:lineRule="auto"/>
              <w:jc w:val="center"/>
              <w:rPr>
                <w:sz w:val="16"/>
              </w:rPr>
            </w:pPr>
            <w:r>
              <w:rPr>
                <w:sz w:val="16"/>
              </w:rPr>
              <w:t>-5</w:t>
            </w:r>
          </w:p>
        </w:tc>
        <w:tc>
          <w:tcPr>
            <w:tcW w:w="1965" w:type="dxa"/>
            <w:shd w:val="clear" w:color="auto" w:fill="auto"/>
          </w:tcPr>
          <w:p>
            <w:pPr>
              <w:spacing w:after="0" w:line="256" w:lineRule="auto"/>
              <w:jc w:val="center"/>
              <w:rPr>
                <w:sz w:val="16"/>
              </w:rPr>
            </w:pPr>
            <w:r>
              <w:rPr>
                <w:rFonts w:eastAsia="等线"/>
                <w:color w:val="000000"/>
                <w:sz w:val="16"/>
                <w:szCs w:val="16"/>
                <w:lang w:val="en-US"/>
              </w:rPr>
              <w:t>-16</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0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1750" w:type="dxa"/>
            <w:shd w:val="clear" w:color="auto" w:fill="auto"/>
          </w:tcPr>
          <w:p>
            <w:pPr>
              <w:spacing w:after="0" w:line="256" w:lineRule="auto"/>
              <w:rPr>
                <w:rFonts w:ascii="Arial" w:hAnsi="Arial" w:eastAsiaTheme="minorHAnsi" w:cstheme="minorBidi"/>
                <w:sz w:val="16"/>
                <w:lang w:eastAsia="en-US"/>
              </w:rPr>
            </w:pPr>
            <w:r>
              <w:rPr>
                <w:sz w:val="16"/>
              </w:rPr>
              <w:t>Rx IM3 contribution (dBm)</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-88.8</w:t>
            </w:r>
          </w:p>
        </w:tc>
        <w:tc>
          <w:tcPr>
            <w:tcW w:w="2268" w:type="dxa"/>
            <w:shd w:val="clear" w:color="auto" w:fill="auto"/>
            <w:tcMar>
              <w:top w:w="15" w:type="dxa"/>
              <w:left w:w="15" w:type="dxa"/>
              <w:bottom w:w="0" w:type="dxa"/>
              <w:right w:w="15" w:type="dxa"/>
            </w:tcMar>
            <w:vAlign w:val="center"/>
          </w:tcPr>
          <w:p>
            <w:pPr>
              <w:spacing w:after="0" w:line="256" w:lineRule="auto"/>
              <w:jc w:val="center"/>
              <w:rPr>
                <w:rFonts w:ascii="Arial" w:hAnsi="Arial" w:eastAsiaTheme="minorHAnsi" w:cstheme="minorBidi"/>
                <w:sz w:val="16"/>
                <w:lang w:eastAsia="en-US"/>
              </w:rPr>
            </w:pPr>
            <w:r>
              <w:rPr>
                <w:sz w:val="16"/>
              </w:rPr>
              <w:t>-110</w:t>
            </w:r>
          </w:p>
        </w:tc>
        <w:tc>
          <w:tcPr>
            <w:tcW w:w="2127" w:type="dxa"/>
            <w:shd w:val="clear" w:color="auto" w:fill="auto"/>
            <w:vAlign w:val="center"/>
          </w:tcPr>
          <w:p>
            <w:pPr>
              <w:spacing w:after="0" w:line="256" w:lineRule="auto"/>
              <w:jc w:val="center"/>
              <w:rPr>
                <w:sz w:val="16"/>
              </w:rPr>
            </w:pPr>
            <w:r>
              <w:rPr>
                <w:sz w:val="16"/>
              </w:rPr>
              <w:t>-140</w:t>
            </w:r>
          </w:p>
        </w:tc>
        <w:tc>
          <w:tcPr>
            <w:tcW w:w="1965" w:type="dxa"/>
            <w:shd w:val="clear" w:color="auto" w:fill="auto"/>
            <w:vAlign w:val="center"/>
          </w:tcPr>
          <w:p>
            <w:pPr>
              <w:spacing w:after="0" w:line="256" w:lineRule="auto"/>
              <w:jc w:val="center"/>
              <w:rPr>
                <w:sz w:val="16"/>
              </w:rPr>
            </w:pPr>
            <w:r>
              <w:rPr>
                <w:rFonts w:eastAsia="等线"/>
                <w:color w:val="000000"/>
                <w:sz w:val="16"/>
                <w:szCs w:val="16"/>
                <w:lang w:val="en-US"/>
              </w:rPr>
              <w:t>-106</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0" w:type="auto"/>
            <w:shd w:val="clear" w:color="auto" w:fill="auto"/>
            <w:tcMar>
              <w:top w:w="15" w:type="dxa"/>
              <w:left w:w="15" w:type="dxa"/>
              <w:bottom w:w="0" w:type="dxa"/>
              <w:right w:w="15" w:type="dxa"/>
            </w:tcMar>
          </w:tcPr>
          <w:p>
            <w:pPr>
              <w:spacing w:after="0" w:line="256" w:lineRule="auto"/>
              <w:rPr>
                <w:rFonts w:ascii="Arial" w:hAnsi="Arial" w:eastAsiaTheme="minorHAnsi" w:cstheme="minorBidi"/>
                <w:sz w:val="16"/>
                <w:lang w:eastAsia="en-US"/>
              </w:rPr>
            </w:pPr>
            <w:r>
              <w:rPr>
                <w:sz w:val="16"/>
              </w:rPr>
              <w:t xml:space="preserve">Other RX </w:t>
            </w:r>
          </w:p>
        </w:tc>
        <w:tc>
          <w:tcPr>
            <w:tcW w:w="1750" w:type="dxa"/>
            <w:shd w:val="clear" w:color="auto" w:fill="auto"/>
          </w:tcPr>
          <w:p>
            <w:pPr>
              <w:spacing w:after="0" w:line="256" w:lineRule="auto"/>
              <w:rPr>
                <w:rFonts w:ascii="Arial" w:hAnsi="Arial" w:eastAsiaTheme="minorHAnsi" w:cstheme="minorBidi"/>
                <w:sz w:val="16"/>
                <w:lang w:eastAsia="en-US"/>
              </w:rPr>
            </w:pPr>
            <w:r>
              <w:rPr>
                <w:sz w:val="16"/>
              </w:rPr>
              <w:t>Any other RX impacts if significant (e.g. ADC noise, phase noise etc.)</w:t>
            </w:r>
          </w:p>
        </w:tc>
        <w:tc>
          <w:tcPr>
            <w:tcW w:w="4819" w:type="dxa"/>
            <w:gridSpan w:val="2"/>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No other significant impacts other than those mentioned above</w:t>
            </w:r>
          </w:p>
        </w:tc>
        <w:tc>
          <w:tcPr>
            <w:tcW w:w="2127" w:type="dxa"/>
            <w:shd w:val="clear" w:color="auto" w:fill="auto"/>
          </w:tcPr>
          <w:p>
            <w:pPr>
              <w:spacing w:after="0" w:line="256" w:lineRule="auto"/>
              <w:jc w:val="center"/>
              <w:rPr>
                <w:sz w:val="16"/>
              </w:rPr>
            </w:pPr>
            <w:r>
              <w:rPr>
                <w:sz w:val="16"/>
              </w:rPr>
              <w:t>Marginal</w:t>
            </w:r>
          </w:p>
        </w:tc>
        <w:tc>
          <w:tcPr>
            <w:tcW w:w="1965" w:type="dxa"/>
            <w:shd w:val="clear" w:color="auto" w:fill="auto"/>
          </w:tcPr>
          <w:p>
            <w:pPr>
              <w:spacing w:after="0" w:line="256" w:lineRule="auto"/>
              <w:rPr>
                <w:sz w:val="16"/>
              </w:rPr>
            </w:pPr>
            <w:r>
              <w:rPr>
                <w:sz w:val="16"/>
              </w:rPr>
              <w:t>No other significant impacts</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4092" w:type="dxa"/>
            <w:gridSpan w:val="3"/>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 xml:space="preserve">Self-Interference signal in gNB RX subband caused by non-ideal RX selectivity, gain-normalized </w:t>
            </w:r>
            <w:r>
              <w:rPr>
                <w:sz w:val="16"/>
              </w:rPr>
              <w:br w:type="textWrapping"/>
            </w:r>
            <m:oMath>
              <m:r>
                <m:rPr/>
                <w:rPr>
                  <w:rFonts w:ascii="Cambria Math" w:hAnsi="Cambria Math"/>
                  <w:sz w:val="16"/>
                </w:rPr>
                <m:t>dB</m:t>
              </m:r>
              <m:d>
                <m:dPr>
                  <m:ctrlPr>
                    <w:rPr>
                      <w:rFonts w:ascii="Cambria Math" w:hAnsi="Cambria Math" w:eastAsiaTheme="minorHAnsi" w:cstheme="minorBidi"/>
                      <w:i/>
                      <w:iCs/>
                      <w:sz w:val="16"/>
                      <w:szCs w:val="16"/>
                      <w:lang w:eastAsia="en-US"/>
                    </w:rPr>
                  </m:ctrlPr>
                </m:dPr>
                <m:e>
                  <m:sSub>
                    <m:sSubPr>
                      <m:ctrlPr>
                        <w:rPr>
                          <w:rFonts w:ascii="Cambria Math" w:hAnsi="Cambria Math" w:eastAsiaTheme="minorHAnsi" w:cstheme="minorBidi"/>
                          <w:i/>
                          <w:iCs/>
                          <w:sz w:val="16"/>
                          <w:szCs w:val="16"/>
                          <w:lang w:eastAsia="en-US"/>
                        </w:rPr>
                      </m:ctrlPr>
                    </m:sSubPr>
                    <m:e>
                      <m:r>
                        <m:rPr/>
                        <w:rPr>
                          <w:rFonts w:ascii="Cambria Math" w:hAnsi="Cambria Math"/>
                          <w:sz w:val="16"/>
                        </w:rPr>
                        <m:t>P</m:t>
                      </m:r>
                      <m:ctrlPr>
                        <w:rPr>
                          <w:rFonts w:ascii="Cambria Math" w:hAnsi="Cambria Math" w:eastAsiaTheme="minorHAnsi" w:cstheme="minorBidi"/>
                          <w:i/>
                          <w:iCs/>
                          <w:sz w:val="16"/>
                          <w:szCs w:val="16"/>
                          <w:lang w:eastAsia="en-US"/>
                        </w:rPr>
                      </m:ctrlPr>
                    </m:e>
                    <m:sub>
                      <m:r>
                        <m:rPr/>
                        <w:rPr>
                          <w:rFonts w:ascii="Cambria Math" w:hAnsi="Cambria Math"/>
                          <w:sz w:val="16"/>
                        </w:rPr>
                        <m:t>SI_Selectivity</m:t>
                      </m:r>
                      <m:ctrlPr>
                        <w:rPr>
                          <w:rFonts w:ascii="Cambria Math" w:hAnsi="Cambria Math" w:eastAsiaTheme="minorHAnsi" w:cstheme="minorBidi"/>
                          <w:i/>
                          <w:iCs/>
                          <w:sz w:val="16"/>
                          <w:szCs w:val="16"/>
                          <w:lang w:eastAsia="en-US"/>
                        </w:rPr>
                      </m:ctrlPr>
                    </m:sub>
                  </m:sSub>
                  <m:ctrlPr>
                    <w:rPr>
                      <w:rFonts w:ascii="Cambria Math" w:hAnsi="Cambria Math" w:eastAsiaTheme="minorHAnsi" w:cstheme="minorBidi"/>
                      <w:i/>
                      <w:iCs/>
                      <w:sz w:val="16"/>
                      <w:szCs w:val="16"/>
                      <w:lang w:eastAsia="en-US"/>
                    </w:rPr>
                  </m:ctrlPr>
                </m:e>
              </m:d>
            </m:oMath>
            <w:r>
              <w:rPr>
                <w:sz w:val="16"/>
              </w:rPr>
              <w:t>(Note 1, 2)</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-88.8</w:t>
            </w:r>
          </w:p>
        </w:tc>
        <w:tc>
          <w:tcPr>
            <w:tcW w:w="2268" w:type="dxa"/>
            <w:shd w:val="clear" w:color="auto" w:fill="auto"/>
            <w:tcMar>
              <w:top w:w="15" w:type="dxa"/>
              <w:left w:w="15" w:type="dxa"/>
              <w:bottom w:w="0" w:type="dxa"/>
              <w:right w:w="15" w:type="dxa"/>
            </w:tcMar>
            <w:vAlign w:val="center"/>
          </w:tcPr>
          <w:p>
            <w:pPr>
              <w:spacing w:after="0" w:line="256" w:lineRule="auto"/>
              <w:jc w:val="center"/>
              <w:rPr>
                <w:rFonts w:ascii="Arial" w:hAnsi="Arial" w:eastAsiaTheme="minorHAnsi" w:cstheme="minorBidi"/>
                <w:sz w:val="16"/>
                <w:lang w:eastAsia="en-US"/>
              </w:rPr>
            </w:pPr>
            <w:r>
              <w:rPr>
                <w:sz w:val="16"/>
              </w:rPr>
              <w:t>-110</w:t>
            </w:r>
          </w:p>
        </w:tc>
        <w:tc>
          <w:tcPr>
            <w:tcW w:w="2127" w:type="dxa"/>
            <w:shd w:val="clear" w:color="auto" w:fill="auto"/>
            <w:vAlign w:val="center"/>
          </w:tcPr>
          <w:p>
            <w:pPr>
              <w:spacing w:after="0" w:line="256" w:lineRule="auto"/>
              <w:jc w:val="center"/>
              <w:rPr>
                <w:sz w:val="16"/>
              </w:rPr>
            </w:pPr>
            <w:r>
              <w:rPr>
                <w:sz w:val="16"/>
              </w:rPr>
              <w:t>-110</w:t>
            </w:r>
          </w:p>
        </w:tc>
        <w:tc>
          <w:tcPr>
            <w:tcW w:w="1965" w:type="dxa"/>
            <w:shd w:val="clear" w:color="auto" w:fill="auto"/>
            <w:vAlign w:val="center"/>
          </w:tcPr>
          <w:p>
            <w:pPr>
              <w:spacing w:after="0" w:line="256" w:lineRule="auto"/>
              <w:jc w:val="center"/>
              <w:rPr>
                <w:sz w:val="16"/>
              </w:rPr>
            </w:pPr>
            <w:r>
              <w:rPr>
                <w:rFonts w:eastAsia="等线"/>
                <w:color w:val="000000"/>
                <w:sz w:val="16"/>
                <w:szCs w:val="16"/>
                <w:lang w:val="en-US"/>
              </w:rPr>
              <w:t>-101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4092" w:type="dxa"/>
            <w:gridSpan w:val="3"/>
            <w:shd w:val="clear" w:color="auto" w:fill="auto"/>
            <w:tcMar>
              <w:top w:w="15" w:type="dxa"/>
              <w:left w:w="84" w:type="dxa"/>
              <w:bottom w:w="0" w:type="dxa"/>
              <w:right w:w="84" w:type="dxa"/>
            </w:tcMar>
            <w:vAlign w:val="center"/>
          </w:tcPr>
          <w:p>
            <w:pPr>
              <w:spacing w:after="0"/>
              <w:rPr>
                <w:rFonts w:ascii="Arial" w:hAnsi="Arial" w:eastAsiaTheme="minorHAnsi" w:cstheme="minorBidi"/>
                <w:sz w:val="16"/>
                <w:lang w:val="en-US" w:eastAsia="en-US"/>
              </w:rPr>
            </w:pPr>
            <w:r>
              <w:rPr>
                <w:sz w:val="16"/>
              </w:rPr>
              <w:t>RX Beam nulling /isolation in RX sub-band</w:t>
            </w:r>
          </w:p>
          <w:p>
            <w:pPr>
              <w:spacing w:after="0" w:line="256" w:lineRule="auto"/>
              <w:rPr>
                <w:rFonts w:ascii="Arial" w:hAnsi="Arial" w:eastAsiaTheme="minorHAnsi" w:cstheme="minorBidi"/>
                <w:sz w:val="16"/>
                <w:lang w:eastAsia="en-US"/>
              </w:rPr>
            </w:pPr>
            <m:oMath>
              <m:r>
                <m:rPr/>
                <w:rPr>
                  <w:rFonts w:ascii="Cambria Math" w:hAnsi="Cambria Math"/>
                  <w:sz w:val="16"/>
                </w:rPr>
                <m:t>dB</m:t>
              </m:r>
              <m:d>
                <m:dPr>
                  <m:ctrlPr>
                    <w:rPr>
                      <w:rFonts w:ascii="Cambria Math" w:hAnsi="Cambria Math" w:eastAsiaTheme="minorHAnsi" w:cstheme="minorBidi"/>
                      <w:i/>
                      <w:iCs/>
                      <w:sz w:val="16"/>
                      <w:szCs w:val="16"/>
                      <w:lang w:eastAsia="en-US"/>
                    </w:rPr>
                  </m:ctrlPr>
                </m:dPr>
                <m:e>
                  <m:sSub>
                    <m:sSubPr>
                      <m:ctrlPr>
                        <w:rPr>
                          <w:rFonts w:ascii="Cambria Math" w:hAnsi="Cambria Math" w:eastAsiaTheme="minorHAnsi" w:cstheme="minorBidi"/>
                          <w:i/>
                          <w:iCs/>
                          <w:sz w:val="16"/>
                          <w:szCs w:val="16"/>
                          <w:lang w:eastAsia="en-US"/>
                        </w:rPr>
                      </m:ctrlPr>
                    </m:sSubPr>
                    <m:e>
                      <m:r>
                        <m:rPr/>
                        <w:rPr>
                          <w:rFonts w:ascii="Cambria Math" w:hAnsi="Cambria Math"/>
                          <w:sz w:val="16"/>
                        </w:rPr>
                        <m:t>α</m:t>
                      </m:r>
                      <m:ctrlPr>
                        <w:rPr>
                          <w:rFonts w:ascii="Cambria Math" w:hAnsi="Cambria Math" w:eastAsiaTheme="minorHAnsi" w:cstheme="minorBidi"/>
                          <w:i/>
                          <w:iCs/>
                          <w:sz w:val="16"/>
                          <w:szCs w:val="16"/>
                          <w:lang w:eastAsia="en-US"/>
                        </w:rPr>
                      </m:ctrlPr>
                    </m:e>
                    <m:sub>
                      <m:r>
                        <m:rPr/>
                        <w:rPr>
                          <w:rFonts w:ascii="Cambria Math" w:hAnsi="Cambria Math"/>
                          <w:sz w:val="16"/>
                        </w:rPr>
                        <m:t>SI−beam</m:t>
                      </m:r>
                      <m:ctrlPr>
                        <w:rPr>
                          <w:rFonts w:ascii="Cambria Math" w:hAnsi="Cambria Math" w:eastAsiaTheme="minorHAnsi" w:cstheme="minorBidi"/>
                          <w:i/>
                          <w:iCs/>
                          <w:sz w:val="16"/>
                          <w:szCs w:val="16"/>
                          <w:lang w:eastAsia="en-US"/>
                        </w:rPr>
                      </m:ctrlPr>
                    </m:sub>
                  </m:sSub>
                  <m:ctrlPr>
                    <w:rPr>
                      <w:rFonts w:ascii="Cambria Math" w:hAnsi="Cambria Math" w:eastAsiaTheme="minorHAnsi" w:cstheme="minorBidi"/>
                      <w:i/>
                      <w:iCs/>
                      <w:sz w:val="16"/>
                      <w:szCs w:val="16"/>
                      <w:lang w:eastAsia="en-US"/>
                    </w:rPr>
                  </m:ctrlPr>
                </m:e>
              </m:d>
              <m:r>
                <m:rPr/>
                <w:rPr>
                  <w:rFonts w:ascii="Cambria Math" w:hAnsi="Cambria Math"/>
                  <w:sz w:val="16"/>
                </w:rPr>
                <m:t xml:space="preserve"> </m:t>
              </m:r>
            </m:oMath>
            <w:r>
              <w:rPr>
                <w:sz w:val="16"/>
              </w:rPr>
              <w:t xml:space="preserve">= </w:t>
            </w:r>
            <w:r>
              <w:rPr>
                <w:rFonts w:ascii="Cambria Math" w:hAnsi="Cambria Math"/>
                <w:sz w:val="16"/>
                <w:lang w:eastAsia="ja-JP"/>
              </w:rPr>
              <w:t>⑨</w:t>
            </w:r>
            <w:r>
              <w:rPr>
                <w:sz w:val="16"/>
              </w:rPr>
              <w:t xml:space="preserve"> dBc</w:t>
            </w:r>
          </w:p>
        </w:tc>
        <w:tc>
          <w:tcPr>
            <w:tcW w:w="4819" w:type="dxa"/>
            <w:gridSpan w:val="2"/>
            <w:shd w:val="clear" w:color="auto" w:fill="auto"/>
            <w:tcMar>
              <w:top w:w="15" w:type="dxa"/>
              <w:left w:w="84" w:type="dxa"/>
              <w:bottom w:w="0" w:type="dxa"/>
              <w:right w:w="84" w:type="dxa"/>
            </w:tcMar>
            <w:vAlign w:val="center"/>
          </w:tcPr>
          <w:p>
            <w:pPr>
              <w:spacing w:after="0"/>
              <w:jc w:val="center"/>
              <w:rPr>
                <w:rFonts w:ascii="Arial" w:hAnsi="Arial" w:eastAsiaTheme="minorHAnsi" w:cstheme="minorBidi"/>
                <w:sz w:val="16"/>
                <w:lang w:val="en-US" w:eastAsia="en-US"/>
              </w:rPr>
            </w:pPr>
            <w:r>
              <w:rPr>
                <w:sz w:val="16"/>
              </w:rPr>
              <w:t>0-3 dBc</w:t>
            </w:r>
          </w:p>
          <w:p>
            <w:pPr>
              <w:spacing w:after="0"/>
              <w:jc w:val="center"/>
              <w:rPr>
                <w:sz w:val="16"/>
              </w:rPr>
            </w:pPr>
            <w:r>
              <w:rPr>
                <w:sz w:val="16"/>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p>
          <w:p>
            <w:pPr>
              <w:spacing w:after="0" w:line="256" w:lineRule="auto"/>
              <w:rPr>
                <w:rFonts w:ascii="Arial" w:hAnsi="Arial" w:eastAsiaTheme="minorHAnsi" w:cstheme="minorBidi"/>
                <w:sz w:val="16"/>
                <w:lang w:eastAsia="en-US"/>
              </w:rPr>
            </w:pPr>
          </w:p>
        </w:tc>
        <w:tc>
          <w:tcPr>
            <w:tcW w:w="2127" w:type="dxa"/>
            <w:shd w:val="clear" w:color="auto" w:fill="auto"/>
          </w:tcPr>
          <w:p>
            <w:pPr>
              <w:spacing w:after="0"/>
              <w:jc w:val="center"/>
              <w:rPr>
                <w:sz w:val="16"/>
              </w:rPr>
            </w:pPr>
            <w:r>
              <w:rPr>
                <w:sz w:val="16"/>
              </w:rPr>
              <w:t>0</w:t>
            </w:r>
          </w:p>
        </w:tc>
        <w:tc>
          <w:tcPr>
            <w:tcW w:w="1965" w:type="dxa"/>
            <w:shd w:val="clear" w:color="auto" w:fill="auto"/>
          </w:tcPr>
          <w:p>
            <w:pPr>
              <w:spacing w:after="0"/>
              <w:jc w:val="center"/>
              <w:rPr>
                <w:sz w:val="16"/>
              </w:rPr>
            </w:pPr>
            <w:r>
              <w:rPr>
                <w:rFonts w:eastAsia="等线"/>
                <w:color w:val="000000"/>
                <w:sz w:val="16"/>
                <w:szCs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4092" w:type="dxa"/>
            <w:gridSpan w:val="3"/>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RX sensitivity degradation caused by RX beam nulling</w:t>
            </w:r>
          </w:p>
        </w:tc>
        <w:tc>
          <w:tcPr>
            <w:tcW w:w="4819" w:type="dxa"/>
            <w:gridSpan w:val="2"/>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p>
        </w:tc>
        <w:tc>
          <w:tcPr>
            <w:tcW w:w="2127" w:type="dxa"/>
            <w:shd w:val="clear" w:color="auto" w:fill="auto"/>
          </w:tcPr>
          <w:p>
            <w:pPr>
              <w:spacing w:after="0"/>
              <w:jc w:val="center"/>
              <w:rPr>
                <w:rFonts w:ascii="Arial" w:hAnsi="Arial" w:eastAsiaTheme="minorHAnsi" w:cstheme="minorBidi"/>
                <w:sz w:val="16"/>
                <w:lang w:eastAsia="en-US"/>
              </w:rPr>
            </w:pPr>
            <w:r>
              <w:rPr>
                <w:sz w:val="16"/>
              </w:rPr>
              <w:t>N/A</w:t>
            </w:r>
          </w:p>
        </w:tc>
        <w:tc>
          <w:tcPr>
            <w:tcW w:w="1965" w:type="dxa"/>
            <w:shd w:val="clear" w:color="auto" w:fill="auto"/>
          </w:tcPr>
          <w:p>
            <w:pPr>
              <w:spacing w:after="0" w:line="256" w:lineRule="auto"/>
              <w:rPr>
                <w:rFonts w:ascii="Arial" w:hAnsi="Arial" w:eastAsiaTheme="minorHAnsi" w:cstheme="minorBidi"/>
                <w:sz w:val="16"/>
                <w:lang w:eastAsia="en-US"/>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0" w:type="auto"/>
            <w:vMerge w:val="continue"/>
            <w:shd w:val="clear" w:color="auto" w:fill="auto"/>
            <w:vAlign w:val="center"/>
          </w:tcPr>
          <w:p>
            <w:pPr>
              <w:spacing w:after="0"/>
              <w:rPr>
                <w:rFonts w:ascii="Arial" w:hAnsi="Arial" w:eastAsiaTheme="minorHAnsi" w:cstheme="minorBidi"/>
                <w:sz w:val="16"/>
                <w:lang w:eastAsia="en-US"/>
              </w:rPr>
            </w:pPr>
          </w:p>
        </w:tc>
        <w:tc>
          <w:tcPr>
            <w:tcW w:w="4092" w:type="dxa"/>
            <w:gridSpan w:val="3"/>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val="pt-BR" w:eastAsia="en-US"/>
              </w:rPr>
            </w:pPr>
            <w:r>
              <w:rPr>
                <w:sz w:val="16"/>
                <w:lang w:val="pt-BR"/>
              </w:rPr>
              <w:t xml:space="preserve">Digital IC </w:t>
            </w:r>
            <m:oMath>
              <m:r>
                <m:rPr/>
                <w:rPr>
                  <w:rFonts w:ascii="Cambria Math" w:hAnsi="Cambria Math"/>
                  <w:sz w:val="16"/>
                </w:rPr>
                <m:t>dB</m:t>
              </m:r>
              <m:d>
                <m:dPr>
                  <m:ctrlPr>
                    <w:rPr>
                      <w:rFonts w:ascii="Cambria Math" w:hAnsi="Cambria Math" w:eastAsiaTheme="minorHAnsi" w:cstheme="minorBidi"/>
                      <w:i/>
                      <w:sz w:val="16"/>
                      <w:szCs w:val="16"/>
                      <w:lang w:eastAsia="en-US"/>
                    </w:rPr>
                  </m:ctrlPr>
                </m:dPr>
                <m:e>
                  <m:sSub>
                    <m:sSubPr>
                      <m:ctrlPr>
                        <w:rPr>
                          <w:rFonts w:ascii="Cambria Math" w:hAnsi="Cambria Math" w:eastAsiaTheme="minorHAnsi" w:cstheme="minorBidi"/>
                          <w:i/>
                          <w:iCs/>
                          <w:sz w:val="16"/>
                          <w:szCs w:val="16"/>
                          <w:lang w:eastAsia="en-US"/>
                        </w:rPr>
                      </m:ctrlPr>
                    </m:sSubPr>
                    <m:e>
                      <m:r>
                        <m:rPr/>
                        <w:rPr>
                          <w:rFonts w:ascii="Cambria Math" w:hAnsi="Cambria Math"/>
                          <w:sz w:val="16"/>
                        </w:rPr>
                        <m:t>α</m:t>
                      </m:r>
                      <m:ctrlPr>
                        <w:rPr>
                          <w:rFonts w:ascii="Cambria Math" w:hAnsi="Cambria Math" w:eastAsiaTheme="minorHAnsi" w:cstheme="minorBidi"/>
                          <w:i/>
                          <w:iCs/>
                          <w:sz w:val="16"/>
                          <w:szCs w:val="16"/>
                          <w:lang w:eastAsia="en-US"/>
                        </w:rPr>
                      </m:ctrlPr>
                    </m:e>
                    <m:sub>
                      <m:r>
                        <m:rPr/>
                        <w:rPr>
                          <w:rFonts w:ascii="Cambria Math" w:hAnsi="Cambria Math"/>
                          <w:sz w:val="16"/>
                        </w:rPr>
                        <m:t>SI</m:t>
                      </m:r>
                      <m:r>
                        <m:rPr/>
                        <w:rPr>
                          <w:rFonts w:ascii="Cambria Math" w:hAnsi="Cambria Math"/>
                          <w:sz w:val="16"/>
                          <w:lang w:val="pt-BR"/>
                        </w:rPr>
                        <m:t>−</m:t>
                      </m:r>
                      <m:r>
                        <m:rPr/>
                        <w:rPr>
                          <w:rFonts w:ascii="Cambria Math" w:hAnsi="Cambria Math"/>
                          <w:sz w:val="16"/>
                        </w:rPr>
                        <m:t>digtial</m:t>
                      </m:r>
                      <m:ctrlPr>
                        <w:rPr>
                          <w:rFonts w:ascii="Cambria Math" w:hAnsi="Cambria Math" w:eastAsiaTheme="minorHAnsi" w:cstheme="minorBidi"/>
                          <w:i/>
                          <w:iCs/>
                          <w:sz w:val="16"/>
                          <w:szCs w:val="16"/>
                          <w:lang w:eastAsia="en-US"/>
                        </w:rPr>
                      </m:ctrlPr>
                    </m:sub>
                  </m:sSub>
                  <m:ctrlPr>
                    <w:rPr>
                      <w:rFonts w:ascii="Cambria Math" w:hAnsi="Cambria Math" w:eastAsiaTheme="minorHAnsi" w:cstheme="minorBidi"/>
                      <w:i/>
                      <w:sz w:val="16"/>
                      <w:szCs w:val="16"/>
                      <w:lang w:eastAsia="en-US"/>
                    </w:rPr>
                  </m:ctrlPr>
                </m:e>
              </m:d>
            </m:oMath>
            <w:r>
              <w:rPr>
                <w:sz w:val="16"/>
                <w:lang w:val="pt-BR"/>
              </w:rPr>
              <w:t xml:space="preserve"> = </w:t>
            </w:r>
            <w:r>
              <w:rPr>
                <w:rFonts w:ascii="Cambria Math" w:hAnsi="Cambria Math" w:cs="Cambria Math"/>
                <w:sz w:val="16"/>
                <w:lang w:val="pt-BR"/>
              </w:rPr>
              <w:t>⑦</w:t>
            </w:r>
            <w:r>
              <w:rPr>
                <w:sz w:val="16"/>
                <w:lang w:val="pt-BR"/>
              </w:rPr>
              <w:t xml:space="preserve"> dBc</w:t>
            </w:r>
          </w:p>
        </w:tc>
        <w:tc>
          <w:tcPr>
            <w:tcW w:w="4819" w:type="dxa"/>
            <w:gridSpan w:val="2"/>
            <w:shd w:val="clear" w:color="auto" w:fill="auto"/>
            <w:tcMar>
              <w:top w:w="15" w:type="dxa"/>
              <w:left w:w="84" w:type="dxa"/>
              <w:bottom w:w="0" w:type="dxa"/>
              <w:right w:w="84" w:type="dxa"/>
            </w:tcMar>
            <w:vAlign w:val="center"/>
          </w:tcPr>
          <w:p>
            <w:pPr>
              <w:spacing w:after="0"/>
              <w:jc w:val="center"/>
              <w:rPr>
                <w:rFonts w:ascii="Arial" w:hAnsi="Arial" w:eastAsiaTheme="minorHAnsi" w:cstheme="minorBidi"/>
                <w:sz w:val="16"/>
                <w:lang w:eastAsia="en-US"/>
              </w:rPr>
            </w:pPr>
            <w:r>
              <w:rPr>
                <w:sz w:val="16"/>
              </w:rPr>
              <w:t>15 dBc on transmitter </w:t>
            </w:r>
          </w:p>
        </w:tc>
        <w:tc>
          <w:tcPr>
            <w:tcW w:w="2127" w:type="dxa"/>
            <w:shd w:val="clear" w:color="auto" w:fill="auto"/>
          </w:tcPr>
          <w:p>
            <w:pPr>
              <w:spacing w:after="0"/>
              <w:jc w:val="center"/>
              <w:rPr>
                <w:sz w:val="16"/>
              </w:rPr>
            </w:pPr>
            <w:r>
              <w:rPr>
                <w:sz w:val="16"/>
              </w:rPr>
              <w:t>20</w:t>
            </w:r>
          </w:p>
        </w:tc>
        <w:tc>
          <w:tcPr>
            <w:tcW w:w="1965" w:type="dxa"/>
            <w:shd w:val="clear" w:color="auto" w:fill="auto"/>
          </w:tcPr>
          <w:p>
            <w:pPr>
              <w:spacing w:after="0"/>
              <w:jc w:val="center"/>
              <w:rPr>
                <w:sz w:val="16"/>
                <w:lang w:val="en-US"/>
              </w:rPr>
            </w:pPr>
            <w:r>
              <w:rPr>
                <w:sz w:val="16"/>
                <w:lang w:val="en-US"/>
              </w:rPr>
              <w:t>10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5471" w:type="dxa"/>
            <w:gridSpan w:val="4"/>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 xml:space="preserve">Overall </w:t>
            </w:r>
            <w:r>
              <w:rPr>
                <w:sz w:val="16"/>
                <w:szCs w:val="16"/>
              </w:rPr>
              <w:t xml:space="preserve">RSIC capability </w:t>
            </w:r>
            <m:oMath>
              <m:r>
                <m:rPr/>
                <w:rPr>
                  <w:rFonts w:ascii="Cambria Math" w:hAnsi="Cambria Math"/>
                  <w:sz w:val="16"/>
                  <w:szCs w:val="16"/>
                </w:rPr>
                <m:t>dB</m:t>
              </m:r>
              <m:d>
                <m:dPr>
                  <m:ctrlPr>
                    <w:rPr>
                      <w:rFonts w:ascii="Cambria Math" w:hAnsi="Cambria Math" w:eastAsiaTheme="minorHAnsi" w:cstheme="minorBidi"/>
                      <w:i/>
                      <w:sz w:val="16"/>
                      <w:szCs w:val="16"/>
                      <w:lang w:eastAsia="en-US"/>
                    </w:rPr>
                  </m:ctrlPr>
                </m:dPr>
                <m:e>
                  <m:r>
                    <m:rPr/>
                    <w:rPr>
                      <w:rFonts w:ascii="Cambria Math" w:hAnsi="Cambria Math"/>
                      <w:sz w:val="16"/>
                      <w:szCs w:val="16"/>
                    </w:rPr>
                    <m:t>RSIC</m:t>
                  </m:r>
                  <m:ctrlPr>
                    <w:rPr>
                      <w:rFonts w:ascii="Cambria Math" w:hAnsi="Cambria Math" w:eastAsiaTheme="minorHAnsi" w:cstheme="minorBidi"/>
                      <w:i/>
                      <w:sz w:val="16"/>
                      <w:szCs w:val="16"/>
                      <w:lang w:eastAsia="en-US"/>
                    </w:rPr>
                  </m:ctrlPr>
                </m:e>
              </m:d>
            </m:oMath>
            <w:r>
              <w:rPr>
                <w:sz w:val="16"/>
                <w:szCs w:val="16"/>
              </w:rPr>
              <w:t xml:space="preserve"> (Note 1)</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112 dBc</w:t>
            </w:r>
          </w:p>
        </w:tc>
        <w:tc>
          <w:tcPr>
            <w:tcW w:w="2268" w:type="dxa"/>
            <w:shd w:val="clear" w:color="auto" w:fill="auto"/>
            <w:tcMar>
              <w:top w:w="15" w:type="dxa"/>
              <w:left w:w="15" w:type="dxa"/>
              <w:bottom w:w="0" w:type="dxa"/>
              <w:right w:w="15" w:type="dxa"/>
            </w:tcMar>
            <w:vAlign w:val="center"/>
          </w:tcPr>
          <w:p>
            <w:pPr>
              <w:spacing w:after="0" w:line="256" w:lineRule="auto"/>
              <w:rPr>
                <w:rFonts w:ascii="Arial" w:hAnsi="Arial" w:eastAsiaTheme="minorHAnsi" w:cstheme="minorBidi"/>
                <w:sz w:val="16"/>
                <w:lang w:eastAsia="en-US"/>
              </w:rPr>
            </w:pPr>
            <w:r>
              <w:rPr>
                <w:sz w:val="16"/>
              </w:rPr>
              <w:t>128 dBc</w:t>
            </w:r>
          </w:p>
        </w:tc>
        <w:tc>
          <w:tcPr>
            <w:tcW w:w="2127" w:type="dxa"/>
            <w:shd w:val="clear" w:color="auto" w:fill="auto"/>
          </w:tcPr>
          <w:p>
            <w:pPr>
              <w:spacing w:after="0"/>
              <w:jc w:val="center"/>
              <w:rPr>
                <w:sz w:val="16"/>
              </w:rPr>
            </w:pPr>
            <w:r>
              <w:rPr>
                <w:sz w:val="16"/>
              </w:rPr>
              <w:t>130.5</w:t>
            </w:r>
          </w:p>
        </w:tc>
        <w:tc>
          <w:tcPr>
            <w:tcW w:w="1965" w:type="dxa"/>
            <w:shd w:val="clear" w:color="auto" w:fill="auto"/>
          </w:tcPr>
          <w:p>
            <w:pPr>
              <w:spacing w:after="0" w:line="256" w:lineRule="auto"/>
              <w:jc w:val="center"/>
              <w:rPr>
                <w:sz w:val="16"/>
              </w:rPr>
            </w:pPr>
            <w:r>
              <w:rPr>
                <w:rFonts w:eastAsia="等线"/>
                <w:color w:val="000000"/>
                <w:sz w:val="16"/>
                <w:szCs w:val="16"/>
                <w:lang w:val="en-US"/>
              </w:rPr>
              <w:t>122.33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5471" w:type="dxa"/>
            <w:gridSpan w:val="4"/>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 xml:space="preserve">Noise floor </w:t>
            </w:r>
            <w:r>
              <w:rPr>
                <w:rFonts w:ascii="Cambria Math" w:hAnsi="Cambria Math" w:cs="Cambria Math"/>
                <w:sz w:val="16"/>
              </w:rPr>
              <w:t>⑩</w:t>
            </w:r>
            <w:r>
              <w:rPr>
                <w:sz w:val="16"/>
              </w:rPr>
              <w:t>dBm</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-87 dBm/CBW</w:t>
            </w:r>
          </w:p>
        </w:tc>
        <w:tc>
          <w:tcPr>
            <w:tcW w:w="2268" w:type="dxa"/>
            <w:shd w:val="clear" w:color="auto" w:fill="auto"/>
            <w:tcMar>
              <w:top w:w="15" w:type="dxa"/>
              <w:left w:w="15" w:type="dxa"/>
              <w:bottom w:w="0" w:type="dxa"/>
              <w:right w:w="15" w:type="dxa"/>
            </w:tcMar>
            <w:vAlign w:val="center"/>
          </w:tcPr>
          <w:p>
            <w:pPr>
              <w:spacing w:after="0" w:line="256" w:lineRule="auto"/>
              <w:jc w:val="center"/>
              <w:rPr>
                <w:rFonts w:ascii="Arial" w:hAnsi="Arial" w:eastAsiaTheme="minorHAnsi" w:cstheme="minorBidi"/>
                <w:sz w:val="16"/>
                <w:lang w:eastAsia="en-US"/>
              </w:rPr>
            </w:pPr>
            <w:r>
              <w:rPr>
                <w:sz w:val="16"/>
              </w:rPr>
              <w:t>-87 dBm/CBW</w:t>
            </w:r>
          </w:p>
        </w:tc>
        <w:tc>
          <w:tcPr>
            <w:tcW w:w="2127" w:type="dxa"/>
            <w:shd w:val="clear" w:color="auto" w:fill="auto"/>
          </w:tcPr>
          <w:p>
            <w:pPr>
              <w:spacing w:after="0"/>
              <w:jc w:val="center"/>
              <w:rPr>
                <w:sz w:val="16"/>
              </w:rPr>
            </w:pPr>
            <w:r>
              <w:rPr>
                <w:sz w:val="16"/>
              </w:rPr>
              <w:t>-91.0</w:t>
            </w:r>
          </w:p>
        </w:tc>
        <w:tc>
          <w:tcPr>
            <w:tcW w:w="1965" w:type="dxa"/>
            <w:shd w:val="clear" w:color="auto" w:fill="auto"/>
          </w:tcPr>
          <w:p>
            <w:pPr>
              <w:spacing w:after="0" w:line="256" w:lineRule="auto"/>
              <w:jc w:val="center"/>
              <w:rPr>
                <w:sz w:val="16"/>
                <w:lang w:val="en-US"/>
              </w:rPr>
            </w:pPr>
            <w:r>
              <w:rPr>
                <w:rFonts w:eastAsia="等线"/>
                <w:color w:val="000000"/>
                <w:sz w:val="16"/>
                <w:szCs w:val="16"/>
                <w:lang w:val="en-US"/>
              </w:rPr>
              <w:t>-87.99</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5471" w:type="dxa"/>
            <w:gridSpan w:val="4"/>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Residual Interference budget with 1 dB desens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-93 dBm</w:t>
            </w:r>
          </w:p>
        </w:tc>
        <w:tc>
          <w:tcPr>
            <w:tcW w:w="2268" w:type="dxa"/>
            <w:shd w:val="clear" w:color="auto" w:fill="auto"/>
            <w:tcMar>
              <w:top w:w="15" w:type="dxa"/>
              <w:left w:w="15" w:type="dxa"/>
              <w:bottom w:w="0" w:type="dxa"/>
              <w:right w:w="15" w:type="dxa"/>
            </w:tcMar>
            <w:vAlign w:val="center"/>
          </w:tcPr>
          <w:p>
            <w:pPr>
              <w:spacing w:after="0" w:line="256" w:lineRule="auto"/>
              <w:jc w:val="center"/>
              <w:rPr>
                <w:rFonts w:ascii="Arial" w:hAnsi="Arial" w:eastAsiaTheme="minorHAnsi" w:cstheme="minorBidi"/>
                <w:sz w:val="16"/>
                <w:lang w:eastAsia="en-US"/>
              </w:rPr>
            </w:pPr>
            <w:r>
              <w:rPr>
                <w:sz w:val="16"/>
              </w:rPr>
              <w:t>-93 dBm</w:t>
            </w:r>
          </w:p>
        </w:tc>
        <w:tc>
          <w:tcPr>
            <w:tcW w:w="2127" w:type="dxa"/>
            <w:shd w:val="clear" w:color="auto" w:fill="auto"/>
          </w:tcPr>
          <w:p>
            <w:pPr>
              <w:spacing w:after="0"/>
              <w:jc w:val="center"/>
              <w:rPr>
                <w:sz w:val="16"/>
              </w:rPr>
            </w:pPr>
            <w:r>
              <w:rPr>
                <w:sz w:val="16"/>
              </w:rPr>
              <w:t>-97.0</w:t>
            </w:r>
          </w:p>
        </w:tc>
        <w:tc>
          <w:tcPr>
            <w:tcW w:w="1965" w:type="dxa"/>
            <w:shd w:val="clear" w:color="auto" w:fill="auto"/>
          </w:tcPr>
          <w:p>
            <w:pPr>
              <w:spacing w:after="0" w:line="256" w:lineRule="auto"/>
              <w:jc w:val="center"/>
              <w:rPr>
                <w:sz w:val="16"/>
              </w:rPr>
            </w:pPr>
            <w:r>
              <w:rPr>
                <w:rFonts w:eastAsia="等线"/>
                <w:color w:val="000000"/>
                <w:sz w:val="16"/>
                <w:szCs w:val="16"/>
                <w:lang w:val="en-US"/>
              </w:rPr>
              <w:t>-93.99</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5471" w:type="dxa"/>
            <w:gridSpan w:val="4"/>
            <w:shd w:val="clear" w:color="auto" w:fill="auto"/>
            <w:tcMar>
              <w:top w:w="15" w:type="dxa"/>
              <w:left w:w="84" w:type="dxa"/>
              <w:bottom w:w="0" w:type="dxa"/>
              <w:right w:w="84" w:type="dxa"/>
            </w:tcMar>
            <w:vAlign w:val="center"/>
          </w:tcPr>
          <w:p>
            <w:pPr>
              <w:spacing w:after="0" w:line="256" w:lineRule="auto"/>
              <w:rPr>
                <w:rFonts w:ascii="Arial" w:hAnsi="Arial" w:eastAsiaTheme="minorHAnsi" w:cstheme="minorBidi"/>
                <w:sz w:val="16"/>
                <w:lang w:eastAsia="en-US"/>
              </w:rPr>
            </w:pPr>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r>
              <w:rPr>
                <w:sz w:val="16"/>
              </w:rPr>
              <w:t>dBc)</w:t>
            </w:r>
          </w:p>
        </w:tc>
        <w:tc>
          <w:tcPr>
            <w:tcW w:w="2551" w:type="dxa"/>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117 dBc</w:t>
            </w:r>
          </w:p>
        </w:tc>
        <w:tc>
          <w:tcPr>
            <w:tcW w:w="2268" w:type="dxa"/>
            <w:shd w:val="clear" w:color="auto" w:fill="auto"/>
            <w:tcMar>
              <w:top w:w="15" w:type="dxa"/>
              <w:left w:w="15" w:type="dxa"/>
              <w:bottom w:w="0" w:type="dxa"/>
              <w:right w:w="15" w:type="dxa"/>
            </w:tcMar>
            <w:vAlign w:val="center"/>
          </w:tcPr>
          <w:p>
            <w:pPr>
              <w:spacing w:after="0" w:line="256" w:lineRule="auto"/>
              <w:jc w:val="center"/>
              <w:rPr>
                <w:rFonts w:ascii="Arial" w:hAnsi="Arial" w:eastAsiaTheme="minorHAnsi" w:cstheme="minorBidi"/>
                <w:sz w:val="16"/>
                <w:lang w:eastAsia="en-US"/>
              </w:rPr>
            </w:pPr>
            <w:r>
              <w:rPr>
                <w:sz w:val="16"/>
              </w:rPr>
              <w:t>117 dBc</w:t>
            </w:r>
          </w:p>
        </w:tc>
        <w:tc>
          <w:tcPr>
            <w:tcW w:w="2127" w:type="dxa"/>
            <w:shd w:val="clear" w:color="auto" w:fill="auto"/>
          </w:tcPr>
          <w:p>
            <w:pPr>
              <w:spacing w:after="0" w:line="256" w:lineRule="auto"/>
              <w:jc w:val="center"/>
              <w:rPr>
                <w:sz w:val="16"/>
              </w:rPr>
            </w:pPr>
            <w:r>
              <w:rPr>
                <w:sz w:val="16"/>
              </w:rPr>
              <w:t>127.0</w:t>
            </w:r>
          </w:p>
        </w:tc>
        <w:tc>
          <w:tcPr>
            <w:tcW w:w="1965" w:type="dxa"/>
            <w:shd w:val="clear" w:color="auto" w:fill="auto"/>
          </w:tcPr>
          <w:p>
            <w:pPr>
              <w:spacing w:after="0" w:line="256" w:lineRule="auto"/>
              <w:jc w:val="center"/>
              <w:rPr>
                <w:sz w:val="16"/>
              </w:rPr>
            </w:pPr>
            <w:r>
              <w:rPr>
                <w:rFonts w:eastAsia="等线"/>
                <w:color w:val="000000"/>
                <w:sz w:val="16"/>
                <w:szCs w:val="16"/>
                <w:lang w:val="en-US"/>
              </w:rPr>
              <w:t>117.99</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5471" w:type="dxa"/>
            <w:gridSpan w:val="4"/>
            <w:shd w:val="clear" w:color="auto" w:fill="auto"/>
            <w:tcMar>
              <w:top w:w="15" w:type="dxa"/>
              <w:left w:w="84" w:type="dxa"/>
              <w:bottom w:w="0" w:type="dxa"/>
              <w:right w:w="84" w:type="dxa"/>
            </w:tcMar>
          </w:tcPr>
          <w:p>
            <w:pPr>
              <w:spacing w:after="0" w:line="256" w:lineRule="auto"/>
              <w:rPr>
                <w:rFonts w:ascii="Arial" w:hAnsi="Arial" w:eastAsiaTheme="minorHAnsi" w:cstheme="minorBidi"/>
                <w:sz w:val="16"/>
                <w:lang w:eastAsia="en-US"/>
              </w:rPr>
            </w:pPr>
            <w:r>
              <w:rPr>
                <w:sz w:val="18"/>
              </w:rPr>
              <w:t>SBFD configuration</w:t>
            </w:r>
          </w:p>
        </w:tc>
        <w:tc>
          <w:tcPr>
            <w:tcW w:w="4819" w:type="dxa"/>
            <w:gridSpan w:val="2"/>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40-20-40</w:t>
            </w:r>
          </w:p>
        </w:tc>
        <w:tc>
          <w:tcPr>
            <w:tcW w:w="2127" w:type="dxa"/>
            <w:shd w:val="clear" w:color="auto" w:fill="auto"/>
          </w:tcPr>
          <w:p>
            <w:pPr>
              <w:spacing w:after="0" w:line="256" w:lineRule="auto"/>
              <w:jc w:val="center"/>
              <w:rPr>
                <w:sz w:val="16"/>
              </w:rPr>
            </w:pPr>
            <w:r>
              <w:rPr>
                <w:sz w:val="16"/>
              </w:rPr>
              <w:t>40-20-40</w:t>
            </w:r>
          </w:p>
        </w:tc>
        <w:tc>
          <w:tcPr>
            <w:tcW w:w="1965" w:type="dxa"/>
            <w:shd w:val="clear" w:color="auto" w:fill="auto"/>
          </w:tcPr>
          <w:p>
            <w:pPr>
              <w:spacing w:after="0" w:line="256" w:lineRule="auto"/>
              <w:jc w:val="center"/>
              <w:rPr>
                <w:sz w:val="16"/>
              </w:rPr>
            </w:pPr>
            <w:r>
              <w:rPr>
                <w:rFonts w:eastAsia="等线"/>
                <w:color w:val="000000"/>
                <w:sz w:val="16"/>
                <w:szCs w:val="16"/>
                <w:lang w:val="en-US"/>
              </w:rPr>
              <w:t>40-20-40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5471" w:type="dxa"/>
            <w:gridSpan w:val="4"/>
            <w:shd w:val="clear" w:color="auto" w:fill="auto"/>
            <w:tcMar>
              <w:top w:w="15" w:type="dxa"/>
              <w:left w:w="84" w:type="dxa"/>
              <w:bottom w:w="0" w:type="dxa"/>
              <w:right w:w="84" w:type="dxa"/>
            </w:tcMar>
          </w:tcPr>
          <w:p>
            <w:pPr>
              <w:spacing w:after="0" w:line="256" w:lineRule="auto"/>
              <w:rPr>
                <w:rFonts w:ascii="Arial" w:hAnsi="Arial" w:eastAsiaTheme="minorHAnsi" w:cstheme="minorBidi"/>
                <w:sz w:val="16"/>
                <w:lang w:eastAsia="en-US"/>
              </w:rPr>
            </w:pPr>
            <w:r>
              <w:rPr>
                <w:sz w:val="18"/>
              </w:rPr>
              <w:t>Guardband assumption (if exist)</w:t>
            </w:r>
          </w:p>
        </w:tc>
        <w:tc>
          <w:tcPr>
            <w:tcW w:w="4819" w:type="dxa"/>
            <w:gridSpan w:val="2"/>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5 PRB</w:t>
            </w:r>
          </w:p>
        </w:tc>
        <w:tc>
          <w:tcPr>
            <w:tcW w:w="2127" w:type="dxa"/>
            <w:shd w:val="clear" w:color="auto" w:fill="auto"/>
          </w:tcPr>
          <w:p>
            <w:pPr>
              <w:spacing w:after="0" w:line="256" w:lineRule="auto"/>
              <w:jc w:val="center"/>
              <w:rPr>
                <w:sz w:val="16"/>
              </w:rPr>
            </w:pPr>
          </w:p>
        </w:tc>
        <w:tc>
          <w:tcPr>
            <w:tcW w:w="1965" w:type="dxa"/>
            <w:shd w:val="clear" w:color="auto" w:fill="auto"/>
          </w:tcPr>
          <w:p>
            <w:pPr>
              <w:spacing w:after="0" w:line="256" w:lineRule="auto"/>
              <w:jc w:val="center"/>
              <w:rPr>
                <w:sz w:val="16"/>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5471" w:type="dxa"/>
            <w:gridSpan w:val="4"/>
            <w:shd w:val="clear" w:color="auto" w:fill="auto"/>
            <w:tcMar>
              <w:top w:w="15" w:type="dxa"/>
              <w:left w:w="84" w:type="dxa"/>
              <w:bottom w:w="0" w:type="dxa"/>
              <w:right w:w="84" w:type="dxa"/>
            </w:tcMar>
          </w:tcPr>
          <w:p>
            <w:pPr>
              <w:spacing w:after="0" w:line="256" w:lineRule="auto"/>
              <w:rPr>
                <w:rFonts w:ascii="Arial" w:hAnsi="Arial" w:eastAsiaTheme="minorHAnsi" w:cstheme="minorBidi"/>
                <w:sz w:val="16"/>
                <w:lang w:eastAsia="en-US"/>
              </w:rPr>
            </w:pPr>
            <w:r>
              <w:rPr>
                <w:sz w:val="18"/>
              </w:rPr>
              <w:t>bandwidth over which suppression is achieved</w:t>
            </w:r>
          </w:p>
        </w:tc>
        <w:tc>
          <w:tcPr>
            <w:tcW w:w="4819" w:type="dxa"/>
            <w:gridSpan w:val="2"/>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&lt;300MHz</w:t>
            </w:r>
          </w:p>
        </w:tc>
        <w:tc>
          <w:tcPr>
            <w:tcW w:w="2127" w:type="dxa"/>
            <w:shd w:val="clear" w:color="auto" w:fill="auto"/>
          </w:tcPr>
          <w:p>
            <w:pPr>
              <w:spacing w:after="0" w:line="256" w:lineRule="auto"/>
              <w:jc w:val="center"/>
              <w:rPr>
                <w:sz w:val="16"/>
              </w:rPr>
            </w:pPr>
          </w:p>
        </w:tc>
        <w:tc>
          <w:tcPr>
            <w:tcW w:w="1965" w:type="dxa"/>
            <w:shd w:val="clear" w:color="auto" w:fill="auto"/>
          </w:tcPr>
          <w:p>
            <w:pPr>
              <w:spacing w:after="0" w:line="256" w:lineRule="auto"/>
              <w:jc w:val="center"/>
              <w:rPr>
                <w:sz w:val="16"/>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5471" w:type="dxa"/>
            <w:gridSpan w:val="4"/>
            <w:shd w:val="clear" w:color="auto" w:fill="auto"/>
            <w:tcMar>
              <w:top w:w="15" w:type="dxa"/>
              <w:left w:w="84" w:type="dxa"/>
              <w:bottom w:w="0" w:type="dxa"/>
              <w:right w:w="84" w:type="dxa"/>
            </w:tcMar>
          </w:tcPr>
          <w:p>
            <w:pPr>
              <w:spacing w:after="0" w:line="256" w:lineRule="auto"/>
              <w:rPr>
                <w:rFonts w:ascii="Arial" w:hAnsi="Arial" w:eastAsiaTheme="minorHAnsi" w:cstheme="minorBidi"/>
                <w:sz w:val="16"/>
                <w:lang w:eastAsia="en-US"/>
              </w:rPr>
            </w:pPr>
            <w:r>
              <w:rPr>
                <w:sz w:val="18"/>
              </w:rPr>
              <w:t>Others</w:t>
            </w:r>
          </w:p>
        </w:tc>
        <w:tc>
          <w:tcPr>
            <w:tcW w:w="4819" w:type="dxa"/>
            <w:gridSpan w:val="2"/>
            <w:shd w:val="clear" w:color="auto" w:fill="auto"/>
            <w:tcMar>
              <w:top w:w="15" w:type="dxa"/>
              <w:left w:w="84" w:type="dxa"/>
              <w:bottom w:w="0" w:type="dxa"/>
              <w:right w:w="84" w:type="dxa"/>
            </w:tcMar>
            <w:vAlign w:val="center"/>
          </w:tcPr>
          <w:p>
            <w:pPr>
              <w:spacing w:after="0" w:line="256" w:lineRule="auto"/>
              <w:jc w:val="center"/>
              <w:rPr>
                <w:rFonts w:ascii="Arial" w:hAnsi="Arial" w:eastAsiaTheme="minorHAnsi" w:cstheme="minorBidi"/>
                <w:sz w:val="16"/>
                <w:lang w:eastAsia="en-US"/>
              </w:rPr>
            </w:pPr>
            <w:r>
              <w:rPr>
                <w:sz w:val="16"/>
              </w:rPr>
              <w:t>The conclusion does not take into account interference increase due to scattering effects, or the possibility for receiver algorihms to mitigate scattering, inter-sector and inter-site and self-interference (reference scenarios needed).</w:t>
            </w:r>
          </w:p>
        </w:tc>
        <w:tc>
          <w:tcPr>
            <w:tcW w:w="2127" w:type="dxa"/>
            <w:shd w:val="clear" w:color="auto" w:fill="auto"/>
          </w:tcPr>
          <w:p>
            <w:pPr>
              <w:spacing w:after="0" w:line="256" w:lineRule="auto"/>
              <w:jc w:val="center"/>
              <w:rPr>
                <w:sz w:val="16"/>
              </w:rPr>
            </w:pPr>
          </w:p>
        </w:tc>
        <w:tc>
          <w:tcPr>
            <w:tcW w:w="1965" w:type="dxa"/>
            <w:shd w:val="clear" w:color="auto" w:fill="auto"/>
          </w:tcPr>
          <w:p>
            <w:pPr>
              <w:spacing w:after="0" w:line="256" w:lineRule="auto"/>
              <w:jc w:val="center"/>
              <w:rPr>
                <w:sz w:val="16"/>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48" w:hRule="atLeast"/>
        </w:trPr>
        <w:tc>
          <w:tcPr>
            <w:tcW w:w="10290" w:type="dxa"/>
            <w:gridSpan w:val="6"/>
            <w:shd w:val="clear" w:color="auto" w:fill="auto"/>
            <w:tcMar>
              <w:top w:w="15" w:type="dxa"/>
              <w:left w:w="84" w:type="dxa"/>
              <w:bottom w:w="0" w:type="dxa"/>
              <w:right w:w="84" w:type="dxa"/>
            </w:tcMar>
            <w:vAlign w:val="center"/>
          </w:tcPr>
          <w:p>
            <w:pPr>
              <w:spacing w:after="0"/>
              <w:rPr>
                <w:rFonts w:ascii="Arial" w:hAnsi="Arial" w:eastAsiaTheme="minorHAnsi" w:cstheme="minorBidi"/>
                <w:sz w:val="16"/>
                <w:lang w:val="en-US" w:eastAsia="en-US"/>
              </w:rPr>
            </w:pPr>
            <w:r>
              <w:rPr>
                <w:sz w:val="16"/>
              </w:rPr>
              <w:t xml:space="preserve">Note 1: Relevant metrics are derived from other parameters for checking purpose. </w:t>
            </w:r>
          </w:p>
          <w:p>
            <w:pPr>
              <w:spacing w:after="0"/>
              <w:rPr>
                <w:sz w:val="16"/>
              </w:rPr>
            </w:pPr>
            <w:r>
              <w:rPr>
                <w:sz w:val="16"/>
              </w:rPr>
              <w:t xml:space="preserve">Note 2: The relevant metric is gain-normalized, with reference point assumed to be at RX antenna. </w:t>
            </w:r>
          </w:p>
          <w:p>
            <w:pPr>
              <w:spacing w:after="0" w:line="256" w:lineRule="auto"/>
              <w:rPr>
                <w:rFonts w:ascii="Arial" w:hAnsi="Arial" w:eastAsiaTheme="minorHAnsi" w:cstheme="minorBidi"/>
                <w:sz w:val="16"/>
                <w:lang w:eastAsia="en-US"/>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tc>
        <w:tc>
          <w:tcPr>
            <w:tcW w:w="2127" w:type="dxa"/>
            <w:shd w:val="clear" w:color="auto" w:fill="auto"/>
          </w:tcPr>
          <w:p>
            <w:pPr>
              <w:spacing w:after="0"/>
              <w:rPr>
                <w:sz w:val="16"/>
              </w:rPr>
            </w:pPr>
          </w:p>
        </w:tc>
        <w:tc>
          <w:tcPr>
            <w:tcW w:w="1965" w:type="dxa"/>
            <w:shd w:val="clear" w:color="auto" w:fill="auto"/>
          </w:tcPr>
          <w:p>
            <w:pPr>
              <w:spacing w:after="0"/>
              <w:rPr>
                <w:sz w:val="16"/>
              </w:rPr>
            </w:pPr>
          </w:p>
        </w:tc>
      </w:tr>
    </w:tbl>
    <w:p>
      <w:pPr>
        <w:overflowPunct/>
        <w:autoSpaceDE/>
        <w:autoSpaceDN/>
        <w:adjustRightInd/>
        <w:spacing w:before="0" w:after="0"/>
        <w:jc w:val="left"/>
        <w:textAlignment w:val="auto"/>
        <w:rPr>
          <w:i/>
          <w:color w:val="0070C0"/>
          <w:lang w:val="en-US"/>
        </w:rPr>
      </w:pPr>
      <w:r>
        <w:rPr>
          <w:i/>
          <w:color w:val="0070C0"/>
          <w:lang w:val="en-US"/>
        </w:rPr>
        <w:br w:type="page"/>
      </w:r>
    </w:p>
    <w:p>
      <w:pPr>
        <w:rPr>
          <w:i/>
          <w:color w:val="0070C0"/>
          <w:lang w:val="en-US"/>
        </w:rPr>
        <w:sectPr>
          <w:footnotePr>
            <w:numRestart w:val="eachSect"/>
          </w:footnotePr>
          <w:pgSz w:w="16840" w:h="11907" w:orient="landscape"/>
          <w:pgMar w:top="1134" w:right="1418" w:bottom="1134" w:left="1134" w:header="851" w:footer="340" w:gutter="0"/>
          <w:cols w:space="720" w:num="1"/>
          <w:docGrid w:linePitch="286" w:charSpace="0"/>
        </w:sectPr>
      </w:pPr>
    </w:p>
    <w:p>
      <w:pPr>
        <w:pStyle w:val="6"/>
        <w:tabs>
          <w:tab w:val="left" w:pos="700"/>
        </w:tabs>
      </w:pPr>
      <w:r>
        <w:rPr>
          <w:rFonts w:hint="eastAsia"/>
        </w:rPr>
        <w:t>9.4</w:t>
      </w:r>
      <w:r>
        <w:t>.1.2</w:t>
      </w:r>
      <w:r>
        <w:tab/>
      </w:r>
      <w:r>
        <w:t>Feasibility study on self-interference</w:t>
      </w:r>
    </w:p>
    <w:p>
      <w:pPr>
        <w:pStyle w:val="7"/>
      </w:pPr>
      <w:r>
        <w:t>9.4.1.2.1 Ericsson</w:t>
      </w:r>
    </w:p>
    <w:p>
      <w:pPr>
        <w:spacing w:after="120"/>
      </w:pPr>
      <w:r>
        <w:t>The self-interference suppression expectations for the LA BS class are provided in table 9.4.1</w:t>
      </w:r>
      <w:r>
        <w:rPr>
          <w:rFonts w:hint="eastAsia"/>
        </w:rPr>
        <w:t>.1-1</w:t>
      </w:r>
      <w:r>
        <w:t>. Two examples are provided. The first is an LA BS with RF performance just enough to meet 3GPP minimum requirements. The second is an LS BS with improved receiver performance, but still likely sufficient for a commercially viable solution.</w:t>
      </w:r>
    </w:p>
    <w:p>
      <w:pPr>
        <w:spacing w:after="120"/>
      </w:pPr>
      <w:r>
        <w:t>The table suggests that, depending on variation in the achievable spatial isolation, some degree of improved receiver and/or digital cancellation may be needed for LA SBFD. However, in general self-interference suppression appears feasible.</w:t>
      </w:r>
    </w:p>
    <w:p>
      <w:pPr>
        <w:rPr>
          <w:u w:val="single"/>
        </w:rPr>
      </w:pPr>
      <w:r>
        <w:rPr>
          <w:u w:val="single"/>
        </w:rPr>
        <w:t>Spatial isolation and beam nulling</w:t>
      </w:r>
    </w:p>
    <w:p>
      <w:r>
        <w:t>The spatial isolation for LA is more difficult to quantify, as the array size and form-factor for a LA BS may vary significantly. LA SBFD could even be operated by placing TX and RX LA basestations at some distance. 70dB isolation has been assumed, and obviously the conclusions may vary if a smaller isolation is achieved. Beam nulling is not assumed, since a small array size is assumed.</w:t>
      </w:r>
    </w:p>
    <w:p/>
    <w:p>
      <w:pPr>
        <w:rPr>
          <w:u w:val="single"/>
        </w:rPr>
      </w:pPr>
      <w:r>
        <w:rPr>
          <w:u w:val="single"/>
        </w:rPr>
        <w:t>Analogue interference cancellation</w:t>
      </w:r>
    </w:p>
    <w:p>
      <w:r>
        <w:t>Analogue interference cancellation is more feasible for a LA BS with a smaller array size. The drawback would be the need to beamform on the same way on all RB and all carriers for a LA BS. Potentially analogue IC could be considered if the isolation for a particular design would be substantially less than 70dB.</w:t>
      </w:r>
    </w:p>
    <w:p/>
    <w:p>
      <w:pPr>
        <w:rPr>
          <w:u w:val="single"/>
        </w:rPr>
      </w:pPr>
      <w:r>
        <w:rPr>
          <w:u w:val="single"/>
        </w:rPr>
        <w:t>Analogue filtering</w:t>
      </w:r>
    </w:p>
    <w:p>
      <w:r>
        <w:t>Analogue filtering is not really needed for a LA BS due to the lower power in the TX sub-bands.</w:t>
      </w:r>
    </w:p>
    <w:p/>
    <w:p>
      <w:pPr>
        <w:rPr>
          <w:u w:val="single"/>
        </w:rPr>
      </w:pPr>
      <w:r>
        <w:rPr>
          <w:u w:val="single"/>
        </w:rPr>
        <w:t>Digital interference cancellation and receiver processing</w:t>
      </w:r>
    </w:p>
    <w:p>
      <w:r>
        <w:t>Digital sampling of the TX leakage interference and subtraction at RX is feasible for a LA BS. An alternative to digital cancellation of TX leakage could be an improved PA linearization at the transmitter side. The possibility of either improved PA linearization or digital IC is captured as 15dB digital IC.</w:t>
      </w:r>
    </w:p>
    <w:p>
      <w:r>
        <w:t>Receiver combining could also potentially mitigate some interference although with a smaller array size, the degrees of freedom with which to do so would be lower than other BS classes.</w:t>
      </w:r>
    </w:p>
    <w:p/>
    <w:p>
      <w:pPr>
        <w:pStyle w:val="7"/>
        <w:tabs>
          <w:tab w:val="left" w:pos="700"/>
        </w:tabs>
      </w:pPr>
      <w:r>
        <w:t>9.4.1.2.2 CATT</w:t>
      </w:r>
    </w:p>
    <w:p>
      <w:pP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I</w:t>
      </w:r>
      <w:r>
        <w:rPr>
          <w:color w:val="000000" w:themeColor="text1"/>
          <w:szCs w:val="21"/>
          <w:lang w:val="en-US"/>
          <w14:textFill>
            <w14:solidFill>
              <w14:schemeClr w14:val="tx1"/>
            </w14:solidFill>
          </w14:textFill>
        </w:rPr>
        <w:t xml:space="preserve">n </w:t>
      </w:r>
      <w:r>
        <w:rPr>
          <w:rFonts w:hint="eastAsia"/>
          <w:color w:val="000000" w:themeColor="text1"/>
          <w:szCs w:val="21"/>
          <w:lang w:val="en-US"/>
          <w14:textFill>
            <w14:solidFill>
              <w14:schemeClr w14:val="tx1"/>
            </w14:solidFill>
          </w14:textFill>
        </w:rPr>
        <w:t>SI capability analysis</w:t>
      </w:r>
      <w:r>
        <w:rPr>
          <w:color w:val="000000" w:themeColor="text1"/>
          <w:szCs w:val="21"/>
          <w:lang w:val="en-US"/>
          <w14:textFill>
            <w14:solidFill>
              <w14:schemeClr w14:val="tx1"/>
            </w14:solidFill>
          </w14:textFill>
        </w:rPr>
        <w:t xml:space="preserve">, the following </w:t>
      </w:r>
      <w:r>
        <w:rPr>
          <w:rFonts w:hint="eastAsia"/>
          <w:color w:val="000000" w:themeColor="text1"/>
          <w:szCs w:val="21"/>
          <w:lang w:val="en-US"/>
          <w14:textFill>
            <w14:solidFill>
              <w14:schemeClr w14:val="tx1"/>
            </w14:solidFill>
          </w14:textFill>
        </w:rPr>
        <w:t xml:space="preserve">techniques </w:t>
      </w:r>
      <w:r>
        <w:rPr>
          <w:color w:val="000000" w:themeColor="text1"/>
          <w:szCs w:val="21"/>
          <w:lang w:val="en-US"/>
          <w14:textFill>
            <w14:solidFill>
              <w14:schemeClr w14:val="tx1"/>
            </w14:solidFill>
          </w14:textFill>
        </w:rPr>
        <w:t>are</w:t>
      </w:r>
      <w:r>
        <w:rPr>
          <w:rFonts w:hint="eastAsia"/>
          <w:color w:val="000000" w:themeColor="text1"/>
          <w:szCs w:val="21"/>
          <w:lang w:val="en-US"/>
          <w14:textFill>
            <w14:solidFill>
              <w14:schemeClr w14:val="tx1"/>
            </w14:solidFill>
          </w14:textFill>
        </w:rPr>
        <w:t xml:space="preserve"> used,</w:t>
      </w:r>
    </w:p>
    <w:p>
      <w:pPr>
        <w:pStyle w:val="161"/>
        <w:numPr>
          <w:ilvl w:val="0"/>
          <w:numId w:val="38"/>
        </w:numPr>
        <w:ind w:firstLineChars="0"/>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CFR is used to i</w:t>
      </w:r>
      <w:r>
        <w:rPr>
          <w:color w:val="000000" w:themeColor="text1"/>
          <w:szCs w:val="21"/>
          <w:lang w:val="en-US"/>
          <w14:textFill>
            <w14:solidFill>
              <w14:schemeClr w14:val="tx1"/>
            </w14:solidFill>
          </w14:textFill>
        </w:rPr>
        <w:t>mprove equipment</w:t>
      </w:r>
      <w:r>
        <w:rPr>
          <w:rFonts w:hint="eastAsia"/>
          <w:color w:val="000000" w:themeColor="text1"/>
          <w:szCs w:val="21"/>
          <w:lang w:val="en-US"/>
          <w14:textFill>
            <w14:solidFill>
              <w14:schemeClr w14:val="tx1"/>
            </w14:solidFill>
          </w14:textFill>
        </w:rPr>
        <w:t xml:space="preserve"> </w:t>
      </w:r>
      <w:r>
        <w:rPr>
          <w:color w:val="000000" w:themeColor="text1"/>
          <w:szCs w:val="21"/>
          <w:lang w:val="en-US"/>
          <w14:textFill>
            <w14:solidFill>
              <w14:schemeClr w14:val="tx1"/>
            </w14:solidFill>
          </w14:textFill>
        </w:rPr>
        <w:t>efficiency</w:t>
      </w:r>
      <w:r>
        <w:rPr>
          <w:rFonts w:hint="eastAsia"/>
          <w:color w:val="000000" w:themeColor="text1"/>
          <w:szCs w:val="21"/>
          <w:lang w:val="en-US"/>
          <w14:textFill>
            <w14:solidFill>
              <w14:schemeClr w14:val="tx1"/>
            </w14:solidFill>
          </w14:textFill>
        </w:rPr>
        <w:t>, DPD is used for high power equipment to o</w:t>
      </w:r>
      <w:r>
        <w:rPr>
          <w:color w:val="000000" w:themeColor="text1"/>
          <w:szCs w:val="21"/>
          <w:lang w:val="en-US"/>
          <w14:textFill>
            <w14:solidFill>
              <w14:schemeClr w14:val="tx1"/>
            </w14:solidFill>
          </w14:textFill>
        </w:rPr>
        <w:t>ptimize ACLR</w:t>
      </w:r>
      <w:r>
        <w:rPr>
          <w:rFonts w:hint="eastAsia"/>
          <w:color w:val="000000" w:themeColor="text1"/>
          <w:szCs w:val="21"/>
          <w:lang w:val="en-US"/>
          <w14:textFill>
            <w14:solidFill>
              <w14:schemeClr w14:val="tx1"/>
            </w14:solidFill>
          </w14:textFill>
        </w:rPr>
        <w:t xml:space="preserve">. </w:t>
      </w:r>
    </w:p>
    <w:p>
      <w:pPr>
        <w:pStyle w:val="161"/>
        <w:numPr>
          <w:ilvl w:val="0"/>
          <w:numId w:val="38"/>
        </w:numPr>
        <w:ind w:firstLineChars="0"/>
      </w:pPr>
      <w:r>
        <w:rPr>
          <w:rFonts w:hint="eastAsia"/>
        </w:rPr>
        <w:t xml:space="preserve">Tx antennas panel and Rx antennas panel are separate, there are some isolation </w:t>
      </w:r>
      <w:r>
        <w:t>material</w:t>
      </w:r>
      <w:r>
        <w:rPr>
          <w:rFonts w:hint="eastAsia"/>
        </w:rPr>
        <w:t xml:space="preserve"> between them, and </w:t>
      </w:r>
      <w:r>
        <w:t>cross polarization</w:t>
      </w:r>
      <w:r>
        <w:rPr>
          <w:rFonts w:hint="eastAsia"/>
        </w:rPr>
        <w:t xml:space="preserve"> is also used. </w:t>
      </w:r>
    </w:p>
    <w:p>
      <w:pPr>
        <w:pStyle w:val="161"/>
        <w:numPr>
          <w:ilvl w:val="0"/>
          <w:numId w:val="38"/>
        </w:numPr>
        <w:ind w:firstLineChars="0"/>
      </w:pPr>
      <w:r>
        <w:t>Digital filter</w:t>
      </w:r>
      <w:r>
        <w:rPr>
          <w:rFonts w:hint="eastAsia"/>
        </w:rPr>
        <w:t xml:space="preserve"> is used to resolve the </w:t>
      </w:r>
      <w:r>
        <w:t>adjacent</w:t>
      </w:r>
      <w:r>
        <w:rPr>
          <w:rFonts w:hint="eastAsia"/>
        </w:rPr>
        <w:t xml:space="preserve"> sub-band (i.e.</w:t>
      </w:r>
      <w:r>
        <w:t xml:space="preserve"> TX subband</w:t>
      </w:r>
      <w:r>
        <w:rPr>
          <w:rFonts w:hint="eastAsia"/>
        </w:rPr>
        <w:t>)</w:t>
      </w:r>
      <w:r>
        <w:t xml:space="preserve"> </w:t>
      </w:r>
      <w:r>
        <w:rPr>
          <w:rFonts w:hint="eastAsia"/>
        </w:rPr>
        <w:t xml:space="preserve">interference </w:t>
      </w:r>
      <w:r>
        <w:t>issue</w:t>
      </w:r>
      <w:r>
        <w:rPr>
          <w:rFonts w:hint="eastAsia"/>
        </w:rPr>
        <w:t>.</w:t>
      </w:r>
      <w:r>
        <w:rPr>
          <w:rFonts w:eastAsia="等线"/>
          <w:color w:val="000000"/>
          <w:sz w:val="16"/>
          <w:szCs w:val="16"/>
          <w:lang w:val="en-US"/>
        </w:rPr>
        <w:t xml:space="preserve"> </w:t>
      </w:r>
    </w:p>
    <w:p>
      <w:pPr>
        <w:pStyle w:val="161"/>
        <w:numPr>
          <w:ilvl w:val="0"/>
          <w:numId w:val="38"/>
        </w:numPr>
        <w:ind w:firstLineChars="0"/>
      </w:pPr>
      <w:r>
        <w:t>Digital IC</w:t>
      </w:r>
      <w:r>
        <w:rPr>
          <w:rFonts w:hint="eastAsia"/>
        </w:rPr>
        <w:t xml:space="preserve"> is used to reduce</w:t>
      </w:r>
      <w:r>
        <w:t xml:space="preserve"> interference in the </w:t>
      </w:r>
      <w:r>
        <w:rPr>
          <w:rFonts w:hint="eastAsia"/>
        </w:rPr>
        <w:t>UL</w:t>
      </w:r>
      <w:r>
        <w:t xml:space="preserve"> sub-bands.</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From the analysis in Table 9.4.1</w:t>
      </w:r>
      <w:r>
        <w:rPr>
          <w:rFonts w:hint="eastAsia"/>
          <w:color w:val="000000" w:themeColor="text1"/>
          <w:szCs w:val="21"/>
          <w:lang w:val="en-US"/>
          <w14:textFill>
            <w14:solidFill>
              <w14:schemeClr w14:val="tx1"/>
            </w14:solidFill>
          </w14:textFill>
        </w:rPr>
        <w:t>.</w:t>
      </w:r>
      <w:r>
        <w:rPr>
          <w:color w:val="000000" w:themeColor="text1"/>
          <w:szCs w:val="21"/>
          <w:lang w:val="en-US"/>
          <w14:textFill>
            <w14:solidFill>
              <w14:schemeClr w14:val="tx1"/>
            </w14:solidFill>
          </w14:textFill>
        </w:rPr>
        <w:t>1-</w:t>
      </w:r>
      <w:r>
        <w:rPr>
          <w:rFonts w:hint="eastAsia"/>
          <w:color w:val="000000" w:themeColor="text1"/>
          <w:szCs w:val="21"/>
          <w:lang w:val="en-US"/>
          <w14:textFill>
            <w14:solidFill>
              <w14:schemeClr w14:val="tx1"/>
            </w14:solidFill>
          </w14:textFill>
        </w:rPr>
        <w:t>1</w:t>
      </w:r>
      <w:r>
        <w:rPr>
          <w:color w:val="000000" w:themeColor="text1"/>
          <w:szCs w:val="21"/>
          <w:lang w:val="en-US"/>
          <w14:textFill>
            <w14:solidFill>
              <w14:schemeClr w14:val="tx1"/>
            </w14:solidFill>
          </w14:textFill>
        </w:rPr>
        <w:t>, the following capabilities are needed,</w:t>
      </w:r>
    </w:p>
    <w:p>
      <w:pPr>
        <w:pStyle w:val="161"/>
        <w:numPr>
          <w:ilvl w:val="0"/>
          <w:numId w:val="49"/>
        </w:numPr>
        <w:ind w:firstLineChars="0"/>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 xml:space="preserve">Frequency isolation capability </w:t>
      </w:r>
      <w:r>
        <w:rPr>
          <w:rFonts w:hint="eastAsia"/>
          <w:color w:val="000000" w:themeColor="text1"/>
          <w:szCs w:val="21"/>
          <w:lang w:val="en-US"/>
          <w14:textFill>
            <w14:solidFill>
              <w14:schemeClr w14:val="tx1"/>
            </w14:solidFill>
          </w14:textFill>
        </w:rPr>
        <w:t>of f</w:t>
      </w:r>
      <w:r>
        <w:rPr>
          <w:color w:val="000000" w:themeColor="text1"/>
          <w:szCs w:val="21"/>
          <w:lang w:val="en-US"/>
          <w14:textFill>
            <w14:solidFill>
              <w14:schemeClr w14:val="tx1"/>
            </w14:solidFill>
          </w14:textFill>
        </w:rPr>
        <w:t>requency isolation at TX</w:t>
      </w:r>
      <w:r>
        <w:rPr>
          <w:rFonts w:hint="eastAsia"/>
          <w:color w:val="000000" w:themeColor="text1"/>
          <w:szCs w:val="21"/>
          <w:lang w:val="en-US"/>
          <w14:textFill>
            <w14:solidFill>
              <w14:schemeClr w14:val="tx1"/>
            </w14:solidFill>
          </w14:textFill>
        </w:rPr>
        <w:t xml:space="preserve"> is 45dB</w:t>
      </w:r>
    </w:p>
    <w:p>
      <w:pPr>
        <w:pStyle w:val="161"/>
        <w:numPr>
          <w:ilvl w:val="0"/>
          <w:numId w:val="49"/>
        </w:numPr>
        <w:ind w:firstLineChars="0"/>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 xml:space="preserve">Spatial isolation </w:t>
      </w:r>
      <w:r>
        <w:rPr>
          <w:rFonts w:hint="eastAsia"/>
          <w:color w:val="000000" w:themeColor="text1"/>
          <w:szCs w:val="21"/>
          <w:lang w:val="en-US"/>
          <w14:textFill>
            <w14:solidFill>
              <w14:schemeClr w14:val="tx1"/>
            </w14:solidFill>
          </w14:textFill>
        </w:rPr>
        <w:t>is 70dB</w:t>
      </w:r>
    </w:p>
    <w:p>
      <w:pPr>
        <w:pStyle w:val="161"/>
        <w:numPr>
          <w:ilvl w:val="0"/>
          <w:numId w:val="49"/>
        </w:numPr>
        <w:ind w:firstLineChars="0"/>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ACS is 55dBc</w:t>
      </w:r>
    </w:p>
    <w:p>
      <w:pPr>
        <w:pStyle w:val="161"/>
        <w:numPr>
          <w:ilvl w:val="0"/>
          <w:numId w:val="49"/>
        </w:numPr>
        <w:ind w:firstLineChars="0"/>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IIP3 is -16dBm</w:t>
      </w:r>
    </w:p>
    <w:p>
      <w:pPr>
        <w:pStyle w:val="161"/>
        <w:numPr>
          <w:ilvl w:val="0"/>
          <w:numId w:val="49"/>
        </w:numPr>
        <w:ind w:firstLineChars="0"/>
        <w:rPr>
          <w:color w:val="000000" w:themeColor="text1"/>
          <w:szCs w:val="21"/>
          <w:lang w:val="en-US"/>
          <w14:textFill>
            <w14:solidFill>
              <w14:schemeClr w14:val="tx1"/>
            </w14:solidFill>
          </w14:textFill>
        </w:rPr>
      </w:pPr>
      <w:r>
        <w:t>Digital IC</w:t>
      </w:r>
      <w:r>
        <w:rPr>
          <w:rFonts w:hint="eastAsia"/>
        </w:rPr>
        <w:t xml:space="preserve"> is 10dB</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 xml:space="preserve">The above capabilities </w:t>
      </w:r>
      <w:r>
        <w:rPr>
          <w:rFonts w:hint="eastAsia"/>
          <w:color w:val="000000" w:themeColor="text1"/>
          <w:szCs w:val="21"/>
          <w:lang w:val="en-US"/>
          <w14:textFill>
            <w14:solidFill>
              <w14:schemeClr w14:val="tx1"/>
            </w14:solidFill>
          </w14:textFill>
        </w:rPr>
        <w:t>except f</w:t>
      </w:r>
      <w:r>
        <w:rPr>
          <w:color w:val="000000" w:themeColor="text1"/>
          <w:szCs w:val="21"/>
          <w:lang w:val="en-US"/>
          <w14:textFill>
            <w14:solidFill>
              <w14:schemeClr w14:val="tx1"/>
            </w14:solidFill>
          </w14:textFill>
        </w:rPr>
        <w:t>requency isolation are improved compared with legacy LA BS, but it’s feasible from implementation point of view.</w:t>
      </w:r>
    </w:p>
    <w:p>
      <w:pPr>
        <w:rPr>
          <w:i/>
          <w:color w:val="0070C0"/>
          <w:sz w:val="20"/>
          <w:szCs w:val="20"/>
        </w:rPr>
      </w:pPr>
    </w:p>
    <w:p>
      <w:pPr>
        <w:pStyle w:val="6"/>
      </w:pPr>
      <w:r>
        <w:rPr>
          <w:rFonts w:hint="eastAsia"/>
        </w:rPr>
        <w:t>9.4</w:t>
      </w:r>
      <w:r>
        <w:t>.1.3</w:t>
      </w:r>
      <w:r>
        <w:tab/>
      </w:r>
      <w:r>
        <w:t>Conclusion</w:t>
      </w:r>
    </w:p>
    <w:p>
      <w:r>
        <w:rPr>
          <w:i/>
          <w:color w:val="0070C0"/>
        </w:rPr>
        <w:t xml:space="preserve">Editor's note: This section captures the conclusion for feasibility study on self-interference based on RAN4 agreement. </w:t>
      </w:r>
    </w:p>
    <w:p>
      <w:pPr>
        <w:pStyle w:val="5"/>
      </w:pPr>
      <w:r>
        <w:t>9.4.2</w:t>
      </w:r>
      <w:r>
        <w:tab/>
      </w:r>
      <w:r>
        <w:t>Co-channel inter-sub-band inter-site interference analysis</w:t>
      </w:r>
    </w:p>
    <w:p>
      <w:pPr>
        <w:rPr>
          <w:i/>
          <w:color w:val="0000FF"/>
        </w:rPr>
      </w:pPr>
      <w:r>
        <w:rPr>
          <w:i/>
          <w:color w:val="0000FF"/>
        </w:rPr>
        <w:t>This section captures the typical assumption of RF requirements and analysis results</w:t>
      </w:r>
    </w:p>
    <w:p>
      <w:pPr>
        <w:pStyle w:val="5"/>
        <w:rPr>
          <w:lang w:eastAsia="en-US"/>
        </w:rPr>
      </w:pPr>
      <w:r>
        <w:t>9.4.3</w:t>
      </w:r>
      <w:r>
        <w:tab/>
      </w:r>
      <w:r>
        <w:t>Summary</w:t>
      </w:r>
    </w:p>
    <w:p>
      <w:pPr>
        <w:rPr>
          <w:i/>
          <w:color w:val="0000FF"/>
          <w:lang w:val="en-US" w:eastAsia="zh-CN"/>
        </w:rPr>
      </w:pPr>
      <w:r>
        <w:rPr>
          <w:i/>
          <w:color w:val="0000FF"/>
        </w:rPr>
        <w:t>Editor's note: This section captures</w:t>
      </w:r>
      <w:r>
        <w:rPr>
          <w:i/>
          <w:color w:val="0000FF"/>
          <w:lang w:val="en-US"/>
        </w:rPr>
        <w:t xml:space="preserve"> </w:t>
      </w:r>
      <w:r>
        <w:rPr>
          <w:i/>
          <w:color w:val="0000FF"/>
        </w:rPr>
        <w:t xml:space="preserve">the conclusion of </w:t>
      </w:r>
      <w:r>
        <w:rPr>
          <w:i/>
          <w:color w:val="0000FF"/>
          <w:lang w:val="en-US"/>
        </w:rPr>
        <w:t xml:space="preserve">BS SBFD </w:t>
      </w:r>
      <w:r>
        <w:rPr>
          <w:i/>
          <w:color w:val="0000FF"/>
        </w:rPr>
        <w:t>feasibility</w:t>
      </w:r>
      <w:r>
        <w:rPr>
          <w:i/>
          <w:color w:val="0000FF"/>
          <w:lang w:val="en-US"/>
        </w:rPr>
        <w:t xml:space="preserve">. </w:t>
      </w:r>
      <w:bookmarkEnd w:id="30"/>
      <w:r>
        <w:rPr>
          <w:rFonts w:hint="eastAsia"/>
          <w:i/>
          <w:color w:val="0000FF"/>
          <w:lang w:val="en-US" w:eastAsia="zh-CN"/>
        </w:rPr>
        <w:t xml:space="preserve"> </w:t>
      </w:r>
    </w:p>
    <w:p>
      <w:pPr>
        <w:pStyle w:val="4"/>
      </w:pPr>
      <w:bookmarkStart w:id="31" w:name="_Toc134691820"/>
      <w:r>
        <w:rPr>
          <w:lang w:eastAsia="zh-CN"/>
        </w:rPr>
        <w:t>9</w:t>
      </w:r>
      <w:r>
        <w:rPr>
          <w:rFonts w:hint="eastAsia"/>
          <w:lang w:eastAsia="zh-CN"/>
        </w:rPr>
        <w:t>.5</w:t>
      </w:r>
      <w:r>
        <w:tab/>
      </w:r>
      <w:r>
        <w:t xml:space="preserve">Feasibility </w:t>
      </w:r>
      <w:r>
        <w:rPr>
          <w:rFonts w:hint="eastAsia"/>
          <w:lang w:eastAsia="zh-CN"/>
        </w:rPr>
        <w:t>of</w:t>
      </w:r>
      <w:r>
        <w:t xml:space="preserve"> FR2 BS aspects</w:t>
      </w:r>
      <w:bookmarkEnd w:id="31"/>
    </w:p>
    <w:p>
      <w:pPr>
        <w:pStyle w:val="5"/>
        <w:rPr>
          <w:rFonts w:ascii="Arial" w:hAnsi="Arial" w:eastAsia="Calibri" w:cs="Arial"/>
          <w:sz w:val="28"/>
          <w:szCs w:val="22"/>
          <w:lang w:val="en-US" w:eastAsia="zh-CN"/>
        </w:rPr>
      </w:pPr>
      <w:bookmarkStart w:id="32" w:name="_Toc134691821"/>
      <w:r>
        <w:rPr>
          <w:rFonts w:hint="eastAsia" w:eastAsia="Calibri" w:cs="Arial"/>
          <w:sz w:val="28"/>
          <w:szCs w:val="22"/>
          <w:lang w:val="en-US" w:eastAsia="zh-CN"/>
        </w:rPr>
        <w:t>9</w:t>
      </w:r>
      <w:r>
        <w:rPr>
          <w:rFonts w:ascii="Arial" w:hAnsi="Arial" w:eastAsia="Calibri" w:cs="Arial"/>
          <w:sz w:val="28"/>
          <w:szCs w:val="22"/>
          <w:lang w:val="en-US" w:eastAsia="zh-CN"/>
        </w:rPr>
        <w:t>.5.1</w:t>
      </w:r>
      <w:r>
        <w:rPr>
          <w:rFonts w:ascii="Arial" w:hAnsi="Arial" w:eastAsia="Calibri" w:cs="Arial"/>
          <w:sz w:val="28"/>
          <w:szCs w:val="22"/>
          <w:lang w:val="en-US"/>
        </w:rPr>
        <w:tab/>
      </w:r>
      <w:r>
        <w:rPr>
          <w:rFonts w:ascii="Arial" w:hAnsi="Arial" w:eastAsia="Calibri" w:cs="Arial"/>
          <w:sz w:val="28"/>
          <w:szCs w:val="22"/>
          <w:lang w:val="en-US"/>
        </w:rPr>
        <w:t>Self-interference analysis</w:t>
      </w:r>
    </w:p>
    <w:p>
      <w:pPr>
        <w:spacing w:after="160" w:line="256" w:lineRule="auto"/>
        <w:rPr>
          <w:rFonts w:ascii="Arial" w:hAnsi="Arial" w:eastAsia="Calibri" w:cs="Arial"/>
          <w:i/>
          <w:color w:val="0000FF"/>
          <w:szCs w:val="22"/>
          <w:lang w:val="en-US"/>
        </w:rPr>
      </w:pPr>
      <w:r>
        <w:rPr>
          <w:rFonts w:ascii="Arial" w:hAnsi="Arial" w:eastAsia="Calibri" w:cs="Arial"/>
          <w:i/>
          <w:color w:val="0000FF"/>
          <w:szCs w:val="22"/>
          <w:lang w:val="en-US"/>
        </w:rPr>
        <w:t>Editor's note: This section captures the typical assumption based on which the RSIC capability and analysis results.</w:t>
      </w:r>
    </w:p>
    <w:p>
      <w:pPr>
        <w:pStyle w:val="6"/>
        <w:rPr>
          <w:rFonts w:ascii="Arial" w:hAnsi="Arial"/>
          <w:sz w:val="24"/>
          <w:szCs w:val="18"/>
        </w:rPr>
      </w:pPr>
      <w:r>
        <w:rPr>
          <w:rFonts w:hint="eastAsia"/>
          <w:sz w:val="24"/>
          <w:szCs w:val="18"/>
          <w:lang w:val="en-US" w:eastAsia="zh-CN"/>
        </w:rPr>
        <w:t>9</w:t>
      </w:r>
      <w:r>
        <w:rPr>
          <w:rFonts w:ascii="Arial" w:hAnsi="Arial"/>
          <w:sz w:val="24"/>
          <w:szCs w:val="18"/>
          <w:lang w:eastAsia="zh-CN"/>
        </w:rPr>
        <w:t>.5.1.1</w:t>
      </w:r>
      <w:r>
        <w:rPr>
          <w:rFonts w:ascii="Arial" w:hAnsi="Arial"/>
          <w:sz w:val="24"/>
          <w:szCs w:val="18"/>
        </w:rPr>
        <w:tab/>
      </w:r>
      <w:r>
        <w:rPr>
          <w:rFonts w:ascii="Arial" w:hAnsi="Arial"/>
          <w:sz w:val="24"/>
          <w:szCs w:val="18"/>
        </w:rPr>
        <w:t>Summary table for self-interference analysis</w:t>
      </w:r>
    </w:p>
    <w:p>
      <w:pPr>
        <w:rPr>
          <w:i/>
        </w:rPr>
      </w:pPr>
    </w:p>
    <w:p>
      <w:pPr>
        <w:rPr>
          <w:lang w:eastAsia="zh-CN"/>
        </w:rPr>
      </w:pPr>
      <w:r>
        <w:rPr>
          <w:lang w:eastAsia="zh-CN"/>
        </w:rPr>
        <w:t xml:space="preserve">The self-interference analysis from companies’ inputs for </w:t>
      </w:r>
      <w:r>
        <w:rPr>
          <w:rFonts w:hint="eastAsia"/>
          <w:lang w:eastAsia="zh-CN"/>
        </w:rPr>
        <w:t>F</w:t>
      </w:r>
      <w:r>
        <w:rPr>
          <w:lang w:eastAsia="zh-CN"/>
        </w:rPr>
        <w:t xml:space="preserve">R2 SBFD-capable gNB are summarized in Table 10.5.1.1-1. Both self-interference leakage in gNB RX sub-band due to non-ideal TX and Self-Interference signal in gNB RX sub-band caused by non-ideal RX selectivity are studied in the analysis framework. The self-interference cancellation techniques including spatial isolation, frequency isolation, beam nulling and digital/RF cancellation are considered. </w:t>
      </w:r>
    </w:p>
    <w:tbl>
      <w:tblPr>
        <w:tblStyle w:val="89"/>
        <w:tblW w:w="9621" w:type="dxa"/>
        <w:jc w:val="center"/>
        <w:tblLayout w:type="autofit"/>
        <w:tblCellMar>
          <w:top w:w="0" w:type="dxa"/>
          <w:left w:w="0" w:type="dxa"/>
          <w:bottom w:w="0" w:type="dxa"/>
          <w:right w:w="0" w:type="dxa"/>
        </w:tblCellMar>
      </w:tblPr>
      <w:tblGrid>
        <w:gridCol w:w="947"/>
        <w:gridCol w:w="951"/>
        <w:gridCol w:w="630"/>
        <w:gridCol w:w="1263"/>
        <w:gridCol w:w="1365"/>
        <w:gridCol w:w="1122"/>
        <w:gridCol w:w="1041"/>
        <w:gridCol w:w="820"/>
        <w:gridCol w:w="741"/>
        <w:gridCol w:w="741"/>
      </w:tblGrid>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rFonts w:eastAsiaTheme="minorEastAsia"/>
                <w:b/>
                <w:lang w:eastAsia="zh-CN"/>
              </w:rPr>
              <w:t>Table</w:t>
            </w:r>
            <w:r>
              <w:rPr>
                <w:b/>
                <w:lang w:eastAsia="zh-CN"/>
              </w:rPr>
              <w:t xml:space="preserve"> 10.5.1.1-1: self-interference analysis</w:t>
            </w:r>
            <w:r>
              <w:rPr>
                <w:b/>
                <w:bCs/>
                <w:sz w:val="16"/>
                <w:lang w:val="en-US"/>
              </w:rPr>
              <w:t>FR2-1</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Samsung</w:t>
            </w:r>
          </w:p>
        </w:tc>
        <w:tc>
          <w:tcPr>
            <w:tcW w:w="1122" w:type="dxa"/>
            <w:tcBorders>
              <w:top w:val="single" w:color="000000" w:sz="8" w:space="0"/>
              <w:left w:val="single" w:color="000000" w:sz="8" w:space="0"/>
              <w:bottom w:val="single" w:color="000000" w:sz="8" w:space="0"/>
              <w:right w:val="single" w:color="000000" w:sz="8" w:space="0"/>
            </w:tcBorders>
          </w:tcPr>
          <w:p>
            <w:pPr>
              <w:jc w:val="center"/>
              <w:rPr>
                <w:b/>
                <w:bCs/>
                <w:sz w:val="16"/>
                <w:lang w:val="en-US" w:eastAsia="zh-CN"/>
              </w:rPr>
            </w:pPr>
            <w:r>
              <w:rPr>
                <w:rFonts w:hint="eastAsia"/>
                <w:b/>
                <w:bCs/>
                <w:sz w:val="16"/>
                <w:lang w:val="en-US" w:eastAsia="zh-CN"/>
              </w:rPr>
              <w:t>Hua</w:t>
            </w:r>
            <w:r>
              <w:rPr>
                <w:b/>
                <w:bCs/>
                <w:sz w:val="16"/>
                <w:lang w:val="en-US" w:eastAsia="zh-CN"/>
              </w:rPr>
              <w:t>wei</w:t>
            </w:r>
          </w:p>
        </w:tc>
        <w:tc>
          <w:tcPr>
            <w:tcW w:w="1041" w:type="dxa"/>
            <w:tcBorders>
              <w:top w:val="single" w:color="000000" w:sz="8" w:space="0"/>
              <w:left w:val="single" w:color="000000" w:sz="8" w:space="0"/>
              <w:bottom w:val="single" w:color="000000" w:sz="8" w:space="0"/>
              <w:right w:val="single" w:color="000000" w:sz="8" w:space="0"/>
            </w:tcBorders>
          </w:tcPr>
          <w:p>
            <w:pPr>
              <w:jc w:val="center"/>
              <w:rPr>
                <w:b/>
                <w:bCs/>
                <w:sz w:val="16"/>
                <w:lang w:val="en-US" w:eastAsia="zh-CN"/>
              </w:rPr>
            </w:pPr>
            <w:r>
              <w:rPr>
                <w:b/>
                <w:bCs/>
                <w:sz w:val="16"/>
                <w:lang w:val="en-US" w:eastAsia="zh-CN"/>
              </w:rPr>
              <w:t>Qualcomm</w:t>
            </w:r>
          </w:p>
        </w:tc>
        <w:tc>
          <w:tcPr>
            <w:tcW w:w="2302" w:type="dxa"/>
            <w:gridSpan w:val="3"/>
            <w:tcBorders>
              <w:top w:val="single" w:color="000000" w:sz="8" w:space="0"/>
              <w:left w:val="single" w:color="000000" w:sz="8" w:space="0"/>
              <w:bottom w:val="single" w:color="000000" w:sz="8" w:space="0"/>
              <w:right w:val="single" w:color="000000" w:sz="8" w:space="0"/>
            </w:tcBorders>
          </w:tcPr>
          <w:p>
            <w:pPr>
              <w:jc w:val="center"/>
              <w:rPr>
                <w:b/>
                <w:bCs/>
                <w:sz w:val="16"/>
                <w:lang w:val="en-US" w:eastAsia="zh-CN"/>
              </w:rPr>
            </w:pPr>
            <w:r>
              <w:rPr>
                <w:b/>
                <w:bCs/>
                <w:sz w:val="16"/>
                <w:lang w:val="en-US" w:eastAsia="zh-CN"/>
              </w:rPr>
              <w:t>Ericsson</w:t>
            </w: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BS class</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FR2-1 BS</w:t>
            </w:r>
          </w:p>
        </w:tc>
        <w:tc>
          <w:tcPr>
            <w:tcW w:w="1122" w:type="dxa"/>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FR2-1 BS</w:t>
            </w:r>
          </w:p>
        </w:tc>
        <w:tc>
          <w:tcPr>
            <w:tcW w:w="1041" w:type="dxa"/>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FR2-1 BS</w:t>
            </w:r>
          </w:p>
        </w:tc>
        <w:tc>
          <w:tcPr>
            <w:tcW w:w="2302" w:type="dxa"/>
            <w:gridSpan w:val="3"/>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FR2-1 BS</w:t>
            </w: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BS TX Power </w:t>
            </w: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TX</m:t>
                      </m:r>
                      <m:ctrlPr>
                        <w:rPr>
                          <w:rFonts w:ascii="Cambria Math" w:hAnsi="Cambria Math"/>
                          <w:i/>
                          <w:iCs/>
                          <w:sz w:val="16"/>
                        </w:rPr>
                      </m:ctrlPr>
                    </m:sub>
                  </m:sSub>
                  <m:ctrlPr>
                    <w:rPr>
                      <w:rFonts w:ascii="Cambria Math" w:hAnsi="Cambria Math"/>
                      <w:i/>
                      <w:sz w:val="16"/>
                      <w:lang w:val="en-US"/>
                    </w:rPr>
                  </m:ctrlPr>
                </m:e>
              </m:d>
            </m:oMath>
            <w:r>
              <w:rPr>
                <w:iCs/>
                <w:sz w:val="16"/>
              </w:rPr>
              <w:t xml:space="preserve"> = </w:t>
            </w:r>
            <w:r>
              <w:rPr>
                <w:rFonts w:ascii="Cambria Math" w:hAnsi="Cambria Math" w:cs="Cambria Math"/>
                <w:sz w:val="16"/>
                <w:lang w:val="en-US"/>
              </w:rPr>
              <w:t>①</w:t>
            </w:r>
            <w:r>
              <w:rPr>
                <w:sz w:val="16"/>
                <w:lang w:val="en-US"/>
              </w:rPr>
              <w:t xml:space="preserve"> dBm</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30 dBm</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35 dBm</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30 dBm</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30 dBm</w:t>
            </w:r>
          </w:p>
        </w:tc>
      </w:tr>
      <w:tr>
        <w:tblPrEx>
          <w:tblCellMar>
            <w:top w:w="0" w:type="dxa"/>
            <w:left w:w="0" w:type="dxa"/>
            <w:bottom w:w="0" w:type="dxa"/>
            <w:right w:w="0" w:type="dxa"/>
          </w:tblCellMar>
        </w:tblPrEx>
        <w:trPr>
          <w:trHeight w:val="170" w:hRule="atLeast"/>
          <w:jc w:val="center"/>
        </w:trPr>
        <w:tc>
          <w:tcPr>
            <w:tcW w:w="947"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Component </w:t>
            </w:r>
            <w:r>
              <w:rPr>
                <w:sz w:val="16"/>
                <w:lang w:val="en-US"/>
              </w:rPr>
              <w:br w:type="textWrapping"/>
            </w:r>
            <w:r>
              <w:rPr>
                <w:sz w:val="16"/>
                <w:lang w:val="en-US"/>
              </w:rPr>
              <w:t>capability and parameters</w:t>
            </w: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Frequency isolation at TX</w:t>
            </w: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Frequency isolation capability </w:t>
            </w: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SI−frequency, TX</m:t>
                      </m:r>
                      <m:ctrlPr>
                        <w:rPr>
                          <w:rFonts w:ascii="Cambria Math" w:hAnsi="Cambria Math"/>
                          <w:i/>
                          <w:iCs/>
                          <w:sz w:val="16"/>
                        </w:rPr>
                      </m:ctrlPr>
                    </m:sub>
                  </m:sSub>
                  <m:ctrlPr>
                    <w:rPr>
                      <w:rFonts w:ascii="Cambria Math" w:hAnsi="Cambria Math"/>
                      <w:i/>
                      <w:sz w:val="16"/>
                      <w:lang w:val="en-US"/>
                    </w:rPr>
                  </m:ctrlPr>
                </m:e>
              </m:d>
            </m:oMath>
            <w:r>
              <w:rPr>
                <w:sz w:val="16"/>
                <w:lang w:val="en-US"/>
              </w:rPr>
              <w:t xml:space="preserve"> = </w:t>
            </w:r>
            <w:r>
              <w:rPr>
                <w:rFonts w:ascii="Cambria Math" w:hAnsi="Cambria Math" w:cs="Cambria Math"/>
                <w:sz w:val="16"/>
                <w:lang w:val="en-US"/>
              </w:rPr>
              <w:t>②</w:t>
            </w:r>
            <w:r>
              <w:rPr>
                <w:sz w:val="16"/>
                <w:lang w:val="en-US"/>
              </w:rPr>
              <w:t xml:space="preserve"> 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28 dBc</w:t>
            </w:r>
          </w:p>
        </w:tc>
        <w:tc>
          <w:tcPr>
            <w:tcW w:w="1122"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10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Frequency isolation </w:t>
            </w:r>
            <w:r>
              <w:rPr>
                <w:sz w:val="16"/>
                <w:lang w:val="en-US"/>
              </w:rPr>
              <w:br w:type="textWrapping"/>
            </w:r>
            <w:r>
              <w:rPr>
                <w:sz w:val="16"/>
                <w:lang w:val="en-US"/>
              </w:rPr>
              <w:t>techniques used</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Without DPD</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DPD</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DPD</w:t>
            </w:r>
          </w:p>
        </w:tc>
        <w:tc>
          <w:tcPr>
            <w:tcW w:w="2302" w:type="dxa"/>
            <w:gridSpan w:val="3"/>
            <w:tcBorders>
              <w:top w:val="single" w:color="000000" w:sz="8" w:space="0"/>
              <w:left w:val="single" w:color="000000" w:sz="8" w:space="0"/>
              <w:bottom w:val="single" w:color="000000" w:sz="8" w:space="0"/>
              <w:right w:val="single" w:color="000000" w:sz="8" w:space="0"/>
            </w:tcBorders>
          </w:tcPr>
          <w:p>
            <w:pPr>
              <w:jc w:val="center"/>
              <w:rPr>
                <w:sz w:val="16"/>
              </w:rPr>
            </w:pPr>
            <w:r>
              <w:rPr>
                <w:sz w:val="16"/>
              </w:rPr>
              <w:t>Digital Filtering, CFR</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Spatial isolation</w:t>
            </w: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Spatial isolation capability </w:t>
            </w:r>
            <w:r>
              <w:rPr>
                <w:sz w:val="16"/>
                <w:lang w:val="en-US"/>
              </w:rPr>
              <w:br w:type="textWrapping"/>
            </w: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SI−spatial</m:t>
                      </m:r>
                      <m:ctrlPr>
                        <w:rPr>
                          <w:rFonts w:ascii="Cambria Math" w:hAnsi="Cambria Math"/>
                          <w:i/>
                          <w:iCs/>
                          <w:sz w:val="16"/>
                        </w:rPr>
                      </m:ctrlPr>
                    </m:sub>
                  </m:sSub>
                  <m:ctrlPr>
                    <w:rPr>
                      <w:rFonts w:ascii="Cambria Math" w:hAnsi="Cambria Math"/>
                      <w:i/>
                      <w:sz w:val="16"/>
                      <w:lang w:val="en-US"/>
                    </w:rPr>
                  </m:ctrlPr>
                </m:e>
              </m:d>
            </m:oMath>
            <w:r>
              <w:rPr>
                <w:iCs/>
                <w:sz w:val="16"/>
              </w:rPr>
              <w:t xml:space="preserve"> = </w:t>
            </w:r>
            <w:r>
              <w:rPr>
                <w:rFonts w:ascii="Cambria Math" w:hAnsi="Cambria Math" w:cs="Cambria Math"/>
                <w:sz w:val="16"/>
                <w:lang w:val="en-US"/>
              </w:rPr>
              <w:t>③</w:t>
            </w:r>
            <w:r>
              <w:rPr>
                <w:sz w:val="16"/>
                <w:lang w:val="en-US"/>
              </w:rPr>
              <w:t xml:space="preserve"> 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87 dBc</w:t>
            </w:r>
          </w:p>
        </w:tc>
        <w:tc>
          <w:tcPr>
            <w:tcW w:w="1122"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85-95 dBc</w:t>
            </w:r>
          </w:p>
        </w:tc>
        <w:tc>
          <w:tcPr>
            <w:tcW w:w="10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85-95 dBc</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80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80 dBc</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Spatial isolation </w:t>
            </w:r>
          </w:p>
          <w:p>
            <w:pPr>
              <w:rPr>
                <w:sz w:val="16"/>
                <w:lang w:val="en-US"/>
              </w:rPr>
            </w:pPr>
            <w:r>
              <w:rPr>
                <w:sz w:val="16"/>
                <w:lang w:val="en-US"/>
              </w:rPr>
              <w:t>techniques used</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TX/RX panel separation and RF barrier structure</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Spatial separation between TX/RX panel, with absorbing material and choke structure.</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Two separate panels with added electro-magnetic spatial duplexer for additional cancellation</w:t>
            </w:r>
          </w:p>
        </w:tc>
        <w:tc>
          <w:tcPr>
            <w:tcW w:w="2302" w:type="dxa"/>
            <w:gridSpan w:val="3"/>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A combination of spatial isolation, chokes, absorption, mushroom EBG.</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844"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TX Beam nulling /isolation in TX sub-band</w:t>
            </w:r>
          </w:p>
          <w:p>
            <w:pPr>
              <w:rPr>
                <w:sz w:val="16"/>
                <w:lang w:val="en-US"/>
              </w:rPr>
            </w:pP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SI−beam</m:t>
                      </m:r>
                      <m:ctrlPr>
                        <w:rPr>
                          <w:rFonts w:ascii="Cambria Math" w:hAnsi="Cambria Math"/>
                          <w:i/>
                          <w:iCs/>
                          <w:sz w:val="16"/>
                        </w:rPr>
                      </m:ctrlPr>
                    </m:sub>
                  </m:sSub>
                  <m:ctrlPr>
                    <w:rPr>
                      <w:rFonts w:ascii="Cambria Math" w:hAnsi="Cambria Math"/>
                      <w:i/>
                      <w:iCs/>
                      <w:sz w:val="16"/>
                    </w:rPr>
                  </m:ctrlPr>
                </m:e>
              </m:d>
              <m:r>
                <m:rPr/>
                <w:rPr>
                  <w:rFonts w:ascii="Cambria Math" w:hAnsi="Cambria Math"/>
                  <w:sz w:val="16"/>
                </w:rPr>
                <m:t xml:space="preserve"> </m:t>
              </m:r>
            </m:oMath>
            <w:r>
              <w:rPr>
                <w:sz w:val="16"/>
              </w:rPr>
              <w:t xml:space="preserve">= </w:t>
            </w:r>
            <w:r>
              <w:rPr>
                <w:rFonts w:ascii="Cambria Math" w:hAnsi="Cambria Math" w:cs="Cambria Math"/>
                <w:sz w:val="16"/>
                <w:lang w:val="en-US"/>
              </w:rPr>
              <w:t>④</w:t>
            </w:r>
            <w:r>
              <w:rPr>
                <w:sz w:val="16"/>
                <w:lang w:val="en-US"/>
              </w:rPr>
              <w:t xml:space="preserve"> 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10 dB</w:t>
            </w:r>
          </w:p>
        </w:tc>
        <w:tc>
          <w:tcPr>
            <w:tcW w:w="1122"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10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5-10 dBc</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844"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DL EIRP impact due to beam nulling in TX sub-band</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szCs w:val="16"/>
                <w:lang w:val="en-US"/>
              </w:rPr>
              <w:t>Limited, ~0dB</w:t>
            </w:r>
          </w:p>
        </w:tc>
        <w:tc>
          <w:tcPr>
            <w:tcW w:w="1122" w:type="dxa"/>
            <w:tcBorders>
              <w:top w:val="single" w:color="000000" w:sz="8" w:space="0"/>
              <w:left w:val="single" w:color="000000" w:sz="8" w:space="0"/>
              <w:bottom w:val="single" w:color="000000" w:sz="8" w:space="0"/>
              <w:right w:val="single" w:color="000000" w:sz="8" w:space="0"/>
            </w:tcBorders>
          </w:tcPr>
          <w:p>
            <w:pPr>
              <w:overflowPunct/>
              <w:autoSpaceDE/>
              <w:autoSpaceDN/>
              <w:adjustRightInd/>
              <w:spacing w:after="0"/>
              <w:jc w:val="center"/>
              <w:textAlignment w:val="auto"/>
              <w:rPr>
                <w:sz w:val="16"/>
                <w:szCs w:val="16"/>
              </w:rPr>
            </w:pPr>
            <w:r>
              <w:rPr>
                <w:sz w:val="16"/>
                <w:szCs w:val="16"/>
              </w:rPr>
              <w:t>Less than 0.5 dB loss</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820"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r>
              <w:rPr>
                <w:sz w:val="16"/>
              </w:rPr>
              <w:t>Up to 5dB EIRP loss, depending on beam direction</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844"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trike/>
                <w:sz w:val="16"/>
                <w:lang w:val="en-US"/>
              </w:rPr>
            </w:pPr>
            <w:r>
              <w:rPr>
                <w:sz w:val="16"/>
                <w:lang w:val="en-US"/>
              </w:rPr>
              <w:t xml:space="preserve">Self-interference leakage in gNB RX subband due to non-ideal TX, measured at RX ant.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SI_leakage</m:t>
                      </m:r>
                      <m:ctrlPr>
                        <w:rPr>
                          <w:rFonts w:ascii="Cambria Math" w:hAnsi="Cambria Math"/>
                          <w:i/>
                          <w:iCs/>
                          <w:sz w:val="16"/>
                        </w:rPr>
                      </m:ctrlPr>
                    </m:sub>
                  </m:sSub>
                  <m:ctrlPr>
                    <w:rPr>
                      <w:rFonts w:ascii="Cambria Math" w:hAnsi="Cambria Math"/>
                      <w:i/>
                      <w:iCs/>
                      <w:sz w:val="16"/>
                    </w:rPr>
                  </m:ctrlPr>
                </m:e>
              </m:d>
            </m:oMath>
            <w:r>
              <w:rPr>
                <w:iCs/>
                <w:sz w:val="16"/>
              </w:rPr>
              <w:t xml:space="preserve"> </w:t>
            </w:r>
            <w:r>
              <w:rPr>
                <w:sz w:val="16"/>
                <w:lang w:val="en-US"/>
              </w:rPr>
              <w:t xml:space="preserve"> (Note 1)</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-95 dBm</w:t>
            </w:r>
          </w:p>
          <w:p>
            <w:pPr>
              <w:jc w:val="center"/>
              <w:rPr>
                <w:strike/>
                <w:sz w:val="16"/>
                <w:lang w:val="en-US"/>
              </w:rPr>
            </w:pP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②</w:t>
            </w:r>
            <w:r>
              <w:rPr>
                <w:sz w:val="16"/>
                <w:szCs w:val="16"/>
                <w:lang w:val="en-US"/>
              </w:rPr>
              <w:t>-</w:t>
            </w:r>
            <w:r>
              <w:rPr>
                <w:rFonts w:ascii="Cambria Math" w:hAnsi="Cambria Math" w:cs="Cambria Math"/>
                <w:sz w:val="16"/>
                <w:szCs w:val="16"/>
                <w:lang w:val="en-US"/>
              </w:rPr>
              <w:t>③</w:t>
            </w:r>
            <w:r>
              <w:rPr>
                <w:sz w:val="16"/>
                <w:szCs w:val="16"/>
                <w:lang w:val="en-US"/>
              </w:rPr>
              <w:t>-</w:t>
            </w:r>
            <w:r>
              <w:rPr>
                <w:rFonts w:ascii="Cambria Math" w:hAnsi="Cambria Math" w:cs="Cambria Math"/>
                <w:sz w:val="16"/>
                <w:lang w:val="en-US"/>
              </w:rPr>
              <w:t>⑨</w:t>
            </w:r>
            <w:r>
              <w:rPr>
                <w:sz w:val="16"/>
                <w:szCs w:val="16"/>
                <w:lang w:val="en-US"/>
              </w:rPr>
              <w:t xml:space="preserve"> dBm</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-94~-104 dBm</w:t>
            </w:r>
          </w:p>
        </w:tc>
        <w:tc>
          <w:tcPr>
            <w:tcW w:w="1041" w:type="dxa"/>
            <w:tcBorders>
              <w:top w:val="single" w:color="000000" w:sz="8" w:space="0"/>
              <w:left w:val="single" w:color="000000" w:sz="8" w:space="0"/>
              <w:bottom w:val="single" w:color="000000" w:sz="8" w:space="0"/>
              <w:right w:val="single" w:color="000000" w:sz="8" w:space="0"/>
            </w:tcBorders>
          </w:tcPr>
          <w:p>
            <w:pPr>
              <w:spacing w:after="0"/>
              <w:jc w:val="center"/>
            </w:pPr>
            <w:r>
              <w:t>-88 dBm</w:t>
            </w:r>
          </w:p>
          <w:p>
            <w:pPr>
              <w:jc w:val="center"/>
              <w:rPr>
                <w:sz w:val="16"/>
                <w:lang w:val="en-US"/>
              </w:rPr>
            </w:pP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-78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-88 dBm</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RF IC and other tech. (before LNA)</w:t>
            </w: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RF IC capability and other tech. in TX sub-band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SI−RFIC</m:t>
                      </m:r>
                      <m:ctrlPr>
                        <w:rPr>
                          <w:rFonts w:ascii="Cambria Math" w:hAnsi="Cambria Math"/>
                          <w:i/>
                          <w:iCs/>
                          <w:sz w:val="16"/>
                        </w:rPr>
                      </m:ctrlPr>
                    </m:sub>
                  </m:sSub>
                  <m:ctrlPr>
                    <w:rPr>
                      <w:rFonts w:ascii="Cambria Math" w:hAnsi="Cambria Math"/>
                      <w:i/>
                      <w:iCs/>
                      <w:sz w:val="16"/>
                    </w:rPr>
                  </m:ctrlPr>
                </m:e>
              </m:d>
            </m:oMath>
            <w:r>
              <w:rPr>
                <w:iCs/>
                <w:sz w:val="16"/>
              </w:rPr>
              <w:t xml:space="preserve"> = </w:t>
            </w:r>
            <w:r>
              <w:rPr>
                <w:rFonts w:ascii="Cambria Math" w:hAnsi="Cambria Math" w:cs="Cambria Math"/>
                <w:sz w:val="16"/>
                <w:lang w:val="en-US"/>
              </w:rPr>
              <w:t>⑤</w:t>
            </w:r>
            <w:r>
              <w:rPr>
                <w:sz w:val="16"/>
                <w:lang w:val="en-US"/>
              </w:rPr>
              <w:t xml:space="preserve"> 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0 dBc</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rFonts w:hint="eastAsia"/>
                <w:sz w:val="16"/>
                <w:lang w:val="en-US"/>
              </w:rPr>
              <w:t> </w:t>
            </w:r>
            <w:r>
              <w:rPr>
                <w:sz w:val="16"/>
                <w:lang w:val="en-US"/>
              </w:rPr>
              <w:t>N/A</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RF IC capability and other tech. in RX sub-band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SI−RFIC</m:t>
                      </m:r>
                      <m:ctrlPr>
                        <w:rPr>
                          <w:rFonts w:ascii="Cambria Math" w:hAnsi="Cambria Math"/>
                          <w:i/>
                          <w:iCs/>
                          <w:sz w:val="16"/>
                        </w:rPr>
                      </m:ctrlPr>
                    </m:sub>
                  </m:sSub>
                  <m:ctrlPr>
                    <w:rPr>
                      <w:rFonts w:ascii="Cambria Math" w:hAnsi="Cambria Math"/>
                      <w:i/>
                      <w:iCs/>
                      <w:sz w:val="16"/>
                    </w:rPr>
                  </m:ctrlPr>
                </m:e>
              </m:d>
            </m:oMath>
            <w:r>
              <w:rPr>
                <w:iCs/>
                <w:sz w:val="16"/>
              </w:rPr>
              <w:t xml:space="preserve"> = </w:t>
            </w:r>
            <w:r>
              <w:rPr>
                <w:rFonts w:ascii="Cambria Math" w:hAnsi="Cambria Math" w:cs="Cambria Math"/>
                <w:sz w:val="16"/>
                <w:lang w:val="en-US"/>
              </w:rPr>
              <w:t>⑧</w:t>
            </w:r>
            <w:r>
              <w:rPr>
                <w:sz w:val="16"/>
                <w:lang w:val="en-US"/>
              </w:rPr>
              <w:t xml:space="preserve"> 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0 dBc</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rFonts w:hint="eastAsia"/>
                <w:sz w:val="16"/>
                <w:lang w:val="en-US"/>
              </w:rPr>
              <w:t> </w:t>
            </w:r>
            <w:r>
              <w:rPr>
                <w:sz w:val="16"/>
                <w:lang w:val="en-US"/>
              </w:rPr>
              <w:t>N/A</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vAlign w:val="center"/>
          </w:tcPr>
          <w:p>
            <w:pPr>
              <w:rPr>
                <w:sz w:val="16"/>
                <w:lang w:val="en-US"/>
              </w:rPr>
            </w:pP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RF IC techniques and other tech.</w:t>
            </w:r>
            <w:r>
              <w:rPr>
                <w:sz w:val="16"/>
                <w:lang w:val="en-US"/>
              </w:rPr>
              <w:br w:type="textWrapping"/>
            </w:r>
            <w:r>
              <w:rPr>
                <w:sz w:val="16"/>
                <w:lang w:val="en-US"/>
              </w:rPr>
              <w:t>(before LNA)</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Not applicable</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rFonts w:hint="eastAsia"/>
                <w:sz w:val="16"/>
                <w:lang w:val="en-US"/>
              </w:rPr>
              <w:t> </w:t>
            </w:r>
            <w:r>
              <w:rPr>
                <w:sz w:val="16"/>
                <w:lang w:val="en-US"/>
              </w:rPr>
              <w:t>N/A</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20"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vAlign w:val="center"/>
          </w:tcPr>
          <w:p>
            <w:pPr>
              <w:rPr>
                <w:sz w:val="16"/>
                <w:lang w:val="en-US"/>
              </w:rPr>
            </w:pP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Impacts to RX sensitivity (due to e.g. insertion losses) due to RF IC or other techniques before LNA</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szCs w:val="16"/>
                <w:lang w:val="en-US"/>
              </w:rPr>
              <w:t>No impact</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r>
              <w:rPr>
                <w:rFonts w:hint="eastAsia"/>
                <w:sz w:val="16"/>
                <w:szCs w:val="16"/>
                <w:lang w:val="en-US"/>
              </w:rPr>
              <w:t> </w:t>
            </w:r>
            <w:r>
              <w:rPr>
                <w:sz w:val="16"/>
                <w:szCs w:val="16"/>
                <w:lang w:val="en-US"/>
              </w:rPr>
              <w:t>N/A</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rPr>
              <w:t>0 dBc</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844"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Self-Interference signal in gNB TX subband, measured at the input of LNA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SI_TXSB</m:t>
                      </m:r>
                      <m:ctrlPr>
                        <w:rPr>
                          <w:rFonts w:ascii="Cambria Math" w:hAnsi="Cambria Math"/>
                          <w:i/>
                          <w:iCs/>
                          <w:sz w:val="16"/>
                        </w:rPr>
                      </m:ctrlPr>
                    </m:sub>
                  </m:sSub>
                  <m:ctrlPr>
                    <w:rPr>
                      <w:rFonts w:ascii="Cambria Math" w:hAnsi="Cambria Math"/>
                      <w:i/>
                      <w:iCs/>
                      <w:sz w:val="16"/>
                    </w:rPr>
                  </m:ctrlPr>
                </m:e>
              </m:d>
            </m:oMath>
            <w:r>
              <w:rPr>
                <w:iCs/>
                <w:sz w:val="16"/>
              </w:rPr>
              <w:t xml:space="preserve"> (Note 1)</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lang w:val="en-US"/>
              </w:rPr>
            </w:pPr>
            <w:r>
              <w:rPr>
                <w:sz w:val="16"/>
                <w:lang w:val="en-US"/>
              </w:rPr>
              <w:t>-67 dBm</w:t>
            </w:r>
            <w:r>
              <w:rPr>
                <w:sz w:val="16"/>
                <w:lang w:val="en-US"/>
              </w:rPr>
              <w:br w:type="textWrapping"/>
            </w: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lang w:val="en-US"/>
              </w:rPr>
              <w:t>④</w:t>
            </w:r>
            <w:r>
              <w:rPr>
                <w:sz w:val="16"/>
                <w:szCs w:val="16"/>
                <w:lang w:val="en-US"/>
              </w:rPr>
              <w:t>-</w:t>
            </w:r>
            <w:r>
              <w:rPr>
                <w:rFonts w:ascii="Cambria Math" w:hAnsi="Cambria Math" w:cs="Cambria Math"/>
                <w:sz w:val="16"/>
                <w:lang w:val="en-US"/>
              </w:rPr>
              <w:t>⑤</w:t>
            </w:r>
            <w:r>
              <w:rPr>
                <w:sz w:val="16"/>
                <w:szCs w:val="16"/>
                <w:lang w:val="en-US"/>
              </w:rPr>
              <w:t>dBm</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rFonts w:hint="eastAsia"/>
                <w:sz w:val="16"/>
                <w:lang w:val="en-US"/>
              </w:rPr>
              <w:t> </w:t>
            </w:r>
            <w:r>
              <w:rPr>
                <w:sz w:val="16"/>
                <w:lang w:val="en-US"/>
              </w:rPr>
              <w:t>-60 ~ -70</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-55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-60 dBm</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Blocker Suppression at RX</w:t>
            </w:r>
          </w:p>
          <w:p>
            <w:pPr>
              <w:rPr>
                <w:sz w:val="16"/>
                <w:lang w:val="en-US"/>
              </w:rPr>
            </w:pPr>
          </w:p>
          <w:p>
            <w:pPr>
              <w:rPr>
                <w:sz w:val="16"/>
                <w:lang w:val="en-US"/>
              </w:rPr>
            </w:pP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Frequency isolation capability</w:t>
            </w:r>
          </w:p>
          <w:p>
            <w:pPr>
              <w:rPr>
                <w:sz w:val="16"/>
                <w:lang w:val="en-US"/>
              </w:rPr>
            </w:pP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SI−frequency, RX</m:t>
                      </m:r>
                      <m:ctrlPr>
                        <w:rPr>
                          <w:rFonts w:ascii="Cambria Math" w:hAnsi="Cambria Math"/>
                          <w:i/>
                          <w:iCs/>
                          <w:sz w:val="16"/>
                        </w:rPr>
                      </m:ctrlPr>
                    </m:sub>
                  </m:sSub>
                  <m:ctrlPr>
                    <w:rPr>
                      <w:rFonts w:ascii="Cambria Math" w:hAnsi="Cambria Math"/>
                      <w:i/>
                      <w:sz w:val="16"/>
                      <w:lang w:val="en-US"/>
                    </w:rPr>
                  </m:ctrlPr>
                </m:e>
              </m:d>
              <m:r>
                <m:rPr/>
                <w:rPr>
                  <w:rFonts w:ascii="Cambria Math" w:hAnsi="Cambria Math"/>
                  <w:sz w:val="16"/>
                </w:rPr>
                <m:t xml:space="preserve">= </m:t>
              </m:r>
            </m:oMath>
            <w:r>
              <w:rPr>
                <w:rFonts w:ascii="Cambria Math" w:hAnsi="Cambria Math" w:cs="Cambria Math"/>
                <w:sz w:val="16"/>
                <w:lang w:val="en-US"/>
              </w:rPr>
              <w:t>⑥</w:t>
            </w:r>
            <w:r>
              <w:rPr>
                <w:sz w:val="16"/>
                <w:lang w:val="en-US"/>
              </w:rPr>
              <w:t xml:space="preserve"> 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24 dBc</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N/A</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15 dBc</w:t>
            </w:r>
          </w:p>
        </w:tc>
        <w:tc>
          <w:tcPr>
            <w:tcW w:w="820"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387"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p>
        </w:tc>
        <w:tc>
          <w:tcPr>
            <w:tcW w:w="1893" w:type="dxa"/>
            <w:gridSpan w:val="2"/>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Frequency isolation techniques </w:t>
            </w:r>
          </w:p>
        </w:tc>
        <w:tc>
          <w:tcPr>
            <w:tcW w:w="1365" w:type="dxa"/>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Filtering</w:t>
            </w:r>
          </w:p>
        </w:tc>
        <w:tc>
          <w:tcPr>
            <w:tcW w:w="1122" w:type="dxa"/>
            <w:tcBorders>
              <w:top w:val="single" w:color="000000" w:sz="8" w:space="0"/>
              <w:left w:val="single" w:color="000000" w:sz="8" w:space="0"/>
              <w:right w:val="single" w:color="000000" w:sz="8" w:space="0"/>
            </w:tcBorders>
          </w:tcPr>
          <w:p>
            <w:pPr>
              <w:jc w:val="center"/>
              <w:rPr>
                <w:sz w:val="16"/>
                <w:lang w:val="en-US" w:eastAsia="zh-CN"/>
              </w:rPr>
            </w:pPr>
            <w:r>
              <w:rPr>
                <w:rFonts w:hint="eastAsia"/>
                <w:sz w:val="16"/>
                <w:lang w:val="en-US" w:eastAsia="zh-CN"/>
              </w:rPr>
              <w:t>-</w:t>
            </w:r>
          </w:p>
        </w:tc>
        <w:tc>
          <w:tcPr>
            <w:tcW w:w="1041" w:type="dxa"/>
            <w:tcBorders>
              <w:top w:val="single" w:color="000000" w:sz="8" w:space="0"/>
              <w:left w:val="single" w:color="000000" w:sz="8" w:space="0"/>
              <w:right w:val="single" w:color="000000" w:sz="8" w:space="0"/>
            </w:tcBorders>
          </w:tcPr>
          <w:p>
            <w:pPr>
              <w:jc w:val="center"/>
              <w:rPr>
                <w:sz w:val="16"/>
                <w:lang w:val="en-US"/>
              </w:rPr>
            </w:pPr>
            <w:r>
              <w:rPr>
                <w:sz w:val="16"/>
                <w:lang w:val="en-US"/>
              </w:rPr>
              <w:t>Filtering (does not protect most of the receiver. Right in front of the ADC, by the time blocker is there, damage already has been done).</w:t>
            </w:r>
          </w:p>
        </w:tc>
        <w:tc>
          <w:tcPr>
            <w:tcW w:w="820" w:type="dxa"/>
            <w:tcBorders>
              <w:top w:val="single" w:color="000000" w:sz="8" w:space="0"/>
              <w:left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309"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tcPr>
          <w:p>
            <w:pPr>
              <w:rPr>
                <w:sz w:val="16"/>
                <w:lang w:val="en-US"/>
              </w:rPr>
            </w:pPr>
          </w:p>
        </w:tc>
        <w:tc>
          <w:tcPr>
            <w:tcW w:w="630" w:type="dxa"/>
            <w:vMerge w:val="restart"/>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tcPr>
          <w:p>
            <w:pPr>
              <w:rPr>
                <w:sz w:val="16"/>
                <w:lang w:val="en-US"/>
              </w:rPr>
            </w:pPr>
            <w:r>
              <w:rPr>
                <w:sz w:val="16"/>
                <w:lang w:val="en-US"/>
              </w:rPr>
              <w:t>RX IMD</w:t>
            </w:r>
          </w:p>
          <w:p>
            <w:pPr>
              <w:rPr>
                <w:sz w:val="16"/>
                <w:lang w:val="en-US"/>
              </w:rPr>
            </w:pPr>
          </w:p>
          <w:p>
            <w:pPr>
              <w:rPr>
                <w:sz w:val="16"/>
                <w:lang w:val="en-US"/>
              </w:rPr>
            </w:pPr>
          </w:p>
        </w:tc>
        <w:tc>
          <w:tcPr>
            <w:tcW w:w="1263" w:type="dxa"/>
            <w:tcBorders>
              <w:top w:val="single" w:color="000000" w:sz="8" w:space="0"/>
              <w:left w:val="single" w:color="000000" w:sz="8" w:space="0"/>
              <w:bottom w:val="single" w:color="000000" w:sz="8" w:space="0"/>
              <w:right w:val="single" w:color="000000" w:sz="8" w:space="0"/>
            </w:tcBorders>
            <w:shd w:val="clear" w:color="auto" w:fill="auto"/>
          </w:tcPr>
          <w:p>
            <w:pPr>
              <w:rPr>
                <w:sz w:val="16"/>
                <w:lang w:val="en-US"/>
              </w:rPr>
            </w:pPr>
            <w:r>
              <w:rPr>
                <w:sz w:val="16"/>
                <w:lang w:val="en-US"/>
              </w:rPr>
              <w:t>Rx IIP3 capability (dBm)</w:t>
            </w:r>
          </w:p>
        </w:tc>
        <w:tc>
          <w:tcPr>
            <w:tcW w:w="1365"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IM3 contribution is</w:t>
            </w:r>
          </w:p>
          <w:p>
            <w:pPr>
              <w:jc w:val="center"/>
              <w:rPr>
                <w:sz w:val="16"/>
                <w:lang w:val="en-US"/>
              </w:rPr>
            </w:pPr>
            <w:r>
              <w:rPr>
                <w:sz w:val="16"/>
                <w:lang w:val="en-US"/>
              </w:rPr>
              <w:t>Neglectable</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negligible</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Similar conclusion as FR1 (i.e., IIP3 and IM3 are not dominant).</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-35 dBm</w:t>
            </w:r>
          </w:p>
        </w:tc>
      </w:tr>
      <w:tr>
        <w:tblPrEx>
          <w:tblCellMar>
            <w:top w:w="0" w:type="dxa"/>
            <w:left w:w="0" w:type="dxa"/>
            <w:bottom w:w="0" w:type="dxa"/>
            <w:right w:w="0" w:type="dxa"/>
          </w:tblCellMar>
        </w:tblPrEx>
        <w:trPr>
          <w:trHeight w:val="10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tcPr>
          <w:p>
            <w:pPr>
              <w:rPr>
                <w:sz w:val="16"/>
                <w:lang w:val="en-US"/>
              </w:rPr>
            </w:pPr>
          </w:p>
        </w:tc>
        <w:tc>
          <w:tcPr>
            <w:tcW w:w="630" w:type="dxa"/>
            <w:vMerge w:val="continue"/>
            <w:tcBorders>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pPr>
              <w:rPr>
                <w:sz w:val="16"/>
                <w:lang w:val="en-US"/>
              </w:rPr>
            </w:pPr>
          </w:p>
        </w:tc>
        <w:tc>
          <w:tcPr>
            <w:tcW w:w="1263" w:type="dxa"/>
            <w:tcBorders>
              <w:top w:val="single" w:color="000000" w:sz="8" w:space="0"/>
              <w:left w:val="single" w:color="000000" w:sz="8" w:space="0"/>
              <w:bottom w:val="single" w:color="000000" w:sz="8" w:space="0"/>
              <w:right w:val="single" w:color="000000" w:sz="8" w:space="0"/>
            </w:tcBorders>
            <w:shd w:val="clear" w:color="auto" w:fill="auto"/>
          </w:tcPr>
          <w:p>
            <w:pPr>
              <w:rPr>
                <w:sz w:val="16"/>
                <w:lang w:val="en-US"/>
              </w:rPr>
            </w:pPr>
            <w:r>
              <w:rPr>
                <w:sz w:val="16"/>
                <w:lang w:val="en-US"/>
              </w:rPr>
              <w:t>Rx IM3 contribution (dBm)</w:t>
            </w:r>
          </w:p>
        </w:tc>
        <w:tc>
          <w:tcPr>
            <w:tcW w:w="1365" w:type="dxa"/>
            <w:vMerge w:val="continue"/>
            <w:tcBorders>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negligible</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-110 dBm</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tcPr>
          <w:p>
            <w:pPr>
              <w:rPr>
                <w:sz w:val="16"/>
                <w:lang w:val="en-US"/>
              </w:rPr>
            </w:pPr>
          </w:p>
        </w:tc>
        <w:tc>
          <w:tcPr>
            <w:tcW w:w="630"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pPr>
              <w:rPr>
                <w:sz w:val="16"/>
                <w:lang w:val="en-US"/>
              </w:rPr>
            </w:pPr>
            <w:r>
              <w:rPr>
                <w:sz w:val="16"/>
                <w:lang w:val="en-US"/>
              </w:rPr>
              <w:t xml:space="preserve">Other RX </w:t>
            </w:r>
          </w:p>
        </w:tc>
        <w:tc>
          <w:tcPr>
            <w:tcW w:w="1263" w:type="dxa"/>
            <w:tcBorders>
              <w:top w:val="single" w:color="000000" w:sz="8" w:space="0"/>
              <w:left w:val="single" w:color="000000" w:sz="8" w:space="0"/>
              <w:bottom w:val="single" w:color="000000" w:sz="8" w:space="0"/>
              <w:right w:val="single" w:color="000000" w:sz="8" w:space="0"/>
            </w:tcBorders>
            <w:shd w:val="clear" w:color="auto" w:fill="auto"/>
          </w:tcPr>
          <w:p>
            <w:pPr>
              <w:rPr>
                <w:sz w:val="16"/>
                <w:lang w:val="en-US"/>
              </w:rPr>
            </w:pPr>
            <w:r>
              <w:rPr>
                <w:sz w:val="16"/>
                <w:lang w:val="en-US"/>
              </w:rPr>
              <w:t>Any other RX impacts if significant (e.g. ADC noise, phase noise etc.)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N/A</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negligible</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Noise figure can be modeled as a function of total input power (signal + jammer) with a piecewise linear model.</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Reciprocal phase noise mixing will add noise at around -95dBm.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xml:space="preserve">Reciprocal phase noise mixing will add noise at around -100dBm </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Reciprocal phase noise mixing will add noise at around -105dBm</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844"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Self-Interference signal in gNB RX subband caused by non-ideal RX selectivity, gain-normalized </w:t>
            </w:r>
            <w:r>
              <w:rPr>
                <w:sz w:val="16"/>
                <w:lang w:val="en-US"/>
              </w:rPr>
              <w:br w:type="textWrapping"/>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SI_Selectivity</m:t>
                      </m:r>
                      <m:ctrlPr>
                        <w:rPr>
                          <w:rFonts w:ascii="Cambria Math" w:hAnsi="Cambria Math"/>
                          <w:i/>
                          <w:iCs/>
                          <w:sz w:val="16"/>
                        </w:rPr>
                      </m:ctrlPr>
                    </m:sub>
                  </m:sSub>
                  <m:ctrlPr>
                    <w:rPr>
                      <w:rFonts w:ascii="Cambria Math" w:hAnsi="Cambria Math"/>
                      <w:i/>
                      <w:iCs/>
                      <w:sz w:val="16"/>
                    </w:rPr>
                  </m:ctrlPr>
                </m:e>
              </m:d>
            </m:oMath>
            <w:r>
              <w:rPr>
                <w:sz w:val="16"/>
                <w:lang w:val="en-US"/>
              </w:rPr>
              <w:t>(Note 1, 2)</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-91 dBm</w:t>
            </w:r>
            <w:r>
              <w:rPr>
                <w:sz w:val="16"/>
                <w:lang w:val="en-US"/>
              </w:rPr>
              <w:br w:type="textWrapping"/>
            </w: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lang w:val="en-US"/>
              </w:rPr>
              <w:t>④</w:t>
            </w:r>
            <w:r>
              <w:rPr>
                <w:sz w:val="16"/>
                <w:szCs w:val="16"/>
                <w:lang w:val="en-US"/>
              </w:rPr>
              <w:t>-</w:t>
            </w:r>
            <w:r>
              <w:rPr>
                <w:rFonts w:ascii="Cambria Math" w:hAnsi="Cambria Math" w:cs="Cambria Math"/>
                <w:sz w:val="16"/>
                <w:lang w:val="en-US"/>
              </w:rPr>
              <w:t>⑤</w:t>
            </w:r>
            <w:r>
              <w:rPr>
                <w:sz w:val="16"/>
                <w:lang w:val="en-US"/>
              </w:rPr>
              <w:t>-</w:t>
            </w:r>
            <w:r>
              <w:rPr>
                <w:rFonts w:ascii="Cambria Math" w:hAnsi="Cambria Math" w:cs="Cambria Math"/>
                <w:sz w:val="16"/>
                <w:lang w:val="en-US"/>
              </w:rPr>
              <w:t>⑥</w:t>
            </w:r>
            <w:r>
              <w:rPr>
                <w:sz w:val="16"/>
                <w:szCs w:val="16"/>
                <w:lang w:val="en-US"/>
              </w:rPr>
              <w:t>dBm</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negligible</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-94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-104 dBm</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844"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RX Beam nulling /isolation in RX sub-band</w:t>
            </w:r>
          </w:p>
          <w:p>
            <w:pPr>
              <w:rPr>
                <w:sz w:val="16"/>
                <w:lang w:val="en-US"/>
              </w:rPr>
            </w:pP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SI−beam</m:t>
                      </m:r>
                      <m:ctrlPr>
                        <w:rPr>
                          <w:rFonts w:ascii="Cambria Math" w:hAnsi="Cambria Math"/>
                          <w:i/>
                          <w:iCs/>
                          <w:sz w:val="16"/>
                        </w:rPr>
                      </m:ctrlPr>
                    </m:sub>
                  </m:sSub>
                  <m:ctrlPr>
                    <w:rPr>
                      <w:rFonts w:ascii="Cambria Math" w:hAnsi="Cambria Math"/>
                      <w:i/>
                      <w:iCs/>
                      <w:sz w:val="16"/>
                    </w:rPr>
                  </m:ctrlPr>
                </m:e>
              </m:d>
              <m:r>
                <m:rPr/>
                <w:rPr>
                  <w:rFonts w:ascii="Cambria Math" w:hAnsi="Cambria Math"/>
                  <w:sz w:val="16"/>
                </w:rPr>
                <m:t xml:space="preserve"> </m:t>
              </m:r>
            </m:oMath>
            <w:r>
              <w:rPr>
                <w:sz w:val="16"/>
              </w:rPr>
              <w:t xml:space="preserve">= </w:t>
            </w:r>
            <w:r>
              <w:rPr>
                <w:rFonts w:hint="eastAsia" w:ascii="Cambria Math" w:hAnsi="Cambria Math"/>
                <w:sz w:val="16"/>
                <w:lang w:eastAsia="ja-JP"/>
              </w:rPr>
              <w:t>⑨</w:t>
            </w:r>
            <w:r>
              <w:rPr>
                <w:sz w:val="16"/>
                <w:lang w:val="en-US"/>
              </w:rPr>
              <w:t xml:space="preserve"> 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10 dBc</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eastAsia="zh-CN"/>
              </w:rPr>
            </w:pPr>
            <w:r>
              <w:rPr>
                <w:rFonts w:hint="eastAsia"/>
                <w:sz w:val="16"/>
                <w:lang w:val="en-US" w:eastAsia="zh-CN"/>
              </w:rPr>
              <w:t>1</w:t>
            </w:r>
            <w:r>
              <w:rPr>
                <w:sz w:val="16"/>
                <w:lang w:val="en-US" w:eastAsia="zh-CN"/>
              </w:rPr>
              <w:t>0</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5-10 dBc</w:t>
            </w:r>
          </w:p>
        </w:tc>
        <w:tc>
          <w:tcPr>
            <w:tcW w:w="820"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TBC dBc</w:t>
            </w:r>
          </w:p>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844"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RX sensitivity degradation caused by RX beam nulling</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szCs w:val="16"/>
                <w:lang w:val="en-US"/>
              </w:rPr>
              <w:t>Limited, ~0dB</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r>
              <w:rPr>
                <w:sz w:val="16"/>
                <w:lang w:val="en-US" w:eastAsia="zh-CN"/>
              </w:rPr>
              <w:t>Less than 0.5 dB loss</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820"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844"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sv-SE"/>
              </w:rPr>
            </w:pPr>
            <w:r>
              <w:rPr>
                <w:sz w:val="16"/>
                <w:lang w:val="sv-SE"/>
              </w:rPr>
              <w:t xml:space="preserve">Digital IC </w:t>
            </w: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m:t>
                      </m:r>
                      <m:r>
                        <m:rPr/>
                        <w:rPr>
                          <w:rFonts w:ascii="Cambria Math" w:hAnsi="Cambria Math"/>
                          <w:sz w:val="16"/>
                          <w:lang w:val="sv-SE"/>
                        </w:rPr>
                        <m:t>−</m:t>
                      </m:r>
                      <m:r>
                        <m:rPr/>
                        <w:rPr>
                          <w:rFonts w:ascii="Cambria Math" w:hAnsi="Cambria Math"/>
                          <w:sz w:val="16"/>
                        </w:rPr>
                        <m:t>digtial</m:t>
                      </m:r>
                      <m:ctrlPr>
                        <w:rPr>
                          <w:rFonts w:ascii="Cambria Math" w:hAnsi="Cambria Math"/>
                          <w:i/>
                          <w:iCs/>
                          <w:sz w:val="16"/>
                        </w:rPr>
                      </m:ctrlPr>
                    </m:sub>
                  </m:sSub>
                  <m:ctrlPr>
                    <w:rPr>
                      <w:rFonts w:ascii="Cambria Math" w:hAnsi="Cambria Math"/>
                      <w:i/>
                      <w:sz w:val="16"/>
                      <w:lang w:val="en-US"/>
                    </w:rPr>
                  </m:ctrlPr>
                </m:e>
              </m:d>
            </m:oMath>
            <w:r>
              <w:rPr>
                <w:sz w:val="16"/>
                <w:lang w:val="sv-SE"/>
              </w:rPr>
              <w:t xml:space="preserve"> = </w:t>
            </w:r>
            <w:r>
              <w:rPr>
                <w:rFonts w:ascii="Cambria Math" w:hAnsi="Cambria Math" w:cs="Cambria Math"/>
                <w:sz w:val="16"/>
                <w:lang w:val="sv-SE"/>
              </w:rPr>
              <w:t>⑦</w:t>
            </w:r>
            <w:r>
              <w:rPr>
                <w:sz w:val="16"/>
                <w:lang w:val="sv-SE"/>
              </w:rPr>
              <w:t xml:space="preserve"> 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10 dBc</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 -</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t>10 dB</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Overall </w:t>
            </w:r>
            <w:r>
              <w:rPr>
                <w:sz w:val="16"/>
                <w:szCs w:val="16"/>
                <w:lang w:val="en-US"/>
              </w:rPr>
              <w:t xml:space="preserve">RSIC capability </w:t>
            </w:r>
            <m:oMath>
              <m:r>
                <m:rPr/>
                <w:rPr>
                  <w:rFonts w:ascii="Cambria Math" w:hAnsi="Cambria Math"/>
                  <w:sz w:val="16"/>
                  <w:szCs w:val="16"/>
                </w:rPr>
                <m:t>dB</m:t>
              </m:r>
              <m:d>
                <m:dPr>
                  <m:ctrlPr>
                    <w:rPr>
                      <w:rFonts w:ascii="Cambria Math" w:hAnsi="Cambria Math"/>
                      <w:i/>
                      <w:sz w:val="16"/>
                      <w:szCs w:val="16"/>
                    </w:rPr>
                  </m:ctrlPr>
                </m:dPr>
                <m:e>
                  <m:r>
                    <m:rPr/>
                    <w:rPr>
                      <w:rFonts w:ascii="Cambria Math" w:hAnsi="Cambria Math"/>
                      <w:sz w:val="16"/>
                      <w:szCs w:val="16"/>
                    </w:rPr>
                    <m:t>RSIC</m:t>
                  </m:r>
                  <m:ctrlPr>
                    <w:rPr>
                      <w:rFonts w:ascii="Cambria Math" w:hAnsi="Cambria Math"/>
                      <w:i/>
                      <w:sz w:val="16"/>
                      <w:szCs w:val="16"/>
                    </w:rPr>
                  </m:ctrlPr>
                </m:e>
              </m:d>
            </m:oMath>
            <w:r>
              <w:rPr>
                <w:sz w:val="16"/>
                <w:szCs w:val="16"/>
              </w:rPr>
              <w:t xml:space="preserve"> (Note 1)</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129.5 dBc</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129 ~ 139</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128 dB</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119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125,5dBc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127 dBc</w:t>
            </w: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Noise floor </w:t>
            </w:r>
            <w:r>
              <w:rPr>
                <w:rFonts w:ascii="Cambria Math" w:hAnsi="Cambria Math" w:cs="Cambria Math"/>
                <w:sz w:val="16"/>
                <w:lang w:val="en-US"/>
              </w:rPr>
              <w:t>⑩</w:t>
            </w:r>
            <w:r>
              <w:rPr>
                <w:sz w:val="16"/>
                <w:lang w:val="en-US"/>
              </w:rPr>
              <w:t>dBm</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-83 dBm/100MHz</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-88 dBm/40 MHz</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-88 dBm/40 MHz</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-87 dBm/CBW</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-87 dBm/CBW</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-87 dBm/CBW</w:t>
            </w: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Residual Interference budget with 1 dB desens target (</w:t>
            </w:r>
            <w:r>
              <w:rPr>
                <w:rFonts w:ascii="Cambria Math" w:hAnsi="Cambria Math" w:cs="Cambria Math"/>
                <w:sz w:val="16"/>
                <w:lang w:val="en-US"/>
              </w:rPr>
              <w:t>⑪</w:t>
            </w:r>
            <w:r>
              <w:rPr>
                <w:sz w:val="16"/>
                <w:lang w:val="en-US"/>
              </w:rPr>
              <w:t>dBm=</w:t>
            </w:r>
            <w:r>
              <w:rPr>
                <w:rFonts w:ascii="Cambria Math" w:hAnsi="Cambria Math" w:cs="Cambria Math"/>
                <w:sz w:val="16"/>
                <w:lang w:val="en-US"/>
              </w:rPr>
              <w:t>⑩</w:t>
            </w:r>
            <w:r>
              <w:rPr>
                <w:sz w:val="16"/>
                <w:lang w:val="en-US"/>
              </w:rPr>
              <w:t>dBm-6dB)</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-89 dBm</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-94 dBm</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t>-94 dBm</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-93 dBm</w:t>
            </w: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Required RSIC budget (</w:t>
            </w:r>
            <w:r>
              <w:rPr>
                <w:rFonts w:ascii="Cambria Math" w:hAnsi="Cambria Math" w:cs="Cambria Math"/>
                <w:sz w:val="16"/>
                <w:lang w:val="en-US"/>
              </w:rPr>
              <w:t>①</w:t>
            </w:r>
            <w:r>
              <w:rPr>
                <w:sz w:val="16"/>
                <w:lang w:val="en-US"/>
              </w:rPr>
              <w:t>-</w:t>
            </w:r>
            <w:r>
              <w:rPr>
                <w:rFonts w:ascii="Cambria Math" w:hAnsi="Cambria Math" w:cs="Cambria Math"/>
                <w:sz w:val="16"/>
                <w:lang w:val="en-US"/>
              </w:rPr>
              <w:t>⑪</w:t>
            </w:r>
            <w:r>
              <w:rPr>
                <w:sz w:val="16"/>
                <w:lang w:val="en-US"/>
              </w:rPr>
              <w:t>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119 dBc</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129</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t>124 dBc</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133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123 dBc</w:t>
            </w: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lang w:val="en-US"/>
              </w:rPr>
            </w:pPr>
            <w:r>
              <w:rPr>
                <w:sz w:val="18"/>
              </w:rPr>
              <w:t>SBFD configuration</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DU (100MHz-100MHz)</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DUD [80,40,80]</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DUD</w:t>
            </w:r>
          </w:p>
        </w:tc>
        <w:tc>
          <w:tcPr>
            <w:tcW w:w="820"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75-50-75</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lang w:val="en-US"/>
              </w:rPr>
            </w:pPr>
            <w:r>
              <w:rPr>
                <w:sz w:val="18"/>
              </w:rPr>
              <w:t>Guardband assumption (if exist)</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5PRB</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Existing SU</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5 PRBs</w:t>
            </w:r>
          </w:p>
        </w:tc>
        <w:tc>
          <w:tcPr>
            <w:tcW w:w="820"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3 RB</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lang w:val="en-US"/>
              </w:rPr>
            </w:pPr>
            <w:r>
              <w:rPr>
                <w:sz w:val="18"/>
              </w:rPr>
              <w:t>bandwidth over which suppression is achieved</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100MHz</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Several GHz</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200MHz</w:t>
            </w:r>
          </w:p>
        </w:tc>
        <w:tc>
          <w:tcPr>
            <w:tcW w:w="820"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Several GHz</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bl>
    <w:p>
      <w:pPr>
        <w:rPr>
          <w:i/>
        </w:rPr>
      </w:pPr>
    </w:p>
    <w:p>
      <w:pPr>
        <w:pStyle w:val="6"/>
        <w:rPr>
          <w:rFonts w:ascii="Arial" w:hAnsi="Arial"/>
          <w:sz w:val="24"/>
          <w:szCs w:val="18"/>
        </w:rPr>
      </w:pPr>
      <w:r>
        <w:rPr>
          <w:rFonts w:hint="eastAsia"/>
          <w:sz w:val="24"/>
          <w:szCs w:val="18"/>
          <w:lang w:val="en-US" w:eastAsia="zh-CN"/>
        </w:rPr>
        <w:t>9</w:t>
      </w:r>
      <w:r>
        <w:rPr>
          <w:rFonts w:ascii="Arial" w:hAnsi="Arial"/>
          <w:sz w:val="24"/>
          <w:szCs w:val="18"/>
          <w:lang w:eastAsia="zh-CN"/>
        </w:rPr>
        <w:t>.5.1.2</w:t>
      </w:r>
      <w:r>
        <w:rPr>
          <w:rFonts w:ascii="Arial" w:hAnsi="Arial"/>
          <w:sz w:val="24"/>
          <w:szCs w:val="18"/>
        </w:rPr>
        <w:tab/>
      </w:r>
      <w:r>
        <w:rPr>
          <w:rFonts w:ascii="Arial" w:hAnsi="Arial"/>
          <w:sz w:val="24"/>
          <w:szCs w:val="18"/>
        </w:rPr>
        <w:t>Feasibility study on self-interference</w:t>
      </w:r>
    </w:p>
    <w:p>
      <w:pPr>
        <w:rPr>
          <w:i/>
        </w:rPr>
      </w:pPr>
      <w:r>
        <w:rPr>
          <w:i/>
        </w:rPr>
        <w:t xml:space="preserve">Editor's note: This section captures the feasibility study on self-interference based on individual companies’ analysis. </w:t>
      </w:r>
    </w:p>
    <w:p>
      <w:pPr>
        <w:pStyle w:val="7"/>
        <w:rPr>
          <w:rFonts w:ascii="Arial" w:hAnsi="Arial"/>
          <w:szCs w:val="14"/>
        </w:rPr>
      </w:pPr>
      <w:r>
        <w:rPr>
          <w:rFonts w:hint="eastAsia"/>
          <w:szCs w:val="14"/>
          <w:lang w:val="en-US" w:eastAsia="zh-CN"/>
        </w:rPr>
        <w:t>9</w:t>
      </w:r>
      <w:r>
        <w:rPr>
          <w:rFonts w:ascii="Arial" w:hAnsi="Arial"/>
          <w:szCs w:val="14"/>
          <w:lang w:eastAsia="zh-CN"/>
        </w:rPr>
        <w:t>.5.1.2.1</w:t>
      </w:r>
      <w:r>
        <w:rPr>
          <w:rFonts w:ascii="Arial" w:hAnsi="Arial"/>
          <w:szCs w:val="14"/>
        </w:rPr>
        <w:tab/>
      </w:r>
      <w:r>
        <w:rPr>
          <w:rFonts w:ascii="Arial" w:hAnsi="Arial"/>
          <w:szCs w:val="14"/>
        </w:rPr>
        <w:t>Samsung</w:t>
      </w:r>
    </w:p>
    <w:p>
      <w:pPr>
        <w:jc w:val="both"/>
        <w:rPr>
          <w:rFonts w:eastAsiaTheme="minorEastAsia"/>
          <w:szCs w:val="24"/>
          <w:lang w:val="en-US" w:eastAsia="zh-CN"/>
        </w:rPr>
      </w:pPr>
      <w:r>
        <w:rPr>
          <w:rFonts w:eastAsiaTheme="minorEastAsia"/>
          <w:lang w:val="en-US" w:eastAsia="zh-CN"/>
        </w:rPr>
        <w:t xml:space="preserve">Different FR1 counterpart, the difference of feasibility analysis on self-interference for FR2 BS will be provided here for different factors. </w:t>
      </w:r>
    </w:p>
    <w:p>
      <w:pPr>
        <w:jc w:val="both"/>
        <w:rPr>
          <w:rFonts w:eastAsiaTheme="minorEastAsia"/>
          <w:b/>
          <w:bCs/>
          <w:lang w:val="en-US" w:eastAsia="zh-CN"/>
        </w:rPr>
      </w:pPr>
      <w:r>
        <w:rPr>
          <w:rFonts w:eastAsiaTheme="minorEastAsia"/>
          <w:b/>
          <w:bCs/>
          <w:lang w:val="en-US" w:eastAsia="zh-CN"/>
        </w:rPr>
        <w:t xml:space="preserve">Spatial Isolation by Antenna Design </w:t>
      </w:r>
    </w:p>
    <w:p>
      <w:pPr>
        <w:jc w:val="both"/>
        <w:rPr>
          <w:rFonts w:eastAsiaTheme="minorEastAsia"/>
          <w:lang w:val="en-US" w:eastAsia="zh-CN"/>
        </w:rPr>
      </w:pPr>
      <w:r>
        <w:rPr>
          <w:rFonts w:eastAsiaTheme="minorEastAsia"/>
          <w:lang w:val="en-US" w:eastAsia="zh-CN"/>
        </w:rPr>
        <w:t>We observe similar and even better antenna isolation performance with the FR2-1 26 GHz testbed where panel separation can be exploited.</w:t>
      </w:r>
    </w:p>
    <w:p>
      <w:pPr>
        <w:jc w:val="both"/>
        <w:rPr>
          <w:rFonts w:eastAsiaTheme="minorEastAsia"/>
          <w:lang w:val="en-US" w:eastAsia="zh-CN"/>
        </w:rPr>
      </w:pPr>
      <w:r>
        <w:rPr>
          <w:rFonts w:eastAsiaTheme="minorEastAsia"/>
          <w:lang w:val="en-US" w:eastAsia="zh-CN"/>
        </w:rPr>
        <w:t>Figure 10.5.1.2.1-1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beamforming in analog domain than possible in FR1 using mMIMO panels, the FR2-1 antenna isolation performance is better than what is achievable in FR1.</w:t>
      </w:r>
    </w:p>
    <w:p>
      <w:pPr>
        <w:jc w:val="both"/>
        <w:rPr>
          <w:rFonts w:eastAsiaTheme="minorEastAsia"/>
          <w:lang w:val="en-US" w:eastAsia="zh-CN"/>
        </w:rPr>
      </w:pPr>
    </w:p>
    <w:p>
      <w:pPr>
        <w:jc w:val="center"/>
        <w:rPr>
          <w:rFonts w:eastAsia="Times New Roman"/>
          <w:snapToGrid w:val="0"/>
          <w:color w:val="000000"/>
          <w:w w:val="1"/>
          <w:sz w:val="2"/>
          <w:szCs w:val="2"/>
          <w:shd w:val="clear" w:color="auto" w:fill="000000"/>
          <w:lang w:val="zh-CN" w:eastAsia="zh-CN" w:bidi="zh-CN"/>
        </w:rPr>
      </w:pPr>
      <w:r>
        <w:rPr>
          <w:rFonts w:ascii="Times" w:hAnsi="Times" w:eastAsia="Batang"/>
          <w:lang w:val="en-US" w:eastAsia="zh-CN"/>
        </w:rPr>
        <mc:AlternateContent>
          <mc:Choice Requires="wps">
            <w:drawing>
              <wp:anchor distT="0" distB="0" distL="114300" distR="114300" simplePos="0" relativeHeight="251668480" behindDoc="0" locked="0" layoutInCell="1" allowOverlap="1">
                <wp:simplePos x="0" y="0"/>
                <wp:positionH relativeFrom="column">
                  <wp:posOffset>3013710</wp:posOffset>
                </wp:positionH>
                <wp:positionV relativeFrom="paragraph">
                  <wp:posOffset>836295</wp:posOffset>
                </wp:positionV>
                <wp:extent cx="2113915" cy="190500"/>
                <wp:effectExtent l="635" t="4445" r="6350" b="33655"/>
                <wp:wrapNone/>
                <wp:docPr id="55" name="直接箭头连接符 55"/>
                <wp:cNvGraphicFramePr/>
                <a:graphic xmlns:a="http://schemas.openxmlformats.org/drawingml/2006/main">
                  <a:graphicData uri="http://schemas.microsoft.com/office/word/2010/wordprocessingShape">
                    <wps:wsp>
                      <wps:cNvCnPr/>
                      <wps:spPr>
                        <a:xfrm>
                          <a:off x="0" y="0"/>
                          <a:ext cx="2113915" cy="1898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7.3pt;margin-top:65.85pt;height:15pt;width:166.45pt;z-index:251668480;mso-width-relative:page;mso-height-relative:page;" filled="f" stroked="t" coordsize="21600,21600" o:gfxdata="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0RA8v2QAAAAsBAAAPAAAAAAAAAAEA&#10;IAAAACIAAABkcnMvZG93bnJldi54bWxQSwECFAAUAAAACACHTuJA+n9q5w4CAADoAwAADgAAAAAA&#10;AAABACAAAAAoAQAAZHJzL2Uyb0RvYy54bWxQSwUGAAAAAAYABgBZAQAAqAUAAAAA&#10;">
                <v:fill on="f" focussize="0,0"/>
                <v:stroke weight="0.5pt" color="#FF0000 [3204]" miterlimit="8" joinstyle="miter" endarrow="block"/>
                <v:imagedata o:title=""/>
                <o:lock v:ext="edit" aspectratio="f"/>
              </v:shape>
            </w:pict>
          </mc:Fallback>
        </mc:AlternateContent>
      </w:r>
      <w:r>
        <w:rPr>
          <w:rFonts w:eastAsia="等线"/>
          <w:lang w:val="en-US" w:eastAsia="zh-CN"/>
        </w:rPr>
        <w:drawing>
          <wp:inline distT="0" distB="0" distL="0" distR="0">
            <wp:extent cx="2416810" cy="1522095"/>
            <wp:effectExtent l="0" t="0" r="8890" b="190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66">
                      <a:extLst>
                        <a:ext uri="{28A0092B-C50C-407E-A947-70E740481C1C}">
                          <a14:useLocalDpi xmlns:a14="http://schemas.microsoft.com/office/drawing/2010/main" val="0"/>
                        </a:ext>
                      </a:extLst>
                    </a:blip>
                    <a:srcRect b="8324"/>
                    <a:stretch>
                      <a:fillRect/>
                    </a:stretch>
                  </pic:blipFill>
                  <pic:spPr>
                    <a:xfrm>
                      <a:off x="0" y="0"/>
                      <a:ext cx="2416810" cy="1522095"/>
                    </a:xfrm>
                    <a:prstGeom prst="rect">
                      <a:avLst/>
                    </a:prstGeom>
                    <a:noFill/>
                    <a:ln>
                      <a:noFill/>
                    </a:ln>
                  </pic:spPr>
                </pic:pic>
              </a:graphicData>
            </a:graphic>
          </wp:inline>
        </w:drawing>
      </w:r>
      <w:r>
        <w:rPr>
          <w:rFonts w:eastAsia="Times New Roman"/>
          <w:snapToGrid w:val="0"/>
          <w:color w:val="000000"/>
          <w:w w:val="1"/>
          <w:sz w:val="2"/>
          <w:szCs w:val="2"/>
          <w:shd w:val="clear" w:color="auto" w:fill="000000"/>
          <w:lang w:val="zh-CN" w:eastAsia="zh-CN" w:bidi="zh-CN"/>
        </w:rPr>
        <w:t xml:space="preserve"> </w:t>
      </w:r>
      <w:r>
        <w:rPr>
          <w:rFonts w:eastAsia="等线"/>
          <w:lang w:val="en-US" w:eastAsia="zh-CN"/>
        </w:rPr>
        <w:drawing>
          <wp:inline distT="0" distB="0" distL="0" distR="0">
            <wp:extent cx="2622550" cy="1477010"/>
            <wp:effectExtent l="0" t="0" r="6350" b="8890"/>
            <wp:docPr id="64" name="图片 64"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Test scenario scene"/>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622550" cy="1477010"/>
                    </a:xfrm>
                    <a:prstGeom prst="rect">
                      <a:avLst/>
                    </a:prstGeom>
                    <a:noFill/>
                    <a:ln>
                      <a:noFill/>
                    </a:ln>
                  </pic:spPr>
                </pic:pic>
              </a:graphicData>
            </a:graphic>
          </wp:inline>
        </w:drawing>
      </w:r>
    </w:p>
    <w:p>
      <w:pPr>
        <w:pStyle w:val="29"/>
        <w:jc w:val="center"/>
        <w:rPr>
          <w:rFonts w:ascii="Times New Roman" w:hAnsi="Times New Roman" w:eastAsia="宋体"/>
          <w:lang w:eastAsia="en-US"/>
        </w:rPr>
      </w:pPr>
      <w:r>
        <w:rPr>
          <w:lang w:val="en-US" w:eastAsia="zh-CN"/>
        </w:rPr>
        <w:drawing>
          <wp:inline distT="0" distB="0" distL="0" distR="0">
            <wp:extent cx="2948940" cy="1316355"/>
            <wp:effectExtent l="0" t="0" r="10160" b="4445"/>
            <wp:docPr id="65" name="图片 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Chart, line chart&#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l="3493" t="2972" r="2750" b="7880"/>
                    <a:stretch>
                      <a:fillRect/>
                    </a:stretch>
                  </pic:blipFill>
                  <pic:spPr>
                    <a:xfrm>
                      <a:off x="0" y="0"/>
                      <a:ext cx="2948940" cy="1316355"/>
                    </a:xfrm>
                    <a:prstGeom prst="rect">
                      <a:avLst/>
                    </a:prstGeom>
                    <a:noFill/>
                    <a:ln>
                      <a:noFill/>
                    </a:ln>
                  </pic:spPr>
                </pic:pic>
              </a:graphicData>
            </a:graphic>
          </wp:inline>
        </w:drawing>
      </w:r>
    </w:p>
    <w:p>
      <w:pPr>
        <w:overflowPunct/>
        <w:autoSpaceDE/>
        <w:autoSpaceDN/>
        <w:adjustRightInd/>
        <w:jc w:val="center"/>
        <w:textAlignment w:val="auto"/>
      </w:pPr>
      <w:r>
        <w:rPr>
          <w:rFonts w:eastAsiaTheme="minorEastAsia"/>
          <w:b/>
          <w:lang w:eastAsia="zh-CN"/>
        </w:rPr>
        <w:t xml:space="preserve">Figure 10.5.1.2.1-1: </w:t>
      </w:r>
      <w:r>
        <w:rPr>
          <w:b/>
          <w:bCs/>
        </w:rPr>
        <w:t>FR2-1 testbed and SIC performance when varying the operating frequency</w:t>
      </w:r>
    </w:p>
    <w:p>
      <w:pPr>
        <w:rPr>
          <w:rFonts w:cs="Arial"/>
          <w:b/>
          <w:u w:val="single"/>
        </w:rPr>
      </w:pPr>
    </w:p>
    <w:p>
      <w:pPr>
        <w:jc w:val="both"/>
        <w:rPr>
          <w:rFonts w:eastAsiaTheme="minorEastAsia"/>
          <w:lang w:val="en-US" w:eastAsia="zh-CN"/>
        </w:rPr>
      </w:pPr>
      <w:r>
        <w:rPr>
          <w:rFonts w:eastAsiaTheme="minorEastAsia"/>
          <w:lang w:val="en-US" w:eastAsia="zh-CN"/>
        </w:rPr>
        <w:t xml:space="preserve">Similar as FR1, an important design consideration for increased spatial isolation provided by the RF barrier is whether such stopband performance is stable over a wide enough frequency range. Our FR2-1 26 GHz testbeds have achieved isolation performance that show almost uniform antenna and panel isolation performance with respect to frequency for 100 MHz CC BW in 26 GHz. Figure 10.5.1.2.1-1 shows measurement results from the FR2-1 testbed with respect to achievable antenna isolation as a function of the operating frequency. </w:t>
      </w:r>
    </w:p>
    <w:p>
      <w:pPr>
        <w:jc w:val="both"/>
        <w:rPr>
          <w:rFonts w:eastAsiaTheme="minorEastAsia"/>
          <w:lang w:val="en-US" w:eastAsia="zh-CN"/>
        </w:rPr>
      </w:pPr>
      <w:r>
        <w:rPr>
          <w:rFonts w:eastAsiaTheme="minorEastAsia"/>
          <w:lang w:val="en-US" w:eastAsia="zh-CN"/>
        </w:rPr>
        <w:t xml:space="preserve">According to the applied mechanisms and measurement results, the achievable level for TX and RX spatial isolation without impact on radiation pattern based on compact antenna size is around 87dB for FR2. </w:t>
      </w:r>
    </w:p>
    <w:p>
      <w:pPr>
        <w:jc w:val="both"/>
        <w:rPr>
          <w:rFonts w:eastAsiaTheme="minorEastAsia"/>
          <w:b/>
          <w:bCs/>
          <w:lang w:val="en-US" w:eastAsia="zh-CN"/>
        </w:rPr>
      </w:pPr>
      <w:r>
        <w:rPr>
          <w:rFonts w:eastAsiaTheme="minorEastAsia"/>
          <w:b/>
          <w:bCs/>
          <w:lang w:val="en-US" w:eastAsia="zh-CN"/>
        </w:rPr>
        <w:t>Frequency isolation at TX</w:t>
      </w:r>
    </w:p>
    <w:p>
      <w:pPr>
        <w:jc w:val="both"/>
        <w:rPr>
          <w:rFonts w:eastAsiaTheme="minorEastAsia"/>
          <w:lang w:val="en-US" w:eastAsia="zh-CN"/>
        </w:rPr>
      </w:pPr>
      <w:r>
        <w:rPr>
          <w:rFonts w:eastAsiaTheme="minorEastAsia"/>
          <w:lang w:val="en-US" w:eastAsia="zh-CN"/>
        </w:rPr>
        <w:t>In the case of FR2-1, frequency-domain isolation for SBFD is of particular importance. Non-linear characteristics of mmWave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pPr>
        <w:jc w:val="both"/>
        <w:rPr>
          <w:rFonts w:eastAsiaTheme="minorEastAsia"/>
          <w:lang w:val="en-US" w:eastAsia="zh-CN"/>
        </w:rPr>
      </w:pPr>
      <w:r>
        <w:rPr>
          <w:rFonts w:eastAsiaTheme="minorEastAsia"/>
          <w:lang w:val="en-US" w:eastAsia="zh-CN"/>
        </w:rPr>
        <w:t>Despite these design challenges for gNB-side SBFD operation, our FR2-1 26 GHz testbed measurement results in Figure 10.5.1.2.1-2 show that 28 dBc leakage ratio between DL and UL subband (or component carriers) are still possible, e.g., similar to ACLR as existing out-of-channel requirement for FR2-1.</w:t>
      </w:r>
    </w:p>
    <w:p>
      <w:pPr>
        <w:jc w:val="center"/>
        <w:rPr>
          <w:rFonts w:ascii="Times" w:hAnsi="Times" w:eastAsia="等线"/>
          <w:lang w:eastAsia="zh-CN"/>
        </w:rPr>
      </w:pPr>
      <w:r>
        <w:rPr>
          <w:rFonts w:eastAsia="等线"/>
          <w:lang w:val="en-US" w:eastAsia="zh-CN"/>
        </w:rPr>
        <w:drawing>
          <wp:inline distT="0" distB="0" distL="0" distR="0">
            <wp:extent cx="2954020" cy="1492250"/>
            <wp:effectExtent l="0" t="0" r="5080" b="635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954020" cy="1492250"/>
                    </a:xfrm>
                    <a:prstGeom prst="rect">
                      <a:avLst/>
                    </a:prstGeom>
                    <a:noFill/>
                    <a:ln>
                      <a:noFill/>
                    </a:ln>
                  </pic:spPr>
                </pic:pic>
              </a:graphicData>
            </a:graphic>
          </wp:inline>
        </w:drawing>
      </w:r>
    </w:p>
    <w:p>
      <w:pPr>
        <w:overflowPunct/>
        <w:autoSpaceDE/>
        <w:autoSpaceDN/>
        <w:adjustRightInd/>
        <w:jc w:val="center"/>
        <w:textAlignment w:val="auto"/>
        <w:rPr>
          <w:lang w:eastAsia="en-US"/>
        </w:rPr>
      </w:pPr>
      <w:r>
        <w:rPr>
          <w:rFonts w:eastAsiaTheme="minorEastAsia"/>
          <w:b/>
          <w:lang w:eastAsia="zh-CN"/>
        </w:rPr>
        <w:t>Figure 10.5.1.2.1-2: FR2-1 testbed and PSD for SBFD DL and UL subbands after antenna isolation and filtering</w:t>
      </w:r>
    </w:p>
    <w:p>
      <w:pPr>
        <w:jc w:val="both"/>
        <w:rPr>
          <w:rFonts w:cs="Arial"/>
        </w:rPr>
      </w:pPr>
    </w:p>
    <w:p>
      <w:pPr>
        <w:jc w:val="both"/>
        <w:rPr>
          <w:rFonts w:eastAsiaTheme="minorEastAsia"/>
          <w:b/>
          <w:bCs/>
          <w:lang w:val="en-US" w:eastAsia="zh-CN"/>
        </w:rPr>
      </w:pPr>
      <w:r>
        <w:rPr>
          <w:rFonts w:eastAsiaTheme="minorEastAsia"/>
          <w:b/>
          <w:bCs/>
          <w:lang w:val="en-US" w:eastAsia="zh-CN"/>
        </w:rPr>
        <w:t>Frequency isolation at RX and RF SIC</w:t>
      </w:r>
    </w:p>
    <w:p>
      <w:pPr>
        <w:jc w:val="both"/>
        <w:rPr>
          <w:rFonts w:eastAsiaTheme="minorEastAsia"/>
          <w:lang w:val="en-US" w:eastAsia="zh-CN"/>
        </w:rPr>
      </w:pPr>
      <w:r>
        <w:rPr>
          <w:rFonts w:eastAsiaTheme="minorEastAsia"/>
          <w:lang w:val="en-US" w:eastAsia="zh-CN"/>
        </w:rPr>
        <w:t xml:space="preserve">Considering the input power at LNA for FR2 BS could be much less than FR1 WA BS, because of the better spatial isolation and lower BS output power, there is no necessity to have subband filtering to improve the linearity of LNA. </w:t>
      </w:r>
    </w:p>
    <w:p>
      <w:pPr>
        <w:jc w:val="both"/>
        <w:rPr>
          <w:rFonts w:eastAsiaTheme="minorEastAsia"/>
          <w:b/>
          <w:bCs/>
          <w:lang w:val="en-US" w:eastAsia="zh-CN"/>
        </w:rPr>
      </w:pPr>
      <w:r>
        <w:rPr>
          <w:rFonts w:eastAsiaTheme="minorEastAsia"/>
          <w:b/>
          <w:bCs/>
          <w:lang w:val="en-US" w:eastAsia="zh-CN"/>
        </w:rPr>
        <w:t>Digital IC</w:t>
      </w:r>
    </w:p>
    <w:p>
      <w:pPr>
        <w:jc w:val="both"/>
        <w:rPr>
          <w:rFonts w:eastAsiaTheme="minorEastAsia"/>
          <w:lang w:val="en-US" w:eastAsia="zh-CN"/>
        </w:rPr>
      </w:pPr>
      <w:r>
        <w:rPr>
          <w:rFonts w:eastAsiaTheme="minorEastAsia"/>
          <w:lang w:val="en-US" w:eastAsia="zh-CN"/>
        </w:rPr>
        <w:t>Similar as FR1, the digital SIC performance is helped when synchronization 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second approach in the FR2-1 26 GHz testbed.</w:t>
      </w:r>
    </w:p>
    <w:p>
      <w:pPr>
        <w:pStyle w:val="7"/>
        <w:rPr>
          <w:rFonts w:ascii="Arial" w:hAnsi="Arial"/>
          <w:szCs w:val="14"/>
        </w:rPr>
      </w:pPr>
      <w:r>
        <w:rPr>
          <w:rFonts w:ascii="Arial" w:hAnsi="Arial"/>
          <w:szCs w:val="14"/>
          <w:lang w:eastAsia="zh-CN"/>
        </w:rPr>
        <w:t>10.5.1.2.2</w:t>
      </w:r>
      <w:r>
        <w:rPr>
          <w:rFonts w:ascii="Arial" w:hAnsi="Arial"/>
          <w:szCs w:val="14"/>
        </w:rPr>
        <w:tab/>
      </w:r>
      <w:r>
        <w:rPr>
          <w:rFonts w:ascii="Arial" w:hAnsi="Arial"/>
          <w:szCs w:val="14"/>
        </w:rPr>
        <w:t>Huawei</w:t>
      </w:r>
    </w:p>
    <w:p>
      <w:pPr>
        <w:rPr>
          <w:i/>
        </w:rPr>
      </w:pPr>
      <w:r>
        <w:rPr>
          <w:i/>
        </w:rPr>
        <w:t xml:space="preserve"> </w:t>
      </w:r>
    </w:p>
    <w:p>
      <w:pPr>
        <w:rPr>
          <w:lang w:val="sv-SE" w:eastAsia="zh-CN"/>
        </w:rPr>
      </w:pPr>
      <w:r>
        <w:rPr>
          <w:lang w:eastAsia="zh-CN"/>
        </w:rPr>
        <w:t>As shown in the 10.5.1.1</w:t>
      </w:r>
      <w:r>
        <w:rPr>
          <w:lang w:val="sv-SE" w:eastAsia="zh-CN"/>
        </w:rPr>
        <w:t>, it can be found that the blocking level to RX pannel is weak and should be even lower at each LNA input. And the power at the Hence the IM3 is not a limited factors. Due to the same reason that the blocking level is relatively weak, the other RX impacts due to blocker in Tx sub-band can also be negligible. Hence we think that the evaluation on Self-Interference leakage in gNB RX subband would be sufficient for FR2.</w:t>
      </w:r>
    </w:p>
    <w:p>
      <w:pPr>
        <w:pStyle w:val="7"/>
        <w:rPr>
          <w:rFonts w:ascii="Arial" w:hAnsi="Arial" w:eastAsiaTheme="minorEastAsia"/>
          <w:color w:val="0000FF"/>
          <w:szCs w:val="14"/>
          <w:u w:val="single"/>
        </w:rPr>
      </w:pPr>
      <w:r>
        <w:rPr>
          <w:rFonts w:ascii="Arial" w:hAnsi="Arial"/>
          <w:color w:val="0000FF"/>
          <w:szCs w:val="14"/>
          <w:u w:val="single"/>
        </w:rPr>
        <w:t>10.5.1.2.3</w:t>
      </w:r>
      <w:r>
        <w:rPr>
          <w:rFonts w:ascii="Arial" w:hAnsi="Arial"/>
          <w:color w:val="0000FF"/>
          <w:szCs w:val="14"/>
          <w:u w:val="single"/>
        </w:rPr>
        <w:tab/>
      </w:r>
      <w:r>
        <w:rPr>
          <w:rFonts w:ascii="Arial" w:hAnsi="Arial"/>
          <w:color w:val="0000FF"/>
          <w:szCs w:val="14"/>
          <w:u w:val="single"/>
        </w:rPr>
        <w:t>[Qualcomm]</w:t>
      </w:r>
    </w:p>
    <w:p>
      <w:pPr>
        <w:rPr>
          <w:rFonts w:eastAsia="微软雅黑" w:asciiTheme="minorHAnsi" w:hAnsiTheme="minorHAnsi"/>
          <w:color w:val="000000"/>
          <w:szCs w:val="22"/>
        </w:rPr>
      </w:pPr>
      <w:r>
        <w:rPr>
          <w:rFonts w:eastAsia="微软雅黑"/>
          <w:color w:val="000000"/>
        </w:rPr>
        <w:t xml:space="preserve">In the following, we discuss in detail the knobs for FR2 gNB transceiver that enable the mitigation of both component of self-interference, namely direct leakage and clutter reflections. </w:t>
      </w:r>
    </w:p>
    <w:p>
      <w:pPr>
        <w:rPr>
          <w:rFonts w:eastAsiaTheme="minorEastAsia"/>
          <w:b/>
          <w:bCs/>
          <w:sz w:val="24"/>
          <w:szCs w:val="28"/>
          <w:u w:val="single"/>
        </w:rPr>
      </w:pPr>
      <w:r>
        <w:rPr>
          <w:b/>
          <w:bCs/>
          <w:sz w:val="24"/>
          <w:szCs w:val="28"/>
          <w:u w:val="single"/>
        </w:rPr>
        <w:t>Antenna techniques and spatial isolation</w:t>
      </w:r>
    </w:p>
    <w:p>
      <w:pPr>
        <w:rPr>
          <w:sz w:val="21"/>
          <w:szCs w:val="22"/>
        </w:rPr>
      </w:pPr>
      <w:r>
        <w:t>Similar to FR1, FR2 gNB Radio unit architecture with two physically separated panels for simultaneous transmission and reception enable large spatial isolation. To highlight this more</w:t>
      </w:r>
      <w:r>
        <w:rPr>
          <w:color w:val="000000" w:themeColor="text1"/>
          <w14:textFill>
            <w14:solidFill>
              <w14:schemeClr w14:val="tx1"/>
            </w14:solidFill>
          </w14:textFill>
        </w:rPr>
        <w:t xml:space="preserve">, RF measurements for the Tx-Rx spatial has been conducted at 28 GHz frequency with two separate panels. The Tx and Rx measurement </w:t>
      </w:r>
      <w:r>
        <w:t xml:space="preserve">setup of the full duplex antenna array is shown in Figure 10.5.1.2.3-1. </w:t>
      </w:r>
      <w:r>
        <w:rPr>
          <w:color w:val="000000" w:themeColor="text1"/>
          <w14:textFill>
            <w14:solidFill>
              <w14:schemeClr w14:val="tx1"/>
            </w14:solidFill>
          </w14:textFill>
        </w:rPr>
        <w:t>This measurement setup is on top of the building roof with antenna pointing to the sky, in which case could be without clutter impact or with negligible clutter impact. In this setup, the Tx and Rx beam sweeping is synchronized which is the worst-case scenario - without including clutter. The measurement results, presented in Figure 10.5.1.2.3-2, show at least 80-90 dB spatial isolation can be achieved between the two Tx and Rx panels. If the antenna array center-to-center distance is 65 cm, the spatial isolation could be achieved at -86.9 dB or better.</w:t>
      </w:r>
      <w:r>
        <w:t xml:space="preserve"> </w:t>
      </w:r>
    </w:p>
    <w:p>
      <w:pPr>
        <w:keepNext/>
        <w:jc w:val="center"/>
        <w:rPr>
          <w:lang w:val="en-US"/>
        </w:rPr>
      </w:pPr>
      <w:r>
        <w:rPr>
          <w:color w:val="000000" w:themeColor="text1"/>
          <w:lang w:val="en-US" w:eastAsia="zh-CN"/>
          <w14:textFill>
            <w14:solidFill>
              <w14:schemeClr w14:val="tx1"/>
            </w14:solidFill>
          </w14:textFill>
        </w:rPr>
        <w:drawing>
          <wp:inline distT="0" distB="0" distL="0" distR="0">
            <wp:extent cx="3642360" cy="2165350"/>
            <wp:effectExtent l="0" t="0" r="2540" b="6350"/>
            <wp:docPr id="67" name="图片 67"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A picture containing tree, outdoor, cemen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3642360" cy="2165350"/>
                    </a:xfrm>
                    <a:prstGeom prst="rect">
                      <a:avLst/>
                    </a:prstGeom>
                    <a:noFill/>
                    <a:ln>
                      <a:noFill/>
                    </a:ln>
                  </pic:spPr>
                </pic:pic>
              </a:graphicData>
            </a:graphic>
          </wp:inline>
        </w:drawing>
      </w:r>
    </w:p>
    <w:p>
      <w:pPr>
        <w:overflowPunct/>
        <w:autoSpaceDE/>
        <w:autoSpaceDN/>
        <w:adjustRightInd/>
        <w:jc w:val="center"/>
        <w:textAlignment w:val="auto"/>
        <w:rPr>
          <w:color w:val="000000" w:themeColor="text1"/>
          <w14:textFill>
            <w14:solidFill>
              <w14:schemeClr w14:val="tx1"/>
            </w14:solidFill>
          </w14:textFill>
        </w:rPr>
      </w:pPr>
      <w:r>
        <w:rPr>
          <w:rFonts w:eastAsiaTheme="minorEastAsia"/>
          <w:b/>
          <w:lang w:val="en-US" w:eastAsia="zh-CN"/>
        </w:rPr>
        <mc:AlternateContent>
          <mc:Choice Requires="wpg">
            <w:drawing>
              <wp:anchor distT="0" distB="0" distL="114300" distR="114300" simplePos="0" relativeHeight="251669504" behindDoc="0" locked="0" layoutInCell="1" allowOverlap="1">
                <wp:simplePos x="0" y="0"/>
                <wp:positionH relativeFrom="margin">
                  <wp:posOffset>1401445</wp:posOffset>
                </wp:positionH>
                <wp:positionV relativeFrom="paragraph">
                  <wp:posOffset>278765</wp:posOffset>
                </wp:positionV>
                <wp:extent cx="3629025" cy="3000375"/>
                <wp:effectExtent l="0" t="0" r="3175" b="0"/>
                <wp:wrapTopAndBottom/>
                <wp:docPr id="68" name="组合 68"/>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69" name="Picture 48"/>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70" name="Content Placeholder 4"/>
                        <wps:cNvSpPr txBox="1"/>
                        <wps:spPr>
                          <a:xfrm>
                            <a:off x="581067" y="3650361"/>
                            <a:ext cx="4005341" cy="356402"/>
                          </a:xfrm>
                          <a:prstGeom prst="rect">
                            <a:avLst/>
                          </a:prstGeom>
                        </wps:spPr>
                        <wps:txbx>
                          <w:txbxContent>
                            <w:p>
                              <w:pPr>
                                <w:rPr>
                                  <w:rFonts w:hAnsi="Calibri"/>
                                  <w:color w:val="002060"/>
                                  <w:kern w:val="24"/>
                                  <w:sz w:val="32"/>
                                  <w:szCs w:val="32"/>
                                </w:rPr>
                              </w:pPr>
                              <w:r>
                                <w:rPr>
                                  <w:rFonts w:hAnsi="Calibri"/>
                                  <w:color w:val="002060"/>
                                  <w:kern w:val="24"/>
                                  <w:sz w:val="32"/>
                                  <w:szCs w:val="32"/>
                                </w:rPr>
                                <w:t xml:space="preserve">Worse case isolation -86.9dB. </w:t>
                              </w:r>
                            </w:p>
                          </w:txbxContent>
                        </wps:txbx>
                        <wps:bodyPr vert="horz" lIns="0" tIns="0" rIns="0" bIns="0" rtlCol="0">
                          <a:noAutofit/>
                        </wps:bodyPr>
                      </wps:wsp>
                      <wps:wsp>
                        <wps:cNvPr id="71"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id="_x0000_s1026" o:spid="_x0000_s1026" o:spt="203" style="position:absolute;left:0pt;margin-left:110.35pt;margin-top:21.95pt;height:236.25pt;width:285.75pt;mso-position-horizontal-relative:margin;mso-wrap-distance-bottom:0pt;mso-wrap-distance-top:0pt;z-index:251669504;mso-width-relative:page;mso-height-relative:page;" coordsize="4782767,4006763" o:gfxdata="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">
                <o:lock v:ext="edit" aspectratio="f"/>
                <v:shape id="Picture 48" o:spid="_x0000_s1026" o:spt="75" type="#_x0000_t75" style="position:absolute;left:0;top:0;height:3587075;width:4782767;" filled="f" o:preferrelative="t" stroked="f" coordsize="21600,21600" o:gfxdata="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isXna8AAAA&#10;2wAAAA8AAAAAAAAAAQAgAAAAIgAAAGRycy9kb3ducmV2LnhtbFBLAQIUABQAAAAIAIdO4kAzLwWe&#10;OwAAADkAAAAQAAAAAAAAAAEAIAAAAAsBAABkcnMvc2hhcGV4bWwueG1sUEsFBgAAAAAGAAYAWwEA&#10;ALUDAAAAAA==&#10;">
                  <v:fill on="f" focussize="0,0"/>
                  <v:stroke on="f"/>
                  <v:imagedata r:id="rId71" o:title=""/>
                  <o:lock v:ext="edit" aspectratio="t"/>
                </v:shape>
                <v:shape id="Content Placeholder 4" o:spid="_x0000_s1026" o:spt="202" type="#_x0000_t202" style="position:absolute;left:581067;top:3650361;height:356402;width:4005341;" filled="f" stroked="f" coordsize="21600,21600" o:gfxdata="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9UUGLsAAADb&#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rPr>
                            <w:rFonts w:hAnsi="Calibri"/>
                            <w:color w:val="002060"/>
                            <w:kern w:val="24"/>
                            <w:sz w:val="32"/>
                            <w:szCs w:val="32"/>
                          </w:rPr>
                        </w:pPr>
                        <w:r>
                          <w:rPr>
                            <w:rFonts w:hAnsi="Calibri"/>
                            <w:color w:val="002060"/>
                            <w:kern w:val="24"/>
                            <w:sz w:val="32"/>
                            <w:szCs w:val="32"/>
                          </w:rPr>
                          <w:t xml:space="preserve">Worse case isolation -86.9dB. </w:t>
                        </w:r>
                      </w:p>
                    </w:txbxContent>
                  </v:textbox>
                </v:shape>
                <v:rect id="Rectangle 50" o:spid="_x0000_s1026" o:spt="1" style="position:absolute;left:1213238;top:257990;height:137347;width:2553077;v-text-anchor:middle;" filled="f" stroked="t" coordsize="21600,21600" o:gfxdata="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u8DzvQAA&#10;ANsAAAAPAAAAAAAAAAEAIAAAACIAAABkcnMvZG93bnJldi54bWxQSwECFAAUAAAACACHTuJAMy8F&#10;njsAAAA5AAAAEAAAAAAAAAABACAAAAAMAQAAZHJzL3NoYXBleG1sLnhtbFBLBQYAAAAABgAGAFsB&#10;AAC2AwAAAAA=&#10;">
                  <v:fill on="f" focussize="0,0"/>
                  <v:stroke weight="2.25pt" color="#C00000 [3204]" miterlimit="8" joinstyle="miter"/>
                  <v:imagedata o:title=""/>
                  <o:lock v:ext="edit" aspectratio="f"/>
                </v:rect>
                <w10:wrap type="topAndBottom"/>
              </v:group>
            </w:pict>
          </mc:Fallback>
        </mc:AlternateContent>
      </w:r>
      <w:bookmarkStart w:id="33" w:name="_Ref118383268"/>
      <w:r>
        <w:rPr>
          <w:rFonts w:eastAsiaTheme="minorEastAsia"/>
          <w:b/>
          <w:lang w:eastAsia="zh-CN"/>
        </w:rPr>
        <w:t xml:space="preserve">Figure </w:t>
      </w:r>
      <w:bookmarkEnd w:id="33"/>
      <w:r>
        <w:rPr>
          <w:rFonts w:eastAsiaTheme="minorEastAsia"/>
          <w:b/>
          <w:lang w:eastAsia="zh-CN"/>
        </w:rPr>
        <w:t>10.5.1.2.3-1 Measurement setup for Tx-Rx spatial isolation of the full duplex antenna array at 28 GHz</w:t>
      </w:r>
    </w:p>
    <w:p>
      <w:pPr>
        <w:overflowPunct/>
        <w:autoSpaceDE/>
        <w:autoSpaceDN/>
        <w:adjustRightInd/>
        <w:jc w:val="center"/>
        <w:textAlignment w:val="auto"/>
        <w:rPr>
          <w:rFonts w:eastAsiaTheme="minorEastAsia"/>
          <w:b/>
          <w:lang w:eastAsia="zh-CN"/>
        </w:rPr>
      </w:pPr>
      <w:bookmarkStart w:id="34" w:name="_Ref135054158"/>
      <w:r>
        <w:rPr>
          <w:rFonts w:eastAsiaTheme="minorEastAsia"/>
          <w:b/>
          <w:lang w:eastAsia="zh-CN"/>
        </w:rPr>
        <w:t xml:space="preserve">Figure </w:t>
      </w:r>
      <w:bookmarkEnd w:id="34"/>
      <w:r>
        <w:rPr>
          <w:rFonts w:eastAsiaTheme="minorEastAsia"/>
          <w:b/>
          <w:lang w:eastAsia="zh-CN"/>
        </w:rPr>
        <w:t>10.5.1.2.3-2 RF measurements of Tx-Rx spatial isolation between two subarrays for FR2</w:t>
      </w:r>
    </w:p>
    <w:p>
      <w:pPr>
        <w:pStyle w:val="29"/>
        <w:rPr>
          <w:sz w:val="24"/>
          <w:szCs w:val="28"/>
          <w:u w:val="single"/>
        </w:rPr>
      </w:pPr>
      <w:r>
        <w:rPr>
          <w:sz w:val="24"/>
          <w:szCs w:val="28"/>
          <w:u w:val="single"/>
        </w:rPr>
        <w:t xml:space="preserve">Beam isolation and beamforming/nulling </w:t>
      </w:r>
    </w:p>
    <w:p>
      <w:pPr>
        <w:rPr>
          <w:sz w:val="21"/>
          <w:szCs w:val="22"/>
        </w:rPr>
      </w:pPr>
      <w: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t xml:space="preserve">For FR2, clutter measurements have been conducted for a typical conference room.  The measurement setup and results are shown in Figure 10.5.1.2.3-3.  In the measurement setup, </w:t>
      </w:r>
      <w:r>
        <w:rPr>
          <w:color w:val="000000" w:themeColor="text1"/>
          <w14:textFill>
            <w14:solidFill>
              <w14:schemeClr w14:val="tx1"/>
            </w14:solidFill>
          </w14:textFill>
        </w:rPr>
        <w:t>the Tx and Rx beam sweeping is synchronized, which is the worst-case scenario.</w:t>
      </w:r>
    </w:p>
    <w:p>
      <w:pPr>
        <w:keepNext/>
        <w:rPr>
          <w:lang w:val="en-US"/>
        </w:rPr>
      </w:pPr>
      <w:r>
        <w:rPr>
          <w:lang w:val="en-US" w:eastAsia="zh-CN"/>
        </w:rPr>
        <w:drawing>
          <wp:inline distT="0" distB="0" distL="0" distR="0">
            <wp:extent cx="6330315" cy="2592705"/>
            <wp:effectExtent l="0" t="0" r="6985" b="10795"/>
            <wp:docPr id="72" name="图片 7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Graphical user interface&#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6330315" cy="2592705"/>
                    </a:xfrm>
                    <a:prstGeom prst="rect">
                      <a:avLst/>
                    </a:prstGeom>
                    <a:noFill/>
                    <a:ln>
                      <a:noFill/>
                    </a:ln>
                  </pic:spPr>
                </pic:pic>
              </a:graphicData>
            </a:graphic>
          </wp:inline>
        </w:drawing>
      </w:r>
    </w:p>
    <w:p>
      <w:pPr>
        <w:overflowPunct/>
        <w:autoSpaceDE/>
        <w:autoSpaceDN/>
        <w:adjustRightInd/>
        <w:jc w:val="center"/>
        <w:textAlignment w:val="auto"/>
      </w:pPr>
      <w:bookmarkStart w:id="35" w:name="_Ref135054495"/>
      <w:r>
        <w:rPr>
          <w:rFonts w:eastAsiaTheme="minorEastAsia"/>
          <w:b/>
          <w:lang w:eastAsia="zh-CN"/>
        </w:rPr>
        <w:t xml:space="preserve">Figure </w:t>
      </w:r>
      <w:bookmarkEnd w:id="35"/>
      <w:r>
        <w:rPr>
          <w:rFonts w:eastAsiaTheme="minorEastAsia"/>
          <w:b/>
          <w:lang w:eastAsia="zh-CN"/>
        </w:rPr>
        <w:t>10.5.1.2.3-3 Clutter measurements for FR2 indoor deployments</w:t>
      </w:r>
    </w:p>
    <w:p>
      <w:pPr>
        <w:pStyle w:val="29"/>
        <w:rPr>
          <w:sz w:val="24"/>
          <w:szCs w:val="28"/>
          <w:u w:val="single"/>
        </w:rPr>
      </w:pPr>
      <w:r>
        <w:rPr>
          <w:sz w:val="24"/>
          <w:szCs w:val="28"/>
          <w:u w:val="single"/>
        </w:rPr>
        <w:t>Digital self-interference mitigation</w:t>
      </w:r>
    </w:p>
    <w:p>
      <w:pPr>
        <w:keepNext/>
        <w:rPr>
          <w:sz w:val="21"/>
          <w:szCs w:val="22"/>
        </w:rPr>
      </w:pPr>
      <w:r>
        <w:rPr>
          <w:iCs/>
          <w:szCs w:val="16"/>
          <w:lang w:eastAsia="ko-KR"/>
        </w:rPr>
        <w:t>In FR2, non-linear interference cancellation (NLIC) measurements have been conducted at 60 GHz for a typical conference room setup. For FR2, the measurement results are shown in for both low MCS and high MCS showing that NLIC could provide ~10 dB improvement on SNR performance.</w:t>
      </w:r>
    </w:p>
    <w:p>
      <w:pPr>
        <w:pStyle w:val="7"/>
        <w:rPr>
          <w:szCs w:val="14"/>
          <w:u w:val="single"/>
        </w:rPr>
      </w:pPr>
      <w:r>
        <w:rPr>
          <w:szCs w:val="14"/>
          <w:u w:val="single"/>
          <w:lang w:eastAsia="zh-CN"/>
        </w:rPr>
        <w:t>10.5.1.2.4</w:t>
      </w:r>
      <w:r>
        <w:rPr>
          <w:szCs w:val="14"/>
          <w:u w:val="single"/>
        </w:rPr>
        <w:tab/>
      </w:r>
      <w:r>
        <w:rPr>
          <w:szCs w:val="14"/>
          <w:u w:val="single"/>
        </w:rPr>
        <w:t>Ericsson</w:t>
      </w:r>
    </w:p>
    <w:p>
      <w:pPr>
        <w:rPr>
          <w:rFonts w:ascii="Arial" w:hAnsi="Arial" w:eastAsiaTheme="minorHAnsi" w:cstheme="minorBidi"/>
          <w:szCs w:val="22"/>
          <w:lang w:eastAsia="ja-JP"/>
        </w:rPr>
      </w:pPr>
      <w:r>
        <w:rPr>
          <w:lang w:eastAsia="ja-JP"/>
        </w:rPr>
        <w:t>An overview of the self-interference mitigation potential for FR2-1 (28GHz) for three output power levels can be found in Table 10.5.1.1-1. It can be seen that mitigation of self-interference with less than 1dB receiver desensitization appears feasible for 30dBm. With 35dBm, the desensitization is around 1.5dB from self-interference. There may be some potential to further refine the performance. For 40dBm output power, mitigation of self-interference becomes significantly more challenging.</w:t>
      </w:r>
    </w:p>
    <w:p>
      <w:pPr>
        <w:rPr>
          <w:u w:val="single"/>
          <w:lang w:eastAsia="ja-JP"/>
        </w:rPr>
      </w:pPr>
      <w:r>
        <w:rPr>
          <w:u w:val="single"/>
          <w:lang w:eastAsia="ja-JP"/>
        </w:rPr>
        <w:t>TX – RX isolation</w:t>
      </w:r>
    </w:p>
    <w:p>
      <w:pPr>
        <w:rPr>
          <w:lang w:eastAsia="ja-JP"/>
        </w:rPr>
      </w:pPr>
      <w:r>
        <w:rPr>
          <w:lang w:eastAsia="ja-JP"/>
        </w:rPr>
        <w:t>A number of techniques exist to improve the TX-RX panel isolation including chokes, absorption, mushroom EBG etc. A detailed electromagnetic simulation of these techniques is presented in R4-2219633, which demonstrates that the isolation between a TX panel and RX sub-array is around 80dB. Unlike for FR1, the self-isolation does not seem to vary significantly with beam direction. Figure 10.5.1.2.4-1 shows EM simulation results and a visualization of the EM isolation.</w:t>
      </w:r>
    </w:p>
    <w:p>
      <w:pPr>
        <w:rPr>
          <w:lang w:eastAsia="ja-JP"/>
        </w:rPr>
      </w:pPr>
    </w:p>
    <w:tbl>
      <w:tblPr>
        <w:tblStyle w:val="89"/>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3210"/>
        <w:gridCol w:w="3210"/>
        <w:gridCol w:w="321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imes New Roman"/>
                <w:sz w:val="12"/>
                <w:szCs w:val="12"/>
                <w:lang w:eastAsia="en-US"/>
              </w:rPr>
            </w:pPr>
            <w:r>
              <w:rPr>
                <w:rFonts w:ascii="Segoe UI" w:hAnsi="Segoe UI" w:eastAsia="Times New Roman" w:cs="Segoe UI"/>
                <w:b/>
                <w:sz w:val="12"/>
                <w:szCs w:val="12"/>
                <w:lang w:val="en-US" w:eastAsia="zh-CN"/>
              </w:rPr>
              <w:drawing>
                <wp:inline distT="0" distB="0" distL="0" distR="0">
                  <wp:extent cx="1904365" cy="1266190"/>
                  <wp:effectExtent l="0" t="0" r="635" b="381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50"/>
              </w:numPr>
              <w:overflowPunct/>
              <w:autoSpaceDE/>
              <w:autoSpaceDN/>
              <w:adjustRightInd/>
              <w:spacing w:after="0"/>
              <w:ind w:left="1080" w:firstLine="0"/>
              <w:jc w:val="center"/>
              <w:rPr>
                <w:rFonts w:ascii="Arial" w:hAnsi="Arial" w:eastAsia="Times New Roman" w:cs="Arial"/>
                <w:sz w:val="12"/>
                <w:szCs w:val="12"/>
              </w:rPr>
            </w:pPr>
            <w:r>
              <w:rPr>
                <w:rFonts w:eastAsia="Times New Roman" w:cs="Arial"/>
                <w:sz w:val="12"/>
                <w:szCs w:val="12"/>
              </w:rPr>
              <w:t>boresight </w:t>
            </w:r>
          </w:p>
        </w:tc>
        <w:tc>
          <w:tcPr>
            <w:tcW w:w="3210" w:type="dxa"/>
            <w:tcBorders>
              <w:top w:val="nil"/>
              <w:left w:val="nil"/>
              <w:bottom w:val="nil"/>
              <w:right w:val="nil"/>
            </w:tcBorders>
          </w:tcPr>
          <w:p>
            <w:pPr>
              <w:spacing w:after="0"/>
              <w:rPr>
                <w:rFonts w:eastAsia="Times New Roman"/>
                <w:sz w:val="12"/>
                <w:szCs w:val="12"/>
              </w:rPr>
            </w:pPr>
            <w:r>
              <w:rPr>
                <w:rFonts w:ascii="Segoe UI" w:hAnsi="Segoe UI" w:eastAsia="Times New Roman" w:cs="Segoe UI"/>
                <w:b/>
                <w:sz w:val="12"/>
                <w:szCs w:val="12"/>
                <w:lang w:val="en-US" w:eastAsia="zh-CN"/>
              </w:rPr>
              <w:drawing>
                <wp:inline distT="0" distB="0" distL="0" distR="0">
                  <wp:extent cx="1904365" cy="1266190"/>
                  <wp:effectExtent l="0" t="0" r="635" b="381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51"/>
              </w:numPr>
              <w:tabs>
                <w:tab w:val="left" w:pos="720"/>
              </w:tabs>
              <w:overflowPunct/>
              <w:autoSpaceDE/>
              <w:autoSpaceDN/>
              <w:adjustRightInd/>
              <w:spacing w:after="0"/>
              <w:ind w:left="1080" w:firstLine="0"/>
              <w:jc w:val="center"/>
              <w:rPr>
                <w:rFonts w:ascii="Arial" w:hAnsi="Arial" w:eastAsia="Times New Roman" w:cs="Arial"/>
                <w:sz w:val="12"/>
                <w:szCs w:val="12"/>
              </w:rPr>
            </w:pPr>
            <w:r>
              <w:rPr>
                <w:rFonts w:eastAsia="Times New Roman" w:cs="Arial"/>
                <w:sz w:val="12"/>
                <w:szCs w:val="12"/>
              </w:rPr>
              <w:t>+15 deg. toward RX </w:t>
            </w:r>
          </w:p>
        </w:tc>
        <w:tc>
          <w:tcPr>
            <w:tcW w:w="3210" w:type="dxa"/>
            <w:tcBorders>
              <w:top w:val="nil"/>
              <w:left w:val="nil"/>
              <w:bottom w:val="nil"/>
              <w:right w:val="nil"/>
            </w:tcBorders>
          </w:tcPr>
          <w:p>
            <w:pPr>
              <w:spacing w:after="0"/>
              <w:rPr>
                <w:rFonts w:eastAsia="Times New Roman"/>
                <w:sz w:val="12"/>
                <w:szCs w:val="12"/>
              </w:rPr>
            </w:pPr>
            <w:r>
              <w:rPr>
                <w:rFonts w:ascii="Segoe UI" w:hAnsi="Segoe UI" w:eastAsia="Times New Roman" w:cs="Segoe UI"/>
                <w:b/>
                <w:sz w:val="12"/>
                <w:szCs w:val="12"/>
                <w:lang w:val="en-US" w:eastAsia="zh-CN"/>
              </w:rPr>
              <w:drawing>
                <wp:inline distT="0" distB="0" distL="0" distR="0">
                  <wp:extent cx="1904365" cy="1266190"/>
                  <wp:effectExtent l="0" t="0" r="635" b="381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52"/>
              </w:numPr>
              <w:overflowPunct/>
              <w:autoSpaceDE/>
              <w:autoSpaceDN/>
              <w:adjustRightInd/>
              <w:spacing w:after="0"/>
              <w:ind w:left="1080" w:firstLine="0"/>
              <w:rPr>
                <w:rFonts w:ascii="Arial" w:hAnsi="Arial" w:eastAsia="Times New Roman" w:cs="Arial"/>
                <w:sz w:val="12"/>
                <w:szCs w:val="12"/>
              </w:rPr>
            </w:pPr>
            <w:r>
              <w:rPr>
                <w:rFonts w:eastAsia="Times New Roman" w:cs="Arial"/>
                <w:sz w:val="12"/>
                <w:szCs w:val="12"/>
              </w:rPr>
              <w:t>-15 deg. away from RX </w:t>
            </w:r>
          </w:p>
        </w:tc>
      </w:tr>
    </w:tbl>
    <w:p>
      <w:pPr>
        <w:spacing w:after="0"/>
        <w:rPr>
          <w:rFonts w:ascii="Segoe UI" w:hAnsi="Segoe UI" w:eastAsia="Times New Roman" w:cs="Segoe UI"/>
          <w:b/>
          <w:sz w:val="16"/>
          <w:szCs w:val="16"/>
          <w:lang w:eastAsia="en-US"/>
        </w:rPr>
      </w:pPr>
    </w:p>
    <w:tbl>
      <w:tblPr>
        <w:tblStyle w:val="89"/>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3210"/>
        <w:gridCol w:w="3210"/>
        <w:gridCol w:w="321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52"/>
              </w:numPr>
              <w:overflowPunct/>
              <w:autoSpaceDE/>
              <w:autoSpaceDN/>
              <w:adjustRightInd/>
              <w:spacing w:after="0"/>
              <w:ind w:firstLineChars="0"/>
              <w:jc w:val="center"/>
              <w:rPr>
                <w:rFonts w:ascii="Calibri" w:hAnsi="Calibri" w:eastAsia="Times New Roman" w:cs="Arial"/>
                <w:sz w:val="14"/>
                <w:szCs w:val="14"/>
              </w:rPr>
            </w:pPr>
            <w:r>
              <w:rPr>
                <w:rFonts w:eastAsia="Times New Roman" w:cs="Arial"/>
                <w:sz w:val="14"/>
                <w:szCs w:val="14"/>
              </w:rPr>
              <w:t>boresight</w:t>
            </w:r>
          </w:p>
        </w:tc>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52"/>
              </w:numPr>
              <w:overflowPunct/>
              <w:autoSpaceDE/>
              <w:autoSpaceDN/>
              <w:adjustRightInd/>
              <w:spacing w:after="0"/>
              <w:ind w:firstLineChars="0"/>
              <w:jc w:val="center"/>
              <w:rPr>
                <w:rFonts w:ascii="Calibri" w:hAnsi="Calibri" w:eastAsia="Times New Roman" w:cs="Arial"/>
                <w:sz w:val="14"/>
                <w:szCs w:val="14"/>
              </w:rPr>
            </w:pPr>
            <w:r>
              <w:rPr>
                <w:rFonts w:eastAsia="Times New Roman" w:cs="Arial"/>
                <w:sz w:val="14"/>
                <w:szCs w:val="14"/>
              </w:rPr>
              <w:t>+15 deg. toward RX </w:t>
            </w:r>
          </w:p>
        </w:tc>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52"/>
              </w:numPr>
              <w:overflowPunct/>
              <w:autoSpaceDE/>
              <w:autoSpaceDN/>
              <w:adjustRightInd/>
              <w:spacing w:after="0"/>
              <w:ind w:firstLineChars="0"/>
              <w:jc w:val="center"/>
              <w:rPr>
                <w:rFonts w:ascii="Calibri" w:hAnsi="Calibri" w:eastAsia="Times New Roman" w:cs="Arial"/>
                <w:sz w:val="14"/>
                <w:szCs w:val="14"/>
              </w:rPr>
            </w:pPr>
            <w:r>
              <w:rPr>
                <w:rFonts w:eastAsia="Times New Roman" w:cs="Arial"/>
                <w:sz w:val="14"/>
                <w:szCs w:val="14"/>
              </w:rPr>
              <w:t>-15 deg. away from RX</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heme="minorHAnsi" w:cstheme="minorBidi"/>
                <w:sz w:val="14"/>
                <w:szCs w:val="14"/>
                <w:lang w:eastAsia="ja-JP"/>
              </w:rPr>
            </w:pPr>
          </w:p>
        </w:tc>
        <w:tc>
          <w:tcPr>
            <w:tcW w:w="3210" w:type="dxa"/>
            <w:tcBorders>
              <w:top w:val="nil"/>
              <w:left w:val="nil"/>
              <w:bottom w:val="nil"/>
              <w:right w:val="nil"/>
            </w:tcBorders>
          </w:tcPr>
          <w:p>
            <w:pPr>
              <w:spacing w:after="0"/>
              <w:rPr>
                <w:sz w:val="14"/>
                <w:szCs w:val="14"/>
                <w:lang w:eastAsia="ja-JP"/>
              </w:rPr>
            </w:pPr>
          </w:p>
        </w:tc>
        <w:tc>
          <w:tcPr>
            <w:tcW w:w="3210" w:type="dxa"/>
            <w:tcBorders>
              <w:top w:val="nil"/>
              <w:left w:val="nil"/>
              <w:bottom w:val="nil"/>
              <w:right w:val="nil"/>
            </w:tcBorders>
          </w:tcPr>
          <w:p>
            <w:pPr>
              <w:spacing w:after="0"/>
              <w:rPr>
                <w:sz w:val="14"/>
                <w:szCs w:val="14"/>
                <w:lang w:eastAsia="ja-JP"/>
              </w:rPr>
            </w:pPr>
          </w:p>
        </w:tc>
      </w:tr>
    </w:tbl>
    <w:p>
      <w:pPr>
        <w:rPr>
          <w:rFonts w:ascii="Arial" w:hAnsi="Arial" w:eastAsiaTheme="minorHAnsi" w:cstheme="minorBidi"/>
          <w:szCs w:val="22"/>
          <w:lang w:val="en-US" w:eastAsia="ja-JP"/>
        </w:rPr>
      </w:pPr>
    </w:p>
    <w:p>
      <w:pPr>
        <w:rPr>
          <w:lang w:eastAsia="en-US"/>
        </w:rPr>
      </w:pPr>
      <w:r>
        <w:t xml:space="preserve">     </w:t>
      </w:r>
      <w:r>
        <w:rPr>
          <w:lang w:val="en-US" w:eastAsia="zh-CN"/>
        </w:rPr>
        <w:drawing>
          <wp:inline distT="0" distB="0" distL="0" distR="0">
            <wp:extent cx="1567815" cy="1120140"/>
            <wp:effectExtent l="0" t="0" r="6985" b="1016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1567815" cy="1120140"/>
                    </a:xfrm>
                    <a:prstGeom prst="rect">
                      <a:avLst/>
                    </a:prstGeom>
                    <a:noFill/>
                    <a:ln>
                      <a:noFill/>
                    </a:ln>
                  </pic:spPr>
                </pic:pic>
              </a:graphicData>
            </a:graphic>
          </wp:inline>
        </w:drawing>
      </w:r>
      <w:r>
        <w:t xml:space="preserve">            </w:t>
      </w:r>
      <w:r>
        <w:rPr>
          <w:lang w:val="en-US" w:eastAsia="zh-CN"/>
        </w:rPr>
        <w:drawing>
          <wp:inline distT="0" distB="0" distL="0" distR="0">
            <wp:extent cx="1623060" cy="1160780"/>
            <wp:effectExtent l="0" t="0" r="2540" b="762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623060" cy="1160780"/>
                    </a:xfrm>
                    <a:prstGeom prst="rect">
                      <a:avLst/>
                    </a:prstGeom>
                    <a:noFill/>
                    <a:ln>
                      <a:noFill/>
                    </a:ln>
                  </pic:spPr>
                </pic:pic>
              </a:graphicData>
            </a:graphic>
          </wp:inline>
        </w:drawing>
      </w:r>
      <w:r>
        <w:t xml:space="preserve">            </w:t>
      </w:r>
      <w:r>
        <w:rPr>
          <w:lang w:val="en-US" w:eastAsia="zh-CN"/>
        </w:rPr>
        <w:drawing>
          <wp:inline distT="0" distB="0" distL="0" distR="0">
            <wp:extent cx="1562735" cy="1175385"/>
            <wp:effectExtent l="0" t="0" r="12065" b="571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562735" cy="1175385"/>
                    </a:xfrm>
                    <a:prstGeom prst="rect">
                      <a:avLst/>
                    </a:prstGeom>
                    <a:noFill/>
                    <a:ln>
                      <a:noFill/>
                    </a:ln>
                  </pic:spPr>
                </pic:pic>
              </a:graphicData>
            </a:graphic>
          </wp:inline>
        </w:drawing>
      </w:r>
    </w:p>
    <w:p>
      <w:pPr>
        <w:jc w:val="center"/>
        <w:rPr>
          <w:b/>
          <w:bCs/>
          <w:lang w:eastAsia="ja-JP"/>
        </w:rPr>
      </w:pPr>
      <w:r>
        <w:rPr>
          <w:b/>
          <w:bCs/>
        </w:rPr>
        <w:t>Figure 10.5.1.2.4-1 EM simulation results for FR2 self-isolaiton (top) co-polarized (middle) cross polarized elements (bottom) visualization of the EM propagation</w:t>
      </w:r>
    </w:p>
    <w:p>
      <w:pPr>
        <w:rPr>
          <w:lang w:eastAsia="ja-JP"/>
        </w:rPr>
      </w:pPr>
    </w:p>
    <w:p>
      <w:pPr>
        <w:rPr>
          <w:u w:val="single"/>
          <w:lang w:eastAsia="ja-JP"/>
        </w:rPr>
      </w:pPr>
      <w:r>
        <w:rPr>
          <w:u w:val="single"/>
          <w:lang w:eastAsia="ja-JP"/>
        </w:rPr>
        <w:t>TX beam nulling</w:t>
      </w:r>
    </w:p>
    <w:p>
      <w:pPr>
        <w:rPr>
          <w:lang w:eastAsia="ja-JP"/>
        </w:rPr>
      </w:pPr>
      <w:r>
        <w:rPr>
          <w:lang w:eastAsia="ja-JP"/>
        </w:rPr>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w:t>
      </w:r>
    </w:p>
    <w:p>
      <w:pPr>
        <w:rPr>
          <w:u w:val="single"/>
          <w:lang w:eastAsia="ja-JP"/>
        </w:rPr>
      </w:pPr>
      <w:r>
        <w:rPr>
          <w:u w:val="single"/>
          <w:lang w:eastAsia="ja-JP"/>
        </w:rPr>
        <w:t>Interference cancellation</w:t>
      </w:r>
    </w:p>
    <w:p>
      <w:pPr>
        <w:rPr>
          <w:lang w:eastAsia="ja-JP"/>
        </w:rPr>
      </w:pPr>
      <w:r>
        <w:rPr>
          <w:lang w:eastAsia="ja-JP"/>
        </w:rPr>
        <w:t>Analogue and digital interference cancellation have not been considered due to the complexity and losses of building interconnectors for FR2, the high bandwidth and large amount of digital processing required.</w:t>
      </w:r>
    </w:p>
    <w:p>
      <w:pPr>
        <w:rPr>
          <w:u w:val="single"/>
          <w:lang w:eastAsia="ja-JP"/>
        </w:rPr>
      </w:pPr>
      <w:r>
        <w:rPr>
          <w:u w:val="single"/>
          <w:lang w:eastAsia="ja-JP"/>
        </w:rPr>
        <w:t>Digital processing</w:t>
      </w:r>
    </w:p>
    <w:p>
      <w:pPr>
        <w:rPr>
          <w:lang w:eastAsia="ja-JP"/>
        </w:rPr>
      </w:pPr>
      <w:r>
        <w:rPr>
          <w:lang w:eastAsia="ja-JP"/>
        </w:rPr>
        <w:t xml:space="preserve">Digital RX combining taking into account interference covariance have the potential to mitigate interference in the receiver. The gains from digital combining depend on the BS environment considering other interference sources such as other sectors, gNB and UEs. </w:t>
      </w:r>
    </w:p>
    <w:p>
      <w:pPr>
        <w:rPr>
          <w:u w:val="single"/>
          <w:lang w:eastAsia="ja-JP"/>
        </w:rPr>
      </w:pPr>
      <w:r>
        <w:rPr>
          <w:u w:val="single"/>
          <w:lang w:eastAsia="ja-JP"/>
        </w:rPr>
        <w:t>Phase noise reciprocal mixing</w:t>
      </w:r>
    </w:p>
    <w:p>
      <w:pPr>
        <w:rPr>
          <w:lang w:eastAsia="ja-JP"/>
        </w:rPr>
      </w:pPr>
      <w:r>
        <w:rPr>
          <w:lang w:eastAsia="ja-JP"/>
        </w:rPr>
        <w:t>Reciprocal mixing of phase noise causes a more significant amount of noise in the receiver in FR2-1 compared to FR2-1. However, the analysis suggests that also for FR2-1, reciprocal mixing of phase noise will not cause a significant degradation.</w:t>
      </w:r>
    </w:p>
    <w:p>
      <w:pPr>
        <w:pStyle w:val="6"/>
        <w:rPr>
          <w:rFonts w:ascii="Arial" w:hAnsi="Arial"/>
          <w:sz w:val="24"/>
          <w:szCs w:val="18"/>
        </w:rPr>
      </w:pPr>
      <w:r>
        <w:rPr>
          <w:rFonts w:ascii="Arial" w:hAnsi="Arial"/>
          <w:sz w:val="24"/>
          <w:szCs w:val="18"/>
          <w:lang w:eastAsia="zh-CN"/>
        </w:rPr>
        <w:t>10.5.1.3</w:t>
      </w:r>
      <w:r>
        <w:rPr>
          <w:rFonts w:ascii="Arial" w:hAnsi="Arial"/>
          <w:sz w:val="24"/>
          <w:szCs w:val="18"/>
        </w:rPr>
        <w:tab/>
      </w:r>
      <w:r>
        <w:rPr>
          <w:rFonts w:ascii="Arial" w:hAnsi="Arial"/>
          <w:sz w:val="24"/>
          <w:szCs w:val="18"/>
        </w:rPr>
        <w:t>Conclusion</w:t>
      </w:r>
    </w:p>
    <w:p>
      <w:pPr>
        <w:rPr>
          <w:i/>
          <w:color w:val="FF0000"/>
          <w:u w:val="single"/>
        </w:rPr>
      </w:pPr>
      <w:r>
        <w:rPr>
          <w:i/>
        </w:rPr>
        <w:t>Editor's note: This section captures the conclusion for feasibility study on self-interference based on RAN4 agreement.</w:t>
      </w:r>
      <w:r>
        <w:rPr>
          <w:i/>
          <w:color w:val="FF0000"/>
          <w:u w:val="single"/>
        </w:rPr>
        <w:t xml:space="preserve"> </w:t>
      </w:r>
    </w:p>
    <w:p>
      <w:pPr>
        <w:spacing w:after="120" w:line="256" w:lineRule="auto"/>
        <w:jc w:val="both"/>
        <w:rPr>
          <w:rFonts w:ascii="Arial" w:hAnsi="Arial" w:cs="Arial" w:eastAsiaTheme="minorEastAsia"/>
          <w:szCs w:val="22"/>
          <w:lang w:eastAsia="zh-CN"/>
        </w:rPr>
      </w:pPr>
    </w:p>
    <w:p>
      <w:pPr>
        <w:pStyle w:val="5"/>
        <w:rPr>
          <w:rFonts w:ascii="Arial" w:hAnsi="Arial" w:eastAsia="Calibri" w:cs="Arial"/>
          <w:sz w:val="28"/>
          <w:szCs w:val="22"/>
          <w:lang w:val="en-US" w:eastAsia="zh-CN"/>
        </w:rPr>
      </w:pPr>
      <w:r>
        <w:rPr>
          <w:rFonts w:hint="eastAsia" w:eastAsia="Calibri" w:cs="Arial"/>
          <w:sz w:val="28"/>
          <w:szCs w:val="22"/>
          <w:lang w:val="en-US" w:eastAsia="zh-CN"/>
        </w:rPr>
        <w:t>9</w:t>
      </w:r>
      <w:r>
        <w:rPr>
          <w:rFonts w:ascii="Arial" w:hAnsi="Arial" w:eastAsia="Calibri" w:cs="Arial"/>
          <w:sz w:val="28"/>
          <w:szCs w:val="22"/>
          <w:lang w:val="en-US" w:eastAsia="zh-CN"/>
        </w:rPr>
        <w:t>.5.2</w:t>
      </w:r>
      <w:r>
        <w:rPr>
          <w:rFonts w:ascii="Arial" w:hAnsi="Arial" w:eastAsia="Calibri" w:cs="Arial"/>
          <w:sz w:val="28"/>
          <w:szCs w:val="22"/>
          <w:lang w:val="en-US" w:eastAsia="en-US"/>
        </w:rPr>
        <w:tab/>
      </w:r>
      <w:r>
        <w:rPr>
          <w:rFonts w:ascii="Arial" w:hAnsi="Arial" w:eastAsia="Calibri" w:cs="Arial"/>
          <w:sz w:val="28"/>
          <w:szCs w:val="22"/>
          <w:lang w:val="en-US" w:eastAsia="en-US"/>
        </w:rPr>
        <w:t>Co-channel inter-sub-band co-site inter-sector interference analysis</w:t>
      </w:r>
    </w:p>
    <w:p>
      <w:pPr>
        <w:overflowPunct/>
        <w:autoSpaceDE/>
        <w:autoSpaceDN/>
        <w:adjustRightInd/>
        <w:spacing w:after="160" w:line="256" w:lineRule="auto"/>
        <w:textAlignment w:val="auto"/>
        <w:rPr>
          <w:rFonts w:ascii="Arial" w:hAnsi="Arial" w:eastAsia="Calibri" w:cs="Arial"/>
          <w:i/>
          <w:color w:val="0000FF"/>
          <w:szCs w:val="22"/>
          <w:lang w:val="en-US" w:eastAsia="en-US"/>
        </w:rPr>
      </w:pPr>
      <w:r>
        <w:rPr>
          <w:rFonts w:ascii="Arial" w:hAnsi="Arial" w:eastAsia="Calibri" w:cs="Arial"/>
          <w:i/>
          <w:color w:val="0000FF"/>
          <w:szCs w:val="22"/>
          <w:lang w:val="en-US" w:eastAsia="en-US"/>
        </w:rPr>
        <w:t>Editor's note: This section captures the typical assumption of RF requirements and the analysis results</w:t>
      </w:r>
    </w:p>
    <w:p>
      <w:pPr>
        <w:pStyle w:val="6"/>
        <w:rPr>
          <w:rFonts w:ascii="Arial" w:hAnsi="Arial"/>
          <w:sz w:val="24"/>
          <w:szCs w:val="18"/>
          <w:lang w:eastAsia="en-US"/>
        </w:rPr>
      </w:pPr>
      <w:r>
        <w:rPr>
          <w:rFonts w:hint="eastAsia"/>
          <w:sz w:val="24"/>
          <w:szCs w:val="18"/>
          <w:lang w:val="en-US" w:eastAsia="zh-CN"/>
        </w:rPr>
        <w:t>9</w:t>
      </w:r>
      <w:r>
        <w:rPr>
          <w:rFonts w:ascii="Arial" w:hAnsi="Arial"/>
          <w:sz w:val="24"/>
          <w:szCs w:val="18"/>
          <w:lang w:eastAsia="zh-CN"/>
        </w:rPr>
        <w:t>.5.2.1</w:t>
      </w:r>
      <w:r>
        <w:rPr>
          <w:rFonts w:ascii="Arial" w:hAnsi="Arial"/>
          <w:sz w:val="24"/>
          <w:szCs w:val="18"/>
          <w:lang w:eastAsia="en-US"/>
        </w:rPr>
        <w:tab/>
      </w:r>
      <w:r>
        <w:rPr>
          <w:rFonts w:ascii="Arial" w:hAnsi="Arial"/>
          <w:sz w:val="24"/>
          <w:szCs w:val="18"/>
          <w:lang w:eastAsia="en-US"/>
        </w:rPr>
        <w:t>Summary table for co-channel inter-sub-band co-site inter-sector interference analysis</w:t>
      </w:r>
    </w:p>
    <w:p>
      <w:pPr>
        <w:overflowPunct/>
        <w:autoSpaceDE/>
        <w:autoSpaceDN/>
        <w:adjustRightInd/>
        <w:textAlignment w:val="auto"/>
        <w:rPr>
          <w:i/>
          <w:lang w:eastAsia="en-US"/>
        </w:rPr>
      </w:pPr>
      <w:r>
        <w:rPr>
          <w:i/>
          <w:lang w:eastAsia="en-US"/>
        </w:rPr>
        <w:t xml:space="preserve">Editor's note: This section captures the summary table which is based on co-channel inter-sub-band co-site inter-sector interference analysis framework. </w:t>
      </w:r>
    </w:p>
    <w:p>
      <w:pPr>
        <w:overflowPunct/>
        <w:autoSpaceDE/>
        <w:autoSpaceDN/>
        <w:adjustRightInd/>
        <w:textAlignment w:val="auto"/>
        <w:rPr>
          <w:rFonts w:eastAsiaTheme="minorEastAsia"/>
          <w:lang w:eastAsia="zh-CN"/>
        </w:rPr>
      </w:pPr>
      <w:r>
        <w:rPr>
          <w:rFonts w:eastAsiaTheme="minorEastAsia"/>
          <w:lang w:eastAsia="zh-CN"/>
        </w:rPr>
        <w:t>The Co-channel inter-sub-band co-site inter-sector interference analysis from companies’ input for FR2 SBFD-capable gNB is summarized in Table 10.5.2.1-1. Both self-interference leakage in gNB RX subband due to non-ideal TX and Self-Interference signal in gNB RX subband caused by non-ideal RX selectivity are studied in the analysis framework. The interference cancellation techniques including spatial isolation, frequency isolation, beam nulling and digital/RF cancellation are considered in the analysis framework.</w:t>
      </w:r>
    </w:p>
    <w:p>
      <w:pPr>
        <w:overflowPunct/>
        <w:autoSpaceDE/>
        <w:autoSpaceDN/>
        <w:adjustRightInd/>
        <w:jc w:val="center"/>
        <w:textAlignment w:val="auto"/>
        <w:rPr>
          <w:rFonts w:eastAsiaTheme="minorEastAsia"/>
          <w:b/>
          <w:lang w:eastAsia="zh-CN"/>
        </w:rPr>
      </w:pPr>
      <w:r>
        <w:rPr>
          <w:rFonts w:eastAsiaTheme="minorEastAsia"/>
          <w:b/>
          <w:lang w:eastAsia="zh-CN"/>
        </w:rPr>
        <w:t>Table 10.5.2.1-1: Co-channel inter-sub-band co-site inter-sector interference analysis</w:t>
      </w:r>
    </w:p>
    <w:tbl>
      <w:tblPr>
        <w:tblStyle w:val="89"/>
        <w:tblW w:w="5000" w:type="pct"/>
        <w:tblInd w:w="0" w:type="dxa"/>
        <w:tblLayout w:type="autofit"/>
        <w:tblCellMar>
          <w:top w:w="0" w:type="dxa"/>
          <w:left w:w="0" w:type="dxa"/>
          <w:bottom w:w="0" w:type="dxa"/>
          <w:right w:w="0" w:type="dxa"/>
        </w:tblCellMar>
      </w:tblPr>
      <w:tblGrid>
        <w:gridCol w:w="927"/>
        <w:gridCol w:w="962"/>
        <w:gridCol w:w="401"/>
        <w:gridCol w:w="1392"/>
        <w:gridCol w:w="1203"/>
        <w:gridCol w:w="1215"/>
        <w:gridCol w:w="1215"/>
        <w:gridCol w:w="1211"/>
        <w:gridCol w:w="1209"/>
      </w:tblGrid>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b/>
                <w:bCs/>
                <w:sz w:val="16"/>
                <w:lang w:eastAsia="en-US"/>
              </w:rPr>
            </w:pPr>
            <w:r>
              <w:rPr>
                <w:rFonts w:eastAsiaTheme="minorEastAsia"/>
                <w:b/>
                <w:bCs/>
                <w:sz w:val="16"/>
                <w:lang w:eastAsia="en-US"/>
              </w:rPr>
              <w:t>FR1 (or FR2-1)</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b/>
                <w:bCs/>
                <w:sz w:val="16"/>
                <w:lang w:eastAsia="en-US"/>
              </w:rPr>
            </w:pPr>
            <w:r>
              <w:rPr>
                <w:rFonts w:eastAsiaTheme="minorEastAsia"/>
                <w:b/>
                <w:bCs/>
                <w:sz w:val="16"/>
                <w:lang w:eastAsia="en-US"/>
              </w:rPr>
              <w:t>Samsung</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b/>
                <w:bCs/>
                <w:sz w:val="16"/>
                <w:lang w:eastAsia="en-US"/>
              </w:rPr>
            </w:pPr>
            <w:r>
              <w:rPr>
                <w:rFonts w:eastAsiaTheme="minorEastAsia"/>
                <w:b/>
                <w:bCs/>
                <w:sz w:val="16"/>
                <w:lang w:eastAsia="en-US"/>
              </w:rPr>
              <w:t>Huawei</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b/>
                <w:bCs/>
                <w:sz w:val="16"/>
                <w:lang w:eastAsia="en-US"/>
              </w:rPr>
            </w:pPr>
            <w:r>
              <w:rPr>
                <w:rFonts w:eastAsiaTheme="minorEastAsia"/>
                <w:b/>
                <w:bCs/>
                <w:sz w:val="16"/>
                <w:lang w:eastAsia="en-US"/>
              </w:rPr>
              <w:t>Ericsson</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b/>
                <w:bCs/>
                <w:sz w:val="16"/>
                <w:lang w:eastAsia="en-US"/>
              </w:rPr>
            </w:pP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b/>
                <w:bCs/>
                <w:sz w:val="16"/>
                <w:lang w:eastAsia="en-US"/>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b/>
                <w:bCs/>
                <w:sz w:val="16"/>
                <w:lang w:eastAsia="en-US"/>
              </w:rPr>
            </w:pPr>
            <w:r>
              <w:rPr>
                <w:rFonts w:eastAsiaTheme="minorEastAsia"/>
                <w:b/>
                <w:bCs/>
                <w:sz w:val="16"/>
                <w:lang w:eastAsia="en-US"/>
              </w:rPr>
              <w:t>BS class</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b/>
                <w:bCs/>
                <w:sz w:val="16"/>
                <w:lang w:val="en-AU" w:eastAsia="en-US"/>
              </w:rPr>
            </w:pPr>
            <w:r>
              <w:rPr>
                <w:rFonts w:eastAsiaTheme="minorEastAsia"/>
                <w:b/>
                <w:bCs/>
                <w:sz w:val="16"/>
                <w:lang w:val="en-AU" w:eastAsia="en-US"/>
              </w:rPr>
              <w:t>FR2-1 BS</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b/>
                <w:bCs/>
                <w:sz w:val="16"/>
                <w:lang w:eastAsia="en-US"/>
              </w:rPr>
            </w:pP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b/>
                <w:bCs/>
                <w:sz w:val="16"/>
                <w:lang w:eastAsia="en-US"/>
              </w:rPr>
            </w:pP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b/>
                <w:bCs/>
                <w:sz w:val="16"/>
                <w:lang w:eastAsia="en-US"/>
              </w:rPr>
            </w:pP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b/>
                <w:bCs/>
                <w:sz w:val="16"/>
                <w:lang w:eastAsia="en-US"/>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BS TX Power </w:t>
            </w:r>
            <m:oMath>
              <m:r>
                <m:rPr/>
                <w:rPr>
                  <w:rFonts w:ascii="Cambria Math" w:hAnsi="Cambria Math" w:eastAsiaTheme="minorEastAsia"/>
                  <w:sz w:val="16"/>
                  <w:lang w:eastAsia="en-US"/>
                </w:rPr>
                <m:t>dB</m:t>
              </m:r>
              <m:d>
                <m:dPr>
                  <m:ctrlPr>
                    <w:rPr>
                      <w:rFonts w:ascii="Cambria Math" w:hAnsi="Cambria Math" w:eastAsia="Batang"/>
                      <w:i/>
                      <w:sz w:val="16"/>
                      <w:szCs w:val="16"/>
                      <w:lang w:eastAsia="en-US"/>
                    </w:rPr>
                  </m:ctrlPr>
                </m:dPr>
                <m:e>
                  <m:sSub>
                    <m:sSubPr>
                      <m:ctrlPr>
                        <w:rPr>
                          <w:rFonts w:ascii="Cambria Math" w:hAnsi="Cambria Math" w:eastAsia="Batang"/>
                          <w:i/>
                          <w:iCs/>
                          <w:sz w:val="16"/>
                          <w:szCs w:val="16"/>
                          <w:lang w:eastAsia="en-US"/>
                        </w:rPr>
                      </m:ctrlPr>
                    </m:sSubPr>
                    <m:e>
                      <m:r>
                        <m:rPr/>
                        <w:rPr>
                          <w:rFonts w:ascii="Cambria Math" w:hAnsi="Cambria Math" w:eastAsiaTheme="minorEastAsia"/>
                          <w:sz w:val="16"/>
                          <w:lang w:eastAsia="en-US"/>
                        </w:rPr>
                        <m:t>P</m:t>
                      </m:r>
                      <m:ctrlPr>
                        <w:rPr>
                          <w:rFonts w:ascii="Cambria Math" w:hAnsi="Cambria Math" w:eastAsia="Batang"/>
                          <w:i/>
                          <w:iCs/>
                          <w:sz w:val="16"/>
                          <w:szCs w:val="16"/>
                          <w:lang w:eastAsia="en-US"/>
                        </w:rPr>
                      </m:ctrlPr>
                    </m:e>
                    <m:sub>
                      <m:r>
                        <m:rPr/>
                        <w:rPr>
                          <w:rFonts w:ascii="Cambria Math" w:hAnsi="Cambria Math" w:eastAsiaTheme="minorEastAsia"/>
                          <w:sz w:val="16"/>
                          <w:lang w:eastAsia="en-US"/>
                        </w:rPr>
                        <m:t>TX</m:t>
                      </m:r>
                      <m:ctrlPr>
                        <w:rPr>
                          <w:rFonts w:ascii="Cambria Math" w:hAnsi="Cambria Math" w:eastAsia="Batang"/>
                          <w:i/>
                          <w:iCs/>
                          <w:sz w:val="16"/>
                          <w:szCs w:val="16"/>
                          <w:lang w:eastAsia="en-US"/>
                        </w:rPr>
                      </m:ctrlPr>
                    </m:sub>
                  </m:sSub>
                  <m:ctrlPr>
                    <w:rPr>
                      <w:rFonts w:ascii="Cambria Math" w:hAnsi="Cambria Math" w:eastAsia="Batang"/>
                      <w:i/>
                      <w:sz w:val="16"/>
                      <w:szCs w:val="16"/>
                      <w:lang w:eastAsia="en-US"/>
                    </w:rPr>
                  </m:ctrlPr>
                </m:e>
              </m:d>
            </m:oMath>
            <w:r>
              <w:rPr>
                <w:rFonts w:eastAsiaTheme="minorEastAsia"/>
                <w:iCs/>
                <w:sz w:val="16"/>
                <w:lang w:eastAsia="en-US"/>
              </w:rPr>
              <w:t xml:space="preserve"> = </w:t>
            </w:r>
            <w:r>
              <w:rPr>
                <w:rFonts w:ascii="Cambria Math" w:hAnsi="Cambria Math" w:cs="Cambria Math" w:eastAsiaTheme="minorEastAsia"/>
                <w:sz w:val="16"/>
                <w:lang w:eastAsia="en-US"/>
              </w:rPr>
              <w:t>①</w:t>
            </w:r>
            <w:r>
              <w:rPr>
                <w:rFonts w:eastAsiaTheme="minorEastAsia"/>
                <w:sz w:val="16"/>
                <w:lang w:eastAsia="en-US"/>
              </w:rPr>
              <w:t xml:space="preserve"> dBm</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30 dBm</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35 dBm</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30 dBm</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35 dBm</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40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Number of co-site co-channel sectors considered</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1</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zh-CN"/>
              </w:rPr>
              <w:t>2</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2</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2</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2</w:t>
            </w:r>
          </w:p>
        </w:tc>
      </w:tr>
      <w:tr>
        <w:tblPrEx>
          <w:tblCellMar>
            <w:top w:w="0" w:type="dxa"/>
            <w:left w:w="0" w:type="dxa"/>
            <w:bottom w:w="0" w:type="dxa"/>
            <w:right w:w="0" w:type="dxa"/>
          </w:tblCellMar>
        </w:tblPrEx>
        <w:trPr>
          <w:trHeight w:val="170" w:hRule="atLeast"/>
        </w:trPr>
        <w:tc>
          <w:tcPr>
            <w:tcW w:w="476" w:type="pct"/>
            <w:vMerge w:val="restart"/>
            <w:tcBorders>
              <w:top w:val="nil"/>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Component </w:t>
            </w:r>
            <w:r>
              <w:rPr>
                <w:rFonts w:eastAsiaTheme="minorEastAsia"/>
                <w:sz w:val="16"/>
                <w:lang w:eastAsia="en-US"/>
              </w:rPr>
              <w:br w:type="textWrapping"/>
            </w:r>
            <w:r>
              <w:rPr>
                <w:rFonts w:eastAsiaTheme="minorEastAsia"/>
                <w:sz w:val="16"/>
                <w:lang w:eastAsia="en-US"/>
              </w:rPr>
              <w:t>capability and parameters</w:t>
            </w: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Frequency isolation at TX</w:t>
            </w: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Frequency isolation capability </w:t>
            </w:r>
            <m:oMath>
              <m:r>
                <m:rPr/>
                <w:rPr>
                  <w:rFonts w:ascii="Cambria Math" w:hAnsi="Cambria Math" w:eastAsiaTheme="minorEastAsia"/>
                  <w:sz w:val="16"/>
                  <w:lang w:eastAsia="en-US"/>
                </w:rPr>
                <m:t>dB</m:t>
              </m:r>
              <m:d>
                <m:dPr>
                  <m:ctrlPr>
                    <w:rPr>
                      <w:rFonts w:ascii="Cambria Math" w:hAnsi="Cambria Math" w:eastAsia="Batang"/>
                      <w:i/>
                      <w:sz w:val="16"/>
                      <w:szCs w:val="16"/>
                      <w:lang w:eastAsia="en-US"/>
                    </w:rPr>
                  </m:ctrlPr>
                </m:dPr>
                <m:e>
                  <m:sSub>
                    <m:sSubPr>
                      <m:ctrlPr>
                        <w:rPr>
                          <w:rFonts w:ascii="Cambria Math" w:hAnsi="Cambria Math" w:eastAsia="Batang"/>
                          <w:i/>
                          <w:iCs/>
                          <w:sz w:val="16"/>
                          <w:szCs w:val="16"/>
                          <w:lang w:eastAsia="en-US"/>
                        </w:rPr>
                      </m:ctrlPr>
                    </m:sSubPr>
                    <m:e>
                      <m:r>
                        <m:rPr/>
                        <w:rPr>
                          <w:rFonts w:ascii="Cambria Math" w:hAnsi="Cambria Math" w:eastAsiaTheme="minorEastAsia"/>
                          <w:sz w:val="16"/>
                          <w:lang w:eastAsia="en-US"/>
                        </w:rPr>
                        <m:t>α</m:t>
                      </m:r>
                      <m:ctrlPr>
                        <w:rPr>
                          <w:rFonts w:ascii="Cambria Math" w:hAnsi="Cambria Math" w:eastAsia="Batang"/>
                          <w:i/>
                          <w:iCs/>
                          <w:sz w:val="16"/>
                          <w:szCs w:val="16"/>
                          <w:lang w:eastAsia="en-US"/>
                        </w:rPr>
                      </m:ctrlPr>
                    </m:e>
                    <m:sub>
                      <m:r>
                        <m:rPr/>
                        <w:rPr>
                          <w:rFonts w:ascii="Cambria Math" w:hAnsi="Cambria Math" w:eastAsiaTheme="minorEastAsia"/>
                          <w:sz w:val="16"/>
                          <w:lang w:eastAsia="en-US"/>
                        </w:rPr>
                        <m:t>CSSI−frequency, TX</m:t>
                      </m:r>
                      <m:ctrlPr>
                        <w:rPr>
                          <w:rFonts w:ascii="Cambria Math" w:hAnsi="Cambria Math" w:eastAsia="Batang"/>
                          <w:i/>
                          <w:iCs/>
                          <w:sz w:val="16"/>
                          <w:szCs w:val="16"/>
                          <w:lang w:eastAsia="en-US"/>
                        </w:rPr>
                      </m:ctrlPr>
                    </m:sub>
                  </m:sSub>
                  <m:ctrlPr>
                    <w:rPr>
                      <w:rFonts w:ascii="Cambria Math" w:hAnsi="Cambria Math" w:eastAsia="Batang"/>
                      <w:i/>
                      <w:sz w:val="16"/>
                      <w:szCs w:val="16"/>
                      <w:lang w:eastAsia="en-US"/>
                    </w:rPr>
                  </m:ctrlPr>
                </m:e>
              </m:d>
            </m:oMath>
            <w:r>
              <w:rPr>
                <w:rFonts w:eastAsiaTheme="minorEastAsia"/>
                <w:sz w:val="16"/>
                <w:lang w:eastAsia="en-US"/>
              </w:rPr>
              <w:t xml:space="preserve"> = </w:t>
            </w:r>
            <w:r>
              <w:rPr>
                <w:rFonts w:ascii="Cambria Math" w:hAnsi="Cambria Math" w:cs="Cambria Math" w:eastAsiaTheme="minorEastAsia"/>
                <w:sz w:val="16"/>
                <w:lang w:eastAsia="en-US"/>
              </w:rPr>
              <w:t>②</w:t>
            </w:r>
            <w:r>
              <w:rPr>
                <w:rFonts w:eastAsiaTheme="minorEastAsia"/>
                <w:sz w:val="16"/>
                <w:lang w:eastAsia="en-US"/>
              </w:rPr>
              <w:t xml:space="preserve"> dBc</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28 dBc</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28 dB</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28 dBc</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28 dBc</w:t>
            </w:r>
          </w:p>
        </w:tc>
        <w:tc>
          <w:tcPr>
            <w:tcW w:w="621"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28 dBc</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Frequency isolation </w:t>
            </w:r>
            <w:r>
              <w:rPr>
                <w:rFonts w:eastAsiaTheme="minorEastAsia"/>
                <w:sz w:val="16"/>
                <w:lang w:eastAsia="en-US"/>
              </w:rPr>
              <w:br w:type="textWrapping"/>
            </w:r>
            <w:r>
              <w:rPr>
                <w:rFonts w:eastAsiaTheme="minorEastAsia"/>
                <w:sz w:val="16"/>
                <w:lang w:eastAsia="en-US"/>
              </w:rPr>
              <w:t>techniques used</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val="sv-SE" w:eastAsia="en-US"/>
              </w:rPr>
              <w:t>Without DPD</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val="sv-SE" w:eastAsia="en-US"/>
              </w:rPr>
            </w:pPr>
            <w:r>
              <w:rPr>
                <w:rFonts w:eastAsiaTheme="minorEastAsia"/>
                <w:sz w:val="16"/>
                <w:lang w:val="sv-SE" w:eastAsia="en-US"/>
              </w:rPr>
              <w:t>DPD</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val="sv-SE" w:eastAsia="en-US"/>
              </w:rPr>
            </w:pPr>
            <w:r>
              <w:rPr>
                <w:rFonts w:eastAsiaTheme="minorEastAsia"/>
                <w:sz w:val="16"/>
                <w:lang w:eastAsia="en-US"/>
              </w:rPr>
              <w:t>Digital Filtering, CFR</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val="sv-SE" w:eastAsia="en-US"/>
              </w:rPr>
            </w:pPr>
            <w:r>
              <w:rPr>
                <w:rFonts w:eastAsiaTheme="minorEastAsia"/>
                <w:sz w:val="16"/>
                <w:lang w:eastAsia="en-US"/>
              </w:rPr>
              <w:t>Digital Filtering, CFR</w:t>
            </w:r>
          </w:p>
        </w:tc>
        <w:tc>
          <w:tcPr>
            <w:tcW w:w="621"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val="sv-SE" w:eastAsia="en-US"/>
              </w:rPr>
            </w:pPr>
            <w:r>
              <w:rPr>
                <w:rFonts w:eastAsiaTheme="minorEastAsia"/>
                <w:sz w:val="16"/>
                <w:lang w:eastAsia="en-US"/>
              </w:rPr>
              <w:t>Digital Filtering, CFR</w:t>
            </w:r>
          </w:p>
        </w:tc>
      </w:tr>
      <w:tr>
        <w:tblPrEx>
          <w:tblCellMar>
            <w:top w:w="0" w:type="dxa"/>
            <w:left w:w="0" w:type="dxa"/>
            <w:bottom w:w="0" w:type="dxa"/>
            <w:right w:w="0" w:type="dxa"/>
          </w:tblCellMar>
        </w:tblPrEx>
        <w:trPr>
          <w:trHeight w:val="693"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Spatial isolation</w:t>
            </w: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Co-channel Co-site Inter-sector </w:t>
            </w:r>
            <w:r>
              <w:rPr>
                <w:rFonts w:eastAsiaTheme="minorEastAsia"/>
                <w:sz w:val="16"/>
                <w:lang w:eastAsia="en-US"/>
              </w:rPr>
              <w:br w:type="textWrapping"/>
            </w:r>
            <w:r>
              <w:rPr>
                <w:rFonts w:eastAsiaTheme="minorEastAsia"/>
                <w:sz w:val="16"/>
                <w:lang w:eastAsia="en-US"/>
              </w:rPr>
              <w:t xml:space="preserve">Spatial isolation capability </w:t>
            </w:r>
            <w:r>
              <w:rPr>
                <w:rFonts w:eastAsiaTheme="minorEastAsia"/>
                <w:sz w:val="16"/>
                <w:lang w:eastAsia="en-US"/>
              </w:rPr>
              <w:br w:type="textWrapping"/>
            </w:r>
            <m:oMath>
              <m:r>
                <m:rPr/>
                <w:rPr>
                  <w:rFonts w:ascii="Cambria Math" w:hAnsi="Cambria Math" w:eastAsiaTheme="minorEastAsia"/>
                  <w:sz w:val="16"/>
                  <w:lang w:eastAsia="en-US"/>
                </w:rPr>
                <m:t>dB</m:t>
              </m:r>
              <m:d>
                <m:dPr>
                  <m:ctrlPr>
                    <w:rPr>
                      <w:rFonts w:ascii="Cambria Math" w:hAnsi="Cambria Math" w:eastAsia="Batang"/>
                      <w:i/>
                      <w:sz w:val="16"/>
                      <w:szCs w:val="16"/>
                      <w:lang w:eastAsia="en-US"/>
                    </w:rPr>
                  </m:ctrlPr>
                </m:dPr>
                <m:e>
                  <m:sSub>
                    <m:sSubPr>
                      <m:ctrlPr>
                        <w:rPr>
                          <w:rFonts w:ascii="Cambria Math" w:hAnsi="Cambria Math" w:eastAsia="Batang"/>
                          <w:i/>
                          <w:iCs/>
                          <w:sz w:val="16"/>
                          <w:szCs w:val="16"/>
                          <w:lang w:eastAsia="en-US"/>
                        </w:rPr>
                      </m:ctrlPr>
                    </m:sSubPr>
                    <m:e>
                      <m:r>
                        <m:rPr/>
                        <w:rPr>
                          <w:rFonts w:ascii="Cambria Math" w:hAnsi="Cambria Math" w:eastAsiaTheme="minorEastAsia"/>
                          <w:sz w:val="16"/>
                          <w:lang w:eastAsia="en-US"/>
                        </w:rPr>
                        <m:t>α</m:t>
                      </m:r>
                      <m:ctrlPr>
                        <w:rPr>
                          <w:rFonts w:ascii="Cambria Math" w:hAnsi="Cambria Math" w:eastAsia="Batang"/>
                          <w:i/>
                          <w:iCs/>
                          <w:sz w:val="16"/>
                          <w:szCs w:val="16"/>
                          <w:lang w:eastAsia="en-US"/>
                        </w:rPr>
                      </m:ctrlPr>
                    </m:e>
                    <m:sub>
                      <m:r>
                        <m:rPr/>
                        <w:rPr>
                          <w:rFonts w:ascii="Cambria Math" w:hAnsi="Cambria Math" w:eastAsiaTheme="minorEastAsia"/>
                          <w:sz w:val="16"/>
                          <w:lang w:eastAsia="en-US"/>
                        </w:rPr>
                        <m:t>CSSI−spatial</m:t>
                      </m:r>
                      <m:ctrlPr>
                        <w:rPr>
                          <w:rFonts w:ascii="Cambria Math" w:hAnsi="Cambria Math" w:eastAsia="Batang"/>
                          <w:i/>
                          <w:iCs/>
                          <w:sz w:val="16"/>
                          <w:szCs w:val="16"/>
                          <w:lang w:eastAsia="en-US"/>
                        </w:rPr>
                      </m:ctrlPr>
                    </m:sub>
                  </m:sSub>
                  <m:ctrlPr>
                    <w:rPr>
                      <w:rFonts w:ascii="Cambria Math" w:hAnsi="Cambria Math" w:eastAsia="Batang"/>
                      <w:i/>
                      <w:sz w:val="16"/>
                      <w:szCs w:val="16"/>
                      <w:lang w:eastAsia="en-US"/>
                    </w:rPr>
                  </m:ctrlPr>
                </m:e>
              </m:d>
            </m:oMath>
            <w:r>
              <w:rPr>
                <w:rFonts w:eastAsiaTheme="minorEastAsia"/>
                <w:iCs/>
                <w:sz w:val="16"/>
                <w:lang w:eastAsia="en-US"/>
              </w:rPr>
              <w:t xml:space="preserve"> = </w:t>
            </w:r>
            <w:r>
              <w:rPr>
                <w:rFonts w:ascii="Cambria Math" w:hAnsi="Cambria Math" w:cs="Cambria Math" w:eastAsiaTheme="minorEastAsia"/>
                <w:sz w:val="16"/>
                <w:lang w:eastAsia="en-US"/>
              </w:rPr>
              <w:t>③</w:t>
            </w:r>
            <w:r>
              <w:rPr>
                <w:rFonts w:eastAsiaTheme="minorEastAsia"/>
                <w:sz w:val="16"/>
                <w:lang w:eastAsia="en-US"/>
              </w:rPr>
              <w:t xml:space="preserve">  dBc</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87 dBc</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100 dB</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75-98 dBc (depending on beam steering directions)</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r>
      <w:tr>
        <w:tblPrEx>
          <w:tblCellMar>
            <w:top w:w="0" w:type="dxa"/>
            <w:left w:w="0" w:type="dxa"/>
            <w:bottom w:w="0" w:type="dxa"/>
            <w:right w:w="0" w:type="dxa"/>
          </w:tblCellMar>
        </w:tblPrEx>
        <w:trPr>
          <w:trHeight w:val="805"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Co-channel Co-site Inter-sector </w:t>
            </w:r>
            <w:r>
              <w:rPr>
                <w:rFonts w:eastAsiaTheme="minorEastAsia"/>
                <w:sz w:val="16"/>
                <w:lang w:eastAsia="en-US"/>
              </w:rPr>
              <w:br w:type="textWrapping"/>
            </w:r>
            <w:r>
              <w:rPr>
                <w:rFonts w:eastAsiaTheme="minorEastAsia"/>
                <w:sz w:val="16"/>
                <w:lang w:eastAsia="en-US"/>
              </w:rPr>
              <w:t xml:space="preserve">Spatial isolation </w:t>
            </w:r>
          </w:p>
          <w:p>
            <w:pPr>
              <w:overflowPunct/>
              <w:autoSpaceDE/>
              <w:autoSpaceDN/>
              <w:adjustRightInd/>
              <w:textAlignment w:val="auto"/>
              <w:rPr>
                <w:rFonts w:eastAsiaTheme="minorEastAsia"/>
                <w:sz w:val="16"/>
                <w:lang w:eastAsia="en-US"/>
              </w:rPr>
            </w:pPr>
            <w:r>
              <w:rPr>
                <w:rFonts w:eastAsiaTheme="minorEastAsia"/>
                <w:sz w:val="16"/>
                <w:lang w:eastAsia="en-US"/>
              </w:rPr>
              <w:t>techniques used</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val="en-US" w:eastAsia="en-US"/>
              </w:rPr>
              <w:t>Based on 87dB for typical spatial isolation</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Spatial separation between TX/RX panel and surface wave suppression techniques</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Typical site deployment with 400mm between sectors</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TX Beam nulling /isolation of inter-sector interference in TX sub-band</w:t>
            </w:r>
          </w:p>
          <w:p>
            <w:pPr>
              <w:overflowPunct/>
              <w:autoSpaceDE/>
              <w:autoSpaceDN/>
              <w:adjustRightInd/>
              <w:textAlignment w:val="auto"/>
              <w:rPr>
                <w:rFonts w:eastAsiaTheme="minorEastAsia"/>
                <w:sz w:val="16"/>
                <w:lang w:val="pl-PL" w:eastAsia="en-US"/>
              </w:rPr>
            </w:pPr>
            <m:oMath>
              <m:r>
                <m:rPr/>
                <w:rPr>
                  <w:rFonts w:ascii="Cambria Math" w:hAnsi="Cambria Math" w:eastAsiaTheme="minorEastAsia"/>
                  <w:sz w:val="16"/>
                  <w:lang w:eastAsia="en-US"/>
                </w:rPr>
                <m:t>dB</m:t>
              </m:r>
              <m:d>
                <m:dPr>
                  <m:ctrlPr>
                    <w:rPr>
                      <w:rFonts w:ascii="Cambria Math" w:hAnsi="Cambria Math" w:eastAsia="Batang"/>
                      <w:i/>
                      <w:iCs/>
                      <w:sz w:val="16"/>
                      <w:szCs w:val="16"/>
                      <w:lang w:eastAsia="en-US"/>
                    </w:rPr>
                  </m:ctrlPr>
                </m:dPr>
                <m:e>
                  <m:sSub>
                    <m:sSubPr>
                      <m:ctrlPr>
                        <w:rPr>
                          <w:rFonts w:ascii="Cambria Math" w:hAnsi="Cambria Math" w:eastAsia="Batang"/>
                          <w:i/>
                          <w:iCs/>
                          <w:sz w:val="16"/>
                          <w:szCs w:val="16"/>
                          <w:lang w:eastAsia="en-US"/>
                        </w:rPr>
                      </m:ctrlPr>
                    </m:sSubPr>
                    <m:e>
                      <m:r>
                        <m:rPr/>
                        <w:rPr>
                          <w:rFonts w:ascii="Cambria Math" w:hAnsi="Cambria Math" w:eastAsiaTheme="minorEastAsia"/>
                          <w:sz w:val="16"/>
                          <w:lang w:eastAsia="en-US"/>
                        </w:rPr>
                        <m:t>α</m:t>
                      </m:r>
                      <m:ctrlPr>
                        <w:rPr>
                          <w:rFonts w:ascii="Cambria Math" w:hAnsi="Cambria Math" w:eastAsia="Batang"/>
                          <w:i/>
                          <w:iCs/>
                          <w:sz w:val="16"/>
                          <w:szCs w:val="16"/>
                          <w:lang w:eastAsia="en-US"/>
                        </w:rPr>
                      </m:ctrlPr>
                    </m:e>
                    <m:sub>
                      <m:r>
                        <m:rPr/>
                        <w:rPr>
                          <w:rFonts w:ascii="Cambria Math" w:hAnsi="Cambria Math" w:eastAsiaTheme="minorEastAsia"/>
                          <w:sz w:val="16"/>
                          <w:lang w:eastAsia="en-US"/>
                        </w:rPr>
                        <m:t>CSSI</m:t>
                      </m:r>
                      <m:r>
                        <m:rPr/>
                        <w:rPr>
                          <w:rFonts w:ascii="Cambria Math" w:hAnsi="Cambria Math" w:eastAsiaTheme="minorEastAsia"/>
                          <w:sz w:val="16"/>
                          <w:lang w:val="pl-PL" w:eastAsia="en-US"/>
                        </w:rPr>
                        <m:t>−</m:t>
                      </m:r>
                      <m:r>
                        <m:rPr/>
                        <w:rPr>
                          <w:rFonts w:ascii="Cambria Math" w:hAnsi="Cambria Math" w:eastAsiaTheme="minorEastAsia"/>
                          <w:sz w:val="16"/>
                          <w:lang w:eastAsia="en-US"/>
                        </w:rPr>
                        <m:t>beam</m:t>
                      </m:r>
                      <m:ctrlPr>
                        <w:rPr>
                          <w:rFonts w:ascii="Cambria Math" w:hAnsi="Cambria Math" w:eastAsia="Batang"/>
                          <w:i/>
                          <w:iCs/>
                          <w:sz w:val="16"/>
                          <w:szCs w:val="16"/>
                          <w:lang w:eastAsia="en-US"/>
                        </w:rPr>
                      </m:ctrlPr>
                    </m:sub>
                  </m:sSub>
                  <m:ctrlPr>
                    <w:rPr>
                      <w:rFonts w:ascii="Cambria Math" w:hAnsi="Cambria Math" w:eastAsia="Batang"/>
                      <w:i/>
                      <w:iCs/>
                      <w:sz w:val="16"/>
                      <w:szCs w:val="16"/>
                      <w:lang w:eastAsia="en-US"/>
                    </w:rPr>
                  </m:ctrlPr>
                </m:e>
              </m:d>
              <m:r>
                <m:rPr/>
                <w:rPr>
                  <w:rFonts w:ascii="Cambria Math" w:hAnsi="Cambria Math" w:eastAsiaTheme="minorEastAsia"/>
                  <w:sz w:val="16"/>
                  <w:lang w:val="pl-PL" w:eastAsia="en-US"/>
                </w:rPr>
                <m:t xml:space="preserve"> </m:t>
              </m:r>
            </m:oMath>
            <w:r>
              <w:rPr>
                <w:rFonts w:eastAsiaTheme="minorEastAsia"/>
                <w:sz w:val="16"/>
                <w:lang w:val="pl-PL" w:eastAsia="en-US"/>
              </w:rPr>
              <w:t xml:space="preserve">= </w:t>
            </w:r>
            <w:r>
              <w:rPr>
                <w:rFonts w:hint="eastAsia" w:ascii="Cambria Math" w:hAnsi="Cambria Math" w:cs="Cambria Math" w:eastAsiaTheme="minorEastAsia"/>
                <w:sz w:val="16"/>
                <w:lang w:val="pl-PL" w:eastAsia="en-US"/>
              </w:rPr>
              <w:t>④</w:t>
            </w:r>
            <w:r>
              <w:rPr>
                <w:rFonts w:eastAsiaTheme="minorEastAsia"/>
                <w:sz w:val="16"/>
                <w:lang w:val="pl-PL" w:eastAsia="en-US"/>
              </w:rPr>
              <w:t xml:space="preserve"> dBc</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20 dBc</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1"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DL EIRP impact due to beam nulling in TX sub-band (considering all nulling for self- and inter-sector interference)</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Neglectable</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1"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trike/>
                <w:sz w:val="16"/>
                <w:lang w:eastAsia="en-US"/>
              </w:rPr>
            </w:pPr>
            <w:r>
              <w:rPr>
                <w:rFonts w:eastAsiaTheme="minorEastAsia"/>
                <w:sz w:val="16"/>
                <w:lang w:eastAsia="en-US"/>
              </w:rPr>
              <w:t xml:space="preserve">Interference leakage in gNB RX subband due to non-ideal TX, measured at RX ant. </w:t>
            </w:r>
            <m:oMath>
              <m:r>
                <m:rPr/>
                <w:rPr>
                  <w:rFonts w:ascii="Cambria Math" w:hAnsi="Cambria Math" w:eastAsiaTheme="minorEastAsia"/>
                  <w:sz w:val="16"/>
                  <w:lang w:eastAsia="en-US"/>
                </w:rPr>
                <m:t>dB</m:t>
              </m:r>
              <m:d>
                <m:dPr>
                  <m:ctrlPr>
                    <w:rPr>
                      <w:rFonts w:ascii="Cambria Math" w:hAnsi="Cambria Math" w:eastAsia="Batang"/>
                      <w:i/>
                      <w:iCs/>
                      <w:sz w:val="16"/>
                      <w:szCs w:val="16"/>
                      <w:lang w:eastAsia="en-US"/>
                    </w:rPr>
                  </m:ctrlPr>
                </m:dPr>
                <m:e>
                  <m:sSub>
                    <m:sSubPr>
                      <m:ctrlPr>
                        <w:rPr>
                          <w:rFonts w:ascii="Cambria Math" w:hAnsi="Cambria Math" w:eastAsia="Batang"/>
                          <w:i/>
                          <w:iCs/>
                          <w:sz w:val="16"/>
                          <w:szCs w:val="16"/>
                          <w:lang w:eastAsia="en-US"/>
                        </w:rPr>
                      </m:ctrlPr>
                    </m:sSubPr>
                    <m:e>
                      <m:r>
                        <m:rPr/>
                        <w:rPr>
                          <w:rFonts w:ascii="Cambria Math" w:hAnsi="Cambria Math" w:eastAsiaTheme="minorEastAsia"/>
                          <w:sz w:val="16"/>
                          <w:lang w:eastAsia="en-US"/>
                        </w:rPr>
                        <m:t>P</m:t>
                      </m:r>
                      <m:ctrlPr>
                        <w:rPr>
                          <w:rFonts w:ascii="Cambria Math" w:hAnsi="Cambria Math" w:eastAsia="Batang"/>
                          <w:i/>
                          <w:iCs/>
                          <w:sz w:val="16"/>
                          <w:szCs w:val="16"/>
                          <w:lang w:eastAsia="en-US"/>
                        </w:rPr>
                      </m:ctrlPr>
                    </m:e>
                    <m:sub>
                      <m:r>
                        <m:rPr/>
                        <w:rPr>
                          <w:rFonts w:ascii="Cambria Math" w:hAnsi="Cambria Math" w:eastAsiaTheme="minorEastAsia"/>
                          <w:sz w:val="16"/>
                          <w:lang w:eastAsia="en-US"/>
                        </w:rPr>
                        <m:t>CSSI_leakage</m:t>
                      </m:r>
                      <m:ctrlPr>
                        <w:rPr>
                          <w:rFonts w:ascii="Cambria Math" w:hAnsi="Cambria Math" w:eastAsia="Batang"/>
                          <w:i/>
                          <w:iCs/>
                          <w:sz w:val="16"/>
                          <w:szCs w:val="16"/>
                          <w:lang w:eastAsia="en-US"/>
                        </w:rPr>
                      </m:ctrlPr>
                    </m:sub>
                  </m:sSub>
                  <m:ctrlPr>
                    <w:rPr>
                      <w:rFonts w:ascii="Cambria Math" w:hAnsi="Cambria Math" w:eastAsia="Batang"/>
                      <w:i/>
                      <w:iCs/>
                      <w:sz w:val="16"/>
                      <w:szCs w:val="16"/>
                      <w:lang w:eastAsia="en-US"/>
                    </w:rPr>
                  </m:ctrlPr>
                </m:e>
              </m:d>
            </m:oMath>
            <w:r>
              <w:rPr>
                <w:rFonts w:eastAsiaTheme="minorEastAsia"/>
                <w:iCs/>
                <w:sz w:val="16"/>
                <w:lang w:eastAsia="en-US"/>
              </w:rPr>
              <w:t xml:space="preserve"> due to inter-sector interference</w:t>
            </w:r>
            <w:r>
              <w:rPr>
                <w:rFonts w:eastAsiaTheme="minorEastAsia"/>
                <w:sz w:val="16"/>
                <w:lang w:eastAsia="en-US"/>
              </w:rPr>
              <w:t xml:space="preserve"> (Note 1)</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-105 dBm</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trike/>
                <w:sz w:val="16"/>
                <w:lang w:eastAsia="en-US"/>
              </w:rPr>
            </w:pPr>
            <w:r>
              <w:rPr>
                <w:rFonts w:eastAsiaTheme="minorEastAsia"/>
                <w:sz w:val="16"/>
                <w:lang w:eastAsia="en-US"/>
              </w:rPr>
              <w:t>-96</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trike/>
                <w:sz w:val="16"/>
                <w:lang w:eastAsia="en-US"/>
              </w:rPr>
            </w:pPr>
            <w:r>
              <w:rPr>
                <w:rFonts w:eastAsiaTheme="minorEastAsia"/>
                <w:sz w:val="16"/>
                <w:lang w:eastAsia="en-US"/>
              </w:rPr>
              <w:t>-93 dBm to -70 dBm (depending on beam steering directions)</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trike/>
                <w:sz w:val="16"/>
                <w:lang w:eastAsia="en-US"/>
              </w:rPr>
            </w:pPr>
            <w:r>
              <w:rPr>
                <w:rFonts w:eastAsiaTheme="minorEastAsia"/>
                <w:sz w:val="16"/>
                <w:lang w:eastAsia="en-US"/>
              </w:rPr>
              <w:t>-88 to -65 dBm (depending on beam steering directions)</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trike/>
                <w:sz w:val="16"/>
                <w:lang w:eastAsia="en-US"/>
              </w:rPr>
            </w:pPr>
            <w:r>
              <w:rPr>
                <w:rFonts w:eastAsiaTheme="minorEastAsia"/>
                <w:sz w:val="16"/>
                <w:lang w:eastAsia="en-US"/>
              </w:rPr>
              <w:t>-83 to -60dBm (depending on beam steering directions)</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Interference signal in gNB TX subband, measured at the input of LNA </w:t>
            </w:r>
            <w:r>
              <w:rPr>
                <w:rFonts w:eastAsiaTheme="minorEastAsia"/>
                <w:iCs/>
                <w:sz w:val="16"/>
                <w:lang w:eastAsia="en-US"/>
              </w:rPr>
              <w:t>(Note 1) due to inter-sector interference</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-77 dBm</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eastAsiaTheme="minorEastAsia"/>
                <w:sz w:val="16"/>
                <w:lang w:eastAsia="en-US"/>
              </w:rPr>
            </w:pPr>
            <w:r>
              <w:rPr>
                <w:rFonts w:eastAsiaTheme="minorEastAsia"/>
                <w:sz w:val="16"/>
                <w:lang w:eastAsia="zh-CN"/>
              </w:rPr>
              <w:t>-62</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eastAsiaTheme="minorEastAsia"/>
                <w:sz w:val="16"/>
                <w:lang w:eastAsia="en-US"/>
              </w:rPr>
            </w:pPr>
            <w:r>
              <w:rPr>
                <w:rFonts w:eastAsiaTheme="minorEastAsia"/>
                <w:sz w:val="16"/>
                <w:lang w:eastAsia="en-US"/>
              </w:rPr>
              <w:t>-65 dBm to -42 dBm(depending on beam steering directions)</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-60 to -37 dBm (depending on beam steering directions)</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-55 to -32dBm (depending on beam steering directions)</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Blocker Suppression at RX</w:t>
            </w:r>
          </w:p>
          <w:p>
            <w:pPr>
              <w:overflowPunct/>
              <w:autoSpaceDE/>
              <w:autoSpaceDN/>
              <w:adjustRightInd/>
              <w:textAlignment w:val="auto"/>
              <w:rPr>
                <w:rFonts w:eastAsiaTheme="minorEastAsia"/>
                <w:sz w:val="16"/>
                <w:lang w:eastAsia="en-US"/>
              </w:rPr>
            </w:pPr>
          </w:p>
          <w:p>
            <w:pPr>
              <w:overflowPunct/>
              <w:autoSpaceDE/>
              <w:autoSpaceDN/>
              <w:adjustRightInd/>
              <w:textAlignment w:val="auto"/>
              <w:rPr>
                <w:rFonts w:eastAsiaTheme="minorEastAsia"/>
                <w:sz w:val="16"/>
                <w:lang w:eastAsia="en-US"/>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Frequency isolation capability</w:t>
            </w:r>
          </w:p>
          <w:p>
            <w:pPr>
              <w:overflowPunct/>
              <w:autoSpaceDE/>
              <w:autoSpaceDN/>
              <w:adjustRightInd/>
              <w:textAlignment w:val="auto"/>
              <w:rPr>
                <w:rFonts w:eastAsiaTheme="minorEastAsia"/>
                <w:sz w:val="16"/>
                <w:lang w:eastAsia="en-US"/>
              </w:rPr>
            </w:pPr>
            <m:oMath>
              <m:r>
                <m:rPr/>
                <w:rPr>
                  <w:rFonts w:ascii="Cambria Math" w:hAnsi="Cambria Math" w:eastAsiaTheme="minorEastAsia"/>
                  <w:sz w:val="16"/>
                  <w:lang w:eastAsia="en-US"/>
                </w:rPr>
                <m:t>dB</m:t>
              </m:r>
              <m:d>
                <m:dPr>
                  <m:ctrlPr>
                    <w:rPr>
                      <w:rFonts w:ascii="Cambria Math" w:hAnsi="Cambria Math" w:eastAsia="Batang"/>
                      <w:i/>
                      <w:sz w:val="16"/>
                      <w:szCs w:val="16"/>
                      <w:lang w:eastAsia="en-US"/>
                    </w:rPr>
                  </m:ctrlPr>
                </m:dPr>
                <m:e>
                  <m:sSub>
                    <m:sSubPr>
                      <m:ctrlPr>
                        <w:rPr>
                          <w:rFonts w:ascii="Cambria Math" w:hAnsi="Cambria Math" w:eastAsia="Batang"/>
                          <w:i/>
                          <w:iCs/>
                          <w:sz w:val="16"/>
                          <w:szCs w:val="16"/>
                          <w:lang w:eastAsia="en-US"/>
                        </w:rPr>
                      </m:ctrlPr>
                    </m:sSubPr>
                    <m:e>
                      <m:r>
                        <m:rPr/>
                        <w:rPr>
                          <w:rFonts w:ascii="Cambria Math" w:hAnsi="Cambria Math" w:eastAsiaTheme="minorEastAsia"/>
                          <w:sz w:val="16"/>
                          <w:lang w:eastAsia="en-US"/>
                        </w:rPr>
                        <m:t>α</m:t>
                      </m:r>
                      <m:ctrlPr>
                        <w:rPr>
                          <w:rFonts w:ascii="Cambria Math" w:hAnsi="Cambria Math" w:eastAsia="Batang"/>
                          <w:i/>
                          <w:iCs/>
                          <w:sz w:val="16"/>
                          <w:szCs w:val="16"/>
                          <w:lang w:eastAsia="en-US"/>
                        </w:rPr>
                      </m:ctrlPr>
                    </m:e>
                    <m:sub>
                      <m:r>
                        <m:rPr/>
                        <w:rPr>
                          <w:rFonts w:ascii="Cambria Math" w:hAnsi="Cambria Math" w:eastAsiaTheme="minorEastAsia"/>
                          <w:sz w:val="16"/>
                          <w:lang w:eastAsia="en-US"/>
                        </w:rPr>
                        <m:t>CSSI−frequency, RX</m:t>
                      </m:r>
                      <m:ctrlPr>
                        <w:rPr>
                          <w:rFonts w:ascii="Cambria Math" w:hAnsi="Cambria Math" w:eastAsia="Batang"/>
                          <w:i/>
                          <w:iCs/>
                          <w:sz w:val="16"/>
                          <w:szCs w:val="16"/>
                          <w:lang w:eastAsia="en-US"/>
                        </w:rPr>
                      </m:ctrlPr>
                    </m:sub>
                  </m:sSub>
                  <m:ctrlPr>
                    <w:rPr>
                      <w:rFonts w:ascii="Cambria Math" w:hAnsi="Cambria Math" w:eastAsia="Batang"/>
                      <w:i/>
                      <w:sz w:val="16"/>
                      <w:szCs w:val="16"/>
                      <w:lang w:eastAsia="en-US"/>
                    </w:rPr>
                  </m:ctrlPr>
                </m:e>
              </m:d>
              <m:r>
                <m:rPr/>
                <w:rPr>
                  <w:rFonts w:ascii="Cambria Math" w:hAnsi="Cambria Math" w:eastAsiaTheme="minorEastAsia"/>
                  <w:sz w:val="16"/>
                  <w:lang w:eastAsia="en-US"/>
                </w:rPr>
                <m:t xml:space="preserve">= </m:t>
              </m:r>
            </m:oMath>
            <w:r>
              <w:rPr>
                <w:rFonts w:ascii="Cambria Math" w:hAnsi="Cambria Math" w:cs="Cambria Math" w:eastAsiaTheme="minorEastAsia"/>
                <w:sz w:val="16"/>
                <w:lang w:eastAsia="en-US"/>
              </w:rPr>
              <w:t>⑥</w:t>
            </w:r>
            <w:r>
              <w:rPr>
                <w:rFonts w:eastAsiaTheme="minorEastAsia"/>
                <w:sz w:val="16"/>
                <w:lang w:eastAsia="en-US"/>
              </w:rPr>
              <w:t xml:space="preserve"> dBc</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val="en-US" w:eastAsia="en-US"/>
              </w:rPr>
              <w:t>24 dBc</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1"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r>
      <w:tr>
        <w:tblPrEx>
          <w:tblCellMar>
            <w:top w:w="0" w:type="dxa"/>
            <w:left w:w="0" w:type="dxa"/>
            <w:bottom w:w="0" w:type="dxa"/>
            <w:right w:w="0" w:type="dxa"/>
          </w:tblCellMar>
        </w:tblPrEx>
        <w:trPr>
          <w:trHeight w:val="622"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921" w:type="pct"/>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Frequency isolation techniques </w:t>
            </w:r>
          </w:p>
        </w:tc>
        <w:tc>
          <w:tcPr>
            <w:tcW w:w="618" w:type="pct"/>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val="sv-SE" w:eastAsia="en-US"/>
              </w:rPr>
              <w:t>Filtering</w:t>
            </w:r>
          </w:p>
        </w:tc>
        <w:tc>
          <w:tcPr>
            <w:tcW w:w="624" w:type="pct"/>
            <w:tcBorders>
              <w:top w:val="single" w:color="000000" w:sz="8" w:space="0"/>
              <w:left w:val="single" w:color="000000" w:sz="8" w:space="0"/>
              <w:bottom w:val="nil"/>
              <w:right w:val="single" w:color="000000" w:sz="8" w:space="0"/>
            </w:tcBorders>
          </w:tcPr>
          <w:p>
            <w:pPr>
              <w:overflowPunct/>
              <w:autoSpaceDE/>
              <w:autoSpaceDN/>
              <w:adjustRightInd/>
              <w:textAlignment w:val="auto"/>
              <w:rPr>
                <w:rFonts w:eastAsiaTheme="minorEastAsia"/>
                <w:sz w:val="16"/>
                <w:lang w:val="sv-SE" w:eastAsia="en-US"/>
              </w:rPr>
            </w:pPr>
            <w:r>
              <w:rPr>
                <w:rFonts w:eastAsiaTheme="minorEastAsia"/>
                <w:sz w:val="16"/>
                <w:lang w:eastAsia="en-US"/>
              </w:rPr>
              <w:t>-</w:t>
            </w:r>
          </w:p>
        </w:tc>
        <w:tc>
          <w:tcPr>
            <w:tcW w:w="624" w:type="pct"/>
            <w:tcBorders>
              <w:top w:val="single" w:color="000000" w:sz="8" w:space="0"/>
              <w:left w:val="single" w:color="000000" w:sz="8" w:space="0"/>
              <w:bottom w:val="nil"/>
              <w:right w:val="single" w:color="000000" w:sz="8" w:space="0"/>
            </w:tcBorders>
            <w:vAlign w:val="center"/>
          </w:tcPr>
          <w:p>
            <w:pPr>
              <w:overflowPunct/>
              <w:autoSpaceDE/>
              <w:autoSpaceDN/>
              <w:adjustRightInd/>
              <w:textAlignment w:val="auto"/>
              <w:rPr>
                <w:rFonts w:eastAsiaTheme="minorEastAsia"/>
                <w:sz w:val="16"/>
                <w:lang w:val="sv-SE" w:eastAsia="en-US"/>
              </w:rPr>
            </w:pPr>
            <w:r>
              <w:rPr>
                <w:rFonts w:eastAsiaTheme="minorEastAsia"/>
                <w:sz w:val="16"/>
                <w:lang w:eastAsia="en-US"/>
              </w:rPr>
              <w:t>0 dB</w:t>
            </w:r>
          </w:p>
        </w:tc>
        <w:tc>
          <w:tcPr>
            <w:tcW w:w="622" w:type="pct"/>
            <w:tcBorders>
              <w:top w:val="single" w:color="000000" w:sz="8" w:space="0"/>
              <w:left w:val="single" w:color="000000" w:sz="8" w:space="0"/>
              <w:bottom w:val="nil"/>
              <w:right w:val="single" w:color="000000" w:sz="8" w:space="0"/>
            </w:tcBorders>
            <w:vAlign w:val="center"/>
          </w:tcPr>
          <w:p>
            <w:pPr>
              <w:overflowPunct/>
              <w:autoSpaceDE/>
              <w:autoSpaceDN/>
              <w:adjustRightInd/>
              <w:textAlignment w:val="auto"/>
              <w:rPr>
                <w:rFonts w:eastAsiaTheme="minorEastAsia"/>
                <w:sz w:val="16"/>
                <w:lang w:val="sv-SE" w:eastAsia="en-US"/>
              </w:rPr>
            </w:pPr>
            <w:r>
              <w:rPr>
                <w:rFonts w:eastAsiaTheme="minorEastAsia"/>
                <w:sz w:val="16"/>
                <w:lang w:eastAsia="en-US"/>
              </w:rPr>
              <w:t>0 dB</w:t>
            </w:r>
          </w:p>
        </w:tc>
        <w:tc>
          <w:tcPr>
            <w:tcW w:w="621" w:type="pct"/>
            <w:tcBorders>
              <w:top w:val="single" w:color="000000" w:sz="8" w:space="0"/>
              <w:left w:val="single" w:color="000000" w:sz="8" w:space="0"/>
              <w:bottom w:val="nil"/>
              <w:right w:val="single" w:color="000000" w:sz="8" w:space="0"/>
            </w:tcBorders>
            <w:vAlign w:val="center"/>
          </w:tcPr>
          <w:p>
            <w:pPr>
              <w:overflowPunct/>
              <w:autoSpaceDE/>
              <w:autoSpaceDN/>
              <w:adjustRightInd/>
              <w:textAlignment w:val="auto"/>
              <w:rPr>
                <w:rFonts w:eastAsiaTheme="minorEastAsia"/>
                <w:sz w:val="16"/>
                <w:lang w:val="sv-SE" w:eastAsia="en-US"/>
              </w:rPr>
            </w:pPr>
            <w:r>
              <w:rPr>
                <w:rFonts w:eastAsiaTheme="minorEastAsia"/>
                <w:sz w:val="16"/>
                <w:lang w:eastAsia="en-US"/>
              </w:rPr>
              <w:t>0 dB</w:t>
            </w:r>
          </w:p>
        </w:tc>
      </w:tr>
      <w:tr>
        <w:tblPrEx>
          <w:tblCellMar>
            <w:top w:w="0" w:type="dxa"/>
            <w:left w:w="0" w:type="dxa"/>
            <w:bottom w:w="0" w:type="dxa"/>
            <w:right w:w="0" w:type="dxa"/>
          </w:tblCellMar>
        </w:tblPrEx>
        <w:trPr>
          <w:trHeight w:val="309"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206" w:type="pct"/>
            <w:vMerge w:val="restart"/>
            <w:tcBorders>
              <w:top w:val="single" w:color="000000" w:sz="8" w:space="0"/>
              <w:left w:val="single" w:color="000000" w:sz="8" w:space="0"/>
              <w:bottom w:val="nil"/>
              <w:right w:val="single" w:color="000000" w:sz="8" w:space="0"/>
            </w:tcBorders>
            <w:tcMar>
              <w:top w:w="15" w:type="dxa"/>
              <w:left w:w="15" w:type="dxa"/>
              <w:bottom w:w="0" w:type="dxa"/>
              <w:right w:w="15" w:type="dxa"/>
            </w:tcMar>
          </w:tcPr>
          <w:p>
            <w:pPr>
              <w:overflowPunct/>
              <w:autoSpaceDE/>
              <w:autoSpaceDN/>
              <w:adjustRightInd/>
              <w:textAlignment w:val="auto"/>
              <w:rPr>
                <w:rFonts w:eastAsiaTheme="minorEastAsia"/>
                <w:sz w:val="16"/>
                <w:lang w:eastAsia="en-US"/>
              </w:rPr>
            </w:pPr>
            <w:r>
              <w:rPr>
                <w:rFonts w:eastAsiaTheme="minorEastAsia"/>
                <w:sz w:val="16"/>
                <w:lang w:eastAsia="en-US"/>
              </w:rPr>
              <w:t>RX IMD</w:t>
            </w:r>
          </w:p>
          <w:p>
            <w:pPr>
              <w:overflowPunct/>
              <w:autoSpaceDE/>
              <w:autoSpaceDN/>
              <w:adjustRightInd/>
              <w:textAlignment w:val="auto"/>
              <w:rPr>
                <w:rFonts w:eastAsiaTheme="minorEastAsia"/>
                <w:sz w:val="16"/>
                <w:lang w:eastAsia="en-US"/>
              </w:rPr>
            </w:pPr>
          </w:p>
          <w:p>
            <w:pPr>
              <w:overflowPunct/>
              <w:autoSpaceDE/>
              <w:autoSpaceDN/>
              <w:adjustRightInd/>
              <w:textAlignment w:val="auto"/>
              <w:rPr>
                <w:rFonts w:eastAsiaTheme="minorEastAsia"/>
                <w:sz w:val="16"/>
                <w:lang w:eastAsia="en-US"/>
              </w:rPr>
            </w:pPr>
          </w:p>
        </w:tc>
        <w:tc>
          <w:tcPr>
            <w:tcW w:w="715"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Rx IIP3 capability (dBm)</w:t>
            </w:r>
          </w:p>
        </w:tc>
        <w:tc>
          <w:tcPr>
            <w:tcW w:w="618"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val="en-US" w:eastAsia="en-US"/>
              </w:rPr>
            </w:pPr>
            <w:r>
              <w:rPr>
                <w:rFonts w:eastAsiaTheme="minorEastAsia"/>
                <w:sz w:val="16"/>
                <w:lang w:val="en-US" w:eastAsia="en-US"/>
              </w:rPr>
              <w:t>IM3 contribution is</w:t>
            </w:r>
          </w:p>
          <w:p>
            <w:pPr>
              <w:overflowPunct/>
              <w:autoSpaceDE/>
              <w:autoSpaceDN/>
              <w:adjustRightInd/>
              <w:jc w:val="center"/>
              <w:textAlignment w:val="auto"/>
              <w:rPr>
                <w:rFonts w:ascii="Times" w:hAnsi="Times" w:eastAsiaTheme="minorEastAsia"/>
                <w:sz w:val="16"/>
                <w:lang w:eastAsia="en-US"/>
              </w:rPr>
            </w:pPr>
            <w:r>
              <w:rPr>
                <w:rFonts w:eastAsiaTheme="minorEastAsia"/>
                <w:sz w:val="16"/>
                <w:lang w:val="en-US" w:eastAsia="en-US"/>
              </w:rPr>
              <w:t>Neglectable</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eastAsiaTheme="minorEastAsia"/>
                <w:sz w:val="16"/>
                <w:lang w:eastAsia="en-US"/>
              </w:rPr>
            </w:pPr>
            <w:r>
              <w:rPr>
                <w:rFonts w:eastAsiaTheme="minorEastAsia"/>
                <w:sz w:val="16"/>
                <w:lang w:eastAsia="en-US"/>
              </w:rPr>
              <w:t>-35 dBm</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spacing w:after="0"/>
              <w:jc w:val="center"/>
              <w:textAlignment w:val="auto"/>
              <w:rPr>
                <w:rFonts w:eastAsiaTheme="minorEastAsia"/>
                <w:sz w:val="16"/>
                <w:lang w:eastAsia="en-US"/>
              </w:rPr>
            </w:pPr>
          </w:p>
          <w:p>
            <w:pPr>
              <w:overflowPunct/>
              <w:autoSpaceDE/>
              <w:autoSpaceDN/>
              <w:adjustRightInd/>
              <w:textAlignment w:val="auto"/>
              <w:rPr>
                <w:rFonts w:eastAsiaTheme="minorEastAsia"/>
                <w:sz w:val="16"/>
                <w:lang w:eastAsia="en-US"/>
              </w:rPr>
            </w:pPr>
            <w:r>
              <w:rPr>
                <w:rFonts w:eastAsiaTheme="minorEastAsia"/>
                <w:sz w:val="16"/>
                <w:lang w:eastAsia="en-US"/>
              </w:rPr>
              <w:t>-35 dBm</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spacing w:after="0"/>
              <w:jc w:val="center"/>
              <w:textAlignment w:val="auto"/>
              <w:rPr>
                <w:rFonts w:eastAsiaTheme="minorEastAsia"/>
                <w:sz w:val="16"/>
                <w:lang w:eastAsia="en-US"/>
              </w:rPr>
            </w:pPr>
          </w:p>
          <w:p>
            <w:pPr>
              <w:overflowPunct/>
              <w:autoSpaceDE/>
              <w:autoSpaceDN/>
              <w:adjustRightInd/>
              <w:textAlignment w:val="auto"/>
              <w:rPr>
                <w:rFonts w:eastAsiaTheme="minorEastAsia"/>
                <w:sz w:val="16"/>
                <w:lang w:eastAsia="en-US"/>
              </w:rPr>
            </w:pPr>
            <w:r>
              <w:rPr>
                <w:rFonts w:eastAsiaTheme="minorEastAsia"/>
                <w:sz w:val="16"/>
                <w:lang w:eastAsia="en-US"/>
              </w:rPr>
              <w:t>-35 dBm</w:t>
            </w:r>
          </w:p>
        </w:tc>
      </w:tr>
      <w:tr>
        <w:tblPrEx>
          <w:tblCellMar>
            <w:top w:w="0" w:type="dxa"/>
            <w:left w:w="0" w:type="dxa"/>
            <w:bottom w:w="0" w:type="dxa"/>
            <w:right w:w="0" w:type="dxa"/>
          </w:tblCellMar>
        </w:tblPrEx>
        <w:trPr>
          <w:trHeight w:val="10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206" w:type="pct"/>
            <w:vMerge w:val="continue"/>
            <w:tcBorders>
              <w:top w:val="single" w:color="000000" w:sz="8" w:space="0"/>
              <w:left w:val="single" w:color="000000" w:sz="8" w:space="0"/>
              <w:bottom w:val="nil"/>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715"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Rx IM3 contribution (dBm)</w:t>
            </w:r>
          </w:p>
        </w:tc>
        <w:tc>
          <w:tcPr>
            <w:tcW w:w="618" w:type="pct"/>
            <w:vMerge w:val="continue"/>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eastAsiaTheme="minorEastAsia"/>
                <w:sz w:val="16"/>
                <w:lang w:eastAsia="en-US"/>
              </w:rPr>
            </w:pPr>
            <w:r>
              <w:rPr>
                <w:rFonts w:eastAsiaTheme="minorEastAsia"/>
                <w:sz w:val="16"/>
                <w:lang w:eastAsia="en-US"/>
              </w:rPr>
              <w:t>-109 to -56 dBm</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-101.5 to -41 dBm</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-91 to -26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206" w:type="pc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overflowPunct/>
              <w:autoSpaceDE/>
              <w:autoSpaceDN/>
              <w:adjustRightInd/>
              <w:textAlignment w:val="auto"/>
              <w:rPr>
                <w:rFonts w:eastAsiaTheme="minorEastAsia"/>
                <w:sz w:val="16"/>
                <w:lang w:eastAsia="en-US"/>
              </w:rPr>
            </w:pPr>
            <w:r>
              <w:rPr>
                <w:rFonts w:eastAsiaTheme="minorEastAsia"/>
                <w:sz w:val="16"/>
                <w:lang w:eastAsia="en-US"/>
              </w:rPr>
              <w:t xml:space="preserve">Other RX </w:t>
            </w:r>
          </w:p>
        </w:tc>
        <w:tc>
          <w:tcPr>
            <w:tcW w:w="715"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Any other RX impacts if significant (e.g. ADC noise, phase noise etc.)</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N/A</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eastAsiaTheme="minorEastAsia"/>
                <w:sz w:val="16"/>
                <w:lang w:eastAsia="en-US"/>
              </w:rPr>
            </w:pPr>
            <w:r>
              <w:rPr>
                <w:rFonts w:eastAsiaTheme="minorEastAsia"/>
                <w:sz w:val="16"/>
                <w:lang w:eastAsia="en-US"/>
              </w:rPr>
              <w:t>RX phase noise is -105 dBm</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eastAsiaTheme="minorEastAsia"/>
                <w:sz w:val="16"/>
                <w:lang w:eastAsia="en-US"/>
              </w:rPr>
            </w:pPr>
            <w:r>
              <w:rPr>
                <w:rFonts w:eastAsiaTheme="minorEastAsia"/>
                <w:sz w:val="16"/>
                <w:lang w:eastAsia="en-US"/>
              </w:rPr>
              <w:t>RX phase noise is -100 dBm</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RX phase noise is -95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Interference signal in gNB RX subband caused by non-ideal RX selectivity, gain-normalized due to co-site inter-sector co-channel interference only </w:t>
            </w:r>
            <w:r>
              <w:rPr>
                <w:rFonts w:eastAsiaTheme="minorEastAsia"/>
                <w:sz w:val="16"/>
                <w:lang w:eastAsia="en-US"/>
              </w:rPr>
              <w:br w:type="textWrapping"/>
            </w:r>
            <m:oMath>
              <m:r>
                <m:rPr/>
                <w:rPr>
                  <w:rFonts w:ascii="Cambria Math" w:hAnsi="Cambria Math" w:eastAsiaTheme="minorEastAsia"/>
                  <w:sz w:val="16"/>
                  <w:lang w:eastAsia="en-US"/>
                </w:rPr>
                <m:t>dB</m:t>
              </m:r>
              <m:d>
                <m:dPr>
                  <m:ctrlPr>
                    <w:rPr>
                      <w:rFonts w:ascii="Cambria Math" w:hAnsi="Cambria Math" w:eastAsia="Batang"/>
                      <w:i/>
                      <w:iCs/>
                      <w:sz w:val="16"/>
                      <w:szCs w:val="16"/>
                      <w:lang w:eastAsia="en-US"/>
                    </w:rPr>
                  </m:ctrlPr>
                </m:dPr>
                <m:e>
                  <m:sSub>
                    <m:sSubPr>
                      <m:ctrlPr>
                        <w:rPr>
                          <w:rFonts w:ascii="Cambria Math" w:hAnsi="Cambria Math" w:eastAsia="Batang"/>
                          <w:i/>
                          <w:iCs/>
                          <w:sz w:val="16"/>
                          <w:szCs w:val="16"/>
                          <w:lang w:eastAsia="en-US"/>
                        </w:rPr>
                      </m:ctrlPr>
                    </m:sSubPr>
                    <m:e>
                      <m:r>
                        <m:rPr/>
                        <w:rPr>
                          <w:rFonts w:ascii="Cambria Math" w:hAnsi="Cambria Math" w:eastAsiaTheme="minorEastAsia"/>
                          <w:sz w:val="16"/>
                          <w:lang w:eastAsia="en-US"/>
                        </w:rPr>
                        <m:t>P</m:t>
                      </m:r>
                      <m:ctrlPr>
                        <w:rPr>
                          <w:rFonts w:ascii="Cambria Math" w:hAnsi="Cambria Math" w:eastAsia="Batang"/>
                          <w:i/>
                          <w:iCs/>
                          <w:sz w:val="16"/>
                          <w:szCs w:val="16"/>
                          <w:lang w:eastAsia="en-US"/>
                        </w:rPr>
                      </m:ctrlPr>
                    </m:e>
                    <m:sub>
                      <m:r>
                        <m:rPr/>
                        <w:rPr>
                          <w:rFonts w:ascii="Cambria Math" w:hAnsi="Cambria Math" w:eastAsiaTheme="minorEastAsia"/>
                          <w:sz w:val="16"/>
                          <w:lang w:eastAsia="en-US"/>
                        </w:rPr>
                        <m:t>CSSI_Selectivity</m:t>
                      </m:r>
                      <m:ctrlPr>
                        <w:rPr>
                          <w:rFonts w:ascii="Cambria Math" w:hAnsi="Cambria Math" w:eastAsia="Batang"/>
                          <w:i/>
                          <w:iCs/>
                          <w:sz w:val="16"/>
                          <w:szCs w:val="16"/>
                          <w:lang w:eastAsia="en-US"/>
                        </w:rPr>
                      </m:ctrlPr>
                    </m:sub>
                  </m:sSub>
                  <m:ctrlPr>
                    <w:rPr>
                      <w:rFonts w:ascii="Cambria Math" w:hAnsi="Cambria Math" w:eastAsia="Batang"/>
                      <w:i/>
                      <w:iCs/>
                      <w:sz w:val="16"/>
                      <w:szCs w:val="16"/>
                      <w:lang w:eastAsia="en-US"/>
                    </w:rPr>
                  </m:ctrlPr>
                </m:e>
              </m:d>
            </m:oMath>
            <w:r>
              <w:rPr>
                <w:rFonts w:eastAsiaTheme="minorEastAsia"/>
                <w:sz w:val="16"/>
                <w:lang w:eastAsia="en-US"/>
              </w:rPr>
              <w:t>(Note 1, 2)</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-101 dBm</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-103.5 to -56 dBm</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spacing w:after="0"/>
              <w:jc w:val="center"/>
              <w:textAlignment w:val="auto"/>
              <w:rPr>
                <w:rFonts w:eastAsiaTheme="minorEastAsia"/>
                <w:sz w:val="16"/>
                <w:lang w:eastAsia="en-US"/>
              </w:rPr>
            </w:pPr>
          </w:p>
          <w:p>
            <w:pPr>
              <w:overflowPunct/>
              <w:autoSpaceDE/>
              <w:autoSpaceDN/>
              <w:adjustRightInd/>
              <w:spacing w:after="0"/>
              <w:jc w:val="center"/>
              <w:textAlignment w:val="auto"/>
              <w:rPr>
                <w:rFonts w:eastAsiaTheme="minorEastAsia"/>
                <w:sz w:val="16"/>
                <w:lang w:eastAsia="en-US"/>
              </w:rPr>
            </w:pPr>
          </w:p>
          <w:p>
            <w:pPr>
              <w:overflowPunct/>
              <w:autoSpaceDE/>
              <w:autoSpaceDN/>
              <w:adjustRightInd/>
              <w:jc w:val="center"/>
              <w:textAlignment w:val="auto"/>
              <w:rPr>
                <w:rFonts w:eastAsiaTheme="minorEastAsia"/>
                <w:sz w:val="16"/>
                <w:lang w:eastAsia="en-US"/>
              </w:rPr>
            </w:pPr>
            <w:r>
              <w:rPr>
                <w:rFonts w:eastAsiaTheme="minorEastAsia"/>
                <w:sz w:val="16"/>
                <w:lang w:eastAsia="en-US"/>
              </w:rPr>
              <w:t>-97.5 to -41 dBm</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spacing w:after="0"/>
              <w:jc w:val="center"/>
              <w:textAlignment w:val="auto"/>
              <w:rPr>
                <w:rFonts w:eastAsiaTheme="minorEastAsia"/>
                <w:sz w:val="16"/>
                <w:lang w:eastAsia="en-US"/>
              </w:rPr>
            </w:pPr>
          </w:p>
          <w:p>
            <w:pPr>
              <w:overflowPunct/>
              <w:autoSpaceDE/>
              <w:autoSpaceDN/>
              <w:adjustRightInd/>
              <w:spacing w:after="0"/>
              <w:jc w:val="center"/>
              <w:textAlignment w:val="auto"/>
              <w:rPr>
                <w:rFonts w:eastAsiaTheme="minorEastAsia"/>
                <w:sz w:val="16"/>
                <w:lang w:eastAsia="en-US"/>
              </w:rPr>
            </w:pPr>
          </w:p>
          <w:p>
            <w:pPr>
              <w:overflowPunct/>
              <w:autoSpaceDE/>
              <w:autoSpaceDN/>
              <w:adjustRightInd/>
              <w:jc w:val="center"/>
              <w:textAlignment w:val="auto"/>
              <w:rPr>
                <w:rFonts w:eastAsiaTheme="minorEastAsia"/>
                <w:sz w:val="16"/>
                <w:lang w:eastAsia="en-US"/>
              </w:rPr>
            </w:pPr>
            <w:r>
              <w:rPr>
                <w:rFonts w:eastAsiaTheme="minorEastAsia"/>
                <w:sz w:val="16"/>
                <w:lang w:eastAsia="en-US"/>
              </w:rPr>
              <w:t>-89.5 to -26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val="en-US" w:eastAsia="en-US"/>
              </w:rPr>
            </w:pPr>
            <w:r>
              <w:rPr>
                <w:rFonts w:eastAsiaTheme="minorEastAsia"/>
                <w:sz w:val="16"/>
                <w:lang w:val="en-US" w:eastAsia="en-US"/>
              </w:rPr>
              <w:t>RX Beam nulling /isolation in RX sub-band</w:t>
            </w:r>
          </w:p>
          <w:p>
            <w:pPr>
              <w:overflowPunct/>
              <w:autoSpaceDE/>
              <w:autoSpaceDN/>
              <w:adjustRightInd/>
              <w:textAlignment w:val="auto"/>
              <w:rPr>
                <w:rFonts w:eastAsiaTheme="minorEastAsia"/>
                <w:sz w:val="16"/>
                <w:lang w:eastAsia="en-US"/>
              </w:rPr>
            </w:pPr>
            <m:oMath>
              <m:r>
                <m:rPr/>
                <w:rPr>
                  <w:rFonts w:ascii="Cambria Math" w:hAnsi="Cambria Math" w:eastAsiaTheme="minorEastAsia"/>
                  <w:sz w:val="16"/>
                  <w:lang w:eastAsia="en-US"/>
                </w:rPr>
                <m:t>dB</m:t>
              </m:r>
              <m:d>
                <m:dPr>
                  <m:ctrlPr>
                    <w:rPr>
                      <w:rFonts w:ascii="Cambria Math" w:hAnsi="Cambria Math" w:eastAsia="Batang"/>
                      <w:i/>
                      <w:iCs/>
                      <w:sz w:val="16"/>
                      <w:szCs w:val="16"/>
                      <w:lang w:eastAsia="en-US"/>
                    </w:rPr>
                  </m:ctrlPr>
                </m:dPr>
                <m:e>
                  <m:sSub>
                    <m:sSubPr>
                      <m:ctrlPr>
                        <w:rPr>
                          <w:rFonts w:ascii="Cambria Math" w:hAnsi="Cambria Math" w:eastAsia="Batang"/>
                          <w:i/>
                          <w:iCs/>
                          <w:sz w:val="16"/>
                          <w:szCs w:val="16"/>
                          <w:lang w:eastAsia="en-US"/>
                        </w:rPr>
                      </m:ctrlPr>
                    </m:sSubPr>
                    <m:e>
                      <m:r>
                        <m:rPr/>
                        <w:rPr>
                          <w:rFonts w:ascii="Cambria Math" w:hAnsi="Cambria Math" w:eastAsiaTheme="minorEastAsia"/>
                          <w:sz w:val="16"/>
                          <w:lang w:eastAsia="en-US"/>
                        </w:rPr>
                        <m:t>α</m:t>
                      </m:r>
                      <m:ctrlPr>
                        <w:rPr>
                          <w:rFonts w:ascii="Cambria Math" w:hAnsi="Cambria Math" w:eastAsia="Batang"/>
                          <w:i/>
                          <w:iCs/>
                          <w:sz w:val="16"/>
                          <w:szCs w:val="16"/>
                          <w:lang w:eastAsia="en-US"/>
                        </w:rPr>
                      </m:ctrlPr>
                    </m:e>
                    <m:sub>
                      <m:r>
                        <m:rPr/>
                        <w:rPr>
                          <w:rFonts w:ascii="Cambria Math" w:hAnsi="Cambria Math" w:eastAsiaTheme="minorEastAsia"/>
                          <w:sz w:val="16"/>
                          <w:lang w:eastAsia="en-US"/>
                        </w:rPr>
                        <m:t>CSSI−beam</m:t>
                      </m:r>
                      <m:ctrlPr>
                        <w:rPr>
                          <w:rFonts w:ascii="Cambria Math" w:hAnsi="Cambria Math" w:eastAsia="Batang"/>
                          <w:i/>
                          <w:iCs/>
                          <w:sz w:val="16"/>
                          <w:szCs w:val="16"/>
                          <w:lang w:eastAsia="en-US"/>
                        </w:rPr>
                      </m:ctrlPr>
                    </m:sub>
                  </m:sSub>
                  <m:ctrlPr>
                    <w:rPr>
                      <w:rFonts w:ascii="Cambria Math" w:hAnsi="Cambria Math" w:eastAsia="Batang"/>
                      <w:i/>
                      <w:iCs/>
                      <w:sz w:val="16"/>
                      <w:szCs w:val="16"/>
                      <w:lang w:eastAsia="en-US"/>
                    </w:rPr>
                  </m:ctrlPr>
                </m:e>
              </m:d>
              <m:r>
                <m:rPr/>
                <w:rPr>
                  <w:rFonts w:ascii="Cambria Math" w:hAnsi="Cambria Math" w:eastAsiaTheme="minorEastAsia"/>
                  <w:sz w:val="16"/>
                  <w:lang w:eastAsia="en-US"/>
                </w:rPr>
                <m:t xml:space="preserve"> </m:t>
              </m:r>
            </m:oMath>
            <w:r>
              <w:rPr>
                <w:rFonts w:eastAsiaTheme="minorEastAsia"/>
                <w:sz w:val="16"/>
                <w:lang w:eastAsia="en-US"/>
              </w:rPr>
              <w:t xml:space="preserve">= </w:t>
            </w:r>
            <w:r>
              <w:rPr>
                <w:rFonts w:hint="eastAsia" w:ascii="Cambria Math" w:hAnsi="Cambria Math" w:eastAsiaTheme="minorEastAsia"/>
                <w:sz w:val="16"/>
                <w:lang w:val="en-US" w:eastAsia="en-US"/>
              </w:rPr>
              <w:t>⑨</w:t>
            </w:r>
            <w:r>
              <w:rPr>
                <w:rFonts w:eastAsiaTheme="minorEastAsia"/>
                <w:sz w:val="16"/>
                <w:lang w:val="en-US" w:eastAsia="en-US"/>
              </w:rPr>
              <w:t xml:space="preserve"> dBc</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20 dB</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1"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val="en-US" w:eastAsia="en-US"/>
              </w:rPr>
              <w:t>RX sensitivity degradation caused by RX beam nulling</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Neglectable</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1"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val="pl-PL" w:eastAsia="en-US"/>
              </w:rPr>
            </w:pPr>
            <w:r>
              <w:rPr>
                <w:rFonts w:eastAsiaTheme="minorEastAsia"/>
                <w:sz w:val="16"/>
                <w:lang w:val="pl-PL" w:eastAsia="en-US"/>
              </w:rPr>
              <w:t>Digital processing interference supression capability</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trike/>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trike/>
                <w:sz w:val="16"/>
                <w:lang w:eastAsia="en-US"/>
              </w:rPr>
            </w:pPr>
            <w:r>
              <w:rPr>
                <w:rFonts w:eastAsiaTheme="minorEastAsia"/>
                <w:sz w:val="16"/>
                <w:lang w:eastAsia="en-US"/>
              </w:rPr>
              <w:t>0 dB</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trike/>
                <w:sz w:val="16"/>
                <w:lang w:eastAsia="en-US"/>
              </w:rPr>
            </w:pPr>
            <w:r>
              <w:rPr>
                <w:rFonts w:eastAsiaTheme="minorEastAsia"/>
                <w:sz w:val="16"/>
                <w:lang w:eastAsia="en-US"/>
              </w:rPr>
              <w:t>0 dB</w:t>
            </w:r>
          </w:p>
        </w:tc>
        <w:tc>
          <w:tcPr>
            <w:tcW w:w="621"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trike/>
                <w:sz w:val="16"/>
                <w:lang w:eastAsia="en-US"/>
              </w:rPr>
            </w:pPr>
            <w:r>
              <w:rPr>
                <w:rFonts w:eastAsiaTheme="minorEastAsia"/>
                <w:sz w:val="16"/>
                <w:lang w:eastAsia="en-US"/>
              </w:rPr>
              <w:t>0 dB</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Total interference in RX SB (dBm) (Note 2)</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-99.5 dBm</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-96 dBm</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-93 to -56 dBm</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-87.5 to -41 dBm</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-82 to -26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Noise floor </w:t>
            </w:r>
            <w:r>
              <w:rPr>
                <w:rFonts w:ascii="Cambria Math" w:hAnsi="Cambria Math" w:cs="Cambria Math" w:eastAsiaTheme="minorEastAsia"/>
                <w:sz w:val="16"/>
                <w:lang w:eastAsia="en-US"/>
              </w:rPr>
              <w:t>⑩</w:t>
            </w:r>
            <w:r>
              <w:rPr>
                <w:rFonts w:eastAsiaTheme="minorEastAsia"/>
                <w:sz w:val="16"/>
                <w:lang w:eastAsia="en-US"/>
              </w:rPr>
              <w:t>dBm</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-83 dBm/100MHz</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-88 dBm/40 MHz</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-87 dBm</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-87 dBm</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-87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Calculated Desensitization (dB)</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0.1dB</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0.6 dB</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1 to 31 dB (depending on beam direction)</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2.8 to 46 dBm (Depending on beam direction)</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6 to 61 dB (Depending on beam direction)</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overflowPunct/>
              <w:autoSpaceDE/>
              <w:autoSpaceDN/>
              <w:adjustRightInd/>
              <w:textAlignment w:val="auto"/>
              <w:rPr>
                <w:rFonts w:eastAsiaTheme="minorEastAsia"/>
                <w:sz w:val="16"/>
                <w:lang w:eastAsia="en-US"/>
              </w:rPr>
            </w:pPr>
            <w:r>
              <w:rPr>
                <w:rFonts w:eastAsiaTheme="minorEastAsia"/>
                <w:sz w:val="18"/>
                <w:lang w:eastAsia="en-US"/>
              </w:rPr>
              <w:t>SBFD configuration</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val="en-US" w:eastAsia="en-US"/>
              </w:rPr>
              <w:t>DU (100MHz-100MHz)</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zh-CN"/>
              </w:rPr>
              <w:t>DUD</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75-50-75</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overflowPunct/>
              <w:autoSpaceDE/>
              <w:autoSpaceDN/>
              <w:adjustRightInd/>
              <w:textAlignment w:val="auto"/>
              <w:rPr>
                <w:rFonts w:eastAsiaTheme="minorEastAsia"/>
                <w:sz w:val="16"/>
                <w:lang w:eastAsia="en-US"/>
              </w:rPr>
            </w:pPr>
            <w:r>
              <w:rPr>
                <w:rFonts w:eastAsiaTheme="minorEastAsia"/>
                <w:sz w:val="18"/>
                <w:lang w:eastAsia="en-US"/>
              </w:rPr>
              <w:t>Guardband assumption (if exist)</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val="en-US" w:eastAsia="en-US"/>
              </w:rPr>
              <w:t>5PRB</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val="en-US" w:eastAsia="en-US"/>
              </w:rPr>
              <w:t>Existing SU</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3 RB</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overflowPunct/>
              <w:autoSpaceDE/>
              <w:autoSpaceDN/>
              <w:adjustRightInd/>
              <w:textAlignment w:val="auto"/>
              <w:rPr>
                <w:rFonts w:eastAsiaTheme="minorEastAsia"/>
                <w:sz w:val="16"/>
                <w:lang w:eastAsia="en-US"/>
              </w:rPr>
            </w:pPr>
            <w:r>
              <w:rPr>
                <w:rFonts w:eastAsiaTheme="minorEastAsia"/>
                <w:sz w:val="18"/>
                <w:lang w:eastAsia="en-US"/>
              </w:rPr>
              <w:t>bandwidth over which suppression is achieved</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val="en-US" w:eastAsia="en-US"/>
              </w:rPr>
              <w:t>100MHz</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val="en-US" w:eastAsia="zh-CN"/>
              </w:rPr>
              <w:t>Several GHz</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Several GHz</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overflowPunct/>
              <w:autoSpaceDE/>
              <w:autoSpaceDN/>
              <w:adjustRightInd/>
              <w:textAlignment w:val="auto"/>
              <w:rPr>
                <w:rFonts w:eastAsiaTheme="minorEastAsia"/>
                <w:sz w:val="16"/>
                <w:lang w:eastAsia="en-US"/>
              </w:rPr>
            </w:pPr>
            <w:r>
              <w:rPr>
                <w:rFonts w:eastAsiaTheme="minorEastAsia"/>
                <w:sz w:val="18"/>
                <w:lang w:eastAsia="en-US"/>
              </w:rPr>
              <w:t>Others</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r>
      <w:tr>
        <w:tblPrEx>
          <w:tblCellMar>
            <w:top w:w="0" w:type="dxa"/>
            <w:left w:w="0" w:type="dxa"/>
            <w:bottom w:w="0" w:type="dxa"/>
            <w:right w:w="0" w:type="dxa"/>
          </w:tblCellMar>
        </w:tblPrEx>
        <w:trPr>
          <w:trHeight w:val="170" w:hRule="atLeast"/>
        </w:trPr>
        <w:tc>
          <w:tcPr>
            <w:tcW w:w="4379" w:type="pct"/>
            <w:gridSpan w:val="8"/>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overflowPunct/>
              <w:autoSpaceDE/>
              <w:autoSpaceDN/>
              <w:adjustRightInd/>
              <w:textAlignment w:val="auto"/>
              <w:rPr>
                <w:rFonts w:eastAsiaTheme="minorEastAsia"/>
                <w:sz w:val="16"/>
                <w:lang w:eastAsia="en-US"/>
              </w:rPr>
            </w:pPr>
            <w:r>
              <w:rPr>
                <w:rFonts w:eastAsiaTheme="minorEastAsia"/>
                <w:sz w:val="16"/>
                <w:lang w:eastAsia="en-US"/>
              </w:rPr>
              <w:t xml:space="preserve">Note 1: Relevant metrics are derived from other parameters for checking purpose. </w:t>
            </w:r>
          </w:p>
          <w:p>
            <w:pPr>
              <w:overflowPunct/>
              <w:autoSpaceDE/>
              <w:autoSpaceDN/>
              <w:adjustRightInd/>
              <w:textAlignment w:val="auto"/>
              <w:rPr>
                <w:rFonts w:eastAsiaTheme="minorEastAsia"/>
                <w:sz w:val="16"/>
                <w:lang w:eastAsia="en-US"/>
              </w:rPr>
            </w:pPr>
            <w:r>
              <w:rPr>
                <w:rFonts w:eastAsiaTheme="minorEastAsia"/>
                <w:sz w:val="16"/>
                <w:lang w:eastAsia="en-US"/>
              </w:rPr>
              <w:t xml:space="preserve">Note 2: The relevant metric is gain-normalized, with reference point assumed to be at RX antenna. </w:t>
            </w:r>
          </w:p>
          <w:p>
            <w:pPr>
              <w:overflowPunct/>
              <w:autoSpaceDE/>
              <w:autoSpaceDN/>
              <w:adjustRightInd/>
              <w:textAlignment w:val="auto"/>
              <w:rPr>
                <w:rFonts w:eastAsiaTheme="minorEastAsia"/>
                <w:sz w:val="16"/>
                <w:lang w:eastAsia="en-US"/>
              </w:rPr>
            </w:pPr>
            <w:r>
              <w:rPr>
                <w:rFonts w:eastAsiaTheme="minorEastAsia"/>
                <w:sz w:val="16"/>
                <w:lang w:eastAsia="en-US"/>
              </w:rPr>
              <w:t xml:space="preserve">Note 3: The notations </w:t>
            </w:r>
            <w:r>
              <w:rPr>
                <w:rFonts w:ascii="Cambria Math" w:hAnsi="Cambria Math" w:cs="Cambria Math" w:eastAsiaTheme="minorEastAsia"/>
                <w:sz w:val="16"/>
                <w:lang w:eastAsia="en-US"/>
              </w:rPr>
              <w:t>①②③④⑤⑥⑦⑧⑨⑩⑪</w:t>
            </w:r>
            <w:r>
              <w:rPr>
                <w:rFonts w:eastAsiaTheme="minorEastAsia"/>
                <w:sz w:val="16"/>
                <w:lang w:eastAsia="en-US"/>
              </w:rPr>
              <w:t xml:space="preserve"> are used to indicate the decimal values of the corresponding metrics.</w:t>
            </w:r>
          </w:p>
          <w:p>
            <w:pPr>
              <w:overflowPunct/>
              <w:autoSpaceDE/>
              <w:autoSpaceDN/>
              <w:adjustRightInd/>
              <w:textAlignment w:val="auto"/>
              <w:rPr>
                <w:rFonts w:eastAsiaTheme="minorEastAsia"/>
                <w:sz w:val="16"/>
                <w:lang w:eastAsia="en-US"/>
              </w:rPr>
            </w:pPr>
            <w:r>
              <w:rPr>
                <w:rFonts w:eastAsiaTheme="minorEastAsia"/>
                <w:sz w:val="16"/>
                <w:lang w:eastAsia="en-US"/>
              </w:rPr>
              <w:t>Note 4: The abbreviation CSSI refers to co-site co-channel inter-sector interference in this table</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p>
        </w:tc>
      </w:tr>
    </w:tbl>
    <w:p>
      <w:pPr>
        <w:overflowPunct/>
        <w:autoSpaceDE/>
        <w:autoSpaceDN/>
        <w:adjustRightInd/>
        <w:textAlignment w:val="auto"/>
        <w:rPr>
          <w:i/>
          <w:lang w:eastAsia="en-US"/>
        </w:rPr>
      </w:pPr>
    </w:p>
    <w:p>
      <w:pPr>
        <w:overflowPunct/>
        <w:autoSpaceDE/>
        <w:autoSpaceDN/>
        <w:adjustRightInd/>
        <w:textAlignment w:val="auto"/>
        <w:rPr>
          <w:i/>
          <w:lang w:eastAsia="en-US"/>
        </w:rPr>
      </w:pPr>
    </w:p>
    <w:p>
      <w:pPr>
        <w:pStyle w:val="6"/>
        <w:rPr>
          <w:rFonts w:ascii="Arial" w:hAnsi="Arial"/>
          <w:sz w:val="24"/>
          <w:szCs w:val="18"/>
          <w:lang w:eastAsia="en-US"/>
        </w:rPr>
      </w:pPr>
      <w:r>
        <w:rPr>
          <w:rFonts w:hint="eastAsia"/>
          <w:sz w:val="24"/>
          <w:szCs w:val="18"/>
          <w:lang w:val="en-US" w:eastAsia="zh-CN"/>
        </w:rPr>
        <w:t>9</w:t>
      </w:r>
      <w:r>
        <w:rPr>
          <w:rFonts w:ascii="Arial" w:hAnsi="Arial"/>
          <w:sz w:val="24"/>
          <w:szCs w:val="18"/>
          <w:lang w:eastAsia="zh-CN"/>
        </w:rPr>
        <w:t>.5.2.2</w:t>
      </w:r>
      <w:r>
        <w:rPr>
          <w:rFonts w:ascii="Arial" w:hAnsi="Arial"/>
          <w:sz w:val="24"/>
          <w:szCs w:val="18"/>
          <w:lang w:eastAsia="en-US"/>
        </w:rPr>
        <w:tab/>
      </w:r>
      <w:r>
        <w:rPr>
          <w:rFonts w:ascii="Arial" w:hAnsi="Arial"/>
          <w:sz w:val="24"/>
          <w:szCs w:val="18"/>
          <w:lang w:eastAsia="en-US"/>
        </w:rPr>
        <w:t>Feasibility study on co-channel inter-sub-band co-site inter-sector interference</w:t>
      </w:r>
    </w:p>
    <w:p>
      <w:pPr>
        <w:overflowPunct/>
        <w:autoSpaceDE/>
        <w:autoSpaceDN/>
        <w:adjustRightInd/>
        <w:textAlignment w:val="auto"/>
        <w:rPr>
          <w:i/>
          <w:lang w:eastAsia="en-US"/>
        </w:rPr>
      </w:pPr>
    </w:p>
    <w:p>
      <w:pPr>
        <w:pStyle w:val="7"/>
        <w:rPr>
          <w:rFonts w:ascii="Arial" w:hAnsi="Arial"/>
          <w:szCs w:val="14"/>
        </w:rPr>
      </w:pPr>
      <w:r>
        <w:rPr>
          <w:rFonts w:hint="eastAsia"/>
          <w:szCs w:val="14"/>
          <w:lang w:val="en-US" w:eastAsia="zh-CN"/>
        </w:rPr>
        <w:t>9</w:t>
      </w:r>
      <w:r>
        <w:rPr>
          <w:rFonts w:ascii="Arial" w:hAnsi="Arial"/>
          <w:szCs w:val="14"/>
          <w:lang w:eastAsia="zh-CN"/>
        </w:rPr>
        <w:t>.5.2.2.1</w:t>
      </w:r>
      <w:r>
        <w:rPr>
          <w:rFonts w:ascii="Arial" w:hAnsi="Arial"/>
          <w:szCs w:val="14"/>
        </w:rPr>
        <w:tab/>
      </w:r>
      <w:r>
        <w:rPr>
          <w:rFonts w:ascii="Arial" w:hAnsi="Arial"/>
          <w:szCs w:val="14"/>
        </w:rPr>
        <w:t>Samsung</w:t>
      </w:r>
    </w:p>
    <w:p>
      <w:pPr>
        <w:jc w:val="both"/>
        <w:rPr>
          <w:rFonts w:eastAsiaTheme="minorEastAsia"/>
          <w:szCs w:val="24"/>
          <w:lang w:val="en-US" w:eastAsia="zh-CN"/>
        </w:rPr>
      </w:pPr>
      <w:r>
        <w:rPr>
          <w:rFonts w:eastAsiaTheme="minorEastAsia"/>
          <w:lang w:val="en-US" w:eastAsia="zh-CN"/>
        </w:rPr>
        <w:t xml:space="preserve">Different from the self-interference, the digital IC is not of necessity for the co-channel interference from co-site inter-sector BS. Furthermore, the isolation achieved by TX and RX beamforming nulling will be larger due to the different beamforming directions from different sectors. </w:t>
      </w:r>
    </w:p>
    <w:p>
      <w:pPr>
        <w:overflowPunct/>
        <w:autoSpaceDE/>
        <w:autoSpaceDN/>
        <w:adjustRightInd/>
        <w:textAlignment w:val="auto"/>
        <w:rPr>
          <w:i/>
          <w:lang w:eastAsia="en-US"/>
        </w:rPr>
      </w:pPr>
    </w:p>
    <w:p>
      <w:pPr>
        <w:pStyle w:val="7"/>
        <w:rPr>
          <w:rFonts w:ascii="Arial" w:hAnsi="Arial"/>
          <w:szCs w:val="14"/>
          <w:lang w:eastAsia="en-US"/>
        </w:rPr>
      </w:pPr>
      <w:r>
        <w:rPr>
          <w:rFonts w:hint="eastAsia"/>
          <w:szCs w:val="14"/>
          <w:lang w:val="en-US" w:eastAsia="zh-CN"/>
        </w:rPr>
        <w:t>9</w:t>
      </w:r>
      <w:r>
        <w:rPr>
          <w:rFonts w:ascii="Arial" w:hAnsi="Arial"/>
          <w:szCs w:val="14"/>
          <w:lang w:eastAsia="zh-CN"/>
        </w:rPr>
        <w:t>.5.2.2.2</w:t>
      </w:r>
      <w:r>
        <w:rPr>
          <w:rFonts w:ascii="Arial" w:hAnsi="Arial"/>
          <w:szCs w:val="14"/>
          <w:lang w:eastAsia="en-US"/>
        </w:rPr>
        <w:tab/>
      </w:r>
      <w:r>
        <w:rPr>
          <w:rFonts w:ascii="Arial" w:hAnsi="Arial"/>
          <w:szCs w:val="14"/>
          <w:lang w:eastAsia="en-US"/>
        </w:rPr>
        <w:t>Huawei</w:t>
      </w:r>
    </w:p>
    <w:p>
      <w:pPr>
        <w:overflowPunct/>
        <w:autoSpaceDE/>
        <w:autoSpaceDN/>
        <w:adjustRightInd/>
        <w:textAlignment w:val="auto"/>
        <w:rPr>
          <w:rFonts w:eastAsiaTheme="minorEastAsia"/>
          <w:lang w:eastAsia="zh-CN"/>
        </w:rPr>
      </w:pPr>
      <w:r>
        <w:rPr>
          <w:rFonts w:eastAsiaTheme="minorEastAsia"/>
          <w:lang w:eastAsia="zh-CN"/>
        </w:rPr>
        <w:t>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2)is 120</w:t>
      </w:r>
      <w:r>
        <w:rPr>
          <w:rFonts w:hint="eastAsia" w:eastAsiaTheme="minorEastAsia"/>
          <w:lang w:eastAsia="zh-CN"/>
        </w:rPr>
        <w:t>°</w:t>
      </w:r>
      <w:r>
        <w:rPr>
          <w:rFonts w:eastAsiaTheme="minorEastAsia"/>
          <w:lang w:eastAsia="zh-CN"/>
        </w:rPr>
        <w:t xml:space="preserve"> installation. </w:t>
      </w:r>
    </w:p>
    <w:p>
      <w:pPr>
        <w:overflowPunct/>
        <w:autoSpaceDE/>
        <w:autoSpaceDN/>
        <w:adjustRightInd/>
        <w:jc w:val="center"/>
        <w:textAlignment w:val="auto"/>
        <w:rPr>
          <w:rFonts w:eastAsiaTheme="minorEastAsia"/>
          <w:lang w:val="en-US" w:eastAsia="zh-CN"/>
        </w:rPr>
      </w:pPr>
      <w:r>
        <w:rPr>
          <w:rFonts w:eastAsiaTheme="minorEastAsia"/>
          <w:lang w:val="en-US" w:eastAsia="zh-CN"/>
        </w:rPr>
        <w:drawing>
          <wp:inline distT="0" distB="0" distL="0" distR="0">
            <wp:extent cx="1876425" cy="1917700"/>
            <wp:effectExtent l="0" t="0" r="317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1876425" cy="1917700"/>
                    </a:xfrm>
                    <a:prstGeom prst="rect">
                      <a:avLst/>
                    </a:prstGeom>
                    <a:noFill/>
                    <a:ln>
                      <a:noFill/>
                    </a:ln>
                  </pic:spPr>
                </pic:pic>
              </a:graphicData>
            </a:graphic>
          </wp:inline>
        </w:drawing>
      </w:r>
      <w:r>
        <w:rPr>
          <w:rFonts w:eastAsiaTheme="minorEastAsia"/>
          <w:lang w:val="en-US" w:eastAsia="zh-CN"/>
        </w:rPr>
        <w:t xml:space="preserve"> </w:t>
      </w:r>
      <w:r>
        <w:rPr>
          <w:rFonts w:eastAsiaTheme="minorEastAsia"/>
          <w:lang w:val="en-US" w:eastAsia="zh-CN"/>
        </w:rPr>
        <w:drawing>
          <wp:inline distT="0" distB="0" distL="0" distR="0">
            <wp:extent cx="2190750" cy="1896745"/>
            <wp:effectExtent l="0" t="0" r="6350" b="825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190750" cy="1896745"/>
                    </a:xfrm>
                    <a:prstGeom prst="rect">
                      <a:avLst/>
                    </a:prstGeom>
                    <a:noFill/>
                    <a:ln>
                      <a:noFill/>
                    </a:ln>
                  </pic:spPr>
                </pic:pic>
              </a:graphicData>
            </a:graphic>
          </wp:inline>
        </w:drawing>
      </w:r>
    </w:p>
    <w:p>
      <w:pPr>
        <w:overflowPunct/>
        <w:autoSpaceDE/>
        <w:autoSpaceDN/>
        <w:adjustRightInd/>
        <w:jc w:val="center"/>
        <w:textAlignment w:val="auto"/>
        <w:rPr>
          <w:rFonts w:eastAsiaTheme="minorEastAsia"/>
          <w:lang w:eastAsia="zh-CN"/>
        </w:rPr>
      </w:pPr>
      <w:r>
        <w:rPr>
          <w:rFonts w:eastAsiaTheme="minorEastAsia"/>
          <w:b/>
          <w:lang w:eastAsia="zh-CN"/>
        </w:rPr>
        <w:t>Figure 10.5.2.2.2-1: Measurements of inter-sector isolation</w:t>
      </w:r>
    </w:p>
    <w:p>
      <w:pPr>
        <w:overflowPunct/>
        <w:autoSpaceDE/>
        <w:autoSpaceDN/>
        <w:adjustRightInd/>
        <w:textAlignment w:val="auto"/>
        <w:rPr>
          <w:rFonts w:eastAsiaTheme="minorEastAsia"/>
          <w:lang w:eastAsia="zh-CN"/>
        </w:rPr>
      </w:pPr>
      <w:r>
        <w:rPr>
          <w:rFonts w:eastAsiaTheme="minorEastAsia"/>
          <w:lang w:eastAsia="zh-CN"/>
        </w:rPr>
        <w:t xml:space="preserve">For each case, 60*60=3600 beam combinations are measured. The results are shown in Table 10.5.2.2.2-1 for existing modules and Table 10.5.2.2.2-2 for improved modules. Some surface wave suppression measures can be used to improve the isolation, e.g. reflection and absorption structure. Using these measures, more than 10 dB improvement can be achieved for the case with poor isolation. As shown in in the measurements, </w:t>
      </w:r>
      <w:r>
        <w:rPr>
          <w:rFonts w:eastAsiaTheme="minorEastAsia"/>
          <w:lang w:val="sv-SE" w:eastAsia="zh-CN"/>
        </w:rPr>
        <w:t>100 dB inter-sector isoaltion is achieveable for FR2</w:t>
      </w:r>
    </w:p>
    <w:p>
      <w:pPr>
        <w:overflowPunct/>
        <w:autoSpaceDE/>
        <w:autoSpaceDN/>
        <w:adjustRightInd/>
        <w:jc w:val="center"/>
        <w:textAlignment w:val="auto"/>
        <w:rPr>
          <w:rFonts w:eastAsiaTheme="minorEastAsia"/>
          <w:b/>
          <w:lang w:eastAsia="zh-CN"/>
        </w:rPr>
      </w:pPr>
      <w:r>
        <w:rPr>
          <w:rFonts w:eastAsiaTheme="minorEastAsia"/>
          <w:b/>
          <w:lang w:eastAsia="zh-CN"/>
        </w:rPr>
        <w:t>Table 10.5.2.2.2-1: Inter-sector isolation for existing modules</w:t>
      </w:r>
    </w:p>
    <w:tbl>
      <w:tblPr>
        <w:tblStyle w:val="89"/>
        <w:tblW w:w="8647" w:type="dxa"/>
        <w:tblInd w:w="-5" w:type="dxa"/>
        <w:tblLayout w:type="autofit"/>
        <w:tblCellMar>
          <w:top w:w="0" w:type="dxa"/>
          <w:left w:w="108" w:type="dxa"/>
          <w:bottom w:w="0" w:type="dxa"/>
          <w:right w:w="108" w:type="dxa"/>
        </w:tblCellMar>
      </w:tblPr>
      <w:tblGrid>
        <w:gridCol w:w="1860"/>
        <w:gridCol w:w="2680"/>
        <w:gridCol w:w="1600"/>
        <w:gridCol w:w="1231"/>
        <w:gridCol w:w="1276"/>
      </w:tblGrid>
      <w:tr>
        <w:tblPrEx>
          <w:tblCellMar>
            <w:top w:w="0" w:type="dxa"/>
            <w:left w:w="108" w:type="dxa"/>
            <w:bottom w:w="0" w:type="dxa"/>
            <w:right w:w="108" w:type="dxa"/>
          </w:tblCellMar>
        </w:tblPrEx>
        <w:trPr>
          <w:trHeight w:val="285" w:hRule="atLeast"/>
        </w:trPr>
        <w:tc>
          <w:tcPr>
            <w:tcW w:w="1860" w:type="dxa"/>
            <w:tcBorders>
              <w:top w:val="single" w:color="auto" w:sz="4" w:space="0"/>
              <w:left w:val="single" w:color="auto" w:sz="4" w:space="0"/>
              <w:bottom w:val="single" w:color="auto" w:sz="4" w:space="0"/>
              <w:right w:val="single" w:color="auto" w:sz="4" w:space="0"/>
            </w:tcBorders>
            <w:shd w:val="clear" w:color="auto" w:fill="BFBFBF"/>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Test cases</w:t>
            </w:r>
          </w:p>
        </w:tc>
        <w:tc>
          <w:tcPr>
            <w:tcW w:w="2680" w:type="dxa"/>
            <w:tcBorders>
              <w:top w:val="single" w:color="auto" w:sz="4" w:space="0"/>
              <w:left w:val="nil"/>
              <w:bottom w:val="single" w:color="auto" w:sz="4" w:space="0"/>
              <w:right w:val="single" w:color="auto" w:sz="4" w:space="0"/>
            </w:tcBorders>
            <w:shd w:val="clear" w:color="auto" w:fill="BFBFBF"/>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Existing modules</w:t>
            </w:r>
          </w:p>
        </w:tc>
        <w:tc>
          <w:tcPr>
            <w:tcW w:w="1600" w:type="dxa"/>
            <w:tcBorders>
              <w:top w:val="single" w:color="auto" w:sz="4" w:space="0"/>
              <w:left w:val="nil"/>
              <w:bottom w:val="single" w:color="auto" w:sz="4" w:space="0"/>
              <w:right w:val="single" w:color="auto" w:sz="4" w:space="0"/>
            </w:tcBorders>
            <w:shd w:val="clear" w:color="auto" w:fill="BFBFBF"/>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 xml:space="preserve">95% CDF </w:t>
            </w:r>
          </w:p>
        </w:tc>
        <w:tc>
          <w:tcPr>
            <w:tcW w:w="1231" w:type="dxa"/>
            <w:tcBorders>
              <w:top w:val="single" w:color="auto" w:sz="4" w:space="0"/>
              <w:left w:val="nil"/>
              <w:bottom w:val="single" w:color="auto" w:sz="4" w:space="0"/>
              <w:right w:val="single" w:color="auto" w:sz="4" w:space="0"/>
            </w:tcBorders>
            <w:shd w:val="clear" w:color="auto" w:fill="BFBFBF"/>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90% CDF</w:t>
            </w:r>
          </w:p>
        </w:tc>
        <w:tc>
          <w:tcPr>
            <w:tcW w:w="1276" w:type="dxa"/>
            <w:tcBorders>
              <w:top w:val="single" w:color="auto" w:sz="4" w:space="0"/>
              <w:left w:val="nil"/>
              <w:bottom w:val="single" w:color="auto" w:sz="4" w:space="0"/>
              <w:right w:val="single" w:color="auto" w:sz="4" w:space="0"/>
            </w:tcBorders>
            <w:shd w:val="clear" w:color="auto" w:fill="BFBFBF"/>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50% CDF</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Case 1</w:t>
            </w:r>
          </w:p>
        </w:tc>
        <w:tc>
          <w:tcPr>
            <w:tcW w:w="2680" w:type="dxa"/>
            <w:tcBorders>
              <w:top w:val="nil"/>
              <w:left w:val="nil"/>
              <w:bottom w:val="single" w:color="auto" w:sz="4" w:space="0"/>
              <w:right w:val="single" w:color="auto" w:sz="4" w:space="0"/>
            </w:tcBorders>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eastAsia="zh-CN"/>
              </w:rPr>
              <w:t xml:space="preserve">up-down installation </w:t>
            </w:r>
          </w:p>
        </w:tc>
        <w:tc>
          <w:tcPr>
            <w:tcW w:w="1600"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96</w:t>
            </w:r>
          </w:p>
        </w:tc>
        <w:tc>
          <w:tcPr>
            <w:tcW w:w="1231"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99</w:t>
            </w:r>
          </w:p>
        </w:tc>
        <w:tc>
          <w:tcPr>
            <w:tcW w:w="1276"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103</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Case 2</w:t>
            </w:r>
          </w:p>
        </w:tc>
        <w:tc>
          <w:tcPr>
            <w:tcW w:w="2680" w:type="dxa"/>
            <w:tcBorders>
              <w:top w:val="nil"/>
              <w:left w:val="nil"/>
              <w:bottom w:val="single" w:color="auto" w:sz="4" w:space="0"/>
              <w:right w:val="single" w:color="auto" w:sz="4" w:space="0"/>
            </w:tcBorders>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120°installation</w:t>
            </w:r>
          </w:p>
        </w:tc>
        <w:tc>
          <w:tcPr>
            <w:tcW w:w="1600"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85</w:t>
            </w:r>
          </w:p>
        </w:tc>
        <w:tc>
          <w:tcPr>
            <w:tcW w:w="1231"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90</w:t>
            </w:r>
          </w:p>
        </w:tc>
        <w:tc>
          <w:tcPr>
            <w:tcW w:w="1276"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100</w:t>
            </w:r>
          </w:p>
        </w:tc>
      </w:tr>
    </w:tbl>
    <w:p>
      <w:pPr>
        <w:overflowPunct/>
        <w:autoSpaceDE/>
        <w:autoSpaceDN/>
        <w:adjustRightInd/>
        <w:textAlignment w:val="auto"/>
        <w:rPr>
          <w:rFonts w:eastAsiaTheme="minorEastAsia"/>
          <w:lang w:eastAsia="zh-CN"/>
        </w:rPr>
      </w:pPr>
    </w:p>
    <w:p>
      <w:pPr>
        <w:overflowPunct/>
        <w:autoSpaceDE/>
        <w:autoSpaceDN/>
        <w:adjustRightInd/>
        <w:jc w:val="center"/>
        <w:textAlignment w:val="auto"/>
        <w:rPr>
          <w:rFonts w:eastAsiaTheme="minorEastAsia"/>
          <w:b/>
          <w:lang w:eastAsia="zh-CN"/>
        </w:rPr>
      </w:pPr>
      <w:r>
        <w:rPr>
          <w:rFonts w:eastAsiaTheme="minorEastAsia"/>
          <w:b/>
          <w:lang w:eastAsia="zh-CN"/>
        </w:rPr>
        <w:t>Table 10.5.2.2.2-2: Inter-sector isolation for improved modules</w:t>
      </w:r>
    </w:p>
    <w:tbl>
      <w:tblPr>
        <w:tblStyle w:val="89"/>
        <w:tblW w:w="8647" w:type="dxa"/>
        <w:tblInd w:w="-5" w:type="dxa"/>
        <w:tblLayout w:type="autofit"/>
        <w:tblCellMar>
          <w:top w:w="0" w:type="dxa"/>
          <w:left w:w="108" w:type="dxa"/>
          <w:bottom w:w="0" w:type="dxa"/>
          <w:right w:w="108" w:type="dxa"/>
        </w:tblCellMar>
      </w:tblPr>
      <w:tblGrid>
        <w:gridCol w:w="1860"/>
        <w:gridCol w:w="2680"/>
        <w:gridCol w:w="1600"/>
        <w:gridCol w:w="1231"/>
        <w:gridCol w:w="1276"/>
      </w:tblGrid>
      <w:tr>
        <w:tblPrEx>
          <w:tblCellMar>
            <w:top w:w="0" w:type="dxa"/>
            <w:left w:w="108" w:type="dxa"/>
            <w:bottom w:w="0" w:type="dxa"/>
            <w:right w:w="108" w:type="dxa"/>
          </w:tblCellMar>
        </w:tblPrEx>
        <w:trPr>
          <w:trHeight w:val="285" w:hRule="atLeast"/>
        </w:trPr>
        <w:tc>
          <w:tcPr>
            <w:tcW w:w="1860" w:type="dxa"/>
            <w:tcBorders>
              <w:top w:val="single" w:color="auto" w:sz="4" w:space="0"/>
              <w:left w:val="single" w:color="auto" w:sz="4" w:space="0"/>
              <w:bottom w:val="single" w:color="auto" w:sz="4" w:space="0"/>
              <w:right w:val="single" w:color="auto" w:sz="4" w:space="0"/>
            </w:tcBorders>
            <w:shd w:val="clear" w:color="auto" w:fill="92D050"/>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Test cases</w:t>
            </w:r>
          </w:p>
        </w:tc>
        <w:tc>
          <w:tcPr>
            <w:tcW w:w="2680" w:type="dxa"/>
            <w:tcBorders>
              <w:top w:val="single" w:color="auto" w:sz="4" w:space="0"/>
              <w:left w:val="nil"/>
              <w:bottom w:val="single" w:color="auto" w:sz="4" w:space="0"/>
              <w:right w:val="single" w:color="auto" w:sz="4" w:space="0"/>
            </w:tcBorders>
            <w:shd w:val="clear" w:color="auto" w:fill="92D050"/>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Improved modules</w:t>
            </w:r>
          </w:p>
        </w:tc>
        <w:tc>
          <w:tcPr>
            <w:tcW w:w="1600" w:type="dxa"/>
            <w:tcBorders>
              <w:top w:val="single" w:color="auto" w:sz="4" w:space="0"/>
              <w:left w:val="nil"/>
              <w:bottom w:val="single" w:color="auto" w:sz="4" w:space="0"/>
              <w:right w:val="single" w:color="auto" w:sz="4" w:space="0"/>
            </w:tcBorders>
            <w:shd w:val="clear" w:color="auto" w:fill="92D050"/>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95% CDF</w:t>
            </w:r>
          </w:p>
        </w:tc>
        <w:tc>
          <w:tcPr>
            <w:tcW w:w="1231" w:type="dxa"/>
            <w:tcBorders>
              <w:top w:val="single" w:color="auto" w:sz="4" w:space="0"/>
              <w:left w:val="nil"/>
              <w:bottom w:val="single" w:color="auto" w:sz="4" w:space="0"/>
              <w:right w:val="single" w:color="auto" w:sz="4" w:space="0"/>
            </w:tcBorders>
            <w:shd w:val="clear" w:color="auto" w:fill="92D050"/>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90% CDF</w:t>
            </w:r>
          </w:p>
        </w:tc>
        <w:tc>
          <w:tcPr>
            <w:tcW w:w="1276" w:type="dxa"/>
            <w:tcBorders>
              <w:top w:val="single" w:color="auto" w:sz="4" w:space="0"/>
              <w:left w:val="nil"/>
              <w:bottom w:val="single" w:color="auto" w:sz="4" w:space="0"/>
              <w:right w:val="single" w:color="auto" w:sz="4" w:space="0"/>
            </w:tcBorders>
            <w:shd w:val="clear" w:color="auto" w:fill="92D050"/>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50% CDF</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Case 1</w:t>
            </w:r>
          </w:p>
        </w:tc>
        <w:tc>
          <w:tcPr>
            <w:tcW w:w="2680" w:type="dxa"/>
            <w:tcBorders>
              <w:top w:val="nil"/>
              <w:left w:val="nil"/>
              <w:bottom w:val="single" w:color="auto" w:sz="4" w:space="0"/>
              <w:right w:val="single" w:color="auto" w:sz="4" w:space="0"/>
            </w:tcBorders>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eastAsia="zh-CN"/>
              </w:rPr>
              <w:t xml:space="preserve">up-down installation </w:t>
            </w:r>
          </w:p>
        </w:tc>
        <w:tc>
          <w:tcPr>
            <w:tcW w:w="1600"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101</w:t>
            </w:r>
          </w:p>
        </w:tc>
        <w:tc>
          <w:tcPr>
            <w:tcW w:w="1231"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103</w:t>
            </w:r>
          </w:p>
        </w:tc>
        <w:tc>
          <w:tcPr>
            <w:tcW w:w="1276"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104</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Case 2</w:t>
            </w:r>
          </w:p>
        </w:tc>
        <w:tc>
          <w:tcPr>
            <w:tcW w:w="2680" w:type="dxa"/>
            <w:tcBorders>
              <w:top w:val="nil"/>
              <w:left w:val="nil"/>
              <w:bottom w:val="single" w:color="auto" w:sz="4" w:space="0"/>
              <w:right w:val="single" w:color="auto" w:sz="4" w:space="0"/>
            </w:tcBorders>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120°installation</w:t>
            </w:r>
          </w:p>
        </w:tc>
        <w:tc>
          <w:tcPr>
            <w:tcW w:w="1600"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100</w:t>
            </w:r>
          </w:p>
        </w:tc>
        <w:tc>
          <w:tcPr>
            <w:tcW w:w="1231"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101</w:t>
            </w:r>
          </w:p>
        </w:tc>
        <w:tc>
          <w:tcPr>
            <w:tcW w:w="1276"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102</w:t>
            </w:r>
          </w:p>
        </w:tc>
      </w:tr>
    </w:tbl>
    <w:p>
      <w:pPr>
        <w:overflowPunct/>
        <w:autoSpaceDE/>
        <w:autoSpaceDN/>
        <w:adjustRightInd/>
        <w:textAlignment w:val="auto"/>
        <w:rPr>
          <w:rFonts w:eastAsiaTheme="minorEastAsia"/>
          <w:lang w:eastAsia="zh-CN"/>
        </w:rPr>
      </w:pPr>
    </w:p>
    <w:p>
      <w:pPr>
        <w:pStyle w:val="7"/>
        <w:rPr>
          <w:rFonts w:ascii="Arial" w:hAnsi="Arial"/>
          <w:szCs w:val="14"/>
          <w:lang w:eastAsia="en-US"/>
        </w:rPr>
      </w:pPr>
      <w:r>
        <w:rPr>
          <w:rFonts w:hint="eastAsia"/>
          <w:szCs w:val="14"/>
          <w:lang w:val="en-US" w:eastAsia="zh-CN"/>
        </w:rPr>
        <w:t>9</w:t>
      </w:r>
      <w:r>
        <w:rPr>
          <w:rFonts w:ascii="Arial" w:hAnsi="Arial"/>
          <w:szCs w:val="14"/>
          <w:lang w:eastAsia="zh-CN"/>
        </w:rPr>
        <w:t>.5.2.2.3</w:t>
      </w:r>
      <w:r>
        <w:rPr>
          <w:rFonts w:ascii="Arial" w:hAnsi="Arial"/>
          <w:szCs w:val="14"/>
          <w:lang w:eastAsia="en-US"/>
        </w:rPr>
        <w:tab/>
      </w:r>
      <w:r>
        <w:rPr>
          <w:rFonts w:ascii="Arial" w:hAnsi="Arial"/>
          <w:szCs w:val="14"/>
          <w:lang w:eastAsia="zh-CN"/>
        </w:rPr>
        <w:t>Ericsson</w:t>
      </w:r>
    </w:p>
    <w:p>
      <w:pPr>
        <w:rPr>
          <w:iCs/>
        </w:rPr>
      </w:pPr>
      <w:r>
        <w:rPr>
          <w:iCs/>
        </w:rPr>
        <w:t xml:space="preserve">An analysis of the inter-sector interference effects for FR2-1 BS </w:t>
      </w:r>
      <w:r>
        <w:rPr>
          <w:rFonts w:hint="eastAsia"/>
          <w:iCs/>
          <w:lang w:eastAsia="zh-CN"/>
        </w:rPr>
        <w:t>c</w:t>
      </w:r>
      <w:r>
        <w:rPr>
          <w:iCs/>
          <w:lang w:eastAsia="zh-CN"/>
        </w:rPr>
        <w:t>an be found in Table 10.5.2.1-1</w:t>
      </w:r>
      <w:r>
        <w:rPr>
          <w:iCs/>
        </w:rPr>
        <w:t>. The analysis suggests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in excess of 30dB-60dB suppression (depending on output power) would be needed to mitigate interference for all beam directions.</w:t>
      </w:r>
    </w:p>
    <w:p>
      <w:pPr>
        <w:rPr>
          <w:iCs/>
        </w:rPr>
      </w:pPr>
      <w:r>
        <w:rPr>
          <w:iCs/>
        </w:rPr>
        <w:t>For 30dBm TRP, RX processing or improvements in the TX interference suppression may improve the inter-sector performance. However, the degradation will not be reduced to well below 1dB (taking into account also degradation from self-interference will occur) for all beam directions.</w:t>
      </w:r>
    </w:p>
    <w:p>
      <w:pPr>
        <w:rPr>
          <w:iCs/>
        </w:rPr>
      </w:pPr>
      <w:r>
        <w:rPr>
          <w:iCs/>
        </w:rPr>
        <w:t>Thus co-sectorization is likely to pose technical challenges for SBFD deployments in FR2.</w:t>
      </w:r>
    </w:p>
    <w:p>
      <w:pPr>
        <w:rPr>
          <w:u w:val="single"/>
          <w:lang w:eastAsia="ja-JP"/>
        </w:rPr>
      </w:pPr>
      <w:r>
        <w:rPr>
          <w:u w:val="single"/>
          <w:lang w:eastAsia="ja-JP"/>
        </w:rPr>
        <w:t>Inter-sector isolation</w:t>
      </w:r>
    </w:p>
    <w:p>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Figure 10.5.2.2.3-1 depicts the EM simulation setup.</w:t>
      </w:r>
    </w:p>
    <w:tbl>
      <w:tblPr>
        <w:tblStyle w:val="9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398"/>
        <w:gridCol w:w="428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66" w:type="dxa"/>
          </w:tcPr>
          <w:p>
            <w:pPr>
              <w:jc w:val="center"/>
              <w:rPr>
                <w:lang w:eastAsia="ja-JP"/>
              </w:rPr>
            </w:pPr>
            <w:r>
              <w:rPr>
                <w:rFonts w:ascii="Arial" w:hAnsi="Arial" w:eastAsiaTheme="minorHAnsi" w:cstheme="minorBidi"/>
                <w:szCs w:val="22"/>
                <w:lang w:val="en-US" w:eastAsia="en-US"/>
              </w:rPr>
              <w:object>
                <v:shape id="_x0000_i1031" o:spt="75" type="#_x0000_t75" style="height:170.55pt;width:259.1pt;" o:ole="t" filled="f" coordsize="21600,21600">
                  <v:path/>
                  <v:fill on="f" focussize="0,0"/>
                  <v:stroke/>
                  <v:imagedata r:id="rId85" o:title=""/>
                  <o:lock v:ext="edit" aspectratio="t"/>
                  <w10:wrap type="none"/>
                  <w10:anchorlock/>
                </v:shape>
                <o:OLEObject Type="Embed" ProgID="PBrush" ShapeID="_x0000_i1031" DrawAspect="Content" ObjectID="_1468075731" r:id="rId84">
                  <o:LockedField>false</o:LockedField>
                </o:OLEObject>
              </w:object>
            </w:r>
          </w:p>
          <w:p>
            <w:pPr>
              <w:pStyle w:val="161"/>
              <w:numPr>
                <w:ilvl w:val="1"/>
                <w:numId w:val="53"/>
              </w:numPr>
              <w:overflowPunct/>
              <w:autoSpaceDE/>
              <w:autoSpaceDN/>
              <w:adjustRightInd/>
              <w:spacing w:after="0" w:line="254" w:lineRule="auto"/>
              <w:ind w:firstLineChars="0"/>
              <w:textAlignment w:val="auto"/>
              <w:rPr>
                <w:lang w:eastAsia="ja-JP"/>
              </w:rPr>
            </w:pPr>
          </w:p>
        </w:tc>
        <w:tc>
          <w:tcPr>
            <w:tcW w:w="4273" w:type="dxa"/>
          </w:tcPr>
          <w:p>
            <w:pPr>
              <w:jc w:val="center"/>
              <w:rPr>
                <w:lang w:eastAsia="ja-JP"/>
              </w:rPr>
            </w:pPr>
            <w:r>
              <w:rPr>
                <w:rFonts w:ascii="Arial" w:hAnsi="Arial" w:eastAsiaTheme="minorHAnsi" w:cstheme="minorBidi"/>
                <w:szCs w:val="22"/>
                <w:lang w:val="en-US" w:eastAsia="en-US"/>
              </w:rPr>
              <w:object>
                <v:shape id="_x0000_i1032" o:spt="75" type="#_x0000_t75" style="height:170.55pt;width:203.2pt;" o:ole="t" filled="f" coordsize="21600,21600">
                  <v:path/>
                  <v:fill on="f" focussize="0,0"/>
                  <v:stroke/>
                  <v:imagedata r:id="rId87" o:title=""/>
                  <o:lock v:ext="edit" aspectratio="t"/>
                  <w10:wrap type="none"/>
                  <w10:anchorlock/>
                </v:shape>
                <o:OLEObject Type="Embed" ProgID="PBrush" ShapeID="_x0000_i1032" DrawAspect="Content" ObjectID="_1468075732" r:id="rId86">
                  <o:LockedField>false</o:LockedField>
                </o:OLEObject>
              </w:object>
            </w:r>
          </w:p>
          <w:p>
            <w:pPr>
              <w:pStyle w:val="161"/>
              <w:numPr>
                <w:ilvl w:val="1"/>
                <w:numId w:val="53"/>
              </w:numPr>
              <w:overflowPunct/>
              <w:autoSpaceDE/>
              <w:autoSpaceDN/>
              <w:adjustRightInd/>
              <w:spacing w:after="0" w:line="254" w:lineRule="auto"/>
              <w:ind w:firstLineChars="0"/>
              <w:textAlignment w:val="auto"/>
              <w:rPr>
                <w:lang w:eastAsia="ja-JP"/>
              </w:rPr>
            </w:pPr>
          </w:p>
        </w:tc>
      </w:tr>
    </w:tbl>
    <w:p>
      <w:pPr>
        <w:jc w:val="center"/>
        <w:rPr>
          <w:rFonts w:ascii="Arial" w:hAnsi="Arial" w:eastAsiaTheme="minorHAnsi" w:cstheme="minorBidi"/>
          <w:b/>
          <w:bCs/>
          <w:szCs w:val="22"/>
          <w:lang w:val="en-US" w:eastAsia="ja-JP"/>
        </w:rPr>
      </w:pPr>
      <w:r>
        <w:rPr>
          <w:b/>
          <w:bCs/>
          <w:lang w:eastAsia="ja-JP"/>
        </w:rPr>
        <w:t>Figure 10.5.2.2.3-1 Simulation setup for FR2 multi-sector EM modelling</w:t>
      </w:r>
    </w:p>
    <w:p>
      <w:pPr>
        <w:rPr>
          <w:lang w:eastAsia="ja-JP"/>
        </w:rPr>
      </w:pPr>
      <w:r>
        <w:rPr>
          <w:lang w:eastAsia="ja-JP"/>
        </w:rPr>
        <w:t>Figure 10.5.2.2.3-2 depicts the achievable isolation.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p>
    <w:p>
      <w:pPr>
        <w:rPr>
          <w:lang w:eastAsia="ja-JP"/>
        </w:rPr>
      </w:pPr>
    </w:p>
    <w:tbl>
      <w:tblPr>
        <w:tblStyle w:val="9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14"/>
        <w:gridCol w:w="481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14" w:type="dxa"/>
          </w:tcPr>
          <w:p>
            <w:pPr>
              <w:jc w:val="center"/>
              <w:rPr>
                <w:lang w:eastAsia="ja-JP"/>
              </w:rPr>
            </w:pPr>
            <w:r>
              <w:rPr>
                <w:lang w:val="en-US" w:eastAsia="zh-CN"/>
              </w:rPr>
              <w:drawing>
                <wp:inline distT="0" distB="0" distL="0" distR="0">
                  <wp:extent cx="2385695" cy="1798320"/>
                  <wp:effectExtent l="0" t="0" r="1905" b="508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pPr>
              <w:pStyle w:val="161"/>
              <w:numPr>
                <w:ilvl w:val="1"/>
                <w:numId w:val="54"/>
              </w:numPr>
              <w:overflowPunct/>
              <w:autoSpaceDE/>
              <w:autoSpaceDN/>
              <w:adjustRightInd/>
              <w:spacing w:after="0" w:line="254" w:lineRule="auto"/>
              <w:ind w:firstLineChars="0"/>
              <w:textAlignment w:val="auto"/>
              <w:rPr>
                <w:lang w:eastAsia="ja-JP"/>
              </w:rPr>
            </w:pPr>
            <w:r>
              <w:rPr>
                <w:lang w:eastAsia="ja-JP"/>
              </w:rPr>
              <w:t>Azimuth beam steering with elevation at boresight</w:t>
            </w:r>
          </w:p>
        </w:tc>
        <w:tc>
          <w:tcPr>
            <w:tcW w:w="4815" w:type="dxa"/>
          </w:tcPr>
          <w:p>
            <w:pPr>
              <w:jc w:val="center"/>
              <w:rPr>
                <w:lang w:eastAsia="ja-JP"/>
              </w:rPr>
            </w:pPr>
            <w:r>
              <w:rPr>
                <w:lang w:val="en-US" w:eastAsia="zh-CN"/>
              </w:rPr>
              <w:drawing>
                <wp:inline distT="0" distB="0" distL="0" distR="0">
                  <wp:extent cx="2385695" cy="1798320"/>
                  <wp:effectExtent l="0" t="0" r="1905" b="508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pPr>
              <w:pStyle w:val="161"/>
              <w:numPr>
                <w:ilvl w:val="1"/>
                <w:numId w:val="54"/>
              </w:numPr>
              <w:overflowPunct/>
              <w:autoSpaceDE/>
              <w:autoSpaceDN/>
              <w:adjustRightInd/>
              <w:spacing w:after="0" w:line="254" w:lineRule="auto"/>
              <w:ind w:firstLineChars="0"/>
              <w:textAlignment w:val="auto"/>
              <w:rPr>
                <w:lang w:eastAsia="ja-JP"/>
              </w:rPr>
            </w:pPr>
            <w:r>
              <w:rPr>
                <w:lang w:eastAsia="ja-JP"/>
              </w:rPr>
              <w:t>Downtilt elevation beam steering with azimuth at boresight</w:t>
            </w:r>
          </w:p>
        </w:tc>
      </w:tr>
    </w:tbl>
    <w:p>
      <w:pPr>
        <w:jc w:val="center"/>
        <w:rPr>
          <w:rFonts w:ascii="Arial" w:hAnsi="Arial" w:eastAsiaTheme="minorHAnsi" w:cstheme="minorBidi"/>
          <w:b/>
          <w:bCs/>
          <w:szCs w:val="22"/>
          <w:lang w:val="en-US" w:eastAsia="ja-JP"/>
        </w:rPr>
      </w:pPr>
      <w:r>
        <w:rPr>
          <w:b/>
          <w:bCs/>
          <w:lang w:eastAsia="ja-JP"/>
        </w:rPr>
        <w:t>Figure 10.5.2.2.3-2 FR2 antenna with 400 mm edge to edge coupling magnitude</w:t>
      </w:r>
    </w:p>
    <w:p>
      <w:pPr>
        <w:rPr>
          <w:u w:val="single"/>
          <w:lang w:eastAsia="ja-JP"/>
        </w:rPr>
      </w:pPr>
      <w:r>
        <w:rPr>
          <w:u w:val="single"/>
          <w:lang w:eastAsia="ja-JP"/>
        </w:rPr>
        <w:t>Beam nulling</w:t>
      </w:r>
    </w:p>
    <w:p>
      <w:pPr>
        <w:rPr>
          <w:lang w:eastAsia="ja-JP"/>
        </w:rPr>
      </w:pPr>
      <w:r>
        <w:rPr>
          <w:lang w:eastAsia="ja-JP"/>
        </w:rPr>
        <w:t>There may be some potential for beam nulling to mitigate interference between sectors. To achieve complete isolation between sectors, more than 30dB beam nulling would be needed.</w:t>
      </w:r>
    </w:p>
    <w:p>
      <w:pPr>
        <w:pStyle w:val="6"/>
        <w:rPr>
          <w:rFonts w:ascii="Arial" w:hAnsi="Arial"/>
          <w:sz w:val="24"/>
          <w:szCs w:val="18"/>
          <w:lang w:eastAsia="en-US"/>
        </w:rPr>
      </w:pPr>
      <w:r>
        <w:rPr>
          <w:rFonts w:hint="eastAsia"/>
          <w:sz w:val="24"/>
          <w:szCs w:val="18"/>
          <w:lang w:val="en-US" w:eastAsia="zh-CN"/>
        </w:rPr>
        <w:t>9</w:t>
      </w:r>
      <w:r>
        <w:rPr>
          <w:rFonts w:ascii="Arial" w:hAnsi="Arial"/>
          <w:sz w:val="24"/>
          <w:szCs w:val="18"/>
          <w:lang w:eastAsia="zh-CN"/>
        </w:rPr>
        <w:t>.5.2.3</w:t>
      </w:r>
      <w:r>
        <w:rPr>
          <w:rFonts w:ascii="Arial" w:hAnsi="Arial"/>
          <w:sz w:val="24"/>
          <w:szCs w:val="18"/>
          <w:lang w:eastAsia="en-US"/>
        </w:rPr>
        <w:tab/>
      </w:r>
      <w:r>
        <w:rPr>
          <w:rFonts w:ascii="Arial" w:hAnsi="Arial"/>
          <w:sz w:val="24"/>
          <w:szCs w:val="18"/>
          <w:lang w:eastAsia="en-US"/>
        </w:rPr>
        <w:t>Conclusion</w:t>
      </w:r>
    </w:p>
    <w:p>
      <w:pPr>
        <w:spacing w:after="160" w:line="256" w:lineRule="auto"/>
        <w:rPr>
          <w:rFonts w:ascii="Arial" w:hAnsi="Arial"/>
          <w:sz w:val="28"/>
          <w:lang w:eastAsia="zh-CN"/>
        </w:rPr>
      </w:pPr>
      <w:r>
        <w:rPr>
          <w:i/>
          <w:lang w:eastAsia="en-US"/>
        </w:rPr>
        <w:t>Editor's note: This section captures the conclusion for feasibility study on co-channel inter-sub-band co-site inter-sector interference based on RAN4 agreement.</w:t>
      </w:r>
      <w:bookmarkEnd w:id="32"/>
    </w:p>
    <w:p>
      <w:pPr>
        <w:pStyle w:val="5"/>
      </w:pPr>
      <w:bookmarkStart w:id="36" w:name="_Toc134691823"/>
      <w:r>
        <w:t>9</w:t>
      </w:r>
      <w:r>
        <w:rPr>
          <w:rFonts w:hint="eastAsia"/>
        </w:rPr>
        <w:t>.5.3</w:t>
      </w:r>
      <w:r>
        <w:tab/>
      </w:r>
      <w:r>
        <w:t>Co-channel inter-sub-band inter-site interference analysis</w:t>
      </w:r>
      <w:bookmarkEnd w:id="36"/>
    </w:p>
    <w:p>
      <w:pPr>
        <w:rPr>
          <w:rFonts w:ascii="Arial" w:hAnsi="Arial"/>
          <w:sz w:val="28"/>
          <w:lang w:eastAsia="zh-CN"/>
        </w:rPr>
      </w:pPr>
      <w:r>
        <w:rPr>
          <w:i/>
          <w:color w:val="0000FF"/>
        </w:rPr>
        <w:t xml:space="preserve">Editor's note: This section captures the </w:t>
      </w:r>
      <w:r>
        <w:rPr>
          <w:rFonts w:hint="eastAsia"/>
          <w:i/>
          <w:color w:val="0000FF"/>
        </w:rPr>
        <w:t xml:space="preserve">typical assumption of RF requirements and the </w:t>
      </w:r>
      <w:r>
        <w:rPr>
          <w:i/>
          <w:color w:val="0000FF"/>
        </w:rPr>
        <w:t>analysis</w:t>
      </w:r>
      <w:r>
        <w:rPr>
          <w:rFonts w:hint="eastAsia"/>
          <w:i/>
          <w:color w:val="0000FF"/>
        </w:rPr>
        <w:t xml:space="preserve"> </w:t>
      </w:r>
      <w:r>
        <w:rPr>
          <w:i/>
          <w:color w:val="0000FF"/>
        </w:rPr>
        <w:t>results</w:t>
      </w:r>
    </w:p>
    <w:p>
      <w:pPr>
        <w:pStyle w:val="5"/>
      </w:pPr>
      <w:bookmarkStart w:id="37" w:name="_Toc134691824"/>
      <w:r>
        <w:t>9</w:t>
      </w:r>
      <w:r>
        <w:rPr>
          <w:rFonts w:hint="eastAsia"/>
        </w:rPr>
        <w:t>.5.4</w:t>
      </w:r>
      <w:r>
        <w:tab/>
      </w:r>
      <w:r>
        <w:t>Summary</w:t>
      </w:r>
      <w:bookmarkEnd w:id="37"/>
    </w:p>
    <w:p>
      <w:pPr>
        <w:rPr>
          <w:i/>
          <w:color w:val="0000FF"/>
          <w:lang w:val="en-US" w:eastAsia="zh-CN"/>
        </w:rPr>
      </w:pPr>
      <w:r>
        <w:rPr>
          <w:i/>
          <w:color w:val="0000FF"/>
        </w:rPr>
        <w:t>Editor's note: This section captures</w:t>
      </w:r>
      <w:r>
        <w:rPr>
          <w:rFonts w:hint="eastAsia"/>
          <w:i/>
          <w:color w:val="0000FF"/>
          <w:lang w:val="en-US" w:eastAsia="zh-CN"/>
        </w:rPr>
        <w:t xml:space="preserve"> </w:t>
      </w:r>
      <w:r>
        <w:rPr>
          <w:i/>
          <w:color w:val="0000FF"/>
        </w:rPr>
        <w:t xml:space="preserve">the conclusion of </w:t>
      </w:r>
      <w:r>
        <w:rPr>
          <w:rFonts w:hint="eastAsia"/>
          <w:i/>
          <w:color w:val="0000FF"/>
          <w:lang w:val="en-US" w:eastAsia="zh-CN"/>
        </w:rPr>
        <w:t xml:space="preserve">BS SBFD </w:t>
      </w:r>
      <w:r>
        <w:rPr>
          <w:i/>
          <w:color w:val="0000FF"/>
        </w:rPr>
        <w:t>feasibility</w:t>
      </w:r>
      <w:r>
        <w:rPr>
          <w:rFonts w:hint="eastAsia"/>
          <w:i/>
          <w:color w:val="0000FF"/>
          <w:lang w:val="en-US" w:eastAsia="zh-CN"/>
        </w:rPr>
        <w:t xml:space="preserve">. </w:t>
      </w:r>
    </w:p>
    <w:p>
      <w:pPr>
        <w:pStyle w:val="4"/>
        <w:rPr>
          <w:lang w:val="en-GB"/>
        </w:rPr>
      </w:pPr>
      <w:bookmarkStart w:id="38" w:name="_Toc134691825"/>
      <w:r>
        <w:rPr>
          <w:rFonts w:hint="eastAsia"/>
          <w:lang w:val="en-US" w:eastAsia="zh-CN"/>
        </w:rPr>
        <w:t>9</w:t>
      </w:r>
      <w:r>
        <w:rPr>
          <w:lang w:val="en-GB"/>
        </w:rPr>
        <w:t>.6 FR1 Feasibility of UE aspects</w:t>
      </w:r>
    </w:p>
    <w:p>
      <w:pPr>
        <w:pStyle w:val="5"/>
        <w:rPr>
          <w:lang w:val="en-GB"/>
        </w:rPr>
      </w:pPr>
      <w:r>
        <w:rPr>
          <w:rFonts w:hint="eastAsia"/>
          <w:lang w:val="en-US" w:eastAsia="zh-CN"/>
        </w:rPr>
        <w:t>9</w:t>
      </w:r>
      <w:r>
        <w:rPr>
          <w:lang w:val="en-GB"/>
        </w:rPr>
        <w:t>.6.1</w:t>
      </w:r>
      <w:r>
        <w:rPr>
          <w:lang w:val="en-GB"/>
        </w:rPr>
        <w:tab/>
      </w:r>
      <w:r>
        <w:rPr>
          <w:lang w:val="en-GB"/>
        </w:rPr>
        <w:t>Interference analysis</w:t>
      </w:r>
    </w:p>
    <w:p>
      <w:pPr>
        <w:pStyle w:val="6"/>
        <w:bidi w:val="0"/>
        <w:rPr>
          <w:rFonts w:hint="default"/>
        </w:rPr>
      </w:pPr>
      <w:r>
        <w:rPr>
          <w:rFonts w:hint="default"/>
          <w:lang w:val="en-US" w:eastAsia="zh-CN"/>
        </w:rPr>
        <w:t>9</w:t>
      </w:r>
      <w:r>
        <w:rPr>
          <w:rFonts w:hint="default"/>
        </w:rPr>
        <w:t>.6.1.0 General</w:t>
      </w:r>
    </w:p>
    <w:p>
      <w:pPr>
        <w:overflowPunct w:val="0"/>
        <w:autoSpaceDE w:val="0"/>
        <w:autoSpaceDN w:val="0"/>
        <w:adjustRightInd w:val="0"/>
        <w:spacing w:after="180"/>
        <w:textAlignment w:val="baseline"/>
        <w:rPr>
          <w:rFonts w:hint="default" w:ascii="Times New Roman" w:hAnsi="Times New Roman" w:eastAsia="等线" w:cs="Times New Roman"/>
          <w:sz w:val="20"/>
          <w:szCs w:val="20"/>
        </w:rPr>
      </w:pPr>
      <w:r>
        <w:rPr>
          <w:rFonts w:hint="default" w:ascii="Times New Roman" w:hAnsi="Times New Roman" w:eastAsia="Arial" w:cs="Times New Roman"/>
          <w:sz w:val="20"/>
          <w:szCs w:val="20"/>
        </w:rPr>
        <w:t xml:space="preserve">In the objective of this </w:t>
      </w:r>
      <w:r>
        <w:rPr>
          <w:rFonts w:hint="default" w:ascii="Times New Roman" w:hAnsi="Times New Roman" w:eastAsia="等线" w:cs="Times New Roman"/>
          <w:sz w:val="20"/>
          <w:szCs w:val="20"/>
        </w:rPr>
        <w:t>study</w:t>
      </w:r>
      <w:r>
        <w:rPr>
          <w:rFonts w:hint="default" w:ascii="Times New Roman" w:hAnsi="Times New Roman" w:eastAsia="Arial" w:cs="Times New Roman"/>
          <w:sz w:val="20"/>
          <w:szCs w:val="20"/>
        </w:rPr>
        <w:t xml:space="preserve"> </w:t>
      </w:r>
      <w:r>
        <w:rPr>
          <w:rFonts w:hint="default" w:ascii="Times New Roman" w:hAnsi="Times New Roman" w:eastAsia="等线" w:cs="Times New Roman"/>
          <w:sz w:val="20"/>
          <w:szCs w:val="20"/>
        </w:rPr>
        <w:t>item, half duplex operation at UE side is assumed. In this part of feasibility of UE aspects, FR1 is considered.</w:t>
      </w:r>
    </w:p>
    <w:p>
      <w:pPr>
        <w:overflowPunct w:val="0"/>
        <w:autoSpaceDE w:val="0"/>
        <w:autoSpaceDN w:val="0"/>
        <w:adjustRightInd w:val="0"/>
        <w:spacing w:after="180"/>
        <w:textAlignment w:val="baseline"/>
        <w:rPr>
          <w:rFonts w:hint="default" w:ascii="Times New Roman" w:hAnsi="Times New Roman" w:eastAsia="等线" w:cs="Times New Roman"/>
          <w:sz w:val="20"/>
          <w:szCs w:val="20"/>
        </w:rPr>
      </w:pPr>
      <w:r>
        <w:rPr>
          <w:rFonts w:hint="default" w:ascii="Times New Roman" w:hAnsi="Times New Roman" w:eastAsia="等线" w:cs="Times New Roman"/>
          <w:sz w:val="20"/>
          <w:szCs w:val="20"/>
        </w:rPr>
        <w:t>In the UE feasibility study, existing UE RF requirements in TS 38.101-1 can be applied as default assumption for study phase conclusion if no issues identified by co-existence study. Detailed UE RF requirements if any should be discussed during WID phase.</w:t>
      </w:r>
    </w:p>
    <w:p>
      <w:pPr>
        <w:overflowPunct w:val="0"/>
        <w:autoSpaceDE w:val="0"/>
        <w:autoSpaceDN w:val="0"/>
        <w:adjustRightInd w:val="0"/>
        <w:spacing w:after="180"/>
        <w:textAlignment w:val="baseline"/>
        <w:rPr>
          <w:rFonts w:hint="default" w:ascii="Times New Roman" w:hAnsi="Times New Roman" w:eastAsia="等线" w:cs="Times New Roman"/>
          <w:sz w:val="20"/>
          <w:szCs w:val="20"/>
        </w:rPr>
      </w:pPr>
      <w:r>
        <w:rPr>
          <w:rFonts w:hint="default" w:ascii="Times New Roman" w:hAnsi="Times New Roman" w:eastAsia="等线" w:cs="Times New Roman"/>
          <w:sz w:val="20"/>
          <w:szCs w:val="20"/>
        </w:rPr>
        <w:t xml:space="preserve">In the UE feasibility study in FR1, the co-channel inter-subband UE-UE CLI model and adjacent channel UE-UE CLI model are mainly discussed. Co-channel/adjacent channel interference models at the UE side are summarized in Table </w:t>
      </w:r>
      <w:r>
        <w:rPr>
          <w:rFonts w:hint="default" w:ascii="Times New Roman" w:hAnsi="Times New Roman" w:cs="Times New Roman"/>
          <w:sz w:val="20"/>
          <w:szCs w:val="20"/>
          <w:lang w:eastAsia="zh-CN"/>
        </w:rPr>
        <w:t>9.6</w:t>
      </w:r>
      <w:r>
        <w:rPr>
          <w:rFonts w:hint="default" w:ascii="Times New Roman" w:hAnsi="Times New Roman" w:eastAsia="等线" w:cs="Times New Roman"/>
          <w:sz w:val="20"/>
          <w:szCs w:val="20"/>
        </w:rPr>
        <w:t>.1.0-1. For co-channel models, the UE IBE model can be used for Tx side; for receiver sub-band/in-channel selectivity</w:t>
      </w:r>
      <w:bookmarkStart w:id="39" w:name="_Hlk131694159"/>
      <w:r>
        <w:rPr>
          <w:rFonts w:hint="default" w:ascii="Times New Roman" w:hAnsi="Times New Roman" w:eastAsia="等线" w:cs="Times New Roman"/>
          <w:sz w:val="20"/>
          <w:szCs w:val="20"/>
        </w:rPr>
        <w:t>, no rejection/attenuation due to RF/BB filtering is assumed</w:t>
      </w:r>
      <w:bookmarkEnd w:id="39"/>
      <w:r>
        <w:rPr>
          <w:rFonts w:hint="default" w:ascii="Times New Roman" w:hAnsi="Times New Roman" w:eastAsia="等线" w:cs="Times New Roman"/>
          <w:sz w:val="20"/>
          <w:szCs w:val="20"/>
        </w:rPr>
        <w:t xml:space="preserve">. For adjacent channel models, UE ACLR and selectivity can be used </w:t>
      </w:r>
      <w:r>
        <w:rPr>
          <w:rFonts w:hint="default" w:ascii="Times New Roman" w:hAnsi="Times New Roman" w:cs="Times New Roman"/>
          <w:sz w:val="20"/>
          <w:szCs w:val="20"/>
          <w:lang w:val="en-US" w:eastAsia="zh-CN"/>
        </w:rPr>
        <w:t>for</w:t>
      </w:r>
      <w:r>
        <w:rPr>
          <w:rFonts w:hint="default" w:ascii="Times New Roman" w:hAnsi="Times New Roman" w:eastAsia="等线" w:cs="Times New Roman"/>
          <w:sz w:val="20"/>
          <w:szCs w:val="20"/>
        </w:rPr>
        <w:t xml:space="preserve"> Tx and Rx side, respectively.</w:t>
      </w:r>
    </w:p>
    <w:p>
      <w:pPr>
        <w:overflowPunct w:val="0"/>
        <w:autoSpaceDE w:val="0"/>
        <w:autoSpaceDN w:val="0"/>
        <w:adjustRightInd w:val="0"/>
        <w:spacing w:after="180"/>
        <w:jc w:val="center"/>
        <w:textAlignment w:val="baseline"/>
        <w:rPr>
          <w:rFonts w:hint="default" w:ascii="Times New Roman" w:hAnsi="Times New Roman" w:eastAsia="等线" w:cs="Times New Roman"/>
          <w:b/>
          <w:sz w:val="20"/>
          <w:szCs w:val="20"/>
          <w:lang w:val="en-GB"/>
        </w:rPr>
      </w:pPr>
      <w:r>
        <w:rPr>
          <w:rFonts w:hint="default" w:ascii="Times New Roman" w:hAnsi="Times New Roman" w:eastAsia="等线" w:cs="Times New Roman"/>
          <w:b/>
          <w:sz w:val="20"/>
          <w:szCs w:val="20"/>
          <w:lang w:val="en-GB"/>
        </w:rPr>
        <w:t xml:space="preserve">Table </w:t>
      </w:r>
      <w:r>
        <w:rPr>
          <w:rFonts w:hint="default" w:ascii="Times New Roman" w:hAnsi="Times New Roman" w:cs="Times New Roman"/>
          <w:b/>
          <w:sz w:val="20"/>
          <w:szCs w:val="20"/>
          <w:lang w:val="en-GB" w:eastAsia="zh-CN"/>
        </w:rPr>
        <w:t>9.6</w:t>
      </w:r>
      <w:r>
        <w:rPr>
          <w:rFonts w:hint="default" w:ascii="Times New Roman" w:hAnsi="Times New Roman" w:eastAsia="等线" w:cs="Times New Roman"/>
          <w:b/>
          <w:sz w:val="20"/>
          <w:szCs w:val="20"/>
          <w:lang w:val="en-GB"/>
        </w:rPr>
        <w:t>.1.0-1. Existing UE interference models based on RF requirements in RAN4</w:t>
      </w:r>
    </w:p>
    <w:tbl>
      <w:tblPr>
        <w:tblStyle w:val="4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22"/>
        <w:gridCol w:w="2793"/>
        <w:gridCol w:w="2497"/>
        <w:gridCol w:w="23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gridSpan w:val="2"/>
          </w:tcPr>
          <w:p>
            <w:pPr>
              <w:spacing w:after="180" w:line="240" w:lineRule="auto"/>
              <w:jc w:val="center"/>
              <w:rPr>
                <w:rFonts w:hint="default" w:ascii="Times New Roman" w:hAnsi="Times New Roman" w:eastAsia="等线" w:cs="Times New Roman"/>
                <w:sz w:val="20"/>
                <w:szCs w:val="20"/>
                <w:lang w:val="en-GB" w:eastAsia="zh-CN"/>
              </w:rPr>
            </w:pPr>
            <w:r>
              <w:rPr>
                <w:rFonts w:hint="default" w:ascii="Times New Roman" w:hAnsi="Times New Roman" w:eastAsia="等线" w:cs="Times New Roman"/>
                <w:sz w:val="20"/>
                <w:szCs w:val="20"/>
                <w:lang w:val="en-GB" w:eastAsia="zh-CN"/>
              </w:rPr>
              <w:t>Co-channel RF interference models</w:t>
            </w:r>
          </w:p>
        </w:tc>
        <w:tc>
          <w:tcPr>
            <w:tcW w:w="4802" w:type="dxa"/>
            <w:gridSpan w:val="2"/>
          </w:tcPr>
          <w:p>
            <w:pPr>
              <w:spacing w:after="180" w:line="240" w:lineRule="auto"/>
              <w:jc w:val="center"/>
              <w:rPr>
                <w:rFonts w:hint="default" w:ascii="Times New Roman" w:hAnsi="Times New Roman" w:eastAsia="等线" w:cs="Times New Roman"/>
                <w:sz w:val="20"/>
                <w:szCs w:val="20"/>
                <w:lang w:val="en-GB" w:eastAsia="zh-CN"/>
              </w:rPr>
            </w:pPr>
            <w:r>
              <w:rPr>
                <w:rFonts w:hint="default" w:ascii="Times New Roman" w:hAnsi="Times New Roman" w:eastAsia="等线" w:cs="Times New Roman"/>
                <w:sz w:val="20"/>
                <w:szCs w:val="20"/>
                <w:lang w:val="en-GB" w:eastAsia="zh-CN"/>
              </w:rPr>
              <w:t>Adjacent channel RF interference models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22" w:type="dxa"/>
          </w:tcPr>
          <w:p>
            <w:pPr>
              <w:spacing w:after="180" w:line="240" w:lineRule="auto"/>
              <w:jc w:val="center"/>
              <w:rPr>
                <w:rFonts w:hint="default" w:ascii="Times New Roman" w:hAnsi="Times New Roman" w:eastAsia="等线" w:cs="Times New Roman"/>
                <w:sz w:val="20"/>
                <w:szCs w:val="20"/>
                <w:lang w:val="en-GB" w:eastAsia="zh-CN"/>
              </w:rPr>
            </w:pPr>
            <w:r>
              <w:rPr>
                <w:rFonts w:hint="default" w:ascii="Times New Roman" w:hAnsi="Times New Roman" w:eastAsia="等线" w:cs="Times New Roman"/>
                <w:sz w:val="20"/>
                <w:szCs w:val="20"/>
                <w:lang w:val="en-GB" w:eastAsia="zh-CN"/>
              </w:rPr>
              <w:t>Tx side</w:t>
            </w:r>
          </w:p>
        </w:tc>
        <w:tc>
          <w:tcPr>
            <w:tcW w:w="2793" w:type="dxa"/>
          </w:tcPr>
          <w:p>
            <w:pPr>
              <w:spacing w:after="180" w:line="240" w:lineRule="auto"/>
              <w:jc w:val="center"/>
              <w:rPr>
                <w:rFonts w:hint="default" w:ascii="Times New Roman" w:hAnsi="Times New Roman" w:eastAsia="等线" w:cs="Times New Roman"/>
                <w:sz w:val="20"/>
                <w:szCs w:val="20"/>
                <w:lang w:val="en-GB" w:eastAsia="zh-CN"/>
              </w:rPr>
            </w:pPr>
            <w:r>
              <w:rPr>
                <w:rFonts w:hint="default" w:ascii="Times New Roman" w:hAnsi="Times New Roman" w:eastAsia="等线" w:cs="Times New Roman"/>
                <w:sz w:val="20"/>
                <w:szCs w:val="20"/>
                <w:lang w:val="en-GB" w:eastAsia="zh-CN"/>
              </w:rPr>
              <w:t>Rx side</w:t>
            </w:r>
          </w:p>
        </w:tc>
        <w:tc>
          <w:tcPr>
            <w:tcW w:w="2497" w:type="dxa"/>
          </w:tcPr>
          <w:p>
            <w:pPr>
              <w:spacing w:after="180" w:line="240" w:lineRule="auto"/>
              <w:jc w:val="center"/>
              <w:rPr>
                <w:rFonts w:hint="default" w:ascii="Times New Roman" w:hAnsi="Times New Roman" w:eastAsia="等线" w:cs="Times New Roman"/>
                <w:sz w:val="20"/>
                <w:szCs w:val="20"/>
                <w:lang w:val="en-GB" w:eastAsia="zh-CN"/>
              </w:rPr>
            </w:pPr>
            <w:r>
              <w:rPr>
                <w:rFonts w:hint="default" w:ascii="Times New Roman" w:hAnsi="Times New Roman" w:eastAsia="等线" w:cs="Times New Roman"/>
                <w:sz w:val="20"/>
                <w:szCs w:val="20"/>
                <w:lang w:val="en-GB" w:eastAsia="zh-CN"/>
              </w:rPr>
              <w:t>Tx side</w:t>
            </w:r>
          </w:p>
        </w:tc>
        <w:tc>
          <w:tcPr>
            <w:tcW w:w="2305" w:type="dxa"/>
          </w:tcPr>
          <w:p>
            <w:pPr>
              <w:spacing w:after="180" w:line="240" w:lineRule="auto"/>
              <w:jc w:val="center"/>
              <w:rPr>
                <w:rFonts w:hint="default" w:ascii="Times New Roman" w:hAnsi="Times New Roman" w:eastAsia="等线" w:cs="Times New Roman"/>
                <w:sz w:val="20"/>
                <w:szCs w:val="20"/>
                <w:lang w:val="en-GB" w:eastAsia="zh-CN"/>
              </w:rPr>
            </w:pPr>
            <w:r>
              <w:rPr>
                <w:rFonts w:hint="default" w:ascii="Times New Roman" w:hAnsi="Times New Roman" w:eastAsia="等线" w:cs="Times New Roman"/>
                <w:sz w:val="20"/>
                <w:szCs w:val="20"/>
                <w:lang w:val="en-GB" w:eastAsia="zh-CN"/>
              </w:rPr>
              <w:t>Rx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dxa"/>
          </w:tcPr>
          <w:p>
            <w:pPr>
              <w:spacing w:after="180" w:line="240" w:lineRule="auto"/>
              <w:jc w:val="center"/>
              <w:rPr>
                <w:rFonts w:hint="default" w:ascii="Times New Roman" w:hAnsi="Times New Roman" w:eastAsia="等线" w:cs="Times New Roman"/>
                <w:i/>
                <w:sz w:val="20"/>
                <w:szCs w:val="20"/>
                <w:lang w:val="en-GB" w:eastAsia="zh-CN"/>
              </w:rPr>
            </w:pPr>
            <w:r>
              <w:rPr>
                <w:rFonts w:hint="default" w:ascii="Times New Roman" w:hAnsi="Times New Roman" w:eastAsia="等线" w:cs="Times New Roman"/>
                <w:i/>
                <w:sz w:val="20"/>
                <w:szCs w:val="20"/>
                <w:lang w:val="en-GB" w:eastAsia="zh-CN"/>
              </w:rPr>
              <w:t>UE IBE for Tx</w:t>
            </w:r>
          </w:p>
        </w:tc>
        <w:tc>
          <w:tcPr>
            <w:tcW w:w="2793" w:type="dxa"/>
          </w:tcPr>
          <w:p>
            <w:pPr>
              <w:spacing w:after="180" w:line="240" w:lineRule="auto"/>
              <w:jc w:val="center"/>
              <w:rPr>
                <w:rFonts w:hint="default" w:ascii="Times New Roman" w:hAnsi="Times New Roman" w:eastAsia="等线" w:cs="Times New Roman"/>
                <w:i/>
                <w:sz w:val="20"/>
                <w:szCs w:val="20"/>
                <w:lang w:val="en-GB" w:eastAsia="zh-CN"/>
              </w:rPr>
            </w:pPr>
            <w:bookmarkStart w:id="40" w:name="_Hlk131693977"/>
            <w:r>
              <w:rPr>
                <w:rFonts w:hint="default" w:ascii="Times New Roman" w:hAnsi="Times New Roman" w:eastAsia="等线" w:cs="Times New Roman"/>
                <w:i/>
                <w:sz w:val="20"/>
                <w:szCs w:val="20"/>
                <w:lang w:val="en-GB" w:eastAsia="zh-CN"/>
              </w:rPr>
              <w:t xml:space="preserve">Subband/In-channel </w:t>
            </w:r>
            <w:bookmarkEnd w:id="40"/>
            <w:r>
              <w:rPr>
                <w:rFonts w:hint="default" w:ascii="Times New Roman" w:hAnsi="Times New Roman" w:eastAsia="等线" w:cs="Times New Roman"/>
                <w:i/>
                <w:sz w:val="20"/>
                <w:szCs w:val="20"/>
                <w:lang w:val="en-GB" w:eastAsia="zh-CN"/>
              </w:rPr>
              <w:t>selectivity (Note 1)</w:t>
            </w:r>
          </w:p>
        </w:tc>
        <w:tc>
          <w:tcPr>
            <w:tcW w:w="2497" w:type="dxa"/>
          </w:tcPr>
          <w:p>
            <w:pPr>
              <w:spacing w:after="180" w:line="240" w:lineRule="auto"/>
              <w:jc w:val="center"/>
              <w:rPr>
                <w:rFonts w:hint="default" w:ascii="Times New Roman" w:hAnsi="Times New Roman" w:eastAsia="等线" w:cs="Times New Roman"/>
                <w:i/>
                <w:strike/>
                <w:sz w:val="20"/>
                <w:szCs w:val="20"/>
                <w:lang w:val="en-GB" w:eastAsia="zh-CN"/>
              </w:rPr>
            </w:pPr>
            <w:r>
              <w:rPr>
                <w:rFonts w:hint="default" w:ascii="Times New Roman" w:hAnsi="Times New Roman" w:eastAsia="等线" w:cs="Times New Roman"/>
                <w:i/>
                <w:sz w:val="20"/>
                <w:szCs w:val="20"/>
                <w:lang w:val="en-GB" w:eastAsia="zh-CN"/>
              </w:rPr>
              <w:t xml:space="preserve">Power dependent ACLR as described in Section </w:t>
            </w:r>
            <w:r>
              <w:rPr>
                <w:rFonts w:hint="default" w:ascii="Times New Roman" w:hAnsi="Times New Roman" w:cs="Times New Roman"/>
                <w:i/>
                <w:sz w:val="20"/>
                <w:szCs w:val="20"/>
                <w:lang w:val="en-GB" w:eastAsia="zh-CN"/>
              </w:rPr>
              <w:t>9.6</w:t>
            </w:r>
            <w:r>
              <w:rPr>
                <w:rFonts w:hint="default" w:ascii="Times New Roman" w:hAnsi="Times New Roman" w:eastAsia="等线" w:cs="Times New Roman"/>
                <w:i/>
                <w:sz w:val="20"/>
                <w:szCs w:val="20"/>
                <w:lang w:val="en-GB" w:eastAsia="zh-CN"/>
              </w:rPr>
              <w:t xml:space="preserve">.1.2.2 </w:t>
            </w:r>
          </w:p>
        </w:tc>
        <w:tc>
          <w:tcPr>
            <w:tcW w:w="2305" w:type="dxa"/>
          </w:tcPr>
          <w:p>
            <w:pPr>
              <w:spacing w:after="180" w:line="240" w:lineRule="auto"/>
              <w:jc w:val="center"/>
              <w:rPr>
                <w:rFonts w:hint="default" w:ascii="Times New Roman" w:hAnsi="Times New Roman" w:eastAsia="等线" w:cs="Times New Roman"/>
                <w:i/>
                <w:sz w:val="20"/>
                <w:szCs w:val="20"/>
                <w:lang w:val="en-GB" w:eastAsia="zh-CN"/>
              </w:rPr>
            </w:pPr>
            <w:r>
              <w:rPr>
                <w:rFonts w:hint="default" w:ascii="Times New Roman" w:hAnsi="Times New Roman" w:eastAsia="等线" w:cs="Times New Roman"/>
                <w:i/>
                <w:sz w:val="20"/>
                <w:szCs w:val="20"/>
                <w:lang w:val="en-GB" w:eastAsia="zh-CN"/>
              </w:rPr>
              <w:t>Adjacent channel selectivity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17" w:type="dxa"/>
            <w:gridSpan w:val="4"/>
          </w:tcPr>
          <w:p>
            <w:pPr>
              <w:spacing w:after="180" w:line="240" w:lineRule="auto"/>
              <w:rPr>
                <w:rFonts w:hint="default" w:ascii="Times New Roman" w:hAnsi="Times New Roman" w:eastAsia="等线" w:cs="Times New Roman"/>
                <w:i/>
                <w:sz w:val="20"/>
                <w:szCs w:val="20"/>
                <w:lang w:val="en-GB" w:eastAsia="zh-CN"/>
              </w:rPr>
            </w:pPr>
            <w:r>
              <w:rPr>
                <w:rFonts w:hint="default" w:ascii="Times New Roman" w:hAnsi="Times New Roman" w:eastAsia="等线" w:cs="Times New Roman"/>
                <w:i/>
                <w:sz w:val="20"/>
                <w:szCs w:val="20"/>
                <w:lang w:val="en-GB" w:eastAsia="zh-CN"/>
              </w:rPr>
              <w:t>Note 1. For legacy UE, there is no UE RF requirement for Sub-band/in-channel selectivity. It is only used in SBFD feasibility study purpose.</w:t>
            </w:r>
          </w:p>
        </w:tc>
      </w:tr>
    </w:tbl>
    <w:p>
      <w:pPr>
        <w:pStyle w:val="6"/>
        <w:bidi w:val="0"/>
      </w:pPr>
      <w:r>
        <w:rPr>
          <w:rFonts w:hint="eastAsia"/>
          <w:lang w:val="en-GB" w:eastAsia="zh-CN"/>
        </w:rPr>
        <w:t>9.6</w:t>
      </w:r>
      <w:r>
        <w:rPr>
          <w:lang w:val="en-GB"/>
        </w:rPr>
        <w:t>.1.1</w:t>
      </w:r>
      <w:r>
        <w:rPr>
          <w:lang w:val="en-GB"/>
        </w:rPr>
        <w:tab/>
      </w:r>
      <w:r>
        <w:t>UE-UE co-channel inter-subband CLI modeling</w:t>
      </w:r>
    </w:p>
    <w:p>
      <w:pPr>
        <w:spacing w:after="180"/>
        <w:rPr>
          <w:rFonts w:hint="default" w:ascii="Times New Roman" w:hAnsi="Times New Roman" w:eastAsia="等线" w:cs="Times New Roman"/>
          <w:i/>
          <w:color w:val="0000FF"/>
          <w:sz w:val="20"/>
          <w:szCs w:val="20"/>
        </w:rPr>
      </w:pPr>
      <w:r>
        <w:rPr>
          <w:rFonts w:hint="default" w:ascii="Times New Roman" w:hAnsi="Times New Roman" w:eastAsia="等线" w:cs="Times New Roman"/>
          <w:i/>
          <w:color w:val="0000FF"/>
          <w:sz w:val="20"/>
          <w:szCs w:val="20"/>
          <w:lang w:val="en-GB"/>
        </w:rPr>
        <w:t xml:space="preserve">Editor's note: This section captures the </w:t>
      </w:r>
      <w:r>
        <w:rPr>
          <w:rFonts w:hint="default" w:ascii="Times New Roman" w:hAnsi="Times New Roman" w:eastAsia="等线" w:cs="Times New Roman"/>
          <w:i/>
          <w:color w:val="0000FF"/>
          <w:sz w:val="20"/>
          <w:szCs w:val="20"/>
        </w:rPr>
        <w:t xml:space="preserve">CLI modeling. </w:t>
      </w:r>
    </w:p>
    <w:p>
      <w:pPr>
        <w:pStyle w:val="7"/>
        <w:rPr>
          <w:rFonts w:hint="default" w:ascii="Times New Roman" w:hAnsi="Times New Roman" w:cs="Times New Roman"/>
          <w:sz w:val="20"/>
          <w:szCs w:val="20"/>
          <w:lang w:val="en-GB"/>
        </w:rPr>
      </w:pPr>
      <w:r>
        <w:rPr>
          <w:rFonts w:hint="default" w:ascii="Times New Roman" w:hAnsi="Times New Roman" w:cs="Times New Roman"/>
          <w:sz w:val="20"/>
          <w:szCs w:val="20"/>
          <w:lang w:val="en-GB" w:eastAsia="zh-CN"/>
        </w:rPr>
        <w:t>9.6</w:t>
      </w:r>
      <w:r>
        <w:rPr>
          <w:rFonts w:hint="default" w:ascii="Times New Roman" w:hAnsi="Times New Roman" w:cs="Times New Roman"/>
          <w:sz w:val="20"/>
          <w:szCs w:val="20"/>
          <w:lang w:val="en-GB"/>
        </w:rPr>
        <w:t>.1.1.1 Overview and analysis framework</w:t>
      </w:r>
    </w:p>
    <w:p>
      <w:pPr>
        <w:spacing w:after="180"/>
        <w:rPr>
          <w:rFonts w:hint="default" w:ascii="Times New Roman" w:hAnsi="Times New Roman" w:eastAsia="等线" w:cs="Times New Roman"/>
          <w:iCs/>
          <w:sz w:val="20"/>
          <w:szCs w:val="20"/>
        </w:rPr>
      </w:pPr>
      <w:r>
        <w:rPr>
          <w:rFonts w:hint="default" w:ascii="Times New Roman" w:hAnsi="Times New Roman" w:eastAsia="等线" w:cs="Times New Roman"/>
          <w:iCs/>
          <w:sz w:val="20"/>
          <w:szCs w:val="20"/>
        </w:rPr>
        <w:t>The objectives of UE-UE co-channel inter sub-band CLI modeling is to analyze the impact of interference that occurs between two UEs in close proximity, operating on adjacent sub-bands within the same channel. This interference occurs when UL transmission of an aggressor UE in the channel interferes with the DL reception of a victim UE in the same channel.</w:t>
      </w:r>
    </w:p>
    <w:p>
      <w:pPr>
        <w:spacing w:after="180"/>
        <w:rPr>
          <w:rFonts w:hint="default" w:ascii="Times New Roman" w:hAnsi="Times New Roman" w:eastAsia="等线" w:cs="Times New Roman"/>
          <w:iCs/>
          <w:sz w:val="20"/>
          <w:szCs w:val="20"/>
        </w:rPr>
      </w:pPr>
      <w:r>
        <w:rPr>
          <w:rFonts w:hint="default" w:ascii="Times New Roman" w:hAnsi="Times New Roman" w:eastAsia="等线" w:cs="Times New Roman"/>
          <w:iCs/>
          <w:sz w:val="20"/>
          <w:szCs w:val="20"/>
        </w:rPr>
        <w:t>For this SI RAN4 has decided to use typical UE parameters in the analysis, as opposed to worst-case parameters that are commonly used for minimum performance requirements.  The evaluation of gNB performance improvements is underway, taking into account a population of typical UEs rather than worst-case UEs.</w:t>
      </w:r>
    </w:p>
    <w:p>
      <w:pPr>
        <w:spacing w:after="180"/>
        <w:rPr>
          <w:rFonts w:hint="default" w:ascii="Times New Roman" w:hAnsi="Times New Roman" w:eastAsia="等线" w:cs="Times New Roman"/>
          <w:iCs/>
          <w:sz w:val="20"/>
          <w:szCs w:val="20"/>
        </w:rPr>
      </w:pPr>
      <w:r>
        <w:rPr>
          <w:rFonts w:hint="default" w:ascii="Times New Roman" w:hAnsi="Times New Roman" w:eastAsia="等线" w:cs="Times New Roman"/>
          <w:iCs/>
          <w:sz w:val="20"/>
          <w:szCs w:val="20"/>
        </w:rPr>
        <w:t>Subband in-channel selectivity is the ratio of the received jammer power in the adjacent uplink subband as measured before FFT operation, to the interference power in the assigned downlink subband as measured after the FFT operation. 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time-synchronized with the DL sub-band. The analysis indicates that the IBE interference is higher and dominates the sub-band co-channel selectivity, and frequency and time offset are not significant factors influencing UE-UE interference. It is worth noting that the RF degradations can cause inter-subband interference as well and the impact will depend on the targeted Rx IM and EVM performance. The measurement data submitted by one company shows the subband selectivity of FR1 UE can be 33 dB. Nonetheless, this interference will not be any worse than the selectivity value. For this reason, the 33 dB was agreed for modeling the inter-sub-band selectivity.</w:t>
      </w:r>
    </w:p>
    <w:p>
      <w:pPr>
        <w:spacing w:after="180"/>
        <w:rPr>
          <w:rFonts w:hint="default" w:ascii="Times New Roman" w:hAnsi="Times New Roman" w:eastAsia="等线" w:cs="Times New Roman"/>
          <w:iCs/>
          <w:sz w:val="20"/>
          <w:szCs w:val="20"/>
        </w:rPr>
      </w:pPr>
      <w:r>
        <w:rPr>
          <w:rFonts w:hint="default" w:ascii="Times New Roman" w:hAnsi="Times New Roman" w:eastAsia="等线" w:cs="Times New Roman"/>
          <w:iCs/>
          <w:sz w:val="20"/>
          <w:szCs w:val="20"/>
        </w:rPr>
        <w:t>For legacy UE, no sub-band filtering is considered.</w:t>
      </w:r>
    </w:p>
    <w:p>
      <w:pPr>
        <w:spacing w:after="180"/>
        <w:rPr>
          <w:rFonts w:hint="default" w:ascii="Times New Roman" w:hAnsi="Times New Roman" w:eastAsia="等线" w:cs="Times New Roman"/>
          <w:sz w:val="20"/>
          <w:szCs w:val="20"/>
        </w:rPr>
      </w:pPr>
      <w:r>
        <w:rPr>
          <w:rFonts w:hint="default" w:ascii="Times New Roman" w:hAnsi="Times New Roman" w:eastAsia="等线" w:cs="Times New Roman"/>
          <w:sz w:val="20"/>
          <w:szCs w:val="20"/>
        </w:rPr>
        <w:t xml:space="preserve">To model the NF for co-channel CLI in a system level simulation, </w:t>
      </w:r>
      <w:r>
        <w:rPr>
          <w:rFonts w:hint="default" w:ascii="Times New Roman" w:hAnsi="Times New Roman" w:eastAsia="等线" w:cs="Times New Roman"/>
          <w:iCs/>
          <w:sz w:val="20"/>
          <w:szCs w:val="20"/>
        </w:rPr>
        <w:t>a fixed value noise figure of 9 dB is used.</w:t>
      </w:r>
      <w:r>
        <w:rPr>
          <w:rFonts w:hint="default" w:ascii="Times New Roman" w:hAnsi="Times New Roman" w:eastAsia="等线" w:cs="Times New Roman"/>
          <w:sz w:val="20"/>
          <w:szCs w:val="20"/>
        </w:rPr>
        <w:t xml:space="preserve"> AGC is not modeled if a fixed NF model is used.</w:t>
      </w:r>
    </w:p>
    <w:p>
      <w:pPr>
        <w:spacing w:after="180"/>
        <w:rPr>
          <w:rFonts w:hint="default" w:ascii="Times New Roman" w:hAnsi="Times New Roman" w:eastAsia="等线" w:cs="Times New Roman"/>
          <w:iCs/>
          <w:sz w:val="20"/>
          <w:szCs w:val="20"/>
        </w:rPr>
      </w:pPr>
      <w:r>
        <w:rPr>
          <w:rFonts w:hint="default" w:ascii="Times New Roman" w:hAnsi="Times New Roman" w:eastAsia="等线" w:cs="Times New Roman"/>
          <w:iCs/>
          <w:sz w:val="20"/>
          <w:szCs w:val="20"/>
        </w:rPr>
        <w:t>Apart from the selectivity, it is important to mention that degradation can be caused by transmitter leakage from the UL sub-band into the DL sub-band. For co-channel case</w:t>
      </w:r>
      <w:r>
        <w:rPr>
          <w:rFonts w:hint="default" w:ascii="Times New Roman" w:hAnsi="Times New Roman" w:cs="Times New Roman"/>
          <w:iCs/>
          <w:sz w:val="20"/>
          <w:szCs w:val="20"/>
          <w:lang w:val="en-US" w:eastAsia="zh-CN"/>
        </w:rPr>
        <w:t>s</w:t>
      </w:r>
      <w:r>
        <w:rPr>
          <w:rFonts w:hint="default" w:ascii="Times New Roman" w:hAnsi="Times New Roman" w:eastAsia="等线" w:cs="Times New Roman"/>
          <w:iCs/>
          <w:sz w:val="20"/>
          <w:szCs w:val="20"/>
        </w:rPr>
        <w:t xml:space="preserve">, </w:t>
      </w:r>
      <w:r>
        <w:rPr>
          <w:rFonts w:hint="default" w:ascii="Times New Roman" w:hAnsi="Times New Roman" w:cs="Times New Roman"/>
          <w:iCs/>
          <w:sz w:val="20"/>
          <w:szCs w:val="20"/>
          <w:lang w:val="en-US" w:eastAsia="zh-CN"/>
        </w:rPr>
        <w:t xml:space="preserve">it </w:t>
      </w:r>
      <w:r>
        <w:rPr>
          <w:rFonts w:hint="default" w:ascii="Times New Roman" w:hAnsi="Times New Roman" w:eastAsia="等线" w:cs="Times New Roman"/>
          <w:iCs/>
          <w:sz w:val="20"/>
          <w:szCs w:val="20"/>
        </w:rPr>
        <w:t>was agreed to be model</w:t>
      </w:r>
      <w:r>
        <w:rPr>
          <w:rFonts w:hint="default" w:ascii="Times New Roman" w:hAnsi="Times New Roman" w:cs="Times New Roman"/>
          <w:iCs/>
          <w:sz w:val="20"/>
          <w:szCs w:val="20"/>
          <w:lang w:val="en-US" w:eastAsia="zh-CN"/>
        </w:rPr>
        <w:t xml:space="preserve"> the leakage</w:t>
      </w:r>
      <w:r>
        <w:rPr>
          <w:rFonts w:hint="default" w:ascii="Times New Roman" w:hAnsi="Times New Roman" w:eastAsia="等线" w:cs="Times New Roman"/>
          <w:iCs/>
          <w:sz w:val="20"/>
          <w:szCs w:val="20"/>
        </w:rPr>
        <w:t xml:space="preserve"> using IBE based model with granularity of 1 RB. Additionally, the IQ image contribution for the IBE model for co-channel CLI can be ignored for the DUD configuration since the image is fully contained in the uplink sub-band.</w:t>
      </w:r>
    </w:p>
    <w:p>
      <w:pPr>
        <w:spacing w:after="180"/>
        <w:rPr>
          <w:rFonts w:hint="default" w:ascii="Times New Roman" w:hAnsi="Times New Roman" w:eastAsia="等线" w:cs="Times New Roman"/>
          <w:iCs/>
          <w:sz w:val="20"/>
          <w:szCs w:val="20"/>
        </w:rPr>
      </w:pPr>
    </w:p>
    <w:p>
      <w:pPr>
        <w:pStyle w:val="7"/>
        <w:bidi w:val="0"/>
        <w:rPr>
          <w:rFonts w:hint="default" w:ascii="Times New Roman" w:hAnsi="Times New Roman" w:cs="Times New Roman"/>
          <w:sz w:val="20"/>
          <w:szCs w:val="20"/>
          <w:lang w:val="en-GB"/>
        </w:rPr>
      </w:pPr>
      <w:r>
        <w:rPr>
          <w:rFonts w:hint="default" w:ascii="Times New Roman" w:hAnsi="Times New Roman" w:cs="Times New Roman"/>
          <w:sz w:val="20"/>
          <w:szCs w:val="20"/>
          <w:lang w:val="en-GB" w:eastAsia="zh-CN"/>
        </w:rPr>
        <w:t>9.6</w:t>
      </w:r>
      <w:r>
        <w:rPr>
          <w:rFonts w:hint="default" w:ascii="Times New Roman" w:hAnsi="Times New Roman" w:cs="Times New Roman"/>
          <w:sz w:val="20"/>
          <w:szCs w:val="20"/>
          <w:lang w:val="en-GB"/>
        </w:rPr>
        <w:t>.1.1.2 UE c</w:t>
      </w:r>
      <w:bookmarkStart w:id="68" w:name="_GoBack"/>
      <w:bookmarkEnd w:id="68"/>
      <w:r>
        <w:rPr>
          <w:rFonts w:hint="default" w:ascii="Times New Roman" w:hAnsi="Times New Roman" w:cs="Times New Roman"/>
          <w:sz w:val="20"/>
          <w:szCs w:val="20"/>
          <w:lang w:val="en-GB"/>
        </w:rPr>
        <w:t>o-channel Tx model</w:t>
      </w:r>
    </w:p>
    <w:p>
      <w:pPr>
        <w:rPr>
          <w:rFonts w:hint="default" w:ascii="Times New Roman" w:hAnsi="Times New Roman" w:eastAsia="宋体" w:cs="Times New Roman"/>
          <w:b/>
          <w:bCs/>
          <w:i/>
          <w:iCs/>
          <w:sz w:val="20"/>
          <w:szCs w:val="20"/>
          <w:u w:val="single"/>
        </w:rPr>
      </w:pPr>
      <w:r>
        <w:rPr>
          <w:rFonts w:hint="default" w:ascii="Times New Roman" w:hAnsi="Times New Roman" w:eastAsia="宋体" w:cs="Times New Roman"/>
          <w:b/>
          <w:bCs/>
          <w:i/>
          <w:iCs/>
          <w:sz w:val="20"/>
          <w:szCs w:val="20"/>
          <w:u w:val="single"/>
        </w:rPr>
        <w:t>Inband emissions</w:t>
      </w:r>
    </w:p>
    <w:p>
      <w:pPr>
        <w:overflowPunct w:val="0"/>
        <w:autoSpaceDE w:val="0"/>
        <w:autoSpaceDN w:val="0"/>
        <w:adjustRightInd w:val="0"/>
        <w:spacing w:after="180"/>
        <w:textAlignment w:val="baseline"/>
        <w:rPr>
          <w:rFonts w:hint="default" w:ascii="Times New Roman" w:hAnsi="Times New Roman" w:eastAsia="宋体" w:cs="Times New Roman"/>
          <w:sz w:val="20"/>
          <w:szCs w:val="20"/>
          <w:lang w:val="en-GB"/>
        </w:rPr>
      </w:pPr>
      <w:r>
        <w:rPr>
          <w:rFonts w:hint="default" w:ascii="Times New Roman" w:hAnsi="Times New Roman" w:eastAsia="宋体" w:cs="Times New Roman"/>
          <w:sz w:val="20"/>
          <w:szCs w:val="20"/>
          <w:lang w:val="en-GB"/>
        </w:rPr>
        <w:t xml:space="preserve">For UE co-channel Tx model, </w:t>
      </w:r>
      <w:r>
        <w:rPr>
          <w:rFonts w:hint="default" w:ascii="Times New Roman" w:hAnsi="Times New Roman" w:eastAsia="宋体" w:cs="Times New Roman"/>
          <w:sz w:val="20"/>
          <w:szCs w:val="20"/>
        </w:rPr>
        <w:t xml:space="preserve">RAN4 has decided to use the IBE requirements from 38.101-1 clause 6.4.2.3 </w:t>
      </w:r>
      <w:r>
        <w:rPr>
          <w:rFonts w:hint="default" w:ascii="Times New Roman" w:hAnsi="Times New Roman" w:eastAsia="宋体" w:cs="Times New Roman"/>
          <w:sz w:val="20"/>
          <w:szCs w:val="20"/>
          <w:lang w:val="en-GB"/>
        </w:rPr>
        <w:t xml:space="preserve">as shown in Table </w:t>
      </w:r>
      <w:r>
        <w:rPr>
          <w:rFonts w:hint="default" w:ascii="Times New Roman" w:hAnsi="Times New Roman" w:eastAsia="宋体" w:cs="Times New Roman"/>
          <w:sz w:val="20"/>
          <w:szCs w:val="20"/>
          <w:lang w:val="en-GB" w:eastAsia="zh-CN"/>
        </w:rPr>
        <w:t>9.6</w:t>
      </w:r>
      <w:r>
        <w:rPr>
          <w:rFonts w:hint="default" w:ascii="Times New Roman" w:hAnsi="Times New Roman" w:eastAsia="宋体" w:cs="Times New Roman"/>
          <w:sz w:val="20"/>
          <w:szCs w:val="20"/>
          <w:lang w:val="en-GB"/>
        </w:rPr>
        <w:t>.1.1-1 in the feasibility study. This model consists of three parts: General, IQ image, and Carrier leakage. In the system level simulation, the general and IQ image parts shall be considered, while the carrier leakage part can be ignored in the feasibility study. For DUD configuration, the IQ image from the uplink is fully contained in the UL sub-band and does not land in the DL subband, thus the IQ image can also be ignored in the simulation. The granularity of this model is 1RB and it is not pursued to simplify this model to a frequency flat model</w:t>
      </w:r>
      <w:r>
        <w:rPr>
          <w:rFonts w:hint="default" w:ascii="Times New Roman" w:hAnsi="Times New Roman" w:eastAsia="宋体" w:cs="Times New Roman"/>
          <w:sz w:val="20"/>
          <w:szCs w:val="20"/>
        </w:rPr>
        <w:t>. It is understood these requirements are minimum performance requirements as opposed to typical requirements. RAN4 has agreed to use typical requirements for the UE parameters. Since typical values for the UE parameters were not determined, the formulation from the current specification is being used.</w:t>
      </w:r>
    </w:p>
    <w:p>
      <w:pPr>
        <w:overflowPunct w:val="0"/>
        <w:autoSpaceDE w:val="0"/>
        <w:autoSpaceDN w:val="0"/>
        <w:adjustRightInd w:val="0"/>
        <w:spacing w:after="180"/>
        <w:textAlignment w:val="baseline"/>
        <w:rPr>
          <w:rFonts w:hint="default" w:ascii="Times New Roman" w:hAnsi="Times New Roman" w:eastAsia="宋体" w:cs="Times New Roman"/>
          <w:sz w:val="20"/>
          <w:szCs w:val="20"/>
          <w:lang w:val="en-GB"/>
        </w:rPr>
      </w:pPr>
    </w:p>
    <w:p>
      <w:pPr>
        <w:keepNext/>
        <w:keepLines/>
        <w:overflowPunct w:val="0"/>
        <w:autoSpaceDE w:val="0"/>
        <w:autoSpaceDN w:val="0"/>
        <w:adjustRightInd w:val="0"/>
        <w:spacing w:before="60" w:after="180"/>
        <w:jc w:val="center"/>
        <w:textAlignment w:val="baseline"/>
        <w:rPr>
          <w:rFonts w:hint="default" w:ascii="Times New Roman" w:hAnsi="Times New Roman" w:eastAsia="Times New Roman" w:cs="Times New Roman"/>
          <w:b/>
          <w:sz w:val="20"/>
          <w:szCs w:val="20"/>
          <w:lang w:val="en-GB"/>
        </w:rPr>
      </w:pPr>
      <w:r>
        <w:rPr>
          <w:rFonts w:hint="default" w:ascii="Times New Roman" w:hAnsi="Times New Roman" w:eastAsia="Times New Roman" w:cs="Times New Roman"/>
          <w:b/>
          <w:sz w:val="20"/>
          <w:szCs w:val="20"/>
          <w:lang w:val="en-GB"/>
        </w:rPr>
        <w:t xml:space="preserve">Table </w:t>
      </w:r>
      <w:r>
        <w:rPr>
          <w:rFonts w:hint="default" w:ascii="Times New Roman" w:hAnsi="Times New Roman" w:eastAsia="宋体" w:cs="Times New Roman"/>
          <w:b/>
          <w:sz w:val="20"/>
          <w:szCs w:val="20"/>
          <w:lang w:val="en-GB" w:eastAsia="zh-CN"/>
        </w:rPr>
        <w:t>9.6</w:t>
      </w:r>
      <w:r>
        <w:rPr>
          <w:rFonts w:hint="default" w:ascii="Times New Roman" w:hAnsi="Times New Roman" w:eastAsia="Times New Roman" w:cs="Times New Roman"/>
          <w:b/>
          <w:sz w:val="20"/>
          <w:szCs w:val="20"/>
          <w:lang w:val="en-GB"/>
        </w:rPr>
        <w:t>.1.1-1: Requirements for in-band emissions in TS 38.101-1</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bottom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b/>
                <w:i/>
                <w:iCs/>
                <w:sz w:val="20"/>
                <w:szCs w:val="20"/>
                <w:lang w:val="en-GB"/>
              </w:rPr>
            </w:pPr>
            <w:r>
              <w:rPr>
                <w:rFonts w:hint="default" w:ascii="Times New Roman" w:hAnsi="Times New Roman" w:eastAsia="Times New Roman" w:cs="Times New Roman"/>
                <w:b/>
                <w:sz w:val="20"/>
                <w:szCs w:val="20"/>
                <w:lang w:val="en-GB"/>
              </w:rPr>
              <w:t>Parameter description</w:t>
            </w:r>
          </w:p>
        </w:tc>
        <w:tc>
          <w:tcPr>
            <w:tcW w:w="1293" w:type="dxa"/>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b/>
                <w:sz w:val="20"/>
                <w:szCs w:val="20"/>
                <w:lang w:val="en-GB"/>
              </w:rPr>
            </w:pPr>
            <w:r>
              <w:rPr>
                <w:rFonts w:hint="default" w:ascii="Times New Roman" w:hAnsi="Times New Roman" w:eastAsia="Times New Roman" w:cs="Times New Roman"/>
                <w:b/>
                <w:sz w:val="20"/>
                <w:szCs w:val="20"/>
                <w:lang w:val="en-GB"/>
              </w:rPr>
              <w:t>Unit</w:t>
            </w:r>
          </w:p>
        </w:tc>
        <w:tc>
          <w:tcPr>
            <w:tcW w:w="5420" w:type="dxa"/>
            <w:gridSpan w:val="2"/>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b/>
                <w:sz w:val="20"/>
                <w:szCs w:val="20"/>
                <w:lang w:val="en-GB"/>
              </w:rPr>
            </w:pPr>
            <w:r>
              <w:rPr>
                <w:rFonts w:hint="default" w:ascii="Times New Roman" w:hAnsi="Times New Roman" w:eastAsia="Times New Roman" w:cs="Times New Roman"/>
                <w:b/>
                <w:sz w:val="20"/>
                <w:szCs w:val="20"/>
                <w:lang w:val="en-GB"/>
              </w:rPr>
              <w:t>Limit (NOTE 1)</w:t>
            </w:r>
          </w:p>
        </w:tc>
        <w:tc>
          <w:tcPr>
            <w:tcW w:w="1682" w:type="dxa"/>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b/>
                <w:sz w:val="20"/>
                <w:szCs w:val="20"/>
                <w:lang w:val="en-GB"/>
              </w:rPr>
            </w:pPr>
            <w:r>
              <w:rPr>
                <w:rFonts w:hint="default" w:ascii="Times New Roman" w:hAnsi="Times New Roman" w:eastAsia="Times New Roman" w:cs="Times New Roman"/>
                <w:b/>
                <w:sz w:val="20"/>
                <w:szCs w:val="20"/>
                <w:lang w:val="en-GB"/>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General</w:t>
            </w:r>
          </w:p>
        </w:tc>
        <w:tc>
          <w:tcPr>
            <w:tcW w:w="12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dB</w:t>
            </w:r>
          </w:p>
        </w:tc>
        <w:tc>
          <w:tcPr>
            <w:tcW w:w="542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position w:val="-54"/>
                <w:sz w:val="20"/>
                <w:szCs w:val="20"/>
                <w:lang w:val="en-GB"/>
              </w:rPr>
              <w:object>
                <v:shape id="_x0000_i1033" o:spt="75" type="#_x0000_t75" style="height:40.7pt;width:179.7pt;" o:ole="t" filled="f" o:preferrelative="t" stroked="f" coordsize="21600,21600">
                  <v:path/>
                  <v:fill on="f" focussize="0,0"/>
                  <v:stroke on="f" joinstyle="miter"/>
                  <v:imagedata r:id="rId91" o:title=""/>
                  <o:lock v:ext="edit" aspectratio="t"/>
                  <w10:wrap type="none"/>
                  <w10:anchorlock/>
                </v:shape>
                <o:OLEObject Type="Embed" ProgID="Equation.3" ShapeID="_x0000_i1033" DrawAspect="Content" ObjectID="_1468075733" r:id="rId90">
                  <o:LockedField>false</o:LockedField>
                </o:OLEObject>
              </w:object>
            </w:r>
          </w:p>
        </w:tc>
        <w:tc>
          <w:tcPr>
            <w:tcW w:w="1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IQ Image</w:t>
            </w:r>
          </w:p>
        </w:tc>
        <w:tc>
          <w:tcPr>
            <w:tcW w:w="1293"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dB</w:t>
            </w: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-28</w:t>
            </w:r>
          </w:p>
        </w:tc>
        <w:tc>
          <w:tcPr>
            <w:tcW w:w="4155" w:type="dxa"/>
            <w:tcBorders>
              <w:top w:val="single" w:color="auto" w:sz="4" w:space="0"/>
              <w:left w:val="single" w:color="auto" w:sz="4" w:space="0"/>
              <w:right w:val="single" w:color="auto" w:sz="4" w:space="0"/>
            </w:tcBorders>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Image frequencies when output power &gt; 10 dBm</w:t>
            </w:r>
          </w:p>
        </w:tc>
        <w:tc>
          <w:tcPr>
            <w:tcW w:w="1682"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p>
        </w:tc>
        <w:tc>
          <w:tcPr>
            <w:tcW w:w="1293" w:type="dxa"/>
            <w:tcBorders>
              <w:top w:val="nil"/>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-25</w:t>
            </w:r>
          </w:p>
        </w:tc>
        <w:tc>
          <w:tcPr>
            <w:tcW w:w="4155" w:type="dxa"/>
            <w:tcBorders>
              <w:top w:val="single" w:color="auto" w:sz="4" w:space="0"/>
              <w:left w:val="single" w:color="auto" w:sz="4" w:space="0"/>
              <w:right w:val="single" w:color="auto" w:sz="4" w:space="0"/>
            </w:tcBorders>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Image frequencies when output power ≤ 10 dBm</w:t>
            </w:r>
          </w:p>
        </w:tc>
        <w:tc>
          <w:tcPr>
            <w:tcW w:w="1682" w:type="dxa"/>
            <w:tcBorders>
              <w:top w:val="nil"/>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Carrier leakage</w:t>
            </w:r>
          </w:p>
        </w:tc>
        <w:tc>
          <w:tcPr>
            <w:tcW w:w="1293"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dBc</w:t>
            </w: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-28</w:t>
            </w:r>
          </w:p>
        </w:tc>
        <w:tc>
          <w:tcPr>
            <w:tcW w:w="4155" w:type="dxa"/>
            <w:tcBorders>
              <w:top w:val="single" w:color="auto" w:sz="4" w:space="0"/>
              <w:left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Output power &gt; 10 dBm</w:t>
            </w:r>
          </w:p>
        </w:tc>
        <w:tc>
          <w:tcPr>
            <w:tcW w:w="1682"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Carrier leakage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nil"/>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p>
        </w:tc>
        <w:tc>
          <w:tcPr>
            <w:tcW w:w="1293"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-25</w:t>
            </w:r>
          </w:p>
        </w:tc>
        <w:tc>
          <w:tcPr>
            <w:tcW w:w="4155" w:type="dxa"/>
            <w:tcBorders>
              <w:top w:val="single" w:color="auto" w:sz="4" w:space="0"/>
              <w:left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0 dBm ≤ Output power ≤ 10 dBm</w:t>
            </w:r>
          </w:p>
        </w:tc>
        <w:tc>
          <w:tcPr>
            <w:tcW w:w="1682"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nil"/>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b/>
                <w:sz w:val="20"/>
                <w:szCs w:val="20"/>
                <w:lang w:val="en-GB"/>
              </w:rPr>
            </w:pPr>
          </w:p>
        </w:tc>
        <w:tc>
          <w:tcPr>
            <w:tcW w:w="1293"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-20</w:t>
            </w:r>
          </w:p>
        </w:tc>
        <w:tc>
          <w:tcPr>
            <w:tcW w:w="4155" w:type="dxa"/>
            <w:tcBorders>
              <w:left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-30 dBm ≤ Output power &lt; 0 dBm</w:t>
            </w:r>
          </w:p>
        </w:tc>
        <w:tc>
          <w:tcPr>
            <w:tcW w:w="1682"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b/>
                <w:sz w:val="20"/>
                <w:szCs w:val="20"/>
                <w:lang w:val="en-GB"/>
              </w:rPr>
            </w:pPr>
          </w:p>
        </w:tc>
        <w:tc>
          <w:tcPr>
            <w:tcW w:w="1293" w:type="dxa"/>
            <w:tcBorders>
              <w:top w:val="nil"/>
              <w:left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-10</w:t>
            </w:r>
          </w:p>
        </w:tc>
        <w:tc>
          <w:tcPr>
            <w:tcW w:w="4155" w:type="dxa"/>
            <w:tcBorders>
              <w:left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r>
              <w:rPr>
                <w:rFonts w:hint="default" w:ascii="Times New Roman" w:hAnsi="Times New Roman" w:eastAsia="Times New Roman" w:cs="Times New Roman"/>
                <w:sz w:val="20"/>
                <w:szCs w:val="20"/>
                <w:lang w:val="en-GB"/>
              </w:rPr>
              <w:t>-40 dBm ≤ Output power &lt; -30 dBm</w:t>
            </w:r>
          </w:p>
        </w:tc>
        <w:tc>
          <w:tcPr>
            <w:tcW w:w="1682" w:type="dxa"/>
            <w:tcBorders>
              <w:top w:val="nil"/>
              <w:left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rFonts w:hint="default" w:ascii="Times New Roman" w:hAnsi="Times New Roman" w:eastAsia="Times New Roman" w:cs="Times New Roman"/>
                <w:sz w:val="20"/>
                <w:szCs w:val="20"/>
                <w:lang w:val="en-GB"/>
              </w:rPr>
            </w:pPr>
          </w:p>
        </w:tc>
      </w:tr>
    </w:tbl>
    <w:p>
      <w:pPr>
        <w:rPr>
          <w:rFonts w:hint="default" w:ascii="Times New Roman" w:hAnsi="Times New Roman" w:eastAsia="宋体" w:cs="Times New Roman"/>
          <w:b/>
          <w:bCs/>
          <w:i/>
          <w:iCs/>
          <w:sz w:val="20"/>
          <w:szCs w:val="20"/>
          <w:u w:val="single"/>
        </w:rPr>
      </w:pPr>
    </w:p>
    <w:p>
      <w:pPr>
        <w:rPr>
          <w:rFonts w:hint="default" w:ascii="Times New Roman" w:hAnsi="Times New Roman" w:eastAsia="宋体" w:cs="Times New Roman"/>
          <w:sz w:val="20"/>
          <w:szCs w:val="20"/>
        </w:rPr>
      </w:pPr>
      <w:r>
        <w:rPr>
          <w:rFonts w:hint="default" w:ascii="Times New Roman" w:hAnsi="Times New Roman" w:eastAsia="宋体" w:cs="Times New Roman"/>
          <w:sz w:val="20"/>
          <w:szCs w:val="20"/>
        </w:rPr>
        <w:t>It should also be assumed the LO location is in the center of the channel for the purposes of system studies in RAN4. The LO location is important as it allows placement of the image.</w:t>
      </w:r>
    </w:p>
    <w:p>
      <w:pPr>
        <w:pStyle w:val="7"/>
        <w:rPr>
          <w:rFonts w:hint="default" w:ascii="Times New Roman" w:hAnsi="Times New Roman" w:cs="Times New Roman"/>
          <w:sz w:val="20"/>
          <w:szCs w:val="20"/>
          <w:lang w:eastAsia="ja-JP"/>
        </w:rPr>
      </w:pPr>
      <w:r>
        <w:rPr>
          <w:rFonts w:hint="default" w:ascii="Times New Roman" w:hAnsi="Times New Roman" w:cs="Times New Roman"/>
          <w:sz w:val="20"/>
          <w:szCs w:val="20"/>
          <w:lang w:eastAsia="zh-CN"/>
        </w:rPr>
        <w:t>9.6</w:t>
      </w:r>
      <w:r>
        <w:rPr>
          <w:rFonts w:hint="default" w:ascii="Times New Roman" w:hAnsi="Times New Roman" w:cs="Times New Roman"/>
          <w:sz w:val="20"/>
          <w:szCs w:val="20"/>
          <w:lang w:eastAsia="ja-JP"/>
        </w:rPr>
        <w:t>.1.</w:t>
      </w:r>
      <w:r>
        <w:rPr>
          <w:rFonts w:hint="default" w:ascii="Times New Roman" w:hAnsi="Times New Roman" w:cs="Times New Roman"/>
          <w:sz w:val="20"/>
          <w:szCs w:val="20"/>
          <w:lang w:eastAsia="zh-CN"/>
        </w:rPr>
        <w:t>1.3</w:t>
      </w:r>
      <w:r>
        <w:rPr>
          <w:rFonts w:hint="default" w:ascii="Times New Roman" w:hAnsi="Times New Roman" w:cs="Times New Roman"/>
          <w:sz w:val="20"/>
          <w:szCs w:val="20"/>
          <w:lang w:eastAsia="ja-JP"/>
        </w:rPr>
        <w:t xml:space="preserve"> UE co-channel Rx model</w:t>
      </w:r>
    </w:p>
    <w:p>
      <w:pPr>
        <w:rPr>
          <w:rFonts w:hint="default" w:ascii="Times New Roman" w:hAnsi="Times New Roman" w:eastAsia="宋体" w:cs="Times New Roman"/>
          <w:sz w:val="20"/>
          <w:szCs w:val="20"/>
        </w:rPr>
      </w:pPr>
      <w:r>
        <w:rPr>
          <w:rFonts w:hint="default" w:ascii="Times New Roman" w:hAnsi="Times New Roman" w:eastAsia="宋体" w:cs="Times New Roman"/>
          <w:sz w:val="20"/>
          <w:szCs w:val="20"/>
        </w:rPr>
        <w:t>For UE co-channel Rx model, currently there is no corresponding RF requirement for this model. In the feasibility of UE co-channel Rx model, the definition of Sub-band/In-channel selectivity is introduced for SBFD feasibility study purpose:</w:t>
      </w:r>
    </w:p>
    <w:p>
      <w:pPr>
        <w:pStyle w:val="161"/>
        <w:widowControl w:val="0"/>
        <w:numPr>
          <w:ilvl w:val="0"/>
          <w:numId w:val="55"/>
        </w:numPr>
        <w:spacing w:after="0" w:line="240" w:lineRule="auto"/>
        <w:contextualSpacing w:val="0"/>
        <w:rPr>
          <w:rFonts w:hint="default" w:ascii="Times New Roman" w:hAnsi="Times New Roman" w:eastAsia="宋体" w:cs="Times New Roman"/>
          <w:i/>
          <w:sz w:val="20"/>
          <w:szCs w:val="20"/>
        </w:rPr>
      </w:pPr>
      <w:r>
        <w:rPr>
          <w:rFonts w:hint="default" w:ascii="Times New Roman" w:hAnsi="Times New Roman" w:eastAsia="宋体" w:cs="Times New Roman"/>
          <w:i/>
          <w:sz w:val="20"/>
          <w:szCs w:val="20"/>
        </w:rPr>
        <w:t xml:space="preserve">Subband in-channel selectivity is the ratio of the received jammer power in the adjacent uplink subband as measured before FFT operation, to the interference power in the assigned downlink subband as measured after the FFT operation. </w:t>
      </w:r>
    </w:p>
    <w:p>
      <w:pPr>
        <w:overflowPunct w:val="0"/>
        <w:autoSpaceDE w:val="0"/>
        <w:autoSpaceDN w:val="0"/>
        <w:adjustRightInd w:val="0"/>
        <w:spacing w:after="180"/>
        <w:ind w:left="936"/>
        <w:textAlignment w:val="baseline"/>
        <w:rPr>
          <w:rFonts w:hint="default" w:ascii="Times New Roman" w:hAnsi="Times New Roman" w:eastAsia="宋体" w:cs="Times New Roman"/>
          <w:i/>
          <w:sz w:val="20"/>
          <w:szCs w:val="20"/>
        </w:rPr>
      </w:pPr>
      <w:r>
        <w:rPr>
          <w:rFonts w:hint="default" w:ascii="Times New Roman" w:hAnsi="Times New Roman" w:eastAsia="宋体" w:cs="Times New Roman"/>
          <w:i/>
          <w:sz w:val="20"/>
          <w:szCs w:val="20"/>
        </w:rPr>
        <w:t xml:space="preserve"> </w:t>
      </w:r>
    </w:p>
    <w:p>
      <w:pPr>
        <w:rPr>
          <w:rFonts w:hint="default" w:ascii="Times New Roman" w:hAnsi="Times New Roman" w:eastAsia="宋体" w:cs="Times New Roman"/>
          <w:sz w:val="20"/>
          <w:szCs w:val="20"/>
        </w:rPr>
      </w:pPr>
      <w:r>
        <w:rPr>
          <w:rFonts w:hint="default" w:ascii="Times New Roman" w:hAnsi="Times New Roman" w:eastAsia="宋体" w:cs="Times New Roman"/>
          <w:sz w:val="20"/>
          <w:szCs w:val="20"/>
        </w:rPr>
        <w:t xml:space="preserve">For legacy UE, no sub-band filtering is considered, and no rejection/attenuation due to RF/BB filtering is assumed and only the selectivity and performance of the FFT is studied. 33 dB was agreed for FR1 in RAN4 for </w:t>
      </w:r>
      <w:bookmarkStart w:id="41" w:name="_Hlk131694339"/>
      <w:r>
        <w:rPr>
          <w:rFonts w:hint="default" w:ascii="Times New Roman" w:hAnsi="Times New Roman" w:eastAsia="宋体" w:cs="Times New Roman"/>
          <w:sz w:val="20"/>
          <w:szCs w:val="20"/>
        </w:rPr>
        <w:t>subband/in-channel selectivity</w:t>
      </w:r>
      <w:bookmarkEnd w:id="41"/>
      <w:r>
        <w:rPr>
          <w:rFonts w:hint="default" w:ascii="Times New Roman" w:hAnsi="Times New Roman" w:eastAsia="宋体" w:cs="Times New Roman"/>
          <w:sz w:val="20"/>
          <w:szCs w:val="20"/>
        </w:rPr>
        <w:t xml:space="preserve"> considering FFT operation. </w:t>
      </w:r>
    </w:p>
    <w:p>
      <w:pPr>
        <w:rPr>
          <w:rFonts w:hint="default" w:ascii="Times New Roman" w:hAnsi="Times New Roman" w:eastAsia="宋体" w:cs="Times New Roman"/>
          <w:sz w:val="20"/>
          <w:szCs w:val="20"/>
        </w:rPr>
      </w:pPr>
    </w:p>
    <w:p>
      <w:pPr>
        <w:rPr>
          <w:rFonts w:hint="default" w:ascii="Times New Roman" w:hAnsi="Times New Roman" w:eastAsia="宋体" w:cs="Times New Roman"/>
          <w:b/>
          <w:bCs/>
          <w:i/>
          <w:iCs/>
          <w:sz w:val="20"/>
          <w:szCs w:val="20"/>
          <w:u w:val="single"/>
        </w:rPr>
      </w:pPr>
      <w:r>
        <w:rPr>
          <w:rFonts w:hint="default" w:ascii="Times New Roman" w:hAnsi="Times New Roman" w:eastAsia="宋体" w:cs="Times New Roman"/>
          <w:b/>
          <w:bCs/>
          <w:i/>
          <w:iCs/>
          <w:sz w:val="20"/>
          <w:szCs w:val="20"/>
          <w:u w:val="single"/>
        </w:rPr>
        <w:t>Thermal self-noise performance</w:t>
      </w:r>
    </w:p>
    <w:p>
      <w:pPr>
        <w:rPr>
          <w:rFonts w:hint="default" w:ascii="Times New Roman" w:hAnsi="Times New Roman" w:eastAsia="Yu Mincho" w:cs="Times New Roman"/>
          <w:i/>
          <w:color w:val="0070C0"/>
          <w:sz w:val="20"/>
          <w:szCs w:val="20"/>
        </w:rPr>
      </w:pPr>
      <w:r>
        <w:rPr>
          <w:rFonts w:hint="default" w:ascii="Times New Roman" w:hAnsi="Times New Roman" w:eastAsia="宋体" w:cs="Times New Roman"/>
          <w:sz w:val="20"/>
          <w:szCs w:val="20"/>
        </w:rPr>
        <w:t xml:space="preserve">RAN4 decided on </w:t>
      </w:r>
      <w:r>
        <w:rPr>
          <w:rFonts w:hint="default" w:ascii="Times New Roman" w:hAnsi="Times New Roman" w:eastAsia="宋体" w:cs="Times New Roman"/>
          <w:sz w:val="20"/>
          <w:szCs w:val="20"/>
          <w:lang w:val="en-US" w:eastAsia="zh-CN"/>
        </w:rPr>
        <w:t xml:space="preserve">using </w:t>
      </w:r>
      <w:r>
        <w:rPr>
          <w:rFonts w:hint="default" w:ascii="Times New Roman" w:hAnsi="Times New Roman" w:eastAsia="宋体" w:cs="Times New Roman"/>
          <w:sz w:val="20"/>
          <w:szCs w:val="20"/>
        </w:rPr>
        <w:t xml:space="preserve">a simple fixed-value noise figure model for the UE receiver. Generally, the receiver noise figure will vary with the input power level, however the single value noise figure model was considered to be sufficient for the purpose of system studies for SBFD. RAN4 decided on a NF of </w:t>
      </w:r>
      <w:r>
        <w:rPr>
          <w:rFonts w:hint="default" w:ascii="Times New Roman" w:hAnsi="Times New Roman" w:eastAsia="Yu Mincho" w:cs="Times New Roman"/>
          <w:i/>
          <w:sz w:val="20"/>
          <w:szCs w:val="20"/>
        </w:rPr>
        <w:t>9 dB.</w:t>
      </w:r>
    </w:p>
    <w:p>
      <w:pPr>
        <w:rPr>
          <w:rFonts w:hint="default" w:ascii="Times New Roman" w:hAnsi="Times New Roman" w:eastAsia="宋体" w:cs="Times New Roman"/>
          <w:b/>
          <w:bCs/>
          <w:i/>
          <w:iCs/>
          <w:sz w:val="20"/>
          <w:szCs w:val="20"/>
          <w:u w:val="single"/>
        </w:rPr>
      </w:pPr>
    </w:p>
    <w:p>
      <w:pPr>
        <w:rPr>
          <w:rFonts w:hint="default" w:ascii="Times New Roman" w:hAnsi="Times New Roman" w:eastAsia="宋体" w:cs="Times New Roman"/>
          <w:b/>
          <w:bCs/>
          <w:i/>
          <w:iCs/>
          <w:sz w:val="20"/>
          <w:szCs w:val="20"/>
          <w:u w:val="single"/>
        </w:rPr>
      </w:pPr>
      <w:r>
        <w:rPr>
          <w:rFonts w:hint="default" w:ascii="Times New Roman" w:hAnsi="Times New Roman" w:eastAsia="宋体" w:cs="Times New Roman"/>
          <w:b/>
          <w:bCs/>
          <w:i/>
          <w:iCs/>
          <w:sz w:val="20"/>
          <w:szCs w:val="20"/>
          <w:u w:val="single"/>
        </w:rPr>
        <w:t>Effect of jammer – non-thermal self-noise aspect</w:t>
      </w:r>
    </w:p>
    <w:p>
      <w:pPr>
        <w:rPr>
          <w:rFonts w:hint="default" w:ascii="Times New Roman" w:hAnsi="Times New Roman" w:eastAsia="宋体" w:cs="Times New Roman"/>
          <w:sz w:val="20"/>
          <w:szCs w:val="20"/>
        </w:rPr>
      </w:pPr>
      <w:r>
        <w:rPr>
          <w:rFonts w:hint="default" w:ascii="Times New Roman" w:hAnsi="Times New Roman" w:eastAsia="宋体" w:cs="Times New Roman"/>
          <w:sz w:val="20"/>
          <w:szCs w:val="20"/>
        </w:rPr>
        <w:t>There are a few factors to consider in determining the in-subband interference in the presence of a co-channel jammer. With an in-channel adjacent-subband interferer the 3</w:t>
      </w:r>
      <w:r>
        <w:rPr>
          <w:rFonts w:hint="default" w:ascii="Times New Roman" w:hAnsi="Times New Roman" w:eastAsia="宋体" w:cs="Times New Roman"/>
          <w:sz w:val="20"/>
          <w:szCs w:val="20"/>
          <w:vertAlign w:val="superscript"/>
        </w:rPr>
        <w:t>rd</w:t>
      </w:r>
      <w:r>
        <w:rPr>
          <w:rFonts w:hint="default" w:ascii="Times New Roman" w:hAnsi="Times New Roman" w:eastAsia="宋体" w:cs="Times New Roman"/>
          <w:sz w:val="20"/>
          <w:szCs w:val="20"/>
        </w:rPr>
        <w:t xml:space="preserve"> order distortion, reciprocal mixing, residual sideband, quantization noise, phase noise, ADC distortion, and analog filtering should be considered.</w:t>
      </w:r>
    </w:p>
    <w:p>
      <w:pPr>
        <w:rPr>
          <w:rFonts w:hint="default" w:ascii="Times New Roman" w:hAnsi="Times New Roman" w:eastAsia="宋体" w:cs="Times New Roman"/>
          <w:sz w:val="20"/>
          <w:szCs w:val="20"/>
        </w:rPr>
      </w:pPr>
      <w:r>
        <w:rPr>
          <w:rFonts w:hint="default" w:ascii="Times New Roman" w:hAnsi="Times New Roman" w:eastAsia="宋体" w:cs="Times New Roman"/>
          <w:sz w:val="20"/>
          <w:szCs w:val="20"/>
        </w:rPr>
        <w:t>Measurements were made of a UE receiver for various signal levels, interferer levels, interferer offsets, sub-band bandwidths, and interferer bandwidths. The measurements included the entire receiver, which includes everything through the FFT. 120 various conditions were measured.</w:t>
      </w:r>
    </w:p>
    <w:p>
      <w:pPr>
        <w:rPr>
          <w:rFonts w:hint="default" w:ascii="Times New Roman" w:hAnsi="Times New Roman" w:eastAsia="宋体" w:cs="Times New Roman"/>
          <w:sz w:val="20"/>
          <w:szCs w:val="20"/>
        </w:rPr>
      </w:pPr>
      <w:r>
        <w:rPr>
          <w:rFonts w:hint="default" w:ascii="Times New Roman" w:hAnsi="Times New Roman" w:eastAsia="宋体" w:cs="Times New Roman"/>
          <w:sz w:val="20"/>
          <w:szCs w:val="20"/>
        </w:rPr>
        <w:t>It has been observed that the interference in the victim sub-band can be modelled as 33 dB below the input jammer power level. The interference is approximately frequency flat across the victim.</w:t>
      </w:r>
    </w:p>
    <w:p>
      <w:pPr>
        <w:rPr>
          <w:rFonts w:hint="default" w:ascii="Times New Roman" w:hAnsi="Times New Roman" w:eastAsia="宋体" w:cs="Times New Roman"/>
          <w:b/>
          <w:bCs/>
          <w:i/>
          <w:iCs/>
          <w:sz w:val="20"/>
          <w:szCs w:val="20"/>
          <w:u w:val="single"/>
        </w:rPr>
      </w:pPr>
      <w:r>
        <w:rPr>
          <w:rFonts w:hint="default" w:ascii="Times New Roman" w:hAnsi="Times New Roman" w:eastAsia="宋体" w:cs="Times New Roman"/>
          <w:b/>
          <w:bCs/>
          <w:i/>
          <w:iCs/>
          <w:sz w:val="20"/>
          <w:szCs w:val="20"/>
          <w:u w:val="single"/>
        </w:rPr>
        <w:t>FFT leakage and selectivity</w:t>
      </w:r>
    </w:p>
    <w:p>
      <w:pPr>
        <w:rPr>
          <w:rFonts w:hint="default" w:ascii="Times New Roman" w:hAnsi="Times New Roman" w:eastAsia="宋体" w:cs="Times New Roman"/>
          <w:sz w:val="20"/>
          <w:szCs w:val="20"/>
        </w:rPr>
      </w:pPr>
      <w:r>
        <w:rPr>
          <w:rFonts w:hint="default" w:ascii="Times New Roman" w:hAnsi="Times New Roman" w:eastAsia="宋体" w:cs="Times New Roman"/>
          <w:sz w:val="20"/>
          <w:szCs w:val="20"/>
        </w:rPr>
        <w:t>In the SBFD system an aggressor UE (UE2) operating in the UL sub-band may interfere with a UE (UE1) receiving in the adjacent DL sub-band. The UL signal from UE2 may arrive at UE1 misaligned in time or frequency, which can potentially cause UE1 DL SINR degradation in the FFT.</w:t>
      </w:r>
    </w:p>
    <w:p>
      <w:pPr>
        <w:rPr>
          <w:rFonts w:hint="default" w:ascii="Times New Roman" w:hAnsi="Times New Roman" w:eastAsia="宋体" w:cs="Times New Roman"/>
          <w:sz w:val="20"/>
          <w:szCs w:val="20"/>
        </w:rPr>
      </w:pPr>
      <w:r>
        <w:rPr>
          <w:rFonts w:hint="default" w:ascii="Times New Roman" w:hAnsi="Times New Roman" w:eastAsia="宋体" w:cs="Times New Roman"/>
          <w:sz w:val="20"/>
          <w:szCs w:val="20"/>
        </w:rPr>
        <w:t>The simulation involved the conversion of the OFDM waveform to a spectrum using FFT, along with the introduction of timing and frequency errors. A 5 RB guard band was assumed. The analysis revealed that time-misalignment was the main cause of the spectral leakage, and even minor timing errors resulted in leakage.</w:t>
      </w:r>
    </w:p>
    <w:p>
      <w:pPr>
        <w:rPr>
          <w:rFonts w:hint="default" w:ascii="Times New Roman" w:hAnsi="Times New Roman" w:eastAsia="宋体" w:cs="Times New Roman"/>
          <w:sz w:val="20"/>
          <w:szCs w:val="20"/>
        </w:rPr>
      </w:pPr>
      <w:r>
        <w:rPr>
          <w:rFonts w:hint="default" w:ascii="Times New Roman" w:hAnsi="Times New Roman" w:eastAsia="宋体" w:cs="Times New Roman"/>
          <w:sz w:val="20"/>
          <w:szCs w:val="20"/>
        </w:rPr>
        <w:t>It appears reasonable to consider the leakage as a single average value, the data shows about 33 dB down from the jammer level would be appropriate. The leakage effect should be taken into consideration and compared to the interference caused by the aggressor IBE. IBE interference is higher than the FFT leakage so RAN4 has decided to exclude any factor for FFT leakage. Further, RAN4 has concluded no factor is needed for FFT selectivity.</w:t>
      </w:r>
    </w:p>
    <w:p>
      <w:pPr>
        <w:rPr>
          <w:rFonts w:ascii="Calibri" w:hAnsi="Calibri" w:eastAsia="宋体" w:cs="Arial"/>
          <w:sz w:val="24"/>
          <w:szCs w:val="24"/>
        </w:rPr>
      </w:pPr>
    </w:p>
    <w:p>
      <w:pPr>
        <w:jc w:val="center"/>
        <w:rPr>
          <w:rFonts w:ascii="Calibri" w:hAnsi="Calibri" w:eastAsia="宋体" w:cs="Arial"/>
          <w:sz w:val="22"/>
        </w:rPr>
      </w:pPr>
      <w:r>
        <w:rPr>
          <w:rFonts w:ascii="Calibri" w:hAnsi="Calibri" w:eastAsia="宋体" w:cs="Arial"/>
          <w:sz w:val="22"/>
        </w:rPr>
        <w:drawing>
          <wp:inline distT="0" distB="0" distL="0" distR="0">
            <wp:extent cx="5334000" cy="4000500"/>
            <wp:effectExtent l="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p>
    <w:p>
      <w:pPr>
        <w:jc w:val="center"/>
        <w:rPr>
          <w:rFonts w:ascii="Calibri" w:hAnsi="Calibri" w:eastAsia="宋体" w:cs="Arial"/>
          <w:b/>
          <w:bCs/>
          <w:i/>
          <w:iCs/>
          <w:sz w:val="22"/>
          <w:u w:val="single"/>
        </w:rPr>
      </w:pPr>
      <w:r>
        <w:rPr>
          <w:rFonts w:ascii="Calibri" w:hAnsi="Calibri" w:eastAsia="宋体" w:cs="Arial"/>
          <w:b/>
          <w:bCs/>
          <w:i/>
          <w:iCs/>
          <w:sz w:val="22"/>
        </w:rPr>
        <w:t xml:space="preserve">Figure </w:t>
      </w:r>
      <w:r>
        <w:rPr>
          <w:rFonts w:hint="eastAsia" w:ascii="Calibri" w:hAnsi="Calibri" w:eastAsia="宋体" w:cs="Arial"/>
          <w:b/>
          <w:bCs/>
          <w:i/>
          <w:iCs/>
          <w:sz w:val="22"/>
          <w:lang w:eastAsia="zh-CN"/>
        </w:rPr>
        <w:t>9.6</w:t>
      </w:r>
      <w:r>
        <w:rPr>
          <w:rFonts w:ascii="Calibri" w:hAnsi="Calibri" w:eastAsia="宋体" w:cs="Arial"/>
          <w:b/>
          <w:bCs/>
          <w:i/>
          <w:iCs/>
          <w:sz w:val="22"/>
        </w:rPr>
        <w:t>.1.1.3-1: FFT leakage with time and frequency misaligned blocker (5 RB guard band)</w:t>
      </w:r>
    </w:p>
    <w:p>
      <w:pPr>
        <w:spacing w:after="180"/>
        <w:rPr>
          <w:rFonts w:eastAsia="等线" w:asciiTheme="minorHAnsi" w:hAnsiTheme="minorHAnsi" w:cstheme="minorHAnsi"/>
          <w:iCs/>
          <w:sz w:val="24"/>
          <w:szCs w:val="24"/>
          <w:lang w:val="en-GB"/>
        </w:rPr>
      </w:pPr>
    </w:p>
    <w:p>
      <w:pPr>
        <w:pStyle w:val="6"/>
        <w:rPr>
          <w:lang w:val="en-GB"/>
        </w:rPr>
      </w:pPr>
      <w:r>
        <w:rPr>
          <w:rFonts w:hint="eastAsia"/>
          <w:lang w:val="en-GB" w:eastAsia="zh-CN"/>
        </w:rPr>
        <w:t>9.6</w:t>
      </w:r>
      <w:r>
        <w:rPr>
          <w:lang w:val="en-GB"/>
        </w:rPr>
        <w:t>.1.2  UE-UE adjacent channel CLI modelling</w:t>
      </w:r>
    </w:p>
    <w:p>
      <w:pPr>
        <w:spacing w:after="180"/>
        <w:rPr>
          <w:rFonts w:eastAsia="等线" w:asciiTheme="minorHAnsi" w:hAnsiTheme="minorHAnsi" w:cstheme="minorHAnsi"/>
          <w:i/>
          <w:color w:val="0000FF"/>
          <w:sz w:val="24"/>
          <w:szCs w:val="24"/>
        </w:rPr>
      </w:pPr>
      <w:r>
        <w:rPr>
          <w:rFonts w:eastAsia="等线" w:asciiTheme="minorHAnsi" w:hAnsiTheme="minorHAnsi" w:cstheme="minorHAnsi"/>
          <w:i/>
          <w:color w:val="0000FF"/>
          <w:sz w:val="24"/>
          <w:szCs w:val="24"/>
          <w:lang w:val="en-GB"/>
        </w:rPr>
        <w:t xml:space="preserve">Editor's note: This section captures the </w:t>
      </w:r>
      <w:r>
        <w:rPr>
          <w:rFonts w:eastAsia="等线" w:asciiTheme="minorHAnsi" w:hAnsiTheme="minorHAnsi" w:cstheme="minorHAnsi"/>
          <w:i/>
          <w:color w:val="0000FF"/>
          <w:sz w:val="24"/>
          <w:szCs w:val="24"/>
        </w:rPr>
        <w:t xml:space="preserve">CLI modeling. </w:t>
      </w:r>
    </w:p>
    <w:p>
      <w:pPr>
        <w:pStyle w:val="7"/>
        <w:rPr>
          <w:rFonts w:hint="default" w:ascii="Times New Roman" w:hAnsi="Times New Roman" w:cs="Times New Roman"/>
          <w:sz w:val="20"/>
          <w:szCs w:val="20"/>
          <w:lang w:val="en-GB"/>
        </w:rPr>
      </w:pPr>
      <w:r>
        <w:rPr>
          <w:rFonts w:hint="default" w:ascii="Times New Roman" w:hAnsi="Times New Roman" w:cs="Times New Roman"/>
          <w:sz w:val="20"/>
          <w:szCs w:val="20"/>
          <w:lang w:val="en-GB" w:eastAsia="zh-CN"/>
        </w:rPr>
        <w:t>9.6</w:t>
      </w:r>
      <w:r>
        <w:rPr>
          <w:rFonts w:hint="default" w:ascii="Times New Roman" w:hAnsi="Times New Roman" w:cs="Times New Roman"/>
          <w:sz w:val="20"/>
          <w:szCs w:val="20"/>
          <w:lang w:val="en-GB"/>
        </w:rPr>
        <w:t>.1.2.1 Overview</w:t>
      </w:r>
    </w:p>
    <w:p>
      <w:pPr>
        <w:spacing w:after="180"/>
        <w:rPr>
          <w:rFonts w:hint="default" w:ascii="Times New Roman" w:hAnsi="Times New Roman" w:eastAsia="等线" w:cs="Times New Roman"/>
          <w:iCs/>
          <w:sz w:val="20"/>
          <w:szCs w:val="20"/>
        </w:rPr>
      </w:pPr>
      <w:r>
        <w:rPr>
          <w:rFonts w:hint="default" w:ascii="Times New Roman" w:hAnsi="Times New Roman" w:eastAsia="等线" w:cs="Times New Roman"/>
          <w:iCs/>
          <w:sz w:val="20"/>
          <w:szCs w:val="20"/>
        </w:rPr>
        <w:t>The UE-UE adjacent channel CLI occurs when the UL transmission of the aggressor UE in a channel interferes with the DL reception of the victim UE in an adjacent channel. Unlike the case of co-channel interference, there is no need to consider any FFT selectivity in the adjacent channel scenario. Apart from the selectivity, it is necessary to</w:t>
      </w:r>
      <w:r>
        <w:rPr>
          <w:rFonts w:hint="default" w:ascii="Times New Roman" w:hAnsi="Times New Roman" w:cs="Times New Roman"/>
          <w:sz w:val="20"/>
          <w:szCs w:val="20"/>
        </w:rPr>
        <w:t xml:space="preserve"> </w:t>
      </w:r>
      <w:r>
        <w:rPr>
          <w:rFonts w:hint="default" w:ascii="Times New Roman" w:hAnsi="Times New Roman" w:eastAsia="等线" w:cs="Times New Roman"/>
          <w:iCs/>
          <w:sz w:val="20"/>
          <w:szCs w:val="20"/>
        </w:rPr>
        <w:t>account for the leakage from the UL sub-band into the DL sub-band caused by the transmitter. It was decided to assume the power-dependent ACLR of the aggressor UE and selectivity of the victim UE when modeling adjacent channel interference.</w:t>
      </w:r>
    </w:p>
    <w:p>
      <w:pPr>
        <w:spacing w:after="180"/>
        <w:rPr>
          <w:rFonts w:hint="default" w:ascii="Times New Roman" w:hAnsi="Times New Roman" w:eastAsia="等线" w:cs="Times New Roman"/>
          <w:iCs/>
          <w:sz w:val="20"/>
          <w:szCs w:val="20"/>
        </w:rPr>
      </w:pPr>
      <w:r>
        <w:rPr>
          <w:rFonts w:hint="default" w:ascii="Times New Roman" w:hAnsi="Times New Roman" w:eastAsia="等线" w:cs="Times New Roman"/>
          <w:iCs/>
          <w:sz w:val="20"/>
          <w:szCs w:val="20"/>
        </w:rPr>
        <w:t>To model the NF for adjacent channel CLI in a system-level simulation, a fixed value noise figure of 9dB is used. The effect of AGC is not modeled when a fixed noise figure model is used. Additionally, UE ACLR should be modeled as 30 dB at max power, improving 1 dB/dB with back-off up to a maximum of 10 dB of improvement. Therefore, when the back-off is 10 dB, the ACLR is 40 dB.</w:t>
      </w:r>
    </w:p>
    <w:p>
      <w:pPr>
        <w:pStyle w:val="7"/>
        <w:rPr>
          <w:rFonts w:hint="default" w:ascii="Times New Roman" w:hAnsi="Times New Roman" w:cs="Times New Roman"/>
          <w:sz w:val="20"/>
          <w:szCs w:val="20"/>
          <w:lang w:val="en-GB" w:eastAsia="ja-JP"/>
        </w:rPr>
      </w:pPr>
      <w:r>
        <w:rPr>
          <w:rFonts w:hint="default" w:ascii="Times New Roman" w:hAnsi="Times New Roman" w:cs="Times New Roman"/>
          <w:sz w:val="20"/>
          <w:szCs w:val="20"/>
          <w:lang w:val="en-GB" w:eastAsia="zh-CN"/>
        </w:rPr>
        <w:t>9.6</w:t>
      </w:r>
      <w:r>
        <w:rPr>
          <w:rFonts w:hint="default" w:ascii="Times New Roman" w:hAnsi="Times New Roman" w:cs="Times New Roman"/>
          <w:sz w:val="20"/>
          <w:szCs w:val="20"/>
          <w:lang w:val="en-GB" w:eastAsia="ja-JP"/>
        </w:rPr>
        <w:t>.</w:t>
      </w:r>
      <w:r>
        <w:rPr>
          <w:rFonts w:hint="default" w:ascii="Times New Roman" w:hAnsi="Times New Roman" w:cs="Times New Roman"/>
          <w:sz w:val="20"/>
          <w:szCs w:val="20"/>
          <w:lang w:val="en-GB"/>
        </w:rPr>
        <w:t>1.</w:t>
      </w:r>
      <w:r>
        <w:rPr>
          <w:rFonts w:hint="default" w:ascii="Times New Roman" w:hAnsi="Times New Roman" w:cs="Times New Roman"/>
          <w:sz w:val="20"/>
          <w:szCs w:val="20"/>
          <w:lang w:val="en-GB" w:eastAsia="ja-JP"/>
        </w:rPr>
        <w:t>2.</w:t>
      </w:r>
      <w:r>
        <w:rPr>
          <w:rFonts w:hint="default" w:ascii="Times New Roman" w:hAnsi="Times New Roman" w:cs="Times New Roman"/>
          <w:sz w:val="20"/>
          <w:szCs w:val="20"/>
          <w:lang w:val="en-GB"/>
        </w:rPr>
        <w:t>2</w:t>
      </w:r>
      <w:r>
        <w:rPr>
          <w:rFonts w:hint="default" w:ascii="Times New Roman" w:hAnsi="Times New Roman" w:cs="Times New Roman"/>
          <w:sz w:val="20"/>
          <w:szCs w:val="20"/>
          <w:lang w:val="en-GB" w:eastAsia="ja-JP"/>
        </w:rPr>
        <w:t xml:space="preserve"> UE adjacent channel Tx model</w:t>
      </w:r>
    </w:p>
    <w:p>
      <w:pPr>
        <w:rPr>
          <w:rFonts w:hint="default" w:ascii="Times New Roman" w:hAnsi="Times New Roman" w:eastAsia="宋体" w:cs="Times New Roman"/>
          <w:sz w:val="20"/>
          <w:szCs w:val="20"/>
        </w:rPr>
      </w:pPr>
      <w:r>
        <w:rPr>
          <w:rFonts w:hint="default" w:ascii="Times New Roman" w:hAnsi="Times New Roman" w:eastAsia="宋体" w:cs="Times New Roman"/>
          <w:sz w:val="20"/>
          <w:szCs w:val="20"/>
        </w:rPr>
        <w:t xml:space="preserve">UE adjacent channel leakage ratio is used in the feasibility study for adjacent channel UE-UE CLI Tx model. Only ACLR1 shall be considered in the study item and ACLR2 was precluded. In the UE Tx model, only power class 3 was assumed .  UE ACLR is modelled as 30 dB at max power that improves 1dB/dB with backoff up to a maximum 10 dB of improvement. This means at 10 dB backoff the ACLR is 40 dB. Partially allocated UL subband was not considered in the system simulation. This ACLR model can be seen as frequency flat model, and the distortion is modelled as a flat power spectral density across the frequency range of the distortion. </w:t>
      </w:r>
    </w:p>
    <w:p>
      <w:pPr>
        <w:pStyle w:val="7"/>
        <w:rPr>
          <w:rFonts w:hint="default" w:ascii="Times New Roman" w:hAnsi="Times New Roman" w:cs="Times New Roman"/>
          <w:sz w:val="20"/>
          <w:szCs w:val="20"/>
          <w:lang w:val="en-GB" w:eastAsia="ja-JP"/>
        </w:rPr>
      </w:pPr>
      <w:r>
        <w:rPr>
          <w:rFonts w:hint="default" w:ascii="Times New Roman" w:hAnsi="Times New Roman" w:cs="Times New Roman"/>
          <w:sz w:val="20"/>
          <w:szCs w:val="20"/>
          <w:lang w:val="en-GB" w:eastAsia="zh-CN"/>
        </w:rPr>
        <w:t>9.6</w:t>
      </w:r>
      <w:r>
        <w:rPr>
          <w:rFonts w:hint="default" w:ascii="Times New Roman" w:hAnsi="Times New Roman" w:cs="Times New Roman"/>
          <w:sz w:val="20"/>
          <w:szCs w:val="20"/>
          <w:lang w:val="en-GB" w:eastAsia="ja-JP"/>
        </w:rPr>
        <w:t>.</w:t>
      </w:r>
      <w:r>
        <w:rPr>
          <w:rFonts w:hint="default" w:ascii="Times New Roman" w:hAnsi="Times New Roman" w:cs="Times New Roman"/>
          <w:sz w:val="20"/>
          <w:szCs w:val="20"/>
          <w:lang w:val="en-GB"/>
        </w:rPr>
        <w:t>1.</w:t>
      </w:r>
      <w:r>
        <w:rPr>
          <w:rFonts w:hint="default" w:ascii="Times New Roman" w:hAnsi="Times New Roman" w:cs="Times New Roman"/>
          <w:sz w:val="20"/>
          <w:szCs w:val="20"/>
          <w:lang w:val="en-GB" w:eastAsia="ja-JP"/>
        </w:rPr>
        <w:t>2.</w:t>
      </w:r>
      <w:r>
        <w:rPr>
          <w:rFonts w:hint="default" w:ascii="Times New Roman" w:hAnsi="Times New Roman" w:cs="Times New Roman"/>
          <w:sz w:val="20"/>
          <w:szCs w:val="20"/>
          <w:lang w:val="en-GB"/>
        </w:rPr>
        <w:t>3</w:t>
      </w:r>
      <w:r>
        <w:rPr>
          <w:rFonts w:hint="default" w:ascii="Times New Roman" w:hAnsi="Times New Roman" w:cs="Times New Roman"/>
          <w:sz w:val="20"/>
          <w:szCs w:val="20"/>
          <w:lang w:val="en-GB" w:eastAsia="ja-JP"/>
        </w:rPr>
        <w:t xml:space="preserve"> UE adjacent channel Rx model</w:t>
      </w:r>
    </w:p>
    <w:p>
      <w:pPr>
        <w:rPr>
          <w:rFonts w:hint="default" w:ascii="Times New Roman" w:hAnsi="Times New Roman" w:eastAsia="宋体" w:cs="Times New Roman"/>
          <w:sz w:val="20"/>
          <w:szCs w:val="20"/>
        </w:rPr>
      </w:pPr>
      <w:r>
        <w:rPr>
          <w:rFonts w:hint="default" w:ascii="Times New Roman" w:hAnsi="Times New Roman" w:eastAsia="宋体" w:cs="Times New Roman"/>
          <w:sz w:val="20"/>
          <w:szCs w:val="20"/>
        </w:rPr>
        <w:t>UE adjacent channel selectivity (33dB for FR1) is used as adjacent channel UE-UE CLI model under the assumption that the blocker from adjacent channel does not exceed the maximum input level (-25 dBm) for UE. If the blocker is higher than -25dBm, it is assumed it will result large receiver degradation and hence the RX will not correctly decode the data (100% packet loss).</w:t>
      </w:r>
    </w:p>
    <w:p>
      <w:pPr>
        <w:spacing w:after="0"/>
        <w:rPr>
          <w:rFonts w:eastAsia="等线" w:asciiTheme="minorHAnsi" w:hAnsiTheme="minorHAnsi" w:cstheme="minorHAnsi"/>
          <w:iCs/>
          <w:sz w:val="22"/>
        </w:rPr>
      </w:pPr>
    </w:p>
    <w:p>
      <w:pPr>
        <w:pStyle w:val="5"/>
        <w:rPr>
          <w:lang w:val="en-GB"/>
        </w:rPr>
      </w:pPr>
      <w:r>
        <w:rPr>
          <w:rFonts w:hint="eastAsia"/>
          <w:lang w:val="en-GB" w:eastAsia="zh-CN"/>
        </w:rPr>
        <w:t>9.6</w:t>
      </w:r>
      <w:r>
        <w:rPr>
          <w:lang w:val="en-GB"/>
        </w:rPr>
        <w:t>.2</w:t>
      </w:r>
      <w:r>
        <w:rPr>
          <w:lang w:val="en-GB"/>
        </w:rPr>
        <w:tab/>
      </w:r>
      <w:r>
        <w:rPr>
          <w:lang w:val="en-GB"/>
        </w:rPr>
        <w:t>Summary</w:t>
      </w:r>
    </w:p>
    <w:p>
      <w:pPr>
        <w:spacing w:after="180"/>
        <w:rPr>
          <w:rFonts w:eastAsia="等线" w:asciiTheme="minorHAnsi" w:hAnsiTheme="minorHAnsi" w:cstheme="minorHAnsi"/>
          <w:i/>
          <w:color w:val="0000FF"/>
          <w:sz w:val="24"/>
          <w:szCs w:val="24"/>
        </w:rPr>
      </w:pPr>
      <w:r>
        <w:rPr>
          <w:rFonts w:eastAsia="等线" w:asciiTheme="minorHAnsi" w:hAnsiTheme="minorHAnsi" w:cstheme="minorHAnsi"/>
          <w:i/>
          <w:color w:val="0000FF"/>
          <w:sz w:val="24"/>
          <w:szCs w:val="24"/>
          <w:lang w:val="en-GB"/>
        </w:rPr>
        <w:t>Editor's note: This section captures</w:t>
      </w:r>
      <w:r>
        <w:rPr>
          <w:rFonts w:eastAsia="等线" w:asciiTheme="minorHAnsi" w:hAnsiTheme="minorHAnsi" w:cstheme="minorHAnsi"/>
          <w:i/>
          <w:color w:val="0000FF"/>
          <w:sz w:val="24"/>
          <w:szCs w:val="24"/>
        </w:rPr>
        <w:t xml:space="preserve"> </w:t>
      </w:r>
      <w:r>
        <w:rPr>
          <w:rFonts w:eastAsia="等线" w:asciiTheme="minorHAnsi" w:hAnsiTheme="minorHAnsi" w:cstheme="minorHAnsi"/>
          <w:i/>
          <w:color w:val="0000FF"/>
          <w:sz w:val="24"/>
          <w:szCs w:val="24"/>
          <w:lang w:val="en-GB"/>
        </w:rPr>
        <w:t>the conclusion of feasibility.</w:t>
      </w:r>
    </w:p>
    <w:p>
      <w:pPr>
        <w:spacing w:after="180"/>
        <w:rPr>
          <w:rFonts w:hint="default" w:ascii="Times New Roman" w:hAnsi="Times New Roman" w:eastAsia="等线" w:cs="Times New Roman"/>
          <w:iCs/>
          <w:sz w:val="20"/>
          <w:szCs w:val="20"/>
        </w:rPr>
      </w:pPr>
      <w:r>
        <w:rPr>
          <w:rFonts w:hint="default" w:ascii="Times New Roman" w:hAnsi="Times New Roman" w:eastAsia="等线" w:cs="Times New Roman"/>
          <w:iCs/>
          <w:sz w:val="20"/>
          <w:szCs w:val="20"/>
        </w:rPr>
        <w:t>[</w:t>
      </w:r>
    </w:p>
    <w:p>
      <w:pPr>
        <w:spacing w:after="180"/>
        <w:rPr>
          <w:rFonts w:hint="default" w:ascii="Times New Roman" w:hAnsi="Times New Roman" w:eastAsia="等线" w:cs="Times New Roman"/>
          <w:iCs/>
          <w:sz w:val="20"/>
          <w:szCs w:val="20"/>
        </w:rPr>
      </w:pPr>
      <w:r>
        <w:rPr>
          <w:rFonts w:hint="default" w:ascii="Times New Roman" w:hAnsi="Times New Roman" w:eastAsia="等线" w:cs="Times New Roman"/>
          <w:sz w:val="20"/>
          <w:szCs w:val="20"/>
        </w:rPr>
        <w:t>In the UE feasibility study, existing UE RF requirements in TS 38.101-1 can be applied as default assumption for study phase conclusion if no issues identified by co-existence study. Detailed UE RF requirements if any should be discussed during WID phase.</w:t>
      </w:r>
    </w:p>
    <w:p>
      <w:pPr>
        <w:spacing w:after="180"/>
        <w:rPr>
          <w:rFonts w:hint="default" w:ascii="Times New Roman" w:hAnsi="Times New Roman" w:eastAsia="等线" w:cs="Times New Roman"/>
          <w:iCs/>
          <w:sz w:val="20"/>
          <w:szCs w:val="20"/>
        </w:rPr>
      </w:pPr>
      <w:r>
        <w:rPr>
          <w:rFonts w:hint="default" w:ascii="Times New Roman" w:hAnsi="Times New Roman" w:eastAsia="等线" w:cs="Times New Roman"/>
          <w:iCs/>
          <w:sz w:val="20"/>
          <w:szCs w:val="20"/>
        </w:rPr>
        <w:t xml:space="preserve">For co-channel interference case, RAN4 concluded that the RF effect could be dominant, and the frequency and time offset are not significant factors influencing UE-UE interference. Furthermore, the leakage can be modelled using IBE based model. </w:t>
      </w:r>
    </w:p>
    <w:p>
      <w:pPr>
        <w:spacing w:after="180"/>
        <w:rPr>
          <w:rFonts w:hint="default" w:ascii="Times New Roman" w:hAnsi="Times New Roman" w:eastAsia="等线" w:cs="Times New Roman"/>
          <w:iCs/>
          <w:sz w:val="20"/>
          <w:szCs w:val="20"/>
        </w:rPr>
      </w:pPr>
      <w:r>
        <w:rPr>
          <w:rFonts w:hint="default" w:ascii="Times New Roman" w:hAnsi="Times New Roman" w:eastAsia="等线" w:cs="Times New Roman"/>
          <w:iCs/>
          <w:sz w:val="20"/>
          <w:szCs w:val="20"/>
        </w:rPr>
        <w:t>As for the adjacent channel case, RAN4 concluded to assume power-dependent ACLR of the aggressor UE and selectivity of the victim UE when modeling adjacent channel interference.</w:t>
      </w:r>
    </w:p>
    <w:p>
      <w:pPr>
        <w:spacing w:after="180"/>
        <w:rPr>
          <w:rFonts w:hint="default" w:ascii="Times New Roman" w:hAnsi="Times New Roman" w:eastAsia="等线" w:cs="Times New Roman"/>
          <w:iCs/>
          <w:sz w:val="20"/>
          <w:szCs w:val="20"/>
        </w:rPr>
      </w:pPr>
      <w:r>
        <w:rPr>
          <w:rFonts w:hint="default" w:ascii="Times New Roman" w:hAnsi="Times New Roman" w:eastAsia="等线" w:cs="Times New Roman"/>
          <w:iCs/>
          <w:sz w:val="20"/>
          <w:szCs w:val="20"/>
        </w:rPr>
        <w:t>For legacy UE, no sub-band filtering is considered</w:t>
      </w:r>
      <w:r>
        <w:rPr>
          <w:rFonts w:hint="default" w:ascii="Times New Roman" w:hAnsi="Times New Roman" w:cs="Times New Roman"/>
          <w:iCs/>
          <w:sz w:val="20"/>
          <w:szCs w:val="20"/>
          <w:lang w:eastAsia="zh-TW"/>
        </w:rPr>
        <w:t>.</w:t>
      </w:r>
      <w:r>
        <w:rPr>
          <w:rFonts w:hint="default" w:ascii="Times New Roman" w:hAnsi="Times New Roman" w:eastAsia="等线" w:cs="Times New Roman"/>
          <w:iCs/>
          <w:sz w:val="20"/>
          <w:szCs w:val="20"/>
        </w:rPr>
        <w:t xml:space="preserve"> </w:t>
      </w:r>
    </w:p>
    <w:p>
      <w:pPr>
        <w:spacing w:after="180"/>
        <w:rPr>
          <w:rFonts w:hint="default" w:ascii="Times New Roman" w:hAnsi="Times New Roman" w:eastAsia="等线" w:cs="Times New Roman"/>
          <w:iCs/>
          <w:sz w:val="20"/>
          <w:szCs w:val="20"/>
        </w:rPr>
      </w:pPr>
      <w:r>
        <w:rPr>
          <w:rFonts w:hint="default" w:ascii="Times New Roman" w:hAnsi="Times New Roman" w:eastAsia="等线" w:cs="Times New Roman"/>
          <w:iCs/>
          <w:sz w:val="20"/>
          <w:szCs w:val="20"/>
        </w:rPr>
        <w:t>A fixed value noise figure of 9 dB has been to model the AGC and NF modeling for co-channel and adjacent channel CLI in a system level simulation.</w:t>
      </w:r>
    </w:p>
    <w:p>
      <w:pPr>
        <w:spacing w:after="180"/>
        <w:rPr>
          <w:rFonts w:hint="default" w:ascii="Times New Roman" w:hAnsi="Times New Roman" w:eastAsia="等线" w:cs="Times New Roman"/>
          <w:iCs/>
          <w:sz w:val="20"/>
          <w:szCs w:val="20"/>
        </w:rPr>
      </w:pPr>
      <w:r>
        <w:rPr>
          <w:rFonts w:hint="default" w:ascii="Times New Roman" w:hAnsi="Times New Roman" w:eastAsia="等线" w:cs="Times New Roman"/>
          <w:iCs/>
          <w:sz w:val="20"/>
          <w:szCs w:val="20"/>
        </w:rPr>
        <w:t>]</w:t>
      </w:r>
    </w:p>
    <w:bookmarkEnd w:id="38"/>
    <w:p>
      <w:pPr>
        <w:rPr>
          <w:lang w:val="en-US" w:eastAsia="zh-CN"/>
        </w:rPr>
      </w:pPr>
    </w:p>
    <w:p>
      <w:pPr>
        <w:pStyle w:val="4"/>
      </w:pPr>
      <w:bookmarkStart w:id="42" w:name="_Toc134691830"/>
      <w:r>
        <w:rPr>
          <w:rFonts w:hint="eastAsia"/>
          <w:lang w:eastAsia="zh-CN"/>
        </w:rPr>
        <w:t>9.7</w:t>
      </w:r>
      <w:r>
        <w:t xml:space="preserve"> FR2-1 Feasibility of UE aspects</w:t>
      </w:r>
    </w:p>
    <w:p>
      <w:pPr>
        <w:pStyle w:val="5"/>
        <w:spacing w:line="257" w:lineRule="auto"/>
        <w:ind w:left="1134"/>
      </w:pPr>
      <w:r>
        <w:rPr>
          <w:rFonts w:hint="eastAsia"/>
          <w:lang w:val="en-US" w:eastAsia="zh-CN"/>
        </w:rPr>
        <w:t>9</w:t>
      </w:r>
      <w:r>
        <w:t>.7.1    Interference analysis</w:t>
      </w:r>
    </w:p>
    <w:p>
      <w:pPr>
        <w:pStyle w:val="6"/>
        <w:spacing w:line="257" w:lineRule="auto"/>
        <w:ind w:left="1418"/>
      </w:pPr>
      <w:r>
        <w:rPr>
          <w:rFonts w:hint="eastAsia"/>
          <w:lang w:val="en-US" w:eastAsia="zh-CN"/>
        </w:rPr>
        <w:t>9</w:t>
      </w:r>
      <w:r>
        <w:t>.7.1.1  UE-UE co-channel inter-subband CLI modeling</w:t>
      </w:r>
    </w:p>
    <w:p>
      <w:pPr>
        <w:spacing w:line="257" w:lineRule="auto"/>
      </w:pPr>
      <w:r>
        <w:rPr>
          <w:rFonts w:ascii="Times New Roman" w:hAnsi="Times New Roman" w:eastAsia="Times New Roman" w:cs="Times New Roman"/>
          <w:i/>
          <w:iCs/>
          <w:color w:val="0000FF"/>
          <w:sz w:val="20"/>
          <w:szCs w:val="20"/>
        </w:rPr>
        <w:t xml:space="preserve">Editor's note: This section captures the CLI modeling. </w:t>
      </w:r>
    </w:p>
    <w:p>
      <w:pPr>
        <w:pStyle w:val="7"/>
        <w:spacing w:line="257" w:lineRule="auto"/>
        <w:ind w:left="1418"/>
      </w:pPr>
      <w:r>
        <w:rPr>
          <w:rFonts w:hint="eastAsia" w:ascii="Arial" w:hAnsi="Arial" w:eastAsia="宋体" w:cs="Arial"/>
          <w:sz w:val="24"/>
          <w:szCs w:val="24"/>
          <w:u w:val="single"/>
          <w:lang w:val="en-US" w:eastAsia="zh-CN"/>
        </w:rPr>
        <w:t>9</w:t>
      </w:r>
      <w:r>
        <w:rPr>
          <w:rFonts w:ascii="Arial" w:hAnsi="Arial" w:eastAsia="Arial" w:cs="Arial"/>
          <w:sz w:val="24"/>
          <w:szCs w:val="24"/>
          <w:u w:val="single"/>
        </w:rPr>
        <w:t>.7.1.1.1 Receiver aspects</w:t>
      </w:r>
    </w:p>
    <w:p>
      <w:pPr>
        <w:spacing w:line="257" w:lineRule="auto"/>
        <w:ind w:left="1418" w:hanging="1418"/>
      </w:pPr>
      <w:r>
        <w:rPr>
          <w:rFonts w:ascii="Times New Roman" w:hAnsi="Times New Roman" w:eastAsia="Times New Roman" w:cs="Times New Roman"/>
          <w:b/>
          <w:bCs/>
          <w:i/>
          <w:iCs/>
          <w:sz w:val="20"/>
          <w:szCs w:val="20"/>
          <w:u w:val="single"/>
        </w:rPr>
        <w:t>Existing co-channel UE RX performance requirements</w:t>
      </w:r>
    </w:p>
    <w:p>
      <w:pPr>
        <w:spacing w:line="257" w:lineRule="auto"/>
      </w:pPr>
      <w:r>
        <w:rPr>
          <w:rFonts w:ascii="Times New Roman" w:hAnsi="Times New Roman" w:eastAsia="Times New Roman" w:cs="Times New Roman"/>
          <w:sz w:val="20"/>
          <w:szCs w:val="20"/>
        </w:rPr>
        <w:t>For legacy UEs, the current UE RF architecture can be assumed without any RF architecture modification.</w:t>
      </w:r>
      <w:r>
        <w:t xml:space="preserve"> </w:t>
      </w:r>
      <w:r>
        <w:rPr>
          <w:rFonts w:ascii="Times New Roman" w:hAnsi="Times New Roman" w:eastAsia="Times New Roman" w:cs="Times New Roman"/>
          <w:sz w:val="20"/>
          <w:szCs w:val="20"/>
        </w:rPr>
        <w:t xml:space="preserve">Currently there are no RF requirements for UE co-channel Rx performance. </w:t>
      </w:r>
    </w:p>
    <w:p>
      <w:pPr>
        <w:spacing w:line="257" w:lineRule="auto"/>
        <w:ind w:left="1418" w:hanging="1418"/>
      </w:pPr>
      <w:r>
        <w:rPr>
          <w:rFonts w:ascii="Times New Roman" w:hAnsi="Times New Roman" w:eastAsia="Times New Roman" w:cs="Times New Roman"/>
          <w:b/>
          <w:bCs/>
          <w:i/>
          <w:iCs/>
          <w:sz w:val="20"/>
          <w:szCs w:val="20"/>
          <w:u w:val="single"/>
        </w:rPr>
        <w:t>Sub-band filtering and legacy UEs</w:t>
      </w:r>
    </w:p>
    <w:p>
      <w:pPr>
        <w:spacing w:line="257" w:lineRule="auto"/>
      </w:pPr>
      <w:r>
        <w:rPr>
          <w:rFonts w:ascii="Times New Roman" w:hAnsi="Times New Roman" w:eastAsia="Times New Roman" w:cs="Times New Roman"/>
          <w:sz w:val="20"/>
          <w:szCs w:val="20"/>
        </w:rPr>
        <w:t xml:space="preserve">For legacy UEs, no sub-band filtering is implemented, and therefore RAN4 has not assumed any subband filtering. </w:t>
      </w:r>
    </w:p>
    <w:p>
      <w:pPr>
        <w:spacing w:line="257" w:lineRule="auto"/>
        <w:ind w:left="1418" w:hanging="1418"/>
      </w:pPr>
      <w:r>
        <w:rPr>
          <w:rFonts w:ascii="Times New Roman" w:hAnsi="Times New Roman" w:eastAsia="Times New Roman" w:cs="Times New Roman"/>
          <w:b/>
          <w:bCs/>
          <w:i/>
          <w:iCs/>
          <w:sz w:val="20"/>
          <w:szCs w:val="20"/>
          <w:u w:val="single"/>
        </w:rPr>
        <w:t>Thermal self-noise aspects (both adjacent channel and co-channel)</w:t>
      </w:r>
    </w:p>
    <w:p>
      <w:pPr>
        <w:spacing w:line="257" w:lineRule="auto"/>
      </w:pPr>
      <w:r>
        <w:rPr>
          <w:rFonts w:ascii="Times New Roman" w:hAnsi="Times New Roman" w:eastAsia="Times New Roman" w:cs="Times New Roman"/>
          <w:sz w:val="20"/>
          <w:szCs w:val="20"/>
        </w:rPr>
        <w:t>RAN4 decided on a simple fixed-value noise figure model for the UE receiver. Generally, the receiver noise figure will vary with the input power level, however the single value noise figure model was considered sufficient for the purpose of system studies for SBFD, therefore AGC effect on self-noise is not modelled. RAN4 decided on a NF of 10dB.</w:t>
      </w:r>
    </w:p>
    <w:p>
      <w:pPr>
        <w:spacing w:line="257" w:lineRule="auto"/>
        <w:ind w:left="1418" w:hanging="1418"/>
      </w:pPr>
      <w:r>
        <w:rPr>
          <w:rFonts w:ascii="Times New Roman" w:hAnsi="Times New Roman" w:eastAsia="Times New Roman" w:cs="Times New Roman"/>
          <w:b/>
          <w:bCs/>
          <w:i/>
          <w:iCs/>
          <w:sz w:val="20"/>
          <w:szCs w:val="20"/>
          <w:u w:val="single"/>
        </w:rPr>
        <w:t>Subband in-channel selectivity</w:t>
      </w:r>
    </w:p>
    <w:p>
      <w:pPr>
        <w:spacing w:line="257" w:lineRule="auto"/>
      </w:pPr>
      <w:r>
        <w:rPr>
          <w:rFonts w:ascii="Times New Roman" w:hAnsi="Times New Roman" w:eastAsia="Times New Roman" w:cs="Times New Roman"/>
          <w:sz w:val="20"/>
          <w:szCs w:val="20"/>
        </w:rPr>
        <w:t>It is worth noting that the RF degradations can cause inter-subband interference. An analysis of the FR2-1 receiver’s design was conducted. Various factors, such as residual sideband, reciprocal mixing, integrated phase noise, IM3 distortion, and ADC distortions, were considered. The effect of all these distortions is lumped into a single parameter referred to as selectivity. Based on the discussion and analysis from the meeting, contributions suggested possible the sub-band selectivity values from 20 dB to 34 dB. The receiver performance is simply modelled as being 23 dB below the jammer power level. The definition of Sub-band/In-channel selectivity is introduced for clarity in the SBFD feasibility study:</w:t>
      </w:r>
    </w:p>
    <w:p>
      <w:pPr>
        <w:pStyle w:val="161"/>
        <w:rPr>
          <w:rFonts w:ascii="Times New Roman" w:hAnsi="Times New Roman" w:eastAsia="Calibri" w:cs="Times New Roman"/>
          <w:i/>
          <w:iCs/>
          <w:sz w:val="20"/>
          <w:szCs w:val="20"/>
          <w:u w:val="single"/>
        </w:rPr>
      </w:pPr>
    </w:p>
    <w:p>
      <w:pPr>
        <w:pStyle w:val="161"/>
        <w:numPr>
          <w:ilvl w:val="0"/>
          <w:numId w:val="56"/>
        </w:numPr>
        <w:rPr>
          <w:rFonts w:ascii="Times New Roman" w:hAnsi="Times New Roman" w:eastAsia="Calibri" w:cs="Times New Roman"/>
          <w:i/>
          <w:iCs/>
          <w:sz w:val="20"/>
          <w:szCs w:val="20"/>
          <w:u w:val="single"/>
        </w:rPr>
      </w:pPr>
      <w:r>
        <w:rPr>
          <w:rFonts w:ascii="Times New Roman" w:hAnsi="Times New Roman" w:eastAsia="Times New Roman" w:cs="Times New Roman"/>
          <w:i/>
          <w:iCs/>
          <w:sz w:val="20"/>
          <w:szCs w:val="20"/>
        </w:rPr>
        <w:t>[Subband in-channel selectivity is the ratio of the received jammer power in the adjacent uplink subband as measured before FFT operation, to the interference power in the assigned downlink subband as measured after the FFT operation.]</w:t>
      </w:r>
    </w:p>
    <w:p>
      <w:pPr>
        <w:spacing w:line="257" w:lineRule="auto"/>
      </w:pPr>
      <w:r>
        <w:rPr>
          <w:rFonts w:ascii="Times New Roman" w:hAnsi="Times New Roman" w:eastAsia="Times New Roman" w:cs="Times New Roman"/>
          <w:b/>
          <w:bCs/>
          <w:i/>
          <w:iCs/>
          <w:sz w:val="20"/>
          <w:szCs w:val="20"/>
          <w:u w:val="single"/>
        </w:rPr>
        <w:t>FFT leakage and selectivity</w:t>
      </w:r>
    </w:p>
    <w:p>
      <w:pPr>
        <w:spacing w:line="257" w:lineRule="auto"/>
        <w:rPr>
          <w:rFonts w:eastAsia="等线"/>
          <w:iCs/>
          <w:sz w:val="20"/>
          <w:szCs w:val="16"/>
        </w:rPr>
      </w:pPr>
      <w:r>
        <w:rPr>
          <w:rFonts w:ascii="Times New Roman" w:hAnsi="Times New Roman" w:eastAsia="Times New Roman" w:cs="Times New Roman"/>
          <w:sz w:val="20"/>
          <w:szCs w:val="20"/>
        </w:rPr>
        <w:t>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time-synchronized with the DL sub-band. The analysis indicates that the IBE interference is higher and dominates the sub-band co-channel selectivity, and frequency and time offset are not significant factors influencing UE-UE interference. It is worth noting that the RF degradations can cause inter-subband interference as well and the impact will depend on the targeted Rx IM and EVM performance. Nonetheless, this interference will not be any worse than the selectivity value. For this reason, the 23 dB was agreed upon for modeling the inter-sub-band selectivity.</w:t>
      </w:r>
    </w:p>
    <w:p>
      <w:pPr>
        <w:pStyle w:val="7"/>
        <w:spacing w:line="257" w:lineRule="auto"/>
      </w:pPr>
      <w:r>
        <w:rPr>
          <w:rFonts w:hint="eastAsia"/>
          <w:lang w:val="en-US" w:eastAsia="zh-CN"/>
        </w:rPr>
        <w:t>9</w:t>
      </w:r>
      <w:r>
        <w:t>.7.1.1.2 Transmitter aspects</w:t>
      </w:r>
    </w:p>
    <w:p>
      <w:pPr>
        <w:spacing w:line="257" w:lineRule="auto"/>
      </w:pPr>
      <w:r>
        <w:rPr>
          <w:rFonts w:ascii="Times New Roman" w:hAnsi="Times New Roman" w:eastAsia="Times New Roman" w:cs="Times New Roman"/>
          <w:b/>
          <w:bCs/>
          <w:i/>
          <w:iCs/>
          <w:sz w:val="20"/>
          <w:szCs w:val="20"/>
          <w:u w:val="single"/>
        </w:rPr>
        <w:t>Inband emissions (co-channel)</w:t>
      </w:r>
    </w:p>
    <w:p>
      <w:pPr>
        <w:spacing w:line="257" w:lineRule="auto"/>
      </w:pPr>
      <w:r>
        <w:rPr>
          <w:rFonts w:ascii="Times New Roman" w:hAnsi="Times New Roman" w:eastAsia="Times New Roman" w:cs="Times New Roman"/>
          <w:sz w:val="20"/>
          <w:szCs w:val="20"/>
        </w:rPr>
        <w:t xml:space="preserve">RAN4 has decided to use the IBE requirements from 38.101-2 clause 6.4.2.3.4 (power class 3 UE). It is understood these requirements are minimum performance requirements as opposed to typical requirements. RAN4 has agreed to use typical requirements for the UE parameters, however, no final conclusion has been made regarding typical values. Consequently, the formulation from the </w:t>
      </w:r>
      <w:r>
        <w:rPr>
          <w:rFonts w:hint="eastAsia" w:ascii="等线" w:hAnsi="等线" w:eastAsia="等线" w:cs="Times New Roman"/>
          <w:sz w:val="20"/>
          <w:szCs w:val="20"/>
          <w:lang w:eastAsia="zh-CN"/>
        </w:rPr>
        <w:t>current</w:t>
      </w:r>
      <w:r>
        <w:rPr>
          <w:rFonts w:ascii="Times New Roman" w:hAnsi="Times New Roman" w:eastAsia="Times New Roman" w:cs="Times New Roman"/>
          <w:sz w:val="20"/>
          <w:szCs w:val="20"/>
        </w:rPr>
        <w:t xml:space="preserve"> </w:t>
      </w:r>
      <w:r>
        <w:rPr>
          <w:rFonts w:hint="eastAsia" w:ascii="等线" w:hAnsi="等线" w:eastAsia="等线" w:cs="Times New Roman"/>
          <w:sz w:val="20"/>
          <w:szCs w:val="20"/>
          <w:lang w:eastAsia="zh-CN"/>
        </w:rPr>
        <w:t>specification</w:t>
      </w:r>
      <w:r>
        <w:rPr>
          <w:rFonts w:ascii="Times New Roman" w:hAnsi="Times New Roman" w:eastAsia="Times New Roman" w:cs="Times New Roman"/>
          <w:sz w:val="20"/>
          <w:szCs w:val="20"/>
        </w:rPr>
        <w:t xml:space="preserve"> is being utilized.</w:t>
      </w:r>
    </w:p>
    <w:p>
      <w:pPr>
        <w:spacing w:line="257" w:lineRule="auto"/>
      </w:pPr>
      <w:r>
        <w:rPr>
          <w:rFonts w:ascii="Times New Roman" w:hAnsi="Times New Roman" w:eastAsia="Times New Roman" w:cs="Times New Roman"/>
          <w:sz w:val="20"/>
          <w:szCs w:val="20"/>
        </w:rPr>
        <w:t>It should also be assumed the LO location is in the center of the channel for the purposes of system studies in RAN4. The LO location is important as it allows placement of the image.</w:t>
      </w:r>
    </w:p>
    <w:p>
      <w:pPr>
        <w:spacing w:line="257" w:lineRule="auto"/>
      </w:pPr>
      <w:r>
        <w:rPr>
          <w:rFonts w:ascii="Times New Roman" w:hAnsi="Times New Roman" w:eastAsia="Times New Roman" w:cs="Times New Roman"/>
          <w:sz w:val="20"/>
          <w:szCs w:val="20"/>
        </w:rPr>
        <w:t xml:space="preserve">Analysis indicates that the IBE interference is higher and dominates the sub-band co-channel selectivity, </w:t>
      </w:r>
    </w:p>
    <w:p>
      <w:pPr>
        <w:spacing w:line="257" w:lineRule="auto"/>
      </w:pPr>
      <w:r>
        <w:rPr>
          <w:rFonts w:ascii="Times New Roman" w:hAnsi="Times New Roman" w:eastAsia="Times New Roman" w:cs="Times New Roman"/>
          <w:sz w:val="20"/>
          <w:szCs w:val="20"/>
        </w:rPr>
        <w:t>Apart from the selectivity, the degradation can be caused by transmitter leakage from the UL sub-band into the DL sub-band. For co-channel case, the leakage was agreed to be modelled using IBE based model. Additionally, the IQ image contribution for the IBE model for co-channel CLI can be ignored for the DUD configuration.</w:t>
      </w:r>
    </w:p>
    <w:p>
      <w:pPr>
        <w:spacing w:line="257" w:lineRule="auto"/>
      </w:pPr>
      <w:r>
        <w:rPr>
          <w:rFonts w:ascii="Times New Roman" w:hAnsi="Times New Roman" w:eastAsia="Times New Roman" w:cs="Times New Roman"/>
          <w:sz w:val="20"/>
          <w:szCs w:val="20"/>
        </w:rPr>
        <w:t xml:space="preserve">For UE co-channel Tx model, UE IBE in TS 38.101-2 can be used in the feasibility study as shown in Table 10.7.1.1-1. This model consists of three parts, General, IQ image, Carrier leakage. In the system level simulation, the general and IQ image parts shall be considered, while the carrier leakage part can be ignored in the feasibility study. For DUD configuration, the IQ image from the uplink is fully contained in the UL sub-band and does not land in the DL subband, thus the IQ image can also be ignored in the simulation. </w:t>
      </w:r>
    </w:p>
    <w:p>
      <w:pPr>
        <w:spacing w:line="257" w:lineRule="auto"/>
        <w:jc w:val="center"/>
      </w:pPr>
      <w:r>
        <w:rPr>
          <w:rFonts w:ascii="Arial" w:hAnsi="Arial" w:eastAsia="Arial" w:cs="Arial"/>
          <w:b/>
          <w:bCs/>
          <w:sz w:val="20"/>
          <w:szCs w:val="20"/>
          <w:u w:val="single"/>
        </w:rPr>
        <w:t>Table 10.7.1.1-1: Requirements for in-band emissions in TS 38.101-2 (For Power class 3)</w:t>
      </w:r>
    </w:p>
    <w:tbl>
      <w:tblPr>
        <w:tblStyle w:val="89"/>
        <w:tblW w:w="9360" w:type="dxa"/>
        <w:tblInd w:w="0" w:type="dxa"/>
        <w:tblLayout w:type="fixed"/>
        <w:tblCellMar>
          <w:top w:w="0" w:type="dxa"/>
          <w:left w:w="108" w:type="dxa"/>
          <w:bottom w:w="0" w:type="dxa"/>
          <w:right w:w="108" w:type="dxa"/>
        </w:tblCellMar>
      </w:tblPr>
      <w:tblGrid>
        <w:gridCol w:w="1152"/>
        <w:gridCol w:w="681"/>
        <w:gridCol w:w="617"/>
        <w:gridCol w:w="2274"/>
        <w:gridCol w:w="2537"/>
        <w:gridCol w:w="2099"/>
      </w:tblGrid>
      <w:tr>
        <w:tblPrEx>
          <w:tblCellMar>
            <w:top w:w="0" w:type="dxa"/>
            <w:left w:w="108" w:type="dxa"/>
            <w:bottom w:w="0" w:type="dxa"/>
            <w:right w:w="108" w:type="dxa"/>
          </w:tblCellMar>
        </w:tblPrEx>
        <w:trPr>
          <w:trHeight w:val="300" w:hRule="atLeast"/>
        </w:trPr>
        <w:tc>
          <w:tcPr>
            <w:tcW w:w="1152"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u w:val="single"/>
              </w:rPr>
              <w:t>Parameter description</w:t>
            </w:r>
          </w:p>
        </w:tc>
        <w:tc>
          <w:tcPr>
            <w:tcW w:w="681"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u w:val="single"/>
              </w:rPr>
              <w:t>Unit</w:t>
            </w:r>
          </w:p>
        </w:tc>
        <w:tc>
          <w:tcPr>
            <w:tcW w:w="5428" w:type="dxa"/>
            <w:gridSpan w:val="3"/>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u w:val="single"/>
              </w:rPr>
              <w:t>Limit (NOTE 1)</w:t>
            </w:r>
          </w:p>
        </w:tc>
        <w:tc>
          <w:tcPr>
            <w:tcW w:w="2099" w:type="dxa"/>
            <w:tcBorders>
              <w:top w:val="single" w:color="auto" w:sz="8" w:space="0"/>
              <w:left w:val="nil"/>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u w:val="single"/>
              </w:rPr>
              <w:t>Applicable Frequencies</w:t>
            </w:r>
          </w:p>
        </w:tc>
      </w:tr>
      <w:tr>
        <w:tblPrEx>
          <w:tblCellMar>
            <w:top w:w="0" w:type="dxa"/>
            <w:left w:w="108" w:type="dxa"/>
            <w:bottom w:w="0" w:type="dxa"/>
            <w:right w:w="108" w:type="dxa"/>
          </w:tblCellMar>
        </w:tblPrEx>
        <w:trPr>
          <w:trHeight w:val="705" w:hRule="atLeast"/>
        </w:trPr>
        <w:tc>
          <w:tcPr>
            <w:tcW w:w="1152"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u w:val="single"/>
              </w:rPr>
              <w:t>General</w:t>
            </w:r>
          </w:p>
        </w:tc>
        <w:tc>
          <w:tcPr>
            <w:tcW w:w="681"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dB</w:t>
            </w:r>
          </w:p>
        </w:tc>
        <w:tc>
          <w:tcPr>
            <w:tcW w:w="5428" w:type="dxa"/>
            <w:gridSpan w:val="3"/>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br w:type="textWrapping"/>
            </w:r>
            <m:oMathPara>
              <m:oMath>
                <m:func>
                  <m:funcPr>
                    <m:ctrlPr>
                      <w:rPr>
                        <w:rFonts w:ascii="Cambria Math" w:hAnsi="Cambria Math"/>
                        <w:i/>
                      </w:rPr>
                    </m:ctrlPr>
                  </m:funcPr>
                  <m:fName>
                    <m:r>
                      <m:rPr/>
                      <w:rPr>
                        <w:rFonts w:ascii="Cambria Math" w:hAnsi="Cambria Math"/>
                      </w:rPr>
                      <m:t>max</m:t>
                    </m:r>
                    <m:ctrlPr>
                      <w:rPr>
                        <w:rFonts w:ascii="Cambria Math" w:hAnsi="Cambria Math"/>
                        <w:i/>
                      </w:rPr>
                    </m:ctrlP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ctrlPr>
                                  <w:rPr>
                                    <w:rFonts w:ascii="Cambria Math" w:hAnsi="Cambria Math"/>
                                  </w:rPr>
                                </m:ctrlPr>
                              </m:e>
                              <m:sub>
                                <m:r>
                                  <m:rPr/>
                                  <w:rPr>
                                    <w:rFonts w:ascii="Cambria Math" w:hAnsi="Cambria Math"/>
                                  </w:rPr>
                                  <m:t>10</m:t>
                                </m:r>
                                <m:ctrlPr>
                                  <w:rPr>
                                    <w:rFonts w:ascii="Cambria Math" w:hAnsi="Cambria Math"/>
                                  </w:rPr>
                                </m:ctrlP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ctrlPr>
                                          <w:rPr>
                                            <w:rFonts w:ascii="Cambria Math" w:hAnsi="Cambria Math"/>
                                          </w:rPr>
                                        </m:ctrlPr>
                                      </m:e>
                                      <m:sub>
                                        <m:r>
                                          <m:rPr/>
                                          <w:rPr>
                                            <w:rFonts w:ascii="Cambria Math" w:hAnsi="Cambria Math"/>
                                          </w:rPr>
                                          <m:t>RB</m:t>
                                        </m:r>
                                        <m:ctrlPr>
                                          <w:rPr>
                                            <w:rFonts w:ascii="Cambria Math" w:hAnsi="Cambria Math"/>
                                          </w:rPr>
                                        </m:ctrlPr>
                                      </m:sub>
                                    </m:sSub>
                                    <m:ctrlPr>
                                      <w:rPr>
                                        <w:rFonts w:ascii="Cambria Math" w:hAnsi="Cambria Math"/>
                                      </w:rPr>
                                    </m:ctrlPr>
                                  </m:num>
                                  <m:den>
                                    <m:sSub>
                                      <m:sSubPr>
                                        <m:ctrlPr>
                                          <w:rPr>
                                            <w:rFonts w:ascii="Cambria Math" w:hAnsi="Cambria Math"/>
                                            <w:vertAlign w:val="subscript"/>
                                          </w:rPr>
                                        </m:ctrlPr>
                                      </m:sSubPr>
                                      <m:e>
                                        <m:r>
                                          <m:rPr>
                                            <m:sty m:val="p"/>
                                          </m:rPr>
                                          <w:rPr>
                                            <w:rFonts w:ascii="Cambria Math" w:hAnsi="Cambria Math"/>
                                            <w:vertAlign w:val="subscript"/>
                                          </w:rPr>
                                          <m:t>L</m:t>
                                        </m:r>
                                        <m:ctrlPr>
                                          <w:rPr>
                                            <w:rFonts w:ascii="Cambria Math" w:hAnsi="Cambria Math"/>
                                            <w:vertAlign w:val="subscript"/>
                                          </w:rPr>
                                        </m:ctrlPr>
                                      </m:e>
                                      <m:sub>
                                        <m:r>
                                          <m:rPr/>
                                          <w:rPr>
                                            <w:rFonts w:ascii="Cambria Math" w:hAnsi="Cambria Math"/>
                                            <w:vertAlign w:val="subscript"/>
                                          </w:rPr>
                                          <m:t>CRB</m:t>
                                        </m:r>
                                        <m:ctrlPr>
                                          <w:rPr>
                                            <w:rFonts w:ascii="Cambria Math" w:hAnsi="Cambria Math"/>
                                            <w:vertAlign w:val="subscript"/>
                                          </w:rPr>
                                        </m:ctrlPr>
                                      </m:sub>
                                    </m:sSub>
                                    <m:ctrlPr>
                                      <w:rPr>
                                        <w:rFonts w:ascii="Cambria Math" w:hAnsi="Cambria Math"/>
                                      </w:rPr>
                                    </m:ctrlPr>
                                  </m:den>
                                </m:f>
                                <m:ctrlPr>
                                  <w:rPr>
                                    <w:rFonts w:ascii="Cambria Math" w:hAnsi="Cambria Math"/>
                                  </w:rPr>
                                </m:ctrlPr>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ctrlPr>
                                  <w:rPr>
                                    <w:rFonts w:ascii="Cambria Math" w:hAnsi="Cambria Math"/>
                                  </w:rPr>
                                </m:ctrlPr>
                              </m:e>
                              <m:sub>
                                <m:r>
                                  <m:rPr/>
                                  <w:rPr>
                                    <w:rFonts w:ascii="Cambria Math" w:hAnsi="Cambria Math"/>
                                  </w:rPr>
                                  <m:t>10</m:t>
                                </m:r>
                                <m:ctrlPr>
                                  <w:rPr>
                                    <w:rFonts w:ascii="Cambria Math" w:hAnsi="Cambria Math"/>
                                  </w:rPr>
                                </m:ctrlPr>
                              </m:sub>
                            </m:sSub>
                            <m:d>
                              <m:dPr>
                                <m:ctrlPr>
                                  <w:rPr>
                                    <w:rFonts w:ascii="Cambria Math" w:hAnsi="Cambria Math"/>
                                  </w:rPr>
                                </m:ctrlPr>
                              </m:dPr>
                              <m:e>
                                <m:r>
                                  <m:rPr>
                                    <m:sty m:val="p"/>
                                  </m:rPr>
                                  <w:rPr>
                                    <w:rFonts w:ascii="Cambria Math" w:hAnsi="Cambria Math"/>
                                  </w:rPr>
                                  <m:t>EVM</m:t>
                                </m:r>
                                <m:ctrlPr>
                                  <w:rPr>
                                    <w:rFonts w:ascii="Cambria Math" w:hAnsi="Cambria Math"/>
                                  </w:rPr>
                                </m:ctrlPr>
                              </m:e>
                            </m:d>
                            <m:r>
                              <m:rP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m:rPr/>
                                          <w:rPr>
                                            <w:rFonts w:ascii="Cambria Math" w:hAnsi="Cambria Math"/>
                                          </w:rPr>
                                          <m:t>|∆</m:t>
                                        </m:r>
                                        <m:ctrlPr>
                                          <w:rPr>
                                            <w:rFonts w:ascii="Cambria Math" w:hAnsi="Cambria Math"/>
                                            <w:i/>
                                          </w:rPr>
                                        </m:ctrlPr>
                                      </m:e>
                                      <m:sub>
                                        <m:r>
                                          <m:rPr/>
                                          <w:rPr>
                                            <w:rFonts w:ascii="Cambria Math" w:hAnsi="Cambria Math"/>
                                          </w:rPr>
                                          <m:t>RB</m:t>
                                        </m:r>
                                        <m:ctrlPr>
                                          <w:rPr>
                                            <w:rFonts w:ascii="Cambria Math" w:hAnsi="Cambria Math"/>
                                            <w:i/>
                                          </w:rPr>
                                        </m:ctrlPr>
                                      </m:sub>
                                    </m:sSub>
                                    <m:ctrlPr>
                                      <w:rPr>
                                        <w:rFonts w:ascii="Cambria Math" w:hAnsi="Cambria Math"/>
                                        <w:i/>
                                      </w:rPr>
                                    </m:ctrlPr>
                                  </m:e>
                                  <m:e>
                                    <m:r>
                                      <m:rPr/>
                                      <w:rPr>
                                        <w:rFonts w:ascii="Cambria Math" w:hAnsi="Cambria Math"/>
                                      </w:rPr>
                                      <m:t>−1</m:t>
                                    </m:r>
                                    <m:ctrlPr>
                                      <w:rPr>
                                        <w:rFonts w:ascii="Cambria Math" w:hAnsi="Cambria Math"/>
                                        <w:i/>
                                      </w:rPr>
                                    </m:ctrlPr>
                                  </m:e>
                                </m:d>
                                <m:ctrlPr>
                                  <w:rPr>
                                    <w:rFonts w:ascii="Cambria Math" w:hAnsi="Cambria Math"/>
                                    <w:i/>
                                  </w:rPr>
                                </m:ctrlPr>
                              </m:num>
                              <m:den>
                                <m:sSub>
                                  <m:sSubPr>
                                    <m:ctrlPr>
                                      <w:rPr>
                                        <w:rFonts w:ascii="Cambria Math" w:hAnsi="Cambria Math"/>
                                        <w:vertAlign w:val="subscript"/>
                                      </w:rPr>
                                    </m:ctrlPr>
                                  </m:sSubPr>
                                  <m:e>
                                    <m:r>
                                      <m:rPr>
                                        <m:sty m:val="p"/>
                                      </m:rPr>
                                      <w:rPr>
                                        <w:rFonts w:ascii="Cambria Math" w:hAnsi="Cambria Math"/>
                                        <w:vertAlign w:val="subscript"/>
                                      </w:rPr>
                                      <m:t>L</m:t>
                                    </m:r>
                                    <m:ctrlPr>
                                      <w:rPr>
                                        <w:rFonts w:ascii="Cambria Math" w:hAnsi="Cambria Math"/>
                                        <w:vertAlign w:val="subscript"/>
                                      </w:rPr>
                                    </m:ctrlPr>
                                  </m:e>
                                  <m:sub>
                                    <m:r>
                                      <m:rPr/>
                                      <w:rPr>
                                        <w:rFonts w:ascii="Cambria Math" w:hAnsi="Cambria Math"/>
                                        <w:vertAlign w:val="subscript"/>
                                      </w:rPr>
                                      <m:t>CRB</m:t>
                                    </m:r>
                                    <m:ctrlPr>
                                      <w:rPr>
                                        <w:rFonts w:ascii="Cambria Math" w:hAnsi="Cambria Math"/>
                                        <w:vertAlign w:val="subscript"/>
                                      </w:rPr>
                                    </m:ctrlPr>
                                  </m:sub>
                                </m:sSub>
                                <m:ctrlPr>
                                  <w:rPr>
                                    <w:rFonts w:ascii="Cambria Math" w:hAnsi="Cambria Math"/>
                                    <w:i/>
                                  </w:rPr>
                                </m:ctrlPr>
                              </m:den>
                            </m:f>
                            <m:r>
                              <m:rPr/>
                              <w:rPr>
                                <w:rFonts w:ascii="Cambria Math" w:hAnsi="Cambria Math"/>
                                <w:vertAlign w:val="subscript"/>
                              </w:rPr>
                              <m:t>,</m:t>
                            </m:r>
                            <m:ctrlPr>
                              <w:rPr>
                                <w:rFonts w:ascii="Cambria Math" w:hAnsi="Cambria Math" w:eastAsia="Cambria Math" w:cs="Cambria Math"/>
                                <w:i/>
                                <w:vertAlign w:val="subscript"/>
                              </w:rPr>
                            </m:ctrlPr>
                          </m:e>
                          <m:e>
                            <m:r>
                              <m:rPr/>
                              <w:rPr>
                                <w:rFonts w:ascii="Cambria Math" w:hAnsi="Cambria Math"/>
                                <w:vertAlign w:val="subscript"/>
                              </w:rPr>
                              <m:t xml:space="preserve"> −55.1dBm</m:t>
                            </m:r>
                            <m:r>
                              <m:rP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m:rPr/>
                                      <w:rPr>
                                        <w:rFonts w:ascii="Cambria Math" w:hAnsi="Cambria Math"/>
                                      </w:rPr>
                                      <m:t>P</m:t>
                                    </m:r>
                                    <m:ctrlPr>
                                      <w:rPr>
                                        <w:rFonts w:ascii="Cambria Math" w:hAnsi="Cambria Math"/>
                                        <w:i/>
                                        <w:sz w:val="18"/>
                                      </w:rPr>
                                    </m:ctrlPr>
                                  </m:e>
                                  <m:sub>
                                    <m:r>
                                      <m:rPr/>
                                      <w:rPr>
                                        <w:rFonts w:ascii="Cambria Math" w:hAnsi="Cambria Math"/>
                                      </w:rPr>
                                      <m:t>RB</m:t>
                                    </m:r>
                                    <m:ctrlPr>
                                      <w:rPr>
                                        <w:rFonts w:ascii="Cambria Math" w:hAnsi="Cambria Math"/>
                                        <w:i/>
                                        <w:sz w:val="18"/>
                                      </w:rPr>
                                    </m:ctrlPr>
                                  </m:sub>
                                </m:sSub>
                                <m:ctrlPr>
                                  <w:rPr>
                                    <w:rFonts w:ascii="Cambria Math" w:hAnsi="Cambria Math"/>
                                    <w:i/>
                                    <w:sz w:val="18"/>
                                  </w:rPr>
                                </m:ctrlPr>
                              </m:e>
                            </m:acc>
                            <m:ctrlPr>
                              <w:rPr>
                                <w:rFonts w:ascii="Cambria Math" w:hAnsi="Cambria Math"/>
                                <w:i/>
                              </w:rPr>
                            </m:ctrlPr>
                          </m:e>
                        </m:eqArr>
                        <m:ctrlPr>
                          <w:rPr>
                            <w:rFonts w:ascii="Cambria Math" w:hAnsi="Cambria Math"/>
                          </w:rPr>
                        </m:ctrlPr>
                      </m:e>
                    </m:d>
                    <m:ctrlPr>
                      <w:rPr>
                        <w:rFonts w:ascii="Cambria Math" w:hAnsi="Cambria Math"/>
                        <w:i/>
                      </w:rPr>
                    </m:ctrlPr>
                  </m:e>
                </m:func>
              </m:oMath>
            </m:oMathPara>
          </w:p>
          <w:p>
            <w:pPr>
              <w:spacing w:line="257" w:lineRule="auto"/>
              <w:jc w:val="center"/>
            </w:pPr>
            <w:r>
              <w:rPr>
                <w:rFonts w:ascii="Arial" w:hAnsi="Arial" w:eastAsia="Arial" w:cs="Arial"/>
                <w:sz w:val="18"/>
                <w:szCs w:val="18"/>
                <w:u w:val="single"/>
              </w:rPr>
              <w:t xml:space="preserve"> </w:t>
            </w:r>
          </w:p>
          <w:p>
            <w:pPr>
              <w:spacing w:line="257" w:lineRule="auto"/>
              <w:jc w:val="center"/>
            </w:pPr>
            <w:r>
              <w:rPr>
                <w:rFonts w:ascii="Arial" w:hAnsi="Arial" w:eastAsia="Arial" w:cs="Arial"/>
                <w:sz w:val="18"/>
                <w:szCs w:val="18"/>
                <w:u w:val="single"/>
              </w:rPr>
              <w:t xml:space="preserve"> </w:t>
            </w:r>
          </w:p>
        </w:tc>
        <w:tc>
          <w:tcPr>
            <w:tcW w:w="2099" w:type="dxa"/>
            <w:tcBorders>
              <w:top w:val="single" w:color="auto" w:sz="8" w:space="0"/>
              <w:left w:val="nil"/>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Any non-allocated (NOTE 2)</w:t>
            </w:r>
          </w:p>
        </w:tc>
      </w:tr>
      <w:tr>
        <w:tblPrEx>
          <w:tblCellMar>
            <w:top w:w="0" w:type="dxa"/>
            <w:left w:w="108" w:type="dxa"/>
            <w:bottom w:w="0" w:type="dxa"/>
            <w:right w:w="108" w:type="dxa"/>
          </w:tblCellMar>
        </w:tblPrEx>
        <w:trPr>
          <w:trHeight w:val="300" w:hRule="atLeast"/>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b/>
                <w:bCs/>
                <w:sz w:val="18"/>
                <w:szCs w:val="18"/>
                <w:u w:val="single"/>
              </w:rPr>
              <w:t xml:space="preserve"> </w:t>
            </w:r>
          </w:p>
        </w:tc>
        <w:tc>
          <w:tcPr>
            <w:tcW w:w="681"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 xml:space="preserve"> </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 xml:space="preserve"> </w:t>
            </w:r>
          </w:p>
        </w:tc>
        <w:tc>
          <w:tcPr>
            <w:tcW w:w="2274"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Output power for FR2-1</w:t>
            </w:r>
          </w:p>
        </w:tc>
        <w:tc>
          <w:tcPr>
            <w:tcW w:w="2537"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Output Power for FR2-2</w:t>
            </w:r>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 xml:space="preserve"> </w:t>
            </w:r>
          </w:p>
        </w:tc>
      </w:tr>
      <w:tr>
        <w:tblPrEx>
          <w:tblCellMar>
            <w:top w:w="0" w:type="dxa"/>
            <w:left w:w="108" w:type="dxa"/>
            <w:bottom w:w="0" w:type="dxa"/>
            <w:right w:w="108" w:type="dxa"/>
          </w:tblCellMar>
        </w:tblPrEx>
        <w:trPr>
          <w:trHeight w:val="300" w:hRule="atLeast"/>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b/>
                <w:bCs/>
                <w:sz w:val="18"/>
                <w:szCs w:val="18"/>
                <w:u w:val="single"/>
              </w:rPr>
              <w:t>IQ Image</w:t>
            </w:r>
          </w:p>
        </w:tc>
        <w:tc>
          <w:tcPr>
            <w:tcW w:w="681"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dB</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-25</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&gt; 10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&gt; 8.1 dBm</w:t>
            </w:r>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Image frequencies (NOTES 2, 3)</w:t>
            </w:r>
          </w:p>
        </w:tc>
      </w:tr>
      <w:tr>
        <w:tblPrEx>
          <w:tblCellMar>
            <w:top w:w="0" w:type="dxa"/>
            <w:left w:w="108" w:type="dxa"/>
            <w:bottom w:w="0" w:type="dxa"/>
            <w:right w:w="108" w:type="dxa"/>
          </w:tblCellMar>
        </w:tblPrEx>
        <w:trPr>
          <w:trHeight w:val="300" w:hRule="atLeast"/>
        </w:trPr>
        <w:tc>
          <w:tcPr>
            <w:tcW w:w="1152"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u w:val="single"/>
              </w:rPr>
              <w:t xml:space="preserve"> </w:t>
            </w:r>
          </w:p>
        </w:tc>
        <w:tc>
          <w:tcPr>
            <w:tcW w:w="681"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 xml:space="preserve"> </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-20</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 10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 8.1 dBm</w:t>
            </w:r>
          </w:p>
        </w:tc>
        <w:tc>
          <w:tcPr>
            <w:tcW w:w="2099"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 xml:space="preserve"> </w:t>
            </w:r>
          </w:p>
        </w:tc>
      </w:tr>
      <w:tr>
        <w:tblPrEx>
          <w:tblCellMar>
            <w:top w:w="0" w:type="dxa"/>
            <w:left w:w="108" w:type="dxa"/>
            <w:bottom w:w="0" w:type="dxa"/>
            <w:right w:w="108" w:type="dxa"/>
          </w:tblCellMar>
        </w:tblPrEx>
        <w:trPr>
          <w:trHeight w:val="210" w:hRule="atLeast"/>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b/>
                <w:bCs/>
                <w:sz w:val="18"/>
                <w:szCs w:val="18"/>
                <w:u w:val="single"/>
              </w:rPr>
              <w:t>Carrier leakage</w:t>
            </w:r>
          </w:p>
        </w:tc>
        <w:tc>
          <w:tcPr>
            <w:tcW w:w="681"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dBc</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-25</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&gt; 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&gt; -1.9dBm</w:t>
            </w:r>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Carrier frequency (NOTES 4, 5)</w:t>
            </w:r>
          </w:p>
        </w:tc>
      </w:tr>
      <w:tr>
        <w:tblPrEx>
          <w:tblCellMar>
            <w:top w:w="0" w:type="dxa"/>
            <w:left w:w="108" w:type="dxa"/>
            <w:bottom w:w="0" w:type="dxa"/>
            <w:right w:w="108" w:type="dxa"/>
          </w:tblCellMar>
        </w:tblPrEx>
        <w:trPr>
          <w:trHeight w:val="210" w:hRule="atLeast"/>
        </w:trPr>
        <w:tc>
          <w:tcPr>
            <w:tcW w:w="1152"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u w:val="single"/>
              </w:rPr>
              <w:t xml:space="preserve"> </w:t>
            </w:r>
          </w:p>
        </w:tc>
        <w:tc>
          <w:tcPr>
            <w:tcW w:w="681"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 xml:space="preserve"> </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-20</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-13 dBm ≤ Output power ≤ 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u w:val="single"/>
              </w:rPr>
              <w:t>-14.9 dBm ≤ Output power ≤ -1.9 dBm</w:t>
            </w:r>
          </w:p>
        </w:tc>
        <w:tc>
          <w:tcPr>
            <w:tcW w:w="2099"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Times New Roman" w:hAnsi="Times New Roman" w:eastAsia="Times New Roman" w:cs="Times New Roman"/>
                <w:sz w:val="20"/>
                <w:szCs w:val="20"/>
                <w:u w:val="single"/>
              </w:rPr>
              <w:t xml:space="preserve"> </w:t>
            </w:r>
          </w:p>
        </w:tc>
      </w:tr>
    </w:tbl>
    <w:p>
      <w:pPr>
        <w:spacing w:line="257" w:lineRule="auto"/>
      </w:pPr>
      <w:r>
        <w:rPr>
          <w:rFonts w:ascii="Times New Roman" w:hAnsi="Times New Roman" w:eastAsia="Times New Roman" w:cs="Times New Roman"/>
          <w:i/>
          <w:iCs/>
          <w:color w:val="0000FF"/>
          <w:sz w:val="20"/>
          <w:szCs w:val="20"/>
        </w:rPr>
        <w:t xml:space="preserve"> </w:t>
      </w:r>
    </w:p>
    <w:p>
      <w:pPr>
        <w:pStyle w:val="6"/>
        <w:spacing w:line="257" w:lineRule="auto"/>
        <w:ind w:left="1418"/>
      </w:pPr>
      <w:r>
        <w:rPr>
          <w:rFonts w:hint="eastAsia" w:ascii="Arial" w:hAnsi="Arial" w:eastAsia="宋体" w:cs="Arial"/>
          <w:sz w:val="24"/>
          <w:szCs w:val="24"/>
          <w:lang w:val="en-US" w:eastAsia="zh-CN"/>
        </w:rPr>
        <w:t>9</w:t>
      </w:r>
      <w:r>
        <w:rPr>
          <w:rFonts w:ascii="Arial" w:hAnsi="Arial" w:eastAsia="Arial" w:cs="Arial"/>
          <w:sz w:val="24"/>
          <w:szCs w:val="24"/>
        </w:rPr>
        <w:t>.7.1.2  UE-UE adjacent channel CLI modeling</w:t>
      </w:r>
    </w:p>
    <w:p>
      <w:pPr>
        <w:spacing w:line="257" w:lineRule="auto"/>
      </w:pPr>
      <w:r>
        <w:rPr>
          <w:rFonts w:ascii="Times New Roman" w:hAnsi="Times New Roman" w:eastAsia="Times New Roman" w:cs="Times New Roman"/>
          <w:i/>
          <w:iCs/>
          <w:color w:val="0000FF"/>
          <w:sz w:val="20"/>
          <w:szCs w:val="20"/>
        </w:rPr>
        <w:t xml:space="preserve">Editor's note: This section captures the CLI modeling. </w:t>
      </w:r>
    </w:p>
    <w:p>
      <w:pPr>
        <w:pStyle w:val="7"/>
        <w:spacing w:line="257" w:lineRule="auto"/>
        <w:ind w:left="1418"/>
      </w:pPr>
      <w:r>
        <w:rPr>
          <w:rFonts w:hint="eastAsia" w:ascii="Arial" w:hAnsi="Arial" w:eastAsia="宋体" w:cs="Arial"/>
          <w:sz w:val="24"/>
          <w:szCs w:val="24"/>
          <w:u w:val="single"/>
          <w:lang w:val="en-US" w:eastAsia="zh-CN"/>
        </w:rPr>
        <w:t>9</w:t>
      </w:r>
      <w:r>
        <w:rPr>
          <w:rFonts w:ascii="Arial" w:hAnsi="Arial" w:eastAsia="Arial" w:cs="Arial"/>
          <w:sz w:val="24"/>
          <w:szCs w:val="24"/>
          <w:u w:val="single"/>
        </w:rPr>
        <w:t>.7.1.2.1 Receiver aspects</w:t>
      </w:r>
    </w:p>
    <w:p>
      <w:pPr>
        <w:spacing w:line="257" w:lineRule="auto"/>
        <w:ind w:left="1418" w:hanging="1418"/>
      </w:pPr>
      <w:r>
        <w:rPr>
          <w:rFonts w:ascii="Times New Roman" w:hAnsi="Times New Roman" w:eastAsia="Times New Roman" w:cs="Times New Roman"/>
          <w:b/>
          <w:bCs/>
          <w:i/>
          <w:iCs/>
          <w:sz w:val="20"/>
          <w:szCs w:val="20"/>
          <w:u w:val="single"/>
        </w:rPr>
        <w:t xml:space="preserve">Effect of adjacent channel aggressor UE jammer </w:t>
      </w:r>
    </w:p>
    <w:p>
      <w:pPr>
        <w:spacing w:line="257" w:lineRule="auto"/>
      </w:pPr>
      <w:r>
        <w:rPr>
          <w:rFonts w:ascii="Times New Roman" w:hAnsi="Times New Roman" w:eastAsia="Times New Roman" w:cs="Times New Roman"/>
          <w:sz w:val="20"/>
          <w:szCs w:val="20"/>
        </w:rPr>
        <w:t>An analysis of the FR2-1 receiver’s design was conducted. Various factors, such as residual sideband, reciprocal mixing, integrated phase noise, IM3 distortion, and ADC distortions, were considered. The receiver’s performance is simply represented as 34 dB lower than the jammer power level.</w:t>
      </w:r>
    </w:p>
    <w:p>
      <w:pPr>
        <w:pStyle w:val="7"/>
        <w:spacing w:line="257" w:lineRule="auto"/>
        <w:ind w:left="1418"/>
      </w:pPr>
      <w:r>
        <w:rPr>
          <w:rFonts w:hint="eastAsia" w:ascii="Arial" w:hAnsi="Arial" w:eastAsia="宋体" w:cs="Arial"/>
          <w:sz w:val="24"/>
          <w:szCs w:val="24"/>
          <w:u w:val="single"/>
          <w:lang w:val="en-US" w:eastAsia="zh-CN"/>
        </w:rPr>
        <w:t>9</w:t>
      </w:r>
      <w:r>
        <w:rPr>
          <w:rFonts w:ascii="Arial" w:hAnsi="Arial" w:eastAsia="Arial" w:cs="Arial"/>
          <w:sz w:val="24"/>
          <w:szCs w:val="24"/>
          <w:u w:val="single"/>
        </w:rPr>
        <w:t>.7.1.2.2 Transmitter aspects</w:t>
      </w:r>
    </w:p>
    <w:p>
      <w:pPr>
        <w:spacing w:line="257" w:lineRule="auto"/>
      </w:pPr>
      <w:r>
        <w:rPr>
          <w:rFonts w:ascii="Times New Roman" w:hAnsi="Times New Roman" w:eastAsia="Times New Roman" w:cs="Times New Roman"/>
          <w:b/>
          <w:bCs/>
          <w:i/>
          <w:iCs/>
          <w:sz w:val="20"/>
          <w:szCs w:val="20"/>
          <w:u w:val="single"/>
        </w:rPr>
        <w:t>ACLR (adjacent channel)</w:t>
      </w:r>
    </w:p>
    <w:p>
      <w:pPr>
        <w:spacing w:line="257"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ACLR is one aspect modelled as an interference aspect from a nearby aggressor UE transmitting in an adjacent UL subband. When the victim and aggressor UEs are close, between 1 and 50m, and close to the cell edge, with low desired signal level, and high interference level, it might be the case that the victim UE will not always operate in the linear region, resulting in dominance of the ACLR from the aggressor UE. UE ACLR is modeled as 24 dB at max power, improving 1 dB/dB with backoff up to a maximum of 10 dB of improvement. Therefore, when the backoff is 10 dB, the ACLR is 34 dB. This model is an approximation of the performance of a typical UE.</w:t>
      </w:r>
    </w:p>
    <w:p>
      <w:pPr>
        <w:spacing w:line="257" w:lineRule="auto"/>
      </w:pPr>
    </w:p>
    <w:p>
      <w:pPr>
        <w:pStyle w:val="5"/>
        <w:spacing w:line="257" w:lineRule="auto"/>
        <w:ind w:left="1134"/>
      </w:pPr>
      <w:r>
        <w:rPr>
          <w:rFonts w:hint="eastAsia" w:ascii="Arial" w:hAnsi="Arial" w:eastAsia="宋体" w:cs="Arial"/>
          <w:sz w:val="28"/>
          <w:szCs w:val="28"/>
          <w:lang w:val="en-US" w:eastAsia="zh-CN"/>
        </w:rPr>
        <w:t>9</w:t>
      </w:r>
      <w:r>
        <w:rPr>
          <w:rFonts w:ascii="Arial" w:hAnsi="Arial" w:eastAsia="Arial" w:cs="Arial"/>
          <w:sz w:val="28"/>
          <w:szCs w:val="28"/>
        </w:rPr>
        <w:t>.7.2</w:t>
      </w:r>
      <w:r>
        <w:tab/>
      </w:r>
      <w:r>
        <w:rPr>
          <w:rFonts w:ascii="Arial" w:hAnsi="Arial" w:eastAsia="Arial" w:cs="Arial"/>
          <w:sz w:val="28"/>
          <w:szCs w:val="28"/>
        </w:rPr>
        <w:t>Summary</w:t>
      </w:r>
    </w:p>
    <w:p>
      <w:pPr>
        <w:spacing w:line="257" w:lineRule="auto"/>
      </w:pPr>
      <w:r>
        <w:rPr>
          <w:rFonts w:ascii="Times New Roman" w:hAnsi="Times New Roman" w:eastAsia="Times New Roman" w:cs="Times New Roman"/>
          <w:i/>
          <w:iCs/>
          <w:color w:val="0000FF"/>
          <w:sz w:val="20"/>
          <w:szCs w:val="20"/>
        </w:rPr>
        <w:t>Editor's note: This section captures the conclusion of feasibility.</w:t>
      </w:r>
    </w:p>
    <w:bookmarkEnd w:id="42"/>
    <w:p>
      <w:pPr>
        <w:rPr>
          <w:lang w:eastAsia="zh-CN"/>
        </w:rPr>
      </w:pPr>
    </w:p>
    <w:p>
      <w:pPr>
        <w:pStyle w:val="4"/>
      </w:pPr>
      <w:bookmarkStart w:id="43" w:name="_Toc134691835"/>
      <w:r>
        <w:rPr>
          <w:lang w:eastAsia="zh-CN"/>
        </w:rPr>
        <w:t>9</w:t>
      </w:r>
      <w:r>
        <w:rPr>
          <w:rFonts w:hint="eastAsia"/>
          <w:lang w:eastAsia="zh-CN"/>
        </w:rPr>
        <w:t>.8</w:t>
      </w:r>
      <w:r>
        <w:tab/>
      </w:r>
      <w:r>
        <w:rPr>
          <w:rFonts w:hint="eastAsia"/>
        </w:rPr>
        <w:t>Summary</w:t>
      </w:r>
      <w:bookmarkEnd w:id="43"/>
    </w:p>
    <w:p>
      <w:pPr>
        <w:rPr>
          <w:lang w:eastAsia="zh-CN"/>
        </w:rPr>
      </w:pPr>
    </w:p>
    <w:p>
      <w:pPr>
        <w:pStyle w:val="3"/>
      </w:pPr>
      <w:bookmarkStart w:id="44" w:name="_Toc134691836"/>
      <w:r>
        <w:t>10</w:t>
      </w:r>
      <w:r>
        <w:tab/>
      </w:r>
      <w:r>
        <w:tab/>
      </w:r>
      <w:r>
        <w:t>Impact on RF requirements</w:t>
      </w:r>
      <w:bookmarkEnd w:id="8"/>
      <w:bookmarkEnd w:id="9"/>
      <w:bookmarkEnd w:id="44"/>
    </w:p>
    <w:p>
      <w:pPr>
        <w:pStyle w:val="4"/>
        <w:rPr>
          <w:rStyle w:val="313"/>
        </w:rPr>
      </w:pPr>
      <w:bookmarkStart w:id="45" w:name="_Toc134691837"/>
      <w:r>
        <w:rPr>
          <w:rStyle w:val="313"/>
          <w:rFonts w:hint="eastAsia"/>
        </w:rPr>
        <w:t>1</w:t>
      </w:r>
      <w:r>
        <w:rPr>
          <w:rStyle w:val="313"/>
        </w:rPr>
        <w:t>0</w:t>
      </w:r>
      <w:r>
        <w:rPr>
          <w:rStyle w:val="313"/>
          <w:rFonts w:hint="eastAsia"/>
        </w:rPr>
        <w:t>.1</w:t>
      </w:r>
      <w:r>
        <w:rPr>
          <w:rStyle w:val="313"/>
        </w:rPr>
        <w:tab/>
      </w:r>
      <w:r>
        <w:rPr>
          <w:rStyle w:val="313"/>
        </w:rPr>
        <w:t xml:space="preserve">Impact on </w:t>
      </w:r>
      <w:r>
        <w:rPr>
          <w:rStyle w:val="313"/>
          <w:rFonts w:hint="eastAsia"/>
        </w:rPr>
        <w:t xml:space="preserve">BS </w:t>
      </w:r>
      <w:r>
        <w:rPr>
          <w:rStyle w:val="313"/>
        </w:rPr>
        <w:t>RF requirements</w:t>
      </w:r>
      <w:bookmarkEnd w:id="45"/>
    </w:p>
    <w:p>
      <w:pPr>
        <w:rPr>
          <w:i/>
          <w:color w:val="0000FF"/>
          <w:lang w:eastAsia="zh-CN"/>
        </w:rPr>
      </w:pPr>
      <w:r>
        <w:rPr>
          <w:i/>
          <w:color w:val="0000FF"/>
          <w:lang w:eastAsia="zh-CN"/>
        </w:rPr>
        <w:t xml:space="preserve">Editor's note: This section </w:t>
      </w:r>
      <w:r>
        <w:rPr>
          <w:rFonts w:hint="eastAsia"/>
          <w:i/>
          <w:color w:val="0000FF"/>
          <w:lang w:eastAsia="zh-CN"/>
        </w:rPr>
        <w:t xml:space="preserve">captures the </w:t>
      </w:r>
      <w:r>
        <w:rPr>
          <w:i/>
          <w:color w:val="0000FF"/>
          <w:lang w:eastAsia="zh-CN"/>
        </w:rPr>
        <w:t>impact</w:t>
      </w:r>
      <w:r>
        <w:rPr>
          <w:rFonts w:hint="eastAsia"/>
          <w:i/>
          <w:color w:val="0000FF"/>
          <w:lang w:eastAsia="zh-CN"/>
        </w:rPr>
        <w:t xml:space="preserve"> on BS RF requirements</w:t>
      </w:r>
    </w:p>
    <w:p>
      <w:pPr>
        <w:pStyle w:val="4"/>
        <w:rPr>
          <w:rStyle w:val="313"/>
        </w:rPr>
      </w:pPr>
      <w:bookmarkStart w:id="46" w:name="_Toc134691838"/>
      <w:r>
        <w:rPr>
          <w:rStyle w:val="313"/>
          <w:rFonts w:hint="eastAsia"/>
        </w:rPr>
        <w:t>1</w:t>
      </w:r>
      <w:r>
        <w:rPr>
          <w:rStyle w:val="313"/>
        </w:rPr>
        <w:t>0</w:t>
      </w:r>
      <w:r>
        <w:rPr>
          <w:rStyle w:val="313"/>
          <w:rFonts w:hint="eastAsia"/>
        </w:rPr>
        <w:t>.2</w:t>
      </w:r>
      <w:r>
        <w:rPr>
          <w:rStyle w:val="313"/>
        </w:rPr>
        <w:tab/>
      </w:r>
      <w:r>
        <w:rPr>
          <w:rStyle w:val="313"/>
        </w:rPr>
        <w:t xml:space="preserve">Impact on </w:t>
      </w:r>
      <w:r>
        <w:rPr>
          <w:rStyle w:val="313"/>
          <w:rFonts w:hint="eastAsia"/>
        </w:rPr>
        <w:t>UE R</w:t>
      </w:r>
      <w:r>
        <w:rPr>
          <w:rStyle w:val="313"/>
        </w:rPr>
        <w:t>F requirements</w:t>
      </w:r>
      <w:bookmarkEnd w:id="46"/>
    </w:p>
    <w:p>
      <w:pPr>
        <w:rPr>
          <w:i/>
          <w:color w:val="0000FF"/>
          <w:lang w:eastAsia="zh-CN"/>
        </w:rPr>
      </w:pPr>
      <w:r>
        <w:rPr>
          <w:i/>
          <w:color w:val="0000FF"/>
          <w:lang w:eastAsia="zh-CN"/>
        </w:rPr>
        <w:t xml:space="preserve">Editor's note: This section </w:t>
      </w:r>
      <w:r>
        <w:rPr>
          <w:rFonts w:hint="eastAsia"/>
          <w:i/>
          <w:color w:val="0000FF"/>
          <w:lang w:eastAsia="zh-CN"/>
        </w:rPr>
        <w:t>captures the impact on UE RF requirements</w:t>
      </w:r>
    </w:p>
    <w:p>
      <w:pPr>
        <w:pStyle w:val="3"/>
      </w:pPr>
      <w:bookmarkStart w:id="47" w:name="_Toc134691839"/>
      <w:r>
        <w:rPr>
          <w:rFonts w:hint="eastAsia"/>
          <w:lang w:eastAsia="zh-CN"/>
        </w:rPr>
        <w:t>1</w:t>
      </w:r>
      <w:r>
        <w:rPr>
          <w:lang w:eastAsia="zh-CN"/>
        </w:rPr>
        <w:t>1</w:t>
      </w:r>
      <w:r>
        <w:rPr>
          <w:rFonts w:hint="eastAsia"/>
          <w:lang w:eastAsia="zh-CN"/>
        </w:rPr>
        <w:tab/>
      </w:r>
      <w:r>
        <w:rPr>
          <w:rFonts w:hint="eastAsia"/>
        </w:rPr>
        <w:t>Adjacent channel co-existence evaluation results</w:t>
      </w:r>
      <w:bookmarkEnd w:id="47"/>
    </w:p>
    <w:p>
      <w:pPr>
        <w:rPr>
          <w:i/>
          <w:color w:val="0000FF"/>
          <w:lang w:eastAsia="zh-CN"/>
        </w:rPr>
      </w:pPr>
      <w:r>
        <w:rPr>
          <w:i/>
          <w:color w:val="0000FF"/>
          <w:lang w:eastAsia="zh-CN"/>
        </w:rPr>
        <w:t>Editor's note: This section will also capture adjacent channel co-existence simulation results, i.e. ACLR, ACS, ACIR. About simulation parameters and methodology, they are suggested to be moved into Annex E.</w:t>
      </w:r>
    </w:p>
    <w:p>
      <w:pPr>
        <w:rPr>
          <w:i/>
          <w:iCs/>
        </w:rPr>
      </w:pPr>
    </w:p>
    <w:p>
      <w:pPr>
        <w:pStyle w:val="3"/>
      </w:pPr>
      <w:bookmarkStart w:id="48" w:name="_Toc103163491"/>
      <w:bookmarkStart w:id="49" w:name="_Toc134691840"/>
      <w:bookmarkStart w:id="50" w:name="_Toc104488384"/>
      <w:r>
        <w:t>12</w:t>
      </w:r>
      <w:r>
        <w:tab/>
      </w:r>
      <w:r>
        <w:t>Regulatory aspects for deploying the duplex enhancements in TDD unpaired spectrum</w:t>
      </w:r>
      <w:bookmarkEnd w:id="48"/>
      <w:bookmarkEnd w:id="49"/>
      <w:bookmarkEnd w:id="50"/>
    </w:p>
    <w:p>
      <w:pPr>
        <w:pStyle w:val="136"/>
        <w:jc w:val="both"/>
      </w:pPr>
      <w:r>
        <w:t xml:space="preserve">Editor's note: This section captures </w:t>
      </w:r>
      <w:r>
        <w:rPr>
          <w:bCs/>
        </w:rPr>
        <w:t>the summary of the regulatory aspects that have to be considered for deploying the identified duplex enhancements in TDD unpaired spectrum (RAN4).</w:t>
      </w:r>
    </w:p>
    <w:p>
      <w:pPr>
        <w:pStyle w:val="4"/>
        <w:rPr>
          <w:rStyle w:val="313"/>
        </w:rPr>
      </w:pPr>
      <w:bookmarkStart w:id="51" w:name="_Toc134691841"/>
      <w:r>
        <w:rPr>
          <w:rStyle w:val="313"/>
          <w:rFonts w:hint="eastAsia"/>
        </w:rPr>
        <w:t>1</w:t>
      </w:r>
      <w:r>
        <w:rPr>
          <w:rStyle w:val="313"/>
        </w:rPr>
        <w:t>2.1</w:t>
      </w:r>
      <w:r>
        <w:rPr>
          <w:rStyle w:val="313"/>
        </w:rPr>
        <w:tab/>
      </w:r>
      <w:r>
        <w:rPr>
          <w:rStyle w:val="313"/>
          <w:rFonts w:hint="eastAsia"/>
        </w:rPr>
        <w:t>Region</w:t>
      </w:r>
      <w:r>
        <w:rPr>
          <w:rStyle w:val="313"/>
        </w:rPr>
        <w:t xml:space="preserve"> 1</w:t>
      </w:r>
      <w:bookmarkEnd w:id="51"/>
    </w:p>
    <w:p>
      <w:pPr>
        <w:pStyle w:val="4"/>
        <w:rPr>
          <w:rStyle w:val="313"/>
        </w:rPr>
      </w:pPr>
      <w:bookmarkStart w:id="52" w:name="_Toc134691842"/>
      <w:r>
        <w:rPr>
          <w:rStyle w:val="313"/>
          <w:rFonts w:hint="eastAsia"/>
        </w:rPr>
        <w:t>1</w:t>
      </w:r>
      <w:r>
        <w:rPr>
          <w:rStyle w:val="313"/>
        </w:rPr>
        <w:t>2.2</w:t>
      </w:r>
      <w:r>
        <w:rPr>
          <w:rStyle w:val="313"/>
        </w:rPr>
        <w:tab/>
      </w:r>
      <w:r>
        <w:rPr>
          <w:rStyle w:val="313"/>
        </w:rPr>
        <w:t>Region 2</w:t>
      </w:r>
      <w:bookmarkEnd w:id="52"/>
    </w:p>
    <w:p>
      <w:pPr>
        <w:pStyle w:val="4"/>
        <w:rPr>
          <w:rStyle w:val="313"/>
        </w:rPr>
      </w:pPr>
      <w:bookmarkStart w:id="53" w:name="_Toc134691843"/>
      <w:r>
        <w:rPr>
          <w:rStyle w:val="313"/>
          <w:rFonts w:hint="eastAsia"/>
        </w:rPr>
        <w:t>1</w:t>
      </w:r>
      <w:r>
        <w:rPr>
          <w:rStyle w:val="313"/>
        </w:rPr>
        <w:t>2.3</w:t>
      </w:r>
      <w:r>
        <w:rPr>
          <w:rStyle w:val="313"/>
        </w:rPr>
        <w:tab/>
      </w:r>
      <w:r>
        <w:rPr>
          <w:rStyle w:val="313"/>
        </w:rPr>
        <w:t>Region 3</w:t>
      </w:r>
      <w:bookmarkEnd w:id="53"/>
    </w:p>
    <w:p>
      <w:pPr>
        <w:pStyle w:val="3"/>
      </w:pPr>
      <w:bookmarkStart w:id="54" w:name="_Toc104488385"/>
      <w:bookmarkStart w:id="55" w:name="_Toc103163492"/>
      <w:bookmarkStart w:id="56" w:name="_Toc134691844"/>
      <w:r>
        <w:t>13</w:t>
      </w:r>
      <w:r>
        <w:tab/>
      </w:r>
      <w:r>
        <w:t>C</w:t>
      </w:r>
      <w:r>
        <w:rPr>
          <w:rFonts w:hint="eastAsia"/>
          <w:lang w:eastAsia="zh-CN"/>
        </w:rPr>
        <w:t>onclusions</w:t>
      </w:r>
      <w:r>
        <w:rPr>
          <w:lang w:eastAsia="zh-CN"/>
        </w:rPr>
        <w:t xml:space="preserve"> and recommendations</w:t>
      </w:r>
      <w:bookmarkEnd w:id="54"/>
      <w:bookmarkEnd w:id="55"/>
      <w:bookmarkEnd w:id="56"/>
    </w:p>
    <w:p/>
    <w:p>
      <w:pPr>
        <w:pStyle w:val="12"/>
        <w:rPr>
          <w:lang w:eastAsia="zh-CN"/>
        </w:rPr>
      </w:pPr>
      <w:r>
        <w:br w:type="page"/>
      </w:r>
      <w:bookmarkStart w:id="57" w:name="_Toc134691877"/>
      <w:bookmarkStart w:id="58" w:name="_Toc104488389"/>
      <w:r>
        <w:t>Annex &lt;</w:t>
      </w:r>
      <w:r>
        <w:rPr>
          <w:lang w:eastAsia="zh-CN"/>
        </w:rPr>
        <w:t>E</w:t>
      </w:r>
      <w:r>
        <w:t>&gt;:</w:t>
      </w:r>
      <w:r>
        <w:br w:type="textWrapping"/>
      </w:r>
      <w:r>
        <w:rPr>
          <w:rFonts w:hint="eastAsia"/>
          <w:lang w:eastAsia="zh-CN"/>
        </w:rPr>
        <w:t>Adjacent channel co-existence evaluation</w:t>
      </w:r>
      <w:bookmarkEnd w:id="57"/>
    </w:p>
    <w:p>
      <w:pPr>
        <w:pStyle w:val="3"/>
      </w:pPr>
      <w:bookmarkStart w:id="59" w:name="_Toc122614354"/>
      <w:bookmarkStart w:id="60" w:name="_Toc134691878"/>
      <w:r>
        <w:t>E.1</w:t>
      </w:r>
      <w:r>
        <w:tab/>
      </w:r>
      <w:bookmarkEnd w:id="59"/>
      <w:r>
        <w:t>RAN4 co-existence simulation scenarios</w:t>
      </w:r>
    </w:p>
    <w:p>
      <w:r>
        <w:t xml:space="preserve">The coexistence evaluation is conducted considering the different scenarios listed in Table E.1-1. </w:t>
      </w:r>
    </w:p>
    <w:p>
      <w:pPr>
        <w:keepNext/>
        <w:keepLines/>
        <w:spacing w:after="0"/>
        <w:jc w:val="center"/>
        <w:rPr>
          <w:rFonts w:ascii="Arial" w:hAnsi="Arial" w:eastAsia="宋体"/>
          <w:b/>
        </w:rPr>
      </w:pPr>
      <w:r>
        <w:rPr>
          <w:rFonts w:ascii="Arial" w:hAnsi="Arial" w:eastAsia="宋体"/>
          <w:b/>
        </w:rPr>
        <w:t xml:space="preserve">Table E.1-1: Network deployment scenarios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897"/>
        <w:gridCol w:w="637"/>
        <w:gridCol w:w="1297"/>
        <w:gridCol w:w="1297"/>
        <w:gridCol w:w="7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b/>
                <w:sz w:val="18"/>
              </w:rPr>
            </w:pPr>
            <w:r>
              <w:rPr>
                <w:rFonts w:ascii="Arial" w:hAnsi="Arial"/>
                <w:b/>
                <w:sz w:val="18"/>
              </w:rPr>
              <w:t>Scenario</w:t>
            </w:r>
          </w:p>
        </w:tc>
        <w:tc>
          <w:tcPr>
            <w:tcW w:w="0" w:type="auto"/>
          </w:tcPr>
          <w:p>
            <w:pPr>
              <w:keepNext/>
              <w:keepLines/>
              <w:spacing w:after="0"/>
              <w:jc w:val="center"/>
              <w:rPr>
                <w:rFonts w:ascii="Arial" w:hAnsi="Arial"/>
                <w:b/>
                <w:sz w:val="18"/>
              </w:rPr>
            </w:pPr>
            <w:r>
              <w:rPr>
                <w:rFonts w:ascii="Arial" w:hAnsi="Arial"/>
                <w:b/>
                <w:sz w:val="18"/>
              </w:rPr>
              <w:t>FR</w:t>
            </w:r>
          </w:p>
        </w:tc>
        <w:tc>
          <w:tcPr>
            <w:tcW w:w="0" w:type="auto"/>
          </w:tcPr>
          <w:p>
            <w:pPr>
              <w:keepNext/>
              <w:keepLines/>
              <w:spacing w:after="0"/>
              <w:jc w:val="center"/>
              <w:rPr>
                <w:rFonts w:ascii="Arial" w:hAnsi="Arial"/>
                <w:b/>
                <w:sz w:val="18"/>
              </w:rPr>
            </w:pPr>
            <w:r>
              <w:rPr>
                <w:rFonts w:ascii="Arial" w:hAnsi="Arial"/>
                <w:b/>
                <w:sz w:val="18"/>
              </w:rPr>
              <w:t>Aggressor</w:t>
            </w:r>
          </w:p>
        </w:tc>
        <w:tc>
          <w:tcPr>
            <w:tcW w:w="0" w:type="auto"/>
            <w:shd w:val="clear" w:color="auto" w:fill="auto"/>
          </w:tcPr>
          <w:p>
            <w:pPr>
              <w:keepNext/>
              <w:keepLines/>
              <w:spacing w:after="0"/>
              <w:jc w:val="center"/>
              <w:rPr>
                <w:rFonts w:ascii="Arial" w:hAnsi="Arial"/>
                <w:b/>
                <w:sz w:val="18"/>
              </w:rPr>
            </w:pPr>
            <w:r>
              <w:rPr>
                <w:rFonts w:ascii="Arial" w:hAnsi="Arial"/>
                <w:b/>
                <w:sz w:val="18"/>
              </w:rPr>
              <w:t>Victim</w:t>
            </w:r>
          </w:p>
        </w:tc>
        <w:tc>
          <w:tcPr>
            <w:tcW w:w="0" w:type="auto"/>
          </w:tcPr>
          <w:p>
            <w:pPr>
              <w:keepNext/>
              <w:keepLines/>
              <w:spacing w:after="0"/>
              <w:jc w:val="center"/>
              <w:rPr>
                <w:rFonts w:ascii="Arial" w:hAnsi="Arial"/>
                <w:b/>
                <w:sz w:val="18"/>
              </w:rPr>
            </w:pPr>
            <w:r>
              <w:rPr>
                <w:rFonts w:ascii="Arial" w:hAnsi="Arial"/>
                <w:b/>
                <w:sz w:val="18"/>
              </w:rPr>
              <w:t>Priority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pPr>
              <w:keepNext/>
              <w:keepLines/>
              <w:spacing w:after="0"/>
              <w:jc w:val="center"/>
              <w:rPr>
                <w:rFonts w:ascii="Arial" w:hAnsi="Arial"/>
                <w:sz w:val="18"/>
                <w:szCs w:val="18"/>
                <w:lang w:eastAsia="zh-CN"/>
              </w:rPr>
            </w:pPr>
            <w:r>
              <w:rPr>
                <w:rFonts w:ascii="Arial" w:hAnsi="Arial"/>
                <w:sz w:val="18"/>
                <w:szCs w:val="18"/>
                <w:lang w:eastAsia="zh-CN"/>
              </w:rPr>
              <w:t>FR1</w:t>
            </w:r>
          </w:p>
        </w:tc>
        <w:tc>
          <w:tcPr>
            <w:tcW w:w="0" w:type="auto"/>
          </w:tcPr>
          <w:p>
            <w:pPr>
              <w:keepNext/>
              <w:keepLines/>
              <w:spacing w:after="0"/>
              <w:jc w:val="center"/>
              <w:rPr>
                <w:rFonts w:ascii="Arial" w:hAnsi="Arial"/>
                <w:sz w:val="18"/>
                <w:szCs w:val="18"/>
                <w:lang w:eastAsia="zh-CN"/>
              </w:rPr>
            </w:pPr>
            <w:r>
              <w:rPr>
                <w:rFonts w:ascii="Arial" w:hAnsi="Arial"/>
                <w:sz w:val="18"/>
                <w:szCs w:val="18"/>
                <w:lang w:eastAsia="zh-CN"/>
              </w:rPr>
              <w:t>Urban Macro</w:t>
            </w:r>
          </w:p>
        </w:tc>
        <w:tc>
          <w:tcPr>
            <w:tcW w:w="0" w:type="auto"/>
            <w:shd w:val="clear" w:color="auto" w:fill="auto"/>
          </w:tcPr>
          <w:p>
            <w:pPr>
              <w:keepNext/>
              <w:keepLines/>
              <w:spacing w:after="0"/>
              <w:jc w:val="center"/>
              <w:rPr>
                <w:rFonts w:ascii="Arial" w:hAnsi="Arial"/>
                <w:sz w:val="18"/>
                <w:szCs w:val="18"/>
                <w:lang w:eastAsia="zh-CN"/>
              </w:rPr>
            </w:pPr>
            <w:r>
              <w:rPr>
                <w:rFonts w:ascii="Arial" w:hAnsi="Arial"/>
                <w:sz w:val="18"/>
                <w:szCs w:val="18"/>
                <w:lang w:eastAsia="zh-CN"/>
              </w:rPr>
              <w:t>Urban Macro</w:t>
            </w:r>
          </w:p>
        </w:tc>
        <w:tc>
          <w:tcPr>
            <w:tcW w:w="0" w:type="auto"/>
          </w:tcPr>
          <w:p>
            <w:pPr>
              <w:keepNext/>
              <w:keepLines/>
              <w:spacing w:after="0"/>
              <w:jc w:val="center"/>
              <w:rPr>
                <w:rFonts w:ascii="Arial" w:hAnsi="Arial"/>
                <w:sz w:val="18"/>
                <w:szCs w:val="18"/>
                <w:lang w:eastAsia="zh-CN"/>
              </w:rPr>
            </w:pPr>
            <w:r>
              <w:rPr>
                <w:rFonts w:ascii="Arial" w:hAnsi="Arial"/>
                <w:sz w:val="18"/>
                <w:szCs w:val="18"/>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8"/>
                <w:lang w:eastAsia="zh-CN"/>
              </w:rPr>
            </w:pPr>
            <w:r>
              <w:rPr>
                <w:rFonts w:ascii="Arial" w:hAnsi="Arial"/>
                <w:sz w:val="18"/>
                <w:lang w:eastAsia="zh-CN"/>
              </w:rPr>
              <w:t>2</w:t>
            </w:r>
          </w:p>
        </w:tc>
        <w:tc>
          <w:tcPr>
            <w:tcW w:w="0" w:type="auto"/>
          </w:tcPr>
          <w:p>
            <w:pPr>
              <w:keepNext/>
              <w:keepLines/>
              <w:spacing w:after="0"/>
              <w:jc w:val="center"/>
              <w:rPr>
                <w:rFonts w:ascii="Arial" w:hAnsi="Arial"/>
                <w:sz w:val="18"/>
                <w:lang w:eastAsia="zh-CN"/>
              </w:rPr>
            </w:pPr>
            <w:r>
              <w:rPr>
                <w:rFonts w:ascii="Arial" w:hAnsi="Arial"/>
                <w:sz w:val="18"/>
                <w:lang w:eastAsia="zh-CN"/>
              </w:rPr>
              <w:t>FR1</w:t>
            </w:r>
          </w:p>
        </w:tc>
        <w:tc>
          <w:tcPr>
            <w:tcW w:w="0" w:type="auto"/>
          </w:tcPr>
          <w:p>
            <w:pPr>
              <w:keepNext/>
              <w:keepLines/>
              <w:spacing w:after="0"/>
              <w:jc w:val="center"/>
              <w:rPr>
                <w:rFonts w:ascii="Arial" w:hAnsi="Arial"/>
                <w:sz w:val="18"/>
                <w:lang w:eastAsia="zh-CN"/>
              </w:rPr>
            </w:pPr>
            <w:r>
              <w:rPr>
                <w:rFonts w:ascii="Arial" w:hAnsi="Arial"/>
                <w:sz w:val="18"/>
                <w:lang w:eastAsia="zh-CN"/>
              </w:rPr>
              <w:t>Urban Hotspot</w:t>
            </w:r>
          </w:p>
        </w:tc>
        <w:tc>
          <w:tcPr>
            <w:tcW w:w="0" w:type="auto"/>
            <w:shd w:val="clear" w:color="auto" w:fill="auto"/>
          </w:tcPr>
          <w:p>
            <w:pPr>
              <w:keepNext/>
              <w:keepLines/>
              <w:spacing w:after="0"/>
              <w:jc w:val="center"/>
              <w:rPr>
                <w:rFonts w:ascii="Arial" w:hAnsi="Arial"/>
                <w:sz w:val="18"/>
                <w:lang w:eastAsia="zh-CN"/>
              </w:rPr>
            </w:pPr>
            <w:r>
              <w:rPr>
                <w:rFonts w:ascii="Arial" w:hAnsi="Arial"/>
                <w:sz w:val="18"/>
                <w:lang w:eastAsia="zh-CN"/>
              </w:rPr>
              <w:t>Urban Hotspot</w:t>
            </w:r>
          </w:p>
        </w:tc>
        <w:tc>
          <w:tcPr>
            <w:tcW w:w="0" w:type="auto"/>
          </w:tcPr>
          <w:p>
            <w:pPr>
              <w:keepNext/>
              <w:keepLines/>
              <w:spacing w:after="0"/>
              <w:jc w:val="center"/>
              <w:rPr>
                <w:rFonts w:ascii="Arial" w:hAnsi="Arial"/>
                <w:sz w:val="18"/>
                <w:lang w:eastAsia="zh-CN"/>
              </w:rPr>
            </w:pPr>
            <w:r>
              <w:rPr>
                <w:rFonts w:ascii="Arial" w:hAnsi="Arial"/>
                <w:sz w:val="18"/>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8"/>
                <w:lang w:eastAsia="zh-CN"/>
              </w:rPr>
            </w:pPr>
            <w:r>
              <w:rPr>
                <w:rFonts w:ascii="Arial" w:hAnsi="Arial"/>
                <w:sz w:val="18"/>
                <w:lang w:eastAsia="zh-CN"/>
              </w:rPr>
              <w:t>3</w:t>
            </w:r>
          </w:p>
        </w:tc>
        <w:tc>
          <w:tcPr>
            <w:tcW w:w="0" w:type="auto"/>
          </w:tcPr>
          <w:p>
            <w:pPr>
              <w:keepNext/>
              <w:keepLines/>
              <w:spacing w:after="0"/>
              <w:jc w:val="center"/>
              <w:rPr>
                <w:rFonts w:ascii="Arial" w:hAnsi="Arial"/>
                <w:sz w:val="18"/>
                <w:lang w:eastAsia="zh-CN"/>
              </w:rPr>
            </w:pPr>
            <w:r>
              <w:rPr>
                <w:rFonts w:ascii="Arial" w:hAnsi="Arial"/>
                <w:sz w:val="18"/>
                <w:lang w:eastAsia="zh-CN"/>
              </w:rPr>
              <w:t>FR1</w:t>
            </w:r>
          </w:p>
        </w:tc>
        <w:tc>
          <w:tcPr>
            <w:tcW w:w="0" w:type="auto"/>
          </w:tcPr>
          <w:p>
            <w:pPr>
              <w:keepNext/>
              <w:keepLines/>
              <w:spacing w:after="0"/>
              <w:jc w:val="center"/>
              <w:rPr>
                <w:rFonts w:ascii="Arial" w:hAnsi="Arial"/>
                <w:sz w:val="18"/>
                <w:lang w:eastAsia="zh-CN"/>
              </w:rPr>
            </w:pPr>
            <w:r>
              <w:rPr>
                <w:rFonts w:ascii="Arial" w:hAnsi="Arial"/>
                <w:sz w:val="18"/>
                <w:lang w:eastAsia="zh-CN"/>
              </w:rPr>
              <w:t>Indoor</w:t>
            </w:r>
          </w:p>
        </w:tc>
        <w:tc>
          <w:tcPr>
            <w:tcW w:w="0" w:type="auto"/>
            <w:shd w:val="clear" w:color="auto" w:fill="auto"/>
          </w:tcPr>
          <w:p>
            <w:pPr>
              <w:keepNext/>
              <w:keepLines/>
              <w:spacing w:after="0"/>
              <w:jc w:val="center"/>
              <w:rPr>
                <w:rFonts w:ascii="Arial" w:hAnsi="Arial"/>
                <w:sz w:val="18"/>
                <w:lang w:eastAsia="zh-CN"/>
              </w:rPr>
            </w:pPr>
            <w:r>
              <w:rPr>
                <w:rFonts w:ascii="Arial" w:hAnsi="Arial"/>
                <w:sz w:val="18"/>
                <w:lang w:eastAsia="zh-CN"/>
              </w:rPr>
              <w:t>Indoor</w:t>
            </w:r>
          </w:p>
        </w:tc>
        <w:tc>
          <w:tcPr>
            <w:tcW w:w="0" w:type="auto"/>
          </w:tcPr>
          <w:p>
            <w:pPr>
              <w:keepNext/>
              <w:keepLines/>
              <w:spacing w:after="0"/>
              <w:jc w:val="center"/>
              <w:rPr>
                <w:rFonts w:ascii="Arial" w:hAnsi="Arial"/>
                <w:sz w:val="18"/>
                <w:lang w:eastAsia="zh-CN"/>
              </w:rPr>
            </w:pPr>
            <w:r>
              <w:rPr>
                <w:rFonts w:ascii="Arial" w:hAnsi="Arial"/>
                <w:sz w:val="18"/>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8"/>
                <w:lang w:eastAsia="zh-CN"/>
              </w:rPr>
            </w:pPr>
            <w:r>
              <w:rPr>
                <w:rFonts w:ascii="Arial" w:hAnsi="Arial"/>
                <w:sz w:val="18"/>
                <w:lang w:eastAsia="zh-CN"/>
              </w:rPr>
              <w:t>4</w:t>
            </w:r>
          </w:p>
        </w:tc>
        <w:tc>
          <w:tcPr>
            <w:tcW w:w="0" w:type="auto"/>
          </w:tcPr>
          <w:p>
            <w:pPr>
              <w:keepNext/>
              <w:keepLines/>
              <w:spacing w:after="0"/>
              <w:jc w:val="center"/>
              <w:rPr>
                <w:rFonts w:ascii="Arial" w:hAnsi="Arial"/>
                <w:sz w:val="18"/>
                <w:lang w:eastAsia="zh-CN"/>
              </w:rPr>
            </w:pPr>
            <w:r>
              <w:rPr>
                <w:rFonts w:ascii="Arial" w:hAnsi="Arial"/>
                <w:sz w:val="18"/>
                <w:lang w:eastAsia="zh-CN"/>
              </w:rPr>
              <w:t>FR1</w:t>
            </w:r>
          </w:p>
        </w:tc>
        <w:tc>
          <w:tcPr>
            <w:tcW w:w="0" w:type="auto"/>
          </w:tcPr>
          <w:p>
            <w:pPr>
              <w:keepNext/>
              <w:keepLines/>
              <w:spacing w:after="0"/>
              <w:jc w:val="center"/>
              <w:rPr>
                <w:rFonts w:ascii="Arial" w:hAnsi="Arial"/>
                <w:sz w:val="18"/>
                <w:lang w:eastAsia="zh-CN"/>
              </w:rPr>
            </w:pPr>
            <w:r>
              <w:rPr>
                <w:rFonts w:ascii="Arial" w:hAnsi="Arial"/>
                <w:sz w:val="18"/>
                <w:lang w:eastAsia="zh-CN"/>
              </w:rPr>
              <w:t>Urban Macro</w:t>
            </w:r>
          </w:p>
        </w:tc>
        <w:tc>
          <w:tcPr>
            <w:tcW w:w="0" w:type="auto"/>
            <w:shd w:val="clear" w:color="auto" w:fill="auto"/>
          </w:tcPr>
          <w:p>
            <w:pPr>
              <w:keepNext/>
              <w:keepLines/>
              <w:spacing w:after="0"/>
              <w:jc w:val="center"/>
              <w:rPr>
                <w:rFonts w:ascii="Arial" w:hAnsi="Arial"/>
                <w:sz w:val="18"/>
                <w:lang w:eastAsia="zh-CN"/>
              </w:rPr>
            </w:pPr>
            <w:r>
              <w:rPr>
                <w:rFonts w:ascii="Arial" w:hAnsi="Arial"/>
                <w:sz w:val="18"/>
                <w:lang w:eastAsia="zh-CN"/>
              </w:rPr>
              <w:t>Micro</w:t>
            </w:r>
          </w:p>
        </w:tc>
        <w:tc>
          <w:tcPr>
            <w:tcW w:w="0" w:type="auto"/>
          </w:tcPr>
          <w:p>
            <w:pPr>
              <w:keepNext/>
              <w:keepLines/>
              <w:spacing w:after="0"/>
              <w:jc w:val="center"/>
              <w:rPr>
                <w:rFonts w:ascii="Arial" w:hAnsi="Arial"/>
                <w:sz w:val="18"/>
                <w:lang w:eastAsia="zh-CN"/>
              </w:rPr>
            </w:pPr>
            <w:r>
              <w:rPr>
                <w:rFonts w:ascii="Arial" w:hAnsi="Arial"/>
                <w:sz w:val="18"/>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8"/>
                <w:lang w:eastAsia="zh-CN"/>
              </w:rPr>
            </w:pPr>
            <w:r>
              <w:rPr>
                <w:rFonts w:ascii="Arial" w:hAnsi="Arial"/>
                <w:sz w:val="18"/>
                <w:lang w:eastAsia="zh-CN"/>
              </w:rPr>
              <w:t>5</w:t>
            </w:r>
          </w:p>
        </w:tc>
        <w:tc>
          <w:tcPr>
            <w:tcW w:w="0" w:type="auto"/>
          </w:tcPr>
          <w:p>
            <w:pPr>
              <w:keepNext/>
              <w:keepLines/>
              <w:spacing w:after="0"/>
              <w:jc w:val="center"/>
              <w:rPr>
                <w:rFonts w:ascii="Arial" w:hAnsi="Arial"/>
                <w:sz w:val="18"/>
                <w:lang w:eastAsia="zh-CN"/>
              </w:rPr>
            </w:pPr>
            <w:r>
              <w:rPr>
                <w:rFonts w:ascii="Arial" w:hAnsi="Arial"/>
                <w:sz w:val="18"/>
                <w:lang w:eastAsia="zh-CN"/>
              </w:rPr>
              <w:t>FR1</w:t>
            </w:r>
          </w:p>
        </w:tc>
        <w:tc>
          <w:tcPr>
            <w:tcW w:w="0" w:type="auto"/>
          </w:tcPr>
          <w:p>
            <w:pPr>
              <w:keepNext/>
              <w:keepLines/>
              <w:spacing w:after="0"/>
              <w:jc w:val="center"/>
              <w:rPr>
                <w:rFonts w:ascii="Arial" w:hAnsi="Arial"/>
                <w:sz w:val="18"/>
                <w:lang w:eastAsia="zh-CN"/>
              </w:rPr>
            </w:pPr>
            <w:r>
              <w:rPr>
                <w:rFonts w:ascii="Arial" w:hAnsi="Arial"/>
                <w:sz w:val="18"/>
                <w:lang w:eastAsia="zh-CN"/>
              </w:rPr>
              <w:t>Micro</w:t>
            </w:r>
          </w:p>
        </w:tc>
        <w:tc>
          <w:tcPr>
            <w:tcW w:w="0" w:type="auto"/>
            <w:shd w:val="clear" w:color="auto" w:fill="auto"/>
          </w:tcPr>
          <w:p>
            <w:pPr>
              <w:keepNext/>
              <w:keepLines/>
              <w:spacing w:after="0"/>
              <w:jc w:val="center"/>
              <w:rPr>
                <w:rFonts w:ascii="Arial" w:hAnsi="Arial"/>
                <w:sz w:val="18"/>
                <w:lang w:eastAsia="zh-CN"/>
              </w:rPr>
            </w:pPr>
            <w:r>
              <w:rPr>
                <w:rFonts w:ascii="Arial" w:hAnsi="Arial"/>
                <w:sz w:val="18"/>
                <w:lang w:eastAsia="zh-CN"/>
              </w:rPr>
              <w:t>Micro</w:t>
            </w:r>
          </w:p>
        </w:tc>
        <w:tc>
          <w:tcPr>
            <w:tcW w:w="0" w:type="auto"/>
          </w:tcPr>
          <w:p>
            <w:pPr>
              <w:keepNext/>
              <w:keepLines/>
              <w:spacing w:after="0"/>
              <w:jc w:val="center"/>
              <w:rPr>
                <w:rFonts w:ascii="Arial" w:hAnsi="Arial"/>
                <w:sz w:val="18"/>
                <w:lang w:eastAsia="zh-CN"/>
              </w:rPr>
            </w:pPr>
            <w:r>
              <w:rPr>
                <w:rFonts w:ascii="Arial" w:hAnsi="Arial"/>
                <w:sz w:val="18"/>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8"/>
                <w:lang w:eastAsia="zh-CN"/>
              </w:rPr>
            </w:pPr>
            <w:r>
              <w:rPr>
                <w:rFonts w:ascii="Arial" w:hAnsi="Arial"/>
                <w:sz w:val="18"/>
                <w:lang w:eastAsia="zh-CN"/>
              </w:rPr>
              <w:t>6</w:t>
            </w:r>
          </w:p>
        </w:tc>
        <w:tc>
          <w:tcPr>
            <w:tcW w:w="0" w:type="auto"/>
          </w:tcPr>
          <w:p>
            <w:pPr>
              <w:keepNext/>
              <w:keepLines/>
              <w:spacing w:after="0"/>
              <w:jc w:val="center"/>
              <w:rPr>
                <w:rFonts w:ascii="Arial" w:hAnsi="Arial"/>
                <w:sz w:val="18"/>
                <w:lang w:eastAsia="zh-CN"/>
              </w:rPr>
            </w:pPr>
            <w:r>
              <w:rPr>
                <w:rFonts w:ascii="Arial" w:hAnsi="Arial"/>
                <w:sz w:val="18"/>
                <w:lang w:eastAsia="zh-CN"/>
              </w:rPr>
              <w:t>FR2-1</w:t>
            </w:r>
          </w:p>
        </w:tc>
        <w:tc>
          <w:tcPr>
            <w:tcW w:w="0" w:type="auto"/>
          </w:tcPr>
          <w:p>
            <w:pPr>
              <w:keepNext/>
              <w:keepLines/>
              <w:spacing w:after="0"/>
              <w:jc w:val="center"/>
              <w:rPr>
                <w:rFonts w:ascii="Arial" w:hAnsi="Arial"/>
                <w:sz w:val="18"/>
                <w:lang w:eastAsia="zh-CN"/>
              </w:rPr>
            </w:pPr>
            <w:r>
              <w:rPr>
                <w:rFonts w:ascii="Arial" w:hAnsi="Arial"/>
                <w:sz w:val="18"/>
                <w:lang w:eastAsia="zh-CN"/>
              </w:rPr>
              <w:t>Urban Macro</w:t>
            </w:r>
          </w:p>
        </w:tc>
        <w:tc>
          <w:tcPr>
            <w:tcW w:w="0" w:type="auto"/>
            <w:shd w:val="clear" w:color="auto" w:fill="auto"/>
          </w:tcPr>
          <w:p>
            <w:pPr>
              <w:keepNext/>
              <w:keepLines/>
              <w:spacing w:after="0"/>
              <w:jc w:val="center"/>
              <w:rPr>
                <w:rFonts w:ascii="Arial" w:hAnsi="Arial"/>
                <w:sz w:val="18"/>
                <w:lang w:eastAsia="zh-CN"/>
              </w:rPr>
            </w:pPr>
            <w:r>
              <w:rPr>
                <w:rFonts w:ascii="Arial" w:hAnsi="Arial"/>
                <w:sz w:val="18"/>
                <w:lang w:eastAsia="zh-CN"/>
              </w:rPr>
              <w:t>Urban Macro</w:t>
            </w:r>
          </w:p>
        </w:tc>
        <w:tc>
          <w:tcPr>
            <w:tcW w:w="0" w:type="auto"/>
          </w:tcPr>
          <w:p>
            <w:pPr>
              <w:keepNext/>
              <w:keepLines/>
              <w:spacing w:after="0"/>
              <w:jc w:val="center"/>
              <w:rPr>
                <w:rFonts w:ascii="Arial" w:hAnsi="Arial"/>
                <w:sz w:val="18"/>
                <w:lang w:eastAsia="zh-CN"/>
              </w:rPr>
            </w:pPr>
            <w:r>
              <w:rPr>
                <w:rFonts w:ascii="Arial" w:hAnsi="Arial"/>
                <w:sz w:val="18"/>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8"/>
                <w:lang w:eastAsia="zh-CN"/>
              </w:rPr>
            </w:pPr>
            <w:r>
              <w:rPr>
                <w:rFonts w:ascii="Arial" w:hAnsi="Arial"/>
                <w:sz w:val="18"/>
                <w:lang w:eastAsia="zh-CN"/>
              </w:rPr>
              <w:t>[7</w:t>
            </w:r>
          </w:p>
        </w:tc>
        <w:tc>
          <w:tcPr>
            <w:tcW w:w="0" w:type="auto"/>
          </w:tcPr>
          <w:p>
            <w:pPr>
              <w:keepNext/>
              <w:keepLines/>
              <w:spacing w:after="0"/>
              <w:jc w:val="center"/>
              <w:rPr>
                <w:rFonts w:ascii="Arial" w:hAnsi="Arial"/>
                <w:sz w:val="18"/>
                <w:lang w:eastAsia="zh-CN"/>
              </w:rPr>
            </w:pPr>
            <w:r>
              <w:rPr>
                <w:rFonts w:ascii="Arial" w:hAnsi="Arial"/>
                <w:sz w:val="18"/>
                <w:lang w:eastAsia="zh-CN"/>
              </w:rPr>
              <w:t>FR2-1</w:t>
            </w:r>
          </w:p>
        </w:tc>
        <w:tc>
          <w:tcPr>
            <w:tcW w:w="0" w:type="auto"/>
          </w:tcPr>
          <w:p>
            <w:pPr>
              <w:keepNext/>
              <w:keepLines/>
              <w:spacing w:after="0"/>
              <w:jc w:val="center"/>
              <w:rPr>
                <w:rFonts w:ascii="Arial" w:hAnsi="Arial"/>
                <w:sz w:val="18"/>
                <w:lang w:eastAsia="zh-CN"/>
              </w:rPr>
            </w:pPr>
            <w:r>
              <w:rPr>
                <w:rFonts w:ascii="Arial" w:hAnsi="Arial"/>
                <w:sz w:val="18"/>
                <w:lang w:eastAsia="zh-CN"/>
              </w:rPr>
              <w:t>Urban Hotspot</w:t>
            </w:r>
          </w:p>
        </w:tc>
        <w:tc>
          <w:tcPr>
            <w:tcW w:w="0" w:type="auto"/>
            <w:shd w:val="clear" w:color="auto" w:fill="auto"/>
          </w:tcPr>
          <w:p>
            <w:pPr>
              <w:keepNext/>
              <w:keepLines/>
              <w:spacing w:after="0"/>
              <w:jc w:val="center"/>
              <w:rPr>
                <w:rFonts w:ascii="Arial" w:hAnsi="Arial"/>
                <w:sz w:val="18"/>
                <w:lang w:eastAsia="zh-CN"/>
              </w:rPr>
            </w:pPr>
            <w:r>
              <w:rPr>
                <w:rFonts w:ascii="Arial" w:hAnsi="Arial"/>
                <w:sz w:val="18"/>
                <w:lang w:eastAsia="zh-CN"/>
              </w:rPr>
              <w:t>Urban Hotspot</w:t>
            </w:r>
          </w:p>
        </w:tc>
        <w:tc>
          <w:tcPr>
            <w:tcW w:w="0" w:type="auto"/>
          </w:tcPr>
          <w:p>
            <w:pPr>
              <w:keepNext/>
              <w:keepLines/>
              <w:spacing w:after="0"/>
              <w:jc w:val="center"/>
              <w:rPr>
                <w:rFonts w:ascii="Arial" w:hAnsi="Arial"/>
                <w:sz w:val="18"/>
                <w:lang w:eastAsia="zh-CN"/>
              </w:rPr>
            </w:pPr>
            <w:r>
              <w:rPr>
                <w:rFonts w:ascii="Arial" w:hAnsi="Arial"/>
                <w:sz w:val="18"/>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8"/>
                <w:lang w:eastAsia="zh-CN"/>
              </w:rPr>
            </w:pPr>
            <w:r>
              <w:rPr>
                <w:rFonts w:ascii="Arial" w:hAnsi="Arial"/>
                <w:sz w:val="18"/>
                <w:lang w:eastAsia="zh-CN"/>
              </w:rPr>
              <w:t>8</w:t>
            </w:r>
          </w:p>
        </w:tc>
        <w:tc>
          <w:tcPr>
            <w:tcW w:w="0" w:type="auto"/>
          </w:tcPr>
          <w:p>
            <w:pPr>
              <w:keepNext/>
              <w:keepLines/>
              <w:spacing w:after="0"/>
              <w:jc w:val="center"/>
              <w:rPr>
                <w:rFonts w:ascii="Arial" w:hAnsi="Arial"/>
                <w:sz w:val="18"/>
                <w:lang w:eastAsia="zh-CN"/>
              </w:rPr>
            </w:pPr>
            <w:r>
              <w:rPr>
                <w:rFonts w:ascii="Arial" w:hAnsi="Arial"/>
                <w:sz w:val="18"/>
                <w:lang w:eastAsia="zh-CN"/>
              </w:rPr>
              <w:t>FR2-1</w:t>
            </w:r>
          </w:p>
        </w:tc>
        <w:tc>
          <w:tcPr>
            <w:tcW w:w="0" w:type="auto"/>
          </w:tcPr>
          <w:p>
            <w:pPr>
              <w:keepNext/>
              <w:keepLines/>
              <w:spacing w:after="0"/>
              <w:jc w:val="center"/>
              <w:rPr>
                <w:rFonts w:ascii="Arial" w:hAnsi="Arial"/>
                <w:sz w:val="18"/>
                <w:lang w:eastAsia="zh-CN"/>
              </w:rPr>
            </w:pPr>
            <w:r>
              <w:rPr>
                <w:rFonts w:ascii="Arial" w:hAnsi="Arial"/>
                <w:sz w:val="18"/>
                <w:lang w:eastAsia="zh-CN"/>
              </w:rPr>
              <w:t>Urban Dense</w:t>
            </w:r>
          </w:p>
        </w:tc>
        <w:tc>
          <w:tcPr>
            <w:tcW w:w="0" w:type="auto"/>
            <w:shd w:val="clear" w:color="auto" w:fill="auto"/>
          </w:tcPr>
          <w:p>
            <w:pPr>
              <w:keepNext/>
              <w:keepLines/>
              <w:spacing w:after="0"/>
              <w:jc w:val="center"/>
              <w:rPr>
                <w:rFonts w:ascii="Arial" w:hAnsi="Arial"/>
                <w:sz w:val="18"/>
                <w:lang w:eastAsia="zh-CN"/>
              </w:rPr>
            </w:pPr>
            <w:r>
              <w:rPr>
                <w:rFonts w:ascii="Arial" w:hAnsi="Arial"/>
                <w:sz w:val="18"/>
                <w:lang w:eastAsia="zh-CN"/>
              </w:rPr>
              <w:t>Urban Dense</w:t>
            </w:r>
          </w:p>
        </w:tc>
        <w:tc>
          <w:tcPr>
            <w:tcW w:w="0" w:type="auto"/>
          </w:tcPr>
          <w:p>
            <w:pPr>
              <w:keepNext/>
              <w:keepLines/>
              <w:spacing w:after="0"/>
              <w:jc w:val="center"/>
              <w:rPr>
                <w:rFonts w:ascii="Arial" w:hAnsi="Arial"/>
                <w:sz w:val="18"/>
                <w:lang w:eastAsia="zh-CN"/>
              </w:rPr>
            </w:pPr>
            <w:r>
              <w:rPr>
                <w:rFonts w:ascii="Arial" w:hAnsi="Arial"/>
                <w:sz w:val="18"/>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8"/>
                <w:lang w:eastAsia="zh-CN"/>
              </w:rPr>
            </w:pPr>
            <w:r>
              <w:rPr>
                <w:rFonts w:ascii="Arial" w:hAnsi="Arial"/>
                <w:sz w:val="18"/>
                <w:lang w:eastAsia="zh-CN"/>
              </w:rPr>
              <w:t>9</w:t>
            </w:r>
          </w:p>
        </w:tc>
        <w:tc>
          <w:tcPr>
            <w:tcW w:w="0" w:type="auto"/>
          </w:tcPr>
          <w:p>
            <w:pPr>
              <w:keepNext/>
              <w:keepLines/>
              <w:spacing w:after="0"/>
              <w:jc w:val="center"/>
              <w:rPr>
                <w:rFonts w:ascii="Arial" w:hAnsi="Arial"/>
                <w:sz w:val="18"/>
                <w:lang w:eastAsia="zh-CN"/>
              </w:rPr>
            </w:pPr>
            <w:r>
              <w:rPr>
                <w:rFonts w:ascii="Arial" w:hAnsi="Arial"/>
                <w:sz w:val="18"/>
                <w:lang w:eastAsia="zh-CN"/>
              </w:rPr>
              <w:t>FR2-1</w:t>
            </w:r>
          </w:p>
        </w:tc>
        <w:tc>
          <w:tcPr>
            <w:tcW w:w="0" w:type="auto"/>
          </w:tcPr>
          <w:p>
            <w:pPr>
              <w:keepNext/>
              <w:keepLines/>
              <w:spacing w:after="0"/>
              <w:jc w:val="center"/>
              <w:rPr>
                <w:rFonts w:ascii="Arial" w:hAnsi="Arial"/>
                <w:sz w:val="18"/>
                <w:lang w:eastAsia="zh-CN"/>
              </w:rPr>
            </w:pPr>
            <w:r>
              <w:rPr>
                <w:rFonts w:ascii="Arial" w:hAnsi="Arial"/>
                <w:sz w:val="18"/>
                <w:lang w:eastAsia="zh-CN"/>
              </w:rPr>
              <w:t>Indoor</w:t>
            </w:r>
          </w:p>
        </w:tc>
        <w:tc>
          <w:tcPr>
            <w:tcW w:w="0" w:type="auto"/>
            <w:shd w:val="clear" w:color="auto" w:fill="auto"/>
          </w:tcPr>
          <w:p>
            <w:pPr>
              <w:keepNext/>
              <w:keepLines/>
              <w:spacing w:after="0"/>
              <w:jc w:val="center"/>
              <w:rPr>
                <w:rFonts w:ascii="Arial" w:hAnsi="Arial"/>
                <w:sz w:val="18"/>
                <w:lang w:eastAsia="zh-CN"/>
              </w:rPr>
            </w:pPr>
            <w:r>
              <w:rPr>
                <w:rFonts w:ascii="Arial" w:hAnsi="Arial"/>
                <w:sz w:val="18"/>
                <w:lang w:eastAsia="zh-CN"/>
              </w:rPr>
              <w:t>Indoor</w:t>
            </w:r>
          </w:p>
        </w:tc>
        <w:tc>
          <w:tcPr>
            <w:tcW w:w="0" w:type="auto"/>
          </w:tcPr>
          <w:p>
            <w:pPr>
              <w:keepNext/>
              <w:keepLines/>
              <w:spacing w:after="0"/>
              <w:jc w:val="center"/>
              <w:rPr>
                <w:rFonts w:ascii="Arial" w:hAnsi="Arial"/>
                <w:sz w:val="18"/>
                <w:lang w:eastAsia="zh-CN"/>
              </w:rPr>
            </w:pPr>
            <w:r>
              <w:rPr>
                <w:rFonts w:ascii="Arial" w:hAnsi="Arial"/>
                <w:sz w:val="18"/>
                <w:lang w:eastAsia="zh-CN"/>
              </w:rPr>
              <w:t>Low</w:t>
            </w:r>
          </w:p>
        </w:tc>
      </w:tr>
    </w:tbl>
    <w:p>
      <w:pPr>
        <w:pStyle w:val="41"/>
      </w:pPr>
    </w:p>
    <w:p>
      <w:pPr>
        <w:pStyle w:val="41"/>
      </w:pPr>
      <w:r>
        <w:t xml:space="preserve">The Urban Hotspot reuses most parameter assumption as Urban Macro, except that Urban Macro uses random dropping method for UE while Urban Hotspot uses cluster-based dropping method for UE as described in Table E.2.1-1 and Table E.2.1-2 and Table E.2.1-3. </w:t>
      </w:r>
    </w:p>
    <w:p>
      <w:pPr>
        <w:pStyle w:val="41"/>
      </w:pPr>
      <w:r>
        <w:t xml:space="preserve">The coexistence evaluation captures cases where TDD and SBFD are both victim and aggressor networks. This to evaluate impact on legacy TDD networks if SBFD is introduced in a neighbouring channel, also to understand impact on SBFD network due to the legacy TDD network, as described in Table E.1-2. It is worth noting that RAN4 has only considered the case of {D, U} as an SBFD configuration as it is comparable in terms of performance (based on RAN4 models and parameters) to the {D, U, D} SBFD configuration. </w:t>
      </w:r>
    </w:p>
    <w:p>
      <w:pPr>
        <w:keepNext/>
        <w:keepLines/>
        <w:spacing w:after="0"/>
        <w:jc w:val="center"/>
        <w:rPr>
          <w:rFonts w:ascii="Arial" w:hAnsi="Arial" w:eastAsia="宋体"/>
          <w:b/>
        </w:rPr>
      </w:pPr>
      <w:r>
        <w:rPr>
          <w:rFonts w:ascii="Arial" w:hAnsi="Arial" w:eastAsia="宋体"/>
          <w:b/>
        </w:rPr>
        <w:t>Table E.1-2: Coexistence cases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567"/>
        <w:gridCol w:w="1037"/>
        <w:gridCol w:w="787"/>
        <w:gridCol w:w="5726"/>
        <w:gridCol w:w="7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cs="Arial"/>
                <w:b/>
                <w:sz w:val="18"/>
                <w:szCs w:val="18"/>
              </w:rPr>
            </w:pPr>
            <w:r>
              <w:rPr>
                <w:rFonts w:ascii="Arial" w:hAnsi="Arial" w:cs="Arial"/>
                <w:b/>
                <w:sz w:val="18"/>
                <w:szCs w:val="18"/>
              </w:rPr>
              <w:t>Case</w:t>
            </w:r>
          </w:p>
        </w:tc>
        <w:tc>
          <w:tcPr>
            <w:tcW w:w="0" w:type="auto"/>
          </w:tcPr>
          <w:p>
            <w:pPr>
              <w:keepNext/>
              <w:keepLines/>
              <w:spacing w:after="0"/>
              <w:jc w:val="center"/>
              <w:rPr>
                <w:rFonts w:ascii="Arial" w:hAnsi="Arial" w:cs="Arial"/>
                <w:b/>
                <w:sz w:val="18"/>
                <w:szCs w:val="18"/>
              </w:rPr>
            </w:pPr>
            <w:r>
              <w:rPr>
                <w:rFonts w:ascii="Arial" w:hAnsi="Arial" w:cs="Arial"/>
                <w:b/>
                <w:sz w:val="18"/>
                <w:szCs w:val="18"/>
              </w:rPr>
              <w:t>Aggressor</w:t>
            </w:r>
          </w:p>
        </w:tc>
        <w:tc>
          <w:tcPr>
            <w:tcW w:w="0" w:type="auto"/>
            <w:shd w:val="clear" w:color="auto" w:fill="auto"/>
          </w:tcPr>
          <w:p>
            <w:pPr>
              <w:keepNext/>
              <w:keepLines/>
              <w:spacing w:after="0"/>
              <w:jc w:val="center"/>
              <w:rPr>
                <w:rFonts w:ascii="Arial" w:hAnsi="Arial" w:cs="Arial"/>
                <w:b/>
                <w:sz w:val="18"/>
                <w:szCs w:val="18"/>
              </w:rPr>
            </w:pPr>
            <w:r>
              <w:rPr>
                <w:rFonts w:ascii="Arial" w:hAnsi="Arial" w:cs="Arial"/>
                <w:b/>
                <w:sz w:val="18"/>
                <w:szCs w:val="18"/>
              </w:rPr>
              <w:t>Victim</w:t>
            </w:r>
          </w:p>
        </w:tc>
        <w:tc>
          <w:tcPr>
            <w:tcW w:w="0" w:type="auto"/>
          </w:tcPr>
          <w:p>
            <w:pPr>
              <w:keepNext/>
              <w:keepLines/>
              <w:spacing w:after="0"/>
              <w:jc w:val="center"/>
              <w:rPr>
                <w:rFonts w:ascii="Arial" w:hAnsi="Arial" w:cs="Arial"/>
                <w:b/>
                <w:sz w:val="18"/>
                <w:szCs w:val="18"/>
              </w:rPr>
            </w:pPr>
            <w:r>
              <w:rPr>
                <w:rFonts w:ascii="Arial" w:hAnsi="Arial" w:cs="Arial"/>
                <w:b/>
                <w:sz w:val="18"/>
                <w:szCs w:val="18"/>
              </w:rPr>
              <w:t>Slot allocation</w:t>
            </w:r>
          </w:p>
          <w:p>
            <w:pPr>
              <w:keepNext/>
              <w:keepLines/>
              <w:spacing w:after="0"/>
              <w:jc w:val="center"/>
              <w:rPr>
                <w:rFonts w:ascii="Arial" w:hAnsi="Arial" w:cs="Arial"/>
                <w:b/>
                <w:sz w:val="18"/>
                <w:szCs w:val="18"/>
              </w:rPr>
            </w:pPr>
            <w:r>
              <w:rPr>
                <w:rFonts w:ascii="Arial" w:hAnsi="Arial" w:cs="Arial"/>
                <w:b/>
                <w:sz w:val="18"/>
                <w:szCs w:val="18"/>
              </w:rPr>
              <w:t>Aggressor                                        Victim</w:t>
            </w:r>
          </w:p>
        </w:tc>
        <w:tc>
          <w:tcPr>
            <w:tcW w:w="0" w:type="auto"/>
          </w:tcPr>
          <w:p>
            <w:pPr>
              <w:keepNext/>
              <w:keepLines/>
              <w:spacing w:after="0"/>
              <w:jc w:val="center"/>
              <w:rPr>
                <w:rFonts w:ascii="Arial" w:hAnsi="Arial" w:cs="Arial"/>
                <w:b/>
                <w:sz w:val="18"/>
                <w:szCs w:val="18"/>
              </w:rPr>
            </w:pPr>
            <w:r>
              <w:rPr>
                <w:rFonts w:ascii="Arial" w:hAnsi="Arial" w:cs="Arial"/>
                <w:b/>
                <w:sz w:val="18"/>
                <w:szCs w:val="18"/>
              </w:rPr>
              <w:t>Priority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8"/>
                <w:szCs w:val="18"/>
                <w:lang w:eastAsia="zh-CN"/>
              </w:rPr>
            </w:pPr>
            <w:r>
              <w:rPr>
                <w:rFonts w:ascii="Arial" w:hAnsi="Arial" w:cs="Arial"/>
                <w:sz w:val="18"/>
                <w:szCs w:val="18"/>
                <w:lang w:eastAsia="zh-CN"/>
              </w:rPr>
              <w:t>1</w:t>
            </w:r>
          </w:p>
        </w:tc>
        <w:tc>
          <w:tcPr>
            <w:tcW w:w="0" w:type="auto"/>
          </w:tcPr>
          <w:p>
            <w:pPr>
              <w:keepNext/>
              <w:keepLines/>
              <w:spacing w:after="0"/>
              <w:jc w:val="center"/>
              <w:rPr>
                <w:rFonts w:ascii="Arial" w:hAnsi="Arial" w:cs="Arial"/>
                <w:sz w:val="18"/>
                <w:szCs w:val="18"/>
                <w:lang w:eastAsia="zh-CN"/>
              </w:rPr>
            </w:pPr>
            <w:r>
              <w:rPr>
                <w:rFonts w:ascii="Arial" w:hAnsi="Arial" w:cs="Arial"/>
                <w:sz w:val="18"/>
                <w:szCs w:val="18"/>
                <w:lang w:eastAsia="zh-CN"/>
              </w:rPr>
              <w:t>SBFD</w:t>
            </w:r>
          </w:p>
        </w:tc>
        <w:tc>
          <w:tcPr>
            <w:tcW w:w="0" w:type="auto"/>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TDD DL</w:t>
            </w:r>
          </w:p>
        </w:tc>
        <w:tc>
          <w:tcPr>
            <w:tcW w:w="0" w:type="auto"/>
          </w:tcPr>
          <w:p>
            <w:pPr>
              <w:keepNext/>
              <w:keepLines/>
              <w:spacing w:after="0"/>
              <w:jc w:val="center"/>
              <w:rPr>
                <w:rFonts w:ascii="Arial" w:hAnsi="Arial" w:cs="Arial"/>
                <w:sz w:val="18"/>
                <w:szCs w:val="18"/>
                <w:lang w:eastAsia="zh-CN"/>
              </w:rPr>
            </w:pPr>
            <w:r>
              <w:rPr>
                <w:rFonts w:ascii="Arial" w:hAnsi="Arial" w:cs="Arial"/>
                <w:sz w:val="18"/>
                <w:szCs w:val="18"/>
                <w:lang w:val="en-US" w:eastAsia="zh-CN"/>
              </w:rPr>
              <w:drawing>
                <wp:inline distT="0" distB="0" distL="0" distR="0">
                  <wp:extent cx="1457325" cy="267970"/>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rFonts w:ascii="Arial" w:hAnsi="Arial" w:cs="Arial"/>
                <w:sz w:val="18"/>
                <w:szCs w:val="18"/>
                <w:lang w:eastAsia="zh-CN"/>
              </w:rPr>
              <w:t xml:space="preserve">           </w:t>
            </w:r>
            <w:r>
              <w:rPr>
                <w:rFonts w:ascii="Arial" w:hAnsi="Arial" w:cs="Arial"/>
                <w:sz w:val="18"/>
                <w:szCs w:val="18"/>
                <w:lang w:val="en-US" w:eastAsia="zh-CN"/>
              </w:rPr>
              <w:drawing>
                <wp:inline distT="0" distB="0" distL="0" distR="0">
                  <wp:extent cx="1450975" cy="27432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p>
        </w:tc>
        <w:tc>
          <w:tcPr>
            <w:tcW w:w="0" w:type="auto"/>
          </w:tcPr>
          <w:p>
            <w:pPr>
              <w:keepNext/>
              <w:keepLines/>
              <w:spacing w:after="0"/>
              <w:jc w:val="center"/>
              <w:rPr>
                <w:rFonts w:ascii="Arial" w:hAnsi="Arial" w:cs="Arial"/>
                <w:sz w:val="18"/>
                <w:szCs w:val="18"/>
                <w:lang w:eastAsia="zh-CN"/>
              </w:rPr>
            </w:pPr>
            <w:r>
              <w:rPr>
                <w:rFonts w:ascii="Arial" w:hAnsi="Arial" w:cs="Arial"/>
                <w:sz w:val="18"/>
                <w:szCs w:val="18"/>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8"/>
                <w:szCs w:val="18"/>
                <w:lang w:eastAsia="zh-CN"/>
              </w:rPr>
            </w:pPr>
            <w:r>
              <w:rPr>
                <w:rFonts w:ascii="Arial" w:hAnsi="Arial" w:cs="Arial"/>
                <w:sz w:val="18"/>
                <w:szCs w:val="18"/>
                <w:lang w:eastAsia="zh-CN"/>
              </w:rPr>
              <w:t>2</w:t>
            </w:r>
          </w:p>
        </w:tc>
        <w:tc>
          <w:tcPr>
            <w:tcW w:w="0" w:type="auto"/>
          </w:tcPr>
          <w:p>
            <w:pPr>
              <w:keepNext/>
              <w:keepLines/>
              <w:spacing w:after="0"/>
              <w:jc w:val="center"/>
              <w:rPr>
                <w:rFonts w:ascii="Arial" w:hAnsi="Arial" w:cs="Arial"/>
                <w:sz w:val="18"/>
                <w:szCs w:val="18"/>
                <w:lang w:eastAsia="zh-CN"/>
              </w:rPr>
            </w:pPr>
            <w:r>
              <w:rPr>
                <w:rFonts w:ascii="Arial" w:hAnsi="Arial" w:cs="Arial"/>
                <w:sz w:val="18"/>
                <w:szCs w:val="18"/>
                <w:lang w:eastAsia="zh-CN"/>
              </w:rPr>
              <w:t>SBFD</w:t>
            </w:r>
          </w:p>
        </w:tc>
        <w:tc>
          <w:tcPr>
            <w:tcW w:w="0" w:type="auto"/>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TDD UL</w:t>
            </w:r>
          </w:p>
        </w:tc>
        <w:tc>
          <w:tcPr>
            <w:tcW w:w="0" w:type="auto"/>
          </w:tcPr>
          <w:p>
            <w:pPr>
              <w:keepNext/>
              <w:keepLines/>
              <w:spacing w:after="0"/>
              <w:jc w:val="center"/>
              <w:rPr>
                <w:rFonts w:ascii="Arial" w:hAnsi="Arial" w:cs="Arial"/>
                <w:sz w:val="18"/>
                <w:szCs w:val="18"/>
                <w:lang w:eastAsia="zh-CN"/>
              </w:rPr>
            </w:pPr>
            <w:r>
              <w:rPr>
                <w:rFonts w:ascii="Arial" w:hAnsi="Arial" w:cs="Arial"/>
                <w:sz w:val="18"/>
                <w:szCs w:val="18"/>
                <w:lang w:val="en-US" w:eastAsia="zh-CN"/>
              </w:rPr>
              <w:drawing>
                <wp:inline distT="0" distB="0" distL="0" distR="0">
                  <wp:extent cx="1457325" cy="267970"/>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rFonts w:ascii="Arial" w:hAnsi="Arial" w:cs="Arial"/>
                <w:sz w:val="18"/>
                <w:szCs w:val="18"/>
                <w:lang w:eastAsia="zh-CN"/>
              </w:rPr>
              <w:t xml:space="preserve">           </w:t>
            </w:r>
            <w:r>
              <w:rPr>
                <w:rFonts w:ascii="Arial" w:hAnsi="Arial" w:cs="Arial"/>
                <w:sz w:val="18"/>
                <w:szCs w:val="18"/>
                <w:lang w:val="en-US" w:eastAsia="zh-CN"/>
              </w:rPr>
              <w:drawing>
                <wp:inline distT="0" distB="0" distL="0" distR="0">
                  <wp:extent cx="1457325" cy="27432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p>
        </w:tc>
        <w:tc>
          <w:tcPr>
            <w:tcW w:w="0" w:type="auto"/>
          </w:tcPr>
          <w:p>
            <w:pPr>
              <w:keepNext/>
              <w:keepLines/>
              <w:spacing w:after="0"/>
              <w:jc w:val="center"/>
              <w:rPr>
                <w:rFonts w:ascii="Arial" w:hAnsi="Arial" w:cs="Arial"/>
                <w:sz w:val="18"/>
                <w:szCs w:val="18"/>
                <w:lang w:eastAsia="zh-CN"/>
              </w:rPr>
            </w:pPr>
            <w:r>
              <w:rPr>
                <w:rFonts w:ascii="Arial" w:hAnsi="Arial" w:cs="Arial"/>
                <w:sz w:val="18"/>
                <w:szCs w:val="18"/>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8"/>
                <w:szCs w:val="18"/>
                <w:lang w:eastAsia="zh-CN"/>
              </w:rPr>
            </w:pPr>
            <w:r>
              <w:rPr>
                <w:rFonts w:ascii="Arial" w:hAnsi="Arial" w:cs="Arial"/>
                <w:sz w:val="18"/>
                <w:szCs w:val="18"/>
                <w:lang w:eastAsia="zh-CN"/>
              </w:rPr>
              <w:t>3</w:t>
            </w:r>
          </w:p>
        </w:tc>
        <w:tc>
          <w:tcPr>
            <w:tcW w:w="0" w:type="auto"/>
          </w:tcPr>
          <w:p>
            <w:pPr>
              <w:keepNext/>
              <w:keepLines/>
              <w:spacing w:after="0"/>
              <w:jc w:val="center"/>
              <w:rPr>
                <w:rFonts w:ascii="Arial" w:hAnsi="Arial" w:cs="Arial"/>
                <w:sz w:val="18"/>
                <w:szCs w:val="18"/>
                <w:lang w:eastAsia="zh-CN"/>
              </w:rPr>
            </w:pPr>
            <w:r>
              <w:rPr>
                <w:rFonts w:ascii="Arial" w:hAnsi="Arial" w:cs="Arial"/>
                <w:sz w:val="18"/>
                <w:szCs w:val="18"/>
                <w:lang w:eastAsia="zh-CN"/>
              </w:rPr>
              <w:t>TDD DL</w:t>
            </w:r>
          </w:p>
        </w:tc>
        <w:tc>
          <w:tcPr>
            <w:tcW w:w="0" w:type="auto"/>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SBFD</w:t>
            </w:r>
          </w:p>
        </w:tc>
        <w:tc>
          <w:tcPr>
            <w:tcW w:w="0" w:type="auto"/>
          </w:tcPr>
          <w:p>
            <w:pPr>
              <w:keepNext/>
              <w:keepLines/>
              <w:spacing w:after="0"/>
              <w:jc w:val="center"/>
              <w:rPr>
                <w:rFonts w:ascii="Arial" w:hAnsi="Arial" w:cs="Arial"/>
                <w:sz w:val="18"/>
                <w:szCs w:val="18"/>
                <w:lang w:eastAsia="zh-CN"/>
              </w:rPr>
            </w:pPr>
            <w:r>
              <w:rPr>
                <w:rFonts w:ascii="Arial" w:hAnsi="Arial" w:cs="Arial"/>
                <w:sz w:val="18"/>
                <w:szCs w:val="18"/>
                <w:lang w:val="en-US" w:eastAsia="zh-CN"/>
              </w:rPr>
              <w:drawing>
                <wp:inline distT="0" distB="0" distL="0" distR="0">
                  <wp:extent cx="1450975" cy="27432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r>
              <w:rPr>
                <w:rFonts w:ascii="Arial" w:hAnsi="Arial" w:cs="Arial"/>
                <w:sz w:val="18"/>
                <w:szCs w:val="18"/>
                <w:lang w:eastAsia="zh-CN"/>
              </w:rPr>
              <w:t xml:space="preserve">           </w:t>
            </w:r>
            <w:r>
              <w:rPr>
                <w:rFonts w:ascii="Arial" w:hAnsi="Arial" w:cs="Arial"/>
                <w:sz w:val="18"/>
                <w:szCs w:val="18"/>
                <w:lang w:val="en-US" w:eastAsia="zh-CN"/>
              </w:rPr>
              <w:drawing>
                <wp:inline distT="0" distB="0" distL="0" distR="0">
                  <wp:extent cx="1457325" cy="267970"/>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c>
          <w:tcPr>
            <w:tcW w:w="0" w:type="auto"/>
          </w:tcPr>
          <w:p>
            <w:pPr>
              <w:keepNext/>
              <w:keepLines/>
              <w:spacing w:after="0"/>
              <w:jc w:val="center"/>
              <w:rPr>
                <w:rFonts w:ascii="Arial" w:hAnsi="Arial" w:cs="Arial"/>
                <w:sz w:val="18"/>
                <w:szCs w:val="18"/>
                <w:lang w:eastAsia="zh-CN"/>
              </w:rPr>
            </w:pPr>
            <w:r>
              <w:rPr>
                <w:rFonts w:ascii="Arial" w:hAnsi="Arial" w:cs="Arial"/>
                <w:sz w:val="18"/>
                <w:szCs w:val="18"/>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8"/>
                <w:szCs w:val="18"/>
                <w:lang w:eastAsia="zh-CN"/>
              </w:rPr>
            </w:pPr>
            <w:r>
              <w:rPr>
                <w:rFonts w:ascii="Arial" w:hAnsi="Arial" w:cs="Arial"/>
                <w:sz w:val="18"/>
                <w:szCs w:val="18"/>
                <w:lang w:eastAsia="zh-CN"/>
              </w:rPr>
              <w:t>4</w:t>
            </w:r>
          </w:p>
        </w:tc>
        <w:tc>
          <w:tcPr>
            <w:tcW w:w="0" w:type="auto"/>
          </w:tcPr>
          <w:p>
            <w:pPr>
              <w:keepNext/>
              <w:keepLines/>
              <w:spacing w:after="0"/>
              <w:jc w:val="center"/>
              <w:rPr>
                <w:rFonts w:ascii="Arial" w:hAnsi="Arial" w:cs="Arial"/>
                <w:sz w:val="18"/>
                <w:szCs w:val="18"/>
                <w:lang w:eastAsia="zh-CN"/>
              </w:rPr>
            </w:pPr>
            <w:r>
              <w:rPr>
                <w:rFonts w:ascii="Arial" w:hAnsi="Arial" w:cs="Arial"/>
                <w:sz w:val="18"/>
                <w:szCs w:val="18"/>
                <w:lang w:eastAsia="zh-CN"/>
              </w:rPr>
              <w:t>TDD UL</w:t>
            </w:r>
          </w:p>
        </w:tc>
        <w:tc>
          <w:tcPr>
            <w:tcW w:w="0" w:type="auto"/>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SBFD</w:t>
            </w:r>
          </w:p>
        </w:tc>
        <w:tc>
          <w:tcPr>
            <w:tcW w:w="0" w:type="auto"/>
          </w:tcPr>
          <w:p>
            <w:pPr>
              <w:keepNext/>
              <w:keepLines/>
              <w:spacing w:after="0"/>
              <w:jc w:val="center"/>
              <w:rPr>
                <w:rFonts w:ascii="Arial" w:hAnsi="Arial" w:cs="Arial"/>
                <w:sz w:val="18"/>
                <w:szCs w:val="18"/>
                <w:lang w:eastAsia="zh-CN"/>
              </w:rPr>
            </w:pPr>
            <w:r>
              <w:rPr>
                <w:rFonts w:ascii="Arial" w:hAnsi="Arial" w:cs="Arial"/>
                <w:sz w:val="18"/>
                <w:szCs w:val="18"/>
                <w:lang w:val="en-US" w:eastAsia="zh-CN"/>
              </w:rPr>
              <w:drawing>
                <wp:inline distT="0" distB="0" distL="0" distR="0">
                  <wp:extent cx="1457325" cy="274320"/>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r>
              <w:rPr>
                <w:rFonts w:ascii="Arial" w:hAnsi="Arial" w:cs="Arial"/>
                <w:sz w:val="18"/>
                <w:szCs w:val="18"/>
                <w:lang w:eastAsia="zh-CN"/>
              </w:rPr>
              <w:t xml:space="preserve">           </w:t>
            </w:r>
            <w:r>
              <w:rPr>
                <w:rFonts w:ascii="Arial" w:hAnsi="Arial" w:cs="Arial"/>
                <w:sz w:val="18"/>
                <w:szCs w:val="18"/>
                <w:lang w:val="en-US" w:eastAsia="zh-CN"/>
              </w:rPr>
              <w:drawing>
                <wp:inline distT="0" distB="0" distL="0" distR="0">
                  <wp:extent cx="1457325" cy="267970"/>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c>
          <w:tcPr>
            <w:tcW w:w="0" w:type="auto"/>
          </w:tcPr>
          <w:p>
            <w:pPr>
              <w:keepNext/>
              <w:keepLines/>
              <w:spacing w:after="0"/>
              <w:jc w:val="center"/>
              <w:rPr>
                <w:rFonts w:ascii="Arial" w:hAnsi="Arial" w:cs="Arial"/>
                <w:sz w:val="18"/>
                <w:szCs w:val="18"/>
                <w:lang w:eastAsia="zh-CN"/>
              </w:rPr>
            </w:pPr>
            <w:r>
              <w:rPr>
                <w:rFonts w:ascii="Arial" w:hAnsi="Arial" w:cs="Arial"/>
                <w:sz w:val="18"/>
                <w:szCs w:val="18"/>
                <w:lang w:eastAsia="zh-CN"/>
              </w:rPr>
              <w:t>Low</w:t>
            </w:r>
          </w:p>
        </w:tc>
      </w:tr>
    </w:tbl>
    <w:p/>
    <w:p>
      <w:pPr>
        <w:pStyle w:val="3"/>
      </w:pPr>
      <w:r>
        <w:t>E.2</w:t>
      </w:r>
      <w:r>
        <w:tab/>
      </w:r>
      <w:r>
        <w:t>RAN4 co-existence simulation assumptions</w:t>
      </w:r>
    </w:p>
    <w:p/>
    <w:p>
      <w:pPr>
        <w:pStyle w:val="4"/>
      </w:pPr>
      <w:bookmarkStart w:id="61" w:name="_Toc122614356"/>
      <w:r>
        <w:t>E.2.1</w:t>
      </w:r>
      <w:r>
        <w:tab/>
      </w:r>
      <w:bookmarkEnd w:id="61"/>
      <w:r>
        <w:t>Deployment</w:t>
      </w:r>
    </w:p>
    <w:p>
      <w:r>
        <w:t xml:space="preserve">Simulation assumptions related to network layout is captured for FR1 in Table </w:t>
      </w:r>
      <w:bookmarkStart w:id="62" w:name="_Hlk143758015"/>
      <w:r>
        <w:t>E.2.1-1 and for FR2-1 in Table E.2.1-2</w:t>
      </w:r>
      <w:bookmarkEnd w:id="62"/>
      <w:r>
        <w:t>.</w:t>
      </w:r>
    </w:p>
    <w:p>
      <w:r>
        <w:t>Simulation assumptions related to cluster-based UE dropping are captured in Table E.2.1-3.</w:t>
      </w:r>
    </w:p>
    <w:p>
      <w:pPr>
        <w:keepNext/>
        <w:keepLines/>
        <w:spacing w:after="0"/>
        <w:jc w:val="center"/>
        <w:rPr>
          <w:rFonts w:ascii="Arial" w:hAnsi="Arial" w:eastAsia="宋体"/>
          <w:b/>
        </w:rPr>
      </w:pPr>
      <w:r>
        <w:rPr>
          <w:rFonts w:ascii="Arial" w:hAnsi="Arial" w:eastAsia="宋体"/>
          <w:b/>
        </w:rPr>
        <w:t xml:space="preserve">Table E.2.1-1: FR1 deployment parameters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514"/>
        <w:gridCol w:w="2942"/>
        <w:gridCol w:w="2942"/>
        <w:gridCol w:w="22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514" w:type="dxa"/>
          </w:tcPr>
          <w:p>
            <w:pPr>
              <w:keepNext/>
              <w:keepLines/>
              <w:spacing w:after="0"/>
              <w:jc w:val="center"/>
              <w:rPr>
                <w:rFonts w:ascii="Arial" w:hAnsi="Arial" w:cs="Arial"/>
                <w:b/>
                <w:sz w:val="16"/>
                <w:szCs w:val="16"/>
              </w:rPr>
            </w:pPr>
            <w:r>
              <w:rPr>
                <w:rFonts w:ascii="Arial" w:hAnsi="Arial" w:cs="Arial"/>
                <w:b/>
                <w:sz w:val="16"/>
                <w:szCs w:val="16"/>
              </w:rPr>
              <w:t>Parameter</w:t>
            </w:r>
          </w:p>
        </w:tc>
        <w:tc>
          <w:tcPr>
            <w:tcW w:w="2942" w:type="dxa"/>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 (Note 1)</w:t>
            </w:r>
          </w:p>
        </w:tc>
        <w:tc>
          <w:tcPr>
            <w:tcW w:w="2942" w:type="dxa"/>
          </w:tcPr>
          <w:p>
            <w:pPr>
              <w:keepNext/>
              <w:keepLines/>
              <w:spacing w:after="0"/>
              <w:jc w:val="center"/>
              <w:rPr>
                <w:rFonts w:ascii="Arial" w:hAnsi="Arial" w:cs="Arial"/>
                <w:b/>
                <w:sz w:val="16"/>
                <w:szCs w:val="16"/>
              </w:rPr>
            </w:pPr>
            <w:r>
              <w:rPr>
                <w:rFonts w:ascii="Arial" w:hAnsi="Arial" w:cs="Arial"/>
                <w:b/>
                <w:sz w:val="16"/>
                <w:szCs w:val="16"/>
              </w:rPr>
              <w:t>Micro</w:t>
            </w:r>
          </w:p>
        </w:tc>
        <w:tc>
          <w:tcPr>
            <w:tcW w:w="2233"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Layout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Total 12 BSs</w:t>
            </w:r>
          </w:p>
          <w:p>
            <w:pPr>
              <w:keepNext/>
              <w:keepLines/>
              <w:spacing w:after="0"/>
              <w:jc w:val="center"/>
              <w:rPr>
                <w:rFonts w:ascii="Arial" w:hAnsi="Arial" w:cs="Arial"/>
                <w:sz w:val="16"/>
                <w:szCs w:val="16"/>
                <w:lang w:eastAsia="zh-CN"/>
              </w:rPr>
            </w:pPr>
            <w:r>
              <w:rPr>
                <w:rFonts w:ascii="Arial" w:hAnsi="Arial" w:cs="Arial"/>
                <w:sz w:val="16"/>
                <w:szCs w:val="16"/>
                <w:lang w:eastAsia="zh-CN"/>
              </w:rPr>
              <w:t>(Operator A: 6 BSs &amp; Operator B: 6 BSs)</w:t>
            </w:r>
          </w:p>
          <w:p>
            <w:pPr>
              <w:keepNext/>
              <w:keepLines/>
              <w:spacing w:after="0"/>
              <w:jc w:val="center"/>
              <w:rPr>
                <w:rFonts w:ascii="Arial" w:hAnsi="Arial" w:cs="Arial"/>
                <w:sz w:val="16"/>
                <w:szCs w:val="16"/>
                <w:lang w:eastAsia="zh-CN"/>
              </w:rPr>
            </w:pPr>
            <w:r>
              <w:rPr>
                <w:rFonts w:ascii="Arial" w:hAnsi="Arial" w:cs="Arial"/>
                <w:sz w:val="16"/>
                <w:szCs w:val="16"/>
                <w:lang w:eastAsia="zh-CN"/>
              </w:rPr>
              <w:t>120 x 50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Inter-BS distance</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500 m</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289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20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Grid shift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Baseline: 100%</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 Other values, e.g., 50%, 10%</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Baseline: 100%</w:t>
            </w:r>
          </w:p>
          <w:p>
            <w:pPr>
              <w:keepNext/>
              <w:keepLines/>
              <w:spacing w:after="0"/>
              <w:jc w:val="center"/>
              <w:rPr>
                <w:rFonts w:ascii="Arial" w:hAnsi="Arial" w:cs="Arial"/>
                <w:sz w:val="16"/>
                <w:szCs w:val="16"/>
                <w:lang w:eastAsia="zh-CN"/>
              </w:rPr>
            </w:pPr>
            <w:r>
              <w:rPr>
                <w:rFonts w:ascii="Arial" w:hAnsi="Arial" w:cs="Arial"/>
                <w:sz w:val="16"/>
                <w:szCs w:val="16"/>
                <w:lang w:eastAsia="zh-CN"/>
              </w:rPr>
              <w:t>The victim network (UMi) in the center, the aggressor network moved by the grid offset. 100% is relative to the micro ISD.</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 Other values</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Carrier frequency</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4 GHz</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4 GHz</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4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rPr>
              <w:t>Path-loss model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BS-to-UE: UMa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 xml:space="preserve">BS-to-BS: </w:t>
            </w:r>
          </w:p>
          <w:p>
            <w:pPr>
              <w:keepNext/>
              <w:keepLines/>
              <w:spacing w:after="0"/>
              <w:jc w:val="center"/>
              <w:rPr>
                <w:rFonts w:ascii="Arial" w:hAnsi="Arial" w:cs="Arial"/>
                <w:sz w:val="16"/>
                <w:szCs w:val="16"/>
              </w:rPr>
            </w:pPr>
            <w:r>
              <w:rPr>
                <w:rFonts w:ascii="Arial" w:hAnsi="Arial" w:cs="Arial"/>
                <w:sz w:val="16"/>
                <w:szCs w:val="16"/>
              </w:rPr>
              <w:t>1</w:t>
            </w:r>
            <w:r>
              <w:rPr>
                <w:rFonts w:ascii="Arial" w:hAnsi="Arial" w:cs="Arial"/>
                <w:sz w:val="16"/>
                <w:szCs w:val="16"/>
                <w:vertAlign w:val="superscript"/>
              </w:rPr>
              <w:t>st</w:t>
            </w:r>
            <w:r>
              <w:rPr>
                <w:rFonts w:ascii="Arial" w:hAnsi="Arial" w:cs="Arial"/>
                <w:sz w:val="16"/>
                <w:szCs w:val="16"/>
              </w:rPr>
              <w:t xml:space="preserve"> priority: Reuse the same model as in TR 38.828 with h_UT equals to 25m.</w:t>
            </w:r>
          </w:p>
          <w:p>
            <w:pPr>
              <w:keepNext/>
              <w:keepLines/>
              <w:spacing w:after="0"/>
              <w:jc w:val="center"/>
              <w:rPr>
                <w:rFonts w:ascii="Arial" w:hAnsi="Arial" w:cs="Arial"/>
                <w:sz w:val="16"/>
                <w:szCs w:val="16"/>
              </w:rPr>
            </w:pPr>
            <w:r>
              <w:rPr>
                <w:rFonts w:ascii="Arial" w:hAnsi="Arial" w:cs="Arial"/>
                <w:sz w:val="16"/>
                <w:szCs w:val="16"/>
              </w:rPr>
              <w:t>2</w:t>
            </w:r>
            <w:r>
              <w:rPr>
                <w:rFonts w:ascii="Arial" w:hAnsi="Arial" w:cs="Arial"/>
                <w:sz w:val="16"/>
                <w:szCs w:val="16"/>
                <w:vertAlign w:val="superscript"/>
              </w:rPr>
              <w:t>nd</w:t>
            </w:r>
            <w:r>
              <w:rPr>
                <w:rFonts w:ascii="Arial" w:hAnsi="Arial" w:cs="Arial"/>
                <w:sz w:val="16"/>
                <w:szCs w:val="16"/>
              </w:rPr>
              <w:t xml:space="preserve"> priority: If the 2D distance between two BS are less than or equal to the ISD, set the LOS probability to X; Otherwise, reuse BS-to-UE LOS probability equation in TR 38.828. X = 0.75. For other cases, reuse BS-to-UE LOS probability equation in TR 38.803.</w:t>
            </w:r>
          </w:p>
          <w:p>
            <w:pPr>
              <w:keepNext/>
              <w:keepLines/>
              <w:spacing w:after="0"/>
              <w:rPr>
                <w:rFonts w:ascii="Arial" w:hAnsi="Arial" w:cs="Arial"/>
                <w:sz w:val="16"/>
                <w:szCs w:val="16"/>
              </w:rPr>
            </w:pPr>
          </w:p>
          <w:p>
            <w:pPr>
              <w:keepNext/>
              <w:keepLines/>
              <w:spacing w:after="0"/>
              <w:jc w:val="center"/>
              <w:rPr>
                <w:rFonts w:ascii="Arial" w:hAnsi="Arial" w:cs="Arial"/>
                <w:sz w:val="16"/>
                <w:szCs w:val="16"/>
                <w:lang w:eastAsia="zh-CN"/>
              </w:rPr>
            </w:pPr>
            <w:r>
              <w:rPr>
                <w:rFonts w:ascii="Arial" w:hAnsi="Arial" w:cs="Arial"/>
                <w:sz w:val="16"/>
                <w:szCs w:val="16"/>
              </w:rPr>
              <w:t>UE-to-UE: UMi (h_BS=1.5m) + penetration loss, see TR 38.803. UMi model is not applicable when 2D distance is less than 10 m, instead FSPL is applicable.</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BS-to-UE: UMi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BS-to-BS: for the UMa-to-UMi scenario: UMa (h_UE = 10 m) see TR 38.803.</w:t>
            </w:r>
            <w:r>
              <w:t xml:space="preserve"> </w:t>
            </w:r>
            <w:r>
              <w:rPr>
                <w:rFonts w:ascii="Arial" w:hAnsi="Arial" w:cs="Arial"/>
                <w:sz w:val="16"/>
                <w:szCs w:val="16"/>
              </w:rPr>
              <w:t>For LoS probability for Macro-to-Micro case: Reuse the same model as in TR 38.828 with h_UT = 10 m</w:t>
            </w:r>
          </w:p>
          <w:p>
            <w:pPr>
              <w:keepNext/>
              <w:keepLines/>
              <w:spacing w:after="0"/>
              <w:jc w:val="center"/>
              <w:rPr>
                <w:rFonts w:ascii="Arial" w:hAnsi="Arial" w:cs="Arial"/>
                <w:sz w:val="16"/>
                <w:szCs w:val="16"/>
              </w:rPr>
            </w:pPr>
            <w:r>
              <w:rPr>
                <w:rFonts w:ascii="Arial" w:hAnsi="Arial" w:cs="Arial"/>
                <w:sz w:val="16"/>
                <w:szCs w:val="16"/>
              </w:rPr>
              <w:t>for the UMi-to-UMi scenario: UMa (h_UE = 10 m) see TR 38.803.</w:t>
            </w:r>
            <w:r>
              <w:t xml:space="preserve"> </w:t>
            </w:r>
            <w:r>
              <w:rPr>
                <w:rFonts w:ascii="Arial" w:hAnsi="Arial" w:cs="Arial"/>
                <w:sz w:val="16"/>
                <w:szCs w:val="16"/>
              </w:rPr>
              <w:t xml:space="preserve"> </w:t>
            </w:r>
          </w:p>
          <w:p>
            <w:pPr>
              <w:keepNext/>
              <w:keepLines/>
              <w:spacing w:after="0"/>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 xml:space="preserve">UE-to-UE: Outdoor UE – Outdoor UE see TR 36.828 + penetration loss </w:t>
            </w:r>
          </w:p>
          <w:p>
            <w:pPr>
              <w:keepNext/>
              <w:keepLines/>
              <w:spacing w:after="0"/>
              <w:jc w:val="center"/>
              <w:rPr>
                <w:rFonts w:ascii="Arial" w:hAnsi="Arial" w:cs="Arial"/>
                <w:sz w:val="16"/>
                <w:szCs w:val="16"/>
              </w:rPr>
            </w:pPr>
            <w:r>
              <w:rPr>
                <w:rFonts w:ascii="Arial" w:hAnsi="Arial" w:cs="Arial"/>
                <w:sz w:val="16"/>
                <w:szCs w:val="16"/>
              </w:rPr>
              <w:t>see TR 38.803. UMi model is not applicable when 2D distance is less than 10m, instead free space model is applicable</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BS-to-BS: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BS-to-UE: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UE-to-UE: InH-office</w:t>
            </w:r>
          </w:p>
          <w:p>
            <w:pPr>
              <w:keepNext/>
              <w:keepLines/>
              <w:spacing w:after="0"/>
              <w:jc w:val="center"/>
              <w:rPr>
                <w:rFonts w:ascii="Arial" w:hAnsi="Arial" w:cs="Arial"/>
                <w:sz w:val="16"/>
                <w:szCs w:val="16"/>
                <w:lang w:eastAsia="zh-CN"/>
              </w:rPr>
            </w:pPr>
          </w:p>
          <w:p>
            <w:pPr>
              <w:keepNext/>
              <w:keepLines/>
              <w:spacing w:after="0"/>
              <w:jc w:val="center"/>
              <w:rPr>
                <w:rFonts w:ascii="Arial" w:hAnsi="Arial" w:cs="Arial"/>
                <w:sz w:val="16"/>
                <w:szCs w:val="16"/>
                <w:lang w:eastAsia="zh-CN"/>
              </w:rPr>
            </w:pPr>
            <w:r>
              <w:rPr>
                <w:rFonts w:ascii="Arial" w:hAnsi="Arial" w:cs="Arial"/>
                <w:sz w:val="16"/>
                <w:szCs w:val="16"/>
                <w:lang w:eastAsia="zh-CN"/>
              </w:rPr>
              <w:t>As described in TR 38.803, subclause 5.2.2.1</w:t>
            </w:r>
          </w:p>
          <w:p>
            <w:pPr>
              <w:keepNext/>
              <w:keepLines/>
              <w:spacing w:after="0"/>
              <w:jc w:val="center"/>
              <w:rPr>
                <w:rFonts w:ascii="Arial" w:hAnsi="Arial"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Site-interference level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Baseline: 6 dB below noise floor (corresponding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Baseline: 6 dB below noise floor (corresponding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BS height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25 m</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UE height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Random dropping (Note 1)</w:t>
            </w:r>
          </w:p>
          <w:p>
            <w:pPr>
              <w:keepNext/>
              <w:keepLines/>
              <w:spacing w:after="0"/>
              <w:jc w:val="center"/>
              <w:rPr>
                <w:rFonts w:ascii="Arial" w:hAnsi="Arial" w:cs="Arial"/>
                <w:sz w:val="16"/>
                <w:szCs w:val="16"/>
                <w:lang w:eastAsia="zh-CN"/>
              </w:rPr>
            </w:pPr>
            <w:r>
              <w:rPr>
                <w:rFonts w:ascii="Arial" w:hAnsi="Arial" w:cs="Arial"/>
                <w:sz w:val="16"/>
                <w:szCs w:val="16"/>
                <w:lang w:eastAsia="zh-CN"/>
              </w:rPr>
              <w:t>Baseline: 20% indoor and 80% outdoor</w:t>
            </w:r>
          </w:p>
          <w:p>
            <w:pPr>
              <w:keepNext/>
              <w:keepLines/>
              <w:spacing w:after="0"/>
              <w:jc w:val="center"/>
              <w:rPr>
                <w:rFonts w:ascii="Arial" w:hAnsi="Arial" w:cs="Arial"/>
                <w:sz w:val="16"/>
                <w:szCs w:val="16"/>
                <w:lang w:eastAsia="zh-CN"/>
              </w:rPr>
            </w:pPr>
            <w:r>
              <w:rPr>
                <w:rFonts w:ascii="Arial" w:hAnsi="Arial" w:cs="Arial"/>
                <w:sz w:val="16"/>
                <w:szCs w:val="16"/>
                <w:lang w:eastAsia="zh-CN"/>
              </w:rPr>
              <w:t>Optional: 80% indoor and 20% outdoor</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Uniformly UE distribution in the cell</w:t>
            </w:r>
          </w:p>
          <w:p>
            <w:pPr>
              <w:keepNext/>
              <w:keepLines/>
              <w:spacing w:after="0"/>
              <w:jc w:val="center"/>
              <w:rPr>
                <w:rFonts w:ascii="Arial" w:hAnsi="Arial" w:cs="Arial"/>
                <w:sz w:val="16"/>
                <w:szCs w:val="16"/>
                <w:lang w:eastAsia="zh-CN"/>
              </w:rPr>
            </w:pPr>
            <w:r>
              <w:rPr>
                <w:rFonts w:ascii="Arial" w:hAnsi="Arial" w:cs="Arial"/>
                <w:sz w:val="16"/>
                <w:szCs w:val="16"/>
                <w:lang w:eastAsia="zh-CN"/>
              </w:rPr>
              <w:t>20% indoor and 80% outdoor</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100%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O-to-I penetration loss model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80% low-loss model and 20% high-loss model</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80% low-loss model and 20% high-loss model</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Minimum BS-UE (2D) distance</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35 m</w:t>
            </w:r>
          </w:p>
          <w:p>
            <w:pPr>
              <w:keepNext/>
              <w:keepLines/>
              <w:spacing w:after="0"/>
              <w:rPr>
                <w:rFonts w:ascii="Arial" w:hAnsi="Arial" w:cs="Arial"/>
                <w:sz w:val="16"/>
                <w:szCs w:val="16"/>
                <w:lang w:eastAsia="zh-CN"/>
              </w:rPr>
            </w:pP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5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43" w:hRule="atLeast"/>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Minimum UE-UE (2D) distance</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p>
            <w:pPr>
              <w:keepNext/>
              <w:keepLines/>
              <w:spacing w:after="0"/>
              <w:jc w:val="center"/>
              <w:rPr>
                <w:rFonts w:ascii="Arial" w:hAnsi="Arial" w:cs="Arial"/>
                <w:sz w:val="16"/>
                <w:szCs w:val="16"/>
                <w:lang w:eastAsia="zh-CN"/>
              </w:rPr>
            </w:pP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1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DL power control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UL power control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Handover margin</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sz w:val="16"/>
                <w:szCs w:val="16"/>
                <w:lang w:eastAsia="zh-CN"/>
              </w:rPr>
            </w:pPr>
            <w:r>
              <w:rPr>
                <w:rFonts w:ascii="Arial" w:hAnsi="Arial"/>
                <w:sz w:val="16"/>
                <w:szCs w:val="16"/>
                <w:lang w:eastAsia="zh-CN"/>
              </w:rPr>
              <w:t>BS mechanical down-tilt angle</w:t>
            </w:r>
          </w:p>
        </w:tc>
        <w:tc>
          <w:tcPr>
            <w:tcW w:w="2942"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6 degrees</w:t>
            </w:r>
          </w:p>
        </w:tc>
        <w:tc>
          <w:tcPr>
            <w:tcW w:w="2942" w:type="dxa"/>
          </w:tcPr>
          <w:p>
            <w:pPr>
              <w:keepNext/>
              <w:keepLines/>
              <w:spacing w:after="0"/>
              <w:jc w:val="center"/>
              <w:rPr>
                <w:rFonts w:ascii="Arial" w:hAnsi="Arial"/>
                <w:sz w:val="16"/>
                <w:szCs w:val="16"/>
                <w:lang w:eastAsia="zh-CN"/>
              </w:rPr>
            </w:pPr>
            <w:r>
              <w:rPr>
                <w:rFonts w:ascii="Arial" w:hAnsi="Arial"/>
                <w:sz w:val="16"/>
                <w:szCs w:val="16"/>
                <w:lang w:eastAsia="zh-CN"/>
              </w:rPr>
              <w:t>6 degrees</w:t>
            </w:r>
          </w:p>
        </w:tc>
        <w:tc>
          <w:tcPr>
            <w:tcW w:w="2233" w:type="dxa"/>
          </w:tcPr>
          <w:p>
            <w:pPr>
              <w:keepNext/>
              <w:keepLines/>
              <w:spacing w:after="0"/>
              <w:jc w:val="center"/>
              <w:rPr>
                <w:rFonts w:ascii="Arial" w:hAnsi="Arial"/>
                <w:sz w:val="16"/>
                <w:szCs w:val="16"/>
                <w:lang w:eastAsia="zh-CN"/>
              </w:rPr>
            </w:pPr>
            <w:r>
              <w:rPr>
                <w:rFonts w:ascii="Arial" w:hAnsi="Arial"/>
                <w:sz w:val="16"/>
                <w:szCs w:val="16"/>
                <w:lang w:eastAsia="zh-CN"/>
              </w:rPr>
              <w:t>90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31" w:type="dxa"/>
            <w:gridSpan w:val="4"/>
          </w:tcPr>
          <w:p>
            <w:pPr>
              <w:keepNext/>
              <w:keepLines/>
              <w:spacing w:after="0"/>
              <w:rPr>
                <w:rFonts w:ascii="Arial" w:hAnsi="Arial"/>
                <w:sz w:val="16"/>
                <w:szCs w:val="16"/>
                <w:lang w:eastAsia="zh-CN"/>
              </w:rPr>
            </w:pPr>
            <w:r>
              <w:rPr>
                <w:rFonts w:hint="eastAsia" w:ascii="Arial" w:hAnsi="Arial"/>
                <w:sz w:val="16"/>
                <w:szCs w:val="16"/>
                <w:lang w:eastAsia="zh-CN"/>
              </w:rPr>
              <w:t>N</w:t>
            </w:r>
            <w:r>
              <w:rPr>
                <w:rFonts w:ascii="Arial" w:hAnsi="Arial"/>
                <w:sz w:val="16"/>
                <w:szCs w:val="16"/>
                <w:lang w:eastAsia="zh-CN"/>
              </w:rPr>
              <w:t>ote 1: The Urban Hotspot reuses the assumptions of Urban Macro, except Urban Hotspot assumes Cluster-based drop. See Table E.2.1-3 for Cluster-based dropping.</w:t>
            </w:r>
          </w:p>
        </w:tc>
      </w:tr>
    </w:tbl>
    <w:p>
      <w:pPr>
        <w:keepNext/>
        <w:keepLines/>
        <w:spacing w:after="0"/>
        <w:rPr>
          <w:rFonts w:ascii="Arial" w:hAnsi="Arial" w:eastAsia="宋体"/>
          <w:b/>
        </w:rPr>
      </w:pPr>
    </w:p>
    <w:p>
      <w:r>
        <w:t xml:space="preserve"> </w:t>
      </w:r>
    </w:p>
    <w:p>
      <w:pPr>
        <w:keepNext/>
        <w:keepLines/>
        <w:spacing w:after="0"/>
        <w:jc w:val="center"/>
        <w:rPr>
          <w:rFonts w:ascii="Arial" w:hAnsi="Arial" w:eastAsia="宋体"/>
          <w:b/>
        </w:rPr>
      </w:pPr>
      <w:bookmarkStart w:id="63" w:name="_Hlk143786093"/>
      <w:r>
        <w:rPr>
          <w:rFonts w:ascii="Arial" w:hAnsi="Arial" w:eastAsia="宋体"/>
          <w:b/>
        </w:rPr>
        <w:t xml:space="preserve">Table E.2.1-2: FR2-1 deployment parameters </w:t>
      </w:r>
    </w:p>
    <w:bookmarkEnd w:id="63"/>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520"/>
        <w:gridCol w:w="3016"/>
        <w:gridCol w:w="2976"/>
        <w:gridCol w:w="2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cs="Arial"/>
                <w:b/>
                <w:sz w:val="16"/>
                <w:szCs w:val="16"/>
              </w:rPr>
            </w:pPr>
            <w:r>
              <w:rPr>
                <w:rFonts w:ascii="Arial" w:hAnsi="Arial" w:cs="Arial"/>
                <w:b/>
                <w:sz w:val="16"/>
                <w:szCs w:val="16"/>
              </w:rPr>
              <w:t>Parameter</w:t>
            </w:r>
          </w:p>
        </w:tc>
        <w:tc>
          <w:tcPr>
            <w:tcW w:w="3016" w:type="dxa"/>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 (Note 1)</w:t>
            </w:r>
          </w:p>
        </w:tc>
        <w:tc>
          <w:tcPr>
            <w:tcW w:w="2976" w:type="dxa"/>
          </w:tcPr>
          <w:p>
            <w:pPr>
              <w:keepNext/>
              <w:keepLines/>
              <w:spacing w:after="0"/>
              <w:jc w:val="center"/>
              <w:rPr>
                <w:rFonts w:ascii="Arial" w:hAnsi="Arial" w:cs="Arial"/>
                <w:b/>
                <w:sz w:val="16"/>
                <w:szCs w:val="16"/>
              </w:rPr>
            </w:pPr>
            <w:r>
              <w:rPr>
                <w:rFonts w:ascii="Arial" w:hAnsi="Arial" w:cs="Arial"/>
                <w:b/>
                <w:sz w:val="16"/>
                <w:szCs w:val="16"/>
              </w:rPr>
              <w:t>Urban Dense</w:t>
            </w:r>
          </w:p>
        </w:tc>
        <w:tc>
          <w:tcPr>
            <w:tcW w:w="2265"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Layout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Fixed cluster circle within a macro cell.</w:t>
            </w:r>
            <w:r>
              <w:rPr>
                <w:rFonts w:ascii="Arial" w:hAnsi="Arial" w:cs="Arial"/>
                <w:sz w:val="16"/>
                <w:szCs w:val="16"/>
              </w:rPr>
              <w:t xml:space="preserve"> </w:t>
            </w:r>
            <w:r>
              <w:rPr>
                <w:rFonts w:ascii="Arial" w:hAnsi="Arial" w:cs="Arial"/>
                <w:sz w:val="16"/>
                <w:szCs w:val="16"/>
                <w:lang w:eastAsia="zh-CN"/>
              </w:rPr>
              <w:t>Number of micro BSs per macro cell is 3. Radius of UE dropping within a micro cell is &lt; 28.9 m. Minimum distance between micro BSs in different operator is 10 m. Shadowing correlation is 0.5.</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Total 12 BSs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(Operator A: 6 BSs &amp; Operator B: 6 BSs) </w:t>
            </w:r>
          </w:p>
          <w:p>
            <w:pPr>
              <w:keepNext/>
              <w:keepLines/>
              <w:spacing w:after="0"/>
              <w:jc w:val="center"/>
              <w:rPr>
                <w:rFonts w:ascii="Arial" w:hAnsi="Arial" w:cs="Arial"/>
                <w:sz w:val="16"/>
                <w:szCs w:val="16"/>
                <w:lang w:eastAsia="zh-CN"/>
              </w:rPr>
            </w:pPr>
            <w:r>
              <w:rPr>
                <w:rFonts w:ascii="Arial" w:hAnsi="Arial" w:cs="Arial"/>
                <w:sz w:val="16"/>
                <w:szCs w:val="16"/>
                <w:lang w:eastAsia="zh-CN"/>
              </w:rPr>
              <w:t>120 x 50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Inter-BS distance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200 m</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m</w:t>
            </w:r>
          </w:p>
          <w:p>
            <w:pPr>
              <w:keepNext/>
              <w:keepLines/>
              <w:spacing w:after="0"/>
              <w:jc w:val="center"/>
              <w:rPr>
                <w:rFonts w:ascii="Arial" w:hAnsi="Arial" w:cs="Arial"/>
                <w:sz w:val="16"/>
                <w:szCs w:val="16"/>
                <w:lang w:eastAsia="zh-CN"/>
              </w:rPr>
            </w:pPr>
            <w:r>
              <w:rPr>
                <w:rFonts w:ascii="Arial" w:hAnsi="Arial" w:cs="Arial"/>
                <w:sz w:val="16"/>
                <w:szCs w:val="16"/>
                <w:lang w:eastAsia="zh-CN"/>
              </w:rPr>
              <w:t>Minimum distance between micro BSs in different operator</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20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Grid shift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Baseline: 100%</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 Other values, e.g., 50%, 10%</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Carrier frequency</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30 GHz</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30 GHz</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30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Path-loss model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BS-to-UE: UMa + penetration loss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 xml:space="preserve">BS-to-BS: </w:t>
            </w:r>
          </w:p>
          <w:p>
            <w:pPr>
              <w:keepNext/>
              <w:keepLines/>
              <w:spacing w:after="0"/>
              <w:jc w:val="center"/>
              <w:rPr>
                <w:rFonts w:ascii="Arial" w:hAnsi="Arial" w:cs="Arial"/>
                <w:sz w:val="16"/>
                <w:szCs w:val="16"/>
              </w:rPr>
            </w:pPr>
            <w:r>
              <w:rPr>
                <w:rFonts w:ascii="Arial" w:hAnsi="Arial" w:cs="Arial"/>
                <w:sz w:val="16"/>
                <w:szCs w:val="16"/>
              </w:rPr>
              <w:t>1</w:t>
            </w:r>
            <w:r>
              <w:rPr>
                <w:rFonts w:ascii="Arial" w:hAnsi="Arial" w:cs="Arial"/>
                <w:sz w:val="16"/>
                <w:szCs w:val="16"/>
                <w:vertAlign w:val="superscript"/>
              </w:rPr>
              <w:t>st</w:t>
            </w:r>
            <w:r>
              <w:rPr>
                <w:rFonts w:ascii="Arial" w:hAnsi="Arial" w:cs="Arial"/>
                <w:sz w:val="16"/>
                <w:szCs w:val="16"/>
              </w:rPr>
              <w:t xml:space="preserve"> priority: Reuse the same model as in TR 38.828 with h_UT equals to 25m.</w:t>
            </w:r>
          </w:p>
          <w:p>
            <w:pPr>
              <w:keepNext/>
              <w:keepLines/>
              <w:spacing w:after="0"/>
              <w:jc w:val="center"/>
              <w:rPr>
                <w:rFonts w:ascii="Arial" w:hAnsi="Arial" w:cs="Arial"/>
                <w:sz w:val="16"/>
                <w:szCs w:val="16"/>
              </w:rPr>
            </w:pPr>
            <w:r>
              <w:rPr>
                <w:rFonts w:ascii="Arial" w:hAnsi="Arial" w:cs="Arial"/>
                <w:sz w:val="16"/>
                <w:szCs w:val="16"/>
              </w:rPr>
              <w:t>2</w:t>
            </w:r>
            <w:r>
              <w:rPr>
                <w:rFonts w:ascii="Arial" w:hAnsi="Arial" w:cs="Arial"/>
                <w:sz w:val="16"/>
                <w:szCs w:val="16"/>
                <w:vertAlign w:val="superscript"/>
              </w:rPr>
              <w:t>nd</w:t>
            </w:r>
            <w:r>
              <w:rPr>
                <w:rFonts w:ascii="Arial" w:hAnsi="Arial" w:cs="Arial"/>
                <w:sz w:val="16"/>
                <w:szCs w:val="16"/>
              </w:rPr>
              <w:t xml:space="preserve"> priority: If the 2D distance between two BS are less than or equal to the ISD, set the LOS probability to X; Otherwise, reuse BS-to-UE LOS probability equation in TR 38.828. X = 0.75. For other cases, reuse BS-to-UE LOS probability equation in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lang w:eastAsia="zh-CN"/>
              </w:rPr>
            </w:pPr>
            <w:r>
              <w:rPr>
                <w:rFonts w:ascii="Arial" w:hAnsi="Arial" w:cs="Arial"/>
                <w:sz w:val="16"/>
                <w:szCs w:val="16"/>
              </w:rPr>
              <w:t xml:space="preserve">UE-to-UE: UMi (h_BS=1.5m) + penetration loss, see TR 38.803. UMi model is not applicable when 2D distance is less than 10 m, instead FSPL is applicable. </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BS-to-UE: UMi + penetration loss</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BS-to-BS: UMi</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lang w:eastAsia="zh-CN"/>
              </w:rPr>
            </w:pPr>
            <w:r>
              <w:rPr>
                <w:rFonts w:ascii="Arial" w:hAnsi="Arial" w:cs="Arial"/>
                <w:sz w:val="16"/>
                <w:szCs w:val="16"/>
              </w:rPr>
              <w:t xml:space="preserve">UE-to-UE: UMi (h_BS=1.5m~22.5m) + penetration loss, see TR 38.803. UMi model is not applicable when 2D distance is less than 10 m, instead FSPL is applicable.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BS-to-BS: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BS-to-UE: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UE-to-UE: InH-office</w:t>
            </w:r>
          </w:p>
          <w:p>
            <w:pPr>
              <w:keepNext/>
              <w:keepLines/>
              <w:spacing w:after="0"/>
              <w:jc w:val="center"/>
              <w:rPr>
                <w:rFonts w:ascii="Arial" w:hAnsi="Arial" w:cs="Arial"/>
                <w:sz w:val="16"/>
                <w:szCs w:val="16"/>
                <w:lang w:eastAsia="zh-CN"/>
              </w:rPr>
            </w:pPr>
          </w:p>
          <w:p>
            <w:pPr>
              <w:keepNext/>
              <w:keepLines/>
              <w:spacing w:after="0"/>
              <w:jc w:val="center"/>
              <w:rPr>
                <w:rFonts w:ascii="Arial" w:hAnsi="Arial" w:cs="Arial"/>
                <w:sz w:val="16"/>
                <w:szCs w:val="16"/>
                <w:lang w:eastAsia="zh-CN"/>
              </w:rPr>
            </w:pPr>
            <w:r>
              <w:rPr>
                <w:rFonts w:ascii="Arial" w:hAnsi="Arial" w:cs="Arial"/>
                <w:sz w:val="16"/>
                <w:szCs w:val="16"/>
                <w:lang w:eastAsia="zh-CN"/>
              </w:rPr>
              <w:t>As described in TR 38.803, subclause 5.2.2.1</w:t>
            </w:r>
          </w:p>
          <w:p>
            <w:pPr>
              <w:keepNext/>
              <w:keepLines/>
              <w:spacing w:after="0"/>
              <w:jc w:val="center"/>
              <w:rPr>
                <w:rFonts w:ascii="Arial" w:hAnsi="Arial"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Site-interference level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Baseline: 6 dB below noise floor (corresponding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Baseline: 6 dB below noise floor (corresponding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BS height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25 m</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m</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height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1.5 m </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1.5 m </w:t>
            </w:r>
            <w:r>
              <w:rPr>
                <w:rFonts w:ascii="Cambria Math" w:hAnsi="Cambria Math" w:cs="Cambria Math"/>
                <w:sz w:val="16"/>
                <w:szCs w:val="16"/>
                <w:lang w:eastAsia="zh-CN"/>
              </w:rPr>
              <w:t>≦</w:t>
            </w:r>
            <w:r>
              <w:rPr>
                <w:rFonts w:ascii="Arial" w:hAnsi="Arial" w:cs="Arial"/>
                <w:sz w:val="16"/>
                <w:szCs w:val="16"/>
                <w:lang w:eastAsia="zh-CN"/>
              </w:rPr>
              <w:t xml:space="preserve"> h</w:t>
            </w:r>
            <w:r>
              <w:rPr>
                <w:rFonts w:ascii="Arial" w:hAnsi="Arial" w:cs="Arial"/>
                <w:sz w:val="16"/>
                <w:szCs w:val="16"/>
                <w:vertAlign w:val="subscript"/>
                <w:lang w:eastAsia="zh-CN"/>
              </w:rPr>
              <w:t>UT</w:t>
            </w:r>
            <w:r>
              <w:rPr>
                <w:rFonts w:ascii="Arial" w:hAnsi="Arial" w:cs="Arial"/>
                <w:sz w:val="16"/>
                <w:szCs w:val="16"/>
                <w:lang w:eastAsia="zh-CN"/>
              </w:rPr>
              <w:t xml:space="preserve"> </w:t>
            </w:r>
            <w:r>
              <w:rPr>
                <w:rFonts w:ascii="Cambria Math" w:hAnsi="Cambria Math" w:cs="Cambria Math"/>
                <w:sz w:val="16"/>
                <w:szCs w:val="16"/>
                <w:lang w:eastAsia="zh-CN"/>
              </w:rPr>
              <w:t>≦</w:t>
            </w:r>
            <w:r>
              <w:rPr>
                <w:rFonts w:ascii="Arial" w:hAnsi="Arial" w:cs="Arial"/>
                <w:sz w:val="16"/>
                <w:szCs w:val="16"/>
                <w:lang w:eastAsia="zh-CN"/>
              </w:rPr>
              <w:t xml:space="preserve"> 22.5 m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Indoor UE ratio:</w:t>
            </w:r>
            <w:r>
              <w:rPr>
                <w:rFonts w:ascii="Arial" w:hAnsi="Arial" w:cs="Arial"/>
                <w:sz w:val="16"/>
                <w:szCs w:val="16"/>
                <w:lang w:eastAsia="zh-CN"/>
              </w:rPr>
              <w:tab/>
            </w:r>
            <w:r>
              <w:rPr>
                <w:rFonts w:ascii="Arial" w:hAnsi="Arial" w:cs="Arial"/>
                <w:sz w:val="16"/>
                <w:szCs w:val="16"/>
                <w:lang w:eastAsia="zh-CN"/>
              </w:rPr>
              <w:t xml:space="preserve"> 0%</w:t>
            </w:r>
          </w:p>
          <w:p>
            <w:pPr>
              <w:keepNext/>
              <w:keepLines/>
              <w:spacing w:after="0"/>
              <w:jc w:val="center"/>
              <w:rPr>
                <w:rFonts w:ascii="Arial" w:hAnsi="Arial" w:cs="Arial"/>
                <w:sz w:val="16"/>
                <w:szCs w:val="16"/>
                <w:lang w:eastAsia="zh-CN"/>
              </w:rPr>
            </w:pPr>
            <w:r>
              <w:rPr>
                <w:rFonts w:ascii="Arial" w:hAnsi="Arial" w:cs="Arial"/>
                <w:sz w:val="16"/>
                <w:szCs w:val="16"/>
                <w:lang w:eastAsia="zh-CN"/>
              </w:rPr>
              <w:t>Uniform UE distribution</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Indoor UE ratio:</w:t>
            </w:r>
            <w:r>
              <w:rPr>
                <w:rFonts w:ascii="Arial" w:hAnsi="Arial" w:cs="Arial"/>
                <w:sz w:val="16"/>
                <w:szCs w:val="16"/>
                <w:lang w:eastAsia="zh-CN"/>
              </w:rPr>
              <w:tab/>
            </w:r>
            <w:r>
              <w:rPr>
                <w:rFonts w:ascii="Arial" w:hAnsi="Arial" w:cs="Arial"/>
                <w:sz w:val="16"/>
                <w:szCs w:val="16"/>
                <w:lang w:eastAsia="zh-CN"/>
              </w:rPr>
              <w:t xml:space="preserve"> 80 %</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Uniform UE distribution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100%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O-to-I penetration loss model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50% low-loss model and 50% high-loss model</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Minimum BS-UE (2D) distance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35 m</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Minimum UE-UE (2D) distance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3 m </w:t>
            </w:r>
          </w:p>
          <w:p>
            <w:pPr>
              <w:keepNext/>
              <w:keepLines/>
              <w:spacing w:after="0"/>
              <w:jc w:val="center"/>
              <w:rPr>
                <w:rFonts w:ascii="Arial" w:hAnsi="Arial" w:cs="Arial"/>
                <w:sz w:val="16"/>
                <w:szCs w:val="16"/>
                <w:lang w:eastAsia="zh-CN"/>
              </w:rPr>
            </w:pP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1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DL power control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UL power control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Handover margin</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BS mechanical down-tilt angle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6 degrees</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degrees</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90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31" w:type="dxa"/>
            <w:gridSpan w:val="4"/>
          </w:tcPr>
          <w:p>
            <w:pPr>
              <w:keepNext/>
              <w:keepLines/>
              <w:spacing w:after="0"/>
              <w:rPr>
                <w:rFonts w:ascii="Arial" w:hAnsi="Arial" w:cs="Arial"/>
                <w:sz w:val="16"/>
                <w:szCs w:val="16"/>
                <w:lang w:eastAsia="zh-CN"/>
              </w:rPr>
            </w:pPr>
            <w:r>
              <w:rPr>
                <w:rFonts w:ascii="Arial" w:hAnsi="Arial" w:cs="Arial"/>
                <w:sz w:val="16"/>
                <w:szCs w:val="16"/>
                <w:lang w:eastAsia="zh-CN"/>
              </w:rPr>
              <w:t>Note 1: The Urban Hotspot reuses the assumptions of Urban Macro, except Urban Hotspot assumes Cluster-based drop. See Table E.2.1-3 for Cluster-based dropping.</w:t>
            </w:r>
          </w:p>
        </w:tc>
      </w:tr>
    </w:tbl>
    <w:p/>
    <w:p>
      <w:pPr>
        <w:keepNext/>
        <w:keepLines/>
        <w:spacing w:after="0"/>
        <w:jc w:val="center"/>
        <w:rPr>
          <w:rFonts w:ascii="Arial" w:hAnsi="Arial" w:eastAsia="宋体"/>
          <w:b/>
        </w:rPr>
      </w:pPr>
      <w:r>
        <w:rPr>
          <w:rFonts w:ascii="Arial" w:hAnsi="Arial" w:eastAsia="宋体"/>
          <w:b/>
        </w:rPr>
        <w:t xml:space="preserve">[Table E.2.1-3: Cluster-based UE dropping parameters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815"/>
        <w:gridCol w:w="6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tblHeader/>
          <w:jc w:val="center"/>
        </w:trPr>
        <w:tc>
          <w:tcPr>
            <w:tcW w:w="0" w:type="auto"/>
          </w:tcPr>
          <w:p>
            <w:pPr>
              <w:keepNext/>
              <w:keepLines/>
              <w:spacing w:after="0"/>
              <w:jc w:val="center"/>
              <w:rPr>
                <w:rFonts w:ascii="Arial" w:hAnsi="Arial" w:cs="Arial"/>
                <w:b/>
                <w:sz w:val="16"/>
                <w:szCs w:val="16"/>
              </w:rPr>
            </w:pPr>
            <w:r>
              <w:rPr>
                <w:rFonts w:ascii="Arial" w:hAnsi="Arial" w:cs="Arial"/>
                <w:b/>
                <w:sz w:val="16"/>
                <w:szCs w:val="16"/>
              </w:rPr>
              <w:t>Parameter</w:t>
            </w:r>
          </w:p>
        </w:tc>
        <w:tc>
          <w:tcPr>
            <w:tcW w:w="0" w:type="auto"/>
            <w:shd w:val="clear" w:color="auto" w:fill="auto"/>
          </w:tcPr>
          <w:p>
            <w:pPr>
              <w:keepNext/>
              <w:keepLines/>
              <w:spacing w:after="0"/>
              <w:jc w:val="center"/>
              <w:rPr>
                <w:rFonts w:ascii="Arial" w:hAnsi="Arial" w:cs="Arial"/>
                <w:b/>
                <w:sz w:val="16"/>
                <w:szCs w:val="16"/>
              </w:rPr>
            </w:pPr>
            <w:r>
              <w:rPr>
                <w:rFonts w:ascii="Arial" w:hAnsi="Arial" w:cs="Arial"/>
                <w:b/>
                <w:sz w:val="16"/>
                <w:szCs w:val="16"/>
              </w:rPr>
              <w:t>Urban Hotspot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Cluster number per macro cell</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9"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Cluster area</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Circular area with 25 m radius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UEs dropped within a cluster are indoor and UEs dropped outside a cluster are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9"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Indoor and outdoor ratio</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80% indoor and 20%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9"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Minimum (2D) distance</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UE-UE: 1 m</w:t>
            </w:r>
          </w:p>
          <w:p>
            <w:pPr>
              <w:keepNext/>
              <w:keepLines/>
              <w:spacing w:after="0"/>
              <w:jc w:val="center"/>
              <w:rPr>
                <w:rFonts w:ascii="Arial" w:hAnsi="Arial" w:cs="Arial"/>
                <w:sz w:val="16"/>
                <w:szCs w:val="16"/>
                <w:lang w:eastAsia="zh-CN"/>
              </w:rPr>
            </w:pPr>
            <w:r>
              <w:rPr>
                <w:rFonts w:ascii="Arial" w:hAnsi="Arial" w:cs="Arial"/>
                <w:sz w:val="16"/>
                <w:szCs w:val="16"/>
                <w:lang w:eastAsia="zh-CN"/>
              </w:rPr>
              <w:t>Cluster center – cluster center: 50 m</w:t>
            </w:r>
          </w:p>
          <w:p>
            <w:pPr>
              <w:keepNext/>
              <w:keepLines/>
              <w:spacing w:after="0"/>
              <w:jc w:val="center"/>
              <w:rPr>
                <w:rFonts w:ascii="Arial" w:hAnsi="Arial" w:cs="Arial"/>
                <w:sz w:val="16"/>
                <w:szCs w:val="16"/>
                <w:lang w:eastAsia="zh-CN"/>
              </w:rPr>
            </w:pPr>
            <w:r>
              <w:rPr>
                <w:rFonts w:ascii="Arial" w:hAnsi="Arial" w:cs="Arial"/>
                <w:sz w:val="16"/>
                <w:szCs w:val="16"/>
                <w:lang w:eastAsia="zh-CN"/>
              </w:rPr>
              <w:t>Macro TRP – cluster center: 60 m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dropping</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Evenly random dropping into the cluster with minimum UE-UE distance limitation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gridSpan w:val="2"/>
          </w:tcPr>
          <w:p>
            <w:pPr>
              <w:keepNext/>
              <w:keepLines/>
              <w:spacing w:after="0"/>
              <w:rPr>
                <w:rFonts w:ascii="Arial" w:hAnsi="Arial" w:cs="Arial"/>
                <w:sz w:val="16"/>
                <w:szCs w:val="16"/>
                <w:lang w:eastAsia="zh-CN"/>
              </w:rPr>
            </w:pPr>
            <w:r>
              <w:rPr>
                <w:rFonts w:ascii="Arial" w:hAnsi="Arial" w:cs="Arial"/>
                <w:sz w:val="16"/>
                <w:szCs w:val="16"/>
                <w:lang w:eastAsia="zh-CN"/>
              </w:rPr>
              <w:t>Note 1: Consider the hexagonal grid of one of the two operators as the reference when dropping the cluster. The minimum distance between macro TRP to cluster centre should be respected also for TRPs belonging to the other operator</w:t>
            </w:r>
          </w:p>
        </w:tc>
      </w:tr>
    </w:tbl>
    <w:p>
      <w:pPr>
        <w:rPr>
          <w:lang w:eastAsia="zh-CN"/>
        </w:rPr>
      </w:pPr>
      <w:r>
        <w:rPr>
          <w:rFonts w:hint="eastAsia"/>
          <w:lang w:eastAsia="zh-CN"/>
        </w:rPr>
        <w:t>]</w:t>
      </w:r>
    </w:p>
    <w:p>
      <w:pPr>
        <w:pStyle w:val="4"/>
      </w:pPr>
      <w:r>
        <w:t>E.2.2</w:t>
      </w:r>
      <w:r>
        <w:tab/>
      </w:r>
      <w:r>
        <w:t>Traffic</w:t>
      </w:r>
    </w:p>
    <w:p>
      <w:r>
        <w:t>Assumptions related to network traffic load configuration for FR1 is captured in Table E.2.2-1 and for FR2-1 in Table E.2.2-2.</w:t>
      </w:r>
    </w:p>
    <w:p>
      <w:pPr>
        <w:keepNext/>
        <w:keepLines/>
        <w:spacing w:after="0"/>
        <w:jc w:val="center"/>
        <w:rPr>
          <w:rFonts w:ascii="Arial" w:hAnsi="Arial" w:eastAsia="宋体"/>
          <w:b/>
        </w:rPr>
      </w:pPr>
      <w:r>
        <w:rPr>
          <w:rFonts w:ascii="Arial" w:hAnsi="Arial" w:eastAsia="宋体"/>
          <w:b/>
        </w:rPr>
        <w:t xml:space="preserve">Table E.2.2-1: FR1 network traffic parameters </w:t>
      </w:r>
    </w:p>
    <w:tbl>
      <w:tblPr>
        <w:tblStyle w:val="89"/>
        <w:tblW w:w="99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405"/>
        <w:gridCol w:w="2410"/>
        <w:gridCol w:w="2410"/>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2405" w:type="dxa"/>
          </w:tcPr>
          <w:p>
            <w:pPr>
              <w:keepNext/>
              <w:keepLines/>
              <w:spacing w:after="0"/>
              <w:jc w:val="center"/>
              <w:rPr>
                <w:rFonts w:ascii="Arial" w:hAnsi="Arial" w:cs="Arial"/>
                <w:b/>
                <w:sz w:val="16"/>
                <w:szCs w:val="16"/>
              </w:rPr>
            </w:pPr>
            <w:r>
              <w:rPr>
                <w:rFonts w:ascii="Arial" w:hAnsi="Arial" w:cs="Arial"/>
                <w:b/>
                <w:sz w:val="16"/>
                <w:szCs w:val="16"/>
              </w:rPr>
              <w:t>Parameter</w:t>
            </w:r>
          </w:p>
        </w:tc>
        <w:tc>
          <w:tcPr>
            <w:tcW w:w="2410" w:type="dxa"/>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w:t>
            </w:r>
          </w:p>
        </w:tc>
        <w:tc>
          <w:tcPr>
            <w:tcW w:w="2410" w:type="dxa"/>
          </w:tcPr>
          <w:p>
            <w:pPr>
              <w:keepNext/>
              <w:keepLines/>
              <w:spacing w:after="0"/>
              <w:jc w:val="center"/>
              <w:rPr>
                <w:rFonts w:ascii="Arial" w:hAnsi="Arial" w:cs="Arial"/>
                <w:b/>
                <w:sz w:val="16"/>
                <w:szCs w:val="16"/>
              </w:rPr>
            </w:pPr>
            <w:r>
              <w:rPr>
                <w:rFonts w:ascii="Arial" w:hAnsi="Arial" w:cs="Arial"/>
                <w:b/>
                <w:sz w:val="16"/>
                <w:szCs w:val="16"/>
              </w:rPr>
              <w:t>Micro</w:t>
            </w:r>
          </w:p>
        </w:tc>
        <w:tc>
          <w:tcPr>
            <w:tcW w:w="2693"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Carrier bandwidth</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100 MHz</w:t>
            </w:r>
          </w:p>
        </w:tc>
        <w:tc>
          <w:tcPr>
            <w:tcW w:w="2410" w:type="dxa"/>
          </w:tcPr>
          <w:p>
            <w:pPr>
              <w:keepNext/>
              <w:keepLines/>
              <w:spacing w:after="0"/>
              <w:jc w:val="center"/>
              <w:rPr>
                <w:rFonts w:ascii="Arial" w:hAnsi="Arial" w:cs="Arial"/>
                <w:sz w:val="16"/>
                <w:szCs w:val="16"/>
                <w:lang w:eastAsia="zh-CN"/>
              </w:rPr>
            </w:pPr>
            <w:r>
              <w:rPr>
                <w:rFonts w:ascii="Arial" w:hAnsi="Arial" w:cs="Arial"/>
                <w:sz w:val="16"/>
                <w:szCs w:val="16"/>
                <w:lang w:eastAsia="zh-CN"/>
              </w:rPr>
              <w:t>100 MHz</w:t>
            </w:r>
          </w:p>
        </w:tc>
        <w:tc>
          <w:tcPr>
            <w:tcW w:w="2693" w:type="dxa"/>
          </w:tcPr>
          <w:p>
            <w:pPr>
              <w:keepNext/>
              <w:keepLines/>
              <w:spacing w:after="0"/>
              <w:jc w:val="center"/>
              <w:rPr>
                <w:rFonts w:ascii="Arial" w:hAnsi="Arial" w:cs="Arial"/>
                <w:sz w:val="16"/>
                <w:szCs w:val="16"/>
                <w:lang w:eastAsia="zh-CN"/>
              </w:rPr>
            </w:pPr>
            <w:r>
              <w:rPr>
                <w:rFonts w:ascii="Arial" w:hAnsi="Arial" w:cs="Arial"/>
                <w:sz w:val="16"/>
                <w:szCs w:val="16"/>
                <w:lang w:eastAsia="zh-CN"/>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(DL)</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80 MHz</w:t>
            </w:r>
          </w:p>
        </w:tc>
        <w:tc>
          <w:tcPr>
            <w:tcW w:w="2410"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80 MHz</w:t>
            </w:r>
          </w:p>
        </w:tc>
        <w:tc>
          <w:tcPr>
            <w:tcW w:w="2693"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80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(UL)</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20 MHz</w:t>
            </w:r>
          </w:p>
        </w:tc>
        <w:tc>
          <w:tcPr>
            <w:tcW w:w="2410"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20 MHz</w:t>
            </w:r>
          </w:p>
        </w:tc>
        <w:tc>
          <w:tcPr>
            <w:tcW w:w="2693"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20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SBFD BS PSD</w:t>
            </w:r>
          </w:p>
        </w:tc>
        <w:tc>
          <w:tcPr>
            <w:tcW w:w="2410" w:type="dxa"/>
            <w:shd w:val="clear" w:color="auto" w:fill="auto"/>
          </w:tcPr>
          <w:p>
            <w:pPr>
              <w:keepNext/>
              <w:keepLines/>
              <w:spacing w:after="0"/>
              <w:jc w:val="center"/>
              <w:rPr>
                <w:rFonts w:ascii="Arial" w:hAnsi="Arial" w:cs="Arial"/>
                <w:sz w:val="16"/>
                <w:szCs w:val="16"/>
                <w:lang w:eastAsia="zh-CN"/>
              </w:rPr>
            </w:pPr>
            <w:bookmarkStart w:id="64" w:name="_Hlk126238662"/>
            <w:r>
              <w:rPr>
                <w:rFonts w:ascii="Arial" w:hAnsi="Arial" w:cs="Arial"/>
                <w:sz w:val="16"/>
                <w:szCs w:val="16"/>
                <w:lang w:eastAsia="zh-CN"/>
              </w:rPr>
              <w:t>The PSD of SBFD is the same as TDD</w:t>
            </w:r>
            <w:bookmarkEnd w:id="64"/>
          </w:p>
        </w:tc>
        <w:tc>
          <w:tcPr>
            <w:tcW w:w="2410" w:type="dxa"/>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TDD</w:t>
            </w:r>
          </w:p>
        </w:tc>
        <w:tc>
          <w:tcPr>
            <w:tcW w:w="2693" w:type="dxa"/>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Traffic load</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c>
          <w:tcPr>
            <w:tcW w:w="2410" w:type="dxa"/>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c>
          <w:tcPr>
            <w:tcW w:w="2693" w:type="dxa"/>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r>
    </w:tbl>
    <w:p>
      <w:pPr>
        <w:pStyle w:val="41"/>
      </w:pPr>
    </w:p>
    <w:p>
      <w:pPr>
        <w:keepNext/>
        <w:keepLines/>
        <w:spacing w:after="0"/>
        <w:jc w:val="center"/>
        <w:rPr>
          <w:rFonts w:ascii="Arial" w:hAnsi="Arial" w:eastAsia="宋体"/>
          <w:b/>
        </w:rPr>
      </w:pPr>
      <w:r>
        <w:rPr>
          <w:rFonts w:ascii="Arial" w:hAnsi="Arial" w:eastAsia="宋体"/>
          <w:b/>
        </w:rPr>
        <w:t xml:space="preserve">Table E.2.2-2: FR2-1 network traffic parameters </w:t>
      </w:r>
    </w:p>
    <w:tbl>
      <w:tblPr>
        <w:tblStyle w:val="89"/>
        <w:tblW w:w="99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390"/>
        <w:gridCol w:w="2427"/>
        <w:gridCol w:w="2430"/>
        <w:gridCol w:w="26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cs="Arial"/>
                <w:b/>
                <w:sz w:val="16"/>
                <w:szCs w:val="16"/>
              </w:rPr>
            </w:pPr>
            <w:r>
              <w:rPr>
                <w:rFonts w:ascii="Arial" w:hAnsi="Arial" w:cs="Arial"/>
                <w:b/>
                <w:sz w:val="16"/>
                <w:szCs w:val="16"/>
              </w:rPr>
              <w:t>Parameter</w:t>
            </w:r>
          </w:p>
        </w:tc>
        <w:tc>
          <w:tcPr>
            <w:tcW w:w="0" w:type="auto"/>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w:t>
            </w:r>
          </w:p>
        </w:tc>
        <w:tc>
          <w:tcPr>
            <w:tcW w:w="0" w:type="auto"/>
          </w:tcPr>
          <w:p>
            <w:pPr>
              <w:keepNext/>
              <w:keepLines/>
              <w:spacing w:after="0"/>
              <w:jc w:val="center"/>
              <w:rPr>
                <w:rFonts w:ascii="Arial" w:hAnsi="Arial" w:cs="Arial"/>
                <w:b/>
                <w:sz w:val="16"/>
                <w:szCs w:val="16"/>
              </w:rPr>
            </w:pPr>
            <w:r>
              <w:rPr>
                <w:rFonts w:ascii="Arial" w:hAnsi="Arial" w:cs="Arial"/>
                <w:b/>
                <w:sz w:val="16"/>
                <w:szCs w:val="16"/>
              </w:rPr>
              <w:t>Urban Dense</w:t>
            </w:r>
          </w:p>
        </w:tc>
        <w:tc>
          <w:tcPr>
            <w:tcW w:w="2671"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Carrier bandwidth</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200 MHz</w:t>
            </w:r>
          </w:p>
        </w:tc>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200 MHz</w:t>
            </w:r>
          </w:p>
        </w:tc>
        <w:tc>
          <w:tcPr>
            <w:tcW w:w="2671" w:type="dxa"/>
          </w:tcPr>
          <w:p>
            <w:pPr>
              <w:keepNext/>
              <w:keepLines/>
              <w:spacing w:after="0"/>
              <w:jc w:val="center"/>
              <w:rPr>
                <w:rFonts w:ascii="Arial" w:hAnsi="Arial" w:cs="Arial"/>
                <w:sz w:val="16"/>
                <w:szCs w:val="16"/>
                <w:lang w:eastAsia="zh-CN"/>
              </w:rPr>
            </w:pPr>
            <w:r>
              <w:rPr>
                <w:rFonts w:ascii="Arial" w:hAnsi="Arial" w:cs="Arial"/>
                <w:sz w:val="16"/>
                <w:szCs w:val="16"/>
                <w:lang w:eastAsia="zh-CN"/>
              </w:rPr>
              <w:t>200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(DL)</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160 MHz</w:t>
            </w:r>
          </w:p>
        </w:tc>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160 MHz</w:t>
            </w:r>
          </w:p>
        </w:tc>
        <w:tc>
          <w:tcPr>
            <w:tcW w:w="2671"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160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(UL)</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40 MHz</w:t>
            </w:r>
          </w:p>
        </w:tc>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40 MHz</w:t>
            </w:r>
          </w:p>
        </w:tc>
        <w:tc>
          <w:tcPr>
            <w:tcW w:w="2671"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{DU}: 40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SBFD BS PSD</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legacy TDD</w:t>
            </w:r>
          </w:p>
        </w:tc>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legacy TDD</w:t>
            </w:r>
          </w:p>
        </w:tc>
        <w:tc>
          <w:tcPr>
            <w:tcW w:w="2671" w:type="dxa"/>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legacy 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Traffic load</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c>
          <w:tcPr>
            <w:tcW w:w="2671" w:type="dxa"/>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r>
    </w:tbl>
    <w:p/>
    <w:p/>
    <w:p>
      <w:pPr>
        <w:pStyle w:val="4"/>
      </w:pPr>
      <w:r>
        <w:t>E.2.3</w:t>
      </w:r>
      <w:r>
        <w:tab/>
      </w:r>
      <w:r>
        <w:t>BS RF characteristics</w:t>
      </w:r>
    </w:p>
    <w:p>
      <w:pPr>
        <w:pStyle w:val="41"/>
      </w:pPr>
      <w:r>
        <w:t>The SBFD system is defined for two different antenna configurations:</w:t>
      </w:r>
    </w:p>
    <w:p>
      <w:pPr>
        <w:pStyle w:val="41"/>
        <w:numPr>
          <w:ilvl w:val="0"/>
          <w:numId w:val="57"/>
        </w:numPr>
      </w:pPr>
      <w:r>
        <w:t>SBFD config 1: The total number of antenna elements of the antenna array for SBFD is the same as the total number of antenna elements of the antenna array for legacy TDD.</w:t>
      </w:r>
    </w:p>
    <w:p>
      <w:pPr>
        <w:pStyle w:val="41"/>
        <w:numPr>
          <w:ilvl w:val="0"/>
          <w:numId w:val="57"/>
        </w:numPr>
      </w:pPr>
      <w:r>
        <w:t>SBFD config 2: The total number of antenna elements of the antenna array for SBFD is two times of the total number of antenna elements of the antenna array for legacy TDD.</w:t>
      </w:r>
    </w:p>
    <w:p>
      <w:pPr>
        <w:pStyle w:val="41"/>
      </w:pPr>
      <w:r>
        <w:t>As baseline the array antenna model, for single element configuration, is described in TR 38.803, subclause 5.2.3. As an option the antenna model extension, required for modelling sub-array configurations, is described in TR 38.803, subclause 5.2.3.2.4.</w:t>
      </w:r>
    </w:p>
    <w:p>
      <w:pPr>
        <w:pStyle w:val="41"/>
      </w:pPr>
      <w:r>
        <w:t xml:space="preserve">As an option, power boosting of 3 dB can be considered to compensate for fewer transmitter branches in the case of SBFD config 1. </w:t>
      </w:r>
    </w:p>
    <w:p>
      <w:pPr>
        <w:pStyle w:val="41"/>
      </w:pPr>
      <w:r>
        <w:t>Assumptions related to BS RF characteristics relevant for different deployment scenarios are captured for FR1 in Table E.2.3-1 and for FR2-1 in Table E.2.3-2.</w:t>
      </w:r>
    </w:p>
    <w:p>
      <w:pPr>
        <w:keepNext/>
        <w:keepLines/>
        <w:spacing w:after="0"/>
        <w:jc w:val="center"/>
        <w:rPr>
          <w:rFonts w:ascii="Arial" w:hAnsi="Arial" w:eastAsia="宋体"/>
          <w:b/>
        </w:rPr>
      </w:pPr>
      <w:r>
        <w:rPr>
          <w:rFonts w:ascii="Arial" w:hAnsi="Arial" w:eastAsia="宋体"/>
          <w:b/>
        </w:rPr>
        <w:t xml:space="preserve">Table E.2.3-1: FR1 BS parameters </w:t>
      </w:r>
    </w:p>
    <w:tbl>
      <w:tblPr>
        <w:tblStyle w:val="89"/>
        <w:tblW w:w="106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696"/>
        <w:gridCol w:w="2977"/>
        <w:gridCol w:w="2977"/>
        <w:gridCol w:w="29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696" w:type="dxa"/>
          </w:tcPr>
          <w:p>
            <w:pPr>
              <w:keepNext/>
              <w:keepLines/>
              <w:spacing w:after="0"/>
              <w:jc w:val="center"/>
              <w:rPr>
                <w:rFonts w:ascii="Arial" w:hAnsi="Arial"/>
                <w:b/>
                <w:sz w:val="16"/>
                <w:szCs w:val="16"/>
              </w:rPr>
            </w:pPr>
            <w:r>
              <w:rPr>
                <w:rFonts w:ascii="Arial" w:hAnsi="Arial"/>
                <w:b/>
                <w:sz w:val="16"/>
                <w:szCs w:val="16"/>
              </w:rPr>
              <w:t>Parameter</w:t>
            </w:r>
          </w:p>
        </w:tc>
        <w:tc>
          <w:tcPr>
            <w:tcW w:w="2977" w:type="dxa"/>
            <w:shd w:val="clear" w:color="auto" w:fill="auto"/>
          </w:tcPr>
          <w:p>
            <w:pPr>
              <w:keepNext/>
              <w:keepLines/>
              <w:spacing w:after="0"/>
              <w:jc w:val="center"/>
              <w:rPr>
                <w:rFonts w:ascii="Arial" w:hAnsi="Arial"/>
                <w:b/>
                <w:sz w:val="16"/>
                <w:szCs w:val="16"/>
              </w:rPr>
            </w:pPr>
            <w:r>
              <w:rPr>
                <w:rFonts w:ascii="Arial" w:hAnsi="Arial"/>
                <w:b/>
                <w:sz w:val="16"/>
                <w:szCs w:val="16"/>
              </w:rPr>
              <w:t>Urban Macro (Wide Area)</w:t>
            </w:r>
          </w:p>
        </w:tc>
        <w:tc>
          <w:tcPr>
            <w:tcW w:w="2977" w:type="dxa"/>
          </w:tcPr>
          <w:p>
            <w:pPr>
              <w:keepNext/>
              <w:keepLines/>
              <w:spacing w:after="0"/>
              <w:jc w:val="center"/>
              <w:rPr>
                <w:rFonts w:ascii="Arial" w:hAnsi="Arial"/>
                <w:b/>
                <w:sz w:val="16"/>
                <w:szCs w:val="16"/>
              </w:rPr>
            </w:pPr>
            <w:r>
              <w:rPr>
                <w:rFonts w:ascii="Arial" w:hAnsi="Arial"/>
                <w:b/>
                <w:sz w:val="16"/>
                <w:szCs w:val="16"/>
              </w:rPr>
              <w:t>Micro (Medium Range)</w:t>
            </w:r>
          </w:p>
        </w:tc>
        <w:tc>
          <w:tcPr>
            <w:tcW w:w="2977" w:type="dxa"/>
          </w:tcPr>
          <w:p>
            <w:pPr>
              <w:keepNext/>
              <w:keepLines/>
              <w:spacing w:after="0"/>
              <w:jc w:val="center"/>
              <w:rPr>
                <w:rFonts w:ascii="Arial" w:hAnsi="Arial"/>
                <w:b/>
                <w:sz w:val="16"/>
                <w:szCs w:val="16"/>
              </w:rPr>
            </w:pPr>
            <w:r>
              <w:rPr>
                <w:rFonts w:ascii="Arial" w:hAnsi="Arial"/>
                <w:b/>
                <w:sz w:val="16"/>
                <w:szCs w:val="16"/>
              </w:rPr>
              <w:t>Indoor (Local 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Transmitter power</w:t>
            </w:r>
          </w:p>
          <w:p>
            <w:pPr>
              <w:keepNext/>
              <w:keepLines/>
              <w:spacing w:after="0"/>
              <w:jc w:val="center"/>
              <w:rPr>
                <w:rFonts w:ascii="Arial" w:hAnsi="Arial"/>
                <w:sz w:val="16"/>
                <w:szCs w:val="16"/>
                <w:lang w:eastAsia="zh-CN"/>
              </w:rPr>
            </w:pPr>
            <w:r>
              <w:rPr>
                <w:rFonts w:ascii="Arial" w:hAnsi="Arial"/>
                <w:sz w:val="16"/>
                <w:szCs w:val="16"/>
                <w:lang w:eastAsia="zh-CN"/>
              </w:rPr>
              <w:t>(Total conducted power)</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Option 1:</w:t>
            </w:r>
          </w:p>
          <w:p>
            <w:pPr>
              <w:keepNext/>
              <w:keepLines/>
              <w:spacing w:after="0"/>
              <w:jc w:val="center"/>
              <w:rPr>
                <w:rFonts w:ascii="Arial" w:hAnsi="Arial"/>
                <w:sz w:val="16"/>
                <w:szCs w:val="16"/>
                <w:lang w:eastAsia="zh-CN"/>
              </w:rPr>
            </w:pPr>
            <w:r>
              <w:rPr>
                <w:rFonts w:ascii="Arial" w:hAnsi="Arial"/>
                <w:sz w:val="16"/>
                <w:szCs w:val="16"/>
                <w:lang w:eastAsia="zh-CN"/>
              </w:rPr>
              <w:t>TDD: 49 dBm</w:t>
            </w:r>
          </w:p>
          <w:p>
            <w:pPr>
              <w:keepNext/>
              <w:keepLines/>
              <w:spacing w:after="0"/>
              <w:jc w:val="center"/>
              <w:rPr>
                <w:rFonts w:ascii="Arial" w:hAnsi="Arial"/>
                <w:sz w:val="16"/>
                <w:szCs w:val="16"/>
                <w:lang w:eastAsia="zh-CN"/>
              </w:rPr>
            </w:pPr>
            <w:r>
              <w:rPr>
                <w:rFonts w:ascii="Arial" w:hAnsi="Arial"/>
                <w:sz w:val="16"/>
                <w:szCs w:val="16"/>
                <w:lang w:eastAsia="zh-CN"/>
              </w:rPr>
              <w:t>SBFD config 1: 46 dBm</w:t>
            </w:r>
          </w:p>
          <w:p>
            <w:pPr>
              <w:keepNext/>
              <w:keepLines/>
              <w:spacing w:after="0"/>
              <w:jc w:val="center"/>
              <w:rPr>
                <w:rFonts w:ascii="Arial" w:hAnsi="Arial"/>
                <w:sz w:val="16"/>
                <w:szCs w:val="16"/>
                <w:lang w:eastAsia="zh-CN"/>
              </w:rPr>
            </w:pPr>
            <w:r>
              <w:rPr>
                <w:rFonts w:ascii="Arial" w:hAnsi="Arial"/>
                <w:sz w:val="16"/>
                <w:szCs w:val="16"/>
                <w:lang w:eastAsia="zh-CN"/>
              </w:rPr>
              <w:t>SBFD config 2: 49 dBm</w:t>
            </w:r>
          </w:p>
          <w:p>
            <w:pPr>
              <w:keepNext/>
              <w:keepLines/>
              <w:spacing w:after="0"/>
              <w:jc w:val="center"/>
              <w:rPr>
                <w:rFonts w:ascii="Arial" w:hAnsi="Arial"/>
                <w:sz w:val="16"/>
                <w:szCs w:val="16"/>
                <w:lang w:eastAsia="zh-CN"/>
              </w:rPr>
            </w:pPr>
            <w:r>
              <w:rPr>
                <w:rFonts w:ascii="Arial" w:hAnsi="Arial"/>
                <w:sz w:val="16"/>
                <w:szCs w:val="16"/>
                <w:lang w:eastAsia="zh-CN"/>
              </w:rPr>
              <w:t>Option 2:</w:t>
            </w:r>
          </w:p>
          <w:p>
            <w:pPr>
              <w:keepNext/>
              <w:keepLines/>
              <w:spacing w:after="0"/>
              <w:jc w:val="center"/>
              <w:rPr>
                <w:rFonts w:ascii="Arial" w:hAnsi="Arial"/>
                <w:sz w:val="16"/>
                <w:szCs w:val="16"/>
                <w:lang w:eastAsia="zh-CN"/>
              </w:rPr>
            </w:pPr>
            <w:r>
              <w:rPr>
                <w:rFonts w:ascii="Arial" w:hAnsi="Arial"/>
                <w:sz w:val="16"/>
                <w:szCs w:val="16"/>
                <w:lang w:eastAsia="zh-CN"/>
              </w:rPr>
              <w:t>TDD: 53 dBm</w:t>
            </w:r>
          </w:p>
          <w:p>
            <w:pPr>
              <w:keepNext/>
              <w:keepLines/>
              <w:spacing w:after="0"/>
              <w:jc w:val="center"/>
              <w:rPr>
                <w:rFonts w:ascii="Arial" w:hAnsi="Arial"/>
                <w:sz w:val="16"/>
                <w:szCs w:val="16"/>
                <w:lang w:eastAsia="zh-CN"/>
              </w:rPr>
            </w:pPr>
            <w:r>
              <w:rPr>
                <w:rFonts w:ascii="Arial" w:hAnsi="Arial"/>
                <w:sz w:val="16"/>
                <w:szCs w:val="16"/>
                <w:lang w:eastAsia="zh-CN"/>
              </w:rPr>
              <w:t>SBFD config 1: 50 dBm</w:t>
            </w:r>
          </w:p>
          <w:p>
            <w:pPr>
              <w:keepNext/>
              <w:keepLines/>
              <w:spacing w:after="0"/>
              <w:jc w:val="center"/>
              <w:rPr>
                <w:rFonts w:ascii="Arial" w:hAnsi="Arial"/>
                <w:sz w:val="16"/>
                <w:szCs w:val="16"/>
                <w:lang w:eastAsia="zh-CN"/>
              </w:rPr>
            </w:pPr>
            <w:r>
              <w:rPr>
                <w:rFonts w:ascii="Arial" w:hAnsi="Arial"/>
                <w:sz w:val="16"/>
                <w:szCs w:val="16"/>
                <w:lang w:eastAsia="zh-CN"/>
              </w:rPr>
              <w:t>SBFD config 2: 53 dBm</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TDD: 46 dBm</w:t>
            </w:r>
          </w:p>
          <w:p>
            <w:pPr>
              <w:keepNext/>
              <w:keepLines/>
              <w:spacing w:after="0"/>
              <w:jc w:val="center"/>
              <w:rPr>
                <w:rFonts w:ascii="Arial" w:hAnsi="Arial"/>
                <w:sz w:val="16"/>
                <w:szCs w:val="16"/>
                <w:lang w:eastAsia="zh-CN"/>
              </w:rPr>
            </w:pPr>
            <w:r>
              <w:rPr>
                <w:rFonts w:ascii="Arial" w:hAnsi="Arial"/>
                <w:sz w:val="16"/>
                <w:szCs w:val="16"/>
                <w:lang w:eastAsia="zh-CN"/>
              </w:rPr>
              <w:t xml:space="preserve">SBFD: 46 dBm </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TDD: 24 dBm</w:t>
            </w:r>
          </w:p>
          <w:p>
            <w:pPr>
              <w:keepNext/>
              <w:keepLines/>
              <w:spacing w:after="0"/>
              <w:jc w:val="center"/>
              <w:rPr>
                <w:rFonts w:ascii="Arial" w:hAnsi="Arial"/>
                <w:sz w:val="16"/>
                <w:szCs w:val="16"/>
                <w:lang w:eastAsia="zh-CN"/>
              </w:rPr>
            </w:pPr>
            <w:r>
              <w:rPr>
                <w:rFonts w:ascii="Arial" w:hAnsi="Arial"/>
                <w:sz w:val="16"/>
                <w:szCs w:val="16"/>
                <w:lang w:eastAsia="zh-CN"/>
              </w:rPr>
              <w:t>SBFD config 1: 21 dBm</w:t>
            </w:r>
          </w:p>
          <w:p>
            <w:pPr>
              <w:keepNext/>
              <w:keepLines/>
              <w:spacing w:after="0"/>
              <w:jc w:val="center"/>
              <w:rPr>
                <w:rFonts w:ascii="Arial" w:hAnsi="Arial"/>
                <w:sz w:val="16"/>
                <w:szCs w:val="16"/>
                <w:lang w:eastAsia="zh-CN"/>
              </w:rPr>
            </w:pPr>
            <w:r>
              <w:rPr>
                <w:rFonts w:ascii="Arial" w:hAnsi="Arial"/>
                <w:sz w:val="16"/>
                <w:szCs w:val="16"/>
                <w:lang w:eastAsia="zh-CN"/>
              </w:rPr>
              <w:t>SBFD config 2: 24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Antenna configuration</w:t>
            </w:r>
          </w:p>
        </w:tc>
        <w:tc>
          <w:tcPr>
            <w:tcW w:w="2977" w:type="dxa"/>
            <w:shd w:val="clear" w:color="auto" w:fill="auto"/>
          </w:tcPr>
          <w:p>
            <w:pPr>
              <w:keepNext/>
              <w:keepLines/>
              <w:spacing w:after="0"/>
              <w:jc w:val="center"/>
              <w:rPr>
                <w:rFonts w:ascii="Arial" w:hAnsi="Arial"/>
                <w:sz w:val="16"/>
                <w:szCs w:val="16"/>
                <w:lang w:val="sv-SE" w:eastAsia="zh-CN"/>
              </w:rPr>
            </w:pPr>
            <w:r>
              <w:rPr>
                <w:rFonts w:ascii="Arial" w:hAnsi="Arial"/>
                <w:sz w:val="16"/>
                <w:szCs w:val="16"/>
                <w:lang w:val="sv-SE" w:eastAsia="zh-CN"/>
              </w:rPr>
              <w:t xml:space="preserve">TDD: (Mg,Ng,M,N,P)=(1,1,8,8,2) </w:t>
            </w:r>
          </w:p>
          <w:p>
            <w:pPr>
              <w:keepNext/>
              <w:keepLines/>
              <w:spacing w:after="0"/>
              <w:jc w:val="center"/>
              <w:rPr>
                <w:rFonts w:ascii="Arial" w:hAnsi="Arial"/>
                <w:sz w:val="16"/>
                <w:szCs w:val="16"/>
                <w:lang w:eastAsia="zh-CN"/>
              </w:rPr>
            </w:pPr>
            <w:r>
              <w:rPr>
                <w:rFonts w:ascii="Arial" w:hAnsi="Arial"/>
                <w:sz w:val="16"/>
                <w:szCs w:val="16"/>
                <w:lang w:eastAsia="zh-CN"/>
              </w:rPr>
              <w:t xml:space="preserve">SBFD config 1: (Mg,Ng,M,N,P)= (1,1,4,8,2) </w:t>
            </w:r>
          </w:p>
          <w:p>
            <w:pPr>
              <w:keepNext/>
              <w:keepLines/>
              <w:spacing w:after="0"/>
              <w:jc w:val="center"/>
              <w:rPr>
                <w:rFonts w:ascii="Arial" w:hAnsi="Arial"/>
                <w:sz w:val="16"/>
                <w:szCs w:val="16"/>
                <w:lang w:eastAsia="zh-CN"/>
              </w:rPr>
            </w:pPr>
            <w:r>
              <w:rPr>
                <w:rFonts w:ascii="Arial" w:hAnsi="Arial"/>
                <w:sz w:val="16"/>
                <w:szCs w:val="16"/>
                <w:lang w:eastAsia="zh-CN"/>
              </w:rPr>
              <w:t xml:space="preserve">SBFD config 2: (Mg,Ng,M,N,P)= (1,1,8,8,2) </w:t>
            </w:r>
          </w:p>
          <w:p>
            <w:pPr>
              <w:keepNext/>
              <w:keepLines/>
              <w:spacing w:after="0"/>
              <w:jc w:val="center"/>
              <w:rPr>
                <w:rFonts w:ascii="Arial" w:hAnsi="Arial"/>
                <w:sz w:val="16"/>
                <w:szCs w:val="16"/>
                <w:lang w:val="es-ES" w:eastAsia="zh-CN"/>
              </w:rPr>
            </w:pPr>
            <w:r>
              <w:rPr>
                <w:rFonts w:ascii="Arial" w:hAnsi="Arial"/>
                <w:sz w:val="16"/>
                <w:szCs w:val="16"/>
                <w:lang w:val="es-ES" w:eastAsia="zh-CN"/>
              </w:rPr>
              <w:t>(d</w:t>
            </w:r>
            <w:r>
              <w:rPr>
                <w:rFonts w:ascii="Arial" w:hAnsi="Arial"/>
                <w:sz w:val="16"/>
                <w:szCs w:val="16"/>
                <w:vertAlign w:val="subscript"/>
                <w:lang w:val="es-ES" w:eastAsia="zh-CN"/>
              </w:rPr>
              <w:t>H</w:t>
            </w:r>
            <w:r>
              <w:rPr>
                <w:rFonts w:ascii="Arial" w:hAnsi="Arial"/>
                <w:sz w:val="16"/>
                <w:szCs w:val="16"/>
                <w:lang w:val="es-ES" w:eastAsia="zh-CN"/>
              </w:rPr>
              <w:t>,d</w:t>
            </w:r>
            <w:r>
              <w:rPr>
                <w:rFonts w:ascii="Arial" w:hAnsi="Arial"/>
                <w:sz w:val="16"/>
                <w:szCs w:val="16"/>
                <w:vertAlign w:val="subscript"/>
                <w:lang w:val="es-ES" w:eastAsia="zh-CN"/>
              </w:rPr>
              <w:t>V</w:t>
            </w:r>
            <w:r>
              <w:rPr>
                <w:rFonts w:ascii="Arial" w:hAnsi="Arial"/>
                <w:sz w:val="16"/>
                <w:szCs w:val="16"/>
                <w:lang w:val="es-ES" w:eastAsia="zh-CN"/>
              </w:rPr>
              <w:t>)=(0.5,0.8)</w:t>
            </w:r>
            <w:r>
              <w:rPr>
                <w:rFonts w:ascii="Arial" w:hAnsi="Arial"/>
                <w:sz w:val="16"/>
                <w:szCs w:val="16"/>
                <w:lang w:eastAsia="zh-CN"/>
              </w:rPr>
              <w:t>λ</w:t>
            </w:r>
            <w:r>
              <w:rPr>
                <w:rFonts w:ascii="Arial" w:hAnsi="Arial"/>
                <w:sz w:val="16"/>
                <w:szCs w:val="16"/>
                <w:lang w:val="es-ES" w:eastAsia="zh-CN"/>
              </w:rPr>
              <w:t>, (</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 xml:space="preserve">)=(65,65) </w:t>
            </w:r>
            <w:r>
              <w:rPr>
                <w:rFonts w:ascii="Arial" w:hAnsi="Arial"/>
                <w:sz w:val="16"/>
                <w:szCs w:val="16"/>
                <w:vertAlign w:val="superscript"/>
                <w:lang w:val="es-ES" w:eastAsia="zh-CN"/>
              </w:rPr>
              <w:t>o</w:t>
            </w:r>
            <w:r>
              <w:rPr>
                <w:rFonts w:ascii="Arial" w:hAnsi="Arial"/>
                <w:sz w:val="16"/>
                <w:szCs w:val="16"/>
                <w:lang w:val="es-ES" w:eastAsia="zh-CN"/>
              </w:rPr>
              <w:t xml:space="preserve"> </w:t>
            </w:r>
          </w:p>
          <w:p>
            <w:pPr>
              <w:keepNext/>
              <w:keepLines/>
              <w:spacing w:after="0"/>
              <w:jc w:val="center"/>
              <w:rPr>
                <w:rFonts w:ascii="Arial" w:hAnsi="Arial"/>
                <w:sz w:val="16"/>
                <w:szCs w:val="16"/>
                <w:lang w:val="sv-SE" w:eastAsia="zh-CN"/>
              </w:rPr>
            </w:pPr>
            <w:r>
              <w:rPr>
                <w:rFonts w:ascii="Arial" w:hAnsi="Arial"/>
                <w:sz w:val="16"/>
                <w:szCs w:val="16"/>
                <w:lang w:val="sv-SE" w:eastAsia="zh-CN"/>
              </w:rPr>
              <w:t>SLA</w:t>
            </w:r>
            <w:r>
              <w:rPr>
                <w:rFonts w:ascii="Arial" w:hAnsi="Arial"/>
                <w:sz w:val="16"/>
                <w:szCs w:val="16"/>
                <w:vertAlign w:val="subscript"/>
                <w:lang w:val="sv-SE" w:eastAsia="zh-CN"/>
              </w:rPr>
              <w:t>v</w:t>
            </w:r>
            <w:r>
              <w:rPr>
                <w:rFonts w:ascii="Arial" w:hAnsi="Arial"/>
                <w:sz w:val="16"/>
                <w:szCs w:val="16"/>
                <w:lang w:val="sv-SE" w:eastAsia="zh-CN"/>
              </w:rPr>
              <w:t>=25 dB, 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 dBi</w:t>
            </w:r>
          </w:p>
          <w:p>
            <w:pPr>
              <w:keepNext/>
              <w:keepLines/>
              <w:spacing w:after="0"/>
              <w:jc w:val="center"/>
              <w:rPr>
                <w:rFonts w:ascii="Arial" w:hAnsi="Arial"/>
                <w:sz w:val="16"/>
                <w:szCs w:val="16"/>
                <w:lang w:eastAsia="zh-CN"/>
              </w:rPr>
            </w:pPr>
            <w:r>
              <w:rPr>
                <w:rFonts w:ascii="Arial" w:hAnsi="Arial"/>
                <w:sz w:val="16"/>
                <w:szCs w:val="16"/>
                <w:lang w:eastAsia="zh-CN"/>
              </w:rPr>
              <w:t>Optional: Extended AAS model in TR 38.803, subclause 5.2.3.2.4.</w:t>
            </w:r>
          </w:p>
        </w:tc>
        <w:tc>
          <w:tcPr>
            <w:tcW w:w="2977" w:type="dxa"/>
          </w:tcPr>
          <w:p>
            <w:pPr>
              <w:keepNext/>
              <w:keepLines/>
              <w:spacing w:after="0"/>
              <w:jc w:val="center"/>
              <w:rPr>
                <w:rFonts w:ascii="Arial" w:hAnsi="Arial"/>
                <w:sz w:val="16"/>
                <w:szCs w:val="16"/>
                <w:lang w:val="sv-SE" w:eastAsia="zh-CN"/>
              </w:rPr>
            </w:pPr>
            <w:r>
              <w:rPr>
                <w:rFonts w:ascii="Arial" w:hAnsi="Arial"/>
                <w:sz w:val="16"/>
                <w:szCs w:val="16"/>
                <w:lang w:val="sv-SE" w:eastAsia="zh-CN"/>
              </w:rPr>
              <w:t xml:space="preserve">TDD: (Mg,Ng,M,N,P)=(1,1,2,2,2) </w:t>
            </w:r>
          </w:p>
          <w:p>
            <w:pPr>
              <w:keepNext/>
              <w:keepLines/>
              <w:spacing w:after="0"/>
              <w:jc w:val="center"/>
              <w:rPr>
                <w:rFonts w:ascii="Arial" w:hAnsi="Arial"/>
                <w:sz w:val="16"/>
                <w:szCs w:val="16"/>
                <w:lang w:val="sv-SE" w:eastAsia="zh-CN"/>
              </w:rPr>
            </w:pPr>
            <w:r>
              <w:rPr>
                <w:rFonts w:ascii="Arial" w:hAnsi="Arial"/>
                <w:sz w:val="16"/>
                <w:szCs w:val="16"/>
                <w:lang w:val="sv-SE" w:eastAsia="zh-CN"/>
              </w:rPr>
              <w:t>SBFD: (Mg,Ng,M,N,P)=(1,1,2,2,2)</w:t>
            </w:r>
          </w:p>
          <w:p>
            <w:pPr>
              <w:keepNext/>
              <w:keepLines/>
              <w:spacing w:after="0"/>
              <w:jc w:val="center"/>
              <w:rPr>
                <w:rFonts w:ascii="Arial" w:hAnsi="Arial"/>
                <w:sz w:val="16"/>
                <w:szCs w:val="16"/>
                <w:lang w:val="es-ES" w:eastAsia="zh-CN"/>
              </w:rPr>
            </w:pPr>
            <w:r>
              <w:rPr>
                <w:rFonts w:ascii="Arial" w:hAnsi="Arial"/>
                <w:sz w:val="16"/>
                <w:szCs w:val="16"/>
                <w:lang w:val="es-ES" w:eastAsia="zh-CN"/>
              </w:rPr>
              <w:t>(d</w:t>
            </w:r>
            <w:r>
              <w:rPr>
                <w:rFonts w:ascii="Arial" w:hAnsi="Arial"/>
                <w:sz w:val="16"/>
                <w:szCs w:val="16"/>
                <w:vertAlign w:val="subscript"/>
                <w:lang w:val="es-ES" w:eastAsia="zh-CN"/>
              </w:rPr>
              <w:t>H</w:t>
            </w:r>
            <w:r>
              <w:rPr>
                <w:rFonts w:ascii="Arial" w:hAnsi="Arial"/>
                <w:sz w:val="16"/>
                <w:szCs w:val="16"/>
                <w:lang w:val="es-ES" w:eastAsia="zh-CN"/>
              </w:rPr>
              <w:t>,d</w:t>
            </w:r>
            <w:r>
              <w:rPr>
                <w:rFonts w:ascii="Arial" w:hAnsi="Arial"/>
                <w:sz w:val="16"/>
                <w:szCs w:val="16"/>
                <w:vertAlign w:val="subscript"/>
                <w:lang w:val="es-ES" w:eastAsia="zh-CN"/>
              </w:rPr>
              <w:t>V</w:t>
            </w:r>
            <w:r>
              <w:rPr>
                <w:rFonts w:ascii="Arial" w:hAnsi="Arial"/>
                <w:sz w:val="16"/>
                <w:szCs w:val="16"/>
                <w:lang w:val="es-ES" w:eastAsia="zh-CN"/>
              </w:rPr>
              <w:t>)=(0.5,0.8)</w:t>
            </w:r>
            <w:r>
              <w:rPr>
                <w:rFonts w:ascii="Arial" w:hAnsi="Arial"/>
                <w:sz w:val="16"/>
                <w:szCs w:val="16"/>
                <w:lang w:eastAsia="zh-CN"/>
              </w:rPr>
              <w:t>λ</w:t>
            </w:r>
            <w:r>
              <w:rPr>
                <w:rFonts w:ascii="Arial" w:hAnsi="Arial"/>
                <w:sz w:val="16"/>
                <w:szCs w:val="16"/>
                <w:lang w:val="es-ES" w:eastAsia="zh-CN"/>
              </w:rPr>
              <w:t>, (</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 xml:space="preserve">)=(65,65) </w:t>
            </w:r>
            <w:r>
              <w:rPr>
                <w:rFonts w:ascii="Arial" w:hAnsi="Arial"/>
                <w:sz w:val="16"/>
                <w:szCs w:val="16"/>
                <w:vertAlign w:val="superscript"/>
                <w:lang w:val="es-ES" w:eastAsia="zh-CN"/>
              </w:rPr>
              <w:t>o</w:t>
            </w:r>
            <w:r>
              <w:rPr>
                <w:rFonts w:ascii="Arial" w:hAnsi="Arial"/>
                <w:sz w:val="16"/>
                <w:szCs w:val="16"/>
                <w:lang w:val="es-ES" w:eastAsia="zh-CN"/>
              </w:rPr>
              <w:t xml:space="preserve"> </w:t>
            </w:r>
          </w:p>
          <w:p>
            <w:pPr>
              <w:keepNext/>
              <w:keepLines/>
              <w:spacing w:after="0"/>
              <w:jc w:val="center"/>
              <w:rPr>
                <w:rFonts w:ascii="Arial" w:hAnsi="Arial"/>
                <w:sz w:val="16"/>
                <w:szCs w:val="16"/>
                <w:lang w:val="sv-SE" w:eastAsia="zh-CN"/>
              </w:rPr>
            </w:pPr>
            <w:r>
              <w:rPr>
                <w:rFonts w:ascii="Arial" w:hAnsi="Arial"/>
                <w:sz w:val="16"/>
                <w:szCs w:val="16"/>
                <w:lang w:val="sv-SE" w:eastAsia="zh-CN"/>
              </w:rPr>
              <w:t>SLA</w:t>
            </w:r>
            <w:r>
              <w:rPr>
                <w:rFonts w:ascii="Arial" w:hAnsi="Arial"/>
                <w:sz w:val="16"/>
                <w:szCs w:val="16"/>
                <w:vertAlign w:val="subscript"/>
                <w:lang w:val="sv-SE" w:eastAsia="zh-CN"/>
              </w:rPr>
              <w:t>v</w:t>
            </w:r>
            <w:r>
              <w:rPr>
                <w:rFonts w:ascii="Arial" w:hAnsi="Arial"/>
                <w:sz w:val="16"/>
                <w:szCs w:val="16"/>
                <w:lang w:val="sv-SE" w:eastAsia="zh-CN"/>
              </w:rPr>
              <w:t>=25 dB, 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 dBi</w:t>
            </w:r>
          </w:p>
          <w:p>
            <w:pPr>
              <w:keepNext/>
              <w:keepLines/>
              <w:spacing w:after="0"/>
              <w:jc w:val="center"/>
              <w:rPr>
                <w:rFonts w:ascii="Arial" w:hAnsi="Arial"/>
                <w:sz w:val="16"/>
                <w:szCs w:val="16"/>
                <w:lang w:val="sv-SE" w:eastAsia="zh-CN"/>
              </w:rPr>
            </w:pPr>
          </w:p>
        </w:tc>
        <w:tc>
          <w:tcPr>
            <w:tcW w:w="2977" w:type="dxa"/>
          </w:tcPr>
          <w:p>
            <w:pPr>
              <w:keepNext/>
              <w:keepLines/>
              <w:spacing w:after="0"/>
              <w:jc w:val="center"/>
              <w:rPr>
                <w:rFonts w:ascii="Arial" w:hAnsi="Arial"/>
                <w:sz w:val="16"/>
                <w:szCs w:val="16"/>
                <w:lang w:val="sv-SE" w:eastAsia="zh-CN"/>
              </w:rPr>
            </w:pPr>
            <w:r>
              <w:rPr>
                <w:rFonts w:ascii="Arial" w:hAnsi="Arial"/>
                <w:sz w:val="16"/>
                <w:szCs w:val="16"/>
                <w:lang w:val="sv-SE" w:eastAsia="zh-CN"/>
              </w:rPr>
              <w:t>TDD: (Mg,Ng,M,N,P) =(1,1,4,4,2)</w:t>
            </w:r>
          </w:p>
          <w:p>
            <w:pPr>
              <w:keepNext/>
              <w:keepLines/>
              <w:spacing w:after="0"/>
              <w:jc w:val="center"/>
              <w:rPr>
                <w:rFonts w:ascii="Arial" w:hAnsi="Arial"/>
                <w:sz w:val="16"/>
                <w:szCs w:val="16"/>
                <w:lang w:eastAsia="zh-CN"/>
              </w:rPr>
            </w:pPr>
            <w:r>
              <w:rPr>
                <w:rFonts w:ascii="Arial" w:hAnsi="Arial"/>
                <w:sz w:val="16"/>
                <w:szCs w:val="16"/>
                <w:lang w:eastAsia="zh-CN"/>
              </w:rPr>
              <w:t>SBFD config 1: (Mg,Ng,M,N,P) =(1,1,2,4,2)</w:t>
            </w:r>
          </w:p>
          <w:p>
            <w:pPr>
              <w:keepNext/>
              <w:keepLines/>
              <w:spacing w:after="0"/>
              <w:jc w:val="center"/>
              <w:rPr>
                <w:rFonts w:ascii="Arial" w:hAnsi="Arial"/>
                <w:sz w:val="16"/>
                <w:szCs w:val="16"/>
                <w:lang w:eastAsia="zh-CN"/>
              </w:rPr>
            </w:pPr>
            <w:r>
              <w:rPr>
                <w:rFonts w:ascii="Arial" w:hAnsi="Arial"/>
                <w:sz w:val="16"/>
                <w:szCs w:val="16"/>
                <w:lang w:eastAsia="zh-CN"/>
              </w:rPr>
              <w:t xml:space="preserve">SBFD config 2: (Mg,Ng,M,N,P) =(1,1,4,4,2) </w:t>
            </w:r>
          </w:p>
          <w:p>
            <w:pPr>
              <w:keepNext/>
              <w:keepLines/>
              <w:spacing w:after="0"/>
              <w:jc w:val="center"/>
              <w:rPr>
                <w:rFonts w:ascii="Arial" w:hAnsi="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)=(90,90) </w:t>
            </w:r>
            <w:r>
              <w:rPr>
                <w:rFonts w:ascii="Arial" w:hAnsi="Arial"/>
                <w:sz w:val="16"/>
                <w:szCs w:val="16"/>
                <w:vertAlign w:val="superscript"/>
                <w:lang w:eastAsia="zh-CN"/>
              </w:rPr>
              <w:t>o</w:t>
            </w:r>
          </w:p>
          <w:p>
            <w:pPr>
              <w:keepNext/>
              <w:keepLines/>
              <w:spacing w:after="0"/>
              <w:jc w:val="center"/>
              <w:rPr>
                <w:rFonts w:ascii="Arial" w:hAnsi="Arial"/>
                <w:sz w:val="16"/>
                <w:szCs w:val="16"/>
                <w:lang w:eastAsia="zh-CN"/>
              </w:rPr>
            </w:pPr>
            <w:r>
              <w:rPr>
                <w:rFonts w:ascii="Arial" w:hAnsi="Arial"/>
                <w:sz w:val="16"/>
                <w:szCs w:val="16"/>
                <w:lang w:eastAsia="zh-CN"/>
              </w:rPr>
              <w:t xml:space="preserve"> SLA</w:t>
            </w:r>
            <w:r>
              <w:rPr>
                <w:rFonts w:ascii="Arial" w:hAnsi="Arial"/>
                <w:sz w:val="16"/>
                <w:szCs w:val="16"/>
                <w:vertAlign w:val="subscript"/>
                <w:lang w:eastAsia="zh-CN"/>
              </w:rPr>
              <w:t>v</w:t>
            </w:r>
            <w:r>
              <w:rPr>
                <w:rFonts w:ascii="Arial" w:hAnsi="Arial"/>
                <w:sz w:val="16"/>
                <w:szCs w:val="16"/>
                <w:lang w:eastAsia="zh-CN"/>
              </w:rPr>
              <w:t>=25 dB, A</w:t>
            </w:r>
            <w:r>
              <w:rPr>
                <w:rFonts w:ascii="Arial" w:hAnsi="Arial"/>
                <w:sz w:val="16"/>
                <w:szCs w:val="16"/>
                <w:vertAlign w:val="subscript"/>
                <w:lang w:eastAsia="zh-CN"/>
              </w:rPr>
              <w:t>m</w:t>
            </w:r>
            <w:r>
              <w:rPr>
                <w:rFonts w:ascii="Arial" w:hAnsi="Arial"/>
                <w:sz w:val="16"/>
                <w:szCs w:val="16"/>
                <w:lang w:eastAsia="zh-CN"/>
              </w:rPr>
              <w:t>=25 dB, G</w:t>
            </w:r>
            <w:r>
              <w:rPr>
                <w:rFonts w:ascii="Arial" w:hAnsi="Arial"/>
                <w:sz w:val="16"/>
                <w:szCs w:val="16"/>
                <w:vertAlign w:val="subscript"/>
                <w:lang w:eastAsia="zh-CN"/>
              </w:rPr>
              <w:t>E,max</w:t>
            </w:r>
            <w:r>
              <w:rPr>
                <w:rFonts w:ascii="Arial" w:hAnsi="Arial"/>
                <w:sz w:val="16"/>
                <w:szCs w:val="16"/>
                <w:lang w:eastAsia="zh-CN"/>
              </w:rPr>
              <w:t>=5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Receiver noise figure model parameters</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=-33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=-15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=5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=14 dB</w:t>
            </w:r>
          </w:p>
          <w:p>
            <w:pPr>
              <w:keepNext/>
              <w:keepLines/>
              <w:spacing w:after="0"/>
              <w:jc w:val="center"/>
              <w:rPr>
                <w:rFonts w:ascii="Arial" w:hAnsi="Arial"/>
                <w:sz w:val="16"/>
                <w:szCs w:val="16"/>
                <w:lang w:eastAsia="zh-CN"/>
              </w:rPr>
            </w:pPr>
            <w:r>
              <w:rPr>
                <w:rFonts w:ascii="Arial" w:hAnsi="Arial"/>
                <w:sz w:val="16"/>
                <w:szCs w:val="16"/>
                <w:lang w:eastAsia="zh-CN"/>
              </w:rPr>
              <w:t>See Figure E.2.3-1</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=-38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=-20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rPr>
            </w:pPr>
            <w:r>
              <w:rPr>
                <w:rFonts w:ascii="Arial" w:hAnsi="Arial"/>
                <w:sz w:val="16"/>
                <w:szCs w:val="16"/>
                <w:lang w:eastAsia="zh-CN"/>
              </w:rPr>
              <w:t>See Figure E.2.3-1</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=-35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=-17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=13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=22 dB</w:t>
            </w:r>
          </w:p>
          <w:p>
            <w:pPr>
              <w:keepNext/>
              <w:keepLines/>
              <w:spacing w:after="0"/>
              <w:jc w:val="center"/>
              <w:rPr>
                <w:rFonts w:ascii="Arial" w:hAnsi="Arial"/>
                <w:sz w:val="16"/>
                <w:szCs w:val="16"/>
                <w:lang w:eastAsia="zh-CN"/>
              </w:rPr>
            </w:pPr>
            <w:r>
              <w:rPr>
                <w:rFonts w:ascii="Arial" w:hAnsi="Arial"/>
                <w:sz w:val="16"/>
                <w:szCs w:val="16"/>
                <w:lang w:eastAsia="zh-CN"/>
              </w:rPr>
              <w:t>See Figure E.2.3-1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ACLR</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45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45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45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ACS</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Baseline: 50 dBc</w:t>
            </w:r>
          </w:p>
          <w:p>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Baseline: 50 dBc</w:t>
            </w:r>
          </w:p>
          <w:p>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Baseline: 50 dBc</w:t>
            </w:r>
          </w:p>
          <w:p>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cs="Arial"/>
                <w:sz w:val="16"/>
                <w:szCs w:val="16"/>
                <w:lang w:eastAsia="zh-CN"/>
              </w:rPr>
              <w:t xml:space="preserve">BS self-interference receiver sensitivity degradation </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977"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977"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r>
    </w:tbl>
    <w:p>
      <w:pPr>
        <w:pStyle w:val="41"/>
      </w:pPr>
    </w:p>
    <w:p>
      <w:pPr>
        <w:pStyle w:val="41"/>
      </w:pPr>
    </w:p>
    <w:p>
      <w:pPr>
        <w:keepNext/>
        <w:keepLines/>
        <w:spacing w:after="0"/>
        <w:jc w:val="center"/>
        <w:rPr>
          <w:rFonts w:ascii="Arial" w:hAnsi="Arial" w:eastAsia="宋体"/>
          <w:b/>
        </w:rPr>
      </w:pPr>
      <w:r>
        <w:rPr>
          <w:rFonts w:ascii="Arial" w:hAnsi="Arial" w:eastAsia="宋体"/>
          <w:b/>
        </w:rPr>
        <w:t xml:space="preserve">Table E.2.3-2: FR2-1 BS parameters </w:t>
      </w:r>
    </w:p>
    <w:tbl>
      <w:tblPr>
        <w:tblStyle w:val="89"/>
        <w:tblW w:w="106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696"/>
        <w:gridCol w:w="2977"/>
        <w:gridCol w:w="2835"/>
        <w:gridCol w:w="31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696" w:type="dxa"/>
          </w:tcPr>
          <w:p>
            <w:pPr>
              <w:keepNext/>
              <w:keepLines/>
              <w:spacing w:after="0"/>
              <w:jc w:val="center"/>
              <w:rPr>
                <w:rFonts w:ascii="Arial" w:hAnsi="Arial" w:cs="Arial"/>
                <w:b/>
                <w:sz w:val="16"/>
                <w:szCs w:val="16"/>
              </w:rPr>
            </w:pPr>
            <w:r>
              <w:rPr>
                <w:rFonts w:ascii="Arial" w:hAnsi="Arial" w:cs="Arial"/>
                <w:b/>
                <w:sz w:val="16"/>
                <w:szCs w:val="16"/>
              </w:rPr>
              <w:t>Parameter</w:t>
            </w:r>
          </w:p>
        </w:tc>
        <w:tc>
          <w:tcPr>
            <w:tcW w:w="2977" w:type="dxa"/>
            <w:shd w:val="clear" w:color="auto" w:fill="auto"/>
          </w:tcPr>
          <w:p>
            <w:pPr>
              <w:keepNext/>
              <w:keepLines/>
              <w:spacing w:after="0"/>
              <w:jc w:val="center"/>
              <w:rPr>
                <w:rFonts w:ascii="Arial" w:hAnsi="Arial" w:cs="Arial"/>
                <w:b/>
                <w:sz w:val="16"/>
                <w:szCs w:val="16"/>
              </w:rPr>
            </w:pPr>
            <w:r>
              <w:rPr>
                <w:rFonts w:ascii="Arial" w:hAnsi="Arial" w:cs="Arial"/>
                <w:b/>
                <w:sz w:val="16"/>
                <w:szCs w:val="16"/>
              </w:rPr>
              <w:t xml:space="preserve">Urban Macro </w:t>
            </w:r>
          </w:p>
        </w:tc>
        <w:tc>
          <w:tcPr>
            <w:tcW w:w="2835" w:type="dxa"/>
          </w:tcPr>
          <w:p>
            <w:pPr>
              <w:keepNext/>
              <w:keepLines/>
              <w:spacing w:after="0"/>
              <w:jc w:val="center"/>
              <w:rPr>
                <w:rFonts w:ascii="Arial" w:hAnsi="Arial" w:cs="Arial"/>
                <w:b/>
                <w:sz w:val="16"/>
                <w:szCs w:val="16"/>
              </w:rPr>
            </w:pPr>
            <w:r>
              <w:rPr>
                <w:rFonts w:ascii="Arial" w:hAnsi="Arial" w:cs="Arial"/>
                <w:b/>
                <w:sz w:val="16"/>
                <w:szCs w:val="16"/>
              </w:rPr>
              <w:t>Urban Dense</w:t>
            </w:r>
          </w:p>
        </w:tc>
        <w:tc>
          <w:tcPr>
            <w:tcW w:w="3119"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604" w:hRule="atLeast"/>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Transmitter power</w:t>
            </w:r>
          </w:p>
          <w:p>
            <w:pPr>
              <w:keepNext/>
              <w:keepLines/>
              <w:spacing w:after="0"/>
              <w:jc w:val="center"/>
              <w:rPr>
                <w:rFonts w:ascii="Arial" w:hAnsi="Arial" w:cs="Arial"/>
                <w:sz w:val="16"/>
                <w:szCs w:val="16"/>
                <w:lang w:eastAsia="zh-CN"/>
              </w:rPr>
            </w:pPr>
            <w:r>
              <w:rPr>
                <w:rFonts w:ascii="Arial" w:hAnsi="Arial"/>
                <w:sz w:val="16"/>
                <w:szCs w:val="16"/>
                <w:lang w:eastAsia="zh-CN"/>
              </w:rPr>
              <w:t>(Total conducted power)</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w:t>
            </w:r>
            <w:r>
              <w:rPr>
                <w:rFonts w:ascii="Arial" w:hAnsi="Arial" w:cs="Arial"/>
                <w:sz w:val="16"/>
                <w:szCs w:val="16"/>
                <w:vertAlign w:val="superscript"/>
                <w:lang w:eastAsia="zh-CN"/>
              </w:rPr>
              <w:t>st</w:t>
            </w:r>
            <w:r>
              <w:rPr>
                <w:rFonts w:ascii="Arial" w:hAnsi="Arial" w:cs="Arial"/>
                <w:sz w:val="16"/>
                <w:szCs w:val="16"/>
                <w:lang w:eastAsia="zh-CN"/>
              </w:rPr>
              <w:t xml:space="preserve"> priority:</w:t>
            </w:r>
          </w:p>
          <w:p>
            <w:pPr>
              <w:keepNext/>
              <w:keepLines/>
              <w:spacing w:after="0"/>
              <w:jc w:val="center"/>
              <w:rPr>
                <w:rFonts w:ascii="Arial" w:hAnsi="Arial" w:cs="Arial"/>
                <w:sz w:val="16"/>
                <w:szCs w:val="16"/>
                <w:lang w:eastAsia="zh-CN"/>
              </w:rPr>
            </w:pPr>
            <w:r>
              <w:rPr>
                <w:rFonts w:ascii="Arial" w:hAnsi="Arial" w:cs="Arial"/>
                <w:sz w:val="16"/>
                <w:szCs w:val="16"/>
                <w:lang w:eastAsia="zh-CN"/>
              </w:rPr>
              <w:t>TDD: 30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27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 30 dBm</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w:t>
            </w:r>
          </w:p>
          <w:p>
            <w:pPr>
              <w:keepNext/>
              <w:keepLines/>
              <w:spacing w:after="0"/>
              <w:jc w:val="center"/>
              <w:rPr>
                <w:rFonts w:ascii="Arial" w:hAnsi="Arial" w:cs="Arial"/>
                <w:sz w:val="16"/>
                <w:szCs w:val="16"/>
                <w:lang w:eastAsia="zh-CN"/>
              </w:rPr>
            </w:pPr>
            <w:r>
              <w:rPr>
                <w:rFonts w:ascii="Arial" w:hAnsi="Arial" w:cs="Arial"/>
                <w:sz w:val="16"/>
                <w:szCs w:val="16"/>
                <w:lang w:eastAsia="zh-CN"/>
              </w:rPr>
              <w:t>TDD: 40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37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 40 dBm</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TDD: 30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27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 30 dBm</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 TDD: 24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21 dBm</w:t>
            </w:r>
          </w:p>
          <w:p>
            <w:pPr>
              <w:keepNext/>
              <w:keepLines/>
              <w:spacing w:after="0"/>
              <w:jc w:val="center"/>
              <w:rPr>
                <w:rFonts w:ascii="Arial" w:hAnsi="Arial" w:cs="Arial"/>
                <w:color w:val="FF0000"/>
                <w:sz w:val="16"/>
                <w:szCs w:val="16"/>
                <w:lang w:eastAsia="zh-CN"/>
              </w:rPr>
            </w:pPr>
            <w:r>
              <w:rPr>
                <w:rFonts w:ascii="Arial" w:hAnsi="Arial" w:cs="Arial"/>
                <w:sz w:val="16"/>
                <w:szCs w:val="16"/>
                <w:lang w:eastAsia="zh-CN"/>
              </w:rPr>
              <w:t>SBFD config 2: 24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Antenna configuration</w:t>
            </w:r>
          </w:p>
        </w:tc>
        <w:tc>
          <w:tcPr>
            <w:tcW w:w="2977" w:type="dxa"/>
            <w:shd w:val="clear" w:color="auto" w:fill="auto"/>
          </w:tcPr>
          <w:p>
            <w:pPr>
              <w:keepNext/>
              <w:keepLines/>
              <w:spacing w:after="0"/>
              <w:jc w:val="center"/>
              <w:rPr>
                <w:rFonts w:ascii="Arial" w:hAnsi="Arial" w:cs="Arial"/>
                <w:sz w:val="16"/>
                <w:szCs w:val="16"/>
                <w:lang w:val="sv-SE" w:eastAsia="zh-CN"/>
              </w:rPr>
            </w:pPr>
            <w:r>
              <w:rPr>
                <w:rFonts w:ascii="Arial" w:hAnsi="Arial" w:cs="Arial"/>
                <w:sz w:val="16"/>
                <w:szCs w:val="16"/>
                <w:lang w:val="sv-SE" w:eastAsia="zh-CN"/>
              </w:rPr>
              <w:t xml:space="preserve">TDD: </w:t>
            </w:r>
            <w:r>
              <w:rPr>
                <w:rFonts w:ascii="Arial" w:hAnsi="Arial"/>
                <w:sz w:val="16"/>
                <w:szCs w:val="16"/>
                <w:lang w:val="sv-SE" w:eastAsia="zh-CN"/>
              </w:rPr>
              <w:t>(Mg,Ng,M,N,P)=</w:t>
            </w:r>
            <w:r>
              <w:rPr>
                <w:rFonts w:ascii="Arial" w:hAnsi="Arial" w:cs="Arial"/>
                <w:sz w:val="16"/>
                <w:szCs w:val="16"/>
                <w:lang w:val="sv-SE" w:eastAsia="zh-CN"/>
              </w:rPr>
              <w:t xml:space="preserve">(1,1,8,16,2) </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1: </w:t>
            </w:r>
            <w:r>
              <w:rPr>
                <w:rFonts w:ascii="Arial" w:hAnsi="Arial"/>
                <w:sz w:val="16"/>
                <w:szCs w:val="16"/>
                <w:lang w:eastAsia="zh-CN"/>
              </w:rPr>
              <w:t>(Mg,Ng,M,N,P)=</w:t>
            </w:r>
            <w:r>
              <w:rPr>
                <w:rFonts w:ascii="Arial" w:hAnsi="Arial" w:cs="Arial"/>
                <w:sz w:val="16"/>
                <w:szCs w:val="16"/>
                <w:lang w:eastAsia="zh-CN"/>
              </w:rPr>
              <w:t>(1,1,4,16,2)</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2: </w:t>
            </w:r>
            <w:r>
              <w:rPr>
                <w:rFonts w:ascii="Arial" w:hAnsi="Arial"/>
                <w:sz w:val="16"/>
                <w:szCs w:val="16"/>
                <w:lang w:eastAsia="zh-CN"/>
              </w:rPr>
              <w:t>(Mg,Ng,M,N,P)=</w:t>
            </w:r>
            <w:r>
              <w:rPr>
                <w:rFonts w:ascii="Arial" w:hAnsi="Arial" w:cs="Arial"/>
                <w:sz w:val="16"/>
                <w:szCs w:val="16"/>
                <w:lang w:eastAsia="zh-CN"/>
              </w:rPr>
              <w:t>(1,1,8,16,2)</w:t>
            </w:r>
          </w:p>
          <w:p>
            <w:pPr>
              <w:keepNext/>
              <w:keepLines/>
              <w:spacing w:after="0"/>
              <w:jc w:val="center"/>
              <w:rPr>
                <w:rFonts w:ascii="Arial" w:hAnsi="Arial" w:cs="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w:t>
            </w:r>
          </w:p>
          <w:p>
            <w:pPr>
              <w:keepNext/>
              <w:keepLines/>
              <w:spacing w:after="0"/>
              <w:jc w:val="center"/>
              <w:rPr>
                <w:rFonts w:ascii="Arial" w:hAnsi="Arial"/>
                <w:sz w:val="16"/>
                <w:szCs w:val="16"/>
                <w:lang w:eastAsia="zh-CN"/>
              </w:rPr>
            </w:pP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)=(65,65) </w:t>
            </w:r>
            <w:r>
              <w:rPr>
                <w:rFonts w:ascii="Arial" w:hAnsi="Arial"/>
                <w:sz w:val="16"/>
                <w:szCs w:val="16"/>
                <w:vertAlign w:val="superscript"/>
                <w:lang w:eastAsia="zh-CN"/>
              </w:rPr>
              <w:t>o</w:t>
            </w:r>
            <w:r>
              <w:rPr>
                <w:rFonts w:ascii="Arial" w:hAnsi="Arial"/>
                <w:sz w:val="16"/>
                <w:szCs w:val="16"/>
                <w:lang w:eastAsia="zh-CN"/>
              </w:rPr>
              <w:t>, SLA</w:t>
            </w:r>
            <w:r>
              <w:rPr>
                <w:rFonts w:ascii="Arial" w:hAnsi="Arial"/>
                <w:sz w:val="16"/>
                <w:szCs w:val="16"/>
                <w:vertAlign w:val="subscript"/>
                <w:lang w:eastAsia="zh-CN"/>
              </w:rPr>
              <w:t>v</w:t>
            </w:r>
            <w:r>
              <w:rPr>
                <w:rFonts w:ascii="Arial" w:hAnsi="Arial"/>
                <w:sz w:val="16"/>
                <w:szCs w:val="16"/>
                <w:lang w:eastAsia="zh-CN"/>
              </w:rPr>
              <w:t>=30 dB, A</w:t>
            </w:r>
            <w:r>
              <w:rPr>
                <w:rFonts w:ascii="Arial" w:hAnsi="Arial"/>
                <w:sz w:val="16"/>
                <w:szCs w:val="16"/>
                <w:vertAlign w:val="subscript"/>
                <w:lang w:eastAsia="zh-CN"/>
              </w:rPr>
              <w:t>m</w:t>
            </w:r>
            <w:r>
              <w:rPr>
                <w:rFonts w:ascii="Arial" w:hAnsi="Arial"/>
                <w:sz w:val="16"/>
                <w:szCs w:val="16"/>
                <w:lang w:eastAsia="zh-CN"/>
              </w:rPr>
              <w:t>=30 dB, G</w:t>
            </w:r>
            <w:r>
              <w:rPr>
                <w:rFonts w:ascii="Arial" w:hAnsi="Arial"/>
                <w:sz w:val="16"/>
                <w:szCs w:val="16"/>
                <w:vertAlign w:val="subscript"/>
                <w:lang w:eastAsia="zh-CN"/>
              </w:rPr>
              <w:t>E,max</w:t>
            </w:r>
            <w:r>
              <w:rPr>
                <w:rFonts w:ascii="Arial" w:hAnsi="Arial"/>
                <w:sz w:val="16"/>
                <w:szCs w:val="16"/>
                <w:lang w:eastAsia="zh-CN"/>
              </w:rPr>
              <w:t>=3 dBi</w:t>
            </w:r>
          </w:p>
          <w:p>
            <w:pPr>
              <w:keepNext/>
              <w:keepLines/>
              <w:spacing w:after="0"/>
              <w:jc w:val="center"/>
              <w:rPr>
                <w:rFonts w:ascii="Arial" w:hAnsi="Arial" w:cs="Arial"/>
                <w:sz w:val="16"/>
                <w:szCs w:val="16"/>
                <w:lang w:eastAsia="zh-CN"/>
              </w:rPr>
            </w:pPr>
            <w:r>
              <w:rPr>
                <w:rFonts w:ascii="Arial" w:hAnsi="Arial"/>
                <w:sz w:val="16"/>
                <w:szCs w:val="16"/>
                <w:lang w:eastAsia="zh-CN"/>
              </w:rPr>
              <w:t>Optional:</w:t>
            </w:r>
          </w:p>
          <w:p>
            <w:pPr>
              <w:keepNext/>
              <w:keepLines/>
              <w:spacing w:after="0"/>
              <w:jc w:val="center"/>
              <w:rPr>
                <w:rFonts w:ascii="Arial" w:hAnsi="Arial"/>
                <w:sz w:val="16"/>
                <w:szCs w:val="16"/>
                <w:lang w:val="sv-SE" w:eastAsia="zh-CN"/>
              </w:rPr>
            </w:pPr>
            <w:r>
              <w:rPr>
                <w:rFonts w:ascii="Arial" w:hAnsi="Arial"/>
                <w:sz w:val="16"/>
                <w:szCs w:val="16"/>
                <w:lang w:val="sv-SE" w:eastAsia="zh-CN"/>
              </w:rPr>
              <w:t>(</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 </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)=(90,90) </w:t>
            </w:r>
            <w:r>
              <w:rPr>
                <w:rFonts w:ascii="Arial" w:hAnsi="Arial"/>
                <w:sz w:val="16"/>
                <w:szCs w:val="16"/>
                <w:vertAlign w:val="superscript"/>
                <w:lang w:val="sv-SE" w:eastAsia="zh-CN"/>
              </w:rPr>
              <w:t>o</w:t>
            </w:r>
            <w:r>
              <w:rPr>
                <w:rFonts w:ascii="Arial" w:hAnsi="Arial"/>
                <w:sz w:val="16"/>
                <w:szCs w:val="16"/>
                <w:lang w:val="sv-SE" w:eastAsia="zh-CN"/>
              </w:rPr>
              <w:t>, SLA</w:t>
            </w:r>
            <w:r>
              <w:rPr>
                <w:rFonts w:ascii="Arial" w:hAnsi="Arial"/>
                <w:sz w:val="16"/>
                <w:szCs w:val="16"/>
                <w:vertAlign w:val="subscript"/>
                <w:lang w:val="sv-SE" w:eastAsia="zh-CN"/>
              </w:rPr>
              <w:t>v</w:t>
            </w:r>
            <w:r>
              <w:rPr>
                <w:rFonts w:ascii="Arial" w:hAnsi="Arial"/>
                <w:sz w:val="16"/>
                <w:szCs w:val="16"/>
                <w:lang w:val="sv-SE" w:eastAsia="zh-CN"/>
              </w:rPr>
              <w:t>=30 dB, A</w:t>
            </w:r>
            <w:r>
              <w:rPr>
                <w:rFonts w:ascii="Arial" w:hAnsi="Arial"/>
                <w:sz w:val="16"/>
                <w:szCs w:val="16"/>
                <w:vertAlign w:val="subscript"/>
                <w:lang w:val="sv-SE" w:eastAsia="zh-CN"/>
              </w:rPr>
              <w:t>m</w:t>
            </w:r>
            <w:r>
              <w:rPr>
                <w:rFonts w:ascii="Arial" w:hAnsi="Arial"/>
                <w:sz w:val="16"/>
                <w:szCs w:val="16"/>
                <w:lang w:val="sv-SE" w:eastAsia="zh-CN"/>
              </w:rPr>
              <w:t>=30 dB, G</w:t>
            </w:r>
            <w:r>
              <w:rPr>
                <w:rFonts w:ascii="Arial" w:hAnsi="Arial"/>
                <w:sz w:val="16"/>
                <w:szCs w:val="16"/>
                <w:vertAlign w:val="subscript"/>
                <w:lang w:val="sv-SE" w:eastAsia="zh-CN"/>
              </w:rPr>
              <w:t>E,max</w:t>
            </w:r>
            <w:r>
              <w:rPr>
                <w:rFonts w:ascii="Arial" w:hAnsi="Arial"/>
                <w:sz w:val="16"/>
                <w:szCs w:val="16"/>
                <w:lang w:val="sv-SE" w:eastAsia="zh-CN"/>
              </w:rPr>
              <w:t>=5.5 dBi</w:t>
            </w:r>
          </w:p>
          <w:p>
            <w:pPr>
              <w:keepNext/>
              <w:keepLines/>
              <w:spacing w:after="0"/>
              <w:jc w:val="center"/>
              <w:rPr>
                <w:rFonts w:ascii="Arial" w:hAnsi="Arial"/>
                <w:sz w:val="16"/>
                <w:szCs w:val="16"/>
                <w:lang w:val="sv-SE" w:eastAsia="zh-CN"/>
              </w:rPr>
            </w:pPr>
          </w:p>
        </w:tc>
        <w:tc>
          <w:tcPr>
            <w:tcW w:w="2835" w:type="dxa"/>
          </w:tcPr>
          <w:p>
            <w:pPr>
              <w:keepNext/>
              <w:keepLines/>
              <w:spacing w:after="0"/>
              <w:jc w:val="center"/>
              <w:rPr>
                <w:rFonts w:ascii="Arial" w:hAnsi="Arial" w:cs="Arial"/>
                <w:sz w:val="16"/>
                <w:szCs w:val="16"/>
                <w:lang w:val="sv-SE" w:eastAsia="zh-CN"/>
              </w:rPr>
            </w:pPr>
            <w:r>
              <w:rPr>
                <w:rFonts w:ascii="Arial" w:hAnsi="Arial" w:cs="Arial"/>
                <w:sz w:val="16"/>
                <w:szCs w:val="16"/>
                <w:lang w:val="sv-SE" w:eastAsia="zh-CN"/>
              </w:rPr>
              <w:t xml:space="preserve"> TDD: </w:t>
            </w:r>
            <w:r>
              <w:rPr>
                <w:rFonts w:ascii="Arial" w:hAnsi="Arial"/>
                <w:sz w:val="16"/>
                <w:szCs w:val="16"/>
                <w:lang w:val="sv-SE" w:eastAsia="zh-CN"/>
              </w:rPr>
              <w:t>(Mg,Ng,M,N,P)=</w:t>
            </w:r>
            <w:r>
              <w:rPr>
                <w:rFonts w:ascii="Arial" w:hAnsi="Arial" w:cs="Arial"/>
                <w:sz w:val="16"/>
                <w:szCs w:val="16"/>
                <w:lang w:val="sv-SE" w:eastAsia="zh-CN"/>
              </w:rPr>
              <w:t xml:space="preserve">(1,1,8,16,2) </w:t>
            </w:r>
          </w:p>
          <w:p>
            <w:pPr>
              <w:keepNext/>
              <w:keepLines/>
              <w:spacing w:after="0"/>
              <w:jc w:val="center"/>
              <w:rPr>
                <w:rFonts w:ascii="Arial" w:hAnsi="Arial" w:cs="Arial"/>
                <w:sz w:val="16"/>
                <w:szCs w:val="16"/>
                <w:lang w:val="en-US" w:eastAsia="zh-CN"/>
              </w:rPr>
            </w:pPr>
            <w:r>
              <w:rPr>
                <w:rFonts w:ascii="Arial" w:hAnsi="Arial" w:cs="Arial"/>
                <w:sz w:val="16"/>
                <w:szCs w:val="16"/>
                <w:lang w:val="en-US" w:eastAsia="zh-CN"/>
              </w:rPr>
              <w:t xml:space="preserve">SBFD config 1: </w:t>
            </w:r>
            <w:r>
              <w:rPr>
                <w:rFonts w:ascii="Arial" w:hAnsi="Arial"/>
                <w:sz w:val="16"/>
                <w:szCs w:val="16"/>
                <w:lang w:val="en-US" w:eastAsia="zh-CN"/>
              </w:rPr>
              <w:t>(Mg,Ng,M,N,P)=</w:t>
            </w:r>
            <w:r>
              <w:rPr>
                <w:rFonts w:ascii="Arial" w:hAnsi="Arial" w:cs="Arial"/>
                <w:sz w:val="16"/>
                <w:szCs w:val="16"/>
                <w:lang w:val="en-US" w:eastAsia="zh-CN"/>
              </w:rPr>
              <w:t>(1,1,4,16,2)</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2: </w:t>
            </w:r>
            <w:r>
              <w:rPr>
                <w:rFonts w:ascii="Arial" w:hAnsi="Arial"/>
                <w:sz w:val="16"/>
                <w:szCs w:val="16"/>
                <w:lang w:eastAsia="zh-CN"/>
              </w:rPr>
              <w:t>(Mg,Ng,M,N,P)=</w:t>
            </w:r>
            <w:r>
              <w:rPr>
                <w:rFonts w:ascii="Arial" w:hAnsi="Arial" w:cs="Arial"/>
                <w:sz w:val="16"/>
                <w:szCs w:val="16"/>
                <w:lang w:eastAsia="zh-CN"/>
              </w:rPr>
              <w:t>(1,1,8,16,2)</w:t>
            </w:r>
          </w:p>
          <w:p>
            <w:pPr>
              <w:keepNext/>
              <w:keepLines/>
              <w:spacing w:after="0"/>
              <w:jc w:val="center"/>
              <w:rPr>
                <w:rFonts w:ascii="Arial" w:hAnsi="Arial" w:cs="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w:t>
            </w:r>
          </w:p>
          <w:p>
            <w:pPr>
              <w:keepNext/>
              <w:keepLines/>
              <w:spacing w:after="0"/>
              <w:jc w:val="center"/>
              <w:rPr>
                <w:rFonts w:ascii="Arial" w:hAnsi="Arial"/>
                <w:sz w:val="16"/>
                <w:szCs w:val="16"/>
                <w:lang w:eastAsia="zh-CN"/>
              </w:rPr>
            </w:pP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)=(65,65) </w:t>
            </w:r>
            <w:r>
              <w:rPr>
                <w:rFonts w:ascii="Arial" w:hAnsi="Arial"/>
                <w:sz w:val="16"/>
                <w:szCs w:val="16"/>
                <w:vertAlign w:val="superscript"/>
                <w:lang w:eastAsia="zh-CN"/>
              </w:rPr>
              <w:t>o</w:t>
            </w:r>
            <w:r>
              <w:rPr>
                <w:rFonts w:ascii="Arial" w:hAnsi="Arial"/>
                <w:sz w:val="16"/>
                <w:szCs w:val="16"/>
                <w:lang w:eastAsia="zh-CN"/>
              </w:rPr>
              <w:t>, SLA</w:t>
            </w:r>
            <w:r>
              <w:rPr>
                <w:rFonts w:ascii="Arial" w:hAnsi="Arial"/>
                <w:sz w:val="16"/>
                <w:szCs w:val="16"/>
                <w:vertAlign w:val="subscript"/>
                <w:lang w:eastAsia="zh-CN"/>
              </w:rPr>
              <w:t>v</w:t>
            </w:r>
            <w:r>
              <w:rPr>
                <w:rFonts w:ascii="Arial" w:hAnsi="Arial"/>
                <w:sz w:val="16"/>
                <w:szCs w:val="16"/>
                <w:lang w:eastAsia="zh-CN"/>
              </w:rPr>
              <w:t>=30 dB, A</w:t>
            </w:r>
            <w:r>
              <w:rPr>
                <w:rFonts w:ascii="Arial" w:hAnsi="Arial"/>
                <w:sz w:val="16"/>
                <w:szCs w:val="16"/>
                <w:vertAlign w:val="subscript"/>
                <w:lang w:eastAsia="zh-CN"/>
              </w:rPr>
              <w:t>m</w:t>
            </w:r>
            <w:r>
              <w:rPr>
                <w:rFonts w:ascii="Arial" w:hAnsi="Arial"/>
                <w:sz w:val="16"/>
                <w:szCs w:val="16"/>
                <w:lang w:eastAsia="zh-CN"/>
              </w:rPr>
              <w:t>=30 dB, G</w:t>
            </w:r>
            <w:r>
              <w:rPr>
                <w:rFonts w:ascii="Arial" w:hAnsi="Arial"/>
                <w:sz w:val="16"/>
                <w:szCs w:val="16"/>
                <w:vertAlign w:val="subscript"/>
                <w:lang w:eastAsia="zh-CN"/>
              </w:rPr>
              <w:t>E,max</w:t>
            </w:r>
            <w:r>
              <w:rPr>
                <w:rFonts w:ascii="Arial" w:hAnsi="Arial"/>
                <w:sz w:val="16"/>
                <w:szCs w:val="16"/>
                <w:lang w:eastAsia="zh-CN"/>
              </w:rPr>
              <w:t>=3 dBi</w:t>
            </w:r>
          </w:p>
          <w:p>
            <w:pPr>
              <w:keepNext/>
              <w:keepLines/>
              <w:spacing w:after="0"/>
              <w:jc w:val="center"/>
              <w:rPr>
                <w:rFonts w:ascii="Arial" w:hAnsi="Arial"/>
                <w:sz w:val="16"/>
                <w:szCs w:val="16"/>
                <w:lang w:eastAsia="zh-CN"/>
              </w:rPr>
            </w:pPr>
          </w:p>
        </w:tc>
        <w:tc>
          <w:tcPr>
            <w:tcW w:w="3119" w:type="dxa"/>
          </w:tcPr>
          <w:p>
            <w:pPr>
              <w:keepNext/>
              <w:keepLines/>
              <w:spacing w:after="0"/>
              <w:jc w:val="center"/>
              <w:rPr>
                <w:rFonts w:ascii="Arial" w:hAnsi="Arial" w:cs="Arial"/>
                <w:sz w:val="16"/>
                <w:szCs w:val="16"/>
                <w:lang w:val="sv-SE" w:eastAsia="zh-CN"/>
              </w:rPr>
            </w:pPr>
            <w:r>
              <w:rPr>
                <w:rFonts w:ascii="Arial" w:hAnsi="Arial" w:cs="Arial"/>
                <w:sz w:val="16"/>
                <w:szCs w:val="16"/>
                <w:lang w:eastAsia="zh-CN"/>
              </w:rPr>
              <w:t xml:space="preserve"> </w:t>
            </w:r>
            <w:r>
              <w:rPr>
                <w:rFonts w:ascii="Arial" w:hAnsi="Arial" w:cs="Arial"/>
                <w:sz w:val="16"/>
                <w:szCs w:val="16"/>
                <w:lang w:val="sv-SE" w:eastAsia="zh-CN"/>
              </w:rPr>
              <w:t xml:space="preserve">TDD: </w:t>
            </w:r>
            <w:r>
              <w:rPr>
                <w:rFonts w:ascii="Arial" w:hAnsi="Arial"/>
                <w:sz w:val="16"/>
                <w:szCs w:val="16"/>
                <w:lang w:val="sv-SE" w:eastAsia="zh-CN"/>
              </w:rPr>
              <w:t>(Mg,Ng,M,N,P)=</w:t>
            </w:r>
            <w:r>
              <w:rPr>
                <w:rFonts w:ascii="Arial" w:hAnsi="Arial" w:cs="Arial"/>
                <w:sz w:val="16"/>
                <w:szCs w:val="16"/>
                <w:lang w:val="sv-SE" w:eastAsia="zh-CN"/>
              </w:rPr>
              <w:t xml:space="preserve">(1,1,4,8,2) </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1: </w:t>
            </w:r>
            <w:r>
              <w:rPr>
                <w:rFonts w:ascii="Arial" w:hAnsi="Arial"/>
                <w:sz w:val="16"/>
                <w:szCs w:val="16"/>
                <w:lang w:eastAsia="zh-CN"/>
              </w:rPr>
              <w:t>(Mg,Ng,M,N,P)=</w:t>
            </w:r>
            <w:r>
              <w:rPr>
                <w:rFonts w:ascii="Arial" w:hAnsi="Arial" w:cs="Arial"/>
                <w:sz w:val="16"/>
                <w:szCs w:val="16"/>
                <w:lang w:eastAsia="zh-CN"/>
              </w:rPr>
              <w:t>(1,1,2,8,2)</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2: </w:t>
            </w:r>
            <w:r>
              <w:rPr>
                <w:rFonts w:ascii="Arial" w:hAnsi="Arial"/>
                <w:sz w:val="16"/>
                <w:szCs w:val="16"/>
                <w:lang w:eastAsia="zh-CN"/>
              </w:rPr>
              <w:t>(Mg,Ng,M,N,P)=</w:t>
            </w:r>
            <w:r>
              <w:rPr>
                <w:rFonts w:ascii="Arial" w:hAnsi="Arial" w:cs="Arial"/>
                <w:sz w:val="16"/>
                <w:szCs w:val="16"/>
                <w:lang w:eastAsia="zh-CN"/>
              </w:rPr>
              <w:t>(1,1,4,8,2)</w:t>
            </w:r>
          </w:p>
          <w:p>
            <w:pPr>
              <w:keepNext/>
              <w:keepLines/>
              <w:spacing w:after="0"/>
              <w:jc w:val="center"/>
              <w:rPr>
                <w:rFonts w:ascii="Arial" w:hAnsi="Arial" w:cs="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w:t>
            </w:r>
          </w:p>
          <w:p>
            <w:pPr>
              <w:keepNext/>
              <w:keepLines/>
              <w:spacing w:after="0"/>
              <w:jc w:val="center"/>
              <w:rPr>
                <w:rFonts w:ascii="Arial" w:hAnsi="Arial"/>
                <w:sz w:val="16"/>
                <w:szCs w:val="16"/>
                <w:lang w:eastAsia="zh-CN"/>
              </w:rPr>
            </w:pP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)=(90,90) </w:t>
            </w:r>
            <w:r>
              <w:rPr>
                <w:rFonts w:ascii="Arial" w:hAnsi="Arial"/>
                <w:sz w:val="16"/>
                <w:szCs w:val="16"/>
                <w:vertAlign w:val="superscript"/>
                <w:lang w:eastAsia="zh-CN"/>
              </w:rPr>
              <w:t>o</w:t>
            </w:r>
            <w:r>
              <w:rPr>
                <w:rFonts w:ascii="Arial" w:hAnsi="Arial"/>
                <w:sz w:val="16"/>
                <w:szCs w:val="16"/>
                <w:lang w:eastAsia="zh-CN"/>
              </w:rPr>
              <w:t>, SLA</w:t>
            </w:r>
            <w:r>
              <w:rPr>
                <w:rFonts w:ascii="Arial" w:hAnsi="Arial"/>
                <w:sz w:val="16"/>
                <w:szCs w:val="16"/>
                <w:vertAlign w:val="subscript"/>
                <w:lang w:eastAsia="zh-CN"/>
              </w:rPr>
              <w:t>v</w:t>
            </w:r>
            <w:r>
              <w:rPr>
                <w:rFonts w:ascii="Arial" w:hAnsi="Arial"/>
                <w:sz w:val="16"/>
                <w:szCs w:val="16"/>
                <w:lang w:eastAsia="zh-CN"/>
              </w:rPr>
              <w:t>=30 dB</w:t>
            </w:r>
          </w:p>
          <w:p>
            <w:pPr>
              <w:keepNext/>
              <w:keepLines/>
              <w:spacing w:after="0"/>
              <w:jc w:val="center"/>
              <w:rPr>
                <w:rFonts w:ascii="Arial" w:hAnsi="Arial"/>
                <w:sz w:val="16"/>
                <w:szCs w:val="16"/>
                <w:lang w:eastAsia="zh-CN"/>
              </w:rPr>
            </w:pPr>
            <w:r>
              <w:rPr>
                <w:rFonts w:ascii="Arial" w:hAnsi="Arial"/>
                <w:sz w:val="16"/>
                <w:szCs w:val="16"/>
                <w:lang w:eastAsia="zh-CN"/>
              </w:rPr>
              <w:t>A</w:t>
            </w:r>
            <w:r>
              <w:rPr>
                <w:rFonts w:ascii="Arial" w:hAnsi="Arial"/>
                <w:sz w:val="16"/>
                <w:szCs w:val="16"/>
                <w:vertAlign w:val="subscript"/>
                <w:lang w:eastAsia="zh-CN"/>
              </w:rPr>
              <w:t>m</w:t>
            </w:r>
            <w:r>
              <w:rPr>
                <w:rFonts w:ascii="Arial" w:hAnsi="Arial"/>
                <w:sz w:val="16"/>
                <w:szCs w:val="16"/>
                <w:lang w:eastAsia="zh-CN"/>
              </w:rPr>
              <w:t>=30 dB, G</w:t>
            </w:r>
            <w:r>
              <w:rPr>
                <w:rFonts w:ascii="Arial" w:hAnsi="Arial"/>
                <w:sz w:val="16"/>
                <w:szCs w:val="16"/>
                <w:vertAlign w:val="subscript"/>
                <w:lang w:eastAsia="zh-CN"/>
              </w:rPr>
              <w:t>E,max</w:t>
            </w:r>
            <w:r>
              <w:rPr>
                <w:rFonts w:ascii="Arial" w:hAnsi="Arial"/>
                <w:sz w:val="16"/>
                <w:szCs w:val="16"/>
                <w:lang w:eastAsia="zh-CN"/>
              </w:rPr>
              <w:t>=3 dBi</w:t>
            </w:r>
          </w:p>
          <w:p>
            <w:pPr>
              <w:keepNext/>
              <w:keepLines/>
              <w:spacing w:after="0"/>
              <w:jc w:val="center"/>
              <w:rPr>
                <w:rFonts w:ascii="Arial" w:hAnsi="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Receiver noise figure parameters</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Option 1:</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=-63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=-45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lang w:eastAsia="zh-CN"/>
              </w:rPr>
            </w:pPr>
          </w:p>
          <w:p>
            <w:pPr>
              <w:keepNext/>
              <w:keepLines/>
              <w:spacing w:after="0"/>
              <w:jc w:val="center"/>
              <w:rPr>
                <w:rFonts w:ascii="Arial" w:hAnsi="Arial"/>
                <w:sz w:val="16"/>
                <w:szCs w:val="16"/>
                <w:lang w:eastAsia="zh-CN"/>
              </w:rPr>
            </w:pPr>
            <w:r>
              <w:rPr>
                <w:rFonts w:ascii="Arial" w:hAnsi="Arial"/>
                <w:sz w:val="16"/>
                <w:szCs w:val="16"/>
                <w:lang w:eastAsia="zh-CN"/>
              </w:rPr>
              <w:t>Option 2:</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=-52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A sloped section rising by 1 dB/dB for P</w:t>
            </w:r>
            <w:r>
              <w:rPr>
                <w:rFonts w:ascii="Arial" w:hAnsi="Arial"/>
                <w:sz w:val="16"/>
                <w:szCs w:val="16"/>
                <w:vertAlign w:val="subscript"/>
                <w:lang w:eastAsia="zh-CN"/>
              </w:rPr>
              <w:t>in</w:t>
            </w:r>
            <w:r>
              <w:rPr>
                <w:rFonts w:ascii="Arial" w:hAnsi="Arial"/>
                <w:sz w:val="16"/>
                <w:szCs w:val="16"/>
                <w:lang w:eastAsia="zh-CN"/>
              </w:rPr>
              <w:t>&gt;-52 dBm</w:t>
            </w:r>
          </w:p>
          <w:p>
            <w:pPr>
              <w:keepNext/>
              <w:keepLines/>
              <w:spacing w:after="0"/>
              <w:jc w:val="center"/>
              <w:rPr>
                <w:rFonts w:ascii="Arial" w:hAnsi="Arial"/>
                <w:sz w:val="16"/>
                <w:szCs w:val="16"/>
                <w:lang w:eastAsia="zh-CN"/>
              </w:rPr>
            </w:pPr>
          </w:p>
          <w:p>
            <w:pPr>
              <w:keepNext/>
              <w:keepLines/>
              <w:spacing w:after="0"/>
              <w:jc w:val="center"/>
              <w:rPr>
                <w:rFonts w:ascii="Arial" w:hAnsi="Arial" w:cs="Arial"/>
                <w:sz w:val="16"/>
                <w:szCs w:val="16"/>
                <w:lang w:eastAsia="zh-CN"/>
              </w:rPr>
            </w:pPr>
            <w:r>
              <w:rPr>
                <w:rFonts w:ascii="Arial" w:hAnsi="Arial"/>
                <w:sz w:val="16"/>
                <w:szCs w:val="16"/>
                <w:lang w:eastAsia="zh-CN"/>
              </w:rPr>
              <w:t>See Figure E.2.3-1</w:t>
            </w:r>
          </w:p>
        </w:tc>
        <w:tc>
          <w:tcPr>
            <w:tcW w:w="2835" w:type="dxa"/>
          </w:tcPr>
          <w:p>
            <w:pPr>
              <w:keepNext/>
              <w:keepLines/>
              <w:spacing w:after="0"/>
              <w:jc w:val="center"/>
              <w:rPr>
                <w:rFonts w:ascii="Arial" w:hAnsi="Arial"/>
                <w:sz w:val="16"/>
                <w:szCs w:val="16"/>
                <w:lang w:eastAsia="zh-CN"/>
              </w:rPr>
            </w:pPr>
            <w:r>
              <w:rPr>
                <w:rFonts w:ascii="Arial" w:hAnsi="Arial"/>
                <w:sz w:val="16"/>
                <w:szCs w:val="16"/>
                <w:lang w:eastAsia="zh-CN"/>
              </w:rPr>
              <w:t>Option 1:</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=-63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=-45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lang w:eastAsia="zh-CN"/>
              </w:rPr>
            </w:pPr>
          </w:p>
          <w:p>
            <w:pPr>
              <w:keepNext/>
              <w:keepLines/>
              <w:spacing w:after="0"/>
              <w:jc w:val="center"/>
              <w:rPr>
                <w:rFonts w:ascii="Arial" w:hAnsi="Arial"/>
                <w:sz w:val="16"/>
                <w:szCs w:val="16"/>
                <w:lang w:eastAsia="zh-CN"/>
              </w:rPr>
            </w:pPr>
            <w:r>
              <w:rPr>
                <w:rFonts w:ascii="Arial" w:hAnsi="Arial"/>
                <w:sz w:val="16"/>
                <w:szCs w:val="16"/>
                <w:lang w:eastAsia="zh-CN"/>
              </w:rPr>
              <w:t>Option 2:</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=-52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A sloped section rising by 1 dB/dB for P</w:t>
            </w:r>
            <w:r>
              <w:rPr>
                <w:rFonts w:ascii="Arial" w:hAnsi="Arial"/>
                <w:sz w:val="16"/>
                <w:szCs w:val="16"/>
                <w:vertAlign w:val="subscript"/>
                <w:lang w:eastAsia="zh-CN"/>
              </w:rPr>
              <w:t>in</w:t>
            </w:r>
            <w:r>
              <w:rPr>
                <w:rFonts w:ascii="Arial" w:hAnsi="Arial"/>
                <w:sz w:val="16"/>
                <w:szCs w:val="16"/>
                <w:lang w:eastAsia="zh-CN"/>
              </w:rPr>
              <w:t>&gt;-52 dBm</w:t>
            </w:r>
          </w:p>
          <w:p>
            <w:pPr>
              <w:keepNext/>
              <w:keepLines/>
              <w:spacing w:after="0"/>
              <w:jc w:val="center"/>
              <w:rPr>
                <w:rFonts w:ascii="Arial" w:hAnsi="Arial"/>
                <w:sz w:val="16"/>
                <w:szCs w:val="16"/>
                <w:lang w:eastAsia="zh-CN"/>
              </w:rPr>
            </w:pPr>
          </w:p>
          <w:p>
            <w:pPr>
              <w:keepNext/>
              <w:keepLines/>
              <w:spacing w:after="0"/>
              <w:jc w:val="center"/>
              <w:rPr>
                <w:rFonts w:ascii="Arial" w:hAnsi="Arial" w:cs="Arial"/>
                <w:sz w:val="16"/>
                <w:szCs w:val="16"/>
                <w:lang w:eastAsia="zh-CN"/>
              </w:rPr>
            </w:pPr>
            <w:r>
              <w:rPr>
                <w:rFonts w:ascii="Arial" w:hAnsi="Arial"/>
                <w:sz w:val="16"/>
                <w:szCs w:val="16"/>
                <w:lang w:eastAsia="zh-CN"/>
              </w:rPr>
              <w:t>See Figure E.2.3-1</w:t>
            </w:r>
          </w:p>
        </w:tc>
        <w:tc>
          <w:tcPr>
            <w:tcW w:w="3119" w:type="dxa"/>
          </w:tcPr>
          <w:p>
            <w:pPr>
              <w:keepNext/>
              <w:keepLines/>
              <w:spacing w:after="0"/>
              <w:jc w:val="center"/>
              <w:rPr>
                <w:rFonts w:ascii="Arial" w:hAnsi="Arial"/>
                <w:sz w:val="16"/>
                <w:szCs w:val="16"/>
                <w:lang w:eastAsia="zh-CN"/>
              </w:rPr>
            </w:pPr>
            <w:r>
              <w:rPr>
                <w:rFonts w:ascii="Arial" w:hAnsi="Arial"/>
                <w:sz w:val="16"/>
                <w:szCs w:val="16"/>
                <w:lang w:eastAsia="zh-CN"/>
              </w:rPr>
              <w:t>Option 1:</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=-63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=-45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lang w:eastAsia="zh-CN"/>
              </w:rPr>
            </w:pPr>
          </w:p>
          <w:p>
            <w:pPr>
              <w:keepNext/>
              <w:keepLines/>
              <w:spacing w:after="0"/>
              <w:jc w:val="center"/>
              <w:rPr>
                <w:rFonts w:ascii="Arial" w:hAnsi="Arial"/>
                <w:sz w:val="16"/>
                <w:szCs w:val="16"/>
                <w:lang w:eastAsia="zh-CN"/>
              </w:rPr>
            </w:pPr>
            <w:r>
              <w:rPr>
                <w:rFonts w:ascii="Arial" w:hAnsi="Arial"/>
                <w:sz w:val="16"/>
                <w:szCs w:val="16"/>
                <w:lang w:eastAsia="zh-CN"/>
              </w:rPr>
              <w:t>Option 2:</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=-52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A sloped section rising by 1 dB/dB for P</w:t>
            </w:r>
            <w:r>
              <w:rPr>
                <w:rFonts w:ascii="Arial" w:hAnsi="Arial"/>
                <w:sz w:val="16"/>
                <w:szCs w:val="16"/>
                <w:vertAlign w:val="subscript"/>
                <w:lang w:eastAsia="zh-CN"/>
              </w:rPr>
              <w:t>in</w:t>
            </w:r>
            <w:r>
              <w:rPr>
                <w:rFonts w:ascii="Arial" w:hAnsi="Arial"/>
                <w:sz w:val="16"/>
                <w:szCs w:val="16"/>
                <w:lang w:eastAsia="zh-CN"/>
              </w:rPr>
              <w:t>&gt;-52 dBm</w:t>
            </w:r>
          </w:p>
          <w:p>
            <w:pPr>
              <w:keepNext/>
              <w:keepLines/>
              <w:spacing w:after="0"/>
              <w:jc w:val="center"/>
              <w:rPr>
                <w:rFonts w:ascii="Arial" w:hAnsi="Arial"/>
                <w:sz w:val="16"/>
                <w:szCs w:val="16"/>
                <w:lang w:eastAsia="zh-CN"/>
              </w:rPr>
            </w:pPr>
          </w:p>
          <w:p>
            <w:pPr>
              <w:keepNext/>
              <w:keepLines/>
              <w:spacing w:after="0"/>
              <w:jc w:val="center"/>
              <w:rPr>
                <w:rFonts w:ascii="Arial" w:hAnsi="Arial" w:cs="Arial"/>
                <w:sz w:val="16"/>
                <w:szCs w:val="16"/>
                <w:lang w:eastAsia="zh-CN"/>
              </w:rPr>
            </w:pPr>
            <w:r>
              <w:rPr>
                <w:rFonts w:ascii="Arial" w:hAnsi="Arial"/>
                <w:sz w:val="16"/>
                <w:szCs w:val="16"/>
                <w:lang w:eastAsia="zh-CN"/>
              </w:rPr>
              <w:t>See Figure E.2.3-1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ACLR</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28 dBc</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28 dBc</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28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ACS</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rPr>
              <w:t>24 dBc</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24 dBc</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24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BS self-interference receiver sensitivity degradation</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cs="Arial"/>
                <w:sz w:val="16"/>
                <w:szCs w:val="16"/>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cs="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cs="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r>
    </w:tbl>
    <w:p>
      <w:pPr>
        <w:pStyle w:val="41"/>
      </w:pPr>
    </w:p>
    <w:p>
      <w:pPr>
        <w:pStyle w:val="41"/>
      </w:pPr>
      <w:r>
        <w:t>To capture receiver blocking aspects the receiver noise figure (</w:t>
      </w:r>
      <w:r>
        <w:rPr>
          <w:rFonts w:ascii="Cambria Math" w:hAnsi="Cambria Math"/>
          <w:i/>
          <w:iCs/>
        </w:rPr>
        <w:t>F</w:t>
      </w:r>
      <w:r>
        <w:rPr>
          <w:rFonts w:ascii="Cambria Math" w:hAnsi="Cambria Math"/>
          <w:i/>
          <w:iCs/>
          <w:vertAlign w:val="subscript"/>
        </w:rPr>
        <w:t>block</w:t>
      </w:r>
      <w:r>
        <w:t>) will be characterised as a piece-wise linear function of input receiver power (</w:t>
      </w:r>
      <w:r>
        <w:rPr>
          <w:rFonts w:ascii="Cambria Math" w:hAnsi="Cambria Math"/>
          <w:i/>
          <w:iCs/>
        </w:rPr>
        <w:t>P</w:t>
      </w:r>
      <w:r>
        <w:rPr>
          <w:rFonts w:ascii="Cambria Math" w:hAnsi="Cambria Math"/>
          <w:i/>
          <w:iCs/>
          <w:vertAlign w:val="subscript"/>
        </w:rPr>
        <w:t>in</w:t>
      </w:r>
      <w:r>
        <w:t xml:space="preserve">) as shown in Figure E.2.3-1. </w:t>
      </w:r>
    </w:p>
    <w:p>
      <w:pPr>
        <w:pStyle w:val="41"/>
        <w:jc w:val="center"/>
      </w:pPr>
      <w:r>
        <w:rPr>
          <w:lang w:val="en-US" w:eastAsia="zh-CN"/>
        </w:rPr>
        <w:drawing>
          <wp:inline distT="0" distB="0" distL="0" distR="0">
            <wp:extent cx="3175000" cy="21894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3183580" cy="2195510"/>
                    </a:xfrm>
                    <a:prstGeom prst="rect">
                      <a:avLst/>
                    </a:prstGeom>
                    <a:noFill/>
                    <a:ln>
                      <a:noFill/>
                    </a:ln>
                  </pic:spPr>
                </pic:pic>
              </a:graphicData>
            </a:graphic>
          </wp:inline>
        </w:drawing>
      </w:r>
    </w:p>
    <w:p>
      <w:pPr>
        <w:pStyle w:val="161"/>
        <w:keepLines w:val="0"/>
        <w:spacing w:after="0"/>
        <w:jc w:val="center"/>
        <w:outlineLvl w:val="9"/>
        <w:rPr>
          <w:b/>
          <w:bCs/>
          <w:lang w:eastAsia="zh-CN"/>
        </w:rPr>
      </w:pPr>
      <w:r>
        <w:rPr>
          <w:b/>
          <w:bCs/>
          <w:lang w:eastAsia="zh-CN"/>
        </w:rPr>
        <w:t>Figure E.2.3-1: Receiver blocking model</w:t>
      </w:r>
    </w:p>
    <w:p>
      <w:r>
        <w:t xml:space="preserve">Relevant values for </w:t>
      </w:r>
      <w:r>
        <w:rPr>
          <w:rFonts w:ascii="Cambria Math" w:hAnsi="Cambria Math"/>
          <w:i/>
          <w:iCs/>
        </w:rPr>
        <w:t>F</w:t>
      </w:r>
      <w:r>
        <w:t xml:space="preserve">, </w:t>
      </w:r>
      <w:r>
        <w:rPr>
          <w:rFonts w:ascii="Cambria Math" w:hAnsi="Cambria Math"/>
          <w:i/>
          <w:iCs/>
        </w:rPr>
        <w:t>F</w:t>
      </w:r>
      <w:r>
        <w:rPr>
          <w:rFonts w:ascii="Cambria Math" w:hAnsi="Cambria Math"/>
          <w:i/>
          <w:iCs/>
          <w:vertAlign w:val="subscript"/>
        </w:rPr>
        <w:t>2</w:t>
      </w:r>
      <w:r>
        <w:t xml:space="preserve">, </w:t>
      </w:r>
      <w:r>
        <w:rPr>
          <w:rFonts w:ascii="Cambria Math" w:hAnsi="Cambria Math"/>
          <w:i/>
          <w:iCs/>
        </w:rPr>
        <w:t>P</w:t>
      </w:r>
      <w:r>
        <w:rPr>
          <w:rFonts w:ascii="Cambria Math" w:hAnsi="Cambria Math"/>
          <w:i/>
          <w:iCs/>
          <w:vertAlign w:val="subscript"/>
        </w:rPr>
        <w:t>1</w:t>
      </w:r>
      <w:r>
        <w:t xml:space="preserve"> and </w:t>
      </w:r>
      <w:r>
        <w:rPr>
          <w:rFonts w:ascii="Cambria Math" w:hAnsi="Cambria Math"/>
          <w:i/>
          <w:iCs/>
        </w:rPr>
        <w:t>P</w:t>
      </w:r>
      <w:r>
        <w:rPr>
          <w:rFonts w:ascii="Cambria Math" w:hAnsi="Cambria Math"/>
          <w:i/>
          <w:iCs/>
          <w:vertAlign w:val="subscript"/>
        </w:rPr>
        <w:t>2</w:t>
      </w:r>
      <w:r>
        <w:t xml:space="preserve"> for different BS classes are listed in Table E.2.3-1 and Table E.2.3-2. If the total received power is larger than </w:t>
      </w:r>
      <w:r>
        <w:rPr>
          <w:rFonts w:ascii="Cambria Math" w:hAnsi="Cambria Math"/>
          <w:i/>
          <w:iCs/>
        </w:rPr>
        <w:t>P</w:t>
      </w:r>
      <w:r>
        <w:rPr>
          <w:rFonts w:ascii="Cambria Math" w:hAnsi="Cambria Math"/>
          <w:i/>
          <w:iCs/>
          <w:vertAlign w:val="subscript"/>
        </w:rPr>
        <w:t>2</w:t>
      </w:r>
      <w:r>
        <w:t xml:space="preserve"> the receiver will be blocked, which correspond to zero throughput.</w:t>
      </w:r>
    </w:p>
    <w:p>
      <w:r>
        <w:t xml:space="preserve">The input power to the blocking model is defined as average total power in dBm and the output is the noise figure in dB including noise rise due to receiver blocking aspects, such as e.g., receiver intermodulation. </w:t>
      </w:r>
    </w:p>
    <w:p>
      <w:r>
        <w:t>The receiver input total power can be expressed as a sum of wanted signal and all interferer signals in linear scale as:</w:t>
      </w:r>
    </w:p>
    <w:p>
      <m:oMathPara>
        <m:oMath>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in</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w</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intra−SB, inter−UE</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inter−SB,inter−gNB</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ACI</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self</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co−site,inter−sector</m:t>
              </m:r>
              <m:ctrlPr>
                <w:rPr>
                  <w:rFonts w:ascii="Cambria Math" w:hAnsi="Cambria Math"/>
                  <w:i/>
                </w:rPr>
              </m:ctrlPr>
            </m:sub>
          </m:sSub>
        </m:oMath>
      </m:oMathPara>
    </w:p>
    <w:p>
      <w:r>
        <w:t>, where the signal and interferer sources are defined as:</w:t>
      </w:r>
    </w:p>
    <w:p>
      <w:r>
        <w:rPr>
          <w:rFonts w:ascii="Cambria Math" w:hAnsi="Cambria Math"/>
          <w:i/>
          <w:iCs/>
        </w:rPr>
        <w:t>P</w:t>
      </w:r>
      <w:r>
        <w:rPr>
          <w:rFonts w:ascii="Cambria Math" w:hAnsi="Cambria Math"/>
          <w:i/>
          <w:iCs/>
          <w:vertAlign w:val="subscript"/>
        </w:rPr>
        <w:t>w</w:t>
      </w:r>
      <w:r>
        <w:t xml:space="preserve"> is the wanted signal received from scheduled UE. The wanted signal level is calculated as:</w:t>
      </w:r>
      <w:r>
        <w:rPr>
          <w:rFonts w:ascii="Cambria Math" w:hAnsi="Cambria Math"/>
          <w:i/>
          <w:lang w:val="en-US"/>
        </w:rPr>
        <w:br w:type="textWrapping"/>
      </w:r>
      <m:oMathPara>
        <m:oMath>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m:sty m:val="p"/>
                </m:rPr>
                <w:rPr>
                  <w:rFonts w:ascii="Cambria Math" w:hAnsi="Cambria Math"/>
                  <w:vertAlign w:val="subscript"/>
                  <w:lang w:val="en-US"/>
                </w:rPr>
                <m:t xml:space="preserve">w </m:t>
              </m:r>
              <m:ctrlPr>
                <w:rPr>
                  <w:rFonts w:ascii="Cambria Math" w:hAnsi="Cambria Math"/>
                  <w:i/>
                  <w:lang w:val="en-US"/>
                </w:rPr>
              </m:ctrlPr>
            </m:sub>
          </m:sSub>
          <m:r>
            <m:rP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TX,UE</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UE→serving gNB</m:t>
                  </m:r>
                  <m:ctrlPr>
                    <w:rPr>
                      <w:rFonts w:ascii="Cambria Math" w:hAnsi="Cambria Math"/>
                      <w:i/>
                      <w:lang w:val="en-US"/>
                    </w:rPr>
                  </m:ctrlPr>
                </m:sub>
              </m:sSub>
              <m:ctrlPr>
                <w:rPr>
                  <w:rFonts w:ascii="Cambria Math" w:hAnsi="Cambria Math"/>
                  <w:i/>
                  <w:lang w:val="en-US"/>
                </w:rPr>
              </m:ctrlPr>
            </m:den>
          </m:f>
        </m:oMath>
      </m:oMathPara>
    </w:p>
    <w:p>
      <w:pPr>
        <w:rPr>
          <w:lang w:val="en-US"/>
        </w:rPr>
      </w:pPr>
      <w:r>
        <w:rPr>
          <w:rFonts w:ascii="Cambria Math" w:hAnsi="Cambria Math"/>
          <w:i/>
          <w:iCs/>
          <w:lang w:val="en-US"/>
        </w:rPr>
        <w:t>I</w:t>
      </w:r>
      <w:r>
        <w:rPr>
          <w:rFonts w:ascii="Cambria Math" w:hAnsi="Cambria Math"/>
          <w:i/>
          <w:iCs/>
          <w:vertAlign w:val="subscript"/>
          <w:lang w:val="en-US"/>
        </w:rPr>
        <w:t>intra-SB,inter-UE</w:t>
      </w:r>
      <w:r>
        <w:rPr>
          <w:vertAlign w:val="subscript"/>
          <w:lang w:val="en-US"/>
        </w:rPr>
        <w:t xml:space="preserve"> </w:t>
      </w:r>
      <w:r>
        <w:rPr>
          <w:lang w:val="en-US"/>
        </w:rPr>
        <w:t>is the interference from UEs transmitting within the UL sub-band in the victim network.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vertAlign w:val="subscript"/>
                  <w:lang w:val="en-US"/>
                </w:rPr>
                <m:t>intra−SB,inter−UE</m:t>
              </m:r>
              <m:r>
                <m:rPr>
                  <m:sty m:val="p"/>
                </m:rPr>
                <w:rPr>
                  <w:rFonts w:ascii="Cambria Math" w:hAnsi="Cambria Math"/>
                  <w:vertAlign w:val="subscript"/>
                  <w:lang w:val="en-US"/>
                </w:rPr>
                <m:t xml:space="preserve"> </m:t>
              </m:r>
              <m:ctrlPr>
                <w:rPr>
                  <w:rFonts w:ascii="Cambria Math" w:hAnsi="Cambria Math"/>
                  <w:i/>
                  <w:lang w:val="en-US"/>
                </w:rPr>
              </m:ctrlPr>
            </m:sub>
          </m:sSub>
          <m:r>
            <m:rP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TX,UE</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UE→serving gNB</m:t>
                  </m:r>
                  <m:ctrlPr>
                    <w:rPr>
                      <w:rFonts w:ascii="Cambria Math" w:hAnsi="Cambria Math"/>
                      <w:i/>
                      <w:lang w:val="en-US"/>
                    </w:rPr>
                  </m:ctrlPr>
                </m:sub>
              </m:sSub>
              <m:ctrlPr>
                <w:rPr>
                  <w:rFonts w:ascii="Cambria Math" w:hAnsi="Cambria Math"/>
                  <w:i/>
                  <w:lang w:val="en-US"/>
                </w:rPr>
              </m:ctrlPr>
            </m:den>
          </m:f>
        </m:oMath>
      </m:oMathPara>
    </w:p>
    <w:p>
      <w:pPr>
        <w:rPr>
          <w:lang w:val="en-US"/>
        </w:rPr>
      </w:pPr>
      <w:r>
        <w:rPr>
          <w:rFonts w:ascii="Cambria Math" w:hAnsi="Cambria Math"/>
          <w:i/>
          <w:iCs/>
          <w:lang w:val="en-US"/>
        </w:rPr>
        <w:t>I</w:t>
      </w:r>
      <w:r>
        <w:rPr>
          <w:rFonts w:ascii="Cambria Math" w:hAnsi="Cambria Math"/>
          <w:i/>
          <w:iCs/>
          <w:vertAlign w:val="subscript"/>
          <w:lang w:val="en-US"/>
        </w:rPr>
        <w:t>inter-SB,inter-gNB</w:t>
      </w:r>
      <w:r>
        <w:rPr>
          <w:vertAlign w:val="subscript"/>
          <w:lang w:val="en-US"/>
        </w:rPr>
        <w:t xml:space="preserve"> </w:t>
      </w:r>
      <w:r>
        <w:rPr>
          <w:lang w:val="en-US"/>
        </w:rPr>
        <w:t>is the interference from gNB transmitting on the adjacent DL sub-band in the victim network.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vertAlign w:val="subscript"/>
                  <w:lang w:val="en-US"/>
                </w:rPr>
                <m:t>inter−SB,inter−gNB</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own network→serving gNB</m:t>
                  </m:r>
                  <m:ctrlPr>
                    <w:rPr>
                      <w:rFonts w:ascii="Cambria Math" w:hAnsi="Cambria Math"/>
                      <w:i/>
                      <w:lang w:val="en-US"/>
                    </w:rPr>
                  </m:ctrlPr>
                </m:sub>
              </m:sSub>
              <m:ctrlPr>
                <w:rPr>
                  <w:rFonts w:ascii="Cambria Math" w:hAnsi="Cambria Math"/>
                  <w:i/>
                  <w:lang w:val="en-US"/>
                </w:rPr>
              </m:ctrlPr>
            </m:den>
          </m:f>
        </m:oMath>
      </m:oMathPara>
    </w:p>
    <w:p>
      <w:pPr>
        <w:rPr>
          <w:lang w:val="en-US"/>
        </w:rPr>
      </w:pPr>
      <w:r>
        <w:rPr>
          <w:rFonts w:ascii="Cambria Math" w:hAnsi="Cambria Math"/>
          <w:i/>
          <w:iCs/>
          <w:lang w:val="en-US"/>
        </w:rPr>
        <w:t>I</w:t>
      </w:r>
      <w:r>
        <w:rPr>
          <w:rFonts w:ascii="Cambria Math" w:hAnsi="Cambria Math"/>
          <w:i/>
          <w:iCs/>
          <w:vertAlign w:val="subscript"/>
          <w:lang w:val="en-US"/>
        </w:rPr>
        <w:t>ACI</w:t>
      </w:r>
      <w:r>
        <w:rPr>
          <w:lang w:val="en-US"/>
        </w:rPr>
        <w:t xml:space="preserve"> is the adjacent channel interference from gNB transmitting on the DL channel in the aggressor network.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ACI</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adjacent network gNB→serving gNB</m:t>
                  </m:r>
                  <m:ctrlPr>
                    <w:rPr>
                      <w:rFonts w:ascii="Cambria Math" w:hAnsi="Cambria Math"/>
                      <w:i/>
                      <w:lang w:val="en-US"/>
                    </w:rPr>
                  </m:ctrlPr>
                </m:sub>
              </m:sSub>
              <m:ctrlPr>
                <w:rPr>
                  <w:rFonts w:ascii="Cambria Math" w:hAnsi="Cambria Math"/>
                  <w:i/>
                  <w:lang w:val="en-US"/>
                </w:rPr>
              </m:ctrlPr>
            </m:den>
          </m:f>
        </m:oMath>
      </m:oMathPara>
    </w:p>
    <w:p>
      <w:pPr>
        <w:rPr>
          <w:lang w:val="en-US"/>
        </w:rPr>
      </w:pPr>
      <w:r>
        <w:rPr>
          <w:rFonts w:ascii="Cambria Math" w:hAnsi="Cambria Math"/>
          <w:i/>
          <w:iCs/>
          <w:lang w:val="en-US"/>
        </w:rPr>
        <w:t>I</w:t>
      </w:r>
      <w:r>
        <w:rPr>
          <w:rFonts w:ascii="Cambria Math" w:hAnsi="Cambria Math"/>
          <w:i/>
          <w:iCs/>
          <w:vertAlign w:val="subscript"/>
          <w:lang w:val="en-US"/>
        </w:rPr>
        <w:t>self</w:t>
      </w:r>
      <w:r>
        <w:rPr>
          <w:lang w:val="en-US"/>
        </w:rPr>
        <w:t xml:space="preserve"> is the victim self-interference power.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self</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r>
                <m:rPr/>
                <w:rPr>
                  <w:rFonts w:ascii="Cambria Math" w:hAnsi="Cambria Math"/>
                  <w:lang w:val="en-US"/>
                </w:rPr>
                <m:t>kT</m:t>
              </m:r>
              <m:sSub>
                <m:sSubPr>
                  <m:ctrlPr>
                    <w:rPr>
                      <w:rFonts w:ascii="Cambria Math" w:hAnsi="Cambria Math"/>
                      <w:i/>
                      <w:lang w:val="en-US"/>
                    </w:rPr>
                  </m:ctrlPr>
                </m:sSubPr>
                <m:e>
                  <m:r>
                    <m:rPr/>
                    <w:rPr>
                      <w:rFonts w:ascii="Cambria Math" w:hAnsi="Cambria Math"/>
                      <w:lang w:val="en-US"/>
                    </w:rPr>
                    <m:t>B</m:t>
                  </m:r>
                  <m:ctrlPr>
                    <w:rPr>
                      <w:rFonts w:ascii="Cambria Math" w:hAnsi="Cambria Math"/>
                      <w:i/>
                      <w:lang w:val="en-US"/>
                    </w:rPr>
                  </m:ctrlPr>
                </m:e>
                <m:sub>
                  <m:r>
                    <m:rPr/>
                    <w:rPr>
                      <w:rFonts w:ascii="Cambria Math" w:hAnsi="Cambria Math"/>
                      <w:lang w:val="en-US"/>
                    </w:rPr>
                    <m:t>SB</m:t>
                  </m:r>
                  <m:ctrlPr>
                    <w:rPr>
                      <w:rFonts w:ascii="Cambria Math" w:hAnsi="Cambria Math"/>
                      <w:i/>
                      <w:lang w:val="en-US"/>
                    </w:rPr>
                  </m:ctrlPr>
                </m:sub>
              </m:sSub>
              <m:r>
                <m:rPr/>
                <w:rPr>
                  <w:rFonts w:ascii="Cambria Math" w:hAnsi="Cambria Math"/>
                  <w:lang w:val="en-US"/>
                </w:rPr>
                <m:t xml:space="preserve"> F</m:t>
              </m:r>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M</m:t>
                  </m:r>
                  <m:ctrlPr>
                    <w:rPr>
                      <w:rFonts w:ascii="Cambria Math" w:hAnsi="Cambria Math"/>
                      <w:i/>
                      <w:lang w:val="en-US"/>
                    </w:rPr>
                  </m:ctrlPr>
                </m:e>
                <m:sub>
                  <m:r>
                    <m:rPr/>
                    <w:rPr>
                      <w:rFonts w:ascii="Cambria Math" w:hAnsi="Cambria Math"/>
                      <w:lang w:val="en-US"/>
                    </w:rPr>
                    <m:t>self</m:t>
                  </m:r>
                  <m:ctrlPr>
                    <w:rPr>
                      <w:rFonts w:ascii="Cambria Math" w:hAnsi="Cambria Math"/>
                      <w:i/>
                      <w:lang w:val="en-US"/>
                    </w:rPr>
                  </m:ctrlPr>
                </m:sub>
              </m:sSub>
              <m:ctrlPr>
                <w:rPr>
                  <w:rFonts w:ascii="Cambria Math" w:hAnsi="Cambria Math"/>
                  <w:i/>
                  <w:lang w:val="en-US"/>
                </w:rPr>
              </m:ctrlPr>
            </m:den>
          </m:f>
        </m:oMath>
      </m:oMathPara>
    </w:p>
    <w:p>
      <w:pPr>
        <w:rPr>
          <w:lang w:val="en-US"/>
        </w:rPr>
      </w:pPr>
      <w:r>
        <w:rPr>
          <w:rFonts w:ascii="Cambria Math" w:hAnsi="Cambria Math"/>
          <w:i/>
          <w:iCs/>
          <w:lang w:val="en-US"/>
        </w:rPr>
        <w:t>I</w:t>
      </w:r>
      <w:r>
        <w:rPr>
          <w:rFonts w:ascii="Cambria Math" w:hAnsi="Cambria Math"/>
          <w:i/>
          <w:iCs/>
          <w:vertAlign w:val="subscript"/>
          <w:lang w:val="en-US"/>
        </w:rPr>
        <w:t>co-site,inter-sector</w:t>
      </w:r>
      <w:r>
        <w:rPr>
          <w:vertAlign w:val="subscript"/>
          <w:lang w:val="en-US"/>
        </w:rPr>
        <w:t xml:space="preserve"> </w:t>
      </w:r>
      <w:r>
        <w:rPr>
          <w:lang w:val="en-US"/>
        </w:rPr>
        <w:t>is the interference from neighboring sectors in a 3-sector configuration.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vertAlign w:val="subscript"/>
                  <w:lang w:val="en-US"/>
                </w:rPr>
                <m:t>co−site,inter−sector</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r>
                <m:rPr/>
                <w:rPr>
                  <w:rFonts w:ascii="Cambria Math" w:hAnsi="Cambria Math"/>
                  <w:lang w:val="en-US"/>
                </w:rPr>
                <m:t>kT</m:t>
              </m:r>
              <m:sSub>
                <m:sSubPr>
                  <m:ctrlPr>
                    <w:rPr>
                      <w:rFonts w:ascii="Cambria Math" w:hAnsi="Cambria Math"/>
                      <w:i/>
                      <w:lang w:val="en-US"/>
                    </w:rPr>
                  </m:ctrlPr>
                </m:sSubPr>
                <m:e>
                  <m:r>
                    <m:rPr/>
                    <w:rPr>
                      <w:rFonts w:ascii="Cambria Math" w:hAnsi="Cambria Math"/>
                      <w:lang w:val="en-US"/>
                    </w:rPr>
                    <m:t>B</m:t>
                  </m:r>
                  <m:ctrlPr>
                    <w:rPr>
                      <w:rFonts w:ascii="Cambria Math" w:hAnsi="Cambria Math"/>
                      <w:i/>
                      <w:lang w:val="en-US"/>
                    </w:rPr>
                  </m:ctrlPr>
                </m:e>
                <m:sub>
                  <m:r>
                    <m:rPr/>
                    <w:rPr>
                      <w:rFonts w:ascii="Cambria Math" w:hAnsi="Cambria Math"/>
                      <w:lang w:val="en-US"/>
                    </w:rPr>
                    <m:t>SB</m:t>
                  </m:r>
                  <m:ctrlPr>
                    <w:rPr>
                      <w:rFonts w:ascii="Cambria Math" w:hAnsi="Cambria Math"/>
                      <w:i/>
                      <w:lang w:val="en-US"/>
                    </w:rPr>
                  </m:ctrlPr>
                </m:sub>
              </m:sSub>
              <m:r>
                <m:rPr/>
                <w:rPr>
                  <w:rFonts w:ascii="Cambria Math" w:hAnsi="Cambria Math"/>
                  <w:lang w:val="en-US"/>
                </w:rPr>
                <m:t xml:space="preserve"> F</m:t>
              </m:r>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M</m:t>
                  </m:r>
                  <m:ctrlPr>
                    <w:rPr>
                      <w:rFonts w:ascii="Cambria Math" w:hAnsi="Cambria Math"/>
                      <w:i/>
                      <w:lang w:val="en-US"/>
                    </w:rPr>
                  </m:ctrlPr>
                </m:e>
                <m:sub>
                  <m:r>
                    <m:rPr/>
                    <w:rPr>
                      <w:rFonts w:ascii="Cambria Math" w:hAnsi="Cambria Math"/>
                      <w:lang w:val="en-US"/>
                    </w:rPr>
                    <m:t>co−site</m:t>
                  </m:r>
                  <m:ctrlPr>
                    <w:rPr>
                      <w:rFonts w:ascii="Cambria Math" w:hAnsi="Cambria Math"/>
                      <w:i/>
                      <w:lang w:val="en-US"/>
                    </w:rPr>
                  </m:ctrlPr>
                </m:sub>
              </m:sSub>
              <m:ctrlPr>
                <w:rPr>
                  <w:rFonts w:ascii="Cambria Math" w:hAnsi="Cambria Math"/>
                  <w:i/>
                  <w:lang w:val="en-US"/>
                </w:rPr>
              </m:ctrlPr>
            </m:den>
          </m:f>
        </m:oMath>
      </m:oMathPara>
    </w:p>
    <w:p>
      <w:pPr>
        <w:rPr>
          <w:lang w:val="en-US"/>
        </w:rPr>
      </w:pPr>
      <w:r>
        <w:rPr>
          <w:lang w:val="en-US"/>
        </w:rPr>
        <w:t xml:space="preserve">, where </w:t>
      </w:r>
    </w:p>
    <w:p>
      <w:pPr>
        <w:rPr>
          <w:lang w:val="en-US"/>
        </w:rPr>
      </w:pPr>
      <w:r>
        <w:rPr>
          <w:rFonts w:ascii="Cambria Math" w:hAnsi="Cambria Math"/>
          <w:i/>
          <w:iCs/>
          <w:lang w:val="en-US"/>
        </w:rPr>
        <w:t>P</w:t>
      </w:r>
      <w:r>
        <w:rPr>
          <w:rFonts w:ascii="Cambria Math" w:hAnsi="Cambria Math"/>
          <w:i/>
          <w:iCs/>
          <w:vertAlign w:val="subscript"/>
          <w:lang w:val="en-US"/>
        </w:rPr>
        <w:t>TX,UE</w:t>
      </w:r>
      <w:r>
        <w:rPr>
          <w:vertAlign w:val="subscript"/>
          <w:lang w:val="en-US"/>
        </w:rPr>
        <w:t xml:space="preserve"> </w:t>
      </w:r>
      <w:r>
        <w:rPr>
          <w:lang w:val="en-US"/>
        </w:rPr>
        <w:t>is the configured UE transmitter power (see transmission power control in Annex E.3.5).</w:t>
      </w:r>
    </w:p>
    <w:p>
      <w:pPr>
        <w:rPr>
          <w:lang w:val="en-US"/>
        </w:rPr>
      </w:pPr>
      <w:r>
        <w:rPr>
          <w:rFonts w:ascii="Cambria Math" w:hAnsi="Cambria Math"/>
          <w:i/>
          <w:iCs/>
          <w:lang w:val="en-US"/>
        </w:rPr>
        <w:t>P</w:t>
      </w:r>
      <w:r>
        <w:rPr>
          <w:rFonts w:ascii="Cambria Math" w:hAnsi="Cambria Math"/>
          <w:i/>
          <w:iCs/>
          <w:vertAlign w:val="subscript"/>
          <w:lang w:val="en-US"/>
        </w:rPr>
        <w:t>TX,BS</w:t>
      </w:r>
      <w:r>
        <w:rPr>
          <w:vertAlign w:val="subscript"/>
          <w:lang w:val="en-US"/>
        </w:rPr>
        <w:t xml:space="preserve"> </w:t>
      </w:r>
      <w:r>
        <w:rPr>
          <w:lang w:val="en-US"/>
        </w:rPr>
        <w:t xml:space="preserve">is the gNB transmitter power. </w:t>
      </w:r>
    </w:p>
    <w:p>
      <w:pPr>
        <w:rPr>
          <w:lang w:val="en-US"/>
        </w:rPr>
      </w:pPr>
      <w:r>
        <w:rPr>
          <w:rFonts w:ascii="Cambria Math" w:hAnsi="Cambria Math"/>
          <w:i/>
          <w:iCs/>
          <w:lang w:val="en-US"/>
        </w:rPr>
        <w:t>B</w:t>
      </w:r>
      <w:r>
        <w:rPr>
          <w:rFonts w:ascii="Cambria Math" w:hAnsi="Cambria Math"/>
          <w:i/>
          <w:iCs/>
          <w:vertAlign w:val="subscript"/>
          <w:lang w:val="en-US"/>
        </w:rPr>
        <w:t>SB</w:t>
      </w:r>
      <w:r>
        <w:rPr>
          <w:vertAlign w:val="subscript"/>
          <w:lang w:val="en-US"/>
        </w:rPr>
        <w:t xml:space="preserve"> </w:t>
      </w:r>
      <w:r>
        <w:rPr>
          <w:lang w:val="en-US"/>
        </w:rPr>
        <w:t>is the allocated SBFD UL receiver slot bandwidth.</w:t>
      </w:r>
    </w:p>
    <w:p>
      <w:pPr>
        <w:rPr>
          <w:lang w:val="en-US"/>
        </w:rPr>
      </w:pPr>
      <w:r>
        <w:rPr>
          <w:rFonts w:ascii="Cambria Math" w:hAnsi="Cambria Math"/>
          <w:i/>
          <w:iCs/>
          <w:lang w:val="en-US"/>
        </w:rPr>
        <w:t>M</w:t>
      </w:r>
      <w:r>
        <w:rPr>
          <w:rFonts w:ascii="Cambria Math" w:hAnsi="Cambria Math"/>
          <w:i/>
          <w:iCs/>
          <w:vertAlign w:val="subscript"/>
          <w:lang w:val="en-US"/>
        </w:rPr>
        <w:t>self</w:t>
      </w:r>
      <w:r>
        <w:rPr>
          <w:lang w:val="en-US"/>
        </w:rPr>
        <w:t xml:space="preserve"> is the noise-floor-to-self interference ratio.</w:t>
      </w:r>
    </w:p>
    <w:p>
      <w:pPr>
        <w:rPr>
          <w:lang w:val="en-US"/>
        </w:rPr>
      </w:pPr>
      <w:r>
        <w:rPr>
          <w:i/>
          <w:iCs/>
          <w:lang w:val="en-US"/>
        </w:rPr>
        <w:t>M</w:t>
      </w:r>
      <w:r>
        <w:rPr>
          <w:i/>
          <w:iCs/>
          <w:vertAlign w:val="subscript"/>
          <w:lang w:val="en-US"/>
        </w:rPr>
        <w:t>co-site</w:t>
      </w:r>
      <w:r>
        <w:rPr>
          <w:lang w:val="en-US"/>
        </w:rPr>
        <w:t xml:space="preserve"> is the noise-floor-to-aggregated co-site inter sector interference ratio. </w:t>
      </w:r>
    </w:p>
    <w:p>
      <w:pPr>
        <w:rPr>
          <w:lang w:val="en-US"/>
        </w:rPr>
      </w:pPr>
      <w:r>
        <w:rPr>
          <w:rFonts w:ascii="Cambria Math" w:hAnsi="Cambria Math"/>
          <w:i/>
          <w:iCs/>
          <w:lang w:val="en-US"/>
        </w:rPr>
        <w:t>kT</w:t>
      </w:r>
      <w:r>
        <w:rPr>
          <w:lang w:val="en-US"/>
        </w:rPr>
        <w:t xml:space="preserve"> is the thermal noise (equal to -174 dBm/Hz in logarithmical scale).</w:t>
      </w:r>
    </w:p>
    <w:p>
      <w:pPr>
        <w:rPr>
          <w:lang w:val="en-US"/>
        </w:rPr>
      </w:pPr>
      <w:r>
        <w:rPr>
          <w:rFonts w:ascii="Cambria Math" w:hAnsi="Cambria Math"/>
          <w:i/>
          <w:iCs/>
          <w:lang w:val="en-US"/>
        </w:rPr>
        <w:t>F</w:t>
      </w:r>
      <w:r>
        <w:rPr>
          <w:lang w:val="en-US"/>
        </w:rPr>
        <w:t xml:space="preserve"> is the receiver noise figure.</w:t>
      </w:r>
    </w:p>
    <w:p>
      <w:pPr>
        <w:rPr>
          <w:lang w:val="en-US"/>
        </w:rPr>
      </w:pPr>
    </w:p>
    <w:p>
      <w:pPr>
        <w:rPr>
          <w:lang w:val="en-US"/>
        </w:rPr>
      </w:pPr>
      <w:r>
        <w:rPr>
          <w:lang w:val="en-US"/>
        </w:rPr>
        <w:t>The total interference power can be expressed in linear scale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tot</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intra−SB,inter−UE</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inter−SB,inter−gNB</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ASBIR</m:t>
                  </m:r>
                  <m:ctrlPr>
                    <w:rPr>
                      <w:rFonts w:ascii="Cambria Math" w:hAnsi="Cambria Math"/>
                      <w:i/>
                      <w:lang w:val="en-US"/>
                    </w:rPr>
                  </m:ctrlPr>
                </m:e>
                <m:sub>
                  <m:r>
                    <m:rPr/>
                    <w:rPr>
                      <w:rFonts w:ascii="Cambria Math" w:hAnsi="Cambria Math"/>
                      <w:lang w:val="en-US"/>
                    </w:rPr>
                    <m:t>inter−SB,inter−gNB</m:t>
                  </m:r>
                  <m:ctrlPr>
                    <w:rPr>
                      <w:rFonts w:ascii="Cambria Math" w:hAnsi="Cambria Math"/>
                      <w:i/>
                      <w:lang w:val="en-US"/>
                    </w:rPr>
                  </m:ctrlPr>
                </m:sub>
              </m:sSub>
              <m:ctrlPr>
                <w:rPr>
                  <w:rFonts w:ascii="Cambria Math" w:hAnsi="Cambria Math"/>
                  <w:i/>
                  <w:lang w:val="en-US"/>
                </w:rPr>
              </m:ctrlPr>
            </m:den>
          </m:f>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ACI</m:t>
                  </m:r>
                  <m:ctrlPr>
                    <w:rPr>
                      <w:rFonts w:ascii="Cambria Math" w:hAnsi="Cambria Math"/>
                      <w:i/>
                      <w:lang w:val="en-US"/>
                    </w:rPr>
                  </m:ctrlPr>
                </m:sub>
              </m:sSub>
              <m:ctrlPr>
                <w:rPr>
                  <w:rFonts w:ascii="Cambria Math" w:hAnsi="Cambria Math"/>
                  <w:i/>
                  <w:lang w:val="en-US"/>
                </w:rPr>
              </m:ctrlPr>
            </m:num>
            <m:den>
              <m:r>
                <m:rPr/>
                <w:rPr>
                  <w:rFonts w:ascii="Cambria Math" w:hAnsi="Cambria Math"/>
                  <w:lang w:val="en-US"/>
                </w:rPr>
                <m:t>ACIR</m:t>
              </m:r>
              <m:ctrlPr>
                <w:rPr>
                  <w:rFonts w:ascii="Cambria Math" w:hAnsi="Cambria Math"/>
                  <w:i/>
                  <w:lang w:val="en-US"/>
                </w:rPr>
              </m:ctrlPr>
            </m:den>
          </m:f>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self</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co−site,inter−sector</m:t>
              </m:r>
              <m:ctrlPr>
                <w:rPr>
                  <w:rFonts w:ascii="Cambria Math" w:hAnsi="Cambria Math"/>
                  <w:i/>
                  <w:lang w:val="en-US"/>
                </w:rPr>
              </m:ctrlPr>
            </m:sub>
          </m:sSub>
        </m:oMath>
      </m:oMathPara>
    </w:p>
    <w:p>
      <w:pPr>
        <w:rPr>
          <w:lang w:val="en-US"/>
        </w:rPr>
      </w:pPr>
      <w:r>
        <w:rPr>
          <w:lang w:val="en-US"/>
        </w:rPr>
        <w:t>, where additional variables are defined as:</w:t>
      </w:r>
    </w:p>
    <w:p>
      <w:pPr>
        <w:rPr>
          <w:lang w:val="en-US"/>
        </w:rPr>
      </w:pPr>
      <w:r>
        <w:rPr>
          <w:rFonts w:ascii="Cambria Math" w:hAnsi="Cambria Math"/>
          <w:i/>
          <w:iCs/>
          <w:lang w:val="en-US"/>
        </w:rPr>
        <w:t>ASBIR</w:t>
      </w:r>
      <w:r>
        <w:rPr>
          <w:rFonts w:ascii="Cambria Math" w:hAnsi="Cambria Math"/>
          <w:i/>
          <w:iCs/>
          <w:vertAlign w:val="subscript"/>
          <w:lang w:val="en-US"/>
        </w:rPr>
        <w:t>inter-SB,inter-gNB</w:t>
      </w:r>
      <w:r>
        <w:rPr>
          <w:vertAlign w:val="subscript"/>
          <w:lang w:val="en-US"/>
        </w:rPr>
        <w:t xml:space="preserve"> </w:t>
      </w:r>
      <w:r>
        <w:rPr>
          <w:lang w:val="en-US"/>
        </w:rPr>
        <w:t>is the in-channel Adjacent Sub-Band Interference Ratio, which is derived by applicable BS ACLR and BS ACS.</w:t>
      </w:r>
    </w:p>
    <w:p>
      <w:pPr>
        <w:rPr>
          <w:lang w:val="en-US"/>
        </w:rPr>
      </w:pPr>
      <w:r>
        <w:rPr>
          <w:rFonts w:ascii="Cambria Math" w:hAnsi="Cambria Math"/>
          <w:i/>
          <w:iCs/>
          <w:lang w:val="en-US"/>
        </w:rPr>
        <w:t>ACIR</w:t>
      </w:r>
      <w:r>
        <w:rPr>
          <w:lang w:val="en-US"/>
        </w:rPr>
        <w:t xml:space="preserve"> is derived by applicable BS ACLR and BS ACS.</w:t>
      </w:r>
    </w:p>
    <w:p>
      <w:pPr>
        <w:rPr>
          <w:lang w:val="en-US"/>
        </w:rPr>
      </w:pPr>
      <w:r>
        <w:rPr>
          <w:lang w:val="en-US"/>
        </w:rPr>
        <w:t>The SINR at the victim receiver including total noise and total interference can be expressed in linear scale as:</w:t>
      </w:r>
    </w:p>
    <w:p>
      <w:pPr>
        <w:rPr>
          <w:lang w:val="en-US"/>
        </w:rPr>
      </w:pPr>
      <m:oMathPara>
        <m:oMath>
          <m:r>
            <m:rPr/>
            <w:rPr>
              <w:rFonts w:ascii="Cambria Math" w:hAnsi="Cambria Math"/>
              <w:lang w:val="en-US"/>
            </w:rPr>
            <m:t>SINR=</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w</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tot</m:t>
                  </m:r>
                  <m:ctrlPr>
                    <w:rPr>
                      <w:rFonts w:ascii="Cambria Math" w:hAnsi="Cambria Math"/>
                      <w:i/>
                      <w:lang w:val="en-US"/>
                    </w:rPr>
                  </m:ctrlPr>
                </m:sub>
              </m:sSub>
              <m:r>
                <m:rPr/>
                <w:rPr>
                  <w:rFonts w:ascii="Cambria Math" w:hAnsi="Cambria Math"/>
                  <w:lang w:val="en-US"/>
                </w:rPr>
                <m:t>+kT</m:t>
              </m:r>
              <m:sSub>
                <m:sSubPr>
                  <m:ctrlPr>
                    <w:rPr>
                      <w:rFonts w:ascii="Cambria Math" w:hAnsi="Cambria Math"/>
                      <w:i/>
                      <w:lang w:val="en-US"/>
                    </w:rPr>
                  </m:ctrlPr>
                </m:sSubPr>
                <m:e>
                  <m:r>
                    <m:rPr/>
                    <w:rPr>
                      <w:rFonts w:ascii="Cambria Math" w:hAnsi="Cambria Math"/>
                      <w:lang w:val="en-US"/>
                    </w:rPr>
                    <m:t>B</m:t>
                  </m:r>
                  <m:ctrlPr>
                    <w:rPr>
                      <w:rFonts w:ascii="Cambria Math" w:hAnsi="Cambria Math"/>
                      <w:i/>
                      <w:lang w:val="en-US"/>
                    </w:rPr>
                  </m:ctrlPr>
                </m:e>
                <m:sub>
                  <m:r>
                    <m:rPr/>
                    <w:rPr>
                      <w:rFonts w:ascii="Cambria Math" w:hAnsi="Cambria Math"/>
                      <w:lang w:val="en-US"/>
                    </w:rPr>
                    <m:t>SB</m:t>
                  </m:r>
                  <m:ctrlPr>
                    <w:rPr>
                      <w:rFonts w:ascii="Cambria Math" w:hAnsi="Cambria Math"/>
                      <w:i/>
                      <w:lang w:val="en-US"/>
                    </w:rPr>
                  </m:ctrlPr>
                </m:sub>
              </m:sSub>
              <m:sSub>
                <m:sSubPr>
                  <m:ctrlPr>
                    <w:rPr>
                      <w:rFonts w:ascii="Cambria Math" w:hAnsi="Cambria Math"/>
                      <w:i/>
                      <w:lang w:val="en-US"/>
                    </w:rPr>
                  </m:ctrlPr>
                </m:sSubPr>
                <m:e>
                  <m:r>
                    <m:rPr/>
                    <w:rPr>
                      <w:rFonts w:ascii="Cambria Math" w:hAnsi="Cambria Math"/>
                      <w:lang w:val="en-US"/>
                    </w:rPr>
                    <m:t>F</m:t>
                  </m:r>
                  <m:ctrlPr>
                    <w:rPr>
                      <w:rFonts w:ascii="Cambria Math" w:hAnsi="Cambria Math"/>
                      <w:i/>
                      <w:lang w:val="en-US"/>
                    </w:rPr>
                  </m:ctrlPr>
                </m:e>
                <m:sub>
                  <m:r>
                    <m:rPr/>
                    <w:rPr>
                      <w:rFonts w:ascii="Cambria Math" w:hAnsi="Cambria Math"/>
                      <w:lang w:val="en-US"/>
                    </w:rPr>
                    <m:t>block</m:t>
                  </m:r>
                  <m:ctrlPr>
                    <w:rPr>
                      <w:rFonts w:ascii="Cambria Math" w:hAnsi="Cambria Math"/>
                      <w:i/>
                      <w:lang w:val="en-US"/>
                    </w:rPr>
                  </m:ctrlPr>
                </m:sub>
              </m:sSub>
              <m:ctrlPr>
                <w:rPr>
                  <w:rFonts w:ascii="Cambria Math" w:hAnsi="Cambria Math"/>
                  <w:i/>
                  <w:lang w:val="en-US"/>
                </w:rPr>
              </m:ctrlPr>
            </m:den>
          </m:f>
        </m:oMath>
      </m:oMathPara>
    </w:p>
    <w:p>
      <w:r>
        <w:t xml:space="preserve">The receiver noise figure for the receiver exposed for blocking </w:t>
      </w:r>
      <w:r>
        <w:rPr>
          <w:rFonts w:ascii="Cambria Math" w:hAnsi="Cambria Math"/>
          <w:i/>
          <w:iCs/>
        </w:rPr>
        <w:t>F</w:t>
      </w:r>
      <w:r>
        <w:rPr>
          <w:rFonts w:ascii="Cambria Math" w:hAnsi="Cambria Math"/>
          <w:i/>
          <w:iCs/>
          <w:vertAlign w:val="subscript"/>
        </w:rPr>
        <w:t>block</w:t>
      </w:r>
      <w:r>
        <w:t xml:space="preserve"> is produced by the blocking model described in Figure E.2.3-1.</w:t>
      </w:r>
    </w:p>
    <w:p>
      <w:r>
        <w:t xml:space="preserve">In simulation, the UE power control scheme is only used to compensate path loss and doesn’t consider noise figure increase due to BS receiver blocking. Therefore, the final SINR for UL is less than target SINR. </w:t>
      </w:r>
    </w:p>
    <w:p>
      <w:r>
        <w:t xml:space="preserve">Note that additional, power scaling of all interference contributions should be considered with respect to aggressor bandwidth and victim bandwidth when ACIR is applied. </w:t>
      </w:r>
    </w:p>
    <w:p/>
    <w:p>
      <w:pPr>
        <w:pStyle w:val="4"/>
      </w:pPr>
      <w:r>
        <w:t>E.2.4</w:t>
      </w:r>
      <w:r>
        <w:tab/>
      </w:r>
      <w:r>
        <w:t>UE RF characteristics</w:t>
      </w:r>
    </w:p>
    <w:p>
      <w:r>
        <w:t xml:space="preserve">Assumptions relevant for modelling the UE RF characteristics are captured in Table E.2.4-1. </w:t>
      </w:r>
    </w:p>
    <w:p>
      <w:pPr>
        <w:keepNext/>
        <w:keepLines/>
        <w:spacing w:after="0"/>
        <w:jc w:val="center"/>
        <w:rPr>
          <w:rFonts w:ascii="Arial" w:hAnsi="Arial" w:eastAsia="宋体"/>
          <w:b/>
        </w:rPr>
      </w:pPr>
      <w:bookmarkStart w:id="65" w:name="_Hlk126651953"/>
      <w:r>
        <w:rPr>
          <w:rFonts w:ascii="Arial" w:hAnsi="Arial" w:eastAsia="宋体"/>
          <w:b/>
        </w:rPr>
        <w:t xml:space="preserve">Table E.2.4-1: </w:t>
      </w:r>
      <w:bookmarkEnd w:id="65"/>
      <w:r>
        <w:rPr>
          <w:rFonts w:ascii="Arial" w:hAnsi="Arial" w:eastAsia="宋体"/>
          <w:b/>
        </w:rPr>
        <w:t xml:space="preserve">UE parameters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305"/>
        <w:gridCol w:w="4132"/>
        <w:gridCol w:w="43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b/>
                <w:sz w:val="16"/>
                <w:szCs w:val="16"/>
              </w:rPr>
            </w:pPr>
            <w:r>
              <w:rPr>
                <w:rFonts w:ascii="Arial" w:hAnsi="Arial"/>
                <w:b/>
                <w:sz w:val="16"/>
                <w:szCs w:val="16"/>
              </w:rPr>
              <w:t>Parameter</w:t>
            </w:r>
          </w:p>
        </w:tc>
        <w:tc>
          <w:tcPr>
            <w:tcW w:w="0" w:type="auto"/>
            <w:shd w:val="clear" w:color="auto" w:fill="auto"/>
          </w:tcPr>
          <w:p>
            <w:pPr>
              <w:keepNext/>
              <w:keepLines/>
              <w:spacing w:after="0"/>
              <w:jc w:val="center"/>
              <w:rPr>
                <w:rFonts w:ascii="Arial" w:hAnsi="Arial"/>
                <w:b/>
                <w:sz w:val="16"/>
                <w:szCs w:val="16"/>
              </w:rPr>
            </w:pPr>
            <w:r>
              <w:rPr>
                <w:rFonts w:ascii="Arial" w:hAnsi="Arial"/>
                <w:b/>
                <w:sz w:val="16"/>
                <w:szCs w:val="16"/>
              </w:rPr>
              <w:t>FR1</w:t>
            </w:r>
          </w:p>
        </w:tc>
        <w:tc>
          <w:tcPr>
            <w:tcW w:w="0" w:type="auto"/>
          </w:tcPr>
          <w:p>
            <w:pPr>
              <w:keepNext/>
              <w:keepLines/>
              <w:spacing w:after="0"/>
              <w:jc w:val="center"/>
              <w:rPr>
                <w:rFonts w:ascii="Arial" w:hAnsi="Arial"/>
                <w:b/>
                <w:sz w:val="16"/>
                <w:szCs w:val="16"/>
              </w:rPr>
            </w:pPr>
            <w:r>
              <w:rPr>
                <w:rFonts w:ascii="Arial" w:hAnsi="Arial"/>
                <w:b/>
                <w:sz w:val="16"/>
                <w:szCs w:val="16"/>
              </w:rPr>
              <w:t>FR2-1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Maximum transmitter power</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23 dBm</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22.4 dBm (EIRP)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Minimum transmitter power</w:t>
            </w:r>
          </w:p>
        </w:tc>
        <w:tc>
          <w:tcPr>
            <w:tcW w:w="0" w:type="auto"/>
            <w:shd w:val="clear" w:color="auto" w:fill="auto"/>
          </w:tcPr>
          <w:p>
            <w:pPr>
              <w:keepNext/>
              <w:keepLines/>
              <w:spacing w:after="0"/>
              <w:jc w:val="center"/>
              <w:rPr>
                <w:rFonts w:ascii="Arial" w:hAnsi="Arial"/>
                <w:sz w:val="16"/>
                <w:szCs w:val="16"/>
                <w:lang w:eastAsia="zh-CN"/>
              </w:rPr>
            </w:pPr>
            <w:r>
              <w:rPr>
                <w:rFonts w:ascii="Arial" w:hAnsi="Arial" w:cs="Arial"/>
                <w:sz w:val="16"/>
                <w:szCs w:val="16"/>
                <w:lang w:eastAsia="zh-CN"/>
              </w:rPr>
              <w:t>-33 dBm (TS 38.101-1, Table 6.3.1-1)</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Antenna configuration</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0 dBi</w:t>
            </w:r>
          </w:p>
        </w:tc>
        <w:tc>
          <w:tcPr>
            <w:tcW w:w="0" w:type="auto"/>
          </w:tcPr>
          <w:p>
            <w:pPr>
              <w:keepNext/>
              <w:keepLines/>
              <w:spacing w:after="0"/>
              <w:jc w:val="center"/>
              <w:rPr>
                <w:rFonts w:ascii="Arial" w:hAnsi="Arial"/>
                <w:sz w:val="16"/>
                <w:szCs w:val="16"/>
                <w:lang w:val="sv-SE" w:eastAsia="zh-CN"/>
              </w:rPr>
            </w:pPr>
            <w:r>
              <w:rPr>
                <w:rFonts w:ascii="Arial" w:hAnsi="Arial"/>
                <w:sz w:val="16"/>
                <w:szCs w:val="16"/>
                <w:lang w:val="sv-SE" w:eastAsia="zh-CN"/>
              </w:rPr>
              <w:t>(M</w:t>
            </w:r>
            <w:r>
              <w:rPr>
                <w:rFonts w:ascii="Arial" w:hAnsi="Arial"/>
                <w:sz w:val="16"/>
                <w:szCs w:val="16"/>
                <w:vertAlign w:val="subscript"/>
                <w:lang w:val="sv-SE" w:eastAsia="zh-CN"/>
              </w:rPr>
              <w:t>g</w:t>
            </w:r>
            <w:r>
              <w:rPr>
                <w:rFonts w:ascii="Arial" w:hAnsi="Arial"/>
                <w:sz w:val="16"/>
                <w:szCs w:val="16"/>
                <w:lang w:val="sv-SE" w:eastAsia="zh-CN"/>
              </w:rPr>
              <w:t>,N</w:t>
            </w:r>
            <w:r>
              <w:rPr>
                <w:rFonts w:ascii="Arial" w:hAnsi="Arial"/>
                <w:sz w:val="16"/>
                <w:szCs w:val="16"/>
                <w:vertAlign w:val="subscript"/>
                <w:lang w:val="sv-SE" w:eastAsia="zh-CN"/>
              </w:rPr>
              <w:t>g</w:t>
            </w:r>
            <w:r>
              <w:rPr>
                <w:rFonts w:ascii="Arial" w:hAnsi="Arial"/>
                <w:sz w:val="16"/>
                <w:szCs w:val="16"/>
                <w:lang w:val="sv-SE" w:eastAsia="zh-CN"/>
              </w:rPr>
              <w:t>,M,N,P) = (1,1,2,2,2)</w:t>
            </w:r>
          </w:p>
          <w:p>
            <w:pPr>
              <w:keepNext/>
              <w:keepLines/>
              <w:spacing w:after="0"/>
              <w:jc w:val="center"/>
              <w:rPr>
                <w:rFonts w:ascii="Arial" w:hAnsi="Arial" w:cs="Arial"/>
                <w:sz w:val="16"/>
                <w:szCs w:val="16"/>
                <w:lang w:val="sv-SE" w:eastAsia="zh-CN"/>
              </w:rPr>
            </w:pPr>
            <w:r>
              <w:rPr>
                <w:rFonts w:ascii="Arial" w:hAnsi="Arial"/>
                <w:sz w:val="16"/>
                <w:szCs w:val="16"/>
                <w:lang w:val="sv-SE" w:eastAsia="zh-CN"/>
              </w:rPr>
              <w:t>(d</w:t>
            </w:r>
            <w:r>
              <w:rPr>
                <w:rFonts w:ascii="Arial" w:hAnsi="Arial"/>
                <w:sz w:val="16"/>
                <w:szCs w:val="16"/>
                <w:vertAlign w:val="subscript"/>
                <w:lang w:val="sv-SE" w:eastAsia="zh-CN"/>
              </w:rPr>
              <w:t>H</w:t>
            </w:r>
            <w:r>
              <w:rPr>
                <w:rFonts w:ascii="Arial" w:hAnsi="Arial"/>
                <w:sz w:val="16"/>
                <w:szCs w:val="16"/>
                <w:lang w:val="sv-SE" w:eastAsia="zh-CN"/>
              </w:rPr>
              <w:t>,d</w:t>
            </w:r>
            <w:r>
              <w:rPr>
                <w:rFonts w:ascii="Arial" w:hAnsi="Arial"/>
                <w:sz w:val="16"/>
                <w:szCs w:val="16"/>
                <w:vertAlign w:val="subscript"/>
                <w:lang w:val="sv-SE" w:eastAsia="zh-CN"/>
              </w:rPr>
              <w:t>V</w:t>
            </w:r>
            <w:r>
              <w:rPr>
                <w:rFonts w:ascii="Arial" w:hAnsi="Arial"/>
                <w:sz w:val="16"/>
                <w:szCs w:val="16"/>
                <w:lang w:val="sv-SE" w:eastAsia="zh-CN"/>
              </w:rPr>
              <w:t>)=(0.5,0.5)</w:t>
            </w:r>
            <w:r>
              <w:rPr>
                <w:rFonts w:ascii="Arial" w:hAnsi="Arial"/>
                <w:sz w:val="16"/>
                <w:szCs w:val="16"/>
                <w:lang w:eastAsia="zh-CN"/>
              </w:rPr>
              <w:t>λ</w:t>
            </w:r>
          </w:p>
          <w:p>
            <w:pPr>
              <w:keepNext/>
              <w:keepLines/>
              <w:spacing w:after="0"/>
              <w:jc w:val="center"/>
              <w:rPr>
                <w:rFonts w:ascii="Arial" w:hAnsi="Arial"/>
                <w:sz w:val="16"/>
                <w:szCs w:val="16"/>
                <w:lang w:val="sv-SE" w:eastAsia="zh-CN"/>
              </w:rPr>
            </w:pPr>
            <w:r>
              <w:rPr>
                <w:rFonts w:ascii="Arial" w:hAnsi="Arial"/>
                <w:sz w:val="16"/>
                <w:szCs w:val="16"/>
                <w:lang w:val="sv-SE" w:eastAsia="zh-CN"/>
              </w:rPr>
              <w:t>(</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 </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)=(90,90) </w:t>
            </w:r>
            <w:r>
              <w:rPr>
                <w:rFonts w:ascii="Arial" w:hAnsi="Arial"/>
                <w:sz w:val="16"/>
                <w:szCs w:val="16"/>
                <w:vertAlign w:val="superscript"/>
                <w:lang w:val="sv-SE" w:eastAsia="zh-CN"/>
              </w:rPr>
              <w:t>o</w:t>
            </w:r>
            <w:r>
              <w:rPr>
                <w:rFonts w:ascii="Arial" w:hAnsi="Arial"/>
                <w:sz w:val="16"/>
                <w:szCs w:val="16"/>
                <w:lang w:val="sv-SE" w:eastAsia="zh-CN"/>
              </w:rPr>
              <w:t>, SLA</w:t>
            </w:r>
            <w:r>
              <w:rPr>
                <w:rFonts w:ascii="Arial" w:hAnsi="Arial"/>
                <w:sz w:val="16"/>
                <w:szCs w:val="16"/>
                <w:vertAlign w:val="subscript"/>
                <w:lang w:val="sv-SE" w:eastAsia="zh-CN"/>
              </w:rPr>
              <w:t>v</w:t>
            </w:r>
            <w:r>
              <w:rPr>
                <w:rFonts w:ascii="Arial" w:hAnsi="Arial"/>
                <w:sz w:val="16"/>
                <w:szCs w:val="16"/>
                <w:lang w:val="sv-SE" w:eastAsia="zh-CN"/>
              </w:rPr>
              <w:t>=25 dB</w:t>
            </w:r>
          </w:p>
          <w:p>
            <w:pPr>
              <w:keepNext/>
              <w:keepLines/>
              <w:spacing w:after="0"/>
              <w:jc w:val="center"/>
              <w:rPr>
                <w:rFonts w:ascii="Arial" w:hAnsi="Arial"/>
                <w:sz w:val="16"/>
                <w:szCs w:val="16"/>
                <w:lang w:val="sv-SE" w:eastAsia="zh-CN"/>
              </w:rPr>
            </w:pPr>
            <w:r>
              <w:rPr>
                <w:rFonts w:ascii="Arial" w:hAnsi="Arial"/>
                <w:sz w:val="16"/>
                <w:szCs w:val="16"/>
                <w:lang w:val="sv-SE" w:eastAsia="zh-CN"/>
              </w:rPr>
              <w:t>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=5.5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Receiver noise figure</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9 dB</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10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ACLR</w:t>
            </w:r>
          </w:p>
        </w:tc>
        <w:tc>
          <w:tcPr>
            <w:tcW w:w="0" w:type="auto"/>
            <w:shd w:val="clear" w:color="auto" w:fill="auto"/>
          </w:tcPr>
          <w:p>
            <w:pPr>
              <w:keepNext/>
              <w:keepLines/>
              <w:spacing w:after="0"/>
              <w:jc w:val="center"/>
              <w:rPr>
                <w:rFonts w:ascii="Arial" w:hAnsi="Arial"/>
                <w:sz w:val="16"/>
                <w:szCs w:val="16"/>
              </w:rPr>
            </w:pPr>
            <w:r>
              <w:rPr>
                <w:rFonts w:ascii="Arial" w:hAnsi="Arial"/>
                <w:sz w:val="16"/>
                <w:szCs w:val="16"/>
              </w:rPr>
              <w:t xml:space="preserve">30 dBc </w:t>
            </w:r>
          </w:p>
          <w:p>
            <w:pPr>
              <w:keepNext/>
              <w:keepLines/>
              <w:spacing w:after="0"/>
              <w:jc w:val="center"/>
              <w:rPr>
                <w:rFonts w:ascii="Arial" w:hAnsi="Arial"/>
                <w:sz w:val="16"/>
                <w:szCs w:val="16"/>
                <w:lang w:eastAsia="zh-CN"/>
              </w:rPr>
            </w:pPr>
            <w:r>
              <w:rPr>
                <w:rFonts w:ascii="Arial" w:hAnsi="Arial"/>
                <w:sz w:val="16"/>
                <w:szCs w:val="16"/>
                <w:lang w:eastAsia="zh-CN"/>
              </w:rPr>
              <w:t>The ACLR is modelled as 30 dB at UE maximum TX power and improves 1 dB per 1 dB backoff TX power up to a maximum 10 dB improvement. i.e., at 10 dB power backoff the ACLR is 40 dB.</w:t>
            </w:r>
          </w:p>
        </w:tc>
        <w:tc>
          <w:tcPr>
            <w:tcW w:w="0" w:type="auto"/>
          </w:tcPr>
          <w:p>
            <w:pPr>
              <w:keepNext/>
              <w:keepLines/>
              <w:spacing w:after="0"/>
              <w:jc w:val="center"/>
              <w:rPr>
                <w:rFonts w:ascii="Arial" w:hAnsi="Arial"/>
                <w:sz w:val="16"/>
                <w:szCs w:val="16"/>
              </w:rPr>
            </w:pPr>
            <w:r>
              <w:rPr>
                <w:rFonts w:ascii="Arial" w:hAnsi="Arial"/>
                <w:sz w:val="16"/>
                <w:szCs w:val="16"/>
              </w:rPr>
              <w:t>24 dBc</w:t>
            </w:r>
          </w:p>
          <w:p>
            <w:pPr>
              <w:keepNext/>
              <w:keepLines/>
              <w:spacing w:after="0"/>
              <w:jc w:val="center"/>
              <w:rPr>
                <w:rFonts w:ascii="Arial" w:hAnsi="Arial"/>
                <w:sz w:val="16"/>
                <w:szCs w:val="16"/>
                <w:lang w:eastAsia="zh-CN"/>
              </w:rPr>
            </w:pPr>
            <w:r>
              <w:rPr>
                <w:rFonts w:ascii="Arial" w:hAnsi="Arial"/>
                <w:sz w:val="16"/>
                <w:szCs w:val="16"/>
                <w:lang w:eastAsia="zh-CN"/>
              </w:rPr>
              <w:t>The ACLR is modelled as 24 dB at UE maximum TX power and improves 1 dB per 1 dB backoff TX power up to a maximum 10 dB improvement. i.e., at 10 dB power backoff the ACLR is 34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ACS</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33 dBc</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23 dBc</w:t>
            </w:r>
          </w:p>
        </w:tc>
      </w:tr>
    </w:tbl>
    <w:p/>
    <w:p/>
    <w:p/>
    <w:p>
      <w:pPr>
        <w:pStyle w:val="3"/>
      </w:pPr>
      <w:r>
        <w:t>E.3</w:t>
      </w:r>
      <w:r>
        <w:tab/>
      </w:r>
      <w:r>
        <w:t>RAN4 co-existence simulation methodology</w:t>
      </w:r>
    </w:p>
    <w:p/>
    <w:p>
      <w:pPr>
        <w:pStyle w:val="4"/>
      </w:pPr>
      <w:r>
        <w:t>E.3.1</w:t>
      </w:r>
      <w:r>
        <w:tab/>
      </w:r>
      <w:r>
        <w:t>Coexistence evaluation methodology</w:t>
      </w:r>
    </w:p>
    <w:p>
      <w:pPr>
        <w:pStyle w:val="41"/>
      </w:pPr>
      <w:r>
        <w:t>The coexistence evaluation methodology can be summarized as:</w:t>
      </w:r>
    </w:p>
    <w:p>
      <w:pPr>
        <w:pStyle w:val="41"/>
        <w:numPr>
          <w:ilvl w:val="0"/>
          <w:numId w:val="58"/>
        </w:numPr>
      </w:pPr>
      <w:r>
        <w:t>Aggressor and victim network are generated. UEs are distributed as described by parameter assumptions.</w:t>
      </w:r>
    </w:p>
    <w:p>
      <w:pPr>
        <w:pStyle w:val="41"/>
        <w:numPr>
          <w:ilvl w:val="0"/>
          <w:numId w:val="58"/>
        </w:numPr>
      </w:pPr>
      <w:r>
        <w:t xml:space="preserve">UEs are associated to BS based on coupling loss. </w:t>
      </w:r>
    </w:p>
    <w:p>
      <w:pPr>
        <w:pStyle w:val="41"/>
        <w:numPr>
          <w:ilvl w:val="0"/>
          <w:numId w:val="58"/>
        </w:numPr>
      </w:pPr>
      <w:r>
        <w:t>Once association is done, round robin scheduling is used. BF weights are adjusted to point to the LOS direction between BS and UE. This is done for both victim and aggressor networks.</w:t>
      </w:r>
    </w:p>
    <w:p>
      <w:pPr>
        <w:pStyle w:val="41"/>
        <w:numPr>
          <w:ilvl w:val="0"/>
          <w:numId w:val="58"/>
        </w:numPr>
      </w:pPr>
      <w:r>
        <w:t>Throughput is computed in the victim systems without considering Adjacent Channel Interference (ACI) as:</w:t>
      </w:r>
      <w:r>
        <w:br w:type="textWrapping"/>
      </w:r>
      <w:r>
        <w:br w:type="textWrapping"/>
      </w:r>
      <w:r>
        <w:t>Thput</w:t>
      </w:r>
      <w:r>
        <w:rPr>
          <w:vertAlign w:val="subscript"/>
        </w:rPr>
        <w:t>NO ACI</w:t>
      </w:r>
      <w:r>
        <w:t>[bit/s/Hz]=f(SINR</w:t>
      </w:r>
      <w:r>
        <w:rPr>
          <w:vertAlign w:val="subscript"/>
        </w:rPr>
        <w:t>ICI</w:t>
      </w:r>
      <w:r>
        <w:t>)=f(S/(N+I</w:t>
      </w:r>
      <w:r>
        <w:rPr>
          <w:vertAlign w:val="subscript"/>
        </w:rPr>
        <w:t>ICI</w:t>
      </w:r>
      <w:r>
        <w:t>)), where I</w:t>
      </w:r>
      <w:r>
        <w:rPr>
          <w:vertAlign w:val="subscript"/>
        </w:rPr>
        <w:t>ICI</w:t>
      </w:r>
      <w:r>
        <w:t xml:space="preserve"> is the inter-cell interference.</w:t>
      </w:r>
    </w:p>
    <w:p>
      <w:pPr>
        <w:pStyle w:val="41"/>
        <w:numPr>
          <w:ilvl w:val="0"/>
          <w:numId w:val="58"/>
        </w:numPr>
      </w:pPr>
      <w:r>
        <w:t>Throughput is computed considering ACI as:</w:t>
      </w:r>
      <w:r>
        <w:br w:type="textWrapping"/>
      </w:r>
      <w:r>
        <w:br w:type="textWrapping"/>
      </w:r>
      <w:r>
        <w:t>Thput</w:t>
      </w:r>
      <w:r>
        <w:rPr>
          <w:vertAlign w:val="subscript"/>
        </w:rPr>
        <w:t>ACI</w:t>
      </w:r>
      <w:r>
        <w:t>[bit/s/Hz]=f(SINR</w:t>
      </w:r>
      <w:r>
        <w:rPr>
          <w:vertAlign w:val="subscript"/>
        </w:rPr>
        <w:t>ICI+ACI</w:t>
      </w:r>
      <w:r>
        <w:t>)=f(S/(N+I</w:t>
      </w:r>
      <w:r>
        <w:rPr>
          <w:vertAlign w:val="subscript"/>
        </w:rPr>
        <w:t>ICI</w:t>
      </w:r>
      <w:r>
        <w:t>+I</w:t>
      </w:r>
      <w:r>
        <w:rPr>
          <w:vertAlign w:val="subscript"/>
        </w:rPr>
        <w:t>ACI</w:t>
      </w:r>
      <w:r>
        <w:t>)), where I</w:t>
      </w:r>
      <w:r>
        <w:rPr>
          <w:vertAlign w:val="subscript"/>
        </w:rPr>
        <w:t>ACI</w:t>
      </w:r>
      <w:r>
        <w:t xml:space="preserve"> is the adjacent channel interference.</w:t>
      </w:r>
    </w:p>
    <w:p>
      <w:pPr>
        <w:pStyle w:val="41"/>
        <w:numPr>
          <w:ilvl w:val="0"/>
          <w:numId w:val="58"/>
        </w:numPr>
      </w:pPr>
      <w:r>
        <w:t>RF parameters are determined based on the degradation caused by ACI as:</w:t>
      </w:r>
    </w:p>
    <w:p>
      <w:pPr>
        <w:pStyle w:val="41"/>
        <w:ind w:left="720"/>
      </w:pPr>
      <w:r>
        <w:t>Loss</w:t>
      </w:r>
      <w:r>
        <w:rPr>
          <w:vertAlign w:val="subscript"/>
        </w:rPr>
        <w:t>ACI</w:t>
      </w:r>
      <w:r>
        <w:t>=1-Thput</w:t>
      </w:r>
      <w:r>
        <w:rPr>
          <w:vertAlign w:val="subscript"/>
        </w:rPr>
        <w:t>ACI</w:t>
      </w:r>
      <w:r>
        <w:t>/Thput</w:t>
      </w:r>
      <w:r>
        <w:rPr>
          <w:vertAlign w:val="subscript"/>
        </w:rPr>
        <w:t>SINGLE</w:t>
      </w:r>
    </w:p>
    <w:p>
      <w:pPr>
        <w:pStyle w:val="41"/>
      </w:pPr>
    </w:p>
    <w:p>
      <w:pPr>
        <w:pStyle w:val="41"/>
      </w:pPr>
      <w:r>
        <w:t>The simulation results should be in the form of the throughput with adjacent network  and the relative difference between the two can be compared at 50% and 5% points.</w:t>
      </w:r>
    </w:p>
    <w:p>
      <w:r>
        <w:t>T</w:t>
      </w:r>
      <w:r>
        <w:rPr>
          <w:lang w:eastAsia="ja-JP"/>
        </w:rPr>
        <w:t xml:space="preserve">he throughput of a modem with link adaptation can be approximated by an attenuated and truncated form of the Shannon bound. (The Shannon bound represents </w:t>
      </w:r>
      <w:r>
        <w:t xml:space="preserve">the maximum theoretical throughput than can be achieved over an AWGN channel for a given </w:t>
      </w:r>
      <w:r>
        <w:rPr>
          <w:rFonts w:hint="eastAsia"/>
          <w:lang w:eastAsia="zh-CN"/>
        </w:rPr>
        <w:t>SNIR</w:t>
      </w:r>
      <w:r>
        <w:rPr>
          <w:lang w:eastAsia="ja-JP"/>
        </w:rPr>
        <w:t xml:space="preserve">). </w:t>
      </w:r>
      <w:r>
        <w:t xml:space="preserve">The following equations </w:t>
      </w:r>
      <w:r>
        <w:rPr>
          <w:lang w:eastAsia="ja-JP"/>
        </w:rPr>
        <w:t>approximate</w:t>
      </w:r>
      <w:r>
        <w:t xml:space="preserve"> the throughput (</w:t>
      </w:r>
      <w:r>
        <w:rPr>
          <w:rFonts w:ascii="Cambria Math" w:hAnsi="Cambria Math"/>
          <w:i/>
          <w:iCs/>
        </w:rPr>
        <w:t>T</w:t>
      </w:r>
      <w:r>
        <w:rPr>
          <w:rFonts w:ascii="Cambria Math" w:hAnsi="Cambria Math"/>
          <w:i/>
          <w:iCs/>
          <w:vertAlign w:val="subscript"/>
        </w:rPr>
        <w:t>p</w:t>
      </w:r>
      <w:r>
        <w:t xml:space="preserve">) in bps/Hz over a channel with a given </w:t>
      </w:r>
      <w:r>
        <w:rPr>
          <w:rFonts w:ascii="Cambria Math" w:hAnsi="Cambria Math"/>
          <w:i/>
          <w:iCs/>
          <w:lang w:eastAsia="zh-CN"/>
        </w:rPr>
        <w:t>SNIR</w:t>
      </w:r>
      <w:r>
        <w:t>, when using link adaptation:</w:t>
      </w:r>
    </w:p>
    <w:p>
      <m:oMathPara>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p</m:t>
              </m:r>
              <m:ctrlPr>
                <w:rPr>
                  <w:rFonts w:ascii="Cambria Math" w:hAnsi="Cambria Math"/>
                  <w:i/>
                </w:rPr>
              </m:ctrlPr>
            </m:sub>
          </m:sSub>
          <m:r>
            <m:rP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m:rPr/>
                      <w:rPr>
                        <w:rFonts w:ascii="Cambria Math" w:hAnsi="Cambria Math"/>
                      </w:rPr>
                      <m:t>0</m:t>
                    </m:r>
                    <m:ctrlPr>
                      <w:rPr>
                        <w:rFonts w:ascii="Cambria Math" w:hAnsi="Cambria Math"/>
                        <w:i/>
                      </w:rPr>
                    </m:ctrlPr>
                  </m:e>
                </m:mr>
                <m:mr>
                  <m:e>
                    <m:r>
                      <m:rPr/>
                      <w:rPr>
                        <w:rFonts w:ascii="Cambria Math" w:hAnsi="Cambria Math"/>
                      </w:rPr>
                      <m:t>∝S</m:t>
                    </m:r>
                    <m:d>
                      <m:dPr>
                        <m:ctrlPr>
                          <w:rPr>
                            <w:rFonts w:ascii="Cambria Math" w:hAnsi="Cambria Math"/>
                            <w:i/>
                          </w:rPr>
                        </m:ctrlPr>
                      </m:dPr>
                      <m:e>
                        <m:r>
                          <m:rPr/>
                          <w:rPr>
                            <w:rFonts w:ascii="Cambria Math" w:hAnsi="Cambria Math"/>
                          </w:rPr>
                          <m:t>SNIR</m:t>
                        </m:r>
                        <m:ctrlPr>
                          <w:rPr>
                            <w:rFonts w:ascii="Cambria Math" w:hAnsi="Cambria Math"/>
                            <w:i/>
                          </w:rPr>
                        </m:ctrlPr>
                      </m:e>
                    </m:d>
                    <m:ctrlPr>
                      <w:rPr>
                        <w:rFonts w:ascii="Cambria Math" w:hAnsi="Cambria Math"/>
                        <w:i/>
                      </w:rPr>
                    </m:ctrlPr>
                  </m:e>
                </m:mr>
                <m:mr>
                  <m:e>
                    <m:r>
                      <m:rPr/>
                      <w:rPr>
                        <w:rFonts w:ascii="Cambria Math" w:hAnsi="Cambria Math"/>
                      </w:rPr>
                      <m:t>∝S</m:t>
                    </m:r>
                    <m:d>
                      <m:dPr>
                        <m:ctrlPr>
                          <w:rPr>
                            <w:rFonts w:ascii="Cambria Math" w:hAnsi="Cambria Math"/>
                            <w:i/>
                          </w:rPr>
                        </m:ctrlPr>
                      </m:dPr>
                      <m:e>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MAX</m:t>
                            </m:r>
                            <m:ctrlPr>
                              <w:rPr>
                                <w:rFonts w:ascii="Cambria Math" w:hAnsi="Cambria Math"/>
                                <w:i/>
                              </w:rPr>
                            </m:ctrlPr>
                          </m:sub>
                        </m:sSub>
                        <m:ctrlPr>
                          <w:rPr>
                            <w:rFonts w:ascii="Cambria Math" w:hAnsi="Cambria Math"/>
                            <w:i/>
                          </w:rPr>
                        </m:ctrlPr>
                      </m:e>
                    </m:d>
                    <m:ctrlPr>
                      <w:rPr>
                        <w:rFonts w:ascii="Cambria Math" w:hAnsi="Cambria Math"/>
                        <w:i/>
                      </w:rPr>
                    </m:ctrlPr>
                  </m:e>
                </m:mr>
              </m:m>
              <m:m>
                <m:mPr>
                  <m:mcs>
                    <m:mc>
                      <m:mcPr>
                        <m:count m:val="1"/>
                        <m:mcJc m:val="center"/>
                      </m:mcPr>
                    </m:mc>
                  </m:mcs>
                  <m:ctrlPr>
                    <w:rPr>
                      <w:rFonts w:ascii="Cambria Math" w:hAnsi="Cambria Math"/>
                      <w:i/>
                    </w:rPr>
                  </m:ctrlPr>
                </m:mPr>
                <m:mr>
                  <m:e>
                    <m:r>
                      <m:rPr/>
                      <w:rPr>
                        <w:rFonts w:ascii="Cambria Math" w:hAnsi="Cambria Math"/>
                      </w:rPr>
                      <m:t>for SNIR≤</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MIN</m:t>
                        </m:r>
                        <m:ctrlPr>
                          <w:rPr>
                            <w:rFonts w:ascii="Cambria Math" w:hAnsi="Cambria Math"/>
                            <w:i/>
                          </w:rPr>
                        </m:ctrlPr>
                      </m:sub>
                    </m:sSub>
                    <m:ctrlPr>
                      <w:rPr>
                        <w:rFonts w:ascii="Cambria Math" w:hAnsi="Cambria Math"/>
                        <w:i/>
                      </w:rPr>
                    </m:ctrlPr>
                  </m:e>
                </m:mr>
                <m:mr>
                  <m:e>
                    <m:r>
                      <m:rPr/>
                      <w:rPr>
                        <w:rFonts w:ascii="Cambria Math" w:hAnsi="Cambria Math"/>
                      </w:rPr>
                      <m:t xml:space="preserve"> for </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MIN</m:t>
                        </m:r>
                        <m:ctrlPr>
                          <w:rPr>
                            <w:rFonts w:ascii="Cambria Math" w:hAnsi="Cambria Math"/>
                            <w:i/>
                          </w:rPr>
                        </m:ctrlPr>
                      </m:sub>
                    </m:sSub>
                    <m:r>
                      <m:rPr/>
                      <w:rPr>
                        <w:rFonts w:ascii="Cambria Math" w:hAnsi="Cambria Math"/>
                      </w:rPr>
                      <m:t>≤SNIR&lt;</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MAX</m:t>
                        </m:r>
                        <m:ctrlPr>
                          <w:rPr>
                            <w:rFonts w:ascii="Cambria Math" w:hAnsi="Cambria Math"/>
                            <w:i/>
                          </w:rPr>
                        </m:ctrlPr>
                      </m:sub>
                    </m:sSub>
                    <m:ctrlPr>
                      <w:rPr>
                        <w:rFonts w:ascii="Cambria Math" w:hAnsi="Cambria Math"/>
                        <w:i/>
                      </w:rPr>
                    </m:ctrlPr>
                  </m:e>
                </m:mr>
                <m:mr>
                  <m:e>
                    <m:r>
                      <m:rPr/>
                      <w:rPr>
                        <w:rFonts w:ascii="Cambria Math" w:hAnsi="Cambria Math"/>
                      </w:rPr>
                      <m:t>for SNIR≥</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MAX</m:t>
                        </m:r>
                        <m:ctrlPr>
                          <w:rPr>
                            <w:rFonts w:ascii="Cambria Math" w:hAnsi="Cambria Math"/>
                            <w:i/>
                          </w:rPr>
                        </m:ctrlPr>
                      </m:sub>
                    </m:sSub>
                    <m:ctrlPr>
                      <w:rPr>
                        <w:rFonts w:ascii="Cambria Math" w:hAnsi="Cambria Math"/>
                        <w:i/>
                      </w:rPr>
                    </m:ctrlPr>
                  </m:e>
                </m:mr>
              </m:m>
              <m:ctrlPr>
                <w:rPr>
                  <w:rFonts w:ascii="Cambria Math" w:hAnsi="Cambria Math"/>
                  <w:i/>
                </w:rPr>
              </m:ctrlPr>
            </m:e>
          </m:d>
        </m:oMath>
      </m:oMathPara>
    </w:p>
    <w:p>
      <w:r>
        <w:t>Where:</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8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r>
              <w:rPr>
                <w:rFonts w:ascii="Cambria Math" w:hAnsi="Cambria Math"/>
                <w:i/>
                <w:iCs/>
              </w:rPr>
              <w:t>S(S</w:t>
            </w:r>
            <w:r>
              <w:rPr>
                <w:rFonts w:ascii="Cambria Math" w:hAnsi="Cambria Math" w:eastAsia="宋体"/>
                <w:i/>
                <w:iCs/>
                <w:lang w:eastAsia="zh-CN"/>
              </w:rPr>
              <w:t>NI</w:t>
            </w:r>
            <w:r>
              <w:rPr>
                <w:rFonts w:ascii="Cambria Math" w:hAnsi="Cambria Math"/>
                <w:i/>
                <w:iCs/>
              </w:rPr>
              <w:t>R)</w:t>
            </w:r>
          </w:p>
        </w:tc>
        <w:tc>
          <w:tcPr>
            <w:tcW w:w="8360" w:type="dxa"/>
          </w:tcPr>
          <w:p>
            <w:r>
              <w:t xml:space="preserve">Shannon bound, </w:t>
            </w:r>
            <w:r>
              <w:rPr>
                <w:rFonts w:ascii="Cambria Math" w:hAnsi="Cambria Math"/>
                <w:i/>
                <w:iCs/>
              </w:rPr>
              <w:t>S(S</w:t>
            </w:r>
            <w:r>
              <w:rPr>
                <w:rFonts w:ascii="Cambria Math" w:hAnsi="Cambria Math" w:eastAsia="宋体"/>
                <w:i/>
                <w:iCs/>
                <w:lang w:eastAsia="zh-CN"/>
              </w:rPr>
              <w:t>NI</w:t>
            </w:r>
            <w:r>
              <w:rPr>
                <w:rFonts w:ascii="Cambria Math" w:hAnsi="Cambria Math"/>
                <w:i/>
                <w:iCs/>
              </w:rPr>
              <w:t>R) =log</w:t>
            </w:r>
            <w:r>
              <w:rPr>
                <w:rFonts w:ascii="Cambria Math" w:hAnsi="Cambria Math"/>
                <w:i/>
                <w:iCs/>
                <w:vertAlign w:val="subscript"/>
              </w:rPr>
              <w:t>2</w:t>
            </w:r>
            <w:r>
              <w:rPr>
                <w:rFonts w:ascii="Cambria Math" w:hAnsi="Cambria Math"/>
                <w:i/>
                <w:iCs/>
              </w:rPr>
              <w:t>(1+S</w:t>
            </w:r>
            <w:r>
              <w:rPr>
                <w:rFonts w:ascii="Cambria Math" w:hAnsi="Cambria Math" w:eastAsia="宋体"/>
                <w:i/>
                <w:iCs/>
                <w:lang w:eastAsia="zh-CN"/>
              </w:rPr>
              <w:t>NI</w:t>
            </w:r>
            <w:r>
              <w:rPr>
                <w:rFonts w:ascii="Cambria Math" w:hAnsi="Cambria Math"/>
                <w:i/>
                <w:iCs/>
              </w:rPr>
              <w:t>R)</w:t>
            </w:r>
            <w:r>
              <w:t xml:space="preserve">  bps/Hz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r>
              <w:rPr>
                <w:rFonts w:ascii="Symbol" w:hAnsi="Symbol" w:eastAsia="Symbol" w:cs="Symbol"/>
                <w:i/>
              </w:rPr>
              <w:sym w:font="Symbol" w:char="F061"/>
            </w:r>
          </w:p>
        </w:tc>
        <w:tc>
          <w:tcPr>
            <w:tcW w:w="8360" w:type="dxa"/>
          </w:tcPr>
          <w:p>
            <w:r>
              <w:t>Attenuation factor, representing implementation losses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r>
              <w:rPr>
                <w:rFonts w:ascii="Cambria Math" w:hAnsi="Cambria Math"/>
                <w:i/>
                <w:iCs/>
              </w:rPr>
              <w:t>SNIR</w:t>
            </w:r>
            <w:r>
              <w:rPr>
                <w:rFonts w:ascii="Cambria Math" w:hAnsi="Cambria Math"/>
                <w:i/>
                <w:iCs/>
                <w:vertAlign w:val="subscript"/>
              </w:rPr>
              <w:t>MIN</w:t>
            </w:r>
          </w:p>
        </w:tc>
        <w:tc>
          <w:tcPr>
            <w:tcW w:w="8360" w:type="dxa"/>
          </w:tcPr>
          <w:p>
            <w:r>
              <w:t>Minimum SN</w:t>
            </w:r>
            <w:r>
              <w:rPr>
                <w:lang w:eastAsia="ja-JP"/>
              </w:rPr>
              <w:t>I</w:t>
            </w:r>
            <w:r>
              <w:t>R of the code</w:t>
            </w:r>
            <w:r>
              <w:rPr>
                <w:rFonts w:hint="eastAsia"/>
                <w:lang w:eastAsia="ja-JP"/>
              </w:rPr>
              <w:t xml:space="preserve"> </w:t>
            </w:r>
            <w:r>
              <w:t>set,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ascii="Cambria Math" w:hAnsi="Cambria Math"/>
                <w:i/>
                <w:iCs/>
              </w:rPr>
            </w:pPr>
            <w:r>
              <w:rPr>
                <w:rFonts w:ascii="Cambria Math" w:hAnsi="Cambria Math"/>
                <w:i/>
                <w:iCs/>
              </w:rPr>
              <w:t>SN</w:t>
            </w:r>
            <w:r>
              <w:rPr>
                <w:rFonts w:ascii="Cambria Math" w:hAnsi="Cambria Math"/>
                <w:i/>
                <w:iCs/>
                <w:lang w:eastAsia="ja-JP"/>
              </w:rPr>
              <w:t>I</w:t>
            </w:r>
            <w:r>
              <w:rPr>
                <w:rFonts w:ascii="Cambria Math" w:hAnsi="Cambria Math"/>
                <w:i/>
                <w:iCs/>
              </w:rPr>
              <w:t>R</w:t>
            </w:r>
            <w:r>
              <w:rPr>
                <w:rFonts w:ascii="Cambria Math" w:hAnsi="Cambria Math"/>
                <w:i/>
                <w:iCs/>
                <w:vertAlign w:val="subscript"/>
              </w:rPr>
              <w:t>MAX</w:t>
            </w:r>
          </w:p>
        </w:tc>
        <w:tc>
          <w:tcPr>
            <w:tcW w:w="8360" w:type="dxa"/>
          </w:tcPr>
          <w:p>
            <w:r>
              <w:t>Maximum SN</w:t>
            </w:r>
            <w:r>
              <w:rPr>
                <w:lang w:eastAsia="ja-JP"/>
              </w:rPr>
              <w:t>I</w:t>
            </w:r>
            <w:r>
              <w:t xml:space="preserve">R of the </w:t>
            </w:r>
            <w:r>
              <w:rPr>
                <w:rFonts w:hint="eastAsia"/>
                <w:lang w:eastAsia="zh-CN"/>
              </w:rPr>
              <w:t>code set</w:t>
            </w:r>
            <w:r>
              <w:t>, dB</w:t>
            </w:r>
          </w:p>
        </w:tc>
      </w:tr>
    </w:tbl>
    <w:p/>
    <w:p>
      <w:r>
        <w:t>The parameters can be chosen to represent different modem implementations and link conditions. A parameter set relevant for eMBB is listed in Table E.3.1-1.</w:t>
      </w:r>
    </w:p>
    <w:p>
      <w:pPr>
        <w:pStyle w:val="120"/>
      </w:pPr>
      <w:r>
        <w:rPr>
          <w:rFonts w:hint="eastAsia"/>
        </w:rPr>
        <w:t xml:space="preserve">Table </w:t>
      </w:r>
      <w:r>
        <w:rPr>
          <w:lang w:eastAsia="ja-JP"/>
        </w:rPr>
        <w:t>E.3.1</w:t>
      </w:r>
      <w:r>
        <w:rPr>
          <w:rFonts w:hint="eastAsia"/>
          <w:lang w:eastAsia="ja-JP"/>
        </w:rPr>
        <w:t>-1</w:t>
      </w:r>
      <w:r>
        <w:rPr>
          <w:rFonts w:hint="eastAsia"/>
        </w:rPr>
        <w:t xml:space="preserve">: </w:t>
      </w:r>
      <w:r>
        <w:t>Parameters describing baseline Link Level performance for</w:t>
      </w:r>
      <w:r>
        <w:rPr>
          <w:rFonts w:hint="eastAsia"/>
        </w:rPr>
        <w:t xml:space="preserve"> </w:t>
      </w:r>
      <w:r>
        <w:t>NR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241"/>
        <w:gridCol w:w="397"/>
        <w:gridCol w:w="397"/>
        <w:gridCol w:w="43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b/>
                <w:sz w:val="18"/>
              </w:rPr>
            </w:pPr>
            <w:r>
              <w:rPr>
                <w:rFonts w:ascii="Arial" w:hAnsi="Arial"/>
                <w:b/>
                <w:sz w:val="18"/>
              </w:rPr>
              <w:t>Parameter</w:t>
            </w:r>
          </w:p>
        </w:tc>
        <w:tc>
          <w:tcPr>
            <w:tcW w:w="0" w:type="auto"/>
          </w:tcPr>
          <w:p>
            <w:pPr>
              <w:keepNext/>
              <w:keepLines/>
              <w:spacing w:after="0"/>
              <w:jc w:val="center"/>
              <w:rPr>
                <w:rFonts w:ascii="Arial" w:hAnsi="Arial"/>
                <w:b/>
                <w:sz w:val="18"/>
              </w:rPr>
            </w:pPr>
            <w:r>
              <w:rPr>
                <w:rFonts w:ascii="Arial" w:hAnsi="Arial"/>
                <w:b/>
                <w:sz w:val="18"/>
              </w:rPr>
              <w:t>DL</w:t>
            </w:r>
          </w:p>
        </w:tc>
        <w:tc>
          <w:tcPr>
            <w:tcW w:w="0" w:type="auto"/>
          </w:tcPr>
          <w:p>
            <w:pPr>
              <w:keepNext/>
              <w:keepLines/>
              <w:spacing w:after="0"/>
              <w:jc w:val="center"/>
              <w:rPr>
                <w:rFonts w:ascii="Arial" w:hAnsi="Arial"/>
                <w:b/>
                <w:sz w:val="18"/>
              </w:rPr>
            </w:pPr>
            <w:r>
              <w:rPr>
                <w:rFonts w:ascii="Arial" w:hAnsi="Arial"/>
                <w:b/>
                <w:sz w:val="18"/>
              </w:rPr>
              <w:t>UL</w:t>
            </w:r>
          </w:p>
        </w:tc>
        <w:tc>
          <w:tcPr>
            <w:tcW w:w="0" w:type="auto"/>
            <w:shd w:val="clear" w:color="auto" w:fill="auto"/>
          </w:tcPr>
          <w:p>
            <w:pPr>
              <w:keepNext/>
              <w:keepLines/>
              <w:spacing w:after="0"/>
              <w:jc w:val="center"/>
              <w:rPr>
                <w:rFonts w:ascii="Arial" w:hAnsi="Arial"/>
                <w:b/>
                <w:sz w:val="18"/>
              </w:rPr>
            </w:pPr>
            <w:r>
              <w:rPr>
                <w:rFonts w:ascii="Arial" w:hAnsi="Arial"/>
                <w:b/>
                <w:sz w:val="18"/>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8"/>
                <w:szCs w:val="18"/>
                <w:lang w:eastAsia="zh-CN"/>
              </w:rPr>
            </w:pPr>
            <w:r>
              <w:rPr>
                <w:rFonts w:ascii="Symbol" w:hAnsi="Symbol"/>
                <w:i/>
                <w:iCs/>
                <w:sz w:val="18"/>
                <w:szCs w:val="18"/>
                <w:lang w:eastAsia="zh-CN"/>
              </w:rPr>
              <w:t></w:t>
            </w:r>
            <w:r>
              <w:rPr>
                <w:rFonts w:ascii="Arial" w:hAnsi="Arial"/>
                <w:sz w:val="18"/>
                <w:szCs w:val="18"/>
                <w:lang w:eastAsia="zh-CN"/>
              </w:rPr>
              <w:t>, attenuation</w:t>
            </w:r>
          </w:p>
        </w:tc>
        <w:tc>
          <w:tcPr>
            <w:tcW w:w="0" w:type="auto"/>
          </w:tcPr>
          <w:p>
            <w:pPr>
              <w:keepNext/>
              <w:keepLines/>
              <w:spacing w:after="0"/>
              <w:jc w:val="center"/>
              <w:rPr>
                <w:rFonts w:ascii="Arial" w:hAnsi="Arial"/>
                <w:sz w:val="18"/>
                <w:szCs w:val="18"/>
                <w:lang w:eastAsia="zh-CN"/>
              </w:rPr>
            </w:pPr>
            <w:r>
              <w:rPr>
                <w:rFonts w:ascii="Arial" w:hAnsi="Arial"/>
                <w:sz w:val="18"/>
                <w:szCs w:val="18"/>
                <w:lang w:eastAsia="zh-CN"/>
              </w:rPr>
              <w:t>0.6</w:t>
            </w:r>
          </w:p>
        </w:tc>
        <w:tc>
          <w:tcPr>
            <w:tcW w:w="0" w:type="auto"/>
          </w:tcPr>
          <w:p>
            <w:pPr>
              <w:keepNext/>
              <w:keepLines/>
              <w:spacing w:after="0"/>
              <w:jc w:val="center"/>
              <w:rPr>
                <w:rFonts w:ascii="Arial" w:hAnsi="Arial"/>
                <w:sz w:val="18"/>
                <w:szCs w:val="18"/>
                <w:lang w:eastAsia="zh-CN"/>
              </w:rPr>
            </w:pPr>
            <w:r>
              <w:rPr>
                <w:rFonts w:ascii="Arial" w:hAnsi="Arial"/>
                <w:sz w:val="18"/>
                <w:szCs w:val="18"/>
                <w:lang w:eastAsia="zh-CN"/>
              </w:rPr>
              <w:t>0.4</w:t>
            </w:r>
          </w:p>
        </w:tc>
        <w:tc>
          <w:tcPr>
            <w:tcW w:w="0" w:type="auto"/>
            <w:shd w:val="clear" w:color="auto" w:fill="auto"/>
          </w:tcPr>
          <w:p>
            <w:pPr>
              <w:keepNext/>
              <w:keepLines/>
              <w:spacing w:after="0"/>
              <w:jc w:val="center"/>
              <w:rPr>
                <w:rFonts w:ascii="Arial" w:hAnsi="Arial"/>
                <w:sz w:val="18"/>
                <w:szCs w:val="18"/>
                <w:lang w:eastAsia="zh-CN"/>
              </w:rPr>
            </w:pPr>
            <w:r>
              <w:rPr>
                <w:rFonts w:ascii="Arial" w:hAnsi="Arial"/>
                <w:sz w:val="18"/>
                <w:szCs w:val="18"/>
                <w:lang w:eastAsia="zh-CN"/>
              </w:rPr>
              <w:t>Represent implementation losses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Cambria Math" w:hAnsi="Cambria Math"/>
                <w:i/>
                <w:iCs/>
                <w:sz w:val="18"/>
                <w:lang w:eastAsia="zh-CN"/>
              </w:rPr>
            </w:pPr>
            <w:r>
              <w:rPr>
                <w:rFonts w:ascii="Cambria Math" w:hAnsi="Cambria Math"/>
                <w:i/>
                <w:iCs/>
                <w:sz w:val="18"/>
                <w:lang w:eastAsia="zh-CN"/>
              </w:rPr>
              <w:t>SNIR</w:t>
            </w:r>
            <w:r>
              <w:rPr>
                <w:rFonts w:ascii="Cambria Math" w:hAnsi="Cambria Math"/>
                <w:i/>
                <w:iCs/>
                <w:sz w:val="18"/>
                <w:vertAlign w:val="subscript"/>
                <w:lang w:eastAsia="zh-CN"/>
              </w:rPr>
              <w:t>MIN</w:t>
            </w:r>
          </w:p>
        </w:tc>
        <w:tc>
          <w:tcPr>
            <w:tcW w:w="0" w:type="auto"/>
          </w:tcPr>
          <w:p>
            <w:pPr>
              <w:keepNext/>
              <w:keepLines/>
              <w:spacing w:after="0"/>
              <w:jc w:val="center"/>
              <w:rPr>
                <w:rFonts w:ascii="Arial" w:hAnsi="Arial"/>
                <w:sz w:val="18"/>
                <w:lang w:eastAsia="zh-CN"/>
              </w:rPr>
            </w:pPr>
            <w:r>
              <w:rPr>
                <w:rFonts w:ascii="Arial" w:hAnsi="Arial"/>
                <w:sz w:val="18"/>
                <w:lang w:eastAsia="zh-CN"/>
              </w:rPr>
              <w:t>-10</w:t>
            </w:r>
          </w:p>
        </w:tc>
        <w:tc>
          <w:tcPr>
            <w:tcW w:w="0" w:type="auto"/>
          </w:tcPr>
          <w:p>
            <w:pPr>
              <w:keepNext/>
              <w:keepLines/>
              <w:spacing w:after="0"/>
              <w:jc w:val="center"/>
              <w:rPr>
                <w:rFonts w:ascii="Arial" w:hAnsi="Arial"/>
                <w:sz w:val="18"/>
                <w:lang w:eastAsia="zh-CN"/>
              </w:rPr>
            </w:pPr>
            <w:r>
              <w:rPr>
                <w:rFonts w:ascii="Arial" w:hAnsi="Arial"/>
                <w:sz w:val="18"/>
                <w:lang w:eastAsia="zh-CN"/>
              </w:rPr>
              <w:t>-10</w:t>
            </w:r>
          </w:p>
        </w:tc>
        <w:tc>
          <w:tcPr>
            <w:tcW w:w="0" w:type="auto"/>
            <w:shd w:val="clear" w:color="auto" w:fill="auto"/>
          </w:tcPr>
          <w:p>
            <w:pPr>
              <w:keepNext/>
              <w:keepLines/>
              <w:spacing w:after="0"/>
              <w:jc w:val="center"/>
              <w:rPr>
                <w:rFonts w:ascii="Arial" w:hAnsi="Arial"/>
                <w:sz w:val="18"/>
                <w:lang w:eastAsia="zh-CN"/>
              </w:rPr>
            </w:pPr>
            <w:r>
              <w:rPr>
                <w:rFonts w:ascii="Arial" w:hAnsi="Arial"/>
                <w:sz w:val="18"/>
                <w:lang w:eastAsia="zh-CN"/>
              </w:rPr>
              <w:t>Based on QPSK, 1/8 rate (DL) and 1/5 rate (UL)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Cambria Math" w:hAnsi="Cambria Math"/>
                <w:i/>
                <w:iCs/>
                <w:sz w:val="18"/>
                <w:lang w:eastAsia="zh-CN"/>
              </w:rPr>
            </w:pPr>
            <w:r>
              <w:rPr>
                <w:rFonts w:ascii="Cambria Math" w:hAnsi="Cambria Math"/>
                <w:i/>
                <w:iCs/>
                <w:sz w:val="18"/>
                <w:lang w:eastAsia="zh-CN"/>
              </w:rPr>
              <w:t>SNIR</w:t>
            </w:r>
            <w:r>
              <w:rPr>
                <w:rFonts w:ascii="Cambria Math" w:hAnsi="Cambria Math"/>
                <w:i/>
                <w:iCs/>
                <w:sz w:val="18"/>
                <w:vertAlign w:val="subscript"/>
                <w:lang w:eastAsia="zh-CN"/>
              </w:rPr>
              <w:t>MAX</w:t>
            </w:r>
          </w:p>
        </w:tc>
        <w:tc>
          <w:tcPr>
            <w:tcW w:w="0" w:type="auto"/>
          </w:tcPr>
          <w:p>
            <w:pPr>
              <w:keepNext/>
              <w:keepLines/>
              <w:spacing w:after="0"/>
              <w:jc w:val="center"/>
              <w:rPr>
                <w:rFonts w:ascii="Arial" w:hAnsi="Arial"/>
                <w:sz w:val="18"/>
                <w:lang w:eastAsia="zh-CN"/>
              </w:rPr>
            </w:pPr>
            <w:r>
              <w:rPr>
                <w:rFonts w:ascii="Arial" w:hAnsi="Arial"/>
                <w:sz w:val="18"/>
                <w:lang w:eastAsia="zh-CN"/>
              </w:rPr>
              <w:t>30</w:t>
            </w:r>
          </w:p>
        </w:tc>
        <w:tc>
          <w:tcPr>
            <w:tcW w:w="0" w:type="auto"/>
          </w:tcPr>
          <w:p>
            <w:pPr>
              <w:keepNext/>
              <w:keepLines/>
              <w:spacing w:after="0"/>
              <w:jc w:val="center"/>
              <w:rPr>
                <w:rFonts w:ascii="Arial" w:hAnsi="Arial"/>
                <w:sz w:val="18"/>
                <w:lang w:eastAsia="zh-CN"/>
              </w:rPr>
            </w:pPr>
            <w:r>
              <w:rPr>
                <w:rFonts w:ascii="Arial" w:hAnsi="Arial"/>
                <w:sz w:val="18"/>
                <w:lang w:eastAsia="zh-CN"/>
              </w:rPr>
              <w:t>22</w:t>
            </w:r>
          </w:p>
        </w:tc>
        <w:tc>
          <w:tcPr>
            <w:tcW w:w="0" w:type="auto"/>
            <w:shd w:val="clear" w:color="auto" w:fill="auto"/>
          </w:tcPr>
          <w:p>
            <w:pPr>
              <w:keepNext/>
              <w:keepLines/>
              <w:spacing w:after="0"/>
              <w:jc w:val="center"/>
              <w:rPr>
                <w:rFonts w:ascii="Arial" w:hAnsi="Arial"/>
                <w:sz w:val="18"/>
                <w:lang w:eastAsia="zh-CN"/>
              </w:rPr>
            </w:pPr>
            <w:r>
              <w:rPr>
                <w:rFonts w:ascii="Arial" w:hAnsi="Arial"/>
                <w:sz w:val="18"/>
                <w:lang w:eastAsia="zh-CN"/>
              </w:rPr>
              <w:t>Based on 256QAM, 0.93 (DL) and 64QAM 0.93 (UL)</w:t>
            </w:r>
          </w:p>
        </w:tc>
      </w:tr>
    </w:tbl>
    <w:p>
      <w:pPr>
        <w:rPr>
          <w:lang w:eastAsia="zh-CN"/>
        </w:rPr>
      </w:pPr>
    </w:p>
    <w:p>
      <w:pPr>
        <w:pStyle w:val="4"/>
      </w:pPr>
      <w:r>
        <w:t>E.3.2</w:t>
      </w:r>
      <w:r>
        <w:tab/>
      </w:r>
      <w:r>
        <w:t>Received signal power model</w:t>
      </w:r>
    </w:p>
    <w:p>
      <w:pPr>
        <w:rPr>
          <w:lang w:eastAsia="ja-JP"/>
        </w:rPr>
      </w:pPr>
      <w:r>
        <w:rPr>
          <w:lang w:eastAsia="ja-JP"/>
        </w:rPr>
        <w:t>The following model is applied:</w:t>
      </w:r>
    </w:p>
    <w:p>
      <w:pPr>
        <w:pStyle w:val="102"/>
        <w:rPr>
          <w:lang w:eastAsia="ja-JP"/>
        </w:rPr>
      </w:pPr>
      <w:r>
        <w:rPr>
          <w:lang w:eastAsia="ja-JP"/>
        </w:rPr>
        <w:tab/>
      </w:r>
      <w:r>
        <w:rPr>
          <w:lang w:eastAsia="ja-JP"/>
        </w:rPr>
        <w:t>RX_PWR = TX_PWR – Path loss + G_TX + G_RX</w:t>
      </w:r>
    </w:p>
    <w:p>
      <w:pPr>
        <w:rPr>
          <w:lang w:eastAsia="ja-JP"/>
        </w:rPr>
      </w:pPr>
      <w:r>
        <w:rPr>
          <w:lang w:eastAsia="ja-JP"/>
        </w:rPr>
        <w:t>, where</w:t>
      </w:r>
    </w:p>
    <w:p>
      <w:pPr>
        <w:rPr>
          <w:lang w:eastAsia="ja-JP"/>
        </w:rPr>
      </w:pPr>
      <w:r>
        <w:rPr>
          <w:lang w:eastAsia="ja-JP"/>
        </w:rPr>
        <w:t>RX_PWR is the received power.</w:t>
      </w:r>
    </w:p>
    <w:p>
      <w:pPr>
        <w:rPr>
          <w:lang w:eastAsia="ja-JP"/>
        </w:rPr>
      </w:pPr>
      <w:r>
        <w:rPr>
          <w:lang w:eastAsia="ja-JP"/>
        </w:rPr>
        <w:t>TX_PWR is the transmitted power.</w:t>
      </w:r>
    </w:p>
    <w:p>
      <w:pPr>
        <w:rPr>
          <w:lang w:eastAsia="ja-JP"/>
        </w:rPr>
      </w:pPr>
      <w:r>
        <w:rPr>
          <w:lang w:eastAsia="ja-JP"/>
        </w:rPr>
        <w:t>G_TX is the transmitter antenna gain (directional array gain).</w:t>
      </w:r>
    </w:p>
    <w:p>
      <w:pPr>
        <w:rPr>
          <w:rFonts w:eastAsia="MS Mincho"/>
          <w:lang w:eastAsia="ja-JP"/>
        </w:rPr>
      </w:pPr>
      <w:r>
        <w:rPr>
          <w:lang w:eastAsia="ja-JP"/>
        </w:rPr>
        <w:t>G_RX is the receiver antenna gain (directional array gain).</w:t>
      </w:r>
    </w:p>
    <w:p/>
    <w:p>
      <w:pPr>
        <w:pStyle w:val="4"/>
      </w:pPr>
      <w:r>
        <w:t>E.3.3</w:t>
      </w:r>
      <w:r>
        <w:tab/>
      </w:r>
      <w:r>
        <w:t>Network grid shift</w:t>
      </w:r>
    </w:p>
    <w:p>
      <w:pPr>
        <w:rPr>
          <w:lang w:val="en-US" w:eastAsia="zh-CN"/>
        </w:rPr>
      </w:pPr>
      <w:r>
        <w:t>In cases with grid shift &gt;0%, the victim network base stations should be placed as shown in Figure E.3.3-1. The victim network grid is shifted along the line between BS and its closest 100% grid-shift BS, where the distance from any BS in victim network to its second and third closest BS in the aggressor network is the same.</w:t>
      </w:r>
    </w:p>
    <w:p>
      <w:pPr>
        <w:jc w:val="center"/>
      </w:pPr>
      <w:r>
        <w:rPr>
          <w:rFonts w:hint="eastAsia"/>
          <w:lang w:val="en-US" w:eastAsia="zh-CN"/>
        </w:rPr>
        <w:object>
          <v:shape id="_x0000_i1034" o:spt="75" type="#_x0000_t75" style="height:122.4pt;width:366.9pt;" o:ole="t" filled="f" o:preferrelative="t" stroked="f" coordsize="21600,21600">
            <v:path/>
            <v:fill on="f" focussize="0,0"/>
            <v:stroke on="f" joinstyle="miter"/>
            <v:imagedata r:id="rId98" o:title=""/>
            <o:lock v:ext="edit" aspectratio="f"/>
            <w10:wrap type="none"/>
            <w10:anchorlock/>
          </v:shape>
          <o:OLEObject Type="Embed" ProgID="Visio.Drawing.15" ShapeID="_x0000_i1034" DrawAspect="Content" ObjectID="_1468075734" r:id="rId97">
            <o:LockedField>false</o:LockedField>
          </o:OLEObject>
        </w:object>
      </w:r>
    </w:p>
    <w:p>
      <w:pPr>
        <w:pStyle w:val="161"/>
        <w:keepLines w:val="0"/>
        <w:spacing w:after="0"/>
        <w:jc w:val="center"/>
        <w:outlineLvl w:val="9"/>
        <w:rPr>
          <w:b/>
          <w:bCs/>
          <w:lang w:eastAsia="zh-CN"/>
        </w:rPr>
      </w:pPr>
      <w:r>
        <w:rPr>
          <w:b/>
          <w:bCs/>
          <w:lang w:eastAsia="zh-CN"/>
        </w:rPr>
        <w:t>Figure E.3.3-1: Network grid shift definition</w:t>
      </w:r>
    </w:p>
    <w:p>
      <w:pPr>
        <w:pStyle w:val="4"/>
      </w:pPr>
      <w:r>
        <w:t>E.3.4</w:t>
      </w:r>
      <w:r>
        <w:tab/>
      </w:r>
      <w:r>
        <w:t>Coupling-loss</w:t>
      </w:r>
    </w:p>
    <w:p>
      <w:r>
        <w:t>The Coupling Loss (CL) is defined as the loss in signal between BS-to-UE, UE-to-UE and BS-to-BS. CL is defined as the loss including propagation loss and antenna gains with BF weights applied measured between antenna connectors.</w:t>
      </w:r>
    </w:p>
    <w:p>
      <w:pPr>
        <w:pStyle w:val="4"/>
      </w:pPr>
      <w:r>
        <w:t>E.3.5</w:t>
      </w:r>
      <w:r>
        <w:tab/>
      </w:r>
      <w:r>
        <w:t>Transmission power control</w:t>
      </w:r>
    </w:p>
    <w:p>
      <w:pPr>
        <w:widowControl w:val="0"/>
        <w:jc w:val="both"/>
        <w:rPr>
          <w:szCs w:val="21"/>
          <w:lang w:val="en-US"/>
        </w:rPr>
      </w:pPr>
      <w:r>
        <w:rPr>
          <w:kern w:val="2"/>
          <w:szCs w:val="21"/>
          <w:lang w:val="en-US" w:bidi="ar"/>
        </w:rPr>
        <w:t>For downlink scenario, no power control scheme is applied.</w:t>
      </w:r>
    </w:p>
    <w:p>
      <w:pPr>
        <w:widowControl w:val="0"/>
        <w:jc w:val="both"/>
        <w:rPr>
          <w:szCs w:val="21"/>
          <w:lang w:val="en-US"/>
        </w:rPr>
      </w:pPr>
      <w:r>
        <w:rPr>
          <w:kern w:val="2"/>
          <w:szCs w:val="21"/>
          <w:lang w:val="en-US" w:bidi="ar"/>
        </w:rPr>
        <w:t>For uplink scenario, TPC model specified in TR 36.942, subclause 9.1 is applied with following parameters.</w:t>
      </w:r>
    </w:p>
    <w:p>
      <w:pPr>
        <w:widowControl w:val="0"/>
        <w:jc w:val="both"/>
        <w:rPr>
          <w:szCs w:val="21"/>
          <w:lang w:val="en-US"/>
        </w:rPr>
      </w:pPr>
      <w:r>
        <w:rPr>
          <w:kern w:val="2"/>
          <w:szCs w:val="21"/>
          <w:lang w:val="en-US" w:bidi="ar"/>
        </w:rPr>
        <w:t>-</w:t>
      </w:r>
      <w:r>
        <w:rPr>
          <w:kern w:val="2"/>
          <w:szCs w:val="21"/>
          <w:lang w:val="en-US" w:bidi="ar"/>
        </w:rPr>
        <w:tab/>
      </w:r>
      <w:r>
        <w:rPr>
          <w:kern w:val="2"/>
          <w:szCs w:val="21"/>
          <w:lang w:val="en-US" w:bidi="ar"/>
        </w:rPr>
        <w:t xml:space="preserve">CLx-ile = –SNR_target + UE_max_eirp– ThermalNoise – BS_NoiseFigure - 10*log10(BW) </w:t>
      </w:r>
    </w:p>
    <w:p>
      <w:pPr>
        <w:widowControl w:val="0"/>
        <w:jc w:val="both"/>
        <w:rPr>
          <w:szCs w:val="21"/>
          <w:lang w:val="en-US"/>
        </w:rPr>
      </w:pPr>
      <w:r>
        <w:rPr>
          <w:kern w:val="2"/>
          <w:szCs w:val="21"/>
          <w:lang w:val="en-US" w:bidi="ar"/>
        </w:rPr>
        <w:t>-</w:t>
      </w:r>
      <w:r>
        <w:rPr>
          <w:kern w:val="2"/>
          <w:szCs w:val="21"/>
          <w:lang w:val="en-US" w:bidi="ar"/>
        </w:rPr>
        <w:tab/>
      </w:r>
      <w:r>
        <w:rPr>
          <w:kern w:val="2"/>
          <w:szCs w:val="21"/>
          <w:lang w:val="en-US" w:bidi="ar"/>
        </w:rPr>
        <w:t>γ = 1</w:t>
      </w:r>
    </w:p>
    <w:p>
      <w:pPr>
        <w:pStyle w:val="41"/>
        <w:rPr>
          <w:kern w:val="2"/>
          <w:szCs w:val="21"/>
          <w:lang w:val="en-US" w:bidi="ar"/>
        </w:rPr>
      </w:pPr>
      <w:r>
        <w:rPr>
          <w:kern w:val="2"/>
          <w:szCs w:val="21"/>
          <w:lang w:val="en-US" w:bidi="ar"/>
        </w:rPr>
        <w:t>Where, SNR_target for FR1 and FR2 are 15 dB.</w:t>
      </w:r>
    </w:p>
    <w:p>
      <w:r>
        <w:rPr>
          <w:lang w:val="en-US"/>
        </w:rPr>
        <w:t>In simulation, power control scheme is only used to compensate path loss. That’s the reason why final SINR for UL is less than assumed target SINR. But commercial UE UL SINR could meet target value according to power control scheme in TS 38.213.</w:t>
      </w:r>
      <w:bookmarkEnd w:id="60"/>
    </w:p>
    <w:p/>
    <w:p/>
    <w:p>
      <w:r>
        <w:br w:type="page"/>
      </w:r>
    </w:p>
    <w:p>
      <w:pPr>
        <w:pStyle w:val="12"/>
      </w:pPr>
      <w:bookmarkStart w:id="66" w:name="_Toc134691881"/>
      <w:r>
        <w:t>Annex &lt;X&gt;:</w:t>
      </w:r>
      <w:r>
        <w:br w:type="textWrapping"/>
      </w:r>
      <w:r>
        <w:t>Change history</w:t>
      </w:r>
      <w:bookmarkEnd w:id="58"/>
      <w:bookmarkEnd w:id="66"/>
      <w:bookmarkStart w:id="67" w:name="historyclause"/>
      <w:bookmarkEnd w:id="67"/>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43"/>
        <w:gridCol w:w="992"/>
        <w:gridCol w:w="426"/>
        <w:gridCol w:w="425"/>
        <w:gridCol w:w="425"/>
        <w:gridCol w:w="4820"/>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10"/>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10"/>
              <w:rPr>
                <w:b/>
                <w:sz w:val="16"/>
              </w:rPr>
            </w:pPr>
            <w:r>
              <w:rPr>
                <w:b/>
                <w:sz w:val="16"/>
              </w:rPr>
              <w:t>Date</w:t>
            </w:r>
          </w:p>
        </w:tc>
        <w:tc>
          <w:tcPr>
            <w:tcW w:w="1043" w:type="dxa"/>
            <w:shd w:val="pct10" w:color="auto" w:fill="FFFFFF"/>
          </w:tcPr>
          <w:p>
            <w:pPr>
              <w:pStyle w:val="110"/>
              <w:rPr>
                <w:b/>
                <w:sz w:val="16"/>
              </w:rPr>
            </w:pPr>
            <w:r>
              <w:rPr>
                <w:b/>
                <w:sz w:val="16"/>
              </w:rPr>
              <w:t>Meeting</w:t>
            </w:r>
          </w:p>
        </w:tc>
        <w:tc>
          <w:tcPr>
            <w:tcW w:w="992" w:type="dxa"/>
            <w:shd w:val="pct10" w:color="auto" w:fill="FFFFFF"/>
          </w:tcPr>
          <w:p>
            <w:pPr>
              <w:pStyle w:val="110"/>
              <w:rPr>
                <w:b/>
                <w:sz w:val="16"/>
              </w:rPr>
            </w:pPr>
            <w:r>
              <w:rPr>
                <w:b/>
                <w:sz w:val="16"/>
              </w:rPr>
              <w:t>TDoc</w:t>
            </w:r>
          </w:p>
        </w:tc>
        <w:tc>
          <w:tcPr>
            <w:tcW w:w="426" w:type="dxa"/>
            <w:shd w:val="pct10" w:color="auto" w:fill="FFFFFF"/>
          </w:tcPr>
          <w:p>
            <w:pPr>
              <w:pStyle w:val="110"/>
              <w:rPr>
                <w:b/>
                <w:sz w:val="16"/>
              </w:rPr>
            </w:pPr>
            <w:r>
              <w:rPr>
                <w:b/>
                <w:sz w:val="16"/>
              </w:rPr>
              <w:t>CR</w:t>
            </w:r>
          </w:p>
        </w:tc>
        <w:tc>
          <w:tcPr>
            <w:tcW w:w="425" w:type="dxa"/>
            <w:shd w:val="pct10" w:color="auto" w:fill="FFFFFF"/>
          </w:tcPr>
          <w:p>
            <w:pPr>
              <w:pStyle w:val="110"/>
              <w:rPr>
                <w:b/>
                <w:sz w:val="16"/>
              </w:rPr>
            </w:pPr>
            <w:r>
              <w:rPr>
                <w:b/>
                <w:sz w:val="16"/>
              </w:rPr>
              <w:t>Rev</w:t>
            </w:r>
          </w:p>
        </w:tc>
        <w:tc>
          <w:tcPr>
            <w:tcW w:w="425" w:type="dxa"/>
            <w:shd w:val="pct10" w:color="auto" w:fill="FFFFFF"/>
          </w:tcPr>
          <w:p>
            <w:pPr>
              <w:pStyle w:val="110"/>
              <w:rPr>
                <w:b/>
                <w:sz w:val="16"/>
              </w:rPr>
            </w:pPr>
            <w:r>
              <w:rPr>
                <w:b/>
                <w:sz w:val="16"/>
              </w:rPr>
              <w:t>Cat</w:t>
            </w:r>
          </w:p>
        </w:tc>
        <w:tc>
          <w:tcPr>
            <w:tcW w:w="4820" w:type="dxa"/>
            <w:shd w:val="pct10" w:color="auto" w:fill="FFFFFF"/>
          </w:tcPr>
          <w:p>
            <w:pPr>
              <w:pStyle w:val="110"/>
              <w:rPr>
                <w:b/>
                <w:sz w:val="16"/>
              </w:rPr>
            </w:pPr>
            <w:r>
              <w:rPr>
                <w:b/>
                <w:sz w:val="16"/>
              </w:rPr>
              <w:t>Subject/Comment</w:t>
            </w:r>
          </w:p>
        </w:tc>
        <w:tc>
          <w:tcPr>
            <w:tcW w:w="708" w:type="dxa"/>
            <w:shd w:val="pct10" w:color="auto" w:fill="FFFFFF"/>
          </w:tcPr>
          <w:p>
            <w:pPr>
              <w:pStyle w:val="11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12"/>
              <w:rPr>
                <w:sz w:val="16"/>
                <w:szCs w:val="16"/>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05</w:t>
            </w:r>
          </w:p>
        </w:tc>
        <w:tc>
          <w:tcPr>
            <w:tcW w:w="1043" w:type="dxa"/>
            <w:shd w:val="solid" w:color="FFFFFF" w:fill="auto"/>
          </w:tcPr>
          <w:p>
            <w:pPr>
              <w:pStyle w:val="112"/>
              <w:rPr>
                <w:sz w:val="16"/>
                <w:szCs w:val="16"/>
              </w:rPr>
            </w:pPr>
            <w:r>
              <w:rPr>
                <w:rFonts w:hint="eastAsia"/>
                <w:sz w:val="16"/>
                <w:szCs w:val="16"/>
                <w:lang w:eastAsia="zh-CN"/>
              </w:rPr>
              <w:t>R</w:t>
            </w:r>
            <w:r>
              <w:rPr>
                <w:sz w:val="16"/>
                <w:szCs w:val="16"/>
                <w:lang w:eastAsia="zh-CN"/>
              </w:rPr>
              <w:t>AN1#109</w:t>
            </w:r>
            <w:r>
              <w:rPr>
                <w:rFonts w:hint="eastAsia"/>
                <w:sz w:val="16"/>
                <w:szCs w:val="16"/>
                <w:lang w:eastAsia="zh-CN"/>
              </w:rPr>
              <w:t>-e</w:t>
            </w:r>
          </w:p>
        </w:tc>
        <w:tc>
          <w:tcPr>
            <w:tcW w:w="992" w:type="dxa"/>
            <w:shd w:val="solid" w:color="FFFFFF" w:fill="auto"/>
          </w:tcPr>
          <w:p>
            <w:pPr>
              <w:pStyle w:val="112"/>
              <w:jc w:val="left"/>
              <w:rPr>
                <w:sz w:val="16"/>
                <w:szCs w:val="16"/>
                <w:lang w:eastAsia="zh-CN"/>
              </w:rPr>
            </w:pPr>
            <w:r>
              <w:rPr>
                <w:rFonts w:hint="eastAsia"/>
                <w:sz w:val="16"/>
                <w:szCs w:val="16"/>
                <w:lang w:eastAsia="zh-CN"/>
              </w:rPr>
              <w:t>R</w:t>
            </w:r>
            <w:r>
              <w:rPr>
                <w:sz w:val="16"/>
                <w:szCs w:val="16"/>
                <w:lang w:eastAsia="zh-CN"/>
              </w:rPr>
              <w:t>1-2205399</w:t>
            </w:r>
          </w:p>
        </w:tc>
        <w:tc>
          <w:tcPr>
            <w:tcW w:w="426" w:type="dxa"/>
            <w:shd w:val="solid" w:color="FFFFFF" w:fill="auto"/>
          </w:tcPr>
          <w:p>
            <w:pPr>
              <w:pStyle w:val="110"/>
              <w:rPr>
                <w:sz w:val="16"/>
                <w:szCs w:val="16"/>
              </w:rPr>
            </w:pPr>
          </w:p>
        </w:tc>
        <w:tc>
          <w:tcPr>
            <w:tcW w:w="425" w:type="dxa"/>
            <w:shd w:val="solid" w:color="FFFFFF" w:fill="auto"/>
          </w:tcPr>
          <w:p>
            <w:pPr>
              <w:pStyle w:val="109"/>
              <w:rPr>
                <w:sz w:val="16"/>
                <w:szCs w:val="16"/>
              </w:rPr>
            </w:pPr>
          </w:p>
        </w:tc>
        <w:tc>
          <w:tcPr>
            <w:tcW w:w="425" w:type="dxa"/>
            <w:shd w:val="solid" w:color="FFFFFF" w:fill="auto"/>
          </w:tcPr>
          <w:p>
            <w:pPr>
              <w:pStyle w:val="112"/>
              <w:rPr>
                <w:sz w:val="16"/>
                <w:szCs w:val="16"/>
              </w:rPr>
            </w:pPr>
          </w:p>
        </w:tc>
        <w:tc>
          <w:tcPr>
            <w:tcW w:w="4820" w:type="dxa"/>
            <w:shd w:val="solid" w:color="FFFFFF" w:fill="auto"/>
          </w:tcPr>
          <w:p>
            <w:pPr>
              <w:pStyle w:val="110"/>
              <w:rPr>
                <w:sz w:val="16"/>
                <w:szCs w:val="16"/>
              </w:rPr>
            </w:pPr>
            <w:r>
              <w:rPr>
                <w:rFonts w:hint="eastAsia"/>
                <w:sz w:val="16"/>
                <w:szCs w:val="16"/>
                <w:lang w:eastAsia="zh-CN"/>
              </w:rPr>
              <w:t>S</w:t>
            </w:r>
            <w:r>
              <w:rPr>
                <w:sz w:val="16"/>
                <w:szCs w:val="16"/>
                <w:lang w:eastAsia="zh-CN"/>
              </w:rPr>
              <w:t>keleton</w:t>
            </w:r>
          </w:p>
        </w:tc>
        <w:tc>
          <w:tcPr>
            <w:tcW w:w="708" w:type="dxa"/>
            <w:shd w:val="solid" w:color="FFFFFF" w:fill="auto"/>
          </w:tcPr>
          <w:p>
            <w:pPr>
              <w:pStyle w:val="112"/>
              <w:rPr>
                <w:sz w:val="16"/>
                <w:szCs w:val="16"/>
              </w:rPr>
            </w:pPr>
            <w:r>
              <w:rPr>
                <w:rFonts w:hint="eastAsia"/>
                <w:sz w:val="16"/>
                <w:szCs w:val="16"/>
                <w:lang w:eastAsia="zh-CN"/>
              </w:rPr>
              <w:t>0</w:t>
            </w:r>
            <w:r>
              <w:rPr>
                <w:sz w:val="16"/>
                <w:szCs w:val="16"/>
                <w:lang w:eastAsia="zh-CN"/>
              </w:rPr>
              <w:t>.0.1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05</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R</w:t>
            </w:r>
            <w:r>
              <w:rPr>
                <w:sz w:val="16"/>
                <w:szCs w:val="16"/>
                <w:lang w:eastAsia="zh-CN"/>
              </w:rPr>
              <w:t>AN1#109</w:t>
            </w:r>
            <w:r>
              <w:rPr>
                <w:rFonts w:hint="eastAsia"/>
                <w:sz w:val="16"/>
                <w:szCs w:val="16"/>
                <w:lang w:eastAsia="zh-CN"/>
              </w:rPr>
              <w:t>-e</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rFonts w:hint="eastAsia"/>
                <w:sz w:val="16"/>
                <w:szCs w:val="16"/>
                <w:lang w:eastAsia="zh-CN"/>
              </w:rPr>
              <w:t>R</w:t>
            </w:r>
            <w:r>
              <w:rPr>
                <w:sz w:val="16"/>
                <w:szCs w:val="16"/>
                <w:lang w:eastAsia="zh-CN"/>
              </w:rPr>
              <w:t>1-2205692</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Endorsed skeleton</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0</w:t>
            </w:r>
            <w:r>
              <w:rPr>
                <w:sz w:val="16"/>
                <w:szCs w:val="16"/>
                <w:lang w:eastAsia="zh-CN"/>
              </w:rPr>
              <w:t>.0.2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2022-11</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RAN1#111</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R1-2212374</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RAN1#110-b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2023-02</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RAN1#112</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R1-2300997</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RAN1#111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2023-04</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RAN1#112</w:t>
            </w:r>
            <w:r>
              <w:rPr>
                <w:rFonts w:hint="eastAsia"/>
                <w:sz w:val="16"/>
                <w:szCs w:val="16"/>
                <w:lang w:eastAsia="zh-CN"/>
              </w:rPr>
              <w:t>b</w:t>
            </w:r>
            <w:r>
              <w:rPr>
                <w:sz w:val="16"/>
                <w:szCs w:val="16"/>
                <w:lang w:eastAsia="zh-CN"/>
              </w:rPr>
              <w:t>-</w:t>
            </w:r>
            <w:r>
              <w:rPr>
                <w:rFonts w:hint="eastAsia"/>
                <w:sz w:val="16"/>
                <w:szCs w:val="16"/>
                <w:lang w:eastAsia="zh-CN"/>
              </w:rPr>
              <w:t>e</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R1-2303230</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Version not formally endorsed by RAN1. Capture evaluation methodology agreements </w:t>
            </w:r>
            <w:r>
              <w:rPr>
                <w:rFonts w:hint="eastAsia"/>
                <w:sz w:val="16"/>
                <w:szCs w:val="16"/>
                <w:lang w:eastAsia="zh-CN"/>
              </w:rPr>
              <w:t>until</w:t>
            </w:r>
            <w:r>
              <w:rPr>
                <w:sz w:val="16"/>
                <w:szCs w:val="16"/>
                <w:lang w:eastAsia="zh-CN"/>
              </w:rPr>
              <w:t xml:space="preserve"> RAN1#112 </w:t>
            </w:r>
            <w:r>
              <w:rPr>
                <w:rFonts w:hint="eastAsia"/>
                <w:sz w:val="16"/>
                <w:szCs w:val="16"/>
                <w:lang w:eastAsia="zh-CN"/>
              </w:rPr>
              <w:t>meeting</w:t>
            </w:r>
            <w:r>
              <w:rPr>
                <w:sz w:val="16"/>
                <w:szCs w:val="16"/>
                <w:lang w:eastAsia="zh-CN"/>
              </w:rPr>
              <w:t>; Update TR skeleton of RAN4 part</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2023-05</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RAN1#113</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R1-2305091</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Capture agreements</w:t>
            </w:r>
            <w:r>
              <w:rPr>
                <w:rFonts w:hint="eastAsia"/>
                <w:sz w:val="16"/>
                <w:szCs w:val="16"/>
                <w:lang w:eastAsia="zh-CN"/>
              </w:rPr>
              <w:t xml:space="preserve"> and</w:t>
            </w:r>
            <w:r>
              <w:rPr>
                <w:sz w:val="16"/>
                <w:szCs w:val="16"/>
                <w:lang w:eastAsia="zh-CN"/>
              </w:rPr>
              <w:t xml:space="preserve"> TP </w:t>
            </w:r>
            <w:r>
              <w:rPr>
                <w:rFonts w:hint="eastAsia"/>
                <w:sz w:val="16"/>
                <w:szCs w:val="16"/>
                <w:lang w:eastAsia="zh-CN"/>
              </w:rPr>
              <w:t>until</w:t>
            </w:r>
            <w:r>
              <w:rPr>
                <w:sz w:val="16"/>
                <w:szCs w:val="16"/>
                <w:lang w:eastAsia="zh-CN"/>
              </w:rPr>
              <w:t xml:space="preserve"> RAN1#112b-e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2023-06</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RAN1#113</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R1-2306344</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MCC clean-up - no changes compare to v0.4.0</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0.4.1</w:t>
            </w:r>
          </w:p>
        </w:tc>
      </w:tr>
    </w:tbl>
    <w:p/>
    <w:p>
      <w:pPr>
        <w:numPr>
          <w:ilvl w:val="0"/>
          <w:numId w:val="0"/>
        </w:numPr>
        <w:tabs>
          <w:tab w:val="left" w:pos="397"/>
        </w:tabs>
        <w:spacing w:before="100" w:beforeAutospacing="1" w:after="240" w:afterLines="100"/>
        <w:outlineLvl w:val="1"/>
        <w:rPr>
          <w:rFonts w:ascii="Arial" w:hAnsi="Arial" w:eastAsia="宋体" w:cs="Times New Roman"/>
          <w:sz w:val="32"/>
          <w:lang w:val="en-GB" w:eastAsia="zh-CN" w:bidi="ar-SA"/>
        </w:rPr>
      </w:pPr>
      <w:r>
        <w:rPr>
          <w:rFonts w:hint="eastAsia" w:ascii="Times New Roman" w:hAnsi="Times New Roman" w:eastAsia="MS Mincho" w:cs="Times New Roman"/>
          <w:b/>
          <w:bCs/>
          <w:color w:val="C00000"/>
          <w:sz w:val="32"/>
          <w:lang w:val="en-GB" w:eastAsia="zh-CN" w:bidi="ar-SA"/>
        </w:rPr>
        <w:t>&lt;</w:t>
      </w:r>
      <w:r>
        <w:rPr>
          <w:rFonts w:ascii="Times New Roman" w:hAnsi="Times New Roman" w:eastAsia="MS Mincho" w:cs="Times New Roman"/>
          <w:b/>
          <w:bCs/>
          <w:color w:val="C00000"/>
          <w:sz w:val="32"/>
          <w:lang w:val="en-GB" w:eastAsia="zh-CN" w:bidi="ar-SA"/>
        </w:rPr>
        <w:t>&lt;</w:t>
      </w:r>
      <w:r>
        <w:rPr>
          <w:rFonts w:hint="eastAsia" w:eastAsia="MS Mincho" w:cs="Times New Roman"/>
          <w:b/>
          <w:bCs/>
          <w:color w:val="C00000"/>
          <w:sz w:val="32"/>
          <w:lang w:val="en-US" w:eastAsia="zh-CN" w:bidi="ar-SA"/>
        </w:rPr>
        <w:t>End</w:t>
      </w:r>
      <w:r>
        <w:rPr>
          <w:rFonts w:ascii="Times New Roman" w:hAnsi="Times New Roman" w:eastAsia="MS Mincho" w:cs="Times New Roman"/>
          <w:b/>
          <w:bCs/>
          <w:color w:val="C00000"/>
          <w:sz w:val="32"/>
          <w:lang w:val="en-GB" w:eastAsia="zh-CN" w:bidi="ar-SA"/>
        </w:rPr>
        <w:t xml:space="preserve"> of Change for TR 38.8</w:t>
      </w:r>
      <w:r>
        <w:rPr>
          <w:rFonts w:hint="eastAsia" w:ascii="Times New Roman" w:hAnsi="Times New Roman" w:eastAsia="MS Mincho" w:cs="Times New Roman"/>
          <w:b/>
          <w:bCs/>
          <w:color w:val="C00000"/>
          <w:sz w:val="32"/>
          <w:lang w:val="en-US" w:eastAsia="zh-CN" w:bidi="ar-SA"/>
        </w:rPr>
        <w:t>58</w:t>
      </w:r>
      <w:r>
        <w:rPr>
          <w:rFonts w:ascii="Times New Roman" w:hAnsi="Times New Roman" w:eastAsia="MS Mincho" w:cs="Times New Roman"/>
          <w:b/>
          <w:bCs/>
          <w:color w:val="C00000"/>
          <w:sz w:val="32"/>
          <w:lang w:val="en-GB" w:eastAsia="zh-CN" w:bidi="ar-SA"/>
        </w:rPr>
        <w:t>&gt;&gt;</w:t>
      </w:r>
    </w:p>
    <w:p/>
    <w:sectPr>
      <w:headerReference r:id="rId6" w:type="default"/>
      <w:footerReference r:id="rId7"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G Times (WN)">
    <w:altName w:val="Arial"/>
    <w:panose1 w:val="00000000000000000000"/>
    <w:charset w:val="00"/>
    <w:family w:val="roman"/>
    <w:pitch w:val="default"/>
    <w:sig w:usb0="00000000" w:usb1="00000000" w:usb2="00000000" w:usb3="00000000" w:csb0="00000001" w:csb1="00000000"/>
  </w:font>
  <w:font w:name="MS Gothic">
    <w:panose1 w:val="020B0609070205080204"/>
    <w:charset w:val="80"/>
    <w:family w:val="modern"/>
    <w:pitch w:val="default"/>
    <w:sig w:usb0="E00002FF" w:usb1="6AC7FDFB" w:usb2="08000012" w:usb3="00000000" w:csb0="4002009F" w:csb1="DFD70000"/>
  </w:font>
  <w:font w:name="ZapfDingbats">
    <w:altName w:val="Segoe Print"/>
    <w:panose1 w:val="00000000000000000000"/>
    <w:charset w:val="02"/>
    <w:family w:val="decorative"/>
    <w:pitch w:val="default"/>
    <w:sig w:usb0="00000000" w:usb1="00000000" w:usb2="00000000" w:usb3="00000000" w:csb0="80000000"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Cambria">
    <w:panose1 w:val="02040503050406030204"/>
    <w:charset w:val="00"/>
    <w:family w:val="roman"/>
    <w:pitch w:val="default"/>
    <w:sig w:usb0="E00006FF" w:usb1="420024FF" w:usb2="02000000" w:usb3="00000000" w:csb0="2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New York">
    <w:altName w:val="DejaVu Math TeX Gyre"/>
    <w:panose1 w:val="02040503060506020304"/>
    <w:charset w:val="00"/>
    <w:family w:val="roman"/>
    <w:pitch w:val="default"/>
    <w:sig w:usb0="00000000" w:usb1="00000000" w:usb2="00000000" w:usb3="00000000" w:csb0="00000001" w:csb1="00000000"/>
  </w:font>
  <w:font w:name="Helvetica">
    <w:altName w:val="Arial"/>
    <w:panose1 w:val="020B0604020202020204"/>
    <w:charset w:val="00"/>
    <w:family w:val="swiss"/>
    <w:pitch w:val="default"/>
    <w:sig w:usb0="00000000" w:usb1="00000000" w:usb2="00000009" w:usb3="00000000" w:csb0="000001FF" w:csb1="00000000"/>
  </w:font>
  <w:font w:name="????">
    <w:altName w:val="MingLiU-ExtB"/>
    <w:panose1 w:val="00000000000000000000"/>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Yu Gothic">
    <w:panose1 w:val="020B0400000000000000"/>
    <w:charset w:val="80"/>
    <w:family w:val="swiss"/>
    <w:pitch w:val="default"/>
    <w:sig w:usb0="E00002FF" w:usb1="2AC7FDFF" w:usb2="00000016" w:usb3="00000000" w:csb0="2002009F" w:csb1="00000000"/>
  </w:font>
  <w:font w:name="MS PGothic">
    <w:panose1 w:val="020B0600070205080204"/>
    <w:charset w:val="80"/>
    <w:family w:val="swiss"/>
    <w:pitch w:val="default"/>
    <w:sig w:usb0="E00002FF" w:usb1="6AC7FDFB" w:usb2="08000012" w:usb3="00000000" w:csb0="4002009F" w:csb1="DFD70000"/>
  </w:font>
  <w:font w:name="KaiTi_GB2312">
    <w:altName w:val="楷体"/>
    <w:panose1 w:val="00000000000000000000"/>
    <w:charset w:val="86"/>
    <w:family w:val="modern"/>
    <w:pitch w:val="default"/>
    <w:sig w:usb0="00000000" w:usb1="00000000" w:usb2="00000010" w:usb3="00000000" w:csb0="00040000"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Yu Mincho">
    <w:altName w:val="Yu Gothic"/>
    <w:panose1 w:val="00000000000000000000"/>
    <w:charset w:val="80"/>
    <w:family w:val="roman"/>
    <w:pitch w:val="default"/>
    <w:sig w:usb0="00000000" w:usb1="00000000" w:usb2="00000012" w:usb3="00000000" w:csb0="0002009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 w:name="DejaVu Math TeX Gyre">
    <w:panose1 w:val="02000503000000000000"/>
    <w:charset w:val="00"/>
    <w:family w:val="auto"/>
    <w:pitch w:val="default"/>
    <w:sig w:usb0="A10000EF" w:usb1="4201F9EE" w:usb2="02000000" w:usb3="00000000" w:csb0="60000193" w:csb1="0DD40000"/>
  </w:font>
  <w:font w:name="MingLiU-ExtB">
    <w:panose1 w:val="02020500000000000000"/>
    <w:charset w:val="88"/>
    <w:family w:val="auto"/>
    <w:pitch w:val="default"/>
    <w:sig w:usb0="8000002F" w:usb1="02000008" w:usb2="00000000" w:usb3="00000000" w:csb0="00100001" w:csb1="00000000"/>
  </w:font>
  <w:font w:name="楷体">
    <w:panose1 w:val="02010609060101010101"/>
    <w:charset w:val="86"/>
    <w:family w:val="auto"/>
    <w:pitch w:val="default"/>
    <w:sig w:usb0="800002BF" w:usb1="38CF7CFA" w:usb2="00000016" w:usb3="00000000" w:csb0="00040001"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tabs>
        <w:tab w:val="right" w:pos="9639"/>
      </w:tabs>
      <w:spacing w:after="60"/>
      <w:ind w:left="1344"/>
      <w:jc w:val="center"/>
    </w:pPr>
    <w:r>
      <w:t xml:space="preserve">Page </w:t>
    </w:r>
    <w:r>
      <w:fldChar w:fldCharType="begin"/>
    </w:r>
    <w:r>
      <w:instrText xml:space="preserve"> PAGE  \* MERGEFORMAT </w:instrText>
    </w:r>
    <w:r>
      <w:fldChar w:fldCharType="separate"/>
    </w:r>
    <w:r>
      <w:t>1</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60"/>
      <w:ind w:left="210"/>
    </w:pPr>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0">
    <w:nsid w:val="0E45319B"/>
    <w:multiLevelType w:val="multilevel"/>
    <w:tmpl w:val="0E45319B"/>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11">
    <w:nsid w:val="1002544B"/>
    <w:multiLevelType w:val="multilevel"/>
    <w:tmpl w:val="1002544B"/>
    <w:lvl w:ilvl="0" w:tentative="0">
      <w:start w:val="3"/>
      <w:numFmt w:val="lowerLetter"/>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12">
    <w:nsid w:val="10FE0C3C"/>
    <w:multiLevelType w:val="multilevel"/>
    <w:tmpl w:val="10FE0C3C"/>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13">
    <w:nsid w:val="1360700A"/>
    <w:multiLevelType w:val="multilevel"/>
    <w:tmpl w:val="1360700A"/>
    <w:lvl w:ilvl="0" w:tentative="0">
      <w:start w:val="1"/>
      <w:numFmt w:val="bullet"/>
      <w:lvlText w:val=""/>
      <w:lvlJc w:val="left"/>
      <w:pPr>
        <w:ind w:left="420" w:hanging="420"/>
      </w:pPr>
      <w:rPr>
        <w:rFonts w:hint="default" w:ascii="Symbol" w:hAnsi="Symbol"/>
        <w:color w:val="aut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1A5A270E"/>
    <w:multiLevelType w:val="multilevel"/>
    <w:tmpl w:val="1A5A270E"/>
    <w:lvl w:ilvl="0" w:tentative="0">
      <w:start w:val="1"/>
      <w:numFmt w:val="decimal"/>
      <w:lvlText w:val="%1"/>
      <w:lvlJc w:val="left"/>
      <w:pPr>
        <w:tabs>
          <w:tab w:val="left" w:pos="397"/>
        </w:tabs>
        <w:ind w:left="533" w:hanging="533"/>
      </w:pPr>
      <w:rPr>
        <w:rFonts w:hint="eastAsia"/>
      </w:rPr>
    </w:lvl>
    <w:lvl w:ilvl="1" w:tentative="0">
      <w:start w:val="1"/>
      <w:numFmt w:val="decimal"/>
      <w:lvlText w:val="%1.%2"/>
      <w:lvlJc w:val="left"/>
      <w:pPr>
        <w:tabs>
          <w:tab w:val="left" w:pos="397"/>
        </w:tabs>
        <w:ind w:left="0" w:firstLine="0"/>
      </w:pPr>
      <w:rPr>
        <w:rFonts w:hint="eastAsia"/>
      </w:rPr>
    </w:lvl>
    <w:lvl w:ilvl="2" w:tentative="0">
      <w:start w:val="1"/>
      <w:numFmt w:val="decimal"/>
      <w:lvlText w:val="%1.%2.%3"/>
      <w:lvlJc w:val="left"/>
      <w:pPr>
        <w:tabs>
          <w:tab w:val="left" w:pos="1100"/>
        </w:tabs>
        <w:ind w:left="930" w:hanging="510"/>
      </w:pPr>
      <w:rPr>
        <w:rFonts w:hint="eastAsia"/>
      </w:rPr>
    </w:lvl>
    <w:lvl w:ilvl="3" w:tentative="0">
      <w:start w:val="1"/>
      <w:numFmt w:val="decimal"/>
      <w:lvlText w:val="%1.%2.%3.%4"/>
      <w:lvlJc w:val="left"/>
      <w:pPr>
        <w:tabs>
          <w:tab w:val="left" w:pos="1299"/>
        </w:tabs>
        <w:ind w:left="1299" w:hanging="879"/>
      </w:pPr>
      <w:rPr>
        <w:rFonts w:hint="eastAsia" w:ascii="Times New Roman" w:hAnsi="Times New Roman" w:cs="Times New Roman"/>
        <w:b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4" w:tentative="0">
      <w:start w:val="1"/>
      <w:numFmt w:val="decimal"/>
      <w:lvlText w:val="%5）"/>
      <w:lvlJc w:val="left"/>
      <w:pPr>
        <w:tabs>
          <w:tab w:val="left" w:pos="1499"/>
        </w:tabs>
        <w:ind w:left="1868" w:hanging="680"/>
      </w:pPr>
      <w:rPr>
        <w:rFonts w:hint="eastAsia"/>
      </w:rPr>
    </w:lvl>
    <w:lvl w:ilvl="5" w:tentative="0">
      <w:start w:val="1"/>
      <w:numFmt w:val="lowerLetter"/>
      <w:lvlText w:val="%6）"/>
      <w:lvlJc w:val="left"/>
      <w:pPr>
        <w:tabs>
          <w:tab w:val="left" w:pos="1499"/>
        </w:tabs>
        <w:ind w:left="1868" w:hanging="680"/>
      </w:pPr>
      <w:rPr>
        <w:rFonts w:hint="eastAsia"/>
      </w:rPr>
    </w:lvl>
    <w:lvl w:ilvl="6" w:tentative="0">
      <w:start w:val="1"/>
      <w:numFmt w:val="lowerRoman"/>
      <w:lvlText w:val="%7"/>
      <w:lvlJc w:val="left"/>
      <w:pPr>
        <w:tabs>
          <w:tab w:val="left" w:pos="1499"/>
        </w:tabs>
        <w:ind w:left="1868" w:hanging="680"/>
      </w:pPr>
      <w:rPr>
        <w:rFonts w:hint="default"/>
      </w:rPr>
    </w:lvl>
    <w:lvl w:ilvl="7" w:tentative="0">
      <w:start w:val="1"/>
      <w:numFmt w:val="decimal"/>
      <w:lvlText w:val="%1.%2.%3.%4.%5.%6.%7.%8"/>
      <w:lvlJc w:val="left"/>
      <w:pPr>
        <w:tabs>
          <w:tab w:val="left" w:pos="2372"/>
        </w:tabs>
        <w:ind w:left="2372" w:hanging="1440"/>
      </w:pPr>
      <w:rPr>
        <w:rFonts w:hint="eastAsia"/>
      </w:rPr>
    </w:lvl>
    <w:lvl w:ilvl="8" w:tentative="0">
      <w:start w:val="1"/>
      <w:numFmt w:val="decimal"/>
      <w:lvlText w:val="%1.%2.%3.%4.%5.%6.%7.%8.%9"/>
      <w:lvlJc w:val="left"/>
      <w:pPr>
        <w:tabs>
          <w:tab w:val="left" w:pos="2516"/>
        </w:tabs>
        <w:ind w:left="2516" w:hanging="1584"/>
      </w:pPr>
      <w:rPr>
        <w:rFonts w:hint="eastAsia"/>
      </w:rPr>
    </w:lvl>
  </w:abstractNum>
  <w:abstractNum w:abstractNumId="15">
    <w:nsid w:val="1A945174"/>
    <w:multiLevelType w:val="multilevel"/>
    <w:tmpl w:val="1A945174"/>
    <w:lvl w:ilvl="0" w:tentative="0">
      <w:start w:val="4"/>
      <w:numFmt w:val="bullet"/>
      <w:lvlText w:val="-"/>
      <w:lvlJc w:val="left"/>
      <w:pPr>
        <w:ind w:left="1080" w:hanging="360"/>
      </w:pPr>
      <w:rPr>
        <w:rFonts w:hint="default" w:ascii="Times New Roman" w:hAnsi="Times New Roman" w:eastAsia="Malgun Gothic"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2142032F"/>
    <w:multiLevelType w:val="singleLevel"/>
    <w:tmpl w:val="2142032F"/>
    <w:lvl w:ilvl="0" w:tentative="0">
      <w:start w:val="1"/>
      <w:numFmt w:val="decimal"/>
      <w:suff w:val="space"/>
      <w:lvlText w:val="[%1]"/>
      <w:lvlJc w:val="left"/>
    </w:lvl>
  </w:abstractNum>
  <w:abstractNum w:abstractNumId="17">
    <w:nsid w:val="236F303E"/>
    <w:multiLevelType w:val="multilevel"/>
    <w:tmpl w:val="236F303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rPr>
    </w:lvl>
    <w:lvl w:ilvl="8" w:tentative="0">
      <w:start w:val="1"/>
      <w:numFmt w:val="bullet"/>
      <w:lvlText w:val=""/>
      <w:lvlJc w:val="left"/>
      <w:pPr>
        <w:ind w:left="6480" w:hanging="360"/>
      </w:pPr>
      <w:rPr>
        <w:rFonts w:hint="default" w:ascii="Wingdings" w:hAnsi="Wingdings"/>
      </w:rPr>
    </w:lvl>
  </w:abstractNum>
  <w:abstractNum w:abstractNumId="18">
    <w:nsid w:val="2898171E"/>
    <w:multiLevelType w:val="multilevel"/>
    <w:tmpl w:val="2898171E"/>
    <w:lvl w:ilvl="0" w:tentative="0">
      <w:start w:val="1"/>
      <w:numFmt w:val="bullet"/>
      <w:lvlText w:val="-"/>
      <w:lvlJc w:val="left"/>
      <w:pPr>
        <w:ind w:left="720" w:hanging="360"/>
      </w:pPr>
      <w:rPr>
        <w:rFonts w:hint="default" w:ascii="Times New Roman" w:hAnsi="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2CC7125C"/>
    <w:multiLevelType w:val="multilevel"/>
    <w:tmpl w:val="2CC7125C"/>
    <w:lvl w:ilvl="0" w:tentative="0">
      <w:start w:val="1"/>
      <w:numFmt w:val="bullet"/>
      <w:pStyle w:val="270"/>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0">
    <w:nsid w:val="2DDF0E1C"/>
    <w:multiLevelType w:val="multilevel"/>
    <w:tmpl w:val="2DDF0E1C"/>
    <w:lvl w:ilvl="0" w:tentative="0">
      <w:start w:val="1"/>
      <w:numFmt w:val="bullet"/>
      <w:pStyle w:val="243"/>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35B1112D"/>
    <w:multiLevelType w:val="multilevel"/>
    <w:tmpl w:val="35B1112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22">
    <w:nsid w:val="37D702B8"/>
    <w:multiLevelType w:val="multilevel"/>
    <w:tmpl w:val="37D702B8"/>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23">
    <w:nsid w:val="3A877D64"/>
    <w:multiLevelType w:val="singleLevel"/>
    <w:tmpl w:val="3A877D64"/>
    <w:lvl w:ilvl="0" w:tentative="0">
      <w:start w:val="1"/>
      <w:numFmt w:val="decimal"/>
      <w:pStyle w:val="219"/>
      <w:lvlText w:val="[%1]"/>
      <w:lvlJc w:val="left"/>
      <w:pPr>
        <w:tabs>
          <w:tab w:val="left" w:pos="360"/>
        </w:tabs>
        <w:ind w:left="360" w:hanging="360"/>
      </w:pPr>
    </w:lvl>
  </w:abstractNum>
  <w:abstractNum w:abstractNumId="24">
    <w:nsid w:val="3AA46647"/>
    <w:multiLevelType w:val="multilevel"/>
    <w:tmpl w:val="3AA46647"/>
    <w:lvl w:ilvl="0" w:tentative="0">
      <w:start w:val="1"/>
      <w:numFmt w:val="decimal"/>
      <w:pStyle w:val="229"/>
      <w:lvlText w:val="Proposal %1"/>
      <w:lvlJc w:val="left"/>
      <w:pPr>
        <w:tabs>
          <w:tab w:val="left" w:pos="1304"/>
        </w:tabs>
        <w:snapToGrid w:val="0"/>
        <w:ind w:left="1304" w:hanging="1304"/>
      </w:pPr>
      <w:rPr>
        <w:rFonts w:ascii="Times New Roman" w:hAnsi="Times New Roman" w:cs="Times New Roman"/>
        <w:b w:val="0"/>
        <w:bCs w:val="0"/>
        <w:i w:val="0"/>
        <w:iCs w:val="0"/>
        <w:caps w:val="0"/>
        <w:smallCaps w:val="0"/>
        <w:strike w:val="0"/>
        <w:dstrike w:val="0"/>
        <w:vanish w:val="0"/>
        <w:color w:val="000000"/>
        <w:spacing w:val="0"/>
        <w:w w:val="1"/>
        <w:kern w:val="0"/>
        <w:position w:val="0"/>
        <w:sz w:val="2"/>
        <w:szCs w:val="2"/>
        <w:u w:val="none" w:color="000000"/>
        <w:shd w:val="clear" w:color="auto" w:fill="000000"/>
        <w:vertAlign w:val="baseline"/>
        <w:lang w:val="en-US" w:eastAsia="zh-CN" w:bidi="zh-CN"/>
      </w:rPr>
    </w:lvl>
    <w:lvl w:ilvl="1" w:tentative="0">
      <w:start w:val="1"/>
      <w:numFmt w:val="decimal"/>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25">
    <w:nsid w:val="400007DE"/>
    <w:multiLevelType w:val="multilevel"/>
    <w:tmpl w:val="400007D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40DE34BC"/>
    <w:multiLevelType w:val="singleLevel"/>
    <w:tmpl w:val="40DE34BC"/>
    <w:lvl w:ilvl="0" w:tentative="0">
      <w:start w:val="1"/>
      <w:numFmt w:val="decimal"/>
      <w:pStyle w:val="255"/>
      <w:lvlText w:val="%1."/>
      <w:lvlJc w:val="left"/>
      <w:pPr>
        <w:tabs>
          <w:tab w:val="left" w:pos="360"/>
        </w:tabs>
        <w:ind w:left="360" w:hanging="360"/>
      </w:pPr>
    </w:lvl>
  </w:abstractNum>
  <w:abstractNum w:abstractNumId="27">
    <w:nsid w:val="417F6AFB"/>
    <w:multiLevelType w:val="multilevel"/>
    <w:tmpl w:val="417F6AFB"/>
    <w:lvl w:ilvl="0" w:tentative="0">
      <w:start w:val="1"/>
      <w:numFmt w:val="bullet"/>
      <w:pStyle w:val="353"/>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decimal"/>
      <w:lvlText w:val="%3."/>
      <w:lvlJc w:val="left"/>
      <w:pPr>
        <w:ind w:left="851" w:hanging="284"/>
      </w:pPr>
      <w:rPr>
        <w:rFonts w:hint="default"/>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28">
    <w:nsid w:val="418D0DD6"/>
    <w:multiLevelType w:val="multilevel"/>
    <w:tmpl w:val="418D0DD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42FE570A"/>
    <w:multiLevelType w:val="multilevel"/>
    <w:tmpl w:val="42FE570A"/>
    <w:lvl w:ilvl="0" w:tentative="0">
      <w:start w:val="1"/>
      <w:numFmt w:val="decimal"/>
      <w:suff w:val="nothing"/>
      <w:lvlText w:val="%1  "/>
      <w:lvlJc w:val="left"/>
      <w:pPr>
        <w:ind w:left="0"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pStyle w:val="268"/>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pStyle w:val="267"/>
      <w:suff w:val="space"/>
      <w:lvlText w:val="表%9"/>
      <w:lvlJc w:val="center"/>
      <w:pPr>
        <w:ind w:left="0" w:firstLine="0"/>
      </w:pPr>
      <w:rPr>
        <w:rFonts w:hint="default" w:ascii="Arial" w:hAnsi="Arial" w:eastAsia="黑体"/>
        <w:b w:val="0"/>
        <w:i w:val="0"/>
        <w:sz w:val="18"/>
        <w:szCs w:val="18"/>
      </w:rPr>
    </w:lvl>
  </w:abstractNum>
  <w:abstractNum w:abstractNumId="30">
    <w:nsid w:val="464D3319"/>
    <w:multiLevelType w:val="multilevel"/>
    <w:tmpl w:val="464D3319"/>
    <w:lvl w:ilvl="0" w:tentative="0">
      <w:start w:val="1"/>
      <w:numFmt w:val="decimal"/>
      <w:pStyle w:val="298"/>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31">
    <w:nsid w:val="46597D3A"/>
    <w:multiLevelType w:val="multilevel"/>
    <w:tmpl w:val="46597D3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32">
    <w:nsid w:val="474274C7"/>
    <w:multiLevelType w:val="multilevel"/>
    <w:tmpl w:val="474274C7"/>
    <w:lvl w:ilvl="0" w:tentative="0">
      <w:start w:val="1"/>
      <w:numFmt w:val="decimalZero"/>
      <w:pStyle w:val="334"/>
      <w:lvlText w:val="[00%1]"/>
      <w:lvlJc w:val="left"/>
      <w:pPr>
        <w:tabs>
          <w:tab w:val="left" w:pos="1134"/>
        </w:tabs>
        <w:ind w:left="0" w:firstLine="0"/>
      </w:pPr>
      <w:rPr>
        <w:rFonts w:hint="default" w:ascii="Times New Roman" w:hAnsi="Times New Roman"/>
        <w:b/>
        <w:i w:val="0"/>
        <w:color w:val="000000"/>
      </w:rPr>
    </w:lvl>
    <w:lvl w:ilvl="1" w:tentative="0">
      <w:start w:val="1"/>
      <w:numFmt w:val="upperLetter"/>
      <w:lvlText w:val="%2."/>
      <w:lvlJc w:val="left"/>
      <w:pPr>
        <w:tabs>
          <w:tab w:val="left" w:pos="300"/>
        </w:tabs>
        <w:ind w:left="300" w:hanging="400"/>
      </w:pPr>
    </w:lvl>
    <w:lvl w:ilvl="2" w:tentative="0">
      <w:start w:val="1"/>
      <w:numFmt w:val="lowerRoman"/>
      <w:lvlText w:val="%3."/>
      <w:lvlJc w:val="right"/>
      <w:pPr>
        <w:tabs>
          <w:tab w:val="left" w:pos="700"/>
        </w:tabs>
        <w:ind w:left="700" w:hanging="400"/>
      </w:pPr>
    </w:lvl>
    <w:lvl w:ilvl="3" w:tentative="0">
      <w:start w:val="1"/>
      <w:numFmt w:val="decimal"/>
      <w:lvlText w:val="%4."/>
      <w:lvlJc w:val="left"/>
      <w:pPr>
        <w:tabs>
          <w:tab w:val="left" w:pos="1100"/>
        </w:tabs>
        <w:ind w:left="1100" w:hanging="400"/>
      </w:pPr>
    </w:lvl>
    <w:lvl w:ilvl="4" w:tentative="0">
      <w:start w:val="1"/>
      <w:numFmt w:val="upperLetter"/>
      <w:lvlText w:val="%5."/>
      <w:lvlJc w:val="left"/>
      <w:pPr>
        <w:tabs>
          <w:tab w:val="left" w:pos="1500"/>
        </w:tabs>
        <w:ind w:left="1500" w:hanging="400"/>
      </w:pPr>
    </w:lvl>
    <w:lvl w:ilvl="5" w:tentative="0">
      <w:start w:val="1"/>
      <w:numFmt w:val="lowerRoman"/>
      <w:lvlText w:val="%6."/>
      <w:lvlJc w:val="right"/>
      <w:pPr>
        <w:tabs>
          <w:tab w:val="left" w:pos="1900"/>
        </w:tabs>
        <w:ind w:left="1900" w:hanging="400"/>
      </w:pPr>
    </w:lvl>
    <w:lvl w:ilvl="6" w:tentative="0">
      <w:start w:val="1"/>
      <w:numFmt w:val="decimal"/>
      <w:lvlText w:val="%7."/>
      <w:lvlJc w:val="left"/>
      <w:pPr>
        <w:tabs>
          <w:tab w:val="left" w:pos="2300"/>
        </w:tabs>
        <w:ind w:left="2300" w:hanging="400"/>
      </w:pPr>
    </w:lvl>
    <w:lvl w:ilvl="7" w:tentative="0">
      <w:start w:val="1"/>
      <w:numFmt w:val="upperLetter"/>
      <w:lvlText w:val="%8."/>
      <w:lvlJc w:val="left"/>
      <w:pPr>
        <w:tabs>
          <w:tab w:val="left" w:pos="2700"/>
        </w:tabs>
        <w:ind w:left="2700" w:hanging="400"/>
      </w:pPr>
    </w:lvl>
    <w:lvl w:ilvl="8" w:tentative="0">
      <w:start w:val="1"/>
      <w:numFmt w:val="lowerRoman"/>
      <w:lvlText w:val="%9."/>
      <w:lvlJc w:val="right"/>
      <w:pPr>
        <w:tabs>
          <w:tab w:val="left" w:pos="3100"/>
        </w:tabs>
        <w:ind w:left="3100" w:hanging="400"/>
      </w:pPr>
    </w:lvl>
  </w:abstractNum>
  <w:abstractNum w:abstractNumId="33">
    <w:nsid w:val="4A55685D"/>
    <w:multiLevelType w:val="multilevel"/>
    <w:tmpl w:val="4A55685D"/>
    <w:lvl w:ilvl="0" w:tentative="0">
      <w:start w:val="1"/>
      <w:numFmt w:val="bullet"/>
      <w:pStyle w:val="299"/>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4">
    <w:nsid w:val="4B1F283C"/>
    <w:multiLevelType w:val="multilevel"/>
    <w:tmpl w:val="4B1F283C"/>
    <w:lvl w:ilvl="0" w:tentative="0">
      <w:start w:val="1"/>
      <w:numFmt w:val="bullet"/>
      <w:pStyle w:val="301"/>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5">
    <w:nsid w:val="4BDF65F6"/>
    <w:multiLevelType w:val="multilevel"/>
    <w:tmpl w:val="4BDF65F6"/>
    <w:lvl w:ilvl="0" w:tentative="0">
      <w:start w:val="1"/>
      <w:numFmt w:val="decimal"/>
      <w:pStyle w:val="248"/>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6">
    <w:nsid w:val="4F7A4419"/>
    <w:multiLevelType w:val="multilevel"/>
    <w:tmpl w:val="4F7A4419"/>
    <w:lvl w:ilvl="0" w:tentative="0">
      <w:start w:val="1"/>
      <w:numFmt w:val="lowerLetter"/>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37">
    <w:nsid w:val="5101505E"/>
    <w:multiLevelType w:val="multilevel"/>
    <w:tmpl w:val="5101505E"/>
    <w:lvl w:ilvl="0" w:tentative="0">
      <w:start w:val="1"/>
      <w:numFmt w:val="decimal"/>
      <w:pStyle w:val="427"/>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8">
    <w:nsid w:val="52CA544A"/>
    <w:multiLevelType w:val="singleLevel"/>
    <w:tmpl w:val="52CA544A"/>
    <w:lvl w:ilvl="0" w:tentative="0">
      <w:start w:val="1"/>
      <w:numFmt w:val="decimal"/>
      <w:pStyle w:val="203"/>
      <w:lvlText w:val="[%1]"/>
      <w:lvlJc w:val="left"/>
      <w:pPr>
        <w:tabs>
          <w:tab w:val="left" w:pos="360"/>
        </w:tabs>
        <w:ind w:left="360" w:hanging="360"/>
      </w:pPr>
      <w:rPr>
        <w:rFonts w:hint="default" w:ascii="Times New Roman" w:hAnsi="Times New Roman" w:cs="Times New Roman"/>
        <w:b w:val="0"/>
        <w:bCs w:val="0"/>
        <w:i w:val="0"/>
        <w:iCs w:val="0"/>
        <w:sz w:val="16"/>
        <w:szCs w:val="16"/>
      </w:rPr>
    </w:lvl>
  </w:abstractNum>
  <w:abstractNum w:abstractNumId="39">
    <w:nsid w:val="550B4A03"/>
    <w:multiLevelType w:val="multilevel"/>
    <w:tmpl w:val="550B4A03"/>
    <w:lvl w:ilvl="0" w:tentative="0">
      <w:start w:val="1"/>
      <w:numFmt w:val="bullet"/>
      <w:lvlText w:val=""/>
      <w:lvlJc w:val="left"/>
      <w:pPr>
        <w:ind w:left="420" w:hanging="420"/>
      </w:pPr>
      <w:rPr>
        <w:rFonts w:hint="default" w:ascii="Symbol" w:hAnsi="Symbol"/>
        <w:color w:val="aut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0">
    <w:nsid w:val="564966D3"/>
    <w:multiLevelType w:val="multilevel"/>
    <w:tmpl w:val="564966D3"/>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41">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42">
    <w:nsid w:val="58DB076F"/>
    <w:multiLevelType w:val="multilevel"/>
    <w:tmpl w:val="58DB076F"/>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43">
    <w:nsid w:val="5E472225"/>
    <w:multiLevelType w:val="multilevel"/>
    <w:tmpl w:val="5E472225"/>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4">
    <w:nsid w:val="5F1912B1"/>
    <w:multiLevelType w:val="multilevel"/>
    <w:tmpl w:val="5F1912B1"/>
    <w:lvl w:ilvl="0" w:tentative="0">
      <w:start w:val="1"/>
      <w:numFmt w:val="bullet"/>
      <w:pStyle w:val="328"/>
      <w:lvlText w:val=""/>
      <w:lvlJc w:val="left"/>
      <w:pPr>
        <w:ind w:left="720" w:hanging="360"/>
      </w:pPr>
      <w:rPr>
        <w:rFonts w:hint="default" w:ascii="Symbol" w:hAnsi="Symbol"/>
      </w:rPr>
    </w:lvl>
    <w:lvl w:ilvl="1" w:tentative="0">
      <w:start w:val="1"/>
      <w:numFmt w:val="bullet"/>
      <w:pStyle w:val="329"/>
      <w:lvlText w:val="o"/>
      <w:lvlJc w:val="left"/>
      <w:pPr>
        <w:ind w:left="1440" w:hanging="360"/>
      </w:pPr>
      <w:rPr>
        <w:rFonts w:hint="default" w:ascii="Courier New" w:hAnsi="Courier New" w:cs="Courier New"/>
      </w:rPr>
    </w:lvl>
    <w:lvl w:ilvl="2" w:tentative="0">
      <w:start w:val="1"/>
      <w:numFmt w:val="bullet"/>
      <w:pStyle w:val="331"/>
      <w:lvlText w:val=""/>
      <w:lvlJc w:val="left"/>
      <w:pPr>
        <w:ind w:left="2160" w:hanging="360"/>
      </w:pPr>
      <w:rPr>
        <w:rFonts w:hint="default" w:ascii="Wingdings" w:hAnsi="Wingdings"/>
      </w:rPr>
    </w:lvl>
    <w:lvl w:ilvl="3" w:tentative="0">
      <w:start w:val="1"/>
      <w:numFmt w:val="bullet"/>
      <w:pStyle w:val="333"/>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6A157C35"/>
    <w:multiLevelType w:val="multilevel"/>
    <w:tmpl w:val="6A157C35"/>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6">
    <w:nsid w:val="6A3A73AB"/>
    <w:multiLevelType w:val="multilevel"/>
    <w:tmpl w:val="6A3A73A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7">
    <w:nsid w:val="70146DC0"/>
    <w:multiLevelType w:val="multilevel"/>
    <w:tmpl w:val="70146DC0"/>
    <w:lvl w:ilvl="0" w:tentative="0">
      <w:start w:val="1"/>
      <w:numFmt w:val="bullet"/>
      <w:pStyle w:val="225"/>
      <w:lvlText w:val=""/>
      <w:lvlJc w:val="left"/>
      <w:pPr>
        <w:tabs>
          <w:tab w:val="left" w:pos="9867"/>
        </w:tabs>
        <w:ind w:left="9867" w:hanging="360"/>
      </w:pPr>
      <w:rPr>
        <w:rFonts w:hint="default" w:ascii="Symbol" w:hAnsi="Symbol"/>
        <w:b/>
        <w:i w:val="0"/>
        <w:color w:val="auto"/>
        <w:sz w:val="22"/>
      </w:rPr>
    </w:lvl>
    <w:lvl w:ilvl="1" w:tentative="0">
      <w:start w:val="1"/>
      <w:numFmt w:val="bullet"/>
      <w:lvlText w:val="o"/>
      <w:lvlJc w:val="left"/>
      <w:pPr>
        <w:tabs>
          <w:tab w:val="left" w:pos="1317"/>
        </w:tabs>
        <w:ind w:left="1317" w:hanging="360"/>
      </w:pPr>
      <w:rPr>
        <w:rFonts w:hint="default" w:ascii="Courier New" w:hAnsi="Courier New" w:cs="Courier New"/>
      </w:rPr>
    </w:lvl>
    <w:lvl w:ilvl="2" w:tentative="0">
      <w:start w:val="1"/>
      <w:numFmt w:val="bullet"/>
      <w:lvlText w:val=""/>
      <w:lvlJc w:val="left"/>
      <w:pPr>
        <w:tabs>
          <w:tab w:val="left" w:pos="2037"/>
        </w:tabs>
        <w:ind w:left="2037" w:hanging="360"/>
      </w:pPr>
      <w:rPr>
        <w:rFonts w:hint="default" w:ascii="Wingdings" w:hAnsi="Wingdings"/>
      </w:rPr>
    </w:lvl>
    <w:lvl w:ilvl="3" w:tentative="0">
      <w:start w:val="1"/>
      <w:numFmt w:val="bullet"/>
      <w:lvlText w:val=""/>
      <w:lvlJc w:val="left"/>
      <w:pPr>
        <w:tabs>
          <w:tab w:val="left" w:pos="2757"/>
        </w:tabs>
        <w:ind w:left="2757" w:hanging="360"/>
      </w:pPr>
      <w:rPr>
        <w:rFonts w:hint="default" w:ascii="Symbol" w:hAnsi="Symbol"/>
      </w:rPr>
    </w:lvl>
    <w:lvl w:ilvl="4" w:tentative="0">
      <w:start w:val="1"/>
      <w:numFmt w:val="bullet"/>
      <w:lvlText w:val="o"/>
      <w:lvlJc w:val="left"/>
      <w:pPr>
        <w:tabs>
          <w:tab w:val="left" w:pos="3477"/>
        </w:tabs>
        <w:ind w:left="3477" w:hanging="360"/>
      </w:pPr>
      <w:rPr>
        <w:rFonts w:hint="default" w:ascii="Courier New" w:hAnsi="Courier New" w:cs="Courier New"/>
      </w:rPr>
    </w:lvl>
    <w:lvl w:ilvl="5" w:tentative="0">
      <w:start w:val="1"/>
      <w:numFmt w:val="bullet"/>
      <w:lvlText w:val=""/>
      <w:lvlJc w:val="left"/>
      <w:pPr>
        <w:tabs>
          <w:tab w:val="left" w:pos="4197"/>
        </w:tabs>
        <w:ind w:left="4197" w:hanging="360"/>
      </w:pPr>
      <w:rPr>
        <w:rFonts w:hint="default" w:ascii="Wingdings" w:hAnsi="Wingdings"/>
      </w:rPr>
    </w:lvl>
    <w:lvl w:ilvl="6" w:tentative="0">
      <w:start w:val="1"/>
      <w:numFmt w:val="bullet"/>
      <w:lvlText w:val=""/>
      <w:lvlJc w:val="left"/>
      <w:pPr>
        <w:tabs>
          <w:tab w:val="left" w:pos="4917"/>
        </w:tabs>
        <w:ind w:left="4917" w:hanging="360"/>
      </w:pPr>
      <w:rPr>
        <w:rFonts w:hint="default" w:ascii="Symbol" w:hAnsi="Symbol"/>
      </w:rPr>
    </w:lvl>
    <w:lvl w:ilvl="7" w:tentative="0">
      <w:start w:val="1"/>
      <w:numFmt w:val="bullet"/>
      <w:lvlText w:val="o"/>
      <w:lvlJc w:val="left"/>
      <w:pPr>
        <w:tabs>
          <w:tab w:val="left" w:pos="5637"/>
        </w:tabs>
        <w:ind w:left="5637" w:hanging="360"/>
      </w:pPr>
      <w:rPr>
        <w:rFonts w:hint="default" w:ascii="Courier New" w:hAnsi="Courier New" w:cs="Courier New"/>
      </w:rPr>
    </w:lvl>
    <w:lvl w:ilvl="8" w:tentative="0">
      <w:start w:val="1"/>
      <w:numFmt w:val="bullet"/>
      <w:lvlText w:val=""/>
      <w:lvlJc w:val="left"/>
      <w:pPr>
        <w:tabs>
          <w:tab w:val="left" w:pos="6357"/>
        </w:tabs>
        <w:ind w:left="6357" w:hanging="360"/>
      </w:pPr>
      <w:rPr>
        <w:rFonts w:hint="default" w:ascii="Wingdings" w:hAnsi="Wingdings"/>
      </w:rPr>
    </w:lvl>
  </w:abstractNum>
  <w:abstractNum w:abstractNumId="48">
    <w:nsid w:val="701B078B"/>
    <w:multiLevelType w:val="multilevel"/>
    <w:tmpl w:val="701B078B"/>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49">
    <w:nsid w:val="718D7D2E"/>
    <w:multiLevelType w:val="multilevel"/>
    <w:tmpl w:val="718D7D2E"/>
    <w:lvl w:ilvl="0" w:tentative="0">
      <w:start w:val="1"/>
      <w:numFmt w:val="decimal"/>
      <w:pStyle w:val="387"/>
      <w:lvlText w:val="%1"/>
      <w:lvlJc w:val="left"/>
      <w:pPr>
        <w:ind w:left="720" w:hanging="360"/>
      </w:pPr>
      <w:rPr>
        <w:rFonts w:hint="default"/>
        <w:b w:val="0"/>
        <w:i w:val="0"/>
        <w:color w:val="auto"/>
        <w:sz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0">
    <w:nsid w:val="78F76F6F"/>
    <w:multiLevelType w:val="multilevel"/>
    <w:tmpl w:val="78F76F6F"/>
    <w:lvl w:ilvl="0" w:tentative="0">
      <w:start w:val="1"/>
      <w:numFmt w:val="bullet"/>
      <w:pStyle w:val="302"/>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1">
    <w:nsid w:val="7A252A8D"/>
    <w:multiLevelType w:val="multilevel"/>
    <w:tmpl w:val="7A252A8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2">
    <w:nsid w:val="7B96025C"/>
    <w:multiLevelType w:val="multilevel"/>
    <w:tmpl w:val="7B96025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3">
    <w:nsid w:val="7BC330F5"/>
    <w:multiLevelType w:val="multilevel"/>
    <w:tmpl w:val="7BC330F5"/>
    <w:lvl w:ilvl="0" w:tentative="0">
      <w:start w:val="1"/>
      <w:numFmt w:val="bullet"/>
      <w:pStyle w:val="199"/>
      <w:lvlText w:val=""/>
      <w:lvlJc w:val="left"/>
      <w:pPr>
        <w:tabs>
          <w:tab w:val="left" w:pos="851"/>
        </w:tabs>
        <w:ind w:left="851" w:hanging="851"/>
      </w:pPr>
      <w:rPr>
        <w:rFonts w:hint="default" w:ascii="ZapfDingbats" w:hAnsi="ZapfDingbats"/>
        <w:b/>
        <w:i w:val="0"/>
        <w:color w:val="70CEF5"/>
        <w:sz w:val="20"/>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54">
    <w:nsid w:val="7C267F9C"/>
    <w:multiLevelType w:val="multilevel"/>
    <w:tmpl w:val="7C267F9C"/>
    <w:lvl w:ilvl="0" w:tentative="0">
      <w:start w:val="0"/>
      <w:numFmt w:val="bullet"/>
      <w:pStyle w:val="367"/>
      <w:lvlText w:val=""/>
      <w:lvlJc w:val="left"/>
      <w:pPr>
        <w:ind w:left="720" w:hanging="360"/>
      </w:pPr>
      <w:rPr>
        <w:rFonts w:hint="default" w:ascii="Symbol" w:hAnsi="Symbol"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0"/>
      <w:numFmt w:val="bullet"/>
      <w:lvlText w:val="-"/>
      <w:lvlJc w:val="left"/>
      <w:pPr>
        <w:ind w:left="2880" w:hanging="360"/>
      </w:pPr>
      <w:rPr>
        <w:rFonts w:hint="default" w:ascii="Times New Roman" w:hAnsi="Times New Roman" w:eastAsia="MS Mincho" w:cs="Times New Roman"/>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7D21375A"/>
    <w:multiLevelType w:val="multilevel"/>
    <w:tmpl w:val="7D21375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56">
    <w:nsid w:val="7F547DFD"/>
    <w:multiLevelType w:val="multilevel"/>
    <w:tmpl w:val="7F547DFD"/>
    <w:lvl w:ilvl="0" w:tentative="0">
      <w:start w:val="1"/>
      <w:numFmt w:val="bullet"/>
      <w:pStyle w:val="300"/>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53"/>
  </w:num>
  <w:num w:numId="12">
    <w:abstractNumId w:val="38"/>
  </w:num>
  <w:num w:numId="13">
    <w:abstractNumId w:val="23"/>
    <w:lvlOverride w:ilvl="0">
      <w:startOverride w:val="1"/>
    </w:lvlOverride>
  </w:num>
  <w:num w:numId="14">
    <w:abstractNumId w:val="47"/>
  </w:num>
  <w:num w:numId="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0"/>
  </w:num>
  <w:num w:numId="17">
    <w:abstractNumId w:val="35"/>
  </w:num>
  <w:num w:numId="18">
    <w:abstractNumId w:val="26"/>
  </w:num>
  <w:num w:numId="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9"/>
  </w:num>
  <w:num w:numId="21">
    <w:abstractNumId w:val="30"/>
  </w:num>
  <w:num w:numId="22">
    <w:abstractNumId w:val="33"/>
  </w:num>
  <w:num w:numId="23">
    <w:abstractNumId w:val="56"/>
  </w:num>
  <w:num w:numId="24">
    <w:abstractNumId w:val="34"/>
  </w:num>
  <w:num w:numId="25">
    <w:abstractNumId w:val="50"/>
  </w:num>
  <w:num w:numId="26">
    <w:abstractNumId w:val="44"/>
  </w:num>
  <w:num w:numId="27">
    <w:abstractNumId w:val="32"/>
  </w:num>
  <w:num w:numId="28">
    <w:abstractNumId w:val="27"/>
  </w:num>
  <w:num w:numId="29">
    <w:abstractNumId w:val="54"/>
  </w:num>
  <w:num w:numId="30">
    <w:abstractNumId w:val="49"/>
  </w:num>
  <w:num w:numId="31">
    <w:abstractNumId w:val="37"/>
  </w:num>
  <w:num w:numId="32">
    <w:abstractNumId w:val="14"/>
  </w:num>
  <w:num w:numId="33">
    <w:abstractNumId w:val="16"/>
  </w:num>
  <w:num w:numId="34">
    <w:abstractNumId w:val="52"/>
  </w:num>
  <w:num w:numId="35">
    <w:abstractNumId w:val="28"/>
  </w:num>
  <w:num w:numId="3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1"/>
  </w:num>
  <w:num w:numId="38">
    <w:abstractNumId w:val="13"/>
  </w:num>
  <w:num w:numId="39">
    <w:abstractNumId w:val="31"/>
  </w:num>
  <w:num w:numId="40">
    <w:abstractNumId w:val="22"/>
  </w:num>
  <w:num w:numId="41">
    <w:abstractNumId w:val="40"/>
  </w:num>
  <w:num w:numId="42">
    <w:abstractNumId w:val="48"/>
  </w:num>
  <w:num w:numId="43">
    <w:abstractNumId w:val="15"/>
  </w:num>
  <w:num w:numId="44">
    <w:abstractNumId w:val="4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1"/>
  </w:num>
  <w:num w:numId="46">
    <w:abstractNumId w:val="55"/>
  </w:num>
  <w:num w:numId="47">
    <w:abstractNumId w:val="25"/>
  </w:num>
  <w:num w:numId="48">
    <w:abstractNumId w:val="46"/>
  </w:num>
  <w:num w:numId="49">
    <w:abstractNumId w:val="39"/>
  </w:num>
  <w:num w:numId="5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1"/>
  </w:num>
  <w:num w:numId="56">
    <w:abstractNumId w:val="17"/>
  </w:num>
  <w:num w:numId="57">
    <w:abstractNumId w:val="18"/>
  </w:num>
  <w:num w:numId="58">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70"/>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72B"/>
    <w:rsid w:val="00011A73"/>
    <w:rsid w:val="00023E2E"/>
    <w:rsid w:val="00031274"/>
    <w:rsid w:val="00033397"/>
    <w:rsid w:val="00037614"/>
    <w:rsid w:val="00040095"/>
    <w:rsid w:val="000453B4"/>
    <w:rsid w:val="00051834"/>
    <w:rsid w:val="00051F12"/>
    <w:rsid w:val="00054A22"/>
    <w:rsid w:val="00056DBC"/>
    <w:rsid w:val="00062023"/>
    <w:rsid w:val="00063871"/>
    <w:rsid w:val="000655A6"/>
    <w:rsid w:val="000670CC"/>
    <w:rsid w:val="00080512"/>
    <w:rsid w:val="00083242"/>
    <w:rsid w:val="00097AE3"/>
    <w:rsid w:val="000A7358"/>
    <w:rsid w:val="000B79CB"/>
    <w:rsid w:val="000C47C3"/>
    <w:rsid w:val="000C61B9"/>
    <w:rsid w:val="000D2002"/>
    <w:rsid w:val="000D23E0"/>
    <w:rsid w:val="000D58AB"/>
    <w:rsid w:val="000E5734"/>
    <w:rsid w:val="000E6273"/>
    <w:rsid w:val="000F251E"/>
    <w:rsid w:val="001051D1"/>
    <w:rsid w:val="00114E8A"/>
    <w:rsid w:val="00127490"/>
    <w:rsid w:val="0013033D"/>
    <w:rsid w:val="00133525"/>
    <w:rsid w:val="00134A98"/>
    <w:rsid w:val="001376BA"/>
    <w:rsid w:val="00144EA2"/>
    <w:rsid w:val="00145A69"/>
    <w:rsid w:val="0016172C"/>
    <w:rsid w:val="0016217F"/>
    <w:rsid w:val="0016752D"/>
    <w:rsid w:val="00170B58"/>
    <w:rsid w:val="00195D06"/>
    <w:rsid w:val="001A222E"/>
    <w:rsid w:val="001A2F83"/>
    <w:rsid w:val="001A4551"/>
    <w:rsid w:val="001A4C42"/>
    <w:rsid w:val="001A5F54"/>
    <w:rsid w:val="001A7420"/>
    <w:rsid w:val="001B19EA"/>
    <w:rsid w:val="001B6637"/>
    <w:rsid w:val="001B77B6"/>
    <w:rsid w:val="001C1F6F"/>
    <w:rsid w:val="001C21C3"/>
    <w:rsid w:val="001C5791"/>
    <w:rsid w:val="001D02C2"/>
    <w:rsid w:val="001E72A4"/>
    <w:rsid w:val="001F0C1D"/>
    <w:rsid w:val="001F1132"/>
    <w:rsid w:val="001F168B"/>
    <w:rsid w:val="002209E1"/>
    <w:rsid w:val="00223850"/>
    <w:rsid w:val="002336A8"/>
    <w:rsid w:val="002347A2"/>
    <w:rsid w:val="0024771E"/>
    <w:rsid w:val="00263CD1"/>
    <w:rsid w:val="002675F0"/>
    <w:rsid w:val="00267FBA"/>
    <w:rsid w:val="002725B8"/>
    <w:rsid w:val="002760EE"/>
    <w:rsid w:val="00290514"/>
    <w:rsid w:val="0029144F"/>
    <w:rsid w:val="00293AB1"/>
    <w:rsid w:val="002949F8"/>
    <w:rsid w:val="002A0930"/>
    <w:rsid w:val="002A0FA6"/>
    <w:rsid w:val="002A16E4"/>
    <w:rsid w:val="002B1264"/>
    <w:rsid w:val="002B6339"/>
    <w:rsid w:val="002C0F19"/>
    <w:rsid w:val="002C4363"/>
    <w:rsid w:val="002D0867"/>
    <w:rsid w:val="002D6A54"/>
    <w:rsid w:val="002E00EE"/>
    <w:rsid w:val="002E138A"/>
    <w:rsid w:val="0031179F"/>
    <w:rsid w:val="00316D81"/>
    <w:rsid w:val="003172DC"/>
    <w:rsid w:val="003311EB"/>
    <w:rsid w:val="00331204"/>
    <w:rsid w:val="00332E2F"/>
    <w:rsid w:val="00335E7C"/>
    <w:rsid w:val="00346F99"/>
    <w:rsid w:val="0035283A"/>
    <w:rsid w:val="00353FDA"/>
    <w:rsid w:val="0035462D"/>
    <w:rsid w:val="00356555"/>
    <w:rsid w:val="00363619"/>
    <w:rsid w:val="003765B8"/>
    <w:rsid w:val="00380AB7"/>
    <w:rsid w:val="00385753"/>
    <w:rsid w:val="00390482"/>
    <w:rsid w:val="003B6679"/>
    <w:rsid w:val="003C136C"/>
    <w:rsid w:val="003C1A70"/>
    <w:rsid w:val="003C37B3"/>
    <w:rsid w:val="003C3971"/>
    <w:rsid w:val="003D3C35"/>
    <w:rsid w:val="003E44AF"/>
    <w:rsid w:val="00423334"/>
    <w:rsid w:val="004271A7"/>
    <w:rsid w:val="004278AF"/>
    <w:rsid w:val="004345EC"/>
    <w:rsid w:val="00435C9C"/>
    <w:rsid w:val="00440AFC"/>
    <w:rsid w:val="00446C84"/>
    <w:rsid w:val="00450930"/>
    <w:rsid w:val="00464301"/>
    <w:rsid w:val="00465515"/>
    <w:rsid w:val="00475296"/>
    <w:rsid w:val="004835D8"/>
    <w:rsid w:val="00484E37"/>
    <w:rsid w:val="00496B9F"/>
    <w:rsid w:val="0049751D"/>
    <w:rsid w:val="004A2CBE"/>
    <w:rsid w:val="004B0B70"/>
    <w:rsid w:val="004B3AD8"/>
    <w:rsid w:val="004C30AC"/>
    <w:rsid w:val="004D3578"/>
    <w:rsid w:val="004E213A"/>
    <w:rsid w:val="004E2FD8"/>
    <w:rsid w:val="004E3B11"/>
    <w:rsid w:val="004F0988"/>
    <w:rsid w:val="004F3340"/>
    <w:rsid w:val="00507CE6"/>
    <w:rsid w:val="00510E6B"/>
    <w:rsid w:val="0051117D"/>
    <w:rsid w:val="00513AEC"/>
    <w:rsid w:val="00524393"/>
    <w:rsid w:val="00526040"/>
    <w:rsid w:val="005268B3"/>
    <w:rsid w:val="00530153"/>
    <w:rsid w:val="00532D56"/>
    <w:rsid w:val="0053388B"/>
    <w:rsid w:val="00535773"/>
    <w:rsid w:val="0054108C"/>
    <w:rsid w:val="005435C0"/>
    <w:rsid w:val="00543E6C"/>
    <w:rsid w:val="00550271"/>
    <w:rsid w:val="0055318B"/>
    <w:rsid w:val="00555426"/>
    <w:rsid w:val="005621C7"/>
    <w:rsid w:val="00565087"/>
    <w:rsid w:val="00567A26"/>
    <w:rsid w:val="005751A8"/>
    <w:rsid w:val="00582D8E"/>
    <w:rsid w:val="0058319D"/>
    <w:rsid w:val="005868FF"/>
    <w:rsid w:val="00592E32"/>
    <w:rsid w:val="00597B11"/>
    <w:rsid w:val="005B294F"/>
    <w:rsid w:val="005B2DB0"/>
    <w:rsid w:val="005B4438"/>
    <w:rsid w:val="005C1A26"/>
    <w:rsid w:val="005D2E01"/>
    <w:rsid w:val="005D7526"/>
    <w:rsid w:val="005E04D7"/>
    <w:rsid w:val="005E2C0F"/>
    <w:rsid w:val="005E4BB2"/>
    <w:rsid w:val="005F05CD"/>
    <w:rsid w:val="005F788A"/>
    <w:rsid w:val="00602AEA"/>
    <w:rsid w:val="00603923"/>
    <w:rsid w:val="00614FDF"/>
    <w:rsid w:val="00622CA7"/>
    <w:rsid w:val="00623A24"/>
    <w:rsid w:val="00626A53"/>
    <w:rsid w:val="00630DBC"/>
    <w:rsid w:val="0063543D"/>
    <w:rsid w:val="00635E89"/>
    <w:rsid w:val="00647114"/>
    <w:rsid w:val="00655BDF"/>
    <w:rsid w:val="00665F3B"/>
    <w:rsid w:val="006732E5"/>
    <w:rsid w:val="00674F5E"/>
    <w:rsid w:val="00684C01"/>
    <w:rsid w:val="00686C36"/>
    <w:rsid w:val="006912E9"/>
    <w:rsid w:val="006A2D55"/>
    <w:rsid w:val="006A323F"/>
    <w:rsid w:val="006A7B8B"/>
    <w:rsid w:val="006B2097"/>
    <w:rsid w:val="006B30D0"/>
    <w:rsid w:val="006B341F"/>
    <w:rsid w:val="006B74EB"/>
    <w:rsid w:val="006C18E7"/>
    <w:rsid w:val="006C3D95"/>
    <w:rsid w:val="006C4BDC"/>
    <w:rsid w:val="006C6727"/>
    <w:rsid w:val="006D3C08"/>
    <w:rsid w:val="006D6AE8"/>
    <w:rsid w:val="006E5006"/>
    <w:rsid w:val="006E5C86"/>
    <w:rsid w:val="006E75D3"/>
    <w:rsid w:val="006F01EE"/>
    <w:rsid w:val="006F1EEB"/>
    <w:rsid w:val="00701116"/>
    <w:rsid w:val="00704DFF"/>
    <w:rsid w:val="00706772"/>
    <w:rsid w:val="00710168"/>
    <w:rsid w:val="0071174C"/>
    <w:rsid w:val="00713C44"/>
    <w:rsid w:val="00714AAE"/>
    <w:rsid w:val="00734A5B"/>
    <w:rsid w:val="007355CB"/>
    <w:rsid w:val="0074026F"/>
    <w:rsid w:val="007429F6"/>
    <w:rsid w:val="00744904"/>
    <w:rsid w:val="00744E76"/>
    <w:rsid w:val="00745499"/>
    <w:rsid w:val="007468B3"/>
    <w:rsid w:val="007513D7"/>
    <w:rsid w:val="00760895"/>
    <w:rsid w:val="00765EA3"/>
    <w:rsid w:val="007704E6"/>
    <w:rsid w:val="00771E9A"/>
    <w:rsid w:val="0077362F"/>
    <w:rsid w:val="00773B65"/>
    <w:rsid w:val="00773E1A"/>
    <w:rsid w:val="00774DA4"/>
    <w:rsid w:val="00775CF5"/>
    <w:rsid w:val="0077622C"/>
    <w:rsid w:val="00780543"/>
    <w:rsid w:val="00781F0F"/>
    <w:rsid w:val="0078379E"/>
    <w:rsid w:val="0079727B"/>
    <w:rsid w:val="007A37E4"/>
    <w:rsid w:val="007A55C9"/>
    <w:rsid w:val="007A7452"/>
    <w:rsid w:val="007B600E"/>
    <w:rsid w:val="007B6489"/>
    <w:rsid w:val="007C23E5"/>
    <w:rsid w:val="007D05FE"/>
    <w:rsid w:val="007D6EDC"/>
    <w:rsid w:val="007E1661"/>
    <w:rsid w:val="007F0F4A"/>
    <w:rsid w:val="007F3F45"/>
    <w:rsid w:val="007F65BB"/>
    <w:rsid w:val="008028A4"/>
    <w:rsid w:val="00807655"/>
    <w:rsid w:val="00807BC0"/>
    <w:rsid w:val="008112C6"/>
    <w:rsid w:val="00824495"/>
    <w:rsid w:val="00825F6E"/>
    <w:rsid w:val="00825FA6"/>
    <w:rsid w:val="00830747"/>
    <w:rsid w:val="00834939"/>
    <w:rsid w:val="00835F64"/>
    <w:rsid w:val="00836135"/>
    <w:rsid w:val="00836911"/>
    <w:rsid w:val="00842A99"/>
    <w:rsid w:val="00851525"/>
    <w:rsid w:val="008566ED"/>
    <w:rsid w:val="00862DD2"/>
    <w:rsid w:val="008665C1"/>
    <w:rsid w:val="008768CA"/>
    <w:rsid w:val="008A2586"/>
    <w:rsid w:val="008A2CA7"/>
    <w:rsid w:val="008A75D4"/>
    <w:rsid w:val="008B0772"/>
    <w:rsid w:val="008B3F12"/>
    <w:rsid w:val="008B5541"/>
    <w:rsid w:val="008C34F0"/>
    <w:rsid w:val="008C384C"/>
    <w:rsid w:val="008C4D34"/>
    <w:rsid w:val="008C4FC5"/>
    <w:rsid w:val="008C6D37"/>
    <w:rsid w:val="008E1931"/>
    <w:rsid w:val="008E2D68"/>
    <w:rsid w:val="008E6756"/>
    <w:rsid w:val="008F47F1"/>
    <w:rsid w:val="0090271F"/>
    <w:rsid w:val="00902E23"/>
    <w:rsid w:val="009114D7"/>
    <w:rsid w:val="009121C3"/>
    <w:rsid w:val="0091348E"/>
    <w:rsid w:val="00917CCB"/>
    <w:rsid w:val="00925124"/>
    <w:rsid w:val="00926D3E"/>
    <w:rsid w:val="00933FB0"/>
    <w:rsid w:val="009408C1"/>
    <w:rsid w:val="00942EC2"/>
    <w:rsid w:val="00945CF0"/>
    <w:rsid w:val="00953F44"/>
    <w:rsid w:val="00956C21"/>
    <w:rsid w:val="00957E6E"/>
    <w:rsid w:val="009706FE"/>
    <w:rsid w:val="00971048"/>
    <w:rsid w:val="00985D26"/>
    <w:rsid w:val="00993475"/>
    <w:rsid w:val="0099609C"/>
    <w:rsid w:val="009B07AB"/>
    <w:rsid w:val="009B4CD1"/>
    <w:rsid w:val="009B54D3"/>
    <w:rsid w:val="009C20AE"/>
    <w:rsid w:val="009C2510"/>
    <w:rsid w:val="009D6AC8"/>
    <w:rsid w:val="009E1A81"/>
    <w:rsid w:val="009E593F"/>
    <w:rsid w:val="009F37B7"/>
    <w:rsid w:val="009F4389"/>
    <w:rsid w:val="009F5096"/>
    <w:rsid w:val="00A02F65"/>
    <w:rsid w:val="00A10F02"/>
    <w:rsid w:val="00A164B4"/>
    <w:rsid w:val="00A26956"/>
    <w:rsid w:val="00A27486"/>
    <w:rsid w:val="00A34717"/>
    <w:rsid w:val="00A449A1"/>
    <w:rsid w:val="00A53200"/>
    <w:rsid w:val="00A53724"/>
    <w:rsid w:val="00A56066"/>
    <w:rsid w:val="00A56BF7"/>
    <w:rsid w:val="00A6269C"/>
    <w:rsid w:val="00A63133"/>
    <w:rsid w:val="00A65BB1"/>
    <w:rsid w:val="00A73129"/>
    <w:rsid w:val="00A819C2"/>
    <w:rsid w:val="00A82346"/>
    <w:rsid w:val="00A92BA1"/>
    <w:rsid w:val="00A95A32"/>
    <w:rsid w:val="00AA394C"/>
    <w:rsid w:val="00AA5699"/>
    <w:rsid w:val="00AB061E"/>
    <w:rsid w:val="00AB4A5D"/>
    <w:rsid w:val="00AB5D6C"/>
    <w:rsid w:val="00AB7B2B"/>
    <w:rsid w:val="00AC32BE"/>
    <w:rsid w:val="00AC6BC6"/>
    <w:rsid w:val="00AC7226"/>
    <w:rsid w:val="00AD065E"/>
    <w:rsid w:val="00AE65E2"/>
    <w:rsid w:val="00AF1460"/>
    <w:rsid w:val="00AF481E"/>
    <w:rsid w:val="00B1446B"/>
    <w:rsid w:val="00B151B9"/>
    <w:rsid w:val="00B15449"/>
    <w:rsid w:val="00B1638E"/>
    <w:rsid w:val="00B269E1"/>
    <w:rsid w:val="00B272BA"/>
    <w:rsid w:val="00B33580"/>
    <w:rsid w:val="00B34EBD"/>
    <w:rsid w:val="00B523E7"/>
    <w:rsid w:val="00B60A28"/>
    <w:rsid w:val="00B87354"/>
    <w:rsid w:val="00B87403"/>
    <w:rsid w:val="00B90170"/>
    <w:rsid w:val="00B917EF"/>
    <w:rsid w:val="00B93086"/>
    <w:rsid w:val="00BA000D"/>
    <w:rsid w:val="00BA10CF"/>
    <w:rsid w:val="00BA19ED"/>
    <w:rsid w:val="00BA4B8D"/>
    <w:rsid w:val="00BA698C"/>
    <w:rsid w:val="00BB0F15"/>
    <w:rsid w:val="00BB4132"/>
    <w:rsid w:val="00BB4274"/>
    <w:rsid w:val="00BC0F7D"/>
    <w:rsid w:val="00BC4FA7"/>
    <w:rsid w:val="00BC51C4"/>
    <w:rsid w:val="00BC53A2"/>
    <w:rsid w:val="00BD7D31"/>
    <w:rsid w:val="00BE143C"/>
    <w:rsid w:val="00BE3255"/>
    <w:rsid w:val="00BE7A82"/>
    <w:rsid w:val="00BF128E"/>
    <w:rsid w:val="00BF5F11"/>
    <w:rsid w:val="00BF7B2B"/>
    <w:rsid w:val="00C03B1C"/>
    <w:rsid w:val="00C074DD"/>
    <w:rsid w:val="00C1496A"/>
    <w:rsid w:val="00C15808"/>
    <w:rsid w:val="00C30A2B"/>
    <w:rsid w:val="00C33079"/>
    <w:rsid w:val="00C33115"/>
    <w:rsid w:val="00C354F3"/>
    <w:rsid w:val="00C41030"/>
    <w:rsid w:val="00C42233"/>
    <w:rsid w:val="00C45231"/>
    <w:rsid w:val="00C510AA"/>
    <w:rsid w:val="00C551FF"/>
    <w:rsid w:val="00C64DC2"/>
    <w:rsid w:val="00C72833"/>
    <w:rsid w:val="00C73669"/>
    <w:rsid w:val="00C762D7"/>
    <w:rsid w:val="00C80F1D"/>
    <w:rsid w:val="00C91962"/>
    <w:rsid w:val="00C93F40"/>
    <w:rsid w:val="00C972FE"/>
    <w:rsid w:val="00CA3D0C"/>
    <w:rsid w:val="00CC5F6B"/>
    <w:rsid w:val="00CD1A8A"/>
    <w:rsid w:val="00CD5F0A"/>
    <w:rsid w:val="00CE423F"/>
    <w:rsid w:val="00CF3C00"/>
    <w:rsid w:val="00CF3D10"/>
    <w:rsid w:val="00D13400"/>
    <w:rsid w:val="00D15CB8"/>
    <w:rsid w:val="00D2327A"/>
    <w:rsid w:val="00D24DCB"/>
    <w:rsid w:val="00D535F4"/>
    <w:rsid w:val="00D57972"/>
    <w:rsid w:val="00D675A9"/>
    <w:rsid w:val="00D72D33"/>
    <w:rsid w:val="00D738D6"/>
    <w:rsid w:val="00D755EB"/>
    <w:rsid w:val="00D76048"/>
    <w:rsid w:val="00D76480"/>
    <w:rsid w:val="00D82E6F"/>
    <w:rsid w:val="00D830F8"/>
    <w:rsid w:val="00D87E00"/>
    <w:rsid w:val="00D9134D"/>
    <w:rsid w:val="00DA7A03"/>
    <w:rsid w:val="00DB1818"/>
    <w:rsid w:val="00DB2073"/>
    <w:rsid w:val="00DC309B"/>
    <w:rsid w:val="00DC4DA2"/>
    <w:rsid w:val="00DC7EEC"/>
    <w:rsid w:val="00DD4C17"/>
    <w:rsid w:val="00DD5E7A"/>
    <w:rsid w:val="00DD74A5"/>
    <w:rsid w:val="00DE1C06"/>
    <w:rsid w:val="00DE23EE"/>
    <w:rsid w:val="00DE6F6E"/>
    <w:rsid w:val="00DF1DE8"/>
    <w:rsid w:val="00DF2B1F"/>
    <w:rsid w:val="00DF62CD"/>
    <w:rsid w:val="00E03B8D"/>
    <w:rsid w:val="00E04E4B"/>
    <w:rsid w:val="00E0539D"/>
    <w:rsid w:val="00E068F2"/>
    <w:rsid w:val="00E16509"/>
    <w:rsid w:val="00E165E6"/>
    <w:rsid w:val="00E37C12"/>
    <w:rsid w:val="00E41153"/>
    <w:rsid w:val="00E44582"/>
    <w:rsid w:val="00E61B57"/>
    <w:rsid w:val="00E648E8"/>
    <w:rsid w:val="00E707ED"/>
    <w:rsid w:val="00E77244"/>
    <w:rsid w:val="00E77645"/>
    <w:rsid w:val="00E861BF"/>
    <w:rsid w:val="00E93748"/>
    <w:rsid w:val="00EA05BF"/>
    <w:rsid w:val="00EA1155"/>
    <w:rsid w:val="00EA15B0"/>
    <w:rsid w:val="00EA17CA"/>
    <w:rsid w:val="00EA5EA7"/>
    <w:rsid w:val="00EA7C12"/>
    <w:rsid w:val="00EC39CF"/>
    <w:rsid w:val="00EC4A25"/>
    <w:rsid w:val="00EC71B2"/>
    <w:rsid w:val="00ED7E57"/>
    <w:rsid w:val="00EE3BA4"/>
    <w:rsid w:val="00EE6EC0"/>
    <w:rsid w:val="00EE71F7"/>
    <w:rsid w:val="00EF0B73"/>
    <w:rsid w:val="00EF608C"/>
    <w:rsid w:val="00EF7F95"/>
    <w:rsid w:val="00F025A2"/>
    <w:rsid w:val="00F04712"/>
    <w:rsid w:val="00F10423"/>
    <w:rsid w:val="00F1104A"/>
    <w:rsid w:val="00F13360"/>
    <w:rsid w:val="00F2061B"/>
    <w:rsid w:val="00F22A7F"/>
    <w:rsid w:val="00F22EC7"/>
    <w:rsid w:val="00F24AD9"/>
    <w:rsid w:val="00F325C8"/>
    <w:rsid w:val="00F32D56"/>
    <w:rsid w:val="00F41A05"/>
    <w:rsid w:val="00F54506"/>
    <w:rsid w:val="00F653B8"/>
    <w:rsid w:val="00F70528"/>
    <w:rsid w:val="00F7104F"/>
    <w:rsid w:val="00F74EB4"/>
    <w:rsid w:val="00F77D05"/>
    <w:rsid w:val="00F9008D"/>
    <w:rsid w:val="00FA1266"/>
    <w:rsid w:val="00FA1E42"/>
    <w:rsid w:val="00FA2476"/>
    <w:rsid w:val="00FA2729"/>
    <w:rsid w:val="00FB0620"/>
    <w:rsid w:val="00FB4091"/>
    <w:rsid w:val="00FB77C4"/>
    <w:rsid w:val="00FC1192"/>
    <w:rsid w:val="00FC6DAB"/>
    <w:rsid w:val="00FE6EEB"/>
    <w:rsid w:val="00FF1AF9"/>
    <w:rsid w:val="00FF5C3F"/>
    <w:rsid w:val="01682B12"/>
    <w:rsid w:val="01CE6C8C"/>
    <w:rsid w:val="03A65C8A"/>
    <w:rsid w:val="03DC28E1"/>
    <w:rsid w:val="04253FDA"/>
    <w:rsid w:val="05056ECB"/>
    <w:rsid w:val="058E7D29"/>
    <w:rsid w:val="05B66887"/>
    <w:rsid w:val="069F7ECE"/>
    <w:rsid w:val="07406D17"/>
    <w:rsid w:val="082A6896"/>
    <w:rsid w:val="08A378C7"/>
    <w:rsid w:val="09117FC9"/>
    <w:rsid w:val="092A3D98"/>
    <w:rsid w:val="0930241E"/>
    <w:rsid w:val="09C64D52"/>
    <w:rsid w:val="0A1E7B63"/>
    <w:rsid w:val="0AA76848"/>
    <w:rsid w:val="0BA52393"/>
    <w:rsid w:val="0C3D7481"/>
    <w:rsid w:val="0CD33899"/>
    <w:rsid w:val="0EA60378"/>
    <w:rsid w:val="0EB325FD"/>
    <w:rsid w:val="0F274614"/>
    <w:rsid w:val="0FBC5B35"/>
    <w:rsid w:val="120F101A"/>
    <w:rsid w:val="122C7DEA"/>
    <w:rsid w:val="13A2554B"/>
    <w:rsid w:val="13D07F0E"/>
    <w:rsid w:val="143C4663"/>
    <w:rsid w:val="15184C13"/>
    <w:rsid w:val="151C1EAA"/>
    <w:rsid w:val="156A5AB1"/>
    <w:rsid w:val="159852FC"/>
    <w:rsid w:val="15B029A2"/>
    <w:rsid w:val="15BE773A"/>
    <w:rsid w:val="15ED7402"/>
    <w:rsid w:val="16A9342D"/>
    <w:rsid w:val="16F53D77"/>
    <w:rsid w:val="174662BC"/>
    <w:rsid w:val="17EE79CE"/>
    <w:rsid w:val="17F716E4"/>
    <w:rsid w:val="1A1276D4"/>
    <w:rsid w:val="1A5204BD"/>
    <w:rsid w:val="1A9337DF"/>
    <w:rsid w:val="1BFC2A77"/>
    <w:rsid w:val="1C377A80"/>
    <w:rsid w:val="1CB57385"/>
    <w:rsid w:val="1D1E6052"/>
    <w:rsid w:val="1DDE4B65"/>
    <w:rsid w:val="1E8B1E2C"/>
    <w:rsid w:val="1F063657"/>
    <w:rsid w:val="1F320FBD"/>
    <w:rsid w:val="1FC62AAD"/>
    <w:rsid w:val="1FD90C0E"/>
    <w:rsid w:val="2045210A"/>
    <w:rsid w:val="20481D81"/>
    <w:rsid w:val="209F6EDF"/>
    <w:rsid w:val="21E03E33"/>
    <w:rsid w:val="21E443AB"/>
    <w:rsid w:val="22995C43"/>
    <w:rsid w:val="25424C8B"/>
    <w:rsid w:val="2678162D"/>
    <w:rsid w:val="28A83AC0"/>
    <w:rsid w:val="29BD5B86"/>
    <w:rsid w:val="2C43682A"/>
    <w:rsid w:val="2C547DC9"/>
    <w:rsid w:val="2CE65EF7"/>
    <w:rsid w:val="2D0C3CF4"/>
    <w:rsid w:val="2D855F3C"/>
    <w:rsid w:val="2E6234EA"/>
    <w:rsid w:val="2E922BF6"/>
    <w:rsid w:val="2EBF79E4"/>
    <w:rsid w:val="2F032860"/>
    <w:rsid w:val="30260A8E"/>
    <w:rsid w:val="30CC121C"/>
    <w:rsid w:val="311E57A3"/>
    <w:rsid w:val="314363C0"/>
    <w:rsid w:val="31765162"/>
    <w:rsid w:val="337C0B05"/>
    <w:rsid w:val="33814F8D"/>
    <w:rsid w:val="33AA26F0"/>
    <w:rsid w:val="3452751E"/>
    <w:rsid w:val="35164538"/>
    <w:rsid w:val="36A338A2"/>
    <w:rsid w:val="37D2780A"/>
    <w:rsid w:val="38321A3E"/>
    <w:rsid w:val="38605B67"/>
    <w:rsid w:val="39325EF3"/>
    <w:rsid w:val="39A03EC4"/>
    <w:rsid w:val="3A4D0960"/>
    <w:rsid w:val="3AAA11CD"/>
    <w:rsid w:val="3B691FB9"/>
    <w:rsid w:val="3B6F6AE5"/>
    <w:rsid w:val="3BD34132"/>
    <w:rsid w:val="3C6971E2"/>
    <w:rsid w:val="3D1C6BC8"/>
    <w:rsid w:val="3D9716F6"/>
    <w:rsid w:val="3EEC7EC2"/>
    <w:rsid w:val="3F6679CA"/>
    <w:rsid w:val="3FAD75C2"/>
    <w:rsid w:val="40360E64"/>
    <w:rsid w:val="40E103EA"/>
    <w:rsid w:val="40F11BA8"/>
    <w:rsid w:val="42560F05"/>
    <w:rsid w:val="448E29A7"/>
    <w:rsid w:val="459328D2"/>
    <w:rsid w:val="45DE3CAE"/>
    <w:rsid w:val="462C55D3"/>
    <w:rsid w:val="469405BA"/>
    <w:rsid w:val="46E27B52"/>
    <w:rsid w:val="47051512"/>
    <w:rsid w:val="476E313F"/>
    <w:rsid w:val="477E070B"/>
    <w:rsid w:val="48D92391"/>
    <w:rsid w:val="48F5643E"/>
    <w:rsid w:val="494B13CC"/>
    <w:rsid w:val="494D1D76"/>
    <w:rsid w:val="4955555E"/>
    <w:rsid w:val="4A7B5341"/>
    <w:rsid w:val="4A946C21"/>
    <w:rsid w:val="4A9500E9"/>
    <w:rsid w:val="4AB479AB"/>
    <w:rsid w:val="4B3B40FA"/>
    <w:rsid w:val="4B3C46CF"/>
    <w:rsid w:val="4C7279FA"/>
    <w:rsid w:val="4CB45F99"/>
    <w:rsid w:val="4E331BD9"/>
    <w:rsid w:val="4E5669B4"/>
    <w:rsid w:val="4F1B40D5"/>
    <w:rsid w:val="4F2064CE"/>
    <w:rsid w:val="4F523FDA"/>
    <w:rsid w:val="515B4604"/>
    <w:rsid w:val="527B207E"/>
    <w:rsid w:val="52AC6789"/>
    <w:rsid w:val="53362C11"/>
    <w:rsid w:val="53A814F5"/>
    <w:rsid w:val="545B6D29"/>
    <w:rsid w:val="546126FE"/>
    <w:rsid w:val="55000F83"/>
    <w:rsid w:val="558C0B67"/>
    <w:rsid w:val="559B337F"/>
    <w:rsid w:val="56C553EB"/>
    <w:rsid w:val="56D42182"/>
    <w:rsid w:val="57F00569"/>
    <w:rsid w:val="58967865"/>
    <w:rsid w:val="596102C7"/>
    <w:rsid w:val="59B61EBB"/>
    <w:rsid w:val="59BD1846"/>
    <w:rsid w:val="59C759D8"/>
    <w:rsid w:val="5B9723D0"/>
    <w:rsid w:val="5BB33FD3"/>
    <w:rsid w:val="5C060C2C"/>
    <w:rsid w:val="5C5E5E26"/>
    <w:rsid w:val="5C6F4632"/>
    <w:rsid w:val="5CE65575"/>
    <w:rsid w:val="5E4535FA"/>
    <w:rsid w:val="5EB9567E"/>
    <w:rsid w:val="5FB6552C"/>
    <w:rsid w:val="5FDA20D0"/>
    <w:rsid w:val="60E73507"/>
    <w:rsid w:val="625C1559"/>
    <w:rsid w:val="62CF6C2B"/>
    <w:rsid w:val="63447E8F"/>
    <w:rsid w:val="645F5046"/>
    <w:rsid w:val="648107EF"/>
    <w:rsid w:val="65123962"/>
    <w:rsid w:val="6549603A"/>
    <w:rsid w:val="654B7840"/>
    <w:rsid w:val="65757ADF"/>
    <w:rsid w:val="66224E40"/>
    <w:rsid w:val="66605F81"/>
    <w:rsid w:val="66647A8B"/>
    <w:rsid w:val="66997BD7"/>
    <w:rsid w:val="6844251F"/>
    <w:rsid w:val="68F20C38"/>
    <w:rsid w:val="69303421"/>
    <w:rsid w:val="693C5D1A"/>
    <w:rsid w:val="69AB2D6B"/>
    <w:rsid w:val="6B402E01"/>
    <w:rsid w:val="6BF10A27"/>
    <w:rsid w:val="6BF73CAC"/>
    <w:rsid w:val="6C0576C7"/>
    <w:rsid w:val="6C3D72CB"/>
    <w:rsid w:val="6CE04AAC"/>
    <w:rsid w:val="6D3F614A"/>
    <w:rsid w:val="6DF96AE9"/>
    <w:rsid w:val="6E0F771C"/>
    <w:rsid w:val="6E20795F"/>
    <w:rsid w:val="6E5A40F3"/>
    <w:rsid w:val="70337422"/>
    <w:rsid w:val="71DC33C3"/>
    <w:rsid w:val="724E1048"/>
    <w:rsid w:val="725A00AC"/>
    <w:rsid w:val="734F3E3C"/>
    <w:rsid w:val="738D3920"/>
    <w:rsid w:val="73BE1EF1"/>
    <w:rsid w:val="740972FD"/>
    <w:rsid w:val="74AC1B7A"/>
    <w:rsid w:val="74AD5E31"/>
    <w:rsid w:val="74D31A39"/>
    <w:rsid w:val="769F582D"/>
    <w:rsid w:val="76B90137"/>
    <w:rsid w:val="774C1D6C"/>
    <w:rsid w:val="77791D5D"/>
    <w:rsid w:val="78BC2324"/>
    <w:rsid w:val="78EB52B1"/>
    <w:rsid w:val="79CD6D8E"/>
    <w:rsid w:val="7A017DA6"/>
    <w:rsid w:val="7A024156"/>
    <w:rsid w:val="7B5C3B71"/>
    <w:rsid w:val="7B7B14C2"/>
    <w:rsid w:val="7CD136D3"/>
    <w:rsid w:val="7CE1176F"/>
    <w:rsid w:val="7D18729E"/>
    <w:rsid w:val="7FC236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9" w:semiHidden="0" w:name="heading 9"/>
    <w:lsdException w:qFormat="1" w:unhideWhenUsed="0" w:uiPriority="99" w:semiHidden="0" w:name="index 1"/>
    <w:lsdException w:qFormat="1" w:unhideWhenUsed="0" w:uiPriority="99"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99" w:semiHidden="0" w:name="toc 6"/>
    <w:lsdException w:qFormat="1" w:unhideWhenUsed="0" w:uiPriority="99" w:semiHidden="0" w:name="toc 7"/>
    <w:lsdException w:qFormat="1" w:unhideWhenUsed="0" w:uiPriority="99" w:semiHidden="0" w:name="toc 8"/>
    <w:lsdException w:qFormat="1" w:unhideWhenUsed="0" w:uiPriority="39" w:semiHidden="0" w:name="toc 9"/>
    <w:lsdException w:qFormat="1" w:unhideWhenUsed="0" w:uiPriority="0" w:semiHidden="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0" w:semiHidden="0" w:name="caption"/>
    <w:lsdException w:qFormat="1" w:unhideWhenUsed="0" w:uiPriority="99"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semiHidden="0" w:name="List 2"/>
    <w:lsdException w:qFormat="1" w:unhideWhenUsed="0" w:uiPriority="99" w:semiHidden="0"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qFormat="1" w:unhideWhenUsed="0" w:uiPriority="99" w:semiHidden="0" w:name="List Bullet 4"/>
    <w:lsdException w:qFormat="1" w:unhideWhenUsed="0" w:uiPriority="99" w:semiHidden="0" w:name="List Bullet 5"/>
    <w:lsdException w:qFormat="1" w:unhideWhenUsed="0" w:uiPriority="99" w:semiHidden="0" w:name="List Number 2"/>
    <w:lsdException w:qFormat="1" w:unhideWhenUsed="0" w:uiPriority="99" w:semiHidden="0" w:name="List Number 3"/>
    <w:lsdException w:qFormat="1" w:unhideWhenUsed="0" w:uiPriority="0" w:semiHidden="0" w:name="List Number 4"/>
    <w:lsdException w:qFormat="1" w:unhideWhenUsed="0" w:uiPriority="0" w:semiHidden="0" w:name="List Number 5"/>
    <w:lsdException w:qFormat="1" w:unhideWhenUsed="0" w:uiPriority="1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99"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11"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99"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99" w:semiHidden="0" w:name="Document Map"/>
    <w:lsdException w:qFormat="1" w:unhideWhenUsed="0" w:uiPriority="99"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qFormat="1" w:unhideWhenUsed="0" w:uiPriority="99" w:semiHidden="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qFormat="1" w:unhideWhenUsed="0" w:uiPriority="99" w:semiHidden="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qFormat="1" w:unhideWhenUsed="0" w:uiPriority="34"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3">
    <w:name w:val="heading 1"/>
    <w:next w:val="1"/>
    <w:link w:val="175"/>
    <w:qFormat/>
    <w:uiPriority w:val="9"/>
    <w:pPr>
      <w:keepNext/>
      <w:keepLines/>
      <w:pBdr>
        <w:top w:val="single" w:color="auto" w:sz="12" w:space="3"/>
      </w:pBdr>
      <w:spacing w:before="240" w:after="180"/>
      <w:ind w:left="1134" w:hanging="1134"/>
      <w:outlineLvl w:val="0"/>
    </w:pPr>
    <w:rPr>
      <w:rFonts w:ascii="Arial" w:hAnsi="Arial" w:eastAsia="等线" w:cs="Times New Roman"/>
      <w:sz w:val="36"/>
      <w:lang w:val="en-GB" w:eastAsia="en-US" w:bidi="ar-SA"/>
    </w:rPr>
  </w:style>
  <w:style w:type="paragraph" w:styleId="4">
    <w:name w:val="heading 2"/>
    <w:basedOn w:val="3"/>
    <w:next w:val="1"/>
    <w:link w:val="177"/>
    <w:qFormat/>
    <w:uiPriority w:val="0"/>
    <w:pPr>
      <w:pBdr>
        <w:top w:val="none" w:color="auto" w:sz="0" w:space="0"/>
      </w:pBdr>
      <w:spacing w:before="180"/>
      <w:outlineLvl w:val="1"/>
    </w:pPr>
    <w:rPr>
      <w:sz w:val="32"/>
    </w:rPr>
  </w:style>
  <w:style w:type="paragraph" w:styleId="5">
    <w:name w:val="heading 3"/>
    <w:basedOn w:val="4"/>
    <w:next w:val="1"/>
    <w:link w:val="178"/>
    <w:qFormat/>
    <w:uiPriority w:val="0"/>
    <w:pPr>
      <w:spacing w:before="120"/>
      <w:outlineLvl w:val="2"/>
    </w:pPr>
    <w:rPr>
      <w:sz w:val="28"/>
    </w:rPr>
  </w:style>
  <w:style w:type="paragraph" w:styleId="6">
    <w:name w:val="heading 4"/>
    <w:basedOn w:val="5"/>
    <w:next w:val="1"/>
    <w:link w:val="179"/>
    <w:qFormat/>
    <w:uiPriority w:val="0"/>
    <w:pPr>
      <w:ind w:left="1418" w:hanging="1418"/>
      <w:outlineLvl w:val="3"/>
    </w:pPr>
    <w:rPr>
      <w:sz w:val="24"/>
    </w:rPr>
  </w:style>
  <w:style w:type="paragraph" w:styleId="7">
    <w:name w:val="heading 5"/>
    <w:basedOn w:val="6"/>
    <w:next w:val="1"/>
    <w:link w:val="187"/>
    <w:qFormat/>
    <w:uiPriority w:val="0"/>
    <w:pPr>
      <w:ind w:left="1701" w:hanging="1701"/>
      <w:outlineLvl w:val="4"/>
    </w:pPr>
    <w:rPr>
      <w:sz w:val="22"/>
    </w:rPr>
  </w:style>
  <w:style w:type="paragraph" w:styleId="8">
    <w:name w:val="heading 6"/>
    <w:basedOn w:val="9"/>
    <w:next w:val="1"/>
    <w:link w:val="188"/>
    <w:qFormat/>
    <w:uiPriority w:val="0"/>
    <w:pPr>
      <w:outlineLvl w:val="5"/>
    </w:pPr>
  </w:style>
  <w:style w:type="paragraph" w:styleId="10">
    <w:name w:val="heading 7"/>
    <w:basedOn w:val="9"/>
    <w:next w:val="1"/>
    <w:link w:val="189"/>
    <w:qFormat/>
    <w:uiPriority w:val="0"/>
    <w:pPr>
      <w:outlineLvl w:val="6"/>
    </w:pPr>
  </w:style>
  <w:style w:type="paragraph" w:styleId="11">
    <w:name w:val="heading 8"/>
    <w:basedOn w:val="3"/>
    <w:next w:val="1"/>
    <w:link w:val="190"/>
    <w:qFormat/>
    <w:uiPriority w:val="0"/>
    <w:pPr>
      <w:ind w:left="0" w:firstLine="0"/>
      <w:outlineLvl w:val="7"/>
    </w:pPr>
  </w:style>
  <w:style w:type="paragraph" w:styleId="12">
    <w:name w:val="heading 9"/>
    <w:basedOn w:val="11"/>
    <w:next w:val="1"/>
    <w:link w:val="176"/>
    <w:qFormat/>
    <w:uiPriority w:val="9"/>
    <w:pPr>
      <w:outlineLvl w:val="8"/>
    </w:pPr>
  </w:style>
  <w:style w:type="character" w:default="1" w:styleId="94">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62"/>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等线" w:cs="Courier New"/>
      <w:lang w:val="en-GB" w:eastAsia="en-US" w:bidi="ar-SA"/>
    </w:rPr>
  </w:style>
  <w:style w:type="paragraph" w:customStyle="1" w:styleId="9">
    <w:name w:val="H6"/>
    <w:basedOn w:val="7"/>
    <w:next w:val="1"/>
    <w:qFormat/>
    <w:uiPriority w:val="99"/>
    <w:pPr>
      <w:ind w:left="1985" w:hanging="1985"/>
      <w:outlineLvl w:val="9"/>
    </w:pPr>
    <w:rPr>
      <w:sz w:val="20"/>
    </w:rPr>
  </w:style>
  <w:style w:type="paragraph" w:styleId="13">
    <w:name w:val="List 3"/>
    <w:basedOn w:val="1"/>
    <w:link w:val="316"/>
    <w:qFormat/>
    <w:uiPriority w:val="99"/>
    <w:pPr>
      <w:ind w:left="849" w:hanging="283"/>
      <w:contextualSpacing/>
    </w:pPr>
  </w:style>
  <w:style w:type="paragraph" w:styleId="14">
    <w:name w:val="toc 7"/>
    <w:basedOn w:val="15"/>
    <w:next w:val="1"/>
    <w:qFormat/>
    <w:uiPriority w:val="99"/>
    <w:pPr>
      <w:tabs>
        <w:tab w:val="right" w:leader="dot" w:pos="9639"/>
      </w:tabs>
      <w:ind w:left="2268" w:hanging="2268"/>
    </w:pPr>
  </w:style>
  <w:style w:type="paragraph" w:styleId="15">
    <w:name w:val="toc 6"/>
    <w:basedOn w:val="16"/>
    <w:next w:val="1"/>
    <w:qFormat/>
    <w:uiPriority w:val="9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21">
    <w:name w:val="List Number 2"/>
    <w:basedOn w:val="1"/>
    <w:qFormat/>
    <w:uiPriority w:val="99"/>
    <w:pPr>
      <w:numPr>
        <w:ilvl w:val="0"/>
        <w:numId w:val="1"/>
      </w:numPr>
      <w:contextualSpacing/>
    </w:pPr>
  </w:style>
  <w:style w:type="paragraph" w:styleId="22">
    <w:name w:val="table of authorities"/>
    <w:basedOn w:val="1"/>
    <w:next w:val="1"/>
    <w:qFormat/>
    <w:uiPriority w:val="0"/>
    <w:pPr>
      <w:ind w:left="200" w:hanging="200"/>
    </w:pPr>
  </w:style>
  <w:style w:type="paragraph" w:styleId="23">
    <w:name w:val="Note Heading"/>
    <w:basedOn w:val="1"/>
    <w:next w:val="1"/>
    <w:link w:val="165"/>
    <w:qFormat/>
    <w:uiPriority w:val="0"/>
  </w:style>
  <w:style w:type="paragraph" w:styleId="24">
    <w:name w:val="List Bullet 4"/>
    <w:basedOn w:val="1"/>
    <w:qFormat/>
    <w:uiPriority w:val="99"/>
    <w:pPr>
      <w:numPr>
        <w:ilvl w:val="0"/>
        <w:numId w:val="2"/>
      </w:numPr>
      <w:contextualSpacing/>
    </w:pPr>
  </w:style>
  <w:style w:type="paragraph" w:styleId="25">
    <w:name w:val="index 8"/>
    <w:basedOn w:val="1"/>
    <w:next w:val="1"/>
    <w:qFormat/>
    <w:uiPriority w:val="0"/>
    <w:pPr>
      <w:ind w:left="1600" w:hanging="200"/>
    </w:pPr>
  </w:style>
  <w:style w:type="paragraph" w:styleId="26">
    <w:name w:val="E-mail Signature"/>
    <w:basedOn w:val="1"/>
    <w:link w:val="154"/>
    <w:qFormat/>
    <w:uiPriority w:val="0"/>
  </w:style>
  <w:style w:type="paragraph" w:styleId="27">
    <w:name w:val="List Number"/>
    <w:basedOn w:val="1"/>
    <w:qFormat/>
    <w:uiPriority w:val="99"/>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link w:val="184"/>
    <w:unhideWhenUsed/>
    <w:qFormat/>
    <w:uiPriority w:val="0"/>
    <w:rPr>
      <w:b/>
      <w:bCs/>
    </w:rPr>
  </w:style>
  <w:style w:type="paragraph" w:styleId="30">
    <w:name w:val="index 5"/>
    <w:basedOn w:val="1"/>
    <w:next w:val="1"/>
    <w:qFormat/>
    <w:uiPriority w:val="0"/>
    <w:pPr>
      <w:ind w:left="1000" w:hanging="200"/>
    </w:pPr>
  </w:style>
  <w:style w:type="paragraph" w:styleId="31">
    <w:name w:val="List Bullet"/>
    <w:basedOn w:val="1"/>
    <w:qFormat/>
    <w:uiPriority w:val="99"/>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ind w:left="2880"/>
    </w:pPr>
    <w:rPr>
      <w:rFonts w:ascii="Calibri Light" w:hAnsi="Calibri Light" w:eastAsia="等线 Light"/>
      <w:sz w:val="24"/>
      <w:szCs w:val="24"/>
    </w:rPr>
  </w:style>
  <w:style w:type="paragraph" w:styleId="33">
    <w:name w:val="Document Map"/>
    <w:basedOn w:val="1"/>
    <w:link w:val="153"/>
    <w:qFormat/>
    <w:uiPriority w:val="99"/>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eastAsia="等线 Light"/>
      <w:b/>
      <w:bCs/>
      <w:sz w:val="24"/>
      <w:szCs w:val="24"/>
    </w:rPr>
  </w:style>
  <w:style w:type="paragraph" w:styleId="35">
    <w:name w:val="annotation text"/>
    <w:basedOn w:val="1"/>
    <w:link w:val="150"/>
    <w:qFormat/>
    <w:uiPriority w:val="99"/>
  </w:style>
  <w:style w:type="paragraph" w:styleId="36">
    <w:name w:val="index 6"/>
    <w:basedOn w:val="1"/>
    <w:next w:val="1"/>
    <w:qFormat/>
    <w:uiPriority w:val="0"/>
    <w:pPr>
      <w:ind w:left="1200" w:hanging="200"/>
    </w:pPr>
  </w:style>
  <w:style w:type="paragraph" w:styleId="37">
    <w:name w:val="Salutation"/>
    <w:basedOn w:val="1"/>
    <w:next w:val="1"/>
    <w:link w:val="169"/>
    <w:qFormat/>
    <w:uiPriority w:val="0"/>
  </w:style>
  <w:style w:type="paragraph" w:styleId="38">
    <w:name w:val="Body Text 3"/>
    <w:basedOn w:val="1"/>
    <w:link w:val="143"/>
    <w:qFormat/>
    <w:uiPriority w:val="99"/>
    <w:pPr>
      <w:spacing w:after="120"/>
    </w:pPr>
    <w:rPr>
      <w:sz w:val="16"/>
      <w:szCs w:val="16"/>
    </w:rPr>
  </w:style>
  <w:style w:type="paragraph" w:styleId="39">
    <w:name w:val="Closing"/>
    <w:basedOn w:val="1"/>
    <w:link w:val="149"/>
    <w:qFormat/>
    <w:uiPriority w:val="0"/>
    <w:pPr>
      <w:ind w:left="4252"/>
    </w:pPr>
  </w:style>
  <w:style w:type="paragraph" w:styleId="40">
    <w:name w:val="List Bullet 3"/>
    <w:basedOn w:val="1"/>
    <w:qFormat/>
    <w:uiPriority w:val="99"/>
    <w:pPr>
      <w:numPr>
        <w:ilvl w:val="0"/>
        <w:numId w:val="5"/>
      </w:numPr>
      <w:contextualSpacing/>
    </w:pPr>
  </w:style>
  <w:style w:type="paragraph" w:styleId="41">
    <w:name w:val="Body Text"/>
    <w:basedOn w:val="1"/>
    <w:link w:val="141"/>
    <w:qFormat/>
    <w:uiPriority w:val="0"/>
    <w:pPr>
      <w:spacing w:after="120"/>
    </w:pPr>
  </w:style>
  <w:style w:type="paragraph" w:styleId="42">
    <w:name w:val="Body Text Indent"/>
    <w:basedOn w:val="1"/>
    <w:link w:val="145"/>
    <w:qFormat/>
    <w:uiPriority w:val="0"/>
    <w:pPr>
      <w:spacing w:after="120"/>
      <w:ind w:left="283"/>
    </w:pPr>
  </w:style>
  <w:style w:type="paragraph" w:styleId="43">
    <w:name w:val="List Number 3"/>
    <w:basedOn w:val="1"/>
    <w:qFormat/>
    <w:uiPriority w:val="99"/>
    <w:pPr>
      <w:numPr>
        <w:ilvl w:val="0"/>
        <w:numId w:val="6"/>
      </w:numPr>
      <w:contextualSpacing/>
    </w:pPr>
  </w:style>
  <w:style w:type="paragraph" w:styleId="44">
    <w:name w:val="List 2"/>
    <w:basedOn w:val="1"/>
    <w:link w:val="315"/>
    <w:qFormat/>
    <w:uiPriority w:val="99"/>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spacing w:after="120"/>
      <w:ind w:left="1440" w:right="1440"/>
    </w:pPr>
  </w:style>
  <w:style w:type="paragraph" w:styleId="47">
    <w:name w:val="List Bullet 2"/>
    <w:basedOn w:val="1"/>
    <w:qFormat/>
    <w:uiPriority w:val="99"/>
    <w:pPr>
      <w:numPr>
        <w:ilvl w:val="0"/>
        <w:numId w:val="7"/>
      </w:numPr>
      <w:contextualSpacing/>
    </w:pPr>
  </w:style>
  <w:style w:type="paragraph" w:styleId="48">
    <w:name w:val="HTML Address"/>
    <w:basedOn w:val="1"/>
    <w:link w:val="157"/>
    <w:qFormat/>
    <w:uiPriority w:val="0"/>
    <w:rPr>
      <w:i/>
      <w:iCs/>
    </w:rPr>
  </w:style>
  <w:style w:type="paragraph" w:styleId="49">
    <w:name w:val="index 4"/>
    <w:basedOn w:val="1"/>
    <w:next w:val="1"/>
    <w:qFormat/>
    <w:uiPriority w:val="0"/>
    <w:pPr>
      <w:ind w:left="800" w:hanging="200"/>
    </w:pPr>
  </w:style>
  <w:style w:type="paragraph" w:styleId="50">
    <w:name w:val="Plain Text"/>
    <w:basedOn w:val="1"/>
    <w:link w:val="166"/>
    <w:qFormat/>
    <w:uiPriority w:val="99"/>
    <w:rPr>
      <w:rFonts w:ascii="Courier New" w:hAnsi="Courier New" w:cs="Courier New"/>
    </w:rPr>
  </w:style>
  <w:style w:type="paragraph" w:styleId="51">
    <w:name w:val="List Bullet 5"/>
    <w:basedOn w:val="1"/>
    <w:qFormat/>
    <w:uiPriority w:val="99"/>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99"/>
    <w:pPr>
      <w:spacing w:before="180"/>
      <w:ind w:left="2693" w:hanging="2693"/>
    </w:pPr>
    <w:rPr>
      <w:b/>
    </w:rPr>
  </w:style>
  <w:style w:type="paragraph" w:styleId="54">
    <w:name w:val="index 3"/>
    <w:basedOn w:val="1"/>
    <w:next w:val="1"/>
    <w:qFormat/>
    <w:uiPriority w:val="0"/>
    <w:pPr>
      <w:ind w:left="600" w:hanging="200"/>
    </w:pPr>
  </w:style>
  <w:style w:type="paragraph" w:styleId="55">
    <w:name w:val="Date"/>
    <w:basedOn w:val="1"/>
    <w:next w:val="1"/>
    <w:link w:val="152"/>
    <w:qFormat/>
    <w:uiPriority w:val="0"/>
  </w:style>
  <w:style w:type="paragraph" w:styleId="56">
    <w:name w:val="Body Text Indent 2"/>
    <w:basedOn w:val="1"/>
    <w:link w:val="147"/>
    <w:qFormat/>
    <w:uiPriority w:val="0"/>
    <w:pPr>
      <w:spacing w:after="120" w:line="480" w:lineRule="auto"/>
      <w:ind w:left="283"/>
    </w:pPr>
  </w:style>
  <w:style w:type="paragraph" w:styleId="57">
    <w:name w:val="endnote text"/>
    <w:basedOn w:val="1"/>
    <w:link w:val="155"/>
    <w:qFormat/>
    <w:uiPriority w:val="0"/>
  </w:style>
  <w:style w:type="paragraph" w:styleId="58">
    <w:name w:val="List Continue 5"/>
    <w:basedOn w:val="1"/>
    <w:qFormat/>
    <w:uiPriority w:val="0"/>
    <w:pPr>
      <w:spacing w:after="120"/>
      <w:ind w:left="1415"/>
      <w:contextualSpacing/>
    </w:pPr>
  </w:style>
  <w:style w:type="paragraph" w:styleId="59">
    <w:name w:val="Balloon Text"/>
    <w:basedOn w:val="1"/>
    <w:link w:val="137"/>
    <w:qFormat/>
    <w:uiPriority w:val="0"/>
    <w:pPr>
      <w:spacing w:after="0"/>
    </w:pPr>
    <w:rPr>
      <w:rFonts w:ascii="Segoe UI" w:hAnsi="Segoe UI" w:cs="Segoe UI"/>
      <w:sz w:val="18"/>
      <w:szCs w:val="18"/>
    </w:rPr>
  </w:style>
  <w:style w:type="paragraph" w:styleId="60">
    <w:name w:val="footer"/>
    <w:basedOn w:val="61"/>
    <w:link w:val="192"/>
    <w:qFormat/>
    <w:uiPriority w:val="99"/>
    <w:pPr>
      <w:jc w:val="center"/>
    </w:pPr>
    <w:rPr>
      <w:i/>
    </w:rPr>
  </w:style>
  <w:style w:type="paragraph" w:styleId="61">
    <w:name w:val="header"/>
    <w:link w:val="207"/>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62">
    <w:name w:val="envelope return"/>
    <w:basedOn w:val="1"/>
    <w:qFormat/>
    <w:uiPriority w:val="0"/>
    <w:rPr>
      <w:rFonts w:ascii="Calibri Light" w:hAnsi="Calibri Light" w:eastAsia="等线 Light"/>
    </w:rPr>
  </w:style>
  <w:style w:type="paragraph" w:styleId="63">
    <w:name w:val="Signature"/>
    <w:basedOn w:val="1"/>
    <w:link w:val="170"/>
    <w:qFormat/>
    <w:uiPriority w:val="0"/>
    <w:pPr>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Calibri Light" w:hAnsi="Calibri Light" w:eastAsia="等线 Light"/>
      <w:b/>
      <w:bCs/>
    </w:rPr>
  </w:style>
  <w:style w:type="paragraph" w:styleId="66">
    <w:name w:val="index 1"/>
    <w:basedOn w:val="1"/>
    <w:next w:val="1"/>
    <w:qFormat/>
    <w:uiPriority w:val="99"/>
    <w:pPr>
      <w:ind w:left="200" w:hanging="200"/>
    </w:pPr>
  </w:style>
  <w:style w:type="paragraph" w:styleId="67">
    <w:name w:val="Subtitle"/>
    <w:basedOn w:val="1"/>
    <w:next w:val="1"/>
    <w:link w:val="171"/>
    <w:qFormat/>
    <w:uiPriority w:val="11"/>
    <w:pPr>
      <w:spacing w:after="60"/>
      <w:jc w:val="center"/>
      <w:outlineLvl w:val="1"/>
    </w:pPr>
    <w:rPr>
      <w:rFonts w:ascii="Calibri Light" w:hAnsi="Calibri Light" w:eastAsia="等线 Light"/>
      <w:sz w:val="24"/>
      <w:szCs w:val="24"/>
    </w:rPr>
  </w:style>
  <w:style w:type="paragraph" w:styleId="68">
    <w:name w:val="List Number 5"/>
    <w:basedOn w:val="1"/>
    <w:qFormat/>
    <w:uiPriority w:val="0"/>
    <w:pPr>
      <w:numPr>
        <w:ilvl w:val="0"/>
        <w:numId w:val="10"/>
      </w:numPr>
      <w:contextualSpacing/>
    </w:pPr>
  </w:style>
  <w:style w:type="paragraph" w:styleId="69">
    <w:name w:val="List"/>
    <w:basedOn w:val="1"/>
    <w:link w:val="314"/>
    <w:qFormat/>
    <w:uiPriority w:val="99"/>
    <w:pPr>
      <w:ind w:left="283" w:hanging="283"/>
      <w:contextualSpacing/>
    </w:pPr>
  </w:style>
  <w:style w:type="paragraph" w:styleId="70">
    <w:name w:val="footnote text"/>
    <w:basedOn w:val="1"/>
    <w:link w:val="156"/>
    <w:qFormat/>
    <w:uiPriority w:val="99"/>
  </w:style>
  <w:style w:type="paragraph" w:styleId="71">
    <w:name w:val="List 5"/>
    <w:basedOn w:val="1"/>
    <w:qFormat/>
    <w:uiPriority w:val="99"/>
    <w:pPr>
      <w:ind w:left="1415" w:hanging="283"/>
      <w:contextualSpacing/>
    </w:pPr>
  </w:style>
  <w:style w:type="paragraph" w:styleId="72">
    <w:name w:val="Body Text Indent 3"/>
    <w:basedOn w:val="1"/>
    <w:link w:val="148"/>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99"/>
  </w:style>
  <w:style w:type="paragraph" w:styleId="76">
    <w:name w:val="toc 9"/>
    <w:basedOn w:val="53"/>
    <w:next w:val="1"/>
    <w:qFormat/>
    <w:uiPriority w:val="39"/>
    <w:pPr>
      <w:ind w:left="1418" w:hanging="1418"/>
    </w:pPr>
  </w:style>
  <w:style w:type="paragraph" w:styleId="77">
    <w:name w:val="Body Text 2"/>
    <w:basedOn w:val="1"/>
    <w:link w:val="142"/>
    <w:qFormat/>
    <w:uiPriority w:val="0"/>
    <w:pPr>
      <w:spacing w:after="120" w:line="480" w:lineRule="auto"/>
    </w:pPr>
  </w:style>
  <w:style w:type="paragraph" w:styleId="78">
    <w:name w:val="List 4"/>
    <w:basedOn w:val="1"/>
    <w:qFormat/>
    <w:uiPriority w:val="99"/>
    <w:pPr>
      <w:ind w:left="1132" w:hanging="283"/>
      <w:contextualSpacing/>
    </w:pPr>
  </w:style>
  <w:style w:type="paragraph" w:styleId="79">
    <w:name w:val="List Continue 2"/>
    <w:basedOn w:val="1"/>
    <w:qFormat/>
    <w:uiPriority w:val="99"/>
    <w:pPr>
      <w:spacing w:after="120"/>
      <w:ind w:left="566"/>
      <w:contextualSpacing/>
    </w:pPr>
  </w:style>
  <w:style w:type="paragraph" w:styleId="80">
    <w:name w:val="Message Header"/>
    <w:basedOn w:val="1"/>
    <w:link w:val="163"/>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eastAsia="等线 Light"/>
      <w:sz w:val="24"/>
      <w:szCs w:val="24"/>
    </w:rPr>
  </w:style>
  <w:style w:type="paragraph" w:styleId="81">
    <w:name w:val="HTML Preformatted"/>
    <w:basedOn w:val="1"/>
    <w:link w:val="158"/>
    <w:qFormat/>
    <w:uiPriority w:val="0"/>
    <w:rPr>
      <w:rFonts w:ascii="Courier New" w:hAnsi="Courier New" w:cs="Courier New"/>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99"/>
    <w:pPr>
      <w:ind w:left="400" w:hanging="200"/>
    </w:pPr>
  </w:style>
  <w:style w:type="paragraph" w:styleId="85">
    <w:name w:val="Title"/>
    <w:basedOn w:val="1"/>
    <w:next w:val="1"/>
    <w:link w:val="172"/>
    <w:qFormat/>
    <w:uiPriority w:val="10"/>
    <w:pPr>
      <w:spacing w:before="240" w:after="60"/>
      <w:jc w:val="center"/>
      <w:outlineLvl w:val="0"/>
    </w:pPr>
    <w:rPr>
      <w:rFonts w:ascii="Calibri Light" w:hAnsi="Calibri Light" w:eastAsia="等线 Light"/>
      <w:b/>
      <w:bCs/>
      <w:kern w:val="28"/>
      <w:sz w:val="32"/>
      <w:szCs w:val="32"/>
    </w:rPr>
  </w:style>
  <w:style w:type="paragraph" w:styleId="86">
    <w:name w:val="annotation subject"/>
    <w:basedOn w:val="35"/>
    <w:next w:val="35"/>
    <w:link w:val="151"/>
    <w:qFormat/>
    <w:uiPriority w:val="99"/>
    <w:rPr>
      <w:b/>
      <w:bCs/>
    </w:rPr>
  </w:style>
  <w:style w:type="paragraph" w:styleId="87">
    <w:name w:val="Body Text First Indent"/>
    <w:basedOn w:val="41"/>
    <w:link w:val="144"/>
    <w:qFormat/>
    <w:uiPriority w:val="0"/>
    <w:pPr>
      <w:ind w:firstLine="210"/>
    </w:pPr>
  </w:style>
  <w:style w:type="paragraph" w:styleId="88">
    <w:name w:val="Body Text First Indent 2"/>
    <w:basedOn w:val="42"/>
    <w:link w:val="146"/>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1">
    <w:name w:val="Table List 3"/>
    <w:basedOn w:val="89"/>
    <w:qFormat/>
    <w:uiPriority w:val="99"/>
    <w:pPr>
      <w:overflowPunct w:val="0"/>
      <w:autoSpaceDE w:val="0"/>
      <w:autoSpaceDN w:val="0"/>
      <w:adjustRightInd w:val="0"/>
      <w:spacing w:before="120" w:after="180"/>
      <w:ind w:left="1134" w:hanging="1134"/>
      <w:textAlignment w:val="baseline"/>
    </w:pPr>
    <w:rPr>
      <w:rFonts w:ascii="CG Times (WN)" w:hAnsi="CG Times (WN)" w:eastAsia="宋体"/>
    </w:rPr>
    <w:tblPr>
      <w:tblBorders>
        <w:top w:val="single" w:color="000000" w:sz="12" w:space="0"/>
        <w:bottom w:val="single" w:color="000000" w:sz="12" w:space="0"/>
        <w:insideH w:val="single" w:color="000000" w:sz="6" w:space="0"/>
      </w:tblBorders>
    </w:tblPr>
    <w:tblStylePr w:type="firstRow">
      <w:rPr>
        <w:rFonts w:cs="Times New Roman"/>
        <w:b/>
        <w:bCs/>
        <w:color w:val="000080"/>
      </w:rPr>
      <w:tblPr/>
      <w:tcPr>
        <w:tcBorders>
          <w:bottom w:val="single" w:color="000000" w:sz="12" w:space="0"/>
          <w:tl2br w:val="nil"/>
          <w:tr2bl w:val="nil"/>
        </w:tcBorders>
      </w:tcPr>
    </w:tblStylePr>
    <w:tblStylePr w:type="lastRow">
      <w:rPr>
        <w:rFonts w:cs="Times New Roman"/>
      </w:rPr>
      <w:tblPr/>
      <w:tcPr>
        <w:tcBorders>
          <w:top w:val="single" w:color="000000" w:sz="12" w:space="0"/>
          <w:tl2br w:val="nil"/>
          <w:tr2bl w:val="nil"/>
        </w:tcBorders>
      </w:tcPr>
    </w:tblStylePr>
    <w:tblStylePr w:type="swCell">
      <w:rPr>
        <w:rFonts w:cs="Times New Roman"/>
        <w:i/>
        <w:iCs/>
        <w:color w:val="000080"/>
      </w:rPr>
      <w:tblPr/>
      <w:tcPr>
        <w:tcBorders>
          <w:tl2br w:val="nil"/>
          <w:tr2bl w:val="nil"/>
        </w:tcBorders>
      </w:tcPr>
    </w:tblStylePr>
  </w:style>
  <w:style w:type="table" w:styleId="92">
    <w:name w:val="Table Columns 1"/>
    <w:basedOn w:val="89"/>
    <w:qFormat/>
    <w:uiPriority w:val="99"/>
    <w:pPr>
      <w:overflowPunct w:val="0"/>
      <w:autoSpaceDE w:val="0"/>
      <w:autoSpaceDN w:val="0"/>
      <w:adjustRightInd w:val="0"/>
      <w:spacing w:before="120" w:after="180"/>
      <w:ind w:left="1134" w:hanging="1134"/>
      <w:textAlignment w:val="baseline"/>
    </w:pPr>
    <w:rPr>
      <w:rFonts w:ascii="CG Times (WN)" w:hAnsi="CG Times (WN)" w:eastAsia="宋体"/>
      <w:b/>
      <w:bCs/>
    </w:rPr>
    <w:tblPr>
      <w:tblBorders>
        <w:top w:val="single" w:color="000000" w:sz="12" w:space="0"/>
        <w:left w:val="single" w:color="000000" w:sz="12" w:space="0"/>
        <w:bottom w:val="single" w:color="000000" w:sz="12" w:space="0"/>
        <w:right w:val="single" w:color="000000" w:sz="12" w:space="0"/>
      </w:tblBorders>
    </w:tblPr>
    <w:tblStylePr w:type="firstRow">
      <w:rPr>
        <w:rFonts w:cs="Times New Roman"/>
        <w:b w:val="0"/>
        <w:bCs w:val="0"/>
      </w:rPr>
      <w:tblPr/>
      <w:tcPr>
        <w:tcBorders>
          <w:bottom w:val="double" w:color="000000" w:sz="6" w:space="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93">
    <w:name w:val="Colorful List Accent 1"/>
    <w:basedOn w:val="89"/>
    <w:qFormat/>
    <w:uiPriority w:val="34"/>
    <w:rPr>
      <w:rFonts w:ascii="CG Times (WN)" w:hAnsi="CG Times (WN)"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95">
    <w:name w:val="Strong"/>
    <w:basedOn w:val="94"/>
    <w:qFormat/>
    <w:uiPriority w:val="22"/>
    <w:rPr>
      <w:b/>
      <w:bCs/>
    </w:rPr>
  </w:style>
  <w:style w:type="character" w:styleId="96">
    <w:name w:val="page number"/>
    <w:qFormat/>
    <w:uiPriority w:val="0"/>
    <w:rPr>
      <w:rFonts w:cs="Times New Roman"/>
    </w:rPr>
  </w:style>
  <w:style w:type="character" w:styleId="97">
    <w:name w:val="FollowedHyperlink"/>
    <w:qFormat/>
    <w:uiPriority w:val="0"/>
    <w:rPr>
      <w:color w:val="954F72"/>
      <w:u w:val="single"/>
    </w:rPr>
  </w:style>
  <w:style w:type="character" w:styleId="98">
    <w:name w:val="Emphasis"/>
    <w:qFormat/>
    <w:uiPriority w:val="20"/>
    <w:rPr>
      <w:i/>
      <w:iCs/>
    </w:rPr>
  </w:style>
  <w:style w:type="character" w:styleId="99">
    <w:name w:val="Hyperlink"/>
    <w:qFormat/>
    <w:uiPriority w:val="99"/>
    <w:rPr>
      <w:color w:val="0563C1"/>
      <w:u w:val="single"/>
    </w:rPr>
  </w:style>
  <w:style w:type="character" w:styleId="100">
    <w:name w:val="annotation reference"/>
    <w:qFormat/>
    <w:uiPriority w:val="0"/>
    <w:rPr>
      <w:sz w:val="21"/>
      <w:szCs w:val="21"/>
    </w:rPr>
  </w:style>
  <w:style w:type="character" w:styleId="101">
    <w:name w:val="footnote reference"/>
    <w:qFormat/>
    <w:uiPriority w:val="0"/>
    <w:rPr>
      <w:rFonts w:cs="Times New Roman"/>
      <w:b/>
      <w:position w:val="6"/>
      <w:sz w:val="16"/>
    </w:rPr>
  </w:style>
  <w:style w:type="paragraph" w:customStyle="1" w:styleId="102">
    <w:name w:val="EQ"/>
    <w:basedOn w:val="1"/>
    <w:next w:val="1"/>
    <w:link w:val="285"/>
    <w:qFormat/>
    <w:uiPriority w:val="99"/>
    <w:pPr>
      <w:keepLines/>
      <w:tabs>
        <w:tab w:val="center" w:pos="4536"/>
        <w:tab w:val="right" w:pos="9072"/>
      </w:tabs>
    </w:pPr>
  </w:style>
  <w:style w:type="character" w:customStyle="1" w:styleId="103">
    <w:name w:val="ZGSM"/>
    <w:qFormat/>
    <w:uiPriority w:val="0"/>
  </w:style>
  <w:style w:type="paragraph" w:customStyle="1" w:styleId="104">
    <w:name w:val="ZD"/>
    <w:qFormat/>
    <w:uiPriority w:val="99"/>
    <w:pPr>
      <w:framePr w:wrap="notBeside" w:vAnchor="page" w:hAnchor="margin" w:y="15764"/>
      <w:widowControl w:val="0"/>
    </w:pPr>
    <w:rPr>
      <w:rFonts w:ascii="Arial" w:hAnsi="Arial" w:eastAsia="等线" w:cs="Times New Roman"/>
      <w:sz w:val="32"/>
      <w:lang w:val="en-GB" w:eastAsia="en-US" w:bidi="ar-SA"/>
    </w:rPr>
  </w:style>
  <w:style w:type="paragraph" w:customStyle="1" w:styleId="105">
    <w:name w:val="TT"/>
    <w:basedOn w:val="3"/>
    <w:next w:val="1"/>
    <w:qFormat/>
    <w:uiPriority w:val="99"/>
    <w:pPr>
      <w:outlineLvl w:val="9"/>
    </w:pPr>
  </w:style>
  <w:style w:type="paragraph" w:customStyle="1" w:styleId="106">
    <w:name w:val="NF"/>
    <w:basedOn w:val="107"/>
    <w:qFormat/>
    <w:uiPriority w:val="99"/>
    <w:pPr>
      <w:keepNext/>
      <w:spacing w:after="0"/>
    </w:pPr>
    <w:rPr>
      <w:rFonts w:ascii="Arial" w:hAnsi="Arial"/>
      <w:sz w:val="18"/>
    </w:rPr>
  </w:style>
  <w:style w:type="paragraph" w:customStyle="1" w:styleId="107">
    <w:name w:val="NO"/>
    <w:basedOn w:val="1"/>
    <w:qFormat/>
    <w:uiPriority w:val="99"/>
    <w:pPr>
      <w:keepLines/>
      <w:ind w:left="1135" w:hanging="851"/>
    </w:pPr>
  </w:style>
  <w:style w:type="paragraph" w:customStyle="1" w:styleId="108">
    <w:name w:val="PL"/>
    <w:link w:val="218"/>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109">
    <w:name w:val="TAR"/>
    <w:basedOn w:val="110"/>
    <w:qFormat/>
    <w:uiPriority w:val="0"/>
    <w:pPr>
      <w:jc w:val="right"/>
    </w:pPr>
  </w:style>
  <w:style w:type="paragraph" w:customStyle="1" w:styleId="110">
    <w:name w:val="TAL"/>
    <w:basedOn w:val="1"/>
    <w:link w:val="185"/>
    <w:qFormat/>
    <w:uiPriority w:val="0"/>
    <w:pPr>
      <w:keepNext/>
      <w:keepLines/>
      <w:spacing w:after="0"/>
    </w:pPr>
    <w:rPr>
      <w:rFonts w:ascii="Arial" w:hAnsi="Arial"/>
      <w:sz w:val="18"/>
    </w:rPr>
  </w:style>
  <w:style w:type="paragraph" w:customStyle="1" w:styleId="111">
    <w:name w:val="TAH"/>
    <w:basedOn w:val="112"/>
    <w:link w:val="186"/>
    <w:qFormat/>
    <w:uiPriority w:val="0"/>
    <w:rPr>
      <w:b/>
    </w:rPr>
  </w:style>
  <w:style w:type="paragraph" w:customStyle="1" w:styleId="112">
    <w:name w:val="TAC"/>
    <w:basedOn w:val="110"/>
    <w:link w:val="208"/>
    <w:qFormat/>
    <w:uiPriority w:val="0"/>
    <w:pPr>
      <w:jc w:val="center"/>
    </w:pPr>
  </w:style>
  <w:style w:type="paragraph" w:customStyle="1" w:styleId="113">
    <w:name w:val="LD"/>
    <w:qFormat/>
    <w:uiPriority w:val="99"/>
    <w:pPr>
      <w:keepNext/>
      <w:keepLines/>
      <w:spacing w:line="180" w:lineRule="exact"/>
    </w:pPr>
    <w:rPr>
      <w:rFonts w:ascii="Courier New" w:hAnsi="Courier New" w:eastAsia="等线" w:cs="Times New Roman"/>
      <w:lang w:val="en-GB" w:eastAsia="en-US" w:bidi="ar-SA"/>
    </w:rPr>
  </w:style>
  <w:style w:type="paragraph" w:customStyle="1" w:styleId="114">
    <w:name w:val="EX"/>
    <w:basedOn w:val="1"/>
    <w:qFormat/>
    <w:uiPriority w:val="99"/>
    <w:pPr>
      <w:keepLines/>
      <w:ind w:left="1702" w:hanging="1418"/>
    </w:pPr>
  </w:style>
  <w:style w:type="paragraph" w:customStyle="1" w:styleId="115">
    <w:name w:val="FP"/>
    <w:basedOn w:val="1"/>
    <w:qFormat/>
    <w:uiPriority w:val="0"/>
    <w:pPr>
      <w:spacing w:after="0"/>
    </w:pPr>
  </w:style>
  <w:style w:type="paragraph" w:customStyle="1" w:styleId="116">
    <w:name w:val="NW"/>
    <w:basedOn w:val="107"/>
    <w:qFormat/>
    <w:uiPriority w:val="99"/>
    <w:pPr>
      <w:spacing w:after="0"/>
    </w:pPr>
  </w:style>
  <w:style w:type="paragraph" w:customStyle="1" w:styleId="117">
    <w:name w:val="EW"/>
    <w:basedOn w:val="114"/>
    <w:qFormat/>
    <w:uiPriority w:val="0"/>
    <w:pPr>
      <w:spacing w:after="0"/>
    </w:pPr>
  </w:style>
  <w:style w:type="paragraph" w:customStyle="1" w:styleId="118">
    <w:name w:val="B1"/>
    <w:basedOn w:val="69"/>
    <w:link w:val="139"/>
    <w:qFormat/>
    <w:uiPriority w:val="0"/>
    <w:pPr>
      <w:ind w:left="568" w:hanging="284"/>
    </w:pPr>
  </w:style>
  <w:style w:type="paragraph" w:customStyle="1" w:styleId="119">
    <w:name w:val="Editor's Note"/>
    <w:basedOn w:val="107"/>
    <w:qFormat/>
    <w:uiPriority w:val="99"/>
    <w:rPr>
      <w:color w:val="FF0000"/>
    </w:rPr>
  </w:style>
  <w:style w:type="paragraph" w:customStyle="1" w:styleId="120">
    <w:name w:val="TH"/>
    <w:basedOn w:val="1"/>
    <w:link w:val="183"/>
    <w:qFormat/>
    <w:uiPriority w:val="0"/>
    <w:pPr>
      <w:keepNext/>
      <w:keepLines/>
      <w:spacing w:before="60"/>
      <w:jc w:val="center"/>
    </w:pPr>
    <w:rPr>
      <w:rFonts w:ascii="Arial" w:hAnsi="Arial"/>
      <w:b/>
    </w:rPr>
  </w:style>
  <w:style w:type="paragraph" w:customStyle="1" w:styleId="121">
    <w:name w:val="ZA"/>
    <w:qFormat/>
    <w:uiPriority w:val="99"/>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122">
    <w:name w:val="ZB"/>
    <w:qFormat/>
    <w:uiPriority w:val="99"/>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123">
    <w:name w:val="ZT"/>
    <w:qFormat/>
    <w:uiPriority w:val="99"/>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124">
    <w:name w:val="ZU"/>
    <w:qFormat/>
    <w:uiPriority w:val="99"/>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125">
    <w:name w:val="TAN"/>
    <w:basedOn w:val="110"/>
    <w:link w:val="253"/>
    <w:qFormat/>
    <w:uiPriority w:val="0"/>
    <w:pPr>
      <w:ind w:left="851" w:hanging="851"/>
    </w:pPr>
  </w:style>
  <w:style w:type="paragraph" w:customStyle="1" w:styleId="126">
    <w:name w:val="ZH"/>
    <w:qFormat/>
    <w:uiPriority w:val="99"/>
    <w:pPr>
      <w:framePr w:wrap="notBeside" w:vAnchor="page" w:hAnchor="margin" w:xAlign="center" w:y="6805"/>
      <w:widowControl w:val="0"/>
    </w:pPr>
    <w:rPr>
      <w:rFonts w:ascii="Arial" w:hAnsi="Arial" w:eastAsia="等线" w:cs="Times New Roman"/>
      <w:lang w:val="en-GB" w:eastAsia="en-US" w:bidi="ar-SA"/>
    </w:rPr>
  </w:style>
  <w:style w:type="paragraph" w:customStyle="1" w:styleId="127">
    <w:name w:val="TF"/>
    <w:basedOn w:val="120"/>
    <w:link w:val="263"/>
    <w:qFormat/>
    <w:uiPriority w:val="0"/>
    <w:pPr>
      <w:keepNext w:val="0"/>
      <w:spacing w:before="0" w:after="240"/>
    </w:pPr>
  </w:style>
  <w:style w:type="paragraph" w:customStyle="1" w:styleId="128">
    <w:name w:val="ZG"/>
    <w:qFormat/>
    <w:uiPriority w:val="99"/>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129">
    <w:name w:val="B2"/>
    <w:basedOn w:val="1"/>
    <w:link w:val="181"/>
    <w:qFormat/>
    <w:uiPriority w:val="0"/>
    <w:pPr>
      <w:ind w:left="851" w:hanging="284"/>
    </w:pPr>
  </w:style>
  <w:style w:type="paragraph" w:customStyle="1" w:styleId="130">
    <w:name w:val="B3"/>
    <w:basedOn w:val="1"/>
    <w:link w:val="180"/>
    <w:qFormat/>
    <w:uiPriority w:val="99"/>
    <w:pPr>
      <w:ind w:left="1135" w:hanging="284"/>
    </w:pPr>
  </w:style>
  <w:style w:type="paragraph" w:customStyle="1" w:styleId="131">
    <w:name w:val="B4"/>
    <w:basedOn w:val="1"/>
    <w:qFormat/>
    <w:uiPriority w:val="99"/>
    <w:pPr>
      <w:ind w:left="1418" w:hanging="284"/>
    </w:pPr>
  </w:style>
  <w:style w:type="paragraph" w:customStyle="1" w:styleId="132">
    <w:name w:val="B5"/>
    <w:basedOn w:val="1"/>
    <w:qFormat/>
    <w:uiPriority w:val="99"/>
    <w:pPr>
      <w:ind w:left="1702" w:hanging="284"/>
    </w:pPr>
  </w:style>
  <w:style w:type="paragraph" w:customStyle="1" w:styleId="133">
    <w:name w:val="ZTD"/>
    <w:basedOn w:val="122"/>
    <w:qFormat/>
    <w:uiPriority w:val="99"/>
    <w:pPr>
      <w:framePr w:hRule="auto" w:y="852"/>
    </w:pPr>
    <w:rPr>
      <w:i w:val="0"/>
      <w:sz w:val="40"/>
    </w:rPr>
  </w:style>
  <w:style w:type="paragraph" w:customStyle="1" w:styleId="134">
    <w:name w:val="ZV"/>
    <w:basedOn w:val="124"/>
    <w:qFormat/>
    <w:uiPriority w:val="99"/>
    <w:pPr>
      <w:framePr w:y="16161"/>
    </w:pPr>
  </w:style>
  <w:style w:type="paragraph" w:customStyle="1" w:styleId="135">
    <w:name w:val="TAJ"/>
    <w:basedOn w:val="120"/>
    <w:qFormat/>
    <w:uiPriority w:val="0"/>
  </w:style>
  <w:style w:type="paragraph" w:customStyle="1" w:styleId="136">
    <w:name w:val="Guidance"/>
    <w:basedOn w:val="1"/>
    <w:qFormat/>
    <w:uiPriority w:val="0"/>
    <w:rPr>
      <w:i/>
      <w:color w:val="0000FF"/>
    </w:rPr>
  </w:style>
  <w:style w:type="character" w:customStyle="1" w:styleId="137">
    <w:name w:val="Balloon Text Char"/>
    <w:link w:val="59"/>
    <w:qFormat/>
    <w:uiPriority w:val="0"/>
    <w:rPr>
      <w:rFonts w:ascii="Segoe UI" w:hAnsi="Segoe UI" w:cs="Segoe UI"/>
      <w:sz w:val="18"/>
      <w:szCs w:val="18"/>
      <w:lang w:val="en-GB" w:eastAsia="en-US"/>
    </w:rPr>
  </w:style>
  <w:style w:type="character" w:customStyle="1" w:styleId="138">
    <w:name w:val="Unresolved Mention"/>
    <w:semiHidden/>
    <w:unhideWhenUsed/>
    <w:qFormat/>
    <w:uiPriority w:val="99"/>
    <w:rPr>
      <w:color w:val="605E5C"/>
      <w:shd w:val="clear" w:color="auto" w:fill="E1DFDD"/>
    </w:rPr>
  </w:style>
  <w:style w:type="character" w:customStyle="1" w:styleId="139">
    <w:name w:val="B1 Zchn"/>
    <w:link w:val="118"/>
    <w:qFormat/>
    <w:uiPriority w:val="0"/>
    <w:rPr>
      <w:lang w:val="en-GB" w:eastAsia="en-US"/>
    </w:rPr>
  </w:style>
  <w:style w:type="paragraph" w:customStyle="1" w:styleId="140">
    <w:name w:val="Bibliography"/>
    <w:basedOn w:val="1"/>
    <w:next w:val="1"/>
    <w:semiHidden/>
    <w:unhideWhenUsed/>
    <w:qFormat/>
    <w:uiPriority w:val="37"/>
  </w:style>
  <w:style w:type="character" w:customStyle="1" w:styleId="141">
    <w:name w:val="Body Text Char"/>
    <w:link w:val="41"/>
    <w:qFormat/>
    <w:uiPriority w:val="0"/>
    <w:rPr>
      <w:lang w:val="en-GB" w:eastAsia="en-US"/>
    </w:rPr>
  </w:style>
  <w:style w:type="character" w:customStyle="1" w:styleId="142">
    <w:name w:val="Body Text 2 Char"/>
    <w:link w:val="77"/>
    <w:qFormat/>
    <w:uiPriority w:val="0"/>
    <w:rPr>
      <w:lang w:val="en-GB" w:eastAsia="en-US"/>
    </w:rPr>
  </w:style>
  <w:style w:type="character" w:customStyle="1" w:styleId="143">
    <w:name w:val="Body Text 3 Char"/>
    <w:link w:val="38"/>
    <w:qFormat/>
    <w:uiPriority w:val="99"/>
    <w:rPr>
      <w:sz w:val="16"/>
      <w:szCs w:val="16"/>
      <w:lang w:val="en-GB" w:eastAsia="en-US"/>
    </w:rPr>
  </w:style>
  <w:style w:type="character" w:customStyle="1" w:styleId="144">
    <w:name w:val="Body Text First Indent Char"/>
    <w:link w:val="87"/>
    <w:qFormat/>
    <w:uiPriority w:val="0"/>
    <w:rPr>
      <w:lang w:val="en-GB" w:eastAsia="en-US"/>
    </w:rPr>
  </w:style>
  <w:style w:type="character" w:customStyle="1" w:styleId="145">
    <w:name w:val="Body Text Indent Char"/>
    <w:link w:val="42"/>
    <w:qFormat/>
    <w:uiPriority w:val="0"/>
    <w:rPr>
      <w:lang w:val="en-GB" w:eastAsia="en-US"/>
    </w:rPr>
  </w:style>
  <w:style w:type="character" w:customStyle="1" w:styleId="146">
    <w:name w:val="Body Text First Indent 2 Char"/>
    <w:link w:val="88"/>
    <w:qFormat/>
    <w:uiPriority w:val="0"/>
    <w:rPr>
      <w:lang w:val="en-GB" w:eastAsia="en-US"/>
    </w:rPr>
  </w:style>
  <w:style w:type="character" w:customStyle="1" w:styleId="147">
    <w:name w:val="Body Text Indent 2 Char"/>
    <w:link w:val="56"/>
    <w:qFormat/>
    <w:uiPriority w:val="0"/>
    <w:rPr>
      <w:lang w:val="en-GB" w:eastAsia="en-US"/>
    </w:rPr>
  </w:style>
  <w:style w:type="character" w:customStyle="1" w:styleId="148">
    <w:name w:val="Body Text Indent 3 Char"/>
    <w:link w:val="72"/>
    <w:qFormat/>
    <w:uiPriority w:val="0"/>
    <w:rPr>
      <w:sz w:val="16"/>
      <w:szCs w:val="16"/>
      <w:lang w:val="en-GB" w:eastAsia="en-US"/>
    </w:rPr>
  </w:style>
  <w:style w:type="character" w:customStyle="1" w:styleId="149">
    <w:name w:val="Closing Char"/>
    <w:link w:val="39"/>
    <w:qFormat/>
    <w:uiPriority w:val="0"/>
    <w:rPr>
      <w:lang w:val="en-GB" w:eastAsia="en-US"/>
    </w:rPr>
  </w:style>
  <w:style w:type="character" w:customStyle="1" w:styleId="150">
    <w:name w:val="Comment Text Char"/>
    <w:link w:val="35"/>
    <w:qFormat/>
    <w:uiPriority w:val="0"/>
    <w:rPr>
      <w:lang w:val="en-GB" w:eastAsia="en-US"/>
    </w:rPr>
  </w:style>
  <w:style w:type="character" w:customStyle="1" w:styleId="151">
    <w:name w:val="Comment Subject Char"/>
    <w:link w:val="86"/>
    <w:qFormat/>
    <w:uiPriority w:val="99"/>
    <w:rPr>
      <w:b/>
      <w:bCs/>
      <w:lang w:val="en-GB" w:eastAsia="en-US"/>
    </w:rPr>
  </w:style>
  <w:style w:type="character" w:customStyle="1" w:styleId="152">
    <w:name w:val="Date Char"/>
    <w:link w:val="55"/>
    <w:qFormat/>
    <w:uiPriority w:val="0"/>
    <w:rPr>
      <w:lang w:val="en-GB" w:eastAsia="en-US"/>
    </w:rPr>
  </w:style>
  <w:style w:type="character" w:customStyle="1" w:styleId="153">
    <w:name w:val="Document Map Char"/>
    <w:link w:val="33"/>
    <w:qFormat/>
    <w:uiPriority w:val="99"/>
    <w:rPr>
      <w:rFonts w:ascii="Segoe UI" w:hAnsi="Segoe UI" w:cs="Segoe UI"/>
      <w:sz w:val="16"/>
      <w:szCs w:val="16"/>
      <w:lang w:val="en-GB" w:eastAsia="en-US"/>
    </w:rPr>
  </w:style>
  <w:style w:type="character" w:customStyle="1" w:styleId="154">
    <w:name w:val="E-mail Signature Char"/>
    <w:link w:val="26"/>
    <w:qFormat/>
    <w:uiPriority w:val="0"/>
    <w:rPr>
      <w:lang w:val="en-GB" w:eastAsia="en-US"/>
    </w:rPr>
  </w:style>
  <w:style w:type="character" w:customStyle="1" w:styleId="155">
    <w:name w:val="Endnote Text Char"/>
    <w:link w:val="57"/>
    <w:qFormat/>
    <w:uiPriority w:val="0"/>
    <w:rPr>
      <w:lang w:val="en-GB" w:eastAsia="en-US"/>
    </w:rPr>
  </w:style>
  <w:style w:type="character" w:customStyle="1" w:styleId="156">
    <w:name w:val="Footnote Text Char"/>
    <w:link w:val="70"/>
    <w:qFormat/>
    <w:uiPriority w:val="99"/>
    <w:rPr>
      <w:lang w:val="en-GB" w:eastAsia="en-US"/>
    </w:rPr>
  </w:style>
  <w:style w:type="character" w:customStyle="1" w:styleId="157">
    <w:name w:val="HTML Address Char"/>
    <w:link w:val="48"/>
    <w:qFormat/>
    <w:uiPriority w:val="0"/>
    <w:rPr>
      <w:i/>
      <w:iCs/>
      <w:lang w:val="en-GB" w:eastAsia="en-US"/>
    </w:rPr>
  </w:style>
  <w:style w:type="character" w:customStyle="1" w:styleId="158">
    <w:name w:val="HTML Preformatted Char"/>
    <w:link w:val="81"/>
    <w:qFormat/>
    <w:uiPriority w:val="0"/>
    <w:rPr>
      <w:rFonts w:ascii="Courier New" w:hAnsi="Courier New" w:cs="Courier New"/>
      <w:lang w:val="en-GB" w:eastAsia="en-US"/>
    </w:rPr>
  </w:style>
  <w:style w:type="paragraph" w:styleId="159">
    <w:name w:val="Intense Quote"/>
    <w:basedOn w:val="1"/>
    <w:next w:val="1"/>
    <w:link w:val="160"/>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60">
    <w:name w:val="Intense Quote Char"/>
    <w:link w:val="159"/>
    <w:qFormat/>
    <w:uiPriority w:val="30"/>
    <w:rPr>
      <w:i/>
      <w:iCs/>
      <w:color w:val="4472C4"/>
      <w:lang w:val="en-GB" w:eastAsia="en-US"/>
    </w:rPr>
  </w:style>
  <w:style w:type="paragraph" w:styleId="161">
    <w:name w:val="List Paragraph"/>
    <w:basedOn w:val="1"/>
    <w:link w:val="182"/>
    <w:qFormat/>
    <w:uiPriority w:val="34"/>
    <w:pPr>
      <w:ind w:left="720"/>
    </w:pPr>
  </w:style>
  <w:style w:type="character" w:customStyle="1" w:styleId="162">
    <w:name w:val="Macro Text Char"/>
    <w:link w:val="2"/>
    <w:qFormat/>
    <w:uiPriority w:val="0"/>
    <w:rPr>
      <w:rFonts w:ascii="Courier New" w:hAnsi="Courier New" w:cs="Courier New"/>
      <w:lang w:val="en-GB" w:eastAsia="en-US"/>
    </w:rPr>
  </w:style>
  <w:style w:type="character" w:customStyle="1" w:styleId="163">
    <w:name w:val="Message Header Char"/>
    <w:link w:val="80"/>
    <w:qFormat/>
    <w:uiPriority w:val="0"/>
    <w:rPr>
      <w:rFonts w:ascii="Calibri Light" w:hAnsi="Calibri Light" w:eastAsia="等线 Light" w:cs="Times New Roman"/>
      <w:sz w:val="24"/>
      <w:szCs w:val="24"/>
      <w:shd w:val="pct20" w:color="auto" w:fill="auto"/>
      <w:lang w:val="en-GB" w:eastAsia="en-US"/>
    </w:rPr>
  </w:style>
  <w:style w:type="paragraph" w:styleId="164">
    <w:name w:val="No Spacing"/>
    <w:qFormat/>
    <w:uiPriority w:val="1"/>
    <w:rPr>
      <w:rFonts w:ascii="Times New Roman" w:hAnsi="Times New Roman" w:eastAsia="等线" w:cs="Times New Roman"/>
      <w:lang w:val="en-GB" w:eastAsia="en-US" w:bidi="ar-SA"/>
    </w:rPr>
  </w:style>
  <w:style w:type="character" w:customStyle="1" w:styleId="165">
    <w:name w:val="Note Heading Char"/>
    <w:link w:val="23"/>
    <w:qFormat/>
    <w:uiPriority w:val="0"/>
    <w:rPr>
      <w:lang w:val="en-GB" w:eastAsia="en-US"/>
    </w:rPr>
  </w:style>
  <w:style w:type="character" w:customStyle="1" w:styleId="166">
    <w:name w:val="Plain Text Char"/>
    <w:link w:val="50"/>
    <w:qFormat/>
    <w:uiPriority w:val="99"/>
    <w:rPr>
      <w:rFonts w:ascii="Courier New" w:hAnsi="Courier New" w:cs="Courier New"/>
      <w:lang w:val="en-GB" w:eastAsia="en-US"/>
    </w:rPr>
  </w:style>
  <w:style w:type="paragraph" w:styleId="167">
    <w:name w:val="Quote"/>
    <w:basedOn w:val="1"/>
    <w:next w:val="1"/>
    <w:link w:val="168"/>
    <w:qFormat/>
    <w:uiPriority w:val="29"/>
    <w:pPr>
      <w:spacing w:before="200" w:after="160"/>
      <w:ind w:left="864" w:right="864"/>
      <w:jc w:val="center"/>
    </w:pPr>
    <w:rPr>
      <w:i/>
      <w:iCs/>
      <w:color w:val="404040"/>
    </w:rPr>
  </w:style>
  <w:style w:type="character" w:customStyle="1" w:styleId="168">
    <w:name w:val="Quote Char"/>
    <w:link w:val="167"/>
    <w:qFormat/>
    <w:uiPriority w:val="29"/>
    <w:rPr>
      <w:i/>
      <w:iCs/>
      <w:color w:val="404040"/>
      <w:lang w:val="en-GB" w:eastAsia="en-US"/>
    </w:rPr>
  </w:style>
  <w:style w:type="character" w:customStyle="1" w:styleId="169">
    <w:name w:val="Salutation Char"/>
    <w:link w:val="37"/>
    <w:qFormat/>
    <w:uiPriority w:val="0"/>
    <w:rPr>
      <w:lang w:val="en-GB" w:eastAsia="en-US"/>
    </w:rPr>
  </w:style>
  <w:style w:type="character" w:customStyle="1" w:styleId="170">
    <w:name w:val="Signature Char"/>
    <w:link w:val="63"/>
    <w:qFormat/>
    <w:uiPriority w:val="0"/>
    <w:rPr>
      <w:lang w:val="en-GB" w:eastAsia="en-US"/>
    </w:rPr>
  </w:style>
  <w:style w:type="character" w:customStyle="1" w:styleId="171">
    <w:name w:val="Subtitle Char"/>
    <w:link w:val="67"/>
    <w:qFormat/>
    <w:uiPriority w:val="11"/>
    <w:rPr>
      <w:rFonts w:ascii="Calibri Light" w:hAnsi="Calibri Light" w:eastAsia="等线 Light" w:cs="Times New Roman"/>
      <w:sz w:val="24"/>
      <w:szCs w:val="24"/>
      <w:lang w:val="en-GB" w:eastAsia="en-US"/>
    </w:rPr>
  </w:style>
  <w:style w:type="character" w:customStyle="1" w:styleId="172">
    <w:name w:val="Title Char"/>
    <w:link w:val="85"/>
    <w:qFormat/>
    <w:uiPriority w:val="10"/>
    <w:rPr>
      <w:rFonts w:ascii="Calibri Light" w:hAnsi="Calibri Light" w:eastAsia="等线 Light" w:cs="Times New Roman"/>
      <w:b/>
      <w:bCs/>
      <w:kern w:val="28"/>
      <w:sz w:val="32"/>
      <w:szCs w:val="32"/>
      <w:lang w:val="en-GB" w:eastAsia="en-US"/>
    </w:rPr>
  </w:style>
  <w:style w:type="paragraph" w:customStyle="1" w:styleId="173">
    <w:name w:val="TOC Heading"/>
    <w:basedOn w:val="3"/>
    <w:next w:val="1"/>
    <w:unhideWhenUsed/>
    <w:qFormat/>
    <w:uiPriority w:val="39"/>
    <w:pPr>
      <w:keepLines w:val="0"/>
      <w:pBdr>
        <w:top w:val="none" w:color="auto" w:sz="0" w:space="0"/>
      </w:pBdr>
      <w:spacing w:after="60"/>
      <w:ind w:left="0" w:firstLine="0"/>
      <w:outlineLvl w:val="9"/>
    </w:pPr>
    <w:rPr>
      <w:rFonts w:ascii="Calibri Light" w:hAnsi="Calibri Light" w:eastAsia="等线 Light"/>
      <w:b/>
      <w:bCs/>
      <w:kern w:val="32"/>
      <w:sz w:val="32"/>
      <w:szCs w:val="32"/>
    </w:rPr>
  </w:style>
  <w:style w:type="paragraph" w:customStyle="1" w:styleId="174">
    <w:name w:val="Revision"/>
    <w:hidden/>
    <w:semiHidden/>
    <w:qFormat/>
    <w:uiPriority w:val="99"/>
    <w:rPr>
      <w:rFonts w:ascii="Times New Roman" w:hAnsi="Times New Roman" w:eastAsia="等线" w:cs="Times New Roman"/>
      <w:lang w:val="en-GB" w:eastAsia="en-US" w:bidi="ar-SA"/>
    </w:rPr>
  </w:style>
  <w:style w:type="character" w:customStyle="1" w:styleId="175">
    <w:name w:val="Heading 1 Char1"/>
    <w:link w:val="3"/>
    <w:qFormat/>
    <w:locked/>
    <w:uiPriority w:val="9"/>
    <w:rPr>
      <w:rFonts w:ascii="Arial" w:hAnsi="Arial"/>
      <w:sz w:val="36"/>
      <w:lang w:eastAsia="en-US"/>
    </w:rPr>
  </w:style>
  <w:style w:type="character" w:customStyle="1" w:styleId="176">
    <w:name w:val="Heading 9 Char"/>
    <w:link w:val="12"/>
    <w:qFormat/>
    <w:locked/>
    <w:uiPriority w:val="9"/>
    <w:rPr>
      <w:rFonts w:ascii="Arial" w:hAnsi="Arial"/>
      <w:sz w:val="36"/>
      <w:lang w:eastAsia="en-US"/>
    </w:rPr>
  </w:style>
  <w:style w:type="character" w:customStyle="1" w:styleId="177">
    <w:name w:val="Heading 2 Char2"/>
    <w:link w:val="4"/>
    <w:qFormat/>
    <w:locked/>
    <w:uiPriority w:val="0"/>
    <w:rPr>
      <w:rFonts w:ascii="Arial" w:hAnsi="Arial"/>
      <w:sz w:val="32"/>
      <w:lang w:eastAsia="en-US"/>
    </w:rPr>
  </w:style>
  <w:style w:type="character" w:customStyle="1" w:styleId="178">
    <w:name w:val="Heading 3 Char"/>
    <w:link w:val="5"/>
    <w:qFormat/>
    <w:locked/>
    <w:uiPriority w:val="0"/>
    <w:rPr>
      <w:rFonts w:ascii="Arial" w:hAnsi="Arial"/>
      <w:sz w:val="28"/>
      <w:lang w:eastAsia="en-US"/>
    </w:rPr>
  </w:style>
  <w:style w:type="character" w:customStyle="1" w:styleId="179">
    <w:name w:val="Heading 4 Char"/>
    <w:link w:val="6"/>
    <w:qFormat/>
    <w:locked/>
    <w:uiPriority w:val="0"/>
    <w:rPr>
      <w:rFonts w:ascii="Arial" w:hAnsi="Arial"/>
      <w:sz w:val="24"/>
      <w:lang w:eastAsia="en-US"/>
    </w:rPr>
  </w:style>
  <w:style w:type="character" w:customStyle="1" w:styleId="180">
    <w:name w:val="B3 Char"/>
    <w:link w:val="130"/>
    <w:qFormat/>
    <w:uiPriority w:val="99"/>
    <w:rPr>
      <w:lang w:val="en-GB" w:eastAsia="en-US"/>
    </w:rPr>
  </w:style>
  <w:style w:type="character" w:customStyle="1" w:styleId="181">
    <w:name w:val="B2 Char"/>
    <w:link w:val="129"/>
    <w:qFormat/>
    <w:uiPriority w:val="0"/>
    <w:rPr>
      <w:lang w:val="en-GB" w:eastAsia="en-US"/>
    </w:rPr>
  </w:style>
  <w:style w:type="character" w:customStyle="1" w:styleId="182">
    <w:name w:val="List Paragraph Char"/>
    <w:link w:val="161"/>
    <w:qFormat/>
    <w:locked/>
    <w:uiPriority w:val="34"/>
    <w:rPr>
      <w:lang w:val="en-GB" w:eastAsia="en-US"/>
    </w:rPr>
  </w:style>
  <w:style w:type="character" w:customStyle="1" w:styleId="183">
    <w:name w:val="TH Char"/>
    <w:link w:val="120"/>
    <w:qFormat/>
    <w:locked/>
    <w:uiPriority w:val="0"/>
    <w:rPr>
      <w:rFonts w:ascii="Arial" w:hAnsi="Arial"/>
      <w:b/>
      <w:lang w:val="en-GB" w:eastAsia="en-US"/>
    </w:rPr>
  </w:style>
  <w:style w:type="character" w:customStyle="1" w:styleId="184">
    <w:name w:val="Caption Char1"/>
    <w:link w:val="29"/>
    <w:qFormat/>
    <w:locked/>
    <w:uiPriority w:val="0"/>
    <w:rPr>
      <w:b/>
      <w:bCs/>
      <w:lang w:val="en-GB" w:eastAsia="en-US"/>
    </w:rPr>
  </w:style>
  <w:style w:type="character" w:customStyle="1" w:styleId="185">
    <w:name w:val="TAL Char"/>
    <w:link w:val="110"/>
    <w:qFormat/>
    <w:locked/>
    <w:uiPriority w:val="0"/>
    <w:rPr>
      <w:rFonts w:ascii="Arial" w:hAnsi="Arial"/>
      <w:sz w:val="18"/>
      <w:lang w:val="en-GB" w:eastAsia="en-US"/>
    </w:rPr>
  </w:style>
  <w:style w:type="character" w:customStyle="1" w:styleId="186">
    <w:name w:val="TAH Car"/>
    <w:link w:val="111"/>
    <w:qFormat/>
    <w:uiPriority w:val="0"/>
    <w:rPr>
      <w:rFonts w:ascii="Arial" w:hAnsi="Arial"/>
      <w:b/>
      <w:sz w:val="18"/>
      <w:lang w:val="en-GB" w:eastAsia="en-US"/>
    </w:rPr>
  </w:style>
  <w:style w:type="character" w:customStyle="1" w:styleId="187">
    <w:name w:val="Heading 5 Char"/>
    <w:link w:val="7"/>
    <w:qFormat/>
    <w:locked/>
    <w:uiPriority w:val="0"/>
    <w:rPr>
      <w:rFonts w:ascii="Arial" w:hAnsi="Arial"/>
      <w:sz w:val="22"/>
      <w:lang w:val="en-GB" w:eastAsia="en-US"/>
    </w:rPr>
  </w:style>
  <w:style w:type="character" w:customStyle="1" w:styleId="188">
    <w:name w:val="Heading 6 Char"/>
    <w:link w:val="8"/>
    <w:qFormat/>
    <w:locked/>
    <w:uiPriority w:val="0"/>
    <w:rPr>
      <w:rFonts w:ascii="Arial" w:hAnsi="Arial"/>
      <w:lang w:val="en-GB" w:eastAsia="en-US"/>
    </w:rPr>
  </w:style>
  <w:style w:type="character" w:customStyle="1" w:styleId="189">
    <w:name w:val="Heading 7 Char"/>
    <w:link w:val="10"/>
    <w:qFormat/>
    <w:locked/>
    <w:uiPriority w:val="0"/>
    <w:rPr>
      <w:rFonts w:ascii="Arial" w:hAnsi="Arial"/>
      <w:lang w:val="en-GB" w:eastAsia="en-US"/>
    </w:rPr>
  </w:style>
  <w:style w:type="character" w:customStyle="1" w:styleId="190">
    <w:name w:val="Heading 8 Char"/>
    <w:link w:val="11"/>
    <w:qFormat/>
    <w:locked/>
    <w:uiPriority w:val="0"/>
    <w:rPr>
      <w:rFonts w:ascii="Arial" w:hAnsi="Arial"/>
      <w:sz w:val="36"/>
      <w:lang w:val="en-GB" w:eastAsia="en-US"/>
    </w:rPr>
  </w:style>
  <w:style w:type="character" w:customStyle="1" w:styleId="191">
    <w:name w:val="Header Char"/>
    <w:semiHidden/>
    <w:qFormat/>
    <w:locked/>
    <w:uiPriority w:val="99"/>
    <w:rPr>
      <w:rFonts w:ascii="Times New Roman" w:hAnsi="Times New Roman" w:cs="Times New Roman"/>
      <w:sz w:val="20"/>
      <w:szCs w:val="20"/>
      <w:lang w:val="en-GB" w:eastAsia="ja-JP"/>
    </w:rPr>
  </w:style>
  <w:style w:type="character" w:customStyle="1" w:styleId="192">
    <w:name w:val="Footer Char"/>
    <w:link w:val="60"/>
    <w:qFormat/>
    <w:locked/>
    <w:uiPriority w:val="99"/>
    <w:rPr>
      <w:rFonts w:ascii="Arial" w:hAnsi="Arial"/>
      <w:b/>
      <w:i/>
      <w:sz w:val="18"/>
      <w:lang w:val="en-GB" w:eastAsia="ja-JP"/>
    </w:rPr>
  </w:style>
  <w:style w:type="paragraph" w:customStyle="1" w:styleId="193">
    <w:name w:val="Tdoc_Header_2"/>
    <w:basedOn w:val="1"/>
    <w:qFormat/>
    <w:uiPriority w:val="99"/>
    <w:pPr>
      <w:widowControl w:val="0"/>
      <w:tabs>
        <w:tab w:val="left" w:pos="1701"/>
        <w:tab w:val="right" w:pos="9072"/>
        <w:tab w:val="right" w:pos="10206"/>
      </w:tabs>
      <w:spacing w:before="120"/>
      <w:jc w:val="both"/>
    </w:pPr>
    <w:rPr>
      <w:rFonts w:ascii="Arial" w:hAnsi="Arial" w:eastAsia="宋体"/>
      <w:b/>
      <w:sz w:val="18"/>
      <w:lang w:eastAsia="ja-JP"/>
    </w:rPr>
  </w:style>
  <w:style w:type="paragraph" w:customStyle="1" w:styleId="194">
    <w:name w:val="Figure"/>
    <w:basedOn w:val="1"/>
    <w:qFormat/>
    <w:uiPriority w:val="99"/>
    <w:pPr>
      <w:spacing w:before="240" w:after="240"/>
      <w:jc w:val="center"/>
    </w:pPr>
    <w:rPr>
      <w:rFonts w:eastAsia="宋体"/>
      <w:i/>
      <w:iCs/>
      <w:sz w:val="24"/>
      <w:lang w:val="fr-FR" w:eastAsia="ja-JP"/>
    </w:rPr>
  </w:style>
  <w:style w:type="paragraph" w:customStyle="1" w:styleId="195">
    <w:name w:val="Body Text Indent 21"/>
    <w:basedOn w:val="1"/>
    <w:qFormat/>
    <w:uiPriority w:val="99"/>
    <w:pPr>
      <w:spacing w:before="120"/>
      <w:ind w:firstLine="202"/>
      <w:jc w:val="both"/>
    </w:pPr>
    <w:rPr>
      <w:rFonts w:eastAsia="宋体"/>
      <w:sz w:val="22"/>
      <w:lang w:eastAsia="ja-JP"/>
    </w:rPr>
  </w:style>
  <w:style w:type="character" w:customStyle="1" w:styleId="196">
    <w:name w:val="批注文字 字符1"/>
    <w:qFormat/>
    <w:locked/>
    <w:uiPriority w:val="0"/>
    <w:rPr>
      <w:rFonts w:ascii="Times New Roman" w:hAnsi="Times New Roman" w:cs="Times New Roman"/>
      <w:sz w:val="20"/>
      <w:szCs w:val="20"/>
      <w:lang w:val="en-GB" w:eastAsia="ja-JP"/>
    </w:rPr>
  </w:style>
  <w:style w:type="paragraph" w:customStyle="1" w:styleId="197">
    <w:name w:val="INDENT2"/>
    <w:basedOn w:val="1"/>
    <w:qFormat/>
    <w:uiPriority w:val="99"/>
    <w:pPr>
      <w:spacing w:before="120"/>
      <w:ind w:left="1135" w:hanging="284"/>
    </w:pPr>
    <w:rPr>
      <w:rFonts w:eastAsia="宋体"/>
    </w:rPr>
  </w:style>
  <w:style w:type="paragraph" w:customStyle="1" w:styleId="198">
    <w:name w:val="11 BodyText"/>
    <w:basedOn w:val="1"/>
    <w:link w:val="200"/>
    <w:qFormat/>
    <w:uiPriority w:val="99"/>
    <w:pPr>
      <w:spacing w:before="120" w:after="220"/>
      <w:ind w:left="1298"/>
    </w:pPr>
    <w:rPr>
      <w:rFonts w:ascii="CG Times (WN)" w:hAnsi="CG Times (WN)" w:eastAsia="宋体"/>
      <w:sz w:val="22"/>
    </w:rPr>
  </w:style>
  <w:style w:type="paragraph" w:customStyle="1" w:styleId="199">
    <w:name w:val="clean"/>
    <w:semiHidden/>
    <w:qFormat/>
    <w:uiPriority w:val="99"/>
    <w:pPr>
      <w:keepNext/>
      <w:numPr>
        <w:ilvl w:val="0"/>
        <w:numId w:val="11"/>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200">
    <w:name w:val="11 BodyText Char"/>
    <w:link w:val="198"/>
    <w:qFormat/>
    <w:locked/>
    <w:uiPriority w:val="99"/>
    <w:rPr>
      <w:rFonts w:ascii="CG Times (WN)" w:hAnsi="CG Times (WN)" w:eastAsia="宋体"/>
      <w:sz w:val="22"/>
      <w:lang w:val="en-GB" w:eastAsia="en-US"/>
    </w:rPr>
  </w:style>
  <w:style w:type="character" w:customStyle="1" w:styleId="201">
    <w:name w:val="cap Char1"/>
    <w:qFormat/>
    <w:uiPriority w:val="99"/>
    <w:rPr>
      <w:rFonts w:cs="Times New Roman"/>
      <w:b/>
      <w:lang w:val="en-GB" w:eastAsia="en-US"/>
    </w:rPr>
  </w:style>
  <w:style w:type="paragraph" w:customStyle="1" w:styleId="202">
    <w:name w:val="Motorola Response1"/>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03">
    <w:name w:val="references"/>
    <w:qFormat/>
    <w:uiPriority w:val="99"/>
    <w:pPr>
      <w:numPr>
        <w:ilvl w:val="0"/>
        <w:numId w:val="12"/>
      </w:numPr>
      <w:spacing w:before="120" w:after="50" w:line="180" w:lineRule="exact"/>
      <w:jc w:val="both"/>
    </w:pPr>
    <w:rPr>
      <w:rFonts w:ascii="Times New Roman" w:hAnsi="Times New Roman" w:eastAsia="MS Mincho" w:cs="Times New Roman"/>
      <w:sz w:val="16"/>
      <w:szCs w:val="16"/>
      <w:lang w:val="en-US" w:eastAsia="en-US" w:bidi="ar-SA"/>
    </w:rPr>
  </w:style>
  <w:style w:type="paragraph" w:customStyle="1" w:styleId="204">
    <w:name w:val="Char Char Char Car Car Char Char Car Car"/>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05">
    <w:name w:val="Char Char Char Char Char Char1"/>
    <w:qFormat/>
    <w:uiPriority w:val="99"/>
    <w:pPr>
      <w:widowControl w:val="0"/>
      <w:spacing w:before="120" w:after="180" w:line="300" w:lineRule="auto"/>
      <w:ind w:left="1134" w:firstLine="480" w:firstLineChars="200"/>
      <w:jc w:val="both"/>
    </w:pPr>
    <w:rPr>
      <w:rFonts w:ascii="Times New Roman" w:hAnsi="Times New Roman" w:eastAsia="宋体" w:cs="Times New Roman"/>
      <w:kern w:val="2"/>
      <w:sz w:val="22"/>
      <w:szCs w:val="22"/>
      <w:lang w:val="en-GB" w:eastAsia="zh-CN" w:bidi="ar-SA"/>
    </w:rPr>
  </w:style>
  <w:style w:type="paragraph" w:customStyle="1" w:styleId="206">
    <w:name w:val="LGTdoc_본문"/>
    <w:basedOn w:val="1"/>
    <w:qFormat/>
    <w:uiPriority w:val="99"/>
    <w:pPr>
      <w:widowControl w:val="0"/>
      <w:snapToGrid w:val="0"/>
      <w:spacing w:before="120" w:afterLines="50" w:line="264" w:lineRule="auto"/>
      <w:jc w:val="both"/>
    </w:pPr>
    <w:rPr>
      <w:rFonts w:eastAsia="Batang"/>
      <w:kern w:val="2"/>
      <w:sz w:val="22"/>
      <w:szCs w:val="24"/>
      <w:lang w:eastAsia="ko-KR"/>
    </w:rPr>
  </w:style>
  <w:style w:type="character" w:customStyle="1" w:styleId="207">
    <w:name w:val="Header Char1"/>
    <w:link w:val="61"/>
    <w:qFormat/>
    <w:locked/>
    <w:uiPriority w:val="0"/>
    <w:rPr>
      <w:rFonts w:ascii="Arial" w:hAnsi="Arial"/>
      <w:b/>
      <w:sz w:val="18"/>
      <w:lang w:val="en-GB" w:eastAsia="ja-JP"/>
    </w:rPr>
  </w:style>
  <w:style w:type="character" w:customStyle="1" w:styleId="208">
    <w:name w:val="TAC Char"/>
    <w:link w:val="112"/>
    <w:qFormat/>
    <w:locked/>
    <w:uiPriority w:val="0"/>
    <w:rPr>
      <w:rFonts w:ascii="Arial" w:hAnsi="Arial"/>
      <w:sz w:val="18"/>
      <w:lang w:val="en-GB" w:eastAsia="en-US"/>
    </w:rPr>
  </w:style>
  <w:style w:type="paragraph" w:customStyle="1" w:styleId="209">
    <w:name w:val="(文字) (文字)"/>
    <w:semiHidden/>
    <w:qFormat/>
    <w:uiPriority w:val="99"/>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210">
    <w:name w:val="彩色底纹 - 强调文字颜色 11"/>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customStyle="1" w:styleId="211">
    <w:name w:val="彩色列表 - 强调文字颜色 11"/>
    <w:basedOn w:val="1"/>
    <w:qFormat/>
    <w:uiPriority w:val="34"/>
    <w:pPr>
      <w:spacing w:before="120"/>
      <w:ind w:left="720"/>
      <w:contextualSpacing/>
    </w:pPr>
    <w:rPr>
      <w:rFonts w:eastAsia="宋体"/>
      <w:lang w:eastAsia="ja-JP"/>
    </w:rPr>
  </w:style>
  <w:style w:type="paragraph" w:customStyle="1" w:styleId="212">
    <w:name w:val="List Paragraph1"/>
    <w:basedOn w:val="1"/>
    <w:qFormat/>
    <w:uiPriority w:val="34"/>
    <w:pPr>
      <w:spacing w:before="120" w:after="200" w:line="276" w:lineRule="auto"/>
      <w:ind w:firstLine="420" w:firstLineChars="200"/>
    </w:pPr>
    <w:rPr>
      <w:rFonts w:ascii="Calibri" w:hAnsi="Calibri" w:eastAsia="宋体"/>
      <w:sz w:val="22"/>
      <w:szCs w:val="22"/>
      <w:lang w:val="en-US"/>
    </w:rPr>
  </w:style>
  <w:style w:type="paragraph" w:customStyle="1" w:styleId="213">
    <w:name w:val="中等深浅网格 1 - 强调文字颜色 21"/>
    <w:basedOn w:val="1"/>
    <w:link w:val="214"/>
    <w:qFormat/>
    <w:uiPriority w:val="34"/>
    <w:pPr>
      <w:spacing w:before="120"/>
      <w:ind w:firstLine="420" w:firstLineChars="200"/>
    </w:pPr>
    <w:rPr>
      <w:rFonts w:eastAsia="宋体"/>
      <w:lang w:eastAsia="ja-JP"/>
    </w:rPr>
  </w:style>
  <w:style w:type="character" w:customStyle="1" w:styleId="214">
    <w:name w:val="中等深浅网格 1 - 强调文字颜色 2 Char"/>
    <w:link w:val="213"/>
    <w:qFormat/>
    <w:uiPriority w:val="34"/>
    <w:rPr>
      <w:rFonts w:eastAsia="宋体"/>
      <w:lang w:val="en-GB" w:eastAsia="ja-JP"/>
    </w:rPr>
  </w:style>
  <w:style w:type="paragraph" w:customStyle="1" w:styleId="215">
    <w:name w:val="3GPP Normal Text"/>
    <w:basedOn w:val="41"/>
    <w:link w:val="216"/>
    <w:qFormat/>
    <w:uiPriority w:val="0"/>
    <w:pPr>
      <w:spacing w:before="120"/>
      <w:ind w:left="720" w:hanging="720"/>
      <w:jc w:val="both"/>
    </w:pPr>
    <w:rPr>
      <w:rFonts w:eastAsia="MS Mincho"/>
      <w:sz w:val="22"/>
      <w:szCs w:val="24"/>
    </w:rPr>
  </w:style>
  <w:style w:type="character" w:customStyle="1" w:styleId="216">
    <w:name w:val="3GPP Normal Text Char"/>
    <w:link w:val="215"/>
    <w:qFormat/>
    <w:uiPriority w:val="0"/>
    <w:rPr>
      <w:rFonts w:eastAsia="MS Mincho"/>
      <w:sz w:val="22"/>
      <w:szCs w:val="24"/>
      <w:lang w:val="en-GB" w:eastAsia="en-US"/>
    </w:rPr>
  </w:style>
  <w:style w:type="character" w:customStyle="1" w:styleId="217">
    <w:name w:val="列出段落 Char1"/>
    <w:qFormat/>
    <w:uiPriority w:val="34"/>
    <w:rPr>
      <w:rFonts w:ascii="Times" w:hAnsi="Times"/>
      <w:szCs w:val="24"/>
      <w:lang w:val="en-GB"/>
    </w:rPr>
  </w:style>
  <w:style w:type="character" w:customStyle="1" w:styleId="218">
    <w:name w:val="PL Char"/>
    <w:link w:val="108"/>
    <w:qFormat/>
    <w:uiPriority w:val="0"/>
    <w:rPr>
      <w:rFonts w:ascii="Courier New" w:hAnsi="Courier New"/>
      <w:sz w:val="16"/>
      <w:lang w:val="en-GB" w:eastAsia="en-US"/>
    </w:rPr>
  </w:style>
  <w:style w:type="paragraph" w:customStyle="1" w:styleId="219">
    <w:name w:val="References"/>
    <w:basedOn w:val="1"/>
    <w:qFormat/>
    <w:uiPriority w:val="99"/>
    <w:pPr>
      <w:numPr>
        <w:ilvl w:val="0"/>
        <w:numId w:val="13"/>
      </w:numPr>
      <w:snapToGrid w:val="0"/>
      <w:spacing w:before="120" w:after="60"/>
      <w:jc w:val="both"/>
    </w:pPr>
    <w:rPr>
      <w:rFonts w:eastAsia="宋体"/>
      <w:szCs w:val="16"/>
      <w:lang w:val="en-US"/>
    </w:rPr>
  </w:style>
  <w:style w:type="paragraph" w:customStyle="1" w:styleId="220">
    <w:name w:val="Doc-text2"/>
    <w:basedOn w:val="1"/>
    <w:link w:val="221"/>
    <w:qFormat/>
    <w:uiPriority w:val="0"/>
    <w:pPr>
      <w:tabs>
        <w:tab w:val="left" w:pos="1622"/>
      </w:tabs>
      <w:spacing w:before="120" w:after="0"/>
      <w:ind w:left="1622" w:hanging="363"/>
    </w:pPr>
    <w:rPr>
      <w:rFonts w:ascii="Arial" w:hAnsi="Arial" w:eastAsia="MS Mincho"/>
      <w:szCs w:val="24"/>
      <w:lang w:eastAsia="en-GB"/>
    </w:rPr>
  </w:style>
  <w:style w:type="character" w:customStyle="1" w:styleId="221">
    <w:name w:val="Doc-text2 Char"/>
    <w:link w:val="220"/>
    <w:qFormat/>
    <w:uiPriority w:val="0"/>
    <w:rPr>
      <w:rFonts w:ascii="Arial" w:hAnsi="Arial" w:eastAsia="MS Mincho"/>
      <w:szCs w:val="24"/>
      <w:lang w:val="en-GB" w:eastAsia="en-GB"/>
    </w:rPr>
  </w:style>
  <w:style w:type="character" w:customStyle="1" w:styleId="222">
    <w:name w:val="fontstyle01"/>
    <w:basedOn w:val="94"/>
    <w:qFormat/>
    <w:uiPriority w:val="0"/>
    <w:rPr>
      <w:rFonts w:hint="default" w:ascii="Times New Roman" w:hAnsi="Times New Roman" w:cs="Times New Roman"/>
      <w:i/>
      <w:iCs/>
      <w:color w:val="000000"/>
      <w:sz w:val="20"/>
      <w:szCs w:val="20"/>
    </w:rPr>
  </w:style>
  <w:style w:type="paragraph" w:customStyle="1" w:styleId="223">
    <w:name w:val="样式1"/>
    <w:basedOn w:val="5"/>
    <w:link w:val="224"/>
    <w:qFormat/>
    <w:uiPriority w:val="99"/>
    <w:pPr>
      <w:ind w:left="709" w:hanging="709"/>
    </w:pPr>
    <w:rPr>
      <w:rFonts w:ascii="Cambria" w:hAnsi="Cambria" w:eastAsia="宋体"/>
      <w:b/>
      <w:bCs/>
      <w:sz w:val="26"/>
      <w:szCs w:val="26"/>
    </w:rPr>
  </w:style>
  <w:style w:type="character" w:customStyle="1" w:styleId="224">
    <w:name w:val="样式1 Char"/>
    <w:basedOn w:val="178"/>
    <w:link w:val="223"/>
    <w:qFormat/>
    <w:uiPriority w:val="99"/>
    <w:rPr>
      <w:rFonts w:ascii="Cambria" w:hAnsi="Cambria" w:eastAsia="宋体"/>
      <w:b/>
      <w:bCs/>
      <w:sz w:val="26"/>
      <w:szCs w:val="26"/>
      <w:lang w:val="en-GB" w:eastAsia="en-US"/>
    </w:rPr>
  </w:style>
  <w:style w:type="paragraph" w:customStyle="1" w:styleId="225">
    <w:name w:val="Agreement"/>
    <w:basedOn w:val="1"/>
    <w:next w:val="220"/>
    <w:qFormat/>
    <w:uiPriority w:val="99"/>
    <w:pPr>
      <w:numPr>
        <w:ilvl w:val="0"/>
        <w:numId w:val="14"/>
      </w:numPr>
      <w:tabs>
        <w:tab w:val="left" w:pos="1619"/>
      </w:tabs>
      <w:spacing w:before="60" w:after="0"/>
      <w:ind w:left="1619"/>
    </w:pPr>
    <w:rPr>
      <w:rFonts w:ascii="Arial" w:hAnsi="Arial" w:eastAsia="MS Mincho"/>
      <w:b/>
      <w:szCs w:val="24"/>
      <w:lang w:eastAsia="en-GB"/>
    </w:rPr>
  </w:style>
  <w:style w:type="character" w:customStyle="1" w:styleId="226">
    <w:name w:val="B1 Char1"/>
    <w:qFormat/>
    <w:uiPriority w:val="0"/>
    <w:rPr>
      <w:lang w:val="en-GB" w:eastAsia="en-US"/>
    </w:rPr>
  </w:style>
  <w:style w:type="paragraph" w:customStyle="1" w:styleId="227">
    <w:name w:val="b1"/>
    <w:basedOn w:val="1"/>
    <w:qFormat/>
    <w:uiPriority w:val="9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228">
    <w:name w:val="List 21"/>
    <w:basedOn w:val="161"/>
    <w:qFormat/>
    <w:uiPriority w:val="99"/>
    <w:pPr>
      <w:overflowPunct w:val="0"/>
      <w:autoSpaceDE w:val="0"/>
      <w:autoSpaceDN w:val="0"/>
      <w:adjustRightInd w:val="0"/>
      <w:spacing w:after="120"/>
      <w:ind w:left="568" w:hanging="284"/>
      <w:textAlignment w:val="baseline"/>
    </w:pPr>
    <w:rPr>
      <w:rFonts w:eastAsia="Batang"/>
      <w:lang w:eastAsia="en-GB"/>
    </w:rPr>
  </w:style>
  <w:style w:type="paragraph" w:customStyle="1" w:styleId="229">
    <w:name w:val="Draft Proposal"/>
    <w:basedOn w:val="1"/>
    <w:qFormat/>
    <w:uiPriority w:val="99"/>
    <w:pPr>
      <w:numPr>
        <w:ilvl w:val="0"/>
        <w:numId w:val="15"/>
      </w:numPr>
      <w:tabs>
        <w:tab w:val="left" w:pos="720"/>
        <w:tab w:val="clear" w:pos="1304"/>
      </w:tabs>
      <w:snapToGrid/>
      <w:spacing w:after="160" w:line="252" w:lineRule="auto"/>
      <w:ind w:left="0" w:firstLine="0"/>
    </w:pPr>
    <w:rPr>
      <w:rFonts w:ascii="Arial" w:hAnsi="Arial" w:eastAsia="Calibri" w:cs="Arial"/>
      <w:b/>
      <w:bCs/>
      <w:sz w:val="22"/>
      <w:szCs w:val="22"/>
      <w:lang w:val="en-US"/>
    </w:rPr>
  </w:style>
  <w:style w:type="paragraph" w:customStyle="1" w:styleId="230">
    <w:name w:val="Table_text"/>
    <w:basedOn w:val="1"/>
    <w:link w:val="256"/>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character" w:styleId="231">
    <w:name w:val="Placeholder Text"/>
    <w:basedOn w:val="94"/>
    <w:semiHidden/>
    <w:qFormat/>
    <w:uiPriority w:val="99"/>
    <w:rPr>
      <w:color w:val="808080"/>
    </w:rPr>
  </w:style>
  <w:style w:type="paragraph" w:customStyle="1" w:styleId="232">
    <w:name w:val="目录 811"/>
    <w:basedOn w:val="233"/>
    <w:semiHidden/>
    <w:qFormat/>
    <w:uiPriority w:val="0"/>
    <w:pPr>
      <w:tabs>
        <w:tab w:val="right" w:leader="dot" w:pos="9639"/>
      </w:tabs>
    </w:pPr>
  </w:style>
  <w:style w:type="paragraph" w:customStyle="1" w:styleId="233">
    <w:name w:val="目录 111"/>
    <w:semiHidden/>
    <w:qFormat/>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等线" w:cs="Times New Roman"/>
      <w:sz w:val="22"/>
      <w:lang w:val="en-US" w:eastAsia="en-US" w:bidi="ar-SA"/>
    </w:rPr>
  </w:style>
  <w:style w:type="paragraph" w:customStyle="1" w:styleId="234">
    <w:name w:val="目录 511"/>
    <w:basedOn w:val="235"/>
    <w:semiHidden/>
    <w:qFormat/>
    <w:uiPriority w:val="0"/>
    <w:pPr>
      <w:tabs>
        <w:tab w:val="right" w:leader="dot" w:pos="9639"/>
      </w:tabs>
    </w:pPr>
  </w:style>
  <w:style w:type="paragraph" w:customStyle="1" w:styleId="235">
    <w:name w:val="目录 411"/>
    <w:basedOn w:val="236"/>
    <w:semiHidden/>
    <w:qFormat/>
    <w:uiPriority w:val="0"/>
    <w:pPr>
      <w:tabs>
        <w:tab w:val="right" w:leader="dot" w:pos="9639"/>
      </w:tabs>
    </w:pPr>
  </w:style>
  <w:style w:type="paragraph" w:customStyle="1" w:styleId="236">
    <w:name w:val="目录 311"/>
    <w:basedOn w:val="237"/>
    <w:semiHidden/>
    <w:qFormat/>
    <w:uiPriority w:val="0"/>
    <w:pPr>
      <w:tabs>
        <w:tab w:val="right" w:leader="dot" w:pos="9639"/>
      </w:tabs>
    </w:pPr>
  </w:style>
  <w:style w:type="paragraph" w:customStyle="1" w:styleId="237">
    <w:name w:val="目录 211"/>
    <w:basedOn w:val="233"/>
    <w:semiHidden/>
    <w:qFormat/>
    <w:uiPriority w:val="0"/>
  </w:style>
  <w:style w:type="paragraph" w:customStyle="1" w:styleId="238">
    <w:name w:val="目录 911"/>
    <w:basedOn w:val="232"/>
    <w:semiHidden/>
    <w:qFormat/>
    <w:uiPriority w:val="0"/>
    <w:pPr>
      <w:spacing w:before="180"/>
      <w:ind w:left="1418" w:hanging="1418"/>
    </w:pPr>
    <w:rPr>
      <w:b/>
    </w:rPr>
  </w:style>
  <w:style w:type="paragraph" w:customStyle="1" w:styleId="239">
    <w:name w:val="目录 611"/>
    <w:basedOn w:val="234"/>
    <w:next w:val="1"/>
    <w:semiHidden/>
    <w:qFormat/>
    <w:uiPriority w:val="0"/>
  </w:style>
  <w:style w:type="paragraph" w:customStyle="1" w:styleId="240">
    <w:name w:val="目录 711"/>
    <w:basedOn w:val="239"/>
    <w:next w:val="1"/>
    <w:semiHidden/>
    <w:qFormat/>
    <w:uiPriority w:val="0"/>
    <w:pPr>
      <w:keepNext w:val="0"/>
      <w:spacing w:before="0"/>
      <w:ind w:left="2268" w:hanging="2268"/>
    </w:pPr>
    <w:rPr>
      <w:sz w:val="20"/>
    </w:rPr>
  </w:style>
  <w:style w:type="paragraph" w:customStyle="1" w:styleId="241">
    <w:name w:val="Doc-title"/>
    <w:basedOn w:val="1"/>
    <w:next w:val="220"/>
    <w:link w:val="242"/>
    <w:qFormat/>
    <w:uiPriority w:val="0"/>
    <w:pPr>
      <w:spacing w:before="60" w:after="0"/>
      <w:ind w:left="1259" w:hanging="1259"/>
    </w:pPr>
    <w:rPr>
      <w:rFonts w:ascii="Arial" w:hAnsi="Arial" w:eastAsia="MS Mincho"/>
      <w:szCs w:val="24"/>
      <w:lang w:eastAsia="en-GB"/>
    </w:rPr>
  </w:style>
  <w:style w:type="character" w:customStyle="1" w:styleId="242">
    <w:name w:val="Doc-title Char"/>
    <w:link w:val="241"/>
    <w:qFormat/>
    <w:uiPriority w:val="0"/>
    <w:rPr>
      <w:rFonts w:ascii="Arial" w:hAnsi="Arial" w:eastAsia="MS Mincho"/>
      <w:szCs w:val="24"/>
      <w:lang w:val="en-GB" w:eastAsia="en-GB"/>
    </w:rPr>
  </w:style>
  <w:style w:type="paragraph" w:customStyle="1" w:styleId="243">
    <w:name w:val="bullet"/>
    <w:basedOn w:val="161"/>
    <w:link w:val="244"/>
    <w:qFormat/>
    <w:uiPriority w:val="99"/>
    <w:pPr>
      <w:widowControl w:val="0"/>
      <w:numPr>
        <w:ilvl w:val="0"/>
        <w:numId w:val="16"/>
      </w:numPr>
      <w:spacing w:after="60"/>
      <w:ind w:left="720"/>
      <w:contextualSpacing/>
      <w:jc w:val="both"/>
    </w:pPr>
    <w:rPr>
      <w:rFonts w:eastAsia="Times New Roman"/>
      <w:kern w:val="2"/>
      <w:szCs w:val="24"/>
    </w:rPr>
  </w:style>
  <w:style w:type="character" w:customStyle="1" w:styleId="244">
    <w:name w:val="bullet Char"/>
    <w:link w:val="243"/>
    <w:qFormat/>
    <w:uiPriority w:val="99"/>
    <w:rPr>
      <w:rFonts w:eastAsia="Times New Roman"/>
      <w:kern w:val="2"/>
      <w:szCs w:val="24"/>
      <w:lang w:val="en-GB" w:eastAsia="en-US"/>
    </w:rPr>
  </w:style>
  <w:style w:type="character" w:customStyle="1" w:styleId="245">
    <w:name w:val="B1 (文字)"/>
    <w:qFormat/>
    <w:uiPriority w:val="99"/>
    <w:rPr>
      <w:lang w:val="en-GB" w:eastAsia="en-US"/>
    </w:rPr>
  </w:style>
  <w:style w:type="paragraph" w:customStyle="1" w:styleId="246">
    <w:name w:val="tan"/>
    <w:basedOn w:val="1"/>
    <w:qFormat/>
    <w:uiPriority w:val="99"/>
    <w:pPr>
      <w:spacing w:before="100" w:beforeAutospacing="1" w:after="100" w:afterAutospacing="1"/>
    </w:pPr>
    <w:rPr>
      <w:rFonts w:eastAsia="Calibri"/>
      <w:sz w:val="24"/>
      <w:szCs w:val="24"/>
      <w:lang w:val="en-US"/>
    </w:rPr>
  </w:style>
  <w:style w:type="character" w:customStyle="1" w:styleId="247">
    <w:name w:val="apple-converted-space"/>
    <w:qFormat/>
    <w:uiPriority w:val="0"/>
  </w:style>
  <w:style w:type="paragraph" w:customStyle="1" w:styleId="248">
    <w:name w:val="Reference"/>
    <w:basedOn w:val="41"/>
    <w:qFormat/>
    <w:uiPriority w:val="99"/>
    <w:pPr>
      <w:widowControl w:val="0"/>
      <w:numPr>
        <w:ilvl w:val="0"/>
        <w:numId w:val="17"/>
      </w:numPr>
      <w:tabs>
        <w:tab w:val="clear" w:pos="567"/>
      </w:tabs>
      <w:ind w:left="432" w:hanging="432"/>
      <w:jc w:val="both"/>
    </w:pPr>
    <w:rPr>
      <w:rFonts w:ascii="Arial" w:hAnsi="Arial" w:cs="Arial"/>
      <w:kern w:val="2"/>
      <w:sz w:val="21"/>
      <w:szCs w:val="22"/>
      <w:lang w:val="en-US" w:eastAsia="zh-CN"/>
    </w:rPr>
  </w:style>
  <w:style w:type="paragraph" w:customStyle="1" w:styleId="249">
    <w:name w:val="Default"/>
    <w:qFormat/>
    <w:uiPriority w:val="99"/>
    <w:pPr>
      <w:widowControl w:val="0"/>
      <w:autoSpaceDE w:val="0"/>
      <w:autoSpaceDN w:val="0"/>
      <w:adjustRightInd w:val="0"/>
    </w:pPr>
    <w:rPr>
      <w:rFonts w:ascii="Arial" w:hAnsi="Arial" w:eastAsia="等线" w:cs="Arial"/>
      <w:color w:val="000000"/>
      <w:sz w:val="24"/>
      <w:szCs w:val="24"/>
      <w:lang w:val="en-US" w:eastAsia="zh-CN" w:bidi="ar-SA"/>
    </w:rPr>
  </w:style>
  <w:style w:type="table" w:customStyle="1" w:styleId="250">
    <w:name w:val="Grid Table 4 Accent 3"/>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character" w:customStyle="1" w:styleId="251">
    <w:name w:val="B1 Char"/>
    <w:qFormat/>
    <w:uiPriority w:val="0"/>
    <w:rPr>
      <w:lang w:val="en-GB" w:eastAsia="en-US"/>
    </w:rPr>
  </w:style>
  <w:style w:type="character" w:customStyle="1" w:styleId="252">
    <w:name w:val="company"/>
    <w:basedOn w:val="94"/>
    <w:qFormat/>
    <w:uiPriority w:val="0"/>
  </w:style>
  <w:style w:type="character" w:customStyle="1" w:styleId="253">
    <w:name w:val="TAN Char"/>
    <w:link w:val="125"/>
    <w:qFormat/>
    <w:uiPriority w:val="0"/>
    <w:rPr>
      <w:rFonts w:ascii="Arial" w:hAnsi="Arial"/>
      <w:sz w:val="18"/>
      <w:lang w:val="en-GB" w:eastAsia="en-US"/>
    </w:rPr>
  </w:style>
  <w:style w:type="table" w:customStyle="1" w:styleId="254">
    <w:name w:val="Grid Table 1 Light Accent 6"/>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255">
    <w:name w:val="Tdoc_Heading_1"/>
    <w:basedOn w:val="3"/>
    <w:next w:val="41"/>
    <w:qFormat/>
    <w:uiPriority w:val="99"/>
    <w:pPr>
      <w:keepLines w:val="0"/>
      <w:numPr>
        <w:ilvl w:val="0"/>
        <w:numId w:val="18"/>
      </w:numPr>
      <w:pBdr>
        <w:top w:val="none" w:color="auto" w:sz="0" w:space="0"/>
      </w:pBdr>
      <w:spacing w:after="120"/>
      <w:ind w:left="357" w:hanging="357"/>
      <w:jc w:val="both"/>
    </w:pPr>
    <w:rPr>
      <w:rFonts w:eastAsia="Batang"/>
      <w:b/>
      <w:kern w:val="28"/>
      <w:sz w:val="24"/>
      <w:lang w:val="en-US"/>
    </w:rPr>
  </w:style>
  <w:style w:type="character" w:customStyle="1" w:styleId="256">
    <w:name w:val="Table_text Char"/>
    <w:basedOn w:val="94"/>
    <w:link w:val="230"/>
    <w:qFormat/>
    <w:locked/>
    <w:uiPriority w:val="0"/>
    <w:rPr>
      <w:rFonts w:eastAsia="宋体"/>
      <w:sz w:val="22"/>
      <w:lang w:val="en-GB" w:eastAsia="en-US"/>
    </w:rPr>
  </w:style>
  <w:style w:type="paragraph" w:customStyle="1" w:styleId="257">
    <w:name w:val="Table_head"/>
    <w:basedOn w:val="1"/>
    <w:link w:val="258"/>
    <w:qFormat/>
    <w:uiPriority w:val="0"/>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eastAsiaTheme="minorEastAsia"/>
      <w:b/>
    </w:rPr>
  </w:style>
  <w:style w:type="character" w:customStyle="1" w:styleId="258">
    <w:name w:val="Table_head Char"/>
    <w:basedOn w:val="94"/>
    <w:link w:val="257"/>
    <w:qFormat/>
    <w:locked/>
    <w:uiPriority w:val="0"/>
    <w:rPr>
      <w:rFonts w:ascii="Times New Roman Bold" w:hAnsi="Times New Roman Bold" w:cs="Times New Roman Bold" w:eastAsiaTheme="minorEastAsia"/>
      <w:b/>
      <w:lang w:val="en-GB" w:eastAsia="en-US"/>
    </w:rPr>
  </w:style>
  <w:style w:type="paragraph" w:customStyle="1" w:styleId="259">
    <w:name w:val="Figures"/>
    <w:basedOn w:val="29"/>
    <w:link w:val="260"/>
    <w:qFormat/>
    <w:uiPriority w:val="0"/>
    <w:pPr>
      <w:spacing w:before="120" w:after="120" w:line="259" w:lineRule="auto"/>
      <w:jc w:val="center"/>
    </w:pPr>
    <w:rPr>
      <w:rFonts w:ascii="Arial" w:hAnsi="Arial" w:cs="Arial" w:eastAsiaTheme="minorHAnsi"/>
      <w:bCs w:val="0"/>
      <w:szCs w:val="22"/>
      <w:lang w:eastAsia="en-GB"/>
    </w:rPr>
  </w:style>
  <w:style w:type="character" w:customStyle="1" w:styleId="260">
    <w:name w:val="Figures Char"/>
    <w:basedOn w:val="94"/>
    <w:link w:val="259"/>
    <w:qFormat/>
    <w:uiPriority w:val="0"/>
    <w:rPr>
      <w:rFonts w:ascii="Arial" w:hAnsi="Arial" w:cs="Arial" w:eastAsiaTheme="minorHAnsi"/>
      <w:b/>
      <w:szCs w:val="22"/>
      <w:lang w:val="en-GB" w:eastAsia="en-GB"/>
    </w:rPr>
  </w:style>
  <w:style w:type="paragraph" w:customStyle="1" w:styleId="261">
    <w:name w:val="Prop1"/>
    <w:basedOn w:val="161"/>
    <w:qFormat/>
    <w:uiPriority w:val="99"/>
    <w:pPr>
      <w:spacing w:after="0"/>
      <w:ind w:left="0"/>
    </w:pPr>
    <w:rPr>
      <w:rFonts w:eastAsia="宋体"/>
      <w:b/>
      <w:szCs w:val="21"/>
      <w:lang w:val="en-US" w:eastAsia="zh-CN"/>
    </w:rPr>
  </w:style>
  <w:style w:type="paragraph" w:customStyle="1" w:styleId="262">
    <w:name w:val="x_msonormal"/>
    <w:basedOn w:val="1"/>
    <w:qFormat/>
    <w:uiPriority w:val="0"/>
    <w:pPr>
      <w:spacing w:after="0"/>
    </w:pPr>
    <w:rPr>
      <w:rFonts w:ascii="Calibri" w:hAnsi="Calibri" w:eastAsia="Calibri" w:cs="Calibri"/>
      <w:sz w:val="22"/>
      <w:szCs w:val="22"/>
      <w:lang w:val="en-US"/>
    </w:rPr>
  </w:style>
  <w:style w:type="character" w:customStyle="1" w:styleId="263">
    <w:name w:val="TF Char"/>
    <w:basedOn w:val="94"/>
    <w:link w:val="127"/>
    <w:qFormat/>
    <w:uiPriority w:val="0"/>
    <w:rPr>
      <w:rFonts w:ascii="Arial" w:hAnsi="Arial"/>
      <w:b/>
      <w:lang w:val="en-GB" w:eastAsia="en-US"/>
    </w:rPr>
  </w:style>
  <w:style w:type="character" w:customStyle="1" w:styleId="264">
    <w:name w:val="TAL Car"/>
    <w:qFormat/>
    <w:uiPriority w:val="0"/>
    <w:rPr>
      <w:rFonts w:ascii="Arial" w:hAnsi="Arial"/>
      <w:sz w:val="18"/>
      <w:lang w:val="en-GB" w:eastAsia="en-US"/>
    </w:rPr>
  </w:style>
  <w:style w:type="paragraph" w:customStyle="1" w:styleId="265">
    <w:name w:val="Proposal"/>
    <w:basedOn w:val="41"/>
    <w:link w:val="337"/>
    <w:qFormat/>
    <w:uiPriority w:val="0"/>
    <w:pPr>
      <w:tabs>
        <w:tab w:val="left" w:pos="1304"/>
        <w:tab w:val="left" w:pos="1701"/>
      </w:tabs>
      <w:spacing w:line="259" w:lineRule="auto"/>
      <w:ind w:left="1304" w:hanging="1304"/>
      <w:jc w:val="both"/>
    </w:pPr>
    <w:rPr>
      <w:rFonts w:ascii="Arial" w:hAnsi="Arial" w:eastAsiaTheme="minorHAnsi" w:cstheme="minorBidi"/>
      <w:b/>
      <w:bCs/>
      <w:szCs w:val="22"/>
      <w:lang w:val="en-US" w:eastAsia="zh-CN"/>
    </w:rPr>
  </w:style>
  <w:style w:type="table" w:customStyle="1" w:styleId="266">
    <w:name w:val="Table Grid7"/>
    <w:basedOn w:val="89"/>
    <w:qFormat/>
    <w:uiPriority w:val="99"/>
    <w:pPr>
      <w:spacing w:after="160" w:line="259" w:lineRule="auto"/>
    </w:pPr>
    <w:rPr>
      <w:rFonts w:ascii="Calibri" w:hAnsi="Calibr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7">
    <w:name w:val="表格题注"/>
    <w:next w:val="1"/>
    <w:qFormat/>
    <w:uiPriority w:val="0"/>
    <w:pPr>
      <w:keepLines/>
      <w:numPr>
        <w:ilvl w:val="8"/>
        <w:numId w:val="19"/>
      </w:numPr>
      <w:spacing w:beforeLines="100"/>
      <w:ind w:left="1089" w:hanging="369"/>
      <w:jc w:val="center"/>
    </w:pPr>
    <w:rPr>
      <w:rFonts w:ascii="Arial" w:hAnsi="Arial" w:eastAsia="宋体" w:cs="Times New Roman"/>
      <w:sz w:val="18"/>
      <w:szCs w:val="18"/>
      <w:lang w:val="en-US" w:eastAsia="zh-CN" w:bidi="ar-SA"/>
    </w:rPr>
  </w:style>
  <w:style w:type="paragraph" w:customStyle="1" w:styleId="268">
    <w:name w:val="插图题注"/>
    <w:next w:val="1"/>
    <w:qFormat/>
    <w:uiPriority w:val="0"/>
    <w:pPr>
      <w:numPr>
        <w:ilvl w:val="7"/>
        <w:numId w:val="19"/>
      </w:numPr>
      <w:spacing w:afterLines="100"/>
      <w:ind w:left="1089" w:hanging="369"/>
      <w:jc w:val="center"/>
    </w:pPr>
    <w:rPr>
      <w:rFonts w:ascii="Arial" w:hAnsi="Arial" w:eastAsia="宋体" w:cs="Times New Roman"/>
      <w:sz w:val="18"/>
      <w:szCs w:val="18"/>
      <w:lang w:val="en-US" w:eastAsia="zh-CN" w:bidi="ar-SA"/>
    </w:rPr>
  </w:style>
  <w:style w:type="character" w:customStyle="1" w:styleId="269">
    <w:name w:val="MTEquationSection"/>
    <w:qFormat/>
    <w:uiPriority w:val="0"/>
    <w:rPr>
      <w:rFonts w:ascii="Arial" w:hAnsi="Arial"/>
      <w:color w:val="FF0000"/>
      <w:sz w:val="24"/>
    </w:rPr>
  </w:style>
  <w:style w:type="paragraph" w:customStyle="1" w:styleId="270">
    <w:name w:val="Bulleted o 1"/>
    <w:basedOn w:val="1"/>
    <w:qFormat/>
    <w:uiPriority w:val="0"/>
    <w:pPr>
      <w:widowControl w:val="0"/>
      <w:numPr>
        <w:ilvl w:val="0"/>
        <w:numId w:val="20"/>
      </w:numPr>
      <w:spacing w:after="0"/>
      <w:jc w:val="both"/>
    </w:pPr>
    <w:rPr>
      <w:rFonts w:asciiTheme="minorHAnsi" w:hAnsiTheme="minorHAnsi" w:eastAsiaTheme="minorEastAsia" w:cstheme="minorBidi"/>
      <w:kern w:val="2"/>
      <w:sz w:val="21"/>
      <w:szCs w:val="22"/>
      <w:lang w:val="en-US" w:eastAsia="zh-CN"/>
    </w:rPr>
  </w:style>
  <w:style w:type="paragraph" w:customStyle="1" w:styleId="271">
    <w:name w:val="text"/>
    <w:basedOn w:val="1"/>
    <w:link w:val="327"/>
    <w:qFormat/>
    <w:uiPriority w:val="0"/>
    <w:pPr>
      <w:widowControl w:val="0"/>
      <w:spacing w:after="240"/>
      <w:jc w:val="both"/>
    </w:pPr>
    <w:rPr>
      <w:rFonts w:asciiTheme="minorHAnsi" w:hAnsiTheme="minorHAnsi" w:eastAsiaTheme="minorEastAsia" w:cstheme="minorBidi"/>
      <w:kern w:val="2"/>
      <w:sz w:val="21"/>
      <w:szCs w:val="22"/>
      <w:lang w:val="en-US" w:eastAsia="zh-CN"/>
    </w:rPr>
  </w:style>
  <w:style w:type="paragraph" w:customStyle="1" w:styleId="272">
    <w:name w:val="Equation"/>
    <w:basedOn w:val="1"/>
    <w:next w:val="1"/>
    <w:qFormat/>
    <w:uiPriority w:val="0"/>
    <w:pPr>
      <w:widowControl w:val="0"/>
      <w:tabs>
        <w:tab w:val="right" w:pos="10206"/>
      </w:tabs>
      <w:spacing w:after="220"/>
      <w:ind w:left="1298"/>
      <w:jc w:val="both"/>
    </w:pPr>
    <w:rPr>
      <w:rFonts w:ascii="Arial" w:hAnsi="Arial" w:eastAsiaTheme="minorEastAsia" w:cstheme="minorBidi"/>
      <w:kern w:val="2"/>
      <w:sz w:val="21"/>
      <w:szCs w:val="22"/>
      <w:lang w:val="en-US" w:eastAsia="zh-CN"/>
    </w:rPr>
  </w:style>
  <w:style w:type="paragraph" w:customStyle="1" w:styleId="273">
    <w:name w:val="00 BodyText"/>
    <w:basedOn w:val="1"/>
    <w:qFormat/>
    <w:uiPriority w:val="0"/>
    <w:pPr>
      <w:widowControl w:val="0"/>
      <w:spacing w:after="220"/>
      <w:jc w:val="both"/>
    </w:pPr>
    <w:rPr>
      <w:rFonts w:ascii="Arial" w:hAnsi="Arial" w:eastAsiaTheme="minorEastAsia" w:cstheme="minorBidi"/>
      <w:kern w:val="2"/>
      <w:sz w:val="21"/>
      <w:szCs w:val="22"/>
      <w:lang w:val="en-US" w:eastAsia="zh-CN"/>
    </w:rPr>
  </w:style>
  <w:style w:type="paragraph" w:customStyle="1" w:styleId="274">
    <w:name w:val="body Char Char Char"/>
    <w:basedOn w:val="1"/>
    <w:qFormat/>
    <w:uiPriority w:val="0"/>
    <w:pPr>
      <w:widowControl w:val="0"/>
      <w:tabs>
        <w:tab w:val="left" w:pos="2160"/>
      </w:tabs>
      <w:spacing w:before="120" w:after="120" w:line="280" w:lineRule="atLeast"/>
      <w:jc w:val="both"/>
    </w:pPr>
    <w:rPr>
      <w:rFonts w:ascii="New York" w:hAnsi="New York" w:eastAsiaTheme="minorEastAsia" w:cstheme="minorBidi"/>
      <w:kern w:val="2"/>
      <w:sz w:val="21"/>
      <w:szCs w:val="22"/>
      <w:lang w:val="en-US" w:eastAsia="zh-CN"/>
    </w:rPr>
  </w:style>
  <w:style w:type="character" w:customStyle="1" w:styleId="275">
    <w:name w:val="NMP Heading 1 Char1"/>
    <w:qFormat/>
    <w:uiPriority w:val="9"/>
    <w:rPr>
      <w:rFonts w:ascii="Arial" w:hAnsi="Arial"/>
      <w:sz w:val="36"/>
      <w:lang w:val="en-GB" w:eastAsia="en-US" w:bidi="ar-SA"/>
    </w:rPr>
  </w:style>
  <w:style w:type="paragraph" w:customStyle="1" w:styleId="276">
    <w:name w:val="body"/>
    <w:basedOn w:val="1"/>
    <w:link w:val="284"/>
    <w:qFormat/>
    <w:uiPriority w:val="0"/>
    <w:pPr>
      <w:widowControl w:val="0"/>
      <w:tabs>
        <w:tab w:val="left" w:pos="2160"/>
      </w:tabs>
      <w:spacing w:before="120" w:after="120" w:line="280" w:lineRule="atLeast"/>
      <w:jc w:val="both"/>
    </w:pPr>
    <w:rPr>
      <w:rFonts w:ascii="New York" w:hAnsi="New York" w:eastAsiaTheme="minorEastAsia" w:cstheme="minorBidi"/>
      <w:kern w:val="2"/>
      <w:sz w:val="21"/>
      <w:szCs w:val="22"/>
      <w:lang w:val="en-US" w:eastAsia="zh-CN"/>
    </w:rPr>
  </w:style>
  <w:style w:type="paragraph" w:customStyle="1" w:styleId="277">
    <w:name w:val="CR Cover Page"/>
    <w:qFormat/>
    <w:uiPriority w:val="0"/>
    <w:pPr>
      <w:spacing w:after="120" w:line="288" w:lineRule="auto"/>
      <w:jc w:val="both"/>
    </w:pPr>
    <w:rPr>
      <w:rFonts w:ascii="Arial" w:hAnsi="Arial" w:eastAsia="MS Mincho" w:cs="Times New Roman"/>
      <w:lang w:val="en-GB" w:eastAsia="en-US" w:bidi="ar-SA"/>
    </w:rPr>
  </w:style>
  <w:style w:type="character" w:customStyle="1" w:styleId="278">
    <w:name w:val="Char Char3"/>
    <w:qFormat/>
    <w:uiPriority w:val="0"/>
    <w:rPr>
      <w:rFonts w:ascii="Arial" w:hAnsi="Arial"/>
      <w:sz w:val="36"/>
      <w:lang w:val="en-GB" w:eastAsia="en-US" w:bidi="ar-SA"/>
    </w:rPr>
  </w:style>
  <w:style w:type="character" w:customStyle="1" w:styleId="279">
    <w:name w:val="Char Char2"/>
    <w:qFormat/>
    <w:uiPriority w:val="0"/>
    <w:rPr>
      <w:rFonts w:ascii="Arial" w:hAnsi="Arial"/>
      <w:sz w:val="32"/>
      <w:lang w:val="en-GB" w:eastAsia="en-US" w:bidi="ar-SA"/>
    </w:rPr>
  </w:style>
  <w:style w:type="character" w:customStyle="1" w:styleId="280">
    <w:name w:val="Char Char1"/>
    <w:qFormat/>
    <w:uiPriority w:val="0"/>
    <w:rPr>
      <w:rFonts w:ascii="Arial" w:hAnsi="Arial"/>
      <w:sz w:val="28"/>
      <w:lang w:val="en-GB" w:eastAsia="en-US" w:bidi="ar-SA"/>
    </w:rPr>
  </w:style>
  <w:style w:type="character" w:customStyle="1" w:styleId="281">
    <w:name w:val="h4 Char Char"/>
    <w:qFormat/>
    <w:uiPriority w:val="0"/>
    <w:rPr>
      <w:rFonts w:ascii="Arial" w:hAnsi="Arial"/>
      <w:sz w:val="24"/>
      <w:lang w:val="en-GB" w:eastAsia="en-US" w:bidi="ar-SA"/>
    </w:rPr>
  </w:style>
  <w:style w:type="character" w:customStyle="1" w:styleId="282">
    <w:name w:val="Char Char"/>
    <w:qFormat/>
    <w:uiPriority w:val="0"/>
    <w:rPr>
      <w:rFonts w:ascii="Arial" w:hAnsi="Arial"/>
      <w:sz w:val="22"/>
      <w:lang w:val="en-GB" w:eastAsia="en-US" w:bidi="ar-SA"/>
    </w:rPr>
  </w:style>
  <w:style w:type="paragraph" w:customStyle="1" w:styleId="283">
    <w:name w:val="修订1"/>
    <w:hidden/>
    <w:semiHidden/>
    <w:qFormat/>
    <w:uiPriority w:val="99"/>
    <w:pPr>
      <w:spacing w:line="288" w:lineRule="auto"/>
      <w:jc w:val="both"/>
    </w:pPr>
    <w:rPr>
      <w:rFonts w:ascii="Times New Roman" w:hAnsi="Times New Roman" w:eastAsia="宋体" w:cs="Times New Roman"/>
      <w:lang w:val="en-GB" w:eastAsia="en-US" w:bidi="ar-SA"/>
    </w:rPr>
  </w:style>
  <w:style w:type="character" w:customStyle="1" w:styleId="284">
    <w:name w:val="body Char"/>
    <w:link w:val="276"/>
    <w:qFormat/>
    <w:uiPriority w:val="0"/>
    <w:rPr>
      <w:rFonts w:ascii="New York" w:hAnsi="New York" w:eastAsiaTheme="minorEastAsia" w:cstheme="minorBidi"/>
      <w:kern w:val="2"/>
      <w:sz w:val="21"/>
      <w:szCs w:val="22"/>
    </w:rPr>
  </w:style>
  <w:style w:type="character" w:customStyle="1" w:styleId="285">
    <w:name w:val="EQ Char"/>
    <w:link w:val="102"/>
    <w:qFormat/>
    <w:uiPriority w:val="99"/>
    <w:rPr>
      <w:lang w:val="en-GB" w:eastAsia="en-US"/>
    </w:rPr>
  </w:style>
  <w:style w:type="character" w:customStyle="1" w:styleId="286">
    <w:name w:val="B2 Car"/>
    <w:qFormat/>
    <w:uiPriority w:val="0"/>
    <w:rPr>
      <w:lang w:val="en-GB" w:eastAsia="en-US"/>
    </w:rPr>
  </w:style>
  <w:style w:type="paragraph" w:customStyle="1" w:styleId="287">
    <w:name w:val="INDENT1"/>
    <w:basedOn w:val="1"/>
    <w:qFormat/>
    <w:uiPriority w:val="0"/>
    <w:pPr>
      <w:widowControl w:val="0"/>
      <w:spacing w:after="0"/>
      <w:ind w:left="851"/>
      <w:jc w:val="both"/>
    </w:pPr>
    <w:rPr>
      <w:rFonts w:eastAsia="Times New Roman" w:asciiTheme="minorHAnsi" w:hAnsiTheme="minorHAnsi" w:cstheme="minorBidi"/>
      <w:kern w:val="2"/>
      <w:sz w:val="21"/>
      <w:szCs w:val="22"/>
      <w:lang w:val="en-US" w:eastAsia="en-GB"/>
    </w:rPr>
  </w:style>
  <w:style w:type="paragraph" w:customStyle="1" w:styleId="288">
    <w:name w:val="INDENT3"/>
    <w:basedOn w:val="1"/>
    <w:qFormat/>
    <w:uiPriority w:val="0"/>
    <w:pPr>
      <w:widowControl w:val="0"/>
      <w:spacing w:after="0"/>
      <w:ind w:left="1701" w:hanging="567"/>
      <w:jc w:val="both"/>
    </w:pPr>
    <w:rPr>
      <w:rFonts w:eastAsia="Times New Roman" w:asciiTheme="minorHAnsi" w:hAnsiTheme="minorHAnsi" w:cstheme="minorBidi"/>
      <w:kern w:val="2"/>
      <w:sz w:val="21"/>
      <w:szCs w:val="22"/>
      <w:lang w:val="en-US" w:eastAsia="en-GB"/>
    </w:rPr>
  </w:style>
  <w:style w:type="paragraph" w:customStyle="1" w:styleId="289">
    <w:name w:val="Figure_Title"/>
    <w:basedOn w:val="1"/>
    <w:next w:val="1"/>
    <w:qFormat/>
    <w:uiPriority w:val="0"/>
    <w:pPr>
      <w:keepLines/>
      <w:widowControl w:val="0"/>
      <w:tabs>
        <w:tab w:val="left" w:pos="794"/>
        <w:tab w:val="left" w:pos="1191"/>
        <w:tab w:val="left" w:pos="1588"/>
        <w:tab w:val="left" w:pos="1985"/>
      </w:tabs>
      <w:spacing w:before="120" w:after="480"/>
      <w:jc w:val="center"/>
    </w:pPr>
    <w:rPr>
      <w:rFonts w:eastAsia="Times New Roman" w:asciiTheme="minorHAnsi" w:hAnsiTheme="minorHAnsi" w:cstheme="minorBidi"/>
      <w:b/>
      <w:kern w:val="2"/>
      <w:sz w:val="21"/>
      <w:szCs w:val="22"/>
      <w:lang w:val="en-US" w:eastAsia="en-GB"/>
    </w:rPr>
  </w:style>
  <w:style w:type="paragraph" w:customStyle="1" w:styleId="290">
    <w:name w:val="Rec_CCITT_#"/>
    <w:basedOn w:val="1"/>
    <w:qFormat/>
    <w:uiPriority w:val="0"/>
    <w:pPr>
      <w:keepNext/>
      <w:keepLines/>
      <w:widowControl w:val="0"/>
      <w:spacing w:after="0"/>
      <w:jc w:val="both"/>
    </w:pPr>
    <w:rPr>
      <w:rFonts w:eastAsia="Times New Roman" w:asciiTheme="minorHAnsi" w:hAnsiTheme="minorHAnsi" w:cstheme="minorBidi"/>
      <w:b/>
      <w:kern w:val="2"/>
      <w:sz w:val="21"/>
      <w:szCs w:val="22"/>
      <w:lang w:val="en-US" w:eastAsia="en-GB"/>
    </w:rPr>
  </w:style>
  <w:style w:type="paragraph" w:customStyle="1" w:styleId="291">
    <w:name w:val="enumlev2"/>
    <w:basedOn w:val="1"/>
    <w:qFormat/>
    <w:uiPriority w:val="0"/>
    <w:pPr>
      <w:widowControl w:val="0"/>
      <w:tabs>
        <w:tab w:val="left" w:pos="794"/>
        <w:tab w:val="left" w:pos="1191"/>
        <w:tab w:val="left" w:pos="1588"/>
        <w:tab w:val="left" w:pos="1985"/>
      </w:tabs>
      <w:spacing w:before="86" w:after="0"/>
      <w:ind w:left="1588" w:hanging="397"/>
      <w:jc w:val="both"/>
    </w:pPr>
    <w:rPr>
      <w:rFonts w:eastAsia="Times New Roman" w:asciiTheme="minorHAnsi" w:hAnsiTheme="minorHAnsi" w:cstheme="minorBidi"/>
      <w:kern w:val="2"/>
      <w:sz w:val="21"/>
      <w:szCs w:val="22"/>
      <w:lang w:val="en-US" w:eastAsia="en-GB"/>
    </w:rPr>
  </w:style>
  <w:style w:type="paragraph" w:customStyle="1" w:styleId="292">
    <w:name w:val="Couv Rec Title"/>
    <w:basedOn w:val="1"/>
    <w:qFormat/>
    <w:uiPriority w:val="0"/>
    <w:pPr>
      <w:keepNext/>
      <w:keepLines/>
      <w:widowControl w:val="0"/>
      <w:spacing w:before="240" w:after="0"/>
      <w:ind w:left="1418"/>
      <w:jc w:val="both"/>
    </w:pPr>
    <w:rPr>
      <w:rFonts w:ascii="Arial" w:hAnsi="Arial" w:eastAsia="Times New Roman" w:cstheme="minorBidi"/>
      <w:b/>
      <w:kern w:val="2"/>
      <w:sz w:val="36"/>
      <w:szCs w:val="22"/>
      <w:lang w:val="en-US" w:eastAsia="en-GB"/>
    </w:rPr>
  </w:style>
  <w:style w:type="paragraph" w:customStyle="1" w:styleId="293">
    <w:name w:val="numbered list"/>
    <w:basedOn w:val="31"/>
    <w:qFormat/>
    <w:uiPriority w:val="0"/>
    <w:pPr>
      <w:widowControl w:val="0"/>
      <w:numPr>
        <w:numId w:val="0"/>
      </w:numPr>
      <w:tabs>
        <w:tab w:val="left" w:pos="1247"/>
        <w:tab w:val="left" w:pos="3856"/>
        <w:tab w:val="left" w:pos="5216"/>
        <w:tab w:val="left" w:pos="6464"/>
        <w:tab w:val="left" w:pos="7768"/>
        <w:tab w:val="left" w:pos="9072"/>
        <w:tab w:val="left" w:pos="10206"/>
      </w:tabs>
      <w:spacing w:after="120"/>
      <w:ind w:left="360" w:hanging="360"/>
      <w:contextualSpacing w:val="0"/>
      <w:jc w:val="both"/>
    </w:pPr>
    <w:rPr>
      <w:rFonts w:eastAsia="Times New Roman" w:asciiTheme="minorHAnsi" w:hAnsiTheme="minorHAnsi" w:cstheme="minorBidi"/>
      <w:kern w:val="2"/>
      <w:sz w:val="21"/>
      <w:szCs w:val="22"/>
      <w:lang w:val="en-US" w:eastAsia="zh-CN"/>
    </w:rPr>
  </w:style>
  <w:style w:type="paragraph" w:customStyle="1" w:styleId="294">
    <w:name w:val="CR_front"/>
    <w:next w:val="1"/>
    <w:qFormat/>
    <w:uiPriority w:val="0"/>
    <w:pPr>
      <w:spacing w:line="288" w:lineRule="auto"/>
      <w:jc w:val="both"/>
    </w:pPr>
    <w:rPr>
      <w:rFonts w:ascii="Arial" w:hAnsi="Arial" w:eastAsia="MS Mincho" w:cs="Times New Roman"/>
      <w:lang w:val="en-GB" w:eastAsia="en-US" w:bidi="ar-SA"/>
    </w:rPr>
  </w:style>
  <w:style w:type="paragraph" w:customStyle="1" w:styleId="295">
    <w:name w:val="TabList"/>
    <w:basedOn w:val="1"/>
    <w:qFormat/>
    <w:uiPriority w:val="0"/>
    <w:pPr>
      <w:widowControl w:val="0"/>
      <w:tabs>
        <w:tab w:val="left" w:pos="1134"/>
      </w:tabs>
      <w:spacing w:after="0"/>
      <w:jc w:val="both"/>
    </w:pPr>
    <w:rPr>
      <w:rFonts w:eastAsia="MS Mincho" w:asciiTheme="minorHAnsi" w:hAnsiTheme="minorHAnsi" w:cstheme="minorBidi"/>
      <w:kern w:val="2"/>
      <w:sz w:val="21"/>
      <w:szCs w:val="22"/>
      <w:lang w:val="en-US" w:eastAsia="en-GB"/>
    </w:rPr>
  </w:style>
  <w:style w:type="paragraph" w:customStyle="1" w:styleId="296">
    <w:name w:val="table text"/>
    <w:basedOn w:val="1"/>
    <w:next w:val="10"/>
    <w:qFormat/>
    <w:uiPriority w:val="0"/>
    <w:pPr>
      <w:widowControl w:val="0"/>
      <w:spacing w:after="0"/>
      <w:jc w:val="both"/>
    </w:pPr>
    <w:rPr>
      <w:rFonts w:eastAsia="MS Mincho" w:asciiTheme="minorHAnsi" w:hAnsiTheme="minorHAnsi" w:cstheme="minorBidi"/>
      <w:i/>
      <w:kern w:val="2"/>
      <w:sz w:val="21"/>
      <w:szCs w:val="22"/>
      <w:lang w:val="en-US" w:eastAsia="en-GB"/>
    </w:rPr>
  </w:style>
  <w:style w:type="paragraph" w:customStyle="1" w:styleId="297">
    <w:name w:val="HE"/>
    <w:basedOn w:val="1"/>
    <w:qFormat/>
    <w:uiPriority w:val="0"/>
    <w:pPr>
      <w:widowControl w:val="0"/>
      <w:spacing w:after="0"/>
      <w:jc w:val="both"/>
    </w:pPr>
    <w:rPr>
      <w:rFonts w:eastAsia="MS Mincho" w:asciiTheme="minorHAnsi" w:hAnsiTheme="minorHAnsi" w:cstheme="minorBidi"/>
      <w:b/>
      <w:kern w:val="2"/>
      <w:sz w:val="21"/>
      <w:szCs w:val="22"/>
      <w:lang w:val="en-US" w:eastAsia="en-GB"/>
    </w:rPr>
  </w:style>
  <w:style w:type="paragraph" w:customStyle="1" w:styleId="298">
    <w:name w:val="Überschrift 1.H1"/>
    <w:basedOn w:val="1"/>
    <w:next w:val="1"/>
    <w:qFormat/>
    <w:uiPriority w:val="0"/>
    <w:pPr>
      <w:keepNext/>
      <w:keepLines/>
      <w:widowControl w:val="0"/>
      <w:numPr>
        <w:ilvl w:val="0"/>
        <w:numId w:val="21"/>
      </w:numPr>
      <w:pBdr>
        <w:top w:val="single" w:color="auto" w:sz="12" w:space="3"/>
      </w:pBdr>
      <w:spacing w:before="240" w:after="0"/>
      <w:jc w:val="both"/>
      <w:outlineLvl w:val="0"/>
    </w:pPr>
    <w:rPr>
      <w:rFonts w:ascii="Arial" w:hAnsi="Arial" w:eastAsia="Times New Roman" w:cstheme="minorBidi"/>
      <w:kern w:val="2"/>
      <w:sz w:val="36"/>
      <w:szCs w:val="22"/>
      <w:lang w:val="en-US" w:eastAsia="de-DE"/>
    </w:rPr>
  </w:style>
  <w:style w:type="paragraph" w:customStyle="1" w:styleId="299">
    <w:name w:val="text intend 1"/>
    <w:basedOn w:val="271"/>
    <w:qFormat/>
    <w:uiPriority w:val="0"/>
    <w:pPr>
      <w:numPr>
        <w:ilvl w:val="0"/>
        <w:numId w:val="22"/>
      </w:numPr>
      <w:tabs>
        <w:tab w:val="left" w:pos="360"/>
        <w:tab w:val="left" w:pos="1304"/>
        <w:tab w:val="clear" w:pos="992"/>
      </w:tabs>
      <w:snapToGrid w:val="0"/>
      <w:spacing w:after="120"/>
      <w:ind w:left="420" w:hanging="420"/>
    </w:pPr>
    <w:rPr>
      <w:rFonts w:eastAsia="MS Mincho"/>
      <w:lang w:eastAsia="en-GB"/>
    </w:rPr>
  </w:style>
  <w:style w:type="paragraph" w:customStyle="1" w:styleId="300">
    <w:name w:val="text intend 2"/>
    <w:basedOn w:val="271"/>
    <w:qFormat/>
    <w:uiPriority w:val="0"/>
    <w:pPr>
      <w:numPr>
        <w:ilvl w:val="0"/>
        <w:numId w:val="23"/>
      </w:numPr>
      <w:tabs>
        <w:tab w:val="clear" w:pos="1418"/>
      </w:tabs>
      <w:spacing w:after="120"/>
      <w:ind w:left="360" w:firstLine="0"/>
    </w:pPr>
    <w:rPr>
      <w:rFonts w:eastAsia="MS Mincho"/>
      <w:lang w:eastAsia="en-GB"/>
    </w:rPr>
  </w:style>
  <w:style w:type="paragraph" w:customStyle="1" w:styleId="301">
    <w:name w:val="text intend 3"/>
    <w:basedOn w:val="271"/>
    <w:qFormat/>
    <w:uiPriority w:val="0"/>
    <w:pPr>
      <w:numPr>
        <w:ilvl w:val="0"/>
        <w:numId w:val="24"/>
      </w:numPr>
      <w:tabs>
        <w:tab w:val="left" w:pos="567"/>
        <w:tab w:val="left" w:pos="720"/>
        <w:tab w:val="left" w:pos="9867"/>
        <w:tab w:val="clear" w:pos="1843"/>
      </w:tabs>
      <w:spacing w:after="120"/>
      <w:ind w:left="9867" w:hanging="360"/>
    </w:pPr>
    <w:rPr>
      <w:rFonts w:eastAsia="MS Mincho"/>
      <w:lang w:eastAsia="en-GB"/>
    </w:rPr>
  </w:style>
  <w:style w:type="paragraph" w:customStyle="1" w:styleId="302">
    <w:name w:val="normal puce"/>
    <w:basedOn w:val="1"/>
    <w:qFormat/>
    <w:uiPriority w:val="0"/>
    <w:pPr>
      <w:widowControl w:val="0"/>
      <w:numPr>
        <w:ilvl w:val="0"/>
        <w:numId w:val="25"/>
      </w:numPr>
      <w:spacing w:before="60" w:after="60"/>
      <w:jc w:val="both"/>
    </w:pPr>
    <w:rPr>
      <w:rFonts w:eastAsia="MS Mincho" w:asciiTheme="minorHAnsi" w:hAnsiTheme="minorHAnsi" w:cstheme="minorBidi"/>
      <w:kern w:val="2"/>
      <w:sz w:val="21"/>
      <w:szCs w:val="22"/>
      <w:lang w:val="en-US" w:eastAsia="en-GB"/>
    </w:rPr>
  </w:style>
  <w:style w:type="paragraph" w:customStyle="1" w:styleId="303">
    <w:name w:val="Meeting caption"/>
    <w:basedOn w:val="1"/>
    <w:qFormat/>
    <w:uiPriority w:val="0"/>
    <w:pPr>
      <w:framePr w:w="4120" w:hSpace="141" w:wrap="around" w:vAnchor="text" w:hAnchor="text" w:y="3"/>
      <w:widowControl w:val="0"/>
      <w:pBdr>
        <w:top w:val="single" w:color="auto" w:sz="6" w:space="1"/>
        <w:left w:val="single" w:color="auto" w:sz="6" w:space="1"/>
        <w:bottom w:val="single" w:color="auto" w:sz="6" w:space="1"/>
        <w:right w:val="single" w:color="auto" w:sz="6" w:space="1"/>
      </w:pBdr>
      <w:spacing w:after="120"/>
      <w:jc w:val="both"/>
    </w:pPr>
    <w:rPr>
      <w:rFonts w:eastAsia="Times New Roman" w:asciiTheme="minorHAnsi" w:hAnsiTheme="minorHAnsi" w:cstheme="minorBidi"/>
      <w:snapToGrid w:val="0"/>
      <w:kern w:val="2"/>
      <w:sz w:val="21"/>
      <w:szCs w:val="22"/>
      <w:lang w:val="fr-FR" w:eastAsia="en-GB"/>
    </w:rPr>
  </w:style>
  <w:style w:type="paragraph" w:customStyle="1" w:styleId="304">
    <w:name w:val="para"/>
    <w:basedOn w:val="1"/>
    <w:qFormat/>
    <w:uiPriority w:val="0"/>
    <w:pPr>
      <w:widowControl w:val="0"/>
      <w:spacing w:after="240"/>
      <w:jc w:val="both"/>
    </w:pPr>
    <w:rPr>
      <w:rFonts w:ascii="Helvetica" w:hAnsi="Helvetica" w:eastAsia="Times New Roman" w:cstheme="minorBidi"/>
      <w:kern w:val="2"/>
      <w:sz w:val="21"/>
      <w:szCs w:val="22"/>
      <w:lang w:val="en-US" w:eastAsia="en-GB"/>
    </w:rPr>
  </w:style>
  <w:style w:type="paragraph" w:customStyle="1" w:styleId="305">
    <w:name w:val="Cell"/>
    <w:basedOn w:val="1"/>
    <w:qFormat/>
    <w:uiPriority w:val="0"/>
    <w:pPr>
      <w:widowControl w:val="0"/>
      <w:spacing w:after="0" w:line="240" w:lineRule="exact"/>
      <w:jc w:val="center"/>
    </w:pPr>
    <w:rPr>
      <w:rFonts w:eastAsia="Times New Roman" w:asciiTheme="minorHAnsi" w:hAnsiTheme="minorHAnsi" w:cstheme="minorBidi"/>
      <w:kern w:val="2"/>
      <w:sz w:val="16"/>
      <w:szCs w:val="22"/>
      <w:lang w:val="en-US" w:eastAsia="zh-CN"/>
    </w:rPr>
  </w:style>
  <w:style w:type="paragraph" w:customStyle="1" w:styleId="306">
    <w:name w:val="tah"/>
    <w:basedOn w:val="1"/>
    <w:qFormat/>
    <w:uiPriority w:val="0"/>
    <w:pPr>
      <w:keepNext/>
      <w:widowControl w:val="0"/>
      <w:spacing w:after="0"/>
      <w:jc w:val="center"/>
    </w:pPr>
    <w:rPr>
      <w:rFonts w:ascii="Arial" w:hAnsi="Arial" w:eastAsia="Batang" w:cs="Arial"/>
      <w:b/>
      <w:bCs/>
      <w:kern w:val="2"/>
      <w:sz w:val="18"/>
      <w:szCs w:val="18"/>
      <w:lang w:val="en-US" w:eastAsia="en-GB"/>
    </w:rPr>
  </w:style>
  <w:style w:type="character" w:customStyle="1" w:styleId="307">
    <w:name w:val="Guidance Char"/>
    <w:qFormat/>
    <w:uiPriority w:val="0"/>
    <w:rPr>
      <w:i/>
      <w:color w:val="0000FF"/>
      <w:lang w:val="en-GB" w:eastAsia="ja-JP" w:bidi="ar-SA"/>
    </w:rPr>
  </w:style>
  <w:style w:type="paragraph" w:customStyle="1" w:styleId="308">
    <w:name w:val="Char Char Char Char"/>
    <w:qFormat/>
    <w:uiPriority w:val="0"/>
    <w:pPr>
      <w:keepNext/>
      <w:tabs>
        <w:tab w:val="left" w:pos="-1134"/>
      </w:tabs>
      <w:autoSpaceDE w:val="0"/>
      <w:autoSpaceDN w:val="0"/>
      <w:adjustRightInd w:val="0"/>
      <w:spacing w:before="60" w:after="60" w:line="288" w:lineRule="auto"/>
      <w:jc w:val="both"/>
    </w:pPr>
    <w:rPr>
      <w:rFonts w:ascii="Times New Roman" w:hAnsi="Times New Roman" w:eastAsia="宋体" w:cs="Times New Roman"/>
      <w:lang w:val="en-GB" w:eastAsia="en-GB" w:bidi="ar-SA"/>
    </w:rPr>
  </w:style>
  <w:style w:type="paragraph" w:customStyle="1" w:styleId="309">
    <w:name w:val="Char Char Char Char Char Char Char Char Char Char Char Char"/>
    <w:semiHidden/>
    <w:qFormat/>
    <w:uiPriority w:val="0"/>
    <w:pPr>
      <w:keepNext/>
      <w:tabs>
        <w:tab w:val="left" w:pos="851"/>
      </w:tabs>
      <w:autoSpaceDE w:val="0"/>
      <w:autoSpaceDN w:val="0"/>
      <w:adjustRightInd w:val="0"/>
      <w:spacing w:before="60" w:after="60" w:line="288" w:lineRule="auto"/>
      <w:ind w:left="851" w:hanging="851"/>
      <w:jc w:val="both"/>
    </w:pPr>
    <w:rPr>
      <w:rFonts w:ascii="Arial" w:hAnsi="Arial" w:eastAsia="宋体" w:cs="Arial"/>
      <w:color w:val="0000FF"/>
      <w:kern w:val="2"/>
      <w:lang w:val="en-US" w:eastAsia="zh-CN" w:bidi="ar-SA"/>
    </w:rPr>
  </w:style>
  <w:style w:type="paragraph" w:customStyle="1" w:styleId="310">
    <w:name w:val="Normal + After:  3 pt"/>
    <w:basedOn w:val="1"/>
    <w:qFormat/>
    <w:uiPriority w:val="0"/>
    <w:pPr>
      <w:widowControl w:val="0"/>
      <w:tabs>
        <w:tab w:val="left" w:pos="2560"/>
      </w:tabs>
      <w:spacing w:after="0"/>
      <w:ind w:left="2560" w:hanging="357"/>
      <w:jc w:val="both"/>
    </w:pPr>
    <w:rPr>
      <w:rFonts w:eastAsia="Times New Roman" w:asciiTheme="minorHAnsi" w:hAnsiTheme="minorHAnsi" w:cstheme="minorBidi"/>
      <w:kern w:val="2"/>
      <w:sz w:val="21"/>
      <w:szCs w:val="22"/>
      <w:lang w:val="en-AU" w:eastAsia="zh-CN"/>
    </w:rPr>
  </w:style>
  <w:style w:type="character" w:customStyle="1" w:styleId="311">
    <w:name w:val="Figure Caption1"/>
    <w:qFormat/>
    <w:uiPriority w:val="0"/>
    <w:rPr>
      <w:rFonts w:ascii="Arial" w:hAnsi="Arial" w:eastAsia="????" w:cs="Arial"/>
      <w:color w:val="0000FF"/>
      <w:kern w:val="2"/>
      <w:lang w:val="en-US" w:eastAsia="en-US" w:bidi="ar-SA"/>
    </w:rPr>
  </w:style>
  <w:style w:type="character" w:customStyle="1" w:styleId="312">
    <w:name w:val="Char Char5"/>
    <w:semiHidden/>
    <w:qFormat/>
    <w:uiPriority w:val="0"/>
    <w:rPr>
      <w:rFonts w:ascii="Times New Roman" w:hAnsi="Times New Roman"/>
      <w:lang w:eastAsia="en-US"/>
    </w:rPr>
  </w:style>
  <w:style w:type="character" w:customStyle="1" w:styleId="313">
    <w:name w:val="Heading 2 Char1"/>
    <w:qFormat/>
    <w:uiPriority w:val="0"/>
    <w:rPr>
      <w:rFonts w:ascii="Arial" w:hAnsi="Arial"/>
      <w:sz w:val="32"/>
      <w:lang w:val="en-GB" w:eastAsia="en-US"/>
    </w:rPr>
  </w:style>
  <w:style w:type="character" w:customStyle="1" w:styleId="314">
    <w:name w:val="List Char"/>
    <w:link w:val="69"/>
    <w:qFormat/>
    <w:uiPriority w:val="99"/>
    <w:rPr>
      <w:lang w:val="en-GB" w:eastAsia="en-US"/>
    </w:rPr>
  </w:style>
  <w:style w:type="character" w:customStyle="1" w:styleId="315">
    <w:name w:val="List 2 Char"/>
    <w:link w:val="44"/>
    <w:qFormat/>
    <w:uiPriority w:val="99"/>
    <w:rPr>
      <w:lang w:val="en-GB" w:eastAsia="en-US"/>
    </w:rPr>
  </w:style>
  <w:style w:type="character" w:customStyle="1" w:styleId="316">
    <w:name w:val="List 3 Char"/>
    <w:link w:val="13"/>
    <w:qFormat/>
    <w:uiPriority w:val="99"/>
    <w:rPr>
      <w:lang w:val="en-GB" w:eastAsia="en-US"/>
    </w:rPr>
  </w:style>
  <w:style w:type="paragraph" w:customStyle="1" w:styleId="317">
    <w:name w:val="tdoc-header"/>
    <w:qFormat/>
    <w:uiPriority w:val="0"/>
    <w:pPr>
      <w:spacing w:line="288" w:lineRule="auto"/>
      <w:jc w:val="both"/>
    </w:pPr>
    <w:rPr>
      <w:rFonts w:ascii="Arial" w:hAnsi="Arial" w:eastAsia="Times New Roman" w:cs="Times New Roman"/>
      <w:sz w:val="24"/>
      <w:lang w:val="en-GB" w:eastAsia="en-US" w:bidi="ar-SA"/>
    </w:rPr>
  </w:style>
  <w:style w:type="paragraph" w:customStyle="1" w:styleId="318">
    <w:name w:val="Char Char3 Char Char Char Char Char Char"/>
    <w:semiHidden/>
    <w:qFormat/>
    <w:uiPriority w:val="0"/>
    <w:pPr>
      <w:keepNext/>
      <w:autoSpaceDE w:val="0"/>
      <w:autoSpaceDN w:val="0"/>
      <w:adjustRightInd w:val="0"/>
      <w:spacing w:before="60" w:after="60" w:line="288" w:lineRule="auto"/>
      <w:ind w:left="567" w:hanging="283"/>
      <w:jc w:val="both"/>
    </w:pPr>
    <w:rPr>
      <w:rFonts w:ascii="Arial" w:hAnsi="Arial" w:eastAsia="宋体" w:cs="Arial"/>
      <w:color w:val="0000FF"/>
      <w:kern w:val="2"/>
      <w:lang w:val="en-US" w:eastAsia="zh-CN" w:bidi="ar-SA"/>
    </w:rPr>
  </w:style>
  <w:style w:type="paragraph" w:customStyle="1" w:styleId="319">
    <w:name w:val="Char Char1 Char Char"/>
    <w:qFormat/>
    <w:uiPriority w:val="0"/>
    <w:pPr>
      <w:keepNext/>
      <w:tabs>
        <w:tab w:val="left" w:pos="-1134"/>
      </w:tabs>
      <w:autoSpaceDE w:val="0"/>
      <w:autoSpaceDN w:val="0"/>
      <w:adjustRightInd w:val="0"/>
      <w:spacing w:before="60" w:after="60" w:line="288" w:lineRule="auto"/>
      <w:jc w:val="both"/>
    </w:pPr>
    <w:rPr>
      <w:rFonts w:ascii="Times New Roman" w:hAnsi="Times New Roman" w:eastAsia="宋体" w:cs="Times New Roman"/>
      <w:lang w:val="en-GB" w:eastAsia="en-GB" w:bidi="ar-SA"/>
    </w:rPr>
  </w:style>
  <w:style w:type="paragraph" w:customStyle="1" w:styleId="320">
    <w:name w:val="Char Char Char Char1"/>
    <w:qFormat/>
    <w:uiPriority w:val="0"/>
    <w:pPr>
      <w:keepNext/>
      <w:tabs>
        <w:tab w:val="left" w:pos="-1134"/>
      </w:tabs>
      <w:autoSpaceDE w:val="0"/>
      <w:autoSpaceDN w:val="0"/>
      <w:adjustRightInd w:val="0"/>
      <w:spacing w:before="60" w:after="60" w:line="288" w:lineRule="auto"/>
      <w:jc w:val="both"/>
    </w:pPr>
    <w:rPr>
      <w:rFonts w:ascii="Times New Roman" w:hAnsi="Times New Roman" w:eastAsia="宋体" w:cs="Times New Roman"/>
      <w:lang w:val="en-GB" w:eastAsia="en-GB" w:bidi="ar-SA"/>
    </w:rPr>
  </w:style>
  <w:style w:type="paragraph" w:customStyle="1" w:styleId="321">
    <w:name w:val="Char Char Char Char Char Char Char Char Char Char Char Char1"/>
    <w:semiHidden/>
    <w:qFormat/>
    <w:uiPriority w:val="0"/>
    <w:pPr>
      <w:keepNext/>
      <w:tabs>
        <w:tab w:val="left" w:pos="851"/>
      </w:tabs>
      <w:autoSpaceDE w:val="0"/>
      <w:autoSpaceDN w:val="0"/>
      <w:adjustRightInd w:val="0"/>
      <w:spacing w:before="60" w:after="60" w:line="288" w:lineRule="auto"/>
      <w:ind w:left="851" w:hanging="851"/>
      <w:jc w:val="both"/>
    </w:pPr>
    <w:rPr>
      <w:rFonts w:ascii="Arial" w:hAnsi="Arial" w:eastAsia="宋体" w:cs="Arial"/>
      <w:color w:val="0000FF"/>
      <w:kern w:val="2"/>
      <w:lang w:val="en-US" w:eastAsia="zh-CN" w:bidi="ar-SA"/>
    </w:rPr>
  </w:style>
  <w:style w:type="character" w:customStyle="1" w:styleId="322">
    <w:name w:val="Char Char51"/>
    <w:semiHidden/>
    <w:qFormat/>
    <w:uiPriority w:val="0"/>
    <w:rPr>
      <w:rFonts w:ascii="Times New Roman" w:hAnsi="Times New Roman"/>
      <w:lang w:eastAsia="en-US"/>
    </w:rPr>
  </w:style>
  <w:style w:type="paragraph" w:customStyle="1" w:styleId="323">
    <w:name w:val="Table Cell"/>
    <w:basedOn w:val="112"/>
    <w:link w:val="324"/>
    <w:qFormat/>
    <w:uiPriority w:val="0"/>
    <w:pPr>
      <w:widowControl w:val="0"/>
    </w:pPr>
    <w:rPr>
      <w:rFonts w:eastAsiaTheme="minorEastAsia" w:cstheme="minorBidi"/>
      <w:kern w:val="2"/>
      <w:szCs w:val="22"/>
      <w:lang w:val="en-US" w:eastAsia="zh-CN"/>
    </w:rPr>
  </w:style>
  <w:style w:type="character" w:customStyle="1" w:styleId="324">
    <w:name w:val="Table Cell Char"/>
    <w:link w:val="323"/>
    <w:qFormat/>
    <w:uiPriority w:val="0"/>
    <w:rPr>
      <w:rFonts w:ascii="Arial" w:hAnsi="Arial" w:eastAsiaTheme="minorEastAsia" w:cstheme="minorBidi"/>
      <w:kern w:val="2"/>
      <w:sz w:val="18"/>
      <w:szCs w:val="22"/>
    </w:rPr>
  </w:style>
  <w:style w:type="paragraph" w:customStyle="1" w:styleId="325">
    <w:name w:val="MTDisplayEquation"/>
    <w:basedOn w:val="1"/>
    <w:next w:val="1"/>
    <w:link w:val="326"/>
    <w:qFormat/>
    <w:uiPriority w:val="0"/>
    <w:pPr>
      <w:widowControl w:val="0"/>
      <w:tabs>
        <w:tab w:val="center" w:pos="4680"/>
        <w:tab w:val="right" w:pos="9360"/>
      </w:tabs>
      <w:spacing w:after="0"/>
      <w:jc w:val="both"/>
    </w:pPr>
    <w:rPr>
      <w:rFonts w:eastAsia="Calibri" w:asciiTheme="minorHAnsi" w:hAnsiTheme="minorHAnsi" w:cstheme="minorBidi"/>
      <w:kern w:val="2"/>
      <w:sz w:val="21"/>
      <w:szCs w:val="22"/>
      <w:lang w:val="zh-CN" w:eastAsia="zh-CN"/>
    </w:rPr>
  </w:style>
  <w:style w:type="character" w:customStyle="1" w:styleId="326">
    <w:name w:val="MTDisplayEquation Char"/>
    <w:link w:val="325"/>
    <w:qFormat/>
    <w:uiPriority w:val="0"/>
    <w:rPr>
      <w:rFonts w:eastAsia="Calibri" w:asciiTheme="minorHAnsi" w:hAnsiTheme="minorHAnsi" w:cstheme="minorBidi"/>
      <w:kern w:val="2"/>
      <w:sz w:val="21"/>
      <w:szCs w:val="22"/>
      <w:lang w:val="zh-CN"/>
    </w:rPr>
  </w:style>
  <w:style w:type="character" w:customStyle="1" w:styleId="327">
    <w:name w:val="text Char"/>
    <w:link w:val="271"/>
    <w:qFormat/>
    <w:uiPriority w:val="0"/>
    <w:rPr>
      <w:rFonts w:asciiTheme="minorHAnsi" w:hAnsiTheme="minorHAnsi" w:eastAsiaTheme="minorEastAsia" w:cstheme="minorBidi"/>
      <w:kern w:val="2"/>
      <w:sz w:val="21"/>
      <w:szCs w:val="22"/>
    </w:rPr>
  </w:style>
  <w:style w:type="paragraph" w:customStyle="1" w:styleId="328">
    <w:name w:val="bullet1"/>
    <w:basedOn w:val="271"/>
    <w:link w:val="330"/>
    <w:qFormat/>
    <w:uiPriority w:val="0"/>
    <w:pPr>
      <w:numPr>
        <w:ilvl w:val="0"/>
        <w:numId w:val="26"/>
      </w:numPr>
      <w:spacing w:after="0"/>
    </w:pPr>
    <w:rPr>
      <w:rFonts w:ascii="Calibri" w:hAnsi="Calibri"/>
    </w:rPr>
  </w:style>
  <w:style w:type="paragraph" w:customStyle="1" w:styleId="329">
    <w:name w:val="bullet2"/>
    <w:basedOn w:val="271"/>
    <w:link w:val="332"/>
    <w:qFormat/>
    <w:uiPriority w:val="0"/>
    <w:pPr>
      <w:numPr>
        <w:ilvl w:val="1"/>
        <w:numId w:val="26"/>
      </w:numPr>
      <w:spacing w:after="0"/>
    </w:pPr>
    <w:rPr>
      <w:rFonts w:ascii="Times" w:hAnsi="Times"/>
    </w:rPr>
  </w:style>
  <w:style w:type="character" w:customStyle="1" w:styleId="330">
    <w:name w:val="bullet1 Char"/>
    <w:link w:val="328"/>
    <w:qFormat/>
    <w:uiPriority w:val="0"/>
    <w:rPr>
      <w:rFonts w:ascii="Calibri" w:hAnsi="Calibri" w:eastAsiaTheme="minorEastAsia" w:cstheme="minorBidi"/>
      <w:kern w:val="2"/>
      <w:sz w:val="21"/>
      <w:szCs w:val="22"/>
    </w:rPr>
  </w:style>
  <w:style w:type="paragraph" w:customStyle="1" w:styleId="331">
    <w:name w:val="bullet3"/>
    <w:basedOn w:val="271"/>
    <w:qFormat/>
    <w:uiPriority w:val="0"/>
    <w:pPr>
      <w:numPr>
        <w:ilvl w:val="2"/>
        <w:numId w:val="26"/>
      </w:numPr>
      <w:spacing w:after="0"/>
      <w:ind w:left="1430" w:hanging="720"/>
    </w:pPr>
    <w:rPr>
      <w:rFonts w:ascii="Times" w:hAnsi="Times" w:eastAsia="Batang"/>
    </w:rPr>
  </w:style>
  <w:style w:type="character" w:customStyle="1" w:styleId="332">
    <w:name w:val="bullet2 Char"/>
    <w:link w:val="329"/>
    <w:qFormat/>
    <w:uiPriority w:val="0"/>
    <w:rPr>
      <w:rFonts w:ascii="Times" w:hAnsi="Times" w:eastAsiaTheme="minorEastAsia" w:cstheme="minorBidi"/>
      <w:kern w:val="2"/>
      <w:sz w:val="21"/>
      <w:szCs w:val="22"/>
    </w:rPr>
  </w:style>
  <w:style w:type="paragraph" w:customStyle="1" w:styleId="333">
    <w:name w:val="bullet4"/>
    <w:basedOn w:val="271"/>
    <w:qFormat/>
    <w:uiPriority w:val="0"/>
    <w:pPr>
      <w:numPr>
        <w:ilvl w:val="3"/>
        <w:numId w:val="26"/>
      </w:numPr>
      <w:spacing w:after="0"/>
      <w:ind w:left="864" w:hanging="864"/>
    </w:pPr>
    <w:rPr>
      <w:rFonts w:ascii="Times" w:hAnsi="Times" w:eastAsia="Batang"/>
    </w:rPr>
  </w:style>
  <w:style w:type="paragraph" w:customStyle="1" w:styleId="334">
    <w:name w:val="Spec Text Num"/>
    <w:basedOn w:val="1"/>
    <w:qFormat/>
    <w:uiPriority w:val="0"/>
    <w:pPr>
      <w:widowControl w:val="0"/>
      <w:numPr>
        <w:ilvl w:val="0"/>
        <w:numId w:val="27"/>
      </w:numPr>
      <w:spacing w:after="0"/>
      <w:jc w:val="both"/>
    </w:pPr>
    <w:rPr>
      <w:rFonts w:eastAsia="MS Mincho" w:asciiTheme="minorHAnsi" w:hAnsiTheme="minorHAnsi" w:cstheme="minorBidi"/>
      <w:kern w:val="2"/>
      <w:sz w:val="21"/>
      <w:szCs w:val="22"/>
      <w:lang w:val="en-US" w:eastAsia="zh-CN"/>
    </w:rPr>
  </w:style>
  <w:style w:type="paragraph" w:customStyle="1" w:styleId="335">
    <w:name w:val="Comments"/>
    <w:basedOn w:val="1"/>
    <w:link w:val="336"/>
    <w:qFormat/>
    <w:uiPriority w:val="0"/>
    <w:pPr>
      <w:widowControl w:val="0"/>
      <w:spacing w:before="40" w:after="0"/>
      <w:jc w:val="both"/>
    </w:pPr>
    <w:rPr>
      <w:rFonts w:ascii="Arial" w:hAnsi="Arial" w:eastAsia="MS Mincho" w:cstheme="minorBidi"/>
      <w:i/>
      <w:kern w:val="2"/>
      <w:sz w:val="18"/>
      <w:szCs w:val="22"/>
      <w:lang w:val="en-US" w:eastAsia="en-GB"/>
    </w:rPr>
  </w:style>
  <w:style w:type="character" w:customStyle="1" w:styleId="336">
    <w:name w:val="Comments Char"/>
    <w:link w:val="335"/>
    <w:qFormat/>
    <w:uiPriority w:val="0"/>
    <w:rPr>
      <w:rFonts w:ascii="Arial" w:hAnsi="Arial" w:eastAsia="MS Mincho" w:cstheme="minorBidi"/>
      <w:i/>
      <w:kern w:val="2"/>
      <w:sz w:val="18"/>
      <w:szCs w:val="22"/>
      <w:lang w:eastAsia="en-GB"/>
    </w:rPr>
  </w:style>
  <w:style w:type="character" w:customStyle="1" w:styleId="337">
    <w:name w:val="Proposal Char"/>
    <w:link w:val="265"/>
    <w:qFormat/>
    <w:uiPriority w:val="0"/>
    <w:rPr>
      <w:rFonts w:ascii="Arial" w:hAnsi="Arial" w:eastAsiaTheme="minorHAnsi" w:cstheme="minorBidi"/>
      <w:b/>
      <w:bCs/>
      <w:szCs w:val="22"/>
    </w:rPr>
  </w:style>
  <w:style w:type="table" w:customStyle="1" w:styleId="338">
    <w:name w:val="Grid Table 1 Light1"/>
    <w:basedOn w:val="89"/>
    <w:qFormat/>
    <w:uiPriority w:val="46"/>
    <w:rPr>
      <w:rFonts w:ascii="CG Times (WN)" w:hAnsi="CG Times (WN)" w:eastAsia="宋体"/>
    </w:rPr>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table" w:customStyle="1" w:styleId="339">
    <w:name w:val="网格型1"/>
    <w:basedOn w:val="89"/>
    <w:qFormat/>
    <w:uiPriority w:val="59"/>
    <w:pPr>
      <w:spacing w:after="160" w:line="259" w:lineRule="auto"/>
    </w:pPr>
    <w:rPr>
      <w:rFonts w:ascii="CG Times (WN)" w:hAnsi="CG Times (WN)"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0">
    <w:name w:val="网格型2"/>
    <w:basedOn w:val="89"/>
    <w:qFormat/>
    <w:uiPriority w:val="59"/>
    <w:pPr>
      <w:spacing w:after="160" w:line="259" w:lineRule="auto"/>
    </w:pPr>
    <w:rPr>
      <w:rFonts w:ascii="CG Times (WN)" w:hAnsi="CG Times (WN)"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1">
    <w:name w:val="书籍标题1"/>
    <w:qFormat/>
    <w:uiPriority w:val="33"/>
    <w:rPr>
      <w:rFonts w:ascii="Times New Roman" w:hAnsi="Times New Roman" w:eastAsia="宋体" w:cs="Times New Roman"/>
      <w:b/>
      <w:bCs/>
      <w:i/>
      <w:iCs/>
      <w:spacing w:val="5"/>
    </w:rPr>
  </w:style>
  <w:style w:type="table" w:customStyle="1" w:styleId="342">
    <w:name w:val="눈금 표 5 어둡게 - 강조색 11"/>
    <w:basedOn w:val="89"/>
    <w:qFormat/>
    <w:uiPriority w:val="50"/>
    <w:rPr>
      <w:rFonts w:ascii="CG Times (WN)" w:hAnsi="CG Times (WN)" w:eastAsia="宋体"/>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43">
    <w:name w:val="Table Grid Light1"/>
    <w:basedOn w:val="89"/>
    <w:qFormat/>
    <w:uiPriority w:val="40"/>
    <w:rPr>
      <w:rFonts w:ascii="CG Times (WN)" w:hAnsi="CG Times (WN)" w:eastAsia="宋体"/>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344">
    <w:name w:val="0 Main text"/>
    <w:basedOn w:val="1"/>
    <w:link w:val="345"/>
    <w:qFormat/>
    <w:uiPriority w:val="0"/>
    <w:pPr>
      <w:widowControl w:val="0"/>
      <w:spacing w:after="100" w:afterAutospacing="1"/>
      <w:ind w:firstLine="360"/>
      <w:jc w:val="both"/>
    </w:pPr>
    <w:rPr>
      <w:rFonts w:eastAsia="Times New Roman" w:cs="Batang" w:asciiTheme="minorHAnsi" w:hAnsiTheme="minorHAnsi"/>
      <w:kern w:val="2"/>
      <w:sz w:val="21"/>
      <w:szCs w:val="22"/>
      <w:lang w:val="en-US" w:eastAsia="zh-CN"/>
    </w:rPr>
  </w:style>
  <w:style w:type="character" w:customStyle="1" w:styleId="345">
    <w:name w:val="0 Main text Char"/>
    <w:basedOn w:val="94"/>
    <w:link w:val="344"/>
    <w:qFormat/>
    <w:uiPriority w:val="0"/>
    <w:rPr>
      <w:rFonts w:eastAsia="Times New Roman" w:cs="Batang" w:asciiTheme="minorHAnsi" w:hAnsiTheme="minorHAnsi"/>
      <w:kern w:val="2"/>
      <w:sz w:val="21"/>
      <w:szCs w:val="22"/>
    </w:rPr>
  </w:style>
  <w:style w:type="paragraph" w:customStyle="1" w:styleId="346">
    <w:name w:val="스타일1"/>
    <w:basedOn w:val="1"/>
    <w:link w:val="347"/>
    <w:qFormat/>
    <w:uiPriority w:val="0"/>
    <w:pPr>
      <w:widowControl w:val="0"/>
      <w:spacing w:before="120"/>
      <w:ind w:left="212" w:leftChars="106"/>
      <w:jc w:val="both"/>
    </w:pPr>
    <w:rPr>
      <w:rFonts w:eastAsia="Malgun Gothic" w:asciiTheme="minorHAnsi" w:hAnsiTheme="minorHAnsi" w:cstheme="minorBidi"/>
      <w:b/>
      <w:i/>
      <w:kern w:val="2"/>
      <w:sz w:val="21"/>
      <w:szCs w:val="22"/>
      <w:lang w:val="en-US" w:eastAsia="zh-CN"/>
    </w:rPr>
  </w:style>
  <w:style w:type="character" w:customStyle="1" w:styleId="347">
    <w:name w:val="스타일1 Char"/>
    <w:basedOn w:val="94"/>
    <w:link w:val="346"/>
    <w:qFormat/>
    <w:uiPriority w:val="0"/>
    <w:rPr>
      <w:rFonts w:eastAsia="Malgun Gothic" w:asciiTheme="minorHAnsi" w:hAnsiTheme="minorHAnsi" w:cstheme="minorBidi"/>
      <w:b/>
      <w:i/>
      <w:kern w:val="2"/>
      <w:sz w:val="21"/>
      <w:szCs w:val="22"/>
    </w:rPr>
  </w:style>
  <w:style w:type="character" w:customStyle="1" w:styleId="348">
    <w:name w:val="Mention1"/>
    <w:basedOn w:val="94"/>
    <w:unhideWhenUsed/>
    <w:qFormat/>
    <w:uiPriority w:val="99"/>
    <w:rPr>
      <w:color w:val="2B579A"/>
      <w:shd w:val="clear" w:color="auto" w:fill="E6E6E6"/>
    </w:rPr>
  </w:style>
  <w:style w:type="paragraph" w:customStyle="1" w:styleId="349">
    <w:name w:val="paragraph"/>
    <w:basedOn w:val="1"/>
    <w:qFormat/>
    <w:uiPriority w:val="0"/>
    <w:pPr>
      <w:widowControl w:val="0"/>
      <w:spacing w:before="100" w:beforeAutospacing="1" w:after="100" w:afterAutospacing="1"/>
      <w:jc w:val="both"/>
    </w:pPr>
    <w:rPr>
      <w:rFonts w:eastAsia="Times New Roman" w:asciiTheme="minorHAnsi" w:hAnsiTheme="minorHAnsi" w:cstheme="minorBidi"/>
      <w:kern w:val="2"/>
      <w:sz w:val="21"/>
      <w:szCs w:val="22"/>
      <w:lang w:val="en-US" w:eastAsia="en-GB"/>
    </w:rPr>
  </w:style>
  <w:style w:type="character" w:customStyle="1" w:styleId="350">
    <w:name w:val="normaltextrun"/>
    <w:basedOn w:val="94"/>
    <w:qFormat/>
    <w:uiPriority w:val="0"/>
  </w:style>
  <w:style w:type="character" w:customStyle="1" w:styleId="351">
    <w:name w:val="eop"/>
    <w:basedOn w:val="94"/>
    <w:qFormat/>
    <w:uiPriority w:val="0"/>
  </w:style>
  <w:style w:type="character" w:customStyle="1" w:styleId="352">
    <w:name w:val="scxw2711696"/>
    <w:basedOn w:val="94"/>
    <w:qFormat/>
    <w:uiPriority w:val="0"/>
  </w:style>
  <w:style w:type="paragraph" w:customStyle="1" w:styleId="353">
    <w:name w:val="3GPP Agreements"/>
    <w:basedOn w:val="1"/>
    <w:link w:val="354"/>
    <w:qFormat/>
    <w:uiPriority w:val="0"/>
    <w:pPr>
      <w:widowControl w:val="0"/>
      <w:numPr>
        <w:ilvl w:val="0"/>
        <w:numId w:val="28"/>
      </w:numPr>
      <w:spacing w:before="60" w:after="60"/>
      <w:jc w:val="both"/>
    </w:pPr>
    <w:rPr>
      <w:rFonts w:eastAsia="Times New Roman" w:asciiTheme="minorHAnsi" w:hAnsiTheme="minorHAnsi" w:cstheme="minorBidi"/>
      <w:kern w:val="2"/>
      <w:sz w:val="21"/>
      <w:szCs w:val="22"/>
      <w:lang w:val="en-US" w:eastAsia="zh-CN"/>
    </w:rPr>
  </w:style>
  <w:style w:type="character" w:customStyle="1" w:styleId="354">
    <w:name w:val="3GPP Agreements Char"/>
    <w:link w:val="353"/>
    <w:qFormat/>
    <w:uiPriority w:val="0"/>
    <w:rPr>
      <w:rFonts w:eastAsia="Times New Roman" w:asciiTheme="minorHAnsi" w:hAnsiTheme="minorHAnsi" w:cstheme="minorBidi"/>
      <w:kern w:val="2"/>
      <w:sz w:val="21"/>
      <w:szCs w:val="22"/>
    </w:rPr>
  </w:style>
  <w:style w:type="paragraph" w:customStyle="1" w:styleId="355">
    <w:name w:val="x_msolistparagraph"/>
    <w:basedOn w:val="1"/>
    <w:qFormat/>
    <w:uiPriority w:val="0"/>
    <w:pPr>
      <w:widowControl w:val="0"/>
      <w:spacing w:after="0"/>
      <w:ind w:left="840"/>
      <w:jc w:val="both"/>
    </w:pPr>
    <w:rPr>
      <w:rFonts w:ascii="Yu Gothic" w:hAnsi="Yu Gothic" w:eastAsia="Yu Gothic" w:cs="Calibri"/>
      <w:kern w:val="2"/>
      <w:sz w:val="21"/>
      <w:szCs w:val="22"/>
      <w:lang w:val="en-US" w:eastAsia="zh-CN"/>
    </w:rPr>
  </w:style>
  <w:style w:type="table" w:customStyle="1" w:styleId="356">
    <w:name w:val="Table Grid1"/>
    <w:basedOn w:val="89"/>
    <w:qFormat/>
    <w:uiPriority w:val="59"/>
    <w:pPr>
      <w:spacing w:before="120" w:line="280" w:lineRule="atLeast"/>
    </w:pPr>
    <w:rPr>
      <w:rFonts w:ascii="New York" w:hAnsi="New York"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
    <w:name w:val="Table Grid2"/>
    <w:basedOn w:val="89"/>
    <w:qFormat/>
    <w:uiPriority w:val="59"/>
    <w:pPr>
      <w:spacing w:before="120" w:line="280" w:lineRule="atLeast"/>
    </w:pPr>
    <w:rPr>
      <w:rFonts w:ascii="New York" w:hAnsi="New York"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58">
    <w:name w:val="修订2"/>
    <w:hidden/>
    <w:semiHidden/>
    <w:qFormat/>
    <w:uiPriority w:val="99"/>
    <w:pPr>
      <w:spacing w:line="288" w:lineRule="auto"/>
      <w:jc w:val="both"/>
    </w:pPr>
    <w:rPr>
      <w:rFonts w:ascii="Times New Roman" w:hAnsi="Times New Roman" w:eastAsia="宋体" w:cs="Times New Roman"/>
      <w:lang w:val="en-US" w:eastAsia="en-US" w:bidi="ar-SA"/>
    </w:rPr>
  </w:style>
  <w:style w:type="paragraph" w:customStyle="1" w:styleId="359">
    <w:name w:val="Tdoc_Header_1"/>
    <w:basedOn w:val="61"/>
    <w:qFormat/>
    <w:uiPriority w:val="0"/>
    <w:pPr>
      <w:widowControl/>
      <w:tabs>
        <w:tab w:val="center" w:pos="4153"/>
        <w:tab w:val="right" w:pos="8306"/>
      </w:tabs>
      <w:overflowPunct/>
      <w:autoSpaceDE/>
      <w:autoSpaceDN/>
      <w:adjustRightInd/>
      <w:snapToGrid w:val="0"/>
      <w:jc w:val="both"/>
      <w:textAlignment w:val="auto"/>
    </w:pPr>
    <w:rPr>
      <w:rFonts w:eastAsia="宋体"/>
      <w:b w:val="0"/>
      <w:szCs w:val="18"/>
      <w:lang w:val="en-US" w:eastAsia="zh-CN"/>
    </w:rPr>
  </w:style>
  <w:style w:type="paragraph" w:customStyle="1" w:styleId="360">
    <w:name w:val="Tdoc_Heading_2"/>
    <w:basedOn w:val="1"/>
    <w:qFormat/>
    <w:uiPriority w:val="0"/>
    <w:pPr>
      <w:widowControl w:val="0"/>
      <w:spacing w:after="0"/>
      <w:jc w:val="both"/>
    </w:pPr>
    <w:rPr>
      <w:rFonts w:ascii="Times" w:hAnsi="Times" w:eastAsia="Batang" w:cstheme="minorBidi"/>
      <w:kern w:val="2"/>
      <w:sz w:val="21"/>
      <w:szCs w:val="22"/>
      <w:lang w:val="en-US" w:eastAsia="zh-CN"/>
    </w:rPr>
  </w:style>
  <w:style w:type="paragraph" w:customStyle="1" w:styleId="361">
    <w:name w:val="h1"/>
    <w:basedOn w:val="1"/>
    <w:qFormat/>
    <w:uiPriority w:val="0"/>
    <w:pPr>
      <w:widowControl w:val="0"/>
      <w:spacing w:after="0"/>
      <w:jc w:val="both"/>
    </w:pPr>
    <w:rPr>
      <w:rFonts w:ascii="Times" w:hAnsi="Times" w:eastAsia="Batang" w:cstheme="minorBidi"/>
      <w:kern w:val="2"/>
      <w:sz w:val="21"/>
      <w:szCs w:val="22"/>
      <w:lang w:val="en-US" w:eastAsia="zh-CN"/>
    </w:rPr>
  </w:style>
  <w:style w:type="table" w:customStyle="1" w:styleId="362">
    <w:name w:val="网格型3"/>
    <w:basedOn w:val="89"/>
    <w:qFormat/>
    <w:uiPriority w:val="39"/>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63">
    <w:name w:val="Char Char1 Char Char Char Char Char Char Char Char Char Char Char Char Char Char Char"/>
    <w:semiHidden/>
    <w:qFormat/>
    <w:uiPriority w:val="0"/>
    <w:pPr>
      <w:keepNext/>
      <w:tabs>
        <w:tab w:val="left" w:pos="360"/>
      </w:tabs>
      <w:autoSpaceDE w:val="0"/>
      <w:autoSpaceDN w:val="0"/>
      <w:adjustRightInd w:val="0"/>
      <w:spacing w:before="60" w:after="60" w:line="288" w:lineRule="auto"/>
      <w:ind w:left="360" w:hanging="360"/>
      <w:jc w:val="both"/>
    </w:pPr>
    <w:rPr>
      <w:rFonts w:ascii="Arial" w:hAnsi="Arial" w:eastAsia="宋体" w:cs="Arial"/>
      <w:color w:val="0000FF"/>
      <w:kern w:val="2"/>
      <w:lang w:val="en-US" w:eastAsia="zh-CN" w:bidi="ar-SA"/>
    </w:rPr>
  </w:style>
  <w:style w:type="paragraph" w:customStyle="1" w:styleId="364">
    <w:name w:val="Statement"/>
    <w:basedOn w:val="1"/>
    <w:qFormat/>
    <w:uiPriority w:val="0"/>
    <w:pPr>
      <w:keepNext/>
      <w:widowControl w:val="0"/>
      <w:spacing w:after="0"/>
      <w:ind w:left="601" w:hanging="601"/>
      <w:jc w:val="both"/>
    </w:pPr>
    <w:rPr>
      <w:rFonts w:eastAsia="Batang" w:asciiTheme="minorHAnsi" w:hAnsiTheme="minorHAnsi" w:cstheme="minorBidi"/>
      <w:b/>
      <w:i/>
      <w:kern w:val="2"/>
      <w:sz w:val="21"/>
      <w:szCs w:val="22"/>
      <w:lang w:val="en-US" w:eastAsia="zh-CN"/>
    </w:rPr>
  </w:style>
  <w:style w:type="character" w:customStyle="1" w:styleId="365">
    <w:name w:val="Alcatel-Lucent-4"/>
    <w:semiHidden/>
    <w:qFormat/>
    <w:uiPriority w:val="0"/>
    <w:rPr>
      <w:rFonts w:ascii="Arial" w:hAnsi="Arial" w:cs="Arial"/>
      <w:color w:val="auto"/>
      <w:sz w:val="20"/>
      <w:szCs w:val="20"/>
    </w:rPr>
  </w:style>
  <w:style w:type="paragraph" w:customStyle="1" w:styleId="366">
    <w:name w:val="Zchn Zchn"/>
    <w:qFormat/>
    <w:uiPriority w:val="0"/>
    <w:pPr>
      <w:keepNext/>
      <w:tabs>
        <w:tab w:val="left" w:pos="851"/>
      </w:tabs>
      <w:suppressAutoHyphens/>
      <w:autoSpaceDE w:val="0"/>
      <w:spacing w:before="60" w:after="60" w:line="288" w:lineRule="auto"/>
      <w:ind w:left="851" w:hanging="851"/>
      <w:jc w:val="both"/>
    </w:pPr>
    <w:rPr>
      <w:rFonts w:ascii="Arial" w:hAnsi="Arial" w:eastAsia="宋体" w:cs="Arial"/>
      <w:color w:val="0000FF"/>
      <w:kern w:val="1"/>
      <w:lang w:val="en-US" w:eastAsia="ar-SA" w:bidi="ar-SA"/>
    </w:rPr>
  </w:style>
  <w:style w:type="paragraph" w:customStyle="1" w:styleId="367">
    <w:name w:val="Statement Body"/>
    <w:basedOn w:val="1"/>
    <w:link w:val="368"/>
    <w:qFormat/>
    <w:uiPriority w:val="0"/>
    <w:pPr>
      <w:widowControl w:val="0"/>
      <w:numPr>
        <w:ilvl w:val="0"/>
        <w:numId w:val="29"/>
      </w:numPr>
      <w:spacing w:after="100" w:afterAutospacing="1"/>
      <w:contextualSpacing/>
      <w:jc w:val="both"/>
    </w:pPr>
    <w:rPr>
      <w:rFonts w:eastAsia="Times New Roman" w:asciiTheme="minorHAnsi" w:hAnsiTheme="minorHAnsi" w:cstheme="minorBidi"/>
      <w:kern w:val="2"/>
      <w:sz w:val="21"/>
      <w:szCs w:val="22"/>
      <w:lang w:val="zh-CN" w:eastAsia="zh-CN"/>
    </w:rPr>
  </w:style>
  <w:style w:type="character" w:customStyle="1" w:styleId="368">
    <w:name w:val="Statement Body Char"/>
    <w:link w:val="367"/>
    <w:qFormat/>
    <w:uiPriority w:val="0"/>
    <w:rPr>
      <w:rFonts w:eastAsia="Times New Roman" w:asciiTheme="minorHAnsi" w:hAnsiTheme="minorHAnsi" w:cstheme="minorBidi"/>
      <w:kern w:val="2"/>
      <w:sz w:val="21"/>
      <w:szCs w:val="22"/>
      <w:lang w:val="zh-CN"/>
    </w:rPr>
  </w:style>
  <w:style w:type="paragraph" w:customStyle="1" w:styleId="369">
    <w:name w:val="Style Heading 1NMP Heading 1H1h11h12h13h14h15h16app headin..."/>
    <w:basedOn w:val="3"/>
    <w:qFormat/>
    <w:uiPriority w:val="0"/>
    <w:pPr>
      <w:keepNext w:val="0"/>
      <w:keepLines w:val="0"/>
      <w:widowControl w:val="0"/>
      <w:pBdr>
        <w:top w:val="none" w:color="auto" w:sz="0" w:space="0"/>
      </w:pBdr>
      <w:tabs>
        <w:tab w:val="left" w:pos="432"/>
      </w:tabs>
      <w:spacing w:after="60"/>
      <w:ind w:left="432" w:hanging="432"/>
      <w:jc w:val="both"/>
    </w:pPr>
    <w:rPr>
      <w:rFonts w:eastAsia="Batang"/>
      <w:b/>
      <w:bCs/>
      <w:kern w:val="32"/>
      <w:sz w:val="28"/>
      <w:szCs w:val="32"/>
      <w:lang w:val="en-US" w:eastAsia="zh-CN"/>
    </w:rPr>
  </w:style>
  <w:style w:type="character" w:customStyle="1" w:styleId="370">
    <w:name w:val="Alcatel-Lucent2"/>
    <w:semiHidden/>
    <w:qFormat/>
    <w:uiPriority w:val="0"/>
    <w:rPr>
      <w:rFonts w:ascii="Arial" w:hAnsi="Arial" w:cs="Arial"/>
      <w:color w:val="auto"/>
      <w:sz w:val="20"/>
      <w:szCs w:val="20"/>
    </w:rPr>
  </w:style>
  <w:style w:type="character" w:customStyle="1" w:styleId="371">
    <w:name w:val="未处理的提及1"/>
    <w:semiHidden/>
    <w:unhideWhenUsed/>
    <w:qFormat/>
    <w:uiPriority w:val="99"/>
    <w:rPr>
      <w:color w:val="808080"/>
      <w:shd w:val="clear" w:color="auto" w:fill="E6E6E6"/>
    </w:rPr>
  </w:style>
  <w:style w:type="character" w:customStyle="1" w:styleId="372">
    <w:name w:val="(文字) (文字)5"/>
    <w:semiHidden/>
    <w:qFormat/>
    <w:uiPriority w:val="0"/>
    <w:rPr>
      <w:rFonts w:ascii="Times New Roman" w:hAnsi="Times New Roman"/>
      <w:lang w:eastAsia="en-US"/>
    </w:rPr>
  </w:style>
  <w:style w:type="paragraph" w:customStyle="1" w:styleId="373">
    <w:name w:val="TableCell"/>
    <w:basedOn w:val="1"/>
    <w:qFormat/>
    <w:uiPriority w:val="0"/>
    <w:pPr>
      <w:widowControl w:val="0"/>
      <w:snapToGrid w:val="0"/>
      <w:spacing w:before="20" w:after="20"/>
      <w:jc w:val="both"/>
    </w:pPr>
    <w:rPr>
      <w:rFonts w:eastAsia="Times New Roman" w:asciiTheme="minorHAnsi" w:hAnsiTheme="minorHAnsi" w:cstheme="minorBidi"/>
      <w:kern w:val="2"/>
      <w:sz w:val="21"/>
      <w:szCs w:val="22"/>
      <w:lang w:val="en-US" w:eastAsia="zh-CN"/>
    </w:rPr>
  </w:style>
  <w:style w:type="paragraph" w:customStyle="1" w:styleId="374">
    <w:name w:val="List Paragraph3"/>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5">
    <w:name w:val="List Paragraph2"/>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6">
    <w:name w:val="List Paragraph5"/>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7">
    <w:name w:val="List Paragraph4"/>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character" w:customStyle="1" w:styleId="378">
    <w:name w:val="不明显强调1"/>
    <w:qFormat/>
    <w:uiPriority w:val="19"/>
    <w:rPr>
      <w:i/>
      <w:iCs/>
      <w:color w:val="404040"/>
    </w:rPr>
  </w:style>
  <w:style w:type="character" w:customStyle="1" w:styleId="379">
    <w:name w:val="标题 5 Char"/>
    <w:qFormat/>
    <w:uiPriority w:val="0"/>
    <w:rPr>
      <w:rFonts w:ascii="Arial" w:hAnsi="Arial"/>
    </w:rPr>
  </w:style>
  <w:style w:type="paragraph" w:customStyle="1" w:styleId="380">
    <w:name w:val="标题 62"/>
    <w:basedOn w:val="1"/>
    <w:qFormat/>
    <w:uiPriority w:val="0"/>
    <w:pPr>
      <w:widowControl w:val="0"/>
      <w:tabs>
        <w:tab w:val="left" w:pos="1152"/>
      </w:tabs>
      <w:spacing w:after="0"/>
      <w:jc w:val="both"/>
    </w:pPr>
    <w:rPr>
      <w:rFonts w:ascii="Times" w:hAnsi="Times" w:eastAsia="MS PGothic" w:cs="Times"/>
      <w:kern w:val="2"/>
      <w:sz w:val="21"/>
      <w:szCs w:val="22"/>
      <w:lang w:val="en-US" w:eastAsia="zh-CN"/>
    </w:rPr>
  </w:style>
  <w:style w:type="paragraph" w:customStyle="1" w:styleId="381">
    <w:name w:val="标题 72"/>
    <w:basedOn w:val="1"/>
    <w:qFormat/>
    <w:uiPriority w:val="0"/>
    <w:pPr>
      <w:widowControl w:val="0"/>
      <w:tabs>
        <w:tab w:val="left" w:pos="1296"/>
      </w:tabs>
      <w:spacing w:after="0"/>
      <w:jc w:val="both"/>
    </w:pPr>
    <w:rPr>
      <w:rFonts w:ascii="Times" w:hAnsi="Times" w:eastAsia="MS PGothic" w:cs="Times"/>
      <w:kern w:val="2"/>
      <w:sz w:val="21"/>
      <w:szCs w:val="22"/>
      <w:lang w:val="en-US" w:eastAsia="zh-CN"/>
    </w:rPr>
  </w:style>
  <w:style w:type="paragraph" w:customStyle="1" w:styleId="382">
    <w:name w:val="スタイル 見出し 3no breakH3Underrubrik2h3Memo Heading 3helloTitre ..."/>
    <w:basedOn w:val="5"/>
    <w:qFormat/>
    <w:uiPriority w:val="0"/>
    <w:pPr>
      <w:keepLines w:val="0"/>
      <w:widowControl w:val="0"/>
      <w:tabs>
        <w:tab w:val="left"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383">
    <w:name w:val="List Paragraph7"/>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4">
    <w:name w:val="List Paragraph6"/>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5">
    <w:name w:val="标题 61"/>
    <w:basedOn w:val="1"/>
    <w:qFormat/>
    <w:uiPriority w:val="0"/>
    <w:pPr>
      <w:widowControl w:val="0"/>
      <w:tabs>
        <w:tab w:val="left" w:pos="1152"/>
      </w:tabs>
      <w:spacing w:after="0"/>
      <w:jc w:val="both"/>
    </w:pPr>
    <w:rPr>
      <w:rFonts w:ascii="Times" w:hAnsi="Times" w:eastAsia="MS PGothic" w:cs="Times"/>
      <w:kern w:val="2"/>
      <w:sz w:val="21"/>
      <w:szCs w:val="22"/>
      <w:lang w:val="en-US" w:eastAsia="zh-CN"/>
    </w:rPr>
  </w:style>
  <w:style w:type="paragraph" w:customStyle="1" w:styleId="386">
    <w:name w:val="List Paragraph8"/>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7">
    <w:name w:val="Style Heading 1H1h1app heading 1l1Memo Heading 1h11h12h13h..."/>
    <w:basedOn w:val="3"/>
    <w:qFormat/>
    <w:uiPriority w:val="0"/>
    <w:pPr>
      <w:keepNext w:val="0"/>
      <w:keepLines w:val="0"/>
      <w:widowControl w:val="0"/>
      <w:numPr>
        <w:ilvl w:val="0"/>
        <w:numId w:val="30"/>
      </w:numPr>
      <w:pBdr>
        <w:top w:val="none" w:color="auto" w:sz="0" w:space="0"/>
      </w:pBdr>
      <w:spacing w:after="60"/>
      <w:jc w:val="both"/>
    </w:pPr>
    <w:rPr>
      <w:rFonts w:ascii="Helvetica" w:hAnsi="Helvetica" w:eastAsia="Times New Roman"/>
      <w:b/>
      <w:bCs/>
      <w:kern w:val="32"/>
      <w:sz w:val="28"/>
      <w:szCs w:val="32"/>
      <w:lang w:val="en-US" w:eastAsia="zh-CN"/>
    </w:rPr>
  </w:style>
  <w:style w:type="paragraph" w:customStyle="1" w:styleId="388">
    <w:name w:val="标题 71"/>
    <w:basedOn w:val="1"/>
    <w:qFormat/>
    <w:uiPriority w:val="0"/>
    <w:pPr>
      <w:widowControl w:val="0"/>
      <w:tabs>
        <w:tab w:val="left" w:pos="1296"/>
      </w:tabs>
      <w:spacing w:after="0"/>
      <w:jc w:val="both"/>
    </w:pPr>
    <w:rPr>
      <w:rFonts w:ascii="Times" w:hAnsi="Times" w:eastAsia="MS PGothic" w:cs="Times"/>
      <w:kern w:val="2"/>
      <w:sz w:val="21"/>
      <w:szCs w:val="22"/>
      <w:lang w:val="en-US" w:eastAsia="zh-CN"/>
    </w:rPr>
  </w:style>
  <w:style w:type="paragraph" w:customStyle="1" w:styleId="389">
    <w:name w:val="tac"/>
    <w:basedOn w:val="1"/>
    <w:qFormat/>
    <w:uiPriority w:val="0"/>
    <w:pPr>
      <w:keepNext/>
      <w:widowControl w:val="0"/>
      <w:spacing w:after="0"/>
      <w:jc w:val="center"/>
    </w:pPr>
    <w:rPr>
      <w:rFonts w:ascii="Arial" w:hAnsi="Arial" w:cs="Arial" w:eastAsiaTheme="minorEastAsia"/>
      <w:kern w:val="2"/>
      <w:sz w:val="18"/>
      <w:szCs w:val="18"/>
      <w:lang w:val="en-US" w:eastAsia="zh-CN"/>
    </w:rPr>
  </w:style>
  <w:style w:type="paragraph" w:customStyle="1" w:styleId="390">
    <w:name w:val="th"/>
    <w:basedOn w:val="1"/>
    <w:qFormat/>
    <w:uiPriority w:val="0"/>
    <w:pPr>
      <w:keepNext/>
      <w:widowControl w:val="0"/>
      <w:spacing w:before="60"/>
      <w:jc w:val="center"/>
    </w:pPr>
    <w:rPr>
      <w:rFonts w:ascii="Arial" w:hAnsi="Arial" w:cs="Arial" w:eastAsiaTheme="minorEastAsia"/>
      <w:b/>
      <w:bCs/>
      <w:kern w:val="2"/>
      <w:sz w:val="21"/>
      <w:szCs w:val="22"/>
      <w:lang w:val="en-US" w:eastAsia="zh-CN"/>
    </w:rPr>
  </w:style>
  <w:style w:type="paragraph" w:customStyle="1" w:styleId="391">
    <w:name w:val="IvD bodytext"/>
    <w:basedOn w:val="41"/>
    <w:link w:val="392"/>
    <w:qFormat/>
    <w:uiPriority w:val="0"/>
    <w:pPr>
      <w:widowControl w:val="0"/>
      <w:jc w:val="both"/>
    </w:pPr>
    <w:rPr>
      <w:rFonts w:ascii="Times" w:hAnsi="Times" w:eastAsiaTheme="minorEastAsia" w:cstheme="minorBidi"/>
      <w:kern w:val="2"/>
      <w:sz w:val="21"/>
      <w:szCs w:val="22"/>
      <w:lang w:val="en-US" w:eastAsia="zh-CN"/>
    </w:rPr>
  </w:style>
  <w:style w:type="character" w:customStyle="1" w:styleId="392">
    <w:name w:val="IvD bodytext Char"/>
    <w:link w:val="391"/>
    <w:qFormat/>
    <w:uiPriority w:val="0"/>
    <w:rPr>
      <w:rFonts w:ascii="Times" w:hAnsi="Times" w:eastAsiaTheme="minorEastAsia" w:cstheme="minorBidi"/>
      <w:kern w:val="2"/>
      <w:sz w:val="21"/>
      <w:szCs w:val="22"/>
    </w:rPr>
  </w:style>
  <w:style w:type="paragraph" w:customStyle="1" w:styleId="393">
    <w:name w:val="スタイル 見出し 4h4H4H41h41H42h42H43h43H411h411H421h421H44h...2"/>
    <w:basedOn w:val="6"/>
    <w:qFormat/>
    <w:uiPriority w:val="0"/>
    <w:pPr>
      <w:keepLines w:val="0"/>
      <w:widowControl w:val="0"/>
      <w:tabs>
        <w:tab w:val="left"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394">
    <w:name w:val="表 (青) 13 (文字)"/>
    <w:qFormat/>
    <w:locked/>
    <w:uiPriority w:val="34"/>
    <w:rPr>
      <w:rFonts w:eastAsia="MS Gothic"/>
      <w:sz w:val="24"/>
      <w:szCs w:val="24"/>
      <w:lang w:val="en-GB" w:eastAsia="en-US"/>
    </w:rPr>
  </w:style>
  <w:style w:type="paragraph" w:customStyle="1" w:styleId="395">
    <w:name w:val="LGTdoc_제목1"/>
    <w:basedOn w:val="1"/>
    <w:qFormat/>
    <w:uiPriority w:val="0"/>
    <w:pPr>
      <w:widowControl w:val="0"/>
      <w:snapToGrid w:val="0"/>
      <w:spacing w:before="120" w:beforeLines="50" w:after="100" w:afterAutospacing="1"/>
      <w:jc w:val="both"/>
    </w:pPr>
    <w:rPr>
      <w:rFonts w:eastAsia="Batang" w:asciiTheme="minorHAnsi" w:hAnsiTheme="minorHAnsi" w:cstheme="minorBidi"/>
      <w:b/>
      <w:snapToGrid w:val="0"/>
      <w:kern w:val="2"/>
      <w:sz w:val="28"/>
      <w:szCs w:val="22"/>
      <w:lang w:val="en-US" w:eastAsia="zh-CN"/>
    </w:rPr>
  </w:style>
  <w:style w:type="paragraph" w:customStyle="1" w:styleId="396">
    <w:name w:val="heading3"/>
    <w:basedOn w:val="1"/>
    <w:qFormat/>
    <w:uiPriority w:val="0"/>
    <w:pPr>
      <w:keepNext/>
      <w:widowControl w:val="0"/>
      <w:spacing w:before="240" w:after="60"/>
      <w:ind w:left="720" w:hanging="720"/>
      <w:jc w:val="both"/>
    </w:pPr>
    <w:rPr>
      <w:rFonts w:ascii="Arial" w:hAnsi="Arial" w:eastAsia="MS PGothic" w:cs="Arial"/>
      <w:color w:val="000000"/>
      <w:kern w:val="2"/>
      <w:sz w:val="21"/>
      <w:szCs w:val="22"/>
      <w:lang w:val="en-US" w:eastAsia="zh-CN"/>
    </w:rPr>
  </w:style>
  <w:style w:type="paragraph" w:customStyle="1" w:styleId="397">
    <w:name w:val="heading4"/>
    <w:basedOn w:val="1"/>
    <w:qFormat/>
    <w:uiPriority w:val="0"/>
    <w:pPr>
      <w:keepNext/>
      <w:widowControl w:val="0"/>
      <w:spacing w:before="240" w:after="60"/>
      <w:ind w:left="864" w:hanging="864"/>
      <w:jc w:val="both"/>
    </w:pPr>
    <w:rPr>
      <w:rFonts w:ascii="Arial" w:hAnsi="Arial" w:eastAsia="MS PGothic" w:cs="Arial"/>
      <w:i/>
      <w:iCs/>
      <w:color w:val="000000"/>
      <w:kern w:val="2"/>
      <w:sz w:val="21"/>
      <w:szCs w:val="22"/>
      <w:lang w:val="en-US" w:eastAsia="zh-CN"/>
    </w:rPr>
  </w:style>
  <w:style w:type="paragraph" w:customStyle="1" w:styleId="398">
    <w:name w:val="スタイル 見出し 4h4H4H41h41H42h42H43h43H411h411H421h421H44h...3"/>
    <w:basedOn w:val="6"/>
    <w:qFormat/>
    <w:uiPriority w:val="0"/>
    <w:pPr>
      <w:keepLines w:val="0"/>
      <w:widowControl w:val="0"/>
      <w:tabs>
        <w:tab w:val="left" w:pos="567"/>
        <w:tab w:val="left" w:pos="1440"/>
      </w:tabs>
      <w:spacing w:before="240" w:after="60" w:line="416" w:lineRule="auto"/>
      <w:ind w:left="735" w:hanging="735"/>
      <w:jc w:val="both"/>
    </w:pPr>
    <w:rPr>
      <w:rFonts w:eastAsia="宋体" w:cstheme="minorBidi"/>
      <w:bCs/>
      <w:iCs/>
      <w:kern w:val="2"/>
      <w:sz w:val="21"/>
      <w:szCs w:val="26"/>
      <w:u w:color="5B9BD5" w:themeColor="accent5"/>
      <w:lang w:val="en-US" w:eastAsia="zh-CN"/>
    </w:rPr>
  </w:style>
  <w:style w:type="paragraph" w:customStyle="1" w:styleId="399">
    <w:name w:val="スタイル 見出し 4h4H4H41h41H42h42H43h43H411h411H421h421H44h..."/>
    <w:basedOn w:val="6"/>
    <w:qFormat/>
    <w:uiPriority w:val="0"/>
    <w:pPr>
      <w:keepLines w:val="0"/>
      <w:widowControl w:val="0"/>
      <w:tabs>
        <w:tab w:val="left"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400">
    <w:name w:val="@他1"/>
    <w:semiHidden/>
    <w:unhideWhenUsed/>
    <w:qFormat/>
    <w:uiPriority w:val="99"/>
    <w:rPr>
      <w:color w:val="2B579A"/>
      <w:shd w:val="clear" w:color="auto" w:fill="E6E6E6"/>
    </w:rPr>
  </w:style>
  <w:style w:type="paragraph" w:customStyle="1" w:styleId="401">
    <w:name w:val="修订3"/>
    <w:hidden/>
    <w:semiHidden/>
    <w:qFormat/>
    <w:uiPriority w:val="99"/>
    <w:pPr>
      <w:spacing w:line="288" w:lineRule="auto"/>
      <w:ind w:left="720" w:hanging="360"/>
      <w:jc w:val="both"/>
    </w:pPr>
    <w:rPr>
      <w:rFonts w:ascii="Times" w:hAnsi="Times" w:eastAsia="Batang" w:cs="Times New Roman"/>
      <w:szCs w:val="24"/>
      <w:lang w:val="en-GB" w:eastAsia="en-US" w:bidi="ar-SA"/>
    </w:rPr>
  </w:style>
  <w:style w:type="character" w:customStyle="1" w:styleId="402">
    <w:name w:val="Heading 3 Char1"/>
    <w:qFormat/>
    <w:uiPriority w:val="0"/>
    <w:rPr>
      <w:rFonts w:ascii="Arial" w:hAnsi="Arial"/>
      <w:b/>
      <w:szCs w:val="26"/>
      <w:lang w:val="en-GB" w:eastAsia="zh-CN"/>
    </w:rPr>
  </w:style>
  <w:style w:type="character" w:customStyle="1" w:styleId="403">
    <w:name w:val="Heading 4 Char1"/>
    <w:qFormat/>
    <w:uiPriority w:val="0"/>
    <w:rPr>
      <w:rFonts w:ascii="Arial" w:hAnsi="Arial"/>
      <w:b/>
      <w:i/>
      <w:szCs w:val="26"/>
      <w:lang w:val="en-GB" w:eastAsia="zh-CN"/>
    </w:rPr>
  </w:style>
  <w:style w:type="paragraph" w:customStyle="1" w:styleId="404">
    <w:name w:val="Paragraph"/>
    <w:basedOn w:val="1"/>
    <w:link w:val="405"/>
    <w:qFormat/>
    <w:uiPriority w:val="0"/>
    <w:pPr>
      <w:widowControl w:val="0"/>
      <w:spacing w:before="220" w:after="0"/>
      <w:jc w:val="both"/>
    </w:pPr>
    <w:rPr>
      <w:rFonts w:asciiTheme="minorHAnsi" w:hAnsiTheme="minorHAnsi" w:eastAsiaTheme="minorEastAsia" w:cstheme="minorBidi"/>
      <w:kern w:val="2"/>
      <w:sz w:val="21"/>
      <w:szCs w:val="22"/>
      <w:lang w:val="en-US" w:eastAsia="zh-CN"/>
    </w:rPr>
  </w:style>
  <w:style w:type="character" w:customStyle="1" w:styleId="405">
    <w:name w:val="Paragraph Char"/>
    <w:link w:val="404"/>
    <w:qFormat/>
    <w:locked/>
    <w:uiPriority w:val="0"/>
    <w:rPr>
      <w:rFonts w:asciiTheme="minorHAnsi" w:hAnsiTheme="minorHAnsi" w:eastAsiaTheme="minorEastAsia" w:cstheme="minorBidi"/>
      <w:kern w:val="2"/>
      <w:sz w:val="21"/>
      <w:szCs w:val="22"/>
    </w:rPr>
  </w:style>
  <w:style w:type="character" w:customStyle="1" w:styleId="406">
    <w:name w:val="Colorful List - Accent 1 Char"/>
    <w:qFormat/>
    <w:locked/>
    <w:uiPriority w:val="34"/>
    <w:rPr>
      <w:rFonts w:eastAsia="MS Gothic"/>
      <w:sz w:val="24"/>
      <w:szCs w:val="24"/>
      <w:lang w:eastAsia="en-US"/>
    </w:rPr>
  </w:style>
  <w:style w:type="paragraph" w:customStyle="1" w:styleId="407">
    <w:name w:val="main text"/>
    <w:basedOn w:val="1"/>
    <w:link w:val="408"/>
    <w:qFormat/>
    <w:uiPriority w:val="0"/>
    <w:pPr>
      <w:widowControl w:val="0"/>
      <w:spacing w:before="60" w:after="60"/>
      <w:ind w:firstLine="200" w:firstLineChars="200"/>
      <w:jc w:val="both"/>
    </w:pPr>
    <w:rPr>
      <w:rFonts w:eastAsia="Malgun Gothic" w:asciiTheme="minorHAnsi" w:hAnsiTheme="minorHAnsi" w:cstheme="minorBidi"/>
      <w:kern w:val="2"/>
      <w:sz w:val="21"/>
      <w:szCs w:val="22"/>
      <w:lang w:val="en-US" w:eastAsia="zh-CN"/>
    </w:rPr>
  </w:style>
  <w:style w:type="character" w:customStyle="1" w:styleId="408">
    <w:name w:val="main text Char"/>
    <w:link w:val="407"/>
    <w:qFormat/>
    <w:uiPriority w:val="0"/>
    <w:rPr>
      <w:rFonts w:eastAsia="Malgun Gothic" w:asciiTheme="minorHAnsi" w:hAnsiTheme="minorHAnsi" w:cstheme="minorBidi"/>
      <w:kern w:val="2"/>
      <w:sz w:val="21"/>
      <w:szCs w:val="22"/>
    </w:rPr>
  </w:style>
  <w:style w:type="table" w:customStyle="1" w:styleId="409">
    <w:name w:val="网格表 4 - 着色 51"/>
    <w:basedOn w:val="89"/>
    <w:qFormat/>
    <w:uiPriority w:val="49"/>
    <w:rPr>
      <w:rFonts w:eastAsia="Batang"/>
    </w:rPr>
    <w:tblPr>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Pr>
    <w:tblStylePr w:type="firstRow">
      <w:rPr>
        <w:b/>
        <w:bCs/>
        <w:color w:val="FFFFFF"/>
      </w:rPr>
      <w:tcPr>
        <w:tcBorders>
          <w:top w:val="single" w:color="4472C4" w:sz="4" w:space="0"/>
          <w:left w:val="single" w:color="4472C4" w:sz="4" w:space="0"/>
          <w:bottom w:val="single" w:color="4472C4" w:sz="4" w:space="0"/>
          <w:right w:val="single" w:color="4472C4" w:sz="4" w:space="0"/>
          <w:insideH w:val="nil"/>
          <w:insideV w:val="nil"/>
        </w:tcBorders>
        <w:shd w:val="clear" w:color="auto" w:fill="4472C4"/>
      </w:tcPr>
    </w:tblStylePr>
    <w:tblStylePr w:type="lastRow">
      <w:rPr>
        <w:b/>
        <w:bCs/>
      </w:rPr>
      <w:tcPr>
        <w:tcBorders>
          <w:top w:val="double" w:color="4472C4" w:sz="4" w:space="0"/>
        </w:tcBorders>
      </w:tcPr>
    </w:tblStylePr>
    <w:tblStylePr w:type="firstCol">
      <w:rPr>
        <w:b/>
        <w:bCs/>
      </w:rPr>
    </w:tblStylePr>
    <w:tblStylePr w:type="lastCol">
      <w:rPr>
        <w:b/>
        <w:bCs/>
      </w:rPr>
    </w:tblStylePr>
    <w:tblStylePr w:type="band1Vert">
      <w:tcPr>
        <w:shd w:val="clear" w:color="auto" w:fill="D9E2F3"/>
      </w:tcPr>
    </w:tblStylePr>
    <w:tblStylePr w:type="band1Horz">
      <w:tcPr>
        <w:shd w:val="clear" w:color="auto" w:fill="D9E2F3"/>
      </w:tcPr>
    </w:tblStylePr>
  </w:style>
  <w:style w:type="character" w:customStyle="1" w:styleId="410">
    <w:name w:val="emailstyle15"/>
    <w:semiHidden/>
    <w:qFormat/>
    <w:uiPriority w:val="0"/>
    <w:rPr>
      <w:color w:val="000000"/>
    </w:rPr>
  </w:style>
  <w:style w:type="character" w:customStyle="1" w:styleId="411">
    <w:name w:val="列表段落 字符1"/>
    <w:qFormat/>
    <w:locked/>
    <w:uiPriority w:val="34"/>
    <w:rPr>
      <w:sz w:val="22"/>
      <w:szCs w:val="22"/>
      <w:lang w:eastAsia="en-US"/>
    </w:rPr>
  </w:style>
  <w:style w:type="character" w:customStyle="1" w:styleId="412">
    <w:name w:val="스타일 스타일 스타일 스타일 양쪽 첫 줄:  2 글자 + 첫 줄:  2 글자 + 첫 줄:  2 글자 + 첫 줄:  2... Char"/>
    <w:link w:val="413"/>
    <w:qFormat/>
    <w:locked/>
    <w:uiPriority w:val="0"/>
    <w:rPr>
      <w:rFonts w:ascii="Malgun Gothic" w:hAnsi="Malgun Gothic" w:cs="Batang"/>
      <w:lang w:eastAsia="en-US"/>
    </w:rPr>
  </w:style>
  <w:style w:type="paragraph" w:customStyle="1" w:styleId="413">
    <w:name w:val="스타일 스타일 스타일 스타일 양쪽 첫 줄:  2 글자 + 첫 줄:  2 글자 + 첫 줄:  2 글자 + 첫 줄:  2..."/>
    <w:basedOn w:val="1"/>
    <w:link w:val="412"/>
    <w:qFormat/>
    <w:uiPriority w:val="0"/>
    <w:pPr>
      <w:widowControl w:val="0"/>
      <w:spacing w:line="336" w:lineRule="auto"/>
      <w:ind w:firstLine="200" w:firstLineChars="200"/>
      <w:jc w:val="both"/>
    </w:pPr>
    <w:rPr>
      <w:rFonts w:ascii="Malgun Gothic" w:hAnsi="Malgun Gothic" w:cs="Batang"/>
      <w:lang w:val="en-US"/>
    </w:rPr>
  </w:style>
  <w:style w:type="paragraph" w:customStyle="1" w:styleId="414">
    <w:name w:val="Revision1"/>
    <w:hidden/>
    <w:semiHidden/>
    <w:qFormat/>
    <w:uiPriority w:val="99"/>
    <w:pPr>
      <w:spacing w:before="120" w:after="180" w:line="288" w:lineRule="auto"/>
      <w:ind w:left="1134" w:hanging="1134"/>
      <w:jc w:val="both"/>
    </w:pPr>
    <w:rPr>
      <w:rFonts w:ascii="Times New Roman" w:hAnsi="Times New Roman" w:eastAsia="宋体" w:cs="Times New Roman"/>
      <w:lang w:val="en-GB" w:eastAsia="ja-JP" w:bidi="ar-SA"/>
    </w:rPr>
  </w:style>
  <w:style w:type="paragraph" w:customStyle="1" w:styleId="415">
    <w:name w:val="目录 81"/>
    <w:basedOn w:val="416"/>
    <w:semiHidden/>
    <w:qFormat/>
    <w:uiPriority w:val="0"/>
    <w:pPr>
      <w:tabs>
        <w:tab w:val="right" w:leader="dot" w:pos="9639"/>
      </w:tabs>
    </w:pPr>
  </w:style>
  <w:style w:type="paragraph" w:customStyle="1" w:styleId="416">
    <w:name w:val="目录 11"/>
    <w:semiHidden/>
    <w:qFormat/>
    <w:uiPriority w:val="0"/>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eastAsia="等线" w:cs="Times New Roman"/>
      <w:sz w:val="22"/>
      <w:lang w:val="en-US" w:eastAsia="en-US" w:bidi="ar-SA"/>
    </w:rPr>
  </w:style>
  <w:style w:type="paragraph" w:customStyle="1" w:styleId="417">
    <w:name w:val="目录 51"/>
    <w:basedOn w:val="418"/>
    <w:semiHidden/>
    <w:qFormat/>
    <w:uiPriority w:val="0"/>
    <w:pPr>
      <w:tabs>
        <w:tab w:val="right" w:leader="dot" w:pos="9639"/>
      </w:tabs>
    </w:pPr>
  </w:style>
  <w:style w:type="paragraph" w:customStyle="1" w:styleId="418">
    <w:name w:val="目录 41"/>
    <w:basedOn w:val="419"/>
    <w:semiHidden/>
    <w:qFormat/>
    <w:uiPriority w:val="0"/>
    <w:pPr>
      <w:tabs>
        <w:tab w:val="right" w:leader="dot" w:pos="9639"/>
      </w:tabs>
    </w:pPr>
  </w:style>
  <w:style w:type="paragraph" w:customStyle="1" w:styleId="419">
    <w:name w:val="目录 31"/>
    <w:basedOn w:val="420"/>
    <w:semiHidden/>
    <w:qFormat/>
    <w:uiPriority w:val="0"/>
    <w:pPr>
      <w:tabs>
        <w:tab w:val="right" w:leader="dot" w:pos="9639"/>
      </w:tabs>
    </w:pPr>
  </w:style>
  <w:style w:type="paragraph" w:customStyle="1" w:styleId="420">
    <w:name w:val="目录 21"/>
    <w:basedOn w:val="416"/>
    <w:semiHidden/>
    <w:qFormat/>
    <w:uiPriority w:val="0"/>
  </w:style>
  <w:style w:type="paragraph" w:customStyle="1" w:styleId="421">
    <w:name w:val="目录 91"/>
    <w:basedOn w:val="415"/>
    <w:semiHidden/>
    <w:qFormat/>
    <w:uiPriority w:val="0"/>
    <w:pPr>
      <w:spacing w:before="180"/>
      <w:ind w:left="1418" w:hanging="1418"/>
    </w:pPr>
    <w:rPr>
      <w:b/>
    </w:rPr>
  </w:style>
  <w:style w:type="paragraph" w:customStyle="1" w:styleId="422">
    <w:name w:val="目录 61"/>
    <w:basedOn w:val="417"/>
    <w:next w:val="1"/>
    <w:semiHidden/>
    <w:qFormat/>
    <w:uiPriority w:val="0"/>
  </w:style>
  <w:style w:type="paragraph" w:customStyle="1" w:styleId="423">
    <w:name w:val="目录 71"/>
    <w:basedOn w:val="422"/>
    <w:next w:val="1"/>
    <w:semiHidden/>
    <w:qFormat/>
    <w:uiPriority w:val="0"/>
    <w:pPr>
      <w:keepNext w:val="0"/>
      <w:spacing w:before="0"/>
      <w:ind w:left="2268" w:hanging="2268"/>
    </w:pPr>
    <w:rPr>
      <w:sz w:val="20"/>
    </w:rPr>
  </w:style>
  <w:style w:type="table" w:customStyle="1" w:styleId="424">
    <w:name w:val="网格表 4 - 着色 31"/>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character" w:customStyle="1" w:styleId="425">
    <w:name w:val="Unresolved Mention1"/>
    <w:basedOn w:val="94"/>
    <w:semiHidden/>
    <w:unhideWhenUsed/>
    <w:qFormat/>
    <w:uiPriority w:val="99"/>
    <w:rPr>
      <w:color w:val="605E5C"/>
      <w:shd w:val="clear" w:color="auto" w:fill="E1DFDD"/>
    </w:rPr>
  </w:style>
  <w:style w:type="table" w:customStyle="1" w:styleId="426">
    <w:name w:val="网格表 1 浅色 - 着色 61"/>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427">
    <w:name w:val="Observation"/>
    <w:basedOn w:val="265"/>
    <w:qFormat/>
    <w:uiPriority w:val="0"/>
    <w:pPr>
      <w:widowControl w:val="0"/>
      <w:numPr>
        <w:ilvl w:val="0"/>
        <w:numId w:val="31"/>
      </w:numPr>
      <w:tabs>
        <w:tab w:val="left" w:pos="360"/>
        <w:tab w:val="left" w:pos="1418"/>
        <w:tab w:val="left" w:pos="1843"/>
      </w:tabs>
      <w:spacing w:line="240" w:lineRule="auto"/>
      <w:ind w:left="1701" w:hanging="1701"/>
    </w:pPr>
    <w:rPr>
      <w:rFonts w:cs="Arial"/>
      <w:kern w:val="2"/>
      <w:sz w:val="21"/>
    </w:rPr>
  </w:style>
  <w:style w:type="character" w:customStyle="1" w:styleId="428">
    <w:name w:val="Mention2"/>
    <w:basedOn w:val="94"/>
    <w:unhideWhenUsed/>
    <w:qFormat/>
    <w:uiPriority w:val="99"/>
    <w:rPr>
      <w:color w:val="2B579A"/>
      <w:shd w:val="clear" w:color="auto" w:fill="E1DFDD"/>
    </w:rPr>
  </w:style>
  <w:style w:type="paragraph" w:customStyle="1" w:styleId="429">
    <w:name w:val="修订4"/>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430">
    <w:name w:val="@他2"/>
    <w:basedOn w:val="94"/>
    <w:unhideWhenUsed/>
    <w:qFormat/>
    <w:uiPriority w:val="99"/>
    <w:rPr>
      <w:color w:val="2B579A"/>
      <w:shd w:val="clear" w:color="auto" w:fill="E1DFDD"/>
    </w:rPr>
  </w:style>
  <w:style w:type="paragraph" w:customStyle="1" w:styleId="431">
    <w:name w:val="表格文本"/>
    <w:qFormat/>
    <w:uiPriority w:val="0"/>
    <w:pPr>
      <w:tabs>
        <w:tab w:val="decimal" w:pos="0"/>
      </w:tabs>
    </w:pPr>
    <w:rPr>
      <w:rFonts w:ascii="Arial" w:hAnsi="Arial" w:eastAsia="宋体" w:cs="Times New Roman"/>
      <w:sz w:val="21"/>
      <w:szCs w:val="21"/>
      <w:lang w:val="en-US" w:eastAsia="zh-CN" w:bidi="ar-SA"/>
    </w:rPr>
  </w:style>
  <w:style w:type="paragraph" w:customStyle="1" w:styleId="432">
    <w:name w:val="表头文本"/>
    <w:qFormat/>
    <w:uiPriority w:val="0"/>
    <w:pPr>
      <w:jc w:val="center"/>
    </w:pPr>
    <w:rPr>
      <w:rFonts w:ascii="Arial" w:hAnsi="Arial" w:eastAsia="宋体" w:cs="Times New Roman"/>
      <w:b/>
      <w:sz w:val="21"/>
      <w:szCs w:val="21"/>
      <w:lang w:val="en-US" w:eastAsia="zh-CN" w:bidi="ar-SA"/>
    </w:rPr>
  </w:style>
  <w:style w:type="table" w:customStyle="1" w:styleId="433">
    <w:name w:val="表样式"/>
    <w:basedOn w:val="89"/>
    <w:qFormat/>
    <w:uiPriority w:val="0"/>
    <w:pPr>
      <w:jc w:val="both"/>
    </w:pPr>
    <w:rPr>
      <w:rFonts w:eastAsia="宋体"/>
      <w:sz w:val="18"/>
      <w:szCs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auto"/>
      <w:vAlign w:val="center"/>
    </w:tcPr>
  </w:style>
  <w:style w:type="paragraph" w:customStyle="1" w:styleId="434">
    <w:name w:val="图样式"/>
    <w:basedOn w:val="1"/>
    <w:qFormat/>
    <w:uiPriority w:val="0"/>
    <w:pPr>
      <w:keepNext/>
      <w:widowControl w:val="0"/>
      <w:spacing w:before="80" w:after="80"/>
      <w:jc w:val="center"/>
    </w:pPr>
    <w:rPr>
      <w:rFonts w:asciiTheme="minorHAnsi" w:hAnsiTheme="minorHAnsi" w:eastAsiaTheme="minorEastAsia" w:cstheme="minorBidi"/>
      <w:kern w:val="2"/>
      <w:sz w:val="21"/>
      <w:szCs w:val="22"/>
      <w:lang w:val="en-US" w:eastAsia="zh-CN"/>
    </w:rPr>
  </w:style>
  <w:style w:type="paragraph" w:customStyle="1" w:styleId="435">
    <w:name w:val="文档标题"/>
    <w:basedOn w:val="1"/>
    <w:qFormat/>
    <w:uiPriority w:val="0"/>
    <w:pPr>
      <w:widowControl w:val="0"/>
      <w:tabs>
        <w:tab w:val="left" w:pos="0"/>
      </w:tabs>
      <w:spacing w:before="300" w:after="300"/>
      <w:jc w:val="center"/>
    </w:pPr>
    <w:rPr>
      <w:rFonts w:ascii="Arial" w:hAnsi="Arial" w:eastAsia="黑体" w:cstheme="minorBidi"/>
      <w:kern w:val="2"/>
      <w:sz w:val="36"/>
      <w:szCs w:val="36"/>
      <w:lang w:val="en-US" w:eastAsia="zh-CN"/>
    </w:rPr>
  </w:style>
  <w:style w:type="paragraph" w:customStyle="1" w:styleId="436">
    <w:name w:val="正文（首行不缩进）"/>
    <w:basedOn w:val="1"/>
    <w:qFormat/>
    <w:uiPriority w:val="0"/>
    <w:pPr>
      <w:widowControl w:val="0"/>
      <w:spacing w:after="0"/>
      <w:jc w:val="both"/>
    </w:pPr>
    <w:rPr>
      <w:rFonts w:asciiTheme="minorHAnsi" w:hAnsiTheme="minorHAnsi" w:eastAsiaTheme="minorEastAsia" w:cstheme="minorBidi"/>
      <w:kern w:val="2"/>
      <w:sz w:val="21"/>
      <w:szCs w:val="22"/>
      <w:lang w:val="en-US" w:eastAsia="zh-CN"/>
    </w:rPr>
  </w:style>
  <w:style w:type="paragraph" w:customStyle="1" w:styleId="437">
    <w:name w:val="注示头"/>
    <w:basedOn w:val="1"/>
    <w:qFormat/>
    <w:uiPriority w:val="0"/>
    <w:pPr>
      <w:widowControl w:val="0"/>
      <w:pBdr>
        <w:top w:val="single" w:color="000000" w:sz="4" w:space="1"/>
      </w:pBdr>
      <w:spacing w:after="0"/>
      <w:jc w:val="both"/>
    </w:pPr>
    <w:rPr>
      <w:rFonts w:ascii="Arial" w:hAnsi="Arial" w:eastAsia="黑体" w:cstheme="minorBidi"/>
      <w:kern w:val="2"/>
      <w:sz w:val="18"/>
      <w:szCs w:val="22"/>
      <w:lang w:val="en-US" w:eastAsia="zh-CN"/>
    </w:rPr>
  </w:style>
  <w:style w:type="paragraph" w:customStyle="1" w:styleId="438">
    <w:name w:val="注示文本"/>
    <w:basedOn w:val="1"/>
    <w:qFormat/>
    <w:uiPriority w:val="0"/>
    <w:pPr>
      <w:widowControl w:val="0"/>
      <w:pBdr>
        <w:bottom w:val="single" w:color="000000" w:sz="4" w:space="1"/>
      </w:pBdr>
      <w:spacing w:after="0"/>
      <w:ind w:firstLine="360"/>
      <w:jc w:val="both"/>
    </w:pPr>
    <w:rPr>
      <w:rFonts w:ascii="Arial" w:hAnsi="Arial" w:eastAsia="KaiTi_GB2312" w:cstheme="minorBidi"/>
      <w:kern w:val="2"/>
      <w:sz w:val="18"/>
      <w:szCs w:val="18"/>
      <w:lang w:val="en-US" w:eastAsia="zh-CN"/>
    </w:rPr>
  </w:style>
  <w:style w:type="paragraph" w:customStyle="1" w:styleId="439">
    <w:name w:val="编写建议"/>
    <w:basedOn w:val="1"/>
    <w:qFormat/>
    <w:uiPriority w:val="0"/>
    <w:pPr>
      <w:widowControl w:val="0"/>
      <w:spacing w:after="0"/>
      <w:ind w:firstLine="420"/>
      <w:jc w:val="both"/>
    </w:pPr>
    <w:rPr>
      <w:rFonts w:ascii="Arial" w:hAnsi="Arial" w:cs="Arial" w:eastAsiaTheme="minorEastAsia"/>
      <w:i/>
      <w:color w:val="0000FF"/>
      <w:kern w:val="2"/>
      <w:sz w:val="21"/>
      <w:szCs w:val="22"/>
      <w:lang w:val="en-US" w:eastAsia="zh-CN"/>
    </w:rPr>
  </w:style>
  <w:style w:type="character" w:customStyle="1" w:styleId="440">
    <w:name w:val="样式一"/>
    <w:basedOn w:val="94"/>
    <w:qFormat/>
    <w:uiPriority w:val="0"/>
    <w:rPr>
      <w:rFonts w:ascii="宋体" w:hAnsi="宋体"/>
      <w:b/>
      <w:bCs/>
      <w:color w:val="000000"/>
      <w:sz w:val="36"/>
    </w:rPr>
  </w:style>
  <w:style w:type="character" w:customStyle="1" w:styleId="441">
    <w:name w:val="样式二"/>
    <w:basedOn w:val="440"/>
    <w:qFormat/>
    <w:uiPriority w:val="0"/>
    <w:rPr>
      <w:rFonts w:ascii="宋体" w:hAnsi="宋体"/>
      <w:color w:val="000000"/>
      <w:sz w:val="36"/>
    </w:rPr>
  </w:style>
  <w:style w:type="character" w:customStyle="1" w:styleId="442">
    <w:name w:val="メンション1"/>
    <w:basedOn w:val="94"/>
    <w:unhideWhenUsed/>
    <w:qFormat/>
    <w:uiPriority w:val="99"/>
    <w:rPr>
      <w:color w:val="2B579A"/>
      <w:shd w:val="clear" w:color="auto" w:fill="E1DFDD"/>
    </w:rPr>
  </w:style>
  <w:style w:type="character" w:customStyle="1" w:styleId="443">
    <w:name w:val="Mention3"/>
    <w:basedOn w:val="94"/>
    <w:unhideWhenUsed/>
    <w:qFormat/>
    <w:uiPriority w:val="99"/>
    <w:rPr>
      <w:color w:val="2B579A"/>
      <w:shd w:val="clear" w:color="auto" w:fill="E1DFDD"/>
    </w:rPr>
  </w:style>
  <w:style w:type="character" w:customStyle="1" w:styleId="444">
    <w:name w:val="Mention4"/>
    <w:basedOn w:val="94"/>
    <w:unhideWhenUsed/>
    <w:qFormat/>
    <w:uiPriority w:val="99"/>
    <w:rPr>
      <w:color w:val="2B579A"/>
      <w:shd w:val="clear" w:color="auto" w:fill="E1DFDD"/>
    </w:rPr>
  </w:style>
  <w:style w:type="paragraph" w:customStyle="1" w:styleId="445">
    <w:name w:val="Style1"/>
    <w:basedOn w:val="1"/>
    <w:link w:val="446"/>
    <w:qFormat/>
    <w:uiPriority w:val="0"/>
    <w:pPr>
      <w:widowControl w:val="0"/>
      <w:spacing w:after="100" w:afterAutospacing="1" w:line="300" w:lineRule="auto"/>
      <w:ind w:firstLine="360"/>
      <w:contextualSpacing/>
      <w:jc w:val="both"/>
    </w:pPr>
    <w:rPr>
      <w:rFonts w:asciiTheme="minorHAnsi" w:hAnsiTheme="minorHAnsi" w:eastAsiaTheme="minorEastAsia" w:cstheme="minorBidi"/>
      <w:kern w:val="2"/>
      <w:sz w:val="21"/>
      <w:lang w:val="en-US" w:eastAsia="zh-CN"/>
    </w:rPr>
  </w:style>
  <w:style w:type="character" w:customStyle="1" w:styleId="446">
    <w:name w:val="Style1 Char"/>
    <w:link w:val="445"/>
    <w:qFormat/>
    <w:uiPriority w:val="0"/>
    <w:rPr>
      <w:rFonts w:asciiTheme="minorHAnsi" w:hAnsiTheme="minorHAnsi" w:eastAsiaTheme="minorEastAsia" w:cstheme="minorBidi"/>
      <w:kern w:val="2"/>
      <w:sz w:val="21"/>
    </w:rPr>
  </w:style>
  <w:style w:type="character" w:customStyle="1" w:styleId="447">
    <w:name w:val="批注文字 字符2"/>
    <w:qFormat/>
    <w:uiPriority w:val="99"/>
    <w:rPr>
      <w:rFonts w:ascii="Times New Roman" w:hAnsi="Times New Roman"/>
      <w:lang w:val="en-GB"/>
    </w:rPr>
  </w:style>
  <w:style w:type="paragraph" w:customStyle="1" w:styleId="448">
    <w:name w:val="msonormal"/>
    <w:basedOn w:val="1"/>
    <w:qFormat/>
    <w:uiPriority w:val="99"/>
    <w:pPr>
      <w:widowControl w:val="0"/>
      <w:spacing w:before="100" w:beforeAutospacing="1" w:after="100" w:afterAutospacing="1"/>
      <w:jc w:val="both"/>
    </w:pPr>
    <w:rPr>
      <w:rFonts w:asciiTheme="minorHAnsi" w:hAnsiTheme="minorHAnsi" w:eastAsiaTheme="minorEastAsia" w:cstheme="minorBidi"/>
      <w:kern w:val="2"/>
      <w:sz w:val="21"/>
      <w:szCs w:val="22"/>
      <w:lang w:val="en-US" w:eastAsia="zh-CN"/>
    </w:rPr>
  </w:style>
  <w:style w:type="character" w:customStyle="1" w:styleId="449">
    <w:name w:val="Body Text Char1"/>
    <w:basedOn w:val="94"/>
    <w:semiHidden/>
    <w:qFormat/>
    <w:uiPriority w:val="0"/>
    <w:rPr>
      <w:rFonts w:ascii="Times New Roman" w:hAnsi="Times New Roman"/>
      <w:lang w:val="en-GB" w:eastAsia="ja-JP"/>
    </w:rPr>
  </w:style>
  <w:style w:type="paragraph" w:customStyle="1" w:styleId="450">
    <w:name w:val="目录 12"/>
    <w:semiHidden/>
    <w:qFormat/>
    <w:uiPriority w:val="99"/>
    <w:pPr>
      <w:keepNext/>
      <w:keepLines/>
      <w:widowControl w:val="0"/>
      <w:tabs>
        <w:tab w:val="right" w:leader="dot" w:pos="9639"/>
      </w:tabs>
      <w:overflowPunct w:val="0"/>
      <w:autoSpaceDE w:val="0"/>
      <w:autoSpaceDN w:val="0"/>
      <w:adjustRightInd w:val="0"/>
      <w:spacing w:before="120"/>
      <w:ind w:left="567" w:right="425" w:hanging="567"/>
    </w:pPr>
    <w:rPr>
      <w:rFonts w:ascii="Times New Roman" w:hAnsi="Times New Roman" w:eastAsia="等线" w:cs="Times New Roman"/>
      <w:sz w:val="22"/>
      <w:lang w:val="en-US" w:eastAsia="en-US" w:bidi="ar-SA"/>
    </w:rPr>
  </w:style>
  <w:style w:type="paragraph" w:customStyle="1" w:styleId="451">
    <w:name w:val="目录 22"/>
    <w:basedOn w:val="450"/>
    <w:semiHidden/>
    <w:qFormat/>
    <w:uiPriority w:val="99"/>
  </w:style>
  <w:style w:type="table" w:customStyle="1" w:styleId="452">
    <w:name w:val="Grid Table 4 - Accent 31"/>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table" w:customStyle="1" w:styleId="453">
    <w:name w:val="Grid Table 1 Light - Accent 61"/>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454">
    <w:name w:val="目录 82"/>
    <w:basedOn w:val="450"/>
    <w:semiHidden/>
    <w:qFormat/>
    <w:uiPriority w:val="0"/>
  </w:style>
  <w:style w:type="paragraph" w:customStyle="1" w:styleId="455">
    <w:name w:val="目录 32"/>
    <w:basedOn w:val="451"/>
    <w:semiHidden/>
    <w:qFormat/>
    <w:uiPriority w:val="0"/>
  </w:style>
  <w:style w:type="paragraph" w:customStyle="1" w:styleId="456">
    <w:name w:val="目录 92"/>
    <w:basedOn w:val="454"/>
    <w:semiHidden/>
    <w:qFormat/>
    <w:uiPriority w:val="0"/>
    <w:pPr>
      <w:spacing w:before="180"/>
      <w:ind w:left="1418" w:hanging="1418"/>
    </w:pPr>
    <w:rPr>
      <w:b/>
    </w:rPr>
  </w:style>
  <w:style w:type="paragraph" w:customStyle="1" w:styleId="457">
    <w:name w:val="目录 42"/>
    <w:basedOn w:val="455"/>
    <w:semiHidden/>
    <w:qFormat/>
    <w:uiPriority w:val="0"/>
  </w:style>
  <w:style w:type="paragraph" w:customStyle="1" w:styleId="458">
    <w:name w:val="目录 52"/>
    <w:basedOn w:val="457"/>
    <w:semiHidden/>
    <w:qFormat/>
    <w:uiPriority w:val="0"/>
  </w:style>
  <w:style w:type="paragraph" w:customStyle="1" w:styleId="459">
    <w:name w:val="目录 62"/>
    <w:basedOn w:val="458"/>
    <w:next w:val="1"/>
    <w:semiHidden/>
    <w:qFormat/>
    <w:uiPriority w:val="0"/>
  </w:style>
  <w:style w:type="paragraph" w:customStyle="1" w:styleId="460">
    <w:name w:val="目录 72"/>
    <w:basedOn w:val="459"/>
    <w:next w:val="1"/>
    <w:semiHidden/>
    <w:qFormat/>
    <w:uiPriority w:val="0"/>
    <w:pPr>
      <w:keepNext w:val="0"/>
      <w:spacing w:before="0"/>
      <w:ind w:left="2268" w:hanging="2268"/>
    </w:pPr>
    <w:rPr>
      <w:sz w:val="20"/>
    </w:rPr>
  </w:style>
  <w:style w:type="character" w:customStyle="1" w:styleId="461">
    <w:name w:val="@他3"/>
    <w:basedOn w:val="94"/>
    <w:unhideWhenUsed/>
    <w:qFormat/>
    <w:uiPriority w:val="99"/>
    <w:rPr>
      <w:color w:val="2B579A"/>
      <w:shd w:val="clear" w:color="auto" w:fill="E1DFDD"/>
    </w:rPr>
  </w:style>
  <w:style w:type="character" w:customStyle="1" w:styleId="462">
    <w:name w:val="List Paragraph Char2"/>
    <w:qFormat/>
    <w:locked/>
    <w:uiPriority w:val="34"/>
    <w:rPr>
      <w:rFonts w:ascii="Times New Roman" w:hAnsi="Times New Roman"/>
      <w:snapToGrid w:val="0"/>
      <w:sz w:val="21"/>
      <w:szCs w:val="21"/>
    </w:rPr>
  </w:style>
  <w:style w:type="table" w:customStyle="1" w:styleId="463">
    <w:name w:val="Table Grid11"/>
    <w:basedOn w:val="89"/>
    <w:qFormat/>
    <w:uiPriority w:val="0"/>
    <w:pPr>
      <w:spacing w:after="180" w:line="240" w:lineRule="auto"/>
    </w:pPr>
    <w:rPr>
      <w:rFonts w:ascii="Times New Roman" w:hAnsi="Times New Roman" w:eastAsia="MS Mincho" w:cs="Times New Roman"/>
      <w:sz w:val="20"/>
      <w:szCs w:val="20"/>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64">
    <w:name w:val="B8"/>
    <w:basedOn w:val="1"/>
    <w:qFormat/>
    <w:uiPriority w:val="0"/>
    <w:pPr>
      <w:spacing w:after="120" w:line="259" w:lineRule="auto"/>
      <w:ind w:left="2552" w:hanging="284"/>
      <w:jc w:val="both"/>
    </w:pPr>
    <w:rPr>
      <w:rFonts w:ascii="Times New Roman" w:hAnsi="Times New Roman" w:eastAsiaTheme="minorHAnsi" w:cstheme="minorBidi"/>
      <w:szCs w:val="22"/>
      <w:lang w:val="en-US" w:eastAsia="ja-JP"/>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customXml" Target="../customXml/item1.xml"/><Relationship Id="rId98" Type="http://schemas.openxmlformats.org/officeDocument/2006/relationships/image" Target="media/image77.emf"/><Relationship Id="rId97" Type="http://schemas.openxmlformats.org/officeDocument/2006/relationships/oleObject" Target="embeddings/oleObject10.bin"/><Relationship Id="rId96" Type="http://schemas.openxmlformats.org/officeDocument/2006/relationships/image" Target="media/image76.emf"/><Relationship Id="rId95" Type="http://schemas.openxmlformats.org/officeDocument/2006/relationships/image" Target="media/image75.png"/><Relationship Id="rId94" Type="http://schemas.openxmlformats.org/officeDocument/2006/relationships/image" Target="media/image74.png"/><Relationship Id="rId93" Type="http://schemas.openxmlformats.org/officeDocument/2006/relationships/image" Target="media/image73.png"/><Relationship Id="rId92" Type="http://schemas.openxmlformats.org/officeDocument/2006/relationships/image" Target="media/image72.jpeg"/><Relationship Id="rId91" Type="http://schemas.openxmlformats.org/officeDocument/2006/relationships/image" Target="media/image71.wmf"/><Relationship Id="rId90" Type="http://schemas.openxmlformats.org/officeDocument/2006/relationships/oleObject" Target="embeddings/oleObject9.bin"/><Relationship Id="rId9" Type="http://schemas.openxmlformats.org/officeDocument/2006/relationships/image" Target="media/image1.png"/><Relationship Id="rId89" Type="http://schemas.openxmlformats.org/officeDocument/2006/relationships/image" Target="media/image70.png"/><Relationship Id="rId88" Type="http://schemas.openxmlformats.org/officeDocument/2006/relationships/image" Target="media/image69.png"/><Relationship Id="rId87" Type="http://schemas.openxmlformats.org/officeDocument/2006/relationships/image" Target="media/image68.png"/><Relationship Id="rId86" Type="http://schemas.openxmlformats.org/officeDocument/2006/relationships/oleObject" Target="embeddings/oleObject8.bin"/><Relationship Id="rId85" Type="http://schemas.openxmlformats.org/officeDocument/2006/relationships/image" Target="media/image67.png"/><Relationship Id="rId84" Type="http://schemas.openxmlformats.org/officeDocument/2006/relationships/oleObject" Target="embeddings/oleObject7.bin"/><Relationship Id="rId83" Type="http://schemas.openxmlformats.org/officeDocument/2006/relationships/image" Target="media/image66.jpeg"/><Relationship Id="rId82" Type="http://schemas.openxmlformats.org/officeDocument/2006/relationships/image" Target="media/image65.jpeg"/><Relationship Id="rId81" Type="http://schemas.openxmlformats.org/officeDocument/2006/relationships/image" Target="media/image64.png"/><Relationship Id="rId80" Type="http://schemas.openxmlformats.org/officeDocument/2006/relationships/image" Target="media/image63.png"/><Relationship Id="rId8" Type="http://schemas.openxmlformats.org/officeDocument/2006/relationships/theme" Target="theme/theme1.xml"/><Relationship Id="rId79" Type="http://schemas.openxmlformats.org/officeDocument/2006/relationships/image" Target="media/image62.png"/><Relationship Id="rId78" Type="http://schemas.openxmlformats.org/officeDocument/2006/relationships/image" Target="media/image61.png"/><Relationship Id="rId77" Type="http://schemas.openxmlformats.org/officeDocument/2006/relationships/image" Target="media/image60.png"/><Relationship Id="rId76" Type="http://schemas.openxmlformats.org/officeDocument/2006/relationships/image" Target="media/image59.png"/><Relationship Id="rId75" Type="http://schemas.openxmlformats.org/officeDocument/2006/relationships/image" Target="media/image58.png"/><Relationship Id="rId74" Type="http://schemas.openxmlformats.org/officeDocument/2006/relationships/image" Target="media/image57.png"/><Relationship Id="rId73" Type="http://schemas.openxmlformats.org/officeDocument/2006/relationships/image" Target="media/image56.png"/><Relationship Id="rId72" Type="http://schemas.openxmlformats.org/officeDocument/2006/relationships/image" Target="media/image55.png"/><Relationship Id="rId71" Type="http://schemas.openxmlformats.org/officeDocument/2006/relationships/image" Target="media/image54.png"/><Relationship Id="rId70" Type="http://schemas.openxmlformats.org/officeDocument/2006/relationships/image" Target="media/image53.png"/><Relationship Id="rId7" Type="http://schemas.openxmlformats.org/officeDocument/2006/relationships/footer" Target="footer2.xml"/><Relationship Id="rId69" Type="http://schemas.openxmlformats.org/officeDocument/2006/relationships/image" Target="media/image52.png"/><Relationship Id="rId68" Type="http://schemas.openxmlformats.org/officeDocument/2006/relationships/image" Target="media/image51.png"/><Relationship Id="rId67" Type="http://schemas.openxmlformats.org/officeDocument/2006/relationships/image" Target="media/image50.jpeg"/><Relationship Id="rId66" Type="http://schemas.openxmlformats.org/officeDocument/2006/relationships/image" Target="media/image49.png"/><Relationship Id="rId65" Type="http://schemas.openxmlformats.org/officeDocument/2006/relationships/image" Target="media/image48.png"/><Relationship Id="rId64" Type="http://schemas.openxmlformats.org/officeDocument/2006/relationships/image" Target="media/image47.png"/><Relationship Id="rId63" Type="http://schemas.openxmlformats.org/officeDocument/2006/relationships/image" Target="media/image46.png"/><Relationship Id="rId62" Type="http://schemas.openxmlformats.org/officeDocument/2006/relationships/image" Target="media/image45.png"/><Relationship Id="rId61" Type="http://schemas.openxmlformats.org/officeDocument/2006/relationships/image" Target="media/image44.png"/><Relationship Id="rId60" Type="http://schemas.openxmlformats.org/officeDocument/2006/relationships/oleObject" Target="embeddings/oleObject6.bin"/><Relationship Id="rId6" Type="http://schemas.openxmlformats.org/officeDocument/2006/relationships/header" Target="header2.xml"/><Relationship Id="rId59" Type="http://schemas.openxmlformats.org/officeDocument/2006/relationships/image" Target="media/image43.png"/><Relationship Id="rId58" Type="http://schemas.openxmlformats.org/officeDocument/2006/relationships/oleObject" Target="embeddings/oleObject5.bin"/><Relationship Id="rId57" Type="http://schemas.openxmlformats.org/officeDocument/2006/relationships/image" Target="media/image42.png"/><Relationship Id="rId56" Type="http://schemas.openxmlformats.org/officeDocument/2006/relationships/image" Target="media/image41.png"/><Relationship Id="rId55" Type="http://schemas.openxmlformats.org/officeDocument/2006/relationships/image" Target="media/image40.jpeg"/><Relationship Id="rId54" Type="http://schemas.openxmlformats.org/officeDocument/2006/relationships/image" Target="media/image39.jpeg"/><Relationship Id="rId53" Type="http://schemas.openxmlformats.org/officeDocument/2006/relationships/image" Target="media/image38.jpeg"/><Relationship Id="rId52" Type="http://schemas.openxmlformats.org/officeDocument/2006/relationships/image" Target="media/image37.png"/><Relationship Id="rId51" Type="http://schemas.openxmlformats.org/officeDocument/2006/relationships/image" Target="media/image36.png"/><Relationship Id="rId50" Type="http://schemas.openxmlformats.org/officeDocument/2006/relationships/image" Target="media/image35.png"/><Relationship Id="rId5" Type="http://schemas.openxmlformats.org/officeDocument/2006/relationships/footer" Target="footer1.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emf"/><Relationship Id="rId43" Type="http://schemas.openxmlformats.org/officeDocument/2006/relationships/oleObject" Target="embeddings/oleObject4.bin"/><Relationship Id="rId42" Type="http://schemas.openxmlformats.org/officeDocument/2006/relationships/image" Target="media/image28.emf"/><Relationship Id="rId41" Type="http://schemas.openxmlformats.org/officeDocument/2006/relationships/image" Target="media/image27.emf"/><Relationship Id="rId40" Type="http://schemas.openxmlformats.org/officeDocument/2006/relationships/image" Target="media/image26.emf"/><Relationship Id="rId4" Type="http://schemas.openxmlformats.org/officeDocument/2006/relationships/header" Target="header1.xml"/><Relationship Id="rId39" Type="http://schemas.openxmlformats.org/officeDocument/2006/relationships/oleObject" Target="embeddings/oleObject3.bin"/><Relationship Id="rId38" Type="http://schemas.openxmlformats.org/officeDocument/2006/relationships/image" Target="media/image25.emf"/><Relationship Id="rId37" Type="http://schemas.openxmlformats.org/officeDocument/2006/relationships/oleObject" Target="embeddings/oleObject2.bin"/><Relationship Id="rId36" Type="http://schemas.openxmlformats.org/officeDocument/2006/relationships/image" Target="media/image24.emf"/><Relationship Id="rId35" Type="http://schemas.openxmlformats.org/officeDocument/2006/relationships/oleObject" Target="embeddings/oleObject1.bin"/><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cid:image003.png@01D9C5EC.C4A52010" TargetMode="External"/><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cid:image002.jpg@01D9C5EC.C4A52010" TargetMode="External"/><Relationship Id="rId17" Type="http://schemas.openxmlformats.org/officeDocument/2006/relationships/image" Target="media/image8.jpeg"/><Relationship Id="rId16" Type="http://schemas.openxmlformats.org/officeDocument/2006/relationships/image" Target="cid:image001.jpg@01D9C5EC.C4A52010" TargetMode="External"/><Relationship Id="rId15" Type="http://schemas.openxmlformats.org/officeDocument/2006/relationships/image" Target="media/image7.jpe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3" Type="http://schemas.openxmlformats.org/officeDocument/2006/relationships/fontTable" Target="fontTable.xml"/><Relationship Id="rId102" Type="http://schemas.microsoft.com/office/2006/relationships/keyMapCustomizations" Target="customizations.xml"/><Relationship Id="rId101" Type="http://schemas.openxmlformats.org/officeDocument/2006/relationships/customXml" Target="../customXml/item2.xml"/><Relationship Id="rId100" Type="http://schemas.openxmlformats.org/officeDocument/2006/relationships/numbering" Target="numbering.xml"/><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1</Pages>
  <Words>23245</Words>
  <Characters>132503</Characters>
  <Lines>1104</Lines>
  <Paragraphs>310</Paragraphs>
  <TotalTime>9</TotalTime>
  <ScaleCrop>false</ScaleCrop>
  <LinksUpToDate>false</LinksUpToDate>
  <CharactersWithSpaces>155438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2023-02-16T08:26:00Z</dcterms:created>
  <dc:creator>MCC Support</dc:creator>
  <cp:keywords>&lt;keyword[, keyword, ]&gt;</cp:keywords>
  <cp:lastModifiedBy>cmcc-chunxia Guo</cp:lastModifiedBy>
  <cp:lastPrinted>2019-02-25T14:05:00Z</cp:lastPrinted>
  <dcterms:modified xsi:type="dcterms:W3CDTF">2023-08-31T13:50:09Z</dcterms:modified>
  <dc:subject>&lt;Title 1; Title 2&gt; (Release 14 | 13 |12)</dc:subject>
  <dc:title>3GPP TS ab.cde</dc:title>
  <cp:revision>183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5810B6626EE84A06B751EF806E5A24C6</vt:lpwstr>
  </property>
</Properties>
</file>