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6AB23E3" w:rsidR="00654648" w:rsidRPr="00AB2570" w:rsidRDefault="00DF33FC" w:rsidP="003F348B">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032223">
              <w:rPr>
                <w:lang w:val="sv-SE"/>
              </w:rPr>
              <w:t>7</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3F348B">
              <w:rPr>
                <w:sz w:val="32"/>
                <w:lang w:val="sv-SE"/>
              </w:rPr>
              <w:t>0</w:t>
            </w:r>
            <w:r w:rsidR="00032223">
              <w:rPr>
                <w:sz w:val="32"/>
                <w:lang w:val="sv-SE"/>
              </w:rPr>
              <w:t>8</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10" o:title=""/>
                </v:shape>
                <o:OLEObject Type="Embed" ProgID="Word.Picture.8" ShapeID="_x0000_i1025" DrawAspect="Content" ObjectID="_1755071934"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8pt;height:74.8pt" o:ole="">
                  <v:imagedata r:id="rId12" o:title=""/>
                </v:shape>
                <o:OLEObject Type="Embed" ProgID="Word.Picture.8" ShapeID="_x0000_i1026" DrawAspect="Content" ObjectID="_1755071935"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22EE646F" w14:textId="5A3A56D3" w:rsidR="00B25420" w:rsidRDefault="00DF33FC">
      <w:pPr>
        <w:pStyle w:val="10"/>
        <w:rPr>
          <w:rFonts w:asciiTheme="minorHAnsi"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B25420">
        <w:rPr>
          <w:noProof/>
        </w:rPr>
        <w:t>Foreword</w:t>
      </w:r>
      <w:r w:rsidR="00B25420">
        <w:rPr>
          <w:noProof/>
        </w:rPr>
        <w:tab/>
      </w:r>
      <w:r w:rsidR="00B25420">
        <w:rPr>
          <w:noProof/>
        </w:rPr>
        <w:fldChar w:fldCharType="begin"/>
      </w:r>
      <w:r w:rsidR="00B25420">
        <w:rPr>
          <w:noProof/>
        </w:rPr>
        <w:instrText xml:space="preserve"> PAGEREF _Toc144251214 \h </w:instrText>
      </w:r>
      <w:r w:rsidR="00B25420">
        <w:rPr>
          <w:noProof/>
        </w:rPr>
      </w:r>
      <w:r w:rsidR="00B25420">
        <w:rPr>
          <w:noProof/>
        </w:rPr>
        <w:fldChar w:fldCharType="separate"/>
      </w:r>
      <w:r w:rsidR="00B25420">
        <w:rPr>
          <w:noProof/>
        </w:rPr>
        <w:t>21</w:t>
      </w:r>
      <w:r w:rsidR="00B25420">
        <w:rPr>
          <w:noProof/>
        </w:rPr>
        <w:fldChar w:fldCharType="end"/>
      </w:r>
    </w:p>
    <w:p w14:paraId="2E8FC719" w14:textId="59CB15F6" w:rsidR="00B25420" w:rsidRDefault="00B25420">
      <w:pPr>
        <w:pStyle w:val="10"/>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_Toc144251215 \h </w:instrText>
      </w:r>
      <w:r>
        <w:rPr>
          <w:noProof/>
        </w:rPr>
      </w:r>
      <w:r>
        <w:rPr>
          <w:noProof/>
        </w:rPr>
        <w:fldChar w:fldCharType="separate"/>
      </w:r>
      <w:r>
        <w:rPr>
          <w:noProof/>
        </w:rPr>
        <w:t>23</w:t>
      </w:r>
      <w:r>
        <w:rPr>
          <w:noProof/>
        </w:rPr>
        <w:fldChar w:fldCharType="end"/>
      </w:r>
    </w:p>
    <w:p w14:paraId="5CD5DC94" w14:textId="692DF53B" w:rsidR="00B25420" w:rsidRDefault="00B25420">
      <w:pPr>
        <w:pStyle w:val="10"/>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_Toc144251216 \h </w:instrText>
      </w:r>
      <w:r>
        <w:rPr>
          <w:noProof/>
        </w:rPr>
      </w:r>
      <w:r>
        <w:rPr>
          <w:noProof/>
        </w:rPr>
        <w:fldChar w:fldCharType="separate"/>
      </w:r>
      <w:r>
        <w:rPr>
          <w:noProof/>
        </w:rPr>
        <w:t>23</w:t>
      </w:r>
      <w:r>
        <w:rPr>
          <w:noProof/>
        </w:rPr>
        <w:fldChar w:fldCharType="end"/>
      </w:r>
    </w:p>
    <w:p w14:paraId="137BF315" w14:textId="24AFA379" w:rsidR="00B25420" w:rsidRDefault="00B25420">
      <w:pPr>
        <w:pStyle w:val="10"/>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_Toc144251217 \h </w:instrText>
      </w:r>
      <w:r>
        <w:rPr>
          <w:noProof/>
        </w:rPr>
      </w:r>
      <w:r>
        <w:rPr>
          <w:noProof/>
        </w:rPr>
        <w:fldChar w:fldCharType="separate"/>
      </w:r>
      <w:r>
        <w:rPr>
          <w:noProof/>
        </w:rPr>
        <w:t>23</w:t>
      </w:r>
      <w:r>
        <w:rPr>
          <w:noProof/>
        </w:rPr>
        <w:fldChar w:fldCharType="end"/>
      </w:r>
    </w:p>
    <w:p w14:paraId="152933E3" w14:textId="2C452E02" w:rsidR="00B25420" w:rsidRDefault="00B25420">
      <w:pPr>
        <w:pStyle w:val="2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_Toc144251218 \h </w:instrText>
      </w:r>
      <w:r>
        <w:rPr>
          <w:noProof/>
        </w:rPr>
      </w:r>
      <w:r>
        <w:rPr>
          <w:noProof/>
        </w:rPr>
        <w:fldChar w:fldCharType="separate"/>
      </w:r>
      <w:r>
        <w:rPr>
          <w:noProof/>
        </w:rPr>
        <w:t>23</w:t>
      </w:r>
      <w:r>
        <w:rPr>
          <w:noProof/>
        </w:rPr>
        <w:fldChar w:fldCharType="end"/>
      </w:r>
    </w:p>
    <w:p w14:paraId="68B85B56" w14:textId="5E8967D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_Toc144251219 \h </w:instrText>
      </w:r>
      <w:r>
        <w:rPr>
          <w:noProof/>
        </w:rPr>
      </w:r>
      <w:r>
        <w:rPr>
          <w:noProof/>
        </w:rPr>
        <w:fldChar w:fldCharType="separate"/>
      </w:r>
      <w:r>
        <w:rPr>
          <w:noProof/>
        </w:rPr>
        <w:t>23</w:t>
      </w:r>
      <w:r>
        <w:rPr>
          <w:noProof/>
        </w:rPr>
        <w:fldChar w:fldCharType="end"/>
      </w:r>
    </w:p>
    <w:p w14:paraId="0394E436" w14:textId="0480EBA0" w:rsidR="00B25420" w:rsidRDefault="00B25420">
      <w:pPr>
        <w:pStyle w:val="2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_Toc144251220 \h </w:instrText>
      </w:r>
      <w:r>
        <w:rPr>
          <w:noProof/>
        </w:rPr>
      </w:r>
      <w:r>
        <w:rPr>
          <w:noProof/>
        </w:rPr>
        <w:fldChar w:fldCharType="separate"/>
      </w:r>
      <w:r>
        <w:rPr>
          <w:noProof/>
        </w:rPr>
        <w:t>23</w:t>
      </w:r>
      <w:r>
        <w:rPr>
          <w:noProof/>
        </w:rPr>
        <w:fldChar w:fldCharType="end"/>
      </w:r>
    </w:p>
    <w:p w14:paraId="0203A9A9" w14:textId="46FF4468" w:rsidR="00B25420" w:rsidRDefault="00B25420">
      <w:pPr>
        <w:pStyle w:val="10"/>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_Toc144251221 \h </w:instrText>
      </w:r>
      <w:r>
        <w:rPr>
          <w:noProof/>
        </w:rPr>
      </w:r>
      <w:r>
        <w:rPr>
          <w:noProof/>
        </w:rPr>
        <w:fldChar w:fldCharType="separate"/>
      </w:r>
      <w:r>
        <w:rPr>
          <w:noProof/>
        </w:rPr>
        <w:t>24</w:t>
      </w:r>
      <w:r>
        <w:rPr>
          <w:noProof/>
        </w:rPr>
        <w:fldChar w:fldCharType="end"/>
      </w:r>
    </w:p>
    <w:p w14:paraId="61907B27" w14:textId="3E8F67B0" w:rsidR="00B25420" w:rsidRDefault="00B25420">
      <w:pPr>
        <w:pStyle w:val="22"/>
        <w:rPr>
          <w:rFonts w:asciiTheme="minorHAnsi" w:hAnsiTheme="minorHAnsi" w:cstheme="minorBidi"/>
          <w:noProof/>
          <w:kern w:val="2"/>
          <w:sz w:val="21"/>
          <w:szCs w:val="22"/>
          <w:lang w:val="en-US" w:eastAsia="zh-CN"/>
          <w14:ligatures w14:val="standardContextual"/>
        </w:rPr>
      </w:pPr>
      <w:r>
        <w:rPr>
          <w:noProof/>
        </w:rPr>
        <w:t>4.1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_Toc144251222 \h </w:instrText>
      </w:r>
      <w:r>
        <w:rPr>
          <w:noProof/>
        </w:rPr>
      </w:r>
      <w:r>
        <w:rPr>
          <w:noProof/>
        </w:rPr>
        <w:fldChar w:fldCharType="separate"/>
      </w:r>
      <w:r>
        <w:rPr>
          <w:noProof/>
        </w:rPr>
        <w:t>24</w:t>
      </w:r>
      <w:r>
        <w:rPr>
          <w:noProof/>
        </w:rPr>
        <w:fldChar w:fldCharType="end"/>
      </w:r>
    </w:p>
    <w:p w14:paraId="7ED1814D" w14:textId="5BD872E9" w:rsidR="00B25420" w:rsidRDefault="00B25420">
      <w:pPr>
        <w:pStyle w:val="22"/>
        <w:rPr>
          <w:rFonts w:asciiTheme="minorHAnsi" w:hAnsiTheme="minorHAnsi" w:cstheme="minorBidi"/>
          <w:noProof/>
          <w:kern w:val="2"/>
          <w:sz w:val="21"/>
          <w:szCs w:val="22"/>
          <w:lang w:val="en-US" w:eastAsia="zh-CN"/>
          <w14:ligatures w14:val="standardContextual"/>
        </w:rPr>
      </w:pPr>
      <w:r>
        <w:rPr>
          <w:noProof/>
        </w:rPr>
        <w:t>4.2</w:t>
      </w:r>
      <w:r>
        <w:rPr>
          <w:rFonts w:asciiTheme="minorHAnsi" w:hAnsiTheme="minorHAnsi" w:cstheme="minorBidi"/>
          <w:noProof/>
          <w:kern w:val="2"/>
          <w:sz w:val="21"/>
          <w:szCs w:val="22"/>
          <w:lang w:val="en-US" w:eastAsia="zh-CN"/>
          <w14:ligatures w14:val="standardContextual"/>
        </w:rPr>
        <w:tab/>
      </w:r>
      <w:r>
        <w:rPr>
          <w:noProof/>
        </w:rPr>
        <w:t>TR Maintenance</w:t>
      </w:r>
      <w:r>
        <w:rPr>
          <w:noProof/>
        </w:rPr>
        <w:tab/>
      </w:r>
      <w:r>
        <w:rPr>
          <w:noProof/>
        </w:rPr>
        <w:fldChar w:fldCharType="begin"/>
      </w:r>
      <w:r>
        <w:rPr>
          <w:noProof/>
        </w:rPr>
        <w:instrText xml:space="preserve"> PAGEREF _Toc144251223 \h </w:instrText>
      </w:r>
      <w:r>
        <w:rPr>
          <w:noProof/>
        </w:rPr>
      </w:r>
      <w:r>
        <w:rPr>
          <w:noProof/>
        </w:rPr>
        <w:fldChar w:fldCharType="separate"/>
      </w:r>
      <w:r>
        <w:rPr>
          <w:noProof/>
        </w:rPr>
        <w:t>24</w:t>
      </w:r>
      <w:r>
        <w:rPr>
          <w:noProof/>
        </w:rPr>
        <w:fldChar w:fldCharType="end"/>
      </w:r>
    </w:p>
    <w:p w14:paraId="465A5AA9" w14:textId="2751112F" w:rsidR="00B25420" w:rsidRDefault="00B25420">
      <w:pPr>
        <w:pStyle w:val="10"/>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Both bands within FR1 Carrier Aggregation</w:t>
      </w:r>
      <w:r w:rsidRPr="00622EE7">
        <w:rPr>
          <w:rFonts w:cs="Arial"/>
          <w:noProof/>
        </w:rPr>
        <w:t>: Specific Band Combination Part</w:t>
      </w:r>
      <w:r>
        <w:rPr>
          <w:noProof/>
        </w:rPr>
        <w:tab/>
      </w:r>
      <w:r>
        <w:rPr>
          <w:noProof/>
        </w:rPr>
        <w:fldChar w:fldCharType="begin"/>
      </w:r>
      <w:r>
        <w:rPr>
          <w:noProof/>
        </w:rPr>
        <w:instrText xml:space="preserve"> PAGEREF _Toc144251224 \h </w:instrText>
      </w:r>
      <w:r>
        <w:rPr>
          <w:noProof/>
        </w:rPr>
      </w:r>
      <w:r>
        <w:rPr>
          <w:noProof/>
        </w:rPr>
        <w:fldChar w:fldCharType="separate"/>
      </w:r>
      <w:r>
        <w:rPr>
          <w:noProof/>
        </w:rPr>
        <w:t>24</w:t>
      </w:r>
      <w:r>
        <w:rPr>
          <w:noProof/>
        </w:rPr>
        <w:fldChar w:fldCharType="end"/>
      </w:r>
    </w:p>
    <w:p w14:paraId="1354F09F" w14:textId="055D474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w:t>
      </w:r>
      <w:r>
        <w:rPr>
          <w:noProof/>
          <w:lang w:eastAsia="zh-CN"/>
        </w:rPr>
        <w:t>x</w:t>
      </w:r>
      <w:r>
        <w:rPr>
          <w:rFonts w:asciiTheme="minorHAnsi" w:hAnsiTheme="minorHAnsi" w:cstheme="minorBidi"/>
          <w:noProof/>
          <w:kern w:val="2"/>
          <w:sz w:val="21"/>
          <w:szCs w:val="22"/>
          <w:lang w:val="en-US" w:eastAsia="zh-CN"/>
          <w14:ligatures w14:val="standardContextual"/>
        </w:rPr>
        <w:tab/>
      </w:r>
      <w:r>
        <w:rPr>
          <w:noProof/>
        </w:rPr>
        <w:t>CA_nX-nY-nZ</w:t>
      </w:r>
      <w:r>
        <w:rPr>
          <w:noProof/>
        </w:rPr>
        <w:tab/>
      </w:r>
      <w:r>
        <w:rPr>
          <w:noProof/>
        </w:rPr>
        <w:fldChar w:fldCharType="begin"/>
      </w:r>
      <w:r>
        <w:rPr>
          <w:noProof/>
        </w:rPr>
        <w:instrText xml:space="preserve"> PAGEREF _Toc144251225 \h </w:instrText>
      </w:r>
      <w:r>
        <w:rPr>
          <w:noProof/>
        </w:rPr>
      </w:r>
      <w:r>
        <w:rPr>
          <w:noProof/>
        </w:rPr>
        <w:fldChar w:fldCharType="separate"/>
      </w:r>
      <w:r>
        <w:rPr>
          <w:noProof/>
        </w:rPr>
        <w:t>24</w:t>
      </w:r>
      <w:r>
        <w:rPr>
          <w:noProof/>
        </w:rPr>
        <w:fldChar w:fldCharType="end"/>
      </w:r>
    </w:p>
    <w:p w14:paraId="3C9FB477" w14:textId="74B4DF3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5.x.1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_Toc144251226 \h </w:instrText>
      </w:r>
      <w:r>
        <w:rPr>
          <w:noProof/>
        </w:rPr>
      </w:r>
      <w:r>
        <w:rPr>
          <w:noProof/>
        </w:rPr>
        <w:fldChar w:fldCharType="separate"/>
      </w:r>
      <w:r>
        <w:rPr>
          <w:noProof/>
        </w:rPr>
        <w:t>24</w:t>
      </w:r>
      <w:r>
        <w:rPr>
          <w:noProof/>
        </w:rPr>
        <w:fldChar w:fldCharType="end"/>
      </w:r>
    </w:p>
    <w:p w14:paraId="55DB159E" w14:textId="2A7AD56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5.x.1.1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_Toc144251227 \h </w:instrText>
      </w:r>
      <w:r>
        <w:rPr>
          <w:noProof/>
        </w:rPr>
      </w:r>
      <w:r>
        <w:rPr>
          <w:noProof/>
        </w:rPr>
        <w:fldChar w:fldCharType="separate"/>
      </w:r>
      <w:r>
        <w:rPr>
          <w:noProof/>
        </w:rPr>
        <w:t>24</w:t>
      </w:r>
      <w:r>
        <w:rPr>
          <w:noProof/>
        </w:rPr>
        <w:fldChar w:fldCharType="end"/>
      </w:r>
    </w:p>
    <w:p w14:paraId="50D926D0" w14:textId="52F1332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5.x.1.2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_Toc144251228 \h </w:instrText>
      </w:r>
      <w:r>
        <w:rPr>
          <w:noProof/>
        </w:rPr>
      </w:r>
      <w:r>
        <w:rPr>
          <w:noProof/>
        </w:rPr>
        <w:fldChar w:fldCharType="separate"/>
      </w:r>
      <w:r>
        <w:rPr>
          <w:noProof/>
        </w:rPr>
        <w:t>25</w:t>
      </w:r>
      <w:r>
        <w:rPr>
          <w:noProof/>
        </w:rPr>
        <w:fldChar w:fldCharType="end"/>
      </w:r>
    </w:p>
    <w:p w14:paraId="35B2E04A" w14:textId="35E2DE9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5.x.1.3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_Toc144251229 \h </w:instrText>
      </w:r>
      <w:r>
        <w:rPr>
          <w:noProof/>
        </w:rPr>
      </w:r>
      <w:r>
        <w:rPr>
          <w:noProof/>
        </w:rPr>
        <w:fldChar w:fldCharType="separate"/>
      </w:r>
      <w:r>
        <w:rPr>
          <w:noProof/>
        </w:rPr>
        <w:t>25</w:t>
      </w:r>
      <w:r>
        <w:rPr>
          <w:noProof/>
        </w:rPr>
        <w:fldChar w:fldCharType="end"/>
      </w:r>
    </w:p>
    <w:p w14:paraId="2A5351D9" w14:textId="4F9EB12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5.x.2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_Toc144251230 \h </w:instrText>
      </w:r>
      <w:r>
        <w:rPr>
          <w:noProof/>
        </w:rPr>
      </w:r>
      <w:r>
        <w:rPr>
          <w:noProof/>
        </w:rPr>
        <w:fldChar w:fldCharType="separate"/>
      </w:r>
      <w:r>
        <w:rPr>
          <w:noProof/>
        </w:rPr>
        <w:t>25</w:t>
      </w:r>
      <w:r>
        <w:rPr>
          <w:noProof/>
        </w:rPr>
        <w:fldChar w:fldCharType="end"/>
      </w:r>
    </w:p>
    <w:p w14:paraId="5977B8F0" w14:textId="2DE2839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5.x.2.1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_Toc144251231 \h </w:instrText>
      </w:r>
      <w:r>
        <w:rPr>
          <w:noProof/>
        </w:rPr>
      </w:r>
      <w:r>
        <w:rPr>
          <w:noProof/>
        </w:rPr>
        <w:fldChar w:fldCharType="separate"/>
      </w:r>
      <w:r>
        <w:rPr>
          <w:noProof/>
        </w:rPr>
        <w:t>25</w:t>
      </w:r>
      <w:r>
        <w:rPr>
          <w:noProof/>
        </w:rPr>
        <w:fldChar w:fldCharType="end"/>
      </w:r>
    </w:p>
    <w:p w14:paraId="60FEB77C" w14:textId="258FCB0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5.x.2.2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_Toc144251232 \h </w:instrText>
      </w:r>
      <w:r>
        <w:rPr>
          <w:noProof/>
        </w:rPr>
      </w:r>
      <w:r>
        <w:rPr>
          <w:noProof/>
        </w:rPr>
        <w:fldChar w:fldCharType="separate"/>
      </w:r>
      <w:r>
        <w:rPr>
          <w:noProof/>
        </w:rPr>
        <w:t>25</w:t>
      </w:r>
      <w:r>
        <w:rPr>
          <w:noProof/>
        </w:rPr>
        <w:fldChar w:fldCharType="end"/>
      </w:r>
    </w:p>
    <w:p w14:paraId="26D20A42" w14:textId="688E2879"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CA_n1-n41-n79</w:t>
      </w:r>
      <w:r>
        <w:rPr>
          <w:noProof/>
        </w:rPr>
        <w:tab/>
      </w:r>
      <w:r>
        <w:rPr>
          <w:noProof/>
        </w:rPr>
        <w:fldChar w:fldCharType="begin"/>
      </w:r>
      <w:r>
        <w:rPr>
          <w:noProof/>
        </w:rPr>
        <w:instrText xml:space="preserve"> PAGEREF _Toc144251233 \h </w:instrText>
      </w:r>
      <w:r>
        <w:rPr>
          <w:noProof/>
        </w:rPr>
      </w:r>
      <w:r>
        <w:rPr>
          <w:noProof/>
        </w:rPr>
        <w:fldChar w:fldCharType="separate"/>
      </w:r>
      <w:r>
        <w:rPr>
          <w:noProof/>
        </w:rPr>
        <w:t>26</w:t>
      </w:r>
      <w:r>
        <w:rPr>
          <w:noProof/>
        </w:rPr>
        <w:fldChar w:fldCharType="end"/>
      </w:r>
    </w:p>
    <w:p w14:paraId="62E04344" w14:textId="4DCF756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_Toc144251234 \h </w:instrText>
      </w:r>
      <w:r>
        <w:rPr>
          <w:noProof/>
        </w:rPr>
      </w:r>
      <w:r>
        <w:rPr>
          <w:noProof/>
        </w:rPr>
        <w:fldChar w:fldCharType="separate"/>
      </w:r>
      <w:r>
        <w:rPr>
          <w:noProof/>
        </w:rPr>
        <w:t>26</w:t>
      </w:r>
      <w:r>
        <w:rPr>
          <w:noProof/>
        </w:rPr>
        <w:fldChar w:fldCharType="end"/>
      </w:r>
    </w:p>
    <w:p w14:paraId="508177DF" w14:textId="7EFFDFF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_Toc144251235 \h </w:instrText>
      </w:r>
      <w:r>
        <w:rPr>
          <w:noProof/>
        </w:rPr>
      </w:r>
      <w:r>
        <w:rPr>
          <w:noProof/>
        </w:rPr>
        <w:fldChar w:fldCharType="separate"/>
      </w:r>
      <w:r>
        <w:rPr>
          <w:noProof/>
        </w:rPr>
        <w:t>26</w:t>
      </w:r>
      <w:r>
        <w:rPr>
          <w:noProof/>
        </w:rPr>
        <w:fldChar w:fldCharType="end"/>
      </w:r>
    </w:p>
    <w:p w14:paraId="11E07CA2" w14:textId="69ED9D4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_Toc144251236 \h </w:instrText>
      </w:r>
      <w:r>
        <w:rPr>
          <w:noProof/>
        </w:rPr>
      </w:r>
      <w:r>
        <w:rPr>
          <w:noProof/>
        </w:rPr>
        <w:fldChar w:fldCharType="separate"/>
      </w:r>
      <w:r>
        <w:rPr>
          <w:noProof/>
        </w:rPr>
        <w:t>26</w:t>
      </w:r>
      <w:r>
        <w:rPr>
          <w:noProof/>
        </w:rPr>
        <w:fldChar w:fldCharType="end"/>
      </w:r>
    </w:p>
    <w:p w14:paraId="6C1A056D" w14:textId="72BB7EC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_Toc144251237 \h </w:instrText>
      </w:r>
      <w:r>
        <w:rPr>
          <w:noProof/>
        </w:rPr>
      </w:r>
      <w:r>
        <w:rPr>
          <w:noProof/>
        </w:rPr>
        <w:fldChar w:fldCharType="separate"/>
      </w:r>
      <w:r>
        <w:rPr>
          <w:noProof/>
        </w:rPr>
        <w:t>27</w:t>
      </w:r>
      <w:r>
        <w:rPr>
          <w:noProof/>
        </w:rPr>
        <w:fldChar w:fldCharType="end"/>
      </w:r>
    </w:p>
    <w:p w14:paraId="3D4F17BD" w14:textId="48D26C0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_Toc144251238 \h </w:instrText>
      </w:r>
      <w:r>
        <w:rPr>
          <w:noProof/>
        </w:rPr>
      </w:r>
      <w:r>
        <w:rPr>
          <w:noProof/>
        </w:rPr>
        <w:fldChar w:fldCharType="separate"/>
      </w:r>
      <w:r>
        <w:rPr>
          <w:noProof/>
        </w:rPr>
        <w:t>27</w:t>
      </w:r>
      <w:r>
        <w:rPr>
          <w:noProof/>
        </w:rPr>
        <w:fldChar w:fldCharType="end"/>
      </w:r>
    </w:p>
    <w:p w14:paraId="1E4E924B" w14:textId="1D6D4A9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_Toc144251239 \h </w:instrText>
      </w:r>
      <w:r>
        <w:rPr>
          <w:noProof/>
        </w:rPr>
      </w:r>
      <w:r>
        <w:rPr>
          <w:noProof/>
        </w:rPr>
        <w:fldChar w:fldCharType="separate"/>
      </w:r>
      <w:r>
        <w:rPr>
          <w:noProof/>
        </w:rPr>
        <w:t>27</w:t>
      </w:r>
      <w:r>
        <w:rPr>
          <w:noProof/>
        </w:rPr>
        <w:fldChar w:fldCharType="end"/>
      </w:r>
    </w:p>
    <w:p w14:paraId="474EF88C" w14:textId="71965C1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_Toc144251240 \h </w:instrText>
      </w:r>
      <w:r>
        <w:rPr>
          <w:noProof/>
        </w:rPr>
      </w:r>
      <w:r>
        <w:rPr>
          <w:noProof/>
        </w:rPr>
        <w:fldChar w:fldCharType="separate"/>
      </w:r>
      <w:r>
        <w:rPr>
          <w:noProof/>
        </w:rPr>
        <w:t>27</w:t>
      </w:r>
      <w:r>
        <w:rPr>
          <w:noProof/>
        </w:rPr>
        <w:fldChar w:fldCharType="end"/>
      </w:r>
    </w:p>
    <w:p w14:paraId="3BA200A1" w14:textId="54D0A422"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CA_n41-n77-n79</w:t>
      </w:r>
      <w:r>
        <w:rPr>
          <w:noProof/>
        </w:rPr>
        <w:tab/>
      </w:r>
      <w:r>
        <w:rPr>
          <w:noProof/>
        </w:rPr>
        <w:fldChar w:fldCharType="begin"/>
      </w:r>
      <w:r>
        <w:rPr>
          <w:noProof/>
        </w:rPr>
        <w:instrText xml:space="preserve"> PAGEREF _Toc144251241 \h </w:instrText>
      </w:r>
      <w:r>
        <w:rPr>
          <w:noProof/>
        </w:rPr>
      </w:r>
      <w:r>
        <w:rPr>
          <w:noProof/>
        </w:rPr>
        <w:fldChar w:fldCharType="separate"/>
      </w:r>
      <w:r>
        <w:rPr>
          <w:noProof/>
        </w:rPr>
        <w:t>28</w:t>
      </w:r>
      <w:r>
        <w:rPr>
          <w:noProof/>
        </w:rPr>
        <w:fldChar w:fldCharType="end"/>
      </w:r>
    </w:p>
    <w:p w14:paraId="50FEFE4C" w14:textId="388B5E7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_Toc144251242 \h </w:instrText>
      </w:r>
      <w:r>
        <w:rPr>
          <w:noProof/>
        </w:rPr>
      </w:r>
      <w:r>
        <w:rPr>
          <w:noProof/>
        </w:rPr>
        <w:fldChar w:fldCharType="separate"/>
      </w:r>
      <w:r>
        <w:rPr>
          <w:noProof/>
        </w:rPr>
        <w:t>28</w:t>
      </w:r>
      <w:r>
        <w:rPr>
          <w:noProof/>
        </w:rPr>
        <w:fldChar w:fldCharType="end"/>
      </w:r>
    </w:p>
    <w:p w14:paraId="616E9355" w14:textId="2376BD5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_Toc144251243 \h </w:instrText>
      </w:r>
      <w:r>
        <w:rPr>
          <w:noProof/>
        </w:rPr>
      </w:r>
      <w:r>
        <w:rPr>
          <w:noProof/>
        </w:rPr>
        <w:fldChar w:fldCharType="separate"/>
      </w:r>
      <w:r>
        <w:rPr>
          <w:noProof/>
        </w:rPr>
        <w:t>28</w:t>
      </w:r>
      <w:r>
        <w:rPr>
          <w:noProof/>
        </w:rPr>
        <w:fldChar w:fldCharType="end"/>
      </w:r>
    </w:p>
    <w:p w14:paraId="6A170908" w14:textId="6401E07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_Toc144251244 \h </w:instrText>
      </w:r>
      <w:r>
        <w:rPr>
          <w:noProof/>
        </w:rPr>
      </w:r>
      <w:r>
        <w:rPr>
          <w:noProof/>
        </w:rPr>
        <w:fldChar w:fldCharType="separate"/>
      </w:r>
      <w:r>
        <w:rPr>
          <w:noProof/>
        </w:rPr>
        <w:t>28</w:t>
      </w:r>
      <w:r>
        <w:rPr>
          <w:noProof/>
        </w:rPr>
        <w:fldChar w:fldCharType="end"/>
      </w:r>
    </w:p>
    <w:p w14:paraId="10C259FE" w14:textId="50611B2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_Toc144251245 \h </w:instrText>
      </w:r>
      <w:r>
        <w:rPr>
          <w:noProof/>
        </w:rPr>
      </w:r>
      <w:r>
        <w:rPr>
          <w:noProof/>
        </w:rPr>
        <w:fldChar w:fldCharType="separate"/>
      </w:r>
      <w:r>
        <w:rPr>
          <w:noProof/>
        </w:rPr>
        <w:t>29</w:t>
      </w:r>
      <w:r>
        <w:rPr>
          <w:noProof/>
        </w:rPr>
        <w:fldChar w:fldCharType="end"/>
      </w:r>
    </w:p>
    <w:p w14:paraId="0B030FD6" w14:textId="2BAC6CA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_Toc144251246 \h </w:instrText>
      </w:r>
      <w:r>
        <w:rPr>
          <w:noProof/>
        </w:rPr>
      </w:r>
      <w:r>
        <w:rPr>
          <w:noProof/>
        </w:rPr>
        <w:fldChar w:fldCharType="separate"/>
      </w:r>
      <w:r>
        <w:rPr>
          <w:noProof/>
        </w:rPr>
        <w:t>29</w:t>
      </w:r>
      <w:r>
        <w:rPr>
          <w:noProof/>
        </w:rPr>
        <w:fldChar w:fldCharType="end"/>
      </w:r>
    </w:p>
    <w:p w14:paraId="0F833ED1" w14:textId="4E1F6B1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_Toc144251247 \h </w:instrText>
      </w:r>
      <w:r>
        <w:rPr>
          <w:noProof/>
        </w:rPr>
      </w:r>
      <w:r>
        <w:rPr>
          <w:noProof/>
        </w:rPr>
        <w:fldChar w:fldCharType="separate"/>
      </w:r>
      <w:r>
        <w:rPr>
          <w:noProof/>
        </w:rPr>
        <w:t>29</w:t>
      </w:r>
      <w:r>
        <w:rPr>
          <w:noProof/>
        </w:rPr>
        <w:fldChar w:fldCharType="end"/>
      </w:r>
    </w:p>
    <w:p w14:paraId="390D82A3" w14:textId="5CBF074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_Toc144251248 \h </w:instrText>
      </w:r>
      <w:r>
        <w:rPr>
          <w:noProof/>
        </w:rPr>
      </w:r>
      <w:r>
        <w:rPr>
          <w:noProof/>
        </w:rPr>
        <w:fldChar w:fldCharType="separate"/>
      </w:r>
      <w:r>
        <w:rPr>
          <w:noProof/>
        </w:rPr>
        <w:t>29</w:t>
      </w:r>
      <w:r>
        <w:rPr>
          <w:noProof/>
        </w:rPr>
        <w:fldChar w:fldCharType="end"/>
      </w:r>
    </w:p>
    <w:p w14:paraId="56596F38" w14:textId="712F686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w:t>
      </w:r>
      <w:r>
        <w:rPr>
          <w:rFonts w:asciiTheme="minorHAnsi" w:hAnsiTheme="minorHAnsi" w:cstheme="minorBidi"/>
          <w:noProof/>
          <w:kern w:val="2"/>
          <w:sz w:val="21"/>
          <w:szCs w:val="22"/>
          <w:lang w:val="en-US" w:eastAsia="zh-CN"/>
          <w14:ligatures w14:val="standardContextual"/>
        </w:rPr>
        <w:tab/>
      </w:r>
      <w:r>
        <w:rPr>
          <w:noProof/>
        </w:rPr>
        <w:t>CA_n3-n28-n40</w:t>
      </w:r>
      <w:r>
        <w:rPr>
          <w:noProof/>
        </w:rPr>
        <w:tab/>
      </w:r>
      <w:r>
        <w:rPr>
          <w:noProof/>
        </w:rPr>
        <w:fldChar w:fldCharType="begin"/>
      </w:r>
      <w:r>
        <w:rPr>
          <w:noProof/>
        </w:rPr>
        <w:instrText xml:space="preserve"> PAGEREF _Toc144251249 \h </w:instrText>
      </w:r>
      <w:r>
        <w:rPr>
          <w:noProof/>
        </w:rPr>
      </w:r>
      <w:r>
        <w:rPr>
          <w:noProof/>
        </w:rPr>
        <w:fldChar w:fldCharType="separate"/>
      </w:r>
      <w:r>
        <w:rPr>
          <w:noProof/>
        </w:rPr>
        <w:t>29</w:t>
      </w:r>
      <w:r>
        <w:rPr>
          <w:noProof/>
        </w:rPr>
        <w:fldChar w:fldCharType="end"/>
      </w:r>
    </w:p>
    <w:p w14:paraId="400CA68A" w14:textId="5E2B725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_Toc144251250 \h </w:instrText>
      </w:r>
      <w:r>
        <w:rPr>
          <w:noProof/>
        </w:rPr>
      </w:r>
      <w:r>
        <w:rPr>
          <w:noProof/>
        </w:rPr>
        <w:fldChar w:fldCharType="separate"/>
      </w:r>
      <w:r>
        <w:rPr>
          <w:noProof/>
        </w:rPr>
        <w:t>29</w:t>
      </w:r>
      <w:r>
        <w:rPr>
          <w:noProof/>
        </w:rPr>
        <w:fldChar w:fldCharType="end"/>
      </w:r>
    </w:p>
    <w:p w14:paraId="405DC4E3" w14:textId="6365B20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_Toc144251251 \h </w:instrText>
      </w:r>
      <w:r>
        <w:rPr>
          <w:noProof/>
        </w:rPr>
      </w:r>
      <w:r>
        <w:rPr>
          <w:noProof/>
        </w:rPr>
        <w:fldChar w:fldCharType="separate"/>
      </w:r>
      <w:r>
        <w:rPr>
          <w:noProof/>
        </w:rPr>
        <w:t>29</w:t>
      </w:r>
      <w:r>
        <w:rPr>
          <w:noProof/>
        </w:rPr>
        <w:fldChar w:fldCharType="end"/>
      </w:r>
    </w:p>
    <w:p w14:paraId="6857209D" w14:textId="69DCDE6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_Toc144251252 \h </w:instrText>
      </w:r>
      <w:r>
        <w:rPr>
          <w:noProof/>
        </w:rPr>
      </w:r>
      <w:r>
        <w:rPr>
          <w:noProof/>
        </w:rPr>
        <w:fldChar w:fldCharType="separate"/>
      </w:r>
      <w:r>
        <w:rPr>
          <w:noProof/>
        </w:rPr>
        <w:t>30</w:t>
      </w:r>
      <w:r>
        <w:rPr>
          <w:noProof/>
        </w:rPr>
        <w:fldChar w:fldCharType="end"/>
      </w:r>
    </w:p>
    <w:p w14:paraId="718B134E" w14:textId="2F5E015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_Toc144251253 \h </w:instrText>
      </w:r>
      <w:r>
        <w:rPr>
          <w:noProof/>
        </w:rPr>
      </w:r>
      <w:r>
        <w:rPr>
          <w:noProof/>
        </w:rPr>
        <w:fldChar w:fldCharType="separate"/>
      </w:r>
      <w:r>
        <w:rPr>
          <w:noProof/>
        </w:rPr>
        <w:t>30</w:t>
      </w:r>
      <w:r>
        <w:rPr>
          <w:noProof/>
        </w:rPr>
        <w:fldChar w:fldCharType="end"/>
      </w:r>
    </w:p>
    <w:p w14:paraId="7F70833B" w14:textId="3DBC93B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_Toc144251254 \h </w:instrText>
      </w:r>
      <w:r>
        <w:rPr>
          <w:noProof/>
        </w:rPr>
      </w:r>
      <w:r>
        <w:rPr>
          <w:noProof/>
        </w:rPr>
        <w:fldChar w:fldCharType="separate"/>
      </w:r>
      <w:r>
        <w:rPr>
          <w:noProof/>
        </w:rPr>
        <w:t>30</w:t>
      </w:r>
      <w:r>
        <w:rPr>
          <w:noProof/>
        </w:rPr>
        <w:fldChar w:fldCharType="end"/>
      </w:r>
    </w:p>
    <w:p w14:paraId="1A675DDB" w14:textId="3DA2377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_Toc144251255 \h </w:instrText>
      </w:r>
      <w:r>
        <w:rPr>
          <w:noProof/>
        </w:rPr>
      </w:r>
      <w:r>
        <w:rPr>
          <w:noProof/>
        </w:rPr>
        <w:fldChar w:fldCharType="separate"/>
      </w:r>
      <w:r>
        <w:rPr>
          <w:noProof/>
        </w:rPr>
        <w:t>30</w:t>
      </w:r>
      <w:r>
        <w:rPr>
          <w:noProof/>
        </w:rPr>
        <w:fldChar w:fldCharType="end"/>
      </w:r>
    </w:p>
    <w:p w14:paraId="0A8851EF" w14:textId="2A29F2E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_Toc144251256 \h </w:instrText>
      </w:r>
      <w:r>
        <w:rPr>
          <w:noProof/>
        </w:rPr>
      </w:r>
      <w:r>
        <w:rPr>
          <w:noProof/>
        </w:rPr>
        <w:fldChar w:fldCharType="separate"/>
      </w:r>
      <w:r>
        <w:rPr>
          <w:noProof/>
        </w:rPr>
        <w:t>30</w:t>
      </w:r>
      <w:r>
        <w:rPr>
          <w:noProof/>
        </w:rPr>
        <w:fldChar w:fldCharType="end"/>
      </w:r>
    </w:p>
    <w:p w14:paraId="2ABBFA38" w14:textId="070465FA"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w:t>
      </w:r>
      <w:r>
        <w:rPr>
          <w:rFonts w:asciiTheme="minorHAnsi" w:hAnsiTheme="minorHAnsi" w:cstheme="minorBidi"/>
          <w:noProof/>
          <w:kern w:val="2"/>
          <w:sz w:val="21"/>
          <w:szCs w:val="22"/>
          <w:lang w:val="en-US" w:eastAsia="zh-CN"/>
          <w14:ligatures w14:val="standardContextual"/>
        </w:rPr>
        <w:tab/>
      </w:r>
      <w:r>
        <w:rPr>
          <w:noProof/>
        </w:rPr>
        <w:t xml:space="preserve">  CA_n3-n8-n41</w:t>
      </w:r>
      <w:r>
        <w:rPr>
          <w:noProof/>
        </w:rPr>
        <w:tab/>
      </w:r>
      <w:r>
        <w:rPr>
          <w:noProof/>
        </w:rPr>
        <w:fldChar w:fldCharType="begin"/>
      </w:r>
      <w:r>
        <w:rPr>
          <w:noProof/>
        </w:rPr>
        <w:instrText xml:space="preserve"> PAGEREF _Toc144251257 \h </w:instrText>
      </w:r>
      <w:r>
        <w:rPr>
          <w:noProof/>
        </w:rPr>
      </w:r>
      <w:r>
        <w:rPr>
          <w:noProof/>
        </w:rPr>
        <w:fldChar w:fldCharType="separate"/>
      </w:r>
      <w:r>
        <w:rPr>
          <w:noProof/>
        </w:rPr>
        <w:t>30</w:t>
      </w:r>
      <w:r>
        <w:rPr>
          <w:noProof/>
        </w:rPr>
        <w:fldChar w:fldCharType="end"/>
      </w:r>
    </w:p>
    <w:p w14:paraId="087AF942" w14:textId="682E370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_Toc144251258 \h </w:instrText>
      </w:r>
      <w:r>
        <w:rPr>
          <w:noProof/>
        </w:rPr>
      </w:r>
      <w:r>
        <w:rPr>
          <w:noProof/>
        </w:rPr>
        <w:fldChar w:fldCharType="separate"/>
      </w:r>
      <w:r>
        <w:rPr>
          <w:noProof/>
        </w:rPr>
        <w:t>30</w:t>
      </w:r>
      <w:r>
        <w:rPr>
          <w:noProof/>
        </w:rPr>
        <w:fldChar w:fldCharType="end"/>
      </w:r>
    </w:p>
    <w:p w14:paraId="70B91451" w14:textId="50E8450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_Toc144251259 \h </w:instrText>
      </w:r>
      <w:r>
        <w:rPr>
          <w:noProof/>
        </w:rPr>
      </w:r>
      <w:r>
        <w:rPr>
          <w:noProof/>
        </w:rPr>
        <w:fldChar w:fldCharType="separate"/>
      </w:r>
      <w:r>
        <w:rPr>
          <w:noProof/>
        </w:rPr>
        <w:t>30</w:t>
      </w:r>
      <w:r>
        <w:rPr>
          <w:noProof/>
        </w:rPr>
        <w:fldChar w:fldCharType="end"/>
      </w:r>
    </w:p>
    <w:p w14:paraId="074D623D" w14:textId="7439075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_Toc144251260 \h </w:instrText>
      </w:r>
      <w:r>
        <w:rPr>
          <w:noProof/>
        </w:rPr>
      </w:r>
      <w:r>
        <w:rPr>
          <w:noProof/>
        </w:rPr>
        <w:fldChar w:fldCharType="separate"/>
      </w:r>
      <w:r>
        <w:rPr>
          <w:noProof/>
        </w:rPr>
        <w:t>31</w:t>
      </w:r>
      <w:r>
        <w:rPr>
          <w:noProof/>
        </w:rPr>
        <w:fldChar w:fldCharType="end"/>
      </w:r>
    </w:p>
    <w:p w14:paraId="3EBE668C" w14:textId="62BF490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_Toc144251261 \h </w:instrText>
      </w:r>
      <w:r>
        <w:rPr>
          <w:noProof/>
        </w:rPr>
      </w:r>
      <w:r>
        <w:rPr>
          <w:noProof/>
        </w:rPr>
        <w:fldChar w:fldCharType="separate"/>
      </w:r>
      <w:r>
        <w:rPr>
          <w:noProof/>
        </w:rPr>
        <w:t>31</w:t>
      </w:r>
      <w:r>
        <w:rPr>
          <w:noProof/>
        </w:rPr>
        <w:fldChar w:fldCharType="end"/>
      </w:r>
    </w:p>
    <w:p w14:paraId="2970DF07" w14:textId="336BE30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_Toc144251262 \h </w:instrText>
      </w:r>
      <w:r>
        <w:rPr>
          <w:noProof/>
        </w:rPr>
      </w:r>
      <w:r>
        <w:rPr>
          <w:noProof/>
        </w:rPr>
        <w:fldChar w:fldCharType="separate"/>
      </w:r>
      <w:r>
        <w:rPr>
          <w:noProof/>
        </w:rPr>
        <w:t>31</w:t>
      </w:r>
      <w:r>
        <w:rPr>
          <w:noProof/>
        </w:rPr>
        <w:fldChar w:fldCharType="end"/>
      </w:r>
    </w:p>
    <w:p w14:paraId="6A28E509" w14:textId="1F2890A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_Toc144251263 \h </w:instrText>
      </w:r>
      <w:r>
        <w:rPr>
          <w:noProof/>
        </w:rPr>
      </w:r>
      <w:r>
        <w:rPr>
          <w:noProof/>
        </w:rPr>
        <w:fldChar w:fldCharType="separate"/>
      </w:r>
      <w:r>
        <w:rPr>
          <w:noProof/>
        </w:rPr>
        <w:t>31</w:t>
      </w:r>
      <w:r>
        <w:rPr>
          <w:noProof/>
        </w:rPr>
        <w:fldChar w:fldCharType="end"/>
      </w:r>
    </w:p>
    <w:p w14:paraId="3DE76DC6" w14:textId="172CEF3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_Toc144251264 \h </w:instrText>
      </w:r>
      <w:r>
        <w:rPr>
          <w:noProof/>
        </w:rPr>
      </w:r>
      <w:r>
        <w:rPr>
          <w:noProof/>
        </w:rPr>
        <w:fldChar w:fldCharType="separate"/>
      </w:r>
      <w:r>
        <w:rPr>
          <w:noProof/>
        </w:rPr>
        <w:t>31</w:t>
      </w:r>
      <w:r>
        <w:rPr>
          <w:noProof/>
        </w:rPr>
        <w:fldChar w:fldCharType="end"/>
      </w:r>
    </w:p>
    <w:p w14:paraId="726B2728" w14:textId="506ECCC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w:t>
      </w:r>
      <w:r>
        <w:rPr>
          <w:rFonts w:asciiTheme="minorHAnsi" w:hAnsiTheme="minorHAnsi" w:cstheme="minorBidi"/>
          <w:noProof/>
          <w:kern w:val="2"/>
          <w:sz w:val="21"/>
          <w:szCs w:val="22"/>
          <w:lang w:val="en-US" w:eastAsia="zh-CN"/>
          <w14:ligatures w14:val="standardContextual"/>
        </w:rPr>
        <w:tab/>
      </w:r>
      <w:r>
        <w:rPr>
          <w:noProof/>
        </w:rPr>
        <w:t>CA_n1-n3-n26</w:t>
      </w:r>
      <w:r>
        <w:rPr>
          <w:noProof/>
        </w:rPr>
        <w:tab/>
      </w:r>
      <w:r>
        <w:rPr>
          <w:noProof/>
        </w:rPr>
        <w:fldChar w:fldCharType="begin"/>
      </w:r>
      <w:r>
        <w:rPr>
          <w:noProof/>
        </w:rPr>
        <w:instrText xml:space="preserve"> PAGEREF _Toc144251265 \h </w:instrText>
      </w:r>
      <w:r>
        <w:rPr>
          <w:noProof/>
        </w:rPr>
      </w:r>
      <w:r>
        <w:rPr>
          <w:noProof/>
        </w:rPr>
        <w:fldChar w:fldCharType="separate"/>
      </w:r>
      <w:r>
        <w:rPr>
          <w:noProof/>
        </w:rPr>
        <w:t>32</w:t>
      </w:r>
      <w:r>
        <w:rPr>
          <w:noProof/>
        </w:rPr>
        <w:fldChar w:fldCharType="end"/>
      </w:r>
    </w:p>
    <w:p w14:paraId="13CA2EC2" w14:textId="6E23D774"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_Toc144251266 \h </w:instrText>
      </w:r>
      <w:r>
        <w:rPr>
          <w:noProof/>
        </w:rPr>
      </w:r>
      <w:r>
        <w:rPr>
          <w:noProof/>
        </w:rPr>
        <w:fldChar w:fldCharType="separate"/>
      </w:r>
      <w:r>
        <w:rPr>
          <w:noProof/>
        </w:rPr>
        <w:t>32</w:t>
      </w:r>
      <w:r>
        <w:rPr>
          <w:noProof/>
        </w:rPr>
        <w:fldChar w:fldCharType="end"/>
      </w:r>
    </w:p>
    <w:p w14:paraId="4E707A74" w14:textId="02DF092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_Toc144251267 \h </w:instrText>
      </w:r>
      <w:r>
        <w:rPr>
          <w:noProof/>
        </w:rPr>
      </w:r>
      <w:r>
        <w:rPr>
          <w:noProof/>
        </w:rPr>
        <w:fldChar w:fldCharType="separate"/>
      </w:r>
      <w:r>
        <w:rPr>
          <w:noProof/>
        </w:rPr>
        <w:t>32</w:t>
      </w:r>
      <w:r>
        <w:rPr>
          <w:noProof/>
        </w:rPr>
        <w:fldChar w:fldCharType="end"/>
      </w:r>
    </w:p>
    <w:p w14:paraId="4C1693E6" w14:textId="51B4E43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_Toc144251268 \h </w:instrText>
      </w:r>
      <w:r>
        <w:rPr>
          <w:noProof/>
        </w:rPr>
      </w:r>
      <w:r>
        <w:rPr>
          <w:noProof/>
        </w:rPr>
        <w:fldChar w:fldCharType="separate"/>
      </w:r>
      <w:r>
        <w:rPr>
          <w:noProof/>
        </w:rPr>
        <w:t>32</w:t>
      </w:r>
      <w:r>
        <w:rPr>
          <w:noProof/>
        </w:rPr>
        <w:fldChar w:fldCharType="end"/>
      </w:r>
    </w:p>
    <w:p w14:paraId="1934BDA4" w14:textId="5F5CC26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_Toc144251269 \h </w:instrText>
      </w:r>
      <w:r>
        <w:rPr>
          <w:noProof/>
        </w:rPr>
      </w:r>
      <w:r>
        <w:rPr>
          <w:noProof/>
        </w:rPr>
        <w:fldChar w:fldCharType="separate"/>
      </w:r>
      <w:r>
        <w:rPr>
          <w:noProof/>
        </w:rPr>
        <w:t>32</w:t>
      </w:r>
      <w:r>
        <w:rPr>
          <w:noProof/>
        </w:rPr>
        <w:fldChar w:fldCharType="end"/>
      </w:r>
    </w:p>
    <w:p w14:paraId="175C0350" w14:textId="4D83C2B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_Toc144251270 \h </w:instrText>
      </w:r>
      <w:r>
        <w:rPr>
          <w:noProof/>
        </w:rPr>
      </w:r>
      <w:r>
        <w:rPr>
          <w:noProof/>
        </w:rPr>
        <w:fldChar w:fldCharType="separate"/>
      </w:r>
      <w:r>
        <w:rPr>
          <w:noProof/>
        </w:rPr>
        <w:t>32</w:t>
      </w:r>
      <w:r>
        <w:rPr>
          <w:noProof/>
        </w:rPr>
        <w:fldChar w:fldCharType="end"/>
      </w:r>
    </w:p>
    <w:p w14:paraId="3FF7D985" w14:textId="69E0340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_Toc144251271 \h </w:instrText>
      </w:r>
      <w:r>
        <w:rPr>
          <w:noProof/>
        </w:rPr>
      </w:r>
      <w:r>
        <w:rPr>
          <w:noProof/>
        </w:rPr>
        <w:fldChar w:fldCharType="separate"/>
      </w:r>
      <w:r>
        <w:rPr>
          <w:noProof/>
        </w:rPr>
        <w:t>32</w:t>
      </w:r>
      <w:r>
        <w:rPr>
          <w:noProof/>
        </w:rPr>
        <w:fldChar w:fldCharType="end"/>
      </w:r>
    </w:p>
    <w:p w14:paraId="2260ABC5" w14:textId="09D5388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_Toc144251272 \h </w:instrText>
      </w:r>
      <w:r>
        <w:rPr>
          <w:noProof/>
        </w:rPr>
      </w:r>
      <w:r>
        <w:rPr>
          <w:noProof/>
        </w:rPr>
        <w:fldChar w:fldCharType="separate"/>
      </w:r>
      <w:r>
        <w:rPr>
          <w:noProof/>
        </w:rPr>
        <w:t>32</w:t>
      </w:r>
      <w:r>
        <w:rPr>
          <w:noProof/>
        </w:rPr>
        <w:fldChar w:fldCharType="end"/>
      </w:r>
    </w:p>
    <w:p w14:paraId="71AA5FFB" w14:textId="38267445" w:rsidR="00B25420" w:rsidRDefault="00B25420">
      <w:pPr>
        <w:pStyle w:val="22"/>
        <w:rPr>
          <w:rFonts w:asciiTheme="minorHAnsi" w:hAnsiTheme="minorHAnsi" w:cstheme="minorBidi"/>
          <w:noProof/>
          <w:kern w:val="2"/>
          <w:sz w:val="21"/>
          <w:szCs w:val="22"/>
          <w:lang w:val="en-US" w:eastAsia="zh-CN"/>
          <w14:ligatures w14:val="standardContextual"/>
        </w:rPr>
      </w:pPr>
      <w:r>
        <w:rPr>
          <w:noProof/>
        </w:rPr>
        <w:lastRenderedPageBreak/>
        <w:t>5.6</w:t>
      </w:r>
      <w:r>
        <w:rPr>
          <w:rFonts w:asciiTheme="minorHAnsi" w:hAnsiTheme="minorHAnsi" w:cstheme="minorBidi"/>
          <w:noProof/>
          <w:kern w:val="2"/>
          <w:sz w:val="21"/>
          <w:szCs w:val="22"/>
          <w:lang w:val="en-US" w:eastAsia="zh-CN"/>
          <w14:ligatures w14:val="standardContextual"/>
        </w:rPr>
        <w:tab/>
      </w:r>
      <w:r>
        <w:rPr>
          <w:noProof/>
        </w:rPr>
        <w:t>CA_n1-n26-n78</w:t>
      </w:r>
      <w:r>
        <w:rPr>
          <w:noProof/>
        </w:rPr>
        <w:tab/>
      </w:r>
      <w:r>
        <w:rPr>
          <w:noProof/>
        </w:rPr>
        <w:fldChar w:fldCharType="begin"/>
      </w:r>
      <w:r>
        <w:rPr>
          <w:noProof/>
        </w:rPr>
        <w:instrText xml:space="preserve"> PAGEREF _Toc144251273 \h </w:instrText>
      </w:r>
      <w:r>
        <w:rPr>
          <w:noProof/>
        </w:rPr>
      </w:r>
      <w:r>
        <w:rPr>
          <w:noProof/>
        </w:rPr>
        <w:fldChar w:fldCharType="separate"/>
      </w:r>
      <w:r>
        <w:rPr>
          <w:noProof/>
        </w:rPr>
        <w:t>33</w:t>
      </w:r>
      <w:r>
        <w:rPr>
          <w:noProof/>
        </w:rPr>
        <w:fldChar w:fldCharType="end"/>
      </w:r>
    </w:p>
    <w:p w14:paraId="303121F6" w14:textId="1443FA6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_Toc144251274 \h </w:instrText>
      </w:r>
      <w:r>
        <w:rPr>
          <w:noProof/>
        </w:rPr>
      </w:r>
      <w:r>
        <w:rPr>
          <w:noProof/>
        </w:rPr>
        <w:fldChar w:fldCharType="separate"/>
      </w:r>
      <w:r>
        <w:rPr>
          <w:noProof/>
        </w:rPr>
        <w:t>33</w:t>
      </w:r>
      <w:r>
        <w:rPr>
          <w:noProof/>
        </w:rPr>
        <w:fldChar w:fldCharType="end"/>
      </w:r>
    </w:p>
    <w:p w14:paraId="67F0A4EB" w14:textId="4FD5813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_Toc144251275 \h </w:instrText>
      </w:r>
      <w:r>
        <w:rPr>
          <w:noProof/>
        </w:rPr>
      </w:r>
      <w:r>
        <w:rPr>
          <w:noProof/>
        </w:rPr>
        <w:fldChar w:fldCharType="separate"/>
      </w:r>
      <w:r>
        <w:rPr>
          <w:noProof/>
        </w:rPr>
        <w:t>33</w:t>
      </w:r>
      <w:r>
        <w:rPr>
          <w:noProof/>
        </w:rPr>
        <w:fldChar w:fldCharType="end"/>
      </w:r>
    </w:p>
    <w:p w14:paraId="15F3C150" w14:textId="6F604D1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_Toc144251276 \h </w:instrText>
      </w:r>
      <w:r>
        <w:rPr>
          <w:noProof/>
        </w:rPr>
      </w:r>
      <w:r>
        <w:rPr>
          <w:noProof/>
        </w:rPr>
        <w:fldChar w:fldCharType="separate"/>
      </w:r>
      <w:r>
        <w:rPr>
          <w:noProof/>
        </w:rPr>
        <w:t>33</w:t>
      </w:r>
      <w:r>
        <w:rPr>
          <w:noProof/>
        </w:rPr>
        <w:fldChar w:fldCharType="end"/>
      </w:r>
    </w:p>
    <w:p w14:paraId="434BC9CB" w14:textId="544A38C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_Toc144251277 \h </w:instrText>
      </w:r>
      <w:r>
        <w:rPr>
          <w:noProof/>
        </w:rPr>
      </w:r>
      <w:r>
        <w:rPr>
          <w:noProof/>
        </w:rPr>
        <w:fldChar w:fldCharType="separate"/>
      </w:r>
      <w:r>
        <w:rPr>
          <w:noProof/>
        </w:rPr>
        <w:t>33</w:t>
      </w:r>
      <w:r>
        <w:rPr>
          <w:noProof/>
        </w:rPr>
        <w:fldChar w:fldCharType="end"/>
      </w:r>
    </w:p>
    <w:p w14:paraId="4D893F45" w14:textId="32D69C7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_Toc144251278 \h </w:instrText>
      </w:r>
      <w:r>
        <w:rPr>
          <w:noProof/>
        </w:rPr>
      </w:r>
      <w:r>
        <w:rPr>
          <w:noProof/>
        </w:rPr>
        <w:fldChar w:fldCharType="separate"/>
      </w:r>
      <w:r>
        <w:rPr>
          <w:noProof/>
        </w:rPr>
        <w:t>33</w:t>
      </w:r>
      <w:r>
        <w:rPr>
          <w:noProof/>
        </w:rPr>
        <w:fldChar w:fldCharType="end"/>
      </w:r>
    </w:p>
    <w:p w14:paraId="254D21B2" w14:textId="4C08B84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_Toc144251279 \h </w:instrText>
      </w:r>
      <w:r>
        <w:rPr>
          <w:noProof/>
        </w:rPr>
      </w:r>
      <w:r>
        <w:rPr>
          <w:noProof/>
        </w:rPr>
        <w:fldChar w:fldCharType="separate"/>
      </w:r>
      <w:r>
        <w:rPr>
          <w:noProof/>
        </w:rPr>
        <w:t>33</w:t>
      </w:r>
      <w:r>
        <w:rPr>
          <w:noProof/>
        </w:rPr>
        <w:fldChar w:fldCharType="end"/>
      </w:r>
    </w:p>
    <w:p w14:paraId="1B126529" w14:textId="55F5801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_Toc144251280 \h </w:instrText>
      </w:r>
      <w:r>
        <w:rPr>
          <w:noProof/>
        </w:rPr>
      </w:r>
      <w:r>
        <w:rPr>
          <w:noProof/>
        </w:rPr>
        <w:fldChar w:fldCharType="separate"/>
      </w:r>
      <w:r>
        <w:rPr>
          <w:noProof/>
        </w:rPr>
        <w:t>33</w:t>
      </w:r>
      <w:r>
        <w:rPr>
          <w:noProof/>
        </w:rPr>
        <w:fldChar w:fldCharType="end"/>
      </w:r>
    </w:p>
    <w:p w14:paraId="2BBF91EA" w14:textId="60A035E5"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5.7</w:t>
      </w:r>
      <w:r>
        <w:rPr>
          <w:rFonts w:asciiTheme="minorHAnsi" w:hAnsiTheme="minorHAnsi" w:cstheme="minorBidi"/>
          <w:noProof/>
          <w:kern w:val="2"/>
          <w:sz w:val="21"/>
          <w:szCs w:val="22"/>
          <w:lang w:val="en-US" w:eastAsia="zh-CN"/>
          <w14:ligatures w14:val="standardContextual"/>
        </w:rPr>
        <w:tab/>
      </w:r>
      <w:r>
        <w:rPr>
          <w:noProof/>
        </w:rPr>
        <w:t>CA_n3-n26-n78</w:t>
      </w:r>
      <w:r>
        <w:rPr>
          <w:noProof/>
        </w:rPr>
        <w:tab/>
      </w:r>
      <w:r>
        <w:rPr>
          <w:noProof/>
        </w:rPr>
        <w:fldChar w:fldCharType="begin"/>
      </w:r>
      <w:r>
        <w:rPr>
          <w:noProof/>
        </w:rPr>
        <w:instrText xml:space="preserve"> PAGEREF _Toc144251281 \h </w:instrText>
      </w:r>
      <w:r>
        <w:rPr>
          <w:noProof/>
        </w:rPr>
      </w:r>
      <w:r>
        <w:rPr>
          <w:noProof/>
        </w:rPr>
        <w:fldChar w:fldCharType="separate"/>
      </w:r>
      <w:r>
        <w:rPr>
          <w:noProof/>
        </w:rPr>
        <w:t>34</w:t>
      </w:r>
      <w:r>
        <w:rPr>
          <w:noProof/>
        </w:rPr>
        <w:fldChar w:fldCharType="end"/>
      </w:r>
    </w:p>
    <w:p w14:paraId="6F4D8470" w14:textId="6900576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_Toc144251282 \h </w:instrText>
      </w:r>
      <w:r>
        <w:rPr>
          <w:noProof/>
        </w:rPr>
      </w:r>
      <w:r>
        <w:rPr>
          <w:noProof/>
        </w:rPr>
        <w:fldChar w:fldCharType="separate"/>
      </w:r>
      <w:r>
        <w:rPr>
          <w:noProof/>
        </w:rPr>
        <w:t>34</w:t>
      </w:r>
      <w:r>
        <w:rPr>
          <w:noProof/>
        </w:rPr>
        <w:fldChar w:fldCharType="end"/>
      </w:r>
    </w:p>
    <w:p w14:paraId="0BDEB301" w14:textId="6C3C3AA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_Toc144251283 \h </w:instrText>
      </w:r>
      <w:r>
        <w:rPr>
          <w:noProof/>
        </w:rPr>
      </w:r>
      <w:r>
        <w:rPr>
          <w:noProof/>
        </w:rPr>
        <w:fldChar w:fldCharType="separate"/>
      </w:r>
      <w:r>
        <w:rPr>
          <w:noProof/>
        </w:rPr>
        <w:t>34</w:t>
      </w:r>
      <w:r>
        <w:rPr>
          <w:noProof/>
        </w:rPr>
        <w:fldChar w:fldCharType="end"/>
      </w:r>
    </w:p>
    <w:p w14:paraId="7985D9A5" w14:textId="41AC55F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_Toc144251284 \h </w:instrText>
      </w:r>
      <w:r>
        <w:rPr>
          <w:noProof/>
        </w:rPr>
      </w:r>
      <w:r>
        <w:rPr>
          <w:noProof/>
        </w:rPr>
        <w:fldChar w:fldCharType="separate"/>
      </w:r>
      <w:r>
        <w:rPr>
          <w:noProof/>
        </w:rPr>
        <w:t>34</w:t>
      </w:r>
      <w:r>
        <w:rPr>
          <w:noProof/>
        </w:rPr>
        <w:fldChar w:fldCharType="end"/>
      </w:r>
    </w:p>
    <w:p w14:paraId="1EFB7632" w14:textId="53158E7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_Toc144251285 \h </w:instrText>
      </w:r>
      <w:r>
        <w:rPr>
          <w:noProof/>
        </w:rPr>
      </w:r>
      <w:r>
        <w:rPr>
          <w:noProof/>
        </w:rPr>
        <w:fldChar w:fldCharType="separate"/>
      </w:r>
      <w:r>
        <w:rPr>
          <w:noProof/>
        </w:rPr>
        <w:t>34</w:t>
      </w:r>
      <w:r>
        <w:rPr>
          <w:noProof/>
        </w:rPr>
        <w:fldChar w:fldCharType="end"/>
      </w:r>
    </w:p>
    <w:p w14:paraId="2FF21B54" w14:textId="3FAABF8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_Toc144251286 \h </w:instrText>
      </w:r>
      <w:r>
        <w:rPr>
          <w:noProof/>
        </w:rPr>
      </w:r>
      <w:r>
        <w:rPr>
          <w:noProof/>
        </w:rPr>
        <w:fldChar w:fldCharType="separate"/>
      </w:r>
      <w:r>
        <w:rPr>
          <w:noProof/>
        </w:rPr>
        <w:t>35</w:t>
      </w:r>
      <w:r>
        <w:rPr>
          <w:noProof/>
        </w:rPr>
        <w:fldChar w:fldCharType="end"/>
      </w:r>
    </w:p>
    <w:p w14:paraId="760F4412" w14:textId="632415A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_Toc144251287 \h </w:instrText>
      </w:r>
      <w:r>
        <w:rPr>
          <w:noProof/>
        </w:rPr>
      </w:r>
      <w:r>
        <w:rPr>
          <w:noProof/>
        </w:rPr>
        <w:fldChar w:fldCharType="separate"/>
      </w:r>
      <w:r>
        <w:rPr>
          <w:noProof/>
        </w:rPr>
        <w:t>35</w:t>
      </w:r>
      <w:r>
        <w:rPr>
          <w:noProof/>
        </w:rPr>
        <w:fldChar w:fldCharType="end"/>
      </w:r>
    </w:p>
    <w:p w14:paraId="42B36F95" w14:textId="033B17E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_Toc144251288 \h </w:instrText>
      </w:r>
      <w:r>
        <w:rPr>
          <w:noProof/>
        </w:rPr>
      </w:r>
      <w:r>
        <w:rPr>
          <w:noProof/>
        </w:rPr>
        <w:fldChar w:fldCharType="separate"/>
      </w:r>
      <w:r>
        <w:rPr>
          <w:noProof/>
        </w:rPr>
        <w:t>35</w:t>
      </w:r>
      <w:r>
        <w:rPr>
          <w:noProof/>
        </w:rPr>
        <w:fldChar w:fldCharType="end"/>
      </w:r>
    </w:p>
    <w:p w14:paraId="78CC8982" w14:textId="0944FCE4"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5.8</w:t>
      </w:r>
      <w:r>
        <w:rPr>
          <w:rFonts w:asciiTheme="minorHAnsi" w:hAnsiTheme="minorHAnsi" w:cstheme="minorBidi"/>
          <w:noProof/>
          <w:kern w:val="2"/>
          <w:sz w:val="21"/>
          <w:szCs w:val="22"/>
          <w:lang w:val="en-US" w:eastAsia="zh-CN"/>
          <w14:ligatures w14:val="standardContextual"/>
        </w:rPr>
        <w:tab/>
      </w:r>
      <w:r>
        <w:rPr>
          <w:noProof/>
        </w:rPr>
        <w:t>CA_n1-n7-n26</w:t>
      </w:r>
      <w:r>
        <w:rPr>
          <w:noProof/>
        </w:rPr>
        <w:tab/>
      </w:r>
      <w:r>
        <w:rPr>
          <w:noProof/>
        </w:rPr>
        <w:fldChar w:fldCharType="begin"/>
      </w:r>
      <w:r>
        <w:rPr>
          <w:noProof/>
        </w:rPr>
        <w:instrText xml:space="preserve"> PAGEREF _Toc144251289 \h </w:instrText>
      </w:r>
      <w:r>
        <w:rPr>
          <w:noProof/>
        </w:rPr>
      </w:r>
      <w:r>
        <w:rPr>
          <w:noProof/>
        </w:rPr>
        <w:fldChar w:fldCharType="separate"/>
      </w:r>
      <w:r>
        <w:rPr>
          <w:noProof/>
        </w:rPr>
        <w:t>35</w:t>
      </w:r>
      <w:r>
        <w:rPr>
          <w:noProof/>
        </w:rPr>
        <w:fldChar w:fldCharType="end"/>
      </w:r>
    </w:p>
    <w:p w14:paraId="59C42D05" w14:textId="6B19969A"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_Toc144251290 \h </w:instrText>
      </w:r>
      <w:r>
        <w:rPr>
          <w:noProof/>
        </w:rPr>
      </w:r>
      <w:r>
        <w:rPr>
          <w:noProof/>
        </w:rPr>
        <w:fldChar w:fldCharType="separate"/>
      </w:r>
      <w:r>
        <w:rPr>
          <w:noProof/>
        </w:rPr>
        <w:t>35</w:t>
      </w:r>
      <w:r>
        <w:rPr>
          <w:noProof/>
        </w:rPr>
        <w:fldChar w:fldCharType="end"/>
      </w:r>
    </w:p>
    <w:p w14:paraId="56000F21" w14:textId="554543F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_Toc144251291 \h </w:instrText>
      </w:r>
      <w:r>
        <w:rPr>
          <w:noProof/>
        </w:rPr>
      </w:r>
      <w:r>
        <w:rPr>
          <w:noProof/>
        </w:rPr>
        <w:fldChar w:fldCharType="separate"/>
      </w:r>
      <w:r>
        <w:rPr>
          <w:noProof/>
        </w:rPr>
        <w:t>35</w:t>
      </w:r>
      <w:r>
        <w:rPr>
          <w:noProof/>
        </w:rPr>
        <w:fldChar w:fldCharType="end"/>
      </w:r>
    </w:p>
    <w:p w14:paraId="5B51378F" w14:textId="6BB65F4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_Toc144251292 \h </w:instrText>
      </w:r>
      <w:r>
        <w:rPr>
          <w:noProof/>
        </w:rPr>
      </w:r>
      <w:r>
        <w:rPr>
          <w:noProof/>
        </w:rPr>
        <w:fldChar w:fldCharType="separate"/>
      </w:r>
      <w:r>
        <w:rPr>
          <w:noProof/>
        </w:rPr>
        <w:t>36</w:t>
      </w:r>
      <w:r>
        <w:rPr>
          <w:noProof/>
        </w:rPr>
        <w:fldChar w:fldCharType="end"/>
      </w:r>
    </w:p>
    <w:p w14:paraId="55CD493B" w14:textId="3164E9E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_Toc144251293 \h </w:instrText>
      </w:r>
      <w:r>
        <w:rPr>
          <w:noProof/>
        </w:rPr>
      </w:r>
      <w:r>
        <w:rPr>
          <w:noProof/>
        </w:rPr>
        <w:fldChar w:fldCharType="separate"/>
      </w:r>
      <w:r>
        <w:rPr>
          <w:noProof/>
        </w:rPr>
        <w:t>36</w:t>
      </w:r>
      <w:r>
        <w:rPr>
          <w:noProof/>
        </w:rPr>
        <w:fldChar w:fldCharType="end"/>
      </w:r>
    </w:p>
    <w:p w14:paraId="3F7F45EF" w14:textId="49C78EC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_Toc144251294 \h </w:instrText>
      </w:r>
      <w:r>
        <w:rPr>
          <w:noProof/>
        </w:rPr>
      </w:r>
      <w:r>
        <w:rPr>
          <w:noProof/>
        </w:rPr>
        <w:fldChar w:fldCharType="separate"/>
      </w:r>
      <w:r>
        <w:rPr>
          <w:noProof/>
        </w:rPr>
        <w:t>36</w:t>
      </w:r>
      <w:r>
        <w:rPr>
          <w:noProof/>
        </w:rPr>
        <w:fldChar w:fldCharType="end"/>
      </w:r>
    </w:p>
    <w:p w14:paraId="10AAB213" w14:textId="53B0109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_Toc144251295 \h </w:instrText>
      </w:r>
      <w:r>
        <w:rPr>
          <w:noProof/>
        </w:rPr>
      </w:r>
      <w:r>
        <w:rPr>
          <w:noProof/>
        </w:rPr>
        <w:fldChar w:fldCharType="separate"/>
      </w:r>
      <w:r>
        <w:rPr>
          <w:noProof/>
        </w:rPr>
        <w:t>36</w:t>
      </w:r>
      <w:r>
        <w:rPr>
          <w:noProof/>
        </w:rPr>
        <w:fldChar w:fldCharType="end"/>
      </w:r>
    </w:p>
    <w:p w14:paraId="7F7E4AFB" w14:textId="7DAE7CA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_Toc144251296 \h </w:instrText>
      </w:r>
      <w:r>
        <w:rPr>
          <w:noProof/>
        </w:rPr>
      </w:r>
      <w:r>
        <w:rPr>
          <w:noProof/>
        </w:rPr>
        <w:fldChar w:fldCharType="separate"/>
      </w:r>
      <w:r>
        <w:rPr>
          <w:noProof/>
        </w:rPr>
        <w:t>36</w:t>
      </w:r>
      <w:r>
        <w:rPr>
          <w:noProof/>
        </w:rPr>
        <w:fldChar w:fldCharType="end"/>
      </w:r>
    </w:p>
    <w:p w14:paraId="2B0F7559" w14:textId="09A29493"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5.9</w:t>
      </w:r>
      <w:r>
        <w:rPr>
          <w:rFonts w:asciiTheme="minorHAnsi" w:hAnsiTheme="minorHAnsi" w:cstheme="minorBidi"/>
          <w:noProof/>
          <w:kern w:val="2"/>
          <w:sz w:val="21"/>
          <w:szCs w:val="22"/>
          <w:lang w:val="en-US" w:eastAsia="zh-CN"/>
          <w14:ligatures w14:val="standardContextual"/>
        </w:rPr>
        <w:tab/>
      </w:r>
      <w:r>
        <w:rPr>
          <w:noProof/>
        </w:rPr>
        <w:t>CA_n3-n7-n26</w:t>
      </w:r>
      <w:r>
        <w:rPr>
          <w:noProof/>
        </w:rPr>
        <w:tab/>
      </w:r>
      <w:r>
        <w:rPr>
          <w:noProof/>
        </w:rPr>
        <w:fldChar w:fldCharType="begin"/>
      </w:r>
      <w:r>
        <w:rPr>
          <w:noProof/>
        </w:rPr>
        <w:instrText xml:space="preserve"> PAGEREF _Toc144251297 \h </w:instrText>
      </w:r>
      <w:r>
        <w:rPr>
          <w:noProof/>
        </w:rPr>
      </w:r>
      <w:r>
        <w:rPr>
          <w:noProof/>
        </w:rPr>
        <w:fldChar w:fldCharType="separate"/>
      </w:r>
      <w:r>
        <w:rPr>
          <w:noProof/>
        </w:rPr>
        <w:t>37</w:t>
      </w:r>
      <w:r>
        <w:rPr>
          <w:noProof/>
        </w:rPr>
        <w:fldChar w:fldCharType="end"/>
      </w:r>
    </w:p>
    <w:p w14:paraId="0B159C0B" w14:textId="7461955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_Toc144251298 \h </w:instrText>
      </w:r>
      <w:r>
        <w:rPr>
          <w:noProof/>
        </w:rPr>
      </w:r>
      <w:r>
        <w:rPr>
          <w:noProof/>
        </w:rPr>
        <w:fldChar w:fldCharType="separate"/>
      </w:r>
      <w:r>
        <w:rPr>
          <w:noProof/>
        </w:rPr>
        <w:t>37</w:t>
      </w:r>
      <w:r>
        <w:rPr>
          <w:noProof/>
        </w:rPr>
        <w:fldChar w:fldCharType="end"/>
      </w:r>
    </w:p>
    <w:p w14:paraId="57101B20" w14:textId="0350277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_Toc144251299 \h </w:instrText>
      </w:r>
      <w:r>
        <w:rPr>
          <w:noProof/>
        </w:rPr>
      </w:r>
      <w:r>
        <w:rPr>
          <w:noProof/>
        </w:rPr>
        <w:fldChar w:fldCharType="separate"/>
      </w:r>
      <w:r>
        <w:rPr>
          <w:noProof/>
        </w:rPr>
        <w:t>37</w:t>
      </w:r>
      <w:r>
        <w:rPr>
          <w:noProof/>
        </w:rPr>
        <w:fldChar w:fldCharType="end"/>
      </w:r>
    </w:p>
    <w:p w14:paraId="1FED7F42" w14:textId="016AF0C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_Toc144251300 \h </w:instrText>
      </w:r>
      <w:r>
        <w:rPr>
          <w:noProof/>
        </w:rPr>
      </w:r>
      <w:r>
        <w:rPr>
          <w:noProof/>
        </w:rPr>
        <w:fldChar w:fldCharType="separate"/>
      </w:r>
      <w:r>
        <w:rPr>
          <w:noProof/>
        </w:rPr>
        <w:t>37</w:t>
      </w:r>
      <w:r>
        <w:rPr>
          <w:noProof/>
        </w:rPr>
        <w:fldChar w:fldCharType="end"/>
      </w:r>
    </w:p>
    <w:p w14:paraId="7537B847" w14:textId="61E7F5A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_Toc144251301 \h </w:instrText>
      </w:r>
      <w:r>
        <w:rPr>
          <w:noProof/>
        </w:rPr>
      </w:r>
      <w:r>
        <w:rPr>
          <w:noProof/>
        </w:rPr>
        <w:fldChar w:fldCharType="separate"/>
      </w:r>
      <w:r>
        <w:rPr>
          <w:noProof/>
        </w:rPr>
        <w:t>37</w:t>
      </w:r>
      <w:r>
        <w:rPr>
          <w:noProof/>
        </w:rPr>
        <w:fldChar w:fldCharType="end"/>
      </w:r>
    </w:p>
    <w:p w14:paraId="75A5698F" w14:textId="5979746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_Toc144251302 \h </w:instrText>
      </w:r>
      <w:r>
        <w:rPr>
          <w:noProof/>
        </w:rPr>
      </w:r>
      <w:r>
        <w:rPr>
          <w:noProof/>
        </w:rPr>
        <w:fldChar w:fldCharType="separate"/>
      </w:r>
      <w:r>
        <w:rPr>
          <w:noProof/>
        </w:rPr>
        <w:t>38</w:t>
      </w:r>
      <w:r>
        <w:rPr>
          <w:noProof/>
        </w:rPr>
        <w:fldChar w:fldCharType="end"/>
      </w:r>
    </w:p>
    <w:p w14:paraId="65CF9732" w14:textId="2FD1D71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_Toc144251303 \h </w:instrText>
      </w:r>
      <w:r>
        <w:rPr>
          <w:noProof/>
        </w:rPr>
      </w:r>
      <w:r>
        <w:rPr>
          <w:noProof/>
        </w:rPr>
        <w:fldChar w:fldCharType="separate"/>
      </w:r>
      <w:r>
        <w:rPr>
          <w:noProof/>
        </w:rPr>
        <w:t>38</w:t>
      </w:r>
      <w:r>
        <w:rPr>
          <w:noProof/>
        </w:rPr>
        <w:fldChar w:fldCharType="end"/>
      </w:r>
    </w:p>
    <w:p w14:paraId="67E849EE" w14:textId="2B86DCC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_Toc144251304 \h </w:instrText>
      </w:r>
      <w:r>
        <w:rPr>
          <w:noProof/>
        </w:rPr>
      </w:r>
      <w:r>
        <w:rPr>
          <w:noProof/>
        </w:rPr>
        <w:fldChar w:fldCharType="separate"/>
      </w:r>
      <w:r>
        <w:rPr>
          <w:noProof/>
        </w:rPr>
        <w:t>38</w:t>
      </w:r>
      <w:r>
        <w:rPr>
          <w:noProof/>
        </w:rPr>
        <w:fldChar w:fldCharType="end"/>
      </w:r>
    </w:p>
    <w:p w14:paraId="55691776" w14:textId="1FBC122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5.10</w:t>
      </w:r>
      <w:r>
        <w:rPr>
          <w:rFonts w:asciiTheme="minorHAnsi" w:hAnsiTheme="minorHAnsi" w:cstheme="minorBidi"/>
          <w:noProof/>
          <w:kern w:val="2"/>
          <w:sz w:val="21"/>
          <w:szCs w:val="22"/>
          <w:lang w:val="en-US" w:eastAsia="zh-CN"/>
          <w14:ligatures w14:val="standardContextual"/>
        </w:rPr>
        <w:tab/>
      </w:r>
      <w:r>
        <w:rPr>
          <w:noProof/>
        </w:rPr>
        <w:t>CA_n7-n26-n78</w:t>
      </w:r>
      <w:r>
        <w:rPr>
          <w:noProof/>
        </w:rPr>
        <w:tab/>
      </w:r>
      <w:r>
        <w:rPr>
          <w:noProof/>
        </w:rPr>
        <w:fldChar w:fldCharType="begin"/>
      </w:r>
      <w:r>
        <w:rPr>
          <w:noProof/>
        </w:rPr>
        <w:instrText xml:space="preserve"> PAGEREF _Toc144251305 \h </w:instrText>
      </w:r>
      <w:r>
        <w:rPr>
          <w:noProof/>
        </w:rPr>
      </w:r>
      <w:r>
        <w:rPr>
          <w:noProof/>
        </w:rPr>
        <w:fldChar w:fldCharType="separate"/>
      </w:r>
      <w:r>
        <w:rPr>
          <w:noProof/>
        </w:rPr>
        <w:t>38</w:t>
      </w:r>
      <w:r>
        <w:rPr>
          <w:noProof/>
        </w:rPr>
        <w:fldChar w:fldCharType="end"/>
      </w:r>
    </w:p>
    <w:p w14:paraId="3BB5E834" w14:textId="56F9BA1F"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_Toc144251306 \h </w:instrText>
      </w:r>
      <w:r>
        <w:rPr>
          <w:noProof/>
        </w:rPr>
      </w:r>
      <w:r>
        <w:rPr>
          <w:noProof/>
        </w:rPr>
        <w:fldChar w:fldCharType="separate"/>
      </w:r>
      <w:r>
        <w:rPr>
          <w:noProof/>
        </w:rPr>
        <w:t>38</w:t>
      </w:r>
      <w:r>
        <w:rPr>
          <w:noProof/>
        </w:rPr>
        <w:fldChar w:fldCharType="end"/>
      </w:r>
    </w:p>
    <w:p w14:paraId="4C99E0AA" w14:textId="6063B34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_Toc144251307 \h </w:instrText>
      </w:r>
      <w:r>
        <w:rPr>
          <w:noProof/>
        </w:rPr>
      </w:r>
      <w:r>
        <w:rPr>
          <w:noProof/>
        </w:rPr>
        <w:fldChar w:fldCharType="separate"/>
      </w:r>
      <w:r>
        <w:rPr>
          <w:noProof/>
        </w:rPr>
        <w:t>38</w:t>
      </w:r>
      <w:r>
        <w:rPr>
          <w:noProof/>
        </w:rPr>
        <w:fldChar w:fldCharType="end"/>
      </w:r>
    </w:p>
    <w:p w14:paraId="464CC86D" w14:textId="1FCA91F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_Toc144251308 \h </w:instrText>
      </w:r>
      <w:r>
        <w:rPr>
          <w:noProof/>
        </w:rPr>
      </w:r>
      <w:r>
        <w:rPr>
          <w:noProof/>
        </w:rPr>
        <w:fldChar w:fldCharType="separate"/>
      </w:r>
      <w:r>
        <w:rPr>
          <w:noProof/>
        </w:rPr>
        <w:t>39</w:t>
      </w:r>
      <w:r>
        <w:rPr>
          <w:noProof/>
        </w:rPr>
        <w:fldChar w:fldCharType="end"/>
      </w:r>
    </w:p>
    <w:p w14:paraId="0AB1E24E" w14:textId="7AE0459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_Toc144251309 \h </w:instrText>
      </w:r>
      <w:r>
        <w:rPr>
          <w:noProof/>
        </w:rPr>
      </w:r>
      <w:r>
        <w:rPr>
          <w:noProof/>
        </w:rPr>
        <w:fldChar w:fldCharType="separate"/>
      </w:r>
      <w:r>
        <w:rPr>
          <w:noProof/>
        </w:rPr>
        <w:t>39</w:t>
      </w:r>
      <w:r>
        <w:rPr>
          <w:noProof/>
        </w:rPr>
        <w:fldChar w:fldCharType="end"/>
      </w:r>
    </w:p>
    <w:p w14:paraId="6543829B" w14:textId="5A7E0B78"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_Toc144251310 \h </w:instrText>
      </w:r>
      <w:r>
        <w:rPr>
          <w:noProof/>
        </w:rPr>
      </w:r>
      <w:r>
        <w:rPr>
          <w:noProof/>
        </w:rPr>
        <w:fldChar w:fldCharType="separate"/>
      </w:r>
      <w:r>
        <w:rPr>
          <w:noProof/>
        </w:rPr>
        <w:t>39</w:t>
      </w:r>
      <w:r>
        <w:rPr>
          <w:noProof/>
        </w:rPr>
        <w:fldChar w:fldCharType="end"/>
      </w:r>
    </w:p>
    <w:p w14:paraId="69F65DF5" w14:textId="229B66D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_Toc144251311 \h </w:instrText>
      </w:r>
      <w:r>
        <w:rPr>
          <w:noProof/>
        </w:rPr>
      </w:r>
      <w:r>
        <w:rPr>
          <w:noProof/>
        </w:rPr>
        <w:fldChar w:fldCharType="separate"/>
      </w:r>
      <w:r>
        <w:rPr>
          <w:noProof/>
        </w:rPr>
        <w:t>39</w:t>
      </w:r>
      <w:r>
        <w:rPr>
          <w:noProof/>
        </w:rPr>
        <w:fldChar w:fldCharType="end"/>
      </w:r>
    </w:p>
    <w:p w14:paraId="2B7F5E31" w14:textId="15B7B9F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_Toc144251312 \h </w:instrText>
      </w:r>
      <w:r>
        <w:rPr>
          <w:noProof/>
        </w:rPr>
      </w:r>
      <w:r>
        <w:rPr>
          <w:noProof/>
        </w:rPr>
        <w:fldChar w:fldCharType="separate"/>
      </w:r>
      <w:r>
        <w:rPr>
          <w:noProof/>
        </w:rPr>
        <w:t>39</w:t>
      </w:r>
      <w:r>
        <w:rPr>
          <w:noProof/>
        </w:rPr>
        <w:fldChar w:fldCharType="end"/>
      </w:r>
    </w:p>
    <w:p w14:paraId="504D3DA4" w14:textId="56C9AC8E"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5.11</w:t>
      </w:r>
      <w:r>
        <w:rPr>
          <w:rFonts w:asciiTheme="minorHAnsi" w:hAnsiTheme="minorHAnsi" w:cstheme="minorBidi"/>
          <w:noProof/>
          <w:kern w:val="2"/>
          <w:sz w:val="21"/>
          <w:szCs w:val="22"/>
          <w:lang w:val="en-US" w:eastAsia="zh-CN"/>
          <w14:ligatures w14:val="standardContextual"/>
        </w:rPr>
        <w:tab/>
      </w:r>
      <w:r>
        <w:rPr>
          <w:noProof/>
        </w:rPr>
        <w:t>CA_n3-n41-n79</w:t>
      </w:r>
      <w:r>
        <w:rPr>
          <w:noProof/>
        </w:rPr>
        <w:tab/>
      </w:r>
      <w:r>
        <w:rPr>
          <w:noProof/>
        </w:rPr>
        <w:fldChar w:fldCharType="begin"/>
      </w:r>
      <w:r>
        <w:rPr>
          <w:noProof/>
        </w:rPr>
        <w:instrText xml:space="preserve"> PAGEREF _Toc144251313 \h </w:instrText>
      </w:r>
      <w:r>
        <w:rPr>
          <w:noProof/>
        </w:rPr>
      </w:r>
      <w:r>
        <w:rPr>
          <w:noProof/>
        </w:rPr>
        <w:fldChar w:fldCharType="separate"/>
      </w:r>
      <w:r>
        <w:rPr>
          <w:noProof/>
        </w:rPr>
        <w:t>40</w:t>
      </w:r>
      <w:r>
        <w:rPr>
          <w:noProof/>
        </w:rPr>
        <w:fldChar w:fldCharType="end"/>
      </w:r>
    </w:p>
    <w:p w14:paraId="3E428D20" w14:textId="20E0289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_Toc144251314 \h </w:instrText>
      </w:r>
      <w:r>
        <w:rPr>
          <w:noProof/>
        </w:rPr>
      </w:r>
      <w:r>
        <w:rPr>
          <w:noProof/>
        </w:rPr>
        <w:fldChar w:fldCharType="separate"/>
      </w:r>
      <w:r>
        <w:rPr>
          <w:noProof/>
        </w:rPr>
        <w:t>40</w:t>
      </w:r>
      <w:r>
        <w:rPr>
          <w:noProof/>
        </w:rPr>
        <w:fldChar w:fldCharType="end"/>
      </w:r>
    </w:p>
    <w:p w14:paraId="1A2CE895" w14:textId="0DC3F00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_Toc144251315 \h </w:instrText>
      </w:r>
      <w:r>
        <w:rPr>
          <w:noProof/>
        </w:rPr>
      </w:r>
      <w:r>
        <w:rPr>
          <w:noProof/>
        </w:rPr>
        <w:fldChar w:fldCharType="separate"/>
      </w:r>
      <w:r>
        <w:rPr>
          <w:noProof/>
        </w:rPr>
        <w:t>40</w:t>
      </w:r>
      <w:r>
        <w:rPr>
          <w:noProof/>
        </w:rPr>
        <w:fldChar w:fldCharType="end"/>
      </w:r>
    </w:p>
    <w:p w14:paraId="47E35B71" w14:textId="3549BE4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_Toc144251316 \h </w:instrText>
      </w:r>
      <w:r>
        <w:rPr>
          <w:noProof/>
        </w:rPr>
      </w:r>
      <w:r>
        <w:rPr>
          <w:noProof/>
        </w:rPr>
        <w:fldChar w:fldCharType="separate"/>
      </w:r>
      <w:r>
        <w:rPr>
          <w:noProof/>
        </w:rPr>
        <w:t>40</w:t>
      </w:r>
      <w:r>
        <w:rPr>
          <w:noProof/>
        </w:rPr>
        <w:fldChar w:fldCharType="end"/>
      </w:r>
    </w:p>
    <w:p w14:paraId="7837EA8B" w14:textId="555FF26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_Toc144251317 \h </w:instrText>
      </w:r>
      <w:r>
        <w:rPr>
          <w:noProof/>
        </w:rPr>
      </w:r>
      <w:r>
        <w:rPr>
          <w:noProof/>
        </w:rPr>
        <w:fldChar w:fldCharType="separate"/>
      </w:r>
      <w:r>
        <w:rPr>
          <w:noProof/>
        </w:rPr>
        <w:t>41</w:t>
      </w:r>
      <w:r>
        <w:rPr>
          <w:noProof/>
        </w:rPr>
        <w:fldChar w:fldCharType="end"/>
      </w:r>
    </w:p>
    <w:p w14:paraId="142DD74D" w14:textId="7AB1F6B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_Toc144251318 \h </w:instrText>
      </w:r>
      <w:r>
        <w:rPr>
          <w:noProof/>
        </w:rPr>
      </w:r>
      <w:r>
        <w:rPr>
          <w:noProof/>
        </w:rPr>
        <w:fldChar w:fldCharType="separate"/>
      </w:r>
      <w:r>
        <w:rPr>
          <w:noProof/>
        </w:rPr>
        <w:t>41</w:t>
      </w:r>
      <w:r>
        <w:rPr>
          <w:noProof/>
        </w:rPr>
        <w:fldChar w:fldCharType="end"/>
      </w:r>
    </w:p>
    <w:p w14:paraId="3DA961BD" w14:textId="71578B5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_Toc144251319 \h </w:instrText>
      </w:r>
      <w:r>
        <w:rPr>
          <w:noProof/>
        </w:rPr>
      </w:r>
      <w:r>
        <w:rPr>
          <w:noProof/>
        </w:rPr>
        <w:fldChar w:fldCharType="separate"/>
      </w:r>
      <w:r>
        <w:rPr>
          <w:noProof/>
        </w:rPr>
        <w:t>41</w:t>
      </w:r>
      <w:r>
        <w:rPr>
          <w:noProof/>
        </w:rPr>
        <w:fldChar w:fldCharType="end"/>
      </w:r>
    </w:p>
    <w:p w14:paraId="2617756A" w14:textId="0C51261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_Toc144251320 \h </w:instrText>
      </w:r>
      <w:r>
        <w:rPr>
          <w:noProof/>
        </w:rPr>
      </w:r>
      <w:r>
        <w:rPr>
          <w:noProof/>
        </w:rPr>
        <w:fldChar w:fldCharType="separate"/>
      </w:r>
      <w:r>
        <w:rPr>
          <w:noProof/>
        </w:rPr>
        <w:t>41</w:t>
      </w:r>
      <w:r>
        <w:rPr>
          <w:noProof/>
        </w:rPr>
        <w:fldChar w:fldCharType="end"/>
      </w:r>
    </w:p>
    <w:p w14:paraId="6D00309B" w14:textId="78F28EB1"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5.12</w:t>
      </w:r>
      <w:r>
        <w:rPr>
          <w:rFonts w:asciiTheme="minorHAnsi" w:hAnsiTheme="minorHAnsi" w:cstheme="minorBidi"/>
          <w:noProof/>
          <w:kern w:val="2"/>
          <w:sz w:val="21"/>
          <w:szCs w:val="22"/>
          <w:lang w:val="en-US" w:eastAsia="zh-CN"/>
          <w14:ligatures w14:val="standardContextual"/>
        </w:rPr>
        <w:tab/>
      </w:r>
      <w:r>
        <w:rPr>
          <w:noProof/>
        </w:rPr>
        <w:t>CA_n29-n70-n71</w:t>
      </w:r>
      <w:r>
        <w:rPr>
          <w:noProof/>
        </w:rPr>
        <w:tab/>
      </w:r>
      <w:r>
        <w:rPr>
          <w:noProof/>
        </w:rPr>
        <w:fldChar w:fldCharType="begin"/>
      </w:r>
      <w:r>
        <w:rPr>
          <w:noProof/>
        </w:rPr>
        <w:instrText xml:space="preserve"> PAGEREF _Toc144251321 \h </w:instrText>
      </w:r>
      <w:r>
        <w:rPr>
          <w:noProof/>
        </w:rPr>
      </w:r>
      <w:r>
        <w:rPr>
          <w:noProof/>
        </w:rPr>
        <w:fldChar w:fldCharType="separate"/>
      </w:r>
      <w:r>
        <w:rPr>
          <w:noProof/>
        </w:rPr>
        <w:t>41</w:t>
      </w:r>
      <w:r>
        <w:rPr>
          <w:noProof/>
        </w:rPr>
        <w:fldChar w:fldCharType="end"/>
      </w:r>
    </w:p>
    <w:p w14:paraId="3B55A6FD" w14:textId="65AB2E9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_Toc144251322 \h </w:instrText>
      </w:r>
      <w:r>
        <w:rPr>
          <w:noProof/>
        </w:rPr>
      </w:r>
      <w:r>
        <w:rPr>
          <w:noProof/>
        </w:rPr>
        <w:fldChar w:fldCharType="separate"/>
      </w:r>
      <w:r>
        <w:rPr>
          <w:noProof/>
        </w:rPr>
        <w:t>41</w:t>
      </w:r>
      <w:r>
        <w:rPr>
          <w:noProof/>
        </w:rPr>
        <w:fldChar w:fldCharType="end"/>
      </w:r>
    </w:p>
    <w:p w14:paraId="5FF41B57" w14:textId="7A98D6F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_Toc144251323 \h </w:instrText>
      </w:r>
      <w:r>
        <w:rPr>
          <w:noProof/>
        </w:rPr>
      </w:r>
      <w:r>
        <w:rPr>
          <w:noProof/>
        </w:rPr>
        <w:fldChar w:fldCharType="separate"/>
      </w:r>
      <w:r>
        <w:rPr>
          <w:noProof/>
        </w:rPr>
        <w:t>41</w:t>
      </w:r>
      <w:r>
        <w:rPr>
          <w:noProof/>
        </w:rPr>
        <w:fldChar w:fldCharType="end"/>
      </w:r>
    </w:p>
    <w:p w14:paraId="32C9B3DF" w14:textId="1244AC6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_Toc144251324 \h </w:instrText>
      </w:r>
      <w:r>
        <w:rPr>
          <w:noProof/>
        </w:rPr>
      </w:r>
      <w:r>
        <w:rPr>
          <w:noProof/>
        </w:rPr>
        <w:fldChar w:fldCharType="separate"/>
      </w:r>
      <w:r>
        <w:rPr>
          <w:noProof/>
        </w:rPr>
        <w:t>42</w:t>
      </w:r>
      <w:r>
        <w:rPr>
          <w:noProof/>
        </w:rPr>
        <w:fldChar w:fldCharType="end"/>
      </w:r>
    </w:p>
    <w:p w14:paraId="7F062EA0" w14:textId="57C1A2E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_Toc144251325 \h </w:instrText>
      </w:r>
      <w:r>
        <w:rPr>
          <w:noProof/>
        </w:rPr>
      </w:r>
      <w:r>
        <w:rPr>
          <w:noProof/>
        </w:rPr>
        <w:fldChar w:fldCharType="separate"/>
      </w:r>
      <w:r>
        <w:rPr>
          <w:noProof/>
        </w:rPr>
        <w:t>42</w:t>
      </w:r>
      <w:r>
        <w:rPr>
          <w:noProof/>
        </w:rPr>
        <w:fldChar w:fldCharType="end"/>
      </w:r>
    </w:p>
    <w:p w14:paraId="2B37AE4E" w14:textId="5BD19B6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_Toc144251326 \h </w:instrText>
      </w:r>
      <w:r>
        <w:rPr>
          <w:noProof/>
        </w:rPr>
      </w:r>
      <w:r>
        <w:rPr>
          <w:noProof/>
        </w:rPr>
        <w:fldChar w:fldCharType="separate"/>
      </w:r>
      <w:r>
        <w:rPr>
          <w:noProof/>
        </w:rPr>
        <w:t>42</w:t>
      </w:r>
      <w:r>
        <w:rPr>
          <w:noProof/>
        </w:rPr>
        <w:fldChar w:fldCharType="end"/>
      </w:r>
    </w:p>
    <w:p w14:paraId="1226BBAF" w14:textId="5616DCC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_Toc144251327 \h </w:instrText>
      </w:r>
      <w:r>
        <w:rPr>
          <w:noProof/>
        </w:rPr>
      </w:r>
      <w:r>
        <w:rPr>
          <w:noProof/>
        </w:rPr>
        <w:fldChar w:fldCharType="separate"/>
      </w:r>
      <w:r>
        <w:rPr>
          <w:noProof/>
        </w:rPr>
        <w:t>42</w:t>
      </w:r>
      <w:r>
        <w:rPr>
          <w:noProof/>
        </w:rPr>
        <w:fldChar w:fldCharType="end"/>
      </w:r>
    </w:p>
    <w:p w14:paraId="72FAD7C7" w14:textId="2434139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_Toc144251328 \h </w:instrText>
      </w:r>
      <w:r>
        <w:rPr>
          <w:noProof/>
        </w:rPr>
      </w:r>
      <w:r>
        <w:rPr>
          <w:noProof/>
        </w:rPr>
        <w:fldChar w:fldCharType="separate"/>
      </w:r>
      <w:r>
        <w:rPr>
          <w:noProof/>
        </w:rPr>
        <w:t>42</w:t>
      </w:r>
      <w:r>
        <w:rPr>
          <w:noProof/>
        </w:rPr>
        <w:fldChar w:fldCharType="end"/>
      </w:r>
    </w:p>
    <w:p w14:paraId="1C34D7C5" w14:textId="35106694"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5.13</w:t>
      </w:r>
      <w:r>
        <w:rPr>
          <w:rFonts w:asciiTheme="minorHAnsi" w:hAnsiTheme="minorHAnsi" w:cstheme="minorBidi"/>
          <w:noProof/>
          <w:kern w:val="2"/>
          <w:sz w:val="21"/>
          <w:szCs w:val="22"/>
          <w:lang w:val="en-US" w:eastAsia="zh-CN"/>
          <w14:ligatures w14:val="standardContextual"/>
        </w:rPr>
        <w:tab/>
      </w:r>
      <w:r>
        <w:rPr>
          <w:noProof/>
        </w:rPr>
        <w:t>CA_n48-n71-n77</w:t>
      </w:r>
      <w:r>
        <w:rPr>
          <w:noProof/>
        </w:rPr>
        <w:tab/>
      </w:r>
      <w:r>
        <w:rPr>
          <w:noProof/>
        </w:rPr>
        <w:fldChar w:fldCharType="begin"/>
      </w:r>
      <w:r>
        <w:rPr>
          <w:noProof/>
        </w:rPr>
        <w:instrText xml:space="preserve"> PAGEREF _Toc144251329 \h </w:instrText>
      </w:r>
      <w:r>
        <w:rPr>
          <w:noProof/>
        </w:rPr>
      </w:r>
      <w:r>
        <w:rPr>
          <w:noProof/>
        </w:rPr>
        <w:fldChar w:fldCharType="separate"/>
      </w:r>
      <w:r>
        <w:rPr>
          <w:noProof/>
        </w:rPr>
        <w:t>43</w:t>
      </w:r>
      <w:r>
        <w:rPr>
          <w:noProof/>
        </w:rPr>
        <w:fldChar w:fldCharType="end"/>
      </w:r>
    </w:p>
    <w:p w14:paraId="32465864" w14:textId="78781B55"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_Toc144251330 \h </w:instrText>
      </w:r>
      <w:r>
        <w:rPr>
          <w:noProof/>
        </w:rPr>
      </w:r>
      <w:r>
        <w:rPr>
          <w:noProof/>
        </w:rPr>
        <w:fldChar w:fldCharType="separate"/>
      </w:r>
      <w:r>
        <w:rPr>
          <w:noProof/>
        </w:rPr>
        <w:t>43</w:t>
      </w:r>
      <w:r>
        <w:rPr>
          <w:noProof/>
        </w:rPr>
        <w:fldChar w:fldCharType="end"/>
      </w:r>
    </w:p>
    <w:p w14:paraId="4FB9B42B" w14:textId="0E49610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_Toc144251331 \h </w:instrText>
      </w:r>
      <w:r>
        <w:rPr>
          <w:noProof/>
        </w:rPr>
      </w:r>
      <w:r>
        <w:rPr>
          <w:noProof/>
        </w:rPr>
        <w:fldChar w:fldCharType="separate"/>
      </w:r>
      <w:r>
        <w:rPr>
          <w:noProof/>
        </w:rPr>
        <w:t>43</w:t>
      </w:r>
      <w:r>
        <w:rPr>
          <w:noProof/>
        </w:rPr>
        <w:fldChar w:fldCharType="end"/>
      </w:r>
    </w:p>
    <w:p w14:paraId="2241A62C" w14:textId="2C95CB9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_Toc144251332 \h </w:instrText>
      </w:r>
      <w:r>
        <w:rPr>
          <w:noProof/>
        </w:rPr>
      </w:r>
      <w:r>
        <w:rPr>
          <w:noProof/>
        </w:rPr>
        <w:fldChar w:fldCharType="separate"/>
      </w:r>
      <w:r>
        <w:rPr>
          <w:noProof/>
        </w:rPr>
        <w:t>43</w:t>
      </w:r>
      <w:r>
        <w:rPr>
          <w:noProof/>
        </w:rPr>
        <w:fldChar w:fldCharType="end"/>
      </w:r>
    </w:p>
    <w:p w14:paraId="4B90A393" w14:textId="0B68CED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_Toc144251333 \h </w:instrText>
      </w:r>
      <w:r>
        <w:rPr>
          <w:noProof/>
        </w:rPr>
      </w:r>
      <w:r>
        <w:rPr>
          <w:noProof/>
        </w:rPr>
        <w:fldChar w:fldCharType="separate"/>
      </w:r>
      <w:r>
        <w:rPr>
          <w:noProof/>
        </w:rPr>
        <w:t>43</w:t>
      </w:r>
      <w:r>
        <w:rPr>
          <w:noProof/>
        </w:rPr>
        <w:fldChar w:fldCharType="end"/>
      </w:r>
    </w:p>
    <w:p w14:paraId="06E02415" w14:textId="1E17278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_Toc144251334 \h </w:instrText>
      </w:r>
      <w:r>
        <w:rPr>
          <w:noProof/>
        </w:rPr>
      </w:r>
      <w:r>
        <w:rPr>
          <w:noProof/>
        </w:rPr>
        <w:fldChar w:fldCharType="separate"/>
      </w:r>
      <w:r>
        <w:rPr>
          <w:noProof/>
        </w:rPr>
        <w:t>43</w:t>
      </w:r>
      <w:r>
        <w:rPr>
          <w:noProof/>
        </w:rPr>
        <w:fldChar w:fldCharType="end"/>
      </w:r>
    </w:p>
    <w:p w14:paraId="5FD4FFC3" w14:textId="46CC6C2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_Toc144251335 \h </w:instrText>
      </w:r>
      <w:r>
        <w:rPr>
          <w:noProof/>
        </w:rPr>
      </w:r>
      <w:r>
        <w:rPr>
          <w:noProof/>
        </w:rPr>
        <w:fldChar w:fldCharType="separate"/>
      </w:r>
      <w:r>
        <w:rPr>
          <w:noProof/>
        </w:rPr>
        <w:t>43</w:t>
      </w:r>
      <w:r>
        <w:rPr>
          <w:noProof/>
        </w:rPr>
        <w:fldChar w:fldCharType="end"/>
      </w:r>
    </w:p>
    <w:p w14:paraId="0964B648" w14:textId="41AC61F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_Toc144251336 \h </w:instrText>
      </w:r>
      <w:r>
        <w:rPr>
          <w:noProof/>
        </w:rPr>
      </w:r>
      <w:r>
        <w:rPr>
          <w:noProof/>
        </w:rPr>
        <w:fldChar w:fldCharType="separate"/>
      </w:r>
      <w:r>
        <w:rPr>
          <w:noProof/>
        </w:rPr>
        <w:t>45</w:t>
      </w:r>
      <w:r>
        <w:rPr>
          <w:noProof/>
        </w:rPr>
        <w:fldChar w:fldCharType="end"/>
      </w:r>
    </w:p>
    <w:p w14:paraId="77B1A4D8" w14:textId="0EAE8B4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5.14</w:t>
      </w:r>
      <w:r>
        <w:rPr>
          <w:rFonts w:asciiTheme="minorHAnsi" w:hAnsiTheme="minorHAnsi" w:cstheme="minorBidi"/>
          <w:noProof/>
          <w:kern w:val="2"/>
          <w:sz w:val="21"/>
          <w:szCs w:val="22"/>
          <w:lang w:val="en-US" w:eastAsia="zh-CN"/>
          <w14:ligatures w14:val="standardContextual"/>
        </w:rPr>
        <w:tab/>
      </w:r>
      <w:r>
        <w:rPr>
          <w:noProof/>
        </w:rPr>
        <w:t>CA_n1-n3-n38</w:t>
      </w:r>
      <w:r>
        <w:rPr>
          <w:noProof/>
        </w:rPr>
        <w:tab/>
      </w:r>
      <w:r>
        <w:rPr>
          <w:noProof/>
        </w:rPr>
        <w:fldChar w:fldCharType="begin"/>
      </w:r>
      <w:r>
        <w:rPr>
          <w:noProof/>
        </w:rPr>
        <w:instrText xml:space="preserve"> PAGEREF _Toc144251337 \h </w:instrText>
      </w:r>
      <w:r>
        <w:rPr>
          <w:noProof/>
        </w:rPr>
      </w:r>
      <w:r>
        <w:rPr>
          <w:noProof/>
        </w:rPr>
        <w:fldChar w:fldCharType="separate"/>
      </w:r>
      <w:r>
        <w:rPr>
          <w:noProof/>
        </w:rPr>
        <w:t>45</w:t>
      </w:r>
      <w:r>
        <w:rPr>
          <w:noProof/>
        </w:rPr>
        <w:fldChar w:fldCharType="end"/>
      </w:r>
    </w:p>
    <w:p w14:paraId="750DF79D" w14:textId="2F17B38C" w:rsidR="00B25420" w:rsidRDefault="00B25420">
      <w:pPr>
        <w:pStyle w:val="33"/>
        <w:rPr>
          <w:rFonts w:asciiTheme="minorHAnsi" w:hAnsiTheme="minorHAnsi" w:cstheme="minorBidi"/>
          <w:noProof/>
          <w:kern w:val="2"/>
          <w:sz w:val="21"/>
          <w:szCs w:val="22"/>
          <w:lang w:val="en-US" w:eastAsia="zh-CN"/>
          <w14:ligatures w14:val="standardContextual"/>
        </w:rPr>
      </w:pPr>
      <w:r>
        <w:rPr>
          <w:noProof/>
        </w:rPr>
        <w:lastRenderedPageBreak/>
        <w:t>5.14.1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_Toc144251338 \h </w:instrText>
      </w:r>
      <w:r>
        <w:rPr>
          <w:noProof/>
        </w:rPr>
      </w:r>
      <w:r>
        <w:rPr>
          <w:noProof/>
        </w:rPr>
        <w:fldChar w:fldCharType="separate"/>
      </w:r>
      <w:r>
        <w:rPr>
          <w:noProof/>
        </w:rPr>
        <w:t>45</w:t>
      </w:r>
      <w:r>
        <w:rPr>
          <w:noProof/>
        </w:rPr>
        <w:fldChar w:fldCharType="end"/>
      </w:r>
    </w:p>
    <w:p w14:paraId="33E139B2" w14:textId="036DDD5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_Toc144251339 \h </w:instrText>
      </w:r>
      <w:r>
        <w:rPr>
          <w:noProof/>
        </w:rPr>
      </w:r>
      <w:r>
        <w:rPr>
          <w:noProof/>
        </w:rPr>
        <w:fldChar w:fldCharType="separate"/>
      </w:r>
      <w:r>
        <w:rPr>
          <w:noProof/>
        </w:rPr>
        <w:t>45</w:t>
      </w:r>
      <w:r>
        <w:rPr>
          <w:noProof/>
        </w:rPr>
        <w:fldChar w:fldCharType="end"/>
      </w:r>
    </w:p>
    <w:p w14:paraId="626F3EA6" w14:textId="6E72BEE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_Toc144251340 \h </w:instrText>
      </w:r>
      <w:r>
        <w:rPr>
          <w:noProof/>
        </w:rPr>
      </w:r>
      <w:r>
        <w:rPr>
          <w:noProof/>
        </w:rPr>
        <w:fldChar w:fldCharType="separate"/>
      </w:r>
      <w:r>
        <w:rPr>
          <w:noProof/>
        </w:rPr>
        <w:t>46</w:t>
      </w:r>
      <w:r>
        <w:rPr>
          <w:noProof/>
        </w:rPr>
        <w:fldChar w:fldCharType="end"/>
      </w:r>
    </w:p>
    <w:p w14:paraId="60C3501A" w14:textId="6090D05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_Toc144251341 \h </w:instrText>
      </w:r>
      <w:r>
        <w:rPr>
          <w:noProof/>
        </w:rPr>
      </w:r>
      <w:r>
        <w:rPr>
          <w:noProof/>
        </w:rPr>
        <w:fldChar w:fldCharType="separate"/>
      </w:r>
      <w:r>
        <w:rPr>
          <w:noProof/>
        </w:rPr>
        <w:t>46</w:t>
      </w:r>
      <w:r>
        <w:rPr>
          <w:noProof/>
        </w:rPr>
        <w:fldChar w:fldCharType="end"/>
      </w:r>
    </w:p>
    <w:p w14:paraId="3FE4E191" w14:textId="7681E43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5.15</w:t>
      </w:r>
      <w:r>
        <w:rPr>
          <w:rFonts w:asciiTheme="minorHAnsi" w:hAnsiTheme="minorHAnsi" w:cstheme="minorBidi"/>
          <w:noProof/>
          <w:kern w:val="2"/>
          <w:sz w:val="21"/>
          <w:szCs w:val="22"/>
          <w:lang w:val="en-US" w:eastAsia="zh-CN"/>
          <w14:ligatures w14:val="standardContextual"/>
        </w:rPr>
        <w:tab/>
      </w:r>
      <w:r>
        <w:rPr>
          <w:noProof/>
        </w:rPr>
        <w:t>CA_n1-n7-n38</w:t>
      </w:r>
      <w:r>
        <w:rPr>
          <w:noProof/>
        </w:rPr>
        <w:tab/>
      </w:r>
      <w:r>
        <w:rPr>
          <w:noProof/>
        </w:rPr>
        <w:fldChar w:fldCharType="begin"/>
      </w:r>
      <w:r>
        <w:rPr>
          <w:noProof/>
        </w:rPr>
        <w:instrText xml:space="preserve"> PAGEREF _Toc144251342 \h </w:instrText>
      </w:r>
      <w:r>
        <w:rPr>
          <w:noProof/>
        </w:rPr>
      </w:r>
      <w:r>
        <w:rPr>
          <w:noProof/>
        </w:rPr>
        <w:fldChar w:fldCharType="separate"/>
      </w:r>
      <w:r>
        <w:rPr>
          <w:noProof/>
        </w:rPr>
        <w:t>46</w:t>
      </w:r>
      <w:r>
        <w:rPr>
          <w:noProof/>
        </w:rPr>
        <w:fldChar w:fldCharType="end"/>
      </w:r>
    </w:p>
    <w:p w14:paraId="4AAE55A3" w14:textId="1E32E58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_Toc144251343 \h </w:instrText>
      </w:r>
      <w:r>
        <w:rPr>
          <w:noProof/>
        </w:rPr>
      </w:r>
      <w:r>
        <w:rPr>
          <w:noProof/>
        </w:rPr>
        <w:fldChar w:fldCharType="separate"/>
      </w:r>
      <w:r>
        <w:rPr>
          <w:noProof/>
        </w:rPr>
        <w:t>46</w:t>
      </w:r>
      <w:r>
        <w:rPr>
          <w:noProof/>
        </w:rPr>
        <w:fldChar w:fldCharType="end"/>
      </w:r>
    </w:p>
    <w:p w14:paraId="1D181F84" w14:textId="26DC626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_Toc144251344 \h </w:instrText>
      </w:r>
      <w:r>
        <w:rPr>
          <w:noProof/>
        </w:rPr>
      </w:r>
      <w:r>
        <w:rPr>
          <w:noProof/>
        </w:rPr>
        <w:fldChar w:fldCharType="separate"/>
      </w:r>
      <w:r>
        <w:rPr>
          <w:noProof/>
        </w:rPr>
        <w:t>46</w:t>
      </w:r>
      <w:r>
        <w:rPr>
          <w:noProof/>
        </w:rPr>
        <w:fldChar w:fldCharType="end"/>
      </w:r>
    </w:p>
    <w:p w14:paraId="417DC180" w14:textId="41721AA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_Toc144251345 \h </w:instrText>
      </w:r>
      <w:r>
        <w:rPr>
          <w:noProof/>
        </w:rPr>
      </w:r>
      <w:r>
        <w:rPr>
          <w:noProof/>
        </w:rPr>
        <w:fldChar w:fldCharType="separate"/>
      </w:r>
      <w:r>
        <w:rPr>
          <w:noProof/>
        </w:rPr>
        <w:t>47</w:t>
      </w:r>
      <w:r>
        <w:rPr>
          <w:noProof/>
        </w:rPr>
        <w:fldChar w:fldCharType="end"/>
      </w:r>
    </w:p>
    <w:p w14:paraId="10752E55" w14:textId="5C73A52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_Toc144251346 \h </w:instrText>
      </w:r>
      <w:r>
        <w:rPr>
          <w:noProof/>
        </w:rPr>
      </w:r>
      <w:r>
        <w:rPr>
          <w:noProof/>
        </w:rPr>
        <w:fldChar w:fldCharType="separate"/>
      </w:r>
      <w:r>
        <w:rPr>
          <w:noProof/>
        </w:rPr>
        <w:t>47</w:t>
      </w:r>
      <w:r>
        <w:rPr>
          <w:noProof/>
        </w:rPr>
        <w:fldChar w:fldCharType="end"/>
      </w:r>
    </w:p>
    <w:p w14:paraId="7A7F3CC1" w14:textId="3DA5CCF1"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5.16</w:t>
      </w:r>
      <w:r>
        <w:rPr>
          <w:rFonts w:asciiTheme="minorHAnsi" w:hAnsiTheme="minorHAnsi" w:cstheme="minorBidi"/>
          <w:noProof/>
          <w:kern w:val="2"/>
          <w:sz w:val="21"/>
          <w:szCs w:val="22"/>
          <w:lang w:val="en-US" w:eastAsia="zh-CN"/>
          <w14:ligatures w14:val="standardContextual"/>
        </w:rPr>
        <w:tab/>
      </w:r>
      <w:r>
        <w:rPr>
          <w:noProof/>
        </w:rPr>
        <w:t>CA_n3-n7-n38</w:t>
      </w:r>
      <w:r>
        <w:rPr>
          <w:noProof/>
        </w:rPr>
        <w:tab/>
      </w:r>
      <w:r>
        <w:rPr>
          <w:noProof/>
        </w:rPr>
        <w:fldChar w:fldCharType="begin"/>
      </w:r>
      <w:r>
        <w:rPr>
          <w:noProof/>
        </w:rPr>
        <w:instrText xml:space="preserve"> PAGEREF _Toc144251347 \h </w:instrText>
      </w:r>
      <w:r>
        <w:rPr>
          <w:noProof/>
        </w:rPr>
      </w:r>
      <w:r>
        <w:rPr>
          <w:noProof/>
        </w:rPr>
        <w:fldChar w:fldCharType="separate"/>
      </w:r>
      <w:r>
        <w:rPr>
          <w:noProof/>
        </w:rPr>
        <w:t>47</w:t>
      </w:r>
      <w:r>
        <w:rPr>
          <w:noProof/>
        </w:rPr>
        <w:fldChar w:fldCharType="end"/>
      </w:r>
    </w:p>
    <w:p w14:paraId="7E4ABC0F" w14:textId="2FD45DF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_Toc144251348 \h </w:instrText>
      </w:r>
      <w:r>
        <w:rPr>
          <w:noProof/>
        </w:rPr>
      </w:r>
      <w:r>
        <w:rPr>
          <w:noProof/>
        </w:rPr>
        <w:fldChar w:fldCharType="separate"/>
      </w:r>
      <w:r>
        <w:rPr>
          <w:noProof/>
        </w:rPr>
        <w:t>47</w:t>
      </w:r>
      <w:r>
        <w:rPr>
          <w:noProof/>
        </w:rPr>
        <w:fldChar w:fldCharType="end"/>
      </w:r>
    </w:p>
    <w:p w14:paraId="141D86B6" w14:textId="7B9D7C2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_Toc144251349 \h </w:instrText>
      </w:r>
      <w:r>
        <w:rPr>
          <w:noProof/>
        </w:rPr>
      </w:r>
      <w:r>
        <w:rPr>
          <w:noProof/>
        </w:rPr>
        <w:fldChar w:fldCharType="separate"/>
      </w:r>
      <w:r>
        <w:rPr>
          <w:noProof/>
        </w:rPr>
        <w:t>47</w:t>
      </w:r>
      <w:r>
        <w:rPr>
          <w:noProof/>
        </w:rPr>
        <w:fldChar w:fldCharType="end"/>
      </w:r>
    </w:p>
    <w:p w14:paraId="4BC59FF3" w14:textId="2057B44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_Toc144251350 \h </w:instrText>
      </w:r>
      <w:r>
        <w:rPr>
          <w:noProof/>
        </w:rPr>
      </w:r>
      <w:r>
        <w:rPr>
          <w:noProof/>
        </w:rPr>
        <w:fldChar w:fldCharType="separate"/>
      </w:r>
      <w:r>
        <w:rPr>
          <w:noProof/>
        </w:rPr>
        <w:t>48</w:t>
      </w:r>
      <w:r>
        <w:rPr>
          <w:noProof/>
        </w:rPr>
        <w:fldChar w:fldCharType="end"/>
      </w:r>
    </w:p>
    <w:p w14:paraId="77961114" w14:textId="3F4DD7D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_Toc144251351 \h </w:instrText>
      </w:r>
      <w:r>
        <w:rPr>
          <w:noProof/>
        </w:rPr>
      </w:r>
      <w:r>
        <w:rPr>
          <w:noProof/>
        </w:rPr>
        <w:fldChar w:fldCharType="separate"/>
      </w:r>
      <w:r>
        <w:rPr>
          <w:noProof/>
        </w:rPr>
        <w:t>48</w:t>
      </w:r>
      <w:r>
        <w:rPr>
          <w:noProof/>
        </w:rPr>
        <w:fldChar w:fldCharType="end"/>
      </w:r>
    </w:p>
    <w:p w14:paraId="531A2A5E" w14:textId="7B85D0D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5.17</w:t>
      </w:r>
      <w:r>
        <w:rPr>
          <w:rFonts w:asciiTheme="minorHAnsi" w:hAnsiTheme="minorHAnsi" w:cstheme="minorBidi"/>
          <w:noProof/>
          <w:kern w:val="2"/>
          <w:sz w:val="21"/>
          <w:szCs w:val="22"/>
          <w:lang w:val="en-US" w:eastAsia="zh-CN"/>
          <w14:ligatures w14:val="standardContextual"/>
        </w:rPr>
        <w:tab/>
      </w:r>
      <w:r>
        <w:rPr>
          <w:noProof/>
        </w:rPr>
        <w:t>CA_n3-n78-n79</w:t>
      </w:r>
      <w:r>
        <w:rPr>
          <w:noProof/>
        </w:rPr>
        <w:tab/>
      </w:r>
      <w:r>
        <w:rPr>
          <w:noProof/>
        </w:rPr>
        <w:fldChar w:fldCharType="begin"/>
      </w:r>
      <w:r>
        <w:rPr>
          <w:noProof/>
        </w:rPr>
        <w:instrText xml:space="preserve"> PAGEREF _Toc144251352 \h </w:instrText>
      </w:r>
      <w:r>
        <w:rPr>
          <w:noProof/>
        </w:rPr>
      </w:r>
      <w:r>
        <w:rPr>
          <w:noProof/>
        </w:rPr>
        <w:fldChar w:fldCharType="separate"/>
      </w:r>
      <w:r>
        <w:rPr>
          <w:noProof/>
        </w:rPr>
        <w:t>48</w:t>
      </w:r>
      <w:r>
        <w:rPr>
          <w:noProof/>
        </w:rPr>
        <w:fldChar w:fldCharType="end"/>
      </w:r>
    </w:p>
    <w:p w14:paraId="2DD84CF7" w14:textId="292369A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_Toc144251353 \h </w:instrText>
      </w:r>
      <w:r>
        <w:rPr>
          <w:noProof/>
        </w:rPr>
      </w:r>
      <w:r>
        <w:rPr>
          <w:noProof/>
        </w:rPr>
        <w:fldChar w:fldCharType="separate"/>
      </w:r>
      <w:r>
        <w:rPr>
          <w:noProof/>
        </w:rPr>
        <w:t>48</w:t>
      </w:r>
      <w:r>
        <w:rPr>
          <w:noProof/>
        </w:rPr>
        <w:fldChar w:fldCharType="end"/>
      </w:r>
    </w:p>
    <w:p w14:paraId="5E0D5A06" w14:textId="7AE2AEA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_Toc144251354 \h </w:instrText>
      </w:r>
      <w:r>
        <w:rPr>
          <w:noProof/>
        </w:rPr>
      </w:r>
      <w:r>
        <w:rPr>
          <w:noProof/>
        </w:rPr>
        <w:fldChar w:fldCharType="separate"/>
      </w:r>
      <w:r>
        <w:rPr>
          <w:noProof/>
        </w:rPr>
        <w:t>48</w:t>
      </w:r>
      <w:r>
        <w:rPr>
          <w:noProof/>
        </w:rPr>
        <w:fldChar w:fldCharType="end"/>
      </w:r>
    </w:p>
    <w:p w14:paraId="41437E28" w14:textId="1C4655D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_Toc144251355 \h </w:instrText>
      </w:r>
      <w:r>
        <w:rPr>
          <w:noProof/>
        </w:rPr>
      </w:r>
      <w:r>
        <w:rPr>
          <w:noProof/>
        </w:rPr>
        <w:fldChar w:fldCharType="separate"/>
      </w:r>
      <w:r>
        <w:rPr>
          <w:noProof/>
        </w:rPr>
        <w:t>49</w:t>
      </w:r>
      <w:r>
        <w:rPr>
          <w:noProof/>
        </w:rPr>
        <w:fldChar w:fldCharType="end"/>
      </w:r>
    </w:p>
    <w:p w14:paraId="554BA689" w14:textId="71ED31A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_Toc144251356 \h </w:instrText>
      </w:r>
      <w:r>
        <w:rPr>
          <w:noProof/>
        </w:rPr>
      </w:r>
      <w:r>
        <w:rPr>
          <w:noProof/>
        </w:rPr>
        <w:fldChar w:fldCharType="separate"/>
      </w:r>
      <w:r>
        <w:rPr>
          <w:noProof/>
        </w:rPr>
        <w:t>49</w:t>
      </w:r>
      <w:r>
        <w:rPr>
          <w:noProof/>
        </w:rPr>
        <w:fldChar w:fldCharType="end"/>
      </w:r>
    </w:p>
    <w:p w14:paraId="5240C616" w14:textId="61F662C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5.18</w:t>
      </w:r>
      <w:r>
        <w:rPr>
          <w:rFonts w:asciiTheme="minorHAnsi" w:hAnsiTheme="minorHAnsi" w:cstheme="minorBidi"/>
          <w:noProof/>
          <w:kern w:val="2"/>
          <w:sz w:val="21"/>
          <w:szCs w:val="22"/>
          <w:lang w:val="en-US" w:eastAsia="zh-CN"/>
          <w14:ligatures w14:val="standardContextual"/>
        </w:rPr>
        <w:tab/>
      </w:r>
      <w:r>
        <w:rPr>
          <w:noProof/>
        </w:rPr>
        <w:t>CA_n5-n7-n77</w:t>
      </w:r>
      <w:r>
        <w:rPr>
          <w:noProof/>
        </w:rPr>
        <w:tab/>
      </w:r>
      <w:r>
        <w:rPr>
          <w:noProof/>
        </w:rPr>
        <w:fldChar w:fldCharType="begin"/>
      </w:r>
      <w:r>
        <w:rPr>
          <w:noProof/>
        </w:rPr>
        <w:instrText xml:space="preserve"> PAGEREF _Toc144251357 \h </w:instrText>
      </w:r>
      <w:r>
        <w:rPr>
          <w:noProof/>
        </w:rPr>
      </w:r>
      <w:r>
        <w:rPr>
          <w:noProof/>
        </w:rPr>
        <w:fldChar w:fldCharType="separate"/>
      </w:r>
      <w:r>
        <w:rPr>
          <w:noProof/>
        </w:rPr>
        <w:t>50</w:t>
      </w:r>
      <w:r>
        <w:rPr>
          <w:noProof/>
        </w:rPr>
        <w:fldChar w:fldCharType="end"/>
      </w:r>
    </w:p>
    <w:p w14:paraId="19FC1E8C" w14:textId="5F36E86A"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_Toc144251358 \h </w:instrText>
      </w:r>
      <w:r>
        <w:rPr>
          <w:noProof/>
        </w:rPr>
      </w:r>
      <w:r>
        <w:rPr>
          <w:noProof/>
        </w:rPr>
        <w:fldChar w:fldCharType="separate"/>
      </w:r>
      <w:r>
        <w:rPr>
          <w:noProof/>
        </w:rPr>
        <w:t>50</w:t>
      </w:r>
      <w:r>
        <w:rPr>
          <w:noProof/>
        </w:rPr>
        <w:fldChar w:fldCharType="end"/>
      </w:r>
    </w:p>
    <w:p w14:paraId="782CB18E" w14:textId="7ED082E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_Toc144251359 \h </w:instrText>
      </w:r>
      <w:r>
        <w:rPr>
          <w:noProof/>
        </w:rPr>
      </w:r>
      <w:r>
        <w:rPr>
          <w:noProof/>
        </w:rPr>
        <w:fldChar w:fldCharType="separate"/>
      </w:r>
      <w:r>
        <w:rPr>
          <w:noProof/>
        </w:rPr>
        <w:t>50</w:t>
      </w:r>
      <w:r>
        <w:rPr>
          <w:noProof/>
        </w:rPr>
        <w:fldChar w:fldCharType="end"/>
      </w:r>
    </w:p>
    <w:p w14:paraId="65A4867A" w14:textId="0573FF0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_Toc144251360 \h </w:instrText>
      </w:r>
      <w:r>
        <w:rPr>
          <w:noProof/>
        </w:rPr>
      </w:r>
      <w:r>
        <w:rPr>
          <w:noProof/>
        </w:rPr>
        <w:fldChar w:fldCharType="separate"/>
      </w:r>
      <w:r>
        <w:rPr>
          <w:noProof/>
        </w:rPr>
        <w:t>50</w:t>
      </w:r>
      <w:r>
        <w:rPr>
          <w:noProof/>
        </w:rPr>
        <w:fldChar w:fldCharType="end"/>
      </w:r>
    </w:p>
    <w:p w14:paraId="73C7D3C1" w14:textId="5AFC19F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_Toc144251361 \h </w:instrText>
      </w:r>
      <w:r>
        <w:rPr>
          <w:noProof/>
        </w:rPr>
      </w:r>
      <w:r>
        <w:rPr>
          <w:noProof/>
        </w:rPr>
        <w:fldChar w:fldCharType="separate"/>
      </w:r>
      <w:r>
        <w:rPr>
          <w:noProof/>
        </w:rPr>
        <w:t>50</w:t>
      </w:r>
      <w:r>
        <w:rPr>
          <w:noProof/>
        </w:rPr>
        <w:fldChar w:fldCharType="end"/>
      </w:r>
    </w:p>
    <w:p w14:paraId="5413805C" w14:textId="5515AFC4"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_Toc144251362 \h </w:instrText>
      </w:r>
      <w:r>
        <w:rPr>
          <w:noProof/>
        </w:rPr>
      </w:r>
      <w:r>
        <w:rPr>
          <w:noProof/>
        </w:rPr>
        <w:fldChar w:fldCharType="separate"/>
      </w:r>
      <w:r>
        <w:rPr>
          <w:noProof/>
        </w:rPr>
        <w:t>50</w:t>
      </w:r>
      <w:r>
        <w:rPr>
          <w:noProof/>
        </w:rPr>
        <w:fldChar w:fldCharType="end"/>
      </w:r>
    </w:p>
    <w:p w14:paraId="0B301CF8" w14:textId="710E880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_Toc144251363 \h </w:instrText>
      </w:r>
      <w:r>
        <w:rPr>
          <w:noProof/>
        </w:rPr>
      </w:r>
      <w:r>
        <w:rPr>
          <w:noProof/>
        </w:rPr>
        <w:fldChar w:fldCharType="separate"/>
      </w:r>
      <w:r>
        <w:rPr>
          <w:noProof/>
        </w:rPr>
        <w:t>50</w:t>
      </w:r>
      <w:r>
        <w:rPr>
          <w:noProof/>
        </w:rPr>
        <w:fldChar w:fldCharType="end"/>
      </w:r>
    </w:p>
    <w:p w14:paraId="4FD41DE0" w14:textId="47997A3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_Toc144251364 \h </w:instrText>
      </w:r>
      <w:r>
        <w:rPr>
          <w:noProof/>
        </w:rPr>
      </w:r>
      <w:r>
        <w:rPr>
          <w:noProof/>
        </w:rPr>
        <w:fldChar w:fldCharType="separate"/>
      </w:r>
      <w:r>
        <w:rPr>
          <w:noProof/>
        </w:rPr>
        <w:t>51</w:t>
      </w:r>
      <w:r>
        <w:rPr>
          <w:noProof/>
        </w:rPr>
        <w:fldChar w:fldCharType="end"/>
      </w:r>
    </w:p>
    <w:p w14:paraId="178AF4AB" w14:textId="4F54720E"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5.19</w:t>
      </w:r>
      <w:r>
        <w:rPr>
          <w:rFonts w:asciiTheme="minorHAnsi" w:hAnsiTheme="minorHAnsi" w:cstheme="minorBidi"/>
          <w:noProof/>
          <w:kern w:val="2"/>
          <w:sz w:val="21"/>
          <w:szCs w:val="22"/>
          <w:lang w:val="en-US" w:eastAsia="zh-CN"/>
          <w14:ligatures w14:val="standardContextual"/>
        </w:rPr>
        <w:tab/>
      </w:r>
      <w:r>
        <w:rPr>
          <w:noProof/>
        </w:rPr>
        <w:t>CA_n7-n71-n77</w:t>
      </w:r>
      <w:r>
        <w:rPr>
          <w:noProof/>
        </w:rPr>
        <w:tab/>
      </w:r>
      <w:r>
        <w:rPr>
          <w:noProof/>
        </w:rPr>
        <w:fldChar w:fldCharType="begin"/>
      </w:r>
      <w:r>
        <w:rPr>
          <w:noProof/>
        </w:rPr>
        <w:instrText xml:space="preserve"> PAGEREF _Toc144251365 \h </w:instrText>
      </w:r>
      <w:r>
        <w:rPr>
          <w:noProof/>
        </w:rPr>
      </w:r>
      <w:r>
        <w:rPr>
          <w:noProof/>
        </w:rPr>
        <w:fldChar w:fldCharType="separate"/>
      </w:r>
      <w:r>
        <w:rPr>
          <w:noProof/>
        </w:rPr>
        <w:t>51</w:t>
      </w:r>
      <w:r>
        <w:rPr>
          <w:noProof/>
        </w:rPr>
        <w:fldChar w:fldCharType="end"/>
      </w:r>
    </w:p>
    <w:p w14:paraId="48D8F2E0" w14:textId="3E15991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_Toc144251366 \h </w:instrText>
      </w:r>
      <w:r>
        <w:rPr>
          <w:noProof/>
        </w:rPr>
      </w:r>
      <w:r>
        <w:rPr>
          <w:noProof/>
        </w:rPr>
        <w:fldChar w:fldCharType="separate"/>
      </w:r>
      <w:r>
        <w:rPr>
          <w:noProof/>
        </w:rPr>
        <w:t>51</w:t>
      </w:r>
      <w:r>
        <w:rPr>
          <w:noProof/>
        </w:rPr>
        <w:fldChar w:fldCharType="end"/>
      </w:r>
    </w:p>
    <w:p w14:paraId="45EA6267" w14:textId="1DC4DB1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_Toc144251367 \h </w:instrText>
      </w:r>
      <w:r>
        <w:rPr>
          <w:noProof/>
        </w:rPr>
      </w:r>
      <w:r>
        <w:rPr>
          <w:noProof/>
        </w:rPr>
        <w:fldChar w:fldCharType="separate"/>
      </w:r>
      <w:r>
        <w:rPr>
          <w:noProof/>
        </w:rPr>
        <w:t>51</w:t>
      </w:r>
      <w:r>
        <w:rPr>
          <w:noProof/>
        </w:rPr>
        <w:fldChar w:fldCharType="end"/>
      </w:r>
    </w:p>
    <w:p w14:paraId="4BCDD9E4" w14:textId="380E104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_Toc144251368 \h </w:instrText>
      </w:r>
      <w:r>
        <w:rPr>
          <w:noProof/>
        </w:rPr>
      </w:r>
      <w:r>
        <w:rPr>
          <w:noProof/>
        </w:rPr>
        <w:fldChar w:fldCharType="separate"/>
      </w:r>
      <w:r>
        <w:rPr>
          <w:noProof/>
        </w:rPr>
        <w:t>51</w:t>
      </w:r>
      <w:r>
        <w:rPr>
          <w:noProof/>
        </w:rPr>
        <w:fldChar w:fldCharType="end"/>
      </w:r>
    </w:p>
    <w:p w14:paraId="332CDCD1" w14:textId="62B3D14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_Toc144251369 \h </w:instrText>
      </w:r>
      <w:r>
        <w:rPr>
          <w:noProof/>
        </w:rPr>
      </w:r>
      <w:r>
        <w:rPr>
          <w:noProof/>
        </w:rPr>
        <w:fldChar w:fldCharType="separate"/>
      </w:r>
      <w:r>
        <w:rPr>
          <w:noProof/>
        </w:rPr>
        <w:t>51</w:t>
      </w:r>
      <w:r>
        <w:rPr>
          <w:noProof/>
        </w:rPr>
        <w:fldChar w:fldCharType="end"/>
      </w:r>
    </w:p>
    <w:p w14:paraId="5B20015C" w14:textId="588AC97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5.19.2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_Toc144251370 \h </w:instrText>
      </w:r>
      <w:r>
        <w:rPr>
          <w:noProof/>
        </w:rPr>
      </w:r>
      <w:r>
        <w:rPr>
          <w:noProof/>
        </w:rPr>
        <w:fldChar w:fldCharType="separate"/>
      </w:r>
      <w:r>
        <w:rPr>
          <w:noProof/>
        </w:rPr>
        <w:t>52</w:t>
      </w:r>
      <w:r>
        <w:rPr>
          <w:noProof/>
        </w:rPr>
        <w:fldChar w:fldCharType="end"/>
      </w:r>
    </w:p>
    <w:p w14:paraId="75E1128A" w14:textId="4E7AAAA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_Toc144251371 \h </w:instrText>
      </w:r>
      <w:r>
        <w:rPr>
          <w:noProof/>
        </w:rPr>
      </w:r>
      <w:r>
        <w:rPr>
          <w:noProof/>
        </w:rPr>
        <w:fldChar w:fldCharType="separate"/>
      </w:r>
      <w:r>
        <w:rPr>
          <w:noProof/>
        </w:rPr>
        <w:t>52</w:t>
      </w:r>
      <w:r>
        <w:rPr>
          <w:noProof/>
        </w:rPr>
        <w:fldChar w:fldCharType="end"/>
      </w:r>
    </w:p>
    <w:p w14:paraId="56913C75" w14:textId="402D44D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5.19.2.2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_Toc144251372 \h </w:instrText>
      </w:r>
      <w:r>
        <w:rPr>
          <w:noProof/>
        </w:rPr>
      </w:r>
      <w:r>
        <w:rPr>
          <w:noProof/>
        </w:rPr>
        <w:fldChar w:fldCharType="separate"/>
      </w:r>
      <w:r>
        <w:rPr>
          <w:noProof/>
        </w:rPr>
        <w:t>52</w:t>
      </w:r>
      <w:r>
        <w:rPr>
          <w:noProof/>
        </w:rPr>
        <w:fldChar w:fldCharType="end"/>
      </w:r>
    </w:p>
    <w:p w14:paraId="1CC925F4" w14:textId="4D4AC4B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5.20</w:t>
      </w:r>
      <w:r>
        <w:rPr>
          <w:rFonts w:asciiTheme="minorHAnsi" w:hAnsiTheme="minorHAnsi" w:cstheme="minorBidi"/>
          <w:noProof/>
          <w:kern w:val="2"/>
          <w:sz w:val="21"/>
          <w:szCs w:val="22"/>
          <w:lang w:val="en-US" w:eastAsia="zh-CN"/>
          <w14:ligatures w14:val="standardContextual"/>
        </w:rPr>
        <w:tab/>
      </w:r>
      <w:r>
        <w:rPr>
          <w:noProof/>
        </w:rPr>
        <w:t>CA_n48-n70-n77</w:t>
      </w:r>
      <w:r>
        <w:rPr>
          <w:noProof/>
        </w:rPr>
        <w:tab/>
      </w:r>
      <w:r>
        <w:rPr>
          <w:noProof/>
        </w:rPr>
        <w:fldChar w:fldCharType="begin"/>
      </w:r>
      <w:r>
        <w:rPr>
          <w:noProof/>
        </w:rPr>
        <w:instrText xml:space="preserve"> PAGEREF _Toc144251373 \h </w:instrText>
      </w:r>
      <w:r>
        <w:rPr>
          <w:noProof/>
        </w:rPr>
      </w:r>
      <w:r>
        <w:rPr>
          <w:noProof/>
        </w:rPr>
        <w:fldChar w:fldCharType="separate"/>
      </w:r>
      <w:r>
        <w:rPr>
          <w:noProof/>
        </w:rPr>
        <w:t>53</w:t>
      </w:r>
      <w:r>
        <w:rPr>
          <w:noProof/>
        </w:rPr>
        <w:fldChar w:fldCharType="end"/>
      </w:r>
    </w:p>
    <w:p w14:paraId="6BC1C61F" w14:textId="2F4B0A8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_Toc144251374 \h </w:instrText>
      </w:r>
      <w:r>
        <w:rPr>
          <w:noProof/>
        </w:rPr>
      </w:r>
      <w:r>
        <w:rPr>
          <w:noProof/>
        </w:rPr>
        <w:fldChar w:fldCharType="separate"/>
      </w:r>
      <w:r>
        <w:rPr>
          <w:noProof/>
        </w:rPr>
        <w:t>53</w:t>
      </w:r>
      <w:r>
        <w:rPr>
          <w:noProof/>
        </w:rPr>
        <w:fldChar w:fldCharType="end"/>
      </w:r>
    </w:p>
    <w:p w14:paraId="03DA9438" w14:textId="1D99E74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_Toc144251375 \h </w:instrText>
      </w:r>
      <w:r>
        <w:rPr>
          <w:noProof/>
        </w:rPr>
      </w:r>
      <w:r>
        <w:rPr>
          <w:noProof/>
        </w:rPr>
        <w:fldChar w:fldCharType="separate"/>
      </w:r>
      <w:r>
        <w:rPr>
          <w:noProof/>
        </w:rPr>
        <w:t>53</w:t>
      </w:r>
      <w:r>
        <w:rPr>
          <w:noProof/>
        </w:rPr>
        <w:fldChar w:fldCharType="end"/>
      </w:r>
    </w:p>
    <w:p w14:paraId="7374CCAE" w14:textId="512474B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_Toc144251376 \h </w:instrText>
      </w:r>
      <w:r>
        <w:rPr>
          <w:noProof/>
        </w:rPr>
      </w:r>
      <w:r>
        <w:rPr>
          <w:noProof/>
        </w:rPr>
        <w:fldChar w:fldCharType="separate"/>
      </w:r>
      <w:r>
        <w:rPr>
          <w:noProof/>
        </w:rPr>
        <w:t>53</w:t>
      </w:r>
      <w:r>
        <w:rPr>
          <w:noProof/>
        </w:rPr>
        <w:fldChar w:fldCharType="end"/>
      </w:r>
    </w:p>
    <w:p w14:paraId="62DD3315" w14:textId="04E9ADA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_Toc144251377 \h </w:instrText>
      </w:r>
      <w:r>
        <w:rPr>
          <w:noProof/>
        </w:rPr>
      </w:r>
      <w:r>
        <w:rPr>
          <w:noProof/>
        </w:rPr>
        <w:fldChar w:fldCharType="separate"/>
      </w:r>
      <w:r>
        <w:rPr>
          <w:noProof/>
        </w:rPr>
        <w:t>53</w:t>
      </w:r>
      <w:r>
        <w:rPr>
          <w:noProof/>
        </w:rPr>
        <w:fldChar w:fldCharType="end"/>
      </w:r>
    </w:p>
    <w:p w14:paraId="5AFDA0D7" w14:textId="0AC2D63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_Toc144251378 \h </w:instrText>
      </w:r>
      <w:r>
        <w:rPr>
          <w:noProof/>
        </w:rPr>
      </w:r>
      <w:r>
        <w:rPr>
          <w:noProof/>
        </w:rPr>
        <w:fldChar w:fldCharType="separate"/>
      </w:r>
      <w:r>
        <w:rPr>
          <w:noProof/>
        </w:rPr>
        <w:t>53</w:t>
      </w:r>
      <w:r>
        <w:rPr>
          <w:noProof/>
        </w:rPr>
        <w:fldChar w:fldCharType="end"/>
      </w:r>
    </w:p>
    <w:p w14:paraId="4F104DBE" w14:textId="07FB1C9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_Toc144251379 \h </w:instrText>
      </w:r>
      <w:r>
        <w:rPr>
          <w:noProof/>
        </w:rPr>
      </w:r>
      <w:r>
        <w:rPr>
          <w:noProof/>
        </w:rPr>
        <w:fldChar w:fldCharType="separate"/>
      </w:r>
      <w:r>
        <w:rPr>
          <w:noProof/>
        </w:rPr>
        <w:t>53</w:t>
      </w:r>
      <w:r>
        <w:rPr>
          <w:noProof/>
        </w:rPr>
        <w:fldChar w:fldCharType="end"/>
      </w:r>
    </w:p>
    <w:p w14:paraId="3F83529B" w14:textId="2955A65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_Toc144251380 \h </w:instrText>
      </w:r>
      <w:r>
        <w:rPr>
          <w:noProof/>
        </w:rPr>
      </w:r>
      <w:r>
        <w:rPr>
          <w:noProof/>
        </w:rPr>
        <w:fldChar w:fldCharType="separate"/>
      </w:r>
      <w:r>
        <w:rPr>
          <w:noProof/>
        </w:rPr>
        <w:t>55</w:t>
      </w:r>
      <w:r>
        <w:rPr>
          <w:noProof/>
        </w:rPr>
        <w:fldChar w:fldCharType="end"/>
      </w:r>
    </w:p>
    <w:p w14:paraId="2C04E352" w14:textId="6ECF68B5"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CA_n66-n70-n77</w:t>
      </w:r>
      <w:r>
        <w:rPr>
          <w:noProof/>
        </w:rPr>
        <w:tab/>
      </w:r>
      <w:r>
        <w:rPr>
          <w:noProof/>
        </w:rPr>
        <w:fldChar w:fldCharType="begin"/>
      </w:r>
      <w:r>
        <w:rPr>
          <w:noProof/>
        </w:rPr>
        <w:instrText xml:space="preserve"> PAGEREF _Toc144251381 \h </w:instrText>
      </w:r>
      <w:r>
        <w:rPr>
          <w:noProof/>
        </w:rPr>
      </w:r>
      <w:r>
        <w:rPr>
          <w:noProof/>
        </w:rPr>
        <w:fldChar w:fldCharType="separate"/>
      </w:r>
      <w:r>
        <w:rPr>
          <w:noProof/>
        </w:rPr>
        <w:t>55</w:t>
      </w:r>
      <w:r>
        <w:rPr>
          <w:noProof/>
        </w:rPr>
        <w:fldChar w:fldCharType="end"/>
      </w:r>
    </w:p>
    <w:p w14:paraId="5291808D" w14:textId="13ADACB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5.21.1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_Toc144251382 \h </w:instrText>
      </w:r>
      <w:r>
        <w:rPr>
          <w:noProof/>
        </w:rPr>
      </w:r>
      <w:r>
        <w:rPr>
          <w:noProof/>
        </w:rPr>
        <w:fldChar w:fldCharType="separate"/>
      </w:r>
      <w:r>
        <w:rPr>
          <w:noProof/>
        </w:rPr>
        <w:t>55</w:t>
      </w:r>
      <w:r>
        <w:rPr>
          <w:noProof/>
        </w:rPr>
        <w:fldChar w:fldCharType="end"/>
      </w:r>
    </w:p>
    <w:p w14:paraId="32FD912B" w14:textId="443CF9E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5.21.1.1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_Toc144251383 \h </w:instrText>
      </w:r>
      <w:r>
        <w:rPr>
          <w:noProof/>
        </w:rPr>
      </w:r>
      <w:r>
        <w:rPr>
          <w:noProof/>
        </w:rPr>
        <w:fldChar w:fldCharType="separate"/>
      </w:r>
      <w:r>
        <w:rPr>
          <w:noProof/>
        </w:rPr>
        <w:t>55</w:t>
      </w:r>
      <w:r>
        <w:rPr>
          <w:noProof/>
        </w:rPr>
        <w:fldChar w:fldCharType="end"/>
      </w:r>
    </w:p>
    <w:p w14:paraId="44B6E055" w14:textId="38F878ED"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noProof/>
          <w:lang w:val="en-US" w:eastAsia="zh-CN"/>
        </w:rPr>
        <w:t>5.21</w:t>
      </w:r>
      <w:r>
        <w:rPr>
          <w:noProof/>
          <w:lang w:eastAsia="zh-CN"/>
        </w:rPr>
        <w:t>.1.2</w:t>
      </w:r>
      <w:r>
        <w:rPr>
          <w:rFonts w:asciiTheme="minorHAnsi" w:hAnsiTheme="minorHAnsi" w:cstheme="minorBidi"/>
          <w:noProof/>
          <w:kern w:val="2"/>
          <w:sz w:val="21"/>
          <w:szCs w:val="22"/>
          <w:lang w:val="en-US" w:eastAsia="zh-CN"/>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_Toc144251384 \h </w:instrText>
      </w:r>
      <w:r>
        <w:rPr>
          <w:noProof/>
        </w:rPr>
      </w:r>
      <w:r>
        <w:rPr>
          <w:noProof/>
        </w:rPr>
        <w:fldChar w:fldCharType="separate"/>
      </w:r>
      <w:r>
        <w:rPr>
          <w:noProof/>
        </w:rPr>
        <w:t>55</w:t>
      </w:r>
      <w:r>
        <w:rPr>
          <w:noProof/>
        </w:rPr>
        <w:fldChar w:fldCharType="end"/>
      </w:r>
    </w:p>
    <w:p w14:paraId="36C9022F" w14:textId="39133F0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5.21.1.3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_Toc144251385 \h </w:instrText>
      </w:r>
      <w:r>
        <w:rPr>
          <w:noProof/>
        </w:rPr>
      </w:r>
      <w:r>
        <w:rPr>
          <w:noProof/>
        </w:rPr>
        <w:fldChar w:fldCharType="separate"/>
      </w:r>
      <w:r>
        <w:rPr>
          <w:noProof/>
        </w:rPr>
        <w:t>55</w:t>
      </w:r>
      <w:r>
        <w:rPr>
          <w:noProof/>
        </w:rPr>
        <w:fldChar w:fldCharType="end"/>
      </w:r>
    </w:p>
    <w:p w14:paraId="58658EBA" w14:textId="1CFEBB6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_Toc144251386 \h </w:instrText>
      </w:r>
      <w:r>
        <w:rPr>
          <w:noProof/>
        </w:rPr>
      </w:r>
      <w:r>
        <w:rPr>
          <w:noProof/>
        </w:rPr>
        <w:fldChar w:fldCharType="separate"/>
      </w:r>
      <w:r>
        <w:rPr>
          <w:noProof/>
        </w:rPr>
        <w:t>56</w:t>
      </w:r>
      <w:r>
        <w:rPr>
          <w:noProof/>
        </w:rPr>
        <w:fldChar w:fldCharType="end"/>
      </w:r>
    </w:p>
    <w:p w14:paraId="4B21649D" w14:textId="6A9DDE72" w:rsidR="00B25420" w:rsidRDefault="00B25420">
      <w:pPr>
        <w:pStyle w:val="42"/>
        <w:rPr>
          <w:rFonts w:asciiTheme="minorHAnsi" w:hAnsiTheme="minorHAnsi" w:cstheme="minorBidi"/>
          <w:noProof/>
          <w:kern w:val="2"/>
          <w:sz w:val="21"/>
          <w:szCs w:val="22"/>
          <w:lang w:val="en-US" w:eastAsia="zh-CN"/>
          <w14:ligatures w14:val="standardContextual"/>
        </w:rPr>
      </w:pPr>
      <w:r>
        <w:rPr>
          <w:noProof/>
          <w:lang w:eastAsia="zh-CN"/>
        </w:rPr>
        <w:t>5.21.2.1</w:t>
      </w:r>
      <w:r>
        <w:rPr>
          <w:rFonts w:asciiTheme="minorHAnsi" w:hAnsiTheme="minorHAnsi" w:cstheme="minorBidi"/>
          <w:noProof/>
          <w:kern w:val="2"/>
          <w:sz w:val="21"/>
          <w:szCs w:val="22"/>
          <w:lang w:val="en-US" w:eastAsia="zh-CN"/>
          <w14:ligatures w14:val="standardContextual"/>
        </w:rPr>
        <w:tab/>
      </w:r>
      <w:r>
        <w:rPr>
          <w:noProof/>
          <w:lang w:eastAsia="zh-CN"/>
        </w:rPr>
        <w:t>UE co-existence studies</w:t>
      </w:r>
      <w:r>
        <w:rPr>
          <w:noProof/>
        </w:rPr>
        <w:tab/>
      </w:r>
      <w:r>
        <w:rPr>
          <w:noProof/>
        </w:rPr>
        <w:fldChar w:fldCharType="begin"/>
      </w:r>
      <w:r>
        <w:rPr>
          <w:noProof/>
        </w:rPr>
        <w:instrText xml:space="preserve"> PAGEREF _Toc144251387 \h </w:instrText>
      </w:r>
      <w:r>
        <w:rPr>
          <w:noProof/>
        </w:rPr>
      </w:r>
      <w:r>
        <w:rPr>
          <w:noProof/>
        </w:rPr>
        <w:fldChar w:fldCharType="separate"/>
      </w:r>
      <w:r>
        <w:rPr>
          <w:noProof/>
        </w:rPr>
        <w:t>56</w:t>
      </w:r>
      <w:r>
        <w:rPr>
          <w:noProof/>
        </w:rPr>
        <w:fldChar w:fldCharType="end"/>
      </w:r>
    </w:p>
    <w:p w14:paraId="5B1DBC37" w14:textId="299ED6F7" w:rsidR="00B25420" w:rsidRDefault="00B25420">
      <w:pPr>
        <w:pStyle w:val="42"/>
        <w:rPr>
          <w:rFonts w:asciiTheme="minorHAnsi" w:hAnsiTheme="minorHAnsi" w:cstheme="minorBidi"/>
          <w:noProof/>
          <w:kern w:val="2"/>
          <w:sz w:val="21"/>
          <w:szCs w:val="22"/>
          <w:lang w:val="en-US" w:eastAsia="zh-CN"/>
          <w14:ligatures w14:val="standardContextual"/>
        </w:rPr>
      </w:pPr>
      <w:r>
        <w:rPr>
          <w:noProof/>
          <w:lang w:eastAsia="zh-CN"/>
        </w:rPr>
        <w:t>5.21.2.2</w:t>
      </w:r>
      <w:r>
        <w:rPr>
          <w:rFonts w:asciiTheme="minorHAnsi" w:hAnsiTheme="minorHAnsi" w:cstheme="minorBidi"/>
          <w:noProof/>
          <w:kern w:val="2"/>
          <w:sz w:val="21"/>
          <w:szCs w:val="22"/>
          <w:lang w:val="en-US" w:eastAsia="zh-CN"/>
          <w14:ligatures w14:val="standardContextual"/>
        </w:rPr>
        <w:tab/>
      </w:r>
      <w:r w:rsidRPr="00622EE7">
        <w:rPr>
          <w:noProof/>
          <w:lang w:val="en-US" w:eastAsia="zh-CN"/>
        </w:rPr>
        <w:t>REFSENS requirements</w:t>
      </w:r>
      <w:r>
        <w:rPr>
          <w:noProof/>
        </w:rPr>
        <w:tab/>
      </w:r>
      <w:r>
        <w:rPr>
          <w:noProof/>
        </w:rPr>
        <w:fldChar w:fldCharType="begin"/>
      </w:r>
      <w:r>
        <w:rPr>
          <w:noProof/>
        </w:rPr>
        <w:instrText xml:space="preserve"> PAGEREF _Toc144251388 \h </w:instrText>
      </w:r>
      <w:r>
        <w:rPr>
          <w:noProof/>
        </w:rPr>
      </w:r>
      <w:r>
        <w:rPr>
          <w:noProof/>
        </w:rPr>
        <w:fldChar w:fldCharType="separate"/>
      </w:r>
      <w:r>
        <w:rPr>
          <w:noProof/>
        </w:rPr>
        <w:t>57</w:t>
      </w:r>
      <w:r>
        <w:rPr>
          <w:noProof/>
        </w:rPr>
        <w:fldChar w:fldCharType="end"/>
      </w:r>
    </w:p>
    <w:p w14:paraId="1ECA7A60" w14:textId="6CA960AD"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CA_n70-n71-n77</w:t>
      </w:r>
      <w:r>
        <w:rPr>
          <w:noProof/>
        </w:rPr>
        <w:tab/>
      </w:r>
      <w:r>
        <w:rPr>
          <w:noProof/>
        </w:rPr>
        <w:fldChar w:fldCharType="begin"/>
      </w:r>
      <w:r>
        <w:rPr>
          <w:noProof/>
        </w:rPr>
        <w:instrText xml:space="preserve"> PAGEREF _Toc144251389 \h </w:instrText>
      </w:r>
      <w:r>
        <w:rPr>
          <w:noProof/>
        </w:rPr>
      </w:r>
      <w:r>
        <w:rPr>
          <w:noProof/>
        </w:rPr>
        <w:fldChar w:fldCharType="separate"/>
      </w:r>
      <w:r>
        <w:rPr>
          <w:noProof/>
        </w:rPr>
        <w:t>58</w:t>
      </w:r>
      <w:r>
        <w:rPr>
          <w:noProof/>
        </w:rPr>
        <w:fldChar w:fldCharType="end"/>
      </w:r>
    </w:p>
    <w:p w14:paraId="58C57A08" w14:textId="4DC3E6BA"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_Toc144251390 \h </w:instrText>
      </w:r>
      <w:r>
        <w:rPr>
          <w:noProof/>
        </w:rPr>
      </w:r>
      <w:r>
        <w:rPr>
          <w:noProof/>
        </w:rPr>
        <w:fldChar w:fldCharType="separate"/>
      </w:r>
      <w:r>
        <w:rPr>
          <w:noProof/>
        </w:rPr>
        <w:t>58</w:t>
      </w:r>
      <w:r>
        <w:rPr>
          <w:noProof/>
        </w:rPr>
        <w:fldChar w:fldCharType="end"/>
      </w:r>
    </w:p>
    <w:p w14:paraId="2AE777D9" w14:textId="01273F5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5.22.1.1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_Toc144251391 \h </w:instrText>
      </w:r>
      <w:r>
        <w:rPr>
          <w:noProof/>
        </w:rPr>
      </w:r>
      <w:r>
        <w:rPr>
          <w:noProof/>
        </w:rPr>
        <w:fldChar w:fldCharType="separate"/>
      </w:r>
      <w:r>
        <w:rPr>
          <w:noProof/>
        </w:rPr>
        <w:t>58</w:t>
      </w:r>
      <w:r>
        <w:rPr>
          <w:noProof/>
        </w:rPr>
        <w:fldChar w:fldCharType="end"/>
      </w:r>
    </w:p>
    <w:p w14:paraId="0CED8BBD" w14:textId="69B0EFDD"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noProof/>
          <w:lang w:val="en-US" w:eastAsia="zh-CN"/>
        </w:rPr>
        <w:t>5.22</w:t>
      </w:r>
      <w:r>
        <w:rPr>
          <w:noProof/>
          <w:lang w:eastAsia="zh-CN"/>
        </w:rPr>
        <w:t>.1.2</w:t>
      </w:r>
      <w:r>
        <w:rPr>
          <w:rFonts w:asciiTheme="minorHAnsi" w:hAnsiTheme="minorHAnsi" w:cstheme="minorBidi"/>
          <w:noProof/>
          <w:kern w:val="2"/>
          <w:sz w:val="21"/>
          <w:szCs w:val="22"/>
          <w:lang w:val="en-US" w:eastAsia="zh-CN"/>
          <w14:ligatures w14:val="standardContextual"/>
        </w:rPr>
        <w:tab/>
      </w:r>
      <w:r>
        <w:rPr>
          <w:noProof/>
          <w:lang w:eastAsia="zh-CN"/>
        </w:rPr>
        <w:t>Channel bandwidths per operating band for CA</w:t>
      </w:r>
      <w:r>
        <w:rPr>
          <w:noProof/>
        </w:rPr>
        <w:tab/>
      </w:r>
      <w:r>
        <w:rPr>
          <w:noProof/>
        </w:rPr>
        <w:fldChar w:fldCharType="begin"/>
      </w:r>
      <w:r>
        <w:rPr>
          <w:noProof/>
        </w:rPr>
        <w:instrText xml:space="preserve"> PAGEREF _Toc144251392 \h </w:instrText>
      </w:r>
      <w:r>
        <w:rPr>
          <w:noProof/>
        </w:rPr>
      </w:r>
      <w:r>
        <w:rPr>
          <w:noProof/>
        </w:rPr>
        <w:fldChar w:fldCharType="separate"/>
      </w:r>
      <w:r>
        <w:rPr>
          <w:noProof/>
        </w:rPr>
        <w:t>58</w:t>
      </w:r>
      <w:r>
        <w:rPr>
          <w:noProof/>
        </w:rPr>
        <w:fldChar w:fldCharType="end"/>
      </w:r>
    </w:p>
    <w:p w14:paraId="10168537" w14:textId="285ADF9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5.22.1.3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_Toc144251393 \h </w:instrText>
      </w:r>
      <w:r>
        <w:rPr>
          <w:noProof/>
        </w:rPr>
      </w:r>
      <w:r>
        <w:rPr>
          <w:noProof/>
        </w:rPr>
        <w:fldChar w:fldCharType="separate"/>
      </w:r>
      <w:r>
        <w:rPr>
          <w:noProof/>
        </w:rPr>
        <w:t>58</w:t>
      </w:r>
      <w:r>
        <w:rPr>
          <w:noProof/>
        </w:rPr>
        <w:fldChar w:fldCharType="end"/>
      </w:r>
    </w:p>
    <w:p w14:paraId="4B014142" w14:textId="14EF437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_Toc144251394 \h </w:instrText>
      </w:r>
      <w:r>
        <w:rPr>
          <w:noProof/>
        </w:rPr>
      </w:r>
      <w:r>
        <w:rPr>
          <w:noProof/>
        </w:rPr>
        <w:fldChar w:fldCharType="separate"/>
      </w:r>
      <w:r>
        <w:rPr>
          <w:noProof/>
        </w:rPr>
        <w:t>59</w:t>
      </w:r>
      <w:r>
        <w:rPr>
          <w:noProof/>
        </w:rPr>
        <w:fldChar w:fldCharType="end"/>
      </w:r>
    </w:p>
    <w:p w14:paraId="0A315640" w14:textId="68CBE149" w:rsidR="00B25420" w:rsidRDefault="00B25420">
      <w:pPr>
        <w:pStyle w:val="42"/>
        <w:rPr>
          <w:rFonts w:asciiTheme="minorHAnsi" w:hAnsiTheme="minorHAnsi" w:cstheme="minorBidi"/>
          <w:noProof/>
          <w:kern w:val="2"/>
          <w:sz w:val="21"/>
          <w:szCs w:val="22"/>
          <w:lang w:val="en-US" w:eastAsia="zh-CN"/>
          <w14:ligatures w14:val="standardContextual"/>
        </w:rPr>
      </w:pPr>
      <w:r>
        <w:rPr>
          <w:noProof/>
          <w:lang w:eastAsia="zh-CN"/>
        </w:rPr>
        <w:t>5.22.2.1</w:t>
      </w:r>
      <w:r>
        <w:rPr>
          <w:rFonts w:asciiTheme="minorHAnsi" w:hAnsiTheme="minorHAnsi" w:cstheme="minorBidi"/>
          <w:noProof/>
          <w:kern w:val="2"/>
          <w:sz w:val="21"/>
          <w:szCs w:val="22"/>
          <w:lang w:val="en-US" w:eastAsia="zh-CN"/>
          <w14:ligatures w14:val="standardContextual"/>
        </w:rPr>
        <w:tab/>
      </w:r>
      <w:r>
        <w:rPr>
          <w:noProof/>
          <w:lang w:eastAsia="zh-CN"/>
        </w:rPr>
        <w:t>UE co-existence studies</w:t>
      </w:r>
      <w:r>
        <w:rPr>
          <w:noProof/>
        </w:rPr>
        <w:tab/>
      </w:r>
      <w:r>
        <w:rPr>
          <w:noProof/>
        </w:rPr>
        <w:fldChar w:fldCharType="begin"/>
      </w:r>
      <w:r>
        <w:rPr>
          <w:noProof/>
        </w:rPr>
        <w:instrText xml:space="preserve"> PAGEREF _Toc144251395 \h </w:instrText>
      </w:r>
      <w:r>
        <w:rPr>
          <w:noProof/>
        </w:rPr>
      </w:r>
      <w:r>
        <w:rPr>
          <w:noProof/>
        </w:rPr>
        <w:fldChar w:fldCharType="separate"/>
      </w:r>
      <w:r>
        <w:rPr>
          <w:noProof/>
        </w:rPr>
        <w:t>59</w:t>
      </w:r>
      <w:r>
        <w:rPr>
          <w:noProof/>
        </w:rPr>
        <w:fldChar w:fldCharType="end"/>
      </w:r>
    </w:p>
    <w:p w14:paraId="21C67D7D" w14:textId="1D39EA15" w:rsidR="00B25420" w:rsidRDefault="00B25420">
      <w:pPr>
        <w:pStyle w:val="42"/>
        <w:rPr>
          <w:rFonts w:asciiTheme="minorHAnsi" w:hAnsiTheme="minorHAnsi" w:cstheme="minorBidi"/>
          <w:noProof/>
          <w:kern w:val="2"/>
          <w:sz w:val="21"/>
          <w:szCs w:val="22"/>
          <w:lang w:val="en-US" w:eastAsia="zh-CN"/>
          <w14:ligatures w14:val="standardContextual"/>
        </w:rPr>
      </w:pPr>
      <w:r>
        <w:rPr>
          <w:noProof/>
          <w:lang w:eastAsia="zh-CN"/>
        </w:rPr>
        <w:t>5.22.2.2</w:t>
      </w:r>
      <w:r>
        <w:rPr>
          <w:rFonts w:asciiTheme="minorHAnsi" w:hAnsiTheme="minorHAnsi" w:cstheme="minorBidi"/>
          <w:noProof/>
          <w:kern w:val="2"/>
          <w:sz w:val="21"/>
          <w:szCs w:val="22"/>
          <w:lang w:val="en-US" w:eastAsia="zh-CN"/>
          <w14:ligatures w14:val="standardContextual"/>
        </w:rPr>
        <w:tab/>
      </w:r>
      <w:r w:rsidRPr="00622EE7">
        <w:rPr>
          <w:noProof/>
          <w:lang w:val="en-US" w:eastAsia="zh-CN"/>
        </w:rPr>
        <w:t>REFSENS requirements</w:t>
      </w:r>
      <w:r>
        <w:rPr>
          <w:noProof/>
        </w:rPr>
        <w:tab/>
      </w:r>
      <w:r>
        <w:rPr>
          <w:noProof/>
        </w:rPr>
        <w:fldChar w:fldCharType="begin"/>
      </w:r>
      <w:r>
        <w:rPr>
          <w:noProof/>
        </w:rPr>
        <w:instrText xml:space="preserve"> PAGEREF _Toc144251396 \h </w:instrText>
      </w:r>
      <w:r>
        <w:rPr>
          <w:noProof/>
        </w:rPr>
      </w:r>
      <w:r>
        <w:rPr>
          <w:noProof/>
        </w:rPr>
        <w:fldChar w:fldCharType="separate"/>
      </w:r>
      <w:r>
        <w:rPr>
          <w:noProof/>
        </w:rPr>
        <w:t>61</w:t>
      </w:r>
      <w:r>
        <w:rPr>
          <w:noProof/>
        </w:rPr>
        <w:fldChar w:fldCharType="end"/>
      </w:r>
    </w:p>
    <w:p w14:paraId="56C8ECA4" w14:textId="2E1797C3"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5.23</w:t>
      </w:r>
      <w:r>
        <w:rPr>
          <w:rFonts w:asciiTheme="minorHAnsi" w:hAnsiTheme="minorHAnsi" w:cstheme="minorBidi"/>
          <w:noProof/>
          <w:kern w:val="2"/>
          <w:sz w:val="21"/>
          <w:szCs w:val="22"/>
          <w:lang w:val="en-US" w:eastAsia="zh-CN"/>
          <w14:ligatures w14:val="standardContextual"/>
        </w:rPr>
        <w:tab/>
      </w:r>
      <w:r>
        <w:rPr>
          <w:noProof/>
        </w:rPr>
        <w:t>CA_n1-n3-n38</w:t>
      </w:r>
      <w:r>
        <w:rPr>
          <w:noProof/>
        </w:rPr>
        <w:tab/>
      </w:r>
      <w:r>
        <w:rPr>
          <w:noProof/>
        </w:rPr>
        <w:fldChar w:fldCharType="begin"/>
      </w:r>
      <w:r>
        <w:rPr>
          <w:noProof/>
        </w:rPr>
        <w:instrText xml:space="preserve"> PAGEREF _Toc144251397 \h </w:instrText>
      </w:r>
      <w:r>
        <w:rPr>
          <w:noProof/>
        </w:rPr>
      </w:r>
      <w:r>
        <w:rPr>
          <w:noProof/>
        </w:rPr>
        <w:fldChar w:fldCharType="separate"/>
      </w:r>
      <w:r>
        <w:rPr>
          <w:noProof/>
        </w:rPr>
        <w:t>61</w:t>
      </w:r>
      <w:r>
        <w:rPr>
          <w:noProof/>
        </w:rPr>
        <w:fldChar w:fldCharType="end"/>
      </w:r>
    </w:p>
    <w:p w14:paraId="752B2D4F" w14:textId="6730C5C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_Toc144251398 \h </w:instrText>
      </w:r>
      <w:r>
        <w:rPr>
          <w:noProof/>
        </w:rPr>
      </w:r>
      <w:r>
        <w:rPr>
          <w:noProof/>
        </w:rPr>
        <w:fldChar w:fldCharType="separate"/>
      </w:r>
      <w:r>
        <w:rPr>
          <w:noProof/>
        </w:rPr>
        <w:t>61</w:t>
      </w:r>
      <w:r>
        <w:rPr>
          <w:noProof/>
        </w:rPr>
        <w:fldChar w:fldCharType="end"/>
      </w:r>
    </w:p>
    <w:p w14:paraId="147638D2" w14:textId="0A81260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_Toc144251399 \h </w:instrText>
      </w:r>
      <w:r>
        <w:rPr>
          <w:noProof/>
        </w:rPr>
      </w:r>
      <w:r>
        <w:rPr>
          <w:noProof/>
        </w:rPr>
        <w:fldChar w:fldCharType="separate"/>
      </w:r>
      <w:r>
        <w:rPr>
          <w:noProof/>
        </w:rPr>
        <w:t>61</w:t>
      </w:r>
      <w:r>
        <w:rPr>
          <w:noProof/>
        </w:rPr>
        <w:fldChar w:fldCharType="end"/>
      </w:r>
    </w:p>
    <w:p w14:paraId="166E935A" w14:textId="1B13BFF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_Toc144251400 \h </w:instrText>
      </w:r>
      <w:r>
        <w:rPr>
          <w:noProof/>
        </w:rPr>
      </w:r>
      <w:r>
        <w:rPr>
          <w:noProof/>
        </w:rPr>
        <w:fldChar w:fldCharType="separate"/>
      </w:r>
      <w:r>
        <w:rPr>
          <w:noProof/>
        </w:rPr>
        <w:t>62</w:t>
      </w:r>
      <w:r>
        <w:rPr>
          <w:noProof/>
        </w:rPr>
        <w:fldChar w:fldCharType="end"/>
      </w:r>
    </w:p>
    <w:p w14:paraId="2B17ACFA" w14:textId="7023FC4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_Toc144251401 \h </w:instrText>
      </w:r>
      <w:r>
        <w:rPr>
          <w:noProof/>
        </w:rPr>
      </w:r>
      <w:r>
        <w:rPr>
          <w:noProof/>
        </w:rPr>
        <w:fldChar w:fldCharType="separate"/>
      </w:r>
      <w:r>
        <w:rPr>
          <w:noProof/>
        </w:rPr>
        <w:t>63</w:t>
      </w:r>
      <w:r>
        <w:rPr>
          <w:noProof/>
        </w:rPr>
        <w:fldChar w:fldCharType="end"/>
      </w:r>
    </w:p>
    <w:p w14:paraId="4653BF06" w14:textId="6463705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5.24</w:t>
      </w:r>
      <w:r>
        <w:rPr>
          <w:rFonts w:asciiTheme="minorHAnsi" w:hAnsiTheme="minorHAnsi" w:cstheme="minorBidi"/>
          <w:noProof/>
          <w:kern w:val="2"/>
          <w:sz w:val="21"/>
          <w:szCs w:val="22"/>
          <w:lang w:val="en-US" w:eastAsia="zh-CN"/>
          <w14:ligatures w14:val="standardContextual"/>
        </w:rPr>
        <w:tab/>
      </w:r>
      <w:r>
        <w:rPr>
          <w:noProof/>
        </w:rPr>
        <w:t>CA_n1-n7-n38</w:t>
      </w:r>
      <w:r>
        <w:rPr>
          <w:noProof/>
        </w:rPr>
        <w:tab/>
      </w:r>
      <w:r>
        <w:rPr>
          <w:noProof/>
        </w:rPr>
        <w:fldChar w:fldCharType="begin"/>
      </w:r>
      <w:r>
        <w:rPr>
          <w:noProof/>
        </w:rPr>
        <w:instrText xml:space="preserve"> PAGEREF _Toc144251402 \h </w:instrText>
      </w:r>
      <w:r>
        <w:rPr>
          <w:noProof/>
        </w:rPr>
      </w:r>
      <w:r>
        <w:rPr>
          <w:noProof/>
        </w:rPr>
        <w:fldChar w:fldCharType="separate"/>
      </w:r>
      <w:r>
        <w:rPr>
          <w:noProof/>
        </w:rPr>
        <w:t>63</w:t>
      </w:r>
      <w:r>
        <w:rPr>
          <w:noProof/>
        </w:rPr>
        <w:fldChar w:fldCharType="end"/>
      </w:r>
    </w:p>
    <w:p w14:paraId="15D4189B" w14:textId="48EEB50E" w:rsidR="00B25420" w:rsidRDefault="00B25420">
      <w:pPr>
        <w:pStyle w:val="33"/>
        <w:rPr>
          <w:rFonts w:asciiTheme="minorHAnsi" w:hAnsiTheme="minorHAnsi" w:cstheme="minorBidi"/>
          <w:noProof/>
          <w:kern w:val="2"/>
          <w:sz w:val="21"/>
          <w:szCs w:val="22"/>
          <w:lang w:val="en-US" w:eastAsia="zh-CN"/>
          <w14:ligatures w14:val="standardContextual"/>
        </w:rPr>
      </w:pPr>
      <w:r>
        <w:rPr>
          <w:noProof/>
        </w:rPr>
        <w:lastRenderedPageBreak/>
        <w:t>5.24.1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_Toc144251403 \h </w:instrText>
      </w:r>
      <w:r>
        <w:rPr>
          <w:noProof/>
        </w:rPr>
      </w:r>
      <w:r>
        <w:rPr>
          <w:noProof/>
        </w:rPr>
        <w:fldChar w:fldCharType="separate"/>
      </w:r>
      <w:r>
        <w:rPr>
          <w:noProof/>
        </w:rPr>
        <w:t>63</w:t>
      </w:r>
      <w:r>
        <w:rPr>
          <w:noProof/>
        </w:rPr>
        <w:fldChar w:fldCharType="end"/>
      </w:r>
    </w:p>
    <w:p w14:paraId="04C0BA78" w14:textId="346E2DE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_Toc144251404 \h </w:instrText>
      </w:r>
      <w:r>
        <w:rPr>
          <w:noProof/>
        </w:rPr>
      </w:r>
      <w:r>
        <w:rPr>
          <w:noProof/>
        </w:rPr>
        <w:fldChar w:fldCharType="separate"/>
      </w:r>
      <w:r>
        <w:rPr>
          <w:noProof/>
        </w:rPr>
        <w:t>63</w:t>
      </w:r>
      <w:r>
        <w:rPr>
          <w:noProof/>
        </w:rPr>
        <w:fldChar w:fldCharType="end"/>
      </w:r>
    </w:p>
    <w:p w14:paraId="70BE3DFF" w14:textId="1014D0A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_Toc144251405 \h </w:instrText>
      </w:r>
      <w:r>
        <w:rPr>
          <w:noProof/>
        </w:rPr>
      </w:r>
      <w:r>
        <w:rPr>
          <w:noProof/>
        </w:rPr>
        <w:fldChar w:fldCharType="separate"/>
      </w:r>
      <w:r>
        <w:rPr>
          <w:noProof/>
        </w:rPr>
        <w:t>63</w:t>
      </w:r>
      <w:r>
        <w:rPr>
          <w:noProof/>
        </w:rPr>
        <w:fldChar w:fldCharType="end"/>
      </w:r>
    </w:p>
    <w:p w14:paraId="4D5D4683" w14:textId="0BF17C0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_Toc144251406 \h </w:instrText>
      </w:r>
      <w:r>
        <w:rPr>
          <w:noProof/>
        </w:rPr>
      </w:r>
      <w:r>
        <w:rPr>
          <w:noProof/>
        </w:rPr>
        <w:fldChar w:fldCharType="separate"/>
      </w:r>
      <w:r>
        <w:rPr>
          <w:noProof/>
        </w:rPr>
        <w:t>64</w:t>
      </w:r>
      <w:r>
        <w:rPr>
          <w:noProof/>
        </w:rPr>
        <w:fldChar w:fldCharType="end"/>
      </w:r>
    </w:p>
    <w:p w14:paraId="0E66F891" w14:textId="35DE4C9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5.25</w:t>
      </w:r>
      <w:r>
        <w:rPr>
          <w:rFonts w:asciiTheme="minorHAnsi" w:hAnsiTheme="minorHAnsi" w:cstheme="minorBidi"/>
          <w:noProof/>
          <w:kern w:val="2"/>
          <w:sz w:val="21"/>
          <w:szCs w:val="22"/>
          <w:lang w:val="en-US" w:eastAsia="zh-CN"/>
          <w14:ligatures w14:val="standardContextual"/>
        </w:rPr>
        <w:tab/>
      </w:r>
      <w:r>
        <w:rPr>
          <w:noProof/>
        </w:rPr>
        <w:t>CA_n3-n7-n38</w:t>
      </w:r>
      <w:r>
        <w:rPr>
          <w:noProof/>
        </w:rPr>
        <w:tab/>
      </w:r>
      <w:r>
        <w:rPr>
          <w:noProof/>
        </w:rPr>
        <w:fldChar w:fldCharType="begin"/>
      </w:r>
      <w:r>
        <w:rPr>
          <w:noProof/>
        </w:rPr>
        <w:instrText xml:space="preserve"> PAGEREF _Toc144251407 \h </w:instrText>
      </w:r>
      <w:r>
        <w:rPr>
          <w:noProof/>
        </w:rPr>
      </w:r>
      <w:r>
        <w:rPr>
          <w:noProof/>
        </w:rPr>
        <w:fldChar w:fldCharType="separate"/>
      </w:r>
      <w:r>
        <w:rPr>
          <w:noProof/>
        </w:rPr>
        <w:t>64</w:t>
      </w:r>
      <w:r>
        <w:rPr>
          <w:noProof/>
        </w:rPr>
        <w:fldChar w:fldCharType="end"/>
      </w:r>
    </w:p>
    <w:p w14:paraId="1F5A9883" w14:textId="5F72561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_Toc144251408 \h </w:instrText>
      </w:r>
      <w:r>
        <w:rPr>
          <w:noProof/>
        </w:rPr>
      </w:r>
      <w:r>
        <w:rPr>
          <w:noProof/>
        </w:rPr>
        <w:fldChar w:fldCharType="separate"/>
      </w:r>
      <w:r>
        <w:rPr>
          <w:noProof/>
        </w:rPr>
        <w:t>64</w:t>
      </w:r>
      <w:r>
        <w:rPr>
          <w:noProof/>
        </w:rPr>
        <w:fldChar w:fldCharType="end"/>
      </w:r>
    </w:p>
    <w:p w14:paraId="71999827" w14:textId="4CC3E01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_Toc144251409 \h </w:instrText>
      </w:r>
      <w:r>
        <w:rPr>
          <w:noProof/>
        </w:rPr>
      </w:r>
      <w:r>
        <w:rPr>
          <w:noProof/>
        </w:rPr>
        <w:fldChar w:fldCharType="separate"/>
      </w:r>
      <w:r>
        <w:rPr>
          <w:noProof/>
        </w:rPr>
        <w:t>64</w:t>
      </w:r>
      <w:r>
        <w:rPr>
          <w:noProof/>
        </w:rPr>
        <w:fldChar w:fldCharType="end"/>
      </w:r>
    </w:p>
    <w:p w14:paraId="2C6F03B5" w14:textId="358578D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_Toc144251410 \h </w:instrText>
      </w:r>
      <w:r>
        <w:rPr>
          <w:noProof/>
        </w:rPr>
      </w:r>
      <w:r>
        <w:rPr>
          <w:noProof/>
        </w:rPr>
        <w:fldChar w:fldCharType="separate"/>
      </w:r>
      <w:r>
        <w:rPr>
          <w:noProof/>
        </w:rPr>
        <w:t>64</w:t>
      </w:r>
      <w:r>
        <w:rPr>
          <w:noProof/>
        </w:rPr>
        <w:fldChar w:fldCharType="end"/>
      </w:r>
    </w:p>
    <w:p w14:paraId="39EE1431" w14:textId="65A086C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_Toc144251411 \h </w:instrText>
      </w:r>
      <w:r>
        <w:rPr>
          <w:noProof/>
        </w:rPr>
      </w:r>
      <w:r>
        <w:rPr>
          <w:noProof/>
        </w:rPr>
        <w:fldChar w:fldCharType="separate"/>
      </w:r>
      <w:r>
        <w:rPr>
          <w:noProof/>
        </w:rPr>
        <w:t>65</w:t>
      </w:r>
      <w:r>
        <w:rPr>
          <w:noProof/>
        </w:rPr>
        <w:fldChar w:fldCharType="end"/>
      </w:r>
    </w:p>
    <w:p w14:paraId="7D8962AE" w14:textId="093FAB9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5.26</w:t>
      </w:r>
      <w:r>
        <w:rPr>
          <w:rFonts w:asciiTheme="minorHAnsi" w:hAnsiTheme="minorHAnsi" w:cstheme="minorBidi"/>
          <w:noProof/>
          <w:kern w:val="2"/>
          <w:sz w:val="21"/>
          <w:szCs w:val="22"/>
          <w:lang w:val="en-US" w:eastAsia="zh-CN"/>
          <w14:ligatures w14:val="standardContextual"/>
        </w:rPr>
        <w:tab/>
      </w:r>
      <w:r>
        <w:rPr>
          <w:noProof/>
        </w:rPr>
        <w:t>CA_n3-n28-n38</w:t>
      </w:r>
      <w:r>
        <w:rPr>
          <w:noProof/>
        </w:rPr>
        <w:tab/>
      </w:r>
      <w:r>
        <w:rPr>
          <w:noProof/>
        </w:rPr>
        <w:fldChar w:fldCharType="begin"/>
      </w:r>
      <w:r>
        <w:rPr>
          <w:noProof/>
        </w:rPr>
        <w:instrText xml:space="preserve"> PAGEREF _Toc144251412 \h </w:instrText>
      </w:r>
      <w:r>
        <w:rPr>
          <w:noProof/>
        </w:rPr>
      </w:r>
      <w:r>
        <w:rPr>
          <w:noProof/>
        </w:rPr>
        <w:fldChar w:fldCharType="separate"/>
      </w:r>
      <w:r>
        <w:rPr>
          <w:noProof/>
        </w:rPr>
        <w:t>65</w:t>
      </w:r>
      <w:r>
        <w:rPr>
          <w:noProof/>
        </w:rPr>
        <w:fldChar w:fldCharType="end"/>
      </w:r>
    </w:p>
    <w:p w14:paraId="1A9BA6F9" w14:textId="46E0DE1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_Toc144251413 \h </w:instrText>
      </w:r>
      <w:r>
        <w:rPr>
          <w:noProof/>
        </w:rPr>
      </w:r>
      <w:r>
        <w:rPr>
          <w:noProof/>
        </w:rPr>
        <w:fldChar w:fldCharType="separate"/>
      </w:r>
      <w:r>
        <w:rPr>
          <w:noProof/>
        </w:rPr>
        <w:t>65</w:t>
      </w:r>
      <w:r>
        <w:rPr>
          <w:noProof/>
        </w:rPr>
        <w:fldChar w:fldCharType="end"/>
      </w:r>
    </w:p>
    <w:p w14:paraId="60615860" w14:textId="59E8DEC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_Toc144251414 \h </w:instrText>
      </w:r>
      <w:r>
        <w:rPr>
          <w:noProof/>
        </w:rPr>
      </w:r>
      <w:r>
        <w:rPr>
          <w:noProof/>
        </w:rPr>
        <w:fldChar w:fldCharType="separate"/>
      </w:r>
      <w:r>
        <w:rPr>
          <w:noProof/>
        </w:rPr>
        <w:t>65</w:t>
      </w:r>
      <w:r>
        <w:rPr>
          <w:noProof/>
        </w:rPr>
        <w:fldChar w:fldCharType="end"/>
      </w:r>
    </w:p>
    <w:p w14:paraId="11884461" w14:textId="5ADC176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_Toc144251415 \h </w:instrText>
      </w:r>
      <w:r>
        <w:rPr>
          <w:noProof/>
        </w:rPr>
      </w:r>
      <w:r>
        <w:rPr>
          <w:noProof/>
        </w:rPr>
        <w:fldChar w:fldCharType="separate"/>
      </w:r>
      <w:r>
        <w:rPr>
          <w:noProof/>
        </w:rPr>
        <w:t>65</w:t>
      </w:r>
      <w:r>
        <w:rPr>
          <w:noProof/>
        </w:rPr>
        <w:fldChar w:fldCharType="end"/>
      </w:r>
    </w:p>
    <w:p w14:paraId="33B3E720" w14:textId="2E79DD3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_Toc144251416 \h </w:instrText>
      </w:r>
      <w:r>
        <w:rPr>
          <w:noProof/>
        </w:rPr>
      </w:r>
      <w:r>
        <w:rPr>
          <w:noProof/>
        </w:rPr>
        <w:fldChar w:fldCharType="separate"/>
      </w:r>
      <w:r>
        <w:rPr>
          <w:noProof/>
        </w:rPr>
        <w:t>66</w:t>
      </w:r>
      <w:r>
        <w:rPr>
          <w:noProof/>
        </w:rPr>
        <w:fldChar w:fldCharType="end"/>
      </w:r>
    </w:p>
    <w:p w14:paraId="17B67EB5" w14:textId="5D5F2F8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5.27</w:t>
      </w:r>
      <w:r>
        <w:rPr>
          <w:rFonts w:asciiTheme="minorHAnsi" w:hAnsiTheme="minorHAnsi" w:cstheme="minorBidi"/>
          <w:noProof/>
          <w:kern w:val="2"/>
          <w:sz w:val="21"/>
          <w:szCs w:val="22"/>
          <w:lang w:val="en-US" w:eastAsia="zh-CN"/>
          <w14:ligatures w14:val="standardContextual"/>
        </w:rPr>
        <w:tab/>
      </w:r>
      <w:r>
        <w:rPr>
          <w:noProof/>
        </w:rPr>
        <w:t>CA_n7-n28-n38</w:t>
      </w:r>
      <w:r>
        <w:rPr>
          <w:noProof/>
        </w:rPr>
        <w:tab/>
      </w:r>
      <w:r>
        <w:rPr>
          <w:noProof/>
        </w:rPr>
        <w:fldChar w:fldCharType="begin"/>
      </w:r>
      <w:r>
        <w:rPr>
          <w:noProof/>
        </w:rPr>
        <w:instrText xml:space="preserve"> PAGEREF _Toc144251417 \h </w:instrText>
      </w:r>
      <w:r>
        <w:rPr>
          <w:noProof/>
        </w:rPr>
      </w:r>
      <w:r>
        <w:rPr>
          <w:noProof/>
        </w:rPr>
        <w:fldChar w:fldCharType="separate"/>
      </w:r>
      <w:r>
        <w:rPr>
          <w:noProof/>
        </w:rPr>
        <w:t>66</w:t>
      </w:r>
      <w:r>
        <w:rPr>
          <w:noProof/>
        </w:rPr>
        <w:fldChar w:fldCharType="end"/>
      </w:r>
    </w:p>
    <w:p w14:paraId="4F27B58D" w14:textId="49E588D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_Toc144251418 \h </w:instrText>
      </w:r>
      <w:r>
        <w:rPr>
          <w:noProof/>
        </w:rPr>
      </w:r>
      <w:r>
        <w:rPr>
          <w:noProof/>
        </w:rPr>
        <w:fldChar w:fldCharType="separate"/>
      </w:r>
      <w:r>
        <w:rPr>
          <w:noProof/>
        </w:rPr>
        <w:t>66</w:t>
      </w:r>
      <w:r>
        <w:rPr>
          <w:noProof/>
        </w:rPr>
        <w:fldChar w:fldCharType="end"/>
      </w:r>
    </w:p>
    <w:p w14:paraId="416CCD38" w14:textId="435654F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_Toc144251419 \h </w:instrText>
      </w:r>
      <w:r>
        <w:rPr>
          <w:noProof/>
        </w:rPr>
      </w:r>
      <w:r>
        <w:rPr>
          <w:noProof/>
        </w:rPr>
        <w:fldChar w:fldCharType="separate"/>
      </w:r>
      <w:r>
        <w:rPr>
          <w:noProof/>
        </w:rPr>
        <w:t>66</w:t>
      </w:r>
      <w:r>
        <w:rPr>
          <w:noProof/>
        </w:rPr>
        <w:fldChar w:fldCharType="end"/>
      </w:r>
    </w:p>
    <w:p w14:paraId="0609C5DF" w14:textId="34A725D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_Toc144251420 \h </w:instrText>
      </w:r>
      <w:r>
        <w:rPr>
          <w:noProof/>
        </w:rPr>
      </w:r>
      <w:r>
        <w:rPr>
          <w:noProof/>
        </w:rPr>
        <w:fldChar w:fldCharType="separate"/>
      </w:r>
      <w:r>
        <w:rPr>
          <w:noProof/>
        </w:rPr>
        <w:t>66</w:t>
      </w:r>
      <w:r>
        <w:rPr>
          <w:noProof/>
        </w:rPr>
        <w:fldChar w:fldCharType="end"/>
      </w:r>
    </w:p>
    <w:p w14:paraId="3FF8BE66" w14:textId="13E1E1B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_Toc144251421 \h </w:instrText>
      </w:r>
      <w:r>
        <w:rPr>
          <w:noProof/>
        </w:rPr>
      </w:r>
      <w:r>
        <w:rPr>
          <w:noProof/>
        </w:rPr>
        <w:fldChar w:fldCharType="separate"/>
      </w:r>
      <w:r>
        <w:rPr>
          <w:noProof/>
        </w:rPr>
        <w:t>67</w:t>
      </w:r>
      <w:r>
        <w:rPr>
          <w:noProof/>
        </w:rPr>
        <w:fldChar w:fldCharType="end"/>
      </w:r>
    </w:p>
    <w:p w14:paraId="44AD2659" w14:textId="4DDF6B6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5.28</w:t>
      </w:r>
      <w:r>
        <w:rPr>
          <w:rFonts w:asciiTheme="minorHAnsi" w:hAnsiTheme="minorHAnsi" w:cstheme="minorBidi"/>
          <w:noProof/>
          <w:kern w:val="2"/>
          <w:sz w:val="21"/>
          <w:szCs w:val="22"/>
          <w:lang w:val="en-US" w:eastAsia="zh-CN"/>
          <w14:ligatures w14:val="standardContextual"/>
        </w:rPr>
        <w:tab/>
      </w:r>
      <w:r>
        <w:rPr>
          <w:noProof/>
        </w:rPr>
        <w:t xml:space="preserve">  CA_n39-n41-n79</w:t>
      </w:r>
      <w:r>
        <w:rPr>
          <w:noProof/>
        </w:rPr>
        <w:tab/>
      </w:r>
      <w:r>
        <w:rPr>
          <w:noProof/>
        </w:rPr>
        <w:fldChar w:fldCharType="begin"/>
      </w:r>
      <w:r>
        <w:rPr>
          <w:noProof/>
        </w:rPr>
        <w:instrText xml:space="preserve"> PAGEREF _Toc144251422 \h </w:instrText>
      </w:r>
      <w:r>
        <w:rPr>
          <w:noProof/>
        </w:rPr>
      </w:r>
      <w:r>
        <w:rPr>
          <w:noProof/>
        </w:rPr>
        <w:fldChar w:fldCharType="separate"/>
      </w:r>
      <w:r>
        <w:rPr>
          <w:noProof/>
        </w:rPr>
        <w:t>67</w:t>
      </w:r>
      <w:r>
        <w:rPr>
          <w:noProof/>
        </w:rPr>
        <w:fldChar w:fldCharType="end"/>
      </w:r>
    </w:p>
    <w:p w14:paraId="41A4EF43" w14:textId="76B62FA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_Toc144251423 \h </w:instrText>
      </w:r>
      <w:r>
        <w:rPr>
          <w:noProof/>
        </w:rPr>
      </w:r>
      <w:r>
        <w:rPr>
          <w:noProof/>
        </w:rPr>
        <w:fldChar w:fldCharType="separate"/>
      </w:r>
      <w:r>
        <w:rPr>
          <w:noProof/>
        </w:rPr>
        <w:t>67</w:t>
      </w:r>
      <w:r>
        <w:rPr>
          <w:noProof/>
        </w:rPr>
        <w:fldChar w:fldCharType="end"/>
      </w:r>
    </w:p>
    <w:p w14:paraId="6F7BA964" w14:textId="669B330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5.28.1.1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_Toc144251424 \h </w:instrText>
      </w:r>
      <w:r>
        <w:rPr>
          <w:noProof/>
        </w:rPr>
      </w:r>
      <w:r>
        <w:rPr>
          <w:noProof/>
        </w:rPr>
        <w:fldChar w:fldCharType="separate"/>
      </w:r>
      <w:r>
        <w:rPr>
          <w:noProof/>
        </w:rPr>
        <w:t>67</w:t>
      </w:r>
      <w:r>
        <w:rPr>
          <w:noProof/>
        </w:rPr>
        <w:fldChar w:fldCharType="end"/>
      </w:r>
    </w:p>
    <w:p w14:paraId="761E492D" w14:textId="3E46835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5.28.1.2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_Toc144251425 \h </w:instrText>
      </w:r>
      <w:r>
        <w:rPr>
          <w:noProof/>
        </w:rPr>
      </w:r>
      <w:r>
        <w:rPr>
          <w:noProof/>
        </w:rPr>
        <w:fldChar w:fldCharType="separate"/>
      </w:r>
      <w:r>
        <w:rPr>
          <w:noProof/>
        </w:rPr>
        <w:t>67</w:t>
      </w:r>
      <w:r>
        <w:rPr>
          <w:noProof/>
        </w:rPr>
        <w:fldChar w:fldCharType="end"/>
      </w:r>
    </w:p>
    <w:p w14:paraId="02EA3A43" w14:textId="33B3995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5.28.1.3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_Toc144251426 \h </w:instrText>
      </w:r>
      <w:r>
        <w:rPr>
          <w:noProof/>
        </w:rPr>
      </w:r>
      <w:r>
        <w:rPr>
          <w:noProof/>
        </w:rPr>
        <w:fldChar w:fldCharType="separate"/>
      </w:r>
      <w:r>
        <w:rPr>
          <w:noProof/>
        </w:rPr>
        <w:t>67</w:t>
      </w:r>
      <w:r>
        <w:rPr>
          <w:noProof/>
        </w:rPr>
        <w:fldChar w:fldCharType="end"/>
      </w:r>
    </w:p>
    <w:p w14:paraId="6EC9DA01" w14:textId="22DEDD5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_Toc144251427 \h </w:instrText>
      </w:r>
      <w:r>
        <w:rPr>
          <w:noProof/>
        </w:rPr>
      </w:r>
      <w:r>
        <w:rPr>
          <w:noProof/>
        </w:rPr>
        <w:fldChar w:fldCharType="separate"/>
      </w:r>
      <w:r>
        <w:rPr>
          <w:noProof/>
        </w:rPr>
        <w:t>67</w:t>
      </w:r>
      <w:r>
        <w:rPr>
          <w:noProof/>
        </w:rPr>
        <w:fldChar w:fldCharType="end"/>
      </w:r>
    </w:p>
    <w:p w14:paraId="50BD4503" w14:textId="61E07FE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5.28.2.1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_Toc144251428 \h </w:instrText>
      </w:r>
      <w:r>
        <w:rPr>
          <w:noProof/>
        </w:rPr>
      </w:r>
      <w:r>
        <w:rPr>
          <w:noProof/>
        </w:rPr>
        <w:fldChar w:fldCharType="separate"/>
      </w:r>
      <w:r>
        <w:rPr>
          <w:noProof/>
        </w:rPr>
        <w:t>67</w:t>
      </w:r>
      <w:r>
        <w:rPr>
          <w:noProof/>
        </w:rPr>
        <w:fldChar w:fldCharType="end"/>
      </w:r>
    </w:p>
    <w:p w14:paraId="080D5D2F" w14:textId="6D1CAA6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5.28.2.2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_Toc144251429 \h </w:instrText>
      </w:r>
      <w:r>
        <w:rPr>
          <w:noProof/>
        </w:rPr>
      </w:r>
      <w:r>
        <w:rPr>
          <w:noProof/>
        </w:rPr>
        <w:fldChar w:fldCharType="separate"/>
      </w:r>
      <w:r>
        <w:rPr>
          <w:noProof/>
        </w:rPr>
        <w:t>68</w:t>
      </w:r>
      <w:r>
        <w:rPr>
          <w:noProof/>
        </w:rPr>
        <w:fldChar w:fldCharType="end"/>
      </w:r>
    </w:p>
    <w:p w14:paraId="03BC866E" w14:textId="4229E6C4"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5.29</w:t>
      </w:r>
      <w:r>
        <w:rPr>
          <w:rFonts w:asciiTheme="minorHAnsi" w:hAnsiTheme="minorHAnsi" w:cstheme="minorBidi"/>
          <w:noProof/>
          <w:kern w:val="2"/>
          <w:sz w:val="21"/>
          <w:szCs w:val="22"/>
          <w:lang w:val="en-US" w:eastAsia="zh-CN"/>
          <w14:ligatures w14:val="standardContextual"/>
        </w:rPr>
        <w:tab/>
      </w:r>
      <w:r>
        <w:rPr>
          <w:noProof/>
        </w:rPr>
        <w:t>CA_n1-n3-n40</w:t>
      </w:r>
      <w:r>
        <w:rPr>
          <w:noProof/>
        </w:rPr>
        <w:tab/>
      </w:r>
      <w:r>
        <w:rPr>
          <w:noProof/>
        </w:rPr>
        <w:fldChar w:fldCharType="begin"/>
      </w:r>
      <w:r>
        <w:rPr>
          <w:noProof/>
        </w:rPr>
        <w:instrText xml:space="preserve"> PAGEREF _Toc144251430 \h </w:instrText>
      </w:r>
      <w:r>
        <w:rPr>
          <w:noProof/>
        </w:rPr>
      </w:r>
      <w:r>
        <w:rPr>
          <w:noProof/>
        </w:rPr>
        <w:fldChar w:fldCharType="separate"/>
      </w:r>
      <w:r>
        <w:rPr>
          <w:noProof/>
        </w:rPr>
        <w:t>68</w:t>
      </w:r>
      <w:r>
        <w:rPr>
          <w:noProof/>
        </w:rPr>
        <w:fldChar w:fldCharType="end"/>
      </w:r>
    </w:p>
    <w:p w14:paraId="727DDFD5" w14:textId="6FEE9C3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_Toc144251431 \h </w:instrText>
      </w:r>
      <w:r>
        <w:rPr>
          <w:noProof/>
        </w:rPr>
      </w:r>
      <w:r>
        <w:rPr>
          <w:noProof/>
        </w:rPr>
        <w:fldChar w:fldCharType="separate"/>
      </w:r>
      <w:r>
        <w:rPr>
          <w:noProof/>
        </w:rPr>
        <w:t>68</w:t>
      </w:r>
      <w:r>
        <w:rPr>
          <w:noProof/>
        </w:rPr>
        <w:fldChar w:fldCharType="end"/>
      </w:r>
    </w:p>
    <w:p w14:paraId="6200DF38" w14:textId="02CEA56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_Toc144251432 \h </w:instrText>
      </w:r>
      <w:r>
        <w:rPr>
          <w:noProof/>
        </w:rPr>
      </w:r>
      <w:r>
        <w:rPr>
          <w:noProof/>
        </w:rPr>
        <w:fldChar w:fldCharType="separate"/>
      </w:r>
      <w:r>
        <w:rPr>
          <w:noProof/>
        </w:rPr>
        <w:t>68</w:t>
      </w:r>
      <w:r>
        <w:rPr>
          <w:noProof/>
        </w:rPr>
        <w:fldChar w:fldCharType="end"/>
      </w:r>
    </w:p>
    <w:p w14:paraId="56805676" w14:textId="0420B7C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_Toc144251433 \h </w:instrText>
      </w:r>
      <w:r>
        <w:rPr>
          <w:noProof/>
        </w:rPr>
      </w:r>
      <w:r>
        <w:rPr>
          <w:noProof/>
        </w:rPr>
        <w:fldChar w:fldCharType="separate"/>
      </w:r>
      <w:r>
        <w:rPr>
          <w:noProof/>
        </w:rPr>
        <w:t>68</w:t>
      </w:r>
      <w:r>
        <w:rPr>
          <w:noProof/>
        </w:rPr>
        <w:fldChar w:fldCharType="end"/>
      </w:r>
    </w:p>
    <w:p w14:paraId="1481D505" w14:textId="456E371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_Toc144251434 \h </w:instrText>
      </w:r>
      <w:r>
        <w:rPr>
          <w:noProof/>
        </w:rPr>
      </w:r>
      <w:r>
        <w:rPr>
          <w:noProof/>
        </w:rPr>
        <w:fldChar w:fldCharType="separate"/>
      </w:r>
      <w:r>
        <w:rPr>
          <w:noProof/>
        </w:rPr>
        <w:t>69</w:t>
      </w:r>
      <w:r>
        <w:rPr>
          <w:noProof/>
        </w:rPr>
        <w:fldChar w:fldCharType="end"/>
      </w:r>
    </w:p>
    <w:p w14:paraId="53D5E6B9" w14:textId="2316A80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5.29.2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_Toc144251435 \h </w:instrText>
      </w:r>
      <w:r>
        <w:rPr>
          <w:noProof/>
        </w:rPr>
      </w:r>
      <w:r>
        <w:rPr>
          <w:noProof/>
        </w:rPr>
        <w:fldChar w:fldCharType="separate"/>
      </w:r>
      <w:r>
        <w:rPr>
          <w:noProof/>
        </w:rPr>
        <w:t>69</w:t>
      </w:r>
      <w:r>
        <w:rPr>
          <w:noProof/>
        </w:rPr>
        <w:fldChar w:fldCharType="end"/>
      </w:r>
    </w:p>
    <w:p w14:paraId="5001331A" w14:textId="7B3CE2D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_Toc144251436 \h </w:instrText>
      </w:r>
      <w:r>
        <w:rPr>
          <w:noProof/>
        </w:rPr>
      </w:r>
      <w:r>
        <w:rPr>
          <w:noProof/>
        </w:rPr>
        <w:fldChar w:fldCharType="separate"/>
      </w:r>
      <w:r>
        <w:rPr>
          <w:noProof/>
        </w:rPr>
        <w:t>69</w:t>
      </w:r>
      <w:r>
        <w:rPr>
          <w:noProof/>
        </w:rPr>
        <w:fldChar w:fldCharType="end"/>
      </w:r>
    </w:p>
    <w:p w14:paraId="59125BDD" w14:textId="6BC0477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5.29.2.2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_Toc144251437 \h </w:instrText>
      </w:r>
      <w:r>
        <w:rPr>
          <w:noProof/>
        </w:rPr>
      </w:r>
      <w:r>
        <w:rPr>
          <w:noProof/>
        </w:rPr>
        <w:fldChar w:fldCharType="separate"/>
      </w:r>
      <w:r>
        <w:rPr>
          <w:noProof/>
        </w:rPr>
        <w:t>69</w:t>
      </w:r>
      <w:r>
        <w:rPr>
          <w:noProof/>
        </w:rPr>
        <w:fldChar w:fldCharType="end"/>
      </w:r>
    </w:p>
    <w:p w14:paraId="305B0AF2" w14:textId="2481F7FA"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5.30</w:t>
      </w:r>
      <w:r>
        <w:rPr>
          <w:rFonts w:asciiTheme="minorHAnsi" w:hAnsiTheme="minorHAnsi" w:cstheme="minorBidi"/>
          <w:noProof/>
          <w:kern w:val="2"/>
          <w:sz w:val="21"/>
          <w:szCs w:val="22"/>
          <w:lang w:val="en-US" w:eastAsia="zh-CN"/>
          <w14:ligatures w14:val="standardContextual"/>
        </w:rPr>
        <w:tab/>
      </w:r>
      <w:r>
        <w:rPr>
          <w:noProof/>
        </w:rPr>
        <w:t>CA_n1-n40-n77</w:t>
      </w:r>
      <w:r>
        <w:rPr>
          <w:noProof/>
        </w:rPr>
        <w:tab/>
      </w:r>
      <w:r>
        <w:rPr>
          <w:noProof/>
        </w:rPr>
        <w:fldChar w:fldCharType="begin"/>
      </w:r>
      <w:r>
        <w:rPr>
          <w:noProof/>
        </w:rPr>
        <w:instrText xml:space="preserve"> PAGEREF _Toc144251438 \h </w:instrText>
      </w:r>
      <w:r>
        <w:rPr>
          <w:noProof/>
        </w:rPr>
      </w:r>
      <w:r>
        <w:rPr>
          <w:noProof/>
        </w:rPr>
        <w:fldChar w:fldCharType="separate"/>
      </w:r>
      <w:r>
        <w:rPr>
          <w:noProof/>
        </w:rPr>
        <w:t>69</w:t>
      </w:r>
      <w:r>
        <w:rPr>
          <w:noProof/>
        </w:rPr>
        <w:fldChar w:fldCharType="end"/>
      </w:r>
    </w:p>
    <w:p w14:paraId="2FBFC1B4" w14:textId="2F7A625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_Toc144251439 \h </w:instrText>
      </w:r>
      <w:r>
        <w:rPr>
          <w:noProof/>
        </w:rPr>
      </w:r>
      <w:r>
        <w:rPr>
          <w:noProof/>
        </w:rPr>
        <w:fldChar w:fldCharType="separate"/>
      </w:r>
      <w:r>
        <w:rPr>
          <w:noProof/>
        </w:rPr>
        <w:t>69</w:t>
      </w:r>
      <w:r>
        <w:rPr>
          <w:noProof/>
        </w:rPr>
        <w:fldChar w:fldCharType="end"/>
      </w:r>
    </w:p>
    <w:p w14:paraId="6A76DD6C" w14:textId="1676F3F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_Toc144251440 \h </w:instrText>
      </w:r>
      <w:r>
        <w:rPr>
          <w:noProof/>
        </w:rPr>
      </w:r>
      <w:r>
        <w:rPr>
          <w:noProof/>
        </w:rPr>
        <w:fldChar w:fldCharType="separate"/>
      </w:r>
      <w:r>
        <w:rPr>
          <w:noProof/>
        </w:rPr>
        <w:t>69</w:t>
      </w:r>
      <w:r>
        <w:rPr>
          <w:noProof/>
        </w:rPr>
        <w:fldChar w:fldCharType="end"/>
      </w:r>
    </w:p>
    <w:p w14:paraId="6D195990" w14:textId="3C94E1E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_Toc144251441 \h </w:instrText>
      </w:r>
      <w:r>
        <w:rPr>
          <w:noProof/>
        </w:rPr>
      </w:r>
      <w:r>
        <w:rPr>
          <w:noProof/>
        </w:rPr>
        <w:fldChar w:fldCharType="separate"/>
      </w:r>
      <w:r>
        <w:rPr>
          <w:noProof/>
        </w:rPr>
        <w:t>70</w:t>
      </w:r>
      <w:r>
        <w:rPr>
          <w:noProof/>
        </w:rPr>
        <w:fldChar w:fldCharType="end"/>
      </w:r>
    </w:p>
    <w:p w14:paraId="008DE7A5" w14:textId="14A3146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_Toc144251442 \h </w:instrText>
      </w:r>
      <w:r>
        <w:rPr>
          <w:noProof/>
        </w:rPr>
      </w:r>
      <w:r>
        <w:rPr>
          <w:noProof/>
        </w:rPr>
        <w:fldChar w:fldCharType="separate"/>
      </w:r>
      <w:r>
        <w:rPr>
          <w:noProof/>
        </w:rPr>
        <w:t>71</w:t>
      </w:r>
      <w:r>
        <w:rPr>
          <w:noProof/>
        </w:rPr>
        <w:fldChar w:fldCharType="end"/>
      </w:r>
    </w:p>
    <w:p w14:paraId="5EFC6202" w14:textId="7D06711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_Toc144251443 \h </w:instrText>
      </w:r>
      <w:r>
        <w:rPr>
          <w:noProof/>
        </w:rPr>
      </w:r>
      <w:r>
        <w:rPr>
          <w:noProof/>
        </w:rPr>
        <w:fldChar w:fldCharType="separate"/>
      </w:r>
      <w:r>
        <w:rPr>
          <w:noProof/>
        </w:rPr>
        <w:t>71</w:t>
      </w:r>
      <w:r>
        <w:rPr>
          <w:noProof/>
        </w:rPr>
        <w:fldChar w:fldCharType="end"/>
      </w:r>
    </w:p>
    <w:p w14:paraId="1348C1FE" w14:textId="104D416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_Toc144251444 \h </w:instrText>
      </w:r>
      <w:r>
        <w:rPr>
          <w:noProof/>
        </w:rPr>
      </w:r>
      <w:r>
        <w:rPr>
          <w:noProof/>
        </w:rPr>
        <w:fldChar w:fldCharType="separate"/>
      </w:r>
      <w:r>
        <w:rPr>
          <w:noProof/>
        </w:rPr>
        <w:t>71</w:t>
      </w:r>
      <w:r>
        <w:rPr>
          <w:noProof/>
        </w:rPr>
        <w:fldChar w:fldCharType="end"/>
      </w:r>
    </w:p>
    <w:p w14:paraId="6946F55A" w14:textId="5792461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_Toc144251445 \h </w:instrText>
      </w:r>
      <w:r>
        <w:rPr>
          <w:noProof/>
        </w:rPr>
      </w:r>
      <w:r>
        <w:rPr>
          <w:noProof/>
        </w:rPr>
        <w:fldChar w:fldCharType="separate"/>
      </w:r>
      <w:r>
        <w:rPr>
          <w:noProof/>
        </w:rPr>
        <w:t>71</w:t>
      </w:r>
      <w:r>
        <w:rPr>
          <w:noProof/>
        </w:rPr>
        <w:fldChar w:fldCharType="end"/>
      </w:r>
    </w:p>
    <w:p w14:paraId="623F73DB" w14:textId="3DFEDE6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5.31</w:t>
      </w:r>
      <w:r>
        <w:rPr>
          <w:rFonts w:asciiTheme="minorHAnsi" w:hAnsiTheme="minorHAnsi" w:cstheme="minorBidi"/>
          <w:noProof/>
          <w:kern w:val="2"/>
          <w:sz w:val="21"/>
          <w:szCs w:val="22"/>
          <w:lang w:val="en-US" w:eastAsia="zh-CN"/>
          <w14:ligatures w14:val="standardContextual"/>
        </w:rPr>
        <w:tab/>
      </w:r>
      <w:r>
        <w:rPr>
          <w:noProof/>
        </w:rPr>
        <w:t>CA_n3-n40-n77</w:t>
      </w:r>
      <w:r>
        <w:rPr>
          <w:noProof/>
        </w:rPr>
        <w:tab/>
      </w:r>
      <w:r>
        <w:rPr>
          <w:noProof/>
        </w:rPr>
        <w:fldChar w:fldCharType="begin"/>
      </w:r>
      <w:r>
        <w:rPr>
          <w:noProof/>
        </w:rPr>
        <w:instrText xml:space="preserve"> PAGEREF _Toc144251446 \h </w:instrText>
      </w:r>
      <w:r>
        <w:rPr>
          <w:noProof/>
        </w:rPr>
      </w:r>
      <w:r>
        <w:rPr>
          <w:noProof/>
        </w:rPr>
        <w:fldChar w:fldCharType="separate"/>
      </w:r>
      <w:r>
        <w:rPr>
          <w:noProof/>
        </w:rPr>
        <w:t>72</w:t>
      </w:r>
      <w:r>
        <w:rPr>
          <w:noProof/>
        </w:rPr>
        <w:fldChar w:fldCharType="end"/>
      </w:r>
    </w:p>
    <w:p w14:paraId="374C838F" w14:textId="396ACBA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_Toc144251447 \h </w:instrText>
      </w:r>
      <w:r>
        <w:rPr>
          <w:noProof/>
        </w:rPr>
      </w:r>
      <w:r>
        <w:rPr>
          <w:noProof/>
        </w:rPr>
        <w:fldChar w:fldCharType="separate"/>
      </w:r>
      <w:r>
        <w:rPr>
          <w:noProof/>
        </w:rPr>
        <w:t>72</w:t>
      </w:r>
      <w:r>
        <w:rPr>
          <w:noProof/>
        </w:rPr>
        <w:fldChar w:fldCharType="end"/>
      </w:r>
    </w:p>
    <w:p w14:paraId="0D5FC71D" w14:textId="440450B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_Toc144251448 \h </w:instrText>
      </w:r>
      <w:r>
        <w:rPr>
          <w:noProof/>
        </w:rPr>
      </w:r>
      <w:r>
        <w:rPr>
          <w:noProof/>
        </w:rPr>
        <w:fldChar w:fldCharType="separate"/>
      </w:r>
      <w:r>
        <w:rPr>
          <w:noProof/>
        </w:rPr>
        <w:t>72</w:t>
      </w:r>
      <w:r>
        <w:rPr>
          <w:noProof/>
        </w:rPr>
        <w:fldChar w:fldCharType="end"/>
      </w:r>
    </w:p>
    <w:p w14:paraId="2E6665EC" w14:textId="5E6AF87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_Toc144251449 \h </w:instrText>
      </w:r>
      <w:r>
        <w:rPr>
          <w:noProof/>
        </w:rPr>
      </w:r>
      <w:r>
        <w:rPr>
          <w:noProof/>
        </w:rPr>
        <w:fldChar w:fldCharType="separate"/>
      </w:r>
      <w:r>
        <w:rPr>
          <w:noProof/>
        </w:rPr>
        <w:t>72</w:t>
      </w:r>
      <w:r>
        <w:rPr>
          <w:noProof/>
        </w:rPr>
        <w:fldChar w:fldCharType="end"/>
      </w:r>
    </w:p>
    <w:p w14:paraId="2960E607" w14:textId="3EC0455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_Toc144251450 \h </w:instrText>
      </w:r>
      <w:r>
        <w:rPr>
          <w:noProof/>
        </w:rPr>
      </w:r>
      <w:r>
        <w:rPr>
          <w:noProof/>
        </w:rPr>
        <w:fldChar w:fldCharType="separate"/>
      </w:r>
      <w:r>
        <w:rPr>
          <w:noProof/>
        </w:rPr>
        <w:t>73</w:t>
      </w:r>
      <w:r>
        <w:rPr>
          <w:noProof/>
        </w:rPr>
        <w:fldChar w:fldCharType="end"/>
      </w:r>
    </w:p>
    <w:p w14:paraId="0565657A" w14:textId="1A42261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_Toc144251451 \h </w:instrText>
      </w:r>
      <w:r>
        <w:rPr>
          <w:noProof/>
        </w:rPr>
      </w:r>
      <w:r>
        <w:rPr>
          <w:noProof/>
        </w:rPr>
        <w:fldChar w:fldCharType="separate"/>
      </w:r>
      <w:r>
        <w:rPr>
          <w:noProof/>
        </w:rPr>
        <w:t>73</w:t>
      </w:r>
      <w:r>
        <w:rPr>
          <w:noProof/>
        </w:rPr>
        <w:fldChar w:fldCharType="end"/>
      </w:r>
    </w:p>
    <w:p w14:paraId="1DF29F03" w14:textId="7C6129F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_Toc144251452 \h </w:instrText>
      </w:r>
      <w:r>
        <w:rPr>
          <w:noProof/>
        </w:rPr>
      </w:r>
      <w:r>
        <w:rPr>
          <w:noProof/>
        </w:rPr>
        <w:fldChar w:fldCharType="separate"/>
      </w:r>
      <w:r>
        <w:rPr>
          <w:noProof/>
        </w:rPr>
        <w:t>73</w:t>
      </w:r>
      <w:r>
        <w:rPr>
          <w:noProof/>
        </w:rPr>
        <w:fldChar w:fldCharType="end"/>
      </w:r>
    </w:p>
    <w:p w14:paraId="7FCAF793" w14:textId="3FB7EF6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_Toc144251453 \h </w:instrText>
      </w:r>
      <w:r>
        <w:rPr>
          <w:noProof/>
        </w:rPr>
      </w:r>
      <w:r>
        <w:rPr>
          <w:noProof/>
        </w:rPr>
        <w:fldChar w:fldCharType="separate"/>
      </w:r>
      <w:r>
        <w:rPr>
          <w:noProof/>
        </w:rPr>
        <w:t>73</w:t>
      </w:r>
      <w:r>
        <w:rPr>
          <w:noProof/>
        </w:rPr>
        <w:fldChar w:fldCharType="end"/>
      </w:r>
    </w:p>
    <w:p w14:paraId="2888B92A" w14:textId="3B39B49E"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5.32</w:t>
      </w:r>
      <w:r>
        <w:rPr>
          <w:rFonts w:asciiTheme="minorHAnsi" w:hAnsiTheme="minorHAnsi" w:cstheme="minorBidi"/>
          <w:noProof/>
          <w:kern w:val="2"/>
          <w:sz w:val="21"/>
          <w:szCs w:val="22"/>
          <w:lang w:val="en-US" w:eastAsia="zh-CN"/>
          <w14:ligatures w14:val="standardContextual"/>
        </w:rPr>
        <w:tab/>
      </w:r>
      <w:r>
        <w:rPr>
          <w:noProof/>
        </w:rPr>
        <w:t>CA_n28-n40-n77</w:t>
      </w:r>
      <w:r>
        <w:rPr>
          <w:noProof/>
        </w:rPr>
        <w:tab/>
      </w:r>
      <w:r>
        <w:rPr>
          <w:noProof/>
        </w:rPr>
        <w:fldChar w:fldCharType="begin"/>
      </w:r>
      <w:r>
        <w:rPr>
          <w:noProof/>
        </w:rPr>
        <w:instrText xml:space="preserve"> PAGEREF _Toc144251454 \h </w:instrText>
      </w:r>
      <w:r>
        <w:rPr>
          <w:noProof/>
        </w:rPr>
      </w:r>
      <w:r>
        <w:rPr>
          <w:noProof/>
        </w:rPr>
        <w:fldChar w:fldCharType="separate"/>
      </w:r>
      <w:r>
        <w:rPr>
          <w:noProof/>
        </w:rPr>
        <w:t>74</w:t>
      </w:r>
      <w:r>
        <w:rPr>
          <w:noProof/>
        </w:rPr>
        <w:fldChar w:fldCharType="end"/>
      </w:r>
    </w:p>
    <w:p w14:paraId="2034565A" w14:textId="6937AA84"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_Toc144251455 \h </w:instrText>
      </w:r>
      <w:r>
        <w:rPr>
          <w:noProof/>
        </w:rPr>
      </w:r>
      <w:r>
        <w:rPr>
          <w:noProof/>
        </w:rPr>
        <w:fldChar w:fldCharType="separate"/>
      </w:r>
      <w:r>
        <w:rPr>
          <w:noProof/>
        </w:rPr>
        <w:t>74</w:t>
      </w:r>
      <w:r>
        <w:rPr>
          <w:noProof/>
        </w:rPr>
        <w:fldChar w:fldCharType="end"/>
      </w:r>
    </w:p>
    <w:p w14:paraId="12E18939" w14:textId="627259F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_Toc144251456 \h </w:instrText>
      </w:r>
      <w:r>
        <w:rPr>
          <w:noProof/>
        </w:rPr>
      </w:r>
      <w:r>
        <w:rPr>
          <w:noProof/>
        </w:rPr>
        <w:fldChar w:fldCharType="separate"/>
      </w:r>
      <w:r>
        <w:rPr>
          <w:noProof/>
        </w:rPr>
        <w:t>74</w:t>
      </w:r>
      <w:r>
        <w:rPr>
          <w:noProof/>
        </w:rPr>
        <w:fldChar w:fldCharType="end"/>
      </w:r>
    </w:p>
    <w:p w14:paraId="715A10F8" w14:textId="1D92D10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_Toc144251457 \h </w:instrText>
      </w:r>
      <w:r>
        <w:rPr>
          <w:noProof/>
        </w:rPr>
      </w:r>
      <w:r>
        <w:rPr>
          <w:noProof/>
        </w:rPr>
        <w:fldChar w:fldCharType="separate"/>
      </w:r>
      <w:r>
        <w:rPr>
          <w:noProof/>
        </w:rPr>
        <w:t>74</w:t>
      </w:r>
      <w:r>
        <w:rPr>
          <w:noProof/>
        </w:rPr>
        <w:fldChar w:fldCharType="end"/>
      </w:r>
    </w:p>
    <w:p w14:paraId="2749DBF4" w14:textId="7249751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_Toc144251458 \h </w:instrText>
      </w:r>
      <w:r>
        <w:rPr>
          <w:noProof/>
        </w:rPr>
      </w:r>
      <w:r>
        <w:rPr>
          <w:noProof/>
        </w:rPr>
        <w:fldChar w:fldCharType="separate"/>
      </w:r>
      <w:r>
        <w:rPr>
          <w:noProof/>
        </w:rPr>
        <w:t>75</w:t>
      </w:r>
      <w:r>
        <w:rPr>
          <w:noProof/>
        </w:rPr>
        <w:fldChar w:fldCharType="end"/>
      </w:r>
    </w:p>
    <w:p w14:paraId="5787DBCF" w14:textId="6924BD7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_Toc144251459 \h </w:instrText>
      </w:r>
      <w:r>
        <w:rPr>
          <w:noProof/>
        </w:rPr>
      </w:r>
      <w:r>
        <w:rPr>
          <w:noProof/>
        </w:rPr>
        <w:fldChar w:fldCharType="separate"/>
      </w:r>
      <w:r>
        <w:rPr>
          <w:noProof/>
        </w:rPr>
        <w:t>75</w:t>
      </w:r>
      <w:r>
        <w:rPr>
          <w:noProof/>
        </w:rPr>
        <w:fldChar w:fldCharType="end"/>
      </w:r>
    </w:p>
    <w:p w14:paraId="12086892" w14:textId="18C8E41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_Toc144251460 \h </w:instrText>
      </w:r>
      <w:r>
        <w:rPr>
          <w:noProof/>
        </w:rPr>
      </w:r>
      <w:r>
        <w:rPr>
          <w:noProof/>
        </w:rPr>
        <w:fldChar w:fldCharType="separate"/>
      </w:r>
      <w:r>
        <w:rPr>
          <w:noProof/>
        </w:rPr>
        <w:t>75</w:t>
      </w:r>
      <w:r>
        <w:rPr>
          <w:noProof/>
        </w:rPr>
        <w:fldChar w:fldCharType="end"/>
      </w:r>
    </w:p>
    <w:p w14:paraId="67A070BE" w14:textId="095BFCC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_Toc144251461 \h </w:instrText>
      </w:r>
      <w:r>
        <w:rPr>
          <w:noProof/>
        </w:rPr>
      </w:r>
      <w:r>
        <w:rPr>
          <w:noProof/>
        </w:rPr>
        <w:fldChar w:fldCharType="separate"/>
      </w:r>
      <w:r>
        <w:rPr>
          <w:noProof/>
        </w:rPr>
        <w:t>75</w:t>
      </w:r>
      <w:r>
        <w:rPr>
          <w:noProof/>
        </w:rPr>
        <w:fldChar w:fldCharType="end"/>
      </w:r>
    </w:p>
    <w:p w14:paraId="111222B6" w14:textId="1EC71E21"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w:t>
      </w:r>
      <w:r>
        <w:rPr>
          <w:noProof/>
          <w:lang w:eastAsia="zh-CN"/>
        </w:rPr>
        <w:t>33</w:t>
      </w:r>
      <w:r>
        <w:rPr>
          <w:rFonts w:asciiTheme="minorHAnsi" w:hAnsiTheme="minorHAnsi" w:cstheme="minorBidi"/>
          <w:noProof/>
          <w:kern w:val="2"/>
          <w:sz w:val="21"/>
          <w:szCs w:val="22"/>
          <w:lang w:val="en-US" w:eastAsia="zh-CN"/>
          <w14:ligatures w14:val="standardContextual"/>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_Toc144251462 \h </w:instrText>
      </w:r>
      <w:r>
        <w:rPr>
          <w:noProof/>
        </w:rPr>
      </w:r>
      <w:r>
        <w:rPr>
          <w:noProof/>
        </w:rPr>
        <w:fldChar w:fldCharType="separate"/>
      </w:r>
      <w:r>
        <w:rPr>
          <w:noProof/>
        </w:rPr>
        <w:t>76</w:t>
      </w:r>
      <w:r>
        <w:rPr>
          <w:noProof/>
        </w:rPr>
        <w:fldChar w:fldCharType="end"/>
      </w:r>
    </w:p>
    <w:p w14:paraId="7FCA52FD" w14:textId="436C718A"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5.33.1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_Toc144251463 \h </w:instrText>
      </w:r>
      <w:r>
        <w:rPr>
          <w:noProof/>
        </w:rPr>
      </w:r>
      <w:r>
        <w:rPr>
          <w:noProof/>
        </w:rPr>
        <w:fldChar w:fldCharType="separate"/>
      </w:r>
      <w:r>
        <w:rPr>
          <w:noProof/>
        </w:rPr>
        <w:t>76</w:t>
      </w:r>
      <w:r>
        <w:rPr>
          <w:noProof/>
        </w:rPr>
        <w:fldChar w:fldCharType="end"/>
      </w:r>
    </w:p>
    <w:p w14:paraId="0FDEC0EE" w14:textId="5EF0926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5.33.1.1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_Toc144251464 \h </w:instrText>
      </w:r>
      <w:r>
        <w:rPr>
          <w:noProof/>
        </w:rPr>
      </w:r>
      <w:r>
        <w:rPr>
          <w:noProof/>
        </w:rPr>
        <w:fldChar w:fldCharType="separate"/>
      </w:r>
      <w:r>
        <w:rPr>
          <w:noProof/>
        </w:rPr>
        <w:t>76</w:t>
      </w:r>
      <w:r>
        <w:rPr>
          <w:noProof/>
        </w:rPr>
        <w:fldChar w:fldCharType="end"/>
      </w:r>
    </w:p>
    <w:p w14:paraId="6F9C183D" w14:textId="158E55F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5.33.1.2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_Toc144251465 \h </w:instrText>
      </w:r>
      <w:r>
        <w:rPr>
          <w:noProof/>
        </w:rPr>
      </w:r>
      <w:r>
        <w:rPr>
          <w:noProof/>
        </w:rPr>
        <w:fldChar w:fldCharType="separate"/>
      </w:r>
      <w:r>
        <w:rPr>
          <w:noProof/>
        </w:rPr>
        <w:t>76</w:t>
      </w:r>
      <w:r>
        <w:rPr>
          <w:noProof/>
        </w:rPr>
        <w:fldChar w:fldCharType="end"/>
      </w:r>
    </w:p>
    <w:p w14:paraId="525ADBB0" w14:textId="02D0E37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5.33.1.3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_Toc144251466 \h </w:instrText>
      </w:r>
      <w:r>
        <w:rPr>
          <w:noProof/>
        </w:rPr>
      </w:r>
      <w:r>
        <w:rPr>
          <w:noProof/>
        </w:rPr>
        <w:fldChar w:fldCharType="separate"/>
      </w:r>
      <w:r>
        <w:rPr>
          <w:noProof/>
        </w:rPr>
        <w:t>76</w:t>
      </w:r>
      <w:r>
        <w:rPr>
          <w:noProof/>
        </w:rPr>
        <w:fldChar w:fldCharType="end"/>
      </w:r>
    </w:p>
    <w:p w14:paraId="02AACEC6" w14:textId="5203084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5.33.2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_Toc144251467 \h </w:instrText>
      </w:r>
      <w:r>
        <w:rPr>
          <w:noProof/>
        </w:rPr>
      </w:r>
      <w:r>
        <w:rPr>
          <w:noProof/>
        </w:rPr>
        <w:fldChar w:fldCharType="separate"/>
      </w:r>
      <w:r>
        <w:rPr>
          <w:noProof/>
        </w:rPr>
        <w:t>76</w:t>
      </w:r>
      <w:r>
        <w:rPr>
          <w:noProof/>
        </w:rPr>
        <w:fldChar w:fldCharType="end"/>
      </w:r>
    </w:p>
    <w:p w14:paraId="6DCB419E" w14:textId="6FFEF963" w:rsidR="00B25420" w:rsidRDefault="00B25420">
      <w:pPr>
        <w:pStyle w:val="42"/>
        <w:rPr>
          <w:rFonts w:asciiTheme="minorHAnsi" w:hAnsiTheme="minorHAnsi" w:cstheme="minorBidi"/>
          <w:noProof/>
          <w:kern w:val="2"/>
          <w:sz w:val="21"/>
          <w:szCs w:val="22"/>
          <w:lang w:val="en-US" w:eastAsia="zh-CN"/>
          <w14:ligatures w14:val="standardContextual"/>
        </w:rPr>
      </w:pPr>
      <w:r>
        <w:rPr>
          <w:noProof/>
        </w:rPr>
        <w:lastRenderedPageBreak/>
        <w:t>5.33.2.1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_Toc144251468 \h </w:instrText>
      </w:r>
      <w:r>
        <w:rPr>
          <w:noProof/>
        </w:rPr>
      </w:r>
      <w:r>
        <w:rPr>
          <w:noProof/>
        </w:rPr>
        <w:fldChar w:fldCharType="separate"/>
      </w:r>
      <w:r>
        <w:rPr>
          <w:noProof/>
        </w:rPr>
        <w:t>76</w:t>
      </w:r>
      <w:r>
        <w:rPr>
          <w:noProof/>
        </w:rPr>
        <w:fldChar w:fldCharType="end"/>
      </w:r>
    </w:p>
    <w:p w14:paraId="29A13361" w14:textId="7A3DC26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5.33.2.2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_Toc144251469 \h </w:instrText>
      </w:r>
      <w:r>
        <w:rPr>
          <w:noProof/>
        </w:rPr>
      </w:r>
      <w:r>
        <w:rPr>
          <w:noProof/>
        </w:rPr>
        <w:fldChar w:fldCharType="separate"/>
      </w:r>
      <w:r>
        <w:rPr>
          <w:noProof/>
        </w:rPr>
        <w:t>76</w:t>
      </w:r>
      <w:r>
        <w:rPr>
          <w:noProof/>
        </w:rPr>
        <w:fldChar w:fldCharType="end"/>
      </w:r>
    </w:p>
    <w:p w14:paraId="283CC6B7" w14:textId="715602E2"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5.34</w:t>
      </w:r>
      <w:r>
        <w:rPr>
          <w:rFonts w:asciiTheme="minorHAnsi" w:hAnsiTheme="minorHAnsi" w:cstheme="minorBidi"/>
          <w:noProof/>
          <w:kern w:val="2"/>
          <w:sz w:val="21"/>
          <w:szCs w:val="22"/>
          <w:lang w:val="en-US" w:eastAsia="zh-CN"/>
          <w14:ligatures w14:val="standardContextual"/>
        </w:rPr>
        <w:tab/>
      </w:r>
      <w:r>
        <w:rPr>
          <w:noProof/>
        </w:rPr>
        <w:t>CA_n3-n67-n78</w:t>
      </w:r>
      <w:r>
        <w:rPr>
          <w:noProof/>
        </w:rPr>
        <w:tab/>
      </w:r>
      <w:r>
        <w:rPr>
          <w:noProof/>
        </w:rPr>
        <w:fldChar w:fldCharType="begin"/>
      </w:r>
      <w:r>
        <w:rPr>
          <w:noProof/>
        </w:rPr>
        <w:instrText xml:space="preserve"> PAGEREF _Toc144251470 \h </w:instrText>
      </w:r>
      <w:r>
        <w:rPr>
          <w:noProof/>
        </w:rPr>
      </w:r>
      <w:r>
        <w:rPr>
          <w:noProof/>
        </w:rPr>
        <w:fldChar w:fldCharType="separate"/>
      </w:r>
      <w:r>
        <w:rPr>
          <w:noProof/>
        </w:rPr>
        <w:t>77</w:t>
      </w:r>
      <w:r>
        <w:rPr>
          <w:noProof/>
        </w:rPr>
        <w:fldChar w:fldCharType="end"/>
      </w:r>
    </w:p>
    <w:p w14:paraId="3EA00FFB" w14:textId="3EE12D0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_Toc144251471 \h </w:instrText>
      </w:r>
      <w:r>
        <w:rPr>
          <w:noProof/>
        </w:rPr>
      </w:r>
      <w:r>
        <w:rPr>
          <w:noProof/>
        </w:rPr>
        <w:fldChar w:fldCharType="separate"/>
      </w:r>
      <w:r>
        <w:rPr>
          <w:noProof/>
        </w:rPr>
        <w:t>77</w:t>
      </w:r>
      <w:r>
        <w:rPr>
          <w:noProof/>
        </w:rPr>
        <w:fldChar w:fldCharType="end"/>
      </w:r>
    </w:p>
    <w:p w14:paraId="1D91DE30" w14:textId="5918672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_Toc144251472 \h </w:instrText>
      </w:r>
      <w:r>
        <w:rPr>
          <w:noProof/>
        </w:rPr>
      </w:r>
      <w:r>
        <w:rPr>
          <w:noProof/>
        </w:rPr>
        <w:fldChar w:fldCharType="separate"/>
      </w:r>
      <w:r>
        <w:rPr>
          <w:noProof/>
        </w:rPr>
        <w:t>77</w:t>
      </w:r>
      <w:r>
        <w:rPr>
          <w:noProof/>
        </w:rPr>
        <w:fldChar w:fldCharType="end"/>
      </w:r>
    </w:p>
    <w:p w14:paraId="00058E4A" w14:textId="60F135B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_Toc144251473 \h </w:instrText>
      </w:r>
      <w:r>
        <w:rPr>
          <w:noProof/>
        </w:rPr>
      </w:r>
      <w:r>
        <w:rPr>
          <w:noProof/>
        </w:rPr>
        <w:fldChar w:fldCharType="separate"/>
      </w:r>
      <w:r>
        <w:rPr>
          <w:noProof/>
        </w:rPr>
        <w:t>77</w:t>
      </w:r>
      <w:r>
        <w:rPr>
          <w:noProof/>
        </w:rPr>
        <w:fldChar w:fldCharType="end"/>
      </w:r>
    </w:p>
    <w:p w14:paraId="70305EDB" w14:textId="0AF03AE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_Toc144251474 \h </w:instrText>
      </w:r>
      <w:r>
        <w:rPr>
          <w:noProof/>
        </w:rPr>
      </w:r>
      <w:r>
        <w:rPr>
          <w:noProof/>
        </w:rPr>
        <w:fldChar w:fldCharType="separate"/>
      </w:r>
      <w:r>
        <w:rPr>
          <w:noProof/>
        </w:rPr>
        <w:t>78</w:t>
      </w:r>
      <w:r>
        <w:rPr>
          <w:noProof/>
        </w:rPr>
        <w:fldChar w:fldCharType="end"/>
      </w:r>
    </w:p>
    <w:p w14:paraId="0AB3FDAF" w14:textId="765462F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_Toc144251475 \h </w:instrText>
      </w:r>
      <w:r>
        <w:rPr>
          <w:noProof/>
        </w:rPr>
      </w:r>
      <w:r>
        <w:rPr>
          <w:noProof/>
        </w:rPr>
        <w:fldChar w:fldCharType="separate"/>
      </w:r>
      <w:r>
        <w:rPr>
          <w:noProof/>
        </w:rPr>
        <w:t>78</w:t>
      </w:r>
      <w:r>
        <w:rPr>
          <w:noProof/>
        </w:rPr>
        <w:fldChar w:fldCharType="end"/>
      </w:r>
    </w:p>
    <w:p w14:paraId="3617E93C" w14:textId="115BF0D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_Toc144251476 \h </w:instrText>
      </w:r>
      <w:r>
        <w:rPr>
          <w:noProof/>
        </w:rPr>
      </w:r>
      <w:r>
        <w:rPr>
          <w:noProof/>
        </w:rPr>
        <w:fldChar w:fldCharType="separate"/>
      </w:r>
      <w:r>
        <w:rPr>
          <w:noProof/>
        </w:rPr>
        <w:t>78</w:t>
      </w:r>
      <w:r>
        <w:rPr>
          <w:noProof/>
        </w:rPr>
        <w:fldChar w:fldCharType="end"/>
      </w:r>
    </w:p>
    <w:p w14:paraId="4E5B6149" w14:textId="256DEB3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_Toc144251477 \h </w:instrText>
      </w:r>
      <w:r>
        <w:rPr>
          <w:noProof/>
        </w:rPr>
      </w:r>
      <w:r>
        <w:rPr>
          <w:noProof/>
        </w:rPr>
        <w:fldChar w:fldCharType="separate"/>
      </w:r>
      <w:r>
        <w:rPr>
          <w:noProof/>
        </w:rPr>
        <w:t>79</w:t>
      </w:r>
      <w:r>
        <w:rPr>
          <w:noProof/>
        </w:rPr>
        <w:fldChar w:fldCharType="end"/>
      </w:r>
    </w:p>
    <w:p w14:paraId="22B01A18" w14:textId="5A317F3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5.35</w:t>
      </w:r>
      <w:r>
        <w:rPr>
          <w:rFonts w:asciiTheme="minorHAnsi" w:hAnsiTheme="minorHAnsi" w:cstheme="minorBidi"/>
          <w:noProof/>
          <w:kern w:val="2"/>
          <w:sz w:val="21"/>
          <w:szCs w:val="22"/>
          <w:lang w:val="en-US" w:eastAsia="zh-CN"/>
          <w14:ligatures w14:val="standardContextual"/>
        </w:rPr>
        <w:tab/>
      </w:r>
      <w:r>
        <w:rPr>
          <w:noProof/>
        </w:rPr>
        <w:t>CA_n3-n20-n28</w:t>
      </w:r>
      <w:r>
        <w:rPr>
          <w:noProof/>
        </w:rPr>
        <w:tab/>
      </w:r>
      <w:r>
        <w:rPr>
          <w:noProof/>
        </w:rPr>
        <w:fldChar w:fldCharType="begin"/>
      </w:r>
      <w:r>
        <w:rPr>
          <w:noProof/>
        </w:rPr>
        <w:instrText xml:space="preserve"> PAGEREF _Toc144251478 \h </w:instrText>
      </w:r>
      <w:r>
        <w:rPr>
          <w:noProof/>
        </w:rPr>
      </w:r>
      <w:r>
        <w:rPr>
          <w:noProof/>
        </w:rPr>
        <w:fldChar w:fldCharType="separate"/>
      </w:r>
      <w:r>
        <w:rPr>
          <w:noProof/>
        </w:rPr>
        <w:t>79</w:t>
      </w:r>
      <w:r>
        <w:rPr>
          <w:noProof/>
        </w:rPr>
        <w:fldChar w:fldCharType="end"/>
      </w:r>
    </w:p>
    <w:p w14:paraId="58E5C5C3" w14:textId="3098744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_Toc144251479 \h </w:instrText>
      </w:r>
      <w:r>
        <w:rPr>
          <w:noProof/>
        </w:rPr>
      </w:r>
      <w:r>
        <w:rPr>
          <w:noProof/>
        </w:rPr>
        <w:fldChar w:fldCharType="separate"/>
      </w:r>
      <w:r>
        <w:rPr>
          <w:noProof/>
        </w:rPr>
        <w:t>79</w:t>
      </w:r>
      <w:r>
        <w:rPr>
          <w:noProof/>
        </w:rPr>
        <w:fldChar w:fldCharType="end"/>
      </w:r>
    </w:p>
    <w:p w14:paraId="01E0A8C7" w14:textId="151BB2B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_Toc144251480 \h </w:instrText>
      </w:r>
      <w:r>
        <w:rPr>
          <w:noProof/>
        </w:rPr>
      </w:r>
      <w:r>
        <w:rPr>
          <w:noProof/>
        </w:rPr>
        <w:fldChar w:fldCharType="separate"/>
      </w:r>
      <w:r>
        <w:rPr>
          <w:noProof/>
        </w:rPr>
        <w:t>79</w:t>
      </w:r>
      <w:r>
        <w:rPr>
          <w:noProof/>
        </w:rPr>
        <w:fldChar w:fldCharType="end"/>
      </w:r>
    </w:p>
    <w:p w14:paraId="22B79317" w14:textId="5D21D46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_Toc144251481 \h </w:instrText>
      </w:r>
      <w:r>
        <w:rPr>
          <w:noProof/>
        </w:rPr>
      </w:r>
      <w:r>
        <w:rPr>
          <w:noProof/>
        </w:rPr>
        <w:fldChar w:fldCharType="separate"/>
      </w:r>
      <w:r>
        <w:rPr>
          <w:noProof/>
        </w:rPr>
        <w:t>79</w:t>
      </w:r>
      <w:r>
        <w:rPr>
          <w:noProof/>
        </w:rPr>
        <w:fldChar w:fldCharType="end"/>
      </w:r>
    </w:p>
    <w:p w14:paraId="7792A70E" w14:textId="7696957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_Toc144251482 \h </w:instrText>
      </w:r>
      <w:r>
        <w:rPr>
          <w:noProof/>
        </w:rPr>
      </w:r>
      <w:r>
        <w:rPr>
          <w:noProof/>
        </w:rPr>
        <w:fldChar w:fldCharType="separate"/>
      </w:r>
      <w:r>
        <w:rPr>
          <w:noProof/>
        </w:rPr>
        <w:t>80</w:t>
      </w:r>
      <w:r>
        <w:rPr>
          <w:noProof/>
        </w:rPr>
        <w:fldChar w:fldCharType="end"/>
      </w:r>
    </w:p>
    <w:p w14:paraId="501FC2CA" w14:textId="5BBCECE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_Toc144251483 \h </w:instrText>
      </w:r>
      <w:r>
        <w:rPr>
          <w:noProof/>
        </w:rPr>
      </w:r>
      <w:r>
        <w:rPr>
          <w:noProof/>
        </w:rPr>
        <w:fldChar w:fldCharType="separate"/>
      </w:r>
      <w:r>
        <w:rPr>
          <w:noProof/>
        </w:rPr>
        <w:t>80</w:t>
      </w:r>
      <w:r>
        <w:rPr>
          <w:noProof/>
        </w:rPr>
        <w:fldChar w:fldCharType="end"/>
      </w:r>
    </w:p>
    <w:p w14:paraId="6D809F37" w14:textId="0F658DE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_Toc144251484 \h </w:instrText>
      </w:r>
      <w:r>
        <w:rPr>
          <w:noProof/>
        </w:rPr>
      </w:r>
      <w:r>
        <w:rPr>
          <w:noProof/>
        </w:rPr>
        <w:fldChar w:fldCharType="separate"/>
      </w:r>
      <w:r>
        <w:rPr>
          <w:noProof/>
        </w:rPr>
        <w:t>80</w:t>
      </w:r>
      <w:r>
        <w:rPr>
          <w:noProof/>
        </w:rPr>
        <w:fldChar w:fldCharType="end"/>
      </w:r>
    </w:p>
    <w:p w14:paraId="7A68E708" w14:textId="195DE74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_Toc144251485 \h </w:instrText>
      </w:r>
      <w:r>
        <w:rPr>
          <w:noProof/>
        </w:rPr>
      </w:r>
      <w:r>
        <w:rPr>
          <w:noProof/>
        </w:rPr>
        <w:fldChar w:fldCharType="separate"/>
      </w:r>
      <w:r>
        <w:rPr>
          <w:noProof/>
        </w:rPr>
        <w:t>80</w:t>
      </w:r>
      <w:r>
        <w:rPr>
          <w:noProof/>
        </w:rPr>
        <w:fldChar w:fldCharType="end"/>
      </w:r>
    </w:p>
    <w:p w14:paraId="25740708" w14:textId="7E47017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 xml:space="preserve">5.36 </w:t>
      </w:r>
      <w:r>
        <w:rPr>
          <w:rFonts w:asciiTheme="minorHAnsi" w:hAnsiTheme="minorHAnsi" w:cstheme="minorBidi"/>
          <w:noProof/>
          <w:kern w:val="2"/>
          <w:sz w:val="21"/>
          <w:szCs w:val="22"/>
          <w:lang w:val="en-US" w:eastAsia="zh-CN"/>
          <w14:ligatures w14:val="standardContextual"/>
        </w:rPr>
        <w:tab/>
      </w:r>
      <w:r>
        <w:rPr>
          <w:noProof/>
        </w:rPr>
        <w:t>CA_n3-n7-n79</w:t>
      </w:r>
      <w:r>
        <w:rPr>
          <w:noProof/>
        </w:rPr>
        <w:tab/>
      </w:r>
      <w:r>
        <w:rPr>
          <w:noProof/>
        </w:rPr>
        <w:fldChar w:fldCharType="begin"/>
      </w:r>
      <w:r>
        <w:rPr>
          <w:noProof/>
        </w:rPr>
        <w:instrText xml:space="preserve"> PAGEREF _Toc144251486 \h </w:instrText>
      </w:r>
      <w:r>
        <w:rPr>
          <w:noProof/>
        </w:rPr>
      </w:r>
      <w:r>
        <w:rPr>
          <w:noProof/>
        </w:rPr>
        <w:fldChar w:fldCharType="separate"/>
      </w:r>
      <w:r>
        <w:rPr>
          <w:noProof/>
        </w:rPr>
        <w:t>80</w:t>
      </w:r>
      <w:r>
        <w:rPr>
          <w:noProof/>
        </w:rPr>
        <w:fldChar w:fldCharType="end"/>
      </w:r>
    </w:p>
    <w:p w14:paraId="6F3E91C0" w14:textId="1140CC4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5.36.1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_Toc144251487 \h </w:instrText>
      </w:r>
      <w:r>
        <w:rPr>
          <w:noProof/>
        </w:rPr>
      </w:r>
      <w:r>
        <w:rPr>
          <w:noProof/>
        </w:rPr>
        <w:fldChar w:fldCharType="separate"/>
      </w:r>
      <w:r>
        <w:rPr>
          <w:noProof/>
        </w:rPr>
        <w:t>80</w:t>
      </w:r>
      <w:r>
        <w:rPr>
          <w:noProof/>
        </w:rPr>
        <w:fldChar w:fldCharType="end"/>
      </w:r>
    </w:p>
    <w:p w14:paraId="4E6A5667" w14:textId="3F4F826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5.36.1.1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_Toc144251488 \h </w:instrText>
      </w:r>
      <w:r>
        <w:rPr>
          <w:noProof/>
        </w:rPr>
      </w:r>
      <w:r>
        <w:rPr>
          <w:noProof/>
        </w:rPr>
        <w:fldChar w:fldCharType="separate"/>
      </w:r>
      <w:r>
        <w:rPr>
          <w:noProof/>
        </w:rPr>
        <w:t>80</w:t>
      </w:r>
      <w:r>
        <w:rPr>
          <w:noProof/>
        </w:rPr>
        <w:fldChar w:fldCharType="end"/>
      </w:r>
    </w:p>
    <w:p w14:paraId="60819DBC" w14:textId="426D195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5.36.1.2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_Toc144251489 \h </w:instrText>
      </w:r>
      <w:r>
        <w:rPr>
          <w:noProof/>
        </w:rPr>
      </w:r>
      <w:r>
        <w:rPr>
          <w:noProof/>
        </w:rPr>
        <w:fldChar w:fldCharType="separate"/>
      </w:r>
      <w:r>
        <w:rPr>
          <w:noProof/>
        </w:rPr>
        <w:t>81</w:t>
      </w:r>
      <w:r>
        <w:rPr>
          <w:noProof/>
        </w:rPr>
        <w:fldChar w:fldCharType="end"/>
      </w:r>
    </w:p>
    <w:p w14:paraId="678D19D9" w14:textId="00F674E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5.36.1.3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_Toc144251490 \h </w:instrText>
      </w:r>
      <w:r>
        <w:rPr>
          <w:noProof/>
        </w:rPr>
      </w:r>
      <w:r>
        <w:rPr>
          <w:noProof/>
        </w:rPr>
        <w:fldChar w:fldCharType="separate"/>
      </w:r>
      <w:r>
        <w:rPr>
          <w:noProof/>
        </w:rPr>
        <w:t>81</w:t>
      </w:r>
      <w:r>
        <w:rPr>
          <w:noProof/>
        </w:rPr>
        <w:fldChar w:fldCharType="end"/>
      </w:r>
    </w:p>
    <w:p w14:paraId="2B2590E5" w14:textId="08E7161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5.36.1.4</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MSD requirement</w:t>
      </w:r>
      <w:r>
        <w:rPr>
          <w:noProof/>
        </w:rPr>
        <w:tab/>
      </w:r>
      <w:r>
        <w:rPr>
          <w:noProof/>
        </w:rPr>
        <w:fldChar w:fldCharType="begin"/>
      </w:r>
      <w:r>
        <w:rPr>
          <w:noProof/>
        </w:rPr>
        <w:instrText xml:space="preserve"> PAGEREF _Toc144251491 \h </w:instrText>
      </w:r>
      <w:r>
        <w:rPr>
          <w:noProof/>
        </w:rPr>
      </w:r>
      <w:r>
        <w:rPr>
          <w:noProof/>
        </w:rPr>
        <w:fldChar w:fldCharType="separate"/>
      </w:r>
      <w:r>
        <w:rPr>
          <w:noProof/>
        </w:rPr>
        <w:t>81</w:t>
      </w:r>
      <w:r>
        <w:rPr>
          <w:noProof/>
        </w:rPr>
        <w:fldChar w:fldCharType="end"/>
      </w:r>
    </w:p>
    <w:p w14:paraId="5B346CB8" w14:textId="63164B2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5.37</w:t>
      </w:r>
      <w:r>
        <w:rPr>
          <w:rFonts w:asciiTheme="minorHAnsi" w:hAnsiTheme="minorHAnsi" w:cstheme="minorBidi"/>
          <w:noProof/>
          <w:kern w:val="2"/>
          <w:sz w:val="21"/>
          <w:szCs w:val="22"/>
          <w:lang w:val="en-US" w:eastAsia="zh-CN"/>
          <w14:ligatures w14:val="standardContextual"/>
        </w:rPr>
        <w:tab/>
      </w:r>
      <w:r>
        <w:rPr>
          <w:noProof/>
        </w:rPr>
        <w:t>CA_n3-n7-n67</w:t>
      </w:r>
      <w:r>
        <w:rPr>
          <w:noProof/>
        </w:rPr>
        <w:tab/>
      </w:r>
      <w:r>
        <w:rPr>
          <w:noProof/>
        </w:rPr>
        <w:fldChar w:fldCharType="begin"/>
      </w:r>
      <w:r>
        <w:rPr>
          <w:noProof/>
        </w:rPr>
        <w:instrText xml:space="preserve"> PAGEREF _Toc144251492 \h </w:instrText>
      </w:r>
      <w:r>
        <w:rPr>
          <w:noProof/>
        </w:rPr>
      </w:r>
      <w:r>
        <w:rPr>
          <w:noProof/>
        </w:rPr>
        <w:fldChar w:fldCharType="separate"/>
      </w:r>
      <w:r>
        <w:rPr>
          <w:noProof/>
        </w:rPr>
        <w:t>82</w:t>
      </w:r>
      <w:r>
        <w:rPr>
          <w:noProof/>
        </w:rPr>
        <w:fldChar w:fldCharType="end"/>
      </w:r>
    </w:p>
    <w:p w14:paraId="053BAC49" w14:textId="052BC04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_Toc144251493 \h </w:instrText>
      </w:r>
      <w:r>
        <w:rPr>
          <w:noProof/>
        </w:rPr>
      </w:r>
      <w:r>
        <w:rPr>
          <w:noProof/>
        </w:rPr>
        <w:fldChar w:fldCharType="separate"/>
      </w:r>
      <w:r>
        <w:rPr>
          <w:noProof/>
        </w:rPr>
        <w:t>82</w:t>
      </w:r>
      <w:r>
        <w:rPr>
          <w:noProof/>
        </w:rPr>
        <w:fldChar w:fldCharType="end"/>
      </w:r>
    </w:p>
    <w:p w14:paraId="5D4D0D09" w14:textId="0082609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_Toc144251494 \h </w:instrText>
      </w:r>
      <w:r>
        <w:rPr>
          <w:noProof/>
        </w:rPr>
      </w:r>
      <w:r>
        <w:rPr>
          <w:noProof/>
        </w:rPr>
        <w:fldChar w:fldCharType="separate"/>
      </w:r>
      <w:r>
        <w:rPr>
          <w:noProof/>
        </w:rPr>
        <w:t>82</w:t>
      </w:r>
      <w:r>
        <w:rPr>
          <w:noProof/>
        </w:rPr>
        <w:fldChar w:fldCharType="end"/>
      </w:r>
    </w:p>
    <w:p w14:paraId="6FFA0C07" w14:textId="444EFCF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_Toc144251495 \h </w:instrText>
      </w:r>
      <w:r>
        <w:rPr>
          <w:noProof/>
        </w:rPr>
      </w:r>
      <w:r>
        <w:rPr>
          <w:noProof/>
        </w:rPr>
        <w:fldChar w:fldCharType="separate"/>
      </w:r>
      <w:r>
        <w:rPr>
          <w:noProof/>
        </w:rPr>
        <w:t>82</w:t>
      </w:r>
      <w:r>
        <w:rPr>
          <w:noProof/>
        </w:rPr>
        <w:fldChar w:fldCharType="end"/>
      </w:r>
    </w:p>
    <w:p w14:paraId="66AC48C0" w14:textId="0669805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_Toc144251496 \h </w:instrText>
      </w:r>
      <w:r>
        <w:rPr>
          <w:noProof/>
        </w:rPr>
      </w:r>
      <w:r>
        <w:rPr>
          <w:noProof/>
        </w:rPr>
        <w:fldChar w:fldCharType="separate"/>
      </w:r>
      <w:r>
        <w:rPr>
          <w:noProof/>
        </w:rPr>
        <w:t>83</w:t>
      </w:r>
      <w:r>
        <w:rPr>
          <w:noProof/>
        </w:rPr>
        <w:fldChar w:fldCharType="end"/>
      </w:r>
    </w:p>
    <w:p w14:paraId="7A6FD047" w14:textId="40ED234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_Toc144251497 \h </w:instrText>
      </w:r>
      <w:r>
        <w:rPr>
          <w:noProof/>
        </w:rPr>
      </w:r>
      <w:r>
        <w:rPr>
          <w:noProof/>
        </w:rPr>
        <w:fldChar w:fldCharType="separate"/>
      </w:r>
      <w:r>
        <w:rPr>
          <w:noProof/>
        </w:rPr>
        <w:t>83</w:t>
      </w:r>
      <w:r>
        <w:rPr>
          <w:noProof/>
        </w:rPr>
        <w:fldChar w:fldCharType="end"/>
      </w:r>
    </w:p>
    <w:p w14:paraId="2E962E87" w14:textId="4C8F4D3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_Toc144251498 \h </w:instrText>
      </w:r>
      <w:r>
        <w:rPr>
          <w:noProof/>
        </w:rPr>
      </w:r>
      <w:r>
        <w:rPr>
          <w:noProof/>
        </w:rPr>
        <w:fldChar w:fldCharType="separate"/>
      </w:r>
      <w:r>
        <w:rPr>
          <w:noProof/>
        </w:rPr>
        <w:t>83</w:t>
      </w:r>
      <w:r>
        <w:rPr>
          <w:noProof/>
        </w:rPr>
        <w:fldChar w:fldCharType="end"/>
      </w:r>
    </w:p>
    <w:p w14:paraId="5283B8E6" w14:textId="1A7125C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_Toc144251499 \h </w:instrText>
      </w:r>
      <w:r>
        <w:rPr>
          <w:noProof/>
        </w:rPr>
      </w:r>
      <w:r>
        <w:rPr>
          <w:noProof/>
        </w:rPr>
        <w:fldChar w:fldCharType="separate"/>
      </w:r>
      <w:r>
        <w:rPr>
          <w:noProof/>
        </w:rPr>
        <w:t>83</w:t>
      </w:r>
      <w:r>
        <w:rPr>
          <w:noProof/>
        </w:rPr>
        <w:fldChar w:fldCharType="end"/>
      </w:r>
    </w:p>
    <w:p w14:paraId="225930D0" w14:textId="4571242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5.38</w:t>
      </w:r>
      <w:r>
        <w:rPr>
          <w:rFonts w:asciiTheme="minorHAnsi" w:hAnsiTheme="minorHAnsi" w:cstheme="minorBidi"/>
          <w:noProof/>
          <w:kern w:val="2"/>
          <w:sz w:val="21"/>
          <w:szCs w:val="22"/>
          <w:lang w:val="en-US" w:eastAsia="zh-CN"/>
          <w14:ligatures w14:val="standardContextual"/>
        </w:rPr>
        <w:tab/>
      </w:r>
      <w:r>
        <w:rPr>
          <w:noProof/>
        </w:rPr>
        <w:t>CA_n1-n28-n46</w:t>
      </w:r>
      <w:r>
        <w:rPr>
          <w:noProof/>
        </w:rPr>
        <w:tab/>
      </w:r>
      <w:r>
        <w:rPr>
          <w:noProof/>
        </w:rPr>
        <w:fldChar w:fldCharType="begin"/>
      </w:r>
      <w:r>
        <w:rPr>
          <w:noProof/>
        </w:rPr>
        <w:instrText xml:space="preserve"> PAGEREF _Toc144251500 \h </w:instrText>
      </w:r>
      <w:r>
        <w:rPr>
          <w:noProof/>
        </w:rPr>
      </w:r>
      <w:r>
        <w:rPr>
          <w:noProof/>
        </w:rPr>
        <w:fldChar w:fldCharType="separate"/>
      </w:r>
      <w:r>
        <w:rPr>
          <w:noProof/>
        </w:rPr>
        <w:t>83</w:t>
      </w:r>
      <w:r>
        <w:rPr>
          <w:noProof/>
        </w:rPr>
        <w:fldChar w:fldCharType="end"/>
      </w:r>
    </w:p>
    <w:p w14:paraId="52B26C8F" w14:textId="1AE6096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_Toc144251501 \h </w:instrText>
      </w:r>
      <w:r>
        <w:rPr>
          <w:noProof/>
        </w:rPr>
      </w:r>
      <w:r>
        <w:rPr>
          <w:noProof/>
        </w:rPr>
        <w:fldChar w:fldCharType="separate"/>
      </w:r>
      <w:r>
        <w:rPr>
          <w:noProof/>
        </w:rPr>
        <w:t>83</w:t>
      </w:r>
      <w:r>
        <w:rPr>
          <w:noProof/>
        </w:rPr>
        <w:fldChar w:fldCharType="end"/>
      </w:r>
    </w:p>
    <w:p w14:paraId="21FB915A" w14:textId="7F992A1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_Toc144251502 \h </w:instrText>
      </w:r>
      <w:r>
        <w:rPr>
          <w:noProof/>
        </w:rPr>
      </w:r>
      <w:r>
        <w:rPr>
          <w:noProof/>
        </w:rPr>
        <w:fldChar w:fldCharType="separate"/>
      </w:r>
      <w:r>
        <w:rPr>
          <w:noProof/>
        </w:rPr>
        <w:t>83</w:t>
      </w:r>
      <w:r>
        <w:rPr>
          <w:noProof/>
        </w:rPr>
        <w:fldChar w:fldCharType="end"/>
      </w:r>
    </w:p>
    <w:p w14:paraId="4B03F6A5" w14:textId="66646183" w:rsidR="00B25420" w:rsidRDefault="00B25420">
      <w:pPr>
        <w:pStyle w:val="42"/>
        <w:rPr>
          <w:rFonts w:asciiTheme="minorHAnsi" w:hAnsiTheme="minorHAnsi" w:cstheme="minorBidi"/>
          <w:noProof/>
          <w:kern w:val="2"/>
          <w:sz w:val="21"/>
          <w:szCs w:val="22"/>
          <w:lang w:val="en-US" w:eastAsia="zh-CN"/>
          <w14:ligatures w14:val="standardContextual"/>
        </w:rPr>
      </w:pPr>
      <w:r>
        <w:rPr>
          <w:noProof/>
          <w:lang w:eastAsia="zh-CN"/>
        </w:rPr>
        <w:t>5</w:t>
      </w:r>
      <w:r>
        <w:rPr>
          <w:noProof/>
        </w:rPr>
        <w:t>.38.1.2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_Toc144251503 \h </w:instrText>
      </w:r>
      <w:r>
        <w:rPr>
          <w:noProof/>
        </w:rPr>
      </w:r>
      <w:r>
        <w:rPr>
          <w:noProof/>
        </w:rPr>
        <w:fldChar w:fldCharType="separate"/>
      </w:r>
      <w:r>
        <w:rPr>
          <w:noProof/>
        </w:rPr>
        <w:t>84</w:t>
      </w:r>
      <w:r>
        <w:rPr>
          <w:noProof/>
        </w:rPr>
        <w:fldChar w:fldCharType="end"/>
      </w:r>
    </w:p>
    <w:p w14:paraId="721A06AF" w14:textId="01581F1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5.38.1.3</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∆T</w:t>
      </w:r>
      <w:r w:rsidRPr="00622EE7">
        <w:rPr>
          <w:rFonts w:cs="Arial"/>
          <w:noProof/>
          <w:vertAlign w:val="subscript"/>
          <w:lang w:val="en-US" w:eastAsia="zh-CN"/>
        </w:rPr>
        <w:t>IB,c</w:t>
      </w:r>
      <w:r w:rsidRPr="00622EE7">
        <w:rPr>
          <w:rFonts w:cs="Arial"/>
          <w:noProof/>
          <w:lang w:val="en-US" w:eastAsia="zh-CN"/>
        </w:rPr>
        <w:t xml:space="preserve"> and ∆R</w:t>
      </w:r>
      <w:r w:rsidRPr="00622EE7">
        <w:rPr>
          <w:rFonts w:cs="Arial"/>
          <w:noProof/>
          <w:vertAlign w:val="subscript"/>
          <w:lang w:val="en-US" w:eastAsia="zh-CN"/>
        </w:rPr>
        <w:t>IB,c</w:t>
      </w:r>
      <w:r w:rsidRPr="00622EE7">
        <w:rPr>
          <w:rFonts w:cs="Arial"/>
          <w:noProof/>
          <w:lang w:val="en-US" w:eastAsia="zh-CN"/>
        </w:rPr>
        <w:t xml:space="preserve"> values</w:t>
      </w:r>
      <w:r>
        <w:rPr>
          <w:noProof/>
        </w:rPr>
        <w:tab/>
      </w:r>
      <w:r>
        <w:rPr>
          <w:noProof/>
        </w:rPr>
        <w:fldChar w:fldCharType="begin"/>
      </w:r>
      <w:r>
        <w:rPr>
          <w:noProof/>
        </w:rPr>
        <w:instrText xml:space="preserve"> PAGEREF _Toc144251504 \h </w:instrText>
      </w:r>
      <w:r>
        <w:rPr>
          <w:noProof/>
        </w:rPr>
      </w:r>
      <w:r>
        <w:rPr>
          <w:noProof/>
        </w:rPr>
        <w:fldChar w:fldCharType="separate"/>
      </w:r>
      <w:r>
        <w:rPr>
          <w:noProof/>
        </w:rPr>
        <w:t>84</w:t>
      </w:r>
      <w:r>
        <w:rPr>
          <w:noProof/>
        </w:rPr>
        <w:fldChar w:fldCharType="end"/>
      </w:r>
    </w:p>
    <w:p w14:paraId="6B7F533E" w14:textId="7406D0D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_Toc144251505 \h </w:instrText>
      </w:r>
      <w:r>
        <w:rPr>
          <w:noProof/>
        </w:rPr>
      </w:r>
      <w:r>
        <w:rPr>
          <w:noProof/>
        </w:rPr>
        <w:fldChar w:fldCharType="separate"/>
      </w:r>
      <w:r>
        <w:rPr>
          <w:noProof/>
        </w:rPr>
        <w:t>84</w:t>
      </w:r>
      <w:r>
        <w:rPr>
          <w:noProof/>
        </w:rPr>
        <w:fldChar w:fldCharType="end"/>
      </w:r>
    </w:p>
    <w:p w14:paraId="0EA9727A" w14:textId="07DFC73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5.38.2.1</w:t>
      </w:r>
      <w:r>
        <w:rPr>
          <w:rFonts w:asciiTheme="minorHAnsi" w:hAnsiTheme="minorHAnsi" w:cstheme="minorBidi"/>
          <w:noProof/>
          <w:kern w:val="2"/>
          <w:sz w:val="21"/>
          <w:szCs w:val="22"/>
          <w:lang w:val="en-US" w:eastAsia="zh-CN"/>
          <w14:ligatures w14:val="standardContextual"/>
        </w:rPr>
        <w:tab/>
      </w:r>
      <w:r>
        <w:rPr>
          <w:noProof/>
        </w:rPr>
        <w:t>Co-existence studies</w:t>
      </w:r>
      <w:r>
        <w:rPr>
          <w:noProof/>
        </w:rPr>
        <w:tab/>
      </w:r>
      <w:r>
        <w:rPr>
          <w:noProof/>
        </w:rPr>
        <w:fldChar w:fldCharType="begin"/>
      </w:r>
      <w:r>
        <w:rPr>
          <w:noProof/>
        </w:rPr>
        <w:instrText xml:space="preserve"> PAGEREF _Toc144251506 \h </w:instrText>
      </w:r>
      <w:r>
        <w:rPr>
          <w:noProof/>
        </w:rPr>
      </w:r>
      <w:r>
        <w:rPr>
          <w:noProof/>
        </w:rPr>
        <w:fldChar w:fldCharType="separate"/>
      </w:r>
      <w:r>
        <w:rPr>
          <w:noProof/>
        </w:rPr>
        <w:t>84</w:t>
      </w:r>
      <w:r>
        <w:rPr>
          <w:noProof/>
        </w:rPr>
        <w:fldChar w:fldCharType="end"/>
      </w:r>
    </w:p>
    <w:p w14:paraId="15997D07" w14:textId="78EBCBE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_Toc144251507 \h </w:instrText>
      </w:r>
      <w:r>
        <w:rPr>
          <w:noProof/>
        </w:rPr>
      </w:r>
      <w:r>
        <w:rPr>
          <w:noProof/>
        </w:rPr>
        <w:fldChar w:fldCharType="separate"/>
      </w:r>
      <w:r>
        <w:rPr>
          <w:noProof/>
        </w:rPr>
        <w:t>85</w:t>
      </w:r>
      <w:r>
        <w:rPr>
          <w:noProof/>
        </w:rPr>
        <w:fldChar w:fldCharType="end"/>
      </w:r>
    </w:p>
    <w:p w14:paraId="3C5E2CB1" w14:textId="4E182084"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5.39</w:t>
      </w:r>
      <w:r>
        <w:rPr>
          <w:rFonts w:asciiTheme="minorHAnsi" w:hAnsiTheme="minorHAnsi" w:cstheme="minorBidi"/>
          <w:noProof/>
          <w:kern w:val="2"/>
          <w:sz w:val="21"/>
          <w:szCs w:val="22"/>
          <w:lang w:val="en-US" w:eastAsia="zh-CN"/>
          <w14:ligatures w14:val="standardContextual"/>
        </w:rPr>
        <w:tab/>
      </w:r>
      <w:r>
        <w:rPr>
          <w:noProof/>
        </w:rPr>
        <w:t>CA_n25-n41-n85</w:t>
      </w:r>
      <w:r>
        <w:rPr>
          <w:noProof/>
        </w:rPr>
        <w:tab/>
      </w:r>
      <w:r>
        <w:rPr>
          <w:noProof/>
        </w:rPr>
        <w:fldChar w:fldCharType="begin"/>
      </w:r>
      <w:r>
        <w:rPr>
          <w:noProof/>
        </w:rPr>
        <w:instrText xml:space="preserve"> PAGEREF _Toc144251508 \h </w:instrText>
      </w:r>
      <w:r>
        <w:rPr>
          <w:noProof/>
        </w:rPr>
      </w:r>
      <w:r>
        <w:rPr>
          <w:noProof/>
        </w:rPr>
        <w:fldChar w:fldCharType="separate"/>
      </w:r>
      <w:r>
        <w:rPr>
          <w:noProof/>
        </w:rPr>
        <w:t>85</w:t>
      </w:r>
      <w:r>
        <w:rPr>
          <w:noProof/>
        </w:rPr>
        <w:fldChar w:fldCharType="end"/>
      </w:r>
    </w:p>
    <w:p w14:paraId="03E55028" w14:textId="30568895"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_Toc144251509 \h </w:instrText>
      </w:r>
      <w:r>
        <w:rPr>
          <w:noProof/>
        </w:rPr>
      </w:r>
      <w:r>
        <w:rPr>
          <w:noProof/>
        </w:rPr>
        <w:fldChar w:fldCharType="separate"/>
      </w:r>
      <w:r>
        <w:rPr>
          <w:noProof/>
        </w:rPr>
        <w:t>85</w:t>
      </w:r>
      <w:r>
        <w:rPr>
          <w:noProof/>
        </w:rPr>
        <w:fldChar w:fldCharType="end"/>
      </w:r>
    </w:p>
    <w:p w14:paraId="0F40B772" w14:textId="369EFD1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_Toc144251510 \h </w:instrText>
      </w:r>
      <w:r>
        <w:rPr>
          <w:noProof/>
        </w:rPr>
      </w:r>
      <w:r>
        <w:rPr>
          <w:noProof/>
        </w:rPr>
        <w:fldChar w:fldCharType="separate"/>
      </w:r>
      <w:r>
        <w:rPr>
          <w:noProof/>
        </w:rPr>
        <w:t>85</w:t>
      </w:r>
      <w:r>
        <w:rPr>
          <w:noProof/>
        </w:rPr>
        <w:fldChar w:fldCharType="end"/>
      </w:r>
    </w:p>
    <w:p w14:paraId="40CA4AA2" w14:textId="7D77670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_Toc144251511 \h </w:instrText>
      </w:r>
      <w:r>
        <w:rPr>
          <w:noProof/>
        </w:rPr>
      </w:r>
      <w:r>
        <w:rPr>
          <w:noProof/>
        </w:rPr>
        <w:fldChar w:fldCharType="separate"/>
      </w:r>
      <w:r>
        <w:rPr>
          <w:noProof/>
        </w:rPr>
        <w:t>85</w:t>
      </w:r>
      <w:r>
        <w:rPr>
          <w:noProof/>
        </w:rPr>
        <w:fldChar w:fldCharType="end"/>
      </w:r>
    </w:p>
    <w:p w14:paraId="2B9E07DD" w14:textId="003FACC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_Toc144251512 \h </w:instrText>
      </w:r>
      <w:r>
        <w:rPr>
          <w:noProof/>
        </w:rPr>
      </w:r>
      <w:r>
        <w:rPr>
          <w:noProof/>
        </w:rPr>
        <w:fldChar w:fldCharType="separate"/>
      </w:r>
      <w:r>
        <w:rPr>
          <w:noProof/>
        </w:rPr>
        <w:t>85</w:t>
      </w:r>
      <w:r>
        <w:rPr>
          <w:noProof/>
        </w:rPr>
        <w:fldChar w:fldCharType="end"/>
      </w:r>
    </w:p>
    <w:p w14:paraId="68A0690C" w14:textId="09AB7ED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5.39.2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_Toc144251513 \h </w:instrText>
      </w:r>
      <w:r>
        <w:rPr>
          <w:noProof/>
        </w:rPr>
      </w:r>
      <w:r>
        <w:rPr>
          <w:noProof/>
        </w:rPr>
        <w:fldChar w:fldCharType="separate"/>
      </w:r>
      <w:r>
        <w:rPr>
          <w:noProof/>
        </w:rPr>
        <w:t>86</w:t>
      </w:r>
      <w:r>
        <w:rPr>
          <w:noProof/>
        </w:rPr>
        <w:fldChar w:fldCharType="end"/>
      </w:r>
    </w:p>
    <w:p w14:paraId="6CEAE14D" w14:textId="5CF5813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_Toc144251514 \h </w:instrText>
      </w:r>
      <w:r>
        <w:rPr>
          <w:noProof/>
        </w:rPr>
      </w:r>
      <w:r>
        <w:rPr>
          <w:noProof/>
        </w:rPr>
        <w:fldChar w:fldCharType="separate"/>
      </w:r>
      <w:r>
        <w:rPr>
          <w:noProof/>
        </w:rPr>
        <w:t>86</w:t>
      </w:r>
      <w:r>
        <w:rPr>
          <w:noProof/>
        </w:rPr>
        <w:fldChar w:fldCharType="end"/>
      </w:r>
    </w:p>
    <w:p w14:paraId="09D22F0D" w14:textId="22D7F0C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5.39.2.2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_Toc144251515 \h </w:instrText>
      </w:r>
      <w:r>
        <w:rPr>
          <w:noProof/>
        </w:rPr>
      </w:r>
      <w:r>
        <w:rPr>
          <w:noProof/>
        </w:rPr>
        <w:fldChar w:fldCharType="separate"/>
      </w:r>
      <w:r>
        <w:rPr>
          <w:noProof/>
        </w:rPr>
        <w:t>86</w:t>
      </w:r>
      <w:r>
        <w:rPr>
          <w:noProof/>
        </w:rPr>
        <w:fldChar w:fldCharType="end"/>
      </w:r>
    </w:p>
    <w:p w14:paraId="5F63C4BC" w14:textId="6C4B079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5.40</w:t>
      </w:r>
      <w:r>
        <w:rPr>
          <w:rFonts w:asciiTheme="minorHAnsi" w:hAnsiTheme="minorHAnsi" w:cstheme="minorBidi"/>
          <w:noProof/>
          <w:kern w:val="2"/>
          <w:sz w:val="21"/>
          <w:szCs w:val="22"/>
          <w:lang w:val="en-US" w:eastAsia="zh-CN"/>
          <w14:ligatures w14:val="standardContextual"/>
        </w:rPr>
        <w:tab/>
      </w:r>
      <w:r>
        <w:rPr>
          <w:noProof/>
        </w:rPr>
        <w:t>CA_n25-n77-n85</w:t>
      </w:r>
      <w:r>
        <w:rPr>
          <w:noProof/>
        </w:rPr>
        <w:tab/>
      </w:r>
      <w:r>
        <w:rPr>
          <w:noProof/>
        </w:rPr>
        <w:fldChar w:fldCharType="begin"/>
      </w:r>
      <w:r>
        <w:rPr>
          <w:noProof/>
        </w:rPr>
        <w:instrText xml:space="preserve"> PAGEREF _Toc144251516 \h </w:instrText>
      </w:r>
      <w:r>
        <w:rPr>
          <w:noProof/>
        </w:rPr>
      </w:r>
      <w:r>
        <w:rPr>
          <w:noProof/>
        </w:rPr>
        <w:fldChar w:fldCharType="separate"/>
      </w:r>
      <w:r>
        <w:rPr>
          <w:noProof/>
        </w:rPr>
        <w:t>87</w:t>
      </w:r>
      <w:r>
        <w:rPr>
          <w:noProof/>
        </w:rPr>
        <w:fldChar w:fldCharType="end"/>
      </w:r>
    </w:p>
    <w:p w14:paraId="117F5749" w14:textId="2E4F1D38"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_Toc144251517 \h </w:instrText>
      </w:r>
      <w:r>
        <w:rPr>
          <w:noProof/>
        </w:rPr>
      </w:r>
      <w:r>
        <w:rPr>
          <w:noProof/>
        </w:rPr>
        <w:fldChar w:fldCharType="separate"/>
      </w:r>
      <w:r>
        <w:rPr>
          <w:noProof/>
        </w:rPr>
        <w:t>87</w:t>
      </w:r>
      <w:r>
        <w:rPr>
          <w:noProof/>
        </w:rPr>
        <w:fldChar w:fldCharType="end"/>
      </w:r>
    </w:p>
    <w:p w14:paraId="5D445014" w14:textId="24919F3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_Toc144251518 \h </w:instrText>
      </w:r>
      <w:r>
        <w:rPr>
          <w:noProof/>
        </w:rPr>
      </w:r>
      <w:r>
        <w:rPr>
          <w:noProof/>
        </w:rPr>
        <w:fldChar w:fldCharType="separate"/>
      </w:r>
      <w:r>
        <w:rPr>
          <w:noProof/>
        </w:rPr>
        <w:t>87</w:t>
      </w:r>
      <w:r>
        <w:rPr>
          <w:noProof/>
        </w:rPr>
        <w:fldChar w:fldCharType="end"/>
      </w:r>
    </w:p>
    <w:p w14:paraId="20C0F0D3" w14:textId="67C69BB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_Toc144251519 \h </w:instrText>
      </w:r>
      <w:r>
        <w:rPr>
          <w:noProof/>
        </w:rPr>
      </w:r>
      <w:r>
        <w:rPr>
          <w:noProof/>
        </w:rPr>
        <w:fldChar w:fldCharType="separate"/>
      </w:r>
      <w:r>
        <w:rPr>
          <w:noProof/>
        </w:rPr>
        <w:t>87</w:t>
      </w:r>
      <w:r>
        <w:rPr>
          <w:noProof/>
        </w:rPr>
        <w:fldChar w:fldCharType="end"/>
      </w:r>
    </w:p>
    <w:p w14:paraId="24E39529" w14:textId="21F766A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_Toc144251520 \h </w:instrText>
      </w:r>
      <w:r>
        <w:rPr>
          <w:noProof/>
        </w:rPr>
      </w:r>
      <w:r>
        <w:rPr>
          <w:noProof/>
        </w:rPr>
        <w:fldChar w:fldCharType="separate"/>
      </w:r>
      <w:r>
        <w:rPr>
          <w:noProof/>
        </w:rPr>
        <w:t>87</w:t>
      </w:r>
      <w:r>
        <w:rPr>
          <w:noProof/>
        </w:rPr>
        <w:fldChar w:fldCharType="end"/>
      </w:r>
    </w:p>
    <w:p w14:paraId="49DE1CD0" w14:textId="504A21D5"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_Toc144251521 \h </w:instrText>
      </w:r>
      <w:r>
        <w:rPr>
          <w:noProof/>
        </w:rPr>
      </w:r>
      <w:r>
        <w:rPr>
          <w:noProof/>
        </w:rPr>
        <w:fldChar w:fldCharType="separate"/>
      </w:r>
      <w:r>
        <w:rPr>
          <w:noProof/>
        </w:rPr>
        <w:t>87</w:t>
      </w:r>
      <w:r>
        <w:rPr>
          <w:noProof/>
        </w:rPr>
        <w:fldChar w:fldCharType="end"/>
      </w:r>
    </w:p>
    <w:p w14:paraId="69042603" w14:textId="55D83FE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_Toc144251522 \h </w:instrText>
      </w:r>
      <w:r>
        <w:rPr>
          <w:noProof/>
        </w:rPr>
      </w:r>
      <w:r>
        <w:rPr>
          <w:noProof/>
        </w:rPr>
        <w:fldChar w:fldCharType="separate"/>
      </w:r>
      <w:r>
        <w:rPr>
          <w:noProof/>
        </w:rPr>
        <w:t>87</w:t>
      </w:r>
      <w:r>
        <w:rPr>
          <w:noProof/>
        </w:rPr>
        <w:fldChar w:fldCharType="end"/>
      </w:r>
    </w:p>
    <w:p w14:paraId="5F3321BF" w14:textId="1134BE1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_Toc144251523 \h </w:instrText>
      </w:r>
      <w:r>
        <w:rPr>
          <w:noProof/>
        </w:rPr>
      </w:r>
      <w:r>
        <w:rPr>
          <w:noProof/>
        </w:rPr>
        <w:fldChar w:fldCharType="separate"/>
      </w:r>
      <w:r>
        <w:rPr>
          <w:noProof/>
        </w:rPr>
        <w:t>88</w:t>
      </w:r>
      <w:r>
        <w:rPr>
          <w:noProof/>
        </w:rPr>
        <w:fldChar w:fldCharType="end"/>
      </w:r>
    </w:p>
    <w:p w14:paraId="47A2825D" w14:textId="061D75F3"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5.41</w:t>
      </w:r>
      <w:r>
        <w:rPr>
          <w:rFonts w:asciiTheme="minorHAnsi" w:hAnsiTheme="minorHAnsi" w:cstheme="minorBidi"/>
          <w:noProof/>
          <w:kern w:val="2"/>
          <w:sz w:val="21"/>
          <w:szCs w:val="22"/>
          <w:lang w:val="en-US" w:eastAsia="zh-CN"/>
          <w14:ligatures w14:val="standardContextual"/>
        </w:rPr>
        <w:tab/>
      </w:r>
      <w:r>
        <w:rPr>
          <w:noProof/>
        </w:rPr>
        <w:t>CA_n28-n39-n40</w:t>
      </w:r>
      <w:r>
        <w:rPr>
          <w:noProof/>
        </w:rPr>
        <w:tab/>
      </w:r>
      <w:r>
        <w:rPr>
          <w:noProof/>
        </w:rPr>
        <w:fldChar w:fldCharType="begin"/>
      </w:r>
      <w:r>
        <w:rPr>
          <w:noProof/>
        </w:rPr>
        <w:instrText xml:space="preserve"> PAGEREF _Toc144251524 \h </w:instrText>
      </w:r>
      <w:r>
        <w:rPr>
          <w:noProof/>
        </w:rPr>
      </w:r>
      <w:r>
        <w:rPr>
          <w:noProof/>
        </w:rPr>
        <w:fldChar w:fldCharType="separate"/>
      </w:r>
      <w:r>
        <w:rPr>
          <w:noProof/>
        </w:rPr>
        <w:t>88</w:t>
      </w:r>
      <w:r>
        <w:rPr>
          <w:noProof/>
        </w:rPr>
        <w:fldChar w:fldCharType="end"/>
      </w:r>
    </w:p>
    <w:p w14:paraId="40700BCB" w14:textId="06645BF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_Toc144251525 \h </w:instrText>
      </w:r>
      <w:r>
        <w:rPr>
          <w:noProof/>
        </w:rPr>
      </w:r>
      <w:r>
        <w:rPr>
          <w:noProof/>
        </w:rPr>
        <w:fldChar w:fldCharType="separate"/>
      </w:r>
      <w:r>
        <w:rPr>
          <w:noProof/>
        </w:rPr>
        <w:t>88</w:t>
      </w:r>
      <w:r>
        <w:rPr>
          <w:noProof/>
        </w:rPr>
        <w:fldChar w:fldCharType="end"/>
      </w:r>
    </w:p>
    <w:p w14:paraId="258134B4" w14:textId="42CA01A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_Toc144251526 \h </w:instrText>
      </w:r>
      <w:r>
        <w:rPr>
          <w:noProof/>
        </w:rPr>
      </w:r>
      <w:r>
        <w:rPr>
          <w:noProof/>
        </w:rPr>
        <w:fldChar w:fldCharType="separate"/>
      </w:r>
      <w:r>
        <w:rPr>
          <w:noProof/>
        </w:rPr>
        <w:t>88</w:t>
      </w:r>
      <w:r>
        <w:rPr>
          <w:noProof/>
        </w:rPr>
        <w:fldChar w:fldCharType="end"/>
      </w:r>
    </w:p>
    <w:p w14:paraId="68CF9B94" w14:textId="40B0E09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_Toc144251527 \h </w:instrText>
      </w:r>
      <w:r>
        <w:rPr>
          <w:noProof/>
        </w:rPr>
      </w:r>
      <w:r>
        <w:rPr>
          <w:noProof/>
        </w:rPr>
        <w:fldChar w:fldCharType="separate"/>
      </w:r>
      <w:r>
        <w:rPr>
          <w:noProof/>
        </w:rPr>
        <w:t>88</w:t>
      </w:r>
      <w:r>
        <w:rPr>
          <w:noProof/>
        </w:rPr>
        <w:fldChar w:fldCharType="end"/>
      </w:r>
    </w:p>
    <w:p w14:paraId="7F9073D3" w14:textId="447EF15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_Toc144251528 \h </w:instrText>
      </w:r>
      <w:r>
        <w:rPr>
          <w:noProof/>
        </w:rPr>
      </w:r>
      <w:r>
        <w:rPr>
          <w:noProof/>
        </w:rPr>
        <w:fldChar w:fldCharType="separate"/>
      </w:r>
      <w:r>
        <w:rPr>
          <w:noProof/>
        </w:rPr>
        <w:t>88</w:t>
      </w:r>
      <w:r>
        <w:rPr>
          <w:noProof/>
        </w:rPr>
        <w:fldChar w:fldCharType="end"/>
      </w:r>
    </w:p>
    <w:p w14:paraId="63B8578B" w14:textId="2D4272C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_Toc144251529 \h </w:instrText>
      </w:r>
      <w:r>
        <w:rPr>
          <w:noProof/>
        </w:rPr>
      </w:r>
      <w:r>
        <w:rPr>
          <w:noProof/>
        </w:rPr>
        <w:fldChar w:fldCharType="separate"/>
      </w:r>
      <w:r>
        <w:rPr>
          <w:noProof/>
        </w:rPr>
        <w:t>88</w:t>
      </w:r>
      <w:r>
        <w:rPr>
          <w:noProof/>
        </w:rPr>
        <w:fldChar w:fldCharType="end"/>
      </w:r>
    </w:p>
    <w:p w14:paraId="32034CEF" w14:textId="1A12FEF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_Toc144251530 \h </w:instrText>
      </w:r>
      <w:r>
        <w:rPr>
          <w:noProof/>
        </w:rPr>
      </w:r>
      <w:r>
        <w:rPr>
          <w:noProof/>
        </w:rPr>
        <w:fldChar w:fldCharType="separate"/>
      </w:r>
      <w:r>
        <w:rPr>
          <w:noProof/>
        </w:rPr>
        <w:t>88</w:t>
      </w:r>
      <w:r>
        <w:rPr>
          <w:noProof/>
        </w:rPr>
        <w:fldChar w:fldCharType="end"/>
      </w:r>
    </w:p>
    <w:p w14:paraId="43AB33B5" w14:textId="45A273D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_Toc144251531 \h </w:instrText>
      </w:r>
      <w:r>
        <w:rPr>
          <w:noProof/>
        </w:rPr>
      </w:r>
      <w:r>
        <w:rPr>
          <w:noProof/>
        </w:rPr>
        <w:fldChar w:fldCharType="separate"/>
      </w:r>
      <w:r>
        <w:rPr>
          <w:noProof/>
        </w:rPr>
        <w:t>89</w:t>
      </w:r>
      <w:r>
        <w:rPr>
          <w:noProof/>
        </w:rPr>
        <w:fldChar w:fldCharType="end"/>
      </w:r>
    </w:p>
    <w:p w14:paraId="19EB7A27" w14:textId="3E6774F2"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5.42</w:t>
      </w:r>
      <w:r>
        <w:rPr>
          <w:rFonts w:asciiTheme="minorHAnsi" w:hAnsiTheme="minorHAnsi" w:cstheme="minorBidi"/>
          <w:noProof/>
          <w:kern w:val="2"/>
          <w:sz w:val="21"/>
          <w:szCs w:val="22"/>
          <w:lang w:val="en-US" w:eastAsia="zh-CN"/>
          <w14:ligatures w14:val="standardContextual"/>
        </w:rPr>
        <w:tab/>
      </w:r>
      <w:r>
        <w:rPr>
          <w:noProof/>
        </w:rPr>
        <w:t>CA_n1-n46-n78</w:t>
      </w:r>
      <w:r>
        <w:rPr>
          <w:noProof/>
        </w:rPr>
        <w:tab/>
      </w:r>
      <w:r>
        <w:rPr>
          <w:noProof/>
        </w:rPr>
        <w:fldChar w:fldCharType="begin"/>
      </w:r>
      <w:r>
        <w:rPr>
          <w:noProof/>
        </w:rPr>
        <w:instrText xml:space="preserve"> PAGEREF _Toc144251532 \h </w:instrText>
      </w:r>
      <w:r>
        <w:rPr>
          <w:noProof/>
        </w:rPr>
      </w:r>
      <w:r>
        <w:rPr>
          <w:noProof/>
        </w:rPr>
        <w:fldChar w:fldCharType="separate"/>
      </w:r>
      <w:r>
        <w:rPr>
          <w:noProof/>
        </w:rPr>
        <w:t>89</w:t>
      </w:r>
      <w:r>
        <w:rPr>
          <w:noProof/>
        </w:rPr>
        <w:fldChar w:fldCharType="end"/>
      </w:r>
    </w:p>
    <w:p w14:paraId="79B9E402" w14:textId="464C89D8" w:rsidR="00B25420" w:rsidRDefault="00B25420">
      <w:pPr>
        <w:pStyle w:val="33"/>
        <w:rPr>
          <w:rFonts w:asciiTheme="minorHAnsi" w:hAnsiTheme="minorHAnsi" w:cstheme="minorBidi"/>
          <w:noProof/>
          <w:kern w:val="2"/>
          <w:sz w:val="21"/>
          <w:szCs w:val="22"/>
          <w:lang w:val="en-US" w:eastAsia="zh-CN"/>
          <w14:ligatures w14:val="standardContextual"/>
        </w:rPr>
      </w:pPr>
      <w:r>
        <w:rPr>
          <w:noProof/>
        </w:rPr>
        <w:lastRenderedPageBreak/>
        <w:t>5.42.1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_Toc144251533 \h </w:instrText>
      </w:r>
      <w:r>
        <w:rPr>
          <w:noProof/>
        </w:rPr>
      </w:r>
      <w:r>
        <w:rPr>
          <w:noProof/>
        </w:rPr>
        <w:fldChar w:fldCharType="separate"/>
      </w:r>
      <w:r>
        <w:rPr>
          <w:noProof/>
        </w:rPr>
        <w:t>89</w:t>
      </w:r>
      <w:r>
        <w:rPr>
          <w:noProof/>
        </w:rPr>
        <w:fldChar w:fldCharType="end"/>
      </w:r>
    </w:p>
    <w:p w14:paraId="6B6D299E" w14:textId="050CCB0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_Toc144251534 \h </w:instrText>
      </w:r>
      <w:r>
        <w:rPr>
          <w:noProof/>
        </w:rPr>
      </w:r>
      <w:r>
        <w:rPr>
          <w:noProof/>
        </w:rPr>
        <w:fldChar w:fldCharType="separate"/>
      </w:r>
      <w:r>
        <w:rPr>
          <w:noProof/>
        </w:rPr>
        <w:t>89</w:t>
      </w:r>
      <w:r>
        <w:rPr>
          <w:noProof/>
        </w:rPr>
        <w:fldChar w:fldCharType="end"/>
      </w:r>
    </w:p>
    <w:p w14:paraId="55E28D34" w14:textId="38116AB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_Toc144251535 \h </w:instrText>
      </w:r>
      <w:r>
        <w:rPr>
          <w:noProof/>
        </w:rPr>
      </w:r>
      <w:r>
        <w:rPr>
          <w:noProof/>
        </w:rPr>
        <w:fldChar w:fldCharType="separate"/>
      </w:r>
      <w:r>
        <w:rPr>
          <w:noProof/>
        </w:rPr>
        <w:t>90</w:t>
      </w:r>
      <w:r>
        <w:rPr>
          <w:noProof/>
        </w:rPr>
        <w:fldChar w:fldCharType="end"/>
      </w:r>
    </w:p>
    <w:p w14:paraId="6F4FF900" w14:textId="7F01F3B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_Toc144251536 \h </w:instrText>
      </w:r>
      <w:r>
        <w:rPr>
          <w:noProof/>
        </w:rPr>
      </w:r>
      <w:r>
        <w:rPr>
          <w:noProof/>
        </w:rPr>
        <w:fldChar w:fldCharType="separate"/>
      </w:r>
      <w:r>
        <w:rPr>
          <w:noProof/>
        </w:rPr>
        <w:t>90</w:t>
      </w:r>
      <w:r>
        <w:rPr>
          <w:noProof/>
        </w:rPr>
        <w:fldChar w:fldCharType="end"/>
      </w:r>
    </w:p>
    <w:p w14:paraId="6A107187" w14:textId="48B0192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_Toc144251537 \h </w:instrText>
      </w:r>
      <w:r>
        <w:rPr>
          <w:noProof/>
        </w:rPr>
      </w:r>
      <w:r>
        <w:rPr>
          <w:noProof/>
        </w:rPr>
        <w:fldChar w:fldCharType="separate"/>
      </w:r>
      <w:r>
        <w:rPr>
          <w:noProof/>
        </w:rPr>
        <w:t>91</w:t>
      </w:r>
      <w:r>
        <w:rPr>
          <w:noProof/>
        </w:rPr>
        <w:fldChar w:fldCharType="end"/>
      </w:r>
    </w:p>
    <w:p w14:paraId="13E0440D" w14:textId="3912F8D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5.42.2.1</w:t>
      </w:r>
      <w:r>
        <w:rPr>
          <w:rFonts w:asciiTheme="minorHAnsi" w:hAnsiTheme="minorHAnsi" w:cstheme="minorBidi"/>
          <w:noProof/>
          <w:kern w:val="2"/>
          <w:sz w:val="21"/>
          <w:szCs w:val="22"/>
          <w:lang w:val="en-US" w:eastAsia="zh-CN"/>
          <w14:ligatures w14:val="standardContextual"/>
        </w:rPr>
        <w:tab/>
      </w:r>
      <w:r>
        <w:rPr>
          <w:noProof/>
        </w:rPr>
        <w:t>Co-existence studies</w:t>
      </w:r>
      <w:r>
        <w:rPr>
          <w:noProof/>
        </w:rPr>
        <w:tab/>
      </w:r>
      <w:r>
        <w:rPr>
          <w:noProof/>
        </w:rPr>
        <w:fldChar w:fldCharType="begin"/>
      </w:r>
      <w:r>
        <w:rPr>
          <w:noProof/>
        </w:rPr>
        <w:instrText xml:space="preserve"> PAGEREF _Toc144251538 \h </w:instrText>
      </w:r>
      <w:r>
        <w:rPr>
          <w:noProof/>
        </w:rPr>
      </w:r>
      <w:r>
        <w:rPr>
          <w:noProof/>
        </w:rPr>
        <w:fldChar w:fldCharType="separate"/>
      </w:r>
      <w:r>
        <w:rPr>
          <w:noProof/>
        </w:rPr>
        <w:t>91</w:t>
      </w:r>
      <w:r>
        <w:rPr>
          <w:noProof/>
        </w:rPr>
        <w:fldChar w:fldCharType="end"/>
      </w:r>
    </w:p>
    <w:p w14:paraId="1D9F71CE" w14:textId="6041986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_Toc144251539 \h </w:instrText>
      </w:r>
      <w:r>
        <w:rPr>
          <w:noProof/>
        </w:rPr>
      </w:r>
      <w:r>
        <w:rPr>
          <w:noProof/>
        </w:rPr>
        <w:fldChar w:fldCharType="separate"/>
      </w:r>
      <w:r>
        <w:rPr>
          <w:noProof/>
        </w:rPr>
        <w:t>91</w:t>
      </w:r>
      <w:r>
        <w:rPr>
          <w:noProof/>
        </w:rPr>
        <w:fldChar w:fldCharType="end"/>
      </w:r>
    </w:p>
    <w:p w14:paraId="08DD9F77" w14:textId="1A469B14"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5.43</w:t>
      </w:r>
      <w:r>
        <w:rPr>
          <w:rFonts w:asciiTheme="minorHAnsi" w:hAnsiTheme="minorHAnsi" w:cstheme="minorBidi"/>
          <w:noProof/>
          <w:kern w:val="2"/>
          <w:sz w:val="21"/>
          <w:szCs w:val="22"/>
          <w:lang w:val="en-US" w:eastAsia="zh-CN"/>
          <w14:ligatures w14:val="standardContextual"/>
        </w:rPr>
        <w:tab/>
      </w:r>
      <w:r>
        <w:rPr>
          <w:noProof/>
        </w:rPr>
        <w:t>CA_n25-n66-n85</w:t>
      </w:r>
      <w:r>
        <w:rPr>
          <w:noProof/>
        </w:rPr>
        <w:tab/>
      </w:r>
      <w:r>
        <w:rPr>
          <w:noProof/>
        </w:rPr>
        <w:fldChar w:fldCharType="begin"/>
      </w:r>
      <w:r>
        <w:rPr>
          <w:noProof/>
        </w:rPr>
        <w:instrText xml:space="preserve"> PAGEREF _Toc144251540 \h </w:instrText>
      </w:r>
      <w:r>
        <w:rPr>
          <w:noProof/>
        </w:rPr>
      </w:r>
      <w:r>
        <w:rPr>
          <w:noProof/>
        </w:rPr>
        <w:fldChar w:fldCharType="separate"/>
      </w:r>
      <w:r>
        <w:rPr>
          <w:noProof/>
        </w:rPr>
        <w:t>92</w:t>
      </w:r>
      <w:r>
        <w:rPr>
          <w:noProof/>
        </w:rPr>
        <w:fldChar w:fldCharType="end"/>
      </w:r>
    </w:p>
    <w:p w14:paraId="393B517A" w14:textId="1330401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_Toc144251541 \h </w:instrText>
      </w:r>
      <w:r>
        <w:rPr>
          <w:noProof/>
        </w:rPr>
      </w:r>
      <w:r>
        <w:rPr>
          <w:noProof/>
        </w:rPr>
        <w:fldChar w:fldCharType="separate"/>
      </w:r>
      <w:r>
        <w:rPr>
          <w:noProof/>
        </w:rPr>
        <w:t>92</w:t>
      </w:r>
      <w:r>
        <w:rPr>
          <w:noProof/>
        </w:rPr>
        <w:fldChar w:fldCharType="end"/>
      </w:r>
    </w:p>
    <w:p w14:paraId="33B18678" w14:textId="2C2D106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_Toc144251542 \h </w:instrText>
      </w:r>
      <w:r>
        <w:rPr>
          <w:noProof/>
        </w:rPr>
      </w:r>
      <w:r>
        <w:rPr>
          <w:noProof/>
        </w:rPr>
        <w:fldChar w:fldCharType="separate"/>
      </w:r>
      <w:r>
        <w:rPr>
          <w:noProof/>
        </w:rPr>
        <w:t>92</w:t>
      </w:r>
      <w:r>
        <w:rPr>
          <w:noProof/>
        </w:rPr>
        <w:fldChar w:fldCharType="end"/>
      </w:r>
    </w:p>
    <w:p w14:paraId="3C807892" w14:textId="5E429F9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_Toc144251543 \h </w:instrText>
      </w:r>
      <w:r>
        <w:rPr>
          <w:noProof/>
        </w:rPr>
      </w:r>
      <w:r>
        <w:rPr>
          <w:noProof/>
        </w:rPr>
        <w:fldChar w:fldCharType="separate"/>
      </w:r>
      <w:r>
        <w:rPr>
          <w:noProof/>
        </w:rPr>
        <w:t>92</w:t>
      </w:r>
      <w:r>
        <w:rPr>
          <w:noProof/>
        </w:rPr>
        <w:fldChar w:fldCharType="end"/>
      </w:r>
    </w:p>
    <w:p w14:paraId="279E3DC0" w14:textId="628A358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_Toc144251544 \h </w:instrText>
      </w:r>
      <w:r>
        <w:rPr>
          <w:noProof/>
        </w:rPr>
      </w:r>
      <w:r>
        <w:rPr>
          <w:noProof/>
        </w:rPr>
        <w:fldChar w:fldCharType="separate"/>
      </w:r>
      <w:r>
        <w:rPr>
          <w:noProof/>
        </w:rPr>
        <w:t>92</w:t>
      </w:r>
      <w:r>
        <w:rPr>
          <w:noProof/>
        </w:rPr>
        <w:fldChar w:fldCharType="end"/>
      </w:r>
    </w:p>
    <w:p w14:paraId="7CB3B7E0" w14:textId="5D96B59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_Toc144251545 \h </w:instrText>
      </w:r>
      <w:r>
        <w:rPr>
          <w:noProof/>
        </w:rPr>
      </w:r>
      <w:r>
        <w:rPr>
          <w:noProof/>
        </w:rPr>
        <w:fldChar w:fldCharType="separate"/>
      </w:r>
      <w:r>
        <w:rPr>
          <w:noProof/>
        </w:rPr>
        <w:t>92</w:t>
      </w:r>
      <w:r>
        <w:rPr>
          <w:noProof/>
        </w:rPr>
        <w:fldChar w:fldCharType="end"/>
      </w:r>
    </w:p>
    <w:p w14:paraId="15A2175F" w14:textId="4278D1A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_Toc144251546 \h </w:instrText>
      </w:r>
      <w:r>
        <w:rPr>
          <w:noProof/>
        </w:rPr>
      </w:r>
      <w:r>
        <w:rPr>
          <w:noProof/>
        </w:rPr>
        <w:fldChar w:fldCharType="separate"/>
      </w:r>
      <w:r>
        <w:rPr>
          <w:noProof/>
        </w:rPr>
        <w:t>92</w:t>
      </w:r>
      <w:r>
        <w:rPr>
          <w:noProof/>
        </w:rPr>
        <w:fldChar w:fldCharType="end"/>
      </w:r>
    </w:p>
    <w:p w14:paraId="066748E5" w14:textId="0EEEF80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_Toc144251547 \h </w:instrText>
      </w:r>
      <w:r>
        <w:rPr>
          <w:noProof/>
        </w:rPr>
      </w:r>
      <w:r>
        <w:rPr>
          <w:noProof/>
        </w:rPr>
        <w:fldChar w:fldCharType="separate"/>
      </w:r>
      <w:r>
        <w:rPr>
          <w:noProof/>
        </w:rPr>
        <w:t>93</w:t>
      </w:r>
      <w:r>
        <w:rPr>
          <w:noProof/>
        </w:rPr>
        <w:fldChar w:fldCharType="end"/>
      </w:r>
    </w:p>
    <w:p w14:paraId="43642134" w14:textId="7ACF2B28"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5.44</w:t>
      </w:r>
      <w:r>
        <w:rPr>
          <w:rFonts w:asciiTheme="minorHAnsi" w:hAnsiTheme="minorHAnsi" w:cstheme="minorBidi"/>
          <w:noProof/>
          <w:kern w:val="2"/>
          <w:sz w:val="21"/>
          <w:szCs w:val="22"/>
          <w:lang w:val="en-US" w:eastAsia="zh-CN"/>
          <w14:ligatures w14:val="standardContextual"/>
        </w:rPr>
        <w:tab/>
      </w:r>
      <w:r>
        <w:rPr>
          <w:noProof/>
        </w:rPr>
        <w:t>CA_n3-n7-n67</w:t>
      </w:r>
      <w:r>
        <w:rPr>
          <w:noProof/>
        </w:rPr>
        <w:tab/>
      </w:r>
      <w:r>
        <w:rPr>
          <w:noProof/>
        </w:rPr>
        <w:fldChar w:fldCharType="begin"/>
      </w:r>
      <w:r>
        <w:rPr>
          <w:noProof/>
        </w:rPr>
        <w:instrText xml:space="preserve"> PAGEREF _Toc144251548 \h </w:instrText>
      </w:r>
      <w:r>
        <w:rPr>
          <w:noProof/>
        </w:rPr>
      </w:r>
      <w:r>
        <w:rPr>
          <w:noProof/>
        </w:rPr>
        <w:fldChar w:fldCharType="separate"/>
      </w:r>
      <w:r>
        <w:rPr>
          <w:noProof/>
        </w:rPr>
        <w:t>93</w:t>
      </w:r>
      <w:r>
        <w:rPr>
          <w:noProof/>
        </w:rPr>
        <w:fldChar w:fldCharType="end"/>
      </w:r>
    </w:p>
    <w:p w14:paraId="735AA194" w14:textId="2C5A796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_Toc144251549 \h </w:instrText>
      </w:r>
      <w:r>
        <w:rPr>
          <w:noProof/>
        </w:rPr>
      </w:r>
      <w:r>
        <w:rPr>
          <w:noProof/>
        </w:rPr>
        <w:fldChar w:fldCharType="separate"/>
      </w:r>
      <w:r>
        <w:rPr>
          <w:noProof/>
        </w:rPr>
        <w:t>93</w:t>
      </w:r>
      <w:r>
        <w:rPr>
          <w:noProof/>
        </w:rPr>
        <w:fldChar w:fldCharType="end"/>
      </w:r>
    </w:p>
    <w:p w14:paraId="76F594DC" w14:textId="4BD4C6B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_Toc144251550 \h </w:instrText>
      </w:r>
      <w:r>
        <w:rPr>
          <w:noProof/>
        </w:rPr>
      </w:r>
      <w:r>
        <w:rPr>
          <w:noProof/>
        </w:rPr>
        <w:fldChar w:fldCharType="separate"/>
      </w:r>
      <w:r>
        <w:rPr>
          <w:noProof/>
        </w:rPr>
        <w:t>93</w:t>
      </w:r>
      <w:r>
        <w:rPr>
          <w:noProof/>
        </w:rPr>
        <w:fldChar w:fldCharType="end"/>
      </w:r>
    </w:p>
    <w:p w14:paraId="465CC3EB" w14:textId="4978DD6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_Toc144251551 \h </w:instrText>
      </w:r>
      <w:r>
        <w:rPr>
          <w:noProof/>
        </w:rPr>
      </w:r>
      <w:r>
        <w:rPr>
          <w:noProof/>
        </w:rPr>
        <w:fldChar w:fldCharType="separate"/>
      </w:r>
      <w:r>
        <w:rPr>
          <w:noProof/>
        </w:rPr>
        <w:t>93</w:t>
      </w:r>
      <w:r>
        <w:rPr>
          <w:noProof/>
        </w:rPr>
        <w:fldChar w:fldCharType="end"/>
      </w:r>
    </w:p>
    <w:p w14:paraId="6FD4DBEB" w14:textId="7B33BB5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_Toc144251552 \h </w:instrText>
      </w:r>
      <w:r>
        <w:rPr>
          <w:noProof/>
        </w:rPr>
      </w:r>
      <w:r>
        <w:rPr>
          <w:noProof/>
        </w:rPr>
        <w:fldChar w:fldCharType="separate"/>
      </w:r>
      <w:r>
        <w:rPr>
          <w:noProof/>
        </w:rPr>
        <w:t>93</w:t>
      </w:r>
      <w:r>
        <w:rPr>
          <w:noProof/>
        </w:rPr>
        <w:fldChar w:fldCharType="end"/>
      </w:r>
    </w:p>
    <w:p w14:paraId="5405C67F" w14:textId="79CB86B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_Toc144251553 \h </w:instrText>
      </w:r>
      <w:r>
        <w:rPr>
          <w:noProof/>
        </w:rPr>
      </w:r>
      <w:r>
        <w:rPr>
          <w:noProof/>
        </w:rPr>
        <w:fldChar w:fldCharType="separate"/>
      </w:r>
      <w:r>
        <w:rPr>
          <w:noProof/>
        </w:rPr>
        <w:t>94</w:t>
      </w:r>
      <w:r>
        <w:rPr>
          <w:noProof/>
        </w:rPr>
        <w:fldChar w:fldCharType="end"/>
      </w:r>
    </w:p>
    <w:p w14:paraId="7C9CE75A" w14:textId="27CD4BE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_Toc144251554 \h </w:instrText>
      </w:r>
      <w:r>
        <w:rPr>
          <w:noProof/>
        </w:rPr>
      </w:r>
      <w:r>
        <w:rPr>
          <w:noProof/>
        </w:rPr>
        <w:fldChar w:fldCharType="separate"/>
      </w:r>
      <w:r>
        <w:rPr>
          <w:noProof/>
        </w:rPr>
        <w:t>94</w:t>
      </w:r>
      <w:r>
        <w:rPr>
          <w:noProof/>
        </w:rPr>
        <w:fldChar w:fldCharType="end"/>
      </w:r>
    </w:p>
    <w:p w14:paraId="2A645325" w14:textId="6F207CB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_Toc144251555 \h </w:instrText>
      </w:r>
      <w:r>
        <w:rPr>
          <w:noProof/>
        </w:rPr>
      </w:r>
      <w:r>
        <w:rPr>
          <w:noProof/>
        </w:rPr>
        <w:fldChar w:fldCharType="separate"/>
      </w:r>
      <w:r>
        <w:rPr>
          <w:noProof/>
        </w:rPr>
        <w:t>94</w:t>
      </w:r>
      <w:r>
        <w:rPr>
          <w:noProof/>
        </w:rPr>
        <w:fldChar w:fldCharType="end"/>
      </w:r>
    </w:p>
    <w:p w14:paraId="65D67833" w14:textId="259EC9D9"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5.45</w:t>
      </w:r>
      <w:r>
        <w:rPr>
          <w:rFonts w:asciiTheme="minorHAnsi" w:hAnsiTheme="minorHAnsi" w:cstheme="minorBidi"/>
          <w:noProof/>
          <w:kern w:val="2"/>
          <w:sz w:val="21"/>
          <w:szCs w:val="22"/>
          <w:lang w:val="en-US" w:eastAsia="zh-CN"/>
          <w14:ligatures w14:val="standardContextual"/>
        </w:rPr>
        <w:tab/>
      </w:r>
      <w:r>
        <w:rPr>
          <w:noProof/>
        </w:rPr>
        <w:t>CA_n66-n77-n85</w:t>
      </w:r>
      <w:r>
        <w:rPr>
          <w:noProof/>
        </w:rPr>
        <w:tab/>
      </w:r>
      <w:r>
        <w:rPr>
          <w:noProof/>
        </w:rPr>
        <w:fldChar w:fldCharType="begin"/>
      </w:r>
      <w:r>
        <w:rPr>
          <w:noProof/>
        </w:rPr>
        <w:instrText xml:space="preserve"> PAGEREF _Toc144251556 \h </w:instrText>
      </w:r>
      <w:r>
        <w:rPr>
          <w:noProof/>
        </w:rPr>
      </w:r>
      <w:r>
        <w:rPr>
          <w:noProof/>
        </w:rPr>
        <w:fldChar w:fldCharType="separate"/>
      </w:r>
      <w:r>
        <w:rPr>
          <w:noProof/>
        </w:rPr>
        <w:t>95</w:t>
      </w:r>
      <w:r>
        <w:rPr>
          <w:noProof/>
        </w:rPr>
        <w:fldChar w:fldCharType="end"/>
      </w:r>
    </w:p>
    <w:p w14:paraId="6FCE1A7C" w14:textId="4608A81F"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_Toc144251557 \h </w:instrText>
      </w:r>
      <w:r>
        <w:rPr>
          <w:noProof/>
        </w:rPr>
      </w:r>
      <w:r>
        <w:rPr>
          <w:noProof/>
        </w:rPr>
        <w:fldChar w:fldCharType="separate"/>
      </w:r>
      <w:r>
        <w:rPr>
          <w:noProof/>
        </w:rPr>
        <w:t>95</w:t>
      </w:r>
      <w:r>
        <w:rPr>
          <w:noProof/>
        </w:rPr>
        <w:fldChar w:fldCharType="end"/>
      </w:r>
    </w:p>
    <w:p w14:paraId="50DAFEB5" w14:textId="2421593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_Toc144251558 \h </w:instrText>
      </w:r>
      <w:r>
        <w:rPr>
          <w:noProof/>
        </w:rPr>
      </w:r>
      <w:r>
        <w:rPr>
          <w:noProof/>
        </w:rPr>
        <w:fldChar w:fldCharType="separate"/>
      </w:r>
      <w:r>
        <w:rPr>
          <w:noProof/>
        </w:rPr>
        <w:t>95</w:t>
      </w:r>
      <w:r>
        <w:rPr>
          <w:noProof/>
        </w:rPr>
        <w:fldChar w:fldCharType="end"/>
      </w:r>
    </w:p>
    <w:p w14:paraId="7C6A42BD" w14:textId="093AE57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_Toc144251559 \h </w:instrText>
      </w:r>
      <w:r>
        <w:rPr>
          <w:noProof/>
        </w:rPr>
      </w:r>
      <w:r>
        <w:rPr>
          <w:noProof/>
        </w:rPr>
        <w:fldChar w:fldCharType="separate"/>
      </w:r>
      <w:r>
        <w:rPr>
          <w:noProof/>
        </w:rPr>
        <w:t>95</w:t>
      </w:r>
      <w:r>
        <w:rPr>
          <w:noProof/>
        </w:rPr>
        <w:fldChar w:fldCharType="end"/>
      </w:r>
    </w:p>
    <w:p w14:paraId="138F3676" w14:textId="73E9B43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_Toc144251560 \h </w:instrText>
      </w:r>
      <w:r>
        <w:rPr>
          <w:noProof/>
        </w:rPr>
      </w:r>
      <w:r>
        <w:rPr>
          <w:noProof/>
        </w:rPr>
        <w:fldChar w:fldCharType="separate"/>
      </w:r>
      <w:r>
        <w:rPr>
          <w:noProof/>
        </w:rPr>
        <w:t>95</w:t>
      </w:r>
      <w:r>
        <w:rPr>
          <w:noProof/>
        </w:rPr>
        <w:fldChar w:fldCharType="end"/>
      </w:r>
    </w:p>
    <w:p w14:paraId="7829129F" w14:textId="24BFF55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_Toc144251561 \h </w:instrText>
      </w:r>
      <w:r>
        <w:rPr>
          <w:noProof/>
        </w:rPr>
      </w:r>
      <w:r>
        <w:rPr>
          <w:noProof/>
        </w:rPr>
        <w:fldChar w:fldCharType="separate"/>
      </w:r>
      <w:r>
        <w:rPr>
          <w:noProof/>
        </w:rPr>
        <w:t>95</w:t>
      </w:r>
      <w:r>
        <w:rPr>
          <w:noProof/>
        </w:rPr>
        <w:fldChar w:fldCharType="end"/>
      </w:r>
    </w:p>
    <w:p w14:paraId="5ABC6215" w14:textId="3B76610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_Toc144251562 \h </w:instrText>
      </w:r>
      <w:r>
        <w:rPr>
          <w:noProof/>
        </w:rPr>
      </w:r>
      <w:r>
        <w:rPr>
          <w:noProof/>
        </w:rPr>
        <w:fldChar w:fldCharType="separate"/>
      </w:r>
      <w:r>
        <w:rPr>
          <w:noProof/>
        </w:rPr>
        <w:t>95</w:t>
      </w:r>
      <w:r>
        <w:rPr>
          <w:noProof/>
        </w:rPr>
        <w:fldChar w:fldCharType="end"/>
      </w:r>
    </w:p>
    <w:p w14:paraId="080BB771" w14:textId="71C6693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_Toc144251563 \h </w:instrText>
      </w:r>
      <w:r>
        <w:rPr>
          <w:noProof/>
        </w:rPr>
      </w:r>
      <w:r>
        <w:rPr>
          <w:noProof/>
        </w:rPr>
        <w:fldChar w:fldCharType="separate"/>
      </w:r>
      <w:r>
        <w:rPr>
          <w:noProof/>
        </w:rPr>
        <w:t>96</w:t>
      </w:r>
      <w:r>
        <w:rPr>
          <w:noProof/>
        </w:rPr>
        <w:fldChar w:fldCharType="end"/>
      </w:r>
    </w:p>
    <w:p w14:paraId="44892E89" w14:textId="0BB0B5B2"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5.46</w:t>
      </w:r>
      <w:r>
        <w:rPr>
          <w:rFonts w:asciiTheme="minorHAnsi" w:hAnsiTheme="minorHAnsi" w:cstheme="minorBidi"/>
          <w:noProof/>
          <w:kern w:val="2"/>
          <w:sz w:val="21"/>
          <w:szCs w:val="22"/>
          <w:lang w:val="en-US" w:eastAsia="zh-CN"/>
          <w14:ligatures w14:val="standardContextual"/>
        </w:rPr>
        <w:tab/>
      </w:r>
      <w:r>
        <w:rPr>
          <w:noProof/>
        </w:rPr>
        <w:t>CA_n1-n7-n67</w:t>
      </w:r>
      <w:r>
        <w:rPr>
          <w:noProof/>
        </w:rPr>
        <w:tab/>
      </w:r>
      <w:r>
        <w:rPr>
          <w:noProof/>
        </w:rPr>
        <w:fldChar w:fldCharType="begin"/>
      </w:r>
      <w:r>
        <w:rPr>
          <w:noProof/>
        </w:rPr>
        <w:instrText xml:space="preserve"> PAGEREF _Toc144251564 \h </w:instrText>
      </w:r>
      <w:r>
        <w:rPr>
          <w:noProof/>
        </w:rPr>
      </w:r>
      <w:r>
        <w:rPr>
          <w:noProof/>
        </w:rPr>
        <w:fldChar w:fldCharType="separate"/>
      </w:r>
      <w:r>
        <w:rPr>
          <w:noProof/>
        </w:rPr>
        <w:t>96</w:t>
      </w:r>
      <w:r>
        <w:rPr>
          <w:noProof/>
        </w:rPr>
        <w:fldChar w:fldCharType="end"/>
      </w:r>
    </w:p>
    <w:p w14:paraId="5DCB185B" w14:textId="197E3FB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_Toc144251565 \h </w:instrText>
      </w:r>
      <w:r>
        <w:rPr>
          <w:noProof/>
        </w:rPr>
      </w:r>
      <w:r>
        <w:rPr>
          <w:noProof/>
        </w:rPr>
        <w:fldChar w:fldCharType="separate"/>
      </w:r>
      <w:r>
        <w:rPr>
          <w:noProof/>
        </w:rPr>
        <w:t>96</w:t>
      </w:r>
      <w:r>
        <w:rPr>
          <w:noProof/>
        </w:rPr>
        <w:fldChar w:fldCharType="end"/>
      </w:r>
    </w:p>
    <w:p w14:paraId="53724C0D" w14:textId="4F443D2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_Toc144251566 \h </w:instrText>
      </w:r>
      <w:r>
        <w:rPr>
          <w:noProof/>
        </w:rPr>
      </w:r>
      <w:r>
        <w:rPr>
          <w:noProof/>
        </w:rPr>
        <w:fldChar w:fldCharType="separate"/>
      </w:r>
      <w:r>
        <w:rPr>
          <w:noProof/>
        </w:rPr>
        <w:t>96</w:t>
      </w:r>
      <w:r>
        <w:rPr>
          <w:noProof/>
        </w:rPr>
        <w:fldChar w:fldCharType="end"/>
      </w:r>
    </w:p>
    <w:p w14:paraId="62DC6543" w14:textId="0B92FE8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_Toc144251567 \h </w:instrText>
      </w:r>
      <w:r>
        <w:rPr>
          <w:noProof/>
        </w:rPr>
      </w:r>
      <w:r>
        <w:rPr>
          <w:noProof/>
        </w:rPr>
        <w:fldChar w:fldCharType="separate"/>
      </w:r>
      <w:r>
        <w:rPr>
          <w:noProof/>
        </w:rPr>
        <w:t>96</w:t>
      </w:r>
      <w:r>
        <w:rPr>
          <w:noProof/>
        </w:rPr>
        <w:fldChar w:fldCharType="end"/>
      </w:r>
    </w:p>
    <w:p w14:paraId="3C25B3AD" w14:textId="2C456C5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_Toc144251568 \h </w:instrText>
      </w:r>
      <w:r>
        <w:rPr>
          <w:noProof/>
        </w:rPr>
      </w:r>
      <w:r>
        <w:rPr>
          <w:noProof/>
        </w:rPr>
        <w:fldChar w:fldCharType="separate"/>
      </w:r>
      <w:r>
        <w:rPr>
          <w:noProof/>
        </w:rPr>
        <w:t>97</w:t>
      </w:r>
      <w:r>
        <w:rPr>
          <w:noProof/>
        </w:rPr>
        <w:fldChar w:fldCharType="end"/>
      </w:r>
    </w:p>
    <w:p w14:paraId="0D6AC2C0" w14:textId="189A5E7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_Toc144251569 \h </w:instrText>
      </w:r>
      <w:r>
        <w:rPr>
          <w:noProof/>
        </w:rPr>
      </w:r>
      <w:r>
        <w:rPr>
          <w:noProof/>
        </w:rPr>
        <w:fldChar w:fldCharType="separate"/>
      </w:r>
      <w:r>
        <w:rPr>
          <w:noProof/>
        </w:rPr>
        <w:t>97</w:t>
      </w:r>
      <w:r>
        <w:rPr>
          <w:noProof/>
        </w:rPr>
        <w:fldChar w:fldCharType="end"/>
      </w:r>
    </w:p>
    <w:p w14:paraId="53BDFD7D" w14:textId="2B5B0FD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_Toc144251570 \h </w:instrText>
      </w:r>
      <w:r>
        <w:rPr>
          <w:noProof/>
        </w:rPr>
      </w:r>
      <w:r>
        <w:rPr>
          <w:noProof/>
        </w:rPr>
        <w:fldChar w:fldCharType="separate"/>
      </w:r>
      <w:r>
        <w:rPr>
          <w:noProof/>
        </w:rPr>
        <w:t>97</w:t>
      </w:r>
      <w:r>
        <w:rPr>
          <w:noProof/>
        </w:rPr>
        <w:fldChar w:fldCharType="end"/>
      </w:r>
    </w:p>
    <w:p w14:paraId="3AB29806" w14:textId="1A87E79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_Toc144251571 \h </w:instrText>
      </w:r>
      <w:r>
        <w:rPr>
          <w:noProof/>
        </w:rPr>
      </w:r>
      <w:r>
        <w:rPr>
          <w:noProof/>
        </w:rPr>
        <w:fldChar w:fldCharType="separate"/>
      </w:r>
      <w:r>
        <w:rPr>
          <w:noProof/>
        </w:rPr>
        <w:t>97</w:t>
      </w:r>
      <w:r>
        <w:rPr>
          <w:noProof/>
        </w:rPr>
        <w:fldChar w:fldCharType="end"/>
      </w:r>
    </w:p>
    <w:p w14:paraId="707F026E" w14:textId="0BD348AE"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5.47</w:t>
      </w:r>
      <w:r>
        <w:rPr>
          <w:rFonts w:asciiTheme="minorHAnsi" w:hAnsiTheme="minorHAnsi" w:cstheme="minorBidi"/>
          <w:noProof/>
          <w:kern w:val="2"/>
          <w:sz w:val="21"/>
          <w:szCs w:val="22"/>
          <w:lang w:val="en-US" w:eastAsia="zh-CN"/>
          <w14:ligatures w14:val="standardContextual"/>
        </w:rPr>
        <w:tab/>
      </w:r>
      <w:r>
        <w:rPr>
          <w:noProof/>
        </w:rPr>
        <w:t>CA_n1-n67-n78</w:t>
      </w:r>
      <w:r>
        <w:rPr>
          <w:noProof/>
        </w:rPr>
        <w:tab/>
      </w:r>
      <w:r>
        <w:rPr>
          <w:noProof/>
        </w:rPr>
        <w:fldChar w:fldCharType="begin"/>
      </w:r>
      <w:r>
        <w:rPr>
          <w:noProof/>
        </w:rPr>
        <w:instrText xml:space="preserve"> PAGEREF _Toc144251572 \h </w:instrText>
      </w:r>
      <w:r>
        <w:rPr>
          <w:noProof/>
        </w:rPr>
      </w:r>
      <w:r>
        <w:rPr>
          <w:noProof/>
        </w:rPr>
        <w:fldChar w:fldCharType="separate"/>
      </w:r>
      <w:r>
        <w:rPr>
          <w:noProof/>
        </w:rPr>
        <w:t>97</w:t>
      </w:r>
      <w:r>
        <w:rPr>
          <w:noProof/>
        </w:rPr>
        <w:fldChar w:fldCharType="end"/>
      </w:r>
    </w:p>
    <w:p w14:paraId="538D3783" w14:textId="382D2C0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5.47.1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_Toc144251573 \h </w:instrText>
      </w:r>
      <w:r>
        <w:rPr>
          <w:noProof/>
        </w:rPr>
      </w:r>
      <w:r>
        <w:rPr>
          <w:noProof/>
        </w:rPr>
        <w:fldChar w:fldCharType="separate"/>
      </w:r>
      <w:r>
        <w:rPr>
          <w:noProof/>
        </w:rPr>
        <w:t>97</w:t>
      </w:r>
      <w:r>
        <w:rPr>
          <w:noProof/>
        </w:rPr>
        <w:fldChar w:fldCharType="end"/>
      </w:r>
    </w:p>
    <w:p w14:paraId="6B9778AD" w14:textId="6454D3C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_Toc144251574 \h </w:instrText>
      </w:r>
      <w:r>
        <w:rPr>
          <w:noProof/>
        </w:rPr>
      </w:r>
      <w:r>
        <w:rPr>
          <w:noProof/>
        </w:rPr>
        <w:fldChar w:fldCharType="separate"/>
      </w:r>
      <w:r>
        <w:rPr>
          <w:noProof/>
        </w:rPr>
        <w:t>97</w:t>
      </w:r>
      <w:r>
        <w:rPr>
          <w:noProof/>
        </w:rPr>
        <w:fldChar w:fldCharType="end"/>
      </w:r>
    </w:p>
    <w:p w14:paraId="2CFD67C1" w14:textId="11E84CE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_Toc144251575 \h </w:instrText>
      </w:r>
      <w:r>
        <w:rPr>
          <w:noProof/>
        </w:rPr>
      </w:r>
      <w:r>
        <w:rPr>
          <w:noProof/>
        </w:rPr>
        <w:fldChar w:fldCharType="separate"/>
      </w:r>
      <w:r>
        <w:rPr>
          <w:noProof/>
        </w:rPr>
        <w:t>98</w:t>
      </w:r>
      <w:r>
        <w:rPr>
          <w:noProof/>
        </w:rPr>
        <w:fldChar w:fldCharType="end"/>
      </w:r>
    </w:p>
    <w:p w14:paraId="108227F7" w14:textId="5ED246E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5.47.1.3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_Toc144251576 \h </w:instrText>
      </w:r>
      <w:r>
        <w:rPr>
          <w:noProof/>
        </w:rPr>
      </w:r>
      <w:r>
        <w:rPr>
          <w:noProof/>
        </w:rPr>
        <w:fldChar w:fldCharType="separate"/>
      </w:r>
      <w:r>
        <w:rPr>
          <w:noProof/>
        </w:rPr>
        <w:t>99</w:t>
      </w:r>
      <w:r>
        <w:rPr>
          <w:noProof/>
        </w:rPr>
        <w:fldChar w:fldCharType="end"/>
      </w:r>
    </w:p>
    <w:p w14:paraId="6C43E1D4" w14:textId="10F6C02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5.47.2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_Toc144251577 \h </w:instrText>
      </w:r>
      <w:r>
        <w:rPr>
          <w:noProof/>
        </w:rPr>
      </w:r>
      <w:r>
        <w:rPr>
          <w:noProof/>
        </w:rPr>
        <w:fldChar w:fldCharType="separate"/>
      </w:r>
      <w:r>
        <w:rPr>
          <w:noProof/>
        </w:rPr>
        <w:t>99</w:t>
      </w:r>
      <w:r>
        <w:rPr>
          <w:noProof/>
        </w:rPr>
        <w:fldChar w:fldCharType="end"/>
      </w:r>
    </w:p>
    <w:p w14:paraId="033B7D94" w14:textId="5E8F687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_Toc144251578 \h </w:instrText>
      </w:r>
      <w:r>
        <w:rPr>
          <w:noProof/>
        </w:rPr>
      </w:r>
      <w:r>
        <w:rPr>
          <w:noProof/>
        </w:rPr>
        <w:fldChar w:fldCharType="separate"/>
      </w:r>
      <w:r>
        <w:rPr>
          <w:noProof/>
        </w:rPr>
        <w:t>99</w:t>
      </w:r>
      <w:r>
        <w:rPr>
          <w:noProof/>
        </w:rPr>
        <w:fldChar w:fldCharType="end"/>
      </w:r>
    </w:p>
    <w:p w14:paraId="1C4D381C" w14:textId="405798F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_Toc144251579 \h </w:instrText>
      </w:r>
      <w:r>
        <w:rPr>
          <w:noProof/>
        </w:rPr>
      </w:r>
      <w:r>
        <w:rPr>
          <w:noProof/>
        </w:rPr>
        <w:fldChar w:fldCharType="separate"/>
      </w:r>
      <w:r>
        <w:rPr>
          <w:noProof/>
        </w:rPr>
        <w:t>99</w:t>
      </w:r>
      <w:r>
        <w:rPr>
          <w:noProof/>
        </w:rPr>
        <w:fldChar w:fldCharType="end"/>
      </w:r>
    </w:p>
    <w:p w14:paraId="596E5D7E" w14:textId="0027998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5.48</w:t>
      </w:r>
      <w:r>
        <w:rPr>
          <w:rFonts w:asciiTheme="minorHAnsi" w:hAnsiTheme="minorHAnsi" w:cstheme="minorBidi"/>
          <w:noProof/>
          <w:kern w:val="2"/>
          <w:sz w:val="21"/>
          <w:szCs w:val="22"/>
          <w:lang w:val="en-US" w:eastAsia="zh-CN"/>
          <w14:ligatures w14:val="standardContextual"/>
        </w:rPr>
        <w:tab/>
      </w:r>
      <w:r>
        <w:rPr>
          <w:noProof/>
        </w:rPr>
        <w:t>CA_n3-n8-n79</w:t>
      </w:r>
      <w:r>
        <w:rPr>
          <w:noProof/>
        </w:rPr>
        <w:tab/>
      </w:r>
      <w:r>
        <w:rPr>
          <w:noProof/>
        </w:rPr>
        <w:fldChar w:fldCharType="begin"/>
      </w:r>
      <w:r>
        <w:rPr>
          <w:noProof/>
        </w:rPr>
        <w:instrText xml:space="preserve"> PAGEREF _Toc144251580 \h </w:instrText>
      </w:r>
      <w:r>
        <w:rPr>
          <w:noProof/>
        </w:rPr>
      </w:r>
      <w:r>
        <w:rPr>
          <w:noProof/>
        </w:rPr>
        <w:fldChar w:fldCharType="separate"/>
      </w:r>
      <w:r>
        <w:rPr>
          <w:noProof/>
        </w:rPr>
        <w:t>99</w:t>
      </w:r>
      <w:r>
        <w:rPr>
          <w:noProof/>
        </w:rPr>
        <w:fldChar w:fldCharType="end"/>
      </w:r>
    </w:p>
    <w:p w14:paraId="7A059B03" w14:textId="0B424B88"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5.48.1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_Toc144251581 \h </w:instrText>
      </w:r>
      <w:r>
        <w:rPr>
          <w:noProof/>
        </w:rPr>
      </w:r>
      <w:r>
        <w:rPr>
          <w:noProof/>
        </w:rPr>
        <w:fldChar w:fldCharType="separate"/>
      </w:r>
      <w:r>
        <w:rPr>
          <w:noProof/>
        </w:rPr>
        <w:t>99</w:t>
      </w:r>
      <w:r>
        <w:rPr>
          <w:noProof/>
        </w:rPr>
        <w:fldChar w:fldCharType="end"/>
      </w:r>
    </w:p>
    <w:p w14:paraId="4418C60A" w14:textId="53AF583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_Toc144251582 \h </w:instrText>
      </w:r>
      <w:r>
        <w:rPr>
          <w:noProof/>
        </w:rPr>
      </w:r>
      <w:r>
        <w:rPr>
          <w:noProof/>
        </w:rPr>
        <w:fldChar w:fldCharType="separate"/>
      </w:r>
      <w:r>
        <w:rPr>
          <w:noProof/>
        </w:rPr>
        <w:t>99</w:t>
      </w:r>
      <w:r>
        <w:rPr>
          <w:noProof/>
        </w:rPr>
        <w:fldChar w:fldCharType="end"/>
      </w:r>
    </w:p>
    <w:p w14:paraId="05724288" w14:textId="4E77A65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_Toc144251583 \h </w:instrText>
      </w:r>
      <w:r>
        <w:rPr>
          <w:noProof/>
        </w:rPr>
      </w:r>
      <w:r>
        <w:rPr>
          <w:noProof/>
        </w:rPr>
        <w:fldChar w:fldCharType="separate"/>
      </w:r>
      <w:r>
        <w:rPr>
          <w:noProof/>
        </w:rPr>
        <w:t>100</w:t>
      </w:r>
      <w:r>
        <w:rPr>
          <w:noProof/>
        </w:rPr>
        <w:fldChar w:fldCharType="end"/>
      </w:r>
    </w:p>
    <w:p w14:paraId="0B6F072B" w14:textId="7F0415A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_Toc144251584 \h </w:instrText>
      </w:r>
      <w:r>
        <w:rPr>
          <w:noProof/>
        </w:rPr>
      </w:r>
      <w:r>
        <w:rPr>
          <w:noProof/>
        </w:rPr>
        <w:fldChar w:fldCharType="separate"/>
      </w:r>
      <w:r>
        <w:rPr>
          <w:noProof/>
        </w:rPr>
        <w:t>100</w:t>
      </w:r>
      <w:r>
        <w:rPr>
          <w:noProof/>
        </w:rPr>
        <w:fldChar w:fldCharType="end"/>
      </w:r>
    </w:p>
    <w:p w14:paraId="3D72B318" w14:textId="3F18388F"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5.48.2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_Toc144251585 \h </w:instrText>
      </w:r>
      <w:r>
        <w:rPr>
          <w:noProof/>
        </w:rPr>
      </w:r>
      <w:r>
        <w:rPr>
          <w:noProof/>
        </w:rPr>
        <w:fldChar w:fldCharType="separate"/>
      </w:r>
      <w:r>
        <w:rPr>
          <w:noProof/>
        </w:rPr>
        <w:t>100</w:t>
      </w:r>
      <w:r>
        <w:rPr>
          <w:noProof/>
        </w:rPr>
        <w:fldChar w:fldCharType="end"/>
      </w:r>
    </w:p>
    <w:p w14:paraId="744D7B94" w14:textId="0E62450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_Toc144251586 \h </w:instrText>
      </w:r>
      <w:r>
        <w:rPr>
          <w:noProof/>
        </w:rPr>
      </w:r>
      <w:r>
        <w:rPr>
          <w:noProof/>
        </w:rPr>
        <w:fldChar w:fldCharType="separate"/>
      </w:r>
      <w:r>
        <w:rPr>
          <w:noProof/>
        </w:rPr>
        <w:t>100</w:t>
      </w:r>
      <w:r>
        <w:rPr>
          <w:noProof/>
        </w:rPr>
        <w:fldChar w:fldCharType="end"/>
      </w:r>
    </w:p>
    <w:p w14:paraId="5B8AD121" w14:textId="682400B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_Toc144251587 \h </w:instrText>
      </w:r>
      <w:r>
        <w:rPr>
          <w:noProof/>
        </w:rPr>
      </w:r>
      <w:r>
        <w:rPr>
          <w:noProof/>
        </w:rPr>
        <w:fldChar w:fldCharType="separate"/>
      </w:r>
      <w:r>
        <w:rPr>
          <w:noProof/>
        </w:rPr>
        <w:t>100</w:t>
      </w:r>
      <w:r>
        <w:rPr>
          <w:noProof/>
        </w:rPr>
        <w:fldChar w:fldCharType="end"/>
      </w:r>
    </w:p>
    <w:p w14:paraId="7785BC45" w14:textId="6A730CE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5.49</w:t>
      </w:r>
      <w:r>
        <w:rPr>
          <w:rFonts w:asciiTheme="minorHAnsi" w:hAnsiTheme="minorHAnsi" w:cstheme="minorBidi"/>
          <w:noProof/>
          <w:kern w:val="2"/>
          <w:sz w:val="21"/>
          <w:szCs w:val="22"/>
          <w:lang w:val="en-US" w:eastAsia="zh-CN"/>
          <w14:ligatures w14:val="standardContextual"/>
        </w:rPr>
        <w:tab/>
      </w:r>
      <w:r>
        <w:rPr>
          <w:noProof/>
        </w:rPr>
        <w:t>CA_n3-n7-n8</w:t>
      </w:r>
      <w:r>
        <w:rPr>
          <w:noProof/>
        </w:rPr>
        <w:tab/>
      </w:r>
      <w:r>
        <w:rPr>
          <w:noProof/>
        </w:rPr>
        <w:fldChar w:fldCharType="begin"/>
      </w:r>
      <w:r>
        <w:rPr>
          <w:noProof/>
        </w:rPr>
        <w:instrText xml:space="preserve"> PAGEREF _Toc144251588 \h </w:instrText>
      </w:r>
      <w:r>
        <w:rPr>
          <w:noProof/>
        </w:rPr>
      </w:r>
      <w:r>
        <w:rPr>
          <w:noProof/>
        </w:rPr>
        <w:fldChar w:fldCharType="separate"/>
      </w:r>
      <w:r>
        <w:rPr>
          <w:noProof/>
        </w:rPr>
        <w:t>101</w:t>
      </w:r>
      <w:r>
        <w:rPr>
          <w:noProof/>
        </w:rPr>
        <w:fldChar w:fldCharType="end"/>
      </w:r>
    </w:p>
    <w:p w14:paraId="6094A8BD" w14:textId="7BCAA345"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5.49.1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_Toc144251589 \h </w:instrText>
      </w:r>
      <w:r>
        <w:rPr>
          <w:noProof/>
        </w:rPr>
      </w:r>
      <w:r>
        <w:rPr>
          <w:noProof/>
        </w:rPr>
        <w:fldChar w:fldCharType="separate"/>
      </w:r>
      <w:r>
        <w:rPr>
          <w:noProof/>
        </w:rPr>
        <w:t>101</w:t>
      </w:r>
      <w:r>
        <w:rPr>
          <w:noProof/>
        </w:rPr>
        <w:fldChar w:fldCharType="end"/>
      </w:r>
    </w:p>
    <w:p w14:paraId="421A364C" w14:textId="72C0720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_Toc144251590 \h </w:instrText>
      </w:r>
      <w:r>
        <w:rPr>
          <w:noProof/>
        </w:rPr>
      </w:r>
      <w:r>
        <w:rPr>
          <w:noProof/>
        </w:rPr>
        <w:fldChar w:fldCharType="separate"/>
      </w:r>
      <w:r>
        <w:rPr>
          <w:noProof/>
        </w:rPr>
        <w:t>101</w:t>
      </w:r>
      <w:r>
        <w:rPr>
          <w:noProof/>
        </w:rPr>
        <w:fldChar w:fldCharType="end"/>
      </w:r>
    </w:p>
    <w:p w14:paraId="02A1E112" w14:textId="001A565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_Toc144251591 \h </w:instrText>
      </w:r>
      <w:r>
        <w:rPr>
          <w:noProof/>
        </w:rPr>
      </w:r>
      <w:r>
        <w:rPr>
          <w:noProof/>
        </w:rPr>
        <w:fldChar w:fldCharType="separate"/>
      </w:r>
      <w:r>
        <w:rPr>
          <w:noProof/>
        </w:rPr>
        <w:t>101</w:t>
      </w:r>
      <w:r>
        <w:rPr>
          <w:noProof/>
        </w:rPr>
        <w:fldChar w:fldCharType="end"/>
      </w:r>
    </w:p>
    <w:p w14:paraId="174432C1" w14:textId="1992783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_Toc144251592 \h </w:instrText>
      </w:r>
      <w:r>
        <w:rPr>
          <w:noProof/>
        </w:rPr>
      </w:r>
      <w:r>
        <w:rPr>
          <w:noProof/>
        </w:rPr>
        <w:fldChar w:fldCharType="separate"/>
      </w:r>
      <w:r>
        <w:rPr>
          <w:noProof/>
        </w:rPr>
        <w:t>101</w:t>
      </w:r>
      <w:r>
        <w:rPr>
          <w:noProof/>
        </w:rPr>
        <w:fldChar w:fldCharType="end"/>
      </w:r>
    </w:p>
    <w:p w14:paraId="2E5BC6F8" w14:textId="7B4B35F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5.49.2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_Toc144251593 \h </w:instrText>
      </w:r>
      <w:r>
        <w:rPr>
          <w:noProof/>
        </w:rPr>
      </w:r>
      <w:r>
        <w:rPr>
          <w:noProof/>
        </w:rPr>
        <w:fldChar w:fldCharType="separate"/>
      </w:r>
      <w:r>
        <w:rPr>
          <w:noProof/>
        </w:rPr>
        <w:t>101</w:t>
      </w:r>
      <w:r>
        <w:rPr>
          <w:noProof/>
        </w:rPr>
        <w:fldChar w:fldCharType="end"/>
      </w:r>
    </w:p>
    <w:p w14:paraId="11ECF30F" w14:textId="349AB28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_Toc144251594 \h </w:instrText>
      </w:r>
      <w:r>
        <w:rPr>
          <w:noProof/>
        </w:rPr>
      </w:r>
      <w:r>
        <w:rPr>
          <w:noProof/>
        </w:rPr>
        <w:fldChar w:fldCharType="separate"/>
      </w:r>
      <w:r>
        <w:rPr>
          <w:noProof/>
        </w:rPr>
        <w:t>101</w:t>
      </w:r>
      <w:r>
        <w:rPr>
          <w:noProof/>
        </w:rPr>
        <w:fldChar w:fldCharType="end"/>
      </w:r>
    </w:p>
    <w:p w14:paraId="4A354D8E" w14:textId="02791A1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5.49.2.2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_Toc144251595 \h </w:instrText>
      </w:r>
      <w:r>
        <w:rPr>
          <w:noProof/>
        </w:rPr>
      </w:r>
      <w:r>
        <w:rPr>
          <w:noProof/>
        </w:rPr>
        <w:fldChar w:fldCharType="separate"/>
      </w:r>
      <w:r>
        <w:rPr>
          <w:noProof/>
        </w:rPr>
        <w:t>101</w:t>
      </w:r>
      <w:r>
        <w:rPr>
          <w:noProof/>
        </w:rPr>
        <w:fldChar w:fldCharType="end"/>
      </w:r>
    </w:p>
    <w:p w14:paraId="79ED28E2" w14:textId="3876410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5.50</w:t>
      </w:r>
      <w:r>
        <w:rPr>
          <w:rFonts w:asciiTheme="minorHAnsi" w:hAnsiTheme="minorHAnsi" w:cstheme="minorBidi"/>
          <w:noProof/>
          <w:kern w:val="2"/>
          <w:sz w:val="21"/>
          <w:szCs w:val="22"/>
          <w:lang w:val="en-US" w:eastAsia="zh-CN"/>
          <w14:ligatures w14:val="standardContextual"/>
        </w:rPr>
        <w:tab/>
      </w:r>
      <w:r>
        <w:rPr>
          <w:noProof/>
        </w:rPr>
        <w:t xml:space="preserve"> CA_n8-n39-n41</w:t>
      </w:r>
      <w:r>
        <w:rPr>
          <w:noProof/>
        </w:rPr>
        <w:tab/>
      </w:r>
      <w:r>
        <w:rPr>
          <w:noProof/>
        </w:rPr>
        <w:fldChar w:fldCharType="begin"/>
      </w:r>
      <w:r>
        <w:rPr>
          <w:noProof/>
        </w:rPr>
        <w:instrText xml:space="preserve"> PAGEREF _Toc144251596 \h </w:instrText>
      </w:r>
      <w:r>
        <w:rPr>
          <w:noProof/>
        </w:rPr>
      </w:r>
      <w:r>
        <w:rPr>
          <w:noProof/>
        </w:rPr>
        <w:fldChar w:fldCharType="separate"/>
      </w:r>
      <w:r>
        <w:rPr>
          <w:noProof/>
        </w:rPr>
        <w:t>102</w:t>
      </w:r>
      <w:r>
        <w:rPr>
          <w:noProof/>
        </w:rPr>
        <w:fldChar w:fldCharType="end"/>
      </w:r>
    </w:p>
    <w:p w14:paraId="1A466050" w14:textId="5C807A6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5.50.1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_Toc144251597 \h </w:instrText>
      </w:r>
      <w:r>
        <w:rPr>
          <w:noProof/>
        </w:rPr>
      </w:r>
      <w:r>
        <w:rPr>
          <w:noProof/>
        </w:rPr>
        <w:fldChar w:fldCharType="separate"/>
      </w:r>
      <w:r>
        <w:rPr>
          <w:noProof/>
        </w:rPr>
        <w:t>102</w:t>
      </w:r>
      <w:r>
        <w:rPr>
          <w:noProof/>
        </w:rPr>
        <w:fldChar w:fldCharType="end"/>
      </w:r>
    </w:p>
    <w:p w14:paraId="18E99A6E" w14:textId="742FA211" w:rsidR="00B25420" w:rsidRDefault="00B25420">
      <w:pPr>
        <w:pStyle w:val="42"/>
        <w:rPr>
          <w:rFonts w:asciiTheme="minorHAnsi" w:hAnsiTheme="minorHAnsi" w:cstheme="minorBidi"/>
          <w:noProof/>
          <w:kern w:val="2"/>
          <w:sz w:val="21"/>
          <w:szCs w:val="22"/>
          <w:lang w:val="en-US" w:eastAsia="zh-CN"/>
          <w14:ligatures w14:val="standardContextual"/>
        </w:rPr>
      </w:pPr>
      <w:r>
        <w:rPr>
          <w:noProof/>
        </w:rPr>
        <w:lastRenderedPageBreak/>
        <w:t>5.50.1.1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_Toc144251598 \h </w:instrText>
      </w:r>
      <w:r>
        <w:rPr>
          <w:noProof/>
        </w:rPr>
      </w:r>
      <w:r>
        <w:rPr>
          <w:noProof/>
        </w:rPr>
        <w:fldChar w:fldCharType="separate"/>
      </w:r>
      <w:r>
        <w:rPr>
          <w:noProof/>
        </w:rPr>
        <w:t>102</w:t>
      </w:r>
      <w:r>
        <w:rPr>
          <w:noProof/>
        </w:rPr>
        <w:fldChar w:fldCharType="end"/>
      </w:r>
    </w:p>
    <w:p w14:paraId="54D63EBC" w14:textId="46E5B4D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_Toc144251599 \h </w:instrText>
      </w:r>
      <w:r>
        <w:rPr>
          <w:noProof/>
        </w:rPr>
      </w:r>
      <w:r>
        <w:rPr>
          <w:noProof/>
        </w:rPr>
        <w:fldChar w:fldCharType="separate"/>
      </w:r>
      <w:r>
        <w:rPr>
          <w:noProof/>
        </w:rPr>
        <w:t>102</w:t>
      </w:r>
      <w:r>
        <w:rPr>
          <w:noProof/>
        </w:rPr>
        <w:fldChar w:fldCharType="end"/>
      </w:r>
    </w:p>
    <w:p w14:paraId="3A3184CB" w14:textId="0DCB04F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_Toc144251600 \h </w:instrText>
      </w:r>
      <w:r>
        <w:rPr>
          <w:noProof/>
        </w:rPr>
      </w:r>
      <w:r>
        <w:rPr>
          <w:noProof/>
        </w:rPr>
        <w:fldChar w:fldCharType="separate"/>
      </w:r>
      <w:r>
        <w:rPr>
          <w:noProof/>
        </w:rPr>
        <w:t>102</w:t>
      </w:r>
      <w:r>
        <w:rPr>
          <w:noProof/>
        </w:rPr>
        <w:fldChar w:fldCharType="end"/>
      </w:r>
    </w:p>
    <w:p w14:paraId="18C03910" w14:textId="66017B6A"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5.50.2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_Toc144251601 \h </w:instrText>
      </w:r>
      <w:r>
        <w:rPr>
          <w:noProof/>
        </w:rPr>
      </w:r>
      <w:r>
        <w:rPr>
          <w:noProof/>
        </w:rPr>
        <w:fldChar w:fldCharType="separate"/>
      </w:r>
      <w:r>
        <w:rPr>
          <w:noProof/>
        </w:rPr>
        <w:t>102</w:t>
      </w:r>
      <w:r>
        <w:rPr>
          <w:noProof/>
        </w:rPr>
        <w:fldChar w:fldCharType="end"/>
      </w:r>
    </w:p>
    <w:p w14:paraId="2159E212" w14:textId="29FE8AA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_Toc144251602 \h </w:instrText>
      </w:r>
      <w:r>
        <w:rPr>
          <w:noProof/>
        </w:rPr>
      </w:r>
      <w:r>
        <w:rPr>
          <w:noProof/>
        </w:rPr>
        <w:fldChar w:fldCharType="separate"/>
      </w:r>
      <w:r>
        <w:rPr>
          <w:noProof/>
        </w:rPr>
        <w:t>102</w:t>
      </w:r>
      <w:r>
        <w:rPr>
          <w:noProof/>
        </w:rPr>
        <w:fldChar w:fldCharType="end"/>
      </w:r>
    </w:p>
    <w:p w14:paraId="10429C6A" w14:textId="2F9DB13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_Toc144251603 \h </w:instrText>
      </w:r>
      <w:r>
        <w:rPr>
          <w:noProof/>
        </w:rPr>
      </w:r>
      <w:r>
        <w:rPr>
          <w:noProof/>
        </w:rPr>
        <w:fldChar w:fldCharType="separate"/>
      </w:r>
      <w:r>
        <w:rPr>
          <w:noProof/>
        </w:rPr>
        <w:t>103</w:t>
      </w:r>
      <w:r>
        <w:rPr>
          <w:noProof/>
        </w:rPr>
        <w:fldChar w:fldCharType="end"/>
      </w:r>
    </w:p>
    <w:p w14:paraId="66775A1C" w14:textId="14655672"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5.51</w:t>
      </w:r>
      <w:r>
        <w:rPr>
          <w:rFonts w:asciiTheme="minorHAnsi" w:hAnsiTheme="minorHAnsi" w:cstheme="minorBidi"/>
          <w:noProof/>
          <w:kern w:val="2"/>
          <w:sz w:val="21"/>
          <w:szCs w:val="22"/>
          <w:lang w:val="en-US" w:eastAsia="zh-CN"/>
          <w14:ligatures w14:val="standardContextual"/>
        </w:rPr>
        <w:tab/>
      </w:r>
      <w:r>
        <w:rPr>
          <w:noProof/>
        </w:rPr>
        <w:t>CA_n8-n39-n79</w:t>
      </w:r>
      <w:r>
        <w:rPr>
          <w:noProof/>
        </w:rPr>
        <w:tab/>
      </w:r>
      <w:r>
        <w:rPr>
          <w:noProof/>
        </w:rPr>
        <w:fldChar w:fldCharType="begin"/>
      </w:r>
      <w:r>
        <w:rPr>
          <w:noProof/>
        </w:rPr>
        <w:instrText xml:space="preserve"> PAGEREF _Toc144251604 \h </w:instrText>
      </w:r>
      <w:r>
        <w:rPr>
          <w:noProof/>
        </w:rPr>
      </w:r>
      <w:r>
        <w:rPr>
          <w:noProof/>
        </w:rPr>
        <w:fldChar w:fldCharType="separate"/>
      </w:r>
      <w:r>
        <w:rPr>
          <w:noProof/>
        </w:rPr>
        <w:t>103</w:t>
      </w:r>
      <w:r>
        <w:rPr>
          <w:noProof/>
        </w:rPr>
        <w:fldChar w:fldCharType="end"/>
      </w:r>
    </w:p>
    <w:p w14:paraId="0BC8C894" w14:textId="160825D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_Toc144251605 \h </w:instrText>
      </w:r>
      <w:r>
        <w:rPr>
          <w:noProof/>
        </w:rPr>
      </w:r>
      <w:r>
        <w:rPr>
          <w:noProof/>
        </w:rPr>
        <w:fldChar w:fldCharType="separate"/>
      </w:r>
      <w:r>
        <w:rPr>
          <w:noProof/>
        </w:rPr>
        <w:t>103</w:t>
      </w:r>
      <w:r>
        <w:rPr>
          <w:noProof/>
        </w:rPr>
        <w:fldChar w:fldCharType="end"/>
      </w:r>
    </w:p>
    <w:p w14:paraId="30C39887" w14:textId="27CABD4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_Toc144251606 \h </w:instrText>
      </w:r>
      <w:r>
        <w:rPr>
          <w:noProof/>
        </w:rPr>
      </w:r>
      <w:r>
        <w:rPr>
          <w:noProof/>
        </w:rPr>
        <w:fldChar w:fldCharType="separate"/>
      </w:r>
      <w:r>
        <w:rPr>
          <w:noProof/>
        </w:rPr>
        <w:t>103</w:t>
      </w:r>
      <w:r>
        <w:rPr>
          <w:noProof/>
        </w:rPr>
        <w:fldChar w:fldCharType="end"/>
      </w:r>
    </w:p>
    <w:p w14:paraId="5ABF46D0" w14:textId="2040F1D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_Toc144251607 \h </w:instrText>
      </w:r>
      <w:r>
        <w:rPr>
          <w:noProof/>
        </w:rPr>
      </w:r>
      <w:r>
        <w:rPr>
          <w:noProof/>
        </w:rPr>
        <w:fldChar w:fldCharType="separate"/>
      </w:r>
      <w:r>
        <w:rPr>
          <w:noProof/>
        </w:rPr>
        <w:t>103</w:t>
      </w:r>
      <w:r>
        <w:rPr>
          <w:noProof/>
        </w:rPr>
        <w:fldChar w:fldCharType="end"/>
      </w:r>
    </w:p>
    <w:p w14:paraId="770C763F" w14:textId="04AA8A5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_Toc144251608 \h </w:instrText>
      </w:r>
      <w:r>
        <w:rPr>
          <w:noProof/>
        </w:rPr>
      </w:r>
      <w:r>
        <w:rPr>
          <w:noProof/>
        </w:rPr>
        <w:fldChar w:fldCharType="separate"/>
      </w:r>
      <w:r>
        <w:rPr>
          <w:noProof/>
        </w:rPr>
        <w:t>103</w:t>
      </w:r>
      <w:r>
        <w:rPr>
          <w:noProof/>
        </w:rPr>
        <w:fldChar w:fldCharType="end"/>
      </w:r>
    </w:p>
    <w:p w14:paraId="3421432D" w14:textId="5F434C3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_Toc144251609 \h </w:instrText>
      </w:r>
      <w:r>
        <w:rPr>
          <w:noProof/>
        </w:rPr>
      </w:r>
      <w:r>
        <w:rPr>
          <w:noProof/>
        </w:rPr>
        <w:fldChar w:fldCharType="separate"/>
      </w:r>
      <w:r>
        <w:rPr>
          <w:noProof/>
        </w:rPr>
        <w:t>103</w:t>
      </w:r>
      <w:r>
        <w:rPr>
          <w:noProof/>
        </w:rPr>
        <w:fldChar w:fldCharType="end"/>
      </w:r>
    </w:p>
    <w:p w14:paraId="7B1AEB96" w14:textId="304E6C6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_Toc144251610 \h </w:instrText>
      </w:r>
      <w:r>
        <w:rPr>
          <w:noProof/>
        </w:rPr>
      </w:r>
      <w:r>
        <w:rPr>
          <w:noProof/>
        </w:rPr>
        <w:fldChar w:fldCharType="separate"/>
      </w:r>
      <w:r>
        <w:rPr>
          <w:noProof/>
        </w:rPr>
        <w:t>103</w:t>
      </w:r>
      <w:r>
        <w:rPr>
          <w:noProof/>
        </w:rPr>
        <w:fldChar w:fldCharType="end"/>
      </w:r>
    </w:p>
    <w:p w14:paraId="52CCDC51" w14:textId="3127DF4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_Toc144251611 \h </w:instrText>
      </w:r>
      <w:r>
        <w:rPr>
          <w:noProof/>
        </w:rPr>
      </w:r>
      <w:r>
        <w:rPr>
          <w:noProof/>
        </w:rPr>
        <w:fldChar w:fldCharType="separate"/>
      </w:r>
      <w:r>
        <w:rPr>
          <w:noProof/>
        </w:rPr>
        <w:t>103</w:t>
      </w:r>
      <w:r>
        <w:rPr>
          <w:noProof/>
        </w:rPr>
        <w:fldChar w:fldCharType="end"/>
      </w:r>
    </w:p>
    <w:p w14:paraId="182CEEF6" w14:textId="1D39D6C9"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5.52</w:t>
      </w:r>
      <w:r>
        <w:rPr>
          <w:rFonts w:asciiTheme="minorHAnsi" w:hAnsiTheme="minorHAnsi" w:cstheme="minorBidi"/>
          <w:noProof/>
          <w:kern w:val="2"/>
          <w:sz w:val="21"/>
          <w:szCs w:val="22"/>
          <w:lang w:val="en-US" w:eastAsia="zh-CN"/>
          <w14:ligatures w14:val="standardContextual"/>
        </w:rPr>
        <w:tab/>
      </w:r>
      <w:r>
        <w:rPr>
          <w:noProof/>
        </w:rPr>
        <w:t>CA_n7-n67-n78</w:t>
      </w:r>
      <w:r>
        <w:rPr>
          <w:noProof/>
        </w:rPr>
        <w:tab/>
      </w:r>
      <w:r>
        <w:rPr>
          <w:noProof/>
        </w:rPr>
        <w:fldChar w:fldCharType="begin"/>
      </w:r>
      <w:r>
        <w:rPr>
          <w:noProof/>
        </w:rPr>
        <w:instrText xml:space="preserve"> PAGEREF _Toc144251612 \h </w:instrText>
      </w:r>
      <w:r>
        <w:rPr>
          <w:noProof/>
        </w:rPr>
      </w:r>
      <w:r>
        <w:rPr>
          <w:noProof/>
        </w:rPr>
        <w:fldChar w:fldCharType="separate"/>
      </w:r>
      <w:r>
        <w:rPr>
          <w:noProof/>
        </w:rPr>
        <w:t>104</w:t>
      </w:r>
      <w:r>
        <w:rPr>
          <w:noProof/>
        </w:rPr>
        <w:fldChar w:fldCharType="end"/>
      </w:r>
    </w:p>
    <w:p w14:paraId="0ED81D8D" w14:textId="2A0169FB"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_Toc144251613 \h </w:instrText>
      </w:r>
      <w:r>
        <w:rPr>
          <w:noProof/>
        </w:rPr>
      </w:r>
      <w:r>
        <w:rPr>
          <w:noProof/>
        </w:rPr>
        <w:fldChar w:fldCharType="separate"/>
      </w:r>
      <w:r>
        <w:rPr>
          <w:noProof/>
        </w:rPr>
        <w:t>104</w:t>
      </w:r>
      <w:r>
        <w:rPr>
          <w:noProof/>
        </w:rPr>
        <w:fldChar w:fldCharType="end"/>
      </w:r>
    </w:p>
    <w:p w14:paraId="13F256F5" w14:textId="239C9E7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_Toc144251614 \h </w:instrText>
      </w:r>
      <w:r>
        <w:rPr>
          <w:noProof/>
        </w:rPr>
      </w:r>
      <w:r>
        <w:rPr>
          <w:noProof/>
        </w:rPr>
        <w:fldChar w:fldCharType="separate"/>
      </w:r>
      <w:r>
        <w:rPr>
          <w:noProof/>
        </w:rPr>
        <w:t>104</w:t>
      </w:r>
      <w:r>
        <w:rPr>
          <w:noProof/>
        </w:rPr>
        <w:fldChar w:fldCharType="end"/>
      </w:r>
    </w:p>
    <w:p w14:paraId="52FEB956" w14:textId="27026BA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_Toc144251615 \h </w:instrText>
      </w:r>
      <w:r>
        <w:rPr>
          <w:noProof/>
        </w:rPr>
      </w:r>
      <w:r>
        <w:rPr>
          <w:noProof/>
        </w:rPr>
        <w:fldChar w:fldCharType="separate"/>
      </w:r>
      <w:r>
        <w:rPr>
          <w:noProof/>
        </w:rPr>
        <w:t>104</w:t>
      </w:r>
      <w:r>
        <w:rPr>
          <w:noProof/>
        </w:rPr>
        <w:fldChar w:fldCharType="end"/>
      </w:r>
    </w:p>
    <w:p w14:paraId="11190B43" w14:textId="47F3EE2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_Toc144251616 \h </w:instrText>
      </w:r>
      <w:r>
        <w:rPr>
          <w:noProof/>
        </w:rPr>
      </w:r>
      <w:r>
        <w:rPr>
          <w:noProof/>
        </w:rPr>
        <w:fldChar w:fldCharType="separate"/>
      </w:r>
      <w:r>
        <w:rPr>
          <w:noProof/>
        </w:rPr>
        <w:t>105</w:t>
      </w:r>
      <w:r>
        <w:rPr>
          <w:noProof/>
        </w:rPr>
        <w:fldChar w:fldCharType="end"/>
      </w:r>
    </w:p>
    <w:p w14:paraId="08D1B5DA" w14:textId="2D101F78"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_Toc144251617 \h </w:instrText>
      </w:r>
      <w:r>
        <w:rPr>
          <w:noProof/>
        </w:rPr>
      </w:r>
      <w:r>
        <w:rPr>
          <w:noProof/>
        </w:rPr>
        <w:fldChar w:fldCharType="separate"/>
      </w:r>
      <w:r>
        <w:rPr>
          <w:noProof/>
        </w:rPr>
        <w:t>105</w:t>
      </w:r>
      <w:r>
        <w:rPr>
          <w:noProof/>
        </w:rPr>
        <w:fldChar w:fldCharType="end"/>
      </w:r>
    </w:p>
    <w:p w14:paraId="703A1B9F" w14:textId="09B0781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_Toc144251618 \h </w:instrText>
      </w:r>
      <w:r>
        <w:rPr>
          <w:noProof/>
        </w:rPr>
      </w:r>
      <w:r>
        <w:rPr>
          <w:noProof/>
        </w:rPr>
        <w:fldChar w:fldCharType="separate"/>
      </w:r>
      <w:r>
        <w:rPr>
          <w:noProof/>
        </w:rPr>
        <w:t>105</w:t>
      </w:r>
      <w:r>
        <w:rPr>
          <w:noProof/>
        </w:rPr>
        <w:fldChar w:fldCharType="end"/>
      </w:r>
    </w:p>
    <w:p w14:paraId="0042A225" w14:textId="6093442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_Toc144251619 \h </w:instrText>
      </w:r>
      <w:r>
        <w:rPr>
          <w:noProof/>
        </w:rPr>
      </w:r>
      <w:r>
        <w:rPr>
          <w:noProof/>
        </w:rPr>
        <w:fldChar w:fldCharType="separate"/>
      </w:r>
      <w:r>
        <w:rPr>
          <w:noProof/>
        </w:rPr>
        <w:t>105</w:t>
      </w:r>
      <w:r>
        <w:rPr>
          <w:noProof/>
        </w:rPr>
        <w:fldChar w:fldCharType="end"/>
      </w:r>
    </w:p>
    <w:p w14:paraId="175310D4" w14:textId="676CACA0"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5.53</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CA_n41-n66-n85</w:t>
      </w:r>
      <w:r>
        <w:rPr>
          <w:noProof/>
        </w:rPr>
        <w:tab/>
      </w:r>
      <w:r>
        <w:rPr>
          <w:noProof/>
        </w:rPr>
        <w:fldChar w:fldCharType="begin"/>
      </w:r>
      <w:r>
        <w:rPr>
          <w:noProof/>
        </w:rPr>
        <w:instrText xml:space="preserve"> PAGEREF _Toc144251620 \h </w:instrText>
      </w:r>
      <w:r>
        <w:rPr>
          <w:noProof/>
        </w:rPr>
      </w:r>
      <w:r>
        <w:rPr>
          <w:noProof/>
        </w:rPr>
        <w:fldChar w:fldCharType="separate"/>
      </w:r>
      <w:r>
        <w:rPr>
          <w:noProof/>
        </w:rPr>
        <w:t>106</w:t>
      </w:r>
      <w:r>
        <w:rPr>
          <w:noProof/>
        </w:rPr>
        <w:fldChar w:fldCharType="end"/>
      </w:r>
    </w:p>
    <w:p w14:paraId="68B94F02" w14:textId="08F194C4"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_Toc144251621 \h </w:instrText>
      </w:r>
      <w:r>
        <w:rPr>
          <w:noProof/>
        </w:rPr>
      </w:r>
      <w:r>
        <w:rPr>
          <w:noProof/>
        </w:rPr>
        <w:fldChar w:fldCharType="separate"/>
      </w:r>
      <w:r>
        <w:rPr>
          <w:noProof/>
        </w:rPr>
        <w:t>106</w:t>
      </w:r>
      <w:r>
        <w:rPr>
          <w:noProof/>
        </w:rPr>
        <w:fldChar w:fldCharType="end"/>
      </w:r>
    </w:p>
    <w:p w14:paraId="2818FE90" w14:textId="3280C82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_Toc144251622 \h </w:instrText>
      </w:r>
      <w:r>
        <w:rPr>
          <w:noProof/>
        </w:rPr>
      </w:r>
      <w:r>
        <w:rPr>
          <w:noProof/>
        </w:rPr>
        <w:fldChar w:fldCharType="separate"/>
      </w:r>
      <w:r>
        <w:rPr>
          <w:noProof/>
        </w:rPr>
        <w:t>106</w:t>
      </w:r>
      <w:r>
        <w:rPr>
          <w:noProof/>
        </w:rPr>
        <w:fldChar w:fldCharType="end"/>
      </w:r>
    </w:p>
    <w:p w14:paraId="61EAA983" w14:textId="63D6BE8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_Toc144251623 \h </w:instrText>
      </w:r>
      <w:r>
        <w:rPr>
          <w:noProof/>
        </w:rPr>
      </w:r>
      <w:r>
        <w:rPr>
          <w:noProof/>
        </w:rPr>
        <w:fldChar w:fldCharType="separate"/>
      </w:r>
      <w:r>
        <w:rPr>
          <w:noProof/>
        </w:rPr>
        <w:t>106</w:t>
      </w:r>
      <w:r>
        <w:rPr>
          <w:noProof/>
        </w:rPr>
        <w:fldChar w:fldCharType="end"/>
      </w:r>
    </w:p>
    <w:p w14:paraId="0275E035" w14:textId="15D17A1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_Toc144251624 \h </w:instrText>
      </w:r>
      <w:r>
        <w:rPr>
          <w:noProof/>
        </w:rPr>
      </w:r>
      <w:r>
        <w:rPr>
          <w:noProof/>
        </w:rPr>
        <w:fldChar w:fldCharType="separate"/>
      </w:r>
      <w:r>
        <w:rPr>
          <w:noProof/>
        </w:rPr>
        <w:t>106</w:t>
      </w:r>
      <w:r>
        <w:rPr>
          <w:noProof/>
        </w:rPr>
        <w:fldChar w:fldCharType="end"/>
      </w:r>
    </w:p>
    <w:p w14:paraId="7F270E04" w14:textId="6B3F5DA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_Toc144251625 \h </w:instrText>
      </w:r>
      <w:r>
        <w:rPr>
          <w:noProof/>
        </w:rPr>
      </w:r>
      <w:r>
        <w:rPr>
          <w:noProof/>
        </w:rPr>
        <w:fldChar w:fldCharType="separate"/>
      </w:r>
      <w:r>
        <w:rPr>
          <w:noProof/>
        </w:rPr>
        <w:t>107</w:t>
      </w:r>
      <w:r>
        <w:rPr>
          <w:noProof/>
        </w:rPr>
        <w:fldChar w:fldCharType="end"/>
      </w:r>
    </w:p>
    <w:p w14:paraId="1851BB93" w14:textId="3434111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_Toc144251626 \h </w:instrText>
      </w:r>
      <w:r>
        <w:rPr>
          <w:noProof/>
        </w:rPr>
      </w:r>
      <w:r>
        <w:rPr>
          <w:noProof/>
        </w:rPr>
        <w:fldChar w:fldCharType="separate"/>
      </w:r>
      <w:r>
        <w:rPr>
          <w:noProof/>
        </w:rPr>
        <w:t>107</w:t>
      </w:r>
      <w:r>
        <w:rPr>
          <w:noProof/>
        </w:rPr>
        <w:fldChar w:fldCharType="end"/>
      </w:r>
    </w:p>
    <w:p w14:paraId="1295B439" w14:textId="7559334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_Toc144251627 \h </w:instrText>
      </w:r>
      <w:r>
        <w:rPr>
          <w:noProof/>
        </w:rPr>
      </w:r>
      <w:r>
        <w:rPr>
          <w:noProof/>
        </w:rPr>
        <w:fldChar w:fldCharType="separate"/>
      </w:r>
      <w:r>
        <w:rPr>
          <w:noProof/>
        </w:rPr>
        <w:t>107</w:t>
      </w:r>
      <w:r>
        <w:rPr>
          <w:noProof/>
        </w:rPr>
        <w:fldChar w:fldCharType="end"/>
      </w:r>
    </w:p>
    <w:p w14:paraId="142F9C91" w14:textId="14CD299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5.54</w:t>
      </w:r>
      <w:r>
        <w:rPr>
          <w:rFonts w:asciiTheme="minorHAnsi" w:hAnsiTheme="minorHAnsi" w:cstheme="minorBidi"/>
          <w:noProof/>
          <w:kern w:val="2"/>
          <w:sz w:val="21"/>
          <w:szCs w:val="22"/>
          <w:lang w:val="en-US" w:eastAsia="zh-CN"/>
          <w14:ligatures w14:val="standardContextual"/>
        </w:rPr>
        <w:tab/>
      </w:r>
      <w:r>
        <w:rPr>
          <w:noProof/>
        </w:rPr>
        <w:t>CA_n1-n28-n102</w:t>
      </w:r>
      <w:r>
        <w:rPr>
          <w:noProof/>
        </w:rPr>
        <w:tab/>
      </w:r>
      <w:r>
        <w:rPr>
          <w:noProof/>
        </w:rPr>
        <w:fldChar w:fldCharType="begin"/>
      </w:r>
      <w:r>
        <w:rPr>
          <w:noProof/>
        </w:rPr>
        <w:instrText xml:space="preserve"> PAGEREF _Toc144251628 \h </w:instrText>
      </w:r>
      <w:r>
        <w:rPr>
          <w:noProof/>
        </w:rPr>
      </w:r>
      <w:r>
        <w:rPr>
          <w:noProof/>
        </w:rPr>
        <w:fldChar w:fldCharType="separate"/>
      </w:r>
      <w:r>
        <w:rPr>
          <w:noProof/>
        </w:rPr>
        <w:t>107</w:t>
      </w:r>
      <w:r>
        <w:rPr>
          <w:noProof/>
        </w:rPr>
        <w:fldChar w:fldCharType="end"/>
      </w:r>
    </w:p>
    <w:p w14:paraId="01962073" w14:textId="6C9D60B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_Toc144251629 \h </w:instrText>
      </w:r>
      <w:r>
        <w:rPr>
          <w:noProof/>
        </w:rPr>
      </w:r>
      <w:r>
        <w:rPr>
          <w:noProof/>
        </w:rPr>
        <w:fldChar w:fldCharType="separate"/>
      </w:r>
      <w:r>
        <w:rPr>
          <w:noProof/>
        </w:rPr>
        <w:t>107</w:t>
      </w:r>
      <w:r>
        <w:rPr>
          <w:noProof/>
        </w:rPr>
        <w:fldChar w:fldCharType="end"/>
      </w:r>
    </w:p>
    <w:p w14:paraId="776790F9" w14:textId="2D4BCBC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_Toc144251630 \h </w:instrText>
      </w:r>
      <w:r>
        <w:rPr>
          <w:noProof/>
        </w:rPr>
      </w:r>
      <w:r>
        <w:rPr>
          <w:noProof/>
        </w:rPr>
        <w:fldChar w:fldCharType="separate"/>
      </w:r>
      <w:r>
        <w:rPr>
          <w:noProof/>
        </w:rPr>
        <w:t>107</w:t>
      </w:r>
      <w:r>
        <w:rPr>
          <w:noProof/>
        </w:rPr>
        <w:fldChar w:fldCharType="end"/>
      </w:r>
    </w:p>
    <w:p w14:paraId="5B319F4F" w14:textId="6F463FB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_Toc144251631 \h </w:instrText>
      </w:r>
      <w:r>
        <w:rPr>
          <w:noProof/>
        </w:rPr>
      </w:r>
      <w:r>
        <w:rPr>
          <w:noProof/>
        </w:rPr>
        <w:fldChar w:fldCharType="separate"/>
      </w:r>
      <w:r>
        <w:rPr>
          <w:noProof/>
        </w:rPr>
        <w:t>108</w:t>
      </w:r>
      <w:r>
        <w:rPr>
          <w:noProof/>
        </w:rPr>
        <w:fldChar w:fldCharType="end"/>
      </w:r>
    </w:p>
    <w:p w14:paraId="19B99303" w14:textId="6BDC2BA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_Toc144251632 \h </w:instrText>
      </w:r>
      <w:r>
        <w:rPr>
          <w:noProof/>
        </w:rPr>
      </w:r>
      <w:r>
        <w:rPr>
          <w:noProof/>
        </w:rPr>
        <w:fldChar w:fldCharType="separate"/>
      </w:r>
      <w:r>
        <w:rPr>
          <w:noProof/>
        </w:rPr>
        <w:t>108</w:t>
      </w:r>
      <w:r>
        <w:rPr>
          <w:noProof/>
        </w:rPr>
        <w:fldChar w:fldCharType="end"/>
      </w:r>
    </w:p>
    <w:p w14:paraId="7F49907C" w14:textId="141D77B8"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5.54.2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_Toc144251633 \h </w:instrText>
      </w:r>
      <w:r>
        <w:rPr>
          <w:noProof/>
        </w:rPr>
      </w:r>
      <w:r>
        <w:rPr>
          <w:noProof/>
        </w:rPr>
        <w:fldChar w:fldCharType="separate"/>
      </w:r>
      <w:r>
        <w:rPr>
          <w:noProof/>
        </w:rPr>
        <w:t>109</w:t>
      </w:r>
      <w:r>
        <w:rPr>
          <w:noProof/>
        </w:rPr>
        <w:fldChar w:fldCharType="end"/>
      </w:r>
    </w:p>
    <w:p w14:paraId="4438E04E" w14:textId="18D61F0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_Toc144251634 \h </w:instrText>
      </w:r>
      <w:r>
        <w:rPr>
          <w:noProof/>
        </w:rPr>
      </w:r>
      <w:r>
        <w:rPr>
          <w:noProof/>
        </w:rPr>
        <w:fldChar w:fldCharType="separate"/>
      </w:r>
      <w:r>
        <w:rPr>
          <w:noProof/>
        </w:rPr>
        <w:t>109</w:t>
      </w:r>
      <w:r>
        <w:rPr>
          <w:noProof/>
        </w:rPr>
        <w:fldChar w:fldCharType="end"/>
      </w:r>
    </w:p>
    <w:p w14:paraId="5501E288" w14:textId="74FDB95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_Toc144251635 \h </w:instrText>
      </w:r>
      <w:r>
        <w:rPr>
          <w:noProof/>
        </w:rPr>
      </w:r>
      <w:r>
        <w:rPr>
          <w:noProof/>
        </w:rPr>
        <w:fldChar w:fldCharType="separate"/>
      </w:r>
      <w:r>
        <w:rPr>
          <w:noProof/>
        </w:rPr>
        <w:t>111</w:t>
      </w:r>
      <w:r>
        <w:rPr>
          <w:noProof/>
        </w:rPr>
        <w:fldChar w:fldCharType="end"/>
      </w:r>
    </w:p>
    <w:p w14:paraId="445C5F36" w14:textId="36878A6A"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5.55</w:t>
      </w:r>
      <w:r>
        <w:rPr>
          <w:rFonts w:asciiTheme="minorHAnsi" w:hAnsiTheme="minorHAnsi" w:cstheme="minorBidi"/>
          <w:noProof/>
          <w:kern w:val="2"/>
          <w:sz w:val="21"/>
          <w:szCs w:val="22"/>
          <w:lang w:val="en-US" w:eastAsia="zh-CN"/>
          <w14:ligatures w14:val="standardContextual"/>
        </w:rPr>
        <w:tab/>
      </w:r>
      <w:r>
        <w:rPr>
          <w:noProof/>
        </w:rPr>
        <w:t>CA_n1-n78-n102</w:t>
      </w:r>
      <w:r>
        <w:rPr>
          <w:noProof/>
        </w:rPr>
        <w:tab/>
      </w:r>
      <w:r>
        <w:rPr>
          <w:noProof/>
        </w:rPr>
        <w:fldChar w:fldCharType="begin"/>
      </w:r>
      <w:r>
        <w:rPr>
          <w:noProof/>
        </w:rPr>
        <w:instrText xml:space="preserve"> PAGEREF _Toc144251636 \h </w:instrText>
      </w:r>
      <w:r>
        <w:rPr>
          <w:noProof/>
        </w:rPr>
      </w:r>
      <w:r>
        <w:rPr>
          <w:noProof/>
        </w:rPr>
        <w:fldChar w:fldCharType="separate"/>
      </w:r>
      <w:r>
        <w:rPr>
          <w:noProof/>
        </w:rPr>
        <w:t>112</w:t>
      </w:r>
      <w:r>
        <w:rPr>
          <w:noProof/>
        </w:rPr>
        <w:fldChar w:fldCharType="end"/>
      </w:r>
    </w:p>
    <w:p w14:paraId="26BD725C" w14:textId="61B716E2"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5.55.1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_Toc144251637 \h </w:instrText>
      </w:r>
      <w:r>
        <w:rPr>
          <w:noProof/>
        </w:rPr>
      </w:r>
      <w:r>
        <w:rPr>
          <w:noProof/>
        </w:rPr>
        <w:fldChar w:fldCharType="separate"/>
      </w:r>
      <w:r>
        <w:rPr>
          <w:noProof/>
        </w:rPr>
        <w:t>112</w:t>
      </w:r>
      <w:r>
        <w:rPr>
          <w:noProof/>
        </w:rPr>
        <w:fldChar w:fldCharType="end"/>
      </w:r>
    </w:p>
    <w:p w14:paraId="4CD901CC" w14:textId="4A75B4A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_Toc144251638 \h </w:instrText>
      </w:r>
      <w:r>
        <w:rPr>
          <w:noProof/>
        </w:rPr>
      </w:r>
      <w:r>
        <w:rPr>
          <w:noProof/>
        </w:rPr>
        <w:fldChar w:fldCharType="separate"/>
      </w:r>
      <w:r>
        <w:rPr>
          <w:noProof/>
        </w:rPr>
        <w:t>112</w:t>
      </w:r>
      <w:r>
        <w:rPr>
          <w:noProof/>
        </w:rPr>
        <w:fldChar w:fldCharType="end"/>
      </w:r>
    </w:p>
    <w:p w14:paraId="3C26C8CD" w14:textId="7571C6E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_Toc144251639 \h </w:instrText>
      </w:r>
      <w:r>
        <w:rPr>
          <w:noProof/>
        </w:rPr>
      </w:r>
      <w:r>
        <w:rPr>
          <w:noProof/>
        </w:rPr>
        <w:fldChar w:fldCharType="separate"/>
      </w:r>
      <w:r>
        <w:rPr>
          <w:noProof/>
        </w:rPr>
        <w:t>112</w:t>
      </w:r>
      <w:r>
        <w:rPr>
          <w:noProof/>
        </w:rPr>
        <w:fldChar w:fldCharType="end"/>
      </w:r>
    </w:p>
    <w:p w14:paraId="36F22435" w14:textId="2D9BF41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_Toc144251640 \h </w:instrText>
      </w:r>
      <w:r>
        <w:rPr>
          <w:noProof/>
        </w:rPr>
      </w:r>
      <w:r>
        <w:rPr>
          <w:noProof/>
        </w:rPr>
        <w:fldChar w:fldCharType="separate"/>
      </w:r>
      <w:r>
        <w:rPr>
          <w:noProof/>
        </w:rPr>
        <w:t>114</w:t>
      </w:r>
      <w:r>
        <w:rPr>
          <w:noProof/>
        </w:rPr>
        <w:fldChar w:fldCharType="end"/>
      </w:r>
    </w:p>
    <w:p w14:paraId="0263E6E4" w14:textId="6FC0D5D3"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5.55.2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_Toc144251641 \h </w:instrText>
      </w:r>
      <w:r>
        <w:rPr>
          <w:noProof/>
        </w:rPr>
      </w:r>
      <w:r>
        <w:rPr>
          <w:noProof/>
        </w:rPr>
        <w:fldChar w:fldCharType="separate"/>
      </w:r>
      <w:r>
        <w:rPr>
          <w:noProof/>
        </w:rPr>
        <w:t>114</w:t>
      </w:r>
      <w:r>
        <w:rPr>
          <w:noProof/>
        </w:rPr>
        <w:fldChar w:fldCharType="end"/>
      </w:r>
    </w:p>
    <w:p w14:paraId="4D9D5FF1" w14:textId="57F621A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_Toc144251642 \h </w:instrText>
      </w:r>
      <w:r>
        <w:rPr>
          <w:noProof/>
        </w:rPr>
      </w:r>
      <w:r>
        <w:rPr>
          <w:noProof/>
        </w:rPr>
        <w:fldChar w:fldCharType="separate"/>
      </w:r>
      <w:r>
        <w:rPr>
          <w:noProof/>
        </w:rPr>
        <w:t>114</w:t>
      </w:r>
      <w:r>
        <w:rPr>
          <w:noProof/>
        </w:rPr>
        <w:fldChar w:fldCharType="end"/>
      </w:r>
    </w:p>
    <w:p w14:paraId="2976735A" w14:textId="40D09BC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_Toc144251643 \h </w:instrText>
      </w:r>
      <w:r>
        <w:rPr>
          <w:noProof/>
        </w:rPr>
      </w:r>
      <w:r>
        <w:rPr>
          <w:noProof/>
        </w:rPr>
        <w:fldChar w:fldCharType="separate"/>
      </w:r>
      <w:r>
        <w:rPr>
          <w:noProof/>
        </w:rPr>
        <w:t>116</w:t>
      </w:r>
      <w:r>
        <w:rPr>
          <w:noProof/>
        </w:rPr>
        <w:fldChar w:fldCharType="end"/>
      </w:r>
    </w:p>
    <w:p w14:paraId="40340329" w14:textId="1E080A6D"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5.56</w:t>
      </w:r>
      <w:r>
        <w:rPr>
          <w:rFonts w:asciiTheme="minorHAnsi" w:hAnsiTheme="minorHAnsi" w:cstheme="minorBidi"/>
          <w:noProof/>
          <w:kern w:val="2"/>
          <w:sz w:val="21"/>
          <w:szCs w:val="22"/>
          <w:lang w:val="en-US" w:eastAsia="zh-CN"/>
          <w14:ligatures w14:val="standardContextual"/>
        </w:rPr>
        <w:tab/>
      </w:r>
      <w:r>
        <w:rPr>
          <w:noProof/>
        </w:rPr>
        <w:t>CA_n7-n78-n102</w:t>
      </w:r>
      <w:r>
        <w:rPr>
          <w:noProof/>
        </w:rPr>
        <w:tab/>
      </w:r>
      <w:r>
        <w:rPr>
          <w:noProof/>
        </w:rPr>
        <w:fldChar w:fldCharType="begin"/>
      </w:r>
      <w:r>
        <w:rPr>
          <w:noProof/>
        </w:rPr>
        <w:instrText xml:space="preserve"> PAGEREF _Toc144251644 \h </w:instrText>
      </w:r>
      <w:r>
        <w:rPr>
          <w:noProof/>
        </w:rPr>
      </w:r>
      <w:r>
        <w:rPr>
          <w:noProof/>
        </w:rPr>
        <w:fldChar w:fldCharType="separate"/>
      </w:r>
      <w:r>
        <w:rPr>
          <w:noProof/>
        </w:rPr>
        <w:t>118</w:t>
      </w:r>
      <w:r>
        <w:rPr>
          <w:noProof/>
        </w:rPr>
        <w:fldChar w:fldCharType="end"/>
      </w:r>
    </w:p>
    <w:p w14:paraId="266A0FF7" w14:textId="0FD0C64B"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5.56.1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_Toc144251645 \h </w:instrText>
      </w:r>
      <w:r>
        <w:rPr>
          <w:noProof/>
        </w:rPr>
      </w:r>
      <w:r>
        <w:rPr>
          <w:noProof/>
        </w:rPr>
        <w:fldChar w:fldCharType="separate"/>
      </w:r>
      <w:r>
        <w:rPr>
          <w:noProof/>
        </w:rPr>
        <w:t>118</w:t>
      </w:r>
      <w:r>
        <w:rPr>
          <w:noProof/>
        </w:rPr>
        <w:fldChar w:fldCharType="end"/>
      </w:r>
    </w:p>
    <w:p w14:paraId="4DF348ED" w14:textId="71BDEE8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_Toc144251646 \h </w:instrText>
      </w:r>
      <w:r>
        <w:rPr>
          <w:noProof/>
        </w:rPr>
      </w:r>
      <w:r>
        <w:rPr>
          <w:noProof/>
        </w:rPr>
        <w:fldChar w:fldCharType="separate"/>
      </w:r>
      <w:r>
        <w:rPr>
          <w:noProof/>
        </w:rPr>
        <w:t>118</w:t>
      </w:r>
      <w:r>
        <w:rPr>
          <w:noProof/>
        </w:rPr>
        <w:fldChar w:fldCharType="end"/>
      </w:r>
    </w:p>
    <w:p w14:paraId="09418FE8" w14:textId="71E5480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_Toc144251647 \h </w:instrText>
      </w:r>
      <w:r>
        <w:rPr>
          <w:noProof/>
        </w:rPr>
      </w:r>
      <w:r>
        <w:rPr>
          <w:noProof/>
        </w:rPr>
        <w:fldChar w:fldCharType="separate"/>
      </w:r>
      <w:r>
        <w:rPr>
          <w:noProof/>
        </w:rPr>
        <w:t>118</w:t>
      </w:r>
      <w:r>
        <w:rPr>
          <w:noProof/>
        </w:rPr>
        <w:fldChar w:fldCharType="end"/>
      </w:r>
    </w:p>
    <w:p w14:paraId="333A68A9" w14:textId="3BBF59C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_Toc144251648 \h </w:instrText>
      </w:r>
      <w:r>
        <w:rPr>
          <w:noProof/>
        </w:rPr>
      </w:r>
      <w:r>
        <w:rPr>
          <w:noProof/>
        </w:rPr>
        <w:fldChar w:fldCharType="separate"/>
      </w:r>
      <w:r>
        <w:rPr>
          <w:noProof/>
        </w:rPr>
        <w:t>120</w:t>
      </w:r>
      <w:r>
        <w:rPr>
          <w:noProof/>
        </w:rPr>
        <w:fldChar w:fldCharType="end"/>
      </w:r>
    </w:p>
    <w:p w14:paraId="62CDE9C5" w14:textId="683EA612"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5.56.2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_Toc144251649 \h </w:instrText>
      </w:r>
      <w:r>
        <w:rPr>
          <w:noProof/>
        </w:rPr>
      </w:r>
      <w:r>
        <w:rPr>
          <w:noProof/>
        </w:rPr>
        <w:fldChar w:fldCharType="separate"/>
      </w:r>
      <w:r>
        <w:rPr>
          <w:noProof/>
        </w:rPr>
        <w:t>120</w:t>
      </w:r>
      <w:r>
        <w:rPr>
          <w:noProof/>
        </w:rPr>
        <w:fldChar w:fldCharType="end"/>
      </w:r>
    </w:p>
    <w:p w14:paraId="108E0442" w14:textId="0552F61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_Toc144251650 \h </w:instrText>
      </w:r>
      <w:r>
        <w:rPr>
          <w:noProof/>
        </w:rPr>
      </w:r>
      <w:r>
        <w:rPr>
          <w:noProof/>
        </w:rPr>
        <w:fldChar w:fldCharType="separate"/>
      </w:r>
      <w:r>
        <w:rPr>
          <w:noProof/>
        </w:rPr>
        <w:t>120</w:t>
      </w:r>
      <w:r>
        <w:rPr>
          <w:noProof/>
        </w:rPr>
        <w:fldChar w:fldCharType="end"/>
      </w:r>
    </w:p>
    <w:p w14:paraId="33461BB6" w14:textId="3137F92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_Toc144251651 \h </w:instrText>
      </w:r>
      <w:r>
        <w:rPr>
          <w:noProof/>
        </w:rPr>
      </w:r>
      <w:r>
        <w:rPr>
          <w:noProof/>
        </w:rPr>
        <w:fldChar w:fldCharType="separate"/>
      </w:r>
      <w:r>
        <w:rPr>
          <w:noProof/>
        </w:rPr>
        <w:t>122</w:t>
      </w:r>
      <w:r>
        <w:rPr>
          <w:noProof/>
        </w:rPr>
        <w:fldChar w:fldCharType="end"/>
      </w:r>
    </w:p>
    <w:p w14:paraId="23A1F6C0" w14:textId="6C91E808"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5.57</w:t>
      </w:r>
      <w:r>
        <w:rPr>
          <w:rFonts w:asciiTheme="minorHAnsi" w:hAnsiTheme="minorHAnsi" w:cstheme="minorBidi"/>
          <w:noProof/>
          <w:kern w:val="2"/>
          <w:sz w:val="21"/>
          <w:szCs w:val="22"/>
          <w:lang w:val="en-US" w:eastAsia="zh-CN"/>
          <w14:ligatures w14:val="standardContextual"/>
        </w:rPr>
        <w:tab/>
      </w:r>
      <w:r>
        <w:rPr>
          <w:noProof/>
        </w:rPr>
        <w:t>CA_n28-n78-n102</w:t>
      </w:r>
      <w:r>
        <w:rPr>
          <w:noProof/>
        </w:rPr>
        <w:tab/>
      </w:r>
      <w:r>
        <w:rPr>
          <w:noProof/>
        </w:rPr>
        <w:fldChar w:fldCharType="begin"/>
      </w:r>
      <w:r>
        <w:rPr>
          <w:noProof/>
        </w:rPr>
        <w:instrText xml:space="preserve"> PAGEREF _Toc144251652 \h </w:instrText>
      </w:r>
      <w:r>
        <w:rPr>
          <w:noProof/>
        </w:rPr>
      </w:r>
      <w:r>
        <w:rPr>
          <w:noProof/>
        </w:rPr>
        <w:fldChar w:fldCharType="separate"/>
      </w:r>
      <w:r>
        <w:rPr>
          <w:noProof/>
        </w:rPr>
        <w:t>123</w:t>
      </w:r>
      <w:r>
        <w:rPr>
          <w:noProof/>
        </w:rPr>
        <w:fldChar w:fldCharType="end"/>
      </w:r>
    </w:p>
    <w:p w14:paraId="1783F13B" w14:textId="72AA0F4D"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5.57.1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_Toc144251653 \h </w:instrText>
      </w:r>
      <w:r>
        <w:rPr>
          <w:noProof/>
        </w:rPr>
      </w:r>
      <w:r>
        <w:rPr>
          <w:noProof/>
        </w:rPr>
        <w:fldChar w:fldCharType="separate"/>
      </w:r>
      <w:r>
        <w:rPr>
          <w:noProof/>
        </w:rPr>
        <w:t>123</w:t>
      </w:r>
      <w:r>
        <w:rPr>
          <w:noProof/>
        </w:rPr>
        <w:fldChar w:fldCharType="end"/>
      </w:r>
    </w:p>
    <w:p w14:paraId="3BCA10DE" w14:textId="6290C44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5.57.1.1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_Toc144251654 \h </w:instrText>
      </w:r>
      <w:r>
        <w:rPr>
          <w:noProof/>
        </w:rPr>
      </w:r>
      <w:r>
        <w:rPr>
          <w:noProof/>
        </w:rPr>
        <w:fldChar w:fldCharType="separate"/>
      </w:r>
      <w:r>
        <w:rPr>
          <w:noProof/>
        </w:rPr>
        <w:t>123</w:t>
      </w:r>
      <w:r>
        <w:rPr>
          <w:noProof/>
        </w:rPr>
        <w:fldChar w:fldCharType="end"/>
      </w:r>
    </w:p>
    <w:p w14:paraId="51F5E379" w14:textId="3E73A26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5.57.1.2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_Toc144251655 \h </w:instrText>
      </w:r>
      <w:r>
        <w:rPr>
          <w:noProof/>
        </w:rPr>
      </w:r>
      <w:r>
        <w:rPr>
          <w:noProof/>
        </w:rPr>
        <w:fldChar w:fldCharType="separate"/>
      </w:r>
      <w:r>
        <w:rPr>
          <w:noProof/>
        </w:rPr>
        <w:t>123</w:t>
      </w:r>
      <w:r>
        <w:rPr>
          <w:noProof/>
        </w:rPr>
        <w:fldChar w:fldCharType="end"/>
      </w:r>
    </w:p>
    <w:p w14:paraId="61247617" w14:textId="354DF54E"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5.57.1.3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IB,c</w:t>
      </w:r>
      <w:r w:rsidRPr="00622EE7">
        <w:rPr>
          <w:rFonts w:cs="Arial"/>
          <w:noProof/>
          <w:color w:val="000000" w:themeColor="text1"/>
        </w:rPr>
        <w:t xml:space="preserve"> values</w:t>
      </w:r>
      <w:r>
        <w:rPr>
          <w:noProof/>
        </w:rPr>
        <w:tab/>
      </w:r>
      <w:r>
        <w:rPr>
          <w:noProof/>
        </w:rPr>
        <w:fldChar w:fldCharType="begin"/>
      </w:r>
      <w:r>
        <w:rPr>
          <w:noProof/>
        </w:rPr>
        <w:instrText xml:space="preserve"> PAGEREF _Toc144251656 \h </w:instrText>
      </w:r>
      <w:r>
        <w:rPr>
          <w:noProof/>
        </w:rPr>
      </w:r>
      <w:r>
        <w:rPr>
          <w:noProof/>
        </w:rPr>
        <w:fldChar w:fldCharType="separate"/>
      </w:r>
      <w:r>
        <w:rPr>
          <w:noProof/>
        </w:rPr>
        <w:t>125</w:t>
      </w:r>
      <w:r>
        <w:rPr>
          <w:noProof/>
        </w:rPr>
        <w:fldChar w:fldCharType="end"/>
      </w:r>
    </w:p>
    <w:p w14:paraId="4ED34817" w14:textId="3586ABAF"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5.57.2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_Toc144251657 \h </w:instrText>
      </w:r>
      <w:r>
        <w:rPr>
          <w:noProof/>
        </w:rPr>
      </w:r>
      <w:r>
        <w:rPr>
          <w:noProof/>
        </w:rPr>
        <w:fldChar w:fldCharType="separate"/>
      </w:r>
      <w:r>
        <w:rPr>
          <w:noProof/>
        </w:rPr>
        <w:t>125</w:t>
      </w:r>
      <w:r>
        <w:rPr>
          <w:noProof/>
        </w:rPr>
        <w:fldChar w:fldCharType="end"/>
      </w:r>
    </w:p>
    <w:p w14:paraId="1A817E3D" w14:textId="3FBCF47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5.57.2.1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_Toc144251658 \h </w:instrText>
      </w:r>
      <w:r>
        <w:rPr>
          <w:noProof/>
        </w:rPr>
      </w:r>
      <w:r>
        <w:rPr>
          <w:noProof/>
        </w:rPr>
        <w:fldChar w:fldCharType="separate"/>
      </w:r>
      <w:r>
        <w:rPr>
          <w:noProof/>
        </w:rPr>
        <w:t>125</w:t>
      </w:r>
      <w:r>
        <w:rPr>
          <w:noProof/>
        </w:rPr>
        <w:fldChar w:fldCharType="end"/>
      </w:r>
    </w:p>
    <w:p w14:paraId="74D4A281" w14:textId="14B01CD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5.57.2.2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_Toc144251659 \h </w:instrText>
      </w:r>
      <w:r>
        <w:rPr>
          <w:noProof/>
        </w:rPr>
      </w:r>
      <w:r>
        <w:rPr>
          <w:noProof/>
        </w:rPr>
        <w:fldChar w:fldCharType="separate"/>
      </w:r>
      <w:r>
        <w:rPr>
          <w:noProof/>
        </w:rPr>
        <w:t>127</w:t>
      </w:r>
      <w:r>
        <w:rPr>
          <w:noProof/>
        </w:rPr>
        <w:fldChar w:fldCharType="end"/>
      </w:r>
    </w:p>
    <w:p w14:paraId="1C6B1F7C" w14:textId="15B934E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w:t>
      </w:r>
      <w:r>
        <w:rPr>
          <w:noProof/>
          <w:lang w:eastAsia="zh-CN"/>
        </w:rPr>
        <w:t>.58</w:t>
      </w:r>
      <w:r>
        <w:rPr>
          <w:rFonts w:asciiTheme="minorHAnsi" w:hAnsiTheme="minorHAnsi" w:cstheme="minorBidi"/>
          <w:noProof/>
          <w:kern w:val="2"/>
          <w:sz w:val="21"/>
          <w:szCs w:val="22"/>
          <w:lang w:val="en-US" w:eastAsia="zh-CN"/>
          <w14:ligatures w14:val="standardContextual"/>
        </w:rPr>
        <w:tab/>
      </w:r>
      <w:r>
        <w:rPr>
          <w:noProof/>
        </w:rPr>
        <w:t>CA_n1-n3-n105</w:t>
      </w:r>
      <w:r>
        <w:rPr>
          <w:noProof/>
        </w:rPr>
        <w:tab/>
      </w:r>
      <w:r>
        <w:rPr>
          <w:noProof/>
        </w:rPr>
        <w:fldChar w:fldCharType="begin"/>
      </w:r>
      <w:r>
        <w:rPr>
          <w:noProof/>
        </w:rPr>
        <w:instrText xml:space="preserve"> PAGEREF _Toc144251660 \h </w:instrText>
      </w:r>
      <w:r>
        <w:rPr>
          <w:noProof/>
        </w:rPr>
      </w:r>
      <w:r>
        <w:rPr>
          <w:noProof/>
        </w:rPr>
        <w:fldChar w:fldCharType="separate"/>
      </w:r>
      <w:r>
        <w:rPr>
          <w:noProof/>
        </w:rPr>
        <w:t>128</w:t>
      </w:r>
      <w:r>
        <w:rPr>
          <w:noProof/>
        </w:rPr>
        <w:fldChar w:fldCharType="end"/>
      </w:r>
    </w:p>
    <w:p w14:paraId="54A38BD2" w14:textId="4B8654D6"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5.58.1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_Toc144251661 \h </w:instrText>
      </w:r>
      <w:r>
        <w:rPr>
          <w:noProof/>
        </w:rPr>
      </w:r>
      <w:r>
        <w:rPr>
          <w:noProof/>
        </w:rPr>
        <w:fldChar w:fldCharType="separate"/>
      </w:r>
      <w:r>
        <w:rPr>
          <w:noProof/>
        </w:rPr>
        <w:t>128</w:t>
      </w:r>
      <w:r>
        <w:rPr>
          <w:noProof/>
        </w:rPr>
        <w:fldChar w:fldCharType="end"/>
      </w:r>
    </w:p>
    <w:p w14:paraId="2137E4D6" w14:textId="63E828D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5.58.1.1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_Toc144251662 \h </w:instrText>
      </w:r>
      <w:r>
        <w:rPr>
          <w:noProof/>
        </w:rPr>
      </w:r>
      <w:r>
        <w:rPr>
          <w:noProof/>
        </w:rPr>
        <w:fldChar w:fldCharType="separate"/>
      </w:r>
      <w:r>
        <w:rPr>
          <w:noProof/>
        </w:rPr>
        <w:t>128</w:t>
      </w:r>
      <w:r>
        <w:rPr>
          <w:noProof/>
        </w:rPr>
        <w:fldChar w:fldCharType="end"/>
      </w:r>
    </w:p>
    <w:p w14:paraId="7852AEA5" w14:textId="1E981305" w:rsidR="00B25420" w:rsidRDefault="00B25420">
      <w:pPr>
        <w:pStyle w:val="42"/>
        <w:rPr>
          <w:rFonts w:asciiTheme="minorHAnsi" w:hAnsiTheme="minorHAnsi" w:cstheme="minorBidi"/>
          <w:noProof/>
          <w:kern w:val="2"/>
          <w:sz w:val="21"/>
          <w:szCs w:val="22"/>
          <w:lang w:val="en-US" w:eastAsia="zh-CN"/>
          <w14:ligatures w14:val="standardContextual"/>
        </w:rPr>
      </w:pPr>
      <w:r>
        <w:rPr>
          <w:noProof/>
        </w:rPr>
        <w:lastRenderedPageBreak/>
        <w:t>5.58.1.2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_Toc144251663 \h </w:instrText>
      </w:r>
      <w:r>
        <w:rPr>
          <w:noProof/>
        </w:rPr>
      </w:r>
      <w:r>
        <w:rPr>
          <w:noProof/>
        </w:rPr>
        <w:fldChar w:fldCharType="separate"/>
      </w:r>
      <w:r>
        <w:rPr>
          <w:noProof/>
        </w:rPr>
        <w:t>128</w:t>
      </w:r>
      <w:r>
        <w:rPr>
          <w:noProof/>
        </w:rPr>
        <w:fldChar w:fldCharType="end"/>
      </w:r>
    </w:p>
    <w:p w14:paraId="1702E608" w14:textId="6A19F5E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5.58.1.3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_Toc144251664 \h </w:instrText>
      </w:r>
      <w:r>
        <w:rPr>
          <w:noProof/>
        </w:rPr>
      </w:r>
      <w:r>
        <w:rPr>
          <w:noProof/>
        </w:rPr>
        <w:fldChar w:fldCharType="separate"/>
      </w:r>
      <w:r>
        <w:rPr>
          <w:noProof/>
        </w:rPr>
        <w:t>128</w:t>
      </w:r>
      <w:r>
        <w:rPr>
          <w:noProof/>
        </w:rPr>
        <w:fldChar w:fldCharType="end"/>
      </w:r>
    </w:p>
    <w:p w14:paraId="653F7E92" w14:textId="679B7DA7"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5.58.2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_Toc144251665 \h </w:instrText>
      </w:r>
      <w:r>
        <w:rPr>
          <w:noProof/>
        </w:rPr>
      </w:r>
      <w:r>
        <w:rPr>
          <w:noProof/>
        </w:rPr>
        <w:fldChar w:fldCharType="separate"/>
      </w:r>
      <w:r>
        <w:rPr>
          <w:noProof/>
        </w:rPr>
        <w:t>129</w:t>
      </w:r>
      <w:r>
        <w:rPr>
          <w:noProof/>
        </w:rPr>
        <w:fldChar w:fldCharType="end"/>
      </w:r>
    </w:p>
    <w:p w14:paraId="4FE793AF" w14:textId="401F428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5.58.2.1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_Toc144251666 \h </w:instrText>
      </w:r>
      <w:r>
        <w:rPr>
          <w:noProof/>
        </w:rPr>
      </w:r>
      <w:r>
        <w:rPr>
          <w:noProof/>
        </w:rPr>
        <w:fldChar w:fldCharType="separate"/>
      </w:r>
      <w:r>
        <w:rPr>
          <w:noProof/>
        </w:rPr>
        <w:t>129</w:t>
      </w:r>
      <w:r>
        <w:rPr>
          <w:noProof/>
        </w:rPr>
        <w:fldChar w:fldCharType="end"/>
      </w:r>
    </w:p>
    <w:p w14:paraId="021988F4" w14:textId="7446A05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5.58.2.2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_Toc144251667 \h </w:instrText>
      </w:r>
      <w:r>
        <w:rPr>
          <w:noProof/>
        </w:rPr>
      </w:r>
      <w:r>
        <w:rPr>
          <w:noProof/>
        </w:rPr>
        <w:fldChar w:fldCharType="separate"/>
      </w:r>
      <w:r>
        <w:rPr>
          <w:noProof/>
        </w:rPr>
        <w:t>131</w:t>
      </w:r>
      <w:r>
        <w:rPr>
          <w:noProof/>
        </w:rPr>
        <w:fldChar w:fldCharType="end"/>
      </w:r>
    </w:p>
    <w:p w14:paraId="28A7AD18" w14:textId="005F15BA"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5.59</w:t>
      </w:r>
      <w:r>
        <w:rPr>
          <w:rFonts w:asciiTheme="minorHAnsi" w:hAnsiTheme="minorHAnsi" w:cstheme="minorBidi"/>
          <w:noProof/>
          <w:kern w:val="2"/>
          <w:sz w:val="21"/>
          <w:szCs w:val="22"/>
          <w:lang w:val="en-US" w:eastAsia="zh-CN"/>
          <w14:ligatures w14:val="standardContextual"/>
        </w:rPr>
        <w:tab/>
      </w:r>
      <w:r>
        <w:rPr>
          <w:noProof/>
        </w:rPr>
        <w:t>CA_n1-n40-n105</w:t>
      </w:r>
      <w:r>
        <w:rPr>
          <w:noProof/>
        </w:rPr>
        <w:tab/>
      </w:r>
      <w:r>
        <w:rPr>
          <w:noProof/>
        </w:rPr>
        <w:fldChar w:fldCharType="begin"/>
      </w:r>
      <w:r>
        <w:rPr>
          <w:noProof/>
        </w:rPr>
        <w:instrText xml:space="preserve"> PAGEREF _Toc144251668 \h </w:instrText>
      </w:r>
      <w:r>
        <w:rPr>
          <w:noProof/>
        </w:rPr>
      </w:r>
      <w:r>
        <w:rPr>
          <w:noProof/>
        </w:rPr>
        <w:fldChar w:fldCharType="separate"/>
      </w:r>
      <w:r>
        <w:rPr>
          <w:noProof/>
        </w:rPr>
        <w:t>131</w:t>
      </w:r>
      <w:r>
        <w:rPr>
          <w:noProof/>
        </w:rPr>
        <w:fldChar w:fldCharType="end"/>
      </w:r>
    </w:p>
    <w:p w14:paraId="43A82AE4" w14:textId="59F56BFD"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5.59.1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_Toc144251669 \h </w:instrText>
      </w:r>
      <w:r>
        <w:rPr>
          <w:noProof/>
        </w:rPr>
      </w:r>
      <w:r>
        <w:rPr>
          <w:noProof/>
        </w:rPr>
        <w:fldChar w:fldCharType="separate"/>
      </w:r>
      <w:r>
        <w:rPr>
          <w:noProof/>
        </w:rPr>
        <w:t>131</w:t>
      </w:r>
      <w:r>
        <w:rPr>
          <w:noProof/>
        </w:rPr>
        <w:fldChar w:fldCharType="end"/>
      </w:r>
    </w:p>
    <w:p w14:paraId="25824E03" w14:textId="60B9842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5.59.1.1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_Toc144251670 \h </w:instrText>
      </w:r>
      <w:r>
        <w:rPr>
          <w:noProof/>
        </w:rPr>
      </w:r>
      <w:r>
        <w:rPr>
          <w:noProof/>
        </w:rPr>
        <w:fldChar w:fldCharType="separate"/>
      </w:r>
      <w:r>
        <w:rPr>
          <w:noProof/>
        </w:rPr>
        <w:t>131</w:t>
      </w:r>
      <w:r>
        <w:rPr>
          <w:noProof/>
        </w:rPr>
        <w:fldChar w:fldCharType="end"/>
      </w:r>
    </w:p>
    <w:p w14:paraId="12F7931F" w14:textId="187511E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5.59.1.2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_Toc144251671 \h </w:instrText>
      </w:r>
      <w:r>
        <w:rPr>
          <w:noProof/>
        </w:rPr>
      </w:r>
      <w:r>
        <w:rPr>
          <w:noProof/>
        </w:rPr>
        <w:fldChar w:fldCharType="separate"/>
      </w:r>
      <w:r>
        <w:rPr>
          <w:noProof/>
        </w:rPr>
        <w:t>131</w:t>
      </w:r>
      <w:r>
        <w:rPr>
          <w:noProof/>
        </w:rPr>
        <w:fldChar w:fldCharType="end"/>
      </w:r>
    </w:p>
    <w:p w14:paraId="3ED3D16C" w14:textId="27595FF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5.59.1.3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_Toc144251672 \h </w:instrText>
      </w:r>
      <w:r>
        <w:rPr>
          <w:noProof/>
        </w:rPr>
      </w:r>
      <w:r>
        <w:rPr>
          <w:noProof/>
        </w:rPr>
        <w:fldChar w:fldCharType="separate"/>
      </w:r>
      <w:r>
        <w:rPr>
          <w:noProof/>
        </w:rPr>
        <w:t>131</w:t>
      </w:r>
      <w:r>
        <w:rPr>
          <w:noProof/>
        </w:rPr>
        <w:fldChar w:fldCharType="end"/>
      </w:r>
    </w:p>
    <w:p w14:paraId="5F15E8CF" w14:textId="73406F8F"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5.59.2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_Toc144251673 \h </w:instrText>
      </w:r>
      <w:r>
        <w:rPr>
          <w:noProof/>
        </w:rPr>
      </w:r>
      <w:r>
        <w:rPr>
          <w:noProof/>
        </w:rPr>
        <w:fldChar w:fldCharType="separate"/>
      </w:r>
      <w:r>
        <w:rPr>
          <w:noProof/>
        </w:rPr>
        <w:t>132</w:t>
      </w:r>
      <w:r>
        <w:rPr>
          <w:noProof/>
        </w:rPr>
        <w:fldChar w:fldCharType="end"/>
      </w:r>
    </w:p>
    <w:p w14:paraId="66913F76" w14:textId="525A8AC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5.59.2.1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_Toc144251674 \h </w:instrText>
      </w:r>
      <w:r>
        <w:rPr>
          <w:noProof/>
        </w:rPr>
      </w:r>
      <w:r>
        <w:rPr>
          <w:noProof/>
        </w:rPr>
        <w:fldChar w:fldCharType="separate"/>
      </w:r>
      <w:r>
        <w:rPr>
          <w:noProof/>
        </w:rPr>
        <w:t>132</w:t>
      </w:r>
      <w:r>
        <w:rPr>
          <w:noProof/>
        </w:rPr>
        <w:fldChar w:fldCharType="end"/>
      </w:r>
    </w:p>
    <w:p w14:paraId="6D3C9224" w14:textId="1C640B3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5.59.2.2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_Toc144251675 \h </w:instrText>
      </w:r>
      <w:r>
        <w:rPr>
          <w:noProof/>
        </w:rPr>
      </w:r>
      <w:r>
        <w:rPr>
          <w:noProof/>
        </w:rPr>
        <w:fldChar w:fldCharType="separate"/>
      </w:r>
      <w:r>
        <w:rPr>
          <w:noProof/>
        </w:rPr>
        <w:t>134</w:t>
      </w:r>
      <w:r>
        <w:rPr>
          <w:noProof/>
        </w:rPr>
        <w:fldChar w:fldCharType="end"/>
      </w:r>
    </w:p>
    <w:p w14:paraId="47BF6E15" w14:textId="0EAFD5F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5.60</w:t>
      </w:r>
      <w:r>
        <w:rPr>
          <w:rFonts w:asciiTheme="minorHAnsi" w:hAnsiTheme="minorHAnsi" w:cstheme="minorBidi"/>
          <w:noProof/>
          <w:kern w:val="2"/>
          <w:sz w:val="21"/>
          <w:szCs w:val="22"/>
          <w:lang w:val="en-US" w:eastAsia="zh-CN"/>
          <w14:ligatures w14:val="standardContextual"/>
        </w:rPr>
        <w:tab/>
      </w:r>
      <w:r>
        <w:rPr>
          <w:noProof/>
        </w:rPr>
        <w:t>CA_n1-n78-n105</w:t>
      </w:r>
      <w:r>
        <w:rPr>
          <w:noProof/>
        </w:rPr>
        <w:tab/>
      </w:r>
      <w:r>
        <w:rPr>
          <w:noProof/>
        </w:rPr>
        <w:fldChar w:fldCharType="begin"/>
      </w:r>
      <w:r>
        <w:rPr>
          <w:noProof/>
        </w:rPr>
        <w:instrText xml:space="preserve"> PAGEREF _Toc144251676 \h </w:instrText>
      </w:r>
      <w:r>
        <w:rPr>
          <w:noProof/>
        </w:rPr>
      </w:r>
      <w:r>
        <w:rPr>
          <w:noProof/>
        </w:rPr>
        <w:fldChar w:fldCharType="separate"/>
      </w:r>
      <w:r>
        <w:rPr>
          <w:noProof/>
        </w:rPr>
        <w:t>134</w:t>
      </w:r>
      <w:r>
        <w:rPr>
          <w:noProof/>
        </w:rPr>
        <w:fldChar w:fldCharType="end"/>
      </w:r>
    </w:p>
    <w:p w14:paraId="15EEF0FA" w14:textId="056D7714"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5.60.1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_Toc144251677 \h </w:instrText>
      </w:r>
      <w:r>
        <w:rPr>
          <w:noProof/>
        </w:rPr>
      </w:r>
      <w:r>
        <w:rPr>
          <w:noProof/>
        </w:rPr>
        <w:fldChar w:fldCharType="separate"/>
      </w:r>
      <w:r>
        <w:rPr>
          <w:noProof/>
        </w:rPr>
        <w:t>134</w:t>
      </w:r>
      <w:r>
        <w:rPr>
          <w:noProof/>
        </w:rPr>
        <w:fldChar w:fldCharType="end"/>
      </w:r>
    </w:p>
    <w:p w14:paraId="0A9F5607" w14:textId="08C1158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5.60.1.1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_Toc144251678 \h </w:instrText>
      </w:r>
      <w:r>
        <w:rPr>
          <w:noProof/>
        </w:rPr>
      </w:r>
      <w:r>
        <w:rPr>
          <w:noProof/>
        </w:rPr>
        <w:fldChar w:fldCharType="separate"/>
      </w:r>
      <w:r>
        <w:rPr>
          <w:noProof/>
        </w:rPr>
        <w:t>134</w:t>
      </w:r>
      <w:r>
        <w:rPr>
          <w:noProof/>
        </w:rPr>
        <w:fldChar w:fldCharType="end"/>
      </w:r>
    </w:p>
    <w:p w14:paraId="1DB40EA8" w14:textId="491B2A6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5.60.1.2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_Toc144251679 \h </w:instrText>
      </w:r>
      <w:r>
        <w:rPr>
          <w:noProof/>
        </w:rPr>
      </w:r>
      <w:r>
        <w:rPr>
          <w:noProof/>
        </w:rPr>
        <w:fldChar w:fldCharType="separate"/>
      </w:r>
      <w:r>
        <w:rPr>
          <w:noProof/>
        </w:rPr>
        <w:t>134</w:t>
      </w:r>
      <w:r>
        <w:rPr>
          <w:noProof/>
        </w:rPr>
        <w:fldChar w:fldCharType="end"/>
      </w:r>
    </w:p>
    <w:p w14:paraId="1FA2FAC8" w14:textId="3C7AA2D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5.60.1.3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_Toc144251680 \h </w:instrText>
      </w:r>
      <w:r>
        <w:rPr>
          <w:noProof/>
        </w:rPr>
      </w:r>
      <w:r>
        <w:rPr>
          <w:noProof/>
        </w:rPr>
        <w:fldChar w:fldCharType="separate"/>
      </w:r>
      <w:r>
        <w:rPr>
          <w:noProof/>
        </w:rPr>
        <w:t>135</w:t>
      </w:r>
      <w:r>
        <w:rPr>
          <w:noProof/>
        </w:rPr>
        <w:fldChar w:fldCharType="end"/>
      </w:r>
    </w:p>
    <w:p w14:paraId="4A7B8387" w14:textId="2582EC18"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5.60.2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_Toc144251681 \h </w:instrText>
      </w:r>
      <w:r>
        <w:rPr>
          <w:noProof/>
        </w:rPr>
      </w:r>
      <w:r>
        <w:rPr>
          <w:noProof/>
        </w:rPr>
        <w:fldChar w:fldCharType="separate"/>
      </w:r>
      <w:r>
        <w:rPr>
          <w:noProof/>
        </w:rPr>
        <w:t>135</w:t>
      </w:r>
      <w:r>
        <w:rPr>
          <w:noProof/>
        </w:rPr>
        <w:fldChar w:fldCharType="end"/>
      </w:r>
    </w:p>
    <w:p w14:paraId="7F71A6B5" w14:textId="5103260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5.60.2.1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_Toc144251682 \h </w:instrText>
      </w:r>
      <w:r>
        <w:rPr>
          <w:noProof/>
        </w:rPr>
      </w:r>
      <w:r>
        <w:rPr>
          <w:noProof/>
        </w:rPr>
        <w:fldChar w:fldCharType="separate"/>
      </w:r>
      <w:r>
        <w:rPr>
          <w:noProof/>
        </w:rPr>
        <w:t>135</w:t>
      </w:r>
      <w:r>
        <w:rPr>
          <w:noProof/>
        </w:rPr>
        <w:fldChar w:fldCharType="end"/>
      </w:r>
    </w:p>
    <w:p w14:paraId="461577B2" w14:textId="66B6E24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5.60.2.2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_Toc144251683 \h </w:instrText>
      </w:r>
      <w:r>
        <w:rPr>
          <w:noProof/>
        </w:rPr>
      </w:r>
      <w:r>
        <w:rPr>
          <w:noProof/>
        </w:rPr>
        <w:fldChar w:fldCharType="separate"/>
      </w:r>
      <w:r>
        <w:rPr>
          <w:noProof/>
        </w:rPr>
        <w:t>137</w:t>
      </w:r>
      <w:r>
        <w:rPr>
          <w:noProof/>
        </w:rPr>
        <w:fldChar w:fldCharType="end"/>
      </w:r>
    </w:p>
    <w:p w14:paraId="409DD0F0" w14:textId="7BCEFD4D"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5.61</w:t>
      </w:r>
      <w:r>
        <w:rPr>
          <w:rFonts w:asciiTheme="minorHAnsi" w:hAnsiTheme="minorHAnsi" w:cstheme="minorBidi"/>
          <w:noProof/>
          <w:kern w:val="2"/>
          <w:sz w:val="21"/>
          <w:szCs w:val="22"/>
          <w:lang w:val="en-US" w:eastAsia="zh-CN"/>
          <w14:ligatures w14:val="standardContextual"/>
        </w:rPr>
        <w:tab/>
      </w:r>
      <w:r>
        <w:rPr>
          <w:noProof/>
        </w:rPr>
        <w:t>CA_n3-n40-n105</w:t>
      </w:r>
      <w:r>
        <w:rPr>
          <w:noProof/>
        </w:rPr>
        <w:tab/>
      </w:r>
      <w:r>
        <w:rPr>
          <w:noProof/>
        </w:rPr>
        <w:fldChar w:fldCharType="begin"/>
      </w:r>
      <w:r>
        <w:rPr>
          <w:noProof/>
        </w:rPr>
        <w:instrText xml:space="preserve"> PAGEREF _Toc144251684 \h </w:instrText>
      </w:r>
      <w:r>
        <w:rPr>
          <w:noProof/>
        </w:rPr>
      </w:r>
      <w:r>
        <w:rPr>
          <w:noProof/>
        </w:rPr>
        <w:fldChar w:fldCharType="separate"/>
      </w:r>
      <w:r>
        <w:rPr>
          <w:noProof/>
        </w:rPr>
        <w:t>137</w:t>
      </w:r>
      <w:r>
        <w:rPr>
          <w:noProof/>
        </w:rPr>
        <w:fldChar w:fldCharType="end"/>
      </w:r>
    </w:p>
    <w:p w14:paraId="016568E6" w14:textId="2EF6206A"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_Toc144251685 \h </w:instrText>
      </w:r>
      <w:r>
        <w:rPr>
          <w:noProof/>
        </w:rPr>
      </w:r>
      <w:r>
        <w:rPr>
          <w:noProof/>
        </w:rPr>
        <w:fldChar w:fldCharType="separate"/>
      </w:r>
      <w:r>
        <w:rPr>
          <w:noProof/>
        </w:rPr>
        <w:t>137</w:t>
      </w:r>
      <w:r>
        <w:rPr>
          <w:noProof/>
        </w:rPr>
        <w:fldChar w:fldCharType="end"/>
      </w:r>
    </w:p>
    <w:p w14:paraId="2A75EDA3" w14:textId="03157BB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_Toc144251686 \h </w:instrText>
      </w:r>
      <w:r>
        <w:rPr>
          <w:noProof/>
        </w:rPr>
      </w:r>
      <w:r>
        <w:rPr>
          <w:noProof/>
        </w:rPr>
        <w:fldChar w:fldCharType="separate"/>
      </w:r>
      <w:r>
        <w:rPr>
          <w:noProof/>
        </w:rPr>
        <w:t>137</w:t>
      </w:r>
      <w:r>
        <w:rPr>
          <w:noProof/>
        </w:rPr>
        <w:fldChar w:fldCharType="end"/>
      </w:r>
    </w:p>
    <w:p w14:paraId="092A54E5" w14:textId="2E39D60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_Toc144251687 \h </w:instrText>
      </w:r>
      <w:r>
        <w:rPr>
          <w:noProof/>
        </w:rPr>
      </w:r>
      <w:r>
        <w:rPr>
          <w:noProof/>
        </w:rPr>
        <w:fldChar w:fldCharType="separate"/>
      </w:r>
      <w:r>
        <w:rPr>
          <w:noProof/>
        </w:rPr>
        <w:t>138</w:t>
      </w:r>
      <w:r>
        <w:rPr>
          <w:noProof/>
        </w:rPr>
        <w:fldChar w:fldCharType="end"/>
      </w:r>
    </w:p>
    <w:p w14:paraId="38078988" w14:textId="0E10ADF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_Toc144251688 \h </w:instrText>
      </w:r>
      <w:r>
        <w:rPr>
          <w:noProof/>
        </w:rPr>
      </w:r>
      <w:r>
        <w:rPr>
          <w:noProof/>
        </w:rPr>
        <w:fldChar w:fldCharType="separate"/>
      </w:r>
      <w:r>
        <w:rPr>
          <w:noProof/>
        </w:rPr>
        <w:t>138</w:t>
      </w:r>
      <w:r>
        <w:rPr>
          <w:noProof/>
        </w:rPr>
        <w:fldChar w:fldCharType="end"/>
      </w:r>
    </w:p>
    <w:p w14:paraId="1433E84F" w14:textId="7C905866"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_Toc144251689 \h </w:instrText>
      </w:r>
      <w:r>
        <w:rPr>
          <w:noProof/>
        </w:rPr>
      </w:r>
      <w:r>
        <w:rPr>
          <w:noProof/>
        </w:rPr>
        <w:fldChar w:fldCharType="separate"/>
      </w:r>
      <w:r>
        <w:rPr>
          <w:noProof/>
        </w:rPr>
        <w:t>138</w:t>
      </w:r>
      <w:r>
        <w:rPr>
          <w:noProof/>
        </w:rPr>
        <w:fldChar w:fldCharType="end"/>
      </w:r>
    </w:p>
    <w:p w14:paraId="2663DBD8" w14:textId="680C0B2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_Toc144251690 \h </w:instrText>
      </w:r>
      <w:r>
        <w:rPr>
          <w:noProof/>
        </w:rPr>
      </w:r>
      <w:r>
        <w:rPr>
          <w:noProof/>
        </w:rPr>
        <w:fldChar w:fldCharType="separate"/>
      </w:r>
      <w:r>
        <w:rPr>
          <w:noProof/>
        </w:rPr>
        <w:t>138</w:t>
      </w:r>
      <w:r>
        <w:rPr>
          <w:noProof/>
        </w:rPr>
        <w:fldChar w:fldCharType="end"/>
      </w:r>
    </w:p>
    <w:p w14:paraId="5FF5A956" w14:textId="1B06BA1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_Toc144251691 \h </w:instrText>
      </w:r>
      <w:r>
        <w:rPr>
          <w:noProof/>
        </w:rPr>
      </w:r>
      <w:r>
        <w:rPr>
          <w:noProof/>
        </w:rPr>
        <w:fldChar w:fldCharType="separate"/>
      </w:r>
      <w:r>
        <w:rPr>
          <w:noProof/>
        </w:rPr>
        <w:t>140</w:t>
      </w:r>
      <w:r>
        <w:rPr>
          <w:noProof/>
        </w:rPr>
        <w:fldChar w:fldCharType="end"/>
      </w:r>
    </w:p>
    <w:p w14:paraId="6E6E2719" w14:textId="49D4C31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5.62</w:t>
      </w:r>
      <w:r>
        <w:rPr>
          <w:rFonts w:asciiTheme="minorHAnsi" w:hAnsiTheme="minorHAnsi" w:cstheme="minorBidi"/>
          <w:noProof/>
          <w:kern w:val="2"/>
          <w:sz w:val="21"/>
          <w:szCs w:val="22"/>
          <w:lang w:val="en-US" w:eastAsia="zh-CN"/>
          <w14:ligatures w14:val="standardContextual"/>
        </w:rPr>
        <w:tab/>
      </w:r>
      <w:r>
        <w:rPr>
          <w:noProof/>
        </w:rPr>
        <w:t>CA_n3-n78-n105</w:t>
      </w:r>
      <w:r>
        <w:rPr>
          <w:noProof/>
        </w:rPr>
        <w:tab/>
      </w:r>
      <w:r>
        <w:rPr>
          <w:noProof/>
        </w:rPr>
        <w:fldChar w:fldCharType="begin"/>
      </w:r>
      <w:r>
        <w:rPr>
          <w:noProof/>
        </w:rPr>
        <w:instrText xml:space="preserve"> PAGEREF _Toc144251692 \h </w:instrText>
      </w:r>
      <w:r>
        <w:rPr>
          <w:noProof/>
        </w:rPr>
      </w:r>
      <w:r>
        <w:rPr>
          <w:noProof/>
        </w:rPr>
        <w:fldChar w:fldCharType="separate"/>
      </w:r>
      <w:r>
        <w:rPr>
          <w:noProof/>
        </w:rPr>
        <w:t>141</w:t>
      </w:r>
      <w:r>
        <w:rPr>
          <w:noProof/>
        </w:rPr>
        <w:fldChar w:fldCharType="end"/>
      </w:r>
    </w:p>
    <w:p w14:paraId="12DEE8A4" w14:textId="1CADF65F"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_Toc144251693 \h </w:instrText>
      </w:r>
      <w:r>
        <w:rPr>
          <w:noProof/>
        </w:rPr>
      </w:r>
      <w:r>
        <w:rPr>
          <w:noProof/>
        </w:rPr>
        <w:fldChar w:fldCharType="separate"/>
      </w:r>
      <w:r>
        <w:rPr>
          <w:noProof/>
        </w:rPr>
        <w:t>141</w:t>
      </w:r>
      <w:r>
        <w:rPr>
          <w:noProof/>
        </w:rPr>
        <w:fldChar w:fldCharType="end"/>
      </w:r>
    </w:p>
    <w:p w14:paraId="0C8F871D" w14:textId="1F33824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_Toc144251694 \h </w:instrText>
      </w:r>
      <w:r>
        <w:rPr>
          <w:noProof/>
        </w:rPr>
      </w:r>
      <w:r>
        <w:rPr>
          <w:noProof/>
        </w:rPr>
        <w:fldChar w:fldCharType="separate"/>
      </w:r>
      <w:r>
        <w:rPr>
          <w:noProof/>
        </w:rPr>
        <w:t>141</w:t>
      </w:r>
      <w:r>
        <w:rPr>
          <w:noProof/>
        </w:rPr>
        <w:fldChar w:fldCharType="end"/>
      </w:r>
    </w:p>
    <w:p w14:paraId="793F2B77" w14:textId="06824FB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_Toc144251695 \h </w:instrText>
      </w:r>
      <w:r>
        <w:rPr>
          <w:noProof/>
        </w:rPr>
      </w:r>
      <w:r>
        <w:rPr>
          <w:noProof/>
        </w:rPr>
        <w:fldChar w:fldCharType="separate"/>
      </w:r>
      <w:r>
        <w:rPr>
          <w:noProof/>
        </w:rPr>
        <w:t>141</w:t>
      </w:r>
      <w:r>
        <w:rPr>
          <w:noProof/>
        </w:rPr>
        <w:fldChar w:fldCharType="end"/>
      </w:r>
    </w:p>
    <w:p w14:paraId="07735C76" w14:textId="150A382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_Toc144251696 \h </w:instrText>
      </w:r>
      <w:r>
        <w:rPr>
          <w:noProof/>
        </w:rPr>
      </w:r>
      <w:r>
        <w:rPr>
          <w:noProof/>
        </w:rPr>
        <w:fldChar w:fldCharType="separate"/>
      </w:r>
      <w:r>
        <w:rPr>
          <w:noProof/>
        </w:rPr>
        <w:t>141</w:t>
      </w:r>
      <w:r>
        <w:rPr>
          <w:noProof/>
        </w:rPr>
        <w:fldChar w:fldCharType="end"/>
      </w:r>
    </w:p>
    <w:p w14:paraId="6FAEC174" w14:textId="4493DC1F"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5.62.2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_Toc144251697 \h </w:instrText>
      </w:r>
      <w:r>
        <w:rPr>
          <w:noProof/>
        </w:rPr>
      </w:r>
      <w:r>
        <w:rPr>
          <w:noProof/>
        </w:rPr>
        <w:fldChar w:fldCharType="separate"/>
      </w:r>
      <w:r>
        <w:rPr>
          <w:noProof/>
        </w:rPr>
        <w:t>141</w:t>
      </w:r>
      <w:r>
        <w:rPr>
          <w:noProof/>
        </w:rPr>
        <w:fldChar w:fldCharType="end"/>
      </w:r>
    </w:p>
    <w:p w14:paraId="1E406DE3" w14:textId="68941C3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_Toc144251698 \h </w:instrText>
      </w:r>
      <w:r>
        <w:rPr>
          <w:noProof/>
        </w:rPr>
      </w:r>
      <w:r>
        <w:rPr>
          <w:noProof/>
        </w:rPr>
        <w:fldChar w:fldCharType="separate"/>
      </w:r>
      <w:r>
        <w:rPr>
          <w:noProof/>
        </w:rPr>
        <w:t>141</w:t>
      </w:r>
      <w:r>
        <w:rPr>
          <w:noProof/>
        </w:rPr>
        <w:fldChar w:fldCharType="end"/>
      </w:r>
    </w:p>
    <w:p w14:paraId="28C462ED" w14:textId="4B398E0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_Toc144251699 \h </w:instrText>
      </w:r>
      <w:r>
        <w:rPr>
          <w:noProof/>
        </w:rPr>
      </w:r>
      <w:r>
        <w:rPr>
          <w:noProof/>
        </w:rPr>
        <w:fldChar w:fldCharType="separate"/>
      </w:r>
      <w:r>
        <w:rPr>
          <w:noProof/>
        </w:rPr>
        <w:t>143</w:t>
      </w:r>
      <w:r>
        <w:rPr>
          <w:noProof/>
        </w:rPr>
        <w:fldChar w:fldCharType="end"/>
      </w:r>
    </w:p>
    <w:p w14:paraId="1113E030" w14:textId="1566FFB7"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5.63</w:t>
      </w:r>
      <w:r>
        <w:rPr>
          <w:rFonts w:asciiTheme="minorHAnsi" w:hAnsiTheme="minorHAnsi" w:cstheme="minorBidi"/>
          <w:noProof/>
          <w:kern w:val="2"/>
          <w:sz w:val="21"/>
          <w:szCs w:val="22"/>
          <w:lang w:val="en-US" w:eastAsia="zh-CN"/>
          <w14:ligatures w14:val="standardContextual"/>
        </w:rPr>
        <w:tab/>
      </w:r>
      <w:r>
        <w:rPr>
          <w:noProof/>
        </w:rPr>
        <w:t>CA_n40-n78-n105</w:t>
      </w:r>
      <w:r>
        <w:rPr>
          <w:noProof/>
        </w:rPr>
        <w:tab/>
      </w:r>
      <w:r>
        <w:rPr>
          <w:noProof/>
        </w:rPr>
        <w:fldChar w:fldCharType="begin"/>
      </w:r>
      <w:r>
        <w:rPr>
          <w:noProof/>
        </w:rPr>
        <w:instrText xml:space="preserve"> PAGEREF _Toc144251700 \h </w:instrText>
      </w:r>
      <w:r>
        <w:rPr>
          <w:noProof/>
        </w:rPr>
      </w:r>
      <w:r>
        <w:rPr>
          <w:noProof/>
        </w:rPr>
        <w:fldChar w:fldCharType="separate"/>
      </w:r>
      <w:r>
        <w:rPr>
          <w:noProof/>
        </w:rPr>
        <w:t>144</w:t>
      </w:r>
      <w:r>
        <w:rPr>
          <w:noProof/>
        </w:rPr>
        <w:fldChar w:fldCharType="end"/>
      </w:r>
    </w:p>
    <w:p w14:paraId="428C4CDB" w14:textId="345E7B80"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5.63.1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_Toc144251701 \h </w:instrText>
      </w:r>
      <w:r>
        <w:rPr>
          <w:noProof/>
        </w:rPr>
      </w:r>
      <w:r>
        <w:rPr>
          <w:noProof/>
        </w:rPr>
        <w:fldChar w:fldCharType="separate"/>
      </w:r>
      <w:r>
        <w:rPr>
          <w:noProof/>
        </w:rPr>
        <w:t>144</w:t>
      </w:r>
      <w:r>
        <w:rPr>
          <w:noProof/>
        </w:rPr>
        <w:fldChar w:fldCharType="end"/>
      </w:r>
    </w:p>
    <w:p w14:paraId="1B6D48F9" w14:textId="2DF62E6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_Toc144251702 \h </w:instrText>
      </w:r>
      <w:r>
        <w:rPr>
          <w:noProof/>
        </w:rPr>
      </w:r>
      <w:r>
        <w:rPr>
          <w:noProof/>
        </w:rPr>
        <w:fldChar w:fldCharType="separate"/>
      </w:r>
      <w:r>
        <w:rPr>
          <w:noProof/>
        </w:rPr>
        <w:t>144</w:t>
      </w:r>
      <w:r>
        <w:rPr>
          <w:noProof/>
        </w:rPr>
        <w:fldChar w:fldCharType="end"/>
      </w:r>
    </w:p>
    <w:p w14:paraId="4A954303" w14:textId="6E0AB49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_Toc144251703 \h </w:instrText>
      </w:r>
      <w:r>
        <w:rPr>
          <w:noProof/>
        </w:rPr>
      </w:r>
      <w:r>
        <w:rPr>
          <w:noProof/>
        </w:rPr>
        <w:fldChar w:fldCharType="separate"/>
      </w:r>
      <w:r>
        <w:rPr>
          <w:noProof/>
        </w:rPr>
        <w:t>144</w:t>
      </w:r>
      <w:r>
        <w:rPr>
          <w:noProof/>
        </w:rPr>
        <w:fldChar w:fldCharType="end"/>
      </w:r>
    </w:p>
    <w:p w14:paraId="5B3899AA" w14:textId="1BAA5A1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_Toc144251704 \h </w:instrText>
      </w:r>
      <w:r>
        <w:rPr>
          <w:noProof/>
        </w:rPr>
      </w:r>
      <w:r>
        <w:rPr>
          <w:noProof/>
        </w:rPr>
        <w:fldChar w:fldCharType="separate"/>
      </w:r>
      <w:r>
        <w:rPr>
          <w:noProof/>
        </w:rPr>
        <w:t>144</w:t>
      </w:r>
      <w:r>
        <w:rPr>
          <w:noProof/>
        </w:rPr>
        <w:fldChar w:fldCharType="end"/>
      </w:r>
    </w:p>
    <w:p w14:paraId="256BE4DA" w14:textId="0EF9C82D"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5.63.2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_Toc144251705 \h </w:instrText>
      </w:r>
      <w:r>
        <w:rPr>
          <w:noProof/>
        </w:rPr>
      </w:r>
      <w:r>
        <w:rPr>
          <w:noProof/>
        </w:rPr>
        <w:fldChar w:fldCharType="separate"/>
      </w:r>
      <w:r>
        <w:rPr>
          <w:noProof/>
        </w:rPr>
        <w:t>145</w:t>
      </w:r>
      <w:r>
        <w:rPr>
          <w:noProof/>
        </w:rPr>
        <w:fldChar w:fldCharType="end"/>
      </w:r>
    </w:p>
    <w:p w14:paraId="37374DB9" w14:textId="25EB195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_Toc144251706 \h </w:instrText>
      </w:r>
      <w:r>
        <w:rPr>
          <w:noProof/>
        </w:rPr>
      </w:r>
      <w:r>
        <w:rPr>
          <w:noProof/>
        </w:rPr>
        <w:fldChar w:fldCharType="separate"/>
      </w:r>
      <w:r>
        <w:rPr>
          <w:noProof/>
        </w:rPr>
        <w:t>145</w:t>
      </w:r>
      <w:r>
        <w:rPr>
          <w:noProof/>
        </w:rPr>
        <w:fldChar w:fldCharType="end"/>
      </w:r>
    </w:p>
    <w:p w14:paraId="5FAD7378" w14:textId="46C8255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_Toc144251707 \h </w:instrText>
      </w:r>
      <w:r>
        <w:rPr>
          <w:noProof/>
        </w:rPr>
      </w:r>
      <w:r>
        <w:rPr>
          <w:noProof/>
        </w:rPr>
        <w:fldChar w:fldCharType="separate"/>
      </w:r>
      <w:r>
        <w:rPr>
          <w:noProof/>
        </w:rPr>
        <w:t>147</w:t>
      </w:r>
      <w:r>
        <w:rPr>
          <w:noProof/>
        </w:rPr>
        <w:fldChar w:fldCharType="end"/>
      </w:r>
    </w:p>
    <w:p w14:paraId="1C33A474" w14:textId="6DD1D005"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5.64</w:t>
      </w:r>
      <w:r>
        <w:rPr>
          <w:rFonts w:asciiTheme="minorHAnsi" w:hAnsiTheme="minorHAnsi" w:cstheme="minorBidi"/>
          <w:noProof/>
          <w:kern w:val="2"/>
          <w:sz w:val="21"/>
          <w:szCs w:val="22"/>
          <w:lang w:val="en-US" w:eastAsia="zh-CN"/>
          <w14:ligatures w14:val="standardContextual"/>
        </w:rPr>
        <w:tab/>
      </w:r>
      <w:r>
        <w:rPr>
          <w:noProof/>
        </w:rPr>
        <w:t>CA_n5-n41-n66</w:t>
      </w:r>
      <w:r>
        <w:rPr>
          <w:noProof/>
        </w:rPr>
        <w:tab/>
      </w:r>
      <w:r>
        <w:rPr>
          <w:noProof/>
        </w:rPr>
        <w:fldChar w:fldCharType="begin"/>
      </w:r>
      <w:r>
        <w:rPr>
          <w:noProof/>
        </w:rPr>
        <w:instrText xml:space="preserve"> PAGEREF _Toc144251708 \h </w:instrText>
      </w:r>
      <w:r>
        <w:rPr>
          <w:noProof/>
        </w:rPr>
      </w:r>
      <w:r>
        <w:rPr>
          <w:noProof/>
        </w:rPr>
        <w:fldChar w:fldCharType="separate"/>
      </w:r>
      <w:r>
        <w:rPr>
          <w:noProof/>
        </w:rPr>
        <w:t>147</w:t>
      </w:r>
      <w:r>
        <w:rPr>
          <w:noProof/>
        </w:rPr>
        <w:fldChar w:fldCharType="end"/>
      </w:r>
    </w:p>
    <w:p w14:paraId="0438B22A" w14:textId="0377CED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_Toc144251709 \h </w:instrText>
      </w:r>
      <w:r>
        <w:rPr>
          <w:noProof/>
        </w:rPr>
      </w:r>
      <w:r>
        <w:rPr>
          <w:noProof/>
        </w:rPr>
        <w:fldChar w:fldCharType="separate"/>
      </w:r>
      <w:r>
        <w:rPr>
          <w:noProof/>
        </w:rPr>
        <w:t>147</w:t>
      </w:r>
      <w:r>
        <w:rPr>
          <w:noProof/>
        </w:rPr>
        <w:fldChar w:fldCharType="end"/>
      </w:r>
    </w:p>
    <w:p w14:paraId="0E179555" w14:textId="07BE708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_Toc144251710 \h </w:instrText>
      </w:r>
      <w:r>
        <w:rPr>
          <w:noProof/>
        </w:rPr>
      </w:r>
      <w:r>
        <w:rPr>
          <w:noProof/>
        </w:rPr>
        <w:fldChar w:fldCharType="separate"/>
      </w:r>
      <w:r>
        <w:rPr>
          <w:noProof/>
        </w:rPr>
        <w:t>147</w:t>
      </w:r>
      <w:r>
        <w:rPr>
          <w:noProof/>
        </w:rPr>
        <w:fldChar w:fldCharType="end"/>
      </w:r>
    </w:p>
    <w:p w14:paraId="39C88777" w14:textId="72FD86F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_Toc144251711 \h </w:instrText>
      </w:r>
      <w:r>
        <w:rPr>
          <w:noProof/>
        </w:rPr>
      </w:r>
      <w:r>
        <w:rPr>
          <w:noProof/>
        </w:rPr>
        <w:fldChar w:fldCharType="separate"/>
      </w:r>
      <w:r>
        <w:rPr>
          <w:noProof/>
        </w:rPr>
        <w:t>147</w:t>
      </w:r>
      <w:r>
        <w:rPr>
          <w:noProof/>
        </w:rPr>
        <w:fldChar w:fldCharType="end"/>
      </w:r>
    </w:p>
    <w:p w14:paraId="5D01B2CD" w14:textId="2A941CF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_Toc144251712 \h </w:instrText>
      </w:r>
      <w:r>
        <w:rPr>
          <w:noProof/>
        </w:rPr>
      </w:r>
      <w:r>
        <w:rPr>
          <w:noProof/>
        </w:rPr>
        <w:fldChar w:fldCharType="separate"/>
      </w:r>
      <w:r>
        <w:rPr>
          <w:noProof/>
        </w:rPr>
        <w:t>148</w:t>
      </w:r>
      <w:r>
        <w:rPr>
          <w:noProof/>
        </w:rPr>
        <w:fldChar w:fldCharType="end"/>
      </w:r>
    </w:p>
    <w:p w14:paraId="253542C2" w14:textId="3792863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_Toc144251713 \h </w:instrText>
      </w:r>
      <w:r>
        <w:rPr>
          <w:noProof/>
        </w:rPr>
      </w:r>
      <w:r>
        <w:rPr>
          <w:noProof/>
        </w:rPr>
        <w:fldChar w:fldCharType="separate"/>
      </w:r>
      <w:r>
        <w:rPr>
          <w:noProof/>
        </w:rPr>
        <w:t>148</w:t>
      </w:r>
      <w:r>
        <w:rPr>
          <w:noProof/>
        </w:rPr>
        <w:fldChar w:fldCharType="end"/>
      </w:r>
    </w:p>
    <w:p w14:paraId="074ECF9E" w14:textId="61C1BDD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_Toc144251714 \h </w:instrText>
      </w:r>
      <w:r>
        <w:rPr>
          <w:noProof/>
        </w:rPr>
      </w:r>
      <w:r>
        <w:rPr>
          <w:noProof/>
        </w:rPr>
        <w:fldChar w:fldCharType="separate"/>
      </w:r>
      <w:r>
        <w:rPr>
          <w:noProof/>
        </w:rPr>
        <w:t>148</w:t>
      </w:r>
      <w:r>
        <w:rPr>
          <w:noProof/>
        </w:rPr>
        <w:fldChar w:fldCharType="end"/>
      </w:r>
    </w:p>
    <w:p w14:paraId="757F8A48" w14:textId="75C0431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_Toc144251715 \h </w:instrText>
      </w:r>
      <w:r>
        <w:rPr>
          <w:noProof/>
        </w:rPr>
      </w:r>
      <w:r>
        <w:rPr>
          <w:noProof/>
        </w:rPr>
        <w:fldChar w:fldCharType="separate"/>
      </w:r>
      <w:r>
        <w:rPr>
          <w:noProof/>
        </w:rPr>
        <w:t>148</w:t>
      </w:r>
      <w:r>
        <w:rPr>
          <w:noProof/>
        </w:rPr>
        <w:fldChar w:fldCharType="end"/>
      </w:r>
    </w:p>
    <w:p w14:paraId="38E8DA9A" w14:textId="6B13E9B9"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5.65</w:t>
      </w:r>
      <w:r>
        <w:rPr>
          <w:rFonts w:asciiTheme="minorHAnsi" w:hAnsiTheme="minorHAnsi" w:cstheme="minorBidi"/>
          <w:noProof/>
          <w:kern w:val="2"/>
          <w:sz w:val="21"/>
          <w:szCs w:val="22"/>
          <w:lang w:val="en-US" w:eastAsia="zh-CN"/>
          <w14:ligatures w14:val="standardContextual"/>
        </w:rPr>
        <w:tab/>
      </w:r>
      <w:r>
        <w:rPr>
          <w:noProof/>
        </w:rPr>
        <w:t>CA_n2-n5-n41</w:t>
      </w:r>
      <w:r>
        <w:rPr>
          <w:noProof/>
        </w:rPr>
        <w:tab/>
      </w:r>
      <w:r>
        <w:rPr>
          <w:noProof/>
        </w:rPr>
        <w:fldChar w:fldCharType="begin"/>
      </w:r>
      <w:r>
        <w:rPr>
          <w:noProof/>
        </w:rPr>
        <w:instrText xml:space="preserve"> PAGEREF _Toc144251716 \h </w:instrText>
      </w:r>
      <w:r>
        <w:rPr>
          <w:noProof/>
        </w:rPr>
      </w:r>
      <w:r>
        <w:rPr>
          <w:noProof/>
        </w:rPr>
        <w:fldChar w:fldCharType="separate"/>
      </w:r>
      <w:r>
        <w:rPr>
          <w:noProof/>
        </w:rPr>
        <w:t>149</w:t>
      </w:r>
      <w:r>
        <w:rPr>
          <w:noProof/>
        </w:rPr>
        <w:fldChar w:fldCharType="end"/>
      </w:r>
    </w:p>
    <w:p w14:paraId="581715E5" w14:textId="19AF884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5.65.1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_Toc144251717 \h </w:instrText>
      </w:r>
      <w:r>
        <w:rPr>
          <w:noProof/>
        </w:rPr>
      </w:r>
      <w:r>
        <w:rPr>
          <w:noProof/>
        </w:rPr>
        <w:fldChar w:fldCharType="separate"/>
      </w:r>
      <w:r>
        <w:rPr>
          <w:noProof/>
        </w:rPr>
        <w:t>149</w:t>
      </w:r>
      <w:r>
        <w:rPr>
          <w:noProof/>
        </w:rPr>
        <w:fldChar w:fldCharType="end"/>
      </w:r>
    </w:p>
    <w:p w14:paraId="08AFC4C4" w14:textId="581EB4E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5.65.1.1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_Toc144251718 \h </w:instrText>
      </w:r>
      <w:r>
        <w:rPr>
          <w:noProof/>
        </w:rPr>
      </w:r>
      <w:r>
        <w:rPr>
          <w:noProof/>
        </w:rPr>
        <w:fldChar w:fldCharType="separate"/>
      </w:r>
      <w:r>
        <w:rPr>
          <w:noProof/>
        </w:rPr>
        <w:t>149</w:t>
      </w:r>
      <w:r>
        <w:rPr>
          <w:noProof/>
        </w:rPr>
        <w:fldChar w:fldCharType="end"/>
      </w:r>
    </w:p>
    <w:p w14:paraId="5A1C4D1F" w14:textId="75F7C55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5.65.1.2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_Toc144251719 \h </w:instrText>
      </w:r>
      <w:r>
        <w:rPr>
          <w:noProof/>
        </w:rPr>
      </w:r>
      <w:r>
        <w:rPr>
          <w:noProof/>
        </w:rPr>
        <w:fldChar w:fldCharType="separate"/>
      </w:r>
      <w:r>
        <w:rPr>
          <w:noProof/>
        </w:rPr>
        <w:t>149</w:t>
      </w:r>
      <w:r>
        <w:rPr>
          <w:noProof/>
        </w:rPr>
        <w:fldChar w:fldCharType="end"/>
      </w:r>
    </w:p>
    <w:p w14:paraId="0AC787C4" w14:textId="38DB5EE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5.65.1.3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_Toc144251720 \h </w:instrText>
      </w:r>
      <w:r>
        <w:rPr>
          <w:noProof/>
        </w:rPr>
      </w:r>
      <w:r>
        <w:rPr>
          <w:noProof/>
        </w:rPr>
        <w:fldChar w:fldCharType="separate"/>
      </w:r>
      <w:r>
        <w:rPr>
          <w:noProof/>
        </w:rPr>
        <w:t>150</w:t>
      </w:r>
      <w:r>
        <w:rPr>
          <w:noProof/>
        </w:rPr>
        <w:fldChar w:fldCharType="end"/>
      </w:r>
    </w:p>
    <w:p w14:paraId="23B01417" w14:textId="1CB91C8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5.65.2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_Toc144251721 \h </w:instrText>
      </w:r>
      <w:r>
        <w:rPr>
          <w:noProof/>
        </w:rPr>
      </w:r>
      <w:r>
        <w:rPr>
          <w:noProof/>
        </w:rPr>
        <w:fldChar w:fldCharType="separate"/>
      </w:r>
      <w:r>
        <w:rPr>
          <w:noProof/>
        </w:rPr>
        <w:t>150</w:t>
      </w:r>
      <w:r>
        <w:rPr>
          <w:noProof/>
        </w:rPr>
        <w:fldChar w:fldCharType="end"/>
      </w:r>
    </w:p>
    <w:p w14:paraId="34FF7E70" w14:textId="640B2C9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5.65.2.1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_Toc144251722 \h </w:instrText>
      </w:r>
      <w:r>
        <w:rPr>
          <w:noProof/>
        </w:rPr>
      </w:r>
      <w:r>
        <w:rPr>
          <w:noProof/>
        </w:rPr>
        <w:fldChar w:fldCharType="separate"/>
      </w:r>
      <w:r>
        <w:rPr>
          <w:noProof/>
        </w:rPr>
        <w:t>150</w:t>
      </w:r>
      <w:r>
        <w:rPr>
          <w:noProof/>
        </w:rPr>
        <w:fldChar w:fldCharType="end"/>
      </w:r>
    </w:p>
    <w:p w14:paraId="48A25E7C" w14:textId="168AE8C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5.65.2.2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_Toc144251723 \h </w:instrText>
      </w:r>
      <w:r>
        <w:rPr>
          <w:noProof/>
        </w:rPr>
      </w:r>
      <w:r>
        <w:rPr>
          <w:noProof/>
        </w:rPr>
        <w:fldChar w:fldCharType="separate"/>
      </w:r>
      <w:r>
        <w:rPr>
          <w:noProof/>
        </w:rPr>
        <w:t>150</w:t>
      </w:r>
      <w:r>
        <w:rPr>
          <w:noProof/>
        </w:rPr>
        <w:fldChar w:fldCharType="end"/>
      </w:r>
    </w:p>
    <w:p w14:paraId="180FA60C" w14:textId="5741D048"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5.66</w:t>
      </w:r>
      <w:r>
        <w:rPr>
          <w:rFonts w:asciiTheme="minorHAnsi" w:hAnsiTheme="minorHAnsi" w:cstheme="minorBidi"/>
          <w:noProof/>
          <w:kern w:val="2"/>
          <w:sz w:val="21"/>
          <w:szCs w:val="22"/>
          <w:lang w:val="en-US" w:eastAsia="zh-CN"/>
          <w14:ligatures w14:val="standardContextual"/>
        </w:rPr>
        <w:tab/>
      </w:r>
      <w:r>
        <w:rPr>
          <w:noProof/>
        </w:rPr>
        <w:t>CA_n29-n66-n71</w:t>
      </w:r>
      <w:r>
        <w:rPr>
          <w:noProof/>
        </w:rPr>
        <w:tab/>
      </w:r>
      <w:r>
        <w:rPr>
          <w:noProof/>
        </w:rPr>
        <w:fldChar w:fldCharType="begin"/>
      </w:r>
      <w:r>
        <w:rPr>
          <w:noProof/>
        </w:rPr>
        <w:instrText xml:space="preserve"> PAGEREF _Toc144251724 \h </w:instrText>
      </w:r>
      <w:r>
        <w:rPr>
          <w:noProof/>
        </w:rPr>
      </w:r>
      <w:r>
        <w:rPr>
          <w:noProof/>
        </w:rPr>
        <w:fldChar w:fldCharType="separate"/>
      </w:r>
      <w:r>
        <w:rPr>
          <w:noProof/>
        </w:rPr>
        <w:t>150</w:t>
      </w:r>
      <w:r>
        <w:rPr>
          <w:noProof/>
        </w:rPr>
        <w:fldChar w:fldCharType="end"/>
      </w:r>
    </w:p>
    <w:p w14:paraId="2B61DC86" w14:textId="4A9F1C0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5.66.1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_Toc144251725 \h </w:instrText>
      </w:r>
      <w:r>
        <w:rPr>
          <w:noProof/>
        </w:rPr>
      </w:r>
      <w:r>
        <w:rPr>
          <w:noProof/>
        </w:rPr>
        <w:fldChar w:fldCharType="separate"/>
      </w:r>
      <w:r>
        <w:rPr>
          <w:noProof/>
        </w:rPr>
        <w:t>150</w:t>
      </w:r>
      <w:r>
        <w:rPr>
          <w:noProof/>
        </w:rPr>
        <w:fldChar w:fldCharType="end"/>
      </w:r>
    </w:p>
    <w:p w14:paraId="6455C310" w14:textId="64DF958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5.66.1.1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_Toc144251726 \h </w:instrText>
      </w:r>
      <w:r>
        <w:rPr>
          <w:noProof/>
        </w:rPr>
      </w:r>
      <w:r>
        <w:rPr>
          <w:noProof/>
        </w:rPr>
        <w:fldChar w:fldCharType="separate"/>
      </w:r>
      <w:r>
        <w:rPr>
          <w:noProof/>
        </w:rPr>
        <w:t>150</w:t>
      </w:r>
      <w:r>
        <w:rPr>
          <w:noProof/>
        </w:rPr>
        <w:fldChar w:fldCharType="end"/>
      </w:r>
    </w:p>
    <w:p w14:paraId="49293A78" w14:textId="76ABB6F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5.66.1.2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_Toc144251727 \h </w:instrText>
      </w:r>
      <w:r>
        <w:rPr>
          <w:noProof/>
        </w:rPr>
      </w:r>
      <w:r>
        <w:rPr>
          <w:noProof/>
        </w:rPr>
        <w:fldChar w:fldCharType="separate"/>
      </w:r>
      <w:r>
        <w:rPr>
          <w:noProof/>
        </w:rPr>
        <w:t>151</w:t>
      </w:r>
      <w:r>
        <w:rPr>
          <w:noProof/>
        </w:rPr>
        <w:fldChar w:fldCharType="end"/>
      </w:r>
    </w:p>
    <w:p w14:paraId="4DB4D886" w14:textId="5E91079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5.66.1.3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_Toc144251728 \h </w:instrText>
      </w:r>
      <w:r>
        <w:rPr>
          <w:noProof/>
        </w:rPr>
      </w:r>
      <w:r>
        <w:rPr>
          <w:noProof/>
        </w:rPr>
        <w:fldChar w:fldCharType="separate"/>
      </w:r>
      <w:r>
        <w:rPr>
          <w:noProof/>
        </w:rPr>
        <w:t>151</w:t>
      </w:r>
      <w:r>
        <w:rPr>
          <w:noProof/>
        </w:rPr>
        <w:fldChar w:fldCharType="end"/>
      </w:r>
    </w:p>
    <w:p w14:paraId="2DE358BC" w14:textId="69B2D2E9" w:rsidR="00B25420" w:rsidRDefault="00B25420">
      <w:pPr>
        <w:pStyle w:val="33"/>
        <w:rPr>
          <w:rFonts w:asciiTheme="minorHAnsi" w:hAnsiTheme="minorHAnsi" w:cstheme="minorBidi"/>
          <w:noProof/>
          <w:kern w:val="2"/>
          <w:sz w:val="21"/>
          <w:szCs w:val="22"/>
          <w:lang w:val="en-US" w:eastAsia="zh-CN"/>
          <w14:ligatures w14:val="standardContextual"/>
        </w:rPr>
      </w:pPr>
      <w:r>
        <w:rPr>
          <w:noProof/>
        </w:rPr>
        <w:lastRenderedPageBreak/>
        <w:t>5.66.2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_Toc144251729 \h </w:instrText>
      </w:r>
      <w:r>
        <w:rPr>
          <w:noProof/>
        </w:rPr>
      </w:r>
      <w:r>
        <w:rPr>
          <w:noProof/>
        </w:rPr>
        <w:fldChar w:fldCharType="separate"/>
      </w:r>
      <w:r>
        <w:rPr>
          <w:noProof/>
        </w:rPr>
        <w:t>151</w:t>
      </w:r>
      <w:r>
        <w:rPr>
          <w:noProof/>
        </w:rPr>
        <w:fldChar w:fldCharType="end"/>
      </w:r>
    </w:p>
    <w:p w14:paraId="05CFE5CA" w14:textId="2FCC12F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5.66.2.1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_Toc144251730 \h </w:instrText>
      </w:r>
      <w:r>
        <w:rPr>
          <w:noProof/>
        </w:rPr>
      </w:r>
      <w:r>
        <w:rPr>
          <w:noProof/>
        </w:rPr>
        <w:fldChar w:fldCharType="separate"/>
      </w:r>
      <w:r>
        <w:rPr>
          <w:noProof/>
        </w:rPr>
        <w:t>151</w:t>
      </w:r>
      <w:r>
        <w:rPr>
          <w:noProof/>
        </w:rPr>
        <w:fldChar w:fldCharType="end"/>
      </w:r>
    </w:p>
    <w:p w14:paraId="13AF206C" w14:textId="7D63592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5.66.2.2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_Toc144251731 \h </w:instrText>
      </w:r>
      <w:r>
        <w:rPr>
          <w:noProof/>
        </w:rPr>
      </w:r>
      <w:r>
        <w:rPr>
          <w:noProof/>
        </w:rPr>
        <w:fldChar w:fldCharType="separate"/>
      </w:r>
      <w:r>
        <w:rPr>
          <w:noProof/>
        </w:rPr>
        <w:t>152</w:t>
      </w:r>
      <w:r>
        <w:rPr>
          <w:noProof/>
        </w:rPr>
        <w:fldChar w:fldCharType="end"/>
      </w:r>
    </w:p>
    <w:p w14:paraId="407B7EE4" w14:textId="445AF59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5.67</w:t>
      </w:r>
      <w:r>
        <w:rPr>
          <w:rFonts w:asciiTheme="minorHAnsi" w:hAnsiTheme="minorHAnsi" w:cstheme="minorBidi"/>
          <w:noProof/>
          <w:kern w:val="2"/>
          <w:sz w:val="21"/>
          <w:szCs w:val="22"/>
          <w:lang w:val="en-US" w:eastAsia="zh-CN"/>
          <w14:ligatures w14:val="standardContextual"/>
        </w:rPr>
        <w:tab/>
      </w:r>
      <w:r w:rsidRPr="00622EE7">
        <w:rPr>
          <w:rFonts w:eastAsia="宋体"/>
          <w:noProof/>
          <w:lang w:val="en-US" w:eastAsia="zh-CN"/>
        </w:rPr>
        <w:t xml:space="preserve">  CA_n8-</w:t>
      </w:r>
      <w:r w:rsidRPr="00622EE7">
        <w:rPr>
          <w:rFonts w:eastAsia="宋体"/>
          <w:noProof/>
          <w:lang w:eastAsia="zh-CN"/>
        </w:rPr>
        <w:t>n41</w:t>
      </w:r>
      <w:r w:rsidRPr="00622EE7">
        <w:rPr>
          <w:rFonts w:eastAsia="宋体"/>
          <w:noProof/>
          <w:lang w:val="en-US" w:eastAsia="zh-CN"/>
        </w:rPr>
        <w:t>-n79</w:t>
      </w:r>
      <w:r>
        <w:rPr>
          <w:noProof/>
        </w:rPr>
        <w:tab/>
      </w:r>
      <w:r>
        <w:rPr>
          <w:noProof/>
        </w:rPr>
        <w:fldChar w:fldCharType="begin"/>
      </w:r>
      <w:r>
        <w:rPr>
          <w:noProof/>
        </w:rPr>
        <w:instrText xml:space="preserve"> PAGEREF _Toc144251732 \h </w:instrText>
      </w:r>
      <w:r>
        <w:rPr>
          <w:noProof/>
        </w:rPr>
      </w:r>
      <w:r>
        <w:rPr>
          <w:noProof/>
        </w:rPr>
        <w:fldChar w:fldCharType="separate"/>
      </w:r>
      <w:r>
        <w:rPr>
          <w:noProof/>
        </w:rPr>
        <w:t>152</w:t>
      </w:r>
      <w:r>
        <w:rPr>
          <w:noProof/>
        </w:rPr>
        <w:fldChar w:fldCharType="end"/>
      </w:r>
    </w:p>
    <w:p w14:paraId="5CBFB862" w14:textId="716CAAE1"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5.67.1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_Toc144251733 \h </w:instrText>
      </w:r>
      <w:r>
        <w:rPr>
          <w:noProof/>
        </w:rPr>
      </w:r>
      <w:r>
        <w:rPr>
          <w:noProof/>
        </w:rPr>
        <w:fldChar w:fldCharType="separate"/>
      </w:r>
      <w:r>
        <w:rPr>
          <w:noProof/>
        </w:rPr>
        <w:t>152</w:t>
      </w:r>
      <w:r>
        <w:rPr>
          <w:noProof/>
        </w:rPr>
        <w:fldChar w:fldCharType="end"/>
      </w:r>
    </w:p>
    <w:p w14:paraId="42117359" w14:textId="4966642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5.67.1.1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_Toc144251734 \h </w:instrText>
      </w:r>
      <w:r>
        <w:rPr>
          <w:noProof/>
        </w:rPr>
      </w:r>
      <w:r>
        <w:rPr>
          <w:noProof/>
        </w:rPr>
        <w:fldChar w:fldCharType="separate"/>
      </w:r>
      <w:r>
        <w:rPr>
          <w:noProof/>
        </w:rPr>
        <w:t>152</w:t>
      </w:r>
      <w:r>
        <w:rPr>
          <w:noProof/>
        </w:rPr>
        <w:fldChar w:fldCharType="end"/>
      </w:r>
    </w:p>
    <w:p w14:paraId="3282FED1" w14:textId="2F04EE7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5.67.1.2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_Toc144251735 \h </w:instrText>
      </w:r>
      <w:r>
        <w:rPr>
          <w:noProof/>
        </w:rPr>
      </w:r>
      <w:r>
        <w:rPr>
          <w:noProof/>
        </w:rPr>
        <w:fldChar w:fldCharType="separate"/>
      </w:r>
      <w:r>
        <w:rPr>
          <w:noProof/>
        </w:rPr>
        <w:t>153</w:t>
      </w:r>
      <w:r>
        <w:rPr>
          <w:noProof/>
        </w:rPr>
        <w:fldChar w:fldCharType="end"/>
      </w:r>
    </w:p>
    <w:p w14:paraId="66765777" w14:textId="71F248F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5.67.1.3</w:t>
      </w:r>
      <w:r>
        <w:rPr>
          <w:rFonts w:asciiTheme="minorHAnsi" w:hAnsiTheme="minorHAnsi" w:cstheme="minorBidi"/>
          <w:noProof/>
          <w:kern w:val="2"/>
          <w:sz w:val="21"/>
          <w:szCs w:val="22"/>
          <w:lang w:val="en-US" w:eastAsia="zh-CN"/>
          <w14:ligatures w14:val="standardContextual"/>
        </w:rPr>
        <w:tab/>
      </w:r>
      <w:r w:rsidRPr="00622EE7">
        <w:rPr>
          <w:noProof/>
          <w:lang w:val="en-US" w:eastAsia="zh-CN"/>
        </w:rPr>
        <w:t>∆TIB,c and ∆RIB,c values</w:t>
      </w:r>
      <w:r>
        <w:rPr>
          <w:noProof/>
        </w:rPr>
        <w:tab/>
      </w:r>
      <w:r>
        <w:rPr>
          <w:noProof/>
        </w:rPr>
        <w:fldChar w:fldCharType="begin"/>
      </w:r>
      <w:r>
        <w:rPr>
          <w:noProof/>
        </w:rPr>
        <w:instrText xml:space="preserve"> PAGEREF _Toc144251736 \h </w:instrText>
      </w:r>
      <w:r>
        <w:rPr>
          <w:noProof/>
        </w:rPr>
      </w:r>
      <w:r>
        <w:rPr>
          <w:noProof/>
        </w:rPr>
        <w:fldChar w:fldCharType="separate"/>
      </w:r>
      <w:r>
        <w:rPr>
          <w:noProof/>
        </w:rPr>
        <w:t>153</w:t>
      </w:r>
      <w:r>
        <w:rPr>
          <w:noProof/>
        </w:rPr>
        <w:fldChar w:fldCharType="end"/>
      </w:r>
    </w:p>
    <w:p w14:paraId="65064B44" w14:textId="4BEB8500"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5.67.2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_Toc144251737 \h </w:instrText>
      </w:r>
      <w:r>
        <w:rPr>
          <w:noProof/>
        </w:rPr>
      </w:r>
      <w:r>
        <w:rPr>
          <w:noProof/>
        </w:rPr>
        <w:fldChar w:fldCharType="separate"/>
      </w:r>
      <w:r>
        <w:rPr>
          <w:noProof/>
        </w:rPr>
        <w:t>153</w:t>
      </w:r>
      <w:r>
        <w:rPr>
          <w:noProof/>
        </w:rPr>
        <w:fldChar w:fldCharType="end"/>
      </w:r>
    </w:p>
    <w:p w14:paraId="3D826424" w14:textId="5866C68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5.67.2.1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_Toc144251738 \h </w:instrText>
      </w:r>
      <w:r>
        <w:rPr>
          <w:noProof/>
        </w:rPr>
      </w:r>
      <w:r>
        <w:rPr>
          <w:noProof/>
        </w:rPr>
        <w:fldChar w:fldCharType="separate"/>
      </w:r>
      <w:r>
        <w:rPr>
          <w:noProof/>
        </w:rPr>
        <w:t>153</w:t>
      </w:r>
      <w:r>
        <w:rPr>
          <w:noProof/>
        </w:rPr>
        <w:fldChar w:fldCharType="end"/>
      </w:r>
    </w:p>
    <w:p w14:paraId="4E489D42" w14:textId="75E5F8D5"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5.67.2.2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_Toc144251739 \h </w:instrText>
      </w:r>
      <w:r>
        <w:rPr>
          <w:noProof/>
        </w:rPr>
      </w:r>
      <w:r>
        <w:rPr>
          <w:noProof/>
        </w:rPr>
        <w:fldChar w:fldCharType="separate"/>
      </w:r>
      <w:r>
        <w:rPr>
          <w:noProof/>
        </w:rPr>
        <w:t>153</w:t>
      </w:r>
      <w:r>
        <w:rPr>
          <w:noProof/>
        </w:rPr>
        <w:fldChar w:fldCharType="end"/>
      </w:r>
    </w:p>
    <w:p w14:paraId="52C5C132" w14:textId="32FD0778"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5.68</w:t>
      </w:r>
      <w:r>
        <w:rPr>
          <w:rFonts w:asciiTheme="minorHAnsi" w:hAnsiTheme="minorHAnsi" w:cstheme="minorBidi"/>
          <w:noProof/>
          <w:kern w:val="2"/>
          <w:sz w:val="21"/>
          <w:szCs w:val="22"/>
          <w:lang w:val="en-US" w:eastAsia="zh-CN"/>
          <w14:ligatures w14:val="standardContextual"/>
        </w:rPr>
        <w:tab/>
      </w:r>
      <w:r w:rsidRPr="00622EE7">
        <w:rPr>
          <w:rFonts w:eastAsia="宋体"/>
          <w:noProof/>
          <w:lang w:val="en-US" w:eastAsia="zh-CN"/>
        </w:rPr>
        <w:t xml:space="preserve">  CA_n28-n39-n79</w:t>
      </w:r>
      <w:r>
        <w:rPr>
          <w:noProof/>
        </w:rPr>
        <w:tab/>
      </w:r>
      <w:r>
        <w:rPr>
          <w:noProof/>
        </w:rPr>
        <w:fldChar w:fldCharType="begin"/>
      </w:r>
      <w:r>
        <w:rPr>
          <w:noProof/>
        </w:rPr>
        <w:instrText xml:space="preserve"> PAGEREF _Toc144251740 \h </w:instrText>
      </w:r>
      <w:r>
        <w:rPr>
          <w:noProof/>
        </w:rPr>
      </w:r>
      <w:r>
        <w:rPr>
          <w:noProof/>
        </w:rPr>
        <w:fldChar w:fldCharType="separate"/>
      </w:r>
      <w:r>
        <w:rPr>
          <w:noProof/>
        </w:rPr>
        <w:t>154</w:t>
      </w:r>
      <w:r>
        <w:rPr>
          <w:noProof/>
        </w:rPr>
        <w:fldChar w:fldCharType="end"/>
      </w:r>
    </w:p>
    <w:p w14:paraId="07917B4D" w14:textId="1DC7634D"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5.68.1</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Common for 1 band UL and 2 bands UL CA</w:t>
      </w:r>
      <w:r>
        <w:rPr>
          <w:noProof/>
        </w:rPr>
        <w:tab/>
      </w:r>
      <w:r>
        <w:rPr>
          <w:noProof/>
        </w:rPr>
        <w:fldChar w:fldCharType="begin"/>
      </w:r>
      <w:r>
        <w:rPr>
          <w:noProof/>
        </w:rPr>
        <w:instrText xml:space="preserve"> PAGEREF _Toc144251741 \h </w:instrText>
      </w:r>
      <w:r>
        <w:rPr>
          <w:noProof/>
        </w:rPr>
      </w:r>
      <w:r>
        <w:rPr>
          <w:noProof/>
        </w:rPr>
        <w:fldChar w:fldCharType="separate"/>
      </w:r>
      <w:r>
        <w:rPr>
          <w:noProof/>
        </w:rPr>
        <w:t>154</w:t>
      </w:r>
      <w:r>
        <w:rPr>
          <w:noProof/>
        </w:rPr>
        <w:fldChar w:fldCharType="end"/>
      </w:r>
    </w:p>
    <w:p w14:paraId="7333EE2B" w14:textId="48CEBA8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5.68.1.1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Operating bands for CA</w:t>
      </w:r>
      <w:r>
        <w:rPr>
          <w:noProof/>
        </w:rPr>
        <w:tab/>
      </w:r>
      <w:r>
        <w:rPr>
          <w:noProof/>
        </w:rPr>
        <w:fldChar w:fldCharType="begin"/>
      </w:r>
      <w:r>
        <w:rPr>
          <w:noProof/>
        </w:rPr>
        <w:instrText xml:space="preserve"> PAGEREF _Toc144251742 \h </w:instrText>
      </w:r>
      <w:r>
        <w:rPr>
          <w:noProof/>
        </w:rPr>
      </w:r>
      <w:r>
        <w:rPr>
          <w:noProof/>
        </w:rPr>
        <w:fldChar w:fldCharType="separate"/>
      </w:r>
      <w:r>
        <w:rPr>
          <w:noProof/>
        </w:rPr>
        <w:t>154</w:t>
      </w:r>
      <w:r>
        <w:rPr>
          <w:noProof/>
        </w:rPr>
        <w:fldChar w:fldCharType="end"/>
      </w:r>
    </w:p>
    <w:p w14:paraId="2A44E67A" w14:textId="34F89754"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5.68.1.2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Channel bandwidths per operating band for CA</w:t>
      </w:r>
      <w:r>
        <w:rPr>
          <w:noProof/>
        </w:rPr>
        <w:tab/>
      </w:r>
      <w:r>
        <w:rPr>
          <w:noProof/>
        </w:rPr>
        <w:fldChar w:fldCharType="begin"/>
      </w:r>
      <w:r>
        <w:rPr>
          <w:noProof/>
        </w:rPr>
        <w:instrText xml:space="preserve"> PAGEREF _Toc144251743 \h </w:instrText>
      </w:r>
      <w:r>
        <w:rPr>
          <w:noProof/>
        </w:rPr>
      </w:r>
      <w:r>
        <w:rPr>
          <w:noProof/>
        </w:rPr>
        <w:fldChar w:fldCharType="separate"/>
      </w:r>
      <w:r>
        <w:rPr>
          <w:noProof/>
        </w:rPr>
        <w:t>154</w:t>
      </w:r>
      <w:r>
        <w:rPr>
          <w:noProof/>
        </w:rPr>
        <w:fldChar w:fldCharType="end"/>
      </w:r>
    </w:p>
    <w:p w14:paraId="304A9DBA" w14:textId="4145973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5.68.1.3</w:t>
      </w:r>
      <w:r>
        <w:rPr>
          <w:rFonts w:asciiTheme="minorHAnsi" w:hAnsiTheme="minorHAnsi" w:cstheme="minorBidi"/>
          <w:noProof/>
          <w:kern w:val="2"/>
          <w:sz w:val="21"/>
          <w:szCs w:val="22"/>
          <w:lang w:val="en-US" w:eastAsia="zh-CN"/>
          <w14:ligatures w14:val="standardContextual"/>
        </w:rPr>
        <w:tab/>
      </w:r>
      <w:r w:rsidRPr="00622EE7">
        <w:rPr>
          <w:noProof/>
          <w:lang w:val="en-US" w:eastAsia="zh-CN"/>
        </w:rPr>
        <w:t>∆T</w:t>
      </w:r>
      <w:r w:rsidRPr="00622EE7">
        <w:rPr>
          <w:noProof/>
          <w:vertAlign w:val="subscript"/>
          <w:lang w:val="en-US" w:eastAsia="zh-CN"/>
        </w:rPr>
        <w:t>IB,c</w:t>
      </w:r>
      <w:r w:rsidRPr="00622EE7">
        <w:rPr>
          <w:noProof/>
          <w:lang w:val="en-US" w:eastAsia="zh-CN"/>
        </w:rPr>
        <w:t xml:space="preserve"> and ∆R</w:t>
      </w:r>
      <w:r w:rsidRPr="00622EE7">
        <w:rPr>
          <w:noProof/>
          <w:vertAlign w:val="subscript"/>
          <w:lang w:val="en-US" w:eastAsia="zh-CN"/>
        </w:rPr>
        <w:t>IB,c</w:t>
      </w:r>
      <w:r w:rsidRPr="00622EE7">
        <w:rPr>
          <w:noProof/>
          <w:lang w:val="en-US" w:eastAsia="zh-CN"/>
        </w:rPr>
        <w:t xml:space="preserve"> values</w:t>
      </w:r>
      <w:r>
        <w:rPr>
          <w:noProof/>
        </w:rPr>
        <w:tab/>
      </w:r>
      <w:r>
        <w:rPr>
          <w:noProof/>
        </w:rPr>
        <w:fldChar w:fldCharType="begin"/>
      </w:r>
      <w:r>
        <w:rPr>
          <w:noProof/>
        </w:rPr>
        <w:instrText xml:space="preserve"> PAGEREF _Toc144251744 \h </w:instrText>
      </w:r>
      <w:r>
        <w:rPr>
          <w:noProof/>
        </w:rPr>
      </w:r>
      <w:r>
        <w:rPr>
          <w:noProof/>
        </w:rPr>
        <w:fldChar w:fldCharType="separate"/>
      </w:r>
      <w:r>
        <w:rPr>
          <w:noProof/>
        </w:rPr>
        <w:t>154</w:t>
      </w:r>
      <w:r>
        <w:rPr>
          <w:noProof/>
        </w:rPr>
        <w:fldChar w:fldCharType="end"/>
      </w:r>
    </w:p>
    <w:p w14:paraId="3991C662" w14:textId="73C2413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5.68.2</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Specific for 2 bands UL CA</w:t>
      </w:r>
      <w:r>
        <w:rPr>
          <w:noProof/>
        </w:rPr>
        <w:tab/>
      </w:r>
      <w:r>
        <w:rPr>
          <w:noProof/>
        </w:rPr>
        <w:fldChar w:fldCharType="begin"/>
      </w:r>
      <w:r>
        <w:rPr>
          <w:noProof/>
        </w:rPr>
        <w:instrText xml:space="preserve"> PAGEREF _Toc144251745 \h </w:instrText>
      </w:r>
      <w:r>
        <w:rPr>
          <w:noProof/>
        </w:rPr>
      </w:r>
      <w:r>
        <w:rPr>
          <w:noProof/>
        </w:rPr>
        <w:fldChar w:fldCharType="separate"/>
      </w:r>
      <w:r>
        <w:rPr>
          <w:noProof/>
        </w:rPr>
        <w:t>154</w:t>
      </w:r>
      <w:r>
        <w:rPr>
          <w:noProof/>
        </w:rPr>
        <w:fldChar w:fldCharType="end"/>
      </w:r>
    </w:p>
    <w:p w14:paraId="287460F7" w14:textId="6BC3398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5.68.2.1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UE co-existence studies</w:t>
      </w:r>
      <w:r>
        <w:rPr>
          <w:noProof/>
        </w:rPr>
        <w:tab/>
      </w:r>
      <w:r>
        <w:rPr>
          <w:noProof/>
        </w:rPr>
        <w:fldChar w:fldCharType="begin"/>
      </w:r>
      <w:r>
        <w:rPr>
          <w:noProof/>
        </w:rPr>
        <w:instrText xml:space="preserve"> PAGEREF _Toc144251746 \h </w:instrText>
      </w:r>
      <w:r>
        <w:rPr>
          <w:noProof/>
        </w:rPr>
      </w:r>
      <w:r>
        <w:rPr>
          <w:noProof/>
        </w:rPr>
        <w:fldChar w:fldCharType="separate"/>
      </w:r>
      <w:r>
        <w:rPr>
          <w:noProof/>
        </w:rPr>
        <w:t>154</w:t>
      </w:r>
      <w:r>
        <w:rPr>
          <w:noProof/>
        </w:rPr>
        <w:fldChar w:fldCharType="end"/>
      </w:r>
    </w:p>
    <w:p w14:paraId="13B8A286" w14:textId="5D0D55E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5.68.2.2</w:t>
      </w:r>
      <w:r>
        <w:rPr>
          <w:rFonts w:asciiTheme="minorHAnsi" w:hAnsiTheme="minorHAnsi" w:cstheme="minorBidi"/>
          <w:noProof/>
          <w:kern w:val="2"/>
          <w:sz w:val="21"/>
          <w:szCs w:val="22"/>
          <w:lang w:val="en-US" w:eastAsia="zh-CN"/>
          <w14:ligatures w14:val="standardContextual"/>
        </w:rPr>
        <w:tab/>
      </w:r>
      <w:r w:rsidRPr="00622EE7">
        <w:rPr>
          <w:rFonts w:cs="Arial"/>
          <w:noProof/>
          <w:lang w:val="en-US" w:eastAsia="zh-CN"/>
        </w:rPr>
        <w:t>REFSENS requirements</w:t>
      </w:r>
      <w:r>
        <w:rPr>
          <w:noProof/>
        </w:rPr>
        <w:tab/>
      </w:r>
      <w:r>
        <w:rPr>
          <w:noProof/>
        </w:rPr>
        <w:fldChar w:fldCharType="begin"/>
      </w:r>
      <w:r>
        <w:rPr>
          <w:noProof/>
        </w:rPr>
        <w:instrText xml:space="preserve"> PAGEREF _Toc144251747 \h </w:instrText>
      </w:r>
      <w:r>
        <w:rPr>
          <w:noProof/>
        </w:rPr>
      </w:r>
      <w:r>
        <w:rPr>
          <w:noProof/>
        </w:rPr>
        <w:fldChar w:fldCharType="separate"/>
      </w:r>
      <w:r>
        <w:rPr>
          <w:noProof/>
        </w:rPr>
        <w:t>154</w:t>
      </w:r>
      <w:r>
        <w:rPr>
          <w:noProof/>
        </w:rPr>
        <w:fldChar w:fldCharType="end"/>
      </w:r>
    </w:p>
    <w:p w14:paraId="2D3FAA66" w14:textId="2EEE21C0"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5.69</w:t>
      </w:r>
      <w:r>
        <w:rPr>
          <w:rFonts w:asciiTheme="minorHAnsi" w:hAnsiTheme="minorHAnsi" w:cstheme="minorBidi"/>
          <w:noProof/>
          <w:kern w:val="2"/>
          <w:sz w:val="21"/>
          <w:szCs w:val="22"/>
          <w:lang w:val="en-US" w:eastAsia="zh-CN"/>
          <w14:ligatures w14:val="standardContextual"/>
        </w:rPr>
        <w:tab/>
      </w:r>
      <w:r>
        <w:rPr>
          <w:noProof/>
        </w:rPr>
        <w:t>CA_n46-n78-n102</w:t>
      </w:r>
      <w:r>
        <w:rPr>
          <w:noProof/>
        </w:rPr>
        <w:tab/>
      </w:r>
      <w:r>
        <w:rPr>
          <w:noProof/>
        </w:rPr>
        <w:fldChar w:fldCharType="begin"/>
      </w:r>
      <w:r>
        <w:rPr>
          <w:noProof/>
        </w:rPr>
        <w:instrText xml:space="preserve"> PAGEREF _Toc144251748 \h </w:instrText>
      </w:r>
      <w:r>
        <w:rPr>
          <w:noProof/>
        </w:rPr>
      </w:r>
      <w:r>
        <w:rPr>
          <w:noProof/>
        </w:rPr>
        <w:fldChar w:fldCharType="separate"/>
      </w:r>
      <w:r>
        <w:rPr>
          <w:noProof/>
        </w:rPr>
        <w:t>156</w:t>
      </w:r>
      <w:r>
        <w:rPr>
          <w:noProof/>
        </w:rPr>
        <w:fldChar w:fldCharType="end"/>
      </w:r>
    </w:p>
    <w:p w14:paraId="7E78DBF9" w14:textId="3C5582A8"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_Toc144251749 \h </w:instrText>
      </w:r>
      <w:r>
        <w:rPr>
          <w:noProof/>
        </w:rPr>
      </w:r>
      <w:r>
        <w:rPr>
          <w:noProof/>
        </w:rPr>
        <w:fldChar w:fldCharType="separate"/>
      </w:r>
      <w:r>
        <w:rPr>
          <w:noProof/>
        </w:rPr>
        <w:t>156</w:t>
      </w:r>
      <w:r>
        <w:rPr>
          <w:noProof/>
        </w:rPr>
        <w:fldChar w:fldCharType="end"/>
      </w:r>
    </w:p>
    <w:p w14:paraId="7D9BE640" w14:textId="7BD84C5A"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Operating bands for CA</w:t>
      </w:r>
      <w:r>
        <w:rPr>
          <w:noProof/>
        </w:rPr>
        <w:tab/>
      </w:r>
      <w:r>
        <w:rPr>
          <w:noProof/>
        </w:rPr>
        <w:fldChar w:fldCharType="begin"/>
      </w:r>
      <w:r>
        <w:rPr>
          <w:noProof/>
        </w:rPr>
        <w:instrText xml:space="preserve"> PAGEREF _Toc144251750 \h </w:instrText>
      </w:r>
      <w:r>
        <w:rPr>
          <w:noProof/>
        </w:rPr>
      </w:r>
      <w:r>
        <w:rPr>
          <w:noProof/>
        </w:rPr>
        <w:fldChar w:fldCharType="separate"/>
      </w:r>
      <w:r>
        <w:rPr>
          <w:noProof/>
        </w:rPr>
        <w:t>156</w:t>
      </w:r>
      <w:r>
        <w:rPr>
          <w:noProof/>
        </w:rPr>
        <w:fldChar w:fldCharType="end"/>
      </w:r>
    </w:p>
    <w:p w14:paraId="60DD1CC2" w14:textId="5AC88D39"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Channel bandwidths per operating band for CA</w:t>
      </w:r>
      <w:r>
        <w:rPr>
          <w:noProof/>
        </w:rPr>
        <w:tab/>
      </w:r>
      <w:r>
        <w:rPr>
          <w:noProof/>
        </w:rPr>
        <w:fldChar w:fldCharType="begin"/>
      </w:r>
      <w:r>
        <w:rPr>
          <w:noProof/>
        </w:rPr>
        <w:instrText xml:space="preserve"> PAGEREF _Toc144251751 \h </w:instrText>
      </w:r>
      <w:r>
        <w:rPr>
          <w:noProof/>
        </w:rPr>
      </w:r>
      <w:r>
        <w:rPr>
          <w:noProof/>
        </w:rPr>
        <w:fldChar w:fldCharType="separate"/>
      </w:r>
      <w:r>
        <w:rPr>
          <w:noProof/>
        </w:rPr>
        <w:t>156</w:t>
      </w:r>
      <w:r>
        <w:rPr>
          <w:noProof/>
        </w:rPr>
        <w:fldChar w:fldCharType="end"/>
      </w:r>
    </w:p>
    <w:p w14:paraId="1DA533E4" w14:textId="5F99BC4E"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 xml:space="preserve">IB,c </w:t>
      </w:r>
      <w:r w:rsidRPr="00622EE7">
        <w:rPr>
          <w:rFonts w:cs="Arial"/>
          <w:noProof/>
          <w:color w:val="000000" w:themeColor="text1"/>
        </w:rPr>
        <w:t>values</w:t>
      </w:r>
      <w:r>
        <w:rPr>
          <w:noProof/>
        </w:rPr>
        <w:tab/>
      </w:r>
      <w:r>
        <w:rPr>
          <w:noProof/>
        </w:rPr>
        <w:fldChar w:fldCharType="begin"/>
      </w:r>
      <w:r>
        <w:rPr>
          <w:noProof/>
        </w:rPr>
        <w:instrText xml:space="preserve"> PAGEREF _Toc144251752 \h </w:instrText>
      </w:r>
      <w:r>
        <w:rPr>
          <w:noProof/>
        </w:rPr>
      </w:r>
      <w:r>
        <w:rPr>
          <w:noProof/>
        </w:rPr>
        <w:fldChar w:fldCharType="separate"/>
      </w:r>
      <w:r>
        <w:rPr>
          <w:noProof/>
        </w:rPr>
        <w:t>160</w:t>
      </w:r>
      <w:r>
        <w:rPr>
          <w:noProof/>
        </w:rPr>
        <w:fldChar w:fldCharType="end"/>
      </w:r>
    </w:p>
    <w:p w14:paraId="65C47D81" w14:textId="0D59E4AC"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_Toc144251753 \h </w:instrText>
      </w:r>
      <w:r>
        <w:rPr>
          <w:noProof/>
        </w:rPr>
      </w:r>
      <w:r>
        <w:rPr>
          <w:noProof/>
        </w:rPr>
        <w:fldChar w:fldCharType="separate"/>
      </w:r>
      <w:r>
        <w:rPr>
          <w:noProof/>
        </w:rPr>
        <w:t>160</w:t>
      </w:r>
      <w:r>
        <w:rPr>
          <w:noProof/>
        </w:rPr>
        <w:fldChar w:fldCharType="end"/>
      </w:r>
    </w:p>
    <w:p w14:paraId="3E0FA93C" w14:textId="67B55306"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5.69.2.1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UE co-existence studies</w:t>
      </w:r>
      <w:r>
        <w:rPr>
          <w:noProof/>
        </w:rPr>
        <w:tab/>
      </w:r>
      <w:r>
        <w:rPr>
          <w:noProof/>
        </w:rPr>
        <w:fldChar w:fldCharType="begin"/>
      </w:r>
      <w:r>
        <w:rPr>
          <w:noProof/>
        </w:rPr>
        <w:instrText xml:space="preserve"> PAGEREF _Toc144251754 \h </w:instrText>
      </w:r>
      <w:r>
        <w:rPr>
          <w:noProof/>
        </w:rPr>
      </w:r>
      <w:r>
        <w:rPr>
          <w:noProof/>
        </w:rPr>
        <w:fldChar w:fldCharType="separate"/>
      </w:r>
      <w:r>
        <w:rPr>
          <w:noProof/>
        </w:rPr>
        <w:t>160</w:t>
      </w:r>
      <w:r>
        <w:rPr>
          <w:noProof/>
        </w:rPr>
        <w:fldChar w:fldCharType="end"/>
      </w:r>
    </w:p>
    <w:p w14:paraId="79DC47CC" w14:textId="1AE83DC6"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5.69.2.2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_Toc144251755 \h </w:instrText>
      </w:r>
      <w:r>
        <w:rPr>
          <w:noProof/>
        </w:rPr>
      </w:r>
      <w:r>
        <w:rPr>
          <w:noProof/>
        </w:rPr>
        <w:fldChar w:fldCharType="separate"/>
      </w:r>
      <w:r>
        <w:rPr>
          <w:noProof/>
        </w:rPr>
        <w:t>162</w:t>
      </w:r>
      <w:r>
        <w:rPr>
          <w:noProof/>
        </w:rPr>
        <w:fldChar w:fldCharType="end"/>
      </w:r>
    </w:p>
    <w:p w14:paraId="12BB579F" w14:textId="07624243"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5.70</w:t>
      </w:r>
      <w:r>
        <w:rPr>
          <w:rFonts w:asciiTheme="minorHAnsi" w:hAnsiTheme="minorHAnsi" w:cstheme="minorBidi"/>
          <w:noProof/>
          <w:kern w:val="2"/>
          <w:sz w:val="21"/>
          <w:szCs w:val="22"/>
          <w:lang w:val="en-US" w:eastAsia="zh-CN"/>
          <w14:ligatures w14:val="standardContextual"/>
        </w:rPr>
        <w:tab/>
      </w:r>
      <w:r>
        <w:rPr>
          <w:noProof/>
        </w:rPr>
        <w:t>CA_n3-n40-n78</w:t>
      </w:r>
      <w:r>
        <w:rPr>
          <w:noProof/>
        </w:rPr>
        <w:tab/>
      </w:r>
      <w:r>
        <w:rPr>
          <w:noProof/>
        </w:rPr>
        <w:fldChar w:fldCharType="begin"/>
      </w:r>
      <w:r>
        <w:rPr>
          <w:noProof/>
        </w:rPr>
        <w:instrText xml:space="preserve"> PAGEREF _Toc144251756 \h </w:instrText>
      </w:r>
      <w:r>
        <w:rPr>
          <w:noProof/>
        </w:rPr>
      </w:r>
      <w:r>
        <w:rPr>
          <w:noProof/>
        </w:rPr>
        <w:fldChar w:fldCharType="separate"/>
      </w:r>
      <w:r>
        <w:rPr>
          <w:noProof/>
        </w:rPr>
        <w:t>163</w:t>
      </w:r>
      <w:r>
        <w:rPr>
          <w:noProof/>
        </w:rPr>
        <w:fldChar w:fldCharType="end"/>
      </w:r>
    </w:p>
    <w:p w14:paraId="381D21A4" w14:textId="2E42A284"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Common for 1 band UL and 2 bands UL CA</w:t>
      </w:r>
      <w:r>
        <w:rPr>
          <w:noProof/>
        </w:rPr>
        <w:tab/>
      </w:r>
      <w:r>
        <w:rPr>
          <w:noProof/>
        </w:rPr>
        <w:fldChar w:fldCharType="begin"/>
      </w:r>
      <w:r>
        <w:rPr>
          <w:noProof/>
        </w:rPr>
        <w:instrText xml:space="preserve"> PAGEREF _Toc144251757 \h </w:instrText>
      </w:r>
      <w:r>
        <w:rPr>
          <w:noProof/>
        </w:rPr>
      </w:r>
      <w:r>
        <w:rPr>
          <w:noProof/>
        </w:rPr>
        <w:fldChar w:fldCharType="separate"/>
      </w:r>
      <w:r>
        <w:rPr>
          <w:noProof/>
        </w:rPr>
        <w:t>163</w:t>
      </w:r>
      <w:r>
        <w:rPr>
          <w:noProof/>
        </w:rPr>
        <w:fldChar w:fldCharType="end"/>
      </w:r>
    </w:p>
    <w:p w14:paraId="50A050DE" w14:textId="0E8594F4"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Operating bands for CA</w:t>
      </w:r>
      <w:r>
        <w:rPr>
          <w:noProof/>
        </w:rPr>
        <w:tab/>
      </w:r>
      <w:r>
        <w:rPr>
          <w:noProof/>
        </w:rPr>
        <w:fldChar w:fldCharType="begin"/>
      </w:r>
      <w:r>
        <w:rPr>
          <w:noProof/>
        </w:rPr>
        <w:instrText xml:space="preserve"> PAGEREF _Toc144251758 \h </w:instrText>
      </w:r>
      <w:r>
        <w:rPr>
          <w:noProof/>
        </w:rPr>
      </w:r>
      <w:r>
        <w:rPr>
          <w:noProof/>
        </w:rPr>
        <w:fldChar w:fldCharType="separate"/>
      </w:r>
      <w:r>
        <w:rPr>
          <w:noProof/>
        </w:rPr>
        <w:t>163</w:t>
      </w:r>
      <w:r>
        <w:rPr>
          <w:noProof/>
        </w:rPr>
        <w:fldChar w:fldCharType="end"/>
      </w:r>
    </w:p>
    <w:p w14:paraId="314B28A5" w14:textId="2B49C6D1"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Channel bandwidths per operating band for CA</w:t>
      </w:r>
      <w:r>
        <w:rPr>
          <w:noProof/>
        </w:rPr>
        <w:tab/>
      </w:r>
      <w:r>
        <w:rPr>
          <w:noProof/>
        </w:rPr>
        <w:fldChar w:fldCharType="begin"/>
      </w:r>
      <w:r>
        <w:rPr>
          <w:noProof/>
        </w:rPr>
        <w:instrText xml:space="preserve"> PAGEREF _Toc144251759 \h </w:instrText>
      </w:r>
      <w:r>
        <w:rPr>
          <w:noProof/>
        </w:rPr>
      </w:r>
      <w:r>
        <w:rPr>
          <w:noProof/>
        </w:rPr>
        <w:fldChar w:fldCharType="separate"/>
      </w:r>
      <w:r>
        <w:rPr>
          <w:noProof/>
        </w:rPr>
        <w:t>163</w:t>
      </w:r>
      <w:r>
        <w:rPr>
          <w:noProof/>
        </w:rPr>
        <w:fldChar w:fldCharType="end"/>
      </w:r>
    </w:p>
    <w:p w14:paraId="2B630D2C" w14:textId="1BBAACAB"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5.70.1.3</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∆T</w:t>
      </w:r>
      <w:r w:rsidRPr="00622EE7">
        <w:rPr>
          <w:rFonts w:cs="Arial"/>
          <w:noProof/>
          <w:color w:val="000000" w:themeColor="text1"/>
          <w:vertAlign w:val="subscript"/>
        </w:rPr>
        <w:t>IB,c</w:t>
      </w:r>
      <w:r w:rsidRPr="00622EE7">
        <w:rPr>
          <w:rFonts w:cs="Arial"/>
          <w:noProof/>
          <w:color w:val="000000" w:themeColor="text1"/>
        </w:rPr>
        <w:t xml:space="preserve"> and ∆R</w:t>
      </w:r>
      <w:r w:rsidRPr="00622EE7">
        <w:rPr>
          <w:rFonts w:cs="Arial"/>
          <w:noProof/>
          <w:color w:val="000000" w:themeColor="text1"/>
          <w:vertAlign w:val="subscript"/>
        </w:rPr>
        <w:t>IB,c</w:t>
      </w:r>
      <w:r w:rsidRPr="00622EE7">
        <w:rPr>
          <w:rFonts w:cs="Arial"/>
          <w:noProof/>
          <w:color w:val="000000" w:themeColor="text1"/>
        </w:rPr>
        <w:t xml:space="preserve"> values</w:t>
      </w:r>
      <w:r>
        <w:rPr>
          <w:noProof/>
        </w:rPr>
        <w:tab/>
      </w:r>
      <w:r>
        <w:rPr>
          <w:noProof/>
        </w:rPr>
        <w:fldChar w:fldCharType="begin"/>
      </w:r>
      <w:r>
        <w:rPr>
          <w:noProof/>
        </w:rPr>
        <w:instrText xml:space="preserve"> PAGEREF _Toc144251760 \h </w:instrText>
      </w:r>
      <w:r>
        <w:rPr>
          <w:noProof/>
        </w:rPr>
      </w:r>
      <w:r>
        <w:rPr>
          <w:noProof/>
        </w:rPr>
        <w:fldChar w:fldCharType="separate"/>
      </w:r>
      <w:r>
        <w:rPr>
          <w:noProof/>
        </w:rPr>
        <w:t>163</w:t>
      </w:r>
      <w:r>
        <w:rPr>
          <w:noProof/>
        </w:rPr>
        <w:fldChar w:fldCharType="end"/>
      </w:r>
    </w:p>
    <w:p w14:paraId="11FD128D" w14:textId="228DE880"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Specific for 2 bands UL CA</w:t>
      </w:r>
      <w:r>
        <w:rPr>
          <w:noProof/>
        </w:rPr>
        <w:tab/>
      </w:r>
      <w:r>
        <w:rPr>
          <w:noProof/>
        </w:rPr>
        <w:fldChar w:fldCharType="begin"/>
      </w:r>
      <w:r>
        <w:rPr>
          <w:noProof/>
        </w:rPr>
        <w:instrText xml:space="preserve"> PAGEREF _Toc144251761 \h </w:instrText>
      </w:r>
      <w:r>
        <w:rPr>
          <w:noProof/>
        </w:rPr>
      </w:r>
      <w:r>
        <w:rPr>
          <w:noProof/>
        </w:rPr>
        <w:fldChar w:fldCharType="separate"/>
      </w:r>
      <w:r>
        <w:rPr>
          <w:noProof/>
        </w:rPr>
        <w:t>163</w:t>
      </w:r>
      <w:r>
        <w:rPr>
          <w:noProof/>
        </w:rPr>
        <w:fldChar w:fldCharType="end"/>
      </w:r>
    </w:p>
    <w:p w14:paraId="34BD5C3A" w14:textId="74A76C8B"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5.70.2.1</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UE co-existence studies</w:t>
      </w:r>
      <w:r>
        <w:rPr>
          <w:noProof/>
        </w:rPr>
        <w:tab/>
      </w:r>
      <w:r>
        <w:rPr>
          <w:noProof/>
        </w:rPr>
        <w:fldChar w:fldCharType="begin"/>
      </w:r>
      <w:r>
        <w:rPr>
          <w:noProof/>
        </w:rPr>
        <w:instrText xml:space="preserve"> PAGEREF _Toc144251762 \h </w:instrText>
      </w:r>
      <w:r>
        <w:rPr>
          <w:noProof/>
        </w:rPr>
      </w:r>
      <w:r>
        <w:rPr>
          <w:noProof/>
        </w:rPr>
        <w:fldChar w:fldCharType="separate"/>
      </w:r>
      <w:r>
        <w:rPr>
          <w:noProof/>
        </w:rPr>
        <w:t>163</w:t>
      </w:r>
      <w:r>
        <w:rPr>
          <w:noProof/>
        </w:rPr>
        <w:fldChar w:fldCharType="end"/>
      </w:r>
    </w:p>
    <w:p w14:paraId="5F87EEF7" w14:textId="4063DD3E" w:rsidR="00B25420" w:rsidRDefault="00B25420">
      <w:pPr>
        <w:pStyle w:val="42"/>
        <w:rPr>
          <w:rFonts w:asciiTheme="minorHAnsi" w:hAnsiTheme="minorHAnsi" w:cstheme="minorBidi"/>
          <w:noProof/>
          <w:kern w:val="2"/>
          <w:sz w:val="21"/>
          <w:szCs w:val="22"/>
          <w:lang w:val="en-US" w:eastAsia="zh-CN"/>
          <w14:ligatures w14:val="standardContextual"/>
        </w:rPr>
      </w:pPr>
      <w:r w:rsidRPr="00622EE7">
        <w:rPr>
          <w:rFonts w:cs="Arial"/>
          <w:noProof/>
          <w:color w:val="000000" w:themeColor="text1"/>
        </w:rPr>
        <w:t>5.70.2.2</w:t>
      </w:r>
      <w:r>
        <w:rPr>
          <w:rFonts w:asciiTheme="minorHAnsi" w:hAnsiTheme="minorHAnsi" w:cstheme="minorBidi"/>
          <w:noProof/>
          <w:kern w:val="2"/>
          <w:sz w:val="21"/>
          <w:szCs w:val="22"/>
          <w:lang w:val="en-US" w:eastAsia="zh-CN"/>
          <w14:ligatures w14:val="standardContextual"/>
        </w:rPr>
        <w:tab/>
      </w:r>
      <w:r w:rsidRPr="00622EE7">
        <w:rPr>
          <w:rFonts w:cs="Arial"/>
          <w:noProof/>
          <w:color w:val="000000" w:themeColor="text1"/>
        </w:rPr>
        <w:t>REFSENS requirements</w:t>
      </w:r>
      <w:r>
        <w:rPr>
          <w:noProof/>
        </w:rPr>
        <w:tab/>
      </w:r>
      <w:r>
        <w:rPr>
          <w:noProof/>
        </w:rPr>
        <w:fldChar w:fldCharType="begin"/>
      </w:r>
      <w:r>
        <w:rPr>
          <w:noProof/>
        </w:rPr>
        <w:instrText xml:space="preserve"> PAGEREF _Toc144251763 \h </w:instrText>
      </w:r>
      <w:r>
        <w:rPr>
          <w:noProof/>
        </w:rPr>
      </w:r>
      <w:r>
        <w:rPr>
          <w:noProof/>
        </w:rPr>
        <w:fldChar w:fldCharType="separate"/>
      </w:r>
      <w:r>
        <w:rPr>
          <w:noProof/>
        </w:rPr>
        <w:t>165</w:t>
      </w:r>
      <w:r>
        <w:rPr>
          <w:noProof/>
        </w:rPr>
        <w:fldChar w:fldCharType="end"/>
      </w:r>
    </w:p>
    <w:p w14:paraId="7CE76806" w14:textId="6118FEFB"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5.71</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CA_n2-n71-n77</w:t>
      </w:r>
      <w:r>
        <w:rPr>
          <w:noProof/>
        </w:rPr>
        <w:tab/>
      </w:r>
      <w:r>
        <w:rPr>
          <w:noProof/>
        </w:rPr>
        <w:fldChar w:fldCharType="begin"/>
      </w:r>
      <w:r>
        <w:rPr>
          <w:noProof/>
        </w:rPr>
        <w:instrText xml:space="preserve"> PAGEREF _Toc144251764 \h </w:instrText>
      </w:r>
      <w:r>
        <w:rPr>
          <w:noProof/>
        </w:rPr>
      </w:r>
      <w:r>
        <w:rPr>
          <w:noProof/>
        </w:rPr>
        <w:fldChar w:fldCharType="separate"/>
      </w:r>
      <w:r>
        <w:rPr>
          <w:noProof/>
        </w:rPr>
        <w:t>166</w:t>
      </w:r>
      <w:r>
        <w:rPr>
          <w:noProof/>
        </w:rPr>
        <w:fldChar w:fldCharType="end"/>
      </w:r>
    </w:p>
    <w:p w14:paraId="548E9667" w14:textId="3EF66F04"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5.71.1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_Toc144251765 \h </w:instrText>
      </w:r>
      <w:r>
        <w:rPr>
          <w:noProof/>
        </w:rPr>
      </w:r>
      <w:r>
        <w:rPr>
          <w:noProof/>
        </w:rPr>
        <w:fldChar w:fldCharType="separate"/>
      </w:r>
      <w:r>
        <w:rPr>
          <w:noProof/>
        </w:rPr>
        <w:t>166</w:t>
      </w:r>
      <w:r>
        <w:rPr>
          <w:noProof/>
        </w:rPr>
        <w:fldChar w:fldCharType="end"/>
      </w:r>
    </w:p>
    <w:p w14:paraId="7D2CE0BB" w14:textId="65E223CF"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_Toc144251766 \h </w:instrText>
      </w:r>
      <w:r>
        <w:rPr>
          <w:noProof/>
        </w:rPr>
      </w:r>
      <w:r>
        <w:rPr>
          <w:noProof/>
        </w:rPr>
        <w:fldChar w:fldCharType="separate"/>
      </w:r>
      <w:r>
        <w:rPr>
          <w:noProof/>
        </w:rPr>
        <w:t>166</w:t>
      </w:r>
      <w:r>
        <w:rPr>
          <w:noProof/>
        </w:rPr>
        <w:fldChar w:fldCharType="end"/>
      </w:r>
    </w:p>
    <w:p w14:paraId="3DB654AE" w14:textId="6B43630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_Toc144251767 \h </w:instrText>
      </w:r>
      <w:r>
        <w:rPr>
          <w:noProof/>
        </w:rPr>
      </w:r>
      <w:r>
        <w:rPr>
          <w:noProof/>
        </w:rPr>
        <w:fldChar w:fldCharType="separate"/>
      </w:r>
      <w:r>
        <w:rPr>
          <w:noProof/>
        </w:rPr>
        <w:t>166</w:t>
      </w:r>
      <w:r>
        <w:rPr>
          <w:noProof/>
        </w:rPr>
        <w:fldChar w:fldCharType="end"/>
      </w:r>
    </w:p>
    <w:p w14:paraId="16DB5CAC" w14:textId="030AB2E2"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_Toc144251768 \h </w:instrText>
      </w:r>
      <w:r>
        <w:rPr>
          <w:noProof/>
        </w:rPr>
      </w:r>
      <w:r>
        <w:rPr>
          <w:noProof/>
        </w:rPr>
        <w:fldChar w:fldCharType="separate"/>
      </w:r>
      <w:r>
        <w:rPr>
          <w:noProof/>
        </w:rPr>
        <w:t>166</w:t>
      </w:r>
      <w:r>
        <w:rPr>
          <w:noProof/>
        </w:rPr>
        <w:fldChar w:fldCharType="end"/>
      </w:r>
    </w:p>
    <w:p w14:paraId="787EF491" w14:textId="18C5157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5.71.2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_Toc144251769 \h </w:instrText>
      </w:r>
      <w:r>
        <w:rPr>
          <w:noProof/>
        </w:rPr>
      </w:r>
      <w:r>
        <w:rPr>
          <w:noProof/>
        </w:rPr>
        <w:fldChar w:fldCharType="separate"/>
      </w:r>
      <w:r>
        <w:rPr>
          <w:noProof/>
        </w:rPr>
        <w:t>167</w:t>
      </w:r>
      <w:r>
        <w:rPr>
          <w:noProof/>
        </w:rPr>
        <w:fldChar w:fldCharType="end"/>
      </w:r>
    </w:p>
    <w:p w14:paraId="397966D2" w14:textId="0F4FFB0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_Toc144251770 \h </w:instrText>
      </w:r>
      <w:r>
        <w:rPr>
          <w:noProof/>
        </w:rPr>
      </w:r>
      <w:r>
        <w:rPr>
          <w:noProof/>
        </w:rPr>
        <w:fldChar w:fldCharType="separate"/>
      </w:r>
      <w:r>
        <w:rPr>
          <w:noProof/>
        </w:rPr>
        <w:t>167</w:t>
      </w:r>
      <w:r>
        <w:rPr>
          <w:noProof/>
        </w:rPr>
        <w:fldChar w:fldCharType="end"/>
      </w:r>
    </w:p>
    <w:p w14:paraId="016A61C8" w14:textId="4F578A21"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5.71.2.2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_Toc144251771 \h </w:instrText>
      </w:r>
      <w:r>
        <w:rPr>
          <w:noProof/>
        </w:rPr>
      </w:r>
      <w:r>
        <w:rPr>
          <w:noProof/>
        </w:rPr>
        <w:fldChar w:fldCharType="separate"/>
      </w:r>
      <w:r>
        <w:rPr>
          <w:noProof/>
        </w:rPr>
        <w:t>167</w:t>
      </w:r>
      <w:r>
        <w:rPr>
          <w:noProof/>
        </w:rPr>
        <w:fldChar w:fldCharType="end"/>
      </w:r>
    </w:p>
    <w:p w14:paraId="6935E0D0" w14:textId="56EF559C"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5.72</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CA_n25-n71-n85</w:t>
      </w:r>
      <w:r>
        <w:rPr>
          <w:noProof/>
        </w:rPr>
        <w:tab/>
      </w:r>
      <w:r>
        <w:rPr>
          <w:noProof/>
        </w:rPr>
        <w:fldChar w:fldCharType="begin"/>
      </w:r>
      <w:r>
        <w:rPr>
          <w:noProof/>
        </w:rPr>
        <w:instrText xml:space="preserve"> PAGEREF _Toc144251772 \h </w:instrText>
      </w:r>
      <w:r>
        <w:rPr>
          <w:noProof/>
        </w:rPr>
      </w:r>
      <w:r>
        <w:rPr>
          <w:noProof/>
        </w:rPr>
        <w:fldChar w:fldCharType="separate"/>
      </w:r>
      <w:r>
        <w:rPr>
          <w:noProof/>
        </w:rPr>
        <w:t>168</w:t>
      </w:r>
      <w:r>
        <w:rPr>
          <w:noProof/>
        </w:rPr>
        <w:fldChar w:fldCharType="end"/>
      </w:r>
    </w:p>
    <w:p w14:paraId="52FE7D61" w14:textId="13B5D8FF"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5.72.1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_Toc144251773 \h </w:instrText>
      </w:r>
      <w:r>
        <w:rPr>
          <w:noProof/>
        </w:rPr>
      </w:r>
      <w:r>
        <w:rPr>
          <w:noProof/>
        </w:rPr>
        <w:fldChar w:fldCharType="separate"/>
      </w:r>
      <w:r>
        <w:rPr>
          <w:noProof/>
        </w:rPr>
        <w:t>168</w:t>
      </w:r>
      <w:r>
        <w:rPr>
          <w:noProof/>
        </w:rPr>
        <w:fldChar w:fldCharType="end"/>
      </w:r>
    </w:p>
    <w:p w14:paraId="081CD42C" w14:textId="428F71D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_Toc144251774 \h </w:instrText>
      </w:r>
      <w:r>
        <w:rPr>
          <w:noProof/>
        </w:rPr>
      </w:r>
      <w:r>
        <w:rPr>
          <w:noProof/>
        </w:rPr>
        <w:fldChar w:fldCharType="separate"/>
      </w:r>
      <w:r>
        <w:rPr>
          <w:noProof/>
        </w:rPr>
        <w:t>168</w:t>
      </w:r>
      <w:r>
        <w:rPr>
          <w:noProof/>
        </w:rPr>
        <w:fldChar w:fldCharType="end"/>
      </w:r>
    </w:p>
    <w:p w14:paraId="55045EF8" w14:textId="108C09AA"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_Toc144251775 \h </w:instrText>
      </w:r>
      <w:r>
        <w:rPr>
          <w:noProof/>
        </w:rPr>
      </w:r>
      <w:r>
        <w:rPr>
          <w:noProof/>
        </w:rPr>
        <w:fldChar w:fldCharType="separate"/>
      </w:r>
      <w:r>
        <w:rPr>
          <w:noProof/>
        </w:rPr>
        <w:t>168</w:t>
      </w:r>
      <w:r>
        <w:rPr>
          <w:noProof/>
        </w:rPr>
        <w:fldChar w:fldCharType="end"/>
      </w:r>
    </w:p>
    <w:p w14:paraId="23BC38C5" w14:textId="4A8696B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_Toc144251776 \h </w:instrText>
      </w:r>
      <w:r>
        <w:rPr>
          <w:noProof/>
        </w:rPr>
      </w:r>
      <w:r>
        <w:rPr>
          <w:noProof/>
        </w:rPr>
        <w:fldChar w:fldCharType="separate"/>
      </w:r>
      <w:r>
        <w:rPr>
          <w:noProof/>
        </w:rPr>
        <w:t>168</w:t>
      </w:r>
      <w:r>
        <w:rPr>
          <w:noProof/>
        </w:rPr>
        <w:fldChar w:fldCharType="end"/>
      </w:r>
    </w:p>
    <w:p w14:paraId="06DAADE5" w14:textId="05E7E5A7"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5.72.2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_Toc144251777 \h </w:instrText>
      </w:r>
      <w:r>
        <w:rPr>
          <w:noProof/>
        </w:rPr>
      </w:r>
      <w:r>
        <w:rPr>
          <w:noProof/>
        </w:rPr>
        <w:fldChar w:fldCharType="separate"/>
      </w:r>
      <w:r>
        <w:rPr>
          <w:noProof/>
        </w:rPr>
        <w:t>168</w:t>
      </w:r>
      <w:r>
        <w:rPr>
          <w:noProof/>
        </w:rPr>
        <w:fldChar w:fldCharType="end"/>
      </w:r>
    </w:p>
    <w:p w14:paraId="0E4DD2E1" w14:textId="058A5539"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_Toc144251778 \h </w:instrText>
      </w:r>
      <w:r>
        <w:rPr>
          <w:noProof/>
        </w:rPr>
      </w:r>
      <w:r>
        <w:rPr>
          <w:noProof/>
        </w:rPr>
        <w:fldChar w:fldCharType="separate"/>
      </w:r>
      <w:r>
        <w:rPr>
          <w:noProof/>
        </w:rPr>
        <w:t>168</w:t>
      </w:r>
      <w:r>
        <w:rPr>
          <w:noProof/>
        </w:rPr>
        <w:fldChar w:fldCharType="end"/>
      </w:r>
    </w:p>
    <w:p w14:paraId="5A9FCD6A" w14:textId="0AE39B3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5.72.2.2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_Toc144251779 \h </w:instrText>
      </w:r>
      <w:r>
        <w:rPr>
          <w:noProof/>
        </w:rPr>
      </w:r>
      <w:r>
        <w:rPr>
          <w:noProof/>
        </w:rPr>
        <w:fldChar w:fldCharType="separate"/>
      </w:r>
      <w:r>
        <w:rPr>
          <w:noProof/>
        </w:rPr>
        <w:t>169</w:t>
      </w:r>
      <w:r>
        <w:rPr>
          <w:noProof/>
        </w:rPr>
        <w:fldChar w:fldCharType="end"/>
      </w:r>
    </w:p>
    <w:p w14:paraId="3F9846E1" w14:textId="0851FBC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5.73</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CA_n41-n71-n85</w:t>
      </w:r>
      <w:r>
        <w:rPr>
          <w:noProof/>
        </w:rPr>
        <w:tab/>
      </w:r>
      <w:r>
        <w:rPr>
          <w:noProof/>
        </w:rPr>
        <w:fldChar w:fldCharType="begin"/>
      </w:r>
      <w:r>
        <w:rPr>
          <w:noProof/>
        </w:rPr>
        <w:instrText xml:space="preserve"> PAGEREF _Toc144251780 \h </w:instrText>
      </w:r>
      <w:r>
        <w:rPr>
          <w:noProof/>
        </w:rPr>
      </w:r>
      <w:r>
        <w:rPr>
          <w:noProof/>
        </w:rPr>
        <w:fldChar w:fldCharType="separate"/>
      </w:r>
      <w:r>
        <w:rPr>
          <w:noProof/>
        </w:rPr>
        <w:t>169</w:t>
      </w:r>
      <w:r>
        <w:rPr>
          <w:noProof/>
        </w:rPr>
        <w:fldChar w:fldCharType="end"/>
      </w:r>
    </w:p>
    <w:p w14:paraId="4FE40ABE" w14:textId="3FF241A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5.73.1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_Toc144251781 \h </w:instrText>
      </w:r>
      <w:r>
        <w:rPr>
          <w:noProof/>
        </w:rPr>
      </w:r>
      <w:r>
        <w:rPr>
          <w:noProof/>
        </w:rPr>
        <w:fldChar w:fldCharType="separate"/>
      </w:r>
      <w:r>
        <w:rPr>
          <w:noProof/>
        </w:rPr>
        <w:t>169</w:t>
      </w:r>
      <w:r>
        <w:rPr>
          <w:noProof/>
        </w:rPr>
        <w:fldChar w:fldCharType="end"/>
      </w:r>
    </w:p>
    <w:p w14:paraId="7A7CEF2A" w14:textId="53512E5E"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5.73.1.1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_Toc144251782 \h </w:instrText>
      </w:r>
      <w:r>
        <w:rPr>
          <w:noProof/>
        </w:rPr>
      </w:r>
      <w:r>
        <w:rPr>
          <w:noProof/>
        </w:rPr>
        <w:fldChar w:fldCharType="separate"/>
      </w:r>
      <w:r>
        <w:rPr>
          <w:noProof/>
        </w:rPr>
        <w:t>169</w:t>
      </w:r>
      <w:r>
        <w:rPr>
          <w:noProof/>
        </w:rPr>
        <w:fldChar w:fldCharType="end"/>
      </w:r>
    </w:p>
    <w:p w14:paraId="25F01DCA" w14:textId="1DD1BB0D"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5.73.1.2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_Toc144251783 \h </w:instrText>
      </w:r>
      <w:r>
        <w:rPr>
          <w:noProof/>
        </w:rPr>
      </w:r>
      <w:r>
        <w:rPr>
          <w:noProof/>
        </w:rPr>
        <w:fldChar w:fldCharType="separate"/>
      </w:r>
      <w:r>
        <w:rPr>
          <w:noProof/>
        </w:rPr>
        <w:t>169</w:t>
      </w:r>
      <w:r>
        <w:rPr>
          <w:noProof/>
        </w:rPr>
        <w:fldChar w:fldCharType="end"/>
      </w:r>
    </w:p>
    <w:p w14:paraId="07B387DB" w14:textId="04190AF7"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5.73.1.3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_Toc144251784 \h </w:instrText>
      </w:r>
      <w:r>
        <w:rPr>
          <w:noProof/>
        </w:rPr>
      </w:r>
      <w:r>
        <w:rPr>
          <w:noProof/>
        </w:rPr>
        <w:fldChar w:fldCharType="separate"/>
      </w:r>
      <w:r>
        <w:rPr>
          <w:noProof/>
        </w:rPr>
        <w:t>169</w:t>
      </w:r>
      <w:r>
        <w:rPr>
          <w:noProof/>
        </w:rPr>
        <w:fldChar w:fldCharType="end"/>
      </w:r>
    </w:p>
    <w:p w14:paraId="0D6F9C40" w14:textId="1746DDAF"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5.73.2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_Toc144251785 \h </w:instrText>
      </w:r>
      <w:r>
        <w:rPr>
          <w:noProof/>
        </w:rPr>
      </w:r>
      <w:r>
        <w:rPr>
          <w:noProof/>
        </w:rPr>
        <w:fldChar w:fldCharType="separate"/>
      </w:r>
      <w:r>
        <w:rPr>
          <w:noProof/>
        </w:rPr>
        <w:t>170</w:t>
      </w:r>
      <w:r>
        <w:rPr>
          <w:noProof/>
        </w:rPr>
        <w:fldChar w:fldCharType="end"/>
      </w:r>
    </w:p>
    <w:p w14:paraId="0DCA05DD" w14:textId="1D3A6AF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5.73.2.1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_Toc144251786 \h </w:instrText>
      </w:r>
      <w:r>
        <w:rPr>
          <w:noProof/>
        </w:rPr>
      </w:r>
      <w:r>
        <w:rPr>
          <w:noProof/>
        </w:rPr>
        <w:fldChar w:fldCharType="separate"/>
      </w:r>
      <w:r>
        <w:rPr>
          <w:noProof/>
        </w:rPr>
        <w:t>170</w:t>
      </w:r>
      <w:r>
        <w:rPr>
          <w:noProof/>
        </w:rPr>
        <w:fldChar w:fldCharType="end"/>
      </w:r>
    </w:p>
    <w:p w14:paraId="1A4FB51F" w14:textId="41E4FBFC"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5.73.2.2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_Toc144251787 \h </w:instrText>
      </w:r>
      <w:r>
        <w:rPr>
          <w:noProof/>
        </w:rPr>
      </w:r>
      <w:r>
        <w:rPr>
          <w:noProof/>
        </w:rPr>
        <w:fldChar w:fldCharType="separate"/>
      </w:r>
      <w:r>
        <w:rPr>
          <w:noProof/>
        </w:rPr>
        <w:t>170</w:t>
      </w:r>
      <w:r>
        <w:rPr>
          <w:noProof/>
        </w:rPr>
        <w:fldChar w:fldCharType="end"/>
      </w:r>
    </w:p>
    <w:p w14:paraId="7EE424D3" w14:textId="63E8F994" w:rsidR="00B25420" w:rsidRDefault="00B25420">
      <w:pPr>
        <w:pStyle w:val="22"/>
        <w:rPr>
          <w:rFonts w:asciiTheme="minorHAnsi" w:hAnsiTheme="minorHAnsi" w:cstheme="minorBidi"/>
          <w:noProof/>
          <w:kern w:val="2"/>
          <w:sz w:val="21"/>
          <w:szCs w:val="22"/>
          <w:lang w:val="en-US" w:eastAsia="zh-CN"/>
          <w14:ligatures w14:val="standardContextual"/>
        </w:rPr>
      </w:pPr>
      <w:r>
        <w:rPr>
          <w:noProof/>
        </w:rPr>
        <w:t>5.74</w:t>
      </w:r>
      <w:r>
        <w:rPr>
          <w:rFonts w:asciiTheme="minorHAnsi" w:hAnsiTheme="minorHAnsi" w:cstheme="minorBidi"/>
          <w:noProof/>
          <w:kern w:val="2"/>
          <w:sz w:val="21"/>
          <w:szCs w:val="22"/>
          <w:lang w:val="en-US" w:eastAsia="zh-CN"/>
          <w14:ligatures w14:val="standardContextual"/>
        </w:rPr>
        <w:tab/>
      </w:r>
      <w:r w:rsidRPr="00622EE7">
        <w:rPr>
          <w:rFonts w:eastAsia="宋体"/>
          <w:noProof/>
          <w:lang w:eastAsia="zh-CN"/>
        </w:rPr>
        <w:t>CA_n66-n71-n85</w:t>
      </w:r>
      <w:r>
        <w:rPr>
          <w:noProof/>
        </w:rPr>
        <w:tab/>
      </w:r>
      <w:r>
        <w:rPr>
          <w:noProof/>
        </w:rPr>
        <w:fldChar w:fldCharType="begin"/>
      </w:r>
      <w:r>
        <w:rPr>
          <w:noProof/>
        </w:rPr>
        <w:instrText xml:space="preserve"> PAGEREF _Toc144251788 \h </w:instrText>
      </w:r>
      <w:r>
        <w:rPr>
          <w:noProof/>
        </w:rPr>
      </w:r>
      <w:r>
        <w:rPr>
          <w:noProof/>
        </w:rPr>
        <w:fldChar w:fldCharType="separate"/>
      </w:r>
      <w:r>
        <w:rPr>
          <w:noProof/>
        </w:rPr>
        <w:t>170</w:t>
      </w:r>
      <w:r>
        <w:rPr>
          <w:noProof/>
        </w:rPr>
        <w:fldChar w:fldCharType="end"/>
      </w:r>
    </w:p>
    <w:p w14:paraId="1165A632" w14:textId="5D18589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5.74.1</w:t>
      </w:r>
      <w:r>
        <w:rPr>
          <w:rFonts w:asciiTheme="minorHAnsi" w:hAnsiTheme="minorHAnsi" w:cstheme="minorBidi"/>
          <w:noProof/>
          <w:kern w:val="2"/>
          <w:sz w:val="21"/>
          <w:szCs w:val="22"/>
          <w:lang w:val="en-US" w:eastAsia="zh-CN"/>
          <w14:ligatures w14:val="standardContextual"/>
        </w:rPr>
        <w:tab/>
      </w:r>
      <w:r>
        <w:rPr>
          <w:noProof/>
        </w:rPr>
        <w:t>Common for 1 band UL and 2 bands UL CA</w:t>
      </w:r>
      <w:r>
        <w:rPr>
          <w:noProof/>
        </w:rPr>
        <w:tab/>
      </w:r>
      <w:r>
        <w:rPr>
          <w:noProof/>
        </w:rPr>
        <w:fldChar w:fldCharType="begin"/>
      </w:r>
      <w:r>
        <w:rPr>
          <w:noProof/>
        </w:rPr>
        <w:instrText xml:space="preserve"> PAGEREF _Toc144251789 \h </w:instrText>
      </w:r>
      <w:r>
        <w:rPr>
          <w:noProof/>
        </w:rPr>
      </w:r>
      <w:r>
        <w:rPr>
          <w:noProof/>
        </w:rPr>
        <w:fldChar w:fldCharType="separate"/>
      </w:r>
      <w:r>
        <w:rPr>
          <w:noProof/>
        </w:rPr>
        <w:t>170</w:t>
      </w:r>
      <w:r>
        <w:rPr>
          <w:noProof/>
        </w:rPr>
        <w:fldChar w:fldCharType="end"/>
      </w:r>
    </w:p>
    <w:p w14:paraId="03A5833E" w14:textId="029509BB"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5.74.1.1</w:t>
      </w:r>
      <w:r>
        <w:rPr>
          <w:rFonts w:asciiTheme="minorHAnsi" w:hAnsiTheme="minorHAnsi" w:cstheme="minorBidi"/>
          <w:noProof/>
          <w:kern w:val="2"/>
          <w:sz w:val="21"/>
          <w:szCs w:val="22"/>
          <w:lang w:val="en-US" w:eastAsia="zh-CN"/>
          <w14:ligatures w14:val="standardContextual"/>
        </w:rPr>
        <w:tab/>
      </w:r>
      <w:r>
        <w:rPr>
          <w:noProof/>
        </w:rPr>
        <w:t>Operating bands for CA</w:t>
      </w:r>
      <w:r>
        <w:rPr>
          <w:noProof/>
        </w:rPr>
        <w:tab/>
      </w:r>
      <w:r>
        <w:rPr>
          <w:noProof/>
        </w:rPr>
        <w:fldChar w:fldCharType="begin"/>
      </w:r>
      <w:r>
        <w:rPr>
          <w:noProof/>
        </w:rPr>
        <w:instrText xml:space="preserve"> PAGEREF _Toc144251790 \h </w:instrText>
      </w:r>
      <w:r>
        <w:rPr>
          <w:noProof/>
        </w:rPr>
      </w:r>
      <w:r>
        <w:rPr>
          <w:noProof/>
        </w:rPr>
        <w:fldChar w:fldCharType="separate"/>
      </w:r>
      <w:r>
        <w:rPr>
          <w:noProof/>
        </w:rPr>
        <w:t>170</w:t>
      </w:r>
      <w:r>
        <w:rPr>
          <w:noProof/>
        </w:rPr>
        <w:fldChar w:fldCharType="end"/>
      </w:r>
    </w:p>
    <w:p w14:paraId="7FA8820A" w14:textId="45950533"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5.74.1.2</w:t>
      </w:r>
      <w:r>
        <w:rPr>
          <w:rFonts w:asciiTheme="minorHAnsi" w:hAnsiTheme="minorHAnsi" w:cstheme="minorBidi"/>
          <w:noProof/>
          <w:kern w:val="2"/>
          <w:sz w:val="21"/>
          <w:szCs w:val="22"/>
          <w:lang w:val="en-US" w:eastAsia="zh-CN"/>
          <w14:ligatures w14:val="standardContextual"/>
        </w:rPr>
        <w:tab/>
      </w:r>
      <w:r>
        <w:rPr>
          <w:noProof/>
        </w:rPr>
        <w:t>Channel bandwidths per operating band for CA</w:t>
      </w:r>
      <w:r>
        <w:rPr>
          <w:noProof/>
        </w:rPr>
        <w:tab/>
      </w:r>
      <w:r>
        <w:rPr>
          <w:noProof/>
        </w:rPr>
        <w:fldChar w:fldCharType="begin"/>
      </w:r>
      <w:r>
        <w:rPr>
          <w:noProof/>
        </w:rPr>
        <w:instrText xml:space="preserve"> PAGEREF _Toc144251791 \h </w:instrText>
      </w:r>
      <w:r>
        <w:rPr>
          <w:noProof/>
        </w:rPr>
      </w:r>
      <w:r>
        <w:rPr>
          <w:noProof/>
        </w:rPr>
        <w:fldChar w:fldCharType="separate"/>
      </w:r>
      <w:r>
        <w:rPr>
          <w:noProof/>
        </w:rPr>
        <w:t>170</w:t>
      </w:r>
      <w:r>
        <w:rPr>
          <w:noProof/>
        </w:rPr>
        <w:fldChar w:fldCharType="end"/>
      </w:r>
    </w:p>
    <w:p w14:paraId="7E91B363" w14:textId="1B78DD40"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5.74.1.3</w:t>
      </w:r>
      <w:r>
        <w:rPr>
          <w:rFonts w:asciiTheme="minorHAnsi" w:hAnsiTheme="minorHAnsi" w:cstheme="minorBidi"/>
          <w:noProof/>
          <w:kern w:val="2"/>
          <w:sz w:val="21"/>
          <w:szCs w:val="22"/>
          <w:lang w:val="en-US" w:eastAsia="zh-CN"/>
          <w14:ligatures w14:val="standardContextual"/>
        </w:rPr>
        <w:tab/>
      </w:r>
      <w:r>
        <w:rPr>
          <w:noProof/>
        </w:rPr>
        <w:t>∆T</w:t>
      </w:r>
      <w:r w:rsidRPr="00622EE7">
        <w:rPr>
          <w:noProof/>
          <w:vertAlign w:val="subscript"/>
        </w:rPr>
        <w:t>IB,c</w:t>
      </w:r>
      <w:r>
        <w:rPr>
          <w:noProof/>
        </w:rPr>
        <w:t xml:space="preserve"> and ∆R</w:t>
      </w:r>
      <w:r w:rsidRPr="00622EE7">
        <w:rPr>
          <w:noProof/>
          <w:vertAlign w:val="subscript"/>
        </w:rPr>
        <w:t>IB,c</w:t>
      </w:r>
      <w:r>
        <w:rPr>
          <w:noProof/>
        </w:rPr>
        <w:t xml:space="preserve"> values</w:t>
      </w:r>
      <w:r>
        <w:rPr>
          <w:noProof/>
        </w:rPr>
        <w:tab/>
      </w:r>
      <w:r>
        <w:rPr>
          <w:noProof/>
        </w:rPr>
        <w:fldChar w:fldCharType="begin"/>
      </w:r>
      <w:r>
        <w:rPr>
          <w:noProof/>
        </w:rPr>
        <w:instrText xml:space="preserve"> PAGEREF _Toc144251792 \h </w:instrText>
      </w:r>
      <w:r>
        <w:rPr>
          <w:noProof/>
        </w:rPr>
      </w:r>
      <w:r>
        <w:rPr>
          <w:noProof/>
        </w:rPr>
        <w:fldChar w:fldCharType="separate"/>
      </w:r>
      <w:r>
        <w:rPr>
          <w:noProof/>
        </w:rPr>
        <w:t>171</w:t>
      </w:r>
      <w:r>
        <w:rPr>
          <w:noProof/>
        </w:rPr>
        <w:fldChar w:fldCharType="end"/>
      </w:r>
    </w:p>
    <w:p w14:paraId="369BE39D" w14:textId="73733FF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5.74.2</w:t>
      </w:r>
      <w:r>
        <w:rPr>
          <w:rFonts w:asciiTheme="minorHAnsi" w:hAnsiTheme="minorHAnsi" w:cstheme="minorBidi"/>
          <w:noProof/>
          <w:kern w:val="2"/>
          <w:sz w:val="21"/>
          <w:szCs w:val="22"/>
          <w:lang w:val="en-US" w:eastAsia="zh-CN"/>
          <w14:ligatures w14:val="standardContextual"/>
        </w:rPr>
        <w:tab/>
      </w:r>
      <w:r>
        <w:rPr>
          <w:noProof/>
        </w:rPr>
        <w:t>Specific for 2 bands UL CA</w:t>
      </w:r>
      <w:r>
        <w:rPr>
          <w:noProof/>
        </w:rPr>
        <w:tab/>
      </w:r>
      <w:r>
        <w:rPr>
          <w:noProof/>
        </w:rPr>
        <w:fldChar w:fldCharType="begin"/>
      </w:r>
      <w:r>
        <w:rPr>
          <w:noProof/>
        </w:rPr>
        <w:instrText xml:space="preserve"> PAGEREF _Toc144251793 \h </w:instrText>
      </w:r>
      <w:r>
        <w:rPr>
          <w:noProof/>
        </w:rPr>
      </w:r>
      <w:r>
        <w:rPr>
          <w:noProof/>
        </w:rPr>
        <w:fldChar w:fldCharType="separate"/>
      </w:r>
      <w:r>
        <w:rPr>
          <w:noProof/>
        </w:rPr>
        <w:t>171</w:t>
      </w:r>
      <w:r>
        <w:rPr>
          <w:noProof/>
        </w:rPr>
        <w:fldChar w:fldCharType="end"/>
      </w:r>
    </w:p>
    <w:p w14:paraId="1577C140" w14:textId="4044C24D" w:rsidR="00B25420" w:rsidRDefault="00B25420">
      <w:pPr>
        <w:pStyle w:val="42"/>
        <w:rPr>
          <w:rFonts w:asciiTheme="minorHAnsi" w:hAnsiTheme="minorHAnsi" w:cstheme="minorBidi"/>
          <w:noProof/>
          <w:kern w:val="2"/>
          <w:sz w:val="21"/>
          <w:szCs w:val="22"/>
          <w:lang w:val="en-US" w:eastAsia="zh-CN"/>
          <w14:ligatures w14:val="standardContextual"/>
        </w:rPr>
      </w:pPr>
      <w:r>
        <w:rPr>
          <w:noProof/>
        </w:rPr>
        <w:lastRenderedPageBreak/>
        <w:t>5.74.2.1</w:t>
      </w:r>
      <w:r>
        <w:rPr>
          <w:rFonts w:asciiTheme="minorHAnsi" w:hAnsiTheme="minorHAnsi" w:cstheme="minorBidi"/>
          <w:noProof/>
          <w:kern w:val="2"/>
          <w:sz w:val="21"/>
          <w:szCs w:val="22"/>
          <w:lang w:val="en-US" w:eastAsia="zh-CN"/>
          <w14:ligatures w14:val="standardContextual"/>
        </w:rPr>
        <w:tab/>
      </w:r>
      <w:r>
        <w:rPr>
          <w:noProof/>
        </w:rPr>
        <w:t>UE co-existence studies</w:t>
      </w:r>
      <w:r>
        <w:rPr>
          <w:noProof/>
        </w:rPr>
        <w:tab/>
      </w:r>
      <w:r>
        <w:rPr>
          <w:noProof/>
        </w:rPr>
        <w:fldChar w:fldCharType="begin"/>
      </w:r>
      <w:r>
        <w:rPr>
          <w:noProof/>
        </w:rPr>
        <w:instrText xml:space="preserve"> PAGEREF _Toc144251794 \h </w:instrText>
      </w:r>
      <w:r>
        <w:rPr>
          <w:noProof/>
        </w:rPr>
      </w:r>
      <w:r>
        <w:rPr>
          <w:noProof/>
        </w:rPr>
        <w:fldChar w:fldCharType="separate"/>
      </w:r>
      <w:r>
        <w:rPr>
          <w:noProof/>
        </w:rPr>
        <w:t>171</w:t>
      </w:r>
      <w:r>
        <w:rPr>
          <w:noProof/>
        </w:rPr>
        <w:fldChar w:fldCharType="end"/>
      </w:r>
    </w:p>
    <w:p w14:paraId="2E3D651B" w14:textId="6704C528" w:rsidR="00B25420" w:rsidRDefault="00B25420">
      <w:pPr>
        <w:pStyle w:val="42"/>
        <w:rPr>
          <w:rFonts w:asciiTheme="minorHAnsi" w:hAnsiTheme="minorHAnsi" w:cstheme="minorBidi"/>
          <w:noProof/>
          <w:kern w:val="2"/>
          <w:sz w:val="21"/>
          <w:szCs w:val="22"/>
          <w:lang w:val="en-US" w:eastAsia="zh-CN"/>
          <w14:ligatures w14:val="standardContextual"/>
        </w:rPr>
      </w:pPr>
      <w:r>
        <w:rPr>
          <w:noProof/>
        </w:rPr>
        <w:t>5.74.2.2</w:t>
      </w:r>
      <w:r>
        <w:rPr>
          <w:rFonts w:asciiTheme="minorHAnsi" w:hAnsiTheme="minorHAnsi" w:cstheme="minorBidi"/>
          <w:noProof/>
          <w:kern w:val="2"/>
          <w:sz w:val="21"/>
          <w:szCs w:val="22"/>
          <w:lang w:val="en-US" w:eastAsia="zh-CN"/>
          <w14:ligatures w14:val="standardContextual"/>
        </w:rPr>
        <w:tab/>
      </w:r>
      <w:r>
        <w:rPr>
          <w:noProof/>
        </w:rPr>
        <w:t>REFSENS requirements</w:t>
      </w:r>
      <w:r>
        <w:rPr>
          <w:noProof/>
        </w:rPr>
        <w:tab/>
      </w:r>
      <w:r>
        <w:rPr>
          <w:noProof/>
        </w:rPr>
        <w:fldChar w:fldCharType="begin"/>
      </w:r>
      <w:r>
        <w:rPr>
          <w:noProof/>
        </w:rPr>
        <w:instrText xml:space="preserve"> PAGEREF _Toc144251795 \h </w:instrText>
      </w:r>
      <w:r>
        <w:rPr>
          <w:noProof/>
        </w:rPr>
      </w:r>
      <w:r>
        <w:rPr>
          <w:noProof/>
        </w:rPr>
        <w:fldChar w:fldCharType="separate"/>
      </w:r>
      <w:r>
        <w:rPr>
          <w:noProof/>
        </w:rPr>
        <w:t>171</w:t>
      </w:r>
      <w:r>
        <w:rPr>
          <w:noProof/>
        </w:rPr>
        <w:fldChar w:fldCharType="end"/>
      </w:r>
    </w:p>
    <w:p w14:paraId="045C80C6" w14:textId="0DE4CE47" w:rsidR="00B25420" w:rsidRDefault="00B25420">
      <w:pPr>
        <w:pStyle w:val="10"/>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Dual Connectivity</w:t>
      </w:r>
      <w:r w:rsidRPr="00622EE7">
        <w:rPr>
          <w:rFonts w:cs="Arial"/>
          <w:noProof/>
        </w:rPr>
        <w:t>: Specific Band Combination Part</w:t>
      </w:r>
      <w:r>
        <w:rPr>
          <w:noProof/>
        </w:rPr>
        <w:tab/>
      </w:r>
      <w:r>
        <w:rPr>
          <w:noProof/>
        </w:rPr>
        <w:fldChar w:fldCharType="begin"/>
      </w:r>
      <w:r>
        <w:rPr>
          <w:noProof/>
        </w:rPr>
        <w:instrText xml:space="preserve"> PAGEREF _Toc144251796 \h </w:instrText>
      </w:r>
      <w:r>
        <w:rPr>
          <w:noProof/>
        </w:rPr>
      </w:r>
      <w:r>
        <w:rPr>
          <w:noProof/>
        </w:rPr>
        <w:fldChar w:fldCharType="separate"/>
      </w:r>
      <w:r>
        <w:rPr>
          <w:noProof/>
        </w:rPr>
        <w:t>171</w:t>
      </w:r>
      <w:r>
        <w:rPr>
          <w:noProof/>
        </w:rPr>
        <w:fldChar w:fldCharType="end"/>
      </w:r>
    </w:p>
    <w:p w14:paraId="6BC4D5BD" w14:textId="729681F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w:t>
      </w:r>
      <w:r>
        <w:rPr>
          <w:noProof/>
          <w:lang w:eastAsia="zh-CN"/>
        </w:rPr>
        <w:t>x</w:t>
      </w:r>
      <w:r>
        <w:rPr>
          <w:rFonts w:asciiTheme="minorHAnsi" w:hAnsiTheme="minorHAnsi" w:cstheme="minorBidi"/>
          <w:noProof/>
          <w:kern w:val="2"/>
          <w:sz w:val="21"/>
          <w:szCs w:val="22"/>
          <w:lang w:val="en-US" w:eastAsia="zh-CN"/>
          <w14:ligatures w14:val="standardContextual"/>
        </w:rPr>
        <w:tab/>
      </w:r>
      <w:r>
        <w:rPr>
          <w:noProof/>
        </w:rPr>
        <w:t>DC_nX-nY-nZ</w:t>
      </w:r>
      <w:r>
        <w:rPr>
          <w:noProof/>
        </w:rPr>
        <w:tab/>
      </w:r>
      <w:r>
        <w:rPr>
          <w:noProof/>
        </w:rPr>
        <w:fldChar w:fldCharType="begin"/>
      </w:r>
      <w:r>
        <w:rPr>
          <w:noProof/>
        </w:rPr>
        <w:instrText xml:space="preserve"> PAGEREF _Toc144251797 \h </w:instrText>
      </w:r>
      <w:r>
        <w:rPr>
          <w:noProof/>
        </w:rPr>
      </w:r>
      <w:r>
        <w:rPr>
          <w:noProof/>
        </w:rPr>
        <w:fldChar w:fldCharType="separate"/>
      </w:r>
      <w:r>
        <w:rPr>
          <w:noProof/>
        </w:rPr>
        <w:t>171</w:t>
      </w:r>
      <w:r>
        <w:rPr>
          <w:noProof/>
        </w:rPr>
        <w:fldChar w:fldCharType="end"/>
      </w:r>
    </w:p>
    <w:p w14:paraId="79489B22" w14:textId="74680D12"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6.x.1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nX-nY-nZ</w:t>
      </w:r>
      <w:r>
        <w:rPr>
          <w:noProof/>
        </w:rPr>
        <w:tab/>
      </w:r>
      <w:r>
        <w:rPr>
          <w:noProof/>
        </w:rPr>
        <w:fldChar w:fldCharType="begin"/>
      </w:r>
      <w:r>
        <w:rPr>
          <w:noProof/>
        </w:rPr>
        <w:instrText xml:space="preserve"> PAGEREF _Toc144251798 \h </w:instrText>
      </w:r>
      <w:r>
        <w:rPr>
          <w:noProof/>
        </w:rPr>
      </w:r>
      <w:r>
        <w:rPr>
          <w:noProof/>
        </w:rPr>
        <w:fldChar w:fldCharType="separate"/>
      </w:r>
      <w:r>
        <w:rPr>
          <w:noProof/>
        </w:rPr>
        <w:t>171</w:t>
      </w:r>
      <w:r>
        <w:rPr>
          <w:noProof/>
        </w:rPr>
        <w:fldChar w:fldCharType="end"/>
      </w:r>
    </w:p>
    <w:p w14:paraId="717461B5" w14:textId="2E795D8D"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w:t>
      </w:r>
      <w:r>
        <w:rPr>
          <w:noProof/>
          <w:lang w:eastAsia="zh-CN"/>
        </w:rPr>
        <w:t>1</w:t>
      </w:r>
      <w:r>
        <w:rPr>
          <w:rFonts w:asciiTheme="minorHAnsi" w:hAnsiTheme="minorHAnsi" w:cstheme="minorBidi"/>
          <w:noProof/>
          <w:kern w:val="2"/>
          <w:sz w:val="21"/>
          <w:szCs w:val="22"/>
          <w:lang w:val="en-US" w:eastAsia="zh-CN"/>
          <w14:ligatures w14:val="standardContextual"/>
        </w:rPr>
        <w:tab/>
      </w:r>
      <w:r>
        <w:rPr>
          <w:noProof/>
        </w:rPr>
        <w:t>DC_n3-n67-n78</w:t>
      </w:r>
      <w:r>
        <w:rPr>
          <w:noProof/>
        </w:rPr>
        <w:tab/>
      </w:r>
      <w:r>
        <w:rPr>
          <w:noProof/>
        </w:rPr>
        <w:fldChar w:fldCharType="begin"/>
      </w:r>
      <w:r>
        <w:rPr>
          <w:noProof/>
        </w:rPr>
        <w:instrText xml:space="preserve"> PAGEREF _Toc144251799 \h </w:instrText>
      </w:r>
      <w:r>
        <w:rPr>
          <w:noProof/>
        </w:rPr>
      </w:r>
      <w:r>
        <w:rPr>
          <w:noProof/>
        </w:rPr>
        <w:fldChar w:fldCharType="separate"/>
      </w:r>
      <w:r>
        <w:rPr>
          <w:noProof/>
        </w:rPr>
        <w:t>172</w:t>
      </w:r>
      <w:r>
        <w:rPr>
          <w:noProof/>
        </w:rPr>
        <w:fldChar w:fldCharType="end"/>
      </w:r>
    </w:p>
    <w:p w14:paraId="18D54E6C" w14:textId="140FCD8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6.1.1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n3-n67-n78</w:t>
      </w:r>
      <w:r>
        <w:rPr>
          <w:noProof/>
        </w:rPr>
        <w:tab/>
      </w:r>
      <w:r>
        <w:rPr>
          <w:noProof/>
        </w:rPr>
        <w:fldChar w:fldCharType="begin"/>
      </w:r>
      <w:r>
        <w:rPr>
          <w:noProof/>
        </w:rPr>
        <w:instrText xml:space="preserve"> PAGEREF _Toc144251800 \h </w:instrText>
      </w:r>
      <w:r>
        <w:rPr>
          <w:noProof/>
        </w:rPr>
      </w:r>
      <w:r>
        <w:rPr>
          <w:noProof/>
        </w:rPr>
        <w:fldChar w:fldCharType="separate"/>
      </w:r>
      <w:r>
        <w:rPr>
          <w:noProof/>
        </w:rPr>
        <w:t>172</w:t>
      </w:r>
      <w:r>
        <w:rPr>
          <w:noProof/>
        </w:rPr>
        <w:fldChar w:fldCharType="end"/>
      </w:r>
    </w:p>
    <w:p w14:paraId="4A2E4DD7" w14:textId="0C4B15BF"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w:t>
      </w:r>
      <w:r>
        <w:rPr>
          <w:noProof/>
          <w:lang w:eastAsia="zh-CN"/>
        </w:rPr>
        <w:t>2</w:t>
      </w:r>
      <w:r>
        <w:rPr>
          <w:rFonts w:asciiTheme="minorHAnsi" w:hAnsiTheme="minorHAnsi" w:cstheme="minorBidi"/>
          <w:noProof/>
          <w:kern w:val="2"/>
          <w:sz w:val="21"/>
          <w:szCs w:val="22"/>
          <w:lang w:val="en-US" w:eastAsia="zh-CN"/>
          <w14:ligatures w14:val="standardContextual"/>
        </w:rPr>
        <w:tab/>
      </w:r>
      <w:r>
        <w:rPr>
          <w:noProof/>
        </w:rPr>
        <w:t>DC_n3-n7-n67</w:t>
      </w:r>
      <w:r>
        <w:rPr>
          <w:noProof/>
        </w:rPr>
        <w:tab/>
      </w:r>
      <w:r>
        <w:rPr>
          <w:noProof/>
        </w:rPr>
        <w:fldChar w:fldCharType="begin"/>
      </w:r>
      <w:r>
        <w:rPr>
          <w:noProof/>
        </w:rPr>
        <w:instrText xml:space="preserve"> PAGEREF _Toc144251801 \h </w:instrText>
      </w:r>
      <w:r>
        <w:rPr>
          <w:noProof/>
        </w:rPr>
      </w:r>
      <w:r>
        <w:rPr>
          <w:noProof/>
        </w:rPr>
        <w:fldChar w:fldCharType="separate"/>
      </w:r>
      <w:r>
        <w:rPr>
          <w:noProof/>
        </w:rPr>
        <w:t>172</w:t>
      </w:r>
      <w:r>
        <w:rPr>
          <w:noProof/>
        </w:rPr>
        <w:fldChar w:fldCharType="end"/>
      </w:r>
    </w:p>
    <w:p w14:paraId="6D6D0B51" w14:textId="5073DBB3"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6.2.1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w:t>
      </w:r>
      <w:r w:rsidRPr="00622EE7">
        <w:rPr>
          <w:rFonts w:cs="Arial"/>
          <w:noProof/>
          <w:lang w:val="en-US" w:eastAsia="zh-CN"/>
        </w:rPr>
        <w:t>n3-n7-n67</w:t>
      </w:r>
      <w:r>
        <w:rPr>
          <w:noProof/>
        </w:rPr>
        <w:tab/>
      </w:r>
      <w:r>
        <w:rPr>
          <w:noProof/>
        </w:rPr>
        <w:fldChar w:fldCharType="begin"/>
      </w:r>
      <w:r>
        <w:rPr>
          <w:noProof/>
        </w:rPr>
        <w:instrText xml:space="preserve"> PAGEREF _Toc144251802 \h </w:instrText>
      </w:r>
      <w:r>
        <w:rPr>
          <w:noProof/>
        </w:rPr>
      </w:r>
      <w:r>
        <w:rPr>
          <w:noProof/>
        </w:rPr>
        <w:fldChar w:fldCharType="separate"/>
      </w:r>
      <w:r>
        <w:rPr>
          <w:noProof/>
        </w:rPr>
        <w:t>172</w:t>
      </w:r>
      <w:r>
        <w:rPr>
          <w:noProof/>
        </w:rPr>
        <w:fldChar w:fldCharType="end"/>
      </w:r>
    </w:p>
    <w:p w14:paraId="0B5816F1" w14:textId="778329A0"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DC_n1-n28-n46</w:t>
      </w:r>
      <w:r>
        <w:rPr>
          <w:noProof/>
        </w:rPr>
        <w:tab/>
      </w:r>
      <w:r>
        <w:rPr>
          <w:noProof/>
        </w:rPr>
        <w:fldChar w:fldCharType="begin"/>
      </w:r>
      <w:r>
        <w:rPr>
          <w:noProof/>
        </w:rPr>
        <w:instrText xml:space="preserve"> PAGEREF _Toc144251803 \h </w:instrText>
      </w:r>
      <w:r>
        <w:rPr>
          <w:noProof/>
        </w:rPr>
      </w:r>
      <w:r>
        <w:rPr>
          <w:noProof/>
        </w:rPr>
        <w:fldChar w:fldCharType="separate"/>
      </w:r>
      <w:r>
        <w:rPr>
          <w:noProof/>
        </w:rPr>
        <w:t>172</w:t>
      </w:r>
      <w:r>
        <w:rPr>
          <w:noProof/>
        </w:rPr>
        <w:fldChar w:fldCharType="end"/>
      </w:r>
    </w:p>
    <w:p w14:paraId="4D74E069" w14:textId="11B249CE"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6.3.1</w:t>
      </w:r>
      <w:r>
        <w:rPr>
          <w:rFonts w:asciiTheme="minorHAnsi" w:hAnsiTheme="minorHAnsi" w:cstheme="minorBidi"/>
          <w:noProof/>
          <w:kern w:val="2"/>
          <w:sz w:val="21"/>
          <w:szCs w:val="22"/>
          <w:lang w:val="en-US" w:eastAsia="zh-CN"/>
          <w14:ligatures w14:val="standardContextual"/>
        </w:rPr>
        <w:tab/>
      </w:r>
      <w:r>
        <w:rPr>
          <w:noProof/>
        </w:rPr>
        <w:t>Configurations for DC_n1-n28-n46</w:t>
      </w:r>
      <w:r>
        <w:rPr>
          <w:noProof/>
        </w:rPr>
        <w:tab/>
      </w:r>
      <w:r>
        <w:rPr>
          <w:noProof/>
        </w:rPr>
        <w:fldChar w:fldCharType="begin"/>
      </w:r>
      <w:r>
        <w:rPr>
          <w:noProof/>
        </w:rPr>
        <w:instrText xml:space="preserve"> PAGEREF _Toc144251804 \h </w:instrText>
      </w:r>
      <w:r>
        <w:rPr>
          <w:noProof/>
        </w:rPr>
      </w:r>
      <w:r>
        <w:rPr>
          <w:noProof/>
        </w:rPr>
        <w:fldChar w:fldCharType="separate"/>
      </w:r>
      <w:r>
        <w:rPr>
          <w:noProof/>
        </w:rPr>
        <w:t>172</w:t>
      </w:r>
      <w:r>
        <w:rPr>
          <w:noProof/>
        </w:rPr>
        <w:fldChar w:fldCharType="end"/>
      </w:r>
    </w:p>
    <w:p w14:paraId="17D1F337" w14:textId="17A0CDB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6.4</w:t>
      </w:r>
      <w:r>
        <w:rPr>
          <w:rFonts w:asciiTheme="minorHAnsi" w:hAnsiTheme="minorHAnsi" w:cstheme="minorBidi"/>
          <w:noProof/>
          <w:kern w:val="2"/>
          <w:sz w:val="21"/>
          <w:szCs w:val="22"/>
          <w:lang w:val="en-US" w:eastAsia="zh-CN"/>
          <w14:ligatures w14:val="standardContextual"/>
        </w:rPr>
        <w:tab/>
      </w:r>
      <w:r>
        <w:rPr>
          <w:noProof/>
        </w:rPr>
        <w:t>DC_n1-n46-n78</w:t>
      </w:r>
      <w:r>
        <w:rPr>
          <w:noProof/>
        </w:rPr>
        <w:tab/>
      </w:r>
      <w:r>
        <w:rPr>
          <w:noProof/>
        </w:rPr>
        <w:fldChar w:fldCharType="begin"/>
      </w:r>
      <w:r>
        <w:rPr>
          <w:noProof/>
        </w:rPr>
        <w:instrText xml:space="preserve"> PAGEREF _Toc144251805 \h </w:instrText>
      </w:r>
      <w:r>
        <w:rPr>
          <w:noProof/>
        </w:rPr>
      </w:r>
      <w:r>
        <w:rPr>
          <w:noProof/>
        </w:rPr>
        <w:fldChar w:fldCharType="separate"/>
      </w:r>
      <w:r>
        <w:rPr>
          <w:noProof/>
        </w:rPr>
        <w:t>172</w:t>
      </w:r>
      <w:r>
        <w:rPr>
          <w:noProof/>
        </w:rPr>
        <w:fldChar w:fldCharType="end"/>
      </w:r>
    </w:p>
    <w:p w14:paraId="6C6C3B00" w14:textId="64E681A9"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6.4.1</w:t>
      </w:r>
      <w:r>
        <w:rPr>
          <w:rFonts w:asciiTheme="minorHAnsi" w:hAnsiTheme="minorHAnsi" w:cstheme="minorBidi"/>
          <w:noProof/>
          <w:kern w:val="2"/>
          <w:sz w:val="21"/>
          <w:szCs w:val="22"/>
          <w:lang w:val="en-US" w:eastAsia="zh-CN"/>
          <w14:ligatures w14:val="standardContextual"/>
        </w:rPr>
        <w:tab/>
      </w:r>
      <w:r>
        <w:rPr>
          <w:noProof/>
        </w:rPr>
        <w:t>Configurations for DC_n1-n46-n78</w:t>
      </w:r>
      <w:r>
        <w:rPr>
          <w:noProof/>
        </w:rPr>
        <w:tab/>
      </w:r>
      <w:r>
        <w:rPr>
          <w:noProof/>
        </w:rPr>
        <w:fldChar w:fldCharType="begin"/>
      </w:r>
      <w:r>
        <w:rPr>
          <w:noProof/>
        </w:rPr>
        <w:instrText xml:space="preserve"> PAGEREF _Toc144251806 \h </w:instrText>
      </w:r>
      <w:r>
        <w:rPr>
          <w:noProof/>
        </w:rPr>
      </w:r>
      <w:r>
        <w:rPr>
          <w:noProof/>
        </w:rPr>
        <w:fldChar w:fldCharType="separate"/>
      </w:r>
      <w:r>
        <w:rPr>
          <w:noProof/>
        </w:rPr>
        <w:t>172</w:t>
      </w:r>
      <w:r>
        <w:rPr>
          <w:noProof/>
        </w:rPr>
        <w:fldChar w:fldCharType="end"/>
      </w:r>
    </w:p>
    <w:p w14:paraId="0F206DC8" w14:textId="3B56CE3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6.5</w:t>
      </w:r>
      <w:r>
        <w:rPr>
          <w:rFonts w:asciiTheme="minorHAnsi" w:hAnsiTheme="minorHAnsi" w:cstheme="minorBidi"/>
          <w:noProof/>
          <w:kern w:val="2"/>
          <w:sz w:val="21"/>
          <w:szCs w:val="22"/>
          <w:lang w:val="en-US" w:eastAsia="zh-CN"/>
          <w14:ligatures w14:val="standardContextual"/>
        </w:rPr>
        <w:tab/>
      </w:r>
      <w:r>
        <w:rPr>
          <w:noProof/>
        </w:rPr>
        <w:t>DC_n1-n7-n67</w:t>
      </w:r>
      <w:r>
        <w:rPr>
          <w:noProof/>
        </w:rPr>
        <w:tab/>
      </w:r>
      <w:r>
        <w:rPr>
          <w:noProof/>
        </w:rPr>
        <w:fldChar w:fldCharType="begin"/>
      </w:r>
      <w:r>
        <w:rPr>
          <w:noProof/>
        </w:rPr>
        <w:instrText xml:space="preserve"> PAGEREF _Toc144251807 \h </w:instrText>
      </w:r>
      <w:r>
        <w:rPr>
          <w:noProof/>
        </w:rPr>
      </w:r>
      <w:r>
        <w:rPr>
          <w:noProof/>
        </w:rPr>
        <w:fldChar w:fldCharType="separate"/>
      </w:r>
      <w:r>
        <w:rPr>
          <w:noProof/>
        </w:rPr>
        <w:t>173</w:t>
      </w:r>
      <w:r>
        <w:rPr>
          <w:noProof/>
        </w:rPr>
        <w:fldChar w:fldCharType="end"/>
      </w:r>
    </w:p>
    <w:p w14:paraId="6A205204" w14:textId="64602836"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6.5.1</w:t>
      </w:r>
      <w:r>
        <w:rPr>
          <w:rFonts w:asciiTheme="minorHAnsi" w:hAnsiTheme="minorHAnsi" w:cstheme="minorBidi"/>
          <w:noProof/>
          <w:kern w:val="2"/>
          <w:sz w:val="21"/>
          <w:szCs w:val="22"/>
          <w:lang w:val="en-US" w:eastAsia="zh-CN"/>
          <w14:ligatures w14:val="standardContextual"/>
        </w:rPr>
        <w:tab/>
      </w:r>
      <w:r>
        <w:rPr>
          <w:noProof/>
        </w:rPr>
        <w:t>Configurations for DC_n1-n7-n67</w:t>
      </w:r>
      <w:r>
        <w:rPr>
          <w:noProof/>
        </w:rPr>
        <w:tab/>
      </w:r>
      <w:r>
        <w:rPr>
          <w:noProof/>
        </w:rPr>
        <w:fldChar w:fldCharType="begin"/>
      </w:r>
      <w:r>
        <w:rPr>
          <w:noProof/>
        </w:rPr>
        <w:instrText xml:space="preserve"> PAGEREF _Toc144251808 \h </w:instrText>
      </w:r>
      <w:r>
        <w:rPr>
          <w:noProof/>
        </w:rPr>
      </w:r>
      <w:r>
        <w:rPr>
          <w:noProof/>
        </w:rPr>
        <w:fldChar w:fldCharType="separate"/>
      </w:r>
      <w:r>
        <w:rPr>
          <w:noProof/>
        </w:rPr>
        <w:t>173</w:t>
      </w:r>
      <w:r>
        <w:rPr>
          <w:noProof/>
        </w:rPr>
        <w:fldChar w:fldCharType="end"/>
      </w:r>
    </w:p>
    <w:p w14:paraId="74F764C7" w14:textId="175EA320"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6.6</w:t>
      </w:r>
      <w:r>
        <w:rPr>
          <w:rFonts w:asciiTheme="minorHAnsi" w:hAnsiTheme="minorHAnsi" w:cstheme="minorBidi"/>
          <w:noProof/>
          <w:kern w:val="2"/>
          <w:sz w:val="21"/>
          <w:szCs w:val="22"/>
          <w:lang w:val="en-US" w:eastAsia="zh-CN"/>
          <w14:ligatures w14:val="standardContextual"/>
        </w:rPr>
        <w:tab/>
      </w:r>
      <w:r>
        <w:rPr>
          <w:noProof/>
        </w:rPr>
        <w:t>DC_n1-n67-n78</w:t>
      </w:r>
      <w:r>
        <w:rPr>
          <w:noProof/>
        </w:rPr>
        <w:tab/>
      </w:r>
      <w:r>
        <w:rPr>
          <w:noProof/>
        </w:rPr>
        <w:fldChar w:fldCharType="begin"/>
      </w:r>
      <w:r>
        <w:rPr>
          <w:noProof/>
        </w:rPr>
        <w:instrText xml:space="preserve"> PAGEREF _Toc144251809 \h </w:instrText>
      </w:r>
      <w:r>
        <w:rPr>
          <w:noProof/>
        </w:rPr>
      </w:r>
      <w:r>
        <w:rPr>
          <w:noProof/>
        </w:rPr>
        <w:fldChar w:fldCharType="separate"/>
      </w:r>
      <w:r>
        <w:rPr>
          <w:noProof/>
        </w:rPr>
        <w:t>173</w:t>
      </w:r>
      <w:r>
        <w:rPr>
          <w:noProof/>
        </w:rPr>
        <w:fldChar w:fldCharType="end"/>
      </w:r>
    </w:p>
    <w:p w14:paraId="51E213C3" w14:textId="6FC3C61C"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6.6.1</w:t>
      </w:r>
      <w:r>
        <w:rPr>
          <w:rFonts w:asciiTheme="minorHAnsi" w:hAnsiTheme="minorHAnsi" w:cstheme="minorBidi"/>
          <w:noProof/>
          <w:kern w:val="2"/>
          <w:sz w:val="21"/>
          <w:szCs w:val="22"/>
          <w:lang w:val="en-US" w:eastAsia="zh-CN"/>
          <w14:ligatures w14:val="standardContextual"/>
        </w:rPr>
        <w:tab/>
      </w:r>
      <w:r>
        <w:rPr>
          <w:noProof/>
        </w:rPr>
        <w:t>Configurations for DC_n1-n67-n78</w:t>
      </w:r>
      <w:r>
        <w:rPr>
          <w:noProof/>
        </w:rPr>
        <w:tab/>
      </w:r>
      <w:r>
        <w:rPr>
          <w:noProof/>
        </w:rPr>
        <w:fldChar w:fldCharType="begin"/>
      </w:r>
      <w:r>
        <w:rPr>
          <w:noProof/>
        </w:rPr>
        <w:instrText xml:space="preserve"> PAGEREF _Toc144251810 \h </w:instrText>
      </w:r>
      <w:r>
        <w:rPr>
          <w:noProof/>
        </w:rPr>
      </w:r>
      <w:r>
        <w:rPr>
          <w:noProof/>
        </w:rPr>
        <w:fldChar w:fldCharType="separate"/>
      </w:r>
      <w:r>
        <w:rPr>
          <w:noProof/>
        </w:rPr>
        <w:t>173</w:t>
      </w:r>
      <w:r>
        <w:rPr>
          <w:noProof/>
        </w:rPr>
        <w:fldChar w:fldCharType="end"/>
      </w:r>
    </w:p>
    <w:p w14:paraId="691D0836" w14:textId="1FB6A336"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w:t>
      </w:r>
      <w:r>
        <w:rPr>
          <w:noProof/>
          <w:lang w:eastAsia="zh-CN"/>
        </w:rPr>
        <w:t>7</w:t>
      </w:r>
      <w:r>
        <w:rPr>
          <w:rFonts w:asciiTheme="minorHAnsi" w:hAnsiTheme="minorHAnsi" w:cstheme="minorBidi"/>
          <w:noProof/>
          <w:kern w:val="2"/>
          <w:sz w:val="21"/>
          <w:szCs w:val="22"/>
          <w:lang w:val="en-US" w:eastAsia="zh-CN"/>
          <w14:ligatures w14:val="standardContextual"/>
        </w:rPr>
        <w:tab/>
      </w:r>
      <w:r>
        <w:rPr>
          <w:noProof/>
        </w:rPr>
        <w:t>DC_n7-n67-n78</w:t>
      </w:r>
      <w:r>
        <w:rPr>
          <w:noProof/>
        </w:rPr>
        <w:tab/>
      </w:r>
      <w:r>
        <w:rPr>
          <w:noProof/>
        </w:rPr>
        <w:fldChar w:fldCharType="begin"/>
      </w:r>
      <w:r>
        <w:rPr>
          <w:noProof/>
        </w:rPr>
        <w:instrText xml:space="preserve"> PAGEREF _Toc144251811 \h </w:instrText>
      </w:r>
      <w:r>
        <w:rPr>
          <w:noProof/>
        </w:rPr>
      </w:r>
      <w:r>
        <w:rPr>
          <w:noProof/>
        </w:rPr>
        <w:fldChar w:fldCharType="separate"/>
      </w:r>
      <w:r>
        <w:rPr>
          <w:noProof/>
        </w:rPr>
        <w:t>173</w:t>
      </w:r>
      <w:r>
        <w:rPr>
          <w:noProof/>
        </w:rPr>
        <w:fldChar w:fldCharType="end"/>
      </w:r>
    </w:p>
    <w:p w14:paraId="19D100CC" w14:textId="052D1B55" w:rsidR="00B25420" w:rsidRDefault="00B25420">
      <w:pPr>
        <w:pStyle w:val="33"/>
        <w:rPr>
          <w:rFonts w:asciiTheme="minorHAnsi" w:hAnsiTheme="minorHAnsi" w:cstheme="minorBidi"/>
          <w:noProof/>
          <w:kern w:val="2"/>
          <w:sz w:val="21"/>
          <w:szCs w:val="22"/>
          <w:lang w:val="en-US" w:eastAsia="zh-CN"/>
          <w14:ligatures w14:val="standardContextual"/>
        </w:rPr>
      </w:pPr>
      <w:r>
        <w:rPr>
          <w:noProof/>
        </w:rPr>
        <w:t>6.7.1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 xml:space="preserve">Configurations for </w:t>
      </w:r>
      <w:r>
        <w:rPr>
          <w:noProof/>
        </w:rPr>
        <w:t>DC_n7-n67-n78</w:t>
      </w:r>
      <w:r>
        <w:rPr>
          <w:noProof/>
        </w:rPr>
        <w:tab/>
      </w:r>
      <w:r>
        <w:rPr>
          <w:noProof/>
        </w:rPr>
        <w:fldChar w:fldCharType="begin"/>
      </w:r>
      <w:r>
        <w:rPr>
          <w:noProof/>
        </w:rPr>
        <w:instrText xml:space="preserve"> PAGEREF _Toc144251812 \h </w:instrText>
      </w:r>
      <w:r>
        <w:rPr>
          <w:noProof/>
        </w:rPr>
      </w:r>
      <w:r>
        <w:rPr>
          <w:noProof/>
        </w:rPr>
        <w:fldChar w:fldCharType="separate"/>
      </w:r>
      <w:r>
        <w:rPr>
          <w:noProof/>
        </w:rPr>
        <w:t>173</w:t>
      </w:r>
      <w:r>
        <w:rPr>
          <w:noProof/>
        </w:rPr>
        <w:fldChar w:fldCharType="end"/>
      </w:r>
    </w:p>
    <w:p w14:paraId="02184B49" w14:textId="0D817479" w:rsidR="00B25420" w:rsidRDefault="00B25420">
      <w:pPr>
        <w:pStyle w:val="22"/>
        <w:rPr>
          <w:rFonts w:asciiTheme="minorHAnsi" w:hAnsiTheme="minorHAnsi" w:cstheme="minorBidi"/>
          <w:noProof/>
          <w:kern w:val="2"/>
          <w:sz w:val="21"/>
          <w:szCs w:val="22"/>
          <w:lang w:val="en-US" w:eastAsia="zh-CN"/>
          <w14:ligatures w14:val="standardContextual"/>
        </w:rPr>
      </w:pPr>
      <w:r>
        <w:rPr>
          <w:noProof/>
        </w:rPr>
        <w:t>6.8</w:t>
      </w:r>
      <w:r>
        <w:rPr>
          <w:rFonts w:asciiTheme="minorHAnsi" w:hAnsiTheme="minorHAnsi" w:cstheme="minorBidi"/>
          <w:noProof/>
          <w:kern w:val="2"/>
          <w:sz w:val="21"/>
          <w:szCs w:val="22"/>
          <w:lang w:val="en-US" w:eastAsia="zh-CN"/>
          <w14:ligatures w14:val="standardContextual"/>
        </w:rPr>
        <w:tab/>
      </w:r>
      <w:r>
        <w:rPr>
          <w:noProof/>
        </w:rPr>
        <w:t>DC_n1-n28-n102</w:t>
      </w:r>
      <w:r>
        <w:rPr>
          <w:noProof/>
        </w:rPr>
        <w:tab/>
      </w:r>
      <w:r>
        <w:rPr>
          <w:noProof/>
        </w:rPr>
        <w:fldChar w:fldCharType="begin"/>
      </w:r>
      <w:r>
        <w:rPr>
          <w:noProof/>
        </w:rPr>
        <w:instrText xml:space="preserve"> PAGEREF _Toc144251813 \h </w:instrText>
      </w:r>
      <w:r>
        <w:rPr>
          <w:noProof/>
        </w:rPr>
      </w:r>
      <w:r>
        <w:rPr>
          <w:noProof/>
        </w:rPr>
        <w:fldChar w:fldCharType="separate"/>
      </w:r>
      <w:r>
        <w:rPr>
          <w:noProof/>
        </w:rPr>
        <w:t>173</w:t>
      </w:r>
      <w:r>
        <w:rPr>
          <w:noProof/>
        </w:rPr>
        <w:fldChar w:fldCharType="end"/>
      </w:r>
    </w:p>
    <w:p w14:paraId="790CD355" w14:textId="4B8955AF" w:rsidR="00B25420" w:rsidRDefault="00B25420">
      <w:pPr>
        <w:pStyle w:val="33"/>
        <w:rPr>
          <w:rFonts w:asciiTheme="minorHAnsi" w:hAnsiTheme="minorHAnsi" w:cstheme="minorBidi"/>
          <w:noProof/>
          <w:kern w:val="2"/>
          <w:sz w:val="21"/>
          <w:szCs w:val="22"/>
          <w:lang w:val="en-US" w:eastAsia="zh-CN"/>
          <w14:ligatures w14:val="standardContextual"/>
        </w:rPr>
      </w:pPr>
      <w:r w:rsidRPr="00622EE7">
        <w:rPr>
          <w:rFonts w:cs="Arial"/>
          <w:noProof/>
          <w:lang w:eastAsia="zh-CN"/>
        </w:rPr>
        <w:t>6.8.1</w:t>
      </w:r>
      <w:r>
        <w:rPr>
          <w:rFonts w:asciiTheme="minorHAnsi" w:hAnsiTheme="minorHAnsi" w:cstheme="minorBidi"/>
          <w:noProof/>
          <w:kern w:val="2"/>
          <w:sz w:val="21"/>
          <w:szCs w:val="22"/>
          <w:lang w:val="en-US" w:eastAsia="zh-CN"/>
          <w14:ligatures w14:val="standardContextual"/>
        </w:rPr>
        <w:tab/>
      </w:r>
      <w:r w:rsidRPr="00622EE7">
        <w:rPr>
          <w:rFonts w:cs="Arial"/>
          <w:noProof/>
          <w:lang w:eastAsia="zh-CN"/>
        </w:rPr>
        <w:t>Configurations for DC_n1-n28-n102</w:t>
      </w:r>
      <w:r>
        <w:rPr>
          <w:noProof/>
        </w:rPr>
        <w:tab/>
      </w:r>
      <w:r>
        <w:rPr>
          <w:noProof/>
        </w:rPr>
        <w:fldChar w:fldCharType="begin"/>
      </w:r>
      <w:r>
        <w:rPr>
          <w:noProof/>
        </w:rPr>
        <w:instrText xml:space="preserve"> PAGEREF _Toc144251814 \h </w:instrText>
      </w:r>
      <w:r>
        <w:rPr>
          <w:noProof/>
        </w:rPr>
      </w:r>
      <w:r>
        <w:rPr>
          <w:noProof/>
        </w:rPr>
        <w:fldChar w:fldCharType="separate"/>
      </w:r>
      <w:r>
        <w:rPr>
          <w:noProof/>
        </w:rPr>
        <w:t>173</w:t>
      </w:r>
      <w:r>
        <w:rPr>
          <w:noProof/>
        </w:rPr>
        <w:fldChar w:fldCharType="end"/>
      </w:r>
    </w:p>
    <w:p w14:paraId="7C145D56" w14:textId="09268D6B" w:rsidR="00B25420" w:rsidRDefault="00B25420">
      <w:pPr>
        <w:pStyle w:val="81"/>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_Toc144251815 \h </w:instrText>
      </w:r>
      <w:r>
        <w:rPr>
          <w:noProof/>
        </w:rPr>
      </w:r>
      <w:r>
        <w:rPr>
          <w:noProof/>
        </w:rPr>
        <w:fldChar w:fldCharType="separate"/>
      </w:r>
      <w:r>
        <w:rPr>
          <w:noProof/>
        </w:rPr>
        <w:t>176</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6" w:name="foreword"/>
      <w:bookmarkStart w:id="17" w:name="_Toc144251214"/>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19" w:name="introduction"/>
      <w:bookmarkEnd w:id="19"/>
      <w:r>
        <w:br w:type="page"/>
      </w:r>
      <w:bookmarkStart w:id="20" w:name="scope"/>
      <w:bookmarkStart w:id="21" w:name="_Toc144251215"/>
      <w:bookmarkEnd w:id="20"/>
      <w:r>
        <w:lastRenderedPageBreak/>
        <w:t>1</w:t>
      </w:r>
      <w:r>
        <w:tab/>
        <w:t>Scope</w:t>
      </w:r>
      <w:bookmarkEnd w:id="21"/>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2" w:name="references"/>
      <w:bookmarkStart w:id="23" w:name="_Toc144251216"/>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4" w:name="definitions"/>
      <w:bookmarkStart w:id="25" w:name="_Toc144251217"/>
      <w:bookmarkEnd w:id="24"/>
      <w:r>
        <w:t>3</w:t>
      </w:r>
      <w:r>
        <w:tab/>
        <w:t>Definitions of terms, symbols and abbreviations</w:t>
      </w:r>
      <w:bookmarkEnd w:id="25"/>
    </w:p>
    <w:p w14:paraId="51340BF9" w14:textId="77777777" w:rsidR="00654648" w:rsidRDefault="00DF33FC">
      <w:pPr>
        <w:pStyle w:val="21"/>
      </w:pPr>
      <w:bookmarkStart w:id="26" w:name="_Toc144251218"/>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7" w:name="_Toc144251219"/>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8" w:name="_Toc144251220"/>
      <w:r>
        <w:t>3.3</w:t>
      </w:r>
      <w:r>
        <w:tab/>
        <w:t>Abbreviations</w:t>
      </w:r>
      <w:bookmarkEnd w:id="2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lastRenderedPageBreak/>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29" w:name="clause4"/>
      <w:bookmarkStart w:id="30" w:name="_Toc144251221"/>
      <w:bookmarkEnd w:id="29"/>
      <w:r>
        <w:t>4</w:t>
      </w:r>
      <w:r>
        <w:tab/>
        <w:t>Background</w:t>
      </w:r>
      <w:bookmarkEnd w:id="30"/>
    </w:p>
    <w:p w14:paraId="59ED51C0" w14:textId="77777777" w:rsidR="00654648" w:rsidRDefault="00DF33FC">
      <w:pPr>
        <w:pStyle w:val="21"/>
      </w:pPr>
      <w:bookmarkStart w:id="31" w:name="_Toc144251222"/>
      <w:r>
        <w:t>4.1</w:t>
      </w:r>
      <w:r>
        <w:tab/>
        <w:t>Introduction</w:t>
      </w:r>
      <w:bookmarkEnd w:id="3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2" w:name="_Toc144251223"/>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3" w:name="OLE_LINK15"/>
      <w:r>
        <w:rPr>
          <w:rFonts w:eastAsia="Times New Roman" w:hint="eastAsia"/>
          <w:lang w:eastAsia="en-GB"/>
        </w:rPr>
        <w:t>for the following cases</w:t>
      </w:r>
      <w:bookmarkEnd w:id="3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4" w:name="_Toc144251224"/>
      <w:r>
        <w:t>5</w:t>
      </w:r>
      <w:r>
        <w:tab/>
      </w:r>
      <w:r>
        <w:rPr>
          <w:rFonts w:cs="Arial"/>
          <w:lang w:val="en-US" w:eastAsia="zh-CN"/>
        </w:rPr>
        <w:t>Both bands within FR1 Carrier Aggregation</w:t>
      </w:r>
      <w:r>
        <w:rPr>
          <w:rFonts w:cs="Arial"/>
        </w:rPr>
        <w:t>: Specific Band Combination Part</w:t>
      </w:r>
      <w:bookmarkEnd w:id="34"/>
    </w:p>
    <w:p w14:paraId="42CDC41C" w14:textId="77777777" w:rsidR="00654648" w:rsidRDefault="00DF33FC">
      <w:pPr>
        <w:pStyle w:val="21"/>
      </w:pPr>
      <w:bookmarkStart w:id="35" w:name="_Toc144251225"/>
      <w:r>
        <w:t>5.</w:t>
      </w:r>
      <w:r>
        <w:rPr>
          <w:rFonts w:hint="eastAsia"/>
          <w:lang w:eastAsia="zh-CN"/>
        </w:rPr>
        <w:t>x</w:t>
      </w:r>
      <w:r>
        <w:tab/>
        <w:t>CA_nX-nY-nZ</w:t>
      </w:r>
      <w:bookmarkEnd w:id="35"/>
    </w:p>
    <w:p w14:paraId="6AE93020" w14:textId="77777777" w:rsidR="00654648" w:rsidRDefault="00DF33FC">
      <w:pPr>
        <w:pStyle w:val="31"/>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44251226"/>
      <w:r>
        <w:t>5.x.1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41"/>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44251227"/>
      <w:r>
        <w:t>5.x.1.1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7A27558E" w14:textId="77777777" w:rsidR="00654648" w:rsidRDefault="00DF33FC">
      <w:pPr>
        <w:pStyle w:val="TH"/>
      </w:pPr>
      <w:bookmarkStart w:id="6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69"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6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0" w:name="_Toc144251228"/>
      <w:r>
        <w:lastRenderedPageBreak/>
        <w:t>5.x.1.2</w:t>
      </w:r>
      <w:r>
        <w:tab/>
      </w:r>
      <w:r>
        <w:rPr>
          <w:rFonts w:cs="Arial"/>
          <w:lang w:eastAsia="zh-CN"/>
        </w:rPr>
        <w:t>Channel bandwidths per operating band for CA</w:t>
      </w:r>
      <w:bookmarkEnd w:id="7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1" w:name="OLE_LINK5"/>
            <w:r>
              <w:rPr>
                <w:rFonts w:ascii="Arial" w:eastAsia="宋体" w:hAnsi="Arial" w:cs="Arial"/>
                <w:sz w:val="18"/>
                <w:szCs w:val="18"/>
                <w:lang w:val="en-US" w:eastAsia="zh-CN" w:bidi="ar"/>
              </w:rPr>
              <w:t>5, 10, 15, 20, 25, 30</w:t>
            </w:r>
            <w:bookmarkEnd w:id="7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2" w:name="_Toc144251229"/>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3" w:name="_Toc144251230"/>
      <w:r>
        <w:t>5.x.2</w:t>
      </w:r>
      <w:r>
        <w:tab/>
      </w:r>
      <w:r>
        <w:rPr>
          <w:rFonts w:cs="Arial"/>
          <w:szCs w:val="28"/>
          <w:lang w:eastAsia="zh-CN"/>
        </w:rPr>
        <w:t>Specific for 2 bands UL CA</w:t>
      </w:r>
      <w:bookmarkEnd w:id="7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4" w:name="_Toc144251231"/>
      <w:r>
        <w:t>5.x.2.1</w:t>
      </w:r>
      <w:r>
        <w:tab/>
      </w:r>
      <w:r>
        <w:rPr>
          <w:rFonts w:cs="Arial"/>
          <w:lang w:eastAsia="zh-CN"/>
        </w:rPr>
        <w:t>UE co-existence studies</w:t>
      </w:r>
      <w:bookmarkEnd w:id="74"/>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5" w:name="_Toc144251232"/>
      <w:r>
        <w:t>5.x.2.2</w:t>
      </w:r>
      <w:r>
        <w:tab/>
      </w:r>
      <w:r>
        <w:rPr>
          <w:rFonts w:cs="Arial"/>
          <w:szCs w:val="22"/>
          <w:lang w:val="en-US" w:eastAsia="zh-CN"/>
        </w:rPr>
        <w:t>REFSENS requirements</w:t>
      </w:r>
      <w:bookmarkEnd w:id="75"/>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6" w:name="_Toc9848477"/>
      <w:bookmarkStart w:id="77" w:name="_Toc144251233"/>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6"/>
      <w:r w:rsidR="00AC4AB0">
        <w:t>79</w:t>
      </w:r>
      <w:bookmarkEnd w:id="77"/>
    </w:p>
    <w:p w14:paraId="69341BA4" w14:textId="11E79D2E" w:rsidR="00AC4AB0" w:rsidRPr="00A20126" w:rsidRDefault="009F0C9D" w:rsidP="00AC4AB0">
      <w:pPr>
        <w:pStyle w:val="31"/>
      </w:pPr>
      <w:bookmarkStart w:id="78" w:name="_Toc144251234"/>
      <w:r>
        <w:t>5.1</w:t>
      </w:r>
      <w:r w:rsidR="00AC4AB0">
        <w:t>.1</w:t>
      </w:r>
      <w:r w:rsidR="00AC4AB0">
        <w:tab/>
        <w:t>Common for 1 band UL and 2 bands UL CA</w:t>
      </w:r>
      <w:bookmarkEnd w:id="78"/>
    </w:p>
    <w:p w14:paraId="0F154BEE" w14:textId="2EFC13CE" w:rsidR="00AC4AB0" w:rsidRDefault="009F0C9D" w:rsidP="00AC4AB0">
      <w:pPr>
        <w:pStyle w:val="41"/>
      </w:pPr>
      <w:bookmarkStart w:id="79" w:name="_Toc9848478"/>
      <w:bookmarkStart w:id="80" w:name="_Toc144251235"/>
      <w:r>
        <w:rPr>
          <w:rFonts w:hint="eastAsia"/>
        </w:rPr>
        <w:t>5.1</w:t>
      </w:r>
      <w:r w:rsidR="00AC4AB0">
        <w:rPr>
          <w:rFonts w:hint="eastAsia"/>
        </w:rPr>
        <w:t>.1</w:t>
      </w:r>
      <w:r w:rsidR="00AC4AB0">
        <w:t>.1</w:t>
      </w:r>
      <w:r w:rsidR="00AC4AB0">
        <w:tab/>
        <w:t xml:space="preserve">Operating bands for </w:t>
      </w:r>
      <w:r w:rsidR="00AC4AB0">
        <w:rPr>
          <w:rFonts w:hint="eastAsia"/>
        </w:rPr>
        <w:t>CA</w:t>
      </w:r>
      <w:bookmarkEnd w:id="79"/>
      <w:bookmarkEnd w:id="8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1" w:name="OLE_LINK11"/>
            <w:r>
              <w:rPr>
                <w:rFonts w:ascii="Arial" w:hAnsi="Arial"/>
                <w:sz w:val="18"/>
              </w:rPr>
              <w:t>–</w:t>
            </w:r>
            <w:bookmarkEnd w:id="8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2" w:name="_Toc9848479"/>
      <w:bookmarkStart w:id="83" w:name="_Toc144251236"/>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2"/>
      <w:bookmarkEnd w:id="8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headerReference w:type="default" r:id="rId14"/>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4" w:name="_Toc144251237"/>
      <w:bookmarkStart w:id="8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86" w:name="_Toc144251238"/>
      <w:r>
        <w:t>5.1</w:t>
      </w:r>
      <w:r w:rsidR="00AC4AB0">
        <w:t>.2</w:t>
      </w:r>
      <w:r w:rsidR="00AC4AB0">
        <w:tab/>
        <w:t>Specific for 2 bands UL CA</w:t>
      </w:r>
      <w:bookmarkEnd w:id="86"/>
    </w:p>
    <w:p w14:paraId="62C9F67C" w14:textId="276EE958" w:rsidR="00AC4AB0" w:rsidRDefault="009F0C9D" w:rsidP="00AC4AB0">
      <w:pPr>
        <w:pStyle w:val="41"/>
      </w:pPr>
      <w:bookmarkStart w:id="87" w:name="_Toc144251239"/>
      <w:r>
        <w:rPr>
          <w:rFonts w:hint="eastAsia"/>
        </w:rPr>
        <w:t>5.1</w:t>
      </w:r>
      <w:r w:rsidR="00AC4AB0">
        <w:rPr>
          <w:rFonts w:hint="eastAsia"/>
        </w:rPr>
        <w:t>.</w:t>
      </w:r>
      <w:r w:rsidR="00AC4AB0">
        <w:t>2.1</w:t>
      </w:r>
      <w:r w:rsidR="00AC4AB0">
        <w:tab/>
      </w:r>
      <w:r w:rsidR="00AC4AB0">
        <w:rPr>
          <w:rFonts w:hint="eastAsia"/>
        </w:rPr>
        <w:t>UE co-existence studies</w:t>
      </w:r>
      <w:bookmarkEnd w:id="85"/>
      <w:bookmarkEnd w:id="87"/>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88" w:name="_Toc9848482"/>
      <w:bookmarkStart w:id="89" w:name="_Toc144251240"/>
      <w:r>
        <w:rPr>
          <w:rFonts w:hint="eastAsia"/>
        </w:rPr>
        <w:t>5.1</w:t>
      </w:r>
      <w:r w:rsidR="00AC4AB0">
        <w:rPr>
          <w:rFonts w:hint="eastAsia"/>
        </w:rPr>
        <w:t>.</w:t>
      </w:r>
      <w:r w:rsidR="00AC4AB0">
        <w:t>2.2</w:t>
      </w:r>
      <w:r w:rsidR="00AC4AB0">
        <w:rPr>
          <w:rFonts w:hint="eastAsia"/>
        </w:rPr>
        <w:tab/>
        <w:t>REFSENS requirements</w:t>
      </w:r>
      <w:bookmarkEnd w:id="88"/>
      <w:bookmarkEnd w:id="89"/>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0" w:name="_Toc144251241"/>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0"/>
    </w:p>
    <w:p w14:paraId="5E290A6D" w14:textId="77833394" w:rsidR="000469EC" w:rsidRPr="00A20126" w:rsidRDefault="000469EC" w:rsidP="000469EC">
      <w:pPr>
        <w:pStyle w:val="31"/>
      </w:pPr>
      <w:bookmarkStart w:id="91" w:name="_Toc144251242"/>
      <w:r>
        <w:t>5.2.1</w:t>
      </w:r>
      <w:r>
        <w:tab/>
        <w:t>Common for 1 band UL and 2 bands UL CA</w:t>
      </w:r>
      <w:bookmarkEnd w:id="91"/>
    </w:p>
    <w:p w14:paraId="6781E66A" w14:textId="0E5E1F84" w:rsidR="000469EC" w:rsidRDefault="000469EC" w:rsidP="000469EC">
      <w:pPr>
        <w:pStyle w:val="41"/>
      </w:pPr>
      <w:bookmarkStart w:id="92" w:name="_Toc144251243"/>
      <w:r>
        <w:rPr>
          <w:rFonts w:hint="eastAsia"/>
        </w:rPr>
        <w:t>5.2.1</w:t>
      </w:r>
      <w:r>
        <w:t>.1</w:t>
      </w:r>
      <w:r>
        <w:tab/>
        <w:t xml:space="preserve">Operating bands for </w:t>
      </w:r>
      <w:r>
        <w:rPr>
          <w:rFonts w:hint="eastAsia"/>
        </w:rPr>
        <w:t>CA</w:t>
      </w:r>
      <w:bookmarkEnd w:id="9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3" w:name="_Toc144251244"/>
      <w:r>
        <w:rPr>
          <w:rFonts w:hint="eastAsia"/>
        </w:rPr>
        <w:t>5.2.</w:t>
      </w:r>
      <w:r>
        <w:t>1.2</w:t>
      </w:r>
      <w:r>
        <w:tab/>
        <w:t xml:space="preserve">Channel bandwidths per operating band for </w:t>
      </w:r>
      <w:r>
        <w:rPr>
          <w:rFonts w:hint="eastAsia"/>
        </w:rPr>
        <w:t>CA</w:t>
      </w:r>
      <w:bookmarkEnd w:id="9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4" w:name="_Toc144251245"/>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95" w:name="_Toc144251246"/>
      <w:r>
        <w:t>5.2.2</w:t>
      </w:r>
      <w:r>
        <w:tab/>
        <w:t>Specific for 2 bands UL CA</w:t>
      </w:r>
      <w:bookmarkEnd w:id="95"/>
    </w:p>
    <w:p w14:paraId="4606F4E8" w14:textId="4330E4E1" w:rsidR="000469EC" w:rsidRDefault="000469EC" w:rsidP="000469EC">
      <w:pPr>
        <w:pStyle w:val="41"/>
      </w:pPr>
      <w:bookmarkStart w:id="96" w:name="_Toc144251247"/>
      <w:r>
        <w:rPr>
          <w:rFonts w:hint="eastAsia"/>
        </w:rPr>
        <w:t>5.</w:t>
      </w:r>
      <w:r>
        <w:t>2</w:t>
      </w:r>
      <w:r>
        <w:rPr>
          <w:rFonts w:hint="eastAsia"/>
        </w:rPr>
        <w:t>.</w:t>
      </w:r>
      <w:r>
        <w:t>2.1</w:t>
      </w:r>
      <w:r>
        <w:tab/>
      </w:r>
      <w:r>
        <w:rPr>
          <w:rFonts w:hint="eastAsia"/>
        </w:rPr>
        <w:t>UE co-existence studies</w:t>
      </w:r>
      <w:bookmarkEnd w:id="9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97" w:name="_Toc144251248"/>
      <w:r>
        <w:rPr>
          <w:rFonts w:hint="eastAsia"/>
        </w:rPr>
        <w:t>5.</w:t>
      </w:r>
      <w:r>
        <w:t>2</w:t>
      </w:r>
      <w:r>
        <w:rPr>
          <w:rFonts w:hint="eastAsia"/>
        </w:rPr>
        <w:t>.</w:t>
      </w:r>
      <w:r>
        <w:t>2.2</w:t>
      </w:r>
      <w:r>
        <w:rPr>
          <w:rFonts w:hint="eastAsia"/>
        </w:rPr>
        <w:tab/>
        <w:t>REFSENS requirements</w:t>
      </w:r>
      <w:bookmarkEnd w:id="97"/>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98" w:name="_Toc144251249"/>
      <w:r w:rsidRPr="00A20126">
        <w:t>5.3</w:t>
      </w:r>
      <w:r w:rsidRPr="00A20126">
        <w:tab/>
        <w:t>CA_n3-n28-n40</w:t>
      </w:r>
      <w:bookmarkEnd w:id="98"/>
    </w:p>
    <w:p w14:paraId="4B993993" w14:textId="7E175DD0" w:rsidR="00A622FD" w:rsidRPr="00A20126" w:rsidRDefault="00A622FD" w:rsidP="00A20126">
      <w:pPr>
        <w:pStyle w:val="31"/>
      </w:pPr>
      <w:bookmarkStart w:id="99" w:name="_Toc144251250"/>
      <w:r w:rsidRPr="00A20126">
        <w:t>5.</w:t>
      </w:r>
      <w:r>
        <w:t>3</w:t>
      </w:r>
      <w:r w:rsidRPr="00A20126">
        <w:t>.1</w:t>
      </w:r>
      <w:r w:rsidRPr="00A20126">
        <w:tab/>
        <w:t>Common for 1 band UL and 2 bands UL CA</w:t>
      </w:r>
      <w:bookmarkEnd w:id="99"/>
    </w:p>
    <w:p w14:paraId="504291BF" w14:textId="28375B08" w:rsidR="00A622FD" w:rsidRPr="00A20126" w:rsidRDefault="00A622FD" w:rsidP="00A20126">
      <w:pPr>
        <w:pStyle w:val="41"/>
      </w:pPr>
      <w:bookmarkStart w:id="100" w:name="_Toc144251251"/>
      <w:r w:rsidRPr="00A622FD">
        <w:t>5.</w:t>
      </w:r>
      <w:r>
        <w:t>3</w:t>
      </w:r>
      <w:r w:rsidRPr="00A20126">
        <w:t>.1.1</w:t>
      </w:r>
      <w:r w:rsidRPr="00A20126">
        <w:tab/>
        <w:t>Operating bands for CA</w:t>
      </w:r>
      <w:bookmarkEnd w:id="10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1" w:name="_Toc144251252"/>
      <w:r w:rsidRPr="00A622FD">
        <w:lastRenderedPageBreak/>
        <w:t>5.</w:t>
      </w:r>
      <w:r>
        <w:t>3</w:t>
      </w:r>
      <w:r w:rsidRPr="00A20126">
        <w:t>.1.2</w:t>
      </w:r>
      <w:r w:rsidRPr="00A20126">
        <w:tab/>
        <w:t>Channel bandwidths per operating band for CA</w:t>
      </w:r>
      <w:bookmarkEnd w:id="10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2" w:name="_Toc144251253"/>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2"/>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3" w:name="_Toc144251254"/>
      <w:r w:rsidRPr="00A622FD">
        <w:t>5.</w:t>
      </w:r>
      <w:r>
        <w:t>3</w:t>
      </w:r>
      <w:r w:rsidRPr="00A20126">
        <w:t>.2</w:t>
      </w:r>
      <w:r w:rsidRPr="00A20126">
        <w:tab/>
        <w:t>Specific for 2 bands UL CA</w:t>
      </w:r>
      <w:bookmarkEnd w:id="103"/>
    </w:p>
    <w:p w14:paraId="79F94FE7" w14:textId="2BB4CC4E" w:rsidR="00A622FD" w:rsidRPr="00A20126" w:rsidRDefault="00A622FD" w:rsidP="00A20126">
      <w:pPr>
        <w:pStyle w:val="41"/>
      </w:pPr>
      <w:bookmarkStart w:id="104" w:name="_Toc144251255"/>
      <w:r w:rsidRPr="00A20126">
        <w:t>5.</w:t>
      </w:r>
      <w:r>
        <w:t>3</w:t>
      </w:r>
      <w:r w:rsidRPr="00A20126">
        <w:t>.2.1</w:t>
      </w:r>
      <w:r w:rsidRPr="00A20126">
        <w:tab/>
        <w:t>UE co-existence studies</w:t>
      </w:r>
      <w:bookmarkEnd w:id="10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5" w:name="_Toc144251256"/>
      <w:r w:rsidRPr="00A622FD">
        <w:t>5.</w:t>
      </w:r>
      <w:r>
        <w:t>3</w:t>
      </w:r>
      <w:r w:rsidRPr="00A20126">
        <w:t>.2.2</w:t>
      </w:r>
      <w:r w:rsidRPr="00A20126">
        <w:tab/>
        <w:t>REFSENS requirements</w:t>
      </w:r>
      <w:bookmarkEnd w:id="10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6" w:name="_Toc144251257"/>
      <w:r>
        <w:t>5.</w:t>
      </w:r>
      <w:r>
        <w:rPr>
          <w:rFonts w:hint="eastAsia"/>
        </w:rPr>
        <w:t>4</w:t>
      </w:r>
      <w:r>
        <w:tab/>
      </w:r>
      <w:r w:rsidRPr="00A20126">
        <w:tab/>
      </w:r>
      <w:r w:rsidRPr="00A20126">
        <w:tab/>
      </w:r>
      <w:r>
        <w:t>CA_n</w:t>
      </w:r>
      <w:r w:rsidRPr="00A20126">
        <w:t>3</w:t>
      </w:r>
      <w:r>
        <w:t>-n</w:t>
      </w:r>
      <w:r w:rsidRPr="00A20126">
        <w:t>8</w:t>
      </w:r>
      <w:r>
        <w:t>-n</w:t>
      </w:r>
      <w:r w:rsidRPr="00A20126">
        <w:t>41</w:t>
      </w:r>
      <w:bookmarkEnd w:id="106"/>
    </w:p>
    <w:p w14:paraId="6679D055" w14:textId="306C8E5A" w:rsidR="00E50036" w:rsidRPr="00A20126" w:rsidRDefault="00E50036" w:rsidP="00A20126">
      <w:pPr>
        <w:pStyle w:val="31"/>
      </w:pPr>
      <w:bookmarkStart w:id="107" w:name="_Toc144251258"/>
      <w:r>
        <w:t>5.4.1</w:t>
      </w:r>
      <w:r>
        <w:tab/>
      </w:r>
      <w:r w:rsidRPr="00A20126">
        <w:t>Common for 1 band UL and 2 bands UL CA</w:t>
      </w:r>
      <w:bookmarkEnd w:id="107"/>
    </w:p>
    <w:p w14:paraId="6A3A4164" w14:textId="54B1F63D" w:rsidR="00E50036" w:rsidRDefault="00E50036" w:rsidP="00A20126">
      <w:pPr>
        <w:pStyle w:val="41"/>
      </w:pPr>
      <w:bookmarkStart w:id="108" w:name="_Toc144251259"/>
      <w:r>
        <w:t>5.4.1.1</w:t>
      </w:r>
      <w:r>
        <w:tab/>
      </w:r>
      <w:r w:rsidRPr="00A20126">
        <w:t>Operating bands for CA</w:t>
      </w:r>
      <w:bookmarkEnd w:id="10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0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0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0"/>
    </w:tbl>
    <w:p w14:paraId="0D26BAF9" w14:textId="77777777" w:rsidR="00E50036" w:rsidRDefault="00E50036" w:rsidP="00E50036">
      <w:pPr>
        <w:rPr>
          <w:lang w:eastAsia="zh-CN"/>
        </w:rPr>
      </w:pPr>
    </w:p>
    <w:p w14:paraId="21DF8A9F" w14:textId="0D0F49CD" w:rsidR="00E50036" w:rsidRDefault="00E50036" w:rsidP="00A20126">
      <w:pPr>
        <w:pStyle w:val="41"/>
      </w:pPr>
      <w:bookmarkStart w:id="111" w:name="_Toc144251260"/>
      <w:r>
        <w:lastRenderedPageBreak/>
        <w:t>5.4.1.2</w:t>
      </w:r>
      <w:r>
        <w:tab/>
      </w:r>
      <w:r w:rsidRPr="00A20126">
        <w:t>Channel bandwidths per operating band for CA</w:t>
      </w:r>
      <w:bookmarkEnd w:id="11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3" w:name="_Toc144251261"/>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3"/>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4"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4"/>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5" w:name="_Toc144251262"/>
      <w:r>
        <w:t>5.4.2</w:t>
      </w:r>
      <w:r>
        <w:tab/>
      </w:r>
      <w:r w:rsidRPr="00A20126">
        <w:t>Specific for 2 bands UL CA</w:t>
      </w:r>
      <w:bookmarkEnd w:id="115"/>
    </w:p>
    <w:p w14:paraId="3D4BB51A" w14:textId="737C24C3" w:rsidR="00E50036" w:rsidRPr="00A20126" w:rsidRDefault="00E50036" w:rsidP="00A20126">
      <w:pPr>
        <w:pStyle w:val="41"/>
      </w:pPr>
      <w:bookmarkStart w:id="116" w:name="_Toc144251263"/>
      <w:r>
        <w:t>5.4.2.1</w:t>
      </w:r>
      <w:r>
        <w:tab/>
      </w:r>
      <w:r w:rsidRPr="00A20126">
        <w:t>UE co-existence studies</w:t>
      </w:r>
      <w:bookmarkEnd w:id="11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7" w:name="OLE_LINK6"/>
      <w:r>
        <w:rPr>
          <w:color w:val="auto"/>
          <w:lang w:val="en-US" w:eastAsia="zh-CN"/>
        </w:rPr>
        <w:t>IMD 2 and IMD3 caused by n3+n8 may fall into the its own band n41 Rx</w:t>
      </w:r>
    </w:p>
    <w:bookmarkEnd w:id="11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8" w:name="OLE_LINK8"/>
      <w:r>
        <w:rPr>
          <w:color w:val="auto"/>
          <w:lang w:val="en-US" w:eastAsia="zh-CN"/>
        </w:rPr>
        <w:t>may fall into the its own band n8 Rx</w:t>
      </w:r>
      <w:bookmarkEnd w:id="11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9" w:name="OLE_LINK9"/>
      <w:r>
        <w:rPr>
          <w:rFonts w:eastAsia="宋体"/>
          <w:color w:val="auto"/>
          <w:lang w:val="en-US" w:eastAsia="zh-CN"/>
        </w:rPr>
        <w:t xml:space="preserve">IMD2 caused by n8+n41 </w:t>
      </w:r>
      <w:r>
        <w:rPr>
          <w:color w:val="auto"/>
          <w:lang w:val="en-US" w:eastAsia="zh-CN"/>
        </w:rPr>
        <w:t>may fall into the its own band n3 Rx</w:t>
      </w:r>
      <w:bookmarkEnd w:id="119"/>
    </w:p>
    <w:p w14:paraId="24F7FA33" w14:textId="4D3FD652" w:rsidR="00E50036" w:rsidRPr="00A20126" w:rsidRDefault="00E50036" w:rsidP="00A20126">
      <w:pPr>
        <w:pStyle w:val="41"/>
      </w:pPr>
      <w:bookmarkStart w:id="120" w:name="_Toc144251264"/>
      <w:r>
        <w:t>5.4.2.2</w:t>
      </w:r>
      <w:r>
        <w:tab/>
      </w:r>
      <w:r w:rsidRPr="00A20126">
        <w:t>REFSENS requirements</w:t>
      </w:r>
      <w:bookmarkEnd w:id="12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1" w:name="OLE_LINK10"/>
      <w:r>
        <w:rPr>
          <w:color w:val="auto"/>
          <w:lang w:val="en-US" w:eastAsia="zh-CN"/>
        </w:rPr>
        <w:t>IMD2 frequency range is</w:t>
      </w:r>
      <w:bookmarkEnd w:id="12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2" w:name="OLE_LINK7"/>
      <w:r>
        <w:rPr>
          <w:rFonts w:eastAsia="宋体"/>
          <w:kern w:val="2"/>
          <w:lang w:val="en-US" w:eastAsia="zh-CN"/>
        </w:rPr>
        <w:t>5.4.2.2-1</w:t>
      </w:r>
      <w:bookmarkEnd w:id="122"/>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3" w:name="OLE_LINK12" w:colFirst="0" w:colLast="0"/>
            <w:r>
              <w:rPr>
                <w:lang w:eastAsia="ko-KR"/>
              </w:rPr>
              <w:t>NOTE 4:</w:t>
            </w:r>
            <w:r>
              <w:rPr>
                <w:lang w:eastAsia="ko-KR"/>
              </w:rPr>
              <w:tab/>
              <w:t>This band is subject to IMD3 also which MSD is not specified.</w:t>
            </w:r>
          </w:p>
        </w:tc>
      </w:tr>
      <w:bookmarkEnd w:id="123"/>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4" w:name="_Toc28608"/>
      <w:bookmarkStart w:id="125" w:name="_Toc144251265"/>
      <w:bookmarkStart w:id="126" w:name="_Toc519110870"/>
      <w:bookmarkStart w:id="127" w:name="_Toc9848464"/>
      <w:bookmarkStart w:id="128" w:name="_Toc22654"/>
      <w:bookmarkStart w:id="129" w:name="_Toc9441588"/>
      <w:r w:rsidRPr="00A20126">
        <w:lastRenderedPageBreak/>
        <w:t>5.</w:t>
      </w:r>
      <w:r>
        <w:rPr>
          <w:rFonts w:hint="eastAsia"/>
        </w:rPr>
        <w:t>5</w:t>
      </w:r>
      <w:r w:rsidRPr="00A20126">
        <w:tab/>
      </w:r>
      <w:bookmarkEnd w:id="124"/>
      <w:r w:rsidRPr="00A20126">
        <w:t>CA_n1-n3-n26</w:t>
      </w:r>
      <w:bookmarkEnd w:id="125"/>
    </w:p>
    <w:p w14:paraId="265D8A94" w14:textId="550D3DA0" w:rsidR="00C9241D" w:rsidRPr="00A20126" w:rsidRDefault="00C9241D" w:rsidP="00C9241D">
      <w:pPr>
        <w:pStyle w:val="31"/>
      </w:pPr>
      <w:bookmarkStart w:id="130" w:name="_Toc144251266"/>
      <w:r>
        <w:t>5.5.1</w:t>
      </w:r>
      <w:r>
        <w:tab/>
      </w:r>
      <w:r w:rsidRPr="00A20126">
        <w:t>Common for 1 band UL and 2 bands UL CA</w:t>
      </w:r>
      <w:bookmarkEnd w:id="130"/>
    </w:p>
    <w:p w14:paraId="6D9A16B8" w14:textId="2DBEAB27" w:rsidR="00C9241D" w:rsidRPr="00A20126" w:rsidRDefault="00C9241D" w:rsidP="00C9241D">
      <w:pPr>
        <w:pStyle w:val="41"/>
      </w:pPr>
      <w:bookmarkStart w:id="131" w:name="_Toc144251267"/>
      <w:bookmarkEnd w:id="126"/>
      <w:bookmarkEnd w:id="127"/>
      <w:bookmarkEnd w:id="128"/>
      <w:r>
        <w:t>5.5.1.1</w:t>
      </w:r>
      <w:r>
        <w:tab/>
      </w:r>
      <w:r w:rsidRPr="00A20126">
        <w:t>Operating bands for CA</w:t>
      </w:r>
      <w:bookmarkEnd w:id="13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2" w:name="_Toc9848465"/>
      <w:bookmarkStart w:id="133" w:name="_Toc24367"/>
      <w:bookmarkStart w:id="134" w:name="_Toc144251268"/>
      <w:r w:rsidRPr="00A20126">
        <w:t>5.</w:t>
      </w:r>
      <w:r>
        <w:rPr>
          <w:rFonts w:hint="eastAsia"/>
        </w:rPr>
        <w:t>5.</w:t>
      </w:r>
      <w:r>
        <w:t>1.2</w:t>
      </w:r>
      <w:r>
        <w:tab/>
        <w:t xml:space="preserve">Channel bandwidths per operating band for </w:t>
      </w:r>
      <w:r>
        <w:rPr>
          <w:rFonts w:hint="eastAsia"/>
        </w:rPr>
        <w:t>CA</w:t>
      </w:r>
      <w:bookmarkEnd w:id="132"/>
      <w:bookmarkEnd w:id="133"/>
      <w:bookmarkEnd w:id="13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35" w:name="_Toc144251269"/>
      <w:bookmarkStart w:id="136" w:name="_Toc9848466"/>
      <w:bookmarkStart w:id="137" w:name="_Toc519110872"/>
      <w:bookmarkStart w:id="138"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5"/>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39" w:name="_Toc144251270"/>
      <w:r>
        <w:t>5.5.2</w:t>
      </w:r>
      <w:r>
        <w:tab/>
      </w:r>
      <w:r w:rsidRPr="00A20126">
        <w:t>Specific for 2 bands UL CA</w:t>
      </w:r>
      <w:bookmarkEnd w:id="139"/>
    </w:p>
    <w:p w14:paraId="1A29060F" w14:textId="09BA7EF2" w:rsidR="00C9241D" w:rsidRPr="00A20126" w:rsidRDefault="00C9241D" w:rsidP="00C9241D">
      <w:pPr>
        <w:pStyle w:val="41"/>
      </w:pPr>
      <w:bookmarkStart w:id="140" w:name="_Toc144251271"/>
      <w:r>
        <w:rPr>
          <w:rFonts w:hint="eastAsia"/>
        </w:rPr>
        <w:t>5.5.</w:t>
      </w:r>
      <w:r>
        <w:t>2.1</w:t>
      </w:r>
      <w:r>
        <w:tab/>
      </w:r>
      <w:r>
        <w:rPr>
          <w:rFonts w:hint="eastAsia"/>
        </w:rPr>
        <w:t>UE co-existence studies</w:t>
      </w:r>
      <w:bookmarkEnd w:id="136"/>
      <w:bookmarkEnd w:id="137"/>
      <w:bookmarkEnd w:id="138"/>
      <w:bookmarkEnd w:id="140"/>
    </w:p>
    <w:p w14:paraId="32DA3861" w14:textId="77777777" w:rsidR="00C9241D" w:rsidRDefault="00C9241D" w:rsidP="00C9241D">
      <w:pPr>
        <w:pStyle w:val="Guidance"/>
        <w:rPr>
          <w:rFonts w:eastAsia="宋体"/>
          <w:i w:val="0"/>
          <w:color w:val="auto"/>
          <w:szCs w:val="22"/>
          <w:lang w:val="en-US" w:eastAsia="zh-CN"/>
        </w:rPr>
      </w:pPr>
      <w:bookmarkStart w:id="141" w:name="_Toc519110874"/>
      <w:bookmarkStart w:id="142" w:name="_Toc9848468"/>
      <w:bookmarkStart w:id="143" w:name="_Toc18929"/>
      <w:bookmarkEnd w:id="129"/>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4" w:name="_Toc144251272"/>
      <w:r w:rsidRPr="00A20126">
        <w:t>5</w:t>
      </w:r>
      <w:r>
        <w:t>.</w:t>
      </w:r>
      <w:r>
        <w:rPr>
          <w:rFonts w:hint="eastAsia"/>
        </w:rPr>
        <w:t>5</w:t>
      </w:r>
      <w:r w:rsidRPr="00A20126">
        <w:t>.2.2</w:t>
      </w:r>
      <w:r w:rsidRPr="00A20126">
        <w:tab/>
      </w:r>
      <w:bookmarkEnd w:id="141"/>
      <w:r w:rsidRPr="00A20126">
        <w:t>REFSENS requirements</w:t>
      </w:r>
      <w:bookmarkEnd w:id="142"/>
      <w:bookmarkEnd w:id="143"/>
      <w:bookmarkEnd w:id="14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5" w:name="_Toc144251273"/>
      <w:r w:rsidRPr="00A20126">
        <w:lastRenderedPageBreak/>
        <w:t>5.</w:t>
      </w:r>
      <w:r>
        <w:rPr>
          <w:rFonts w:hint="eastAsia"/>
        </w:rPr>
        <w:t>6</w:t>
      </w:r>
      <w:r w:rsidRPr="00A20126">
        <w:tab/>
        <w:t>CA_n1-n26-n78</w:t>
      </w:r>
      <w:bookmarkEnd w:id="145"/>
    </w:p>
    <w:p w14:paraId="702657DD" w14:textId="0D0983FC" w:rsidR="002F2671" w:rsidRPr="00A20126" w:rsidRDefault="002F2671" w:rsidP="002F2671">
      <w:pPr>
        <w:pStyle w:val="31"/>
      </w:pPr>
      <w:bookmarkStart w:id="146" w:name="_Toc144251274"/>
      <w:r>
        <w:t>5.6.1</w:t>
      </w:r>
      <w:r>
        <w:tab/>
      </w:r>
      <w:r w:rsidRPr="00A20126">
        <w:t>Common for 1 band UL and 2 bands UL CA</w:t>
      </w:r>
      <w:bookmarkEnd w:id="146"/>
    </w:p>
    <w:p w14:paraId="0A05AF3A" w14:textId="62C2B442" w:rsidR="002F2671" w:rsidRPr="00A20126" w:rsidRDefault="002F2671" w:rsidP="002F2671">
      <w:pPr>
        <w:pStyle w:val="41"/>
      </w:pPr>
      <w:bookmarkStart w:id="147" w:name="_Toc144251275"/>
      <w:r>
        <w:t>5.6.1.1</w:t>
      </w:r>
      <w:r>
        <w:tab/>
      </w:r>
      <w:r w:rsidRPr="00A20126">
        <w:t>Operating bands for CA</w:t>
      </w:r>
      <w:bookmarkEnd w:id="14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48" w:name="_Toc144251276"/>
      <w:r w:rsidRPr="00A20126">
        <w:t>5.</w:t>
      </w:r>
      <w:r>
        <w:rPr>
          <w:rFonts w:hint="eastAsia"/>
        </w:rPr>
        <w:t>6.</w:t>
      </w:r>
      <w:r>
        <w:t>1.2</w:t>
      </w:r>
      <w:r>
        <w:tab/>
        <w:t xml:space="preserve">Channel bandwidths per operating band for </w:t>
      </w:r>
      <w:r>
        <w:rPr>
          <w:rFonts w:hint="eastAsia"/>
        </w:rPr>
        <w:t>CA</w:t>
      </w:r>
      <w:bookmarkEnd w:id="14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49" w:name="_Toc144251277"/>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4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50" w:name="_Toc144251278"/>
      <w:r>
        <w:t>5.6.2</w:t>
      </w:r>
      <w:r>
        <w:tab/>
      </w:r>
      <w:r w:rsidRPr="00A20126">
        <w:t>Specific for 2 bands UL CA</w:t>
      </w:r>
      <w:bookmarkEnd w:id="150"/>
    </w:p>
    <w:p w14:paraId="56D4776F" w14:textId="011F5060" w:rsidR="002F2671" w:rsidRPr="00A20126" w:rsidRDefault="002F2671" w:rsidP="002F2671">
      <w:pPr>
        <w:pStyle w:val="41"/>
      </w:pPr>
      <w:bookmarkStart w:id="151" w:name="_Toc144251279"/>
      <w:r>
        <w:rPr>
          <w:rFonts w:hint="eastAsia"/>
        </w:rPr>
        <w:t>5.6.</w:t>
      </w:r>
      <w:r>
        <w:t>2.1</w:t>
      </w:r>
      <w:r>
        <w:tab/>
      </w:r>
      <w:r>
        <w:rPr>
          <w:rFonts w:hint="eastAsia"/>
        </w:rPr>
        <w:t>UE co-existence studies</w:t>
      </w:r>
      <w:bookmarkEnd w:id="151"/>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2" w:name="_Toc144251280"/>
      <w:r w:rsidRPr="002F2671">
        <w:rPr>
          <w:rFonts w:hint="eastAsia"/>
        </w:rPr>
        <w:t>5.</w:t>
      </w:r>
      <w:r>
        <w:rPr>
          <w:rFonts w:hint="eastAsia"/>
        </w:rPr>
        <w:t>6</w:t>
      </w:r>
      <w:r w:rsidRPr="00A20126">
        <w:t>.2.2</w:t>
      </w:r>
      <w:r w:rsidRPr="00A20126">
        <w:tab/>
        <w:t>REFSENS requirements</w:t>
      </w:r>
      <w:bookmarkEnd w:id="15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3" w:name="_Toc144251281"/>
      <w:bookmarkStart w:id="154" w:name="_GoBack"/>
      <w:bookmarkEnd w:id="154"/>
      <w:r w:rsidRPr="00A20126">
        <w:t>5.</w:t>
      </w:r>
      <w:r>
        <w:rPr>
          <w:rFonts w:hint="eastAsia"/>
        </w:rPr>
        <w:t>7</w:t>
      </w:r>
      <w:r w:rsidRPr="00A20126">
        <w:tab/>
        <w:t>CA_n3-n26-n78</w:t>
      </w:r>
      <w:bookmarkEnd w:id="153"/>
    </w:p>
    <w:p w14:paraId="0FDD2058" w14:textId="0C0CAFC5" w:rsidR="00021311" w:rsidRDefault="00021311" w:rsidP="00021311">
      <w:pPr>
        <w:pStyle w:val="31"/>
        <w:rPr>
          <w:lang w:val="en-US"/>
        </w:rPr>
      </w:pPr>
      <w:bookmarkStart w:id="155" w:name="_Toc144251282"/>
      <w:r>
        <w:t>5.7.1</w:t>
      </w:r>
      <w:r>
        <w:tab/>
      </w:r>
      <w:r w:rsidRPr="00A20126">
        <w:t>Common for 1 band UL and 2 bands UL CA</w:t>
      </w:r>
      <w:bookmarkEnd w:id="155"/>
    </w:p>
    <w:p w14:paraId="312E83D2" w14:textId="16DF1F8D" w:rsidR="00021311" w:rsidRPr="00A20126" w:rsidRDefault="00021311" w:rsidP="00021311">
      <w:pPr>
        <w:pStyle w:val="41"/>
      </w:pPr>
      <w:bookmarkStart w:id="156" w:name="_Toc144251283"/>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7" w:name="_Toc144251284"/>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58" w:name="_Toc144251285"/>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59" w:name="_Toc144251286"/>
      <w:r>
        <w:t>5.7.2</w:t>
      </w:r>
      <w:r>
        <w:tab/>
      </w:r>
      <w:r w:rsidRPr="00A20126">
        <w:t>Specific for 2 bands UL CA</w:t>
      </w:r>
      <w:bookmarkEnd w:id="159"/>
    </w:p>
    <w:p w14:paraId="35228268" w14:textId="61B8A4E4" w:rsidR="00021311" w:rsidRPr="00A20126" w:rsidRDefault="00021311" w:rsidP="00021311">
      <w:pPr>
        <w:pStyle w:val="41"/>
      </w:pPr>
      <w:bookmarkStart w:id="160" w:name="_Toc144251287"/>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1" w:name="_Toc144251288"/>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2" w:name="_Toc144251289"/>
      <w:r w:rsidRPr="00A20126">
        <w:t>5.8</w:t>
      </w:r>
      <w:r w:rsidRPr="00A20126">
        <w:tab/>
        <w:t>CA_n1-n7-n26</w:t>
      </w:r>
      <w:bookmarkEnd w:id="162"/>
    </w:p>
    <w:p w14:paraId="2A450508" w14:textId="0CACC78E" w:rsidR="00740829" w:rsidRPr="00A20126" w:rsidRDefault="00740829" w:rsidP="00740829">
      <w:pPr>
        <w:pStyle w:val="31"/>
      </w:pPr>
      <w:bookmarkStart w:id="163" w:name="_Toc144251290"/>
      <w:r>
        <w:t>5.8.1</w:t>
      </w:r>
      <w:r>
        <w:tab/>
      </w:r>
      <w:r w:rsidRPr="00A20126">
        <w:t>Common for 1 band UL and 2 bands UL CA</w:t>
      </w:r>
      <w:bookmarkEnd w:id="163"/>
    </w:p>
    <w:p w14:paraId="34DED030" w14:textId="3E8652CC" w:rsidR="00740829" w:rsidRPr="00A20126" w:rsidRDefault="00740829" w:rsidP="00740829">
      <w:pPr>
        <w:pStyle w:val="41"/>
      </w:pPr>
      <w:bookmarkStart w:id="164" w:name="_Toc144251291"/>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5" w:name="_Toc144251292"/>
      <w:r w:rsidRPr="00A20126">
        <w:lastRenderedPageBreak/>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66" w:name="_Toc144251293"/>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67" w:name="_Toc144251294"/>
      <w:r>
        <w:t>5.8.2</w:t>
      </w:r>
      <w:r>
        <w:tab/>
      </w:r>
      <w:r w:rsidRPr="00A20126">
        <w:t>Specific for 2 bands UL CA</w:t>
      </w:r>
      <w:bookmarkEnd w:id="167"/>
    </w:p>
    <w:p w14:paraId="158D5D32" w14:textId="38A79E1B" w:rsidR="00740829" w:rsidRPr="00A20126" w:rsidRDefault="00740829" w:rsidP="00740829">
      <w:pPr>
        <w:pStyle w:val="41"/>
      </w:pPr>
      <w:bookmarkStart w:id="168" w:name="_Toc144251295"/>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69" w:name="_Toc144251296"/>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0" w:name="_Toc144251297"/>
      <w:r w:rsidRPr="00A20126">
        <w:t>5.9</w:t>
      </w:r>
      <w:r w:rsidRPr="00A20126">
        <w:tab/>
        <w:t>CA_n3-n7-n26</w:t>
      </w:r>
      <w:bookmarkEnd w:id="170"/>
    </w:p>
    <w:p w14:paraId="59C88891" w14:textId="7528361F" w:rsidR="00467ADF" w:rsidRPr="00A20126" w:rsidRDefault="00467ADF" w:rsidP="00467ADF">
      <w:pPr>
        <w:pStyle w:val="31"/>
      </w:pPr>
      <w:bookmarkStart w:id="171" w:name="_Toc144251298"/>
      <w:r>
        <w:t>5.9.1</w:t>
      </w:r>
      <w:r>
        <w:tab/>
      </w:r>
      <w:r w:rsidRPr="00A20126">
        <w:t>Common for 1 band UL and 2 bands UL CA</w:t>
      </w:r>
      <w:bookmarkEnd w:id="171"/>
    </w:p>
    <w:p w14:paraId="7D2C0F18" w14:textId="3E592B8D" w:rsidR="00467ADF" w:rsidRPr="00A20126" w:rsidRDefault="00467ADF" w:rsidP="00467ADF">
      <w:pPr>
        <w:pStyle w:val="41"/>
      </w:pPr>
      <w:bookmarkStart w:id="172" w:name="_Toc144251299"/>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3" w:name="_Toc144251300"/>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74" w:name="_Toc144251301"/>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75" w:name="_Toc144251302"/>
      <w:r>
        <w:t>5.9.2</w:t>
      </w:r>
      <w:r>
        <w:tab/>
      </w:r>
      <w:r w:rsidRPr="00A20126">
        <w:t>Specific for 2 bands UL CA</w:t>
      </w:r>
      <w:bookmarkEnd w:id="175"/>
    </w:p>
    <w:p w14:paraId="5ECC81EE" w14:textId="581E40C0" w:rsidR="00467ADF" w:rsidRPr="00A20126" w:rsidRDefault="00467ADF" w:rsidP="00467ADF">
      <w:pPr>
        <w:pStyle w:val="41"/>
      </w:pPr>
      <w:bookmarkStart w:id="176" w:name="_Toc144251303"/>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7" w:name="_Toc144251304"/>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8" w:name="_Toc144251305"/>
      <w:r w:rsidRPr="00A20126">
        <w:t>5.10</w:t>
      </w:r>
      <w:r w:rsidRPr="00A20126">
        <w:tab/>
        <w:t>CA_n7-n26-n78</w:t>
      </w:r>
      <w:bookmarkEnd w:id="178"/>
    </w:p>
    <w:p w14:paraId="3EC8D7D8" w14:textId="675DBB44" w:rsidR="006A2D4A" w:rsidRPr="00A20126" w:rsidRDefault="006A2D4A" w:rsidP="006A2D4A">
      <w:pPr>
        <w:pStyle w:val="31"/>
      </w:pPr>
      <w:bookmarkStart w:id="179" w:name="_Toc144251306"/>
      <w:r>
        <w:t>5.10.1</w:t>
      </w:r>
      <w:r>
        <w:tab/>
      </w:r>
      <w:r w:rsidRPr="00A20126">
        <w:t>Common for 1 band UL and 2 bands UL CA</w:t>
      </w:r>
      <w:bookmarkEnd w:id="179"/>
    </w:p>
    <w:p w14:paraId="3A0D4C91" w14:textId="202844A2" w:rsidR="006A2D4A" w:rsidRPr="00A20126" w:rsidRDefault="006A2D4A" w:rsidP="006A2D4A">
      <w:pPr>
        <w:pStyle w:val="41"/>
      </w:pPr>
      <w:bookmarkStart w:id="180" w:name="_Toc144251307"/>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1" w:name="_Toc144251308"/>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82" w:name="_Toc144251309"/>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83" w:name="_Toc144251310"/>
      <w:r>
        <w:t>5.10.2</w:t>
      </w:r>
      <w:r>
        <w:tab/>
      </w:r>
      <w:r w:rsidRPr="00A20126">
        <w:t>Specific for 2 bands UL CA</w:t>
      </w:r>
      <w:bookmarkEnd w:id="183"/>
    </w:p>
    <w:p w14:paraId="79354179" w14:textId="2464302C" w:rsidR="006A2D4A" w:rsidRPr="00A20126" w:rsidRDefault="006A2D4A" w:rsidP="006A2D4A">
      <w:pPr>
        <w:pStyle w:val="41"/>
      </w:pPr>
      <w:bookmarkStart w:id="184" w:name="_Toc144251311"/>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5" w:name="_Toc144251312"/>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86" w:name="_Toc144251313"/>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31"/>
      </w:pPr>
      <w:bookmarkStart w:id="187" w:name="_Toc109046454"/>
      <w:bookmarkStart w:id="188" w:name="_Toc144251314"/>
      <w:r>
        <w:t>5.11.1</w:t>
      </w:r>
      <w:r>
        <w:tab/>
        <w:t>Common for 1 band UL and 2 bands UL CA</w:t>
      </w:r>
      <w:bookmarkEnd w:id="187"/>
      <w:bookmarkEnd w:id="188"/>
    </w:p>
    <w:p w14:paraId="08A9CC18" w14:textId="14D5E729" w:rsidR="00EF451D" w:rsidRDefault="00EF451D" w:rsidP="00EF451D">
      <w:pPr>
        <w:pStyle w:val="41"/>
      </w:pPr>
      <w:bookmarkStart w:id="189" w:name="_Toc144251315"/>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0" w:name="_Toc144251316"/>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1" w:name="_Toc144251317"/>
      <w:r>
        <w:rPr>
          <w:rFonts w:hint="eastAsia"/>
        </w:rPr>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31"/>
      </w:pPr>
      <w:bookmarkStart w:id="193" w:name="_Toc144251318"/>
      <w:r>
        <w:t>5.11.2</w:t>
      </w:r>
      <w:r>
        <w:tab/>
        <w:t>Specific for 2 bands UL CA</w:t>
      </w:r>
      <w:bookmarkEnd w:id="192"/>
      <w:bookmarkEnd w:id="193"/>
    </w:p>
    <w:p w14:paraId="1A0622C0" w14:textId="547FC323" w:rsidR="00EF451D" w:rsidRDefault="00EF451D" w:rsidP="00EF451D">
      <w:pPr>
        <w:pStyle w:val="41"/>
      </w:pPr>
      <w:bookmarkStart w:id="194" w:name="_Toc144251319"/>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5" w:name="_Toc144251320"/>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 w:name="_Toc144251321"/>
      <w:r w:rsidRPr="004B5957">
        <w:t>5.12</w:t>
      </w:r>
      <w:r w:rsidRPr="004B5957">
        <w:tab/>
        <w:t>CA_n29-n70-n71</w:t>
      </w:r>
      <w:bookmarkEnd w:id="196"/>
    </w:p>
    <w:p w14:paraId="1CE1B530" w14:textId="154083A2" w:rsidR="00CF0FE9" w:rsidRPr="004B5957" w:rsidRDefault="00CF0FE9" w:rsidP="00CF0FE9">
      <w:pPr>
        <w:pStyle w:val="31"/>
      </w:pPr>
      <w:bookmarkStart w:id="197" w:name="_Toc144251322"/>
      <w:r>
        <w:t>5.12.1</w:t>
      </w:r>
      <w:r>
        <w:tab/>
      </w:r>
      <w:r w:rsidRPr="004B5957">
        <w:t>Common for 1 band UL and 2 bands UL CA</w:t>
      </w:r>
      <w:bookmarkEnd w:id="197"/>
    </w:p>
    <w:p w14:paraId="19F0A205" w14:textId="1D12B7FA" w:rsidR="00CF0FE9" w:rsidRPr="004B5957" w:rsidRDefault="00CF0FE9" w:rsidP="00CF0FE9">
      <w:pPr>
        <w:pStyle w:val="41"/>
      </w:pPr>
      <w:bookmarkStart w:id="198" w:name="_Toc109046455"/>
      <w:bookmarkStart w:id="199" w:name="_Toc144251323"/>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00" w:name="_Toc144251324"/>
      <w:r w:rsidRPr="004B5957">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01" w:name="_Toc109046457"/>
      <w:bookmarkStart w:id="202" w:name="_Toc144251325"/>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03" w:name="_Toc144251326"/>
      <w:r>
        <w:t>5.12.2</w:t>
      </w:r>
      <w:r>
        <w:tab/>
      </w:r>
      <w:r w:rsidRPr="004B5957">
        <w:t>Specific for 2 bands UL CA</w:t>
      </w:r>
      <w:bookmarkEnd w:id="203"/>
    </w:p>
    <w:p w14:paraId="3C8FE573" w14:textId="626557A4" w:rsidR="00CF0FE9" w:rsidRPr="004B5957" w:rsidRDefault="00CF0FE9" w:rsidP="00CF0FE9">
      <w:pPr>
        <w:pStyle w:val="41"/>
      </w:pPr>
      <w:bookmarkStart w:id="204" w:name="_Toc144251327"/>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05" w:name="_Toc144251328"/>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06" w:name="_Toc144251329"/>
      <w:r w:rsidRPr="004B5957">
        <w:t>5.</w:t>
      </w:r>
      <w:r>
        <w:rPr>
          <w:rFonts w:hint="eastAsia"/>
        </w:rPr>
        <w:t>13</w:t>
      </w:r>
      <w:r w:rsidRPr="004B5957">
        <w:tab/>
        <w:t>CA_n48-n71-n77</w:t>
      </w:r>
      <w:bookmarkEnd w:id="206"/>
    </w:p>
    <w:p w14:paraId="6A883B0F" w14:textId="5076F3C7" w:rsidR="00C97CFD" w:rsidRPr="004B5957" w:rsidRDefault="00C97CFD" w:rsidP="00C97CFD">
      <w:pPr>
        <w:pStyle w:val="31"/>
      </w:pPr>
      <w:bookmarkStart w:id="207" w:name="_Toc144251330"/>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41"/>
      </w:pPr>
      <w:bookmarkStart w:id="208" w:name="_Toc144251331"/>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09" w:name="_Toc144251332"/>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10" w:name="_Toc144251333"/>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11" w:name="_Toc144251334"/>
      <w:r>
        <w:t>5.13</w:t>
      </w:r>
      <w:r w:rsidRPr="00230AC2">
        <w:t>.2</w:t>
      </w:r>
      <w:r w:rsidRPr="00230AC2">
        <w:tab/>
      </w:r>
      <w:r w:rsidRPr="004B5957">
        <w:t>Specific for 2 bands UL CA</w:t>
      </w:r>
      <w:bookmarkEnd w:id="211"/>
    </w:p>
    <w:p w14:paraId="1126B5EA" w14:textId="62B8726C" w:rsidR="00C97CFD" w:rsidRPr="004B5957" w:rsidRDefault="00C97CFD" w:rsidP="00C97CFD">
      <w:pPr>
        <w:pStyle w:val="41"/>
      </w:pPr>
      <w:bookmarkStart w:id="212" w:name="_Toc144251335"/>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13" w:name="_Toc144251336"/>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14" w:name="_Toc144251337"/>
      <w:r>
        <w:t>5.14</w:t>
      </w:r>
      <w:r>
        <w:tab/>
        <w:t>CA_n1-n3-n38</w:t>
      </w:r>
      <w:bookmarkEnd w:id="214"/>
    </w:p>
    <w:p w14:paraId="76FF2C3B" w14:textId="139D1C61" w:rsidR="002A2307" w:rsidRPr="002A2307" w:rsidRDefault="002A2307" w:rsidP="002A2307">
      <w:pPr>
        <w:pStyle w:val="31"/>
      </w:pPr>
      <w:bookmarkStart w:id="215" w:name="_Toc144251338"/>
      <w:r>
        <w:t>5.14.1</w:t>
      </w:r>
      <w:r>
        <w:tab/>
      </w:r>
      <w:r w:rsidRPr="002A2307">
        <w:t>Common for 1 band UL and 2 bands UL CA</w:t>
      </w:r>
      <w:bookmarkEnd w:id="215"/>
    </w:p>
    <w:p w14:paraId="3650DA9B" w14:textId="4042F3CD" w:rsidR="002A2307" w:rsidRDefault="002A2307" w:rsidP="002A2307">
      <w:pPr>
        <w:pStyle w:val="41"/>
      </w:pPr>
      <w:bookmarkStart w:id="216" w:name="_Toc144251339"/>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17" w:name="_Toc144251340"/>
      <w:r>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18" w:name="_Toc144251341"/>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19" w:name="_Toc144251342"/>
      <w:r>
        <w:t>5.15</w:t>
      </w:r>
      <w:r>
        <w:tab/>
        <w:t>CA_n1-n7-n38</w:t>
      </w:r>
      <w:bookmarkEnd w:id="219"/>
    </w:p>
    <w:p w14:paraId="655E295D" w14:textId="287A99CB" w:rsidR="003623FE" w:rsidRPr="003623FE" w:rsidRDefault="003623FE" w:rsidP="003623FE">
      <w:pPr>
        <w:pStyle w:val="31"/>
      </w:pPr>
      <w:bookmarkStart w:id="220" w:name="_Toc144251343"/>
      <w:r>
        <w:t>5.15.1</w:t>
      </w:r>
      <w:r>
        <w:tab/>
      </w:r>
      <w:r w:rsidRPr="003623FE">
        <w:t>Common for 1 band UL and 2 bands UL CA</w:t>
      </w:r>
      <w:bookmarkEnd w:id="220"/>
    </w:p>
    <w:p w14:paraId="6865CE3E" w14:textId="10E1E096" w:rsidR="003623FE" w:rsidRDefault="003623FE" w:rsidP="003623FE">
      <w:pPr>
        <w:pStyle w:val="41"/>
      </w:pPr>
      <w:bookmarkStart w:id="221" w:name="_Toc144251344"/>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22" w:name="_Toc144251345"/>
      <w:r>
        <w:t>5.15.1.2</w:t>
      </w:r>
      <w:r>
        <w:tab/>
      </w:r>
      <w:r w:rsidRPr="003623FE">
        <w:t>Channel bandwidths per operating band for CA</w:t>
      </w:r>
      <w:bookmarkEnd w:id="222"/>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23" w:name="_Toc144251346"/>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24" w:name="_Toc144251347"/>
      <w:r>
        <w:t>5.16</w:t>
      </w:r>
      <w:r>
        <w:tab/>
        <w:t>CA_n3-n7-n38</w:t>
      </w:r>
      <w:bookmarkEnd w:id="224"/>
    </w:p>
    <w:p w14:paraId="61A9525A" w14:textId="29571E91" w:rsidR="001777E4" w:rsidRPr="001777E4" w:rsidRDefault="001777E4" w:rsidP="001777E4">
      <w:pPr>
        <w:pStyle w:val="31"/>
      </w:pPr>
      <w:bookmarkStart w:id="225" w:name="_Toc144251348"/>
      <w:r>
        <w:t>5.16.1</w:t>
      </w:r>
      <w:r>
        <w:tab/>
      </w:r>
      <w:r w:rsidRPr="001777E4">
        <w:t>Common for 1 band UL and 2 bands UL CA</w:t>
      </w:r>
      <w:bookmarkEnd w:id="225"/>
    </w:p>
    <w:p w14:paraId="37C9434D" w14:textId="459EB58B" w:rsidR="001777E4" w:rsidRDefault="001777E4" w:rsidP="001777E4">
      <w:pPr>
        <w:pStyle w:val="41"/>
      </w:pPr>
      <w:bookmarkStart w:id="226" w:name="_Toc144251349"/>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27" w:name="_Toc144251350"/>
      <w:r>
        <w:t>5.16.1.2</w:t>
      </w:r>
      <w:r>
        <w:tab/>
      </w:r>
      <w:r w:rsidRPr="001777E4">
        <w:t>Channel bandwidths per operating band for CA</w:t>
      </w:r>
      <w:bookmarkEnd w:id="227"/>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28" w:name="_Toc144251351"/>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29" w:name="_Toc144251352"/>
      <w:r>
        <w:t>5.17</w:t>
      </w:r>
      <w:r>
        <w:tab/>
        <w:t>CA_n3-n78-n79</w:t>
      </w:r>
      <w:bookmarkEnd w:id="229"/>
    </w:p>
    <w:p w14:paraId="04B653E0" w14:textId="3172EE9F" w:rsidR="00E54765" w:rsidRPr="00E54765" w:rsidRDefault="00E54765" w:rsidP="00E54765">
      <w:pPr>
        <w:pStyle w:val="31"/>
      </w:pPr>
      <w:bookmarkStart w:id="230" w:name="_Toc144251353"/>
      <w:r>
        <w:t>5.17.1</w:t>
      </w:r>
      <w:r>
        <w:tab/>
      </w:r>
      <w:r w:rsidRPr="00E54765">
        <w:t>Common for 1 band UL and 2 bands UL CA</w:t>
      </w:r>
      <w:bookmarkEnd w:id="230"/>
    </w:p>
    <w:p w14:paraId="61BC7AD6" w14:textId="624B2F54" w:rsidR="00E54765" w:rsidRDefault="00E54765" w:rsidP="00E54765">
      <w:pPr>
        <w:pStyle w:val="41"/>
      </w:pPr>
      <w:bookmarkStart w:id="231" w:name="_Toc144251354"/>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32" w:name="_Toc144251355"/>
      <w:r>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33" w:name="_Toc144251356"/>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234" w:name="_Toc144251357"/>
      <w:r w:rsidRPr="00A20126">
        <w:t>5.</w:t>
      </w:r>
      <w:r>
        <w:t>18</w:t>
      </w:r>
      <w:r w:rsidRPr="00A20126">
        <w:tab/>
        <w:t>CA_n</w:t>
      </w:r>
      <w:r>
        <w:t>5</w:t>
      </w:r>
      <w:r w:rsidRPr="00A20126">
        <w:t>-n7-n</w:t>
      </w:r>
      <w:r>
        <w:t>77</w:t>
      </w:r>
      <w:bookmarkEnd w:id="234"/>
    </w:p>
    <w:p w14:paraId="2BA2BA7B" w14:textId="49EBBD78" w:rsidR="0086115F" w:rsidRPr="00A20126" w:rsidRDefault="0086115F" w:rsidP="0086115F">
      <w:pPr>
        <w:pStyle w:val="31"/>
      </w:pPr>
      <w:bookmarkStart w:id="235" w:name="_Toc144251358"/>
      <w:r>
        <w:t>5.18.1</w:t>
      </w:r>
      <w:r>
        <w:tab/>
      </w:r>
      <w:r w:rsidRPr="00A20126">
        <w:t>Common for 1 band UL and 2 bands UL CA</w:t>
      </w:r>
      <w:bookmarkEnd w:id="235"/>
    </w:p>
    <w:p w14:paraId="1CD8D7AE" w14:textId="3F301927" w:rsidR="0086115F" w:rsidRPr="00A20126" w:rsidRDefault="0086115F" w:rsidP="0086115F">
      <w:pPr>
        <w:pStyle w:val="41"/>
      </w:pPr>
      <w:bookmarkStart w:id="236" w:name="_Toc144251359"/>
      <w:r>
        <w:t>5.18.1.1</w:t>
      </w:r>
      <w:r>
        <w:tab/>
      </w:r>
      <w:r w:rsidRPr="00A20126">
        <w:t>Operating bands for CA</w:t>
      </w:r>
      <w:bookmarkEnd w:id="236"/>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37" w:name="_Toc144251360"/>
      <w:r w:rsidRPr="00A20126">
        <w:t>5.</w:t>
      </w:r>
      <w:r>
        <w:t>18</w:t>
      </w:r>
      <w:r>
        <w:rPr>
          <w:rFonts w:hint="eastAsia"/>
        </w:rPr>
        <w:t>.</w:t>
      </w:r>
      <w:r>
        <w:t>1.2</w:t>
      </w:r>
      <w:r>
        <w:tab/>
        <w:t xml:space="preserve">Channel bandwidths per operating band for </w:t>
      </w:r>
      <w:r>
        <w:rPr>
          <w:rFonts w:hint="eastAsia"/>
        </w:rPr>
        <w:t>CA</w:t>
      </w:r>
      <w:bookmarkEnd w:id="237"/>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38" w:name="_Toc144251361"/>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8"/>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39" w:name="_Toc144251362"/>
      <w:r>
        <w:t>5.18.2</w:t>
      </w:r>
      <w:r>
        <w:tab/>
      </w:r>
      <w:r w:rsidRPr="00A20126">
        <w:t>Specific for 2 bands UL CA</w:t>
      </w:r>
      <w:bookmarkEnd w:id="239"/>
    </w:p>
    <w:p w14:paraId="2756C347" w14:textId="468D6CAB" w:rsidR="0086115F" w:rsidRPr="00A20126" w:rsidRDefault="0086115F" w:rsidP="0086115F">
      <w:pPr>
        <w:pStyle w:val="41"/>
      </w:pPr>
      <w:bookmarkStart w:id="240" w:name="_Toc144251363"/>
      <w:r>
        <w:rPr>
          <w:rFonts w:hint="eastAsia"/>
        </w:rPr>
        <w:t>5.</w:t>
      </w:r>
      <w:r>
        <w:t>18</w:t>
      </w:r>
      <w:r>
        <w:rPr>
          <w:rFonts w:hint="eastAsia"/>
        </w:rPr>
        <w:t>.</w:t>
      </w:r>
      <w:r>
        <w:t>2.1</w:t>
      </w:r>
      <w:r>
        <w:tab/>
      </w:r>
      <w:r>
        <w:rPr>
          <w:rFonts w:hint="eastAsia"/>
        </w:rPr>
        <w:t>UE co-existence studies</w:t>
      </w:r>
      <w:bookmarkEnd w:id="240"/>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41" w:name="_Toc144251364"/>
      <w:r w:rsidRPr="00467ADF">
        <w:rPr>
          <w:rFonts w:hint="eastAsia"/>
        </w:rPr>
        <w:t>5.</w:t>
      </w:r>
      <w:r>
        <w:t>18</w:t>
      </w:r>
      <w:r w:rsidRPr="00A20126">
        <w:t>.2.2</w:t>
      </w:r>
      <w:r w:rsidRPr="00A20126">
        <w:tab/>
        <w:t>REFSENS requirements</w:t>
      </w:r>
      <w:bookmarkEnd w:id="241"/>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42" w:name="_Toc144251365"/>
      <w:r w:rsidRPr="00A20126">
        <w:t>5.</w:t>
      </w:r>
      <w:r>
        <w:t>19</w:t>
      </w:r>
      <w:r w:rsidRPr="00A20126">
        <w:tab/>
        <w:t>CA_n</w:t>
      </w:r>
      <w:r>
        <w:t>7</w:t>
      </w:r>
      <w:r w:rsidRPr="00A20126">
        <w:t>-n7</w:t>
      </w:r>
      <w:r>
        <w:t>1</w:t>
      </w:r>
      <w:r w:rsidRPr="00A20126">
        <w:t>-n</w:t>
      </w:r>
      <w:r>
        <w:t>77</w:t>
      </w:r>
      <w:bookmarkEnd w:id="242"/>
    </w:p>
    <w:p w14:paraId="772903F4" w14:textId="531944A2" w:rsidR="00F8277A" w:rsidRPr="00A20126" w:rsidRDefault="00F8277A" w:rsidP="00F8277A">
      <w:pPr>
        <w:pStyle w:val="31"/>
      </w:pPr>
      <w:bookmarkStart w:id="243" w:name="_Toc144251366"/>
      <w:r>
        <w:t>5.19.1</w:t>
      </w:r>
      <w:r>
        <w:tab/>
      </w:r>
      <w:r w:rsidRPr="00A20126">
        <w:t>Common for 1 band UL and 2 bands UL CA</w:t>
      </w:r>
      <w:bookmarkEnd w:id="243"/>
    </w:p>
    <w:p w14:paraId="7B89AD4D" w14:textId="3B93D467" w:rsidR="00F8277A" w:rsidRPr="00A20126" w:rsidRDefault="00F8277A" w:rsidP="00F8277A">
      <w:pPr>
        <w:pStyle w:val="41"/>
      </w:pPr>
      <w:bookmarkStart w:id="244" w:name="_Toc144251367"/>
      <w:r>
        <w:t>5.19.1.1</w:t>
      </w:r>
      <w:r>
        <w:tab/>
      </w:r>
      <w:r w:rsidRPr="00A20126">
        <w:t>Operating bands for CA</w:t>
      </w:r>
      <w:bookmarkEnd w:id="244"/>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45" w:name="_Toc144251368"/>
      <w:r w:rsidRPr="00A20126">
        <w:t>5.</w:t>
      </w:r>
      <w:r>
        <w:t>19</w:t>
      </w:r>
      <w:r>
        <w:rPr>
          <w:rFonts w:hint="eastAsia"/>
        </w:rPr>
        <w:t>.</w:t>
      </w:r>
      <w:r>
        <w:t>1.2</w:t>
      </w:r>
      <w:r>
        <w:tab/>
        <w:t xml:space="preserve">Channel bandwidths per operating band for </w:t>
      </w:r>
      <w:r>
        <w:rPr>
          <w:rFonts w:hint="eastAsia"/>
        </w:rPr>
        <w:t>CA</w:t>
      </w:r>
      <w:bookmarkEnd w:id="245"/>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46" w:name="_Toc144251369"/>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6"/>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47" w:name="_Toc144251370"/>
      <w:r>
        <w:t>5.19.2</w:t>
      </w:r>
      <w:r>
        <w:tab/>
      </w:r>
      <w:r w:rsidRPr="00A20126">
        <w:t>Specific for 2 bands UL CA</w:t>
      </w:r>
      <w:bookmarkEnd w:id="247"/>
    </w:p>
    <w:p w14:paraId="01CA8C10" w14:textId="12E19B37" w:rsidR="00F8277A" w:rsidRPr="00A20126" w:rsidRDefault="00F8277A" w:rsidP="00F8277A">
      <w:pPr>
        <w:pStyle w:val="41"/>
      </w:pPr>
      <w:bookmarkStart w:id="248" w:name="_Toc144251371"/>
      <w:r>
        <w:rPr>
          <w:rFonts w:hint="eastAsia"/>
        </w:rPr>
        <w:t>5.</w:t>
      </w:r>
      <w:r>
        <w:t>19</w:t>
      </w:r>
      <w:r>
        <w:rPr>
          <w:rFonts w:hint="eastAsia"/>
        </w:rPr>
        <w:t>.</w:t>
      </w:r>
      <w:r>
        <w:t>2.1</w:t>
      </w:r>
      <w:r>
        <w:tab/>
      </w:r>
      <w:r>
        <w:rPr>
          <w:rFonts w:hint="eastAsia"/>
        </w:rPr>
        <w:t>UE co-existence studies</w:t>
      </w:r>
      <w:bookmarkEnd w:id="248"/>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49" w:name="_Toc144251372"/>
      <w:r w:rsidRPr="00467ADF">
        <w:rPr>
          <w:rFonts w:hint="eastAsia"/>
        </w:rPr>
        <w:t>5.</w:t>
      </w:r>
      <w:r>
        <w:t>19</w:t>
      </w:r>
      <w:r w:rsidRPr="00A20126">
        <w:t>.2.2</w:t>
      </w:r>
      <w:r w:rsidRPr="00A20126">
        <w:tab/>
        <w:t>REFSENS requirements</w:t>
      </w:r>
      <w:bookmarkEnd w:id="249"/>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50" w:name="_Toc144251373"/>
      <w:r w:rsidRPr="00AB6990">
        <w:t>5.20</w:t>
      </w:r>
      <w:r w:rsidRPr="00AB6990">
        <w:tab/>
        <w:t>CA_n48-n70-n77</w:t>
      </w:r>
      <w:bookmarkEnd w:id="250"/>
    </w:p>
    <w:p w14:paraId="5EE4DC3B" w14:textId="1F44E803" w:rsidR="00F85354" w:rsidRPr="00AB6990" w:rsidRDefault="00F85354" w:rsidP="00F85354">
      <w:pPr>
        <w:pStyle w:val="31"/>
      </w:pPr>
      <w:bookmarkStart w:id="251" w:name="_Toc144251374"/>
      <w:r>
        <w:t>5.20</w:t>
      </w:r>
      <w:r w:rsidRPr="00205856">
        <w:t>.1</w:t>
      </w:r>
      <w:r w:rsidRPr="00205856">
        <w:tab/>
      </w:r>
      <w:r w:rsidRPr="00AB6990">
        <w:t>Common for 1 band UL and 2 bands UL CA</w:t>
      </w:r>
      <w:bookmarkEnd w:id="251"/>
    </w:p>
    <w:p w14:paraId="0CE1B1E2" w14:textId="5546CAEE" w:rsidR="00F85354" w:rsidRPr="00AB6990" w:rsidRDefault="00F85354" w:rsidP="00F85354">
      <w:pPr>
        <w:pStyle w:val="41"/>
      </w:pPr>
      <w:bookmarkStart w:id="252" w:name="_Toc144251375"/>
      <w:r>
        <w:t>5.20</w:t>
      </w:r>
      <w:r w:rsidRPr="00205856">
        <w:t>.1.1</w:t>
      </w:r>
      <w:r w:rsidRPr="00205856">
        <w:tab/>
      </w:r>
      <w:r w:rsidRPr="00AB6990">
        <w:t>Operating bands for CA</w:t>
      </w:r>
      <w:bookmarkEnd w:id="252"/>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53" w:name="_Toc144251376"/>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3"/>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54" w:name="_Toc144251377"/>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4"/>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55" w:name="_Toc144251378"/>
      <w:r>
        <w:t>5.20</w:t>
      </w:r>
      <w:r w:rsidRPr="00205856">
        <w:t>.2</w:t>
      </w:r>
      <w:r w:rsidRPr="00205856">
        <w:tab/>
      </w:r>
      <w:r w:rsidRPr="00AB6990">
        <w:t>Specific for 2 bands UL CA</w:t>
      </w:r>
      <w:bookmarkEnd w:id="255"/>
    </w:p>
    <w:p w14:paraId="643E0CCB" w14:textId="3AD9E4D1" w:rsidR="00F85354" w:rsidRPr="00205856" w:rsidRDefault="00F85354" w:rsidP="00AB6990">
      <w:pPr>
        <w:pStyle w:val="41"/>
        <w:rPr>
          <w:rFonts w:eastAsia="宋体"/>
          <w:szCs w:val="22"/>
          <w:lang w:eastAsia="zh-CN"/>
        </w:rPr>
      </w:pPr>
      <w:bookmarkStart w:id="256" w:name="_Toc144251379"/>
      <w:r>
        <w:rPr>
          <w:rFonts w:hint="eastAsia"/>
        </w:rPr>
        <w:t>5.</w:t>
      </w:r>
      <w:r>
        <w:t>20</w:t>
      </w:r>
      <w:r w:rsidRPr="00205856">
        <w:rPr>
          <w:rFonts w:hint="eastAsia"/>
        </w:rPr>
        <w:t>.</w:t>
      </w:r>
      <w:r w:rsidRPr="00205856">
        <w:t>2.1</w:t>
      </w:r>
      <w:r w:rsidRPr="00205856">
        <w:tab/>
      </w:r>
      <w:r w:rsidRPr="00205856">
        <w:rPr>
          <w:rFonts w:hint="eastAsia"/>
        </w:rPr>
        <w:t>UE co-existence studies</w:t>
      </w:r>
      <w:bookmarkEnd w:id="256"/>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57" w:name="_Toc144251380"/>
      <w:r w:rsidRPr="00F85354">
        <w:rPr>
          <w:rFonts w:hint="eastAsia"/>
        </w:rPr>
        <w:t>5.</w:t>
      </w:r>
      <w:r>
        <w:t>20</w:t>
      </w:r>
      <w:r w:rsidRPr="00AB6990">
        <w:t>.2.2</w:t>
      </w:r>
      <w:r w:rsidRPr="00AB6990">
        <w:tab/>
        <w:t>REFSENS requirements</w:t>
      </w:r>
      <w:bookmarkEnd w:id="257"/>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58" w:name="_Toc144251381"/>
      <w:r w:rsidRPr="00AB6990">
        <w:t>5.</w:t>
      </w:r>
      <w:r>
        <w:t>21</w:t>
      </w:r>
      <w:r w:rsidRPr="00AB6990">
        <w:tab/>
        <w:t>CA_n66-n70-n77</w:t>
      </w:r>
      <w:bookmarkEnd w:id="258"/>
    </w:p>
    <w:p w14:paraId="3DEA7309" w14:textId="15C82919" w:rsidR="00967CEA" w:rsidRPr="007968C4" w:rsidRDefault="00967CEA" w:rsidP="00967CEA">
      <w:pPr>
        <w:pStyle w:val="31"/>
        <w:rPr>
          <w:lang w:val="en-US"/>
        </w:rPr>
      </w:pPr>
      <w:bookmarkStart w:id="259" w:name="_Toc144251382"/>
      <w:r>
        <w:t>5.21</w:t>
      </w:r>
      <w:r w:rsidRPr="007968C4">
        <w:t>.1</w:t>
      </w:r>
      <w:r w:rsidRPr="007968C4">
        <w:tab/>
      </w:r>
      <w:r w:rsidRPr="007968C4">
        <w:rPr>
          <w:rFonts w:cs="Arial"/>
          <w:szCs w:val="28"/>
          <w:lang w:val="en-US" w:eastAsia="zh-CN"/>
        </w:rPr>
        <w:t>Common for 1 band UL and 2 bands UL CA</w:t>
      </w:r>
      <w:bookmarkEnd w:id="259"/>
    </w:p>
    <w:p w14:paraId="664BE2F4" w14:textId="314EAFE2" w:rsidR="00967CEA" w:rsidRPr="007968C4" w:rsidRDefault="00967CEA" w:rsidP="00967CEA">
      <w:pPr>
        <w:pStyle w:val="41"/>
        <w:rPr>
          <w:lang w:val="en-US" w:eastAsia="ja-JP"/>
        </w:rPr>
      </w:pPr>
      <w:bookmarkStart w:id="260" w:name="_Toc144251383"/>
      <w:r>
        <w:t>5.21</w:t>
      </w:r>
      <w:r w:rsidRPr="007968C4">
        <w:t>.1.1</w:t>
      </w:r>
      <w:r w:rsidRPr="007968C4">
        <w:tab/>
      </w:r>
      <w:r w:rsidRPr="007968C4">
        <w:rPr>
          <w:rFonts w:cs="Arial"/>
          <w:lang w:eastAsia="zh-CN"/>
        </w:rPr>
        <w:t>Operating bands for CA</w:t>
      </w:r>
      <w:bookmarkEnd w:id="260"/>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61" w:name="_Toc144251384"/>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1"/>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62" w:name="_Toc144251385"/>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2"/>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63" w:name="_Toc144251386"/>
      <w:r>
        <w:t>5.21</w:t>
      </w:r>
      <w:r w:rsidRPr="007968C4">
        <w:t>.2</w:t>
      </w:r>
      <w:r w:rsidRPr="007968C4">
        <w:tab/>
      </w:r>
      <w:r w:rsidRPr="007968C4">
        <w:rPr>
          <w:rFonts w:cs="Arial"/>
          <w:szCs w:val="28"/>
          <w:lang w:eastAsia="zh-CN"/>
        </w:rPr>
        <w:t>Specific for 2 bands UL CA</w:t>
      </w:r>
      <w:bookmarkEnd w:id="263"/>
    </w:p>
    <w:p w14:paraId="7C884AE5" w14:textId="7D61DB54" w:rsidR="00967CEA" w:rsidRPr="007968C4" w:rsidRDefault="00967CEA" w:rsidP="00967CEA">
      <w:pPr>
        <w:pStyle w:val="41"/>
        <w:rPr>
          <w:lang w:val="en-US" w:eastAsia="ja-JP"/>
        </w:rPr>
      </w:pPr>
      <w:bookmarkStart w:id="264" w:name="_Toc144251387"/>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4"/>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65" w:name="_Toc144251388"/>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66" w:name="_Toc144251389"/>
      <w:r w:rsidRPr="00AB6990">
        <w:t>5.</w:t>
      </w:r>
      <w:r>
        <w:t>22</w:t>
      </w:r>
      <w:r w:rsidRPr="00AB6990">
        <w:tab/>
        <w:t>CA_n70-n71-n77</w:t>
      </w:r>
      <w:bookmarkEnd w:id="266"/>
    </w:p>
    <w:p w14:paraId="7306472A" w14:textId="41D3F706" w:rsidR="008A79F5" w:rsidRPr="0073594C" w:rsidRDefault="008A79F5" w:rsidP="008A79F5">
      <w:pPr>
        <w:pStyle w:val="31"/>
        <w:rPr>
          <w:lang w:val="en-US"/>
        </w:rPr>
      </w:pPr>
      <w:bookmarkStart w:id="267" w:name="_Toc144251390"/>
      <w:r>
        <w:t>5.22</w:t>
      </w:r>
      <w:r w:rsidRPr="0073594C">
        <w:t>.1</w:t>
      </w:r>
      <w:r w:rsidRPr="0073594C">
        <w:tab/>
      </w:r>
      <w:r w:rsidRPr="00AB6990">
        <w:t>Common for 1 band UL and 2 bands UL CA</w:t>
      </w:r>
      <w:bookmarkEnd w:id="267"/>
    </w:p>
    <w:p w14:paraId="52E5175C" w14:textId="701C3126" w:rsidR="008A79F5" w:rsidRPr="0073594C" w:rsidRDefault="008A79F5" w:rsidP="008A79F5">
      <w:pPr>
        <w:pStyle w:val="41"/>
        <w:rPr>
          <w:lang w:val="en-US" w:eastAsia="ja-JP"/>
        </w:rPr>
      </w:pPr>
      <w:bookmarkStart w:id="268" w:name="_Toc144251391"/>
      <w:r>
        <w:t>5.22</w:t>
      </w:r>
      <w:r w:rsidRPr="0073594C">
        <w:t>.1.1</w:t>
      </w:r>
      <w:r w:rsidRPr="0073594C">
        <w:tab/>
      </w:r>
      <w:r w:rsidRPr="0073594C">
        <w:rPr>
          <w:rFonts w:cs="Arial"/>
          <w:lang w:eastAsia="zh-CN"/>
        </w:rPr>
        <w:t>Operating bands for CA</w:t>
      </w:r>
      <w:bookmarkEnd w:id="268"/>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69" w:name="_Toc144251392"/>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9"/>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70" w:name="_Toc144251393"/>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70"/>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71" w:name="_Toc144251394"/>
      <w:r>
        <w:t>5.22</w:t>
      </w:r>
      <w:r w:rsidRPr="0073594C">
        <w:t>.2</w:t>
      </w:r>
      <w:r w:rsidRPr="0073594C">
        <w:tab/>
      </w:r>
      <w:r w:rsidRPr="00AB6990">
        <w:t>Specific for 2 bands UL CA</w:t>
      </w:r>
      <w:bookmarkEnd w:id="271"/>
    </w:p>
    <w:p w14:paraId="61D3B3B1" w14:textId="48563307" w:rsidR="008A79F5" w:rsidRPr="0073594C" w:rsidRDefault="008A79F5" w:rsidP="008A79F5">
      <w:pPr>
        <w:pStyle w:val="41"/>
        <w:rPr>
          <w:lang w:val="en-US" w:eastAsia="ja-JP"/>
        </w:rPr>
      </w:pPr>
      <w:bookmarkStart w:id="272" w:name="_Toc144251395"/>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2"/>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73" w:name="_Toc144251396"/>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3"/>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74" w:name="_Toc144251397"/>
      <w:r>
        <w:rPr>
          <w:rFonts w:hint="eastAsia"/>
        </w:rPr>
        <w:t>5.23</w:t>
      </w:r>
      <w:r w:rsidRPr="000469EC">
        <w:tab/>
      </w:r>
      <w:r>
        <w:rPr>
          <w:rFonts w:hint="eastAsia"/>
        </w:rPr>
        <w:t>CA_n</w:t>
      </w:r>
      <w:r>
        <w:t>1</w:t>
      </w:r>
      <w:r>
        <w:rPr>
          <w:rFonts w:hint="eastAsia"/>
        </w:rPr>
        <w:t>-n</w:t>
      </w:r>
      <w:r>
        <w:t>3</w:t>
      </w:r>
      <w:r>
        <w:rPr>
          <w:rFonts w:hint="eastAsia"/>
        </w:rPr>
        <w:t>-n</w:t>
      </w:r>
      <w:r>
        <w:t>38</w:t>
      </w:r>
      <w:bookmarkEnd w:id="274"/>
    </w:p>
    <w:p w14:paraId="70CEE94C" w14:textId="139E87B3" w:rsidR="00E30A24" w:rsidRPr="00A20126" w:rsidRDefault="00E30A24" w:rsidP="00E30A24">
      <w:pPr>
        <w:pStyle w:val="31"/>
      </w:pPr>
      <w:bookmarkStart w:id="275" w:name="_Toc144251398"/>
      <w:r>
        <w:t>5.23.1</w:t>
      </w:r>
      <w:r>
        <w:tab/>
        <w:t>Common for 1 band UL and 2 bands UL CA</w:t>
      </w:r>
      <w:bookmarkEnd w:id="275"/>
    </w:p>
    <w:p w14:paraId="4CD90271" w14:textId="7145E8E2" w:rsidR="00E30A24" w:rsidRDefault="00E30A24" w:rsidP="00E30A24">
      <w:pPr>
        <w:pStyle w:val="41"/>
      </w:pPr>
      <w:bookmarkStart w:id="276" w:name="_Toc144251399"/>
      <w:r>
        <w:rPr>
          <w:rFonts w:hint="eastAsia"/>
        </w:rPr>
        <w:t>5.23.1</w:t>
      </w:r>
      <w:r>
        <w:t>.1</w:t>
      </w:r>
      <w:r>
        <w:tab/>
        <w:t xml:space="preserve">Operating bands for </w:t>
      </w:r>
      <w:r>
        <w:rPr>
          <w:rFonts w:hint="eastAsia"/>
        </w:rPr>
        <w:t>CA</w:t>
      </w:r>
      <w:bookmarkEnd w:id="276"/>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77" w:name="_Toc144251400"/>
      <w:r>
        <w:rPr>
          <w:rFonts w:hint="eastAsia"/>
        </w:rPr>
        <w:t>5.23.</w:t>
      </w:r>
      <w:r>
        <w:t>1.2</w:t>
      </w:r>
      <w:r>
        <w:tab/>
        <w:t xml:space="preserve">Channel bandwidths per operating band for </w:t>
      </w:r>
      <w:r>
        <w:rPr>
          <w:rFonts w:hint="eastAsia"/>
        </w:rPr>
        <w:t>CA</w:t>
      </w:r>
      <w:bookmarkEnd w:id="277"/>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78" w:name="_Toc144251401"/>
      <w:r>
        <w:rPr>
          <w:rFonts w:hint="eastAsia"/>
        </w:rPr>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8"/>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79" w:name="_Toc144251402"/>
      <w:r>
        <w:rPr>
          <w:rFonts w:hint="eastAsia"/>
        </w:rPr>
        <w:t>5.24</w:t>
      </w:r>
      <w:r w:rsidRPr="000469EC">
        <w:tab/>
      </w:r>
      <w:r>
        <w:rPr>
          <w:rFonts w:hint="eastAsia"/>
        </w:rPr>
        <w:t>CA_n</w:t>
      </w:r>
      <w:r>
        <w:t>1</w:t>
      </w:r>
      <w:r>
        <w:rPr>
          <w:rFonts w:hint="eastAsia"/>
        </w:rPr>
        <w:t>-n</w:t>
      </w:r>
      <w:r>
        <w:t>7</w:t>
      </w:r>
      <w:r>
        <w:rPr>
          <w:rFonts w:hint="eastAsia"/>
        </w:rPr>
        <w:t>-n</w:t>
      </w:r>
      <w:r>
        <w:t>38</w:t>
      </w:r>
      <w:bookmarkEnd w:id="279"/>
    </w:p>
    <w:p w14:paraId="12969EDA" w14:textId="1D37D45F" w:rsidR="00BC1FE2" w:rsidRPr="00A20126" w:rsidRDefault="00BC1FE2" w:rsidP="00BC1FE2">
      <w:pPr>
        <w:pStyle w:val="31"/>
      </w:pPr>
      <w:bookmarkStart w:id="280" w:name="_Toc144251403"/>
      <w:r>
        <w:t>5.24.1</w:t>
      </w:r>
      <w:r>
        <w:tab/>
        <w:t>Common for 1 band UL and 2 bands UL CA</w:t>
      </w:r>
      <w:bookmarkEnd w:id="280"/>
    </w:p>
    <w:p w14:paraId="3758DE13" w14:textId="4BE25538" w:rsidR="00BC1FE2" w:rsidRDefault="00BC1FE2" w:rsidP="00BC1FE2">
      <w:pPr>
        <w:pStyle w:val="41"/>
      </w:pPr>
      <w:bookmarkStart w:id="281" w:name="_Toc144251404"/>
      <w:r>
        <w:rPr>
          <w:rFonts w:hint="eastAsia"/>
        </w:rPr>
        <w:t>5.24.1</w:t>
      </w:r>
      <w:r>
        <w:t>.1</w:t>
      </w:r>
      <w:r>
        <w:tab/>
        <w:t xml:space="preserve">Operating bands for </w:t>
      </w:r>
      <w:r>
        <w:rPr>
          <w:rFonts w:hint="eastAsia"/>
        </w:rPr>
        <w:t>CA</w:t>
      </w:r>
      <w:bookmarkEnd w:id="281"/>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82" w:name="_Toc144251405"/>
      <w:r>
        <w:rPr>
          <w:rFonts w:hint="eastAsia"/>
        </w:rPr>
        <w:t>5.24.</w:t>
      </w:r>
      <w:r>
        <w:t>1.2</w:t>
      </w:r>
      <w:r>
        <w:tab/>
        <w:t xml:space="preserve">Channel bandwidths per operating band for </w:t>
      </w:r>
      <w:r>
        <w:rPr>
          <w:rFonts w:hint="eastAsia"/>
        </w:rPr>
        <w:t>CA</w:t>
      </w:r>
      <w:bookmarkEnd w:id="282"/>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83" w:name="_Toc144251406"/>
      <w:r>
        <w:rPr>
          <w:rFonts w:hint="eastAsia"/>
        </w:rPr>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3"/>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84" w:name="_Toc144251407"/>
      <w:r>
        <w:rPr>
          <w:rFonts w:hint="eastAsia"/>
        </w:rPr>
        <w:t>5.</w:t>
      </w:r>
      <w:r>
        <w:t>25</w:t>
      </w:r>
      <w:r w:rsidRPr="000469EC">
        <w:tab/>
      </w:r>
      <w:r>
        <w:rPr>
          <w:rFonts w:hint="eastAsia"/>
        </w:rPr>
        <w:t>CA_n</w:t>
      </w:r>
      <w:r>
        <w:t>3</w:t>
      </w:r>
      <w:r>
        <w:rPr>
          <w:rFonts w:hint="eastAsia"/>
        </w:rPr>
        <w:t>-n</w:t>
      </w:r>
      <w:r>
        <w:t>7</w:t>
      </w:r>
      <w:r>
        <w:rPr>
          <w:rFonts w:hint="eastAsia"/>
        </w:rPr>
        <w:t>-n</w:t>
      </w:r>
      <w:r>
        <w:t>38</w:t>
      </w:r>
      <w:bookmarkEnd w:id="284"/>
    </w:p>
    <w:p w14:paraId="3E515F30" w14:textId="39289245" w:rsidR="00E72713" w:rsidRPr="00A20126" w:rsidRDefault="00E72713" w:rsidP="00E72713">
      <w:pPr>
        <w:pStyle w:val="31"/>
      </w:pPr>
      <w:bookmarkStart w:id="285" w:name="_Toc144251408"/>
      <w:r>
        <w:t>5.25.1</w:t>
      </w:r>
      <w:r>
        <w:tab/>
        <w:t>Common for 1 band UL and 2 bands UL CA</w:t>
      </w:r>
      <w:bookmarkEnd w:id="285"/>
    </w:p>
    <w:p w14:paraId="52BD7925" w14:textId="136BECAE" w:rsidR="00E72713" w:rsidRDefault="00E72713" w:rsidP="00E72713">
      <w:pPr>
        <w:pStyle w:val="41"/>
      </w:pPr>
      <w:bookmarkStart w:id="286" w:name="_Toc144251409"/>
      <w:r>
        <w:rPr>
          <w:rFonts w:hint="eastAsia"/>
        </w:rPr>
        <w:t>5.</w:t>
      </w:r>
      <w:r>
        <w:t>25</w:t>
      </w:r>
      <w:r>
        <w:rPr>
          <w:rFonts w:hint="eastAsia"/>
        </w:rPr>
        <w:t>.1</w:t>
      </w:r>
      <w:r>
        <w:t>.1</w:t>
      </w:r>
      <w:r>
        <w:tab/>
        <w:t xml:space="preserve">Operating bands for </w:t>
      </w:r>
      <w:r>
        <w:rPr>
          <w:rFonts w:hint="eastAsia"/>
        </w:rPr>
        <w:t>CA</w:t>
      </w:r>
      <w:bookmarkEnd w:id="286"/>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87" w:name="_Toc144251410"/>
      <w:r>
        <w:rPr>
          <w:rFonts w:hint="eastAsia"/>
        </w:rPr>
        <w:t>5.</w:t>
      </w:r>
      <w:r>
        <w:t>25</w:t>
      </w:r>
      <w:r>
        <w:rPr>
          <w:rFonts w:hint="eastAsia"/>
        </w:rPr>
        <w:t>.</w:t>
      </w:r>
      <w:r>
        <w:t>1.2</w:t>
      </w:r>
      <w:r>
        <w:tab/>
        <w:t xml:space="preserve">Channel bandwidths per operating band for </w:t>
      </w:r>
      <w:r>
        <w:rPr>
          <w:rFonts w:hint="eastAsia"/>
        </w:rPr>
        <w:t>CA</w:t>
      </w:r>
      <w:bookmarkEnd w:id="287"/>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88" w:name="_Toc144251411"/>
      <w:r>
        <w:rPr>
          <w:rFonts w:hint="eastAsia"/>
        </w:rPr>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89" w:name="_Toc144251412"/>
      <w:r>
        <w:rPr>
          <w:rFonts w:hint="eastAsia"/>
        </w:rPr>
        <w:t>5.26</w:t>
      </w:r>
      <w:r w:rsidRPr="000469EC">
        <w:tab/>
      </w:r>
      <w:r>
        <w:rPr>
          <w:rFonts w:hint="eastAsia"/>
        </w:rPr>
        <w:t>CA_n</w:t>
      </w:r>
      <w:r>
        <w:t>3</w:t>
      </w:r>
      <w:r>
        <w:rPr>
          <w:rFonts w:hint="eastAsia"/>
        </w:rPr>
        <w:t>-n</w:t>
      </w:r>
      <w:r>
        <w:t>28</w:t>
      </w:r>
      <w:r>
        <w:rPr>
          <w:rFonts w:hint="eastAsia"/>
        </w:rPr>
        <w:t>-n</w:t>
      </w:r>
      <w:r>
        <w:t>38</w:t>
      </w:r>
      <w:bookmarkEnd w:id="289"/>
    </w:p>
    <w:p w14:paraId="4C0D784C" w14:textId="306EE67C" w:rsidR="004F466A" w:rsidRPr="00A20126" w:rsidRDefault="004F466A" w:rsidP="004F466A">
      <w:pPr>
        <w:pStyle w:val="31"/>
      </w:pPr>
      <w:bookmarkStart w:id="290" w:name="_Toc144251413"/>
      <w:r>
        <w:t>5.26.1</w:t>
      </w:r>
      <w:r>
        <w:tab/>
        <w:t>Common for 1 band UL and 2 bands UL CA</w:t>
      </w:r>
      <w:bookmarkEnd w:id="290"/>
    </w:p>
    <w:p w14:paraId="3BCCDBF8" w14:textId="6FE1859E" w:rsidR="004F466A" w:rsidRDefault="004F466A" w:rsidP="004F466A">
      <w:pPr>
        <w:pStyle w:val="41"/>
      </w:pPr>
      <w:bookmarkStart w:id="291" w:name="_Toc144251414"/>
      <w:r>
        <w:rPr>
          <w:rFonts w:hint="eastAsia"/>
        </w:rPr>
        <w:t>5.26.1</w:t>
      </w:r>
      <w:r>
        <w:t>.1</w:t>
      </w:r>
      <w:r>
        <w:tab/>
        <w:t xml:space="preserve">Operating bands for </w:t>
      </w:r>
      <w:r>
        <w:rPr>
          <w:rFonts w:hint="eastAsia"/>
        </w:rPr>
        <w:t>CA</w:t>
      </w:r>
      <w:bookmarkEnd w:id="291"/>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92" w:name="_Toc144251415"/>
      <w:r>
        <w:rPr>
          <w:rFonts w:hint="eastAsia"/>
        </w:rPr>
        <w:t>5.26.</w:t>
      </w:r>
      <w:r>
        <w:t>1.2</w:t>
      </w:r>
      <w:r>
        <w:tab/>
        <w:t xml:space="preserve">Channel bandwidths per operating band for </w:t>
      </w:r>
      <w:r>
        <w:rPr>
          <w:rFonts w:hint="eastAsia"/>
        </w:rPr>
        <w:t>CA</w:t>
      </w:r>
      <w:bookmarkEnd w:id="292"/>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93" w:name="_Toc144251416"/>
      <w:r>
        <w:rPr>
          <w:rFonts w:hint="eastAsia"/>
        </w:rPr>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3"/>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94" w:name="_Toc144251417"/>
      <w:r>
        <w:rPr>
          <w:rFonts w:hint="eastAsia"/>
        </w:rPr>
        <w:t>5.27</w:t>
      </w:r>
      <w:r w:rsidRPr="000469EC">
        <w:tab/>
      </w:r>
      <w:r>
        <w:rPr>
          <w:rFonts w:hint="eastAsia"/>
        </w:rPr>
        <w:t>CA_n</w:t>
      </w:r>
      <w:r>
        <w:t>7</w:t>
      </w:r>
      <w:r>
        <w:rPr>
          <w:rFonts w:hint="eastAsia"/>
        </w:rPr>
        <w:t>-n</w:t>
      </w:r>
      <w:r>
        <w:t>28</w:t>
      </w:r>
      <w:r>
        <w:rPr>
          <w:rFonts w:hint="eastAsia"/>
        </w:rPr>
        <w:t>-n</w:t>
      </w:r>
      <w:r>
        <w:t>38</w:t>
      </w:r>
      <w:bookmarkEnd w:id="294"/>
    </w:p>
    <w:p w14:paraId="6CFFE76B" w14:textId="47BA635D" w:rsidR="006F1129" w:rsidRPr="00A20126" w:rsidRDefault="006F1129" w:rsidP="006F1129">
      <w:pPr>
        <w:pStyle w:val="31"/>
      </w:pPr>
      <w:bookmarkStart w:id="295" w:name="_Toc144251418"/>
      <w:r>
        <w:t>5.27.1</w:t>
      </w:r>
      <w:r>
        <w:tab/>
        <w:t>Common for 1 band UL and 2 bands UL CA</w:t>
      </w:r>
      <w:bookmarkEnd w:id="295"/>
    </w:p>
    <w:p w14:paraId="305DD44E" w14:textId="017A805A" w:rsidR="006F1129" w:rsidRDefault="006F1129" w:rsidP="006F1129">
      <w:pPr>
        <w:pStyle w:val="41"/>
      </w:pPr>
      <w:bookmarkStart w:id="296" w:name="_Toc144251419"/>
      <w:r>
        <w:rPr>
          <w:rFonts w:hint="eastAsia"/>
        </w:rPr>
        <w:t>5.27.1</w:t>
      </w:r>
      <w:r>
        <w:t>.1</w:t>
      </w:r>
      <w:r>
        <w:tab/>
        <w:t xml:space="preserve">Operating bands for </w:t>
      </w:r>
      <w:r>
        <w:rPr>
          <w:rFonts w:hint="eastAsia"/>
        </w:rPr>
        <w:t>CA</w:t>
      </w:r>
      <w:bookmarkEnd w:id="296"/>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97" w:name="_Toc144251420"/>
      <w:r>
        <w:rPr>
          <w:rFonts w:hint="eastAsia"/>
        </w:rPr>
        <w:t>5.27.</w:t>
      </w:r>
      <w:r>
        <w:t>1.2</w:t>
      </w:r>
      <w:r>
        <w:tab/>
        <w:t xml:space="preserve">Channel bandwidths per operating band for </w:t>
      </w:r>
      <w:r>
        <w:rPr>
          <w:rFonts w:hint="eastAsia"/>
        </w:rPr>
        <w:t>CA</w:t>
      </w:r>
      <w:bookmarkEnd w:id="297"/>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98" w:name="_Toc144251421"/>
      <w:r>
        <w:rPr>
          <w:rFonts w:hint="eastAsia"/>
        </w:rPr>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8"/>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99" w:name="_Toc109046453"/>
      <w:bookmarkStart w:id="300" w:name="_Toc144251422"/>
      <w:r>
        <w:t>5.</w:t>
      </w:r>
      <w:r>
        <w:rPr>
          <w:rFonts w:hint="eastAsia"/>
        </w:rPr>
        <w:t>28</w:t>
      </w:r>
      <w:r>
        <w:tab/>
      </w:r>
      <w:r w:rsidRPr="00AB6990">
        <w:tab/>
      </w:r>
      <w:r w:rsidRPr="00AB6990">
        <w:tab/>
      </w:r>
      <w:r>
        <w:t>CA_n</w:t>
      </w:r>
      <w:r w:rsidRPr="00AB6990">
        <w:t>39</w:t>
      </w:r>
      <w:r>
        <w:t>-n</w:t>
      </w:r>
      <w:r w:rsidRPr="00AB6990">
        <w:t>41</w:t>
      </w:r>
      <w:r>
        <w:t>-n</w:t>
      </w:r>
      <w:bookmarkEnd w:id="299"/>
      <w:r w:rsidRPr="00AB6990">
        <w:t>79</w:t>
      </w:r>
      <w:bookmarkEnd w:id="300"/>
    </w:p>
    <w:p w14:paraId="7A66FD9B" w14:textId="292BBF8B" w:rsidR="00A3074B" w:rsidRPr="00AB6990" w:rsidRDefault="00A3074B" w:rsidP="00AB6990">
      <w:pPr>
        <w:pStyle w:val="31"/>
      </w:pPr>
      <w:bookmarkStart w:id="301" w:name="_Toc144251423"/>
      <w:r>
        <w:t>5.28.1</w:t>
      </w:r>
      <w:r>
        <w:tab/>
      </w:r>
      <w:r w:rsidRPr="00AB6990">
        <w:t>Common for 1 band UL and 2 bands UL CA</w:t>
      </w:r>
      <w:bookmarkEnd w:id="301"/>
    </w:p>
    <w:p w14:paraId="5C1C1619" w14:textId="7F11A36B" w:rsidR="00A3074B" w:rsidRDefault="00A3074B" w:rsidP="00A3074B">
      <w:pPr>
        <w:pStyle w:val="41"/>
        <w:numPr>
          <w:ilvl w:val="3"/>
          <w:numId w:val="0"/>
        </w:numPr>
      </w:pPr>
      <w:bookmarkStart w:id="302" w:name="_Toc144251424"/>
      <w:r>
        <w:t>5.28.1.1</w:t>
      </w:r>
      <w:r>
        <w:tab/>
      </w:r>
      <w:r>
        <w:rPr>
          <w:rFonts w:cs="Arial"/>
          <w:lang w:eastAsia="zh-CN"/>
        </w:rPr>
        <w:t>Operating bands for CA</w:t>
      </w:r>
      <w:bookmarkEnd w:id="302"/>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303" w:name="_Toc109046456"/>
      <w:bookmarkStart w:id="304" w:name="_Toc144251425"/>
      <w:r>
        <w:t>5.28.1.2</w:t>
      </w:r>
      <w:r>
        <w:tab/>
      </w:r>
      <w:r>
        <w:rPr>
          <w:rFonts w:cs="Arial"/>
          <w:lang w:eastAsia="zh-CN"/>
        </w:rPr>
        <w:t>Channel bandwidths per operating band for CA</w:t>
      </w:r>
      <w:bookmarkEnd w:id="303"/>
      <w:bookmarkEnd w:id="304"/>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305" w:name="_Toc144251426"/>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5"/>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306" w:name="_Toc144251427"/>
      <w:r>
        <w:t>5.28.2</w:t>
      </w:r>
      <w:r>
        <w:tab/>
      </w:r>
      <w:r w:rsidRPr="00AB6990">
        <w:t>Specific for 2 bands UL CA</w:t>
      </w:r>
      <w:bookmarkEnd w:id="306"/>
    </w:p>
    <w:p w14:paraId="635CCD7D" w14:textId="0BCA9450" w:rsidR="00A3074B" w:rsidRDefault="00A3074B" w:rsidP="00A3074B">
      <w:pPr>
        <w:pStyle w:val="41"/>
        <w:numPr>
          <w:ilvl w:val="3"/>
          <w:numId w:val="0"/>
        </w:numPr>
        <w:rPr>
          <w:rFonts w:cs="Arial"/>
          <w:lang w:eastAsia="zh-CN"/>
        </w:rPr>
      </w:pPr>
      <w:bookmarkStart w:id="307" w:name="_Toc109046459"/>
      <w:bookmarkStart w:id="308" w:name="_Toc144251428"/>
      <w:r>
        <w:t>5.28.2.1</w:t>
      </w:r>
      <w:r>
        <w:tab/>
      </w:r>
      <w:r>
        <w:rPr>
          <w:rFonts w:cs="Arial"/>
          <w:lang w:eastAsia="zh-CN"/>
        </w:rPr>
        <w:t>UE co-existence studies</w:t>
      </w:r>
      <w:bookmarkEnd w:id="307"/>
      <w:bookmarkEnd w:id="308"/>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309" w:name="_Toc109046460"/>
      <w:bookmarkStart w:id="310" w:name="_Toc144251429"/>
      <w:r>
        <w:t>5.28.2.2</w:t>
      </w:r>
      <w:r>
        <w:tab/>
      </w:r>
      <w:r>
        <w:rPr>
          <w:rFonts w:cs="Arial"/>
          <w:szCs w:val="22"/>
          <w:lang w:val="en-US" w:eastAsia="zh-CN"/>
        </w:rPr>
        <w:t>REFSENS requirements</w:t>
      </w:r>
      <w:bookmarkEnd w:id="309"/>
      <w:bookmarkEnd w:id="310"/>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311" w:name="_Toc117458990"/>
      <w:bookmarkStart w:id="312" w:name="_Toc144251430"/>
      <w:r>
        <w:rPr>
          <w:rFonts w:hint="eastAsia"/>
        </w:rPr>
        <w:t>5.29</w:t>
      </w:r>
      <w:r w:rsidRPr="000469EC">
        <w:tab/>
      </w:r>
      <w:r>
        <w:rPr>
          <w:rFonts w:hint="eastAsia"/>
        </w:rPr>
        <w:t>CA_n</w:t>
      </w:r>
      <w:r>
        <w:t>1</w:t>
      </w:r>
      <w:r>
        <w:rPr>
          <w:rFonts w:hint="eastAsia"/>
        </w:rPr>
        <w:t>-n</w:t>
      </w:r>
      <w:r>
        <w:t>3</w:t>
      </w:r>
      <w:r>
        <w:rPr>
          <w:rFonts w:hint="eastAsia"/>
        </w:rPr>
        <w:t>-</w:t>
      </w:r>
      <w:bookmarkEnd w:id="311"/>
      <w:r>
        <w:rPr>
          <w:rFonts w:hint="eastAsia"/>
        </w:rPr>
        <w:t>n40</w:t>
      </w:r>
      <w:bookmarkEnd w:id="312"/>
    </w:p>
    <w:p w14:paraId="7E4D0019" w14:textId="1E0D6554" w:rsidR="0070324F" w:rsidRPr="00A20126" w:rsidRDefault="0070324F" w:rsidP="0070324F">
      <w:pPr>
        <w:pStyle w:val="31"/>
      </w:pPr>
      <w:bookmarkStart w:id="313" w:name="_Toc117458991"/>
      <w:bookmarkStart w:id="314" w:name="_Toc144251431"/>
      <w:r>
        <w:t>5.29.1</w:t>
      </w:r>
      <w:r>
        <w:tab/>
        <w:t>Common for 1 band UL and 2 bands UL CA</w:t>
      </w:r>
      <w:bookmarkEnd w:id="313"/>
      <w:bookmarkEnd w:id="314"/>
    </w:p>
    <w:p w14:paraId="6B09AA4D" w14:textId="61439D7D" w:rsidR="0070324F" w:rsidRDefault="0070324F" w:rsidP="0070324F">
      <w:pPr>
        <w:pStyle w:val="41"/>
      </w:pPr>
      <w:bookmarkStart w:id="315" w:name="_Toc117458992"/>
      <w:bookmarkStart w:id="316" w:name="_Toc144251432"/>
      <w:r>
        <w:rPr>
          <w:rFonts w:hint="eastAsia"/>
        </w:rPr>
        <w:t>5.29.1</w:t>
      </w:r>
      <w:r>
        <w:t>.1</w:t>
      </w:r>
      <w:r>
        <w:tab/>
        <w:t xml:space="preserve">Operating bands for </w:t>
      </w:r>
      <w:r>
        <w:rPr>
          <w:rFonts w:hint="eastAsia"/>
        </w:rPr>
        <w:t>CA</w:t>
      </w:r>
      <w:bookmarkEnd w:id="315"/>
      <w:bookmarkEnd w:id="316"/>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7"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318" w:name="_Toc144251433"/>
      <w:r>
        <w:rPr>
          <w:rFonts w:hint="eastAsia"/>
        </w:rPr>
        <w:t>5.29.</w:t>
      </w:r>
      <w:r>
        <w:t>1.2</w:t>
      </w:r>
      <w:r>
        <w:tab/>
        <w:t xml:space="preserve">Channel bandwidths per operating band for </w:t>
      </w:r>
      <w:r>
        <w:rPr>
          <w:rFonts w:hint="eastAsia"/>
        </w:rPr>
        <w:t>CA</w:t>
      </w:r>
      <w:bookmarkEnd w:id="317"/>
      <w:bookmarkEnd w:id="318"/>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319" w:name="_Toc117458994"/>
      <w:bookmarkStart w:id="320" w:name="_Toc144251434"/>
      <w:r>
        <w:rPr>
          <w:rFonts w:hint="eastAsia"/>
        </w:rPr>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9"/>
      <w:bookmarkEnd w:id="320"/>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321" w:name="_Toc144251435"/>
      <w:r>
        <w:t>5.29.2</w:t>
      </w:r>
      <w:r>
        <w:tab/>
      </w:r>
      <w:r w:rsidRPr="00A20126">
        <w:t>Specific for 2 bands UL CA</w:t>
      </w:r>
      <w:bookmarkEnd w:id="321"/>
    </w:p>
    <w:p w14:paraId="523B7DEC" w14:textId="562ADA34" w:rsidR="0070324F" w:rsidRPr="00A20126" w:rsidRDefault="0070324F" w:rsidP="0070324F">
      <w:pPr>
        <w:pStyle w:val="41"/>
      </w:pPr>
      <w:bookmarkStart w:id="322" w:name="_Toc144251436"/>
      <w:r>
        <w:rPr>
          <w:rFonts w:hint="eastAsia"/>
        </w:rPr>
        <w:t>5.29.2</w:t>
      </w:r>
      <w:r>
        <w:t>.1</w:t>
      </w:r>
      <w:r>
        <w:tab/>
      </w:r>
      <w:r>
        <w:rPr>
          <w:rFonts w:hint="eastAsia"/>
        </w:rPr>
        <w:t>UE co-existence studies</w:t>
      </w:r>
      <w:bookmarkEnd w:id="322"/>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323" w:name="_Toc144251437"/>
      <w:r>
        <w:rPr>
          <w:rFonts w:hint="eastAsia"/>
        </w:rPr>
        <w:t>5.29.2</w:t>
      </w:r>
      <w:r w:rsidRPr="00A20126">
        <w:t>.2</w:t>
      </w:r>
      <w:r w:rsidRPr="00A20126">
        <w:tab/>
        <w:t>REFSENS requirements</w:t>
      </w:r>
      <w:bookmarkEnd w:id="323"/>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324" w:name="_Toc144251438"/>
      <w:r>
        <w:rPr>
          <w:rFonts w:hint="eastAsia"/>
        </w:rPr>
        <w:t>5.30</w:t>
      </w:r>
      <w:r w:rsidRPr="000469EC">
        <w:tab/>
      </w:r>
      <w:r>
        <w:rPr>
          <w:rFonts w:hint="eastAsia"/>
        </w:rPr>
        <w:t>CA_n</w:t>
      </w:r>
      <w:r>
        <w:t>1</w:t>
      </w:r>
      <w:r>
        <w:rPr>
          <w:rFonts w:hint="eastAsia"/>
        </w:rPr>
        <w:t>-n40</w:t>
      </w:r>
      <w:r>
        <w:t>-n77</w:t>
      </w:r>
      <w:bookmarkEnd w:id="324"/>
    </w:p>
    <w:p w14:paraId="2787C86F" w14:textId="4B6E5132" w:rsidR="000C7A57" w:rsidRPr="00A20126" w:rsidRDefault="000C7A57" w:rsidP="000C7A57">
      <w:pPr>
        <w:pStyle w:val="31"/>
      </w:pPr>
      <w:bookmarkStart w:id="325" w:name="_Toc144251439"/>
      <w:r>
        <w:t>5.30.1</w:t>
      </w:r>
      <w:r>
        <w:tab/>
        <w:t>Common for 1 band UL and 2 bands UL CA</w:t>
      </w:r>
      <w:bookmarkEnd w:id="325"/>
    </w:p>
    <w:p w14:paraId="1F21084B" w14:textId="4D074A05" w:rsidR="000C7A57" w:rsidRDefault="000C7A57" w:rsidP="000C7A57">
      <w:pPr>
        <w:pStyle w:val="41"/>
      </w:pPr>
      <w:bookmarkStart w:id="326" w:name="_Toc144251440"/>
      <w:r>
        <w:rPr>
          <w:rFonts w:hint="eastAsia"/>
        </w:rPr>
        <w:t>5.30.1</w:t>
      </w:r>
      <w:r>
        <w:t>.1</w:t>
      </w:r>
      <w:r>
        <w:tab/>
        <w:t xml:space="preserve">Operating bands for </w:t>
      </w:r>
      <w:r>
        <w:rPr>
          <w:rFonts w:hint="eastAsia"/>
        </w:rPr>
        <w:t>CA</w:t>
      </w:r>
      <w:bookmarkEnd w:id="326"/>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327" w:name="_Toc144251441"/>
      <w:r>
        <w:rPr>
          <w:rFonts w:hint="eastAsia"/>
        </w:rPr>
        <w:t>5.30.</w:t>
      </w:r>
      <w:r>
        <w:t>1.2</w:t>
      </w:r>
      <w:r>
        <w:tab/>
        <w:t xml:space="preserve">Channel bandwidths per operating band for </w:t>
      </w:r>
      <w:r>
        <w:rPr>
          <w:rFonts w:hint="eastAsia"/>
        </w:rPr>
        <w:t>CA</w:t>
      </w:r>
      <w:bookmarkEnd w:id="327"/>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328" w:name="_Toc144251442"/>
      <w:r>
        <w:rPr>
          <w:rFonts w:hint="eastAsia"/>
        </w:rPr>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8"/>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329" w:name="_Toc144251443"/>
      <w:r>
        <w:t>5.30.2</w:t>
      </w:r>
      <w:r>
        <w:tab/>
      </w:r>
      <w:r w:rsidRPr="00A20126">
        <w:t>Specific for 2 bands UL CA</w:t>
      </w:r>
      <w:bookmarkEnd w:id="329"/>
    </w:p>
    <w:p w14:paraId="3AF92C1A" w14:textId="4366E0D5" w:rsidR="000C7A57" w:rsidRPr="00A20126" w:rsidRDefault="000C7A57" w:rsidP="000C7A57">
      <w:pPr>
        <w:pStyle w:val="41"/>
      </w:pPr>
      <w:bookmarkStart w:id="330" w:name="_Toc144251444"/>
      <w:r>
        <w:rPr>
          <w:rFonts w:hint="eastAsia"/>
        </w:rPr>
        <w:t>5.30.2</w:t>
      </w:r>
      <w:r>
        <w:t>.1</w:t>
      </w:r>
      <w:r>
        <w:tab/>
      </w:r>
      <w:r>
        <w:rPr>
          <w:rFonts w:hint="eastAsia"/>
        </w:rPr>
        <w:t>UE co-existence studies</w:t>
      </w:r>
      <w:bookmarkEnd w:id="330"/>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331" w:name="_Toc144251445"/>
      <w:r>
        <w:rPr>
          <w:rFonts w:hint="eastAsia"/>
        </w:rPr>
        <w:t>5.30.2</w:t>
      </w:r>
      <w:r w:rsidRPr="00A20126">
        <w:t>.2</w:t>
      </w:r>
      <w:r w:rsidRPr="00A20126">
        <w:tab/>
        <w:t>REFSENS requirements</w:t>
      </w:r>
      <w:bookmarkEnd w:id="331"/>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332" w:name="_Toc144251446"/>
      <w:r>
        <w:rPr>
          <w:rFonts w:hint="eastAsia"/>
        </w:rPr>
        <w:t>5.31</w:t>
      </w:r>
      <w:r w:rsidRPr="000469EC">
        <w:tab/>
      </w:r>
      <w:r>
        <w:rPr>
          <w:rFonts w:hint="eastAsia"/>
        </w:rPr>
        <w:t>CA_n3-n40</w:t>
      </w:r>
      <w:r>
        <w:t>-n77</w:t>
      </w:r>
      <w:bookmarkEnd w:id="332"/>
    </w:p>
    <w:p w14:paraId="63A5268D" w14:textId="79DB4B40" w:rsidR="00DC70BA" w:rsidRPr="00A20126" w:rsidRDefault="00DC70BA" w:rsidP="00DC70BA">
      <w:pPr>
        <w:pStyle w:val="31"/>
      </w:pPr>
      <w:bookmarkStart w:id="333" w:name="_Toc144251447"/>
      <w:r>
        <w:t>5.31.1</w:t>
      </w:r>
      <w:r>
        <w:tab/>
        <w:t>Common for 1 band UL and 2 bands UL CA</w:t>
      </w:r>
      <w:bookmarkEnd w:id="333"/>
    </w:p>
    <w:p w14:paraId="51C4CBAF" w14:textId="0CDBD821" w:rsidR="00DC70BA" w:rsidRDefault="00DC70BA" w:rsidP="00DC70BA">
      <w:pPr>
        <w:pStyle w:val="41"/>
      </w:pPr>
      <w:bookmarkStart w:id="334" w:name="_Toc144251448"/>
      <w:r>
        <w:rPr>
          <w:rFonts w:hint="eastAsia"/>
        </w:rPr>
        <w:t>5.31.1</w:t>
      </w:r>
      <w:r>
        <w:t>.1</w:t>
      </w:r>
      <w:r>
        <w:tab/>
        <w:t xml:space="preserve">Operating bands for </w:t>
      </w:r>
      <w:r>
        <w:rPr>
          <w:rFonts w:hint="eastAsia"/>
        </w:rPr>
        <w:t>CA</w:t>
      </w:r>
      <w:bookmarkEnd w:id="334"/>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335" w:name="_Toc144251449"/>
      <w:r>
        <w:rPr>
          <w:rFonts w:hint="eastAsia"/>
        </w:rPr>
        <w:t>5.31.</w:t>
      </w:r>
      <w:r>
        <w:t>1.2</w:t>
      </w:r>
      <w:r>
        <w:tab/>
        <w:t xml:space="preserve">Channel bandwidths per operating band for </w:t>
      </w:r>
      <w:r>
        <w:rPr>
          <w:rFonts w:hint="eastAsia"/>
        </w:rPr>
        <w:t>CA</w:t>
      </w:r>
      <w:bookmarkEnd w:id="335"/>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336" w:name="_Toc144251450"/>
      <w:r>
        <w:rPr>
          <w:rFonts w:hint="eastAsia"/>
        </w:rPr>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6"/>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337" w:name="_Toc144251451"/>
      <w:r>
        <w:t>5.31.2</w:t>
      </w:r>
      <w:r>
        <w:tab/>
      </w:r>
      <w:r w:rsidRPr="00A20126">
        <w:t>Specific for 2 bands UL CA</w:t>
      </w:r>
      <w:bookmarkEnd w:id="337"/>
    </w:p>
    <w:p w14:paraId="503EC9F9" w14:textId="2BDC7ACD" w:rsidR="00DC70BA" w:rsidRPr="00A20126" w:rsidRDefault="00DC70BA" w:rsidP="00DC70BA">
      <w:pPr>
        <w:pStyle w:val="41"/>
      </w:pPr>
      <w:bookmarkStart w:id="338" w:name="_Toc144251452"/>
      <w:r>
        <w:rPr>
          <w:rFonts w:hint="eastAsia"/>
        </w:rPr>
        <w:t>5.31.2</w:t>
      </w:r>
      <w:r>
        <w:t>.1</w:t>
      </w:r>
      <w:r>
        <w:tab/>
      </w:r>
      <w:r>
        <w:rPr>
          <w:rFonts w:hint="eastAsia"/>
        </w:rPr>
        <w:t>UE co-existence studies</w:t>
      </w:r>
      <w:bookmarkEnd w:id="338"/>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339" w:name="_Toc144251453"/>
      <w:r>
        <w:rPr>
          <w:rFonts w:hint="eastAsia"/>
        </w:rPr>
        <w:t>5.31.2</w:t>
      </w:r>
      <w:r w:rsidRPr="00A20126">
        <w:t>.2</w:t>
      </w:r>
      <w:r w:rsidRPr="00A20126">
        <w:tab/>
        <w:t>REFSENS requirements</w:t>
      </w:r>
      <w:bookmarkEnd w:id="339"/>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340" w:name="_Toc144251454"/>
      <w:r>
        <w:rPr>
          <w:rFonts w:hint="eastAsia"/>
        </w:rPr>
        <w:t>5.32</w:t>
      </w:r>
      <w:r w:rsidRPr="000469EC">
        <w:tab/>
      </w:r>
      <w:r>
        <w:rPr>
          <w:rFonts w:hint="eastAsia"/>
        </w:rPr>
        <w:t>CA_n28-n40</w:t>
      </w:r>
      <w:r>
        <w:t>-n77</w:t>
      </w:r>
      <w:bookmarkEnd w:id="340"/>
    </w:p>
    <w:p w14:paraId="5D14A855" w14:textId="4E4D3A41" w:rsidR="00F87D1B" w:rsidRPr="00A20126" w:rsidRDefault="00F87D1B" w:rsidP="00F87D1B">
      <w:pPr>
        <w:pStyle w:val="31"/>
      </w:pPr>
      <w:bookmarkStart w:id="341" w:name="_Toc144251455"/>
      <w:r>
        <w:t>5.32.1</w:t>
      </w:r>
      <w:r>
        <w:tab/>
        <w:t>Common for 1 band UL and 2 bands UL CA</w:t>
      </w:r>
      <w:bookmarkEnd w:id="341"/>
    </w:p>
    <w:p w14:paraId="7C8AB99D" w14:textId="2B6B2C87" w:rsidR="00F87D1B" w:rsidRDefault="00F87D1B" w:rsidP="00F87D1B">
      <w:pPr>
        <w:pStyle w:val="41"/>
      </w:pPr>
      <w:bookmarkStart w:id="342" w:name="_Toc144251456"/>
      <w:r>
        <w:rPr>
          <w:rFonts w:hint="eastAsia"/>
        </w:rPr>
        <w:t>5.32.1</w:t>
      </w:r>
      <w:r>
        <w:t>.1</w:t>
      </w:r>
      <w:r>
        <w:tab/>
        <w:t xml:space="preserve">Operating bands for </w:t>
      </w:r>
      <w:r>
        <w:rPr>
          <w:rFonts w:hint="eastAsia"/>
        </w:rPr>
        <w:t>CA</w:t>
      </w:r>
      <w:bookmarkEnd w:id="342"/>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343" w:name="_Toc144251457"/>
      <w:r>
        <w:rPr>
          <w:rFonts w:hint="eastAsia"/>
        </w:rPr>
        <w:t>5.32.</w:t>
      </w:r>
      <w:r>
        <w:t>1.2</w:t>
      </w:r>
      <w:r>
        <w:tab/>
        <w:t xml:space="preserve">Channel bandwidths per operating band for </w:t>
      </w:r>
      <w:r>
        <w:rPr>
          <w:rFonts w:hint="eastAsia"/>
        </w:rPr>
        <w:t>CA</w:t>
      </w:r>
      <w:bookmarkEnd w:id="343"/>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344" w:name="_Toc144251458"/>
      <w:r>
        <w:rPr>
          <w:rFonts w:hint="eastAsia"/>
        </w:rPr>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4"/>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345" w:name="_Toc144251459"/>
      <w:r>
        <w:t>5.32.2</w:t>
      </w:r>
      <w:r>
        <w:tab/>
      </w:r>
      <w:r w:rsidRPr="00A20126">
        <w:t>Specific for 2 bands UL CA</w:t>
      </w:r>
      <w:bookmarkEnd w:id="345"/>
    </w:p>
    <w:p w14:paraId="112A3319" w14:textId="37F33349" w:rsidR="00F87D1B" w:rsidRPr="00A20126" w:rsidRDefault="00F87D1B" w:rsidP="00F87D1B">
      <w:pPr>
        <w:pStyle w:val="41"/>
      </w:pPr>
      <w:bookmarkStart w:id="346" w:name="_Toc144251460"/>
      <w:r>
        <w:rPr>
          <w:rFonts w:hint="eastAsia"/>
        </w:rPr>
        <w:t>5.32.2</w:t>
      </w:r>
      <w:r>
        <w:t>.1</w:t>
      </w:r>
      <w:r>
        <w:tab/>
      </w:r>
      <w:r>
        <w:rPr>
          <w:rFonts w:hint="eastAsia"/>
        </w:rPr>
        <w:t>UE co-existence studies</w:t>
      </w:r>
      <w:bookmarkEnd w:id="346"/>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347" w:name="_Toc144251461"/>
      <w:r>
        <w:rPr>
          <w:rFonts w:hint="eastAsia"/>
        </w:rPr>
        <w:t>5.32.2</w:t>
      </w:r>
      <w:r w:rsidRPr="00A20126">
        <w:t>.2</w:t>
      </w:r>
      <w:r w:rsidRPr="00A20126">
        <w:tab/>
        <w:t>REFSENS requirements</w:t>
      </w:r>
      <w:bookmarkEnd w:id="347"/>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348" w:name="_Toc144251462"/>
      <w:bookmarkStart w:id="349" w:name="_Toc20147878"/>
      <w:r>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8"/>
    </w:p>
    <w:p w14:paraId="0BFE3E5C" w14:textId="08D2FEAC" w:rsidR="00E775B9" w:rsidRDefault="00E775B9" w:rsidP="00E775B9">
      <w:pPr>
        <w:pStyle w:val="31"/>
        <w:rPr>
          <w:rFonts w:cs="Arial"/>
          <w:szCs w:val="28"/>
          <w:lang w:val="en-US" w:eastAsia="zh-CN"/>
        </w:rPr>
      </w:pPr>
      <w:bookmarkStart w:id="350" w:name="_Toc144251463"/>
      <w:r>
        <w:t>5.33.1</w:t>
      </w:r>
      <w:r>
        <w:tab/>
      </w:r>
      <w:r>
        <w:rPr>
          <w:rFonts w:cs="Arial"/>
          <w:szCs w:val="28"/>
          <w:lang w:val="en-US" w:eastAsia="zh-CN"/>
        </w:rPr>
        <w:t>Common for 1 band UL and 2 bands UL CA</w:t>
      </w:r>
      <w:bookmarkEnd w:id="350"/>
    </w:p>
    <w:p w14:paraId="33AAFDF4" w14:textId="22E4BF00" w:rsidR="00E775B9" w:rsidRDefault="00E775B9" w:rsidP="00E775B9">
      <w:pPr>
        <w:pStyle w:val="41"/>
      </w:pPr>
      <w:bookmarkStart w:id="351" w:name="_Toc144251464"/>
      <w:r>
        <w:t>5.33.1.1</w:t>
      </w:r>
      <w:r>
        <w:tab/>
      </w:r>
      <w:r>
        <w:rPr>
          <w:rFonts w:cs="Arial"/>
          <w:lang w:eastAsia="zh-CN"/>
        </w:rPr>
        <w:t>Operating bands for CA</w:t>
      </w:r>
      <w:bookmarkEnd w:id="351"/>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352" w:name="_Toc144251465"/>
      <w:r>
        <w:t>5.33.1.2</w:t>
      </w:r>
      <w:r>
        <w:tab/>
      </w:r>
      <w:r>
        <w:rPr>
          <w:rFonts w:cs="Arial"/>
          <w:lang w:eastAsia="zh-CN"/>
        </w:rPr>
        <w:t>Channel bandwidths per operating band for CA</w:t>
      </w:r>
      <w:bookmarkEnd w:id="352"/>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353" w:name="_Toc144251466"/>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354" w:name="_Toc144251467"/>
      <w:r>
        <w:t>5.33.2</w:t>
      </w:r>
      <w:r>
        <w:tab/>
      </w:r>
      <w:r>
        <w:rPr>
          <w:rFonts w:cs="Arial"/>
          <w:szCs w:val="28"/>
          <w:lang w:eastAsia="zh-CN"/>
        </w:rPr>
        <w:t>Specific for 2 bands UL CA</w:t>
      </w:r>
      <w:bookmarkEnd w:id="354"/>
    </w:p>
    <w:p w14:paraId="609306D7" w14:textId="3AD511DE" w:rsidR="00E775B9" w:rsidRDefault="00E775B9" w:rsidP="00E775B9">
      <w:pPr>
        <w:pStyle w:val="41"/>
        <w:rPr>
          <w:rFonts w:cs="Arial"/>
          <w:lang w:eastAsia="zh-CN"/>
        </w:rPr>
      </w:pPr>
      <w:bookmarkStart w:id="355" w:name="_Toc144251468"/>
      <w:r>
        <w:t>5.33.2.1</w:t>
      </w:r>
      <w:r>
        <w:tab/>
      </w:r>
      <w:r>
        <w:rPr>
          <w:rFonts w:cs="Arial"/>
          <w:lang w:eastAsia="zh-CN"/>
        </w:rPr>
        <w:t>UE co-existence studies</w:t>
      </w:r>
      <w:bookmarkEnd w:id="355"/>
    </w:p>
    <w:p w14:paraId="037A4771" w14:textId="77777777" w:rsidR="00E775B9" w:rsidRDefault="00E775B9" w:rsidP="00E775B9">
      <w:pPr>
        <w:pStyle w:val="af1"/>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1"/>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1"/>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1"/>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356" w:name="_Toc144251469"/>
      <w:r>
        <w:t>5.33.2.2</w:t>
      </w:r>
      <w:r>
        <w:tab/>
      </w:r>
      <w:r>
        <w:rPr>
          <w:rFonts w:cs="Arial"/>
          <w:szCs w:val="22"/>
          <w:lang w:val="en-US" w:eastAsia="zh-CN"/>
        </w:rPr>
        <w:t>REFSENS requirements</w:t>
      </w:r>
      <w:bookmarkEnd w:id="356"/>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357" w:name="_Toc144251470"/>
      <w:bookmarkEnd w:id="349"/>
      <w:r>
        <w:rPr>
          <w:rFonts w:hint="eastAsia"/>
        </w:rPr>
        <w:t>5.34</w:t>
      </w:r>
      <w:r w:rsidRPr="000469EC">
        <w:tab/>
      </w:r>
      <w:r>
        <w:rPr>
          <w:rFonts w:hint="eastAsia"/>
        </w:rPr>
        <w:t>CA_n</w:t>
      </w:r>
      <w:r>
        <w:t>3</w:t>
      </w:r>
      <w:r>
        <w:rPr>
          <w:rFonts w:hint="eastAsia"/>
        </w:rPr>
        <w:t>-n</w:t>
      </w:r>
      <w:r>
        <w:t>67</w:t>
      </w:r>
      <w:r>
        <w:rPr>
          <w:rFonts w:hint="eastAsia"/>
        </w:rPr>
        <w:t>-n</w:t>
      </w:r>
      <w:r>
        <w:t>78</w:t>
      </w:r>
      <w:bookmarkEnd w:id="357"/>
    </w:p>
    <w:p w14:paraId="2D56E97A" w14:textId="6B9ED5F9" w:rsidR="00A8185D" w:rsidRPr="00A20126" w:rsidRDefault="00A8185D" w:rsidP="00A8185D">
      <w:pPr>
        <w:pStyle w:val="31"/>
      </w:pPr>
      <w:bookmarkStart w:id="358" w:name="_Toc144251471"/>
      <w:r>
        <w:t>5.34.1</w:t>
      </w:r>
      <w:r>
        <w:tab/>
        <w:t>Common for 1 band UL and 2 bands UL CA</w:t>
      </w:r>
      <w:bookmarkEnd w:id="358"/>
    </w:p>
    <w:p w14:paraId="7A47BADE" w14:textId="0F0BC446" w:rsidR="00A8185D" w:rsidRDefault="00A8185D" w:rsidP="00A8185D">
      <w:pPr>
        <w:pStyle w:val="41"/>
      </w:pPr>
      <w:bookmarkStart w:id="359" w:name="_Toc144251472"/>
      <w:r>
        <w:rPr>
          <w:rFonts w:hint="eastAsia"/>
        </w:rPr>
        <w:t>5.34.1</w:t>
      </w:r>
      <w:r>
        <w:t>.1</w:t>
      </w:r>
      <w:r>
        <w:tab/>
        <w:t xml:space="preserve">Operating bands for </w:t>
      </w:r>
      <w:r>
        <w:rPr>
          <w:rFonts w:hint="eastAsia"/>
        </w:rPr>
        <w:t>CA</w:t>
      </w:r>
      <w:bookmarkEnd w:id="359"/>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360" w:name="_Toc144251473"/>
      <w:r>
        <w:rPr>
          <w:rFonts w:hint="eastAsia"/>
        </w:rPr>
        <w:t>5.34.</w:t>
      </w:r>
      <w:r>
        <w:t>1.2</w:t>
      </w:r>
      <w:r>
        <w:tab/>
        <w:t xml:space="preserve">Channel bandwidths per operating band for </w:t>
      </w:r>
      <w:r>
        <w:rPr>
          <w:rFonts w:hint="eastAsia"/>
        </w:rPr>
        <w:t>CA</w:t>
      </w:r>
      <w:bookmarkEnd w:id="360"/>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361" w:name="_Toc144251474"/>
      <w:r>
        <w:rPr>
          <w:rFonts w:hint="eastAsia"/>
        </w:rPr>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1"/>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宋体"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362" w:name="_Toc144251475"/>
      <w:r>
        <w:t>5.34.2</w:t>
      </w:r>
      <w:r>
        <w:tab/>
      </w:r>
      <w:r w:rsidRPr="00A20126">
        <w:t>Specific for 2 bands UL CA</w:t>
      </w:r>
      <w:bookmarkEnd w:id="362"/>
    </w:p>
    <w:p w14:paraId="62C0892E" w14:textId="5604E3D1" w:rsidR="00A8185D" w:rsidRPr="00A20126" w:rsidRDefault="00A8185D" w:rsidP="00A8185D">
      <w:pPr>
        <w:pStyle w:val="41"/>
      </w:pPr>
      <w:bookmarkStart w:id="363" w:name="_Toc144251476"/>
      <w:r>
        <w:rPr>
          <w:rFonts w:hint="eastAsia"/>
        </w:rPr>
        <w:t>5.34.2</w:t>
      </w:r>
      <w:r>
        <w:t>.1</w:t>
      </w:r>
      <w:r>
        <w:tab/>
      </w:r>
      <w:r>
        <w:rPr>
          <w:rFonts w:hint="eastAsia"/>
        </w:rPr>
        <w:t>UE co-existence studies</w:t>
      </w:r>
      <w:bookmarkEnd w:id="363"/>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364" w:name="_Toc144251477"/>
      <w:r>
        <w:rPr>
          <w:rFonts w:hint="eastAsia"/>
        </w:rPr>
        <w:t>5.34.2</w:t>
      </w:r>
      <w:r w:rsidRPr="00A20126">
        <w:t>.2</w:t>
      </w:r>
      <w:r w:rsidRPr="00A20126">
        <w:tab/>
        <w:t>REFSENS requirements</w:t>
      </w:r>
      <w:bookmarkEnd w:id="364"/>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365" w:name="_Toc144251478"/>
      <w:r>
        <w:rPr>
          <w:rFonts w:hint="eastAsia"/>
        </w:rPr>
        <w:t>5.35</w:t>
      </w:r>
      <w:r w:rsidRPr="000469EC">
        <w:tab/>
      </w:r>
      <w:r>
        <w:rPr>
          <w:rFonts w:hint="eastAsia"/>
        </w:rPr>
        <w:t>CA_n</w:t>
      </w:r>
      <w:r>
        <w:t>3</w:t>
      </w:r>
      <w:r>
        <w:rPr>
          <w:rFonts w:hint="eastAsia"/>
        </w:rPr>
        <w:t>-n</w:t>
      </w:r>
      <w:r>
        <w:t>20</w:t>
      </w:r>
      <w:r>
        <w:rPr>
          <w:rFonts w:hint="eastAsia"/>
        </w:rPr>
        <w:t>-n</w:t>
      </w:r>
      <w:r>
        <w:t>28</w:t>
      </w:r>
      <w:bookmarkEnd w:id="365"/>
    </w:p>
    <w:p w14:paraId="57C24F71" w14:textId="3F321D23" w:rsidR="006F4A4A" w:rsidRPr="00A20126" w:rsidRDefault="006F4A4A" w:rsidP="006F4A4A">
      <w:pPr>
        <w:pStyle w:val="31"/>
      </w:pPr>
      <w:bookmarkStart w:id="366" w:name="_Toc144251479"/>
      <w:r>
        <w:t>5.35.1</w:t>
      </w:r>
      <w:r>
        <w:tab/>
        <w:t>Common for 1 band UL and 2 bands UL CA</w:t>
      </w:r>
      <w:bookmarkEnd w:id="366"/>
    </w:p>
    <w:p w14:paraId="546E97FD" w14:textId="6DD3EA1E" w:rsidR="006F4A4A" w:rsidRDefault="006F4A4A" w:rsidP="006F4A4A">
      <w:pPr>
        <w:pStyle w:val="41"/>
      </w:pPr>
      <w:bookmarkStart w:id="367" w:name="_Toc144251480"/>
      <w:r>
        <w:rPr>
          <w:rFonts w:hint="eastAsia"/>
        </w:rPr>
        <w:t>5.35.1</w:t>
      </w:r>
      <w:r>
        <w:t>.1</w:t>
      </w:r>
      <w:r>
        <w:tab/>
        <w:t xml:space="preserve">Operating bands for </w:t>
      </w:r>
      <w:r>
        <w:rPr>
          <w:rFonts w:hint="eastAsia"/>
        </w:rPr>
        <w:t>CA</w:t>
      </w:r>
      <w:bookmarkEnd w:id="367"/>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368" w:name="_Toc144251481"/>
      <w:r>
        <w:rPr>
          <w:rFonts w:hint="eastAsia"/>
        </w:rPr>
        <w:t>5.35.</w:t>
      </w:r>
      <w:r>
        <w:t>1.2</w:t>
      </w:r>
      <w:r>
        <w:tab/>
        <w:t xml:space="preserve">Channel bandwidths per operating band for </w:t>
      </w:r>
      <w:r>
        <w:rPr>
          <w:rFonts w:hint="eastAsia"/>
        </w:rPr>
        <w:t>CA</w:t>
      </w:r>
      <w:bookmarkEnd w:id="368"/>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369" w:name="_Toc144251482"/>
      <w:r>
        <w:rPr>
          <w:rFonts w:hint="eastAsia"/>
        </w:rPr>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9"/>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宋体"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370" w:name="_Toc144251483"/>
      <w:r>
        <w:t>5.35.2</w:t>
      </w:r>
      <w:r>
        <w:tab/>
      </w:r>
      <w:r w:rsidRPr="00A20126">
        <w:t>Specific for 2 bands UL CA</w:t>
      </w:r>
      <w:bookmarkEnd w:id="370"/>
    </w:p>
    <w:p w14:paraId="4199F11D" w14:textId="69F72530" w:rsidR="006F4A4A" w:rsidRPr="00A20126" w:rsidRDefault="006F4A4A" w:rsidP="006F4A4A">
      <w:pPr>
        <w:pStyle w:val="41"/>
      </w:pPr>
      <w:bookmarkStart w:id="371" w:name="_Toc144251484"/>
      <w:r>
        <w:rPr>
          <w:rFonts w:hint="eastAsia"/>
        </w:rPr>
        <w:t>5.35.2</w:t>
      </w:r>
      <w:r>
        <w:t>.1</w:t>
      </w:r>
      <w:r>
        <w:tab/>
      </w:r>
      <w:r>
        <w:rPr>
          <w:rFonts w:hint="eastAsia"/>
        </w:rPr>
        <w:t>UE co-existence studies</w:t>
      </w:r>
      <w:bookmarkEnd w:id="371"/>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372" w:name="_Toc144251485"/>
      <w:r>
        <w:rPr>
          <w:rFonts w:hint="eastAsia"/>
        </w:rPr>
        <w:t>5.35.2</w:t>
      </w:r>
      <w:r w:rsidRPr="00A20126">
        <w:t>.2</w:t>
      </w:r>
      <w:r w:rsidRPr="00A20126">
        <w:tab/>
        <w:t>REFSENS requirements</w:t>
      </w:r>
      <w:bookmarkEnd w:id="372"/>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373" w:name="_Toc79401455"/>
      <w:bookmarkStart w:id="374" w:name="_Toc144251486"/>
      <w:r>
        <w:t xml:space="preserve">5.36 </w:t>
      </w:r>
      <w:r>
        <w:rPr>
          <w:lang w:eastAsia="zh-CN"/>
        </w:rPr>
        <w:tab/>
      </w:r>
      <w:r>
        <w:t>CA_n3-n7-n79</w:t>
      </w:r>
      <w:bookmarkEnd w:id="373"/>
      <w:bookmarkEnd w:id="374"/>
    </w:p>
    <w:p w14:paraId="4CCBCAFB" w14:textId="7B3E1BA5" w:rsidR="00473507" w:rsidRDefault="00473507" w:rsidP="00473507">
      <w:pPr>
        <w:pStyle w:val="31"/>
        <w:rPr>
          <w:rFonts w:cs="Arial"/>
          <w:szCs w:val="28"/>
          <w:lang w:val="en-US" w:eastAsia="zh-CN"/>
        </w:rPr>
      </w:pPr>
      <w:bookmarkStart w:id="375" w:name="_Toc144251487"/>
      <w:r>
        <w:t>5.36.1</w:t>
      </w:r>
      <w:r>
        <w:tab/>
      </w:r>
      <w:r>
        <w:rPr>
          <w:rFonts w:cs="Arial"/>
          <w:szCs w:val="28"/>
          <w:lang w:val="en-US" w:eastAsia="zh-CN"/>
        </w:rPr>
        <w:t>Common for 1 band UL and 2 bands UL CA</w:t>
      </w:r>
      <w:bookmarkEnd w:id="375"/>
    </w:p>
    <w:p w14:paraId="4136E34A" w14:textId="2D1FF42E" w:rsidR="00473507" w:rsidRDefault="00473507" w:rsidP="00473507">
      <w:pPr>
        <w:pStyle w:val="41"/>
      </w:pPr>
      <w:bookmarkStart w:id="376" w:name="_Toc144251488"/>
      <w:r>
        <w:t>5.36.1.1</w:t>
      </w:r>
      <w:r>
        <w:tab/>
      </w:r>
      <w:r>
        <w:rPr>
          <w:rFonts w:cs="Arial"/>
          <w:lang w:eastAsia="zh-CN"/>
        </w:rPr>
        <w:t>Operating bands for CA</w:t>
      </w:r>
      <w:bookmarkEnd w:id="376"/>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377" w:name="_Toc144251489"/>
      <w:r>
        <w:t>5.36.1.2</w:t>
      </w:r>
      <w:r>
        <w:tab/>
      </w:r>
      <w:r>
        <w:rPr>
          <w:rFonts w:cs="Arial"/>
          <w:lang w:eastAsia="zh-CN"/>
        </w:rPr>
        <w:t>Channel bandwidths per operating band for CA</w:t>
      </w:r>
      <w:bookmarkEnd w:id="377"/>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0D0765" w:rsidRPr="001E32DC" w14:paraId="0B63BB6C"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3FD9CCF9" w14:textId="38E12E75" w:rsidR="000D0765" w:rsidRPr="001E32DC"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CA_n3A-n7A-n79C</w:t>
            </w:r>
          </w:p>
        </w:tc>
        <w:tc>
          <w:tcPr>
            <w:tcW w:w="1877" w:type="dxa"/>
            <w:tcBorders>
              <w:top w:val="single" w:sz="4" w:space="0" w:color="auto"/>
              <w:left w:val="single" w:sz="4" w:space="0" w:color="auto"/>
              <w:bottom w:val="nil"/>
              <w:right w:val="single" w:sz="4" w:space="0" w:color="auto"/>
            </w:tcBorders>
            <w:vAlign w:val="center"/>
          </w:tcPr>
          <w:p w14:paraId="21992FE5" w14:textId="31C02395" w:rsidR="000D0765" w:rsidRPr="001E32DC" w:rsidRDefault="000D0765" w:rsidP="000D076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CF29F4" w14:textId="3321E63E"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2892D3E" w14:textId="368AAD91" w:rsidR="000D0765" w:rsidRPr="000D40BE" w:rsidRDefault="000D0765" w:rsidP="000D0765">
            <w:pPr>
              <w:pStyle w:val="TAC"/>
              <w:rPr>
                <w:lang w:val="en-US" w:eastAsia="zh-CN" w:bidi="ar"/>
              </w:rPr>
            </w:pPr>
            <w:r w:rsidRPr="009E33BA">
              <w:rPr>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994E75" w14:textId="013173BD" w:rsidR="000D0765" w:rsidRPr="001E32DC"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rsidRPr="001E32DC" w14:paraId="648F3852" w14:textId="77777777" w:rsidTr="00C23DD6">
        <w:trPr>
          <w:trHeight w:val="29"/>
        </w:trPr>
        <w:tc>
          <w:tcPr>
            <w:tcW w:w="1799" w:type="dxa"/>
            <w:tcBorders>
              <w:top w:val="nil"/>
              <w:left w:val="single" w:sz="4" w:space="0" w:color="auto"/>
              <w:bottom w:val="nil"/>
              <w:right w:val="single" w:sz="4" w:space="0" w:color="auto"/>
            </w:tcBorders>
            <w:vAlign w:val="center"/>
          </w:tcPr>
          <w:p w14:paraId="6207D390"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4C14B3"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30B9E" w14:textId="6131C7E4"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5BA17826" w14:textId="4DCE5271" w:rsidR="000D0765" w:rsidRPr="000D40BE" w:rsidRDefault="000D0765" w:rsidP="000D0765">
            <w:pPr>
              <w:pStyle w:val="TAC"/>
              <w:rPr>
                <w:lang w:val="en-US" w:eastAsia="zh-CN" w:bidi="ar"/>
              </w:rPr>
            </w:pPr>
            <w:r w:rsidRPr="009E33BA">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C8B3C25" w14:textId="77777777" w:rsidR="000D0765" w:rsidRPr="001E32DC" w:rsidRDefault="000D0765" w:rsidP="000D0765">
            <w:pPr>
              <w:keepNext/>
              <w:keepLines/>
              <w:widowControl w:val="0"/>
              <w:spacing w:after="0"/>
              <w:jc w:val="center"/>
              <w:rPr>
                <w:rFonts w:ascii="Arial" w:hAnsi="Arial"/>
                <w:kern w:val="2"/>
                <w:sz w:val="18"/>
                <w:szCs w:val="22"/>
                <w:lang w:val="en-US" w:eastAsia="zh-CN"/>
              </w:rPr>
            </w:pPr>
          </w:p>
        </w:tc>
      </w:tr>
      <w:tr w:rsidR="000D0765" w:rsidRPr="001E32DC" w14:paraId="62D35995"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1ADAC6EB"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60DD792" w14:textId="77777777" w:rsidR="000D0765" w:rsidRPr="001E32DC"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3F0B3" w14:textId="7F3D8B78"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5405FC1C" w14:textId="771C734D" w:rsidR="000D0765" w:rsidRPr="000D40BE" w:rsidRDefault="000D0765" w:rsidP="000D0765">
            <w:pPr>
              <w:pStyle w:val="TAC"/>
              <w:rPr>
                <w:lang w:val="en-US" w:eastAsia="zh-CN" w:bidi="ar"/>
              </w:rPr>
            </w:pPr>
            <w:r w:rsidRPr="009E33BA">
              <w:rPr>
                <w:lang w:val="en-US" w:eastAsia="zh-CN" w:bidi="ar"/>
              </w:rPr>
              <w:t>CA_n79C_BCS0</w:t>
            </w:r>
          </w:p>
        </w:tc>
        <w:tc>
          <w:tcPr>
            <w:tcW w:w="1653" w:type="dxa"/>
            <w:tcBorders>
              <w:top w:val="nil"/>
              <w:left w:val="single" w:sz="4" w:space="0" w:color="auto"/>
              <w:bottom w:val="single" w:sz="4" w:space="0" w:color="auto"/>
              <w:right w:val="single" w:sz="4" w:space="0" w:color="auto"/>
            </w:tcBorders>
            <w:vAlign w:val="center"/>
          </w:tcPr>
          <w:p w14:paraId="04A5AC65" w14:textId="77777777" w:rsidR="000D0765" w:rsidRPr="001E32DC" w:rsidRDefault="000D0765" w:rsidP="000D0765">
            <w:pPr>
              <w:keepNext/>
              <w:keepLines/>
              <w:widowControl w:val="0"/>
              <w:spacing w:after="0"/>
              <w:jc w:val="center"/>
              <w:rPr>
                <w:rFonts w:ascii="Arial" w:hAnsi="Arial"/>
                <w:kern w:val="2"/>
                <w:sz w:val="18"/>
                <w:szCs w:val="22"/>
                <w:lang w:val="en-US" w:eastAsia="zh-CN"/>
              </w:rPr>
            </w:pPr>
          </w:p>
        </w:tc>
      </w:tr>
      <w:tr w:rsidR="000D0765" w14:paraId="66F1325D"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0D0765" w:rsidRDefault="000D0765" w:rsidP="000D0765">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0D0765" w:rsidRDefault="000D0765" w:rsidP="000D0765">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0D0765" w:rsidRDefault="000D0765" w:rsidP="000D0765">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4B800D53"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0D0765" w:rsidRDefault="000D0765" w:rsidP="000D0765">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087C81CC"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4B80597D" w14:textId="0FD6FAB9"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CA_n3B-n7A-n79C</w:t>
            </w:r>
          </w:p>
        </w:tc>
        <w:tc>
          <w:tcPr>
            <w:tcW w:w="1877" w:type="dxa"/>
            <w:tcBorders>
              <w:top w:val="single" w:sz="4" w:space="0" w:color="auto"/>
              <w:left w:val="single" w:sz="4" w:space="0" w:color="auto"/>
              <w:bottom w:val="nil"/>
              <w:right w:val="single" w:sz="4" w:space="0" w:color="auto"/>
            </w:tcBorders>
            <w:vAlign w:val="center"/>
          </w:tcPr>
          <w:p w14:paraId="15F5EAA0" w14:textId="455D3491" w:rsidR="000D0765" w:rsidRDefault="000D0765" w:rsidP="000D076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36CA47" w14:textId="23B682B5"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EFACA94" w14:textId="2BC1200A" w:rsidR="000D0765" w:rsidRDefault="000D0765" w:rsidP="000D0765">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063A5FDE" w14:textId="2AF6E1A5"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50ADABA7" w14:textId="77777777" w:rsidTr="00C23DD6">
        <w:trPr>
          <w:trHeight w:val="29"/>
        </w:trPr>
        <w:tc>
          <w:tcPr>
            <w:tcW w:w="1799" w:type="dxa"/>
            <w:tcBorders>
              <w:top w:val="nil"/>
              <w:left w:val="single" w:sz="4" w:space="0" w:color="auto"/>
              <w:bottom w:val="nil"/>
              <w:right w:val="single" w:sz="4" w:space="0" w:color="auto"/>
            </w:tcBorders>
            <w:vAlign w:val="center"/>
          </w:tcPr>
          <w:p w14:paraId="3C568895"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29ECF"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534D81" w14:textId="5C3B51C1"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D133B0" w14:textId="6ABC38A5"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5B8E171"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2B9DDABB" w14:textId="77777777" w:rsidTr="00C23DD6">
        <w:trPr>
          <w:trHeight w:val="29"/>
        </w:trPr>
        <w:tc>
          <w:tcPr>
            <w:tcW w:w="1799" w:type="dxa"/>
            <w:tcBorders>
              <w:top w:val="nil"/>
              <w:left w:val="single" w:sz="4" w:space="0" w:color="auto"/>
              <w:bottom w:val="single" w:sz="4" w:space="0" w:color="auto"/>
              <w:right w:val="single" w:sz="4" w:space="0" w:color="auto"/>
            </w:tcBorders>
            <w:vAlign w:val="center"/>
          </w:tcPr>
          <w:p w14:paraId="1DC09CA0"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14562BF"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E9EAD7" w14:textId="51D6027C"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71E30F72" w14:textId="1A2A2225" w:rsidR="000D0765" w:rsidRDefault="000D0765" w:rsidP="000D0765">
            <w:pPr>
              <w:pStyle w:val="TAC"/>
              <w:rPr>
                <w:lang w:val="en-US" w:eastAsia="zh-CN" w:bidi="ar"/>
              </w:rPr>
            </w:pPr>
            <w:r w:rsidRPr="009E33BA">
              <w:rPr>
                <w:lang w:val="en-US" w:eastAsia="zh-CN" w:bidi="ar"/>
              </w:rPr>
              <w:t>CA_n79C_BCS0</w:t>
            </w:r>
          </w:p>
        </w:tc>
        <w:tc>
          <w:tcPr>
            <w:tcW w:w="1653" w:type="dxa"/>
            <w:tcBorders>
              <w:top w:val="nil"/>
              <w:left w:val="single" w:sz="4" w:space="0" w:color="auto"/>
              <w:bottom w:val="single" w:sz="4" w:space="0" w:color="auto"/>
              <w:right w:val="single" w:sz="4" w:space="0" w:color="auto"/>
            </w:tcBorders>
            <w:vAlign w:val="center"/>
          </w:tcPr>
          <w:p w14:paraId="2ED48FD0"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3511360A" w14:textId="77777777" w:rsidTr="00C23DD6">
        <w:trPr>
          <w:trHeight w:val="29"/>
        </w:trPr>
        <w:tc>
          <w:tcPr>
            <w:tcW w:w="1799" w:type="dxa"/>
            <w:tcBorders>
              <w:top w:val="single" w:sz="4" w:space="0" w:color="auto"/>
              <w:left w:val="single" w:sz="4" w:space="0" w:color="auto"/>
              <w:bottom w:val="nil"/>
              <w:right w:val="single" w:sz="4" w:space="0" w:color="auto"/>
            </w:tcBorders>
            <w:vAlign w:val="center"/>
          </w:tcPr>
          <w:p w14:paraId="146B0C7E" w14:textId="5F1F0D77" w:rsidR="000D0765" w:rsidRDefault="000D0765" w:rsidP="000D076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CA_n3(2A)-n7A-n79C</w:t>
            </w:r>
          </w:p>
        </w:tc>
        <w:tc>
          <w:tcPr>
            <w:tcW w:w="1877" w:type="dxa"/>
            <w:tcBorders>
              <w:top w:val="single" w:sz="4" w:space="0" w:color="auto"/>
              <w:left w:val="single" w:sz="4" w:space="0" w:color="auto"/>
              <w:bottom w:val="nil"/>
              <w:right w:val="single" w:sz="4" w:space="0" w:color="auto"/>
            </w:tcBorders>
            <w:vAlign w:val="center"/>
          </w:tcPr>
          <w:p w14:paraId="69CB0AA6" w14:textId="455478DA" w:rsidR="000D0765" w:rsidRDefault="000D0765" w:rsidP="000D076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646A15" w14:textId="54AD2F3E"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0467110" w14:textId="12FA3485" w:rsidR="000D0765" w:rsidRDefault="000D0765" w:rsidP="000D0765">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296C2697" w14:textId="23BD8160" w:rsidR="000D0765" w:rsidRDefault="000D0765" w:rsidP="000D076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0D0765" w14:paraId="35DB87C0" w14:textId="77777777" w:rsidTr="00C23DD6">
        <w:trPr>
          <w:trHeight w:val="29"/>
        </w:trPr>
        <w:tc>
          <w:tcPr>
            <w:tcW w:w="1799" w:type="dxa"/>
            <w:tcBorders>
              <w:top w:val="nil"/>
              <w:left w:val="single" w:sz="4" w:space="0" w:color="auto"/>
              <w:bottom w:val="nil"/>
              <w:right w:val="single" w:sz="4" w:space="0" w:color="auto"/>
            </w:tcBorders>
            <w:vAlign w:val="center"/>
          </w:tcPr>
          <w:p w14:paraId="00C8647F"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C40054"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D6617" w14:textId="3818F60D"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385261F3" w14:textId="30A410B6" w:rsidR="000D0765" w:rsidRDefault="000D0765" w:rsidP="000D0765">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84847D" w14:textId="77777777" w:rsidR="000D0765" w:rsidRDefault="000D0765" w:rsidP="000D0765">
            <w:pPr>
              <w:keepNext/>
              <w:keepLines/>
              <w:widowControl w:val="0"/>
              <w:spacing w:after="0"/>
              <w:jc w:val="center"/>
              <w:rPr>
                <w:rFonts w:ascii="Arial" w:hAnsi="Arial"/>
                <w:kern w:val="2"/>
                <w:sz w:val="18"/>
                <w:szCs w:val="22"/>
                <w:lang w:val="en-US" w:eastAsia="zh-CN"/>
              </w:rPr>
            </w:pPr>
          </w:p>
        </w:tc>
      </w:tr>
      <w:tr w:rsidR="000D0765" w14:paraId="2ED651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36B1EBD" w14:textId="77777777" w:rsidR="000D0765" w:rsidRDefault="000D0765" w:rsidP="000D076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6F6EE" w14:textId="77777777" w:rsidR="000D0765" w:rsidRDefault="000D0765" w:rsidP="000D076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BB9C3" w14:textId="2121F49B" w:rsidR="000D0765" w:rsidRDefault="000D0765" w:rsidP="000D0765">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07D25B9D" w14:textId="2EB193A9" w:rsidR="000D0765" w:rsidRDefault="000D0765" w:rsidP="000D0765">
            <w:pPr>
              <w:pStyle w:val="TAC"/>
              <w:rPr>
                <w:lang w:val="en-US" w:eastAsia="zh-CN" w:bidi="ar"/>
              </w:rPr>
            </w:pPr>
            <w:r w:rsidRPr="009E33BA">
              <w:rPr>
                <w:lang w:val="en-US" w:eastAsia="zh-CN" w:bidi="ar"/>
              </w:rPr>
              <w:t>CA_n79C_BCS0</w:t>
            </w:r>
          </w:p>
        </w:tc>
        <w:tc>
          <w:tcPr>
            <w:tcW w:w="1653" w:type="dxa"/>
            <w:tcBorders>
              <w:top w:val="nil"/>
              <w:left w:val="single" w:sz="4" w:space="0" w:color="auto"/>
              <w:bottom w:val="single" w:sz="4" w:space="0" w:color="auto"/>
              <w:right w:val="single" w:sz="4" w:space="0" w:color="auto"/>
            </w:tcBorders>
            <w:vAlign w:val="center"/>
          </w:tcPr>
          <w:p w14:paraId="2C114D7C" w14:textId="77777777" w:rsidR="000D0765" w:rsidRDefault="000D0765" w:rsidP="000D0765">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378" w:name="_Toc144251490"/>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8"/>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379" w:name="_Toc144251491"/>
      <w:r>
        <w:t>5.36.1.4</w:t>
      </w:r>
      <w:r>
        <w:tab/>
      </w:r>
      <w:r>
        <w:rPr>
          <w:rFonts w:cs="Arial"/>
          <w:szCs w:val="22"/>
          <w:lang w:val="en-US" w:eastAsia="zh-CN"/>
        </w:rPr>
        <w:t>MSD requirement</w:t>
      </w:r>
      <w:bookmarkEnd w:id="379"/>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8.2pt;height:11.8pt" o:ole="">
                  <v:imagedata r:id="rId15" o:title=""/>
                </v:shape>
                <o:OLEObject Type="Embed" ProgID="Equation.3" ShapeID="_x0000_i1027" DrawAspect="Content" ObjectID="_1755071936" r:id="rId16"/>
              </w:object>
            </w:r>
            <w:r>
              <w:rPr>
                <w:rFonts w:hint="eastAsia"/>
              </w:rPr>
              <w:t xml:space="preserve"> MHz offset from</w:t>
            </w:r>
            <w:r>
              <w:t xml:space="preserve"> </w:t>
            </w:r>
            <w:r>
              <w:object w:dxaOrig="491" w:dyaOrig="233" w14:anchorId="07ACA7D9">
                <v:shape id="_x0000_i1028" type="#_x0000_t75" style="width:23.65pt;height:11.8pt" o:ole="">
                  <v:imagedata r:id="rId17" o:title=""/>
                </v:shape>
                <o:OLEObject Type="Embed" ProgID="Equation.3" ShapeID="_x0000_i1028" DrawAspect="Content" ObjectID="_1755071937" r:id="rId18"/>
              </w:object>
            </w:r>
            <w:r>
              <w:t xml:space="preserve"> in the victim (higher band) with </w:t>
            </w:r>
            <w:r>
              <w:object w:dxaOrig="4079" w:dyaOrig="233" w14:anchorId="05AFD41A">
                <v:shape id="_x0000_i1029" type="#_x0000_t75" style="width:204.2pt;height:11.8pt" o:ole="">
                  <v:imagedata r:id="rId19" o:title=""/>
                </v:shape>
                <o:OLEObject Type="Embed" ProgID="Equation.DSMT4" ShapeID="_x0000_i1029" DrawAspect="Content" ObjectID="_1755071938" r:id="rId20"/>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15pt;height:11.8pt" o:ole="">
                  <v:imagedata r:id="rId22" o:title=""/>
                </v:shape>
                <o:OLEObject Type="Embed" ProgID="Equation.3" ShapeID="_x0000_i1030" DrawAspect="Content" ObjectID="_1755071939" r:id="rId23"/>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bookmarkStart w:id="380" w:name="_Toc144251492"/>
      <w:r>
        <w:rPr>
          <w:rFonts w:hint="eastAsia"/>
        </w:rPr>
        <w:t>5.</w:t>
      </w:r>
      <w:r>
        <w:t>37</w:t>
      </w:r>
      <w:r w:rsidRPr="000469EC">
        <w:tab/>
      </w:r>
      <w:r>
        <w:rPr>
          <w:rFonts w:hint="eastAsia"/>
        </w:rPr>
        <w:t>CA_n</w:t>
      </w:r>
      <w:r>
        <w:t>3</w:t>
      </w:r>
      <w:r>
        <w:rPr>
          <w:rFonts w:hint="eastAsia"/>
        </w:rPr>
        <w:t>-n</w:t>
      </w:r>
      <w:r>
        <w:t>7</w:t>
      </w:r>
      <w:r>
        <w:rPr>
          <w:rFonts w:hint="eastAsia"/>
        </w:rPr>
        <w:t>-n</w:t>
      </w:r>
      <w:r>
        <w:t>67</w:t>
      </w:r>
      <w:bookmarkEnd w:id="380"/>
    </w:p>
    <w:p w14:paraId="2C40C028" w14:textId="56131A11" w:rsidR="004D1635" w:rsidRPr="00A20126" w:rsidRDefault="004D1635" w:rsidP="004D1635">
      <w:pPr>
        <w:pStyle w:val="31"/>
      </w:pPr>
      <w:bookmarkStart w:id="381" w:name="_Toc144251493"/>
      <w:r>
        <w:t>5.37.1</w:t>
      </w:r>
      <w:r>
        <w:tab/>
        <w:t>Common for 1 band UL and 2 bands UL CA</w:t>
      </w:r>
      <w:bookmarkEnd w:id="381"/>
    </w:p>
    <w:p w14:paraId="4B188D82" w14:textId="3E062097" w:rsidR="004D1635" w:rsidRDefault="004D1635" w:rsidP="004D1635">
      <w:pPr>
        <w:pStyle w:val="41"/>
      </w:pPr>
      <w:bookmarkStart w:id="382" w:name="_Toc144251494"/>
      <w:r>
        <w:rPr>
          <w:rFonts w:hint="eastAsia"/>
        </w:rPr>
        <w:t>5.</w:t>
      </w:r>
      <w:r>
        <w:t>37</w:t>
      </w:r>
      <w:r>
        <w:rPr>
          <w:rFonts w:hint="eastAsia"/>
        </w:rPr>
        <w:t>.1</w:t>
      </w:r>
      <w:r>
        <w:t>.1</w:t>
      </w:r>
      <w:r>
        <w:tab/>
        <w:t xml:space="preserve">Operating bands for </w:t>
      </w:r>
      <w:r>
        <w:rPr>
          <w:rFonts w:hint="eastAsia"/>
        </w:rPr>
        <w:t>CA</w:t>
      </w:r>
      <w:bookmarkEnd w:id="382"/>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bookmarkStart w:id="383" w:name="_Toc144251495"/>
      <w:r>
        <w:rPr>
          <w:rFonts w:hint="eastAsia"/>
        </w:rPr>
        <w:t>5.</w:t>
      </w:r>
      <w:r>
        <w:t>37</w:t>
      </w:r>
      <w:r>
        <w:rPr>
          <w:rFonts w:hint="eastAsia"/>
        </w:rPr>
        <w:t>.</w:t>
      </w:r>
      <w:r>
        <w:t>1.2</w:t>
      </w:r>
      <w:r>
        <w:tab/>
        <w:t xml:space="preserve">Channel bandwidths per operating band for </w:t>
      </w:r>
      <w:r>
        <w:rPr>
          <w:rFonts w:hint="eastAsia"/>
        </w:rPr>
        <w:t>CA</w:t>
      </w:r>
      <w:bookmarkEnd w:id="383"/>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bookmarkStart w:id="384" w:name="_Toc144251496"/>
      <w:r>
        <w:rPr>
          <w:rFonts w:hint="eastAsia"/>
        </w:rPr>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4"/>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宋体"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385" w:name="_Toc120865736"/>
    </w:p>
    <w:p w14:paraId="0760F3D1" w14:textId="344341AA" w:rsidR="004D1635" w:rsidRPr="00A20126" w:rsidRDefault="004D1635" w:rsidP="004D1635">
      <w:pPr>
        <w:pStyle w:val="31"/>
      </w:pPr>
      <w:bookmarkStart w:id="386" w:name="_Toc144251497"/>
      <w:r>
        <w:t>5.37.2</w:t>
      </w:r>
      <w:r>
        <w:tab/>
      </w:r>
      <w:r w:rsidRPr="00A20126">
        <w:t>Specific for 2 bands UL CA</w:t>
      </w:r>
      <w:bookmarkEnd w:id="385"/>
      <w:bookmarkEnd w:id="386"/>
    </w:p>
    <w:p w14:paraId="2D763CD1" w14:textId="628D2C62" w:rsidR="004D1635" w:rsidRPr="00A20126" w:rsidRDefault="004D1635" w:rsidP="004D1635">
      <w:pPr>
        <w:pStyle w:val="41"/>
      </w:pPr>
      <w:bookmarkStart w:id="387" w:name="_Toc120865737"/>
      <w:bookmarkStart w:id="388" w:name="_Toc144251498"/>
      <w:r>
        <w:rPr>
          <w:rFonts w:hint="eastAsia"/>
        </w:rPr>
        <w:t>5.</w:t>
      </w:r>
      <w:r>
        <w:t>37</w:t>
      </w:r>
      <w:r>
        <w:rPr>
          <w:rFonts w:hint="eastAsia"/>
        </w:rPr>
        <w:t>.2</w:t>
      </w:r>
      <w:r>
        <w:t>.1</w:t>
      </w:r>
      <w:r>
        <w:tab/>
      </w:r>
      <w:r>
        <w:rPr>
          <w:rFonts w:hint="eastAsia"/>
        </w:rPr>
        <w:t>UE co-existence studies</w:t>
      </w:r>
      <w:bookmarkEnd w:id="387"/>
      <w:bookmarkEnd w:id="388"/>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389" w:name="_Toc120865738"/>
      <w:bookmarkStart w:id="390" w:name="_Toc144251499"/>
      <w:r>
        <w:rPr>
          <w:rFonts w:hint="eastAsia"/>
        </w:rPr>
        <w:t>5.</w:t>
      </w:r>
      <w:r>
        <w:t>37</w:t>
      </w:r>
      <w:r>
        <w:rPr>
          <w:rFonts w:hint="eastAsia"/>
        </w:rPr>
        <w:t>.2</w:t>
      </w:r>
      <w:r w:rsidRPr="00A20126">
        <w:t>.2</w:t>
      </w:r>
      <w:r w:rsidRPr="00A20126">
        <w:tab/>
        <w:t>REFSENS requirements</w:t>
      </w:r>
      <w:bookmarkEnd w:id="389"/>
      <w:bookmarkEnd w:id="390"/>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21"/>
      </w:pPr>
      <w:bookmarkStart w:id="391" w:name="_Toc144251500"/>
      <w:r>
        <w:rPr>
          <w:rFonts w:hint="eastAsia"/>
        </w:rPr>
        <w:t>5.</w:t>
      </w:r>
      <w:r>
        <w:t>38</w:t>
      </w:r>
      <w:r w:rsidRPr="000469EC">
        <w:tab/>
      </w:r>
      <w:r>
        <w:rPr>
          <w:rFonts w:hint="eastAsia"/>
        </w:rPr>
        <w:t>CA_n</w:t>
      </w:r>
      <w:r>
        <w:t>1</w:t>
      </w:r>
      <w:r>
        <w:rPr>
          <w:rFonts w:hint="eastAsia"/>
        </w:rPr>
        <w:t>-n</w:t>
      </w:r>
      <w:r>
        <w:t>28</w:t>
      </w:r>
      <w:r>
        <w:rPr>
          <w:rFonts w:hint="eastAsia"/>
        </w:rPr>
        <w:t>-n</w:t>
      </w:r>
      <w:r>
        <w:t>46</w:t>
      </w:r>
      <w:bookmarkEnd w:id="391"/>
    </w:p>
    <w:p w14:paraId="748990E3" w14:textId="22A18006" w:rsidR="00232F35" w:rsidRPr="003474CF" w:rsidRDefault="00232F35" w:rsidP="00232F35">
      <w:pPr>
        <w:pStyle w:val="31"/>
      </w:pPr>
      <w:bookmarkStart w:id="392" w:name="_Toc144251501"/>
      <w:r w:rsidRPr="003474CF">
        <w:t>5.38.1</w:t>
      </w:r>
      <w:r w:rsidRPr="003474CF">
        <w:tab/>
        <w:t>Common for 1 band UL and 2 bands UL</w:t>
      </w:r>
      <w:r>
        <w:t xml:space="preserve"> CA</w:t>
      </w:r>
      <w:bookmarkEnd w:id="392"/>
    </w:p>
    <w:p w14:paraId="5C8844EE" w14:textId="2FEEA14E" w:rsidR="00232F35" w:rsidRPr="003474CF" w:rsidRDefault="00232F35" w:rsidP="003474CF">
      <w:pPr>
        <w:pStyle w:val="41"/>
      </w:pPr>
      <w:bookmarkStart w:id="393" w:name="_Toc28572"/>
      <w:bookmarkStart w:id="394" w:name="_Toc28129"/>
      <w:bookmarkStart w:id="395" w:name="_Toc2519"/>
      <w:bookmarkStart w:id="396" w:name="_Toc9747"/>
      <w:bookmarkStart w:id="397" w:name="_Toc4129"/>
      <w:bookmarkStart w:id="398" w:name="_Toc16675"/>
      <w:bookmarkStart w:id="399" w:name="_Toc12245"/>
      <w:bookmarkStart w:id="400" w:name="_Toc31861"/>
      <w:bookmarkStart w:id="401" w:name="_Toc144251502"/>
      <w:r w:rsidRPr="003474CF">
        <w:t>5.38.1.1</w:t>
      </w:r>
      <w:r w:rsidRPr="003474CF">
        <w:tab/>
      </w:r>
      <w:bookmarkEnd w:id="393"/>
      <w:bookmarkEnd w:id="394"/>
      <w:bookmarkEnd w:id="395"/>
      <w:bookmarkEnd w:id="396"/>
      <w:bookmarkEnd w:id="397"/>
      <w:bookmarkEnd w:id="398"/>
      <w:bookmarkEnd w:id="399"/>
      <w:bookmarkEnd w:id="400"/>
      <w:r w:rsidRPr="003474CF">
        <w:t>Operating bands for CA</w:t>
      </w:r>
      <w:bookmarkEnd w:id="401"/>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41"/>
      </w:pPr>
      <w:bookmarkStart w:id="402" w:name="_Toc15435"/>
      <w:bookmarkStart w:id="403" w:name="_Toc27394"/>
      <w:bookmarkStart w:id="404" w:name="_Toc10408"/>
      <w:bookmarkStart w:id="405" w:name="_Toc19615"/>
      <w:bookmarkStart w:id="406" w:name="_Toc1358"/>
      <w:bookmarkStart w:id="407" w:name="_Toc21904"/>
      <w:bookmarkStart w:id="408" w:name="_Toc23637"/>
      <w:bookmarkStart w:id="409" w:name="_Toc9219"/>
      <w:bookmarkStart w:id="410" w:name="_Toc144251503"/>
      <w:r>
        <w:rPr>
          <w:lang w:eastAsia="zh-CN"/>
        </w:rPr>
        <w:t>5</w:t>
      </w:r>
      <w:r>
        <w:t>.38.1.2</w:t>
      </w:r>
      <w:r>
        <w:tab/>
        <w:t>Channel bandwidths per operating band for CA</w:t>
      </w:r>
      <w:bookmarkEnd w:id="402"/>
      <w:bookmarkEnd w:id="403"/>
      <w:bookmarkEnd w:id="404"/>
      <w:bookmarkEnd w:id="405"/>
      <w:bookmarkEnd w:id="406"/>
      <w:bookmarkEnd w:id="407"/>
      <w:bookmarkEnd w:id="408"/>
      <w:bookmarkEnd w:id="409"/>
      <w:bookmarkEnd w:id="410"/>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41"/>
      </w:pPr>
      <w:bookmarkStart w:id="411" w:name="_Toc144251504"/>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11"/>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等线"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DBF26F7" w14:textId="77777777" w:rsidR="00232F35" w:rsidRDefault="00232F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31"/>
      </w:pPr>
      <w:bookmarkStart w:id="412" w:name="_Toc144251505"/>
      <w:r>
        <w:t>5.</w:t>
      </w:r>
      <w:r w:rsidR="002E0709">
        <w:t>38</w:t>
      </w:r>
      <w:r>
        <w:t>.2</w:t>
      </w:r>
      <w:r>
        <w:tab/>
      </w:r>
      <w:r w:rsidRPr="003474CF">
        <w:t>Specific for 2 bands UL CA</w:t>
      </w:r>
      <w:bookmarkEnd w:id="412"/>
    </w:p>
    <w:p w14:paraId="6241F811" w14:textId="54013C60" w:rsidR="00232F35" w:rsidRDefault="00232F35" w:rsidP="003474CF">
      <w:pPr>
        <w:pStyle w:val="41"/>
      </w:pPr>
      <w:bookmarkStart w:id="413" w:name="_Toc8991"/>
      <w:bookmarkStart w:id="414" w:name="_Toc23684"/>
      <w:bookmarkStart w:id="415" w:name="_Toc2351"/>
      <w:bookmarkStart w:id="416" w:name="_Toc8945"/>
      <w:bookmarkStart w:id="417" w:name="_Toc32757"/>
      <w:bookmarkStart w:id="418" w:name="_Toc2485"/>
      <w:bookmarkStart w:id="419" w:name="_Toc22171"/>
      <w:bookmarkStart w:id="420" w:name="_Toc24509"/>
      <w:bookmarkStart w:id="421" w:name="_Toc144251506"/>
      <w:r>
        <w:t>5.</w:t>
      </w:r>
      <w:r w:rsidR="002E0709">
        <w:t>38</w:t>
      </w:r>
      <w:r>
        <w:t>.2.1</w:t>
      </w:r>
      <w:r>
        <w:tab/>
        <w:t>Co-existence studies</w:t>
      </w:r>
      <w:bookmarkEnd w:id="413"/>
      <w:bookmarkEnd w:id="414"/>
      <w:bookmarkEnd w:id="415"/>
      <w:bookmarkEnd w:id="416"/>
      <w:bookmarkEnd w:id="417"/>
      <w:bookmarkEnd w:id="418"/>
      <w:bookmarkEnd w:id="419"/>
      <w:bookmarkEnd w:id="420"/>
      <w:bookmarkEnd w:id="421"/>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41"/>
      </w:pPr>
      <w:bookmarkStart w:id="422" w:name="_Toc1962"/>
      <w:bookmarkStart w:id="423" w:name="_Toc9470"/>
      <w:bookmarkStart w:id="424" w:name="_Toc12200"/>
      <w:bookmarkStart w:id="425" w:name="_Toc3864"/>
      <w:bookmarkStart w:id="426" w:name="_Toc17805"/>
      <w:bookmarkStart w:id="427" w:name="_Toc11124"/>
      <w:bookmarkStart w:id="428" w:name="_Toc22173"/>
      <w:bookmarkStart w:id="429" w:name="_Toc30312"/>
      <w:bookmarkStart w:id="430" w:name="_Toc144251507"/>
      <w:r>
        <w:t>5.38</w:t>
      </w:r>
      <w:r w:rsidR="00232F35">
        <w:t>.2.2</w:t>
      </w:r>
      <w:r w:rsidR="00232F35">
        <w:tab/>
        <w:t>REFSENs requirements</w:t>
      </w:r>
      <w:bookmarkEnd w:id="422"/>
      <w:bookmarkEnd w:id="423"/>
      <w:bookmarkEnd w:id="424"/>
      <w:bookmarkEnd w:id="425"/>
      <w:bookmarkEnd w:id="426"/>
      <w:bookmarkEnd w:id="427"/>
      <w:bookmarkEnd w:id="428"/>
      <w:bookmarkEnd w:id="429"/>
      <w:bookmarkEnd w:id="430"/>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21"/>
      </w:pPr>
      <w:bookmarkStart w:id="431" w:name="_Toc144251508"/>
      <w:r>
        <w:rPr>
          <w:rFonts w:hint="eastAsia"/>
        </w:rPr>
        <w:t>5.</w:t>
      </w:r>
      <w:r>
        <w:t>39</w:t>
      </w:r>
      <w:r w:rsidRPr="000469EC">
        <w:tab/>
      </w:r>
      <w:r>
        <w:rPr>
          <w:rFonts w:hint="eastAsia"/>
        </w:rPr>
        <w:t>CA_n</w:t>
      </w:r>
      <w:r>
        <w:t>25</w:t>
      </w:r>
      <w:r>
        <w:rPr>
          <w:rFonts w:hint="eastAsia"/>
        </w:rPr>
        <w:t>-n</w:t>
      </w:r>
      <w:r>
        <w:t>41</w:t>
      </w:r>
      <w:r>
        <w:rPr>
          <w:rFonts w:hint="eastAsia"/>
        </w:rPr>
        <w:t>-n</w:t>
      </w:r>
      <w:r>
        <w:t>85</w:t>
      </w:r>
      <w:bookmarkEnd w:id="431"/>
    </w:p>
    <w:p w14:paraId="23D9BC87" w14:textId="4F0B3E23" w:rsidR="00CB19FC" w:rsidRPr="00A20126" w:rsidRDefault="00CB19FC" w:rsidP="00CB19FC">
      <w:pPr>
        <w:pStyle w:val="31"/>
      </w:pPr>
      <w:bookmarkStart w:id="432" w:name="_Toc144251509"/>
      <w:r>
        <w:t>5.39.1</w:t>
      </w:r>
      <w:r>
        <w:tab/>
        <w:t>Common for 1 band UL and 2 bands UL CA</w:t>
      </w:r>
      <w:bookmarkEnd w:id="432"/>
    </w:p>
    <w:p w14:paraId="732251AB" w14:textId="549141E9" w:rsidR="00CB19FC" w:rsidRDefault="00CB19FC" w:rsidP="00CB19FC">
      <w:pPr>
        <w:pStyle w:val="41"/>
      </w:pPr>
      <w:bookmarkStart w:id="433" w:name="_Toc144251510"/>
      <w:r>
        <w:rPr>
          <w:rFonts w:hint="eastAsia"/>
        </w:rPr>
        <w:t>5.</w:t>
      </w:r>
      <w:r>
        <w:t>39</w:t>
      </w:r>
      <w:r>
        <w:rPr>
          <w:rFonts w:hint="eastAsia"/>
        </w:rPr>
        <w:t>.1</w:t>
      </w:r>
      <w:r>
        <w:t>.1</w:t>
      </w:r>
      <w:r>
        <w:tab/>
        <w:t xml:space="preserve">Operating bands for </w:t>
      </w:r>
      <w:r>
        <w:rPr>
          <w:rFonts w:hint="eastAsia"/>
        </w:rPr>
        <w:t>CA</w:t>
      </w:r>
      <w:bookmarkEnd w:id="433"/>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41"/>
      </w:pPr>
      <w:bookmarkStart w:id="434" w:name="_Toc144251511"/>
      <w:r>
        <w:rPr>
          <w:rFonts w:hint="eastAsia"/>
        </w:rPr>
        <w:t>5.</w:t>
      </w:r>
      <w:r>
        <w:t>39</w:t>
      </w:r>
      <w:r>
        <w:rPr>
          <w:rFonts w:hint="eastAsia"/>
        </w:rPr>
        <w:t>.</w:t>
      </w:r>
      <w:r>
        <w:t>1.2</w:t>
      </w:r>
      <w:r>
        <w:tab/>
        <w:t xml:space="preserve">Channel bandwidths per operating band for </w:t>
      </w:r>
      <w:r>
        <w:rPr>
          <w:rFonts w:hint="eastAsia"/>
        </w:rPr>
        <w:t>CA</w:t>
      </w:r>
      <w:bookmarkEnd w:id="434"/>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宋体"/>
                <w:lang w:eastAsia="zh-CN"/>
              </w:rPr>
            </w:pPr>
            <w:r w:rsidRPr="00C8045A">
              <w:rPr>
                <w:rFonts w:eastAsia="宋体"/>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41"/>
      </w:pPr>
      <w:bookmarkStart w:id="435" w:name="_Toc144251512"/>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35"/>
    </w:p>
    <w:p w14:paraId="0F38A6AC" w14:textId="77777777" w:rsidR="00CB19FC" w:rsidRDefault="00CB19FC" w:rsidP="00CB19FC">
      <w:r>
        <w:t xml:space="preserve">For </w:t>
      </w:r>
      <w:r w:rsidRPr="00C8045A">
        <w:rPr>
          <w:rFonts w:eastAsia="宋体"/>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等线"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等线" w:hAnsi="Arial"/>
                <w:sz w:val="18"/>
              </w:rPr>
            </w:pPr>
            <w:r w:rsidRPr="00C8045A">
              <w:rPr>
                <w:rFonts w:eastAsia="宋体"/>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79082F6" w14:textId="77777777" w:rsidR="00CB19FC" w:rsidRDefault="00CB19FC"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A7F3E48" w14:textId="579F05D0" w:rsidR="00CB19FC" w:rsidRPr="00F937E3" w:rsidRDefault="00CB19FC" w:rsidP="00CB19FC">
      <w:pPr>
        <w:pStyle w:val="31"/>
      </w:pPr>
      <w:bookmarkStart w:id="436" w:name="_Toc144251513"/>
      <w:r>
        <w:t>5.39.2</w:t>
      </w:r>
      <w:r>
        <w:tab/>
        <w:t>Specific for 2 bands UL CA</w:t>
      </w:r>
      <w:bookmarkEnd w:id="436"/>
    </w:p>
    <w:p w14:paraId="6E85269F" w14:textId="02CA0729" w:rsidR="00CB19FC" w:rsidRDefault="00CB19FC" w:rsidP="00CB19FC">
      <w:pPr>
        <w:pStyle w:val="41"/>
      </w:pPr>
      <w:bookmarkStart w:id="437" w:name="_Toc144251514"/>
      <w:r>
        <w:rPr>
          <w:rFonts w:hint="eastAsia"/>
        </w:rPr>
        <w:t>5.</w:t>
      </w:r>
      <w:r>
        <w:t>39</w:t>
      </w:r>
      <w:r>
        <w:rPr>
          <w:rFonts w:hint="eastAsia"/>
        </w:rPr>
        <w:t>.</w:t>
      </w:r>
      <w:r>
        <w:t>2.1</w:t>
      </w:r>
      <w:r>
        <w:tab/>
      </w:r>
      <w:r>
        <w:rPr>
          <w:rFonts w:hint="eastAsia"/>
        </w:rPr>
        <w:t>UE co-existence studies</w:t>
      </w:r>
      <w:bookmarkEnd w:id="437"/>
    </w:p>
    <w:p w14:paraId="05279322" w14:textId="77777777" w:rsidR="00CB19FC" w:rsidRPr="00F31DF3" w:rsidRDefault="00CB19FC" w:rsidP="00CB19FC">
      <w:pPr>
        <w:pStyle w:val="af1"/>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af1"/>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12696292" w14:textId="77777777" w:rsidR="00CB19FC" w:rsidRDefault="00CB19FC" w:rsidP="00CB19FC">
      <w:pPr>
        <w:pStyle w:val="af1"/>
        <w:rPr>
          <w:rFonts w:eastAsia="PMingLiU"/>
          <w:lang w:eastAsia="zh-TW"/>
        </w:rPr>
      </w:pPr>
    </w:p>
    <w:p w14:paraId="6FF72DB0" w14:textId="767CA742" w:rsidR="00CB19FC" w:rsidRDefault="00CB19FC" w:rsidP="00CB19FC">
      <w:pPr>
        <w:pStyle w:val="41"/>
      </w:pPr>
      <w:bookmarkStart w:id="438" w:name="_Toc144251515"/>
      <w:r>
        <w:rPr>
          <w:rFonts w:hint="eastAsia"/>
        </w:rPr>
        <w:t>5.</w:t>
      </w:r>
      <w:r>
        <w:t>39</w:t>
      </w:r>
      <w:r>
        <w:rPr>
          <w:rFonts w:hint="eastAsia"/>
        </w:rPr>
        <w:t>.</w:t>
      </w:r>
      <w:r>
        <w:t>2.2</w:t>
      </w:r>
      <w:r>
        <w:rPr>
          <w:rFonts w:hint="eastAsia"/>
        </w:rPr>
        <w:tab/>
        <w:t>REFSENS requirements</w:t>
      </w:r>
      <w:bookmarkEnd w:id="438"/>
    </w:p>
    <w:p w14:paraId="78A0B10B" w14:textId="2DDC47C7" w:rsidR="00CB19FC" w:rsidRPr="00F31DF3" w:rsidRDefault="00CB19FC" w:rsidP="00CB19FC">
      <w:pPr>
        <w:rPr>
          <w:szCs w:val="21"/>
        </w:rPr>
      </w:pPr>
      <w:r w:rsidRPr="00F31DF3">
        <w:rPr>
          <w:szCs w:val="21"/>
        </w:rPr>
        <w:t xml:space="preserve">Table </w:t>
      </w:r>
      <w:r>
        <w:rPr>
          <w:rFonts w:eastAsia="宋体" w:hint="eastAsia"/>
        </w:rPr>
        <w:t>5.</w:t>
      </w:r>
      <w:r>
        <w:rPr>
          <w:rFonts w:eastAsia="宋体"/>
        </w:rPr>
        <w:t>39</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宋体"/>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21"/>
      </w:pPr>
      <w:bookmarkStart w:id="439" w:name="_Toc144251516"/>
      <w:r>
        <w:rPr>
          <w:rFonts w:hint="eastAsia"/>
        </w:rPr>
        <w:t>5.</w:t>
      </w:r>
      <w:r>
        <w:t>40</w:t>
      </w:r>
      <w:r w:rsidRPr="000469EC">
        <w:tab/>
      </w:r>
      <w:r>
        <w:rPr>
          <w:rFonts w:hint="eastAsia"/>
        </w:rPr>
        <w:t>CA_n</w:t>
      </w:r>
      <w:r>
        <w:t>25</w:t>
      </w:r>
      <w:r>
        <w:rPr>
          <w:rFonts w:hint="eastAsia"/>
        </w:rPr>
        <w:t>-n</w:t>
      </w:r>
      <w:r>
        <w:t>77</w:t>
      </w:r>
      <w:r>
        <w:rPr>
          <w:rFonts w:hint="eastAsia"/>
        </w:rPr>
        <w:t>-n</w:t>
      </w:r>
      <w:r>
        <w:t>85</w:t>
      </w:r>
      <w:bookmarkEnd w:id="439"/>
    </w:p>
    <w:p w14:paraId="67FBE0C5" w14:textId="4BCEB6FC" w:rsidR="00C82BF1" w:rsidRPr="00A20126" w:rsidRDefault="00C82BF1" w:rsidP="00C82BF1">
      <w:pPr>
        <w:pStyle w:val="31"/>
      </w:pPr>
      <w:bookmarkStart w:id="440" w:name="_Toc144251517"/>
      <w:r>
        <w:t>5.40.1</w:t>
      </w:r>
      <w:r>
        <w:tab/>
        <w:t>Common for 1 band UL and 2 bands UL CA</w:t>
      </w:r>
      <w:bookmarkEnd w:id="440"/>
    </w:p>
    <w:p w14:paraId="44EAD1B0" w14:textId="269E7607" w:rsidR="00C82BF1" w:rsidRDefault="00C82BF1" w:rsidP="00C82BF1">
      <w:pPr>
        <w:pStyle w:val="41"/>
      </w:pPr>
      <w:bookmarkStart w:id="441" w:name="_Toc144251518"/>
      <w:r>
        <w:rPr>
          <w:rFonts w:hint="eastAsia"/>
        </w:rPr>
        <w:t>5.</w:t>
      </w:r>
      <w:r>
        <w:t>40</w:t>
      </w:r>
      <w:r>
        <w:rPr>
          <w:rFonts w:hint="eastAsia"/>
        </w:rPr>
        <w:t>.1</w:t>
      </w:r>
      <w:r>
        <w:t>.1</w:t>
      </w:r>
      <w:r>
        <w:tab/>
        <w:t xml:space="preserve">Operating bands for </w:t>
      </w:r>
      <w:r>
        <w:rPr>
          <w:rFonts w:hint="eastAsia"/>
        </w:rPr>
        <w:t>CA</w:t>
      </w:r>
      <w:bookmarkEnd w:id="441"/>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41"/>
      </w:pPr>
      <w:bookmarkStart w:id="442" w:name="_Toc144251519"/>
      <w:r>
        <w:rPr>
          <w:rFonts w:hint="eastAsia"/>
        </w:rPr>
        <w:t>5.</w:t>
      </w:r>
      <w:r>
        <w:t>40</w:t>
      </w:r>
      <w:r>
        <w:rPr>
          <w:rFonts w:hint="eastAsia"/>
        </w:rPr>
        <w:t>.</w:t>
      </w:r>
      <w:r>
        <w:t>1.2</w:t>
      </w:r>
      <w:r>
        <w:tab/>
        <w:t xml:space="preserve">Channel bandwidths per operating band for </w:t>
      </w:r>
      <w:r>
        <w:rPr>
          <w:rFonts w:hint="eastAsia"/>
        </w:rPr>
        <w:t>CA</w:t>
      </w:r>
      <w:bookmarkEnd w:id="442"/>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宋体"/>
                <w:lang w:eastAsia="zh-CN"/>
              </w:rPr>
            </w:pPr>
            <w:r w:rsidRPr="00C8045A">
              <w:rPr>
                <w:rFonts w:eastAsia="宋体"/>
                <w:lang w:eastAsia="zh-CN"/>
              </w:rPr>
              <w:t>CA_n25A-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41"/>
      </w:pPr>
      <w:bookmarkStart w:id="443" w:name="_Toc144251520"/>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43"/>
    </w:p>
    <w:p w14:paraId="1A233F0D" w14:textId="77777777" w:rsidR="00C82BF1" w:rsidRDefault="00C82BF1" w:rsidP="00C82BF1">
      <w:r>
        <w:t xml:space="preserve">For </w:t>
      </w:r>
      <w:r w:rsidRPr="00C8045A">
        <w:rPr>
          <w:rFonts w:eastAsia="宋体"/>
          <w:lang w:eastAsia="zh-CN"/>
        </w:rPr>
        <w:t>CA_n25-</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等线"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等线" w:hAnsi="Arial"/>
                <w:sz w:val="18"/>
              </w:rPr>
            </w:pPr>
            <w:r w:rsidRPr="00C8045A">
              <w:rPr>
                <w:rFonts w:eastAsia="宋体"/>
                <w:lang w:eastAsia="zh-CN"/>
              </w:rPr>
              <w:t>CA_n25-</w:t>
            </w:r>
            <w:r>
              <w:rPr>
                <w:rFonts w:eastAsia="宋体"/>
                <w:lang w:eastAsia="zh-CN"/>
              </w:rPr>
              <w:t>n77</w:t>
            </w:r>
            <w:r w:rsidRPr="00C8045A">
              <w:rPr>
                <w:rFonts w:eastAsia="宋体"/>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A2BABAC" w14:textId="77777777" w:rsidR="00C82BF1" w:rsidRDefault="00C82BF1"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0335E4D" w14:textId="2F9EAD74" w:rsidR="00C82BF1" w:rsidRPr="00F937E3" w:rsidRDefault="00C82BF1" w:rsidP="00C82BF1">
      <w:pPr>
        <w:pStyle w:val="31"/>
      </w:pPr>
      <w:bookmarkStart w:id="444" w:name="_Toc144251521"/>
      <w:r>
        <w:t>5.40.2</w:t>
      </w:r>
      <w:r>
        <w:tab/>
        <w:t>Specific for 2 bands UL CA</w:t>
      </w:r>
      <w:bookmarkEnd w:id="444"/>
    </w:p>
    <w:p w14:paraId="3DB58F95" w14:textId="57FA7A08" w:rsidR="00C82BF1" w:rsidRDefault="00C82BF1" w:rsidP="00C82BF1">
      <w:pPr>
        <w:pStyle w:val="41"/>
      </w:pPr>
      <w:bookmarkStart w:id="445" w:name="_Toc144251522"/>
      <w:r>
        <w:rPr>
          <w:rFonts w:hint="eastAsia"/>
        </w:rPr>
        <w:t>5.</w:t>
      </w:r>
      <w:r>
        <w:t>40</w:t>
      </w:r>
      <w:r>
        <w:rPr>
          <w:rFonts w:hint="eastAsia"/>
        </w:rPr>
        <w:t>.</w:t>
      </w:r>
      <w:r>
        <w:t>2.1</w:t>
      </w:r>
      <w:r>
        <w:tab/>
      </w:r>
      <w:r>
        <w:rPr>
          <w:rFonts w:hint="eastAsia"/>
        </w:rPr>
        <w:t>UE co-existence studies</w:t>
      </w:r>
      <w:bookmarkEnd w:id="445"/>
    </w:p>
    <w:p w14:paraId="79521846" w14:textId="77777777" w:rsidR="00C82BF1" w:rsidRPr="00F31DF3" w:rsidRDefault="00C82BF1" w:rsidP="00C82BF1">
      <w:pPr>
        <w:pStyle w:val="af1"/>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af1"/>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宋体"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宋体" w:cstheme="minorHAnsi"/>
          <w:szCs w:val="21"/>
        </w:rPr>
        <w:t>n77</w:t>
      </w:r>
      <w:r w:rsidR="00C82BF1" w:rsidRPr="00E25FD2">
        <w:rPr>
          <w:rFonts w:cstheme="minorHAnsi"/>
          <w:szCs w:val="21"/>
          <w:lang w:eastAsia="ko-KR"/>
        </w:rPr>
        <w:t xml:space="preserve"> + Band n85 may fall into own Rx of </w:t>
      </w:r>
      <w:r w:rsidR="00C82BF1" w:rsidRPr="00E25FD2">
        <w:rPr>
          <w:rFonts w:eastAsia="宋体" w:cstheme="minorHAnsi"/>
          <w:szCs w:val="21"/>
        </w:rPr>
        <w:t>B</w:t>
      </w:r>
      <w:r w:rsidR="00C82BF1" w:rsidRPr="00E25FD2">
        <w:rPr>
          <w:rFonts w:cstheme="minorHAnsi"/>
          <w:szCs w:val="21"/>
          <w:lang w:eastAsia="ko-KR"/>
        </w:rPr>
        <w:t xml:space="preserve">and </w:t>
      </w:r>
      <w:r w:rsidR="00C82BF1" w:rsidRPr="00E25FD2">
        <w:rPr>
          <w:rFonts w:eastAsia="宋体"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宋体" w:cstheme="minorHAnsi"/>
          <w:szCs w:val="21"/>
        </w:rPr>
        <w:t>n25</w:t>
      </w:r>
      <w:r w:rsidR="00C82BF1" w:rsidRPr="00A54385">
        <w:rPr>
          <w:rFonts w:cstheme="minorHAnsi"/>
          <w:szCs w:val="21"/>
          <w:lang w:eastAsia="ko-KR"/>
        </w:rPr>
        <w:t xml:space="preserve"> + Band n85 may fall into own Rx of </w:t>
      </w:r>
      <w:r w:rsidR="00C82BF1" w:rsidRPr="00A54385">
        <w:rPr>
          <w:rFonts w:eastAsia="宋体" w:cstheme="minorHAnsi"/>
          <w:szCs w:val="21"/>
        </w:rPr>
        <w:t>B</w:t>
      </w:r>
      <w:r w:rsidR="00C82BF1" w:rsidRPr="00A54385">
        <w:rPr>
          <w:rFonts w:cstheme="minorHAnsi"/>
          <w:szCs w:val="21"/>
          <w:lang w:eastAsia="ko-KR"/>
        </w:rPr>
        <w:t xml:space="preserve">and </w:t>
      </w:r>
      <w:r w:rsidR="00C82BF1" w:rsidRPr="00A54385">
        <w:rPr>
          <w:rFonts w:eastAsia="宋体" w:cstheme="minorHAnsi"/>
          <w:szCs w:val="21"/>
        </w:rPr>
        <w:t>n77</w:t>
      </w:r>
      <w:r w:rsidR="00C82BF1" w:rsidRPr="00A54385">
        <w:rPr>
          <w:rFonts w:cstheme="minorHAnsi"/>
          <w:szCs w:val="21"/>
        </w:rPr>
        <w:t>.</w:t>
      </w:r>
    </w:p>
    <w:p w14:paraId="176CE9DC" w14:textId="77777777" w:rsidR="00C82BF1" w:rsidRDefault="00C82BF1" w:rsidP="00C82BF1">
      <w:pPr>
        <w:pStyle w:val="af1"/>
        <w:rPr>
          <w:rFonts w:eastAsia="PMingLiU"/>
          <w:lang w:eastAsia="zh-TW"/>
        </w:rPr>
      </w:pPr>
    </w:p>
    <w:p w14:paraId="48545D49" w14:textId="39C78612" w:rsidR="00C82BF1" w:rsidRDefault="00C82BF1" w:rsidP="00C82BF1">
      <w:pPr>
        <w:pStyle w:val="41"/>
      </w:pPr>
      <w:bookmarkStart w:id="446" w:name="_Toc144251523"/>
      <w:r>
        <w:rPr>
          <w:rFonts w:hint="eastAsia"/>
        </w:rPr>
        <w:t>5.</w:t>
      </w:r>
      <w:r>
        <w:t>40</w:t>
      </w:r>
      <w:r>
        <w:rPr>
          <w:rFonts w:hint="eastAsia"/>
        </w:rPr>
        <w:t>.</w:t>
      </w:r>
      <w:r>
        <w:t>2.2</w:t>
      </w:r>
      <w:r>
        <w:rPr>
          <w:rFonts w:hint="eastAsia"/>
        </w:rPr>
        <w:tab/>
        <w:t>REFSENS requirements</w:t>
      </w:r>
      <w:bookmarkEnd w:id="446"/>
    </w:p>
    <w:p w14:paraId="678B947B" w14:textId="39754CB1" w:rsidR="00C82BF1" w:rsidRPr="00F31DF3" w:rsidRDefault="00C82BF1" w:rsidP="00C82BF1">
      <w:pPr>
        <w:rPr>
          <w:szCs w:val="21"/>
        </w:rPr>
      </w:pPr>
      <w:r w:rsidRPr="00F31DF3">
        <w:rPr>
          <w:szCs w:val="21"/>
        </w:rPr>
        <w:t xml:space="preserve">Table </w:t>
      </w:r>
      <w:r>
        <w:rPr>
          <w:rFonts w:eastAsia="宋体" w:hint="eastAsia"/>
        </w:rPr>
        <w:t>5.</w:t>
      </w:r>
      <w:r>
        <w:rPr>
          <w:rFonts w:eastAsia="宋体"/>
        </w:rPr>
        <w:t>40</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宋体"/>
                <w:lang w:eastAsia="zh-CN"/>
              </w:rPr>
              <w:t>CA_n25-</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21"/>
      </w:pPr>
      <w:bookmarkStart w:id="447" w:name="_Toc144251524"/>
      <w:r>
        <w:rPr>
          <w:rFonts w:hint="eastAsia"/>
        </w:rPr>
        <w:t>5.</w:t>
      </w:r>
      <w:r>
        <w:t>41</w:t>
      </w:r>
      <w:r w:rsidRPr="000469EC">
        <w:tab/>
      </w:r>
      <w:r>
        <w:rPr>
          <w:rFonts w:hint="eastAsia"/>
        </w:rPr>
        <w:t>CA_n</w:t>
      </w:r>
      <w:r>
        <w:t>28</w:t>
      </w:r>
      <w:r>
        <w:rPr>
          <w:rFonts w:hint="eastAsia"/>
        </w:rPr>
        <w:t>-n</w:t>
      </w:r>
      <w:r>
        <w:t>39</w:t>
      </w:r>
      <w:r>
        <w:rPr>
          <w:rFonts w:hint="eastAsia"/>
        </w:rPr>
        <w:t>-n</w:t>
      </w:r>
      <w:r>
        <w:t>40</w:t>
      </w:r>
      <w:bookmarkEnd w:id="447"/>
    </w:p>
    <w:p w14:paraId="1C6A020E" w14:textId="722BE454" w:rsidR="00A54385" w:rsidRPr="003474CF" w:rsidRDefault="00A54385" w:rsidP="003474CF">
      <w:pPr>
        <w:pStyle w:val="31"/>
      </w:pPr>
      <w:bookmarkStart w:id="448" w:name="_Toc144251525"/>
      <w:r>
        <w:t>5.41.1</w:t>
      </w:r>
      <w:r>
        <w:tab/>
      </w:r>
      <w:r w:rsidRPr="003474CF">
        <w:t>Common for 1 band UL and 2 bands UL CA</w:t>
      </w:r>
      <w:bookmarkEnd w:id="448"/>
    </w:p>
    <w:p w14:paraId="29DD87D6" w14:textId="46BA1019" w:rsidR="00A54385" w:rsidRDefault="00A54385" w:rsidP="003474CF">
      <w:pPr>
        <w:pStyle w:val="41"/>
      </w:pPr>
      <w:bookmarkStart w:id="449" w:name="_Toc144251526"/>
      <w:r>
        <w:t>5.41.1.1</w:t>
      </w:r>
      <w:r>
        <w:tab/>
      </w:r>
      <w:r w:rsidRPr="003474CF">
        <w:t>Operating bands for CA</w:t>
      </w:r>
      <w:bookmarkEnd w:id="449"/>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等线"/>
                <w:lang w:val="en-US"/>
              </w:rPr>
            </w:pPr>
            <w:r>
              <w:rPr>
                <w:rFonts w:eastAsia="等线"/>
                <w:lang w:val="en-US"/>
              </w:rPr>
              <w:t>NR Band</w:t>
            </w:r>
          </w:p>
          <w:p w14:paraId="7A016788" w14:textId="77777777" w:rsidR="00A54385" w:rsidRDefault="00A54385" w:rsidP="00FB4764">
            <w:pPr>
              <w:pStyle w:val="TAH"/>
              <w:rPr>
                <w:rFonts w:eastAsia="等线"/>
              </w:rPr>
            </w:pPr>
            <w:r>
              <w:rPr>
                <w:rFonts w:eastAsia="等线"/>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等线"/>
                <w:lang w:val="en-US" w:eastAsia="zh-CN"/>
              </w:rPr>
            </w:pPr>
            <w:r>
              <w:rPr>
                <w:rFonts w:eastAsia="等线"/>
                <w:lang w:val="en-US" w:eastAsia="zh-CN"/>
              </w:rPr>
              <w:t>CA_</w:t>
            </w:r>
            <w:r>
              <w:t>n</w:t>
            </w:r>
            <w:r>
              <w:rPr>
                <w:rFonts w:eastAsia="宋体" w:hint="eastAsia"/>
                <w:lang w:val="en-US" w:eastAsia="zh-CN"/>
              </w:rPr>
              <w:t>28</w:t>
            </w:r>
            <w:r>
              <w:t>-n</w:t>
            </w:r>
            <w:r>
              <w:rPr>
                <w:rFonts w:eastAsia="宋体" w:hint="eastAsia"/>
                <w:lang w:val="en-US" w:eastAsia="zh-CN"/>
              </w:rPr>
              <w:t>39</w:t>
            </w:r>
            <w:r>
              <w:t>-n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等线"/>
                <w:lang w:val="en-US" w:eastAsia="zh-CN"/>
              </w:rPr>
            </w:pPr>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41"/>
      </w:pPr>
      <w:bookmarkStart w:id="450" w:name="_Toc144251527"/>
      <w:r>
        <w:t>5.41.1.2</w:t>
      </w:r>
      <w:r>
        <w:tab/>
      </w:r>
      <w:r w:rsidRPr="003474CF">
        <w:t>Channel bandwidths per operating band for CA</w:t>
      </w:r>
      <w:bookmarkEnd w:id="450"/>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宋体"/>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41"/>
      </w:pPr>
      <w:bookmarkStart w:id="451" w:name="_Toc144251528"/>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1"/>
    </w:p>
    <w:p w14:paraId="5420CE25" w14:textId="77777777" w:rsidR="00A54385" w:rsidRDefault="00A54385" w:rsidP="00A54385">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09914BD8" w14:textId="027BBB35" w:rsidR="00A54385" w:rsidRPr="003474CF" w:rsidRDefault="00A54385" w:rsidP="003474CF">
      <w:pPr>
        <w:pStyle w:val="31"/>
      </w:pPr>
      <w:bookmarkStart w:id="452" w:name="_Toc144251529"/>
      <w:r>
        <w:t>5.41.2</w:t>
      </w:r>
      <w:r>
        <w:tab/>
      </w:r>
      <w:r w:rsidRPr="003474CF">
        <w:t>Specific for 2 bands UL CA</w:t>
      </w:r>
      <w:bookmarkEnd w:id="452"/>
    </w:p>
    <w:p w14:paraId="26174E40" w14:textId="525C18A2" w:rsidR="00A54385" w:rsidRPr="003474CF" w:rsidRDefault="00A54385" w:rsidP="003474CF">
      <w:pPr>
        <w:pStyle w:val="41"/>
      </w:pPr>
      <w:bookmarkStart w:id="453" w:name="_Toc144251530"/>
      <w:r>
        <w:t>5.41.2.1</w:t>
      </w:r>
      <w:r>
        <w:tab/>
      </w:r>
      <w:r w:rsidRPr="003474CF">
        <w:t>UE co-existence studies</w:t>
      </w:r>
      <w:bookmarkEnd w:id="453"/>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w:t>
      </w:r>
      <w:r>
        <w:rPr>
          <w:rFonts w:hint="eastAsia"/>
          <w:color w:val="auto"/>
          <w:lang w:val="en-US" w:eastAsia="zh-CN"/>
        </w:rPr>
        <w:t>39</w:t>
      </w:r>
      <w:r>
        <w:rPr>
          <w:rFonts w:eastAsia="宋体"/>
          <w:color w:val="auto"/>
          <w:lang w:val="en-US" w:eastAsia="zh-CN"/>
        </w:rPr>
        <w:t>+n</w:t>
      </w:r>
      <w:r>
        <w:rPr>
          <w:rFonts w:hint="eastAsia"/>
          <w:color w:val="auto"/>
          <w:lang w:val="en-US" w:eastAsia="zh-CN"/>
        </w:rPr>
        <w:t>40</w:t>
      </w:r>
      <w:r>
        <w:rPr>
          <w:rFonts w:eastAsia="宋体"/>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41"/>
      </w:pPr>
      <w:bookmarkStart w:id="454" w:name="_Toc144251531"/>
      <w:r>
        <w:t>5.41.2.2</w:t>
      </w:r>
      <w:r>
        <w:tab/>
      </w:r>
      <w:r w:rsidRPr="003474CF">
        <w:t>REFSENS requirements</w:t>
      </w:r>
      <w:bookmarkEnd w:id="454"/>
    </w:p>
    <w:p w14:paraId="6CAD8A77" w14:textId="77777777" w:rsidR="00A54385" w:rsidRDefault="00A54385" w:rsidP="00A54385">
      <w:pPr>
        <w:spacing w:after="120"/>
        <w:rPr>
          <w:rFonts w:eastAsia="宋体"/>
          <w:kern w:val="2"/>
          <w:lang w:val="en-US" w:eastAsia="zh-CN"/>
        </w:rPr>
      </w:pPr>
      <w:r>
        <w:rPr>
          <w:rFonts w:eastAsia="宋体" w:hint="eastAsia"/>
          <w:kern w:val="2"/>
          <w:lang w:val="en-US" w:eastAsia="zh-CN"/>
        </w:rPr>
        <w:t xml:space="preserve">In terms of the co-existence studies, the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w:t>
      </w:r>
      <w:r>
        <w:rPr>
          <w:rFonts w:eastAsia="宋体"/>
          <w:kern w:val="2"/>
          <w:lang w:val="en-US" w:eastAsia="zh-CN"/>
        </w:rPr>
        <w:t xml:space="preserve"> may fall into the its own band n</w:t>
      </w:r>
      <w:r>
        <w:rPr>
          <w:rFonts w:eastAsia="宋体" w:hint="eastAsia"/>
          <w:kern w:val="2"/>
          <w:lang w:val="en-US" w:eastAsia="zh-CN"/>
        </w:rPr>
        <w:t xml:space="preserve">40 </w:t>
      </w:r>
      <w:r>
        <w:rPr>
          <w:rFonts w:eastAsia="宋体"/>
          <w:kern w:val="2"/>
          <w:lang w:val="en-US" w:eastAsia="zh-CN"/>
        </w:rPr>
        <w:t>Rx</w:t>
      </w:r>
      <w:r>
        <w:rPr>
          <w:rFonts w:eastAsia="宋体" w:hint="eastAsia"/>
          <w:kern w:val="2"/>
          <w:lang w:val="en-US" w:eastAsia="zh-CN"/>
        </w:rPr>
        <w:t xml:space="preserve">, however, </w:t>
      </w:r>
      <w:r>
        <w:rPr>
          <w:rFonts w:eastAsia="宋体" w:hint="eastAsia"/>
          <w:lang w:val="en-US" w:eastAsia="zh-CN"/>
        </w:rPr>
        <w:t xml:space="preserve">simultaneous Rx/Tx is not supported for CA_n39-n40 in current spec, which means synchronization between band n39 and n40. In the other words, </w:t>
      </w:r>
      <w:r>
        <w:rPr>
          <w:rFonts w:eastAsia="宋体" w:hint="eastAsia"/>
          <w:kern w:val="2"/>
          <w:lang w:val="en-US" w:eastAsia="zh-CN"/>
        </w:rPr>
        <w:t xml:space="preserve"> there is no need to define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w:t>
      </w:r>
      <w:r>
        <w:rPr>
          <w:rFonts w:eastAsia="宋体" w:hint="eastAsia"/>
          <w:kern w:val="2"/>
          <w:lang w:val="en-US" w:eastAsia="zh-CN"/>
        </w:rPr>
        <w:t xml:space="preserve">MSD </w:t>
      </w:r>
      <w:r>
        <w:rPr>
          <w:rFonts w:eastAsia="宋体"/>
          <w:kern w:val="2"/>
          <w:lang w:val="en-US" w:eastAsia="zh-CN"/>
        </w:rPr>
        <w:t>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 for band n40.</w:t>
      </w:r>
    </w:p>
    <w:p w14:paraId="58A5EDC4" w14:textId="191B6E01" w:rsidR="00A54385" w:rsidRDefault="00A54385" w:rsidP="00A54385">
      <w:pPr>
        <w:spacing w:after="120"/>
        <w:rPr>
          <w:rFonts w:eastAsia="宋体"/>
          <w:kern w:val="2"/>
          <w:lang w:val="en-US" w:eastAsia="zh-CN"/>
        </w:rPr>
      </w:pPr>
      <w:r>
        <w:rPr>
          <w:rFonts w:eastAsia="宋体" w:hint="eastAsia"/>
          <w:kern w:val="2"/>
          <w:lang w:val="en-US" w:eastAsia="zh-CN"/>
        </w:rPr>
        <w:t>T</w:t>
      </w:r>
      <w:r>
        <w:rPr>
          <w:rFonts w:eastAsia="宋体"/>
          <w:kern w:val="2"/>
          <w:lang w:val="en-US" w:eastAsia="zh-CN"/>
        </w:rPr>
        <w:t>he MSD requirement</w:t>
      </w:r>
      <w:r>
        <w:rPr>
          <w:rFonts w:eastAsia="宋体" w:hint="eastAsia"/>
          <w:kern w:val="2"/>
          <w:lang w:val="en-US" w:eastAsia="zh-CN"/>
        </w:rPr>
        <w:t xml:space="preserve"> for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40</w:t>
      </w:r>
      <w:r>
        <w:rPr>
          <w:rFonts w:eastAsia="宋体"/>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宋体"/>
                <w:lang w:val="en-US" w:eastAsia="zh-CN"/>
              </w:rPr>
            </w:pPr>
            <w:r>
              <w:t>n</w:t>
            </w:r>
            <w:r>
              <w:rPr>
                <w:rFonts w:eastAsia="宋体"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宋体"/>
                <w:lang w:val="en-US" w:eastAsia="zh-CN"/>
              </w:rPr>
            </w:pPr>
            <w:r>
              <w:rPr>
                <w:rFonts w:eastAsia="宋体"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宋体"/>
                <w:lang w:val="en-US" w:eastAsia="zh-CN"/>
              </w:rPr>
            </w:pPr>
            <w:r>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宋体"/>
                <w:lang w:val="en-US" w:eastAsia="zh-CN"/>
              </w:rPr>
            </w:pPr>
            <w:r>
              <w:rPr>
                <w:rFonts w:eastAsia="宋体"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宋体"/>
                <w:lang w:val="en-US" w:eastAsia="zh-CN"/>
              </w:rPr>
            </w:pPr>
            <w:r>
              <w:rPr>
                <w:rFonts w:eastAsia="宋体"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宋体"/>
                <w:lang w:val="en-US" w:eastAsia="zh-CN"/>
              </w:rPr>
            </w:pPr>
            <w:r>
              <w:rPr>
                <w:rFonts w:eastAsia="宋体"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宋体"/>
                <w:lang w:val="en-US" w:eastAsia="zh-CN"/>
              </w:rPr>
            </w:pPr>
            <w:r>
              <w:rPr>
                <w:rFonts w:eastAsia="宋体"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宋体"/>
                <w:lang w:val="en-US" w:eastAsia="zh-CN"/>
              </w:rPr>
            </w:pPr>
            <w:r>
              <w:rPr>
                <w:rFonts w:eastAsia="宋体"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宋体"/>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宋体"/>
                <w:lang w:val="en-US" w:eastAsia="zh-CN"/>
              </w:rPr>
            </w:pPr>
            <w:r>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宋体"/>
                <w:vertAlign w:val="superscript"/>
                <w:lang w:val="en-US" w:eastAsia="zh-CN"/>
              </w:rPr>
            </w:pPr>
            <w:r>
              <w:t>N/A</w:t>
            </w:r>
          </w:p>
        </w:tc>
      </w:tr>
    </w:tbl>
    <w:p w14:paraId="4D408D74" w14:textId="77777777" w:rsidR="00A54385" w:rsidRDefault="00A54385" w:rsidP="00A54385">
      <w:pPr>
        <w:spacing w:after="120"/>
        <w:rPr>
          <w:rFonts w:ascii="Arial" w:eastAsia="宋体" w:hAnsi="Arial" w:cs="Arial"/>
          <w:kern w:val="2"/>
          <w:lang w:val="en-US" w:eastAsia="zh-CN"/>
        </w:rPr>
      </w:pPr>
    </w:p>
    <w:p w14:paraId="2A590127" w14:textId="5616D6D9" w:rsidR="00A54385" w:rsidRDefault="00A54385" w:rsidP="00A54385">
      <w:pPr>
        <w:pStyle w:val="21"/>
      </w:pPr>
      <w:bookmarkStart w:id="455" w:name="_Toc144251532"/>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55"/>
    </w:p>
    <w:p w14:paraId="4C527B61" w14:textId="200BACAB" w:rsidR="00FB4764" w:rsidRPr="003474CF" w:rsidRDefault="00FB4764" w:rsidP="00FB4764">
      <w:pPr>
        <w:pStyle w:val="31"/>
      </w:pPr>
      <w:bookmarkStart w:id="456" w:name="_Toc144251533"/>
      <w:r w:rsidRPr="00FB4764">
        <w:t>5.</w:t>
      </w:r>
      <w:r>
        <w:t>42</w:t>
      </w:r>
      <w:r w:rsidRPr="003474CF">
        <w:t>.1</w:t>
      </w:r>
      <w:r w:rsidRPr="003474CF">
        <w:tab/>
        <w:t>Common for 1 band UL and 2 bands UL</w:t>
      </w:r>
      <w:r>
        <w:t xml:space="preserve"> CA</w:t>
      </w:r>
      <w:bookmarkEnd w:id="456"/>
    </w:p>
    <w:p w14:paraId="1354153A" w14:textId="05ADECB0" w:rsidR="00FB4764" w:rsidRPr="003474CF" w:rsidRDefault="00FB4764" w:rsidP="003474CF">
      <w:pPr>
        <w:pStyle w:val="41"/>
      </w:pPr>
      <w:bookmarkStart w:id="457" w:name="_Toc144251534"/>
      <w:r w:rsidRPr="00FB4764">
        <w:t>5.</w:t>
      </w:r>
      <w:r>
        <w:t>42</w:t>
      </w:r>
      <w:r w:rsidRPr="003474CF">
        <w:t>.1.1</w:t>
      </w:r>
      <w:r w:rsidRPr="003474CF">
        <w:tab/>
      </w:r>
      <w:r>
        <w:t>Operating bands for CA</w:t>
      </w:r>
      <w:bookmarkEnd w:id="457"/>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41"/>
      </w:pPr>
      <w:bookmarkStart w:id="458" w:name="_Toc144251535"/>
      <w:r>
        <w:t>5.42.1.2</w:t>
      </w:r>
      <w:r>
        <w:tab/>
        <w:t>Channel bandwidths per operating band for CA</w:t>
      </w:r>
      <w:bookmarkEnd w:id="458"/>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41"/>
      </w:pPr>
      <w:bookmarkStart w:id="459" w:name="_Toc144251536"/>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9"/>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等线"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41A85E0" w14:textId="77777777" w:rsidR="00FB4764" w:rsidRDefault="00FB4764" w:rsidP="00FB4764">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31"/>
      </w:pPr>
      <w:bookmarkStart w:id="460" w:name="_Toc144251537"/>
      <w:r>
        <w:t>5.42.2</w:t>
      </w:r>
      <w:r>
        <w:tab/>
      </w:r>
      <w:r w:rsidRPr="003474CF">
        <w:t>Specific for 2 bands UL CA</w:t>
      </w:r>
      <w:bookmarkEnd w:id="460"/>
    </w:p>
    <w:p w14:paraId="15335C4A" w14:textId="3F2D8B61" w:rsidR="00FB4764" w:rsidRDefault="00FB4764" w:rsidP="003474CF">
      <w:pPr>
        <w:pStyle w:val="41"/>
      </w:pPr>
      <w:bookmarkStart w:id="461" w:name="_Toc144251538"/>
      <w:r>
        <w:t>5.42.2.1</w:t>
      </w:r>
      <w:r>
        <w:tab/>
        <w:t>Co-existence studies</w:t>
      </w:r>
      <w:bookmarkEnd w:id="461"/>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41"/>
      </w:pPr>
      <w:bookmarkStart w:id="462" w:name="_Toc144251539"/>
      <w:r>
        <w:t>5.42.2.2</w:t>
      </w:r>
      <w:r>
        <w:tab/>
        <w:t>REFSENs requirements</w:t>
      </w:r>
      <w:bookmarkEnd w:id="462"/>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21"/>
      </w:pPr>
      <w:bookmarkStart w:id="463" w:name="_Toc144251540"/>
      <w:r>
        <w:rPr>
          <w:rFonts w:hint="eastAsia"/>
        </w:rPr>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63"/>
    </w:p>
    <w:p w14:paraId="1920E826" w14:textId="613C1D96" w:rsidR="00121721" w:rsidRPr="00A20126" w:rsidRDefault="00121721" w:rsidP="00121721">
      <w:pPr>
        <w:pStyle w:val="31"/>
      </w:pPr>
      <w:bookmarkStart w:id="464" w:name="_Toc144251541"/>
      <w:r>
        <w:t>5.43.1</w:t>
      </w:r>
      <w:r>
        <w:tab/>
        <w:t>Common for 1 band UL and 2 bands UL CA</w:t>
      </w:r>
      <w:bookmarkEnd w:id="464"/>
    </w:p>
    <w:p w14:paraId="1E76B00E" w14:textId="332855EE" w:rsidR="00121721" w:rsidRDefault="00121721" w:rsidP="00121721">
      <w:pPr>
        <w:pStyle w:val="41"/>
      </w:pPr>
      <w:bookmarkStart w:id="465" w:name="_Toc144251542"/>
      <w:r>
        <w:rPr>
          <w:rFonts w:hint="eastAsia"/>
        </w:rPr>
        <w:t>5.</w:t>
      </w:r>
      <w:r>
        <w:t>43</w:t>
      </w:r>
      <w:r>
        <w:rPr>
          <w:rFonts w:hint="eastAsia"/>
        </w:rPr>
        <w:t>.1</w:t>
      </w:r>
      <w:r>
        <w:t>.1</w:t>
      </w:r>
      <w:r>
        <w:tab/>
        <w:t xml:space="preserve">Operating bands for </w:t>
      </w:r>
      <w:r>
        <w:rPr>
          <w:rFonts w:hint="eastAsia"/>
        </w:rPr>
        <w:t>CA</w:t>
      </w:r>
      <w:bookmarkEnd w:id="465"/>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41"/>
      </w:pPr>
      <w:bookmarkStart w:id="466" w:name="_Toc144251543"/>
      <w:r>
        <w:rPr>
          <w:rFonts w:hint="eastAsia"/>
        </w:rPr>
        <w:t>5.</w:t>
      </w:r>
      <w:r>
        <w:t>43</w:t>
      </w:r>
      <w:r>
        <w:rPr>
          <w:rFonts w:hint="eastAsia"/>
        </w:rPr>
        <w:t>.</w:t>
      </w:r>
      <w:r>
        <w:t>1.2</w:t>
      </w:r>
      <w:r>
        <w:tab/>
        <w:t xml:space="preserve">Channel bandwidths per operating band for </w:t>
      </w:r>
      <w:r>
        <w:rPr>
          <w:rFonts w:hint="eastAsia"/>
        </w:rPr>
        <w:t>CA</w:t>
      </w:r>
      <w:bookmarkEnd w:id="466"/>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宋体"/>
                <w:lang w:eastAsia="zh-CN"/>
              </w:rPr>
            </w:pPr>
            <w:r w:rsidRPr="00C8045A">
              <w:rPr>
                <w:rFonts w:eastAsia="宋体"/>
                <w:lang w:eastAsia="zh-CN"/>
              </w:rPr>
              <w:t>CA_n25A-</w:t>
            </w:r>
            <w:r>
              <w:rPr>
                <w:rFonts w:eastAsia="宋体"/>
                <w:lang w:eastAsia="zh-CN"/>
              </w:rPr>
              <w:t>n66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41"/>
      </w:pPr>
      <w:bookmarkStart w:id="467" w:name="_Toc144251544"/>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67"/>
    </w:p>
    <w:p w14:paraId="389E2740" w14:textId="77777777" w:rsidR="00121721" w:rsidRDefault="00121721" w:rsidP="00121721">
      <w:r>
        <w:t xml:space="preserve">For </w:t>
      </w:r>
      <w:r w:rsidRPr="00C8045A">
        <w:rPr>
          <w:rFonts w:eastAsia="宋体"/>
          <w:lang w:eastAsia="zh-CN"/>
        </w:rPr>
        <w:t>CA_n25-</w:t>
      </w:r>
      <w:r>
        <w:rPr>
          <w:rFonts w:eastAsia="宋体"/>
          <w:lang w:eastAsia="zh-CN"/>
        </w:rPr>
        <w:t>n66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等线"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等线" w:hAnsi="Arial"/>
                <w:sz w:val="18"/>
              </w:rPr>
            </w:pPr>
            <w:r w:rsidRPr="003474CF">
              <w:rPr>
                <w:rFonts w:ascii="Arial" w:eastAsia="等线"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047E0EF5" w14:textId="77777777" w:rsidR="00121721" w:rsidRDefault="00121721"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C2ED411" w14:textId="058A5DC2" w:rsidR="00121721" w:rsidRPr="00F937E3" w:rsidRDefault="00121721" w:rsidP="00121721">
      <w:pPr>
        <w:pStyle w:val="31"/>
      </w:pPr>
      <w:bookmarkStart w:id="468" w:name="_Toc144251545"/>
      <w:r>
        <w:t>5.43.2</w:t>
      </w:r>
      <w:r>
        <w:tab/>
        <w:t>Specific for 2 bands UL CA</w:t>
      </w:r>
      <w:bookmarkEnd w:id="468"/>
    </w:p>
    <w:p w14:paraId="0B8A8824" w14:textId="47BADBDC" w:rsidR="00121721" w:rsidRDefault="00121721" w:rsidP="00121721">
      <w:pPr>
        <w:pStyle w:val="41"/>
      </w:pPr>
      <w:bookmarkStart w:id="469" w:name="_Toc144251546"/>
      <w:r>
        <w:rPr>
          <w:rFonts w:hint="eastAsia"/>
        </w:rPr>
        <w:t>5.</w:t>
      </w:r>
      <w:r>
        <w:t>43</w:t>
      </w:r>
      <w:r>
        <w:rPr>
          <w:rFonts w:hint="eastAsia"/>
        </w:rPr>
        <w:t>.</w:t>
      </w:r>
      <w:r>
        <w:t>2.1</w:t>
      </w:r>
      <w:r>
        <w:tab/>
      </w:r>
      <w:r>
        <w:rPr>
          <w:rFonts w:hint="eastAsia"/>
        </w:rPr>
        <w:t>UE co-existence studies</w:t>
      </w:r>
      <w:bookmarkEnd w:id="469"/>
    </w:p>
    <w:p w14:paraId="5C957922" w14:textId="77777777" w:rsidR="00121721" w:rsidRPr="00F31DF3" w:rsidRDefault="00121721" w:rsidP="00121721">
      <w:pPr>
        <w:pStyle w:val="af1"/>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af1"/>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29B41462" w14:textId="77777777" w:rsidR="00121721" w:rsidRDefault="00121721" w:rsidP="00121721">
      <w:pPr>
        <w:pStyle w:val="af1"/>
        <w:rPr>
          <w:rFonts w:eastAsia="PMingLiU"/>
          <w:lang w:eastAsia="zh-TW"/>
        </w:rPr>
      </w:pPr>
    </w:p>
    <w:p w14:paraId="7C7EB144" w14:textId="30E9B577" w:rsidR="00121721" w:rsidRDefault="00121721" w:rsidP="00121721">
      <w:pPr>
        <w:pStyle w:val="41"/>
      </w:pPr>
      <w:bookmarkStart w:id="470" w:name="_Toc144251547"/>
      <w:r>
        <w:rPr>
          <w:rFonts w:hint="eastAsia"/>
        </w:rPr>
        <w:t>5.</w:t>
      </w:r>
      <w:r>
        <w:t>43</w:t>
      </w:r>
      <w:r>
        <w:rPr>
          <w:rFonts w:hint="eastAsia"/>
        </w:rPr>
        <w:t>.</w:t>
      </w:r>
      <w:r>
        <w:t>2.2</w:t>
      </w:r>
      <w:r>
        <w:rPr>
          <w:rFonts w:hint="eastAsia"/>
        </w:rPr>
        <w:tab/>
        <w:t>REFSENS requirements</w:t>
      </w:r>
      <w:bookmarkEnd w:id="470"/>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宋体" w:hint="eastAsia"/>
        </w:rPr>
        <w:t>5.</w:t>
      </w:r>
      <w:r>
        <w:rPr>
          <w:rFonts w:eastAsia="宋体"/>
        </w:rPr>
        <w:t>43</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宋体"/>
                <w:lang w:eastAsia="zh-CN"/>
              </w:rPr>
              <w:t>CA_n25-</w:t>
            </w:r>
            <w:r>
              <w:rPr>
                <w:rFonts w:eastAsia="宋体"/>
                <w:lang w:eastAsia="zh-CN"/>
              </w:rPr>
              <w:t>n66</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21"/>
      </w:pPr>
      <w:bookmarkStart w:id="471" w:name="_Toc144251548"/>
      <w:r>
        <w:rPr>
          <w:rFonts w:hint="eastAsia"/>
        </w:rPr>
        <w:t>5.</w:t>
      </w:r>
      <w:r>
        <w:t>44</w:t>
      </w:r>
      <w:r w:rsidRPr="000469EC">
        <w:tab/>
      </w:r>
      <w:r>
        <w:rPr>
          <w:rFonts w:hint="eastAsia"/>
        </w:rPr>
        <w:t>CA_n</w:t>
      </w:r>
      <w:r>
        <w:t>3</w:t>
      </w:r>
      <w:r>
        <w:rPr>
          <w:rFonts w:hint="eastAsia"/>
        </w:rPr>
        <w:t>-n</w:t>
      </w:r>
      <w:r>
        <w:t>7</w:t>
      </w:r>
      <w:r>
        <w:rPr>
          <w:rFonts w:hint="eastAsia"/>
        </w:rPr>
        <w:t>-n</w:t>
      </w:r>
      <w:r>
        <w:t>67</w:t>
      </w:r>
      <w:bookmarkEnd w:id="471"/>
    </w:p>
    <w:p w14:paraId="6687C248" w14:textId="5C55476D" w:rsidR="002049ED" w:rsidRPr="00A20126" w:rsidRDefault="002049ED" w:rsidP="002049ED">
      <w:pPr>
        <w:pStyle w:val="31"/>
      </w:pPr>
      <w:bookmarkStart w:id="472" w:name="_Toc144251549"/>
      <w:r>
        <w:t>5.44.1</w:t>
      </w:r>
      <w:r>
        <w:tab/>
        <w:t>Common for 1 band UL and 2 bands UL CA</w:t>
      </w:r>
      <w:bookmarkEnd w:id="472"/>
    </w:p>
    <w:p w14:paraId="013521D2" w14:textId="266C68B6" w:rsidR="002049ED" w:rsidRDefault="002049ED" w:rsidP="002049ED">
      <w:pPr>
        <w:pStyle w:val="41"/>
      </w:pPr>
      <w:bookmarkStart w:id="473" w:name="_Toc144251550"/>
      <w:r>
        <w:rPr>
          <w:rFonts w:hint="eastAsia"/>
        </w:rPr>
        <w:t>5.</w:t>
      </w:r>
      <w:r>
        <w:t>44</w:t>
      </w:r>
      <w:r>
        <w:rPr>
          <w:rFonts w:hint="eastAsia"/>
        </w:rPr>
        <w:t>.1</w:t>
      </w:r>
      <w:r>
        <w:t>.1</w:t>
      </w:r>
      <w:r>
        <w:tab/>
        <w:t xml:space="preserve">Operating bands for </w:t>
      </w:r>
      <w:r>
        <w:rPr>
          <w:rFonts w:hint="eastAsia"/>
        </w:rPr>
        <w:t>CA</w:t>
      </w:r>
      <w:bookmarkEnd w:id="473"/>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宋体"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41"/>
      </w:pPr>
      <w:bookmarkStart w:id="474" w:name="_Toc144251551"/>
      <w:r>
        <w:rPr>
          <w:rFonts w:hint="eastAsia"/>
        </w:rPr>
        <w:t>5.</w:t>
      </w:r>
      <w:r>
        <w:t>44</w:t>
      </w:r>
      <w:r>
        <w:rPr>
          <w:rFonts w:hint="eastAsia"/>
        </w:rPr>
        <w:t>.</w:t>
      </w:r>
      <w:r>
        <w:t>1.2</w:t>
      </w:r>
      <w:r>
        <w:tab/>
        <w:t xml:space="preserve">Channel bandwidths per operating band for </w:t>
      </w:r>
      <w:r>
        <w:rPr>
          <w:rFonts w:hint="eastAsia"/>
        </w:rPr>
        <w:t>CA</w:t>
      </w:r>
      <w:bookmarkEnd w:id="474"/>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41"/>
      </w:pPr>
      <w:bookmarkStart w:id="475" w:name="_Toc144251552"/>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75"/>
    </w:p>
    <w:p w14:paraId="34EE2619" w14:textId="77777777" w:rsidR="002049ED" w:rsidRDefault="002049ED" w:rsidP="002049ED">
      <w:r>
        <w:t xml:space="preserve">For </w:t>
      </w: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n41</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4E6B11C8"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0078D5D" w14:textId="627D68D6" w:rsidR="002049ED" w:rsidRPr="00F937E3" w:rsidRDefault="002049ED" w:rsidP="002049ED">
      <w:pPr>
        <w:pStyle w:val="31"/>
      </w:pPr>
      <w:bookmarkStart w:id="476" w:name="_Toc144251553"/>
      <w:r>
        <w:t>5.44.2</w:t>
      </w:r>
      <w:r>
        <w:tab/>
        <w:t>Specific for 2 bands UL CA</w:t>
      </w:r>
      <w:bookmarkEnd w:id="476"/>
    </w:p>
    <w:p w14:paraId="5CC6F8BB" w14:textId="29EFCEA5" w:rsidR="002049ED" w:rsidRDefault="002049ED" w:rsidP="002049ED">
      <w:pPr>
        <w:pStyle w:val="41"/>
      </w:pPr>
      <w:bookmarkStart w:id="477" w:name="_Toc144251554"/>
      <w:r>
        <w:rPr>
          <w:rFonts w:hint="eastAsia"/>
        </w:rPr>
        <w:t>5.</w:t>
      </w:r>
      <w:r>
        <w:t>44</w:t>
      </w:r>
      <w:r>
        <w:rPr>
          <w:rFonts w:hint="eastAsia"/>
        </w:rPr>
        <w:t>.</w:t>
      </w:r>
      <w:r>
        <w:t>2.1</w:t>
      </w:r>
      <w:r>
        <w:tab/>
      </w:r>
      <w:r>
        <w:rPr>
          <w:rFonts w:hint="eastAsia"/>
        </w:rPr>
        <w:t>UE co-existence studies</w:t>
      </w:r>
      <w:bookmarkEnd w:id="477"/>
    </w:p>
    <w:p w14:paraId="584116DE"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af1"/>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Pr>
          <w:rFonts w:eastAsia="宋体"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宋体" w:cstheme="minorHAnsi"/>
          <w:szCs w:val="21"/>
        </w:rPr>
        <w:t>n41</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n77</w:t>
      </w:r>
      <w:r w:rsidRPr="002D6676">
        <w:rPr>
          <w:rFonts w:cstheme="minorHAnsi"/>
          <w:szCs w:val="21"/>
        </w:rPr>
        <w:t>.</w:t>
      </w:r>
    </w:p>
    <w:p w14:paraId="53D1357B" w14:textId="77777777" w:rsidR="002049ED" w:rsidRDefault="002049ED" w:rsidP="002049ED">
      <w:pPr>
        <w:pStyle w:val="af1"/>
        <w:rPr>
          <w:rFonts w:eastAsia="PMingLiU"/>
          <w:lang w:eastAsia="zh-TW"/>
        </w:rPr>
      </w:pPr>
    </w:p>
    <w:p w14:paraId="1BFD9AC2" w14:textId="079D879B" w:rsidR="002049ED" w:rsidRDefault="002049ED" w:rsidP="002049ED">
      <w:pPr>
        <w:pStyle w:val="41"/>
      </w:pPr>
      <w:bookmarkStart w:id="478" w:name="_Toc144251555"/>
      <w:r>
        <w:rPr>
          <w:rFonts w:hint="eastAsia"/>
        </w:rPr>
        <w:t>5.</w:t>
      </w:r>
      <w:r>
        <w:t>44</w:t>
      </w:r>
      <w:r>
        <w:rPr>
          <w:rFonts w:hint="eastAsia"/>
        </w:rPr>
        <w:t>.</w:t>
      </w:r>
      <w:r>
        <w:t>2.2</w:t>
      </w:r>
      <w:r>
        <w:rPr>
          <w:rFonts w:hint="eastAsia"/>
        </w:rPr>
        <w:tab/>
        <w:t>REFSENS requirements</w:t>
      </w:r>
      <w:bookmarkEnd w:id="478"/>
    </w:p>
    <w:p w14:paraId="6B26CD9B" w14:textId="0F1BA2D0" w:rsidR="002049ED" w:rsidRPr="00F31DF3" w:rsidRDefault="002049ED" w:rsidP="002049ED">
      <w:pPr>
        <w:rPr>
          <w:szCs w:val="21"/>
        </w:rPr>
      </w:pPr>
      <w:r w:rsidRPr="00F31DF3">
        <w:rPr>
          <w:szCs w:val="21"/>
        </w:rPr>
        <w:t xml:space="preserve">Table </w:t>
      </w:r>
      <w:r>
        <w:rPr>
          <w:rFonts w:eastAsia="宋体" w:hint="eastAsia"/>
        </w:rPr>
        <w:t>5.</w:t>
      </w:r>
      <w:r>
        <w:rPr>
          <w:rFonts w:eastAsia="宋体"/>
        </w:rPr>
        <w:t>44</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21"/>
      </w:pPr>
      <w:bookmarkStart w:id="479" w:name="_Toc144251556"/>
      <w:r>
        <w:rPr>
          <w:rFonts w:hint="eastAsia"/>
        </w:rPr>
        <w:t>5.</w:t>
      </w:r>
      <w:r>
        <w:t>45</w:t>
      </w:r>
      <w:r w:rsidRPr="000469EC">
        <w:tab/>
      </w:r>
      <w:r>
        <w:rPr>
          <w:rFonts w:hint="eastAsia"/>
        </w:rPr>
        <w:t>CA_n</w:t>
      </w:r>
      <w:r>
        <w:t>66</w:t>
      </w:r>
      <w:r>
        <w:rPr>
          <w:rFonts w:hint="eastAsia"/>
        </w:rPr>
        <w:t>-n</w:t>
      </w:r>
      <w:r>
        <w:t>77</w:t>
      </w:r>
      <w:r>
        <w:rPr>
          <w:rFonts w:hint="eastAsia"/>
        </w:rPr>
        <w:t>-n</w:t>
      </w:r>
      <w:r>
        <w:t>85</w:t>
      </w:r>
      <w:bookmarkEnd w:id="479"/>
    </w:p>
    <w:p w14:paraId="1996C57A" w14:textId="7A5A9DDA" w:rsidR="002049ED" w:rsidRPr="00A20126" w:rsidRDefault="002049ED" w:rsidP="002049ED">
      <w:pPr>
        <w:pStyle w:val="31"/>
      </w:pPr>
      <w:bookmarkStart w:id="480" w:name="_Toc144251557"/>
      <w:r>
        <w:t>5.45.1</w:t>
      </w:r>
      <w:r>
        <w:tab/>
        <w:t>Common for 1 band UL and 2 bands UL CA</w:t>
      </w:r>
      <w:bookmarkEnd w:id="480"/>
    </w:p>
    <w:p w14:paraId="48228B99" w14:textId="536A2A17" w:rsidR="002049ED" w:rsidRDefault="002049ED" w:rsidP="002049ED">
      <w:pPr>
        <w:pStyle w:val="41"/>
      </w:pPr>
      <w:bookmarkStart w:id="481" w:name="_Toc144251558"/>
      <w:r>
        <w:rPr>
          <w:rFonts w:hint="eastAsia"/>
        </w:rPr>
        <w:t>5.</w:t>
      </w:r>
      <w:r>
        <w:t>45</w:t>
      </w:r>
      <w:r>
        <w:rPr>
          <w:rFonts w:hint="eastAsia"/>
        </w:rPr>
        <w:t>.1</w:t>
      </w:r>
      <w:r>
        <w:t>.1</w:t>
      </w:r>
      <w:r>
        <w:tab/>
        <w:t xml:space="preserve">Operating bands for </w:t>
      </w:r>
      <w:r>
        <w:rPr>
          <w:rFonts w:hint="eastAsia"/>
        </w:rPr>
        <w:t>CA</w:t>
      </w:r>
      <w:bookmarkEnd w:id="481"/>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宋体"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宋体"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41"/>
      </w:pPr>
      <w:bookmarkStart w:id="482" w:name="_Toc144251559"/>
      <w:r>
        <w:rPr>
          <w:rFonts w:hint="eastAsia"/>
        </w:rPr>
        <w:t>5.</w:t>
      </w:r>
      <w:r>
        <w:t>45</w:t>
      </w:r>
      <w:r>
        <w:rPr>
          <w:rFonts w:hint="eastAsia"/>
        </w:rPr>
        <w:t>.</w:t>
      </w:r>
      <w:r>
        <w:t>1.2</w:t>
      </w:r>
      <w:r>
        <w:tab/>
        <w:t xml:space="preserve">Channel bandwidths per operating band for </w:t>
      </w:r>
      <w:r>
        <w:rPr>
          <w:rFonts w:hint="eastAsia"/>
        </w:rPr>
        <w:t>CA</w:t>
      </w:r>
      <w:bookmarkEnd w:id="482"/>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41"/>
      </w:pPr>
      <w:bookmarkStart w:id="483" w:name="_Toc144251560"/>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3"/>
    </w:p>
    <w:p w14:paraId="0249A54D" w14:textId="77777777" w:rsidR="002049ED" w:rsidRDefault="002049ED" w:rsidP="002049ED">
      <w:r>
        <w:t xml:space="preserve">For </w:t>
      </w: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n66</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2863C7"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73154A76" w14:textId="063E59B3" w:rsidR="002049ED" w:rsidRPr="00F937E3" w:rsidRDefault="002049ED" w:rsidP="002049ED">
      <w:pPr>
        <w:pStyle w:val="31"/>
      </w:pPr>
      <w:bookmarkStart w:id="484" w:name="_Toc144251561"/>
      <w:r>
        <w:t>5.45.2</w:t>
      </w:r>
      <w:r>
        <w:tab/>
        <w:t>Specific for 2 bands UL CA</w:t>
      </w:r>
      <w:bookmarkEnd w:id="484"/>
    </w:p>
    <w:p w14:paraId="12D68AA1" w14:textId="5E851C74" w:rsidR="002049ED" w:rsidRDefault="002049ED" w:rsidP="002049ED">
      <w:pPr>
        <w:pStyle w:val="41"/>
      </w:pPr>
      <w:bookmarkStart w:id="485" w:name="_Toc144251562"/>
      <w:r>
        <w:rPr>
          <w:rFonts w:hint="eastAsia"/>
        </w:rPr>
        <w:t>5.</w:t>
      </w:r>
      <w:r>
        <w:t>45</w:t>
      </w:r>
      <w:r>
        <w:rPr>
          <w:rFonts w:hint="eastAsia"/>
        </w:rPr>
        <w:t>.</w:t>
      </w:r>
      <w:r>
        <w:t>2.1</w:t>
      </w:r>
      <w:r>
        <w:tab/>
      </w:r>
      <w:r>
        <w:rPr>
          <w:rFonts w:hint="eastAsia"/>
        </w:rPr>
        <w:t>UE co-existence studies</w:t>
      </w:r>
      <w:bookmarkEnd w:id="485"/>
    </w:p>
    <w:p w14:paraId="4B90FC68"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af1"/>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w:t>
      </w:r>
      <w:r>
        <w:rPr>
          <w:rFonts w:eastAsia="宋体" w:cstheme="minorHAnsi"/>
          <w:szCs w:val="21"/>
        </w:rPr>
        <w:t>66</w:t>
      </w:r>
      <w:r w:rsidRPr="002D6676">
        <w:rPr>
          <w:rFonts w:cstheme="minorHAnsi"/>
          <w:szCs w:val="21"/>
        </w:rPr>
        <w:t>.</w:t>
      </w:r>
    </w:p>
    <w:p w14:paraId="410BD816" w14:textId="77777777" w:rsidR="002049ED" w:rsidRDefault="002049ED" w:rsidP="002049ED">
      <w:pPr>
        <w:pStyle w:val="af1"/>
        <w:rPr>
          <w:rFonts w:eastAsia="PMingLiU"/>
          <w:lang w:eastAsia="zh-TW"/>
        </w:rPr>
      </w:pPr>
    </w:p>
    <w:p w14:paraId="7E6D88B3" w14:textId="093CDCE1" w:rsidR="002049ED" w:rsidRDefault="002049ED" w:rsidP="002049ED">
      <w:pPr>
        <w:pStyle w:val="41"/>
      </w:pPr>
      <w:bookmarkStart w:id="486" w:name="_Toc144251563"/>
      <w:r>
        <w:rPr>
          <w:rFonts w:hint="eastAsia"/>
        </w:rPr>
        <w:t>5.</w:t>
      </w:r>
      <w:r>
        <w:t>45</w:t>
      </w:r>
      <w:r>
        <w:rPr>
          <w:rFonts w:hint="eastAsia"/>
        </w:rPr>
        <w:t>.</w:t>
      </w:r>
      <w:r>
        <w:t>2.2</w:t>
      </w:r>
      <w:r>
        <w:rPr>
          <w:rFonts w:hint="eastAsia"/>
        </w:rPr>
        <w:tab/>
        <w:t>REFSENS requirements</w:t>
      </w:r>
      <w:bookmarkEnd w:id="486"/>
    </w:p>
    <w:p w14:paraId="4B222A85" w14:textId="63CA5336" w:rsidR="002049ED" w:rsidRPr="00F31DF3" w:rsidRDefault="002049ED" w:rsidP="002049ED">
      <w:pPr>
        <w:rPr>
          <w:szCs w:val="21"/>
        </w:rPr>
      </w:pPr>
      <w:r w:rsidRPr="00F31DF3">
        <w:rPr>
          <w:szCs w:val="21"/>
        </w:rPr>
        <w:t xml:space="preserve">Table </w:t>
      </w:r>
      <w:r>
        <w:rPr>
          <w:rFonts w:eastAsia="宋体" w:hint="eastAsia"/>
        </w:rPr>
        <w:t>5.</w:t>
      </w:r>
      <w:r>
        <w:rPr>
          <w:rFonts w:eastAsia="宋体"/>
        </w:rPr>
        <w:t>45</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21"/>
      </w:pPr>
      <w:bookmarkStart w:id="487" w:name="_Toc144251564"/>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87"/>
    </w:p>
    <w:p w14:paraId="6C2D19A4" w14:textId="13F4D53C" w:rsidR="004F6BC7" w:rsidRPr="00A20126" w:rsidRDefault="004F6BC7" w:rsidP="004F6BC7">
      <w:pPr>
        <w:pStyle w:val="31"/>
      </w:pPr>
      <w:bookmarkStart w:id="488" w:name="_Toc144251565"/>
      <w:r>
        <w:t>5.46.1</w:t>
      </w:r>
      <w:r>
        <w:tab/>
        <w:t>Common for 1 band UL and 2 bands UL CA</w:t>
      </w:r>
      <w:bookmarkEnd w:id="488"/>
    </w:p>
    <w:p w14:paraId="193DA9C2" w14:textId="58D06282" w:rsidR="004F6BC7" w:rsidRDefault="004F6BC7" w:rsidP="004F6BC7">
      <w:pPr>
        <w:pStyle w:val="41"/>
      </w:pPr>
      <w:bookmarkStart w:id="489" w:name="_Toc144251566"/>
      <w:r>
        <w:rPr>
          <w:rFonts w:hint="eastAsia"/>
        </w:rPr>
        <w:t>5.</w:t>
      </w:r>
      <w:r>
        <w:t>46</w:t>
      </w:r>
      <w:r>
        <w:rPr>
          <w:rFonts w:hint="eastAsia"/>
        </w:rPr>
        <w:t>.1</w:t>
      </w:r>
      <w:r>
        <w:t>.1</w:t>
      </w:r>
      <w:r>
        <w:tab/>
        <w:t xml:space="preserve">Operating bands for </w:t>
      </w:r>
      <w:r>
        <w:rPr>
          <w:rFonts w:hint="eastAsia"/>
        </w:rPr>
        <w:t>CA</w:t>
      </w:r>
      <w:bookmarkEnd w:id="489"/>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41"/>
      </w:pPr>
      <w:bookmarkStart w:id="490" w:name="_Toc144251567"/>
      <w:r>
        <w:rPr>
          <w:rFonts w:hint="eastAsia"/>
        </w:rPr>
        <w:t>5.</w:t>
      </w:r>
      <w:r>
        <w:t>46</w:t>
      </w:r>
      <w:r>
        <w:rPr>
          <w:rFonts w:hint="eastAsia"/>
        </w:rPr>
        <w:t>.</w:t>
      </w:r>
      <w:r>
        <w:t>1.2</w:t>
      </w:r>
      <w:r>
        <w:tab/>
        <w:t xml:space="preserve">Channel bandwidths per operating band for </w:t>
      </w:r>
      <w:r>
        <w:rPr>
          <w:rFonts w:hint="eastAsia"/>
        </w:rPr>
        <w:t>CA</w:t>
      </w:r>
      <w:bookmarkEnd w:id="490"/>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宋体"/>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宋体"/>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宋体"/>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41"/>
      </w:pPr>
      <w:bookmarkStart w:id="491" w:name="_Toc144251568"/>
      <w:r>
        <w:rPr>
          <w:rFonts w:hint="eastAsia"/>
        </w:rPr>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1"/>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宋体" w:hAnsi="Arial"/>
                <w:sz w:val="18"/>
                <w:lang w:val="en-US" w:eastAsia="zh-CN"/>
              </w:rPr>
            </w:pPr>
            <w:r w:rsidRPr="00720EE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hint="eastAsia"/>
                <w:color w:val="000000"/>
                <w:sz w:val="18"/>
                <w:lang w:val="en-US" w:eastAsia="zh-CN"/>
              </w:rPr>
              <w:t>0</w:t>
            </w:r>
            <w:r w:rsidRPr="00450D9F">
              <w:rPr>
                <w:rFonts w:ascii="Arial" w:eastAsia="等线" w:hAnsi="Arial"/>
                <w:color w:val="000000"/>
                <w:sz w:val="18"/>
                <w:lang w:val="en-US" w:eastAsia="zh-CN"/>
              </w:rPr>
              <w:t>.</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等线"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等线" w:hAnsi="Arial"/>
                <w:sz w:val="18"/>
              </w:rPr>
            </w:pPr>
            <w:r w:rsidRPr="00720EE3">
              <w:rPr>
                <w:rFonts w:ascii="Arial" w:eastAsia="等线"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BBDEAE" w14:textId="77777777" w:rsidR="004F6BC7" w:rsidRDefault="004F6BC7"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31"/>
      </w:pPr>
      <w:bookmarkStart w:id="492" w:name="_Toc144251569"/>
      <w:r>
        <w:t>5.46.2</w:t>
      </w:r>
      <w:r>
        <w:tab/>
      </w:r>
      <w:r w:rsidRPr="00A20126">
        <w:t>Specific for 2 bands UL CA</w:t>
      </w:r>
      <w:bookmarkEnd w:id="492"/>
    </w:p>
    <w:p w14:paraId="4A603088" w14:textId="40C7F51F" w:rsidR="004F6BC7" w:rsidRPr="00A20126" w:rsidRDefault="004F6BC7" w:rsidP="004F6BC7">
      <w:pPr>
        <w:pStyle w:val="41"/>
      </w:pPr>
      <w:bookmarkStart w:id="493" w:name="_Toc144251570"/>
      <w:r>
        <w:rPr>
          <w:rFonts w:hint="eastAsia"/>
        </w:rPr>
        <w:t>5.</w:t>
      </w:r>
      <w:r>
        <w:t>46</w:t>
      </w:r>
      <w:r>
        <w:rPr>
          <w:rFonts w:hint="eastAsia"/>
        </w:rPr>
        <w:t>.2</w:t>
      </w:r>
      <w:r>
        <w:t>.1</w:t>
      </w:r>
      <w:r>
        <w:tab/>
      </w:r>
      <w:r>
        <w:rPr>
          <w:rFonts w:hint="eastAsia"/>
        </w:rPr>
        <w:t>UE co-existence studies</w:t>
      </w:r>
      <w:bookmarkEnd w:id="493"/>
    </w:p>
    <w:p w14:paraId="6732AC71" w14:textId="77777777" w:rsidR="004F6BC7" w:rsidRDefault="004F6BC7" w:rsidP="004F6BC7">
      <w:pPr>
        <w:pStyle w:val="Guidance"/>
        <w:rPr>
          <w:rFonts w:eastAsia="宋体"/>
          <w:i w:val="0"/>
          <w:color w:val="auto"/>
          <w:szCs w:val="22"/>
          <w:lang w:val="en-US" w:eastAsia="zh-CN"/>
        </w:rPr>
      </w:pPr>
      <w:r>
        <w:rPr>
          <w:rFonts w:eastAsia="宋体"/>
          <w:i w:val="0"/>
          <w:color w:val="auto"/>
          <w:szCs w:val="22"/>
          <w:lang w:val="en-US" w:eastAsia="zh-CN"/>
        </w:rPr>
        <w:t>UL n1-n7 gives IMD5 into DL n67.</w:t>
      </w:r>
    </w:p>
    <w:p w14:paraId="1E0E5F7E" w14:textId="3302F9CE" w:rsidR="004F6BC7" w:rsidRPr="00A20126" w:rsidRDefault="001C06F2" w:rsidP="004F6BC7">
      <w:pPr>
        <w:pStyle w:val="41"/>
      </w:pPr>
      <w:bookmarkStart w:id="494" w:name="_Toc144251571"/>
      <w:r>
        <w:rPr>
          <w:rFonts w:hint="eastAsia"/>
        </w:rPr>
        <w:t>5.46</w:t>
      </w:r>
      <w:r w:rsidR="004F6BC7">
        <w:rPr>
          <w:rFonts w:hint="eastAsia"/>
        </w:rPr>
        <w:t>.2</w:t>
      </w:r>
      <w:r w:rsidR="004F6BC7" w:rsidRPr="00A20126">
        <w:t>.2</w:t>
      </w:r>
      <w:r w:rsidR="004F6BC7" w:rsidRPr="00A20126">
        <w:tab/>
        <w:t>REFSENS requirements</w:t>
      </w:r>
      <w:bookmarkEnd w:id="494"/>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21"/>
      </w:pPr>
      <w:bookmarkStart w:id="495" w:name="_Toc144251572"/>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95"/>
    </w:p>
    <w:p w14:paraId="58611EAA" w14:textId="486B6B45" w:rsidR="0041751E" w:rsidRPr="00A20126" w:rsidRDefault="0041751E" w:rsidP="0041751E">
      <w:pPr>
        <w:pStyle w:val="31"/>
      </w:pPr>
      <w:bookmarkStart w:id="496" w:name="_Toc144251573"/>
      <w:r>
        <w:t>5.47.1</w:t>
      </w:r>
      <w:r>
        <w:tab/>
        <w:t>Common for 1 band UL and 2 bands UL CA</w:t>
      </w:r>
      <w:bookmarkEnd w:id="496"/>
    </w:p>
    <w:p w14:paraId="20E24E94" w14:textId="3C7A7884" w:rsidR="0041751E" w:rsidRDefault="0041751E" w:rsidP="0041751E">
      <w:pPr>
        <w:pStyle w:val="41"/>
      </w:pPr>
      <w:bookmarkStart w:id="497" w:name="_Toc144251574"/>
      <w:r>
        <w:rPr>
          <w:rFonts w:hint="eastAsia"/>
        </w:rPr>
        <w:t>5.</w:t>
      </w:r>
      <w:r>
        <w:t>47</w:t>
      </w:r>
      <w:r>
        <w:rPr>
          <w:rFonts w:hint="eastAsia"/>
        </w:rPr>
        <w:t>.1</w:t>
      </w:r>
      <w:r>
        <w:t>.1</w:t>
      </w:r>
      <w:r>
        <w:tab/>
        <w:t xml:space="preserve">Operating bands for </w:t>
      </w:r>
      <w:r>
        <w:rPr>
          <w:rFonts w:hint="eastAsia"/>
        </w:rPr>
        <w:t>CA</w:t>
      </w:r>
      <w:bookmarkEnd w:id="497"/>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41"/>
      </w:pPr>
      <w:bookmarkStart w:id="498" w:name="_Toc144251575"/>
      <w:r>
        <w:rPr>
          <w:rFonts w:hint="eastAsia"/>
        </w:rPr>
        <w:t>5.</w:t>
      </w:r>
      <w:r>
        <w:t>47</w:t>
      </w:r>
      <w:r>
        <w:rPr>
          <w:rFonts w:hint="eastAsia"/>
        </w:rPr>
        <w:t>.</w:t>
      </w:r>
      <w:r>
        <w:t>1.2</w:t>
      </w:r>
      <w:r>
        <w:tab/>
        <w:t xml:space="preserve">Channel bandwidths per operating band for </w:t>
      </w:r>
      <w:r>
        <w:rPr>
          <w:rFonts w:hint="eastAsia"/>
        </w:rPr>
        <w:t>CA</w:t>
      </w:r>
      <w:bookmarkEnd w:id="498"/>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宋体"/>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宋体"/>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41"/>
      </w:pPr>
      <w:bookmarkStart w:id="499" w:name="_Toc144251576"/>
      <w:r>
        <w:rPr>
          <w:rFonts w:hint="eastAsia"/>
        </w:rPr>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9"/>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宋体"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等线"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等线"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D7E27A0" w14:textId="77777777" w:rsidR="0041751E" w:rsidRDefault="0041751E"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31"/>
      </w:pPr>
      <w:bookmarkStart w:id="500" w:name="_Toc144251577"/>
      <w:r>
        <w:t>5.47.2</w:t>
      </w:r>
      <w:r>
        <w:tab/>
      </w:r>
      <w:r w:rsidRPr="00A20126">
        <w:t>Specific for 2 bands UL CA</w:t>
      </w:r>
      <w:bookmarkEnd w:id="500"/>
    </w:p>
    <w:p w14:paraId="739E5D5A" w14:textId="237EB358" w:rsidR="0041751E" w:rsidRPr="00A20126" w:rsidRDefault="0041751E" w:rsidP="0041751E">
      <w:pPr>
        <w:pStyle w:val="41"/>
      </w:pPr>
      <w:bookmarkStart w:id="501" w:name="_Toc144251578"/>
      <w:r>
        <w:rPr>
          <w:rFonts w:hint="eastAsia"/>
        </w:rPr>
        <w:t>5.</w:t>
      </w:r>
      <w:r>
        <w:t>47</w:t>
      </w:r>
      <w:r>
        <w:rPr>
          <w:rFonts w:hint="eastAsia"/>
        </w:rPr>
        <w:t>.2</w:t>
      </w:r>
      <w:r>
        <w:t>.1</w:t>
      </w:r>
      <w:r>
        <w:tab/>
      </w:r>
      <w:r>
        <w:rPr>
          <w:rFonts w:hint="eastAsia"/>
        </w:rPr>
        <w:t>UE co-existence studies</w:t>
      </w:r>
      <w:bookmarkEnd w:id="501"/>
    </w:p>
    <w:p w14:paraId="1D70400E" w14:textId="77777777" w:rsidR="0041751E" w:rsidRDefault="0041751E" w:rsidP="0041751E">
      <w:pPr>
        <w:pStyle w:val="Guidance"/>
        <w:rPr>
          <w:rFonts w:eastAsia="宋体"/>
          <w:i w:val="0"/>
          <w:color w:val="auto"/>
          <w:szCs w:val="22"/>
          <w:lang w:val="en-US" w:eastAsia="zh-CN"/>
        </w:rPr>
      </w:pPr>
      <w:r>
        <w:rPr>
          <w:rFonts w:eastAsia="宋体"/>
          <w:i w:val="0"/>
          <w:color w:val="auto"/>
          <w:szCs w:val="22"/>
          <w:lang w:val="en-US" w:eastAsia="zh-CN"/>
        </w:rPr>
        <w:t>UL n1-n78 gives IMD5 into DL n67.</w:t>
      </w:r>
    </w:p>
    <w:p w14:paraId="76562463" w14:textId="4B92376C" w:rsidR="0041751E" w:rsidRPr="00A20126" w:rsidRDefault="0041751E" w:rsidP="0041751E">
      <w:pPr>
        <w:pStyle w:val="41"/>
      </w:pPr>
      <w:bookmarkStart w:id="502" w:name="_Toc144251579"/>
      <w:r>
        <w:rPr>
          <w:rFonts w:hint="eastAsia"/>
        </w:rPr>
        <w:t>5.</w:t>
      </w:r>
      <w:r>
        <w:t>47</w:t>
      </w:r>
      <w:r>
        <w:rPr>
          <w:rFonts w:hint="eastAsia"/>
        </w:rPr>
        <w:t>.2</w:t>
      </w:r>
      <w:r w:rsidRPr="00A20126">
        <w:t>.2</w:t>
      </w:r>
      <w:r w:rsidRPr="00A20126">
        <w:tab/>
        <w:t>REFSENS requirements</w:t>
      </w:r>
      <w:bookmarkEnd w:id="502"/>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21"/>
      </w:pPr>
      <w:bookmarkStart w:id="503" w:name="_Toc144251580"/>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503"/>
    </w:p>
    <w:p w14:paraId="0F53E1CC" w14:textId="363CD35A" w:rsidR="00AF1766" w:rsidRPr="003474CF" w:rsidRDefault="00AF1766" w:rsidP="003474CF">
      <w:pPr>
        <w:pStyle w:val="31"/>
      </w:pPr>
      <w:bookmarkStart w:id="504" w:name="_Toc144251581"/>
      <w:r>
        <w:t>5.48.1</w:t>
      </w:r>
      <w:r>
        <w:tab/>
      </w:r>
      <w:r w:rsidRPr="003474CF">
        <w:t>Common for 1 band UL and 2 bands UL CA</w:t>
      </w:r>
      <w:bookmarkEnd w:id="504"/>
    </w:p>
    <w:p w14:paraId="200A0163" w14:textId="14F19462" w:rsidR="00AF1766" w:rsidRDefault="00AF1766" w:rsidP="003474CF">
      <w:pPr>
        <w:pStyle w:val="41"/>
      </w:pPr>
      <w:bookmarkStart w:id="505" w:name="_Toc144251582"/>
      <w:r>
        <w:t>5.48.1.1</w:t>
      </w:r>
      <w:r>
        <w:tab/>
      </w:r>
      <w:r w:rsidRPr="003474CF">
        <w:t>Operating bands for CA</w:t>
      </w:r>
      <w:bookmarkEnd w:id="505"/>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等线"/>
                <w:lang w:val="en-US"/>
              </w:rPr>
            </w:pPr>
            <w:r>
              <w:rPr>
                <w:rFonts w:eastAsia="等线"/>
                <w:lang w:val="en-US"/>
              </w:rPr>
              <w:t>NR Band</w:t>
            </w:r>
          </w:p>
          <w:p w14:paraId="133D4F42" w14:textId="77777777" w:rsidR="00AF1766" w:rsidRDefault="00AF1766" w:rsidP="006B4219">
            <w:pPr>
              <w:pStyle w:val="TAH"/>
              <w:rPr>
                <w:rFonts w:eastAsia="等线"/>
              </w:rPr>
            </w:pPr>
            <w:r>
              <w:rPr>
                <w:rFonts w:eastAsia="等线"/>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等线"/>
                <w:lang w:val="en-US" w:eastAsia="zh-CN"/>
              </w:rPr>
            </w:pPr>
            <w:r>
              <w:rPr>
                <w:rFonts w:eastAsia="等线"/>
                <w:lang w:val="en-US" w:eastAsia="zh-CN"/>
              </w:rPr>
              <w:t>CA_n</w:t>
            </w:r>
            <w:r>
              <w:rPr>
                <w:rFonts w:eastAsia="宋体" w:hint="eastAsia"/>
                <w:lang w:val="en-US" w:eastAsia="zh-CN"/>
              </w:rPr>
              <w:t>3</w:t>
            </w:r>
            <w:r>
              <w:rPr>
                <w:rFonts w:eastAsia="等线"/>
                <w:lang w:val="en-US" w:eastAsia="zh-CN"/>
              </w:rPr>
              <w:t>-n</w:t>
            </w:r>
            <w:r>
              <w:rPr>
                <w:rFonts w:eastAsia="等线" w:hint="eastAsia"/>
                <w:lang w:val="en-US" w:eastAsia="zh-CN"/>
              </w:rPr>
              <w:t>8</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等线"/>
                <w:lang w:val="en-US" w:eastAsia="zh-CN"/>
              </w:rPr>
            </w:pPr>
            <w:r>
              <w:rPr>
                <w:rFonts w:eastAsia="等线"/>
                <w:lang w:val="en-US" w:eastAsia="zh-CN"/>
              </w:rPr>
              <w:t>n</w:t>
            </w:r>
            <w:r>
              <w:rPr>
                <w:rFonts w:eastAsia="等线" w:hint="eastAsia"/>
                <w:lang w:val="en-US" w:eastAsia="zh-CN"/>
              </w:rPr>
              <w:t>3</w:t>
            </w:r>
            <w:r>
              <w:rPr>
                <w:rFonts w:eastAsia="等线"/>
                <w:lang w:val="en-US" w:eastAsia="zh-CN"/>
              </w:rPr>
              <w:t>, n</w:t>
            </w:r>
            <w:r>
              <w:rPr>
                <w:rFonts w:eastAsia="等线" w:hint="eastAsia"/>
                <w:lang w:val="en-US" w:eastAsia="zh-CN"/>
              </w:rPr>
              <w:t>8</w:t>
            </w:r>
            <w:r>
              <w:rPr>
                <w:rFonts w:eastAsia="等线"/>
                <w:lang w:val="en-US" w:eastAsia="zh-CN"/>
              </w:rPr>
              <w:t>, n</w:t>
            </w:r>
            <w:r>
              <w:rPr>
                <w:rFonts w:eastAsia="等线"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41"/>
      </w:pPr>
      <w:bookmarkStart w:id="506" w:name="_Toc144251583"/>
      <w:r>
        <w:t>5.48.1.2</w:t>
      </w:r>
      <w:r>
        <w:tab/>
      </w:r>
      <w:r w:rsidRPr="003474CF">
        <w:t>Channel bandwidths per operating band for CA</w:t>
      </w:r>
      <w:bookmarkEnd w:id="506"/>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41"/>
      </w:pPr>
      <w:bookmarkStart w:id="507" w:name="_Toc144251584"/>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07"/>
    </w:p>
    <w:p w14:paraId="6968CFD6" w14:textId="77777777" w:rsidR="00AF1766" w:rsidRDefault="00AF1766" w:rsidP="00AF1766">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74FA2FD0" w14:textId="7555F54D" w:rsidR="00AF1766" w:rsidRPr="003474CF" w:rsidRDefault="00AF1766" w:rsidP="003474CF">
      <w:pPr>
        <w:pStyle w:val="31"/>
      </w:pPr>
      <w:bookmarkStart w:id="508" w:name="_Toc144251585"/>
      <w:r>
        <w:t>5.48.2</w:t>
      </w:r>
      <w:r>
        <w:tab/>
      </w:r>
      <w:r w:rsidRPr="003474CF">
        <w:t>Specific for 2 bands UL CA</w:t>
      </w:r>
      <w:bookmarkEnd w:id="508"/>
    </w:p>
    <w:p w14:paraId="3D092E0E" w14:textId="498F027A" w:rsidR="00AF1766" w:rsidRPr="003474CF" w:rsidRDefault="00AF1766" w:rsidP="003474CF">
      <w:pPr>
        <w:pStyle w:val="41"/>
      </w:pPr>
      <w:bookmarkStart w:id="509" w:name="_Toc144251586"/>
      <w:r>
        <w:t>5.48.2.1</w:t>
      </w:r>
      <w:r>
        <w:tab/>
      </w:r>
      <w:r w:rsidRPr="003474CF">
        <w:t>UE co-existence studies</w:t>
      </w:r>
      <w:bookmarkEnd w:id="509"/>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n8+n</w:t>
      </w:r>
      <w:r>
        <w:rPr>
          <w:rFonts w:hint="eastAsia"/>
          <w:color w:val="auto"/>
          <w:lang w:val="en-US" w:eastAsia="zh-CN"/>
        </w:rPr>
        <w:t>79</w:t>
      </w:r>
      <w:r>
        <w:rPr>
          <w:rFonts w:eastAsia="宋体"/>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41"/>
      </w:pPr>
      <w:bookmarkStart w:id="510" w:name="_Toc144251587"/>
      <w:r>
        <w:t>5.48.2.2</w:t>
      </w:r>
      <w:r>
        <w:tab/>
      </w:r>
      <w:r w:rsidRPr="003474CF">
        <w:t>REFSENS requirements</w:t>
      </w:r>
      <w:bookmarkEnd w:id="510"/>
    </w:p>
    <w:p w14:paraId="16E56A8C" w14:textId="3E3B7090" w:rsidR="00AF1766" w:rsidRDefault="00AF1766" w:rsidP="00AF1766">
      <w:pPr>
        <w:spacing w:after="120"/>
        <w:rPr>
          <w:rFonts w:ascii="Arial" w:eastAsia="宋体" w:hAnsi="Arial" w:cs="Arial"/>
          <w:kern w:val="2"/>
          <w:lang w:val="en-US" w:eastAsia="zh-CN"/>
        </w:rPr>
      </w:pPr>
      <w:r>
        <w:rPr>
          <w:rFonts w:eastAsia="宋体" w:hint="eastAsia"/>
          <w:kern w:val="2"/>
          <w:lang w:val="en-US" w:eastAsia="zh-CN"/>
        </w:rPr>
        <w:t>For other MSD requirements, it is proposed to re-use the MSD values of DC_3-8_n79 and DC_8_n3-n79. Therefore, t</w:t>
      </w:r>
      <w:r>
        <w:rPr>
          <w:rFonts w:eastAsia="宋体"/>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宋体"/>
                <w:vertAlign w:val="superscript"/>
                <w:lang w:val="en-US" w:eastAsia="zh-CN"/>
              </w:rPr>
            </w:pPr>
            <w:r>
              <w:rPr>
                <w:rFonts w:eastAsia="宋体" w:hint="eastAsia"/>
                <w:lang w:val="en-US" w:eastAsia="zh-CN"/>
              </w:rPr>
              <w:t>IMD3</w:t>
            </w:r>
            <w:r>
              <w:rPr>
                <w:rFonts w:eastAsia="宋体"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宋体"/>
                <w:lang w:val="en-US" w:eastAsia="zh-CN"/>
              </w:rPr>
            </w:pPr>
            <w:r>
              <w:rPr>
                <w:rFonts w:eastAsia="宋体"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宋体"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宋体"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宋体"/>
                <w:lang w:val="en-US" w:eastAsia="zh-CN"/>
              </w:rPr>
            </w:pPr>
            <w:r>
              <w:rPr>
                <w:rFonts w:eastAsia="宋体"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宋体"/>
                <w:lang w:val="en-US" w:eastAsia="zh-CN"/>
              </w:rPr>
            </w:pPr>
            <w:r>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宋体"/>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宋体"/>
                <w:lang w:val="en-US" w:eastAsia="zh-CN"/>
              </w:rPr>
            </w:pPr>
            <w:r>
              <w:rPr>
                <w:lang w:val="en-US"/>
              </w:rPr>
              <w:t>17</w:t>
            </w:r>
            <w:r>
              <w:rPr>
                <w:rFonts w:eastAsia="宋体"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宋体"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宋体"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宋体"/>
                <w:lang w:val="en-US" w:eastAsia="zh-CN"/>
              </w:rPr>
            </w:pPr>
            <w:r>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宋体"/>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宋体"/>
                <w:lang w:val="en-US" w:eastAsia="zh-CN"/>
              </w:rPr>
            </w:pPr>
            <w:r>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宋体"/>
                <w:lang w:val="en-US" w:eastAsia="zh-CN"/>
              </w:rPr>
            </w:pPr>
            <w:r>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宋体"/>
                <w:vertAlign w:val="superscript"/>
                <w:lang w:val="en-US" w:eastAsia="zh-CN"/>
              </w:rPr>
            </w:pPr>
            <w:r>
              <w:rPr>
                <w:rFonts w:eastAsia="宋体"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宋体" w:hAnsi="Arial" w:cs="Arial"/>
                <w:color w:val="000000"/>
                <w:sz w:val="18"/>
                <w:szCs w:val="18"/>
                <w:lang w:val="en-US" w:eastAsia="zh-CN" w:bidi="ar"/>
              </w:rPr>
              <w:t xml:space="preserve">NOTE 2: </w:t>
            </w:r>
            <w:r>
              <w:rPr>
                <w:rFonts w:ascii="Arial" w:eastAsia="宋体" w:hAnsi="Arial" w:cs="Arial" w:hint="eastAsia"/>
                <w:color w:val="000000"/>
                <w:sz w:val="18"/>
                <w:szCs w:val="18"/>
                <w:lang w:val="en-US" w:eastAsia="zh-CN" w:bidi="ar"/>
              </w:rPr>
              <w:t xml:space="preserve">  </w:t>
            </w:r>
            <w:r>
              <w:rPr>
                <w:rFonts w:ascii="Arial" w:eastAsia="宋体"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宋体" w:hAnsi="Arial" w:cs="Arial"/>
          <w:kern w:val="2"/>
          <w:lang w:val="en-US" w:eastAsia="zh-CN"/>
        </w:rPr>
      </w:pPr>
    </w:p>
    <w:p w14:paraId="27A37232" w14:textId="12F9AE17" w:rsidR="00AF1766" w:rsidRDefault="00AF1766" w:rsidP="00AF1766">
      <w:pPr>
        <w:pStyle w:val="21"/>
      </w:pPr>
      <w:bookmarkStart w:id="511" w:name="_Toc144251588"/>
      <w:r>
        <w:rPr>
          <w:rFonts w:hint="eastAsia"/>
        </w:rPr>
        <w:t>5.</w:t>
      </w:r>
      <w:r>
        <w:t>49</w:t>
      </w:r>
      <w:r w:rsidRPr="000469EC">
        <w:tab/>
      </w:r>
      <w:r>
        <w:rPr>
          <w:rFonts w:hint="eastAsia"/>
        </w:rPr>
        <w:t>CA_n</w:t>
      </w:r>
      <w:r>
        <w:t>3</w:t>
      </w:r>
      <w:r>
        <w:rPr>
          <w:rFonts w:hint="eastAsia"/>
        </w:rPr>
        <w:t>-n</w:t>
      </w:r>
      <w:r>
        <w:t>7</w:t>
      </w:r>
      <w:r>
        <w:rPr>
          <w:rFonts w:hint="eastAsia"/>
        </w:rPr>
        <w:t>-n</w:t>
      </w:r>
      <w:r>
        <w:t>8</w:t>
      </w:r>
      <w:bookmarkEnd w:id="511"/>
    </w:p>
    <w:p w14:paraId="5D1331C3" w14:textId="2EF1A2FC" w:rsidR="00AF1766" w:rsidRPr="003474CF" w:rsidRDefault="00AF1766" w:rsidP="00AF1766">
      <w:pPr>
        <w:pStyle w:val="31"/>
      </w:pPr>
      <w:bookmarkStart w:id="512" w:name="_Toc120865668"/>
      <w:bookmarkStart w:id="513" w:name="_Toc144251589"/>
      <w:r>
        <w:t>5.49.1</w:t>
      </w:r>
      <w:r>
        <w:tab/>
      </w:r>
      <w:r w:rsidRPr="003474CF">
        <w:t>Common for 1 band UL and 2 bands UL CA</w:t>
      </w:r>
      <w:bookmarkEnd w:id="512"/>
      <w:bookmarkEnd w:id="513"/>
    </w:p>
    <w:p w14:paraId="4468E1C7" w14:textId="2FA62AEE" w:rsidR="00AF1766" w:rsidRDefault="00AF1766" w:rsidP="00AF1766">
      <w:pPr>
        <w:pStyle w:val="41"/>
      </w:pPr>
      <w:bookmarkStart w:id="514" w:name="_Toc120865669"/>
      <w:bookmarkStart w:id="515" w:name="_Toc144251590"/>
      <w:r>
        <w:t>5.49.1.1</w:t>
      </w:r>
      <w:r>
        <w:tab/>
      </w:r>
      <w:r w:rsidRPr="003474CF">
        <w:t>Operating bands for CA</w:t>
      </w:r>
      <w:bookmarkEnd w:id="514"/>
      <w:bookmarkEnd w:id="515"/>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41"/>
      </w:pPr>
      <w:bookmarkStart w:id="516" w:name="_Toc120865670"/>
      <w:bookmarkStart w:id="517" w:name="_Toc144251591"/>
      <w:r>
        <w:t>5.49.1.2</w:t>
      </w:r>
      <w:r>
        <w:tab/>
      </w:r>
      <w:r w:rsidRPr="003474CF">
        <w:t>Channel bandwidths per operating band for CA</w:t>
      </w:r>
      <w:bookmarkEnd w:id="516"/>
      <w:bookmarkEnd w:id="517"/>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41"/>
      </w:pPr>
      <w:bookmarkStart w:id="518" w:name="_Toc120865671"/>
      <w:bookmarkStart w:id="519" w:name="_Toc144251592"/>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18"/>
      <w:bookmarkEnd w:id="519"/>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31"/>
      </w:pPr>
      <w:bookmarkStart w:id="520" w:name="_Toc120865672"/>
      <w:bookmarkStart w:id="521" w:name="_Toc144251593"/>
      <w:r>
        <w:t>5.49.2</w:t>
      </w:r>
      <w:r>
        <w:tab/>
      </w:r>
      <w:r w:rsidRPr="003474CF">
        <w:t>Specific for 2 bands UL CA</w:t>
      </w:r>
      <w:bookmarkEnd w:id="520"/>
      <w:bookmarkEnd w:id="521"/>
    </w:p>
    <w:p w14:paraId="7A439925" w14:textId="5BC6D30B" w:rsidR="00AF1766" w:rsidRPr="003474CF" w:rsidRDefault="00AF1766" w:rsidP="00AF1766">
      <w:pPr>
        <w:pStyle w:val="41"/>
      </w:pPr>
      <w:bookmarkStart w:id="522" w:name="_Toc120865673"/>
      <w:bookmarkStart w:id="523" w:name="_Toc144251594"/>
      <w:r>
        <w:t>5.49.2.1</w:t>
      </w:r>
      <w:r>
        <w:tab/>
      </w:r>
      <w:r w:rsidRPr="003474CF">
        <w:t>UE co-existence studies</w:t>
      </w:r>
      <w:bookmarkEnd w:id="522"/>
      <w:bookmarkEnd w:id="523"/>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7</w:t>
      </w:r>
      <w:r w:rsidRPr="00021C7B">
        <w:rPr>
          <w:rFonts w:eastAsia="宋体"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D030C2">
        <w:rPr>
          <w:rFonts w:cs="Calibri" w:hint="eastAsia"/>
          <w:szCs w:val="21"/>
          <w:lang w:eastAsia="zh-TW"/>
        </w:rPr>
        <w:t>3</w:t>
      </w:r>
      <w:r w:rsidRPr="00021C7B">
        <w:rPr>
          <w:rFonts w:eastAsia="宋体" w:cs="Calibri"/>
          <w:szCs w:val="21"/>
        </w:rPr>
        <w:t>.</w:t>
      </w:r>
    </w:p>
    <w:p w14:paraId="4DBDD72C" w14:textId="4061EA5A" w:rsidR="00AF1766" w:rsidRPr="003474CF" w:rsidRDefault="00AF1766" w:rsidP="00AF1766">
      <w:pPr>
        <w:pStyle w:val="41"/>
      </w:pPr>
      <w:bookmarkStart w:id="524" w:name="_Toc120865674"/>
      <w:bookmarkStart w:id="525" w:name="_Toc144251595"/>
      <w:r>
        <w:t>5.49.2.2</w:t>
      </w:r>
      <w:r>
        <w:tab/>
      </w:r>
      <w:r w:rsidRPr="003474CF">
        <w:t>REFSENS requirements</w:t>
      </w:r>
      <w:bookmarkEnd w:id="524"/>
      <w:bookmarkEnd w:id="525"/>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7526288" w14:textId="1AFC1971" w:rsidR="0008622F" w:rsidRPr="006A0293" w:rsidRDefault="0008622F" w:rsidP="006A0293">
      <w:pPr>
        <w:pStyle w:val="21"/>
      </w:pPr>
      <w:bookmarkStart w:id="526" w:name="_Toc144251596"/>
      <w:r>
        <w:t>5.</w:t>
      </w:r>
      <w:r>
        <w:rPr>
          <w:rFonts w:hint="eastAsia"/>
        </w:rPr>
        <w:t>50</w:t>
      </w:r>
      <w:r>
        <w:tab/>
      </w:r>
      <w:r w:rsidRPr="0008622F">
        <w:rPr>
          <w:rFonts w:hint="eastAsia"/>
        </w:rPr>
        <w:tab/>
      </w:r>
      <w:r w:rsidR="005A4037">
        <w:t>CA_</w:t>
      </w:r>
      <w:r w:rsidRPr="006A0293">
        <w:t>n8-n39-n41</w:t>
      </w:r>
      <w:bookmarkEnd w:id="526"/>
    </w:p>
    <w:p w14:paraId="2E9AEEB9" w14:textId="43BE2DA3" w:rsidR="0008622F" w:rsidRPr="006A0293" w:rsidRDefault="0008622F" w:rsidP="006A0293">
      <w:pPr>
        <w:pStyle w:val="31"/>
      </w:pPr>
      <w:bookmarkStart w:id="527" w:name="_Toc144251597"/>
      <w:r>
        <w:t>5.50.1</w:t>
      </w:r>
      <w:r>
        <w:tab/>
      </w:r>
      <w:r w:rsidRPr="006A0293">
        <w:t>Common for 1 band UL and 2 bands UL CA</w:t>
      </w:r>
      <w:bookmarkEnd w:id="527"/>
    </w:p>
    <w:p w14:paraId="08C4F7AB" w14:textId="2C06FB3D" w:rsidR="0008622F" w:rsidRDefault="0008622F" w:rsidP="006A0293">
      <w:pPr>
        <w:pStyle w:val="41"/>
      </w:pPr>
      <w:bookmarkStart w:id="528" w:name="_Toc144251598"/>
      <w:r>
        <w:t>5.50.1.1</w:t>
      </w:r>
      <w:r>
        <w:tab/>
      </w:r>
      <w:r w:rsidRPr="006A0293">
        <w:t>Operating bands for CA</w:t>
      </w:r>
      <w:bookmarkEnd w:id="528"/>
    </w:p>
    <w:p w14:paraId="075E010A" w14:textId="341DA3F3" w:rsidR="0008622F" w:rsidRDefault="0008622F" w:rsidP="0008622F">
      <w:pPr>
        <w:pStyle w:val="TH"/>
      </w:pPr>
      <w:r w:rsidRPr="0008622F">
        <w:t xml:space="preserve">Table </w:t>
      </w:r>
      <w:r w:rsidRPr="0008622F">
        <w:rPr>
          <w:rFonts w:hint="eastAsia"/>
        </w:rPr>
        <w:t>5.50</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8622F" w14:paraId="43E582E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3C5A8CAA" w14:textId="77777777" w:rsidR="0008622F" w:rsidRDefault="0008622F" w:rsidP="003F2E5F">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78D319CA" w14:textId="77777777" w:rsidR="0008622F" w:rsidRDefault="0008622F" w:rsidP="003F2E5F">
            <w:pPr>
              <w:pStyle w:val="TAH"/>
              <w:rPr>
                <w:rFonts w:eastAsia="等线"/>
                <w:lang w:val="en-US"/>
              </w:rPr>
            </w:pPr>
            <w:r>
              <w:rPr>
                <w:rFonts w:eastAsia="等线"/>
                <w:lang w:val="en-US"/>
              </w:rPr>
              <w:t>NR Band</w:t>
            </w:r>
          </w:p>
          <w:p w14:paraId="559157E3" w14:textId="77777777" w:rsidR="0008622F" w:rsidRDefault="0008622F" w:rsidP="003F2E5F">
            <w:pPr>
              <w:pStyle w:val="TAH"/>
              <w:rPr>
                <w:rFonts w:eastAsia="等线"/>
              </w:rPr>
            </w:pPr>
            <w:r>
              <w:rPr>
                <w:rFonts w:eastAsia="等线"/>
                <w:lang w:val="en-US"/>
              </w:rPr>
              <w:t>(Table 5.2-1)</w:t>
            </w:r>
          </w:p>
        </w:tc>
      </w:tr>
      <w:tr w:rsidR="0008622F" w14:paraId="39DFA414"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DB6674" w14:textId="77777777" w:rsidR="0008622F" w:rsidRDefault="0008622F" w:rsidP="003F2E5F">
            <w:pPr>
              <w:pStyle w:val="TAC"/>
              <w:rPr>
                <w:rFonts w:eastAsia="等线"/>
                <w:lang w:val="en-US" w:eastAsia="zh-CN"/>
              </w:rPr>
            </w:pPr>
            <w:r>
              <w:rPr>
                <w:rFonts w:eastAsia="宋体" w:hint="eastAsia"/>
                <w:bCs/>
                <w:sz w:val="20"/>
                <w:lang w:val="en-US" w:eastAsia="zh-CN"/>
              </w:rPr>
              <w:t>n</w:t>
            </w:r>
            <w:r>
              <w:rPr>
                <w:rFonts w:hint="eastAsia"/>
                <w:lang w:val="en-US" w:eastAsia="zh-CN"/>
              </w:rPr>
              <w:t>8A-n39A-n41A</w:t>
            </w:r>
          </w:p>
        </w:tc>
        <w:tc>
          <w:tcPr>
            <w:tcW w:w="2552" w:type="dxa"/>
            <w:tcBorders>
              <w:top w:val="single" w:sz="4" w:space="0" w:color="auto"/>
              <w:left w:val="single" w:sz="4" w:space="0" w:color="auto"/>
              <w:bottom w:val="single" w:sz="4" w:space="0" w:color="auto"/>
              <w:right w:val="single" w:sz="4" w:space="0" w:color="auto"/>
            </w:tcBorders>
            <w:vAlign w:val="center"/>
          </w:tcPr>
          <w:p w14:paraId="39F6531F" w14:textId="77777777" w:rsidR="0008622F" w:rsidRDefault="0008622F" w:rsidP="003F2E5F">
            <w:pPr>
              <w:pStyle w:val="TAC"/>
              <w:rPr>
                <w:rFonts w:eastAsia="等线"/>
                <w:lang w:val="en-US" w:eastAsia="zh-CN"/>
              </w:rPr>
            </w:pPr>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41</w:t>
            </w:r>
          </w:p>
        </w:tc>
      </w:tr>
    </w:tbl>
    <w:p w14:paraId="53A6689C" w14:textId="77777777" w:rsidR="0008622F" w:rsidRDefault="0008622F" w:rsidP="0008622F">
      <w:pPr>
        <w:rPr>
          <w:lang w:eastAsia="zh-CN"/>
        </w:rPr>
      </w:pPr>
    </w:p>
    <w:p w14:paraId="3207FE3E" w14:textId="323B6725" w:rsidR="0008622F" w:rsidRDefault="0008622F" w:rsidP="006A0293">
      <w:pPr>
        <w:pStyle w:val="41"/>
      </w:pPr>
      <w:bookmarkStart w:id="529" w:name="_Toc144251599"/>
      <w:r>
        <w:t>5.50.1.2</w:t>
      </w:r>
      <w:r>
        <w:tab/>
      </w:r>
      <w:r w:rsidRPr="006A0293">
        <w:t>Channel bandwidths per operating band for CA</w:t>
      </w:r>
      <w:bookmarkEnd w:id="529"/>
    </w:p>
    <w:p w14:paraId="77B154A1" w14:textId="42D8229C" w:rsidR="0008622F" w:rsidRPr="006A0293" w:rsidRDefault="0008622F" w:rsidP="0008622F">
      <w:pPr>
        <w:pStyle w:val="TH"/>
      </w:pPr>
      <w:r w:rsidRPr="0008622F">
        <w:t xml:space="preserve">Table </w:t>
      </w:r>
      <w:r w:rsidRPr="0008622F">
        <w:rPr>
          <w:rFonts w:hint="eastAsia"/>
        </w:rPr>
        <w:t>5.50</w:t>
      </w:r>
      <w:r w:rsidRPr="006A0293">
        <w:t xml:space="preserve">.1.2-1: Supported bandwidths per CA band combination of </w:t>
      </w:r>
      <w:r>
        <w:t>band n8+n39+n41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622F" w14:paraId="73614E8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08A8F6" w14:textId="77777777" w:rsidR="0008622F" w:rsidRDefault="0008622F"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C46C49B" w14:textId="77777777" w:rsidR="0008622F" w:rsidRDefault="0008622F"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1F11C9E" w14:textId="77777777" w:rsidR="0008622F" w:rsidRDefault="0008622F"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E3969D" w14:textId="77777777" w:rsidR="0008622F" w:rsidRDefault="0008622F"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B15EE3C" w14:textId="77777777" w:rsidR="0008622F" w:rsidRDefault="0008622F" w:rsidP="003F2E5F">
            <w:pPr>
              <w:pStyle w:val="TAH"/>
              <w:overflowPunct w:val="0"/>
              <w:autoSpaceDE w:val="0"/>
              <w:autoSpaceDN w:val="0"/>
              <w:adjustRightInd w:val="0"/>
              <w:rPr>
                <w:szCs w:val="18"/>
                <w:lang w:val="en-US" w:eastAsia="zh-CN"/>
              </w:rPr>
            </w:pPr>
            <w:r>
              <w:t>Bandwidth combination set</w:t>
            </w:r>
          </w:p>
        </w:tc>
      </w:tr>
      <w:tr w:rsidR="0008622F" w14:paraId="239A129E"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0EB655" w14:textId="77777777" w:rsidR="0008622F" w:rsidRDefault="0008622F" w:rsidP="003F2E5F">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5CFB2"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CA_n8A-n39A</w:t>
            </w:r>
          </w:p>
          <w:p w14:paraId="64AD9A08" w14:textId="77777777" w:rsidR="0008622F" w:rsidRDefault="0008622F" w:rsidP="003F2E5F">
            <w:pPr>
              <w:pStyle w:val="TAC"/>
              <w:overflowPunct w:val="0"/>
              <w:autoSpaceDE w:val="0"/>
              <w:autoSpaceDN w:val="0"/>
              <w:adjustRightInd w:val="0"/>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14:paraId="72FB11D9" w14:textId="77777777" w:rsidR="0008622F" w:rsidRDefault="0008622F" w:rsidP="003F2E5F">
            <w:pPr>
              <w:pStyle w:val="TAC"/>
              <w:overflowPunct w:val="0"/>
              <w:autoSpaceDE w:val="0"/>
              <w:autoSpaceDN w:val="0"/>
              <w:adjustRightInd w:val="0"/>
              <w:rPr>
                <w:rFonts w:eastAsia="宋体"/>
                <w:szCs w:val="18"/>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730" w:type="dxa"/>
            <w:tcBorders>
              <w:left w:val="single" w:sz="4" w:space="0" w:color="auto"/>
              <w:right w:val="single" w:sz="4" w:space="0" w:color="auto"/>
            </w:tcBorders>
            <w:vAlign w:val="center"/>
          </w:tcPr>
          <w:p w14:paraId="24E8B615" w14:textId="77777777" w:rsidR="0008622F" w:rsidRDefault="0008622F" w:rsidP="003F2E5F">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9E0E09" w14:textId="77777777" w:rsidR="0008622F" w:rsidRDefault="0008622F" w:rsidP="003F2E5F">
            <w:pPr>
              <w:pStyle w:val="TAC"/>
              <w:rPr>
                <w:rFonts w:eastAsia="宋体"/>
                <w:szCs w:val="18"/>
                <w:lang w:val="en-US" w:eastAsia="zh-CN"/>
              </w:rPr>
            </w:pPr>
            <w:r>
              <w:rPr>
                <w:lang w:val="en-US"/>
              </w:rPr>
              <w:t>5, 10, 15</w:t>
            </w:r>
            <w:r>
              <w:rPr>
                <w:rFonts w:eastAsia="宋体"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608D30E8" w14:textId="77777777" w:rsidR="0008622F" w:rsidRDefault="0008622F"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08622F" w14:paraId="37C21AEA"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8C9052C"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D857A8"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A7865F" w14:textId="77777777" w:rsidR="0008622F" w:rsidRDefault="0008622F"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DAC925" w14:textId="77777777" w:rsidR="0008622F" w:rsidRDefault="0008622F"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39117" w14:textId="77777777" w:rsidR="0008622F" w:rsidRDefault="0008622F" w:rsidP="003F2E5F">
            <w:pPr>
              <w:pStyle w:val="TAC"/>
              <w:overflowPunct w:val="0"/>
              <w:autoSpaceDE w:val="0"/>
              <w:autoSpaceDN w:val="0"/>
              <w:adjustRightInd w:val="0"/>
              <w:rPr>
                <w:szCs w:val="18"/>
                <w:lang w:val="en-US" w:eastAsia="zh-CN"/>
              </w:rPr>
            </w:pPr>
          </w:p>
        </w:tc>
      </w:tr>
      <w:tr w:rsidR="0008622F" w14:paraId="61B0D17E"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4AA4" w14:textId="77777777" w:rsidR="0008622F" w:rsidRDefault="0008622F"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F41EF" w14:textId="77777777" w:rsidR="0008622F" w:rsidRDefault="0008622F"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0124D3" w14:textId="77777777" w:rsidR="0008622F" w:rsidRDefault="0008622F" w:rsidP="003F2E5F">
            <w:pPr>
              <w:pStyle w:val="TAC"/>
              <w:rPr>
                <w:szCs w:val="18"/>
                <w:lang w:val="en-US" w:eastAsia="zh-CN"/>
              </w:rPr>
            </w:pPr>
            <w:r>
              <w:rPr>
                <w:lang w:val="en-US"/>
              </w:rPr>
              <w:t>n4</w:t>
            </w:r>
            <w:r>
              <w:rPr>
                <w:rFonts w:eastAsia="宋体"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6EE7291" w14:textId="77777777" w:rsidR="0008622F" w:rsidRDefault="0008622F" w:rsidP="003F2E5F">
            <w:pPr>
              <w:spacing w:after="0"/>
              <w:jc w:val="center"/>
              <w:rPr>
                <w:rFonts w:ascii="Arial" w:eastAsia="宋体" w:hAnsi="Arial" w:cs="Arial"/>
                <w:sz w:val="18"/>
                <w:szCs w:val="18"/>
                <w:lang w:val="en-US" w:eastAsia="zh-CN" w:bidi="ar"/>
              </w:rPr>
            </w:pPr>
            <w:r>
              <w:rPr>
                <w:rFonts w:ascii="Arial" w:eastAsia="宋体" w:hAnsi="Arial" w:cs="Arial"/>
                <w:color w:val="000000"/>
                <w:sz w:val="18"/>
                <w:szCs w:val="18"/>
                <w:lang w:val="en-US" w:eastAsia="zh-CN" w:bidi="ar"/>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DFC32" w14:textId="77777777" w:rsidR="0008622F" w:rsidRDefault="0008622F" w:rsidP="003F2E5F">
            <w:pPr>
              <w:pStyle w:val="TAC"/>
              <w:overflowPunct w:val="0"/>
              <w:autoSpaceDE w:val="0"/>
              <w:autoSpaceDN w:val="0"/>
              <w:adjustRightInd w:val="0"/>
              <w:rPr>
                <w:szCs w:val="18"/>
                <w:lang w:val="en-US" w:eastAsia="zh-CN"/>
              </w:rPr>
            </w:pPr>
          </w:p>
        </w:tc>
      </w:tr>
    </w:tbl>
    <w:p w14:paraId="5761CBFA" w14:textId="77777777" w:rsidR="0008622F" w:rsidRDefault="0008622F" w:rsidP="0008622F">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DDB23AA" w14:textId="43926D2D" w:rsidR="0008622F" w:rsidRDefault="0008622F" w:rsidP="006A0293">
      <w:pPr>
        <w:pStyle w:val="41"/>
      </w:pPr>
      <w:bookmarkStart w:id="530" w:name="_Toc144251600"/>
      <w:r>
        <w:t>5.50.1.3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30"/>
    </w:p>
    <w:p w14:paraId="3AF41589" w14:textId="77777777" w:rsidR="0008622F" w:rsidRDefault="0008622F" w:rsidP="0008622F">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41</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40EB0E5F" w14:textId="52F3E9F9" w:rsidR="0008622F" w:rsidRPr="006A0293" w:rsidRDefault="0008622F" w:rsidP="006A0293">
      <w:pPr>
        <w:pStyle w:val="31"/>
      </w:pPr>
      <w:bookmarkStart w:id="531" w:name="_Toc144251601"/>
      <w:r>
        <w:t>5.50.2</w:t>
      </w:r>
      <w:r>
        <w:tab/>
      </w:r>
      <w:r w:rsidRPr="006A0293">
        <w:t>Specific for 2 bands UL CA</w:t>
      </w:r>
      <w:bookmarkEnd w:id="531"/>
    </w:p>
    <w:p w14:paraId="1493380B" w14:textId="7CCC08FB" w:rsidR="0008622F" w:rsidRPr="006A0293" w:rsidRDefault="0008622F" w:rsidP="006A0293">
      <w:pPr>
        <w:pStyle w:val="41"/>
      </w:pPr>
      <w:bookmarkStart w:id="532" w:name="_Toc144251602"/>
      <w:r>
        <w:t>5.50.2.1</w:t>
      </w:r>
      <w:r>
        <w:tab/>
      </w:r>
      <w:r w:rsidRPr="006A0293">
        <w:t>UE co-existence studies</w:t>
      </w:r>
      <w:bookmarkEnd w:id="532"/>
    </w:p>
    <w:p w14:paraId="6ED9B631" w14:textId="77777777" w:rsidR="0008622F" w:rsidRDefault="0008622F" w:rsidP="0008622F">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312F587C" w14:textId="1FC696EA"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IMDx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n</w:t>
      </w:r>
      <w:r>
        <w:rPr>
          <w:rFonts w:hint="eastAsia"/>
          <w:color w:val="auto"/>
          <w:lang w:val="en-US" w:eastAsia="zh-CN"/>
        </w:rPr>
        <w:t>41</w:t>
      </w:r>
      <w:r>
        <w:rPr>
          <w:color w:val="auto"/>
          <w:lang w:val="en-US" w:eastAsia="zh-CN"/>
        </w:rPr>
        <w:t>Rx</w:t>
      </w:r>
      <w:r>
        <w:rPr>
          <w:rFonts w:hint="eastAsia"/>
          <w:color w:val="auto"/>
          <w:lang w:val="en-US" w:eastAsia="zh-CN"/>
        </w:rPr>
        <w:t>;</w:t>
      </w:r>
    </w:p>
    <w:p w14:paraId="00624912" w14:textId="2098579E"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533" w:name="OLE_LINK16"/>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bookmarkEnd w:id="533"/>
    <w:p w14:paraId="5599D79B" w14:textId="0F65FC41" w:rsidR="0008622F" w:rsidRDefault="0008622F" w:rsidP="0008622F">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w:t>
      </w:r>
      <w:r>
        <w:rPr>
          <w:rFonts w:hint="eastAsia"/>
          <w:color w:val="auto"/>
          <w:lang w:val="en-US" w:eastAsia="zh-CN"/>
        </w:rPr>
        <w:t>n8</w:t>
      </w:r>
      <w:r>
        <w:rPr>
          <w:color w:val="auto"/>
          <w:lang w:val="en-US" w:eastAsia="zh-CN"/>
        </w:rPr>
        <w:t>+n</w:t>
      </w:r>
      <w:r>
        <w:rPr>
          <w:rFonts w:hint="eastAsia"/>
          <w:color w:val="auto"/>
          <w:lang w:val="en-US" w:eastAsia="zh-CN"/>
        </w:rPr>
        <w:t>41</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09F14BA0" w14:textId="15DB793B" w:rsidR="0008622F" w:rsidRPr="006A0293" w:rsidRDefault="0008622F" w:rsidP="006A0293">
      <w:pPr>
        <w:pStyle w:val="41"/>
      </w:pPr>
      <w:bookmarkStart w:id="534" w:name="_Toc144251603"/>
      <w:r>
        <w:t>5.50.2.2</w:t>
      </w:r>
      <w:r>
        <w:tab/>
      </w:r>
      <w:r w:rsidRPr="006A0293">
        <w:t>REFSENS requirements</w:t>
      </w:r>
      <w:bookmarkEnd w:id="534"/>
    </w:p>
    <w:p w14:paraId="08EEF3B9" w14:textId="77777777" w:rsidR="0008622F" w:rsidRDefault="0008622F" w:rsidP="0008622F">
      <w:pPr>
        <w:spacing w:after="120"/>
        <w:rPr>
          <w:rFonts w:eastAsia="宋体"/>
          <w:kern w:val="2"/>
          <w:lang w:val="en-US" w:eastAsia="zh-CN"/>
        </w:rPr>
      </w:pPr>
      <w:r>
        <w:rPr>
          <w:rFonts w:eastAsia="宋体" w:hint="eastAsia"/>
          <w:kern w:val="2"/>
          <w:lang w:val="en-US" w:eastAsia="zh-CN"/>
        </w:rPr>
        <w:t xml:space="preserve">In terms of the co-existence studies, there are no additional </w:t>
      </w:r>
      <w:r>
        <w:rPr>
          <w:rFonts w:eastAsia="宋体"/>
          <w:kern w:val="2"/>
          <w:lang w:val="en-US" w:eastAsia="zh-CN"/>
        </w:rPr>
        <w:t>MSD requirement</w:t>
      </w:r>
      <w:r>
        <w:rPr>
          <w:rFonts w:eastAsia="宋体" w:hint="eastAsia"/>
          <w:kern w:val="2"/>
          <w:lang w:val="en-US" w:eastAsia="zh-CN"/>
        </w:rPr>
        <w:t>s.</w:t>
      </w:r>
    </w:p>
    <w:p w14:paraId="6F98A784" w14:textId="62D00D65" w:rsidR="00F428C0" w:rsidRPr="006A0293" w:rsidRDefault="00F428C0" w:rsidP="006A0293">
      <w:pPr>
        <w:pStyle w:val="21"/>
      </w:pPr>
      <w:bookmarkStart w:id="535" w:name="_Toc144251604"/>
      <w:r>
        <w:t>5.51</w:t>
      </w:r>
      <w:r>
        <w:tab/>
      </w:r>
      <w:r w:rsidR="005A4037">
        <w:t>CA_</w:t>
      </w:r>
      <w:r w:rsidRPr="006A0293">
        <w:t>n8-n39-n79</w:t>
      </w:r>
      <w:bookmarkEnd w:id="535"/>
    </w:p>
    <w:p w14:paraId="4E5F6358" w14:textId="7003F43F" w:rsidR="00F428C0" w:rsidRPr="006A0293" w:rsidRDefault="00F428C0" w:rsidP="006A0293">
      <w:pPr>
        <w:pStyle w:val="31"/>
      </w:pPr>
      <w:bookmarkStart w:id="536" w:name="_Toc144251605"/>
      <w:r>
        <w:t>5.51.1</w:t>
      </w:r>
      <w:r>
        <w:tab/>
      </w:r>
      <w:r w:rsidRPr="006A0293">
        <w:t>Common for 1 band UL and 2 bands UL CA</w:t>
      </w:r>
      <w:bookmarkEnd w:id="536"/>
    </w:p>
    <w:p w14:paraId="3C73127E" w14:textId="7E88CF98" w:rsidR="00F428C0" w:rsidRDefault="00F428C0" w:rsidP="006A0293">
      <w:pPr>
        <w:pStyle w:val="41"/>
      </w:pPr>
      <w:bookmarkStart w:id="537" w:name="_Toc144251606"/>
      <w:r>
        <w:t>5.51.1.1</w:t>
      </w:r>
      <w:r>
        <w:tab/>
      </w:r>
      <w:r w:rsidRPr="006A0293">
        <w:t>Operating bands for CA</w:t>
      </w:r>
      <w:bookmarkEnd w:id="537"/>
    </w:p>
    <w:p w14:paraId="2599385A" w14:textId="607F1723" w:rsidR="00F428C0" w:rsidRDefault="00F428C0" w:rsidP="00F428C0">
      <w:pPr>
        <w:pStyle w:val="TH"/>
      </w:pPr>
      <w:r w:rsidRPr="00F428C0">
        <w:t xml:space="preserve">Table </w:t>
      </w:r>
      <w:r w:rsidRPr="00F428C0">
        <w:rPr>
          <w:rFonts w:hint="eastAsia"/>
        </w:rPr>
        <w:t>5.</w:t>
      </w:r>
      <w:r>
        <w:t>51</w:t>
      </w:r>
      <w:r w:rsidRPr="006A0293">
        <w:t>.1.1-1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428C0" w14:paraId="22637D91"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tcPr>
          <w:p w14:paraId="0213A09A" w14:textId="77777777" w:rsidR="00F428C0" w:rsidRDefault="00F428C0" w:rsidP="003F2E5F">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4604E77F" w14:textId="77777777" w:rsidR="00F428C0" w:rsidRDefault="00F428C0" w:rsidP="003F2E5F">
            <w:pPr>
              <w:pStyle w:val="TAH"/>
              <w:rPr>
                <w:rFonts w:eastAsia="等线"/>
                <w:lang w:val="en-US"/>
              </w:rPr>
            </w:pPr>
            <w:r>
              <w:rPr>
                <w:rFonts w:eastAsia="等线"/>
                <w:lang w:val="en-US"/>
              </w:rPr>
              <w:t>NR Band</w:t>
            </w:r>
          </w:p>
          <w:p w14:paraId="4531CBC7" w14:textId="77777777" w:rsidR="00F428C0" w:rsidRDefault="00F428C0" w:rsidP="003F2E5F">
            <w:pPr>
              <w:pStyle w:val="TAH"/>
              <w:rPr>
                <w:rFonts w:eastAsia="等线"/>
              </w:rPr>
            </w:pPr>
            <w:r>
              <w:rPr>
                <w:rFonts w:eastAsia="等线"/>
                <w:lang w:val="en-US"/>
              </w:rPr>
              <w:t>(Table 5.2-1)</w:t>
            </w:r>
          </w:p>
        </w:tc>
      </w:tr>
      <w:tr w:rsidR="00F428C0" w14:paraId="3E2BF525" w14:textId="77777777" w:rsidTr="003F2E5F">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4E935" w14:textId="77777777" w:rsidR="00F428C0" w:rsidRDefault="00F428C0" w:rsidP="003F2E5F">
            <w:pPr>
              <w:pStyle w:val="TAC"/>
              <w:rPr>
                <w:rFonts w:eastAsia="等线"/>
                <w:lang w:val="en-US" w:eastAsia="zh-CN"/>
              </w:rPr>
            </w:pPr>
            <w:r>
              <w:rPr>
                <w:rFonts w:eastAsia="宋体" w:hint="eastAsia"/>
                <w:bCs/>
                <w:sz w:val="20"/>
                <w:lang w:val="en-US" w:eastAsia="zh-CN"/>
              </w:rPr>
              <w:t>n</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4C0385AC" w14:textId="77777777" w:rsidR="00F428C0" w:rsidRDefault="00F428C0" w:rsidP="003F2E5F">
            <w:pPr>
              <w:pStyle w:val="TAC"/>
              <w:rPr>
                <w:rFonts w:eastAsia="等线"/>
                <w:lang w:val="en-US" w:eastAsia="zh-CN"/>
              </w:rPr>
            </w:pPr>
            <w:r>
              <w:rPr>
                <w:rFonts w:eastAsia="等线" w:hint="eastAsia"/>
                <w:lang w:val="en-US" w:eastAsia="zh-CN"/>
              </w:rPr>
              <w:t>n8</w:t>
            </w:r>
            <w:r>
              <w:rPr>
                <w:rFonts w:eastAsia="等线"/>
                <w:lang w:val="en-US" w:eastAsia="zh-CN"/>
              </w:rPr>
              <w:t>, n3</w:t>
            </w:r>
            <w:r>
              <w:rPr>
                <w:rFonts w:eastAsia="等线" w:hint="eastAsia"/>
                <w:lang w:val="en-US" w:eastAsia="zh-CN"/>
              </w:rPr>
              <w:t>9</w:t>
            </w:r>
            <w:r>
              <w:rPr>
                <w:rFonts w:eastAsia="等线"/>
                <w:lang w:val="en-US" w:eastAsia="zh-CN"/>
              </w:rPr>
              <w:t xml:space="preserve">, </w:t>
            </w:r>
            <w:r>
              <w:rPr>
                <w:rFonts w:eastAsia="等线" w:hint="eastAsia"/>
                <w:lang w:val="en-US" w:eastAsia="zh-CN"/>
              </w:rPr>
              <w:t>n79</w:t>
            </w:r>
          </w:p>
        </w:tc>
      </w:tr>
    </w:tbl>
    <w:p w14:paraId="3768683B" w14:textId="77777777" w:rsidR="00F428C0" w:rsidRDefault="00F428C0" w:rsidP="00F428C0">
      <w:pPr>
        <w:rPr>
          <w:lang w:eastAsia="zh-CN"/>
        </w:rPr>
      </w:pPr>
    </w:p>
    <w:p w14:paraId="3B736677" w14:textId="4C0696B8" w:rsidR="00F428C0" w:rsidRDefault="00F428C0" w:rsidP="006A0293">
      <w:pPr>
        <w:pStyle w:val="41"/>
      </w:pPr>
      <w:bookmarkStart w:id="538" w:name="_Toc144251607"/>
      <w:r>
        <w:t>5.51.1.2</w:t>
      </w:r>
      <w:r>
        <w:tab/>
      </w:r>
      <w:r w:rsidRPr="006A0293">
        <w:t>Channel bandwidths per operating band for CA</w:t>
      </w:r>
      <w:bookmarkEnd w:id="538"/>
    </w:p>
    <w:p w14:paraId="552EC490" w14:textId="2431099C" w:rsidR="00F428C0" w:rsidRPr="006A0293" w:rsidRDefault="00F428C0" w:rsidP="00F428C0">
      <w:pPr>
        <w:pStyle w:val="TH"/>
      </w:pPr>
      <w:r w:rsidRPr="00F428C0">
        <w:t xml:space="preserve">Table </w:t>
      </w:r>
      <w:r w:rsidRPr="00F428C0">
        <w:rPr>
          <w:rFonts w:hint="eastAsia"/>
        </w:rPr>
        <w:t>5.</w:t>
      </w:r>
      <w:r>
        <w:t>51</w:t>
      </w:r>
      <w:r w:rsidRPr="006A0293">
        <w:t xml:space="preserve">.1.2-1: Supported bandwidths per CA band combination of </w:t>
      </w:r>
      <w:r>
        <w:t>band n8</w:t>
      </w:r>
      <w:r w:rsidRPr="00F428C0">
        <w:t>+n</w:t>
      </w:r>
      <w:r>
        <w:t>39</w:t>
      </w:r>
      <w:r w:rsidRPr="00F428C0">
        <w:t>+n</w:t>
      </w:r>
      <w:r>
        <w:t>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28C0" w14:paraId="20C37EBB"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37A046" w14:textId="77777777" w:rsidR="00F428C0" w:rsidRDefault="00F428C0" w:rsidP="003F2E5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0CA713" w14:textId="77777777" w:rsidR="00F428C0" w:rsidRDefault="00F428C0" w:rsidP="003F2E5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B72514D" w14:textId="77777777" w:rsidR="00F428C0" w:rsidRDefault="00F428C0" w:rsidP="003F2E5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A5E929" w14:textId="77777777" w:rsidR="00F428C0" w:rsidRDefault="00F428C0" w:rsidP="003F2E5F">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6EEC334" w14:textId="77777777" w:rsidR="00F428C0" w:rsidRDefault="00F428C0" w:rsidP="003F2E5F">
            <w:pPr>
              <w:pStyle w:val="TAH"/>
              <w:overflowPunct w:val="0"/>
              <w:autoSpaceDE w:val="0"/>
              <w:autoSpaceDN w:val="0"/>
              <w:adjustRightInd w:val="0"/>
              <w:rPr>
                <w:szCs w:val="18"/>
                <w:lang w:val="en-US" w:eastAsia="zh-CN"/>
              </w:rPr>
            </w:pPr>
            <w:r>
              <w:t>Bandwidth combination set</w:t>
            </w:r>
          </w:p>
        </w:tc>
      </w:tr>
      <w:tr w:rsidR="00F428C0" w14:paraId="627AFF09"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18170" w14:textId="77777777" w:rsidR="00F428C0" w:rsidRDefault="00F428C0" w:rsidP="003F2E5F">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4D54"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CA_n8A-n39A</w:t>
            </w:r>
          </w:p>
          <w:p w14:paraId="75B6465C" w14:textId="77777777" w:rsidR="00F428C0" w:rsidRDefault="00F428C0" w:rsidP="003F2E5F">
            <w:pPr>
              <w:pStyle w:val="TAC"/>
              <w:overflowPunct w:val="0"/>
              <w:autoSpaceDE w:val="0"/>
              <w:autoSpaceDN w:val="0"/>
              <w:adjustRightInd w:val="0"/>
              <w:rPr>
                <w:szCs w:val="18"/>
                <w:lang w:eastAsia="zh-CN"/>
              </w:rPr>
            </w:pPr>
            <w:r>
              <w:rPr>
                <w:rFonts w:hint="eastAsia"/>
                <w:szCs w:val="18"/>
                <w:lang w:eastAsia="zh-CN"/>
              </w:rPr>
              <w:t>CA_n8A-n79A</w:t>
            </w:r>
          </w:p>
          <w:p w14:paraId="6CB63620" w14:textId="77777777" w:rsidR="00F428C0" w:rsidRDefault="00F428C0" w:rsidP="003F2E5F">
            <w:pPr>
              <w:pStyle w:val="TAC"/>
              <w:overflowPunct w:val="0"/>
              <w:autoSpaceDE w:val="0"/>
              <w:autoSpaceDN w:val="0"/>
              <w:adjustRightInd w:val="0"/>
              <w:rPr>
                <w:rFonts w:eastAsia="宋体"/>
                <w:szCs w:val="18"/>
                <w:lang w:val="en-US" w:eastAsia="zh-CN"/>
              </w:rPr>
            </w:pPr>
            <w:r>
              <w:rPr>
                <w:rFonts w:hint="eastAsia"/>
                <w:szCs w:val="18"/>
                <w:lang w:eastAsia="zh-CN"/>
              </w:rPr>
              <w:t>CA_n39A-n79A</w:t>
            </w:r>
          </w:p>
        </w:tc>
        <w:tc>
          <w:tcPr>
            <w:tcW w:w="730" w:type="dxa"/>
            <w:tcBorders>
              <w:left w:val="single" w:sz="4" w:space="0" w:color="auto"/>
              <w:right w:val="single" w:sz="4" w:space="0" w:color="auto"/>
            </w:tcBorders>
            <w:vAlign w:val="center"/>
          </w:tcPr>
          <w:p w14:paraId="25474976" w14:textId="77777777" w:rsidR="00F428C0" w:rsidRDefault="00F428C0" w:rsidP="003F2E5F">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D9F3A2" w14:textId="77777777" w:rsidR="00F428C0" w:rsidRDefault="00F428C0" w:rsidP="003F2E5F">
            <w:pPr>
              <w:pStyle w:val="TAC"/>
              <w:rPr>
                <w:rFonts w:eastAsia="宋体"/>
                <w:szCs w:val="18"/>
                <w:lang w:val="en-US" w:eastAsia="zh-CN"/>
              </w:rPr>
            </w:pPr>
            <w:r>
              <w:rPr>
                <w:lang w:val="en-US"/>
              </w:rPr>
              <w:t>5, 10, 15</w:t>
            </w:r>
            <w:r>
              <w:rPr>
                <w:rFonts w:eastAsia="宋体" w:hint="eastAsia"/>
                <w:lang w:val="en-US" w:eastAsia="zh-CN"/>
              </w:rPr>
              <w:t>, 20</w:t>
            </w:r>
          </w:p>
        </w:tc>
        <w:tc>
          <w:tcPr>
            <w:tcW w:w="1360" w:type="dxa"/>
            <w:tcBorders>
              <w:left w:val="single" w:sz="4" w:space="0" w:color="auto"/>
              <w:bottom w:val="nil"/>
              <w:right w:val="single" w:sz="4" w:space="0" w:color="auto"/>
            </w:tcBorders>
            <w:shd w:val="clear" w:color="auto" w:fill="auto"/>
            <w:vAlign w:val="center"/>
          </w:tcPr>
          <w:p w14:paraId="5664576E" w14:textId="77777777" w:rsidR="00F428C0" w:rsidRDefault="00F428C0" w:rsidP="003F2E5F">
            <w:pPr>
              <w:pStyle w:val="TAC"/>
              <w:overflowPunct w:val="0"/>
              <w:autoSpaceDE w:val="0"/>
              <w:autoSpaceDN w:val="0"/>
              <w:adjustRightInd w:val="0"/>
              <w:rPr>
                <w:szCs w:val="18"/>
                <w:lang w:val="en-US" w:eastAsia="zh-CN"/>
              </w:rPr>
            </w:pPr>
            <w:r>
              <w:rPr>
                <w:rFonts w:hint="eastAsia"/>
                <w:szCs w:val="18"/>
                <w:lang w:val="en-US" w:eastAsia="zh-CN"/>
              </w:rPr>
              <w:t>0</w:t>
            </w:r>
          </w:p>
        </w:tc>
      </w:tr>
      <w:tr w:rsidR="00F428C0" w14:paraId="59EF8D64"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396E193"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588E0E"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4E9E21" w14:textId="77777777" w:rsidR="00F428C0" w:rsidRDefault="00F428C0" w:rsidP="003F2E5F">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153953" w14:textId="77777777" w:rsidR="00F428C0" w:rsidRDefault="00F428C0" w:rsidP="003F2E5F">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44D6C1" w14:textId="77777777" w:rsidR="00F428C0" w:rsidRDefault="00F428C0" w:rsidP="003F2E5F">
            <w:pPr>
              <w:pStyle w:val="TAC"/>
              <w:overflowPunct w:val="0"/>
              <w:autoSpaceDE w:val="0"/>
              <w:autoSpaceDN w:val="0"/>
              <w:adjustRightInd w:val="0"/>
              <w:rPr>
                <w:szCs w:val="18"/>
                <w:lang w:val="en-US" w:eastAsia="zh-CN"/>
              </w:rPr>
            </w:pPr>
          </w:p>
        </w:tc>
      </w:tr>
      <w:tr w:rsidR="00F428C0" w14:paraId="2167BE8A"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2904" w14:textId="77777777" w:rsidR="00F428C0" w:rsidRDefault="00F428C0" w:rsidP="003F2E5F">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269AD" w14:textId="77777777" w:rsidR="00F428C0" w:rsidRDefault="00F428C0" w:rsidP="003F2E5F">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9CE8EB" w14:textId="77777777" w:rsidR="00F428C0" w:rsidRDefault="00F428C0" w:rsidP="003F2E5F">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A03566" w14:textId="77777777" w:rsidR="00F428C0" w:rsidRDefault="00F428C0" w:rsidP="003F2E5F">
            <w:pPr>
              <w:spacing w:after="0"/>
              <w:jc w:val="center"/>
              <w:rPr>
                <w:rFonts w:ascii="Arial" w:eastAsia="宋体" w:hAnsi="Arial" w:cs="Arial"/>
                <w:sz w:val="18"/>
                <w:szCs w:val="18"/>
                <w:lang w:val="en-US" w:eastAsia="zh-CN" w:bidi="ar"/>
              </w:rPr>
            </w:pPr>
            <w:r>
              <w:rPr>
                <w:rFonts w:ascii="Arial" w:eastAsia="宋体" w:hAnsi="Arial" w:cs="Arial"/>
                <w:color w:val="000000"/>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D3C1B" w14:textId="77777777" w:rsidR="00F428C0" w:rsidRDefault="00F428C0" w:rsidP="003F2E5F">
            <w:pPr>
              <w:pStyle w:val="TAC"/>
              <w:overflowPunct w:val="0"/>
              <w:autoSpaceDE w:val="0"/>
              <w:autoSpaceDN w:val="0"/>
              <w:adjustRightInd w:val="0"/>
              <w:rPr>
                <w:szCs w:val="18"/>
                <w:lang w:val="en-US" w:eastAsia="zh-CN"/>
              </w:rPr>
            </w:pPr>
          </w:p>
        </w:tc>
      </w:tr>
    </w:tbl>
    <w:p w14:paraId="240568BC" w14:textId="77777777" w:rsidR="00F428C0" w:rsidRDefault="00F428C0" w:rsidP="00F428C0">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7E8FBB66" w14:textId="6B3751E5" w:rsidR="00F428C0" w:rsidRDefault="00F428C0" w:rsidP="006A0293">
      <w:pPr>
        <w:pStyle w:val="41"/>
      </w:pPr>
      <w:bookmarkStart w:id="539" w:name="_Toc144251608"/>
      <w:r>
        <w:t>5.51.1.3</w:t>
      </w:r>
      <w:r>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539"/>
    </w:p>
    <w:p w14:paraId="6B1546B7" w14:textId="77777777" w:rsidR="00F428C0" w:rsidRDefault="00F428C0" w:rsidP="00F428C0">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2A46D4B1" w14:textId="3511BA2F" w:rsidR="00F428C0" w:rsidRPr="006A0293" w:rsidRDefault="00F428C0" w:rsidP="006A0293">
      <w:pPr>
        <w:pStyle w:val="31"/>
      </w:pPr>
      <w:bookmarkStart w:id="540" w:name="_Toc144251609"/>
      <w:r>
        <w:t>5.51.2</w:t>
      </w:r>
      <w:r>
        <w:tab/>
      </w:r>
      <w:r w:rsidRPr="006A0293">
        <w:t>Specific for 2 bands UL CA</w:t>
      </w:r>
      <w:bookmarkEnd w:id="540"/>
    </w:p>
    <w:p w14:paraId="7A5A47AA" w14:textId="47211E30" w:rsidR="00F428C0" w:rsidRPr="006A0293" w:rsidRDefault="00F428C0" w:rsidP="006A0293">
      <w:pPr>
        <w:pStyle w:val="41"/>
      </w:pPr>
      <w:bookmarkStart w:id="541" w:name="_Toc144251610"/>
      <w:r>
        <w:t>5.51.2.1</w:t>
      </w:r>
      <w:r>
        <w:tab/>
      </w:r>
      <w:r w:rsidRPr="006A0293">
        <w:t>UE co-existence studies</w:t>
      </w:r>
      <w:bookmarkEnd w:id="541"/>
    </w:p>
    <w:p w14:paraId="747C3BE4" w14:textId="77777777" w:rsidR="00F428C0" w:rsidRDefault="00F428C0" w:rsidP="00F428C0">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D1292D6" w14:textId="6CC39941"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and IMD4 issue </w:t>
      </w:r>
      <w:r>
        <w:rPr>
          <w:color w:val="auto"/>
          <w:lang w:val="en-US" w:eastAsia="zh-CN"/>
        </w:rPr>
        <w:t xml:space="preserve">caused by </w:t>
      </w:r>
      <w:r>
        <w:rPr>
          <w:rFonts w:hint="eastAsia"/>
          <w:color w:val="auto"/>
          <w:lang w:val="en-US" w:eastAsia="zh-CN"/>
        </w:rPr>
        <w:t>n8</w:t>
      </w:r>
      <w:r>
        <w:rPr>
          <w:color w:val="auto"/>
          <w:lang w:val="en-US" w:eastAsia="zh-CN"/>
        </w:rPr>
        <w:t>+n</w:t>
      </w:r>
      <w:r>
        <w:rPr>
          <w:rFonts w:hint="eastAsia"/>
          <w:color w:val="auto"/>
          <w:lang w:val="en-US" w:eastAsia="zh-CN"/>
        </w:rPr>
        <w:t>39</w:t>
      </w:r>
      <w:r>
        <w:rPr>
          <w:color w:val="auto"/>
          <w:lang w:val="en-US" w:eastAsia="zh-CN"/>
        </w:rPr>
        <w:t xml:space="preserve"> fall into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2C980312" w14:textId="5A40387A"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n39</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5EBA8F85" w14:textId="26DB32E6" w:rsidR="00F428C0" w:rsidRDefault="00F428C0" w:rsidP="00F428C0">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its own band n</w:t>
      </w:r>
      <w:r>
        <w:rPr>
          <w:rFonts w:hint="eastAsia"/>
          <w:color w:val="auto"/>
          <w:lang w:val="en-US" w:eastAsia="zh-CN"/>
        </w:rPr>
        <w:t>39</w:t>
      </w:r>
      <w:r>
        <w:rPr>
          <w:color w:val="auto"/>
          <w:lang w:val="en-US" w:eastAsia="zh-CN"/>
        </w:rPr>
        <w:t xml:space="preserve"> Rx</w:t>
      </w:r>
      <w:r>
        <w:rPr>
          <w:rFonts w:hint="eastAsia"/>
          <w:color w:val="auto"/>
          <w:lang w:val="en-US" w:eastAsia="zh-CN"/>
        </w:rPr>
        <w:t>.</w:t>
      </w:r>
    </w:p>
    <w:p w14:paraId="3620D42F" w14:textId="4E228187" w:rsidR="00F428C0" w:rsidRPr="006A0293" w:rsidRDefault="00F428C0" w:rsidP="006A0293">
      <w:pPr>
        <w:pStyle w:val="41"/>
      </w:pPr>
      <w:bookmarkStart w:id="542" w:name="_Toc144251611"/>
      <w:r>
        <w:t>5.51.2.2</w:t>
      </w:r>
      <w:r>
        <w:tab/>
      </w:r>
      <w:r w:rsidRPr="006A0293">
        <w:t>REFSENS requirements</w:t>
      </w:r>
      <w:bookmarkEnd w:id="542"/>
    </w:p>
    <w:p w14:paraId="2478D403" w14:textId="54F87228" w:rsidR="00F428C0" w:rsidRDefault="00F428C0" w:rsidP="00F428C0">
      <w:pPr>
        <w:spacing w:after="120"/>
        <w:rPr>
          <w:rFonts w:eastAsia="宋体"/>
          <w:kern w:val="2"/>
          <w:lang w:val="en-US" w:eastAsia="zh-CN"/>
        </w:rPr>
      </w:pPr>
      <w:r>
        <w:t>Based on co-existence studies additional MSD is needed to be defined</w:t>
      </w:r>
      <w:r>
        <w:rPr>
          <w:rFonts w:eastAsia="宋体" w:hint="eastAsia"/>
          <w:lang w:val="en-US" w:eastAsia="zh-CN"/>
        </w:rPr>
        <w:t>, shown in table 5</w:t>
      </w:r>
      <w:r>
        <w:t>.</w:t>
      </w:r>
      <w:r>
        <w:rPr>
          <w:rFonts w:eastAsia="宋体" w:cs="Arial"/>
          <w:lang w:val="en-US" w:eastAsia="zh-CN"/>
        </w:rPr>
        <w:t>51</w:t>
      </w:r>
      <w:r>
        <w:t>.</w:t>
      </w:r>
      <w:r>
        <w:rPr>
          <w:rFonts w:eastAsia="宋体" w:hint="eastAsia"/>
          <w:lang w:val="en-US" w:eastAsia="zh-CN"/>
        </w:rPr>
        <w:t>2.2</w:t>
      </w:r>
      <w:r>
        <w:t>-</w:t>
      </w:r>
      <w:r>
        <w:rPr>
          <w:lang w:val="en-US" w:eastAsia="zh-TW"/>
        </w:rPr>
        <w:t>1</w:t>
      </w:r>
      <w:r>
        <w:t>.</w:t>
      </w:r>
      <w:r>
        <w:rPr>
          <w:rFonts w:eastAsia="宋体" w:hint="eastAsia"/>
          <w:lang w:val="en-US" w:eastAsia="zh-CN"/>
        </w:rPr>
        <w:t>, where some MSD requirements are reused form DC_8_n39-n79.</w:t>
      </w:r>
    </w:p>
    <w:p w14:paraId="4A6A2EC3" w14:textId="0CA4993D" w:rsidR="00F428C0" w:rsidRPr="006A0293" w:rsidRDefault="00F428C0" w:rsidP="00F428C0">
      <w:pPr>
        <w:pStyle w:val="TH"/>
      </w:pPr>
      <w:r w:rsidRPr="006A0293">
        <w:t>T</w:t>
      </w:r>
      <w:r>
        <w:t xml:space="preserve">able </w:t>
      </w:r>
      <w:r w:rsidRPr="00F428C0">
        <w:t>5.</w:t>
      </w:r>
      <w:r>
        <w:t>51</w:t>
      </w:r>
      <w:r w:rsidRPr="006A0293">
        <w:t>.2.2-1</w:t>
      </w:r>
      <w:r>
        <w:t xml:space="preserve">: </w:t>
      </w:r>
      <w:r w:rsidRPr="006A0293">
        <w:t>3</w:t>
      </w:r>
      <w:r>
        <w:t>DL/2UL interband Reference sensitivity QPSK PREFSENS and uplink/downlink configurations</w:t>
      </w:r>
    </w:p>
    <w:tbl>
      <w:tblPr>
        <w:tblW w:w="4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46"/>
        <w:gridCol w:w="1032"/>
        <w:gridCol w:w="1092"/>
        <w:gridCol w:w="854"/>
        <w:gridCol w:w="1032"/>
        <w:gridCol w:w="901"/>
        <w:gridCol w:w="677"/>
      </w:tblGrid>
      <w:tr w:rsidR="00F428C0" w14:paraId="6F4AF019" w14:textId="77777777" w:rsidTr="003F2E5F">
        <w:trPr>
          <w:trHeight w:val="648"/>
          <w:jc w:val="center"/>
        </w:trPr>
        <w:tc>
          <w:tcPr>
            <w:tcW w:w="1484" w:type="pct"/>
            <w:tcBorders>
              <w:top w:val="single" w:sz="4" w:space="0" w:color="auto"/>
              <w:left w:val="single" w:sz="4" w:space="0" w:color="auto"/>
              <w:bottom w:val="single" w:sz="4" w:space="0" w:color="auto"/>
              <w:right w:val="single" w:sz="4" w:space="0" w:color="auto"/>
            </w:tcBorders>
            <w:vAlign w:val="center"/>
          </w:tcPr>
          <w:p w14:paraId="6690C71A" w14:textId="77777777" w:rsidR="00F428C0" w:rsidRDefault="00F428C0" w:rsidP="003F2E5F">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5B332F99" w14:textId="77777777" w:rsidR="00F428C0" w:rsidRDefault="00F428C0" w:rsidP="003F2E5F">
            <w:pPr>
              <w:pStyle w:val="TAH"/>
            </w:pPr>
            <w:r>
              <w:rPr>
                <w:lang w:eastAsia="ja-JP"/>
              </w:rPr>
              <w:t>NR</w:t>
            </w:r>
            <w:r>
              <w:t xml:space="preserve"> band</w:t>
            </w:r>
          </w:p>
        </w:tc>
        <w:tc>
          <w:tcPr>
            <w:tcW w:w="585" w:type="pct"/>
            <w:tcBorders>
              <w:top w:val="single" w:sz="4" w:space="0" w:color="auto"/>
              <w:left w:val="single" w:sz="4" w:space="0" w:color="auto"/>
              <w:bottom w:val="single" w:sz="4" w:space="0" w:color="auto"/>
              <w:right w:val="single" w:sz="4" w:space="0" w:color="auto"/>
            </w:tcBorders>
            <w:vAlign w:val="center"/>
          </w:tcPr>
          <w:p w14:paraId="55B5E3C9" w14:textId="77777777" w:rsidR="00F428C0" w:rsidRDefault="00F428C0" w:rsidP="003F2E5F">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3DF082BE" w14:textId="77777777" w:rsidR="00F428C0" w:rsidRDefault="00F428C0" w:rsidP="003F2E5F">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4ED47C01" w14:textId="77777777" w:rsidR="00F428C0" w:rsidRDefault="00F428C0" w:rsidP="003F2E5F">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48A6090E" w14:textId="77777777" w:rsidR="00F428C0" w:rsidRDefault="00F428C0" w:rsidP="003F2E5F">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24B63DFF" w14:textId="77777777" w:rsidR="00F428C0" w:rsidRDefault="00F428C0" w:rsidP="003F2E5F">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7E75264A" w14:textId="77777777" w:rsidR="00F428C0" w:rsidRDefault="00F428C0" w:rsidP="003F2E5F">
            <w:pPr>
              <w:pStyle w:val="TAH"/>
            </w:pPr>
            <w:r>
              <w:t>IMD order</w:t>
            </w:r>
          </w:p>
        </w:tc>
      </w:tr>
      <w:tr w:rsidR="00F428C0" w14:paraId="1F2722D3" w14:textId="77777777" w:rsidTr="003F2E5F">
        <w:trPr>
          <w:trHeight w:val="305"/>
          <w:jc w:val="center"/>
        </w:trPr>
        <w:tc>
          <w:tcPr>
            <w:tcW w:w="1484" w:type="pct"/>
            <w:tcBorders>
              <w:top w:val="single" w:sz="4" w:space="0" w:color="auto"/>
              <w:left w:val="single" w:sz="4" w:space="0" w:color="auto"/>
              <w:bottom w:val="nil"/>
              <w:right w:val="single" w:sz="4" w:space="0" w:color="auto"/>
            </w:tcBorders>
            <w:vAlign w:val="center"/>
          </w:tcPr>
          <w:p w14:paraId="28E9DBCE" w14:textId="77777777" w:rsidR="00F428C0" w:rsidRDefault="00F428C0" w:rsidP="003F2E5F">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2EA236E4" w14:textId="77777777" w:rsidR="00F428C0" w:rsidRDefault="00F428C0" w:rsidP="003F2E5F">
            <w:pPr>
              <w:keepNext/>
              <w:keepLines/>
              <w:spacing w:after="0"/>
              <w:jc w:val="center"/>
              <w:rPr>
                <w:lang w:eastAsia="zh-TW"/>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020A67E" w14:textId="77777777" w:rsidR="00F428C0" w:rsidRDefault="00F428C0" w:rsidP="003F2E5F">
            <w:pPr>
              <w:pStyle w:val="TAC"/>
              <w:rPr>
                <w:lang w:val="en-US" w:eastAsia="zh-TW"/>
              </w:rPr>
            </w:pPr>
            <w:r>
              <w:rPr>
                <w:rFonts w:cs="Arial" w:hint="eastAsia"/>
                <w:kern w:val="2"/>
                <w:szCs w:val="24"/>
                <w:lang w:val="en-US" w:eastAsia="zh-CN"/>
              </w:rPr>
              <w:t>900</w:t>
            </w:r>
          </w:p>
        </w:tc>
        <w:tc>
          <w:tcPr>
            <w:tcW w:w="619" w:type="pct"/>
            <w:tcBorders>
              <w:top w:val="single" w:sz="4" w:space="0" w:color="auto"/>
              <w:left w:val="single" w:sz="4" w:space="0" w:color="auto"/>
              <w:bottom w:val="single" w:sz="4" w:space="0" w:color="auto"/>
              <w:right w:val="single" w:sz="4" w:space="0" w:color="auto"/>
            </w:tcBorders>
            <w:noWrap/>
            <w:vAlign w:val="center"/>
          </w:tcPr>
          <w:p w14:paraId="1F9FE533" w14:textId="77777777" w:rsidR="00F428C0" w:rsidRDefault="00F428C0" w:rsidP="003F2E5F">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4289C8F" w14:textId="77777777" w:rsidR="00F428C0" w:rsidRDefault="00F428C0" w:rsidP="003F2E5F">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50AFB48" w14:textId="77777777" w:rsidR="00F428C0" w:rsidRDefault="00F428C0" w:rsidP="003F2E5F">
            <w:pPr>
              <w:pStyle w:val="TAC"/>
              <w:rPr>
                <w:lang w:val="en-US" w:eastAsia="zh-TW"/>
              </w:rPr>
            </w:pPr>
            <w:r>
              <w:rPr>
                <w:rFonts w:cs="Arial" w:hint="eastAsia"/>
                <w:kern w:val="2"/>
                <w:szCs w:val="24"/>
                <w:lang w:val="en-US" w:eastAsia="zh-CN"/>
              </w:rPr>
              <w:t>945</w:t>
            </w:r>
          </w:p>
        </w:tc>
        <w:tc>
          <w:tcPr>
            <w:tcW w:w="511" w:type="pct"/>
            <w:tcBorders>
              <w:top w:val="single" w:sz="4" w:space="0" w:color="auto"/>
              <w:left w:val="single" w:sz="4" w:space="0" w:color="auto"/>
              <w:right w:val="single" w:sz="4" w:space="0" w:color="auto"/>
            </w:tcBorders>
            <w:noWrap/>
            <w:vAlign w:val="center"/>
          </w:tcPr>
          <w:p w14:paraId="0156D120"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7AA1758A" w14:textId="77777777" w:rsidR="00F428C0" w:rsidRDefault="00F428C0" w:rsidP="003F2E5F">
            <w:pPr>
              <w:pStyle w:val="TAC"/>
              <w:rPr>
                <w:lang w:eastAsia="zh-TW"/>
              </w:rPr>
            </w:pPr>
            <w:r>
              <w:rPr>
                <w:rFonts w:eastAsia="Malgun Gothic" w:cs="Arial"/>
                <w:kern w:val="2"/>
                <w:szCs w:val="24"/>
                <w:lang w:eastAsia="ko-KR"/>
              </w:rPr>
              <w:t>N/A</w:t>
            </w:r>
          </w:p>
        </w:tc>
      </w:tr>
      <w:tr w:rsidR="00F428C0" w14:paraId="1B103B03"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B6FC90D"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4A80CDBD" w14:textId="77777777" w:rsidR="00F428C0" w:rsidRDefault="00F428C0" w:rsidP="003F2E5F">
            <w:pPr>
              <w:keepNext/>
              <w:keepLines/>
              <w:spacing w:after="0"/>
              <w:jc w:val="center"/>
              <w:rPr>
                <w:lang w:eastAsia="zh-TW"/>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4A61B994" w14:textId="77777777" w:rsidR="00F428C0" w:rsidRDefault="00F428C0" w:rsidP="003F2E5F">
            <w:pPr>
              <w:pStyle w:val="TAC"/>
              <w:rPr>
                <w:lang w:val="en-US" w:eastAsia="zh-TW"/>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22194E84" w14:textId="77777777" w:rsidR="00F428C0" w:rsidRDefault="00F428C0" w:rsidP="003F2E5F">
            <w:pPr>
              <w:pStyle w:val="TAC"/>
              <w:rPr>
                <w:lang w:eastAsia="zh-TW"/>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3FE5D912" w14:textId="77777777" w:rsidR="00F428C0" w:rsidRDefault="00F428C0" w:rsidP="003F2E5F">
            <w:pPr>
              <w:pStyle w:val="TAC"/>
              <w:rPr>
                <w:lang w:eastAsia="zh-TW"/>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6FC56D70" w14:textId="77777777" w:rsidR="00F428C0" w:rsidRDefault="00F428C0" w:rsidP="003F2E5F">
            <w:pPr>
              <w:pStyle w:val="TAC"/>
              <w:rPr>
                <w:lang w:val="en-US" w:eastAsia="zh-TW"/>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04046318" w14:textId="77777777" w:rsidR="00F428C0" w:rsidRDefault="00F428C0" w:rsidP="003F2E5F">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75A3782" w14:textId="77777777" w:rsidR="00F428C0" w:rsidRDefault="00F428C0" w:rsidP="003F2E5F">
            <w:pPr>
              <w:pStyle w:val="TAC"/>
              <w:rPr>
                <w:lang w:eastAsia="zh-TW"/>
              </w:rPr>
            </w:pPr>
            <w:r>
              <w:rPr>
                <w:rFonts w:eastAsia="Malgun Gothic" w:cs="Arial"/>
                <w:kern w:val="2"/>
                <w:szCs w:val="24"/>
                <w:lang w:eastAsia="ko-KR"/>
              </w:rPr>
              <w:t>N/A</w:t>
            </w:r>
          </w:p>
        </w:tc>
      </w:tr>
      <w:tr w:rsidR="00F428C0" w14:paraId="7ED71388"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8B4B230" w14:textId="77777777" w:rsidR="00F428C0" w:rsidRDefault="00F428C0" w:rsidP="003F2E5F">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2724BBF2" w14:textId="77777777" w:rsidR="00F428C0" w:rsidRDefault="00F428C0" w:rsidP="003F2E5F">
            <w:pPr>
              <w:keepNext/>
              <w:keepLines/>
              <w:spacing w:after="0"/>
              <w:jc w:val="center"/>
              <w:rPr>
                <w:lang w:val="en-US" w:eastAsia="zh-TW"/>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474B0AF4" w14:textId="77777777" w:rsidR="00F428C0" w:rsidRDefault="00F428C0" w:rsidP="003F2E5F">
            <w:pPr>
              <w:pStyle w:val="TAC"/>
              <w:rPr>
                <w:rFonts w:eastAsia="宋体"/>
                <w:lang w:val="en-US" w:eastAsia="zh-CN"/>
              </w:rPr>
            </w:pPr>
            <w:r>
              <w:rPr>
                <w:rFonts w:eastAsia="宋体" w:cs="Arial" w:hint="eastAsia"/>
                <w:kern w:val="2"/>
                <w:szCs w:val="24"/>
                <w:lang w:val="en-US" w:eastAsia="zh-CN"/>
              </w:rPr>
              <w:t>4680</w:t>
            </w:r>
          </w:p>
        </w:tc>
        <w:tc>
          <w:tcPr>
            <w:tcW w:w="619" w:type="pct"/>
            <w:tcBorders>
              <w:top w:val="single" w:sz="4" w:space="0" w:color="auto"/>
              <w:left w:val="single" w:sz="4" w:space="0" w:color="auto"/>
              <w:bottom w:val="single" w:sz="4" w:space="0" w:color="auto"/>
              <w:right w:val="single" w:sz="4" w:space="0" w:color="auto"/>
            </w:tcBorders>
            <w:noWrap/>
            <w:vAlign w:val="center"/>
          </w:tcPr>
          <w:p w14:paraId="24F01CE4" w14:textId="77777777" w:rsidR="00F428C0" w:rsidRDefault="00F428C0" w:rsidP="003F2E5F">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2A912009" w14:textId="77777777" w:rsidR="00F428C0" w:rsidRDefault="00F428C0" w:rsidP="003F2E5F">
            <w:pPr>
              <w:pStyle w:val="TAC"/>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C86BE81" w14:textId="77777777" w:rsidR="00F428C0" w:rsidRDefault="00F428C0" w:rsidP="003F2E5F">
            <w:pPr>
              <w:pStyle w:val="TAC"/>
              <w:rPr>
                <w:rFonts w:eastAsia="Times New Roman"/>
              </w:rPr>
            </w:pPr>
            <w:r>
              <w:rPr>
                <w:rFonts w:eastAsia="宋体" w:cs="Arial" w:hint="eastAsia"/>
                <w:kern w:val="2"/>
                <w:szCs w:val="24"/>
                <w:lang w:val="en-US" w:eastAsia="zh-CN"/>
              </w:rPr>
              <w:t>4680</w:t>
            </w:r>
          </w:p>
        </w:tc>
        <w:tc>
          <w:tcPr>
            <w:tcW w:w="511" w:type="pct"/>
            <w:tcBorders>
              <w:top w:val="single" w:sz="4" w:space="0" w:color="auto"/>
              <w:left w:val="single" w:sz="4" w:space="0" w:color="auto"/>
              <w:bottom w:val="single" w:sz="4" w:space="0" w:color="auto"/>
              <w:right w:val="single" w:sz="4" w:space="0" w:color="auto"/>
            </w:tcBorders>
            <w:noWrap/>
            <w:vAlign w:val="center"/>
          </w:tcPr>
          <w:p w14:paraId="78472E68" w14:textId="77777777" w:rsidR="00F428C0" w:rsidRDefault="00F428C0" w:rsidP="003F2E5F">
            <w:pPr>
              <w:pStyle w:val="TAC"/>
              <w:rPr>
                <w:lang w:val="en-US" w:eastAsia="zh-TW"/>
              </w:rPr>
            </w:pPr>
            <w:r>
              <w:rPr>
                <w:rFonts w:eastAsia="宋体" w:cs="Arial" w:hint="eastAsia"/>
                <w:kern w:val="2"/>
                <w:szCs w:val="24"/>
                <w:lang w:val="en-US" w:eastAsia="zh-CN"/>
              </w:rPr>
              <w:t>15.9</w:t>
            </w:r>
          </w:p>
        </w:tc>
        <w:tc>
          <w:tcPr>
            <w:tcW w:w="373" w:type="pct"/>
            <w:tcBorders>
              <w:top w:val="single" w:sz="4" w:space="0" w:color="auto"/>
              <w:left w:val="single" w:sz="4" w:space="0" w:color="auto"/>
              <w:bottom w:val="single" w:sz="4" w:space="0" w:color="auto"/>
              <w:right w:val="single" w:sz="4" w:space="0" w:color="auto"/>
            </w:tcBorders>
            <w:vAlign w:val="center"/>
          </w:tcPr>
          <w:p w14:paraId="5DCC39ED" w14:textId="77777777" w:rsidR="00F428C0" w:rsidRDefault="00F428C0" w:rsidP="003F2E5F">
            <w:pPr>
              <w:pStyle w:val="TAC"/>
              <w:rPr>
                <w:lang w:eastAsia="zh-TW"/>
              </w:rPr>
            </w:pPr>
            <w:r>
              <w:rPr>
                <w:rFonts w:cs="Arial"/>
                <w:kern w:val="2"/>
                <w:szCs w:val="24"/>
                <w:lang w:eastAsia="ja-JP"/>
              </w:rPr>
              <w:t>IMD</w:t>
            </w:r>
            <w:r>
              <w:rPr>
                <w:rFonts w:cs="Arial" w:hint="eastAsia"/>
                <w:kern w:val="2"/>
                <w:szCs w:val="24"/>
                <w:lang w:val="en-US" w:eastAsia="zh-CN"/>
              </w:rPr>
              <w:t>3</w:t>
            </w:r>
          </w:p>
        </w:tc>
      </w:tr>
      <w:tr w:rsidR="00F428C0" w14:paraId="0A7B5767"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1C1551D4" w14:textId="77777777" w:rsidR="00F428C0" w:rsidRDefault="00F428C0" w:rsidP="003F2E5F">
            <w:pPr>
              <w:spacing w:after="0"/>
              <w:jc w:val="center"/>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78F0EA95"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D645BA7" w14:textId="77777777" w:rsidR="00F428C0" w:rsidRDefault="00F428C0" w:rsidP="003F2E5F">
            <w:pPr>
              <w:pStyle w:val="TAC"/>
              <w:rPr>
                <w:rFonts w:eastAsia="Malgun Gothic"/>
                <w:szCs w:val="24"/>
                <w:lang w:val="en-US" w:eastAsia="ko-KR"/>
              </w:rPr>
            </w:pPr>
            <w:r>
              <w:rPr>
                <w:rFonts w:cs="Arial" w:hint="eastAsia"/>
                <w:kern w:val="2"/>
                <w:szCs w:val="24"/>
                <w:lang w:val="en-US" w:eastAsia="zh-CN"/>
              </w:rPr>
              <w:t>890</w:t>
            </w:r>
          </w:p>
        </w:tc>
        <w:tc>
          <w:tcPr>
            <w:tcW w:w="619" w:type="pct"/>
            <w:tcBorders>
              <w:top w:val="single" w:sz="4" w:space="0" w:color="auto"/>
              <w:left w:val="single" w:sz="4" w:space="0" w:color="auto"/>
              <w:bottom w:val="single" w:sz="4" w:space="0" w:color="auto"/>
              <w:right w:val="single" w:sz="4" w:space="0" w:color="auto"/>
            </w:tcBorders>
            <w:noWrap/>
            <w:vAlign w:val="center"/>
          </w:tcPr>
          <w:p w14:paraId="1E1CE385"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5513497"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275B6571" w14:textId="77777777" w:rsidR="00F428C0" w:rsidRDefault="00F428C0" w:rsidP="003F2E5F">
            <w:pPr>
              <w:pStyle w:val="TAC"/>
              <w:rPr>
                <w:szCs w:val="24"/>
                <w:lang w:eastAsia="zh-CN"/>
              </w:rPr>
            </w:pPr>
            <w:r>
              <w:rPr>
                <w:rFonts w:cs="Arial" w:hint="eastAsia"/>
                <w:kern w:val="2"/>
                <w:szCs w:val="24"/>
                <w:lang w:val="en-US" w:eastAsia="zh-CN"/>
              </w:rPr>
              <w:t>935</w:t>
            </w:r>
          </w:p>
        </w:tc>
        <w:tc>
          <w:tcPr>
            <w:tcW w:w="511" w:type="pct"/>
            <w:tcBorders>
              <w:top w:val="single" w:sz="4" w:space="0" w:color="auto"/>
              <w:left w:val="single" w:sz="4" w:space="0" w:color="auto"/>
              <w:bottom w:val="single" w:sz="4" w:space="0" w:color="auto"/>
              <w:right w:val="single" w:sz="4" w:space="0" w:color="auto"/>
            </w:tcBorders>
            <w:noWrap/>
            <w:vAlign w:val="center"/>
          </w:tcPr>
          <w:p w14:paraId="784F58B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170A8AC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5A5E723A"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8D4D31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7B34743"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13C1C5BC" w14:textId="77777777" w:rsidR="00F428C0" w:rsidRDefault="00F428C0" w:rsidP="003F2E5F">
            <w:pPr>
              <w:pStyle w:val="TAC"/>
              <w:rPr>
                <w:rFonts w:eastAsia="Malgun Gothic"/>
                <w:szCs w:val="24"/>
                <w:lang w:eastAsia="ko-KR"/>
              </w:rPr>
            </w:pPr>
            <w:r>
              <w:rPr>
                <w:rFonts w:cs="Arial" w:hint="eastAsia"/>
                <w:kern w:val="2"/>
                <w:szCs w:val="24"/>
                <w:lang w:val="en-US" w:eastAsia="zh-CN"/>
              </w:rPr>
              <w:t>1890</w:t>
            </w:r>
          </w:p>
        </w:tc>
        <w:tc>
          <w:tcPr>
            <w:tcW w:w="619" w:type="pct"/>
            <w:tcBorders>
              <w:top w:val="single" w:sz="4" w:space="0" w:color="auto"/>
              <w:left w:val="single" w:sz="4" w:space="0" w:color="auto"/>
              <w:bottom w:val="single" w:sz="4" w:space="0" w:color="auto"/>
              <w:right w:val="single" w:sz="4" w:space="0" w:color="auto"/>
            </w:tcBorders>
            <w:noWrap/>
            <w:vAlign w:val="center"/>
          </w:tcPr>
          <w:p w14:paraId="0BCB8276"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19588F15"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7575E487" w14:textId="77777777" w:rsidR="00F428C0" w:rsidRDefault="00F428C0" w:rsidP="003F2E5F">
            <w:pPr>
              <w:pStyle w:val="TAC"/>
              <w:rPr>
                <w:szCs w:val="24"/>
                <w:lang w:eastAsia="zh-CN"/>
              </w:rPr>
            </w:pPr>
            <w:r>
              <w:rPr>
                <w:rFonts w:cs="Arial" w:hint="eastAsia"/>
                <w:kern w:val="2"/>
                <w:szCs w:val="24"/>
                <w:lang w:val="en-US" w:eastAsia="zh-CN"/>
              </w:rPr>
              <w:t>1890</w:t>
            </w:r>
          </w:p>
        </w:tc>
        <w:tc>
          <w:tcPr>
            <w:tcW w:w="511" w:type="pct"/>
            <w:tcBorders>
              <w:top w:val="single" w:sz="4" w:space="0" w:color="auto"/>
              <w:left w:val="single" w:sz="4" w:space="0" w:color="auto"/>
              <w:bottom w:val="single" w:sz="4" w:space="0" w:color="auto"/>
              <w:right w:val="single" w:sz="4" w:space="0" w:color="auto"/>
            </w:tcBorders>
            <w:noWrap/>
            <w:vAlign w:val="center"/>
          </w:tcPr>
          <w:p w14:paraId="46CD0F5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43D1956E"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32F76429"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451100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4E0F180"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249D993D"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4560</w:t>
            </w:r>
          </w:p>
        </w:tc>
        <w:tc>
          <w:tcPr>
            <w:tcW w:w="619" w:type="pct"/>
            <w:tcBorders>
              <w:top w:val="single" w:sz="4" w:space="0" w:color="auto"/>
              <w:left w:val="single" w:sz="4" w:space="0" w:color="auto"/>
              <w:bottom w:val="single" w:sz="4" w:space="0" w:color="auto"/>
              <w:right w:val="single" w:sz="4" w:space="0" w:color="auto"/>
            </w:tcBorders>
            <w:noWrap/>
            <w:vAlign w:val="center"/>
          </w:tcPr>
          <w:p w14:paraId="4D0C758D"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72068B7F"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002268D9" w14:textId="77777777" w:rsidR="00F428C0" w:rsidRDefault="00F428C0" w:rsidP="003F2E5F">
            <w:pPr>
              <w:pStyle w:val="TAC"/>
              <w:rPr>
                <w:szCs w:val="24"/>
                <w:lang w:eastAsia="zh-CN"/>
              </w:rPr>
            </w:pPr>
            <w:r>
              <w:rPr>
                <w:rFonts w:eastAsia="宋体" w:cs="Arial" w:hint="eastAsia"/>
                <w:kern w:val="2"/>
                <w:szCs w:val="24"/>
                <w:lang w:val="en-US" w:eastAsia="zh-CN"/>
              </w:rPr>
              <w:t>4560</w:t>
            </w:r>
          </w:p>
        </w:tc>
        <w:tc>
          <w:tcPr>
            <w:tcW w:w="511" w:type="pct"/>
            <w:tcBorders>
              <w:top w:val="single" w:sz="4" w:space="0" w:color="auto"/>
              <w:left w:val="single" w:sz="4" w:space="0" w:color="auto"/>
              <w:bottom w:val="single" w:sz="4" w:space="0" w:color="auto"/>
              <w:right w:val="single" w:sz="4" w:space="0" w:color="auto"/>
            </w:tcBorders>
            <w:noWrap/>
            <w:vAlign w:val="center"/>
          </w:tcPr>
          <w:p w14:paraId="431CFAEA"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12.1</w:t>
            </w:r>
          </w:p>
        </w:tc>
        <w:tc>
          <w:tcPr>
            <w:tcW w:w="373" w:type="pct"/>
            <w:tcBorders>
              <w:top w:val="single" w:sz="4" w:space="0" w:color="auto"/>
              <w:left w:val="single" w:sz="4" w:space="0" w:color="auto"/>
              <w:bottom w:val="single" w:sz="4" w:space="0" w:color="auto"/>
              <w:right w:val="single" w:sz="4" w:space="0" w:color="auto"/>
            </w:tcBorders>
            <w:vAlign w:val="center"/>
          </w:tcPr>
          <w:p w14:paraId="49D2B1AF"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IMD4</w:t>
            </w:r>
          </w:p>
        </w:tc>
      </w:tr>
      <w:tr w:rsidR="00F428C0" w14:paraId="0123483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57CA4DB6" w14:textId="77777777" w:rsidR="00F428C0" w:rsidRDefault="00F428C0" w:rsidP="003F2E5F">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71430A3"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2C9A97CF"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897.5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EBBB0" w14:textId="77777777" w:rsidR="00F428C0" w:rsidRDefault="00F428C0" w:rsidP="003F2E5F">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D332076" w14:textId="77777777" w:rsidR="00F428C0" w:rsidRDefault="00F428C0" w:rsidP="003F2E5F">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D711A52" w14:textId="77777777" w:rsidR="00F428C0" w:rsidRDefault="00F428C0" w:rsidP="003F2E5F">
            <w:pPr>
              <w:pStyle w:val="TAC"/>
              <w:rPr>
                <w:szCs w:val="24"/>
                <w:lang w:val="en-US" w:eastAsia="zh-CN"/>
              </w:rPr>
            </w:pPr>
            <w:r>
              <w:rPr>
                <w:rFonts w:cs="Arial" w:hint="eastAsia"/>
                <w:kern w:val="2"/>
                <w:szCs w:val="24"/>
                <w:lang w:val="en-US" w:eastAsia="zh-CN"/>
              </w:rPr>
              <w:t>942.5</w:t>
            </w:r>
          </w:p>
        </w:tc>
        <w:tc>
          <w:tcPr>
            <w:tcW w:w="511" w:type="pct"/>
            <w:tcBorders>
              <w:top w:val="single" w:sz="4" w:space="0" w:color="auto"/>
              <w:left w:val="single" w:sz="4" w:space="0" w:color="auto"/>
              <w:bottom w:val="single" w:sz="4" w:space="0" w:color="auto"/>
              <w:right w:val="single" w:sz="4" w:space="0" w:color="auto"/>
            </w:tcBorders>
            <w:noWrap/>
            <w:vAlign w:val="center"/>
          </w:tcPr>
          <w:p w14:paraId="370B9242"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1F6B8FB"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034EA2FB"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4195D69F"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2C57628A" w14:textId="77777777" w:rsidR="00F428C0" w:rsidRDefault="00F428C0" w:rsidP="003F2E5F">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F6BFFB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1907.5</w:t>
            </w:r>
          </w:p>
        </w:tc>
        <w:tc>
          <w:tcPr>
            <w:tcW w:w="619" w:type="pct"/>
            <w:tcBorders>
              <w:top w:val="single" w:sz="4" w:space="0" w:color="auto"/>
              <w:left w:val="single" w:sz="4" w:space="0" w:color="auto"/>
              <w:bottom w:val="single" w:sz="4" w:space="0" w:color="auto"/>
              <w:right w:val="single" w:sz="4" w:space="0" w:color="auto"/>
            </w:tcBorders>
            <w:noWrap/>
            <w:vAlign w:val="center"/>
          </w:tcPr>
          <w:p w14:paraId="5D3E7A3B" w14:textId="77777777" w:rsidR="00F428C0" w:rsidRDefault="00F428C0" w:rsidP="003F2E5F">
            <w:pPr>
              <w:pStyle w:val="TAC"/>
              <w:rPr>
                <w:rFonts w:eastAsia="Malgun Gothic"/>
                <w:szCs w:val="24"/>
                <w:lang w:eastAsia="ko-KR"/>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0E40658" w14:textId="77777777" w:rsidR="00F428C0" w:rsidRDefault="00F428C0" w:rsidP="003F2E5F">
            <w:pPr>
              <w:pStyle w:val="TAC"/>
              <w:rPr>
                <w:rFonts w:eastAsia="Malgun Gothic"/>
                <w:szCs w:val="24"/>
                <w:lang w:eastAsia="ko-KR"/>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6D440CE" w14:textId="77777777" w:rsidR="00F428C0" w:rsidRDefault="00F428C0" w:rsidP="003F2E5F">
            <w:pPr>
              <w:pStyle w:val="TAC"/>
              <w:rPr>
                <w:szCs w:val="24"/>
                <w:lang w:val="en-US" w:eastAsia="zh-CN"/>
              </w:rPr>
            </w:pPr>
            <w:r>
              <w:rPr>
                <w:rFonts w:eastAsia="宋体" w:cs="Arial" w:hint="eastAsia"/>
                <w:kern w:val="2"/>
                <w:szCs w:val="24"/>
                <w:lang w:val="en-US" w:eastAsia="zh-CN"/>
              </w:rPr>
              <w:t>1907.5</w:t>
            </w:r>
          </w:p>
        </w:tc>
        <w:tc>
          <w:tcPr>
            <w:tcW w:w="511" w:type="pct"/>
            <w:tcBorders>
              <w:top w:val="single" w:sz="4" w:space="0" w:color="auto"/>
              <w:left w:val="single" w:sz="4" w:space="0" w:color="auto"/>
              <w:bottom w:val="single" w:sz="4" w:space="0" w:color="auto"/>
              <w:right w:val="single" w:sz="4" w:space="0" w:color="auto"/>
            </w:tcBorders>
            <w:noWrap/>
            <w:vAlign w:val="center"/>
          </w:tcPr>
          <w:p w14:paraId="17C6C25B" w14:textId="77777777" w:rsidR="00F428C0" w:rsidRDefault="00F428C0" w:rsidP="003F2E5F">
            <w:pPr>
              <w:pStyle w:val="TAC"/>
              <w:rPr>
                <w:rFonts w:eastAsia="Malgun Gothic"/>
                <w:szCs w:val="24"/>
                <w:lang w:eastAsia="ko-KR"/>
              </w:rPr>
            </w:pPr>
            <w:r>
              <w:rPr>
                <w:rFonts w:eastAsia="宋体" w:cs="Arial" w:hint="eastAsia"/>
                <w:kern w:val="2"/>
                <w:szCs w:val="24"/>
                <w:lang w:val="en-US" w:eastAsia="zh-CN"/>
              </w:rPr>
              <w:t>13.8</w:t>
            </w:r>
          </w:p>
        </w:tc>
        <w:tc>
          <w:tcPr>
            <w:tcW w:w="373" w:type="pct"/>
            <w:tcBorders>
              <w:top w:val="single" w:sz="4" w:space="0" w:color="auto"/>
              <w:left w:val="single" w:sz="4" w:space="0" w:color="auto"/>
              <w:bottom w:val="single" w:sz="4" w:space="0" w:color="auto"/>
              <w:right w:val="single" w:sz="4" w:space="0" w:color="auto"/>
            </w:tcBorders>
            <w:vAlign w:val="center"/>
          </w:tcPr>
          <w:p w14:paraId="3F1AD448"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IMD4</w:t>
            </w:r>
          </w:p>
        </w:tc>
      </w:tr>
      <w:tr w:rsidR="00F428C0" w14:paraId="7851B2D0"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ACF1BF8"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671006A" w14:textId="77777777" w:rsidR="00F428C0" w:rsidRDefault="00F428C0" w:rsidP="003F2E5F">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829D512"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4600</w:t>
            </w:r>
          </w:p>
        </w:tc>
        <w:tc>
          <w:tcPr>
            <w:tcW w:w="619" w:type="pct"/>
            <w:tcBorders>
              <w:top w:val="single" w:sz="4" w:space="0" w:color="auto"/>
              <w:left w:val="single" w:sz="4" w:space="0" w:color="auto"/>
              <w:bottom w:val="single" w:sz="4" w:space="0" w:color="auto"/>
              <w:right w:val="single" w:sz="4" w:space="0" w:color="auto"/>
            </w:tcBorders>
            <w:noWrap/>
            <w:vAlign w:val="center"/>
          </w:tcPr>
          <w:p w14:paraId="27E00967"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58D5838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2243E25" w14:textId="77777777" w:rsidR="00F428C0" w:rsidRDefault="00F428C0" w:rsidP="003F2E5F">
            <w:pPr>
              <w:pStyle w:val="TAC"/>
              <w:rPr>
                <w:szCs w:val="24"/>
                <w:lang w:val="en-US" w:eastAsia="zh-CN"/>
              </w:rPr>
            </w:pPr>
            <w:r>
              <w:rPr>
                <w:rFonts w:cs="Arial" w:hint="eastAsia"/>
                <w:kern w:val="2"/>
                <w:szCs w:val="24"/>
                <w:lang w:val="en-US" w:eastAsia="zh-CN"/>
              </w:rPr>
              <w:t>4600</w:t>
            </w:r>
          </w:p>
        </w:tc>
        <w:tc>
          <w:tcPr>
            <w:tcW w:w="511" w:type="pct"/>
            <w:tcBorders>
              <w:top w:val="single" w:sz="4" w:space="0" w:color="auto"/>
              <w:left w:val="single" w:sz="4" w:space="0" w:color="auto"/>
              <w:bottom w:val="single" w:sz="4" w:space="0" w:color="auto"/>
              <w:right w:val="single" w:sz="4" w:space="0" w:color="auto"/>
            </w:tcBorders>
            <w:noWrap/>
            <w:vAlign w:val="center"/>
          </w:tcPr>
          <w:p w14:paraId="1370D255" w14:textId="77777777" w:rsidR="00F428C0" w:rsidRDefault="00F428C0" w:rsidP="003F2E5F">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A41C5E4"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r w:rsidR="00F428C0" w14:paraId="638D1355"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7145C07C"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BF636AE" w14:textId="77777777" w:rsidR="00F428C0" w:rsidRDefault="00F428C0" w:rsidP="003F2E5F">
            <w:pPr>
              <w:keepNext/>
              <w:keepLines/>
              <w:spacing w:after="0"/>
              <w:jc w:val="center"/>
              <w:rPr>
                <w:rFonts w:cs="Arial"/>
                <w:kern w:val="2"/>
                <w:szCs w:val="24"/>
                <w:lang w:val="en-US" w:eastAsia="zh-CN"/>
              </w:rPr>
            </w:pPr>
            <w:r>
              <w:rPr>
                <w:rFonts w:ascii="Arial" w:eastAsia="宋体" w:hAnsi="Arial" w:cs="Arial" w:hint="eastAsia"/>
                <w:sz w:val="18"/>
                <w:lang w:val="en-US" w:eastAsia="zh-CN"/>
              </w:rPr>
              <w:t>n8</w:t>
            </w:r>
          </w:p>
        </w:tc>
        <w:tc>
          <w:tcPr>
            <w:tcW w:w="585" w:type="pct"/>
            <w:tcBorders>
              <w:top w:val="single" w:sz="4" w:space="0" w:color="auto"/>
              <w:left w:val="single" w:sz="4" w:space="0" w:color="auto"/>
              <w:bottom w:val="single" w:sz="4" w:space="0" w:color="auto"/>
              <w:right w:val="single" w:sz="4" w:space="0" w:color="auto"/>
            </w:tcBorders>
            <w:noWrap/>
            <w:vAlign w:val="center"/>
          </w:tcPr>
          <w:p w14:paraId="4F9C7EC3"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895</w:t>
            </w:r>
          </w:p>
        </w:tc>
        <w:tc>
          <w:tcPr>
            <w:tcW w:w="619" w:type="pct"/>
            <w:tcBorders>
              <w:top w:val="single" w:sz="4" w:space="0" w:color="auto"/>
              <w:left w:val="single" w:sz="4" w:space="0" w:color="auto"/>
              <w:bottom w:val="single" w:sz="4" w:space="0" w:color="auto"/>
              <w:right w:val="single" w:sz="4" w:space="0" w:color="auto"/>
            </w:tcBorders>
            <w:noWrap/>
            <w:vAlign w:val="center"/>
          </w:tcPr>
          <w:p w14:paraId="41B7D89B"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4FD7D03" w14:textId="77777777" w:rsidR="00F428C0" w:rsidRDefault="00F428C0" w:rsidP="003F2E5F">
            <w:pPr>
              <w:pStyle w:val="TAC"/>
              <w:rPr>
                <w:rFonts w:eastAsia="Malgun Gothic"/>
                <w:szCs w:val="24"/>
                <w:lang w:val="en-US" w:eastAsia="zh-CN"/>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4BB1B99A" w14:textId="77777777" w:rsidR="00F428C0" w:rsidRDefault="00F428C0" w:rsidP="003F2E5F">
            <w:pPr>
              <w:pStyle w:val="TAC"/>
              <w:rPr>
                <w:szCs w:val="24"/>
                <w:lang w:val="en-US" w:eastAsia="zh-CN"/>
              </w:rPr>
            </w:pPr>
            <w:r>
              <w:rPr>
                <w:rFonts w:cs="Arial" w:hint="eastAsia"/>
                <w:kern w:val="2"/>
                <w:szCs w:val="24"/>
                <w:lang w:val="en-US" w:eastAsia="zh-CN"/>
              </w:rPr>
              <w:t>940</w:t>
            </w:r>
          </w:p>
        </w:tc>
        <w:tc>
          <w:tcPr>
            <w:tcW w:w="511" w:type="pct"/>
            <w:tcBorders>
              <w:top w:val="single" w:sz="4" w:space="0" w:color="auto"/>
              <w:left w:val="single" w:sz="4" w:space="0" w:color="auto"/>
              <w:bottom w:val="single" w:sz="4" w:space="0" w:color="auto"/>
              <w:right w:val="single" w:sz="4" w:space="0" w:color="auto"/>
            </w:tcBorders>
            <w:noWrap/>
            <w:vAlign w:val="center"/>
          </w:tcPr>
          <w:p w14:paraId="7C2A16C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15.1</w:t>
            </w:r>
          </w:p>
        </w:tc>
        <w:tc>
          <w:tcPr>
            <w:tcW w:w="373" w:type="pct"/>
            <w:tcBorders>
              <w:top w:val="single" w:sz="4" w:space="0" w:color="auto"/>
              <w:left w:val="single" w:sz="4" w:space="0" w:color="auto"/>
              <w:bottom w:val="single" w:sz="4" w:space="0" w:color="auto"/>
              <w:right w:val="single" w:sz="4" w:space="0" w:color="auto"/>
            </w:tcBorders>
            <w:vAlign w:val="center"/>
          </w:tcPr>
          <w:p w14:paraId="75B95F61"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IMD3</w:t>
            </w:r>
          </w:p>
        </w:tc>
      </w:tr>
      <w:tr w:rsidR="00F428C0" w14:paraId="0B55E164" w14:textId="77777777" w:rsidTr="003F2E5F">
        <w:trPr>
          <w:trHeight w:val="306"/>
          <w:jc w:val="center"/>
        </w:trPr>
        <w:tc>
          <w:tcPr>
            <w:tcW w:w="1484" w:type="pct"/>
            <w:tcBorders>
              <w:top w:val="nil"/>
              <w:left w:val="single" w:sz="4" w:space="0" w:color="auto"/>
              <w:bottom w:val="nil"/>
              <w:right w:val="single" w:sz="4" w:space="0" w:color="auto"/>
            </w:tcBorders>
            <w:vAlign w:val="center"/>
          </w:tcPr>
          <w:p w14:paraId="362B90E7"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4062AC69" w14:textId="77777777" w:rsidR="00F428C0" w:rsidRDefault="00F428C0" w:rsidP="003F2E5F">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85" w:type="pct"/>
            <w:tcBorders>
              <w:top w:val="single" w:sz="4" w:space="0" w:color="auto"/>
              <w:left w:val="single" w:sz="4" w:space="0" w:color="auto"/>
              <w:bottom w:val="single" w:sz="4" w:space="0" w:color="auto"/>
              <w:right w:val="single" w:sz="4" w:space="0" w:color="auto"/>
            </w:tcBorders>
            <w:noWrap/>
            <w:vAlign w:val="center"/>
          </w:tcPr>
          <w:p w14:paraId="247CFE5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1900</w:t>
            </w:r>
          </w:p>
        </w:tc>
        <w:tc>
          <w:tcPr>
            <w:tcW w:w="619" w:type="pct"/>
            <w:tcBorders>
              <w:top w:val="single" w:sz="4" w:space="0" w:color="auto"/>
              <w:left w:val="single" w:sz="4" w:space="0" w:color="auto"/>
              <w:bottom w:val="single" w:sz="4" w:space="0" w:color="auto"/>
              <w:right w:val="single" w:sz="4" w:space="0" w:color="auto"/>
            </w:tcBorders>
            <w:noWrap/>
            <w:vAlign w:val="center"/>
          </w:tcPr>
          <w:p w14:paraId="6A36A41A" w14:textId="77777777" w:rsidR="00F428C0" w:rsidRDefault="00F428C0" w:rsidP="003F2E5F">
            <w:pPr>
              <w:pStyle w:val="TAC"/>
              <w:rPr>
                <w:rFonts w:eastAsia="Malgun Gothic"/>
                <w:szCs w:val="24"/>
                <w:lang w:val="en-US" w:eastAsia="zh-CN"/>
              </w:rPr>
            </w:pPr>
            <w:r>
              <w:rPr>
                <w:rFonts w:cs="Arial"/>
                <w:kern w:val="2"/>
                <w:szCs w:val="24"/>
                <w:lang w:eastAsia="zh-CN"/>
              </w:rPr>
              <w:t>10</w:t>
            </w:r>
          </w:p>
        </w:tc>
        <w:tc>
          <w:tcPr>
            <w:tcW w:w="485" w:type="pct"/>
            <w:tcBorders>
              <w:top w:val="single" w:sz="4" w:space="0" w:color="auto"/>
              <w:left w:val="single" w:sz="4" w:space="0" w:color="auto"/>
              <w:bottom w:val="single" w:sz="4" w:space="0" w:color="auto"/>
              <w:right w:val="single" w:sz="4" w:space="0" w:color="auto"/>
            </w:tcBorders>
            <w:noWrap/>
            <w:vAlign w:val="center"/>
          </w:tcPr>
          <w:p w14:paraId="4D425861" w14:textId="77777777" w:rsidR="00F428C0" w:rsidRDefault="00F428C0" w:rsidP="003F2E5F">
            <w:pPr>
              <w:pStyle w:val="TAC"/>
              <w:rPr>
                <w:rFonts w:eastAsia="Malgun Gothic"/>
                <w:szCs w:val="24"/>
                <w:lang w:val="en-US" w:eastAsia="zh-CN"/>
              </w:rPr>
            </w:pPr>
            <w:r>
              <w:rPr>
                <w:rFonts w:cs="Arial"/>
                <w:kern w:val="2"/>
                <w:szCs w:val="24"/>
                <w:lang w:eastAsia="zh-CN"/>
              </w:rPr>
              <w:t>50</w:t>
            </w:r>
          </w:p>
        </w:tc>
        <w:tc>
          <w:tcPr>
            <w:tcW w:w="585" w:type="pct"/>
            <w:tcBorders>
              <w:top w:val="single" w:sz="4" w:space="0" w:color="auto"/>
              <w:left w:val="single" w:sz="4" w:space="0" w:color="auto"/>
              <w:bottom w:val="single" w:sz="4" w:space="0" w:color="auto"/>
              <w:right w:val="single" w:sz="4" w:space="0" w:color="auto"/>
            </w:tcBorders>
            <w:noWrap/>
            <w:vAlign w:val="center"/>
          </w:tcPr>
          <w:p w14:paraId="05456067" w14:textId="77777777" w:rsidR="00F428C0" w:rsidRDefault="00F428C0" w:rsidP="003F2E5F">
            <w:pPr>
              <w:pStyle w:val="TAC"/>
              <w:rPr>
                <w:szCs w:val="24"/>
                <w:lang w:val="en-US" w:eastAsia="zh-CN"/>
              </w:rPr>
            </w:pPr>
            <w:r>
              <w:rPr>
                <w:rFonts w:eastAsia="宋体" w:cs="Arial" w:hint="eastAsia"/>
                <w:kern w:val="2"/>
                <w:szCs w:val="24"/>
                <w:lang w:val="en-US" w:eastAsia="zh-CN"/>
              </w:rPr>
              <w:t>1900</w:t>
            </w:r>
          </w:p>
        </w:tc>
        <w:tc>
          <w:tcPr>
            <w:tcW w:w="511" w:type="pct"/>
            <w:tcBorders>
              <w:top w:val="single" w:sz="4" w:space="0" w:color="auto"/>
              <w:left w:val="single" w:sz="4" w:space="0" w:color="auto"/>
              <w:bottom w:val="single" w:sz="4" w:space="0" w:color="auto"/>
              <w:right w:val="single" w:sz="4" w:space="0" w:color="auto"/>
            </w:tcBorders>
            <w:noWrap/>
            <w:vAlign w:val="center"/>
          </w:tcPr>
          <w:p w14:paraId="518FF6C1" w14:textId="77777777" w:rsidR="00F428C0" w:rsidRDefault="00F428C0" w:rsidP="003F2E5F">
            <w:pPr>
              <w:pStyle w:val="TAC"/>
              <w:rPr>
                <w:rFonts w:eastAsia="Malgun Gothic"/>
                <w:szCs w:val="24"/>
                <w:lang w:val="en-US" w:eastAsia="ko-KR"/>
              </w:rPr>
            </w:pPr>
            <w:r>
              <w:rPr>
                <w:rFonts w:eastAsia="宋体" w:cs="Arial" w:hint="eastAsia"/>
                <w:kern w:val="2"/>
                <w:szCs w:val="24"/>
                <w:lang w:val="en-US" w:eastAsia="zh-CN"/>
              </w:rPr>
              <w:t>N/A</w:t>
            </w:r>
          </w:p>
        </w:tc>
        <w:tc>
          <w:tcPr>
            <w:tcW w:w="373" w:type="pct"/>
            <w:tcBorders>
              <w:top w:val="single" w:sz="4" w:space="0" w:color="auto"/>
              <w:left w:val="single" w:sz="4" w:space="0" w:color="auto"/>
              <w:bottom w:val="single" w:sz="4" w:space="0" w:color="auto"/>
              <w:right w:val="single" w:sz="4" w:space="0" w:color="auto"/>
            </w:tcBorders>
            <w:vAlign w:val="center"/>
          </w:tcPr>
          <w:p w14:paraId="1AFA31D1" w14:textId="77777777" w:rsidR="00F428C0" w:rsidRDefault="00F428C0" w:rsidP="003F2E5F">
            <w:pPr>
              <w:pStyle w:val="TAC"/>
              <w:rPr>
                <w:rFonts w:eastAsia="宋体"/>
                <w:szCs w:val="24"/>
                <w:lang w:val="en-US" w:eastAsia="ko-KR"/>
              </w:rPr>
            </w:pPr>
            <w:r>
              <w:rPr>
                <w:rFonts w:eastAsia="宋体" w:cs="Arial" w:hint="eastAsia"/>
                <w:kern w:val="2"/>
                <w:szCs w:val="24"/>
                <w:lang w:val="en-US" w:eastAsia="zh-CN"/>
              </w:rPr>
              <w:t>N/A</w:t>
            </w:r>
          </w:p>
        </w:tc>
      </w:tr>
      <w:tr w:rsidR="00F428C0" w14:paraId="716CB834" w14:textId="77777777" w:rsidTr="003F2E5F">
        <w:trPr>
          <w:trHeight w:val="306"/>
          <w:jc w:val="center"/>
        </w:trPr>
        <w:tc>
          <w:tcPr>
            <w:tcW w:w="1484" w:type="pct"/>
            <w:tcBorders>
              <w:top w:val="nil"/>
              <w:left w:val="single" w:sz="4" w:space="0" w:color="auto"/>
              <w:right w:val="single" w:sz="4" w:space="0" w:color="auto"/>
            </w:tcBorders>
            <w:vAlign w:val="center"/>
          </w:tcPr>
          <w:p w14:paraId="78B47139" w14:textId="77777777" w:rsidR="00F428C0" w:rsidRDefault="00F428C0" w:rsidP="003F2E5F">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D6884E1" w14:textId="77777777" w:rsidR="00F428C0" w:rsidRDefault="00F428C0" w:rsidP="003F2E5F">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5" w:type="pct"/>
            <w:tcBorders>
              <w:top w:val="single" w:sz="4" w:space="0" w:color="auto"/>
              <w:left w:val="single" w:sz="4" w:space="0" w:color="auto"/>
              <w:bottom w:val="single" w:sz="4" w:space="0" w:color="auto"/>
              <w:right w:val="single" w:sz="4" w:space="0" w:color="auto"/>
            </w:tcBorders>
            <w:noWrap/>
            <w:vAlign w:val="center"/>
          </w:tcPr>
          <w:p w14:paraId="6DBE783D"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4740</w:t>
            </w:r>
          </w:p>
        </w:tc>
        <w:tc>
          <w:tcPr>
            <w:tcW w:w="619" w:type="pct"/>
            <w:tcBorders>
              <w:top w:val="single" w:sz="4" w:space="0" w:color="auto"/>
              <w:left w:val="single" w:sz="4" w:space="0" w:color="auto"/>
              <w:bottom w:val="single" w:sz="4" w:space="0" w:color="auto"/>
              <w:right w:val="single" w:sz="4" w:space="0" w:color="auto"/>
            </w:tcBorders>
            <w:noWrap/>
            <w:vAlign w:val="center"/>
          </w:tcPr>
          <w:p w14:paraId="3F17A775"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0980118B" w14:textId="77777777" w:rsidR="00F428C0" w:rsidRDefault="00F428C0" w:rsidP="003F2E5F">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112DB367" w14:textId="77777777" w:rsidR="00F428C0" w:rsidRDefault="00F428C0" w:rsidP="003F2E5F">
            <w:pPr>
              <w:pStyle w:val="TAC"/>
              <w:rPr>
                <w:szCs w:val="24"/>
                <w:lang w:val="en-US" w:eastAsia="zh-CN"/>
              </w:rPr>
            </w:pPr>
            <w:r>
              <w:rPr>
                <w:rFonts w:cs="Arial" w:hint="eastAsia"/>
                <w:kern w:val="2"/>
                <w:szCs w:val="24"/>
                <w:lang w:val="en-US" w:eastAsia="zh-CN"/>
              </w:rPr>
              <w:t>4740</w:t>
            </w:r>
          </w:p>
        </w:tc>
        <w:tc>
          <w:tcPr>
            <w:tcW w:w="511" w:type="pct"/>
            <w:tcBorders>
              <w:top w:val="single" w:sz="4" w:space="0" w:color="auto"/>
              <w:left w:val="single" w:sz="4" w:space="0" w:color="auto"/>
              <w:bottom w:val="single" w:sz="4" w:space="0" w:color="auto"/>
              <w:right w:val="single" w:sz="4" w:space="0" w:color="auto"/>
            </w:tcBorders>
            <w:noWrap/>
            <w:vAlign w:val="center"/>
          </w:tcPr>
          <w:p w14:paraId="214828D9" w14:textId="77777777" w:rsidR="00F428C0" w:rsidRDefault="00F428C0" w:rsidP="003F2E5F">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853C9AC" w14:textId="77777777" w:rsidR="00F428C0" w:rsidRDefault="00F428C0" w:rsidP="003F2E5F">
            <w:pPr>
              <w:pStyle w:val="TAC"/>
              <w:rPr>
                <w:rFonts w:eastAsia="Malgun Gothic"/>
                <w:szCs w:val="24"/>
                <w:lang w:eastAsia="ko-KR"/>
              </w:rPr>
            </w:pPr>
            <w:r>
              <w:rPr>
                <w:rFonts w:eastAsia="Malgun Gothic" w:cs="Arial"/>
                <w:kern w:val="2"/>
                <w:szCs w:val="24"/>
                <w:lang w:eastAsia="ko-KR"/>
              </w:rPr>
              <w:t>N/A</w:t>
            </w:r>
          </w:p>
        </w:tc>
      </w:tr>
    </w:tbl>
    <w:p w14:paraId="72E3923B" w14:textId="77777777" w:rsidR="00F428C0" w:rsidRDefault="00F428C0" w:rsidP="00F428C0">
      <w:pPr>
        <w:spacing w:after="120"/>
        <w:rPr>
          <w:rFonts w:eastAsia="宋体"/>
          <w:kern w:val="2"/>
          <w:lang w:val="en-US" w:eastAsia="zh-CN"/>
        </w:rPr>
      </w:pPr>
    </w:p>
    <w:p w14:paraId="2E9C7116" w14:textId="12030083" w:rsidR="00EB1270" w:rsidRDefault="00EB1270" w:rsidP="00EB1270">
      <w:pPr>
        <w:pStyle w:val="21"/>
      </w:pPr>
      <w:bookmarkStart w:id="543" w:name="_Toc144251612"/>
      <w:r>
        <w:rPr>
          <w:rFonts w:hint="eastAsia"/>
        </w:rPr>
        <w:t>5.</w:t>
      </w:r>
      <w:r>
        <w:t>52</w:t>
      </w:r>
      <w:r w:rsidRPr="000469EC">
        <w:tab/>
      </w:r>
      <w:r w:rsidRPr="00E72004">
        <w:t>CA</w:t>
      </w:r>
      <w:r>
        <w:t>_n7</w:t>
      </w:r>
      <w:r w:rsidRPr="00E72004">
        <w:t>-n67-n78</w:t>
      </w:r>
      <w:bookmarkEnd w:id="543"/>
    </w:p>
    <w:p w14:paraId="42AB1529" w14:textId="04782DC4" w:rsidR="00EB1270" w:rsidRPr="00A20126" w:rsidRDefault="00EB1270" w:rsidP="00EB1270">
      <w:pPr>
        <w:pStyle w:val="31"/>
      </w:pPr>
      <w:bookmarkStart w:id="544" w:name="_Toc144251613"/>
      <w:r>
        <w:t>5.52.1</w:t>
      </w:r>
      <w:r>
        <w:tab/>
        <w:t>Common for 1 band UL and 2 bands UL CA</w:t>
      </w:r>
      <w:bookmarkEnd w:id="544"/>
    </w:p>
    <w:p w14:paraId="38579A44" w14:textId="014F776C" w:rsidR="00EB1270" w:rsidRDefault="00EB1270" w:rsidP="00EB1270">
      <w:pPr>
        <w:pStyle w:val="41"/>
      </w:pPr>
      <w:bookmarkStart w:id="545" w:name="_Toc144251614"/>
      <w:r>
        <w:rPr>
          <w:rFonts w:hint="eastAsia"/>
        </w:rPr>
        <w:t>5.</w:t>
      </w:r>
      <w:r>
        <w:t>52</w:t>
      </w:r>
      <w:r>
        <w:rPr>
          <w:rFonts w:hint="eastAsia"/>
        </w:rPr>
        <w:t>.1</w:t>
      </w:r>
      <w:r>
        <w:t>.1</w:t>
      </w:r>
      <w:r>
        <w:tab/>
        <w:t xml:space="preserve">Operating bands for </w:t>
      </w:r>
      <w:r>
        <w:rPr>
          <w:rFonts w:hint="eastAsia"/>
        </w:rPr>
        <w:t>CA</w:t>
      </w:r>
      <w:bookmarkEnd w:id="545"/>
    </w:p>
    <w:p w14:paraId="13C5EA6A" w14:textId="0A766369" w:rsidR="00EB1270" w:rsidRPr="000469EC" w:rsidRDefault="00EB1270" w:rsidP="00EB1270">
      <w:pPr>
        <w:pStyle w:val="TH"/>
        <w:rPr>
          <w:rFonts w:cs="Arial"/>
        </w:rPr>
      </w:pPr>
      <w:r>
        <w:rPr>
          <w:rFonts w:cs="Arial"/>
        </w:rPr>
        <w:t>Table 5.52.1.1-1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B1270" w14:paraId="7282B017"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ABE9177"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BDF5B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2C4F13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7D209"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F15626"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Duplex Mode</w:t>
            </w:r>
          </w:p>
        </w:tc>
      </w:tr>
      <w:tr w:rsidR="00EB1270" w14:paraId="7124AC0E"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5CB7"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3A3C9"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9F1E8D"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63DA78"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FFDD" w14:textId="77777777" w:rsidR="00EB1270" w:rsidRDefault="00EB1270" w:rsidP="003F2E5F">
            <w:pPr>
              <w:spacing w:after="0"/>
              <w:rPr>
                <w:rFonts w:ascii="Arial" w:hAnsi="Arial"/>
                <w:b/>
                <w:color w:val="000000"/>
                <w:sz w:val="18"/>
              </w:rPr>
            </w:pPr>
          </w:p>
        </w:tc>
      </w:tr>
      <w:tr w:rsidR="00EB1270" w14:paraId="0568EBB5" w14:textId="77777777" w:rsidTr="003F2E5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98F25" w14:textId="77777777" w:rsidR="00EB1270" w:rsidRDefault="00EB1270" w:rsidP="003F2E5F">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543B" w14:textId="77777777" w:rsidR="00EB1270" w:rsidRDefault="00EB1270" w:rsidP="003F2E5F">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1D5ACF"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931AF4E" w14:textId="77777777" w:rsidR="00EB1270" w:rsidRDefault="00EB1270" w:rsidP="003F2E5F">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4A10" w14:textId="77777777" w:rsidR="00EB1270" w:rsidRDefault="00EB1270" w:rsidP="003F2E5F">
            <w:pPr>
              <w:spacing w:after="0"/>
              <w:rPr>
                <w:rFonts w:ascii="Arial" w:hAnsi="Arial"/>
                <w:b/>
                <w:color w:val="000000"/>
                <w:sz w:val="18"/>
              </w:rPr>
            </w:pPr>
          </w:p>
        </w:tc>
      </w:tr>
      <w:tr w:rsidR="00EB1270" w14:paraId="4A0BA5C1" w14:textId="77777777" w:rsidTr="003F2E5F">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273275" w14:textId="77777777" w:rsidR="00EB1270" w:rsidRPr="00050EB8" w:rsidRDefault="00EB1270" w:rsidP="003F2E5F">
            <w:pPr>
              <w:keepNext/>
              <w:keepLines/>
              <w:spacing w:after="0"/>
              <w:jc w:val="center"/>
              <w:rPr>
                <w:rFonts w:ascii="Arial" w:hAnsi="Arial"/>
                <w:color w:val="000000"/>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C789B5"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60FAE631"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45DCA95"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D31755E"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1D707CA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F6BD77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7367355"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F36237"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FDD</w:t>
            </w:r>
          </w:p>
        </w:tc>
      </w:tr>
      <w:tr w:rsidR="00EB1270" w14:paraId="673F6D59"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CBC8"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6B09C5D" w14:textId="77777777" w:rsidR="00EB1270" w:rsidRPr="00050EB8" w:rsidRDefault="00EB1270" w:rsidP="003F2E5F">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tcPr>
          <w:p w14:paraId="406B540E"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tcPr>
          <w:p w14:paraId="708486BB"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731B87C"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tcPr>
          <w:p w14:paraId="397F2CF6"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tcPr>
          <w:p w14:paraId="5EECB0E2" w14:textId="77777777" w:rsidR="00EB1270" w:rsidRPr="0003306B" w:rsidRDefault="00EB1270" w:rsidP="003F2E5F">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4AADF0" w14:textId="77777777" w:rsidR="00EB1270" w:rsidRPr="0003306B" w:rsidRDefault="00EB1270" w:rsidP="003F2E5F">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00FF8FE1" w14:textId="77777777" w:rsidR="00EB1270" w:rsidRPr="00050EB8" w:rsidRDefault="00EB1270" w:rsidP="003F2E5F">
            <w:pPr>
              <w:keepNext/>
              <w:keepLines/>
              <w:spacing w:after="0"/>
              <w:jc w:val="center"/>
              <w:rPr>
                <w:rFonts w:ascii="Arial" w:hAnsi="Arial"/>
                <w:color w:val="000000"/>
                <w:sz w:val="18"/>
                <w:lang w:eastAsia="zh-CN"/>
              </w:rPr>
            </w:pPr>
            <w:r>
              <w:rPr>
                <w:rFonts w:ascii="Arial" w:hAnsi="Arial" w:cs="Arial"/>
                <w:sz w:val="18"/>
                <w:lang w:eastAsia="ja-JP"/>
              </w:rPr>
              <w:t>SDL</w:t>
            </w:r>
          </w:p>
        </w:tc>
      </w:tr>
      <w:tr w:rsidR="00EB1270" w14:paraId="1BC0B6B5" w14:textId="77777777" w:rsidTr="003F2E5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2DB89" w14:textId="77777777" w:rsidR="00EB1270" w:rsidRPr="00050EB8" w:rsidRDefault="00EB1270" w:rsidP="003F2E5F">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BCBA70" w14:textId="77777777" w:rsidR="00EB1270" w:rsidRPr="00050EB8" w:rsidRDefault="00EB1270" w:rsidP="003F2E5F">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33491FD9"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7579469"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5E54C0D"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8A34247" w14:textId="77777777" w:rsidR="00EB1270" w:rsidRPr="0003306B" w:rsidRDefault="00EB1270" w:rsidP="003F2E5F">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A325012" w14:textId="77777777" w:rsidR="00EB1270" w:rsidRPr="0003306B" w:rsidRDefault="00EB1270" w:rsidP="003F2E5F">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73697D0" w14:textId="77777777" w:rsidR="00EB1270" w:rsidRPr="0003306B" w:rsidRDefault="00EB1270" w:rsidP="003F2E5F">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AAECC" w14:textId="77777777" w:rsidR="00EB1270" w:rsidRPr="00050EB8" w:rsidRDefault="00EB1270" w:rsidP="003F2E5F">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B2DF520" w14:textId="77777777" w:rsidR="00EB1270" w:rsidRDefault="00EB1270" w:rsidP="00EB1270">
      <w:pPr>
        <w:rPr>
          <w:lang w:eastAsia="ko-KR"/>
        </w:rPr>
      </w:pPr>
    </w:p>
    <w:p w14:paraId="3D21AF62" w14:textId="2ED93B5B" w:rsidR="00EB1270" w:rsidRDefault="00EB1270" w:rsidP="00EB1270">
      <w:pPr>
        <w:pStyle w:val="41"/>
      </w:pPr>
      <w:bookmarkStart w:id="546" w:name="_Toc144251615"/>
      <w:r>
        <w:rPr>
          <w:rFonts w:hint="eastAsia"/>
        </w:rPr>
        <w:t>5.</w:t>
      </w:r>
      <w:r>
        <w:t>52</w:t>
      </w:r>
      <w:r>
        <w:rPr>
          <w:rFonts w:hint="eastAsia"/>
        </w:rPr>
        <w:t>.</w:t>
      </w:r>
      <w:r>
        <w:t>1.2</w:t>
      </w:r>
      <w:r>
        <w:tab/>
        <w:t xml:space="preserve">Channel bandwidths per operating band for </w:t>
      </w:r>
      <w:r>
        <w:rPr>
          <w:rFonts w:hint="eastAsia"/>
        </w:rPr>
        <w:t>CA</w:t>
      </w:r>
      <w:bookmarkEnd w:id="546"/>
    </w:p>
    <w:p w14:paraId="50520583" w14:textId="314C5E8D" w:rsidR="00EB1270" w:rsidRDefault="00EB1270" w:rsidP="00EB1270">
      <w:pPr>
        <w:pStyle w:val="TH"/>
        <w:rPr>
          <w:rFonts w:cs="Arial"/>
        </w:rPr>
      </w:pPr>
      <w:r>
        <w:rPr>
          <w:rFonts w:cs="Arial"/>
        </w:rPr>
        <w:t>Table 5.52.1.2-1: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B1270" w14:paraId="72274038" w14:textId="77777777" w:rsidTr="003F2E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AA544B" w14:textId="77777777" w:rsidR="00EB1270" w:rsidRDefault="00EB1270" w:rsidP="003F2E5F">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70BC0E" w14:textId="77777777" w:rsidR="00EB1270" w:rsidRDefault="00EB1270" w:rsidP="003F2E5F">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9EB33D6" w14:textId="77777777" w:rsidR="00EB1270" w:rsidRDefault="00EB1270" w:rsidP="003F2E5F">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306EE9" w14:textId="77777777" w:rsidR="00EB1270" w:rsidRDefault="00EB1270" w:rsidP="003F2E5F">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1BB623" w14:textId="77777777" w:rsidR="00EB1270" w:rsidRDefault="00EB1270" w:rsidP="003F2E5F">
            <w:pPr>
              <w:pStyle w:val="TAH"/>
              <w:overflowPunct w:val="0"/>
              <w:autoSpaceDE w:val="0"/>
              <w:autoSpaceDN w:val="0"/>
              <w:adjustRightInd w:val="0"/>
              <w:rPr>
                <w:lang w:eastAsia="zh-CN"/>
              </w:rPr>
            </w:pPr>
            <w:r>
              <w:t>Bandwidth combination set</w:t>
            </w:r>
          </w:p>
        </w:tc>
      </w:tr>
      <w:tr w:rsidR="00EB1270" w14:paraId="16661B10"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78693" w14:textId="77777777" w:rsidR="00EB1270" w:rsidRDefault="00EB1270" w:rsidP="003F2E5F">
            <w:pPr>
              <w:pStyle w:val="TAC"/>
              <w:overflowPunct w:val="0"/>
              <w:autoSpaceDE w:val="0"/>
              <w:autoSpaceDN w:val="0"/>
              <w:adjustRightInd w:val="0"/>
              <w:rPr>
                <w:rFonts w:eastAsia="宋体"/>
                <w:lang w:eastAsia="zh-CN"/>
              </w:rPr>
            </w:pPr>
            <w:r w:rsidRPr="000A42AE">
              <w:rPr>
                <w:lang w:eastAsia="zh-CN"/>
              </w:rPr>
              <w:t>CA</w:t>
            </w:r>
            <w:r>
              <w:rPr>
                <w:lang w:eastAsia="zh-CN"/>
              </w:rPr>
              <w:t>_n7</w:t>
            </w:r>
            <w:r w:rsidRPr="000A42AE">
              <w:rPr>
                <w:lang w:eastAsia="zh-CN"/>
              </w:rPr>
              <w:t>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29455" w14:textId="77777777" w:rsidR="00EB1270" w:rsidRDefault="00EB1270" w:rsidP="003F2E5F">
            <w:pPr>
              <w:pStyle w:val="TAC"/>
              <w:overflowPunct w:val="0"/>
              <w:autoSpaceDE w:val="0"/>
              <w:autoSpaceDN w:val="0"/>
              <w:adjustRightInd w:val="0"/>
              <w:rPr>
                <w:rFonts w:eastAsia="宋体"/>
                <w:lang w:eastAsia="zh-CN"/>
              </w:rPr>
            </w:pPr>
            <w:r w:rsidRPr="00C33120">
              <w:rPr>
                <w:lang w:eastAsia="zh-CN"/>
              </w:rPr>
              <w:t>CA</w:t>
            </w:r>
            <w:r>
              <w:rPr>
                <w:lang w:eastAsia="zh-CN"/>
              </w:rPr>
              <w:t>_n7</w:t>
            </w:r>
            <w:r w:rsidRPr="00C33120">
              <w:rPr>
                <w:lang w:eastAsia="zh-CN"/>
              </w:rPr>
              <w:t>A-n78A</w:t>
            </w:r>
          </w:p>
        </w:tc>
        <w:tc>
          <w:tcPr>
            <w:tcW w:w="730" w:type="dxa"/>
            <w:tcBorders>
              <w:left w:val="single" w:sz="4" w:space="0" w:color="auto"/>
              <w:right w:val="single" w:sz="4" w:space="0" w:color="auto"/>
            </w:tcBorders>
            <w:vAlign w:val="center"/>
          </w:tcPr>
          <w:p w14:paraId="7C118666"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DEB45"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7917856A"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2E818818"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6628E97C"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922E7C"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0E2F3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C36984A"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57D2F05" w14:textId="77777777" w:rsidR="00EB1270" w:rsidRDefault="00EB1270" w:rsidP="003F2E5F">
            <w:pPr>
              <w:pStyle w:val="TAC"/>
              <w:overflowPunct w:val="0"/>
              <w:autoSpaceDE w:val="0"/>
              <w:autoSpaceDN w:val="0"/>
              <w:adjustRightInd w:val="0"/>
              <w:rPr>
                <w:lang w:eastAsia="zh-CN"/>
              </w:rPr>
            </w:pPr>
          </w:p>
        </w:tc>
      </w:tr>
      <w:tr w:rsidR="00EB1270" w14:paraId="0681F927"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EB9D1"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B4A22"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97F7EE"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B0F4FC9" w14:textId="77777777" w:rsidR="00EB1270" w:rsidRPr="00C85666" w:rsidRDefault="00EB1270" w:rsidP="003F2E5F">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4A245" w14:textId="77777777" w:rsidR="00EB1270" w:rsidRDefault="00EB1270" w:rsidP="003F2E5F">
            <w:pPr>
              <w:pStyle w:val="TAC"/>
              <w:overflowPunct w:val="0"/>
              <w:autoSpaceDE w:val="0"/>
              <w:autoSpaceDN w:val="0"/>
              <w:adjustRightInd w:val="0"/>
              <w:rPr>
                <w:lang w:eastAsia="zh-CN"/>
              </w:rPr>
            </w:pPr>
          </w:p>
        </w:tc>
      </w:tr>
      <w:tr w:rsidR="00EB1270" w14:paraId="0FB4B44C" w14:textId="77777777" w:rsidTr="003F2E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FF69A" w14:textId="77777777" w:rsidR="00EB1270" w:rsidRDefault="00EB1270" w:rsidP="003F2E5F">
            <w:pPr>
              <w:pStyle w:val="TAC"/>
              <w:overflowPunct w:val="0"/>
              <w:autoSpaceDE w:val="0"/>
              <w:autoSpaceDN w:val="0"/>
              <w:adjustRightInd w:val="0"/>
              <w:rPr>
                <w:rFonts w:eastAsia="宋体"/>
                <w:lang w:eastAsia="zh-CN"/>
              </w:rPr>
            </w:pPr>
            <w:r w:rsidRPr="0073757C">
              <w:rPr>
                <w:lang w:eastAsia="zh-CN"/>
              </w:rPr>
              <w:t>CA</w:t>
            </w:r>
            <w:r>
              <w:rPr>
                <w:lang w:eastAsia="zh-CN"/>
              </w:rPr>
              <w:t>_n7</w:t>
            </w:r>
            <w:r w:rsidRPr="0073757C">
              <w:rPr>
                <w:lang w:eastAsia="zh-CN"/>
              </w:rPr>
              <w:t>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45CF2" w14:textId="77777777" w:rsidR="00EB1270" w:rsidRDefault="00EB1270" w:rsidP="003F2E5F">
            <w:pPr>
              <w:pStyle w:val="TAC"/>
              <w:overflowPunct w:val="0"/>
              <w:autoSpaceDE w:val="0"/>
              <w:autoSpaceDN w:val="0"/>
              <w:adjustRightInd w:val="0"/>
              <w:rPr>
                <w:rFonts w:eastAsia="宋体"/>
                <w:lang w:eastAsia="zh-CN"/>
              </w:rPr>
            </w:pPr>
            <w:r w:rsidRPr="00C33120">
              <w:rPr>
                <w:lang w:eastAsia="zh-CN"/>
              </w:rPr>
              <w:t>CA</w:t>
            </w:r>
            <w:r>
              <w:rPr>
                <w:lang w:eastAsia="zh-CN"/>
              </w:rPr>
              <w:t>_n7</w:t>
            </w:r>
            <w:r w:rsidRPr="00C33120">
              <w:rPr>
                <w:lang w:eastAsia="zh-CN"/>
              </w:rPr>
              <w:t>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5ECE7213"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FB2BA7" w14:textId="77777777" w:rsidR="00EB1270" w:rsidRDefault="00EB1270" w:rsidP="003F2E5F">
            <w:pPr>
              <w:pStyle w:val="TAC"/>
            </w:pPr>
            <w:r>
              <w:t xml:space="preserve">5, </w:t>
            </w:r>
            <w:r>
              <w:rPr>
                <w:rFonts w:hint="eastAsia"/>
              </w:rPr>
              <w:t>1</w:t>
            </w:r>
            <w:r>
              <w:t>0, 15, 20, 25, 30, 35, 40, 50</w:t>
            </w:r>
          </w:p>
        </w:tc>
        <w:tc>
          <w:tcPr>
            <w:tcW w:w="1360" w:type="dxa"/>
            <w:tcBorders>
              <w:left w:val="single" w:sz="4" w:space="0" w:color="auto"/>
              <w:bottom w:val="nil"/>
              <w:right w:val="single" w:sz="4" w:space="0" w:color="auto"/>
            </w:tcBorders>
            <w:shd w:val="clear" w:color="auto" w:fill="auto"/>
            <w:vAlign w:val="center"/>
          </w:tcPr>
          <w:p w14:paraId="2EC67CF6" w14:textId="77777777" w:rsidR="00EB1270" w:rsidRDefault="00EB1270" w:rsidP="003F2E5F">
            <w:pPr>
              <w:pStyle w:val="TAC"/>
              <w:overflowPunct w:val="0"/>
              <w:autoSpaceDE w:val="0"/>
              <w:autoSpaceDN w:val="0"/>
              <w:adjustRightInd w:val="0"/>
              <w:rPr>
                <w:lang w:eastAsia="zh-CN"/>
              </w:rPr>
            </w:pPr>
            <w:r>
              <w:rPr>
                <w:rFonts w:hint="eastAsia"/>
                <w:lang w:eastAsia="zh-CN"/>
              </w:rPr>
              <w:t>0</w:t>
            </w:r>
          </w:p>
        </w:tc>
      </w:tr>
      <w:tr w:rsidR="00EB1270" w14:paraId="0C7CC9C3" w14:textId="77777777" w:rsidTr="003F2E5F">
        <w:trPr>
          <w:trHeight w:val="187"/>
        </w:trPr>
        <w:tc>
          <w:tcPr>
            <w:tcW w:w="1983" w:type="dxa"/>
            <w:tcBorders>
              <w:top w:val="nil"/>
              <w:left w:val="single" w:sz="4" w:space="0" w:color="auto"/>
              <w:bottom w:val="nil"/>
              <w:right w:val="single" w:sz="4" w:space="0" w:color="auto"/>
            </w:tcBorders>
            <w:shd w:val="clear" w:color="auto" w:fill="auto"/>
            <w:vAlign w:val="center"/>
          </w:tcPr>
          <w:p w14:paraId="227593AA"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EA24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931B4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7F8A9589" w14:textId="77777777" w:rsidR="00EB1270" w:rsidRDefault="00EB1270" w:rsidP="003F2E5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029796B2" w14:textId="77777777" w:rsidR="00EB1270" w:rsidRDefault="00EB1270" w:rsidP="003F2E5F">
            <w:pPr>
              <w:pStyle w:val="TAC"/>
              <w:overflowPunct w:val="0"/>
              <w:autoSpaceDE w:val="0"/>
              <w:autoSpaceDN w:val="0"/>
              <w:adjustRightInd w:val="0"/>
              <w:rPr>
                <w:lang w:eastAsia="zh-CN"/>
              </w:rPr>
            </w:pPr>
          </w:p>
        </w:tc>
      </w:tr>
      <w:tr w:rsidR="00EB1270" w14:paraId="0DA5D505" w14:textId="77777777" w:rsidTr="003F2E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4FFEE" w14:textId="77777777" w:rsidR="00EB1270" w:rsidRDefault="00EB1270" w:rsidP="003F2E5F">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1FE0" w14:textId="77777777" w:rsidR="00EB1270" w:rsidRDefault="00EB1270" w:rsidP="003F2E5F">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C329779" w14:textId="77777777" w:rsidR="00EB1270" w:rsidRDefault="00EB1270" w:rsidP="003F2E5F">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E9DCE6" w14:textId="77777777" w:rsidR="00EB1270" w:rsidRPr="00C85666" w:rsidRDefault="00EB1270" w:rsidP="003F2E5F">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675C" w14:textId="77777777" w:rsidR="00EB1270" w:rsidRDefault="00EB1270" w:rsidP="003F2E5F">
            <w:pPr>
              <w:pStyle w:val="TAC"/>
              <w:overflowPunct w:val="0"/>
              <w:autoSpaceDE w:val="0"/>
              <w:autoSpaceDN w:val="0"/>
              <w:adjustRightInd w:val="0"/>
              <w:rPr>
                <w:lang w:eastAsia="zh-CN"/>
              </w:rPr>
            </w:pPr>
          </w:p>
        </w:tc>
      </w:tr>
    </w:tbl>
    <w:p w14:paraId="2DE9D4D1" w14:textId="77777777" w:rsidR="00EB1270" w:rsidRDefault="00EB1270" w:rsidP="00EB1270">
      <w:pPr>
        <w:pStyle w:val="TH"/>
        <w:sectPr w:rsidR="00EB1270">
          <w:pgSz w:w="11906" w:h="16838"/>
          <w:pgMar w:top="567" w:right="1134" w:bottom="709" w:left="1134" w:header="720" w:footer="720" w:gutter="0"/>
          <w:cols w:space="720"/>
          <w:docGrid w:linePitch="272"/>
        </w:sectPr>
      </w:pPr>
    </w:p>
    <w:p w14:paraId="7E963202" w14:textId="69633B90" w:rsidR="00EB1270" w:rsidRDefault="00EB1270" w:rsidP="00EB1270">
      <w:pPr>
        <w:pStyle w:val="41"/>
      </w:pPr>
      <w:bookmarkStart w:id="547" w:name="_Toc144251616"/>
      <w:r>
        <w:rPr>
          <w:rFonts w:hint="eastAsia"/>
        </w:rPr>
        <w:t>5.</w:t>
      </w:r>
      <w:r>
        <w:t>52</w:t>
      </w:r>
      <w:r>
        <w:rPr>
          <w:rFonts w:hint="eastAsia"/>
        </w:rPr>
        <w:t>.</w:t>
      </w:r>
      <w:r>
        <w:t>1</w:t>
      </w:r>
      <w:r>
        <w:rPr>
          <w:rFonts w:hint="eastAsia"/>
        </w:rPr>
        <w:t>.3</w:t>
      </w:r>
      <w:r>
        <w:tab/>
      </w:r>
      <w:r w:rsidRPr="000469EC">
        <w:t>∆T</w:t>
      </w:r>
      <w:r w:rsidRPr="00EB1270">
        <w:rPr>
          <w:vertAlign w:val="subscript"/>
        </w:rPr>
        <w:t>IB</w:t>
      </w:r>
      <w:r w:rsidRPr="00EB1270">
        <w:rPr>
          <w:rFonts w:hint="eastAsia"/>
          <w:vertAlign w:val="subscript"/>
        </w:rPr>
        <w:t>,c</w:t>
      </w:r>
      <w:r w:rsidRPr="000469EC">
        <w:t xml:space="preserve"> and ∆R</w:t>
      </w:r>
      <w:r w:rsidRPr="00EB1270">
        <w:rPr>
          <w:vertAlign w:val="subscript"/>
        </w:rPr>
        <w:t>IB</w:t>
      </w:r>
      <w:r w:rsidRPr="003F2E5F">
        <w:rPr>
          <w:rFonts w:hint="eastAsia"/>
          <w:vertAlign w:val="subscript"/>
        </w:rPr>
        <w:t>,c</w:t>
      </w:r>
      <w:r w:rsidRPr="000469EC">
        <w:t xml:space="preserve"> values</w:t>
      </w:r>
      <w:bookmarkEnd w:id="547"/>
    </w:p>
    <w:p w14:paraId="63097FFE" w14:textId="77777777" w:rsidR="00EB1270" w:rsidRDefault="00EB1270" w:rsidP="00EB1270">
      <w:r>
        <w:t xml:space="preserve">For </w:t>
      </w: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r>
        <w:t>, the</w:t>
      </w:r>
      <w:r>
        <w:rPr>
          <w:lang w:eastAsia="zh-CN"/>
        </w:rPr>
        <w:t xml:space="preserve"> </w:t>
      </w:r>
      <w:r>
        <w:sym w:font="Symbol" w:char="F044"/>
      </w:r>
      <w:r>
        <w:t>T</w:t>
      </w:r>
      <w:r>
        <w:rPr>
          <w:vertAlign w:val="subscript"/>
        </w:rPr>
        <w:t>IB,c</w:t>
      </w:r>
      <w:r>
        <w:t xml:space="preserve"> values are reused from </w:t>
      </w:r>
      <w:r>
        <w:rPr>
          <w:rFonts w:hint="eastAsia"/>
          <w:lang w:val="en-US" w:eastAsia="zh-CN"/>
        </w:rPr>
        <w:t>CA_n7-n78</w:t>
      </w:r>
      <w:r>
        <w:rPr>
          <w:lang w:val="en-US" w:eastAsia="zh-CN"/>
        </w:rPr>
        <w:t xml:space="preserve"> </w:t>
      </w:r>
      <w:r>
        <w:t>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D6669">
        <w:t>CA_n7-n28-n78</w:t>
      </w:r>
      <w:r>
        <w:t>, and are given in the tables below.</w:t>
      </w:r>
    </w:p>
    <w:p w14:paraId="7E802A7B" w14:textId="7F99D003" w:rsidR="00EB1270" w:rsidRDefault="00EB1270" w:rsidP="00EB1270">
      <w:pPr>
        <w:pStyle w:val="TH"/>
        <w:rPr>
          <w:rFonts w:cs="Arial"/>
        </w:rPr>
      </w:pPr>
      <w:r>
        <w:rPr>
          <w:rFonts w:cs="Arial"/>
        </w:rPr>
        <w:t xml:space="preserve">Table </w:t>
      </w:r>
      <w:r>
        <w:rPr>
          <w:rFonts w:cs="Arial" w:hint="eastAsia"/>
        </w:rPr>
        <w:t>5.</w:t>
      </w:r>
      <w:r>
        <w:rPr>
          <w:rFonts w:cs="Arial"/>
        </w:rPr>
        <w:t>52.1.3-1: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B1270" w14:paraId="10B3B465" w14:textId="77777777" w:rsidTr="003F2E5F">
        <w:trPr>
          <w:jc w:val="center"/>
        </w:trPr>
        <w:tc>
          <w:tcPr>
            <w:tcW w:w="2336" w:type="dxa"/>
            <w:vMerge w:val="restart"/>
            <w:tcBorders>
              <w:top w:val="single" w:sz="4" w:space="0" w:color="auto"/>
              <w:left w:val="single" w:sz="4" w:space="0" w:color="auto"/>
              <w:right w:val="single" w:sz="4" w:space="0" w:color="auto"/>
            </w:tcBorders>
          </w:tcPr>
          <w:p w14:paraId="15EAB084" w14:textId="77777777" w:rsidR="00EB1270" w:rsidRDefault="00EB1270" w:rsidP="003F2E5F">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8266EE" w14:textId="77777777" w:rsidR="00EB1270" w:rsidRDefault="00EB1270" w:rsidP="003F2E5F">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B1270" w14:paraId="0214CB5E" w14:textId="77777777" w:rsidTr="003F2E5F">
        <w:trPr>
          <w:jc w:val="center"/>
        </w:trPr>
        <w:tc>
          <w:tcPr>
            <w:tcW w:w="2336" w:type="dxa"/>
            <w:vMerge/>
            <w:tcBorders>
              <w:left w:val="single" w:sz="4" w:space="0" w:color="auto"/>
              <w:bottom w:val="single" w:sz="4" w:space="0" w:color="auto"/>
              <w:right w:val="single" w:sz="4" w:space="0" w:color="auto"/>
            </w:tcBorders>
          </w:tcPr>
          <w:p w14:paraId="591C4ACD" w14:textId="77777777" w:rsidR="00EB1270" w:rsidRDefault="00EB1270" w:rsidP="003F2E5F">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6E7896" w14:textId="77777777" w:rsidR="00EB1270" w:rsidRDefault="00EB1270" w:rsidP="003F2E5F">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B1270" w14:paraId="2DBD294C" w14:textId="77777777" w:rsidTr="003F2E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A8374" w14:textId="77777777" w:rsidR="00EB1270" w:rsidRDefault="00EB1270" w:rsidP="003F2E5F">
            <w:pPr>
              <w:keepNext/>
              <w:keepLines/>
              <w:spacing w:after="0"/>
              <w:jc w:val="center"/>
              <w:rPr>
                <w:rFonts w:ascii="Arial" w:eastAsia="宋体" w:hAnsi="Arial"/>
                <w:sz w:val="18"/>
                <w:lang w:val="en-US" w:eastAsia="zh-CN"/>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5E21DCB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1D7F0C" w14:textId="77777777" w:rsidR="00EB1270" w:rsidRPr="006528A1"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FC109" w14:textId="77777777" w:rsidR="00EB1270" w:rsidRPr="006528A1" w:rsidRDefault="00EB1270" w:rsidP="003F2E5F">
            <w:pPr>
              <w:keepNext/>
              <w:keepLines/>
              <w:spacing w:after="0"/>
              <w:jc w:val="center"/>
              <w:rPr>
                <w:rFonts w:ascii="Arial" w:hAnsi="Arial"/>
                <w:color w:val="000000"/>
                <w:sz w:val="18"/>
              </w:rPr>
            </w:pPr>
            <w:r w:rsidRPr="007F4FE8">
              <w:rPr>
                <w:rFonts w:ascii="Arial" w:hAnsi="Arial" w:hint="eastAsia"/>
                <w:color w:val="000000"/>
                <w:sz w:val="18"/>
              </w:rPr>
              <w:t>0.</w:t>
            </w:r>
            <w:r w:rsidRPr="007F4FE8">
              <w:rPr>
                <w:rFonts w:ascii="Arial" w:hAnsi="Arial"/>
                <w:color w:val="000000"/>
                <w:sz w:val="18"/>
              </w:rPr>
              <w:t>8</w:t>
            </w:r>
          </w:p>
        </w:tc>
      </w:tr>
      <w:tr w:rsidR="00EB1270" w14:paraId="4C1F631D" w14:textId="77777777" w:rsidTr="003F2E5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E616D6" w14:textId="77777777" w:rsidR="00EB1270" w:rsidRPr="00901DE9" w:rsidRDefault="00EB1270" w:rsidP="003F2E5F">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206DB7F" w14:textId="77777777" w:rsidR="00EB1270" w:rsidRDefault="00EB1270" w:rsidP="003F2E5F">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w:t>
            </w:r>
            <w:r>
              <w:rPr>
                <w:rFonts w:ascii="Arial" w:eastAsia="等线" w:hAnsi="Arial"/>
                <w:sz w:val="18"/>
              </w:rPr>
              <w:t>_n7</w:t>
            </w:r>
            <w:r w:rsidRPr="00901DE9">
              <w:rPr>
                <w:rFonts w:ascii="Arial" w:eastAsia="等线" w:hAnsi="Arial"/>
                <w:sz w:val="18"/>
              </w:rPr>
              <w:t>-n3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B2A306A" w14:textId="77777777" w:rsidR="00EB1270" w:rsidRDefault="00EB1270" w:rsidP="00EB1270">
      <w:pPr>
        <w:rPr>
          <w:lang w:eastAsia="ko-KR"/>
        </w:rPr>
      </w:pPr>
    </w:p>
    <w:p w14:paraId="4C904D64" w14:textId="32ED120D" w:rsidR="00EB1270" w:rsidRDefault="00EB1270" w:rsidP="00EB1270">
      <w:pPr>
        <w:pStyle w:val="TH"/>
      </w:pPr>
      <w:r>
        <w:rPr>
          <w:rFonts w:cs="Arial"/>
        </w:rPr>
        <w:t>Table 5.52.1.3-2: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B1270" w:rsidRPr="00F92868" w14:paraId="5F74CAC2" w14:textId="77777777" w:rsidTr="003F2E5F">
        <w:trPr>
          <w:trHeight w:val="187"/>
          <w:jc w:val="center"/>
        </w:trPr>
        <w:tc>
          <w:tcPr>
            <w:tcW w:w="1594" w:type="dxa"/>
            <w:vMerge w:val="restart"/>
          </w:tcPr>
          <w:p w14:paraId="56F5CAF8" w14:textId="77777777" w:rsidR="00EB1270" w:rsidRPr="00F92868" w:rsidRDefault="00EB1270" w:rsidP="003F2E5F">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E787D89" w14:textId="77777777" w:rsidR="00EB1270" w:rsidRPr="00F92868" w:rsidRDefault="00EB1270" w:rsidP="003F2E5F">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B1270" w:rsidRPr="00F92868" w14:paraId="46EBB10D" w14:textId="77777777" w:rsidTr="003F2E5F">
        <w:trPr>
          <w:trHeight w:val="187"/>
          <w:jc w:val="center"/>
        </w:trPr>
        <w:tc>
          <w:tcPr>
            <w:tcW w:w="1594" w:type="dxa"/>
            <w:vMerge/>
            <w:tcBorders>
              <w:bottom w:val="single" w:sz="4" w:space="0" w:color="auto"/>
            </w:tcBorders>
          </w:tcPr>
          <w:p w14:paraId="1E935416" w14:textId="77777777" w:rsidR="00EB1270" w:rsidRPr="00F92868" w:rsidRDefault="00EB1270" w:rsidP="003F2E5F">
            <w:pPr>
              <w:keepNext/>
              <w:keepLines/>
              <w:spacing w:after="0"/>
              <w:jc w:val="center"/>
              <w:rPr>
                <w:rFonts w:ascii="Arial" w:eastAsia="等线" w:hAnsi="Arial"/>
                <w:b/>
                <w:sz w:val="18"/>
              </w:rPr>
            </w:pPr>
          </w:p>
        </w:tc>
        <w:tc>
          <w:tcPr>
            <w:tcW w:w="5845" w:type="dxa"/>
            <w:gridSpan w:val="3"/>
            <w:vAlign w:val="center"/>
          </w:tcPr>
          <w:p w14:paraId="150DA124" w14:textId="77777777" w:rsidR="00EB1270" w:rsidRPr="00F92868" w:rsidRDefault="00EB1270" w:rsidP="003F2E5F">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B1270" w:rsidRPr="00F92868" w14:paraId="06679C48" w14:textId="77777777" w:rsidTr="003F2E5F">
        <w:trPr>
          <w:trHeight w:val="187"/>
          <w:jc w:val="center"/>
        </w:trPr>
        <w:tc>
          <w:tcPr>
            <w:tcW w:w="1594" w:type="dxa"/>
            <w:shd w:val="clear" w:color="auto" w:fill="auto"/>
          </w:tcPr>
          <w:p w14:paraId="5AF42ACB" w14:textId="77777777" w:rsidR="00EB1270" w:rsidRPr="00F92868" w:rsidRDefault="00EB1270" w:rsidP="003F2E5F">
            <w:pPr>
              <w:keepNext/>
              <w:keepLines/>
              <w:spacing w:after="0"/>
              <w:jc w:val="center"/>
              <w:rPr>
                <w:rFonts w:ascii="Arial" w:eastAsia="等线" w:hAnsi="Arial"/>
                <w:sz w:val="18"/>
              </w:rPr>
            </w:pPr>
            <w:r w:rsidRPr="00B83D08">
              <w:rPr>
                <w:rFonts w:ascii="Arial" w:hAnsi="Arial"/>
                <w:color w:val="000000"/>
                <w:sz w:val="18"/>
              </w:rPr>
              <w:t>CA</w:t>
            </w:r>
            <w:r>
              <w:rPr>
                <w:rFonts w:ascii="Arial" w:hAnsi="Arial"/>
                <w:color w:val="000000"/>
                <w:sz w:val="18"/>
              </w:rPr>
              <w:t>_n7</w:t>
            </w:r>
            <w:r w:rsidRPr="00B83D08">
              <w:rPr>
                <w:rFonts w:ascii="Arial" w:hAnsi="Arial"/>
                <w:color w:val="000000"/>
                <w:sz w:val="18"/>
              </w:rPr>
              <w:t>-n67-n78</w:t>
            </w:r>
          </w:p>
        </w:tc>
        <w:tc>
          <w:tcPr>
            <w:tcW w:w="1948" w:type="dxa"/>
            <w:vAlign w:val="center"/>
          </w:tcPr>
          <w:p w14:paraId="641A9D3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w:t>
            </w:r>
          </w:p>
        </w:tc>
        <w:tc>
          <w:tcPr>
            <w:tcW w:w="1948" w:type="dxa"/>
            <w:vAlign w:val="center"/>
          </w:tcPr>
          <w:p w14:paraId="6C0F11C9"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hint="eastAsia"/>
                <w:color w:val="000000"/>
                <w:sz w:val="18"/>
              </w:rPr>
              <w:t>-</w:t>
            </w:r>
          </w:p>
        </w:tc>
        <w:tc>
          <w:tcPr>
            <w:tcW w:w="1949" w:type="dxa"/>
            <w:vAlign w:val="center"/>
          </w:tcPr>
          <w:p w14:paraId="192A4A0D" w14:textId="77777777" w:rsidR="00EB1270" w:rsidRPr="00E600EA" w:rsidRDefault="00EB1270" w:rsidP="003F2E5F">
            <w:pPr>
              <w:keepNext/>
              <w:keepLines/>
              <w:spacing w:after="0"/>
              <w:jc w:val="center"/>
              <w:rPr>
                <w:rFonts w:ascii="Arial" w:hAnsi="Arial"/>
                <w:color w:val="000000"/>
                <w:sz w:val="18"/>
              </w:rPr>
            </w:pPr>
            <w:r w:rsidRPr="00157C99">
              <w:rPr>
                <w:rFonts w:ascii="Arial" w:hAnsi="Arial"/>
                <w:color w:val="000000"/>
                <w:sz w:val="18"/>
              </w:rPr>
              <w:t>0.5</w:t>
            </w:r>
          </w:p>
        </w:tc>
      </w:tr>
      <w:tr w:rsidR="00EB1270" w:rsidRPr="00F92868" w14:paraId="7287B2EF" w14:textId="77777777" w:rsidTr="003F2E5F">
        <w:trPr>
          <w:trHeight w:val="187"/>
          <w:jc w:val="center"/>
        </w:trPr>
        <w:tc>
          <w:tcPr>
            <w:tcW w:w="7439" w:type="dxa"/>
            <w:gridSpan w:val="4"/>
            <w:tcBorders>
              <w:bottom w:val="single" w:sz="4" w:space="0" w:color="auto"/>
            </w:tcBorders>
            <w:shd w:val="clear" w:color="auto" w:fill="auto"/>
          </w:tcPr>
          <w:p w14:paraId="4FE33B8A" w14:textId="77777777" w:rsidR="00EB1270" w:rsidRPr="00901DE9" w:rsidRDefault="00EB1270" w:rsidP="003F2E5F">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6FFE9D" w14:textId="77777777" w:rsidR="00EB1270" w:rsidRDefault="00EB1270" w:rsidP="003F2E5F">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w:t>
            </w:r>
            <w:r>
              <w:rPr>
                <w:rFonts w:ascii="Arial" w:eastAsia="等线" w:hAnsi="Arial" w:cs="Arial"/>
                <w:sz w:val="18"/>
                <w:lang w:eastAsia="ja-JP"/>
              </w:rPr>
              <w:t>_n7</w:t>
            </w:r>
            <w:r w:rsidRPr="00901DE9">
              <w:rPr>
                <w:rFonts w:ascii="Arial" w:eastAsia="等线" w:hAnsi="Arial" w:cs="Arial"/>
                <w:sz w:val="18"/>
                <w:lang w:eastAsia="ja-JP"/>
              </w:rPr>
              <w:t>-</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AE87C39" w14:textId="77777777" w:rsidR="00EB1270" w:rsidRDefault="00EB1270" w:rsidP="00EB1270"/>
    <w:p w14:paraId="23F28B39" w14:textId="64559406" w:rsidR="00EB1270" w:rsidRPr="00A20126" w:rsidRDefault="00EB1270" w:rsidP="00EB1270">
      <w:pPr>
        <w:pStyle w:val="31"/>
      </w:pPr>
      <w:bookmarkStart w:id="548" w:name="_Toc144251617"/>
      <w:r>
        <w:t>5.52.2</w:t>
      </w:r>
      <w:r>
        <w:tab/>
      </w:r>
      <w:r w:rsidRPr="00A20126">
        <w:t>Specific for 2 bands UL CA</w:t>
      </w:r>
      <w:bookmarkEnd w:id="548"/>
    </w:p>
    <w:p w14:paraId="2AD3CE7E" w14:textId="1EB391AC" w:rsidR="00EB1270" w:rsidRPr="00A20126" w:rsidRDefault="00EB1270" w:rsidP="00EB1270">
      <w:pPr>
        <w:pStyle w:val="41"/>
      </w:pPr>
      <w:bookmarkStart w:id="549" w:name="_Toc144251618"/>
      <w:r>
        <w:rPr>
          <w:rFonts w:hint="eastAsia"/>
        </w:rPr>
        <w:t>5.</w:t>
      </w:r>
      <w:r>
        <w:t>52</w:t>
      </w:r>
      <w:r>
        <w:rPr>
          <w:rFonts w:hint="eastAsia"/>
        </w:rPr>
        <w:t>.2</w:t>
      </w:r>
      <w:r>
        <w:t>.1</w:t>
      </w:r>
      <w:r>
        <w:tab/>
      </w:r>
      <w:r>
        <w:rPr>
          <w:rFonts w:hint="eastAsia"/>
        </w:rPr>
        <w:t>UE co-existence studies</w:t>
      </w:r>
      <w:bookmarkEnd w:id="549"/>
    </w:p>
    <w:p w14:paraId="1AA587E0" w14:textId="77777777" w:rsidR="00EB1270" w:rsidRDefault="00EB1270" w:rsidP="00EB1270">
      <w:pPr>
        <w:pStyle w:val="Guidance"/>
        <w:rPr>
          <w:rFonts w:eastAsia="宋体"/>
          <w:i w:val="0"/>
          <w:color w:val="auto"/>
          <w:szCs w:val="22"/>
          <w:lang w:val="en-US" w:eastAsia="zh-CN"/>
        </w:rPr>
      </w:pPr>
      <w:r>
        <w:rPr>
          <w:rFonts w:eastAsia="宋体"/>
          <w:i w:val="0"/>
          <w:color w:val="auto"/>
          <w:szCs w:val="22"/>
          <w:lang w:val="en-US" w:eastAsia="zh-CN"/>
        </w:rPr>
        <w:t>UL n1-n78 gives IMD2 and IMD5 into DL n67.</w:t>
      </w:r>
    </w:p>
    <w:p w14:paraId="5B5A5685" w14:textId="14315FE7" w:rsidR="00EB1270" w:rsidRPr="00A20126" w:rsidRDefault="00EB1270" w:rsidP="00EB1270">
      <w:pPr>
        <w:pStyle w:val="41"/>
      </w:pPr>
      <w:bookmarkStart w:id="550" w:name="_Toc144251619"/>
      <w:r>
        <w:rPr>
          <w:rFonts w:hint="eastAsia"/>
        </w:rPr>
        <w:t>5.</w:t>
      </w:r>
      <w:r>
        <w:t>52</w:t>
      </w:r>
      <w:r>
        <w:rPr>
          <w:rFonts w:hint="eastAsia"/>
        </w:rPr>
        <w:t>.2</w:t>
      </w:r>
      <w:r w:rsidRPr="00A20126">
        <w:t>.2</w:t>
      </w:r>
      <w:r w:rsidRPr="00A20126">
        <w:tab/>
        <w:t>REFSENS requirements</w:t>
      </w:r>
      <w:bookmarkEnd w:id="550"/>
    </w:p>
    <w:p w14:paraId="33B6045C" w14:textId="77777777" w:rsidR="00EB1270" w:rsidRDefault="00EB1270" w:rsidP="00EB1270">
      <w:r>
        <w:t xml:space="preserve">Based on the co-existence studies there is a need to define MSD values. MSD value from </w:t>
      </w:r>
      <w:r w:rsidRPr="005D6669">
        <w:t>CA_n7-n28-n78</w:t>
      </w:r>
      <w:r>
        <w:t xml:space="preserve"> is reused.</w:t>
      </w:r>
    </w:p>
    <w:p w14:paraId="68D2014E" w14:textId="43C877BF" w:rsidR="00EB1270" w:rsidRDefault="00EB1270" w:rsidP="00EB1270">
      <w:pPr>
        <w:pStyle w:val="TH"/>
        <w:rPr>
          <w:rFonts w:cs="Arial"/>
        </w:rPr>
      </w:pPr>
      <w:r>
        <w:rPr>
          <w:rFonts w:cs="Arial"/>
        </w:rPr>
        <w:t>Table 5.52.2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B1270" w14:paraId="0E553C80" w14:textId="77777777" w:rsidTr="003F2E5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88FCE7" w14:textId="77777777" w:rsidR="00EB1270" w:rsidRDefault="00EB1270" w:rsidP="003F2E5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15B1584" w14:textId="77777777" w:rsidR="00EB1270" w:rsidRDefault="00EB1270" w:rsidP="003F2E5F">
            <w:pPr>
              <w:pStyle w:val="TAH"/>
            </w:pPr>
            <w:r>
              <w:t>Source of IMD</w:t>
            </w:r>
          </w:p>
        </w:tc>
      </w:tr>
      <w:tr w:rsidR="00EB1270" w14:paraId="4E074365" w14:textId="77777777" w:rsidTr="003F2E5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FEC247" w14:textId="77777777" w:rsidR="00EB1270" w:rsidRDefault="00EB1270" w:rsidP="003F2E5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6701E72" w14:textId="77777777" w:rsidR="00EB1270" w:rsidRDefault="00EB1270" w:rsidP="003F2E5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64CD09C" w14:textId="77777777" w:rsidR="00EB1270" w:rsidRDefault="00EB1270" w:rsidP="003F2E5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BEBB84E" w14:textId="77777777" w:rsidR="00EB1270" w:rsidRDefault="00EB1270" w:rsidP="003F2E5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0A54B0" w14:textId="77777777" w:rsidR="00EB1270" w:rsidRDefault="00EB1270" w:rsidP="003F2E5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05FC14C" w14:textId="77777777" w:rsidR="00EB1270" w:rsidRDefault="00EB1270" w:rsidP="003F2E5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8766E3" w14:textId="77777777" w:rsidR="00EB1270" w:rsidRDefault="00EB1270" w:rsidP="003F2E5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982EA0E" w14:textId="77777777" w:rsidR="00EB1270" w:rsidRDefault="00EB1270" w:rsidP="003F2E5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E5A01E4" w14:textId="77777777" w:rsidR="00EB1270" w:rsidRDefault="00EB1270" w:rsidP="003F2E5F">
            <w:pPr>
              <w:pStyle w:val="TAH"/>
            </w:pPr>
          </w:p>
        </w:tc>
      </w:tr>
      <w:tr w:rsidR="00EB1270" w14:paraId="0545777A" w14:textId="77777777" w:rsidTr="003F2E5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B1630B" w14:textId="77777777" w:rsidR="00EB1270" w:rsidRDefault="00EB1270" w:rsidP="003F2E5F">
            <w:pPr>
              <w:pStyle w:val="TAC"/>
              <w:rPr>
                <w:lang w:val="en-US" w:eastAsia="zh-CN"/>
              </w:rPr>
            </w:pPr>
            <w:r w:rsidRPr="00B83D08">
              <w:rPr>
                <w:color w:val="000000"/>
              </w:rPr>
              <w:t>CA</w:t>
            </w:r>
            <w:r>
              <w:rPr>
                <w:color w:val="000000"/>
              </w:rPr>
              <w:t>_n7</w:t>
            </w:r>
            <w:r w:rsidRPr="00B83D08">
              <w:rPr>
                <w:color w:val="000000"/>
              </w:rPr>
              <w:t>-n67-n78</w:t>
            </w:r>
          </w:p>
        </w:tc>
        <w:tc>
          <w:tcPr>
            <w:tcW w:w="1146" w:type="dxa"/>
            <w:tcBorders>
              <w:top w:val="single" w:sz="4" w:space="0" w:color="auto"/>
              <w:left w:val="single" w:sz="4" w:space="0" w:color="auto"/>
              <w:right w:val="single" w:sz="4" w:space="0" w:color="auto"/>
            </w:tcBorders>
            <w:vAlign w:val="center"/>
          </w:tcPr>
          <w:p w14:paraId="3B315F4F" w14:textId="77777777" w:rsidR="00EB1270" w:rsidRDefault="00EB1270" w:rsidP="003F2E5F">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0222A05" w14:textId="77777777" w:rsidR="00EB1270" w:rsidRDefault="00EB1270" w:rsidP="003F2E5F">
            <w:pPr>
              <w:pStyle w:val="TAC"/>
              <w:rPr>
                <w:lang w:val="en-US" w:eastAsia="ko-KR"/>
              </w:rPr>
            </w:pPr>
            <w:r>
              <w:rPr>
                <w:lang w:eastAsia="ja-JP"/>
              </w:rPr>
              <w:t>2562</w:t>
            </w:r>
          </w:p>
        </w:tc>
        <w:tc>
          <w:tcPr>
            <w:tcW w:w="964" w:type="dxa"/>
            <w:tcBorders>
              <w:top w:val="single" w:sz="4" w:space="0" w:color="auto"/>
              <w:left w:val="single" w:sz="4" w:space="0" w:color="auto"/>
              <w:right w:val="single" w:sz="4" w:space="0" w:color="auto"/>
            </w:tcBorders>
          </w:tcPr>
          <w:p w14:paraId="69B2F73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1C35E30"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F01236B" w14:textId="77777777" w:rsidR="00EB1270" w:rsidRDefault="00EB1270" w:rsidP="003F2E5F">
            <w:pPr>
              <w:pStyle w:val="TAC"/>
              <w:rPr>
                <w:lang w:val="en-US" w:eastAsia="ko-KR"/>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39B87A64"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53C22D8" w14:textId="77777777" w:rsidR="00EB1270" w:rsidRDefault="00EB1270" w:rsidP="003F2E5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1F11B47A"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7BD467A6" w14:textId="77777777" w:rsidTr="003F2E5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53DEA"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525157F" w14:textId="77777777" w:rsidR="00EB1270" w:rsidRDefault="00EB1270" w:rsidP="003F2E5F">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67AA9" w14:textId="77777777" w:rsidR="00EB1270" w:rsidRDefault="00EB1270" w:rsidP="003F2E5F">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058C70DA" w14:textId="77777777" w:rsidR="00EB1270" w:rsidRDefault="00EB1270" w:rsidP="003F2E5F">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7D20B4C" w14:textId="77777777" w:rsidR="00EB1270" w:rsidRDefault="00EB1270" w:rsidP="003F2E5F">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00853FA" w14:textId="77777777" w:rsidR="00EB1270" w:rsidRDefault="00EB1270" w:rsidP="003F2E5F">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A8A70EA" w14:textId="77777777" w:rsidR="00EB1270" w:rsidRDefault="00EB1270" w:rsidP="003F2E5F">
            <w:pPr>
              <w:pStyle w:val="TAC"/>
            </w:pPr>
            <w:r>
              <w:rPr>
                <w:lang w:eastAsia="ja-JP"/>
              </w:rPr>
              <w:t>28.8</w:t>
            </w:r>
          </w:p>
        </w:tc>
        <w:tc>
          <w:tcPr>
            <w:tcW w:w="828" w:type="dxa"/>
            <w:tcBorders>
              <w:top w:val="single" w:sz="4" w:space="0" w:color="auto"/>
              <w:left w:val="single" w:sz="4" w:space="0" w:color="auto"/>
              <w:right w:val="single" w:sz="4" w:space="0" w:color="auto"/>
            </w:tcBorders>
            <w:vAlign w:val="center"/>
          </w:tcPr>
          <w:p w14:paraId="5C1AABB4" w14:textId="77777777" w:rsidR="00EB1270" w:rsidRDefault="00EB1270" w:rsidP="003F2E5F">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63A0B69" w14:textId="77777777" w:rsidR="00EB1270" w:rsidRDefault="00EB1270" w:rsidP="003F2E5F">
            <w:pPr>
              <w:pStyle w:val="TAC"/>
            </w:pPr>
            <w:r>
              <w:rPr>
                <w:lang w:eastAsia="ja-JP"/>
              </w:rPr>
              <w:t>IMD2</w:t>
            </w:r>
            <w:r w:rsidRPr="00E2405B">
              <w:rPr>
                <w:vertAlign w:val="superscript"/>
                <w:lang w:eastAsia="ja-JP"/>
              </w:rPr>
              <w:t>1</w:t>
            </w:r>
          </w:p>
        </w:tc>
      </w:tr>
      <w:tr w:rsidR="00EB1270" w14:paraId="7DE32746" w14:textId="77777777" w:rsidTr="003F2E5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994777" w14:textId="77777777" w:rsidR="00EB1270" w:rsidRDefault="00EB1270" w:rsidP="003F2E5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5752F4" w14:textId="77777777" w:rsidR="00EB1270" w:rsidRDefault="00EB1270" w:rsidP="003F2E5F">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261659B9" w14:textId="77777777" w:rsidR="00EB1270" w:rsidRDefault="00EB1270" w:rsidP="003F2E5F">
            <w:pPr>
              <w:pStyle w:val="TAC"/>
              <w:rPr>
                <w:lang w:val="en-US" w:eastAsia="ko-KR"/>
              </w:rPr>
            </w:pPr>
            <w:r>
              <w:rPr>
                <w:rFonts w:eastAsia="Malgun Gothic"/>
                <w:kern w:val="2"/>
                <w:szCs w:val="24"/>
                <w:lang w:eastAsia="ko-KR"/>
              </w:rPr>
              <w:t>3310</w:t>
            </w:r>
          </w:p>
        </w:tc>
        <w:tc>
          <w:tcPr>
            <w:tcW w:w="964" w:type="dxa"/>
            <w:tcBorders>
              <w:top w:val="single" w:sz="4" w:space="0" w:color="auto"/>
              <w:left w:val="single" w:sz="4" w:space="0" w:color="auto"/>
              <w:right w:val="single" w:sz="4" w:space="0" w:color="auto"/>
            </w:tcBorders>
          </w:tcPr>
          <w:p w14:paraId="427CC415" w14:textId="77777777" w:rsidR="00EB1270" w:rsidRDefault="00EB1270" w:rsidP="003F2E5F">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477B241C" w14:textId="77777777" w:rsidR="00EB1270" w:rsidRDefault="00EB1270" w:rsidP="003F2E5F">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5A250EC7" w14:textId="77777777" w:rsidR="00EB1270" w:rsidRDefault="00EB1270" w:rsidP="003F2E5F">
            <w:pPr>
              <w:pStyle w:val="TAC"/>
              <w:rPr>
                <w:lang w:val="en-US" w:eastAsia="ko-KR"/>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5AB4C281" w14:textId="77777777" w:rsidR="00EB1270" w:rsidRDefault="00EB1270" w:rsidP="003F2E5F">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396C360" w14:textId="77777777" w:rsidR="00EB1270" w:rsidRDefault="00EB1270" w:rsidP="003F2E5F">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29D22506" w14:textId="77777777" w:rsidR="00EB1270" w:rsidRDefault="00EB1270" w:rsidP="003F2E5F">
            <w:pPr>
              <w:pStyle w:val="TAC"/>
            </w:pPr>
            <w:r>
              <w:rPr>
                <w:rFonts w:cs="Arial" w:hint="eastAsia"/>
                <w:szCs w:val="18"/>
                <w:lang w:eastAsia="ja-JP"/>
              </w:rPr>
              <w:t>N</w:t>
            </w:r>
            <w:r>
              <w:rPr>
                <w:rFonts w:cs="Arial"/>
                <w:szCs w:val="18"/>
                <w:lang w:eastAsia="ja-JP"/>
              </w:rPr>
              <w:t>/A</w:t>
            </w:r>
          </w:p>
        </w:tc>
      </w:tr>
      <w:tr w:rsidR="00EB1270" w14:paraId="145FF504" w14:textId="77777777" w:rsidTr="003F2E5F">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E66AF4E" w14:textId="77777777" w:rsidR="00EB1270" w:rsidRDefault="00EB1270" w:rsidP="003F2E5F">
            <w:pPr>
              <w:pStyle w:val="TAC"/>
              <w:jc w:val="left"/>
              <w:rPr>
                <w:rFonts w:cs="Arial"/>
                <w:szCs w:val="18"/>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71426F0D" w14:textId="77777777" w:rsidR="000C7A57" w:rsidRPr="00EB1270" w:rsidRDefault="000C7A57" w:rsidP="00AC4AB0">
      <w:pPr>
        <w:rPr>
          <w:b/>
          <w:color w:val="0070C0"/>
          <w:sz w:val="32"/>
          <w:szCs w:val="32"/>
        </w:rPr>
      </w:pPr>
    </w:p>
    <w:p w14:paraId="43321674" w14:textId="5EAE9E48" w:rsidR="00FA1E66" w:rsidRDefault="00FA1E66" w:rsidP="00FA1E66">
      <w:pPr>
        <w:pStyle w:val="21"/>
      </w:pPr>
      <w:bookmarkStart w:id="551" w:name="_Toc129108891"/>
      <w:bookmarkStart w:id="552" w:name="_Toc144251620"/>
      <w:r>
        <w:rPr>
          <w:rFonts w:hint="eastAsia"/>
        </w:rPr>
        <w:t>5.</w:t>
      </w:r>
      <w:r>
        <w:t>53</w:t>
      </w:r>
      <w:r w:rsidRPr="00AC4AB0">
        <w:tab/>
      </w:r>
      <w:bookmarkEnd w:id="551"/>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bookmarkEnd w:id="552"/>
    </w:p>
    <w:p w14:paraId="739432DC" w14:textId="02883935" w:rsidR="00FA1E66" w:rsidRPr="00A20126" w:rsidRDefault="00FA1E66" w:rsidP="00FA1E66">
      <w:pPr>
        <w:pStyle w:val="31"/>
      </w:pPr>
      <w:bookmarkStart w:id="553" w:name="_Toc129108892"/>
      <w:bookmarkStart w:id="554" w:name="_Toc144251621"/>
      <w:r>
        <w:t>5.53.1</w:t>
      </w:r>
      <w:r>
        <w:tab/>
        <w:t>Common for 1 band UL and 2 bands UL CA</w:t>
      </w:r>
      <w:bookmarkEnd w:id="553"/>
      <w:bookmarkEnd w:id="554"/>
    </w:p>
    <w:p w14:paraId="17701025" w14:textId="3A57280D" w:rsidR="00FA1E66" w:rsidRDefault="00FA1E66" w:rsidP="00FA1E66">
      <w:pPr>
        <w:pStyle w:val="41"/>
      </w:pPr>
      <w:bookmarkStart w:id="555" w:name="_Toc129108893"/>
      <w:bookmarkStart w:id="556" w:name="_Toc144251622"/>
      <w:r>
        <w:rPr>
          <w:rFonts w:hint="eastAsia"/>
        </w:rPr>
        <w:t>5.</w:t>
      </w:r>
      <w:r>
        <w:t>53</w:t>
      </w:r>
      <w:r>
        <w:rPr>
          <w:rFonts w:hint="eastAsia"/>
        </w:rPr>
        <w:t>.1</w:t>
      </w:r>
      <w:r>
        <w:t>.1</w:t>
      </w:r>
      <w:r>
        <w:tab/>
        <w:t xml:space="preserve">Operating bands for </w:t>
      </w:r>
      <w:r>
        <w:rPr>
          <w:rFonts w:hint="eastAsia"/>
        </w:rPr>
        <w:t>CA</w:t>
      </w:r>
      <w:bookmarkEnd w:id="555"/>
      <w:bookmarkEnd w:id="556"/>
    </w:p>
    <w:p w14:paraId="41281669" w14:textId="2657E4DE" w:rsidR="00FA1E66" w:rsidRPr="00AC4AB0" w:rsidRDefault="00FA1E66" w:rsidP="00FA1E66">
      <w:pPr>
        <w:pStyle w:val="TH"/>
        <w:rPr>
          <w:rFonts w:cs="Arial"/>
        </w:rPr>
      </w:pPr>
      <w:r>
        <w:rPr>
          <w:rFonts w:cs="Arial"/>
        </w:rPr>
        <w:t>Table 5.53.1.1-1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A1E66" w14:paraId="2D0D881B" w14:textId="77777777" w:rsidTr="001471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F0921C" w14:textId="77777777" w:rsidR="00FA1E66" w:rsidRDefault="00FA1E66" w:rsidP="001471C7">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D221F73" w14:textId="77777777" w:rsidR="00FA1E66" w:rsidRDefault="00FA1E66" w:rsidP="001471C7">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11D7279" w14:textId="77777777" w:rsidR="00FA1E66" w:rsidRDefault="00FA1E66" w:rsidP="001471C7">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BD2A73" w14:textId="77777777" w:rsidR="00FA1E66" w:rsidRDefault="00FA1E66" w:rsidP="001471C7">
            <w:pPr>
              <w:pStyle w:val="TAH"/>
              <w:rPr>
                <w:rFonts w:eastAsia="Malgun Gothic"/>
              </w:rPr>
            </w:pPr>
            <w:r>
              <w:rPr>
                <w:rFonts w:eastAsia="Malgun Gothic"/>
              </w:rPr>
              <w:t>Duplex</w:t>
            </w:r>
          </w:p>
          <w:p w14:paraId="31127B36" w14:textId="77777777" w:rsidR="00FA1E66" w:rsidRDefault="00FA1E66" w:rsidP="001471C7">
            <w:pPr>
              <w:pStyle w:val="TAH"/>
            </w:pPr>
            <w:r>
              <w:t>mode</w:t>
            </w:r>
          </w:p>
        </w:tc>
      </w:tr>
      <w:tr w:rsidR="00FA1E66" w14:paraId="6F827CBA"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2B4434"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5E47B46" w14:textId="77777777" w:rsidR="00FA1E66" w:rsidRDefault="00FA1E66" w:rsidP="001471C7">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6959F3FC" w14:textId="77777777" w:rsidR="00FA1E66" w:rsidRDefault="00FA1E66" w:rsidP="001471C7">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AF1F64B" w14:textId="77777777" w:rsidR="00FA1E66" w:rsidRDefault="00FA1E66" w:rsidP="001471C7">
            <w:pPr>
              <w:pStyle w:val="TAH"/>
              <w:rPr>
                <w:rFonts w:eastAsia="Malgun Gothic"/>
              </w:rPr>
            </w:pPr>
          </w:p>
        </w:tc>
      </w:tr>
      <w:tr w:rsidR="00FA1E66" w14:paraId="591A7497" w14:textId="77777777" w:rsidTr="001471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F7D178" w14:textId="77777777" w:rsidR="00FA1E66" w:rsidRDefault="00FA1E66" w:rsidP="001471C7">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D2BE9FE" w14:textId="77777777" w:rsidR="00FA1E66" w:rsidRDefault="00FA1E66" w:rsidP="001471C7">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BCA9C9" w14:textId="77777777" w:rsidR="00FA1E66" w:rsidRDefault="00FA1E66" w:rsidP="001471C7">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8CA6F3F" w14:textId="77777777" w:rsidR="00FA1E66" w:rsidRDefault="00FA1E66" w:rsidP="001471C7">
            <w:pPr>
              <w:pStyle w:val="TAH"/>
              <w:rPr>
                <w:rFonts w:eastAsia="Malgun Gothic"/>
              </w:rPr>
            </w:pPr>
          </w:p>
        </w:tc>
      </w:tr>
      <w:tr w:rsidR="00FA1E66" w14:paraId="13E44780" w14:textId="77777777" w:rsidTr="001471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F7A13D" w14:textId="77777777" w:rsidR="00FA1E66" w:rsidRDefault="00FA1E66" w:rsidP="001471C7">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41</w:t>
            </w:r>
          </w:p>
        </w:tc>
        <w:tc>
          <w:tcPr>
            <w:tcW w:w="1088" w:type="dxa"/>
            <w:tcBorders>
              <w:top w:val="single" w:sz="4" w:space="0" w:color="auto"/>
              <w:left w:val="single" w:sz="4" w:space="0" w:color="auto"/>
              <w:bottom w:val="single" w:sz="4" w:space="0" w:color="auto"/>
              <w:right w:val="nil"/>
            </w:tcBorders>
          </w:tcPr>
          <w:p w14:paraId="44F19FF0" w14:textId="77777777" w:rsidR="00FA1E66" w:rsidRDefault="00FA1E66" w:rsidP="001471C7">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295" w:type="dxa"/>
            <w:tcBorders>
              <w:top w:val="single" w:sz="4" w:space="0" w:color="auto"/>
              <w:left w:val="nil"/>
              <w:bottom w:val="single" w:sz="4" w:space="0" w:color="auto"/>
              <w:right w:val="nil"/>
            </w:tcBorders>
          </w:tcPr>
          <w:p w14:paraId="0491A0EB"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1D70BF8" w14:textId="77777777" w:rsidR="00FA1E66" w:rsidRDefault="00FA1E66" w:rsidP="001471C7">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11F31691" w14:textId="77777777" w:rsidR="00FA1E66" w:rsidRDefault="00FA1E66" w:rsidP="001471C7">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426" w:type="dxa"/>
            <w:tcBorders>
              <w:top w:val="single" w:sz="4" w:space="0" w:color="auto"/>
              <w:left w:val="nil"/>
              <w:bottom w:val="single" w:sz="4" w:space="0" w:color="auto"/>
              <w:right w:val="nil"/>
            </w:tcBorders>
          </w:tcPr>
          <w:p w14:paraId="35B57A9D" w14:textId="77777777" w:rsidR="00FA1E66" w:rsidRDefault="00FA1E66" w:rsidP="001471C7">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0E2DACE2" w14:textId="77777777" w:rsidR="00FA1E66" w:rsidRDefault="00FA1E66" w:rsidP="001471C7">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4E1766" w14:textId="77777777" w:rsidR="00FA1E66" w:rsidRDefault="00FA1E66" w:rsidP="001471C7">
            <w:pPr>
              <w:keepNext/>
              <w:keepLines/>
              <w:jc w:val="center"/>
              <w:rPr>
                <w:rFonts w:ascii="Arial" w:hAnsi="Arial" w:cs="Arial"/>
                <w:sz w:val="18"/>
              </w:rPr>
            </w:pPr>
            <w:r>
              <w:rPr>
                <w:rFonts w:ascii="Arial" w:hAnsi="Arial" w:cs="Arial"/>
                <w:sz w:val="18"/>
              </w:rPr>
              <w:t>TDD</w:t>
            </w:r>
          </w:p>
        </w:tc>
      </w:tr>
      <w:tr w:rsidR="00FA1E66" w14:paraId="1DF74E3D"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97A9C1" w14:textId="77777777" w:rsidR="00FA1E66" w:rsidRDefault="00FA1E66" w:rsidP="001471C7">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66</w:t>
            </w:r>
          </w:p>
        </w:tc>
        <w:tc>
          <w:tcPr>
            <w:tcW w:w="1088" w:type="dxa"/>
            <w:tcBorders>
              <w:top w:val="single" w:sz="4" w:space="0" w:color="auto"/>
              <w:left w:val="single" w:sz="4" w:space="0" w:color="auto"/>
              <w:bottom w:val="single" w:sz="4" w:space="0" w:color="auto"/>
              <w:right w:val="nil"/>
            </w:tcBorders>
          </w:tcPr>
          <w:p w14:paraId="50582A0D" w14:textId="77777777" w:rsidR="00FA1E66" w:rsidRDefault="00FA1E66" w:rsidP="001471C7">
            <w:pPr>
              <w:keepNext/>
              <w:keepLines/>
              <w:jc w:val="right"/>
              <w:rPr>
                <w:rFonts w:ascii="Arial" w:hAnsi="Arial" w:cs="Arial"/>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615225DD"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278373C4" w14:textId="77777777" w:rsidR="00FA1E66" w:rsidRDefault="00FA1E66" w:rsidP="001471C7">
            <w:pPr>
              <w:keepNext/>
              <w:keepLines/>
              <w:rPr>
                <w:rFonts w:ascii="Arial" w:hAnsi="Arial" w:cs="Arial"/>
                <w:sz w:val="18"/>
              </w:rPr>
            </w:pPr>
            <w:r>
              <w:rPr>
                <w:rFonts w:ascii="Arial" w:eastAsia="宋体" w:hAnsi="Arial" w:cs="Arial"/>
                <w:color w:val="000000"/>
                <w:sz w:val="18"/>
              </w:rPr>
              <w:t>178</w:t>
            </w:r>
            <w:r w:rsidRPr="00156FE6">
              <w:rPr>
                <w:rFonts w:ascii="Arial" w:eastAsia="宋体" w:hAnsi="Arial" w:cs="Arial"/>
                <w:color w:val="000000"/>
                <w:sz w:val="18"/>
              </w:rPr>
              <w:t>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78FCEFEE" w14:textId="77777777" w:rsidR="00FA1E66" w:rsidRDefault="00FA1E66" w:rsidP="001471C7">
            <w:pPr>
              <w:keepNext/>
              <w:keepLines/>
              <w:jc w:val="right"/>
              <w:rPr>
                <w:rFonts w:ascii="Arial" w:hAnsi="Arial" w:cs="Arial"/>
                <w:sz w:val="18"/>
              </w:rPr>
            </w:pPr>
            <w:r w:rsidRPr="005A732E">
              <w:rPr>
                <w:rFonts w:ascii="Arial" w:eastAsia="宋体" w:hAnsi="Arial" w:cs="Arial"/>
                <w:color w:val="000000"/>
                <w:sz w:val="18"/>
              </w:rPr>
              <w:t>2</w:t>
            </w:r>
            <w:r>
              <w:rPr>
                <w:rFonts w:ascii="Arial" w:eastAsia="宋体" w:hAnsi="Arial" w:cs="Arial"/>
                <w:color w:val="000000"/>
                <w:sz w:val="18"/>
              </w:rPr>
              <w:t>110 MHz</w:t>
            </w:r>
          </w:p>
        </w:tc>
        <w:tc>
          <w:tcPr>
            <w:tcW w:w="426" w:type="dxa"/>
            <w:tcBorders>
              <w:top w:val="single" w:sz="4" w:space="0" w:color="auto"/>
              <w:left w:val="nil"/>
              <w:bottom w:val="single" w:sz="4" w:space="0" w:color="auto"/>
              <w:right w:val="nil"/>
            </w:tcBorders>
          </w:tcPr>
          <w:p w14:paraId="1A8D737A" w14:textId="77777777" w:rsidR="00FA1E66" w:rsidRDefault="00FA1E66" w:rsidP="001471C7">
            <w:pPr>
              <w:keepNext/>
              <w:keepLines/>
              <w:jc w:val="center"/>
              <w:rPr>
                <w:rFonts w:ascii="Arial" w:hAnsi="Arial" w:cs="Arial"/>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F93C618" w14:textId="77777777" w:rsidR="00FA1E66" w:rsidRDefault="00FA1E66" w:rsidP="001471C7">
            <w:pPr>
              <w:keepNext/>
              <w:keepLines/>
              <w:rPr>
                <w:rFonts w:ascii="Arial" w:hAnsi="Arial" w:cs="Arial"/>
                <w:sz w:val="18"/>
              </w:rPr>
            </w:pPr>
            <w:r w:rsidRPr="00156FE6">
              <w:rPr>
                <w:rFonts w:ascii="Arial" w:eastAsia="宋体" w:hAnsi="Arial" w:cs="Arial"/>
                <w:color w:val="000000"/>
                <w:sz w:val="18"/>
              </w:rPr>
              <w:t>2</w:t>
            </w:r>
            <w:r>
              <w:rPr>
                <w:rFonts w:ascii="Arial" w:eastAsia="宋体"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23235818"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A1E66" w14:paraId="2BD7DE9C" w14:textId="77777777" w:rsidTr="001471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813282" w14:textId="77777777" w:rsidR="00FA1E66" w:rsidRDefault="00FA1E66" w:rsidP="001471C7">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E7B6F7A" w14:textId="77777777" w:rsidR="00FA1E66" w:rsidRDefault="00FA1E66" w:rsidP="001471C7">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60709BBF" w14:textId="77777777" w:rsidR="00FA1E66" w:rsidRDefault="00FA1E66" w:rsidP="001471C7">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13D51D" w14:textId="77777777" w:rsidR="00FA1E66" w:rsidRDefault="00FA1E66" w:rsidP="001471C7">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2E39480" w14:textId="77777777" w:rsidR="00FA1E66" w:rsidRDefault="00FA1E66" w:rsidP="001471C7">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FC4B99C" w14:textId="77777777" w:rsidR="00FA1E66" w:rsidRDefault="00FA1E66" w:rsidP="001471C7">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911579D" w14:textId="77777777" w:rsidR="00FA1E66" w:rsidRDefault="00FA1E66" w:rsidP="001471C7">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795ACF83" w14:textId="77777777" w:rsidR="00FA1E66" w:rsidRDefault="00FA1E66" w:rsidP="001471C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383D0A1" w14:textId="4C6A0538" w:rsidR="00FA1E66" w:rsidRDefault="00FA1E66" w:rsidP="00FA1E66">
      <w:pPr>
        <w:pStyle w:val="41"/>
      </w:pPr>
      <w:bookmarkStart w:id="557" w:name="_Toc129108894"/>
      <w:bookmarkStart w:id="558" w:name="_Toc144251623"/>
      <w:r>
        <w:rPr>
          <w:rFonts w:hint="eastAsia"/>
        </w:rPr>
        <w:t>5.</w:t>
      </w:r>
      <w:r>
        <w:t>53</w:t>
      </w:r>
      <w:r>
        <w:rPr>
          <w:rFonts w:hint="eastAsia"/>
        </w:rPr>
        <w:t>.</w:t>
      </w:r>
      <w:r>
        <w:t>1.2</w:t>
      </w:r>
      <w:r>
        <w:tab/>
        <w:t xml:space="preserve">Channel bandwidths per operating band for </w:t>
      </w:r>
      <w:r>
        <w:rPr>
          <w:rFonts w:hint="eastAsia"/>
        </w:rPr>
        <w:t>CA</w:t>
      </w:r>
      <w:bookmarkEnd w:id="557"/>
      <w:bookmarkEnd w:id="558"/>
    </w:p>
    <w:p w14:paraId="42E76EAE" w14:textId="6BAF6408" w:rsidR="00FA1E66" w:rsidRDefault="00FA1E66" w:rsidP="00FA1E66">
      <w:pPr>
        <w:pStyle w:val="TH"/>
        <w:rPr>
          <w:rFonts w:cs="Arial"/>
        </w:rPr>
      </w:pPr>
      <w:r>
        <w:rPr>
          <w:rFonts w:cs="Arial"/>
        </w:rPr>
        <w:t>Table 5.53.1.2-1: Supported bandwidths per CA band combination of band n41+n66+n85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1E66" w14:paraId="398ED174"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38DD9E9" w14:textId="77777777" w:rsidR="00FA1E66" w:rsidRDefault="00FA1E66" w:rsidP="001471C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ED8B2C" w14:textId="77777777" w:rsidR="00FA1E66" w:rsidRDefault="00FA1E66" w:rsidP="001471C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B00F46C" w14:textId="77777777" w:rsidR="00FA1E66" w:rsidRDefault="00FA1E66" w:rsidP="001471C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EAD9A1E" w14:textId="77777777" w:rsidR="00FA1E66" w:rsidRDefault="00FA1E66" w:rsidP="001471C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FE444B" w14:textId="77777777" w:rsidR="00FA1E66" w:rsidRDefault="00FA1E66" w:rsidP="001471C7">
            <w:pPr>
              <w:pStyle w:val="TAH"/>
              <w:overflowPunct w:val="0"/>
              <w:autoSpaceDE w:val="0"/>
              <w:autoSpaceDN w:val="0"/>
              <w:adjustRightInd w:val="0"/>
              <w:rPr>
                <w:lang w:eastAsia="zh-CN"/>
              </w:rPr>
            </w:pPr>
            <w:r>
              <w:t>Bandwidth combination set</w:t>
            </w:r>
          </w:p>
        </w:tc>
      </w:tr>
      <w:tr w:rsidR="00FA1E66" w14:paraId="77B15A13"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631AC" w14:textId="77777777" w:rsidR="00FA1E66" w:rsidRDefault="00FA1E66" w:rsidP="001471C7">
            <w:pPr>
              <w:pStyle w:val="TAC"/>
              <w:rPr>
                <w:rFonts w:eastAsia="宋体"/>
                <w:lang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C67DC"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p>
          <w:p w14:paraId="08190445" w14:textId="77777777" w:rsidR="00FA1E66" w:rsidRDefault="00FA1E66" w:rsidP="001471C7">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C57806" w14:textId="77777777" w:rsidR="00FA1E66" w:rsidRDefault="00FA1E66" w:rsidP="001471C7">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2C9A576C" w14:textId="77777777" w:rsidR="00FA1E66" w:rsidRDefault="00FA1E66" w:rsidP="001471C7">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88A86" w14:textId="77777777" w:rsidR="00FA1E66" w:rsidRDefault="00FA1E66" w:rsidP="001471C7">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0870AAD" w14:textId="77777777" w:rsidR="00FA1E66" w:rsidRDefault="00FA1E66" w:rsidP="001471C7">
            <w:pPr>
              <w:pStyle w:val="TAC"/>
              <w:rPr>
                <w:lang w:eastAsia="zh-CN"/>
              </w:rPr>
            </w:pPr>
            <w:r>
              <w:rPr>
                <w:lang w:eastAsia="zh-CN"/>
              </w:rPr>
              <w:t>4 and 5</w:t>
            </w:r>
          </w:p>
        </w:tc>
      </w:tr>
      <w:tr w:rsidR="00FA1E66" w14:paraId="6A77BAA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9D972D3" w14:textId="77777777" w:rsidR="00FA1E66" w:rsidRDefault="00FA1E66" w:rsidP="001471C7">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70675"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4C5F8F5E" w14:textId="77777777" w:rsidR="00FA1E66" w:rsidRDefault="00FA1E66" w:rsidP="001471C7">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0BF353" w14:textId="77777777" w:rsidR="00FA1E66" w:rsidRDefault="00FA1E66" w:rsidP="001471C7">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A827964" w14:textId="77777777" w:rsidR="00FA1E66" w:rsidRDefault="00FA1E66" w:rsidP="001471C7">
            <w:pPr>
              <w:pStyle w:val="TAC"/>
              <w:rPr>
                <w:lang w:eastAsia="zh-CN"/>
              </w:rPr>
            </w:pPr>
          </w:p>
        </w:tc>
      </w:tr>
      <w:tr w:rsidR="00FA1E66" w14:paraId="721AAD7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9EBF" w14:textId="77777777" w:rsidR="00FA1E66" w:rsidRDefault="00FA1E66" w:rsidP="001471C7">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3D0B2" w14:textId="77777777" w:rsidR="00FA1E66" w:rsidRDefault="00FA1E66" w:rsidP="001471C7">
            <w:pPr>
              <w:pStyle w:val="TAC"/>
              <w:rPr>
                <w:lang w:eastAsia="zh-CN"/>
              </w:rPr>
            </w:pPr>
          </w:p>
        </w:tc>
        <w:tc>
          <w:tcPr>
            <w:tcW w:w="730" w:type="dxa"/>
            <w:tcBorders>
              <w:left w:val="single" w:sz="4" w:space="0" w:color="auto"/>
              <w:right w:val="single" w:sz="4" w:space="0" w:color="auto"/>
            </w:tcBorders>
            <w:vAlign w:val="center"/>
          </w:tcPr>
          <w:p w14:paraId="2419DED5" w14:textId="77777777" w:rsidR="00FA1E66" w:rsidRDefault="00FA1E66" w:rsidP="001471C7">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8664A1" w14:textId="77777777" w:rsidR="00FA1E66" w:rsidRPr="00350EBB" w:rsidRDefault="00FA1E66" w:rsidP="001471C7">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2066" w14:textId="77777777" w:rsidR="00FA1E66" w:rsidRDefault="00FA1E66" w:rsidP="001471C7">
            <w:pPr>
              <w:pStyle w:val="TAC"/>
              <w:rPr>
                <w:lang w:eastAsia="zh-CN"/>
              </w:rPr>
            </w:pPr>
          </w:p>
        </w:tc>
      </w:tr>
    </w:tbl>
    <w:p w14:paraId="047D81DB" w14:textId="77777777" w:rsidR="00FA1E66" w:rsidRDefault="00FA1E66" w:rsidP="00FA1E66">
      <w:pPr>
        <w:rPr>
          <w:rFonts w:ascii="Arial" w:hAnsi="Arial" w:cs="Arial"/>
          <w:color w:val="0000FF"/>
          <w:sz w:val="32"/>
          <w:szCs w:val="32"/>
          <w:lang w:eastAsia="ja-JP"/>
        </w:rPr>
      </w:pPr>
    </w:p>
    <w:p w14:paraId="5DEB56F2" w14:textId="4CACB420" w:rsidR="00FA1E66" w:rsidRDefault="00FA1E66" w:rsidP="00FA1E66">
      <w:pPr>
        <w:pStyle w:val="41"/>
      </w:pPr>
      <w:bookmarkStart w:id="559" w:name="_Toc129108895"/>
      <w:bookmarkStart w:id="560" w:name="_Toc144251624"/>
      <w:r>
        <w:rPr>
          <w:rFonts w:hint="eastAsia"/>
        </w:rPr>
        <w:t>5.</w:t>
      </w:r>
      <w:r>
        <w:t>53</w:t>
      </w:r>
      <w:r>
        <w:rPr>
          <w:rFonts w:hint="eastAsia"/>
        </w:rPr>
        <w:t>.1.3</w:t>
      </w:r>
      <w:r>
        <w:tab/>
      </w:r>
      <w:r w:rsidRPr="00AC4AB0">
        <w:t>∆T</w:t>
      </w:r>
      <w:r w:rsidRPr="00C33313">
        <w:rPr>
          <w:vertAlign w:val="subscript"/>
        </w:rPr>
        <w:t>IB</w:t>
      </w:r>
      <w:r w:rsidRPr="00C33313">
        <w:rPr>
          <w:rFonts w:hint="eastAsia"/>
          <w:vertAlign w:val="subscript"/>
        </w:rPr>
        <w:t>,c</w:t>
      </w:r>
      <w:r w:rsidRPr="00AC4AB0">
        <w:t xml:space="preserve"> and ∆R</w:t>
      </w:r>
      <w:r w:rsidRPr="00C33313">
        <w:rPr>
          <w:vertAlign w:val="subscript"/>
        </w:rPr>
        <w:t>IB</w:t>
      </w:r>
      <w:r w:rsidRPr="00C33313">
        <w:rPr>
          <w:rFonts w:hint="eastAsia"/>
          <w:vertAlign w:val="subscript"/>
        </w:rPr>
        <w:t>,c</w:t>
      </w:r>
      <w:r w:rsidRPr="00AC4AB0">
        <w:t xml:space="preserve"> values</w:t>
      </w:r>
      <w:bookmarkEnd w:id="559"/>
      <w:bookmarkEnd w:id="560"/>
    </w:p>
    <w:p w14:paraId="28735815" w14:textId="77777777" w:rsidR="00FA1E66" w:rsidRDefault="00FA1E66" w:rsidP="00FA1E66">
      <w:r>
        <w:t xml:space="preserve">For </w:t>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516D7">
        <w:rPr>
          <w:lang w:eastAsia="fi-FI"/>
        </w:rPr>
        <w:t xml:space="preserve">DC_12A-66A_n41A </w:t>
      </w:r>
      <w:r>
        <w:t>and are given in the tables below.</w:t>
      </w:r>
    </w:p>
    <w:p w14:paraId="6C06F31F" w14:textId="0F01F6BB" w:rsidR="00FA1E66" w:rsidRDefault="00FA1E66" w:rsidP="00FA1E66">
      <w:pPr>
        <w:pStyle w:val="TH"/>
        <w:rPr>
          <w:rFonts w:cs="Arial"/>
        </w:rPr>
      </w:pPr>
      <w:r>
        <w:rPr>
          <w:rFonts w:cs="Arial"/>
        </w:rPr>
        <w:t xml:space="preserve">Table </w:t>
      </w:r>
      <w:r w:rsidR="004D5DA9">
        <w:rPr>
          <w:rFonts w:cs="Arial" w:hint="eastAsia"/>
        </w:rPr>
        <w:t>5.</w:t>
      </w:r>
      <w:r w:rsidR="004D5DA9">
        <w:rPr>
          <w:rFonts w:cs="Arial"/>
        </w:rPr>
        <w:t>53</w:t>
      </w:r>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A1E66" w14:paraId="3C43A52F" w14:textId="77777777" w:rsidTr="001471C7">
        <w:trPr>
          <w:jc w:val="center"/>
        </w:trPr>
        <w:tc>
          <w:tcPr>
            <w:tcW w:w="2336" w:type="dxa"/>
            <w:vMerge w:val="restart"/>
            <w:tcBorders>
              <w:top w:val="single" w:sz="4" w:space="0" w:color="auto"/>
              <w:left w:val="single" w:sz="4" w:space="0" w:color="auto"/>
              <w:right w:val="single" w:sz="4" w:space="0" w:color="auto"/>
            </w:tcBorders>
          </w:tcPr>
          <w:p w14:paraId="61A9CFC4" w14:textId="77777777" w:rsidR="00FA1E66" w:rsidRDefault="00FA1E66"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94746F" w14:textId="77777777" w:rsidR="00FA1E66" w:rsidRDefault="00FA1E66" w:rsidP="001471C7">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A1E66" w14:paraId="30372A02" w14:textId="77777777" w:rsidTr="001471C7">
        <w:trPr>
          <w:jc w:val="center"/>
        </w:trPr>
        <w:tc>
          <w:tcPr>
            <w:tcW w:w="2336" w:type="dxa"/>
            <w:vMerge/>
            <w:tcBorders>
              <w:left w:val="single" w:sz="4" w:space="0" w:color="auto"/>
              <w:bottom w:val="single" w:sz="4" w:space="0" w:color="auto"/>
              <w:right w:val="single" w:sz="4" w:space="0" w:color="auto"/>
            </w:tcBorders>
          </w:tcPr>
          <w:p w14:paraId="0A24D445" w14:textId="77777777" w:rsidR="00FA1E66" w:rsidRDefault="00FA1E66"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00686" w14:textId="77777777" w:rsidR="00FA1E66" w:rsidRDefault="00FA1E66" w:rsidP="001471C7">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A1E66" w14:paraId="08A0134C"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5354B5" w14:textId="77777777" w:rsidR="00FA1E66" w:rsidRDefault="00FA1E66" w:rsidP="001471C7">
            <w:pPr>
              <w:keepNext/>
              <w:keepLines/>
              <w:spacing w:after="0"/>
              <w:jc w:val="center"/>
              <w:rPr>
                <w:rFonts w:ascii="Arial" w:eastAsia="宋体" w:hAnsi="Arial"/>
                <w:sz w:val="18"/>
                <w:lang w:val="en-US" w:eastAsia="zh-CN"/>
              </w:rPr>
            </w:pPr>
            <w:r w:rsidRPr="001E03B0">
              <w:rPr>
                <w:rFonts w:ascii="Arial" w:eastAsia="等线" w:hAnsi="Arial"/>
                <w:sz w:val="18"/>
                <w:lang w:eastAsia="zh-CN"/>
              </w:rPr>
              <w:t>CA_n</w:t>
            </w:r>
            <w:r>
              <w:rPr>
                <w:rFonts w:ascii="Arial" w:eastAsia="等线" w:hAnsi="Arial"/>
                <w:sz w:val="18"/>
                <w:lang w:eastAsia="zh-CN"/>
              </w:rPr>
              <w:t>41</w:t>
            </w:r>
            <w:r w:rsidRPr="001E03B0">
              <w:rPr>
                <w:rFonts w:ascii="Arial" w:eastAsia="等线" w:hAnsi="Arial"/>
                <w:sz w:val="18"/>
                <w:lang w:eastAsia="zh-CN"/>
              </w:rPr>
              <w:t>-n</w:t>
            </w:r>
            <w:r>
              <w:rPr>
                <w:rFonts w:ascii="Arial" w:eastAsia="等线" w:hAnsi="Arial"/>
                <w:sz w:val="18"/>
                <w:lang w:eastAsia="zh-CN"/>
              </w:rPr>
              <w:t>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AE5969E"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rPr>
              <w:t>0.8</w:t>
            </w:r>
            <w:r w:rsidRPr="000117C0">
              <w:rPr>
                <w:rFonts w:asciiTheme="minorBidi" w:hAnsiTheme="minorBidi" w:cstheme="minorBidi"/>
                <w:sz w:val="18"/>
                <w:szCs w:val="18"/>
                <w:vertAlign w:val="superscript"/>
              </w:rPr>
              <w:t>1</w:t>
            </w:r>
            <w:r w:rsidRPr="000117C0">
              <w:rPr>
                <w:rFonts w:asciiTheme="minorBidi" w:hAnsiTheme="minorBidi" w:cstheme="minorBidi"/>
                <w:sz w:val="18"/>
                <w:szCs w:val="18"/>
              </w:rPr>
              <w:t xml:space="preserve"> / 1.3</w:t>
            </w:r>
            <w:r w:rsidRPr="000117C0">
              <w:rPr>
                <w:rFonts w:asciiTheme="minorBidi" w:hAnsiTheme="minorBidi" w:cstheme="minorBidi"/>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64D016B2"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0388B4" w14:textId="77777777" w:rsidR="00FA1E66" w:rsidRPr="000117C0" w:rsidRDefault="00FA1E66" w:rsidP="001471C7">
            <w:pPr>
              <w:keepNext/>
              <w:keepLines/>
              <w:spacing w:after="0"/>
              <w:jc w:val="center"/>
              <w:rPr>
                <w:rFonts w:asciiTheme="minorBidi" w:eastAsia="宋体" w:hAnsiTheme="minorBidi" w:cstheme="minorBidi"/>
                <w:sz w:val="18"/>
                <w:szCs w:val="18"/>
                <w:lang w:val="en-US" w:eastAsia="zh-CN"/>
              </w:rPr>
            </w:pPr>
            <w:r w:rsidRPr="000117C0">
              <w:rPr>
                <w:rFonts w:asciiTheme="minorBidi" w:hAnsiTheme="minorBidi" w:cstheme="minorBidi"/>
                <w:sz w:val="18"/>
                <w:szCs w:val="18"/>
                <w:lang w:val="sv-SE" w:eastAsia="ja-JP"/>
              </w:rPr>
              <w:t>0.6</w:t>
            </w:r>
          </w:p>
        </w:tc>
      </w:tr>
      <w:tr w:rsidR="00FA1E66" w14:paraId="076DF9F6"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10FD0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26C8257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27FAD" w14:textId="77777777" w:rsidR="00FA1E66" w:rsidRPr="00A20126" w:rsidRDefault="00FA1E66"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2F90CD4" w14:textId="77777777" w:rsidR="00FA1E66" w:rsidRDefault="00FA1E66"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1AF6C9" w14:textId="4ED35AA4" w:rsidR="00FA1E66" w:rsidRDefault="00FA1E66" w:rsidP="00FA1E66">
      <w:pPr>
        <w:pStyle w:val="TH"/>
        <w:rPr>
          <w:rFonts w:cs="Arial"/>
        </w:rPr>
      </w:pPr>
      <w:r>
        <w:rPr>
          <w:rFonts w:cs="Arial"/>
        </w:rPr>
        <w:t xml:space="preserve">Table </w:t>
      </w:r>
      <w:r w:rsidR="004D5DA9">
        <w:rPr>
          <w:rFonts w:cs="Arial"/>
        </w:rPr>
        <w:t>5.53</w:t>
      </w:r>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A1E66" w:rsidRPr="00F92868" w14:paraId="7262200F" w14:textId="77777777" w:rsidTr="001471C7">
        <w:trPr>
          <w:trHeight w:val="187"/>
          <w:jc w:val="center"/>
        </w:trPr>
        <w:tc>
          <w:tcPr>
            <w:tcW w:w="1741" w:type="dxa"/>
            <w:vMerge w:val="restart"/>
          </w:tcPr>
          <w:p w14:paraId="227A3B23" w14:textId="77777777" w:rsidR="00FA1E66" w:rsidRPr="00F92868" w:rsidRDefault="00FA1E66"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63B7772" w14:textId="77777777" w:rsidR="00FA1E66" w:rsidRPr="00F92868" w:rsidRDefault="00FA1E66" w:rsidP="001471C7">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A1E66" w:rsidRPr="00F92868" w14:paraId="6228FB08" w14:textId="77777777" w:rsidTr="001471C7">
        <w:trPr>
          <w:trHeight w:val="187"/>
          <w:jc w:val="center"/>
        </w:trPr>
        <w:tc>
          <w:tcPr>
            <w:tcW w:w="1741" w:type="dxa"/>
            <w:vMerge/>
            <w:tcBorders>
              <w:bottom w:val="single" w:sz="4" w:space="0" w:color="auto"/>
            </w:tcBorders>
          </w:tcPr>
          <w:p w14:paraId="3974E2E0" w14:textId="77777777" w:rsidR="00FA1E66" w:rsidRPr="00F92868" w:rsidRDefault="00FA1E66" w:rsidP="001471C7">
            <w:pPr>
              <w:keepNext/>
              <w:keepLines/>
              <w:spacing w:after="0"/>
              <w:jc w:val="center"/>
              <w:rPr>
                <w:rFonts w:ascii="Arial" w:eastAsia="等线" w:hAnsi="Arial"/>
                <w:b/>
                <w:sz w:val="18"/>
              </w:rPr>
            </w:pPr>
          </w:p>
        </w:tc>
        <w:tc>
          <w:tcPr>
            <w:tcW w:w="5845" w:type="dxa"/>
            <w:gridSpan w:val="3"/>
            <w:vAlign w:val="center"/>
          </w:tcPr>
          <w:p w14:paraId="543075EE" w14:textId="77777777" w:rsidR="00FA1E66" w:rsidRPr="00F92868" w:rsidRDefault="00FA1E66" w:rsidP="001471C7">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A1E66" w:rsidRPr="00F92868" w14:paraId="45D69B1B" w14:textId="77777777" w:rsidTr="001471C7">
        <w:trPr>
          <w:trHeight w:val="187"/>
          <w:jc w:val="center"/>
        </w:trPr>
        <w:tc>
          <w:tcPr>
            <w:tcW w:w="1741" w:type="dxa"/>
            <w:shd w:val="clear" w:color="auto" w:fill="auto"/>
          </w:tcPr>
          <w:p w14:paraId="59335E5C" w14:textId="77777777" w:rsidR="00FA1E66" w:rsidRPr="00F92868" w:rsidRDefault="00FA1E66" w:rsidP="001471C7">
            <w:pPr>
              <w:keepNext/>
              <w:keepLines/>
              <w:spacing w:after="0"/>
              <w:jc w:val="center"/>
              <w:rPr>
                <w:rFonts w:ascii="Arial" w:eastAsia="等线" w:hAnsi="Arial"/>
                <w:sz w:val="18"/>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p>
        </w:tc>
        <w:tc>
          <w:tcPr>
            <w:tcW w:w="1948" w:type="dxa"/>
            <w:vAlign w:val="center"/>
          </w:tcPr>
          <w:p w14:paraId="22B7E450" w14:textId="77777777" w:rsidR="00FA1E66" w:rsidRPr="00F92868" w:rsidRDefault="00FA1E66" w:rsidP="001471C7">
            <w:pPr>
              <w:keepNext/>
              <w:keepLines/>
              <w:spacing w:after="0"/>
              <w:jc w:val="center"/>
              <w:rPr>
                <w:rFonts w:ascii="Arial" w:eastAsia="等线" w:hAnsi="Arial"/>
                <w:sz w:val="18"/>
                <w:lang w:eastAsia="zh-CN"/>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c>
          <w:tcPr>
            <w:tcW w:w="1948" w:type="dxa"/>
            <w:vAlign w:val="center"/>
          </w:tcPr>
          <w:p w14:paraId="03BE9254" w14:textId="77777777" w:rsidR="00FA1E66" w:rsidRPr="00F92868" w:rsidRDefault="00FA1E66" w:rsidP="001471C7">
            <w:pPr>
              <w:keepNext/>
              <w:keepLines/>
              <w:spacing w:after="0"/>
              <w:jc w:val="center"/>
              <w:rPr>
                <w:rFonts w:ascii="Arial" w:eastAsia="等线"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1949" w:type="dxa"/>
            <w:vAlign w:val="center"/>
          </w:tcPr>
          <w:p w14:paraId="41005C02" w14:textId="77777777" w:rsidR="00FA1E66" w:rsidRPr="00F92868" w:rsidRDefault="00FA1E66" w:rsidP="001471C7">
            <w:pPr>
              <w:keepNext/>
              <w:keepLines/>
              <w:spacing w:after="0"/>
              <w:jc w:val="center"/>
              <w:rPr>
                <w:rFonts w:ascii="Arial" w:eastAsia="等线" w:hAnsi="Arial"/>
                <w:sz w:val="18"/>
                <w:lang w:eastAsia="zh-CN"/>
              </w:rPr>
            </w:pPr>
            <w:r>
              <w:rPr>
                <w:rFonts w:ascii="Arial" w:hAnsi="Arial" w:cs="Arial" w:hint="eastAsia"/>
                <w:sz w:val="18"/>
                <w:lang w:eastAsia="zh-CN"/>
              </w:rPr>
              <w:t>0</w:t>
            </w:r>
            <w:r>
              <w:rPr>
                <w:rFonts w:ascii="Arial" w:hAnsi="Arial" w:cs="Arial"/>
                <w:sz w:val="18"/>
                <w:lang w:eastAsia="zh-CN"/>
              </w:rPr>
              <w:t>.5</w:t>
            </w:r>
          </w:p>
        </w:tc>
      </w:tr>
      <w:tr w:rsidR="00FA1E66" w:rsidRPr="00F92868" w14:paraId="45BBEC94" w14:textId="77777777" w:rsidTr="001471C7">
        <w:trPr>
          <w:trHeight w:val="187"/>
          <w:jc w:val="center"/>
        </w:trPr>
        <w:tc>
          <w:tcPr>
            <w:tcW w:w="7586" w:type="dxa"/>
            <w:gridSpan w:val="4"/>
            <w:tcBorders>
              <w:bottom w:val="single" w:sz="4" w:space="0" w:color="auto"/>
            </w:tcBorders>
            <w:shd w:val="clear" w:color="auto" w:fill="auto"/>
          </w:tcPr>
          <w:p w14:paraId="5509479A"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600CD541" w14:textId="77777777" w:rsidR="00FA1E66" w:rsidRPr="00C96590" w:rsidRDefault="00FA1E66" w:rsidP="001471C7">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75E178C" w14:textId="77777777" w:rsidR="00FA1E66" w:rsidRPr="00A20126" w:rsidRDefault="00FA1E66" w:rsidP="001471C7">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BA3625" w14:textId="77777777" w:rsidR="00FA1E66" w:rsidRDefault="00FA1E66" w:rsidP="001471C7">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56FBA03" w14:textId="63BA8766" w:rsidR="00FA1E66" w:rsidRPr="00F937E3" w:rsidRDefault="004D5DA9" w:rsidP="00FA1E66">
      <w:pPr>
        <w:pStyle w:val="31"/>
      </w:pPr>
      <w:bookmarkStart w:id="561" w:name="_Toc129108896"/>
      <w:bookmarkStart w:id="562" w:name="_Toc144251625"/>
      <w:r>
        <w:t>5.53</w:t>
      </w:r>
      <w:r w:rsidR="00FA1E66">
        <w:t>.2</w:t>
      </w:r>
      <w:r w:rsidR="00FA1E66">
        <w:tab/>
        <w:t>Specific for 2 bands UL CA</w:t>
      </w:r>
      <w:bookmarkEnd w:id="561"/>
      <w:bookmarkEnd w:id="562"/>
    </w:p>
    <w:p w14:paraId="3A3FF389" w14:textId="00FD6D93" w:rsidR="00FA1E66" w:rsidRDefault="004D5DA9" w:rsidP="00FA1E66">
      <w:pPr>
        <w:pStyle w:val="41"/>
      </w:pPr>
      <w:bookmarkStart w:id="563" w:name="_Toc129108897"/>
      <w:bookmarkStart w:id="564" w:name="_Toc144251626"/>
      <w:r>
        <w:rPr>
          <w:rFonts w:hint="eastAsia"/>
        </w:rPr>
        <w:t>5.</w:t>
      </w:r>
      <w:r>
        <w:t>53</w:t>
      </w:r>
      <w:r w:rsidR="00FA1E66">
        <w:rPr>
          <w:rFonts w:hint="eastAsia"/>
        </w:rPr>
        <w:t>.</w:t>
      </w:r>
      <w:r w:rsidR="00FA1E66">
        <w:t>2.1</w:t>
      </w:r>
      <w:r w:rsidR="00FA1E66">
        <w:tab/>
      </w:r>
      <w:r w:rsidR="00FA1E66">
        <w:rPr>
          <w:rFonts w:hint="eastAsia"/>
        </w:rPr>
        <w:t>UE co-existence studies</w:t>
      </w:r>
      <w:bookmarkEnd w:id="563"/>
      <w:bookmarkEnd w:id="564"/>
    </w:p>
    <w:p w14:paraId="426E9E91" w14:textId="77777777" w:rsidR="00FA1E66" w:rsidRPr="00F31DF3" w:rsidRDefault="00FA1E66" w:rsidP="00FA1E66">
      <w:pPr>
        <w:pStyle w:val="af1"/>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w:t>
      </w:r>
      <w:r>
        <w:rPr>
          <w:rFonts w:asciiTheme="minorBidi" w:hAnsiTheme="minorBidi" w:cstheme="minorBidi"/>
          <w:sz w:val="18"/>
          <w:szCs w:val="18"/>
        </w:rPr>
        <w:t>41</w:t>
      </w:r>
      <w:r w:rsidRPr="00303CEE">
        <w:rPr>
          <w:rFonts w:asciiTheme="minorBidi" w:hAnsiTheme="minorBidi" w:cstheme="minorBidi"/>
          <w:sz w:val="18"/>
          <w:szCs w:val="18"/>
        </w:rPr>
        <w:t>-n</w:t>
      </w:r>
      <w:r>
        <w:rPr>
          <w:rFonts w:asciiTheme="minorBidi" w:hAnsiTheme="minorBidi" w:cstheme="minorBidi"/>
          <w:sz w:val="18"/>
          <w:szCs w:val="18"/>
        </w:rPr>
        <w:t>66</w:t>
      </w:r>
      <w:r w:rsidRPr="00303CEE">
        <w:rPr>
          <w:rFonts w:asciiTheme="minorBidi" w:hAnsiTheme="minorBidi" w:cstheme="minorBidi"/>
          <w:sz w:val="18"/>
          <w:szCs w:val="18"/>
        </w:rPr>
        <w:t>, CA_n</w:t>
      </w:r>
      <w:r>
        <w:rPr>
          <w:rFonts w:asciiTheme="minorBidi" w:hAnsiTheme="minorBidi" w:cstheme="minorBidi"/>
          <w:sz w:val="18"/>
          <w:szCs w:val="18"/>
        </w:rPr>
        <w:t>41</w:t>
      </w:r>
      <w:r w:rsidRPr="00303CEE">
        <w:rPr>
          <w:rFonts w:asciiTheme="minorBidi" w:hAnsiTheme="minorBidi" w:cstheme="minorBidi"/>
          <w:sz w:val="18"/>
          <w:szCs w:val="18"/>
        </w:rPr>
        <w:t>-n85 and n</w:t>
      </w:r>
      <w:r>
        <w:rPr>
          <w:rFonts w:asciiTheme="minorBidi" w:hAnsiTheme="minorBidi" w:cstheme="minorBidi"/>
          <w:sz w:val="18"/>
          <w:szCs w:val="18"/>
        </w:rPr>
        <w:t>66</w:t>
      </w:r>
      <w:r w:rsidRPr="00303CEE">
        <w:rPr>
          <w:rFonts w:asciiTheme="minorBidi" w:hAnsiTheme="minorBidi" w:cstheme="minorBidi"/>
          <w:sz w:val="18"/>
          <w:szCs w:val="18"/>
        </w:rPr>
        <w:t>-n85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8C60BAD" w14:textId="77777777" w:rsidR="00FA1E66" w:rsidRDefault="00FA1E66" w:rsidP="00FA1E66">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and 3</w:t>
      </w:r>
      <w:r>
        <w:rPr>
          <w:rFonts w:eastAsia="Times New Roman"/>
          <w:iCs/>
          <w:vertAlign w:val="superscript"/>
        </w:rPr>
        <w:t>rd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n41</w:t>
      </w:r>
      <w:r w:rsidRPr="00F31DF3">
        <w:rPr>
          <w:rFonts w:cstheme="minorHAnsi"/>
          <w:szCs w:val="21"/>
          <w:lang w:eastAsia="ko-KR"/>
        </w:rPr>
        <w:t xml:space="preserve"> + Band n</w:t>
      </w:r>
      <w:r>
        <w:rPr>
          <w:rFonts w:eastAsia="宋体" w:cstheme="minorHAnsi"/>
          <w:szCs w:val="21"/>
        </w:rPr>
        <w:t>66</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0BAAE02" w14:textId="77777777" w:rsidR="00FA1E66" w:rsidRPr="00B11D45" w:rsidRDefault="00FA1E66" w:rsidP="00FA1E66">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eastAsia="Times New Roman"/>
          <w:iCs/>
        </w:rPr>
        <w:t>2</w:t>
      </w:r>
      <w:r w:rsidRPr="009E3E8E">
        <w:rPr>
          <w:rFonts w:eastAsia="Times New Roman"/>
          <w:iCs/>
          <w:vertAlign w:val="superscript"/>
        </w:rPr>
        <w:t>nd</w:t>
      </w:r>
      <w:r>
        <w:rPr>
          <w:rFonts w:eastAsia="Times New Roman"/>
          <w:iCs/>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n</w:t>
      </w:r>
      <w:r>
        <w:rPr>
          <w:rFonts w:cstheme="minorHAnsi"/>
          <w:szCs w:val="21"/>
          <w:lang w:eastAsia="ko-KR"/>
        </w:rPr>
        <w:t>8</w:t>
      </w:r>
      <w:r>
        <w:rPr>
          <w:rFonts w:eastAsia="宋体" w:cstheme="minorHAnsi"/>
          <w:szCs w:val="21"/>
        </w:rPr>
        <w:t>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n41.</w:t>
      </w:r>
    </w:p>
    <w:p w14:paraId="722197F6" w14:textId="33796E89" w:rsidR="00FA1E66" w:rsidRDefault="004D5DA9" w:rsidP="00FA1E66">
      <w:pPr>
        <w:pStyle w:val="41"/>
      </w:pPr>
      <w:bookmarkStart w:id="565" w:name="_Toc129108898"/>
      <w:bookmarkStart w:id="566" w:name="_Toc144251627"/>
      <w:r>
        <w:rPr>
          <w:rFonts w:hint="eastAsia"/>
        </w:rPr>
        <w:t>5.</w:t>
      </w:r>
      <w:r>
        <w:t>53</w:t>
      </w:r>
      <w:r w:rsidR="00FA1E66">
        <w:rPr>
          <w:rFonts w:hint="eastAsia"/>
        </w:rPr>
        <w:t>.</w:t>
      </w:r>
      <w:r w:rsidR="00FA1E66">
        <w:t>2.2</w:t>
      </w:r>
      <w:r w:rsidR="00FA1E66">
        <w:rPr>
          <w:rFonts w:hint="eastAsia"/>
        </w:rPr>
        <w:tab/>
        <w:t>REFSENS requirements</w:t>
      </w:r>
      <w:bookmarkEnd w:id="565"/>
      <w:bookmarkEnd w:id="566"/>
    </w:p>
    <w:p w14:paraId="0DCFAAC9" w14:textId="755DDB60" w:rsidR="00FA1E66" w:rsidRPr="00E21E87" w:rsidRDefault="00FA1E66" w:rsidP="006A0293">
      <w:pPr>
        <w:pStyle w:val="af1"/>
      </w:pPr>
      <w:r w:rsidRPr="00E21E87">
        <w:t xml:space="preserve">Table </w:t>
      </w:r>
      <w:r w:rsidR="004D5DA9" w:rsidRPr="006A0293">
        <w:t>5.53</w:t>
      </w:r>
      <w:r w:rsidRPr="006A0293">
        <w:t>.2.2</w:t>
      </w:r>
      <w:r>
        <w:rPr>
          <w:rFonts w:hint="eastAsia"/>
        </w:rPr>
        <w:t>-1</w:t>
      </w:r>
      <w:r w:rsidRPr="00E21E87">
        <w:t xml:space="preserve"> lists</w:t>
      </w:r>
      <w:r w:rsidRPr="00E21E87">
        <w:rPr>
          <w:rFonts w:hint="eastAsia"/>
        </w:rPr>
        <w:t xml:space="preserve"> </w:t>
      </w:r>
      <w:r w:rsidRPr="00E21E87">
        <w:t xml:space="preserve">the </w:t>
      </w:r>
      <w:r w:rsidRPr="00E21E87">
        <w:rPr>
          <w:rFonts w:hint="eastAsia"/>
        </w:rPr>
        <w:t>MSD required for the cases that IMD interference fall into the own 3</w:t>
      </w:r>
      <w:r w:rsidRPr="006A0293">
        <w:t>rd</w:t>
      </w:r>
      <w:r w:rsidRPr="00E21E87">
        <w:rPr>
          <w:rFonts w:hint="eastAsia"/>
        </w:rPr>
        <w:t xml:space="preserve"> Rx frequency band. </w:t>
      </w:r>
      <w:r w:rsidRPr="00E21E87">
        <w:t xml:space="preserve">The MSD values for </w:t>
      </w:r>
      <w:r w:rsidRPr="009516D7">
        <w:t xml:space="preserve">DC_12A-66A_n41A </w:t>
      </w:r>
      <w:r>
        <w:t xml:space="preserve">and </w:t>
      </w:r>
      <w:r w:rsidRPr="006A0293">
        <w:t xml:space="preserve">DC_7A-13A_n25A </w:t>
      </w:r>
      <w:r w:rsidRPr="00E21E87">
        <w:t>are reused.</w:t>
      </w:r>
    </w:p>
    <w:p w14:paraId="72D7A294" w14:textId="77777777" w:rsidR="00FA1E66" w:rsidRPr="00F31DF3" w:rsidRDefault="00FA1E66" w:rsidP="00FA1E66">
      <w:pPr>
        <w:pStyle w:val="TAC"/>
        <w:jc w:val="left"/>
        <w:rPr>
          <w:szCs w:val="21"/>
        </w:rPr>
      </w:pPr>
    </w:p>
    <w:p w14:paraId="5585057F" w14:textId="3E315767" w:rsidR="00FA1E66" w:rsidRPr="00A20126" w:rsidRDefault="00FA1E66" w:rsidP="00FA1E66">
      <w:pPr>
        <w:pStyle w:val="TH"/>
        <w:rPr>
          <w:rFonts w:cs="Arial"/>
        </w:rPr>
      </w:pPr>
      <w:r w:rsidRPr="00AC4AB0">
        <w:rPr>
          <w:rFonts w:cs="Arial"/>
        </w:rPr>
        <w:t xml:space="preserve">Table </w:t>
      </w:r>
      <w:r w:rsidR="004D5DA9">
        <w:rPr>
          <w:rFonts w:cs="Arial"/>
        </w:rPr>
        <w:t>5.53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A1E66" w14:paraId="4523FFF1"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B30AB2E" w14:textId="77777777" w:rsidR="00FA1E66" w:rsidRDefault="00FA1E66" w:rsidP="001471C7">
            <w:pPr>
              <w:pStyle w:val="TAH"/>
            </w:pPr>
            <w:r>
              <w:t>Band / Channel bandwidth / N</w:t>
            </w:r>
            <w:r>
              <w:rPr>
                <w:vertAlign w:val="subscript"/>
              </w:rPr>
              <w:t>RB</w:t>
            </w:r>
            <w:r>
              <w:t xml:space="preserve"> / Duplex mode</w:t>
            </w:r>
          </w:p>
        </w:tc>
      </w:tr>
      <w:tr w:rsidR="00FA1E66" w14:paraId="31C48F96"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11EA0B0" w14:textId="77777777" w:rsidR="00FA1E66" w:rsidRDefault="00FA1E66" w:rsidP="001471C7">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073523" w14:textId="77777777" w:rsidR="00FA1E66" w:rsidRDefault="00FA1E66" w:rsidP="001471C7">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8E5835" w14:textId="77777777" w:rsidR="00FA1E66" w:rsidRDefault="00FA1E66"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9DAB097" w14:textId="77777777" w:rsidR="00FA1E66" w:rsidRDefault="00FA1E66"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B54155" w14:textId="77777777" w:rsidR="00FA1E66" w:rsidRDefault="00FA1E66"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59847B9" w14:textId="77777777" w:rsidR="00FA1E66" w:rsidRDefault="00FA1E66"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E046922" w14:textId="77777777" w:rsidR="00FA1E66" w:rsidRDefault="00FA1E66"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4230E5" w14:textId="77777777" w:rsidR="00FA1E66" w:rsidRDefault="00FA1E66"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85A7844" w14:textId="77777777" w:rsidR="00FA1E66" w:rsidRDefault="00FA1E66" w:rsidP="001471C7">
            <w:pPr>
              <w:pStyle w:val="TAH"/>
            </w:pPr>
            <w:r>
              <w:t>Source of IMD</w:t>
            </w:r>
          </w:p>
        </w:tc>
      </w:tr>
      <w:tr w:rsidR="00FA1E66" w14:paraId="1500A789"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C540E3" w14:textId="77777777" w:rsidR="00FA1E66" w:rsidRDefault="00FA1E66" w:rsidP="001471C7">
            <w:pPr>
              <w:pStyle w:val="TAC"/>
              <w:rPr>
                <w:lang w:eastAsia="zh-CN"/>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66</w:t>
            </w:r>
            <w:r w:rsidRPr="00C8045A">
              <w:rPr>
                <w:rFonts w:eastAsia="宋体"/>
                <w:lang w:eastAsia="zh-CN"/>
              </w:rPr>
              <w:t>-n85</w:t>
            </w:r>
          </w:p>
        </w:tc>
        <w:tc>
          <w:tcPr>
            <w:tcW w:w="1146" w:type="dxa"/>
            <w:tcBorders>
              <w:top w:val="single" w:sz="4" w:space="0" w:color="auto"/>
              <w:left w:val="single" w:sz="4" w:space="0" w:color="auto"/>
              <w:right w:val="single" w:sz="4" w:space="0" w:color="auto"/>
            </w:tcBorders>
          </w:tcPr>
          <w:p w14:paraId="165724AD"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right w:val="single" w:sz="4" w:space="0" w:color="auto"/>
            </w:tcBorders>
            <w:vAlign w:val="center"/>
          </w:tcPr>
          <w:p w14:paraId="2826BD04" w14:textId="77777777" w:rsidR="00FA1E66" w:rsidRPr="002125B5" w:rsidRDefault="00FA1E66" w:rsidP="001471C7">
            <w:pPr>
              <w:pStyle w:val="TAC"/>
              <w:rPr>
                <w:lang w:eastAsia="zh-CN"/>
              </w:rPr>
            </w:pPr>
            <w:r>
              <w:rPr>
                <w:lang w:eastAsia="zh-CN"/>
              </w:rPr>
              <w:t>2498.5</w:t>
            </w:r>
          </w:p>
        </w:tc>
        <w:tc>
          <w:tcPr>
            <w:tcW w:w="964" w:type="dxa"/>
            <w:tcBorders>
              <w:top w:val="single" w:sz="4" w:space="0" w:color="auto"/>
              <w:left w:val="single" w:sz="4" w:space="0" w:color="auto"/>
              <w:right w:val="single" w:sz="4" w:space="0" w:color="auto"/>
            </w:tcBorders>
          </w:tcPr>
          <w:p w14:paraId="712E16D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02E645D" w14:textId="77777777" w:rsidR="00FA1E66" w:rsidRPr="002125B5" w:rsidRDefault="00FA1E66" w:rsidP="001471C7">
            <w:pPr>
              <w:pStyle w:val="TAC"/>
              <w:rPr>
                <w:lang w:eastAsia="zh-CN"/>
              </w:rPr>
            </w:pPr>
            <w:r>
              <w:rPr>
                <w:lang w:eastAsia="zh-CN"/>
              </w:rPr>
              <w:t>25</w:t>
            </w:r>
          </w:p>
        </w:tc>
        <w:tc>
          <w:tcPr>
            <w:tcW w:w="960" w:type="dxa"/>
            <w:tcBorders>
              <w:top w:val="single" w:sz="4" w:space="0" w:color="auto"/>
              <w:left w:val="single" w:sz="4" w:space="0" w:color="auto"/>
              <w:right w:val="single" w:sz="4" w:space="0" w:color="auto"/>
            </w:tcBorders>
          </w:tcPr>
          <w:p w14:paraId="5ECCF0D1" w14:textId="77777777" w:rsidR="00FA1E66" w:rsidRPr="002125B5" w:rsidRDefault="00FA1E66" w:rsidP="001471C7">
            <w:pPr>
              <w:pStyle w:val="TAC"/>
              <w:rPr>
                <w:lang w:eastAsia="zh-CN"/>
              </w:rPr>
            </w:pPr>
            <w:r>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773F6221" w14:textId="77777777" w:rsidR="00FA1E66" w:rsidRPr="002125B5" w:rsidRDefault="00FA1E66" w:rsidP="001471C7">
            <w:pPr>
              <w:pStyle w:val="TAC"/>
              <w:rPr>
                <w:lang w:eastAsia="zh-CN"/>
              </w:rPr>
            </w:pPr>
            <w:r>
              <w:rPr>
                <w:lang w:eastAsia="zh-CN"/>
              </w:rPr>
              <w:t>27.6</w:t>
            </w:r>
          </w:p>
        </w:tc>
        <w:tc>
          <w:tcPr>
            <w:tcW w:w="828" w:type="dxa"/>
            <w:tcBorders>
              <w:top w:val="single" w:sz="4" w:space="0" w:color="auto"/>
              <w:left w:val="single" w:sz="4" w:space="0" w:color="auto"/>
              <w:right w:val="single" w:sz="4" w:space="0" w:color="auto"/>
            </w:tcBorders>
          </w:tcPr>
          <w:p w14:paraId="55A494E2"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right w:val="single" w:sz="4" w:space="0" w:color="auto"/>
            </w:tcBorders>
            <w:vAlign w:val="center"/>
          </w:tcPr>
          <w:p w14:paraId="25F0768C" w14:textId="77777777" w:rsidR="00FA1E66" w:rsidRPr="00EC198F" w:rsidRDefault="00FA1E66" w:rsidP="001471C7">
            <w:pPr>
              <w:pStyle w:val="TAC"/>
              <w:rPr>
                <w:vertAlign w:val="superscript"/>
                <w:lang w:eastAsia="zh-CN"/>
              </w:rPr>
            </w:pPr>
            <w:r>
              <w:rPr>
                <w:lang w:eastAsia="ja-JP"/>
              </w:rPr>
              <w:t>IMD</w:t>
            </w:r>
            <w:r>
              <w:t>2</w:t>
            </w:r>
          </w:p>
        </w:tc>
      </w:tr>
      <w:tr w:rsidR="00FA1E66" w14:paraId="5D06717E"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2801F8" w14:textId="77777777" w:rsidR="00FA1E66" w:rsidRDefault="00FA1E66" w:rsidP="001471C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E060B4"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right w:val="single" w:sz="4" w:space="0" w:color="auto"/>
            </w:tcBorders>
            <w:vAlign w:val="center"/>
          </w:tcPr>
          <w:p w14:paraId="0CEAE2E3" w14:textId="77777777" w:rsidR="00FA1E66" w:rsidRPr="002125B5" w:rsidRDefault="00FA1E66" w:rsidP="001471C7">
            <w:pPr>
              <w:pStyle w:val="TAC"/>
              <w:rPr>
                <w:lang w:eastAsia="zh-CN"/>
              </w:rPr>
            </w:pPr>
            <w:r>
              <w:rPr>
                <w:lang w:eastAsia="zh-CN"/>
              </w:rPr>
              <w:t>1777.5</w:t>
            </w:r>
          </w:p>
        </w:tc>
        <w:tc>
          <w:tcPr>
            <w:tcW w:w="964" w:type="dxa"/>
            <w:tcBorders>
              <w:top w:val="single" w:sz="4" w:space="0" w:color="auto"/>
              <w:left w:val="single" w:sz="4" w:space="0" w:color="auto"/>
              <w:right w:val="single" w:sz="4" w:space="0" w:color="auto"/>
            </w:tcBorders>
            <w:vAlign w:val="center"/>
          </w:tcPr>
          <w:p w14:paraId="2A0EDDEE"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right w:val="single" w:sz="4" w:space="0" w:color="auto"/>
            </w:tcBorders>
          </w:tcPr>
          <w:p w14:paraId="1764C789"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right w:val="single" w:sz="4" w:space="0" w:color="auto"/>
            </w:tcBorders>
            <w:vAlign w:val="center"/>
          </w:tcPr>
          <w:p w14:paraId="10477E9B" w14:textId="77777777" w:rsidR="00FA1E66" w:rsidRPr="002125B5" w:rsidRDefault="00FA1E66" w:rsidP="001471C7">
            <w:pPr>
              <w:pStyle w:val="TAC"/>
              <w:rPr>
                <w:lang w:eastAsia="zh-CN"/>
              </w:rPr>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21D0BDC1"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00C467D"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right w:val="single" w:sz="4" w:space="0" w:color="auto"/>
            </w:tcBorders>
            <w:vAlign w:val="center"/>
          </w:tcPr>
          <w:p w14:paraId="51F91E26" w14:textId="77777777" w:rsidR="00FA1E66" w:rsidRPr="002125B5" w:rsidRDefault="00FA1E66" w:rsidP="001471C7">
            <w:pPr>
              <w:pStyle w:val="TAC"/>
              <w:rPr>
                <w:lang w:eastAsia="zh-CN"/>
              </w:rPr>
            </w:pPr>
            <w:r>
              <w:rPr>
                <w:rFonts w:eastAsia="Malgun Gothic"/>
                <w:lang w:eastAsia="ko-KR"/>
              </w:rPr>
              <w:t>N/A</w:t>
            </w:r>
          </w:p>
        </w:tc>
      </w:tr>
      <w:tr w:rsidR="00FA1E66" w14:paraId="40B8D480"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3CD8D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8C4A5"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07CBB6C" w14:textId="77777777" w:rsidR="00FA1E66" w:rsidRPr="002125B5" w:rsidRDefault="00FA1E66" w:rsidP="001471C7">
            <w:pPr>
              <w:pStyle w:val="TAC"/>
              <w:rPr>
                <w:lang w:eastAsia="zh-CN"/>
              </w:rPr>
            </w:pPr>
            <w:r>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C2ECAAB"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21D0F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59B10E" w14:textId="77777777" w:rsidR="00FA1E66" w:rsidRPr="002125B5" w:rsidRDefault="00FA1E66" w:rsidP="001471C7">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21EA1119"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9EA99A"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D314C"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4C77970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D0C92"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7E25B" w14:textId="77777777" w:rsidR="00FA1E66" w:rsidRDefault="00FA1E66" w:rsidP="001471C7">
            <w:pPr>
              <w:pStyle w:val="TAC"/>
              <w:rPr>
                <w:lang w:eastAsia="zh-CN"/>
              </w:rPr>
            </w:pPr>
            <w:r>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5D38211" w14:textId="77777777" w:rsidR="00FA1E66" w:rsidRDefault="00FA1E66" w:rsidP="001471C7">
            <w:pPr>
              <w:pStyle w:val="TAC"/>
              <w:rPr>
                <w:lang w:eastAsia="zh-CN"/>
              </w:rPr>
            </w:pPr>
            <w:r>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7E31AB2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280D7DB"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5C5CD" w14:textId="77777777" w:rsidR="00FA1E66" w:rsidRPr="002125B5" w:rsidRDefault="00FA1E66" w:rsidP="001471C7">
            <w:pPr>
              <w:pStyle w:val="TAC"/>
              <w:rPr>
                <w:lang w:eastAsia="zh-CN"/>
              </w:rPr>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0E209C4" w14:textId="77777777" w:rsidR="00FA1E66" w:rsidRPr="002125B5" w:rsidRDefault="00FA1E66" w:rsidP="001471C7">
            <w:pPr>
              <w:pStyle w:val="TAC"/>
              <w:rPr>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9D51D6" w14:textId="77777777" w:rsidR="00FA1E66" w:rsidRPr="002125B5" w:rsidRDefault="00FA1E66" w:rsidP="001471C7">
            <w:pPr>
              <w:pStyle w:val="TAC"/>
              <w:rPr>
                <w:lang w:eastAsia="zh-CN"/>
              </w:rPr>
            </w:pPr>
            <w:r>
              <w:rPr>
                <w:rFonts w:cs="Arial"/>
              </w:rPr>
              <w:t>T</w:t>
            </w:r>
            <w:r w:rsidRPr="008B0DDD">
              <w:rPr>
                <w:rFonts w:cs="Arial"/>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5949F9" w14:textId="77777777" w:rsidR="00FA1E66" w:rsidRPr="002125B5" w:rsidRDefault="00FA1E66" w:rsidP="001471C7">
            <w:pPr>
              <w:pStyle w:val="TAC"/>
              <w:rPr>
                <w:lang w:eastAsia="zh-CN"/>
              </w:rPr>
            </w:pPr>
            <w:r>
              <w:rPr>
                <w:rFonts w:eastAsia="Malgun Gothic"/>
                <w:lang w:eastAsia="ko-KR"/>
              </w:rPr>
              <w:t>N/A</w:t>
            </w:r>
          </w:p>
        </w:tc>
      </w:tr>
      <w:tr w:rsidR="00FA1E66" w14:paraId="19DE9E0B"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9722F"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E46F8" w14:textId="77777777" w:rsidR="00FA1E66" w:rsidRDefault="00FA1E66" w:rsidP="001471C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4858664" w14:textId="77777777" w:rsidR="00FA1E66" w:rsidRDefault="00FA1E66" w:rsidP="001471C7">
            <w:pPr>
              <w:pStyle w:val="TAC"/>
              <w:rPr>
                <w:lang w:eastAsia="zh-CN"/>
              </w:rPr>
            </w:pPr>
            <w:r>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01816C32"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060AD"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29B4A0" w14:textId="77777777" w:rsidR="00FA1E66" w:rsidRPr="002125B5" w:rsidRDefault="00FA1E66" w:rsidP="001471C7">
            <w:pPr>
              <w:pStyle w:val="TAC"/>
              <w:rPr>
                <w:lang w:eastAsia="zh-CN"/>
              </w:rPr>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61033304" w14:textId="77777777" w:rsidR="00FA1E66" w:rsidRPr="002125B5" w:rsidRDefault="00FA1E66" w:rsidP="001471C7">
            <w:pPr>
              <w:pStyle w:val="TAC"/>
              <w:rPr>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918F0"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CE8C07" w14:textId="77777777" w:rsidR="00FA1E66" w:rsidRPr="002125B5" w:rsidRDefault="00FA1E66" w:rsidP="001471C7">
            <w:pPr>
              <w:pStyle w:val="TAC"/>
              <w:rPr>
                <w:lang w:eastAsia="zh-CN"/>
              </w:rPr>
            </w:pPr>
            <w:r>
              <w:rPr>
                <w:rFonts w:eastAsia="Malgun Gothic" w:cs="Arial"/>
                <w:kern w:val="2"/>
                <w:szCs w:val="24"/>
                <w:lang w:eastAsia="ko-KR"/>
              </w:rPr>
              <w:t>N/A</w:t>
            </w:r>
          </w:p>
        </w:tc>
      </w:tr>
      <w:tr w:rsidR="00FA1E66" w14:paraId="36D9C83C"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C61DA00" w14:textId="77777777" w:rsidR="00FA1E66" w:rsidRDefault="00FA1E66" w:rsidP="001471C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4E8DA" w14:textId="77777777" w:rsidR="00FA1E66" w:rsidRDefault="00FA1E66" w:rsidP="001471C7">
            <w:pPr>
              <w:pStyle w:val="TAC"/>
              <w:rPr>
                <w:lang w:eastAsia="zh-CN"/>
              </w:rPr>
            </w:pPr>
            <w:r>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E95A52C" w14:textId="77777777" w:rsidR="00FA1E66" w:rsidRDefault="00FA1E66" w:rsidP="001471C7">
            <w:pPr>
              <w:pStyle w:val="TAC"/>
              <w:rPr>
                <w:lang w:eastAsia="zh-CN"/>
              </w:rPr>
            </w:pPr>
            <w:r>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7DEE68BD" w14:textId="77777777" w:rsidR="00FA1E66" w:rsidRPr="002125B5" w:rsidRDefault="00FA1E66" w:rsidP="001471C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52042" w14:textId="77777777" w:rsidR="00FA1E66" w:rsidRPr="002125B5" w:rsidRDefault="00FA1E66" w:rsidP="001471C7">
            <w:pPr>
              <w:pStyle w:val="TAC"/>
              <w:rPr>
                <w:lang w:eastAsia="zh-CN"/>
              </w:rPr>
            </w:pPr>
            <w:r w:rsidRPr="006D1613">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2358B9" w14:textId="77777777" w:rsidR="00FA1E66" w:rsidRPr="002125B5" w:rsidRDefault="00FA1E66" w:rsidP="001471C7">
            <w:pPr>
              <w:pStyle w:val="TAC"/>
              <w:rPr>
                <w:lang w:eastAsia="zh-CN"/>
              </w:rPr>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20F7564" w14:textId="77777777" w:rsidR="00FA1E66" w:rsidRPr="002125B5" w:rsidRDefault="00FA1E66" w:rsidP="001471C7">
            <w:pPr>
              <w:pStyle w:val="TAC"/>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176268" w14:textId="77777777" w:rsidR="00FA1E66" w:rsidRPr="002125B5" w:rsidRDefault="00FA1E66" w:rsidP="001471C7">
            <w:pPr>
              <w:pStyle w:val="TAC"/>
              <w:rPr>
                <w:lang w:eastAsia="zh-CN"/>
              </w:rPr>
            </w:pPr>
            <w:r w:rsidRPr="008B0DD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A270AE5" w14:textId="77777777" w:rsidR="00FA1E66" w:rsidRPr="004E32B7" w:rsidRDefault="00FA1E66" w:rsidP="001471C7">
            <w:pPr>
              <w:pStyle w:val="TAC"/>
              <w:rPr>
                <w:vertAlign w:val="superscript"/>
                <w:lang w:eastAsia="zh-CN"/>
              </w:rPr>
            </w:pPr>
            <w:r>
              <w:rPr>
                <w:lang w:eastAsia="ja-JP"/>
              </w:rPr>
              <w:t>IMD</w:t>
            </w:r>
            <w:r>
              <w:t>2</w:t>
            </w:r>
            <w:r>
              <w:rPr>
                <w:vertAlign w:val="superscript"/>
              </w:rPr>
              <w:t>1</w:t>
            </w:r>
          </w:p>
        </w:tc>
      </w:tr>
      <w:tr w:rsidR="00FA1E66" w14:paraId="4292F727"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BE385DB" w14:textId="77777777" w:rsidR="00FA1E66" w:rsidRPr="008567B5" w:rsidRDefault="00FA1E66" w:rsidP="001471C7">
            <w:pPr>
              <w:pStyle w:val="TAN"/>
              <w:rPr>
                <w:rFonts w:cs="Arial"/>
                <w:lang w:eastAsia="ja-JP"/>
              </w:rPr>
            </w:pPr>
            <w:r w:rsidRPr="00EF5447">
              <w:rPr>
                <w:rFonts w:cs="Arial"/>
              </w:rPr>
              <w:t xml:space="preserve">NOTE </w:t>
            </w:r>
            <w:r>
              <w:rPr>
                <w:rFonts w:cs="Arial"/>
              </w:rPr>
              <w:t>1</w:t>
            </w:r>
            <w:r w:rsidRPr="00EF5447">
              <w:rPr>
                <w:rFonts w:cs="Arial"/>
              </w:rPr>
              <w:t>:</w:t>
            </w:r>
            <w:r w:rsidRPr="00EF5447">
              <w:rPr>
                <w:rFonts w:cs="Arial"/>
              </w:rPr>
              <w:tab/>
            </w:r>
            <w:r w:rsidRPr="00EF5447">
              <w:rPr>
                <w:rFonts w:cs="Arial"/>
                <w:lang w:eastAsia="ja-JP"/>
              </w:rPr>
              <w:t>This band is subject to IMD</w:t>
            </w:r>
            <w:r>
              <w:rPr>
                <w:rFonts w:cs="Arial"/>
                <w:lang w:eastAsia="ja-JP"/>
              </w:rPr>
              <w:t>3</w:t>
            </w:r>
            <w:r w:rsidRPr="00EF5447">
              <w:rPr>
                <w:rFonts w:cs="Arial"/>
                <w:lang w:eastAsia="ja-JP"/>
              </w:rPr>
              <w:t xml:space="preserve"> also which MSD is not specified.</w:t>
            </w:r>
          </w:p>
        </w:tc>
      </w:tr>
    </w:tbl>
    <w:p w14:paraId="1B206FC8" w14:textId="77777777" w:rsidR="00FA1E66" w:rsidRDefault="00FA1E66" w:rsidP="00FA1E66">
      <w:pPr>
        <w:rPr>
          <w:rFonts w:ascii="Arial" w:eastAsia="Yu Mincho" w:hAnsi="Arial" w:cs="Arial"/>
          <w:color w:val="0000FF"/>
          <w:sz w:val="32"/>
          <w:szCs w:val="32"/>
          <w:lang w:eastAsia="ja-JP"/>
        </w:rPr>
      </w:pPr>
    </w:p>
    <w:p w14:paraId="49640658" w14:textId="11D994A6" w:rsidR="00C33313" w:rsidRPr="006A0293" w:rsidRDefault="00C33313" w:rsidP="006A0293">
      <w:pPr>
        <w:pStyle w:val="21"/>
      </w:pPr>
      <w:bookmarkStart w:id="567" w:name="_Toc117459046"/>
      <w:bookmarkStart w:id="568" w:name="_Toc144251628"/>
      <w:bookmarkStart w:id="569" w:name="_Toc117459047"/>
      <w:r w:rsidRPr="00C33313">
        <w:t>5.</w:t>
      </w:r>
      <w:r>
        <w:t>54</w:t>
      </w:r>
      <w:r w:rsidRPr="006A0293">
        <w:tab/>
        <w:t>CA_n1-n28-n</w:t>
      </w:r>
      <w:bookmarkEnd w:id="567"/>
      <w:r w:rsidRPr="006A0293">
        <w:t>102</w:t>
      </w:r>
      <w:bookmarkEnd w:id="568"/>
    </w:p>
    <w:p w14:paraId="1D543FC1" w14:textId="00EBA9A5" w:rsidR="00C33313" w:rsidRPr="006A0293" w:rsidRDefault="00C33313" w:rsidP="00C33313">
      <w:pPr>
        <w:pStyle w:val="31"/>
      </w:pPr>
      <w:bookmarkStart w:id="570" w:name="_Toc144251629"/>
      <w:r w:rsidRPr="006A0293">
        <w:t>5.54.1</w:t>
      </w:r>
      <w:r w:rsidRPr="006A0293">
        <w:tab/>
        <w:t>Common for 1 band UL and 2 bands UL CA</w:t>
      </w:r>
      <w:bookmarkEnd w:id="569"/>
      <w:bookmarkEnd w:id="570"/>
    </w:p>
    <w:p w14:paraId="441E842A" w14:textId="675E58D1" w:rsidR="00C33313" w:rsidRPr="006A0293" w:rsidRDefault="00C33313" w:rsidP="00C33313">
      <w:pPr>
        <w:pStyle w:val="41"/>
      </w:pPr>
      <w:bookmarkStart w:id="571" w:name="_Toc117459048"/>
      <w:bookmarkStart w:id="572" w:name="_Toc144251630"/>
      <w:r w:rsidRPr="00C33313">
        <w:t>5.</w:t>
      </w:r>
      <w:r>
        <w:t>54</w:t>
      </w:r>
      <w:r w:rsidRPr="006A0293">
        <w:t>.1.1</w:t>
      </w:r>
      <w:r w:rsidRPr="006A0293">
        <w:tab/>
        <w:t>Operating bands for CA</w:t>
      </w:r>
      <w:bookmarkEnd w:id="571"/>
      <w:bookmarkEnd w:id="572"/>
    </w:p>
    <w:p w14:paraId="61C109CF" w14:textId="57535DE8" w:rsidR="00C33313" w:rsidRPr="00A20126" w:rsidRDefault="00C33313" w:rsidP="00C33313">
      <w:pPr>
        <w:pStyle w:val="TH"/>
        <w:rPr>
          <w:rFonts w:cs="Arial"/>
        </w:rPr>
      </w:pPr>
      <w:r w:rsidRPr="00A20126">
        <w:rPr>
          <w:rFonts w:cs="Arial"/>
        </w:rPr>
        <w:t xml:space="preserve">Table </w:t>
      </w:r>
      <w:r w:rsidRPr="00467ADF">
        <w:rPr>
          <w:rFonts w:cs="Arial"/>
        </w:rPr>
        <w:t>5.</w:t>
      </w:r>
      <w:r>
        <w:rPr>
          <w:rFonts w:cs="Arial"/>
        </w:rPr>
        <w:t>54</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33313" w14:paraId="7D86AC2D"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A24023"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8354C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5957B9"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873BD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0F3C3C"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Duplex Mode</w:t>
            </w:r>
          </w:p>
        </w:tc>
      </w:tr>
      <w:tr w:rsidR="00C33313" w14:paraId="09DCE4A5"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882725"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C528664"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4FA7CE5"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89663D6"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F251" w14:textId="77777777" w:rsidR="00C33313" w:rsidRDefault="00C33313" w:rsidP="001471C7">
            <w:pPr>
              <w:spacing w:after="0"/>
              <w:rPr>
                <w:rFonts w:ascii="Arial" w:hAnsi="Arial"/>
                <w:b/>
                <w:color w:val="000000"/>
                <w:sz w:val="18"/>
              </w:rPr>
            </w:pPr>
          </w:p>
        </w:tc>
      </w:tr>
      <w:tr w:rsidR="00C33313" w14:paraId="15AC82A6"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A3C51E6" w14:textId="77777777" w:rsidR="00C33313" w:rsidRDefault="00C33313"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1EDB17" w14:textId="77777777" w:rsidR="00C33313" w:rsidRDefault="00C33313"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C7E8FA"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141C71E" w14:textId="77777777" w:rsidR="00C33313" w:rsidRDefault="00C33313"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08CF6" w14:textId="77777777" w:rsidR="00C33313" w:rsidRDefault="00C33313" w:rsidP="001471C7">
            <w:pPr>
              <w:spacing w:after="0"/>
              <w:rPr>
                <w:rFonts w:ascii="Arial" w:hAnsi="Arial"/>
                <w:b/>
                <w:color w:val="000000"/>
                <w:sz w:val="18"/>
              </w:rPr>
            </w:pPr>
          </w:p>
        </w:tc>
      </w:tr>
      <w:tr w:rsidR="00C33313" w14:paraId="72E4129E"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61CE682" w14:textId="77777777" w:rsidR="00C33313" w:rsidRPr="00050EB8" w:rsidRDefault="00C33313"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DC3D8A6"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5B46D4"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1B8E380"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FC469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52E002D"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C9BAF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15FF1A"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867D4"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518C4A7C"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32AB391A"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DBA5E1A" w14:textId="77777777" w:rsidR="00C33313" w:rsidRPr="00050EB8" w:rsidRDefault="00C33313" w:rsidP="001471C7">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tcPr>
          <w:p w14:paraId="21B90C79"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tcPr>
          <w:p w14:paraId="53204FB4"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199E8CC0"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tcPr>
          <w:p w14:paraId="728A6BDA"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tcPr>
          <w:p w14:paraId="43587CB0" w14:textId="77777777" w:rsidR="00C33313"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4B43465"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004AD2F9"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33313" w14:paraId="4CAFD9F2"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E126173" w14:textId="77777777" w:rsidR="00C33313" w:rsidRPr="00050EB8" w:rsidRDefault="00C33313"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723137F0" w14:textId="77777777" w:rsidR="00C33313" w:rsidRPr="00050EB8" w:rsidRDefault="00C33313"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53BF7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883D001"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CF803F"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77A81C" w14:textId="77777777" w:rsidR="00C33313" w:rsidRPr="00050EB8" w:rsidRDefault="00C33313"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790EFD" w14:textId="77777777" w:rsidR="00C33313" w:rsidRDefault="00C33313"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E40F16E" w14:textId="77777777" w:rsidR="00C33313" w:rsidRPr="00050EB8" w:rsidRDefault="00C33313"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AC3A1" w14:textId="77777777" w:rsidR="00C33313" w:rsidRPr="00050EB8" w:rsidRDefault="00C33313"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148E651" w14:textId="4FE1D248" w:rsidR="00C33313" w:rsidRPr="006A0293" w:rsidRDefault="00C33313" w:rsidP="00C33313">
      <w:pPr>
        <w:pStyle w:val="41"/>
      </w:pPr>
      <w:bookmarkStart w:id="573" w:name="_Toc117459049"/>
      <w:bookmarkStart w:id="574" w:name="_Toc144251631"/>
      <w:r w:rsidRPr="00C33313">
        <w:t>5.</w:t>
      </w:r>
      <w:r>
        <w:t>54</w:t>
      </w:r>
      <w:r w:rsidRPr="006A0293">
        <w:t>.1.2</w:t>
      </w:r>
      <w:r w:rsidRPr="006A0293">
        <w:tab/>
        <w:t>Channel bandwidths per operating band for CA</w:t>
      </w:r>
      <w:bookmarkEnd w:id="573"/>
      <w:bookmarkEnd w:id="574"/>
    </w:p>
    <w:p w14:paraId="34B87D41" w14:textId="5F08BC25" w:rsidR="00C33313" w:rsidRPr="00A20126" w:rsidRDefault="00C33313" w:rsidP="00C33313">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313" w14:paraId="652B8513"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A9F990" w14:textId="77777777" w:rsidR="00C33313" w:rsidRDefault="00C33313"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7D7BFB6" w14:textId="77777777" w:rsidR="00C33313" w:rsidRDefault="00C33313"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E27E03" w14:textId="77777777" w:rsidR="00C33313" w:rsidRDefault="00C33313"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090B35" w14:textId="77777777" w:rsidR="00C33313" w:rsidRDefault="00C33313"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FFF374" w14:textId="77777777" w:rsidR="00C33313" w:rsidRDefault="00C33313" w:rsidP="001471C7">
            <w:pPr>
              <w:pStyle w:val="TAH"/>
              <w:rPr>
                <w:szCs w:val="18"/>
                <w:lang w:val="en-US" w:eastAsia="zh-CN"/>
              </w:rPr>
            </w:pPr>
            <w:r>
              <w:t>Bandwidth combination set</w:t>
            </w:r>
          </w:p>
        </w:tc>
      </w:tr>
      <w:tr w:rsidR="00C33313" w14:paraId="5D580E9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519D253C" w14:textId="77777777" w:rsidR="00C33313" w:rsidRDefault="00C33313" w:rsidP="001471C7">
            <w:pPr>
              <w:pStyle w:val="TAC"/>
              <w:rPr>
                <w:rFonts w:eastAsia="宋体"/>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47E4"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6394A82E"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904C8F2" w14:textId="77777777" w:rsidR="00C33313" w:rsidRDefault="00C33313" w:rsidP="001471C7">
            <w:pPr>
              <w:pStyle w:val="TAC"/>
              <w:rPr>
                <w:rFonts w:eastAsia="宋体"/>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79DDCC2" w14:textId="77777777" w:rsidR="00C33313" w:rsidRDefault="00C33313"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AC714"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7A244AD7" w14:textId="77777777" w:rsidR="00C33313" w:rsidRDefault="00C33313" w:rsidP="001471C7">
            <w:pPr>
              <w:pStyle w:val="TAC"/>
              <w:rPr>
                <w:szCs w:val="18"/>
                <w:lang w:val="en-US" w:eastAsia="zh-CN"/>
              </w:rPr>
            </w:pPr>
            <w:r>
              <w:rPr>
                <w:rFonts w:hint="eastAsia"/>
                <w:szCs w:val="18"/>
                <w:lang w:val="en-US" w:eastAsia="zh-CN"/>
              </w:rPr>
              <w:t>0</w:t>
            </w:r>
          </w:p>
        </w:tc>
      </w:tr>
      <w:tr w:rsidR="00C33313" w14:paraId="4599F4C6"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35AEA0"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8E0D5"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C560167" w14:textId="77777777" w:rsidR="00C33313" w:rsidRDefault="00C33313" w:rsidP="001471C7">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80A4D6" w14:textId="77777777" w:rsidR="00C33313" w:rsidRPr="009663F7" w:rsidRDefault="00C33313" w:rsidP="001471C7">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440661B" w14:textId="77777777" w:rsidR="00C33313" w:rsidRDefault="00C33313" w:rsidP="001471C7">
            <w:pPr>
              <w:pStyle w:val="TAC"/>
              <w:rPr>
                <w:szCs w:val="18"/>
                <w:lang w:val="en-US" w:eastAsia="zh-CN"/>
              </w:rPr>
            </w:pPr>
          </w:p>
        </w:tc>
      </w:tr>
      <w:tr w:rsidR="00C33313" w14:paraId="2147F5C7"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01709"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09C92"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3D360E2" w14:textId="77777777" w:rsidR="00C33313" w:rsidRDefault="00C33313" w:rsidP="001471C7">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38A1C2" w14:textId="77777777" w:rsidR="00C33313" w:rsidRPr="009663F7" w:rsidRDefault="00C33313" w:rsidP="001471C7">
            <w:pPr>
              <w:keepNext/>
              <w:keepLines/>
              <w:spacing w:after="0"/>
              <w:jc w:val="center"/>
              <w:textAlignment w:val="bottom"/>
              <w:rPr>
                <w:rFonts w:ascii="Arial" w:eastAsia="宋体"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5948" w14:textId="77777777" w:rsidR="00C33313" w:rsidRDefault="00C33313" w:rsidP="001471C7">
            <w:pPr>
              <w:pStyle w:val="TAC"/>
              <w:rPr>
                <w:szCs w:val="18"/>
                <w:lang w:val="en-US" w:eastAsia="zh-CN"/>
              </w:rPr>
            </w:pPr>
          </w:p>
        </w:tc>
      </w:tr>
      <w:tr w:rsidR="00C33313" w14:paraId="7071EB7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85DE" w14:textId="77777777" w:rsidR="00C33313" w:rsidRDefault="00C33313"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886CA"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5777D7DC" w14:textId="77777777" w:rsidR="00C33313" w:rsidRDefault="00C33313"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2BA10304" w14:textId="77777777" w:rsidR="00C33313" w:rsidRPr="00352F16" w:rsidRDefault="00C33313" w:rsidP="001471C7">
            <w:pPr>
              <w:pStyle w:val="TAC"/>
              <w:rPr>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5AFD801A" w14:textId="77777777" w:rsidR="00C33313" w:rsidRDefault="00C33313" w:rsidP="001471C7">
            <w:pPr>
              <w:pStyle w:val="TAC"/>
              <w:rPr>
                <w:rFonts w:eastAsia="宋体"/>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8428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3FA2" w14:textId="77777777" w:rsidR="00C33313" w:rsidRDefault="00C33313" w:rsidP="001471C7">
            <w:pPr>
              <w:pStyle w:val="TAC"/>
              <w:rPr>
                <w:szCs w:val="18"/>
                <w:lang w:val="en-US" w:eastAsia="zh-CN"/>
              </w:rPr>
            </w:pPr>
            <w:r>
              <w:rPr>
                <w:szCs w:val="18"/>
                <w:lang w:val="en-US" w:eastAsia="zh-CN"/>
              </w:rPr>
              <w:t>0</w:t>
            </w:r>
          </w:p>
        </w:tc>
      </w:tr>
      <w:tr w:rsidR="00C33313" w14:paraId="7C5C9A0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D63F8BE"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A853C"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48E6446F" w14:textId="77777777" w:rsidR="00C33313" w:rsidRDefault="00C33313" w:rsidP="001471C7">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DC36E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F33414A" w14:textId="77777777" w:rsidR="00C33313" w:rsidRDefault="00C33313" w:rsidP="001471C7">
            <w:pPr>
              <w:pStyle w:val="TAC"/>
              <w:rPr>
                <w:szCs w:val="18"/>
                <w:lang w:val="en-US" w:eastAsia="zh-CN"/>
              </w:rPr>
            </w:pPr>
          </w:p>
        </w:tc>
      </w:tr>
      <w:tr w:rsidR="00C33313" w14:paraId="77ACF76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D2EAC"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43E59" w14:textId="77777777" w:rsidR="00C33313" w:rsidRDefault="00C33313" w:rsidP="001471C7">
            <w:pPr>
              <w:pStyle w:val="TAC"/>
              <w:rPr>
                <w:szCs w:val="18"/>
                <w:lang w:val="en-US" w:eastAsia="zh-CN"/>
              </w:rPr>
            </w:pPr>
          </w:p>
        </w:tc>
        <w:tc>
          <w:tcPr>
            <w:tcW w:w="730" w:type="dxa"/>
            <w:tcBorders>
              <w:left w:val="single" w:sz="4" w:space="0" w:color="auto"/>
              <w:right w:val="single" w:sz="4" w:space="0" w:color="auto"/>
            </w:tcBorders>
            <w:vAlign w:val="center"/>
          </w:tcPr>
          <w:p w14:paraId="2B18A936"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C203E0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8256" w14:textId="77777777" w:rsidR="00C33313" w:rsidRDefault="00C33313" w:rsidP="001471C7">
            <w:pPr>
              <w:pStyle w:val="TAC"/>
              <w:rPr>
                <w:szCs w:val="18"/>
                <w:lang w:val="en-US" w:eastAsia="zh-CN"/>
              </w:rPr>
            </w:pPr>
          </w:p>
        </w:tc>
      </w:tr>
      <w:tr w:rsidR="00C33313" w14:paraId="7BC3F71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B31C9" w14:textId="77777777" w:rsidR="00C33313" w:rsidRPr="0008015D" w:rsidRDefault="00C33313" w:rsidP="001471C7">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B512" w14:textId="77777777" w:rsidR="00C33313" w:rsidRDefault="00C33313" w:rsidP="001471C7">
            <w:pPr>
              <w:pStyle w:val="TAC"/>
              <w:rPr>
                <w:szCs w:val="18"/>
                <w:lang w:val="en-US" w:eastAsia="zh-CN"/>
              </w:rPr>
            </w:pPr>
            <w:r w:rsidRPr="0008015D">
              <w:rPr>
                <w:szCs w:val="18"/>
                <w:lang w:val="en-US" w:eastAsia="zh-CN"/>
              </w:rPr>
              <w:t>CA_n1A-n28A</w:t>
            </w:r>
          </w:p>
          <w:p w14:paraId="7D1C778F" w14:textId="77777777" w:rsidR="00C33313" w:rsidRDefault="00C33313" w:rsidP="001471C7">
            <w:pPr>
              <w:pStyle w:val="TAC"/>
              <w:rPr>
                <w:szCs w:val="18"/>
                <w:lang w:val="en-US" w:eastAsia="zh-CN"/>
              </w:rPr>
            </w:pPr>
            <w:r w:rsidRPr="0008015D">
              <w:rPr>
                <w:szCs w:val="18"/>
                <w:lang w:val="en-US" w:eastAsia="zh-CN"/>
              </w:rPr>
              <w:t>CA_n1A-n102A</w:t>
            </w:r>
          </w:p>
          <w:p w14:paraId="4823AB40"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B6D8B4C"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859C4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A30EF" w14:textId="77777777" w:rsidR="00C33313" w:rsidRDefault="00C33313" w:rsidP="001471C7">
            <w:pPr>
              <w:pStyle w:val="TAC"/>
              <w:rPr>
                <w:szCs w:val="18"/>
                <w:lang w:val="en-US" w:eastAsia="zh-CN"/>
              </w:rPr>
            </w:pPr>
            <w:r>
              <w:rPr>
                <w:szCs w:val="18"/>
                <w:lang w:val="en-US" w:eastAsia="zh-CN"/>
              </w:rPr>
              <w:t>0</w:t>
            </w:r>
          </w:p>
        </w:tc>
      </w:tr>
      <w:tr w:rsidR="00C33313" w14:paraId="111610D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7EA5ADC" w14:textId="77777777" w:rsidR="00C33313" w:rsidRPr="0008015D" w:rsidRDefault="00C33313"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4AC845C"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EA07A"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E3F471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C97A807" w14:textId="77777777" w:rsidR="00C33313" w:rsidRDefault="00C33313" w:rsidP="001471C7">
            <w:pPr>
              <w:pStyle w:val="TAC"/>
              <w:rPr>
                <w:szCs w:val="18"/>
                <w:lang w:val="en-US" w:eastAsia="zh-CN"/>
              </w:rPr>
            </w:pPr>
          </w:p>
        </w:tc>
      </w:tr>
      <w:tr w:rsidR="00C33313" w14:paraId="0B4079DA"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3BDC" w14:textId="77777777" w:rsidR="00C33313" w:rsidRPr="0008015D" w:rsidRDefault="00C33313"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376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3FAAE"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FB4A8A5"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6AE10" w14:textId="77777777" w:rsidR="00C33313" w:rsidRDefault="00C33313" w:rsidP="001471C7">
            <w:pPr>
              <w:pStyle w:val="TAC"/>
              <w:rPr>
                <w:szCs w:val="18"/>
                <w:lang w:val="en-US" w:eastAsia="zh-CN"/>
              </w:rPr>
            </w:pPr>
          </w:p>
        </w:tc>
      </w:tr>
      <w:tr w:rsidR="00C33313" w14:paraId="5C873F55"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F5219"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D61DF" w14:textId="77777777" w:rsidR="00C33313" w:rsidRDefault="00C33313" w:rsidP="001471C7">
            <w:pPr>
              <w:pStyle w:val="TAC"/>
              <w:rPr>
                <w:szCs w:val="18"/>
                <w:lang w:val="en-US" w:eastAsia="zh-CN"/>
              </w:rPr>
            </w:pPr>
            <w:r w:rsidRPr="0008015D">
              <w:rPr>
                <w:szCs w:val="18"/>
                <w:lang w:val="en-US" w:eastAsia="zh-CN"/>
              </w:rPr>
              <w:t>CA_n1A-n28A</w:t>
            </w:r>
          </w:p>
          <w:p w14:paraId="6FB08B37" w14:textId="77777777" w:rsidR="00C33313" w:rsidRDefault="00C33313" w:rsidP="001471C7">
            <w:pPr>
              <w:pStyle w:val="TAC"/>
              <w:rPr>
                <w:szCs w:val="18"/>
                <w:lang w:val="en-US" w:eastAsia="zh-CN"/>
              </w:rPr>
            </w:pPr>
            <w:r w:rsidRPr="0008015D">
              <w:rPr>
                <w:szCs w:val="18"/>
                <w:lang w:val="en-US" w:eastAsia="zh-CN"/>
              </w:rPr>
              <w:t>CA_n1A-n102A</w:t>
            </w:r>
          </w:p>
          <w:p w14:paraId="62D9A9B3"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3502772"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061E1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C9AB1" w14:textId="77777777" w:rsidR="00C33313" w:rsidRDefault="00C33313" w:rsidP="001471C7">
            <w:pPr>
              <w:pStyle w:val="TAC"/>
              <w:rPr>
                <w:szCs w:val="18"/>
                <w:lang w:val="en-US" w:eastAsia="zh-CN"/>
              </w:rPr>
            </w:pPr>
            <w:r>
              <w:rPr>
                <w:szCs w:val="18"/>
                <w:lang w:val="en-US" w:eastAsia="zh-CN"/>
              </w:rPr>
              <w:t>0</w:t>
            </w:r>
          </w:p>
        </w:tc>
      </w:tr>
      <w:tr w:rsidR="00C33313" w14:paraId="5722E6FE"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B958136"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ACC95"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7536A"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3A7B078"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329D6D0" w14:textId="77777777" w:rsidR="00C33313" w:rsidRDefault="00C33313" w:rsidP="001471C7">
            <w:pPr>
              <w:pStyle w:val="TAC"/>
              <w:rPr>
                <w:szCs w:val="18"/>
                <w:lang w:val="en-US" w:eastAsia="zh-CN"/>
              </w:rPr>
            </w:pPr>
          </w:p>
        </w:tc>
      </w:tr>
      <w:tr w:rsidR="00C33313" w14:paraId="64FF56A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47AA8"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7DCF"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154ED"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523E30F"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A3EB" w14:textId="77777777" w:rsidR="00C33313" w:rsidRDefault="00C33313" w:rsidP="001471C7">
            <w:pPr>
              <w:pStyle w:val="TAC"/>
              <w:rPr>
                <w:szCs w:val="18"/>
                <w:lang w:val="en-US" w:eastAsia="zh-CN"/>
              </w:rPr>
            </w:pPr>
          </w:p>
        </w:tc>
      </w:tr>
      <w:tr w:rsidR="00C33313" w14:paraId="489A6742"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CD855" w14:textId="77777777" w:rsidR="00C33313" w:rsidRDefault="00C33313" w:rsidP="001471C7">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3F22C" w14:textId="77777777" w:rsidR="00C33313" w:rsidRDefault="00C33313" w:rsidP="001471C7">
            <w:pPr>
              <w:pStyle w:val="TAC"/>
              <w:rPr>
                <w:szCs w:val="18"/>
                <w:lang w:val="en-US" w:eastAsia="zh-CN"/>
              </w:rPr>
            </w:pPr>
            <w:r w:rsidRPr="0008015D">
              <w:rPr>
                <w:szCs w:val="18"/>
                <w:lang w:val="en-US" w:eastAsia="zh-CN"/>
              </w:rPr>
              <w:t>CA_n1A-n28A</w:t>
            </w:r>
          </w:p>
          <w:p w14:paraId="489E4BCA" w14:textId="77777777" w:rsidR="00C33313" w:rsidRDefault="00C33313" w:rsidP="001471C7">
            <w:pPr>
              <w:pStyle w:val="TAC"/>
              <w:rPr>
                <w:szCs w:val="18"/>
                <w:lang w:val="en-US" w:eastAsia="zh-CN"/>
              </w:rPr>
            </w:pPr>
            <w:r w:rsidRPr="0008015D">
              <w:rPr>
                <w:szCs w:val="18"/>
                <w:lang w:val="en-US" w:eastAsia="zh-CN"/>
              </w:rPr>
              <w:t>CA_n1A-n102A</w:t>
            </w:r>
          </w:p>
          <w:p w14:paraId="7BCE5AFF" w14:textId="77777777" w:rsidR="00C33313" w:rsidRDefault="00C33313" w:rsidP="001471C7">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685E7F1" w14:textId="77777777" w:rsidR="00C33313" w:rsidRDefault="00C33313"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FD36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E01DE" w14:textId="77777777" w:rsidR="00C33313" w:rsidRDefault="00C33313" w:rsidP="001471C7">
            <w:pPr>
              <w:pStyle w:val="TAC"/>
              <w:rPr>
                <w:szCs w:val="18"/>
                <w:lang w:val="en-US" w:eastAsia="zh-CN"/>
              </w:rPr>
            </w:pPr>
            <w:r>
              <w:rPr>
                <w:szCs w:val="18"/>
                <w:lang w:val="en-US" w:eastAsia="zh-CN"/>
              </w:rPr>
              <w:t>0</w:t>
            </w:r>
          </w:p>
        </w:tc>
      </w:tr>
      <w:tr w:rsidR="00C33313" w14:paraId="3B4CFDC0"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6781EF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A1C8B"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B64C" w14:textId="77777777" w:rsidR="00C33313" w:rsidRDefault="00C33313" w:rsidP="001471C7">
            <w:pPr>
              <w:pStyle w:val="TAC"/>
              <w:rPr>
                <w:rFonts w:eastAsia="宋体"/>
                <w:color w:val="000000"/>
                <w:lang w:eastAsia="zh-CN"/>
              </w:rPr>
            </w:pPr>
            <w:r w:rsidRPr="0008015D">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769F451E"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2B82FD" w14:textId="77777777" w:rsidR="00C33313" w:rsidRDefault="00C33313" w:rsidP="001471C7">
            <w:pPr>
              <w:pStyle w:val="TAC"/>
              <w:rPr>
                <w:szCs w:val="18"/>
                <w:lang w:val="en-US" w:eastAsia="zh-CN"/>
              </w:rPr>
            </w:pPr>
          </w:p>
        </w:tc>
      </w:tr>
      <w:tr w:rsidR="00C33313" w14:paraId="5943CFF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F806D"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E88A0"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C305A"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7B873"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BDFC2" w14:textId="77777777" w:rsidR="00C33313" w:rsidRDefault="00C33313" w:rsidP="001471C7">
            <w:pPr>
              <w:pStyle w:val="TAC"/>
              <w:rPr>
                <w:szCs w:val="18"/>
                <w:lang w:val="en-US" w:eastAsia="zh-CN"/>
              </w:rPr>
            </w:pPr>
          </w:p>
        </w:tc>
      </w:tr>
      <w:tr w:rsidR="00C33313" w14:paraId="1E2A6707"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F3E29" w14:textId="77777777" w:rsidR="00C33313" w:rsidRDefault="00C33313" w:rsidP="001471C7">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05A2D" w14:textId="77777777" w:rsidR="00C33313" w:rsidRDefault="00C33313" w:rsidP="001471C7">
            <w:pPr>
              <w:pStyle w:val="TAC"/>
              <w:rPr>
                <w:szCs w:val="18"/>
                <w:lang w:val="en-US" w:eastAsia="zh-CN"/>
              </w:rPr>
            </w:pPr>
            <w:r w:rsidRPr="00330F6F">
              <w:rPr>
                <w:szCs w:val="18"/>
                <w:lang w:val="en-US" w:eastAsia="zh-CN"/>
              </w:rPr>
              <w:t>CA_n1A-n28A</w:t>
            </w:r>
          </w:p>
          <w:p w14:paraId="50A03B6D" w14:textId="77777777" w:rsidR="00C33313" w:rsidRDefault="00C33313" w:rsidP="001471C7">
            <w:pPr>
              <w:pStyle w:val="TAC"/>
              <w:rPr>
                <w:szCs w:val="18"/>
                <w:lang w:val="en-US" w:eastAsia="zh-CN"/>
              </w:rPr>
            </w:pPr>
            <w:r w:rsidRPr="00330F6F">
              <w:rPr>
                <w:szCs w:val="18"/>
                <w:lang w:val="en-US" w:eastAsia="zh-CN"/>
              </w:rPr>
              <w:t>CA_n1A-n102A</w:t>
            </w:r>
          </w:p>
          <w:p w14:paraId="2E149E97" w14:textId="77777777" w:rsidR="00C33313" w:rsidRDefault="00C33313" w:rsidP="001471C7">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6814C019" w14:textId="77777777" w:rsidR="00C33313" w:rsidRDefault="00C33313" w:rsidP="001471C7">
            <w:pPr>
              <w:pStyle w:val="TAC"/>
              <w:rPr>
                <w:rFonts w:eastAsia="宋体"/>
                <w:color w:val="000000"/>
                <w:lang w:eastAsia="zh-CN"/>
              </w:rPr>
            </w:pPr>
            <w:r w:rsidRPr="00330F6F">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1A7697"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47432" w14:textId="77777777" w:rsidR="00C33313" w:rsidRDefault="00C33313" w:rsidP="001471C7">
            <w:pPr>
              <w:pStyle w:val="TAC"/>
              <w:rPr>
                <w:szCs w:val="18"/>
                <w:lang w:val="en-US" w:eastAsia="zh-CN"/>
              </w:rPr>
            </w:pPr>
            <w:r>
              <w:rPr>
                <w:szCs w:val="18"/>
                <w:lang w:val="en-US" w:eastAsia="zh-CN"/>
              </w:rPr>
              <w:t>0</w:t>
            </w:r>
          </w:p>
        </w:tc>
      </w:tr>
      <w:tr w:rsidR="00C33313" w14:paraId="3C8CC91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BBF283F" w14:textId="77777777" w:rsidR="00C33313" w:rsidRDefault="00C33313"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7D546"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DB6D8" w14:textId="77777777" w:rsidR="00C33313" w:rsidRDefault="00C33313" w:rsidP="001471C7">
            <w:pPr>
              <w:pStyle w:val="TAC"/>
              <w:rPr>
                <w:rFonts w:eastAsia="宋体"/>
                <w:color w:val="000000"/>
                <w:lang w:eastAsia="zh-CN"/>
              </w:rPr>
            </w:pPr>
            <w:r w:rsidRPr="00330F6F">
              <w:rPr>
                <w:rFonts w:eastAsia="宋体"/>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19C6332"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57965020" w14:textId="77777777" w:rsidR="00C33313" w:rsidRDefault="00C33313" w:rsidP="001471C7">
            <w:pPr>
              <w:pStyle w:val="TAC"/>
              <w:rPr>
                <w:szCs w:val="18"/>
                <w:lang w:val="en-US" w:eastAsia="zh-CN"/>
              </w:rPr>
            </w:pPr>
          </w:p>
        </w:tc>
      </w:tr>
      <w:tr w:rsidR="00C33313" w14:paraId="6123414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B8606" w14:textId="77777777" w:rsidR="00C33313" w:rsidRDefault="00C33313"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141A9" w14:textId="77777777" w:rsidR="00C33313" w:rsidRDefault="00C33313"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0D40C" w14:textId="77777777" w:rsidR="00C33313" w:rsidRDefault="00C33313"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33CE2B" w14:textId="77777777" w:rsidR="00C33313" w:rsidRPr="009663F7" w:rsidRDefault="00C33313"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8FA32" w14:textId="77777777" w:rsidR="00C33313" w:rsidRDefault="00C33313" w:rsidP="001471C7">
            <w:pPr>
              <w:pStyle w:val="TAC"/>
              <w:rPr>
                <w:szCs w:val="18"/>
                <w:lang w:val="en-US" w:eastAsia="zh-CN"/>
              </w:rPr>
            </w:pPr>
          </w:p>
        </w:tc>
      </w:tr>
    </w:tbl>
    <w:p w14:paraId="208D31D1" w14:textId="77777777" w:rsidR="00C33313" w:rsidRDefault="00C33313" w:rsidP="00C33313">
      <w:pPr>
        <w:pStyle w:val="EditorsNote"/>
        <w:ind w:left="284" w:firstLine="0"/>
      </w:pPr>
    </w:p>
    <w:p w14:paraId="63BCE8A7" w14:textId="3B26A19B" w:rsidR="00C33313" w:rsidRPr="006A0293" w:rsidRDefault="00C33313" w:rsidP="00C33313">
      <w:pPr>
        <w:pStyle w:val="41"/>
      </w:pPr>
      <w:bookmarkStart w:id="575" w:name="_Toc117459050"/>
      <w:bookmarkStart w:id="576" w:name="_Toc144251632"/>
      <w:r w:rsidRPr="00C33313">
        <w:t>5.</w:t>
      </w:r>
      <w:r>
        <w:t>54</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75"/>
      <w:bookmarkEnd w:id="576"/>
    </w:p>
    <w:p w14:paraId="613644AE" w14:textId="77777777" w:rsidR="00C33313" w:rsidRDefault="00C33313" w:rsidP="00C33313">
      <w:r>
        <w:t xml:space="preserve">For </w:t>
      </w:r>
      <w:r>
        <w:rPr>
          <w:lang w:val="en-US" w:eastAsia="zh-CN"/>
        </w:rPr>
        <w:t>CA</w:t>
      </w:r>
      <w:r>
        <w:rPr>
          <w:lang w:eastAsia="zh-CN"/>
        </w:rPr>
        <w:t>_</w:t>
      </w:r>
      <w:r>
        <w:rPr>
          <w:lang w:val="en-US" w:eastAsia="zh-CN"/>
        </w:rPr>
        <w:t>n1</w:t>
      </w:r>
      <w:r>
        <w:rPr>
          <w:lang w:eastAsia="ja-JP"/>
        </w:rPr>
        <w:t>-n28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79F5A445" w14:textId="702711C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33313" w14:paraId="0556E173" w14:textId="77777777" w:rsidTr="001471C7">
        <w:trPr>
          <w:jc w:val="center"/>
        </w:trPr>
        <w:tc>
          <w:tcPr>
            <w:tcW w:w="2336" w:type="dxa"/>
            <w:vMerge w:val="restart"/>
            <w:tcBorders>
              <w:top w:val="single" w:sz="4" w:space="0" w:color="auto"/>
              <w:left w:val="single" w:sz="4" w:space="0" w:color="auto"/>
              <w:right w:val="single" w:sz="4" w:space="0" w:color="auto"/>
            </w:tcBorders>
          </w:tcPr>
          <w:p w14:paraId="5FABDBD5" w14:textId="77777777" w:rsidR="00C33313" w:rsidRDefault="00C33313"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F1D6274" w14:textId="77777777" w:rsidR="00C33313" w:rsidRDefault="00C33313" w:rsidP="001471C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33313" w14:paraId="628870AC" w14:textId="77777777" w:rsidTr="001471C7">
        <w:trPr>
          <w:jc w:val="center"/>
        </w:trPr>
        <w:tc>
          <w:tcPr>
            <w:tcW w:w="2336" w:type="dxa"/>
            <w:vMerge/>
            <w:tcBorders>
              <w:left w:val="single" w:sz="4" w:space="0" w:color="auto"/>
              <w:bottom w:val="single" w:sz="4" w:space="0" w:color="auto"/>
              <w:right w:val="single" w:sz="4" w:space="0" w:color="auto"/>
            </w:tcBorders>
          </w:tcPr>
          <w:p w14:paraId="71139C11" w14:textId="77777777" w:rsidR="00C33313" w:rsidRDefault="00C33313"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572739" w14:textId="77777777" w:rsidR="00C33313" w:rsidRDefault="00C33313" w:rsidP="001471C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33313" w14:paraId="77C7FC28"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5774D1"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12932D7"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9055CC" w14:textId="77777777" w:rsidR="00C33313" w:rsidRDefault="00C33313" w:rsidP="001471C7">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837F8" w14:textId="77777777" w:rsidR="00C33313" w:rsidRDefault="00C33313" w:rsidP="001471C7">
            <w:pPr>
              <w:keepNext/>
              <w:keepLines/>
              <w:spacing w:after="0"/>
              <w:jc w:val="center"/>
              <w:rPr>
                <w:rFonts w:ascii="Arial" w:eastAsia="宋体" w:hAnsi="Arial"/>
                <w:sz w:val="18"/>
                <w:lang w:val="en-US" w:eastAsia="zh-CN"/>
              </w:rPr>
            </w:pPr>
            <w:r>
              <w:rPr>
                <w:rFonts w:ascii="Arial" w:eastAsia="宋体" w:hAnsi="Arial"/>
                <w:sz w:val="18"/>
                <w:lang w:val="en-US" w:eastAsia="zh-CN"/>
              </w:rPr>
              <w:t>0.8</w:t>
            </w:r>
          </w:p>
        </w:tc>
      </w:tr>
      <w:tr w:rsidR="00C33313" w14:paraId="453836A3"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E218D48" w14:textId="77777777" w:rsidR="00C33313" w:rsidRPr="00901DE9" w:rsidRDefault="00C33313"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835DBA5" w14:textId="77777777" w:rsidR="00C33313" w:rsidRDefault="00C33313"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894E20F" w14:textId="77777777" w:rsidR="00C33313" w:rsidRPr="00467ADF" w:rsidRDefault="00C33313" w:rsidP="00C33313">
      <w:pPr>
        <w:keepNext/>
        <w:keepLines/>
        <w:rPr>
          <w:rFonts w:ascii="Arial" w:hAnsi="Arial" w:cs="Arial"/>
        </w:rPr>
      </w:pPr>
    </w:p>
    <w:p w14:paraId="22B120EF" w14:textId="5C1D35EA"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33313" w:rsidRPr="00F92868" w14:paraId="09AA4A5F" w14:textId="77777777" w:rsidTr="001471C7">
        <w:trPr>
          <w:trHeight w:val="187"/>
          <w:jc w:val="center"/>
        </w:trPr>
        <w:tc>
          <w:tcPr>
            <w:tcW w:w="1594" w:type="dxa"/>
            <w:vMerge w:val="restart"/>
          </w:tcPr>
          <w:p w14:paraId="00492F3E" w14:textId="77777777" w:rsidR="00C33313" w:rsidRPr="00F92868" w:rsidRDefault="00C33313"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2A61CC4" w14:textId="77777777" w:rsidR="00C33313" w:rsidRPr="00F92868" w:rsidRDefault="00C33313" w:rsidP="001471C7">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33313" w:rsidRPr="00F92868" w14:paraId="74A1152E" w14:textId="77777777" w:rsidTr="001471C7">
        <w:trPr>
          <w:trHeight w:val="187"/>
          <w:jc w:val="center"/>
        </w:trPr>
        <w:tc>
          <w:tcPr>
            <w:tcW w:w="1594" w:type="dxa"/>
            <w:vMerge/>
            <w:tcBorders>
              <w:bottom w:val="single" w:sz="4" w:space="0" w:color="auto"/>
            </w:tcBorders>
          </w:tcPr>
          <w:p w14:paraId="64F3E513" w14:textId="77777777" w:rsidR="00C33313" w:rsidRPr="00F92868" w:rsidRDefault="00C33313" w:rsidP="001471C7">
            <w:pPr>
              <w:keepNext/>
              <w:keepLines/>
              <w:spacing w:after="0"/>
              <w:jc w:val="center"/>
              <w:rPr>
                <w:rFonts w:ascii="Arial" w:eastAsia="等线" w:hAnsi="Arial"/>
                <w:b/>
                <w:sz w:val="18"/>
              </w:rPr>
            </w:pPr>
          </w:p>
        </w:tc>
        <w:tc>
          <w:tcPr>
            <w:tcW w:w="5845" w:type="dxa"/>
            <w:gridSpan w:val="3"/>
            <w:vAlign w:val="center"/>
          </w:tcPr>
          <w:p w14:paraId="7BA7EFA2" w14:textId="77777777" w:rsidR="00C33313" w:rsidRPr="00F92868" w:rsidRDefault="00C33313" w:rsidP="001471C7">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33313" w:rsidRPr="00F92868" w14:paraId="17BE5DFE" w14:textId="77777777" w:rsidTr="001471C7">
        <w:trPr>
          <w:trHeight w:val="187"/>
          <w:jc w:val="center"/>
        </w:trPr>
        <w:tc>
          <w:tcPr>
            <w:tcW w:w="1594" w:type="dxa"/>
            <w:shd w:val="clear" w:color="auto" w:fill="auto"/>
          </w:tcPr>
          <w:p w14:paraId="62B68550" w14:textId="77777777" w:rsidR="00C33313" w:rsidRPr="00F92868" w:rsidRDefault="00C33313" w:rsidP="001471C7">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-n102</w:t>
            </w:r>
          </w:p>
        </w:tc>
        <w:tc>
          <w:tcPr>
            <w:tcW w:w="1948" w:type="dxa"/>
            <w:vAlign w:val="center"/>
          </w:tcPr>
          <w:p w14:paraId="0F2534CB"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1670459"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81E9171" w14:textId="77777777" w:rsidR="00C33313" w:rsidRPr="00F92868" w:rsidRDefault="00C33313"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33313" w:rsidRPr="00F92868" w14:paraId="57D3B885" w14:textId="77777777" w:rsidTr="001471C7">
        <w:trPr>
          <w:trHeight w:val="187"/>
          <w:jc w:val="center"/>
        </w:trPr>
        <w:tc>
          <w:tcPr>
            <w:tcW w:w="7439" w:type="dxa"/>
            <w:gridSpan w:val="4"/>
            <w:tcBorders>
              <w:bottom w:val="single" w:sz="4" w:space="0" w:color="auto"/>
            </w:tcBorders>
            <w:shd w:val="clear" w:color="auto" w:fill="auto"/>
          </w:tcPr>
          <w:p w14:paraId="7D2886C0" w14:textId="77777777" w:rsidR="00C33313" w:rsidRPr="00684407" w:rsidRDefault="00C33313" w:rsidP="001471C7">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C67DC5" w14:textId="77777777" w:rsidR="00C33313" w:rsidRDefault="00C33313" w:rsidP="001471C7">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705AAADE" w14:textId="4BD25871" w:rsidR="00C33313" w:rsidRPr="006A0293" w:rsidRDefault="00C33313" w:rsidP="00C33313">
      <w:pPr>
        <w:pStyle w:val="31"/>
      </w:pPr>
      <w:bookmarkStart w:id="577" w:name="_Toc117459051"/>
      <w:bookmarkStart w:id="578" w:name="_Toc144251633"/>
      <w:r w:rsidRPr="00C33313">
        <w:t>5.</w:t>
      </w:r>
      <w:r>
        <w:t>54</w:t>
      </w:r>
      <w:r w:rsidRPr="006A0293">
        <w:t>.2</w:t>
      </w:r>
      <w:r w:rsidRPr="006A0293">
        <w:tab/>
        <w:t>Specific for 2 bands UL CA</w:t>
      </w:r>
      <w:bookmarkEnd w:id="577"/>
      <w:bookmarkEnd w:id="578"/>
    </w:p>
    <w:p w14:paraId="6159FDB5" w14:textId="493B1881" w:rsidR="00C33313" w:rsidRPr="006A0293" w:rsidRDefault="00C33313" w:rsidP="00C33313">
      <w:pPr>
        <w:pStyle w:val="41"/>
      </w:pPr>
      <w:bookmarkStart w:id="579" w:name="_Toc117459052"/>
      <w:bookmarkStart w:id="580" w:name="_Toc144251634"/>
      <w:r w:rsidRPr="006A0293">
        <w:t>5.</w:t>
      </w:r>
      <w:r>
        <w:t>54</w:t>
      </w:r>
      <w:r w:rsidRPr="006A0293">
        <w:t>.2.1</w:t>
      </w:r>
      <w:r w:rsidRPr="006A0293">
        <w:tab/>
        <w:t>UE co-existence studies</w:t>
      </w:r>
      <w:bookmarkEnd w:id="579"/>
      <w:bookmarkEnd w:id="580"/>
    </w:p>
    <w:p w14:paraId="5466FAB8" w14:textId="77777777" w:rsidR="00C33313" w:rsidRDefault="00C33313" w:rsidP="006A0293">
      <w:r>
        <w:t>This is a 3-band combination, so uplink harmonic and harmonic mixing analysis is already done in the fallbacks. Only IMD for two uplink configurations is analysed.</w:t>
      </w:r>
    </w:p>
    <w:p w14:paraId="0DAD4940" w14:textId="142DDD42" w:rsidR="00C33313" w:rsidRPr="0073594C" w:rsidRDefault="00C33313" w:rsidP="00C33313">
      <w:r w:rsidRPr="0073594C">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BDFDF03" w14:textId="3E8DE818" w:rsidR="00C33313" w:rsidRPr="0073594C" w:rsidRDefault="00C33313" w:rsidP="00C33313">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67B49DC" w14:textId="650DC69F" w:rsidR="00C33313" w:rsidRPr="0073594C" w:rsidRDefault="00C33313" w:rsidP="00C33313">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2CD599C" w14:textId="6598ED33" w:rsidR="00C33313" w:rsidRDefault="00C33313" w:rsidP="00C33313">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24C27729" w14:textId="77777777" w:rsidTr="001471C7">
        <w:trPr>
          <w:trHeight w:val="270"/>
        </w:trPr>
        <w:tc>
          <w:tcPr>
            <w:tcW w:w="2825" w:type="dxa"/>
            <w:shd w:val="clear" w:color="auto" w:fill="auto"/>
            <w:vAlign w:val="center"/>
            <w:hideMark/>
          </w:tcPr>
          <w:p w14:paraId="3AF3839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B0C5AD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4052D1E"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25A090EC"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BE469FB"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CD5D8D7" w14:textId="77777777" w:rsidTr="001471C7">
        <w:trPr>
          <w:trHeight w:val="270"/>
        </w:trPr>
        <w:tc>
          <w:tcPr>
            <w:tcW w:w="2825" w:type="dxa"/>
            <w:shd w:val="clear" w:color="000000" w:fill="F2F2F2"/>
            <w:vAlign w:val="center"/>
            <w:hideMark/>
          </w:tcPr>
          <w:p w14:paraId="5362237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6F7F96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226D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69E30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3DA638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r>
      <w:tr w:rsidR="00C33313" w:rsidRPr="00DB7239" w14:paraId="0304C84C" w14:textId="77777777" w:rsidTr="001471C7">
        <w:trPr>
          <w:trHeight w:val="270"/>
        </w:trPr>
        <w:tc>
          <w:tcPr>
            <w:tcW w:w="2825" w:type="dxa"/>
            <w:shd w:val="clear" w:color="000000" w:fill="F2F2F2"/>
            <w:vAlign w:val="center"/>
            <w:hideMark/>
          </w:tcPr>
          <w:p w14:paraId="22EC7DB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5A04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21D19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416FEC4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7DC82A1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r>
      <w:tr w:rsidR="00C33313" w:rsidRPr="00DB7239" w14:paraId="436383C5" w14:textId="77777777" w:rsidTr="001471C7">
        <w:trPr>
          <w:trHeight w:val="270"/>
        </w:trPr>
        <w:tc>
          <w:tcPr>
            <w:tcW w:w="2825" w:type="dxa"/>
            <w:shd w:val="clear" w:color="auto" w:fill="auto"/>
            <w:vAlign w:val="center"/>
            <w:hideMark/>
          </w:tcPr>
          <w:p w14:paraId="6984C7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5F0F1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73E5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436F6D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A8BCE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4C9BC4EF" w14:textId="77777777" w:rsidTr="001471C7">
        <w:trPr>
          <w:trHeight w:val="270"/>
        </w:trPr>
        <w:tc>
          <w:tcPr>
            <w:tcW w:w="2825" w:type="dxa"/>
            <w:shd w:val="clear" w:color="auto" w:fill="auto"/>
            <w:vAlign w:val="center"/>
            <w:hideMark/>
          </w:tcPr>
          <w:p w14:paraId="5BC2E9A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8B1B7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76A87B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388809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5D44D0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2728</w:t>
            </w:r>
          </w:p>
        </w:tc>
      </w:tr>
      <w:tr w:rsidR="00C33313" w:rsidRPr="00DB7239" w14:paraId="3AD8824B" w14:textId="77777777" w:rsidTr="001471C7">
        <w:trPr>
          <w:trHeight w:val="270"/>
        </w:trPr>
        <w:tc>
          <w:tcPr>
            <w:tcW w:w="2825" w:type="dxa"/>
            <w:shd w:val="clear" w:color="000000" w:fill="F2F2F2"/>
            <w:vAlign w:val="center"/>
            <w:hideMark/>
          </w:tcPr>
          <w:p w14:paraId="0EDED1E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52847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4890F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ED227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34F78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255E7FFD" w14:textId="77777777" w:rsidTr="001471C7">
        <w:trPr>
          <w:trHeight w:val="270"/>
        </w:trPr>
        <w:tc>
          <w:tcPr>
            <w:tcW w:w="2825" w:type="dxa"/>
            <w:shd w:val="clear" w:color="000000" w:fill="F2F2F2"/>
            <w:vAlign w:val="center"/>
            <w:hideMark/>
          </w:tcPr>
          <w:p w14:paraId="1F0B4C9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F86126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257DA3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5FFE34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363EE18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424</w:t>
            </w:r>
          </w:p>
        </w:tc>
      </w:tr>
      <w:tr w:rsidR="00C33313" w:rsidRPr="00DB7239" w14:paraId="7F6EBE7E" w14:textId="77777777" w:rsidTr="001471C7">
        <w:trPr>
          <w:trHeight w:val="270"/>
        </w:trPr>
        <w:tc>
          <w:tcPr>
            <w:tcW w:w="2825" w:type="dxa"/>
            <w:shd w:val="clear" w:color="000000" w:fill="F2F2F2"/>
            <w:vAlign w:val="center"/>
            <w:hideMark/>
          </w:tcPr>
          <w:p w14:paraId="3560CA2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D3716D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57377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9B80F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4692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3EB26D46" w14:textId="77777777" w:rsidTr="001471C7">
        <w:trPr>
          <w:trHeight w:val="270"/>
        </w:trPr>
        <w:tc>
          <w:tcPr>
            <w:tcW w:w="2825" w:type="dxa"/>
            <w:shd w:val="clear" w:color="000000" w:fill="F2F2F2"/>
            <w:vAlign w:val="center"/>
            <w:hideMark/>
          </w:tcPr>
          <w:p w14:paraId="568ED5F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0B452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0D1DC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6DFC4CB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0317AF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3476</w:t>
            </w:r>
          </w:p>
        </w:tc>
      </w:tr>
      <w:tr w:rsidR="00C33313" w:rsidRPr="00DB7239" w14:paraId="210BABA1" w14:textId="77777777" w:rsidTr="001471C7">
        <w:trPr>
          <w:trHeight w:val="270"/>
        </w:trPr>
        <w:tc>
          <w:tcPr>
            <w:tcW w:w="2825" w:type="dxa"/>
            <w:shd w:val="clear" w:color="auto" w:fill="auto"/>
            <w:vAlign w:val="center"/>
            <w:hideMark/>
          </w:tcPr>
          <w:p w14:paraId="5E16E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0A214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4FA4E6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19E39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E1F47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2241879" w14:textId="77777777" w:rsidTr="001471C7">
        <w:trPr>
          <w:trHeight w:val="270"/>
        </w:trPr>
        <w:tc>
          <w:tcPr>
            <w:tcW w:w="2825" w:type="dxa"/>
            <w:shd w:val="clear" w:color="auto" w:fill="auto"/>
            <w:vAlign w:val="center"/>
            <w:hideMark/>
          </w:tcPr>
          <w:p w14:paraId="57C4058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6159F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568E40B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2A54A4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3FAED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324</w:t>
            </w:r>
          </w:p>
        </w:tc>
      </w:tr>
      <w:tr w:rsidR="00C33313" w:rsidRPr="00DB7239" w14:paraId="3F8FAADA" w14:textId="77777777" w:rsidTr="001471C7">
        <w:trPr>
          <w:trHeight w:val="270"/>
        </w:trPr>
        <w:tc>
          <w:tcPr>
            <w:tcW w:w="2825" w:type="dxa"/>
            <w:shd w:val="clear" w:color="auto" w:fill="auto"/>
            <w:vAlign w:val="center"/>
            <w:hideMark/>
          </w:tcPr>
          <w:p w14:paraId="3DCB98A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6ACD99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024AEA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A4C2D7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7799D2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73599DC" w14:textId="77777777" w:rsidTr="001471C7">
        <w:trPr>
          <w:trHeight w:val="270"/>
        </w:trPr>
        <w:tc>
          <w:tcPr>
            <w:tcW w:w="2825" w:type="dxa"/>
            <w:shd w:val="clear" w:color="auto" w:fill="auto"/>
            <w:vAlign w:val="center"/>
            <w:hideMark/>
          </w:tcPr>
          <w:p w14:paraId="059A4F6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BE5E7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0DED4B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637DBD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69DB25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5456</w:t>
            </w:r>
          </w:p>
        </w:tc>
      </w:tr>
      <w:tr w:rsidR="00C33313" w:rsidRPr="00DB7239" w14:paraId="38CDC630" w14:textId="77777777" w:rsidTr="001471C7">
        <w:trPr>
          <w:trHeight w:val="270"/>
        </w:trPr>
        <w:tc>
          <w:tcPr>
            <w:tcW w:w="2825" w:type="dxa"/>
            <w:shd w:val="clear" w:color="auto" w:fill="auto"/>
            <w:vAlign w:val="center"/>
            <w:hideMark/>
          </w:tcPr>
          <w:p w14:paraId="7E5C596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7DF6F8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11C6927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9ECD15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D26E9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6B90EC0F" w14:textId="77777777" w:rsidTr="001471C7">
        <w:trPr>
          <w:trHeight w:val="270"/>
        </w:trPr>
        <w:tc>
          <w:tcPr>
            <w:tcW w:w="2825" w:type="dxa"/>
            <w:shd w:val="clear" w:color="auto" w:fill="auto"/>
            <w:vAlign w:val="center"/>
            <w:hideMark/>
          </w:tcPr>
          <w:p w14:paraId="4938E5C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D48C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430F25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370D1D4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0D28A6B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4224</w:t>
            </w:r>
          </w:p>
        </w:tc>
      </w:tr>
      <w:tr w:rsidR="00C33313" w:rsidRPr="00DB7239" w14:paraId="1299F07F" w14:textId="77777777" w:rsidTr="001471C7">
        <w:trPr>
          <w:trHeight w:val="270"/>
        </w:trPr>
        <w:tc>
          <w:tcPr>
            <w:tcW w:w="2825" w:type="dxa"/>
            <w:shd w:val="clear" w:color="000000" w:fill="F2F2F2"/>
            <w:vAlign w:val="center"/>
            <w:hideMark/>
          </w:tcPr>
          <w:p w14:paraId="31BCE8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71DE94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18BEE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049F2A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FEDD8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DF9742B" w14:textId="77777777" w:rsidTr="001471C7">
        <w:trPr>
          <w:trHeight w:val="270"/>
        </w:trPr>
        <w:tc>
          <w:tcPr>
            <w:tcW w:w="2825" w:type="dxa"/>
            <w:shd w:val="clear" w:color="000000" w:fill="F2F2F2"/>
            <w:vAlign w:val="center"/>
            <w:hideMark/>
          </w:tcPr>
          <w:p w14:paraId="36ABE61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A601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2A8BD8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51F34E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7E20736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6932</w:t>
            </w:r>
          </w:p>
        </w:tc>
      </w:tr>
      <w:tr w:rsidR="00C33313" w:rsidRPr="00DB7239" w14:paraId="53FD9F02" w14:textId="77777777" w:rsidTr="001471C7">
        <w:trPr>
          <w:trHeight w:val="270"/>
        </w:trPr>
        <w:tc>
          <w:tcPr>
            <w:tcW w:w="2825" w:type="dxa"/>
            <w:shd w:val="clear" w:color="000000" w:fill="F2F2F2"/>
            <w:vAlign w:val="center"/>
            <w:hideMark/>
          </w:tcPr>
          <w:p w14:paraId="25EA5F6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B5BAF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75DA9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F4C8D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16DDBF3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329F315B" w14:textId="77777777" w:rsidTr="001471C7">
        <w:trPr>
          <w:trHeight w:val="270"/>
        </w:trPr>
        <w:tc>
          <w:tcPr>
            <w:tcW w:w="2825" w:type="dxa"/>
            <w:shd w:val="clear" w:color="000000" w:fill="F2F2F2"/>
            <w:vAlign w:val="center"/>
            <w:hideMark/>
          </w:tcPr>
          <w:p w14:paraId="43C9FD7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ECEF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4E2603A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2366695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2AE51D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4264</w:t>
            </w:r>
          </w:p>
        </w:tc>
      </w:tr>
      <w:tr w:rsidR="00C33313" w:rsidRPr="00DB7239" w14:paraId="54715469" w14:textId="77777777" w:rsidTr="001471C7">
        <w:trPr>
          <w:trHeight w:val="270"/>
        </w:trPr>
        <w:tc>
          <w:tcPr>
            <w:tcW w:w="2825" w:type="dxa"/>
            <w:shd w:val="clear" w:color="000000" w:fill="F2F2F2"/>
            <w:vAlign w:val="center"/>
            <w:hideMark/>
          </w:tcPr>
          <w:p w14:paraId="2035507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5DC2D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008C6D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BC0EEE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9B35F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34FA63BA" w14:textId="77777777" w:rsidTr="001471C7">
        <w:trPr>
          <w:trHeight w:val="270"/>
        </w:trPr>
        <w:tc>
          <w:tcPr>
            <w:tcW w:w="2825" w:type="dxa"/>
            <w:shd w:val="clear" w:color="000000" w:fill="F2F2F2"/>
            <w:vAlign w:val="center"/>
            <w:hideMark/>
          </w:tcPr>
          <w:p w14:paraId="1AC035A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AD65A7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6C5AA1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6BEE3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CF458A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8668</w:t>
            </w:r>
          </w:p>
        </w:tc>
      </w:tr>
      <w:tr w:rsidR="00C33313" w:rsidRPr="00DB7239" w14:paraId="38476BED" w14:textId="77777777" w:rsidTr="001471C7">
        <w:trPr>
          <w:trHeight w:val="270"/>
        </w:trPr>
        <w:tc>
          <w:tcPr>
            <w:tcW w:w="2825" w:type="dxa"/>
            <w:shd w:val="clear" w:color="000000" w:fill="F2F2F2"/>
            <w:vAlign w:val="center"/>
            <w:hideMark/>
          </w:tcPr>
          <w:p w14:paraId="04D0949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E20DC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B381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3057A6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436758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4BCD7B7" w14:textId="77777777" w:rsidTr="001471C7">
        <w:trPr>
          <w:trHeight w:val="270"/>
        </w:trPr>
        <w:tc>
          <w:tcPr>
            <w:tcW w:w="2825" w:type="dxa"/>
            <w:shd w:val="clear" w:color="000000" w:fill="F2F2F2"/>
            <w:vAlign w:val="center"/>
            <w:hideMark/>
          </w:tcPr>
          <w:p w14:paraId="2704303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B98ED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77A962B5" w14:textId="77777777" w:rsidR="00C33313" w:rsidRPr="000E21BB" w:rsidRDefault="00C33313" w:rsidP="001471C7">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383CB8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0C6EE11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7436</w:t>
            </w:r>
          </w:p>
        </w:tc>
      </w:tr>
    </w:tbl>
    <w:p w14:paraId="2BAC4419" w14:textId="77777777" w:rsidR="00C33313" w:rsidRPr="0073594C" w:rsidRDefault="00C33313" w:rsidP="00C33313">
      <w:pPr>
        <w:rPr>
          <w:lang w:eastAsia="ko-KR"/>
        </w:rPr>
      </w:pPr>
    </w:p>
    <w:p w14:paraId="0ABD4AE7" w14:textId="590EFC79"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123B0720" w14:textId="77777777" w:rsidTr="001471C7">
        <w:trPr>
          <w:trHeight w:val="270"/>
        </w:trPr>
        <w:tc>
          <w:tcPr>
            <w:tcW w:w="2825" w:type="dxa"/>
            <w:shd w:val="clear" w:color="auto" w:fill="auto"/>
            <w:vAlign w:val="center"/>
            <w:hideMark/>
          </w:tcPr>
          <w:p w14:paraId="1AEF2EE7"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E7031F"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D6FA6B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F5C586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4B86D03"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67F360E9" w14:textId="77777777" w:rsidTr="001471C7">
        <w:trPr>
          <w:trHeight w:val="270"/>
        </w:trPr>
        <w:tc>
          <w:tcPr>
            <w:tcW w:w="2825" w:type="dxa"/>
            <w:shd w:val="clear" w:color="000000" w:fill="F2F2F2"/>
            <w:vAlign w:val="center"/>
            <w:hideMark/>
          </w:tcPr>
          <w:p w14:paraId="7D8D13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83F084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152E73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320178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7761E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EE6AED7" w14:textId="77777777" w:rsidTr="001471C7">
        <w:trPr>
          <w:trHeight w:val="270"/>
        </w:trPr>
        <w:tc>
          <w:tcPr>
            <w:tcW w:w="2825" w:type="dxa"/>
            <w:shd w:val="clear" w:color="000000" w:fill="F2F2F2"/>
            <w:vAlign w:val="center"/>
            <w:hideMark/>
          </w:tcPr>
          <w:p w14:paraId="7ED9B8D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195D78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6C7AC0A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C3D48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6232F9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42A512AE" w14:textId="77777777" w:rsidTr="001471C7">
        <w:trPr>
          <w:trHeight w:val="270"/>
        </w:trPr>
        <w:tc>
          <w:tcPr>
            <w:tcW w:w="2825" w:type="dxa"/>
            <w:shd w:val="clear" w:color="auto" w:fill="auto"/>
            <w:vAlign w:val="center"/>
            <w:hideMark/>
          </w:tcPr>
          <w:p w14:paraId="52CE644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52E96F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06F0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8E1FF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A6D6AC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738FA154" w14:textId="77777777" w:rsidTr="001471C7">
        <w:trPr>
          <w:trHeight w:val="270"/>
        </w:trPr>
        <w:tc>
          <w:tcPr>
            <w:tcW w:w="2825" w:type="dxa"/>
            <w:shd w:val="clear" w:color="auto" w:fill="auto"/>
            <w:vAlign w:val="center"/>
            <w:hideMark/>
          </w:tcPr>
          <w:p w14:paraId="51CA694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D35173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58C7833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790111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390AEF6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C33313" w:rsidRPr="00DB7239" w14:paraId="6F432BBE" w14:textId="77777777" w:rsidTr="001471C7">
        <w:trPr>
          <w:trHeight w:val="270"/>
        </w:trPr>
        <w:tc>
          <w:tcPr>
            <w:tcW w:w="2825" w:type="dxa"/>
            <w:shd w:val="clear" w:color="000000" w:fill="F2F2F2"/>
            <w:vAlign w:val="center"/>
            <w:hideMark/>
          </w:tcPr>
          <w:p w14:paraId="682CFBF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0CB14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29E480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E2BE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7E60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7BC19452" w14:textId="77777777" w:rsidTr="001471C7">
        <w:trPr>
          <w:trHeight w:val="270"/>
        </w:trPr>
        <w:tc>
          <w:tcPr>
            <w:tcW w:w="2825" w:type="dxa"/>
            <w:shd w:val="clear" w:color="000000" w:fill="F2F2F2"/>
            <w:vAlign w:val="center"/>
            <w:hideMark/>
          </w:tcPr>
          <w:p w14:paraId="7EF20A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678F3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91BF6E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DB821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501975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C33313" w:rsidRPr="00DB7239" w14:paraId="0C640EA1" w14:textId="77777777" w:rsidTr="001471C7">
        <w:trPr>
          <w:trHeight w:val="270"/>
        </w:trPr>
        <w:tc>
          <w:tcPr>
            <w:tcW w:w="2825" w:type="dxa"/>
            <w:shd w:val="clear" w:color="000000" w:fill="F2F2F2"/>
            <w:vAlign w:val="center"/>
            <w:hideMark/>
          </w:tcPr>
          <w:p w14:paraId="4C6405E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44328F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0F8842F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7E85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5D66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00397E7" w14:textId="77777777" w:rsidTr="001471C7">
        <w:trPr>
          <w:trHeight w:val="270"/>
        </w:trPr>
        <w:tc>
          <w:tcPr>
            <w:tcW w:w="2825" w:type="dxa"/>
            <w:shd w:val="clear" w:color="000000" w:fill="F2F2F2"/>
            <w:vAlign w:val="center"/>
            <w:hideMark/>
          </w:tcPr>
          <w:p w14:paraId="7591F84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EE81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7F29C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1577C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1440AB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C33313" w:rsidRPr="00DB7239" w14:paraId="7ED93D5D" w14:textId="77777777" w:rsidTr="001471C7">
        <w:trPr>
          <w:trHeight w:val="270"/>
        </w:trPr>
        <w:tc>
          <w:tcPr>
            <w:tcW w:w="2825" w:type="dxa"/>
            <w:shd w:val="clear" w:color="auto" w:fill="auto"/>
            <w:vAlign w:val="center"/>
            <w:hideMark/>
          </w:tcPr>
          <w:p w14:paraId="74E721F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0DF26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C1945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08D9D1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D0730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086126AF" w14:textId="77777777" w:rsidTr="001471C7">
        <w:trPr>
          <w:trHeight w:val="270"/>
        </w:trPr>
        <w:tc>
          <w:tcPr>
            <w:tcW w:w="2825" w:type="dxa"/>
            <w:shd w:val="clear" w:color="auto" w:fill="auto"/>
            <w:vAlign w:val="center"/>
            <w:hideMark/>
          </w:tcPr>
          <w:p w14:paraId="6F14071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60727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051518B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15626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7A0AB8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C33313" w:rsidRPr="00DB7239" w14:paraId="495BB145" w14:textId="77777777" w:rsidTr="001471C7">
        <w:trPr>
          <w:trHeight w:val="270"/>
        </w:trPr>
        <w:tc>
          <w:tcPr>
            <w:tcW w:w="2825" w:type="dxa"/>
            <w:shd w:val="clear" w:color="auto" w:fill="auto"/>
            <w:vAlign w:val="center"/>
            <w:hideMark/>
          </w:tcPr>
          <w:p w14:paraId="1215CBB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33D6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4BFD6D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EA097D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1EF033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15E04E19" w14:textId="77777777" w:rsidTr="001471C7">
        <w:trPr>
          <w:trHeight w:val="270"/>
        </w:trPr>
        <w:tc>
          <w:tcPr>
            <w:tcW w:w="2825" w:type="dxa"/>
            <w:shd w:val="clear" w:color="auto" w:fill="auto"/>
            <w:vAlign w:val="center"/>
            <w:hideMark/>
          </w:tcPr>
          <w:p w14:paraId="5DAC7ECE"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D89946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620F1F0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7925AFF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35DDB7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C33313" w:rsidRPr="00DB7239" w14:paraId="5D55AAC1" w14:textId="77777777" w:rsidTr="001471C7">
        <w:trPr>
          <w:trHeight w:val="270"/>
        </w:trPr>
        <w:tc>
          <w:tcPr>
            <w:tcW w:w="2825" w:type="dxa"/>
            <w:shd w:val="clear" w:color="auto" w:fill="auto"/>
            <w:vAlign w:val="center"/>
            <w:hideMark/>
          </w:tcPr>
          <w:p w14:paraId="5920D1C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1C77B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E2978B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808675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5710E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1A89BBB6" w14:textId="77777777" w:rsidTr="001471C7">
        <w:trPr>
          <w:trHeight w:val="270"/>
        </w:trPr>
        <w:tc>
          <w:tcPr>
            <w:tcW w:w="2825" w:type="dxa"/>
            <w:shd w:val="clear" w:color="auto" w:fill="auto"/>
            <w:vAlign w:val="center"/>
            <w:hideMark/>
          </w:tcPr>
          <w:p w14:paraId="3A848B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927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6ADBC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D9BAB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281DCE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C33313" w:rsidRPr="00DB7239" w14:paraId="02A1F0AF" w14:textId="77777777" w:rsidTr="001471C7">
        <w:trPr>
          <w:trHeight w:val="270"/>
        </w:trPr>
        <w:tc>
          <w:tcPr>
            <w:tcW w:w="2825" w:type="dxa"/>
            <w:shd w:val="clear" w:color="000000" w:fill="F2F2F2"/>
            <w:vAlign w:val="center"/>
            <w:hideMark/>
          </w:tcPr>
          <w:p w14:paraId="30F2E95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EE9F9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A6D871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6E5A8A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84A45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50CF646E" w14:textId="77777777" w:rsidTr="001471C7">
        <w:trPr>
          <w:trHeight w:val="270"/>
        </w:trPr>
        <w:tc>
          <w:tcPr>
            <w:tcW w:w="2825" w:type="dxa"/>
            <w:shd w:val="clear" w:color="000000" w:fill="F2F2F2"/>
            <w:vAlign w:val="center"/>
            <w:hideMark/>
          </w:tcPr>
          <w:p w14:paraId="199B10D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CE1C2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2BEE9F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7C795C2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56D1FC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C33313" w:rsidRPr="00DB7239" w14:paraId="5D29A222" w14:textId="77777777" w:rsidTr="001471C7">
        <w:trPr>
          <w:trHeight w:val="270"/>
        </w:trPr>
        <w:tc>
          <w:tcPr>
            <w:tcW w:w="2825" w:type="dxa"/>
            <w:shd w:val="clear" w:color="000000" w:fill="F2F2F2"/>
            <w:vAlign w:val="center"/>
            <w:hideMark/>
          </w:tcPr>
          <w:p w14:paraId="3F4CABD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B688BA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4C262E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0582A1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153211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6084C58B" w14:textId="77777777" w:rsidTr="001471C7">
        <w:trPr>
          <w:trHeight w:val="270"/>
        </w:trPr>
        <w:tc>
          <w:tcPr>
            <w:tcW w:w="2825" w:type="dxa"/>
            <w:shd w:val="clear" w:color="000000" w:fill="F2F2F2"/>
            <w:vAlign w:val="center"/>
            <w:hideMark/>
          </w:tcPr>
          <w:p w14:paraId="213DDB5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D13EB5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60389A4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7682C98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1279AA3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C33313" w:rsidRPr="00DB7239" w14:paraId="48C953AD" w14:textId="77777777" w:rsidTr="001471C7">
        <w:trPr>
          <w:trHeight w:val="270"/>
        </w:trPr>
        <w:tc>
          <w:tcPr>
            <w:tcW w:w="2825" w:type="dxa"/>
            <w:shd w:val="clear" w:color="000000" w:fill="F2F2F2"/>
            <w:vAlign w:val="center"/>
            <w:hideMark/>
          </w:tcPr>
          <w:p w14:paraId="609B481A"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29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2D42A9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073500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2D10C1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84B20FE" w14:textId="77777777" w:rsidTr="001471C7">
        <w:trPr>
          <w:trHeight w:val="270"/>
        </w:trPr>
        <w:tc>
          <w:tcPr>
            <w:tcW w:w="2825" w:type="dxa"/>
            <w:shd w:val="clear" w:color="000000" w:fill="F2F2F2"/>
            <w:vAlign w:val="center"/>
            <w:hideMark/>
          </w:tcPr>
          <w:p w14:paraId="6E9BE9B7"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E61F17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3E792FE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A30A53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473FDE9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C33313" w:rsidRPr="00DB7239" w14:paraId="4714D930" w14:textId="77777777" w:rsidTr="001471C7">
        <w:trPr>
          <w:trHeight w:val="270"/>
        </w:trPr>
        <w:tc>
          <w:tcPr>
            <w:tcW w:w="2825" w:type="dxa"/>
            <w:shd w:val="clear" w:color="000000" w:fill="F2F2F2"/>
            <w:vAlign w:val="center"/>
            <w:hideMark/>
          </w:tcPr>
          <w:p w14:paraId="753D9DD1"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7DC4A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91CEFB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624A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86007B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A0AE979" w14:textId="77777777" w:rsidTr="001471C7">
        <w:trPr>
          <w:trHeight w:val="270"/>
        </w:trPr>
        <w:tc>
          <w:tcPr>
            <w:tcW w:w="2825" w:type="dxa"/>
            <w:shd w:val="clear" w:color="000000" w:fill="F2F2F2"/>
            <w:vAlign w:val="center"/>
            <w:hideMark/>
          </w:tcPr>
          <w:p w14:paraId="05DCDA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C5DEC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3600477E"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43C3866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F07671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2FAB940F" w14:textId="77777777" w:rsidR="00C33313" w:rsidRPr="0073594C" w:rsidRDefault="00C33313" w:rsidP="00C33313">
      <w:pPr>
        <w:rPr>
          <w:lang w:eastAsia="ko-KR"/>
        </w:rPr>
      </w:pPr>
    </w:p>
    <w:p w14:paraId="645BD9C4" w14:textId="0A6BB0CC" w:rsidR="00C33313" w:rsidRPr="0073594C" w:rsidRDefault="00C33313" w:rsidP="00C3331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C33313" w:rsidRPr="00DB7239" w14:paraId="733A7D36" w14:textId="77777777" w:rsidTr="001471C7">
        <w:trPr>
          <w:trHeight w:val="270"/>
        </w:trPr>
        <w:tc>
          <w:tcPr>
            <w:tcW w:w="2825" w:type="dxa"/>
            <w:shd w:val="clear" w:color="auto" w:fill="auto"/>
            <w:vAlign w:val="center"/>
            <w:hideMark/>
          </w:tcPr>
          <w:p w14:paraId="32BE17A2"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9D7D1D"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1D5A484"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C1533C6"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46FE1E9" w14:textId="77777777" w:rsidR="00C33313" w:rsidRPr="00DB7239" w:rsidRDefault="00C33313"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C33313" w:rsidRPr="00DB7239" w14:paraId="2A2C7BEC" w14:textId="77777777" w:rsidTr="001471C7">
        <w:trPr>
          <w:trHeight w:val="270"/>
        </w:trPr>
        <w:tc>
          <w:tcPr>
            <w:tcW w:w="2825" w:type="dxa"/>
            <w:shd w:val="clear" w:color="000000" w:fill="F2F2F2"/>
            <w:vAlign w:val="center"/>
            <w:hideMark/>
          </w:tcPr>
          <w:p w14:paraId="25E26B1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7A332F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18B3A7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3F275E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46C4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52F2A2B3" w14:textId="77777777" w:rsidTr="001471C7">
        <w:trPr>
          <w:trHeight w:val="270"/>
        </w:trPr>
        <w:tc>
          <w:tcPr>
            <w:tcW w:w="2825" w:type="dxa"/>
            <w:shd w:val="clear" w:color="000000" w:fill="F2F2F2"/>
            <w:vAlign w:val="center"/>
            <w:hideMark/>
          </w:tcPr>
          <w:p w14:paraId="079AD2D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99869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70454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0C192F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D326F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C33313" w:rsidRPr="00DB7239" w14:paraId="66279527" w14:textId="77777777" w:rsidTr="001471C7">
        <w:trPr>
          <w:trHeight w:val="270"/>
        </w:trPr>
        <w:tc>
          <w:tcPr>
            <w:tcW w:w="2825" w:type="dxa"/>
            <w:shd w:val="clear" w:color="auto" w:fill="auto"/>
            <w:vAlign w:val="center"/>
            <w:hideMark/>
          </w:tcPr>
          <w:p w14:paraId="415893F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E31CDA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7ACBA0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86A216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A90F5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33313" w:rsidRPr="00DB7239" w14:paraId="30AD41F6" w14:textId="77777777" w:rsidTr="001471C7">
        <w:trPr>
          <w:trHeight w:val="270"/>
        </w:trPr>
        <w:tc>
          <w:tcPr>
            <w:tcW w:w="2825" w:type="dxa"/>
            <w:shd w:val="clear" w:color="auto" w:fill="auto"/>
            <w:vAlign w:val="center"/>
            <w:hideMark/>
          </w:tcPr>
          <w:p w14:paraId="1791EEF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488F52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2531FCA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09B6C6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3E12DF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7173</w:t>
            </w:r>
          </w:p>
        </w:tc>
      </w:tr>
      <w:tr w:rsidR="00C33313" w:rsidRPr="00DB7239" w14:paraId="1BF77A4F" w14:textId="77777777" w:rsidTr="001471C7">
        <w:trPr>
          <w:trHeight w:val="270"/>
        </w:trPr>
        <w:tc>
          <w:tcPr>
            <w:tcW w:w="2825" w:type="dxa"/>
            <w:shd w:val="clear" w:color="000000" w:fill="F2F2F2"/>
            <w:vAlign w:val="center"/>
            <w:hideMark/>
          </w:tcPr>
          <w:p w14:paraId="01C83D0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9DB0EE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3D6FB4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972910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B33C41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33313" w:rsidRPr="00DB7239" w14:paraId="326BFB96" w14:textId="77777777" w:rsidTr="001471C7">
        <w:trPr>
          <w:trHeight w:val="270"/>
        </w:trPr>
        <w:tc>
          <w:tcPr>
            <w:tcW w:w="2825" w:type="dxa"/>
            <w:shd w:val="clear" w:color="000000" w:fill="F2F2F2"/>
            <w:vAlign w:val="center"/>
            <w:hideMark/>
          </w:tcPr>
          <w:p w14:paraId="001BE02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2D52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68916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5E9F599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223DA8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12147</w:t>
            </w:r>
          </w:p>
        </w:tc>
      </w:tr>
      <w:tr w:rsidR="00C33313" w:rsidRPr="00DB7239" w14:paraId="2D93E92F" w14:textId="77777777" w:rsidTr="001471C7">
        <w:trPr>
          <w:trHeight w:val="270"/>
        </w:trPr>
        <w:tc>
          <w:tcPr>
            <w:tcW w:w="2825" w:type="dxa"/>
            <w:shd w:val="clear" w:color="000000" w:fill="F2F2F2"/>
            <w:vAlign w:val="center"/>
            <w:hideMark/>
          </w:tcPr>
          <w:p w14:paraId="739F71A5"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6D7C41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E89CD9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67A0042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CC02C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33313" w:rsidRPr="00DB7239" w14:paraId="1F36C7CD" w14:textId="77777777" w:rsidTr="001471C7">
        <w:trPr>
          <w:trHeight w:val="270"/>
        </w:trPr>
        <w:tc>
          <w:tcPr>
            <w:tcW w:w="2825" w:type="dxa"/>
            <w:shd w:val="clear" w:color="000000" w:fill="F2F2F2"/>
            <w:vAlign w:val="center"/>
            <w:hideMark/>
          </w:tcPr>
          <w:p w14:paraId="1E6575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56655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31F7F90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11A451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37D91CE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13598</w:t>
            </w:r>
          </w:p>
        </w:tc>
      </w:tr>
      <w:tr w:rsidR="00C33313" w:rsidRPr="00DB7239" w14:paraId="0AFDB07D" w14:textId="77777777" w:rsidTr="001471C7">
        <w:trPr>
          <w:trHeight w:val="270"/>
        </w:trPr>
        <w:tc>
          <w:tcPr>
            <w:tcW w:w="2825" w:type="dxa"/>
            <w:shd w:val="clear" w:color="auto" w:fill="auto"/>
            <w:vAlign w:val="center"/>
            <w:hideMark/>
          </w:tcPr>
          <w:p w14:paraId="139BBCF2"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AC4F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576AFE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1547B69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B33BD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33313" w:rsidRPr="00DB7239" w14:paraId="45210CAB" w14:textId="77777777" w:rsidTr="001471C7">
        <w:trPr>
          <w:trHeight w:val="270"/>
        </w:trPr>
        <w:tc>
          <w:tcPr>
            <w:tcW w:w="2825" w:type="dxa"/>
            <w:shd w:val="clear" w:color="auto" w:fill="auto"/>
            <w:vAlign w:val="center"/>
            <w:hideMark/>
          </w:tcPr>
          <w:p w14:paraId="41686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96F5E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26657ED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1EC077C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8BF7CB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18572</w:t>
            </w:r>
          </w:p>
        </w:tc>
      </w:tr>
      <w:tr w:rsidR="00C33313" w:rsidRPr="00DB7239" w14:paraId="020E7264" w14:textId="77777777" w:rsidTr="001471C7">
        <w:trPr>
          <w:trHeight w:val="270"/>
        </w:trPr>
        <w:tc>
          <w:tcPr>
            <w:tcW w:w="2825" w:type="dxa"/>
            <w:shd w:val="clear" w:color="auto" w:fill="auto"/>
            <w:vAlign w:val="center"/>
            <w:hideMark/>
          </w:tcPr>
          <w:p w14:paraId="1FEFC3D4"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C386F5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C140F7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8A2C85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EC5F3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33313" w:rsidRPr="00DB7239" w14:paraId="640FC194" w14:textId="77777777" w:rsidTr="001471C7">
        <w:trPr>
          <w:trHeight w:val="270"/>
        </w:trPr>
        <w:tc>
          <w:tcPr>
            <w:tcW w:w="2825" w:type="dxa"/>
            <w:shd w:val="clear" w:color="auto" w:fill="auto"/>
            <w:vAlign w:val="center"/>
            <w:hideMark/>
          </w:tcPr>
          <w:p w14:paraId="7F4727E3"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7D22D3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051CC02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3B03EAE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057D19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14346</w:t>
            </w:r>
          </w:p>
        </w:tc>
      </w:tr>
      <w:tr w:rsidR="00C33313" w:rsidRPr="00DB7239" w14:paraId="1673B233" w14:textId="77777777" w:rsidTr="001471C7">
        <w:trPr>
          <w:trHeight w:val="270"/>
        </w:trPr>
        <w:tc>
          <w:tcPr>
            <w:tcW w:w="2825" w:type="dxa"/>
            <w:shd w:val="clear" w:color="auto" w:fill="auto"/>
            <w:vAlign w:val="center"/>
            <w:hideMark/>
          </w:tcPr>
          <w:p w14:paraId="4B82280D"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B475A0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B55C08B"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3C873F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C15413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33313" w:rsidRPr="00DB7239" w14:paraId="5BE6ABC0" w14:textId="77777777" w:rsidTr="001471C7">
        <w:trPr>
          <w:trHeight w:val="270"/>
        </w:trPr>
        <w:tc>
          <w:tcPr>
            <w:tcW w:w="2825" w:type="dxa"/>
            <w:shd w:val="clear" w:color="auto" w:fill="auto"/>
            <w:vAlign w:val="center"/>
            <w:hideMark/>
          </w:tcPr>
          <w:p w14:paraId="6F88127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23A15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95ADCC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DD3B9F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4E92417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20023</w:t>
            </w:r>
          </w:p>
        </w:tc>
      </w:tr>
      <w:tr w:rsidR="00C33313" w:rsidRPr="00DB7239" w14:paraId="16FB9B3F" w14:textId="77777777" w:rsidTr="001471C7">
        <w:trPr>
          <w:trHeight w:val="270"/>
        </w:trPr>
        <w:tc>
          <w:tcPr>
            <w:tcW w:w="2825" w:type="dxa"/>
            <w:shd w:val="clear" w:color="000000" w:fill="F2F2F2"/>
            <w:vAlign w:val="center"/>
            <w:hideMark/>
          </w:tcPr>
          <w:p w14:paraId="3B57DB10"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7BC762"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B9CDAE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B85F99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DC5593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33313" w:rsidRPr="00DB7239" w14:paraId="33135E8D" w14:textId="77777777" w:rsidTr="001471C7">
        <w:trPr>
          <w:trHeight w:val="270"/>
        </w:trPr>
        <w:tc>
          <w:tcPr>
            <w:tcW w:w="2825" w:type="dxa"/>
            <w:shd w:val="clear" w:color="000000" w:fill="F2F2F2"/>
            <w:vAlign w:val="center"/>
            <w:hideMark/>
          </w:tcPr>
          <w:p w14:paraId="4D7F8FD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BDD75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5AF9F8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42B9317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55AB98D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3613</w:t>
            </w:r>
          </w:p>
        </w:tc>
      </w:tr>
      <w:tr w:rsidR="00C33313" w:rsidRPr="00DB7239" w14:paraId="4ECE4B5A" w14:textId="77777777" w:rsidTr="001471C7">
        <w:trPr>
          <w:trHeight w:val="270"/>
        </w:trPr>
        <w:tc>
          <w:tcPr>
            <w:tcW w:w="2825" w:type="dxa"/>
            <w:shd w:val="clear" w:color="000000" w:fill="F2F2F2"/>
            <w:vAlign w:val="center"/>
            <w:hideMark/>
          </w:tcPr>
          <w:p w14:paraId="091F1706"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8C305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CC2E51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BDB65BF"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ADB015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33313" w:rsidRPr="00DB7239" w14:paraId="72F63272" w14:textId="77777777" w:rsidTr="001471C7">
        <w:trPr>
          <w:trHeight w:val="270"/>
        </w:trPr>
        <w:tc>
          <w:tcPr>
            <w:tcW w:w="2825" w:type="dxa"/>
            <w:shd w:val="clear" w:color="000000" w:fill="F2F2F2"/>
            <w:vAlign w:val="center"/>
            <w:hideMark/>
          </w:tcPr>
          <w:p w14:paraId="5B2DAE1C"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27D5007"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C73C6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2095F1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3698A9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10741</w:t>
            </w:r>
          </w:p>
        </w:tc>
      </w:tr>
      <w:tr w:rsidR="00C33313" w:rsidRPr="00DB7239" w14:paraId="44C57A7B" w14:textId="77777777" w:rsidTr="001471C7">
        <w:trPr>
          <w:trHeight w:val="270"/>
        </w:trPr>
        <w:tc>
          <w:tcPr>
            <w:tcW w:w="2825" w:type="dxa"/>
            <w:shd w:val="clear" w:color="000000" w:fill="F2F2F2"/>
            <w:vAlign w:val="center"/>
            <w:hideMark/>
          </w:tcPr>
          <w:p w14:paraId="69FA21B8"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EC75A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96B1B8D"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D0CE8C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34B248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33313" w:rsidRPr="00DB7239" w14:paraId="7CFB0E84" w14:textId="77777777" w:rsidTr="001471C7">
        <w:trPr>
          <w:trHeight w:val="270"/>
        </w:trPr>
        <w:tc>
          <w:tcPr>
            <w:tcW w:w="2825" w:type="dxa"/>
            <w:shd w:val="clear" w:color="000000" w:fill="F2F2F2"/>
            <w:vAlign w:val="center"/>
            <w:hideMark/>
          </w:tcPr>
          <w:p w14:paraId="66F88AEF"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7F6F340"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07DEC4D5"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0831C60C"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8876358"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9417</w:t>
            </w:r>
          </w:p>
        </w:tc>
      </w:tr>
      <w:tr w:rsidR="00C33313" w:rsidRPr="00DB7239" w14:paraId="43CEE5C7" w14:textId="77777777" w:rsidTr="001471C7">
        <w:trPr>
          <w:trHeight w:val="270"/>
        </w:trPr>
        <w:tc>
          <w:tcPr>
            <w:tcW w:w="2825" w:type="dxa"/>
            <w:shd w:val="clear" w:color="000000" w:fill="F2F2F2"/>
            <w:vAlign w:val="center"/>
            <w:hideMark/>
          </w:tcPr>
          <w:p w14:paraId="4668DF5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4D743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6700066"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C3F84"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3AD8B89"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33313" w:rsidRPr="00DB7239" w14:paraId="15C2228C" w14:textId="77777777" w:rsidTr="001471C7">
        <w:trPr>
          <w:trHeight w:val="270"/>
        </w:trPr>
        <w:tc>
          <w:tcPr>
            <w:tcW w:w="2825" w:type="dxa"/>
            <w:shd w:val="clear" w:color="000000" w:fill="F2F2F2"/>
            <w:vAlign w:val="center"/>
            <w:hideMark/>
          </w:tcPr>
          <w:p w14:paraId="7351E96B" w14:textId="77777777" w:rsidR="00C33313" w:rsidRPr="00DB7239" w:rsidRDefault="00C33313"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8749DD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1CD71CCA"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3783E43"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36F951C1" w14:textId="77777777" w:rsidR="00C33313" w:rsidRPr="00DB7239" w:rsidRDefault="00C33313" w:rsidP="001471C7">
            <w:pPr>
              <w:spacing w:after="0"/>
              <w:jc w:val="center"/>
              <w:rPr>
                <w:rFonts w:ascii="Arial" w:hAnsi="Arial" w:cs="Arial"/>
                <w:color w:val="000000"/>
                <w:sz w:val="16"/>
                <w:szCs w:val="16"/>
              </w:rPr>
            </w:pPr>
            <w:r>
              <w:rPr>
                <w:rFonts w:ascii="Arial" w:hAnsi="Arial" w:cs="Arial"/>
                <w:color w:val="000000"/>
                <w:sz w:val="16"/>
                <w:szCs w:val="16"/>
              </w:rPr>
              <w:t>15094</w:t>
            </w:r>
          </w:p>
        </w:tc>
      </w:tr>
    </w:tbl>
    <w:p w14:paraId="53B408A2" w14:textId="77777777" w:rsidR="00C33313" w:rsidRDefault="00C33313" w:rsidP="00C33313">
      <w:pPr>
        <w:rPr>
          <w:rFonts w:asciiTheme="minorHAnsi" w:eastAsiaTheme="minorHAnsi" w:hAnsiTheme="minorHAnsi" w:cstheme="minorBidi"/>
          <w:sz w:val="22"/>
          <w:szCs w:val="22"/>
        </w:rPr>
      </w:pPr>
    </w:p>
    <w:p w14:paraId="3CBC1C66" w14:textId="77777777" w:rsidR="00C33313" w:rsidRDefault="00C33313" w:rsidP="00C33313">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79A3DF6" w14:textId="77777777" w:rsidR="00C33313" w:rsidRDefault="00C33313"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347D618" w14:textId="55DE9459" w:rsidR="00C33313" w:rsidRPr="006A0293" w:rsidRDefault="00C33313" w:rsidP="00C33313">
      <w:pPr>
        <w:pStyle w:val="41"/>
      </w:pPr>
      <w:bookmarkStart w:id="581" w:name="_Toc117459053"/>
      <w:bookmarkStart w:id="582" w:name="_Toc144251635"/>
      <w:r w:rsidRPr="006A0293">
        <w:t>5.</w:t>
      </w:r>
      <w:r>
        <w:t>54</w:t>
      </w:r>
      <w:r w:rsidRPr="006A0293">
        <w:t>.2.2</w:t>
      </w:r>
      <w:r w:rsidRPr="006A0293">
        <w:tab/>
        <w:t>REFSENS requirements</w:t>
      </w:r>
      <w:bookmarkEnd w:id="581"/>
      <w:bookmarkEnd w:id="582"/>
    </w:p>
    <w:p w14:paraId="45ED1462" w14:textId="77777777" w:rsidR="00C33313" w:rsidRDefault="00C33313" w:rsidP="00C33313">
      <w:r>
        <w:t>Based on the co-existence studies there are a need to define MSD values. MSD values from DC_8A_n28-n79 are reused, for IMD5 into n102. This is the only combination that creates a 5</w:t>
      </w:r>
      <w:r w:rsidRPr="00AA6BE8">
        <w:rPr>
          <w:vertAlign w:val="superscript"/>
        </w:rPr>
        <w:t>th</w:t>
      </w:r>
      <w:r>
        <w:t xml:space="preserve"> order IMD in the highest band, although 8A and n1 are distant in frequency, but so is n79 and n102. </w:t>
      </w:r>
      <w:bookmarkStart w:id="583" w:name="_Hlk135736718"/>
      <w:r>
        <w:t>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w:t>
      </w:r>
      <w:bookmarkEnd w:id="583"/>
    </w:p>
    <w:p w14:paraId="3333E040" w14:textId="77D07BE4" w:rsidR="00C33313" w:rsidRDefault="00C33313" w:rsidP="00C33313">
      <w:pPr>
        <w:pStyle w:val="TH"/>
        <w:rPr>
          <w:rFonts w:cs="Arial"/>
        </w:rPr>
      </w:pPr>
      <w:r>
        <w:rPr>
          <w:rFonts w:cs="Arial"/>
        </w:rPr>
        <w:t xml:space="preserve">Table </w:t>
      </w:r>
      <w:r w:rsidRPr="00A20126">
        <w:rPr>
          <w:rFonts w:cs="Arial"/>
        </w:rPr>
        <w:t>5.</w:t>
      </w:r>
      <w:r>
        <w:rPr>
          <w:rFonts w:cs="Arial"/>
        </w:rPr>
        <w:t>54.</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33313" w14:paraId="2AA629B4"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2EB942" w14:textId="77777777" w:rsidR="00C33313" w:rsidRDefault="00C33313"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61A27" w14:textId="77777777" w:rsidR="00C33313" w:rsidRDefault="00C33313" w:rsidP="001471C7">
            <w:pPr>
              <w:pStyle w:val="TAH"/>
            </w:pPr>
            <w:r>
              <w:t>Source of IMD</w:t>
            </w:r>
          </w:p>
        </w:tc>
      </w:tr>
      <w:tr w:rsidR="00C33313" w14:paraId="0EA610DD"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39AA892" w14:textId="77777777" w:rsidR="00C33313" w:rsidRDefault="00C33313"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F41BC23" w14:textId="77777777" w:rsidR="00C33313" w:rsidRDefault="00C33313"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DB4F0D" w14:textId="77777777" w:rsidR="00C33313" w:rsidRDefault="00C33313"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374725F" w14:textId="77777777" w:rsidR="00C33313" w:rsidRDefault="00C33313"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549FBF" w14:textId="77777777" w:rsidR="00C33313" w:rsidRDefault="00C33313"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813855" w14:textId="77777777" w:rsidR="00C33313" w:rsidRDefault="00C33313"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A5AD578" w14:textId="77777777" w:rsidR="00C33313" w:rsidRDefault="00C33313"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BC2619" w14:textId="77777777" w:rsidR="00C33313" w:rsidRDefault="00C33313"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0E6E30" w14:textId="77777777" w:rsidR="00C33313" w:rsidRDefault="00C33313" w:rsidP="001471C7">
            <w:pPr>
              <w:pStyle w:val="TAH"/>
            </w:pPr>
          </w:p>
        </w:tc>
      </w:tr>
      <w:tr w:rsidR="00C33313" w14:paraId="4ED0873C"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E1B791" w14:textId="77777777" w:rsidR="00C33313" w:rsidRDefault="00C33313"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28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554C01E0" w14:textId="77777777" w:rsidR="00C33313" w:rsidRDefault="00C33313"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5FF0E429" w14:textId="77777777" w:rsidR="00C33313" w:rsidRDefault="00C33313" w:rsidP="001471C7">
            <w:pPr>
              <w:pStyle w:val="TAC"/>
              <w:rPr>
                <w:lang w:val="en-US" w:eastAsia="ko-KR"/>
              </w:rPr>
            </w:pPr>
            <w:r>
              <w:rPr>
                <w:rFonts w:cs="Arial"/>
                <w:color w:val="000000"/>
                <w:szCs w:val="18"/>
              </w:rPr>
              <w:t>1930</w:t>
            </w:r>
          </w:p>
        </w:tc>
        <w:tc>
          <w:tcPr>
            <w:tcW w:w="964" w:type="dxa"/>
            <w:tcBorders>
              <w:top w:val="single" w:sz="4" w:space="0" w:color="auto"/>
              <w:left w:val="single" w:sz="4" w:space="0" w:color="auto"/>
              <w:right w:val="single" w:sz="4" w:space="0" w:color="auto"/>
            </w:tcBorders>
          </w:tcPr>
          <w:p w14:paraId="376DE76A" w14:textId="77777777" w:rsidR="00C33313" w:rsidRDefault="00C33313"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E53A447" w14:textId="77777777" w:rsidR="00C33313" w:rsidRDefault="00C33313"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9D1F84F" w14:textId="77777777" w:rsidR="00C33313" w:rsidRDefault="00C33313" w:rsidP="001471C7">
            <w:pPr>
              <w:pStyle w:val="TAC"/>
              <w:rPr>
                <w:lang w:val="en-US" w:eastAsia="ko-KR"/>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72FB13C" w14:textId="77777777" w:rsidR="00C33313" w:rsidRDefault="00C33313" w:rsidP="001471C7">
            <w:pPr>
              <w:pStyle w:val="TAC"/>
            </w:pPr>
            <w:r>
              <w:t>N/A</w:t>
            </w:r>
          </w:p>
        </w:tc>
        <w:tc>
          <w:tcPr>
            <w:tcW w:w="828" w:type="dxa"/>
            <w:tcBorders>
              <w:top w:val="single" w:sz="4" w:space="0" w:color="auto"/>
              <w:left w:val="single" w:sz="4" w:space="0" w:color="auto"/>
              <w:right w:val="single" w:sz="4" w:space="0" w:color="auto"/>
            </w:tcBorders>
          </w:tcPr>
          <w:p w14:paraId="0BAF3007" w14:textId="77777777" w:rsidR="00C33313" w:rsidRDefault="00C33313"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AD23F3A" w14:textId="77777777" w:rsidR="00C33313" w:rsidRDefault="00C33313" w:rsidP="001471C7">
            <w:pPr>
              <w:pStyle w:val="TAC"/>
            </w:pPr>
            <w:r>
              <w:t>N/A</w:t>
            </w:r>
          </w:p>
        </w:tc>
      </w:tr>
      <w:tr w:rsidR="00C33313" w14:paraId="7824F956"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0E99B" w14:textId="77777777" w:rsidR="00C33313" w:rsidRDefault="00C33313"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3F6EACDC" w14:textId="77777777" w:rsidR="00C33313" w:rsidRDefault="00C33313" w:rsidP="001471C7">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13EA4DB0" w14:textId="77777777" w:rsidR="00C33313" w:rsidRPr="00E7711D" w:rsidRDefault="00C33313" w:rsidP="001471C7">
            <w:pPr>
              <w:pStyle w:val="TAC"/>
              <w:framePr w:wrap="notBeside" w:vAnchor="page" w:hAnchor="margin" w:xAlign="right" w:y="6805"/>
            </w:pPr>
            <w:r>
              <w:rPr>
                <w:rFonts w:cs="Arial"/>
                <w:color w:val="000000"/>
                <w:szCs w:val="18"/>
              </w:rPr>
              <w:t>706</w:t>
            </w:r>
          </w:p>
        </w:tc>
        <w:tc>
          <w:tcPr>
            <w:tcW w:w="964" w:type="dxa"/>
            <w:tcBorders>
              <w:top w:val="single" w:sz="4" w:space="0" w:color="auto"/>
              <w:left w:val="single" w:sz="4" w:space="0" w:color="auto"/>
              <w:right w:val="single" w:sz="4" w:space="0" w:color="auto"/>
            </w:tcBorders>
          </w:tcPr>
          <w:p w14:paraId="1EB323A5" w14:textId="77777777" w:rsidR="00C33313" w:rsidRPr="00E7711D" w:rsidRDefault="00C33313"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596B2816" w14:textId="77777777" w:rsidR="00C33313" w:rsidRPr="00E7711D" w:rsidRDefault="00C33313"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EEDC834" w14:textId="77777777" w:rsidR="00C33313" w:rsidRPr="00E7711D" w:rsidRDefault="00C33313" w:rsidP="001471C7">
            <w:pPr>
              <w:pStyle w:val="TAC"/>
              <w:framePr w:wrap="notBeside" w:vAnchor="page" w:hAnchor="margin" w:xAlign="right" w:y="6805"/>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266888" w14:textId="77777777" w:rsidR="00C33313" w:rsidRDefault="00C33313"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384E3C6" w14:textId="77777777" w:rsidR="00C33313" w:rsidRDefault="00C33313" w:rsidP="001471C7">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C230FE1" w14:textId="77777777" w:rsidR="00C33313" w:rsidRDefault="00C33313" w:rsidP="001471C7">
            <w:pPr>
              <w:pStyle w:val="TAC"/>
            </w:pPr>
            <w:r>
              <w:t>N/A</w:t>
            </w:r>
          </w:p>
        </w:tc>
      </w:tr>
      <w:tr w:rsidR="00C33313" w14:paraId="52F4809E"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7E46D6" w14:textId="77777777" w:rsidR="00C33313" w:rsidRDefault="00C33313"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5D7B" w14:textId="77777777" w:rsidR="00C33313" w:rsidRDefault="00C33313"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BEF413"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64" w:type="dxa"/>
            <w:tcBorders>
              <w:top w:val="single" w:sz="4" w:space="0" w:color="auto"/>
              <w:left w:val="single" w:sz="4" w:space="0" w:color="auto"/>
              <w:bottom w:val="single" w:sz="4" w:space="0" w:color="auto"/>
              <w:right w:val="single" w:sz="4" w:space="0" w:color="auto"/>
            </w:tcBorders>
          </w:tcPr>
          <w:p w14:paraId="75A6662C" w14:textId="77777777" w:rsidR="00C33313" w:rsidRPr="00E7711D" w:rsidRDefault="00C33313"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0BAAAE0F" w14:textId="77777777" w:rsidR="00C33313" w:rsidRPr="00E7711D" w:rsidRDefault="00C33313"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DE42388" w14:textId="77777777" w:rsidR="00C33313" w:rsidRPr="00E7711D" w:rsidRDefault="00C33313" w:rsidP="001471C7">
            <w:pPr>
              <w:pStyle w:val="TAC"/>
              <w:framePr w:wrap="notBeside" w:vAnchor="page" w:hAnchor="margin" w:xAlign="right" w:y="6805"/>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2433E715" w14:textId="77777777" w:rsidR="00C33313" w:rsidRPr="00AA6BE8" w:rsidRDefault="00C33313" w:rsidP="001471C7">
            <w:pPr>
              <w:pStyle w:val="TAC"/>
              <w:framePr w:wrap="notBeside" w:vAnchor="page" w:hAnchor="margin" w:xAlign="right" w:y="6805"/>
              <w:rPr>
                <w:vertAlign w:val="superscript"/>
              </w:rPr>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7634DFD3" w14:textId="77777777" w:rsidR="00C33313" w:rsidRDefault="00C33313"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57BA1A1" w14:textId="77777777" w:rsidR="00C33313" w:rsidRDefault="00C33313" w:rsidP="001471C7">
            <w:pPr>
              <w:pStyle w:val="TAC"/>
            </w:pPr>
            <w:r>
              <w:t>IMD5</w:t>
            </w:r>
          </w:p>
        </w:tc>
      </w:tr>
      <w:tr w:rsidR="00C33313" w14:paraId="55600962" w14:textId="77777777" w:rsidTr="001471C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8F71328" w14:textId="77777777" w:rsidR="00C33313" w:rsidRDefault="00C33313" w:rsidP="001471C7">
            <w:pPr>
              <w:pStyle w:val="TAN"/>
              <w:rPr>
                <w:rFonts w:eastAsia="宋体" w:cs="Arial"/>
                <w:szCs w:val="18"/>
                <w:lang w:val="en-US" w:eastAsia="zh-CN" w:bidi="ar"/>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p w14:paraId="09A68C46" w14:textId="77777777" w:rsidR="00C33313" w:rsidRDefault="00C33313" w:rsidP="001471C7">
            <w:pPr>
              <w:pStyle w:val="TAC"/>
              <w:jc w:val="left"/>
            </w:pPr>
          </w:p>
        </w:tc>
      </w:tr>
    </w:tbl>
    <w:p w14:paraId="6054D808" w14:textId="77777777" w:rsidR="00C33313" w:rsidRDefault="00C33313" w:rsidP="00C33313">
      <w:pPr>
        <w:rPr>
          <w:color w:val="0070C0"/>
        </w:rPr>
      </w:pPr>
    </w:p>
    <w:p w14:paraId="717B6B31" w14:textId="4720C0AE" w:rsidR="001471C7" w:rsidRPr="006A0293" w:rsidRDefault="00E21E87" w:rsidP="006A0293">
      <w:pPr>
        <w:pStyle w:val="21"/>
      </w:pPr>
      <w:bookmarkStart w:id="584" w:name="_Toc144251636"/>
      <w:r w:rsidRPr="006A0293">
        <w:t>5.55</w:t>
      </w:r>
      <w:r w:rsidR="001471C7" w:rsidRPr="006A0293">
        <w:tab/>
        <w:t>CA_n1-n78-n102</w:t>
      </w:r>
      <w:bookmarkEnd w:id="584"/>
    </w:p>
    <w:p w14:paraId="26CC2685" w14:textId="6A5EC5FD" w:rsidR="001471C7" w:rsidRPr="00607CE1" w:rsidRDefault="00E21E87" w:rsidP="001471C7">
      <w:pPr>
        <w:pStyle w:val="31"/>
        <w:rPr>
          <w:rFonts w:cs="Arial"/>
          <w:color w:val="000000" w:themeColor="text1"/>
          <w:szCs w:val="28"/>
        </w:rPr>
      </w:pPr>
      <w:bookmarkStart w:id="585" w:name="_Toc144251637"/>
      <w:r>
        <w:rPr>
          <w:rFonts w:cs="Arial"/>
          <w:color w:val="000000" w:themeColor="text1"/>
          <w:szCs w:val="28"/>
        </w:rPr>
        <w:t>5.55</w:t>
      </w:r>
      <w:r w:rsidR="001471C7" w:rsidRPr="00607CE1">
        <w:rPr>
          <w:rFonts w:cs="Arial"/>
          <w:color w:val="000000" w:themeColor="text1"/>
          <w:szCs w:val="28"/>
        </w:rPr>
        <w:t>.1</w:t>
      </w:r>
      <w:r w:rsidR="001471C7" w:rsidRPr="00607CE1">
        <w:rPr>
          <w:rFonts w:cs="Arial"/>
          <w:color w:val="000000" w:themeColor="text1"/>
          <w:szCs w:val="28"/>
        </w:rPr>
        <w:tab/>
        <w:t>Common for 1 band UL and 2 bands UL CA</w:t>
      </w:r>
      <w:bookmarkEnd w:id="585"/>
    </w:p>
    <w:p w14:paraId="00EE8F91" w14:textId="46C2A020" w:rsidR="001471C7" w:rsidRPr="006A0293" w:rsidRDefault="00E21E87" w:rsidP="008E4F23">
      <w:pPr>
        <w:pStyle w:val="41"/>
      </w:pPr>
      <w:bookmarkStart w:id="586" w:name="_Toc144251638"/>
      <w:r w:rsidRPr="00E21E87">
        <w:t>5.</w:t>
      </w:r>
      <w:r>
        <w:t>55</w:t>
      </w:r>
      <w:r w:rsidR="001471C7" w:rsidRPr="006A0293">
        <w:t>.1.1</w:t>
      </w:r>
      <w:r w:rsidR="001471C7" w:rsidRPr="006A0293">
        <w:tab/>
        <w:t>Operating bands for CA</w:t>
      </w:r>
      <w:bookmarkEnd w:id="586"/>
    </w:p>
    <w:p w14:paraId="5B065995" w14:textId="084098BB" w:rsidR="001471C7" w:rsidRPr="00A20126" w:rsidRDefault="001471C7" w:rsidP="001471C7">
      <w:pPr>
        <w:pStyle w:val="TH"/>
        <w:rPr>
          <w:rFonts w:cs="Arial"/>
        </w:rPr>
      </w:pPr>
      <w:r w:rsidRPr="00A20126">
        <w:rPr>
          <w:rFonts w:cs="Arial"/>
        </w:rPr>
        <w:t xml:space="preserve">Table </w:t>
      </w:r>
      <w:r w:rsidRPr="00467ADF">
        <w:rPr>
          <w:rFonts w:cs="Arial"/>
        </w:rPr>
        <w:t>5.</w:t>
      </w:r>
      <w:r w:rsidR="00E21E87">
        <w:rPr>
          <w:rFonts w:cs="Arial"/>
        </w:rPr>
        <w:t>55</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1471C7" w14:paraId="32961CE9" w14:textId="77777777" w:rsidTr="001471C7">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1DA793E8"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0E1E401"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F4C119"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CA0A18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621396"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Duplex Mode</w:t>
            </w:r>
          </w:p>
        </w:tc>
      </w:tr>
      <w:tr w:rsidR="001471C7" w14:paraId="0AABF10E" w14:textId="77777777" w:rsidTr="001471C7">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43DFF20F"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155F402"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E99F0"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E46247"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3E26" w14:textId="77777777" w:rsidR="001471C7" w:rsidRDefault="001471C7" w:rsidP="001471C7">
            <w:pPr>
              <w:spacing w:after="0"/>
              <w:rPr>
                <w:rFonts w:ascii="Arial" w:hAnsi="Arial"/>
                <w:b/>
                <w:color w:val="000000"/>
                <w:sz w:val="18"/>
              </w:rPr>
            </w:pPr>
          </w:p>
        </w:tc>
      </w:tr>
      <w:tr w:rsidR="001471C7" w14:paraId="6F829770" w14:textId="77777777" w:rsidTr="001471C7">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014B50E0" w14:textId="77777777" w:rsidR="001471C7" w:rsidRDefault="001471C7" w:rsidP="001471C7">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16A49FD" w14:textId="77777777" w:rsidR="001471C7" w:rsidRDefault="001471C7" w:rsidP="001471C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5A5339F"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DBA2F5B" w14:textId="77777777" w:rsidR="001471C7" w:rsidRDefault="001471C7" w:rsidP="001471C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92AB" w14:textId="77777777" w:rsidR="001471C7" w:rsidRDefault="001471C7" w:rsidP="001471C7">
            <w:pPr>
              <w:spacing w:after="0"/>
              <w:rPr>
                <w:rFonts w:ascii="Arial" w:hAnsi="Arial"/>
                <w:b/>
                <w:color w:val="000000"/>
                <w:sz w:val="18"/>
              </w:rPr>
            </w:pPr>
          </w:p>
        </w:tc>
      </w:tr>
      <w:tr w:rsidR="001471C7" w14:paraId="748E3B59" w14:textId="77777777" w:rsidTr="001471C7">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7FF8A47C" w14:textId="77777777" w:rsidR="001471C7" w:rsidRPr="00050EB8" w:rsidRDefault="001471C7" w:rsidP="001471C7">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0CB328B"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E5EBDF7"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3AA5A70"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5C5863"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6B79A19"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F532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746B1A1"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91D85"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1471C7" w14:paraId="12CA4542" w14:textId="77777777" w:rsidTr="001471C7">
        <w:trPr>
          <w:trHeight w:val="225"/>
          <w:jc w:val="center"/>
        </w:trPr>
        <w:tc>
          <w:tcPr>
            <w:tcW w:w="1702" w:type="dxa"/>
            <w:tcBorders>
              <w:top w:val="nil"/>
              <w:left w:val="single" w:sz="4" w:space="0" w:color="auto"/>
              <w:bottom w:val="nil"/>
              <w:right w:val="single" w:sz="4" w:space="0" w:color="auto"/>
            </w:tcBorders>
            <w:vAlign w:val="center"/>
            <w:hideMark/>
          </w:tcPr>
          <w:p w14:paraId="0F87C2D7"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664A6F2C" w14:textId="77777777" w:rsidR="001471C7" w:rsidRPr="00050EB8" w:rsidRDefault="001471C7" w:rsidP="001471C7">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5097C63F"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99D41DD"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0F4B977"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77BDF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63CDFF8" w14:textId="77777777" w:rsidR="001471C7"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28691792"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2B9F3C9"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1471C7" w14:paraId="7A9C6F53" w14:textId="77777777" w:rsidTr="001471C7">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74CFA348" w14:textId="77777777" w:rsidR="001471C7" w:rsidRPr="00050EB8" w:rsidRDefault="001471C7" w:rsidP="001471C7">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CB7E4BC" w14:textId="77777777" w:rsidR="001471C7" w:rsidRPr="00050EB8" w:rsidRDefault="001471C7" w:rsidP="001471C7">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5CEE993"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DE367BF"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80FDED4"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E4600D" w14:textId="77777777" w:rsidR="001471C7" w:rsidRPr="00050EB8" w:rsidRDefault="001471C7" w:rsidP="001471C7">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B45C84A" w14:textId="77777777" w:rsidR="001471C7" w:rsidRDefault="001471C7" w:rsidP="001471C7">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F217235" w14:textId="77777777" w:rsidR="001471C7" w:rsidRPr="00050EB8" w:rsidRDefault="001471C7" w:rsidP="001471C7">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27455B" w14:textId="77777777" w:rsidR="001471C7" w:rsidRPr="00050EB8" w:rsidRDefault="001471C7" w:rsidP="001471C7">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E67B6FD" w14:textId="49E934F9" w:rsidR="001471C7" w:rsidRPr="006A0293" w:rsidRDefault="00E21E87" w:rsidP="008E4F23">
      <w:pPr>
        <w:pStyle w:val="41"/>
      </w:pPr>
      <w:bookmarkStart w:id="587" w:name="_Toc144251639"/>
      <w:r w:rsidRPr="00E21E87">
        <w:t>5.</w:t>
      </w:r>
      <w:r>
        <w:t>55</w:t>
      </w:r>
      <w:r w:rsidR="001471C7" w:rsidRPr="006A0293">
        <w:t>.1.2</w:t>
      </w:r>
      <w:r w:rsidR="001471C7" w:rsidRPr="006A0293">
        <w:tab/>
        <w:t>Channel bandwidths per operating band for CA</w:t>
      </w:r>
      <w:bookmarkEnd w:id="587"/>
    </w:p>
    <w:p w14:paraId="4BE40138" w14:textId="0EEEE72E" w:rsidR="001471C7" w:rsidRPr="00A20126"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471C7" w14:paraId="734B54DD" w14:textId="77777777" w:rsidTr="001471C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50F9E1C" w14:textId="77777777" w:rsidR="001471C7" w:rsidRDefault="001471C7" w:rsidP="001471C7">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3146B4" w14:textId="77777777" w:rsidR="001471C7" w:rsidRDefault="001471C7" w:rsidP="001471C7">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4723983" w14:textId="77777777" w:rsidR="001471C7" w:rsidRDefault="001471C7" w:rsidP="001471C7">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5336D" w14:textId="77777777" w:rsidR="001471C7" w:rsidRDefault="001471C7" w:rsidP="001471C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62B875" w14:textId="77777777" w:rsidR="001471C7" w:rsidRDefault="001471C7" w:rsidP="001471C7">
            <w:pPr>
              <w:pStyle w:val="TAH"/>
              <w:rPr>
                <w:szCs w:val="18"/>
                <w:lang w:val="en-US" w:eastAsia="zh-CN"/>
              </w:rPr>
            </w:pPr>
            <w:r>
              <w:t>Bandwidth combination set</w:t>
            </w:r>
          </w:p>
        </w:tc>
      </w:tr>
      <w:tr w:rsidR="001471C7" w14:paraId="50C9C73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03A5F0" w14:textId="77777777" w:rsidR="001471C7" w:rsidRDefault="001471C7" w:rsidP="001471C7">
            <w:pPr>
              <w:pStyle w:val="TAC"/>
              <w:rPr>
                <w:rFonts w:eastAsia="宋体"/>
                <w:szCs w:val="18"/>
                <w:lang w:val="en-US" w:eastAsia="zh-CN"/>
              </w:rPr>
            </w:pPr>
            <w:r w:rsidRPr="0046242C">
              <w:rPr>
                <w:color w:val="000000"/>
                <w:lang w:eastAsia="zh-CN"/>
              </w:rPr>
              <w:t>CA_n1A-n78A-n102A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1A136" w14:textId="77777777" w:rsidR="001471C7" w:rsidRDefault="001471C7" w:rsidP="001471C7">
            <w:pPr>
              <w:pStyle w:val="TAC"/>
              <w:rPr>
                <w:rFonts w:cs="Arial"/>
                <w:color w:val="000000"/>
                <w:szCs w:val="18"/>
              </w:rPr>
            </w:pPr>
            <w:r w:rsidRPr="0046242C">
              <w:rPr>
                <w:rFonts w:cs="Arial"/>
                <w:color w:val="000000"/>
                <w:szCs w:val="18"/>
              </w:rPr>
              <w:t>CA_n1A-n78A</w:t>
            </w:r>
          </w:p>
          <w:p w14:paraId="109250DD" w14:textId="77777777" w:rsidR="001471C7" w:rsidRDefault="001471C7" w:rsidP="001471C7">
            <w:pPr>
              <w:pStyle w:val="TAC"/>
              <w:rPr>
                <w:rFonts w:cs="Arial"/>
                <w:color w:val="000000"/>
                <w:szCs w:val="18"/>
              </w:rPr>
            </w:pPr>
            <w:r w:rsidRPr="0046242C">
              <w:rPr>
                <w:rFonts w:cs="Arial"/>
                <w:color w:val="000000"/>
                <w:szCs w:val="18"/>
              </w:rPr>
              <w:t>CA_n1A-n102A</w:t>
            </w:r>
          </w:p>
          <w:p w14:paraId="5834E342" w14:textId="77777777" w:rsidR="001471C7" w:rsidRDefault="001471C7" w:rsidP="001471C7">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7FFF44EC" w14:textId="77777777" w:rsidR="001471C7" w:rsidRDefault="001471C7" w:rsidP="001471C7">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F040BCA" w14:textId="77777777" w:rsidR="001471C7" w:rsidRPr="009663F7" w:rsidRDefault="001471C7" w:rsidP="001471C7">
            <w:pPr>
              <w:keepNext/>
              <w:keepLines/>
              <w:spacing w:after="0"/>
              <w:jc w:val="center"/>
              <w:textAlignment w:val="bottom"/>
              <w:rPr>
                <w:rFonts w:ascii="Arial" w:hAnsi="Arial" w:cs="Arial"/>
                <w:sz w:val="18"/>
                <w:szCs w:val="16"/>
                <w:lang w:val="en-US" w:eastAsia="zh-CN"/>
              </w:rPr>
            </w:pPr>
            <w:r w:rsidRPr="0046242C">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945408A" w14:textId="77777777" w:rsidR="001471C7" w:rsidRDefault="001471C7" w:rsidP="001471C7">
            <w:pPr>
              <w:pStyle w:val="TAC"/>
              <w:rPr>
                <w:szCs w:val="18"/>
                <w:lang w:val="en-US" w:eastAsia="zh-CN"/>
              </w:rPr>
            </w:pPr>
            <w:r>
              <w:rPr>
                <w:rFonts w:hint="eastAsia"/>
                <w:szCs w:val="18"/>
                <w:lang w:val="en-US" w:eastAsia="zh-CN"/>
              </w:rPr>
              <w:t>0</w:t>
            </w:r>
          </w:p>
        </w:tc>
      </w:tr>
      <w:tr w:rsidR="001471C7" w14:paraId="601F11A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CAE6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EC4178"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6B98896F" w14:textId="77777777" w:rsidR="001471C7" w:rsidRDefault="001471C7" w:rsidP="001471C7">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5DD5671"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74A1547" w14:textId="77777777" w:rsidR="001471C7" w:rsidRDefault="001471C7" w:rsidP="001471C7">
            <w:pPr>
              <w:pStyle w:val="TAC"/>
              <w:rPr>
                <w:szCs w:val="18"/>
                <w:lang w:val="en-US" w:eastAsia="zh-CN"/>
              </w:rPr>
            </w:pPr>
          </w:p>
        </w:tc>
      </w:tr>
      <w:tr w:rsidR="001471C7" w14:paraId="2CE4CB6C"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5B4E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A4FC"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AB31B0" w14:textId="77777777" w:rsidR="001471C7" w:rsidRDefault="001471C7" w:rsidP="001471C7">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99DF41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122B" w14:textId="77777777" w:rsidR="001471C7" w:rsidRDefault="001471C7" w:rsidP="001471C7">
            <w:pPr>
              <w:pStyle w:val="TAC"/>
              <w:rPr>
                <w:szCs w:val="18"/>
                <w:lang w:val="en-US" w:eastAsia="zh-CN"/>
              </w:rPr>
            </w:pPr>
          </w:p>
        </w:tc>
      </w:tr>
      <w:tr w:rsidR="001471C7" w14:paraId="7D764ADF"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CB2DE" w14:textId="77777777" w:rsidR="001471C7" w:rsidRDefault="001471C7" w:rsidP="001471C7">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6D72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w:t>
            </w:r>
            <w:r>
              <w:rPr>
                <w:rFonts w:cs="Arial"/>
                <w:color w:val="000000"/>
                <w:szCs w:val="18"/>
              </w:rPr>
              <w:t>n78</w:t>
            </w:r>
            <w:r w:rsidRPr="00A20613">
              <w:rPr>
                <w:rFonts w:cs="Arial"/>
                <w:color w:val="000000"/>
                <w:szCs w:val="18"/>
              </w:rPr>
              <w:t>A</w:t>
            </w:r>
          </w:p>
          <w:p w14:paraId="3BB99BBC" w14:textId="77777777" w:rsidR="001471C7" w:rsidRDefault="001471C7" w:rsidP="001471C7">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5A985296" w14:textId="77777777" w:rsidR="001471C7" w:rsidRDefault="001471C7" w:rsidP="001471C7">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0A535C9" w14:textId="77777777" w:rsidR="001471C7" w:rsidRDefault="001471C7" w:rsidP="001471C7">
            <w:pPr>
              <w:pStyle w:val="TAC"/>
              <w:rPr>
                <w:rFonts w:eastAsia="宋体"/>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tcPr>
          <w:p w14:paraId="7D0D2C1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09663" w14:textId="77777777" w:rsidR="001471C7" w:rsidRDefault="001471C7" w:rsidP="001471C7">
            <w:pPr>
              <w:pStyle w:val="TAC"/>
              <w:rPr>
                <w:szCs w:val="18"/>
                <w:lang w:val="en-US" w:eastAsia="zh-CN"/>
              </w:rPr>
            </w:pPr>
            <w:r>
              <w:rPr>
                <w:szCs w:val="18"/>
                <w:lang w:val="en-US" w:eastAsia="zh-CN"/>
              </w:rPr>
              <w:t>0</w:t>
            </w:r>
          </w:p>
        </w:tc>
      </w:tr>
      <w:tr w:rsidR="001471C7" w14:paraId="1CA4EB39"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3E235768"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CF723"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7401E90E" w14:textId="77777777" w:rsidR="001471C7" w:rsidRDefault="001471C7" w:rsidP="001471C7">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856BB4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5BF3CF" w14:textId="77777777" w:rsidR="001471C7" w:rsidRDefault="001471C7" w:rsidP="001471C7">
            <w:pPr>
              <w:pStyle w:val="TAC"/>
              <w:rPr>
                <w:szCs w:val="18"/>
                <w:lang w:val="en-US" w:eastAsia="zh-CN"/>
              </w:rPr>
            </w:pPr>
          </w:p>
        </w:tc>
      </w:tr>
      <w:tr w:rsidR="001471C7" w14:paraId="6D9B3C75"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0A4D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02F8F" w14:textId="77777777" w:rsidR="001471C7" w:rsidRDefault="001471C7" w:rsidP="001471C7">
            <w:pPr>
              <w:pStyle w:val="TAC"/>
              <w:rPr>
                <w:szCs w:val="18"/>
                <w:lang w:val="en-US" w:eastAsia="zh-CN"/>
              </w:rPr>
            </w:pPr>
          </w:p>
        </w:tc>
        <w:tc>
          <w:tcPr>
            <w:tcW w:w="730" w:type="dxa"/>
            <w:tcBorders>
              <w:left w:val="single" w:sz="4" w:space="0" w:color="auto"/>
              <w:right w:val="single" w:sz="4" w:space="0" w:color="auto"/>
            </w:tcBorders>
            <w:vAlign w:val="center"/>
          </w:tcPr>
          <w:p w14:paraId="23CD52FF"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6F5D68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2F2D8" w14:textId="77777777" w:rsidR="001471C7" w:rsidRDefault="001471C7" w:rsidP="001471C7">
            <w:pPr>
              <w:pStyle w:val="TAC"/>
              <w:rPr>
                <w:szCs w:val="18"/>
                <w:lang w:val="en-US" w:eastAsia="zh-CN"/>
              </w:rPr>
            </w:pPr>
          </w:p>
        </w:tc>
      </w:tr>
      <w:tr w:rsidR="001471C7" w14:paraId="3A254A9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B353C" w14:textId="77777777" w:rsidR="001471C7" w:rsidRPr="0008015D" w:rsidRDefault="001471C7" w:rsidP="001471C7">
            <w:pPr>
              <w:pStyle w:val="TAC"/>
              <w:rPr>
                <w:color w:val="000000"/>
                <w:lang w:eastAsia="zh-CN"/>
              </w:rPr>
            </w:pPr>
            <w:r w:rsidRPr="0008015D">
              <w:rPr>
                <w:color w:val="000000"/>
                <w:lang w:eastAsia="zh-CN"/>
              </w:rPr>
              <w:t>CA_n1A-</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62BD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72BD5DB" w14:textId="77777777" w:rsidR="001471C7" w:rsidRDefault="001471C7" w:rsidP="001471C7">
            <w:pPr>
              <w:pStyle w:val="TAC"/>
              <w:rPr>
                <w:szCs w:val="18"/>
                <w:lang w:val="en-US" w:eastAsia="zh-CN"/>
              </w:rPr>
            </w:pPr>
            <w:r w:rsidRPr="0008015D">
              <w:rPr>
                <w:szCs w:val="18"/>
                <w:lang w:val="en-US" w:eastAsia="zh-CN"/>
              </w:rPr>
              <w:t>CA_n1A-n102A</w:t>
            </w:r>
          </w:p>
          <w:p w14:paraId="57B7FFBC"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8DAAC95"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081BAF7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63754" w14:textId="77777777" w:rsidR="001471C7" w:rsidRDefault="001471C7" w:rsidP="001471C7">
            <w:pPr>
              <w:pStyle w:val="TAC"/>
              <w:rPr>
                <w:szCs w:val="18"/>
                <w:lang w:val="en-US" w:eastAsia="zh-CN"/>
              </w:rPr>
            </w:pPr>
            <w:r>
              <w:rPr>
                <w:szCs w:val="18"/>
                <w:lang w:val="en-US" w:eastAsia="zh-CN"/>
              </w:rPr>
              <w:t>0</w:t>
            </w:r>
          </w:p>
        </w:tc>
      </w:tr>
      <w:tr w:rsidR="001471C7" w14:paraId="708F70B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43AC2C3F" w14:textId="77777777" w:rsidR="001471C7" w:rsidRPr="0008015D" w:rsidRDefault="001471C7" w:rsidP="001471C7">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3F2A441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383C5"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762ECB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20F623" w14:textId="77777777" w:rsidR="001471C7" w:rsidRDefault="001471C7" w:rsidP="001471C7">
            <w:pPr>
              <w:pStyle w:val="TAC"/>
              <w:rPr>
                <w:szCs w:val="18"/>
                <w:lang w:val="en-US" w:eastAsia="zh-CN"/>
              </w:rPr>
            </w:pPr>
          </w:p>
        </w:tc>
      </w:tr>
      <w:tr w:rsidR="001471C7" w14:paraId="799F4FEF"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3C158" w14:textId="77777777" w:rsidR="001471C7" w:rsidRPr="0008015D" w:rsidRDefault="001471C7" w:rsidP="001471C7">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D34E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30C8E"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1E59BD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9BD8" w14:textId="77777777" w:rsidR="001471C7" w:rsidRDefault="001471C7" w:rsidP="001471C7">
            <w:pPr>
              <w:pStyle w:val="TAC"/>
              <w:rPr>
                <w:szCs w:val="18"/>
                <w:lang w:val="en-US" w:eastAsia="zh-CN"/>
              </w:rPr>
            </w:pPr>
          </w:p>
        </w:tc>
      </w:tr>
      <w:tr w:rsidR="001471C7" w14:paraId="1ACBC35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A72F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87B51"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8F9E55" w14:textId="77777777" w:rsidR="001471C7" w:rsidRDefault="001471C7" w:rsidP="001471C7">
            <w:pPr>
              <w:pStyle w:val="TAC"/>
              <w:rPr>
                <w:szCs w:val="18"/>
                <w:lang w:val="en-US" w:eastAsia="zh-CN"/>
              </w:rPr>
            </w:pPr>
            <w:r w:rsidRPr="0008015D">
              <w:rPr>
                <w:szCs w:val="18"/>
                <w:lang w:val="en-US" w:eastAsia="zh-CN"/>
              </w:rPr>
              <w:t>CA_n1A-n102A</w:t>
            </w:r>
          </w:p>
          <w:p w14:paraId="36B9D66E"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264129B"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242A733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2D395" w14:textId="77777777" w:rsidR="001471C7" w:rsidRDefault="001471C7" w:rsidP="001471C7">
            <w:pPr>
              <w:pStyle w:val="TAC"/>
              <w:rPr>
                <w:szCs w:val="18"/>
                <w:lang w:val="en-US" w:eastAsia="zh-CN"/>
              </w:rPr>
            </w:pPr>
            <w:r>
              <w:rPr>
                <w:szCs w:val="18"/>
                <w:lang w:val="en-US" w:eastAsia="zh-CN"/>
              </w:rPr>
              <w:t>0</w:t>
            </w:r>
          </w:p>
        </w:tc>
      </w:tr>
      <w:tr w:rsidR="001471C7" w14:paraId="2F8FF02B"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6127E29"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EA74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84CB"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8C7417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F26D396" w14:textId="77777777" w:rsidR="001471C7" w:rsidRDefault="001471C7" w:rsidP="001471C7">
            <w:pPr>
              <w:pStyle w:val="TAC"/>
              <w:rPr>
                <w:szCs w:val="18"/>
                <w:lang w:val="en-US" w:eastAsia="zh-CN"/>
              </w:rPr>
            </w:pPr>
          </w:p>
        </w:tc>
      </w:tr>
      <w:tr w:rsidR="001471C7" w14:paraId="6776164B"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D70D2"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E01E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BDE0C"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82583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DFD94" w14:textId="77777777" w:rsidR="001471C7" w:rsidRDefault="001471C7" w:rsidP="001471C7">
            <w:pPr>
              <w:pStyle w:val="TAC"/>
              <w:rPr>
                <w:szCs w:val="18"/>
                <w:lang w:val="en-US" w:eastAsia="zh-CN"/>
              </w:rPr>
            </w:pPr>
          </w:p>
        </w:tc>
      </w:tr>
      <w:tr w:rsidR="001471C7" w14:paraId="39EACC1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421AEE"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FF49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0E269C9F" w14:textId="77777777" w:rsidR="001471C7" w:rsidRDefault="001471C7" w:rsidP="001471C7">
            <w:pPr>
              <w:pStyle w:val="TAC"/>
              <w:rPr>
                <w:szCs w:val="18"/>
                <w:lang w:val="en-US" w:eastAsia="zh-CN"/>
              </w:rPr>
            </w:pPr>
            <w:r w:rsidRPr="0008015D">
              <w:rPr>
                <w:szCs w:val="18"/>
                <w:lang w:val="en-US" w:eastAsia="zh-CN"/>
              </w:rPr>
              <w:t>CA_n1A-n102A</w:t>
            </w:r>
          </w:p>
          <w:p w14:paraId="7A5344D8"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784FE70"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74220525"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C6350" w14:textId="77777777" w:rsidR="001471C7" w:rsidRDefault="001471C7" w:rsidP="001471C7">
            <w:pPr>
              <w:pStyle w:val="TAC"/>
              <w:rPr>
                <w:szCs w:val="18"/>
                <w:lang w:val="en-US" w:eastAsia="zh-CN"/>
              </w:rPr>
            </w:pPr>
            <w:r>
              <w:rPr>
                <w:szCs w:val="18"/>
                <w:lang w:val="en-US" w:eastAsia="zh-CN"/>
              </w:rPr>
              <w:t>0</w:t>
            </w:r>
          </w:p>
        </w:tc>
      </w:tr>
      <w:tr w:rsidR="001471C7" w14:paraId="0FB08A32"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FA4EBB1"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2D4DE"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DD3453"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B2D086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9A73BDE" w14:textId="77777777" w:rsidR="001471C7" w:rsidRDefault="001471C7" w:rsidP="001471C7">
            <w:pPr>
              <w:pStyle w:val="TAC"/>
              <w:rPr>
                <w:szCs w:val="18"/>
                <w:lang w:val="en-US" w:eastAsia="zh-CN"/>
              </w:rPr>
            </w:pPr>
          </w:p>
        </w:tc>
      </w:tr>
      <w:tr w:rsidR="001471C7" w14:paraId="4E133DB8"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24BC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1B9D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DE1E"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E02F8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B5A48" w14:textId="77777777" w:rsidR="001471C7" w:rsidRDefault="001471C7" w:rsidP="001471C7">
            <w:pPr>
              <w:pStyle w:val="TAC"/>
              <w:rPr>
                <w:szCs w:val="18"/>
                <w:lang w:val="en-US" w:eastAsia="zh-CN"/>
              </w:rPr>
            </w:pPr>
          </w:p>
        </w:tc>
      </w:tr>
      <w:tr w:rsidR="001471C7" w14:paraId="49D72B4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9336" w14:textId="77777777" w:rsidR="001471C7" w:rsidRDefault="001471C7" w:rsidP="001471C7">
            <w:pPr>
              <w:pStyle w:val="TAC"/>
              <w:rPr>
                <w:szCs w:val="18"/>
                <w:lang w:val="en-US" w:eastAsia="zh-CN"/>
              </w:rPr>
            </w:pPr>
            <w:r w:rsidRPr="0046242C">
              <w:rPr>
                <w:szCs w:val="18"/>
                <w:lang w:val="en-US" w:eastAsia="zh-CN"/>
              </w:rPr>
              <w:t>CA_n1A-n78A-n102(2A)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35083" w14:textId="77777777" w:rsidR="001471C7" w:rsidRDefault="001471C7" w:rsidP="001471C7">
            <w:pPr>
              <w:pStyle w:val="TAC"/>
              <w:rPr>
                <w:szCs w:val="18"/>
                <w:lang w:val="en-US" w:eastAsia="zh-CN"/>
              </w:rPr>
            </w:pPr>
            <w:r w:rsidRPr="0046242C">
              <w:rPr>
                <w:szCs w:val="18"/>
                <w:lang w:val="en-US" w:eastAsia="zh-CN"/>
              </w:rPr>
              <w:t>CA_n1A-n78A</w:t>
            </w:r>
          </w:p>
          <w:p w14:paraId="20549FE3" w14:textId="77777777" w:rsidR="001471C7" w:rsidRDefault="001471C7" w:rsidP="001471C7">
            <w:pPr>
              <w:pStyle w:val="TAC"/>
              <w:rPr>
                <w:szCs w:val="18"/>
                <w:lang w:val="en-US" w:eastAsia="zh-CN"/>
              </w:rPr>
            </w:pPr>
            <w:r w:rsidRPr="0046242C">
              <w:rPr>
                <w:szCs w:val="18"/>
                <w:lang w:val="en-US" w:eastAsia="zh-CN"/>
              </w:rPr>
              <w:t>CA_n1A-n102A</w:t>
            </w:r>
          </w:p>
          <w:p w14:paraId="69868953" w14:textId="77777777" w:rsidR="001471C7" w:rsidRDefault="001471C7" w:rsidP="001471C7">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F2864"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tcPr>
          <w:p w14:paraId="1CCD6C1B"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9113E" w14:textId="77777777" w:rsidR="001471C7" w:rsidRDefault="001471C7" w:rsidP="001471C7">
            <w:pPr>
              <w:pStyle w:val="TAC"/>
              <w:rPr>
                <w:szCs w:val="18"/>
                <w:lang w:val="en-US" w:eastAsia="zh-CN"/>
              </w:rPr>
            </w:pPr>
            <w:r>
              <w:rPr>
                <w:szCs w:val="18"/>
                <w:lang w:val="en-US" w:eastAsia="zh-CN"/>
              </w:rPr>
              <w:t>0</w:t>
            </w:r>
          </w:p>
        </w:tc>
      </w:tr>
      <w:tr w:rsidR="001471C7" w14:paraId="78193C0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5EA4F02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76F"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A5369"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5CEC72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8BBCFA2" w14:textId="77777777" w:rsidR="001471C7" w:rsidRDefault="001471C7" w:rsidP="001471C7">
            <w:pPr>
              <w:pStyle w:val="TAC"/>
              <w:rPr>
                <w:szCs w:val="18"/>
                <w:lang w:val="en-US" w:eastAsia="zh-CN"/>
              </w:rPr>
            </w:pPr>
          </w:p>
        </w:tc>
      </w:tr>
      <w:tr w:rsidR="001471C7" w14:paraId="2431D2BD"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027D6"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53A8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3E5CD"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53B440"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DFBB" w14:textId="77777777" w:rsidR="001471C7" w:rsidRDefault="001471C7" w:rsidP="001471C7">
            <w:pPr>
              <w:pStyle w:val="TAC"/>
              <w:rPr>
                <w:szCs w:val="18"/>
                <w:lang w:val="en-US" w:eastAsia="zh-CN"/>
              </w:rPr>
            </w:pPr>
          </w:p>
        </w:tc>
      </w:tr>
      <w:tr w:rsidR="001471C7" w14:paraId="4E35255E"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E7347"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943BB"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73B84E13" w14:textId="77777777" w:rsidR="001471C7" w:rsidRDefault="001471C7" w:rsidP="001471C7">
            <w:pPr>
              <w:pStyle w:val="TAC"/>
              <w:rPr>
                <w:szCs w:val="18"/>
                <w:lang w:val="en-US" w:eastAsia="zh-CN"/>
              </w:rPr>
            </w:pPr>
            <w:r w:rsidRPr="0008015D">
              <w:rPr>
                <w:szCs w:val="18"/>
                <w:lang w:val="en-US" w:eastAsia="zh-CN"/>
              </w:rPr>
              <w:t>CA_n1A-n102A</w:t>
            </w:r>
          </w:p>
          <w:p w14:paraId="39628873"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0981389" w14:textId="4D3029A0" w:rsidR="000D407B" w:rsidRPr="0046242C"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5322025" w14:textId="77777777" w:rsidR="001471C7" w:rsidRPr="0046242C"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4F08202E"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769DE" w14:textId="77777777" w:rsidR="001471C7" w:rsidRDefault="001471C7" w:rsidP="001471C7">
            <w:pPr>
              <w:pStyle w:val="TAC"/>
              <w:rPr>
                <w:szCs w:val="18"/>
                <w:lang w:val="en-US" w:eastAsia="zh-CN"/>
              </w:rPr>
            </w:pPr>
            <w:r>
              <w:rPr>
                <w:rFonts w:hint="eastAsia"/>
                <w:szCs w:val="18"/>
                <w:lang w:val="en-US" w:eastAsia="zh-CN"/>
              </w:rPr>
              <w:t>0</w:t>
            </w:r>
          </w:p>
        </w:tc>
      </w:tr>
      <w:tr w:rsidR="001471C7" w14:paraId="7B37715C"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67E75812"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2A8AF9"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24387" w14:textId="77777777" w:rsidR="001471C7" w:rsidRPr="0046242C"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858069"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D9C2B56" w14:textId="77777777" w:rsidR="001471C7" w:rsidRDefault="001471C7" w:rsidP="001471C7">
            <w:pPr>
              <w:pStyle w:val="TAC"/>
              <w:rPr>
                <w:szCs w:val="18"/>
                <w:lang w:val="en-US" w:eastAsia="zh-CN"/>
              </w:rPr>
            </w:pPr>
          </w:p>
        </w:tc>
      </w:tr>
      <w:tr w:rsidR="001471C7" w14:paraId="5A3BF0E6"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4BE93"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FD375"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02957" w14:textId="77777777" w:rsidR="001471C7" w:rsidRPr="0046242C"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AAEAF6B" w14:textId="77777777" w:rsidR="001471C7" w:rsidRPr="0046242C"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7A48" w14:textId="77777777" w:rsidR="001471C7" w:rsidRDefault="001471C7" w:rsidP="001471C7">
            <w:pPr>
              <w:pStyle w:val="TAC"/>
              <w:rPr>
                <w:szCs w:val="18"/>
                <w:lang w:val="en-US" w:eastAsia="zh-CN"/>
              </w:rPr>
            </w:pPr>
          </w:p>
        </w:tc>
      </w:tr>
      <w:tr w:rsidR="001471C7" w14:paraId="3349978B"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5921A"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2D48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466FF3CB" w14:textId="77777777" w:rsidR="001471C7" w:rsidRDefault="001471C7" w:rsidP="001471C7">
            <w:pPr>
              <w:pStyle w:val="TAC"/>
              <w:rPr>
                <w:szCs w:val="18"/>
                <w:lang w:val="en-US" w:eastAsia="zh-CN"/>
              </w:rPr>
            </w:pPr>
            <w:r w:rsidRPr="0008015D">
              <w:rPr>
                <w:szCs w:val="18"/>
                <w:lang w:val="en-US" w:eastAsia="zh-CN"/>
              </w:rPr>
              <w:t>CA_n1A-n102A</w:t>
            </w:r>
          </w:p>
          <w:p w14:paraId="4FE887CA" w14:textId="75E29CC9"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r w:rsidR="000D407B">
              <w:rPr>
                <w:szCs w:val="18"/>
                <w:lang w:val="en-US" w:eastAsia="zh-CN"/>
              </w:rPr>
              <w:b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6AE3071"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38533A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B1D8E" w14:textId="77777777" w:rsidR="001471C7" w:rsidRDefault="001471C7" w:rsidP="001471C7">
            <w:pPr>
              <w:pStyle w:val="TAC"/>
              <w:rPr>
                <w:szCs w:val="18"/>
                <w:lang w:val="en-US" w:eastAsia="zh-CN"/>
              </w:rPr>
            </w:pPr>
            <w:r>
              <w:rPr>
                <w:szCs w:val="18"/>
                <w:lang w:val="en-US" w:eastAsia="zh-CN"/>
              </w:rPr>
              <w:t>0</w:t>
            </w:r>
          </w:p>
        </w:tc>
      </w:tr>
      <w:tr w:rsidR="001471C7" w14:paraId="46B115F8"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94789DC"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809902"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AC4A2"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D64BB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022EB7E" w14:textId="77777777" w:rsidR="001471C7" w:rsidRDefault="001471C7" w:rsidP="001471C7">
            <w:pPr>
              <w:pStyle w:val="TAC"/>
              <w:rPr>
                <w:szCs w:val="18"/>
                <w:lang w:val="en-US" w:eastAsia="zh-CN"/>
              </w:rPr>
            </w:pPr>
          </w:p>
        </w:tc>
      </w:tr>
      <w:tr w:rsidR="001471C7" w14:paraId="1948A801"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492BA"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5EC"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8FC19"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7CC0AFF"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EB027" w14:textId="77777777" w:rsidR="001471C7" w:rsidRDefault="001471C7" w:rsidP="001471C7">
            <w:pPr>
              <w:pStyle w:val="TAC"/>
              <w:rPr>
                <w:szCs w:val="18"/>
                <w:lang w:val="en-US" w:eastAsia="zh-CN"/>
              </w:rPr>
            </w:pPr>
          </w:p>
        </w:tc>
      </w:tr>
      <w:tr w:rsidR="001471C7" w14:paraId="4CDBF3B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61EE0E" w14:textId="77777777" w:rsidR="001471C7" w:rsidRPr="0046242C"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651B3"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3AA905DC" w14:textId="77777777" w:rsidR="001471C7" w:rsidRDefault="001471C7" w:rsidP="001471C7">
            <w:pPr>
              <w:pStyle w:val="TAC"/>
              <w:rPr>
                <w:szCs w:val="18"/>
                <w:lang w:val="en-US" w:eastAsia="zh-CN"/>
              </w:rPr>
            </w:pPr>
            <w:r w:rsidRPr="0008015D">
              <w:rPr>
                <w:szCs w:val="18"/>
                <w:lang w:val="en-US" w:eastAsia="zh-CN"/>
              </w:rPr>
              <w:t>CA_n1A-n102A</w:t>
            </w:r>
          </w:p>
          <w:p w14:paraId="733EBF4A"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152ADDB" w14:textId="54F782B6"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E4515F"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611286CC"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2AE2" w14:textId="77777777" w:rsidR="001471C7" w:rsidRDefault="001471C7" w:rsidP="001471C7">
            <w:pPr>
              <w:pStyle w:val="TAC"/>
              <w:rPr>
                <w:szCs w:val="18"/>
                <w:lang w:val="en-US" w:eastAsia="zh-CN"/>
              </w:rPr>
            </w:pPr>
            <w:r>
              <w:rPr>
                <w:szCs w:val="18"/>
                <w:lang w:val="en-US" w:eastAsia="zh-CN"/>
              </w:rPr>
              <w:t>0</w:t>
            </w:r>
          </w:p>
        </w:tc>
      </w:tr>
      <w:tr w:rsidR="001471C7" w14:paraId="66DCF3F5"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2D21CEF5"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D632D"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2647A"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F57FD4"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A35A3E3" w14:textId="77777777" w:rsidR="001471C7" w:rsidRDefault="001471C7" w:rsidP="001471C7">
            <w:pPr>
              <w:pStyle w:val="TAC"/>
              <w:rPr>
                <w:szCs w:val="18"/>
                <w:lang w:val="en-US" w:eastAsia="zh-CN"/>
              </w:rPr>
            </w:pPr>
          </w:p>
        </w:tc>
      </w:tr>
      <w:tr w:rsidR="001471C7" w14:paraId="1F2D7822"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7FC8F" w14:textId="77777777" w:rsidR="001471C7" w:rsidRPr="0046242C"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0CBC6"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62BE5"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98EB62D"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FA8D9" w14:textId="77777777" w:rsidR="001471C7" w:rsidRDefault="001471C7" w:rsidP="001471C7">
            <w:pPr>
              <w:pStyle w:val="TAC"/>
              <w:rPr>
                <w:szCs w:val="18"/>
                <w:lang w:val="en-US" w:eastAsia="zh-CN"/>
              </w:rPr>
            </w:pPr>
          </w:p>
        </w:tc>
      </w:tr>
      <w:tr w:rsidR="001471C7" w14:paraId="0A985D3C"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680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1867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1A7F9C35" w14:textId="77777777" w:rsidR="001471C7" w:rsidRDefault="001471C7" w:rsidP="001471C7">
            <w:pPr>
              <w:pStyle w:val="TAC"/>
              <w:rPr>
                <w:szCs w:val="18"/>
                <w:lang w:val="en-US" w:eastAsia="zh-CN"/>
              </w:rPr>
            </w:pPr>
            <w:r w:rsidRPr="0008015D">
              <w:rPr>
                <w:szCs w:val="18"/>
                <w:lang w:val="en-US" w:eastAsia="zh-CN"/>
              </w:rPr>
              <w:t>CA_n1A-n102A</w:t>
            </w:r>
          </w:p>
          <w:p w14:paraId="75826E3B"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C985A19" w14:textId="524D714C"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BC53770"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07ECB309"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D10C0" w14:textId="77777777" w:rsidR="001471C7" w:rsidRDefault="001471C7" w:rsidP="001471C7">
            <w:pPr>
              <w:pStyle w:val="TAC"/>
              <w:rPr>
                <w:szCs w:val="18"/>
                <w:lang w:val="en-US" w:eastAsia="zh-CN"/>
              </w:rPr>
            </w:pPr>
            <w:r>
              <w:rPr>
                <w:szCs w:val="18"/>
                <w:lang w:val="en-US" w:eastAsia="zh-CN"/>
              </w:rPr>
              <w:t>0</w:t>
            </w:r>
          </w:p>
        </w:tc>
      </w:tr>
      <w:tr w:rsidR="001471C7" w14:paraId="11F7B827"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123D8537"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C4E3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19FE0"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A1F0C9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321FB9" w14:textId="77777777" w:rsidR="001471C7" w:rsidRDefault="001471C7" w:rsidP="001471C7">
            <w:pPr>
              <w:pStyle w:val="TAC"/>
              <w:rPr>
                <w:szCs w:val="18"/>
                <w:lang w:val="en-US" w:eastAsia="zh-CN"/>
              </w:rPr>
            </w:pPr>
          </w:p>
        </w:tc>
      </w:tr>
      <w:tr w:rsidR="001471C7" w14:paraId="281B9BAE"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6FA1"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76DE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C8EF"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993658"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68651" w14:textId="77777777" w:rsidR="001471C7" w:rsidRDefault="001471C7" w:rsidP="001471C7">
            <w:pPr>
              <w:pStyle w:val="TAC"/>
              <w:rPr>
                <w:szCs w:val="18"/>
                <w:lang w:val="en-US" w:eastAsia="zh-CN"/>
              </w:rPr>
            </w:pPr>
          </w:p>
        </w:tc>
      </w:tr>
      <w:tr w:rsidR="001471C7" w14:paraId="7B1C243D"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03C46"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53002"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678F89C0" w14:textId="77777777" w:rsidR="001471C7" w:rsidRDefault="001471C7" w:rsidP="001471C7">
            <w:pPr>
              <w:pStyle w:val="TAC"/>
              <w:rPr>
                <w:szCs w:val="18"/>
                <w:lang w:val="en-US" w:eastAsia="zh-CN"/>
              </w:rPr>
            </w:pPr>
            <w:r w:rsidRPr="0008015D">
              <w:rPr>
                <w:szCs w:val="18"/>
                <w:lang w:val="en-US" w:eastAsia="zh-CN"/>
              </w:rPr>
              <w:t>CA_n1A-n102A</w:t>
            </w:r>
          </w:p>
          <w:p w14:paraId="3E60EE92"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A48077" w14:textId="292C16DA"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9E1166B" w14:textId="77777777" w:rsidR="001471C7" w:rsidRDefault="001471C7" w:rsidP="001471C7">
            <w:pPr>
              <w:pStyle w:val="TAC"/>
              <w:rPr>
                <w:rFonts w:eastAsia="宋体"/>
                <w:color w:val="000000"/>
                <w:lang w:eastAsia="zh-CN"/>
              </w:rPr>
            </w:pPr>
            <w:r w:rsidRPr="0008015D">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3B25E1C2"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2B5FB" w14:textId="77777777" w:rsidR="001471C7" w:rsidRDefault="001471C7" w:rsidP="001471C7">
            <w:pPr>
              <w:pStyle w:val="TAC"/>
              <w:rPr>
                <w:szCs w:val="18"/>
                <w:lang w:val="en-US" w:eastAsia="zh-CN"/>
              </w:rPr>
            </w:pPr>
            <w:r>
              <w:rPr>
                <w:szCs w:val="18"/>
                <w:lang w:val="en-US" w:eastAsia="zh-CN"/>
              </w:rPr>
              <w:t>0</w:t>
            </w:r>
          </w:p>
        </w:tc>
      </w:tr>
      <w:tr w:rsidR="001471C7" w14:paraId="3A67E45A"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01A731FF"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5C49A"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0DEE" w14:textId="77777777" w:rsidR="001471C7" w:rsidRDefault="001471C7" w:rsidP="001471C7">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7573B76"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0E9D9" w14:textId="77777777" w:rsidR="001471C7" w:rsidRDefault="001471C7" w:rsidP="001471C7">
            <w:pPr>
              <w:pStyle w:val="TAC"/>
              <w:rPr>
                <w:szCs w:val="18"/>
                <w:lang w:val="en-US" w:eastAsia="zh-CN"/>
              </w:rPr>
            </w:pPr>
          </w:p>
        </w:tc>
      </w:tr>
      <w:tr w:rsidR="001471C7" w14:paraId="63744359"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02537"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084A1"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CB933"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9D9E1"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86C6C" w14:textId="77777777" w:rsidR="001471C7" w:rsidRDefault="001471C7" w:rsidP="001471C7">
            <w:pPr>
              <w:pStyle w:val="TAC"/>
              <w:rPr>
                <w:szCs w:val="18"/>
                <w:lang w:val="en-US" w:eastAsia="zh-CN"/>
              </w:rPr>
            </w:pPr>
          </w:p>
        </w:tc>
      </w:tr>
      <w:tr w:rsidR="001471C7" w14:paraId="33CA6799" w14:textId="77777777" w:rsidTr="001471C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489E8C" w14:textId="77777777" w:rsidR="001471C7" w:rsidRDefault="001471C7" w:rsidP="001471C7">
            <w:pPr>
              <w:pStyle w:val="TAC"/>
              <w:rPr>
                <w:szCs w:val="18"/>
                <w:lang w:val="en-US" w:eastAsia="zh-CN"/>
              </w:rPr>
            </w:pPr>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74C4F" w14:textId="77777777" w:rsidR="001471C7" w:rsidRDefault="001471C7" w:rsidP="001471C7">
            <w:pPr>
              <w:pStyle w:val="TAC"/>
              <w:rPr>
                <w:szCs w:val="18"/>
                <w:lang w:val="en-US" w:eastAsia="zh-CN"/>
              </w:rPr>
            </w:pPr>
            <w:r w:rsidRPr="0008015D">
              <w:rPr>
                <w:szCs w:val="18"/>
                <w:lang w:val="en-US" w:eastAsia="zh-CN"/>
              </w:rPr>
              <w:t>CA_n1A-</w:t>
            </w:r>
            <w:r>
              <w:rPr>
                <w:szCs w:val="18"/>
                <w:lang w:val="en-US" w:eastAsia="zh-CN"/>
              </w:rPr>
              <w:t>n78</w:t>
            </w:r>
            <w:r w:rsidRPr="0008015D">
              <w:rPr>
                <w:szCs w:val="18"/>
                <w:lang w:val="en-US" w:eastAsia="zh-CN"/>
              </w:rPr>
              <w:t>A</w:t>
            </w:r>
          </w:p>
          <w:p w14:paraId="24373876" w14:textId="77777777" w:rsidR="001471C7" w:rsidRDefault="001471C7" w:rsidP="001471C7">
            <w:pPr>
              <w:pStyle w:val="TAC"/>
              <w:rPr>
                <w:szCs w:val="18"/>
                <w:lang w:val="en-US" w:eastAsia="zh-CN"/>
              </w:rPr>
            </w:pPr>
            <w:r w:rsidRPr="0008015D">
              <w:rPr>
                <w:szCs w:val="18"/>
                <w:lang w:val="en-US" w:eastAsia="zh-CN"/>
              </w:rPr>
              <w:t>CA_n1A-n102A</w:t>
            </w:r>
          </w:p>
          <w:p w14:paraId="649220BF" w14:textId="77777777" w:rsidR="001471C7" w:rsidRDefault="001471C7" w:rsidP="001471C7">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57DBE76" w14:textId="5FB81C32" w:rsidR="000D407B" w:rsidRDefault="000D407B" w:rsidP="001471C7">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400AC86" w14:textId="77777777" w:rsidR="001471C7" w:rsidRDefault="001471C7" w:rsidP="001471C7">
            <w:pPr>
              <w:pStyle w:val="TAC"/>
              <w:rPr>
                <w:rFonts w:eastAsia="宋体"/>
                <w:color w:val="000000"/>
                <w:lang w:eastAsia="zh-CN"/>
              </w:rPr>
            </w:pPr>
            <w:r w:rsidRPr="0046242C">
              <w:rPr>
                <w:rFonts w:eastAsia="宋体"/>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bottom"/>
          </w:tcPr>
          <w:p w14:paraId="58E79407"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6BA6B" w14:textId="77777777" w:rsidR="001471C7" w:rsidRDefault="001471C7" w:rsidP="001471C7">
            <w:pPr>
              <w:pStyle w:val="TAC"/>
              <w:rPr>
                <w:szCs w:val="18"/>
                <w:lang w:val="en-US" w:eastAsia="zh-CN"/>
              </w:rPr>
            </w:pPr>
            <w:r>
              <w:rPr>
                <w:szCs w:val="18"/>
                <w:lang w:val="en-US" w:eastAsia="zh-CN"/>
              </w:rPr>
              <w:t>0</w:t>
            </w:r>
          </w:p>
        </w:tc>
      </w:tr>
      <w:tr w:rsidR="001471C7" w14:paraId="47695323" w14:textId="77777777" w:rsidTr="001471C7">
        <w:trPr>
          <w:trHeight w:val="187"/>
        </w:trPr>
        <w:tc>
          <w:tcPr>
            <w:tcW w:w="1983" w:type="dxa"/>
            <w:tcBorders>
              <w:top w:val="nil"/>
              <w:left w:val="single" w:sz="4" w:space="0" w:color="auto"/>
              <w:bottom w:val="nil"/>
              <w:right w:val="single" w:sz="4" w:space="0" w:color="auto"/>
            </w:tcBorders>
            <w:shd w:val="clear" w:color="auto" w:fill="auto"/>
            <w:vAlign w:val="center"/>
          </w:tcPr>
          <w:p w14:paraId="76F5326B" w14:textId="77777777" w:rsidR="001471C7" w:rsidRDefault="001471C7" w:rsidP="001471C7">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C2AE8"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6DFD1" w14:textId="77777777" w:rsidR="001471C7" w:rsidRDefault="001471C7" w:rsidP="001471C7">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765577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D8C0CD" w14:textId="77777777" w:rsidR="001471C7" w:rsidRDefault="001471C7" w:rsidP="001471C7">
            <w:pPr>
              <w:pStyle w:val="TAC"/>
              <w:rPr>
                <w:szCs w:val="18"/>
                <w:lang w:val="en-US" w:eastAsia="zh-CN"/>
              </w:rPr>
            </w:pPr>
          </w:p>
        </w:tc>
      </w:tr>
      <w:tr w:rsidR="001471C7" w14:paraId="057153C3" w14:textId="77777777" w:rsidTr="001471C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73750" w14:textId="77777777" w:rsidR="001471C7" w:rsidRDefault="001471C7" w:rsidP="001471C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1CA7B" w14:textId="77777777" w:rsidR="001471C7" w:rsidRDefault="001471C7" w:rsidP="001471C7">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1C965" w14:textId="77777777" w:rsidR="001471C7" w:rsidRDefault="001471C7" w:rsidP="001471C7">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857F313" w14:textId="77777777" w:rsidR="001471C7" w:rsidRPr="009663F7" w:rsidRDefault="001471C7" w:rsidP="001471C7">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4C90A" w14:textId="77777777" w:rsidR="001471C7" w:rsidRDefault="001471C7" w:rsidP="001471C7">
            <w:pPr>
              <w:pStyle w:val="TAC"/>
              <w:rPr>
                <w:szCs w:val="18"/>
                <w:lang w:val="en-US" w:eastAsia="zh-CN"/>
              </w:rPr>
            </w:pPr>
          </w:p>
        </w:tc>
      </w:tr>
    </w:tbl>
    <w:p w14:paraId="67A70C1F" w14:textId="77777777" w:rsidR="001471C7" w:rsidRDefault="001471C7" w:rsidP="001471C7">
      <w:pPr>
        <w:pStyle w:val="EditorsNote"/>
        <w:ind w:left="284" w:firstLine="0"/>
      </w:pPr>
    </w:p>
    <w:p w14:paraId="0E88E884" w14:textId="2A7A8DEF" w:rsidR="001471C7" w:rsidRPr="006A0293" w:rsidRDefault="00E21E87" w:rsidP="008E4F23">
      <w:pPr>
        <w:pStyle w:val="41"/>
      </w:pPr>
      <w:bookmarkStart w:id="588" w:name="_Toc144251640"/>
      <w:r w:rsidRPr="006A0293">
        <w:t>5.55</w:t>
      </w:r>
      <w:r w:rsidR="001471C7" w:rsidRPr="006A0293">
        <w:t>.1.3</w:t>
      </w:r>
      <w:r w:rsidR="001471C7" w:rsidRPr="006A0293">
        <w:tab/>
        <w:t>∆T</w:t>
      </w:r>
      <w:r w:rsidR="001471C7" w:rsidRPr="006A0293">
        <w:rPr>
          <w:vertAlign w:val="subscript"/>
        </w:rPr>
        <w:t>IB,c</w:t>
      </w:r>
      <w:r w:rsidR="001471C7" w:rsidRPr="006A0293">
        <w:t xml:space="preserve"> and ∆R</w:t>
      </w:r>
      <w:r w:rsidR="001471C7" w:rsidRPr="006A0293">
        <w:rPr>
          <w:vertAlign w:val="subscript"/>
        </w:rPr>
        <w:t>IB,c</w:t>
      </w:r>
      <w:r w:rsidR="001471C7" w:rsidRPr="006A0293">
        <w:t xml:space="preserve"> values</w:t>
      </w:r>
      <w:bookmarkEnd w:id="588"/>
    </w:p>
    <w:p w14:paraId="354CCEF8" w14:textId="77777777" w:rsidR="001471C7" w:rsidRDefault="001471C7" w:rsidP="001471C7">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5EACD0B7" w14:textId="28DCD2D1" w:rsidR="001471C7" w:rsidRDefault="001471C7" w:rsidP="001471C7">
      <w:pPr>
        <w:pStyle w:val="TH"/>
        <w:rPr>
          <w:rFonts w:cs="Arial"/>
        </w:rPr>
      </w:pPr>
      <w:r>
        <w:rPr>
          <w:rFonts w:cs="Arial"/>
        </w:rPr>
        <w:t xml:space="preserve">Table </w:t>
      </w:r>
      <w:r w:rsidR="00E21E87">
        <w:rPr>
          <w:rFonts w:cs="Arial"/>
        </w:rPr>
        <w:t>5</w:t>
      </w:r>
      <w:r>
        <w:rPr>
          <w:rFonts w:cs="Arial"/>
        </w:rPr>
        <w:t>.</w:t>
      </w:r>
      <w:r w:rsidR="00E21E87">
        <w:rPr>
          <w:rFonts w:cs="Arial"/>
        </w:rPr>
        <w:t>55.</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471C7" w14:paraId="7822AC53" w14:textId="77777777" w:rsidTr="001471C7">
        <w:trPr>
          <w:jc w:val="center"/>
        </w:trPr>
        <w:tc>
          <w:tcPr>
            <w:tcW w:w="2336" w:type="dxa"/>
            <w:vMerge w:val="restart"/>
            <w:tcBorders>
              <w:top w:val="single" w:sz="4" w:space="0" w:color="auto"/>
              <w:left w:val="single" w:sz="4" w:space="0" w:color="auto"/>
              <w:right w:val="single" w:sz="4" w:space="0" w:color="auto"/>
            </w:tcBorders>
          </w:tcPr>
          <w:p w14:paraId="26CFE768" w14:textId="77777777" w:rsidR="001471C7" w:rsidRDefault="001471C7" w:rsidP="001471C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ED3BFA" w14:textId="77777777" w:rsidR="001471C7" w:rsidRDefault="001471C7" w:rsidP="001471C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1471C7" w14:paraId="65F92D96" w14:textId="77777777" w:rsidTr="001471C7">
        <w:trPr>
          <w:jc w:val="center"/>
        </w:trPr>
        <w:tc>
          <w:tcPr>
            <w:tcW w:w="2336" w:type="dxa"/>
            <w:vMerge/>
            <w:tcBorders>
              <w:left w:val="single" w:sz="4" w:space="0" w:color="auto"/>
              <w:bottom w:val="single" w:sz="4" w:space="0" w:color="auto"/>
              <w:right w:val="single" w:sz="4" w:space="0" w:color="auto"/>
            </w:tcBorders>
          </w:tcPr>
          <w:p w14:paraId="6539E96E" w14:textId="77777777" w:rsidR="001471C7" w:rsidRDefault="001471C7" w:rsidP="001471C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BD15C5" w14:textId="77777777" w:rsidR="001471C7" w:rsidRDefault="001471C7" w:rsidP="001471C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1471C7" w14:paraId="65FEFC9B" w14:textId="77777777" w:rsidTr="001471C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B99F"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11BD257"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613BAF" w14:textId="77777777" w:rsidR="001471C7" w:rsidRDefault="001471C7" w:rsidP="001471C7">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43B6784" w14:textId="77777777" w:rsidR="001471C7" w:rsidRDefault="001471C7" w:rsidP="001471C7">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1471C7" w14:paraId="5D1467C5" w14:textId="77777777" w:rsidTr="001471C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2DB55B" w14:textId="77777777" w:rsidR="001471C7" w:rsidRPr="00901DE9" w:rsidRDefault="001471C7" w:rsidP="001471C7">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E931EE1" w14:textId="77777777" w:rsidR="001471C7" w:rsidRDefault="001471C7" w:rsidP="001471C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2DDCCBA" w14:textId="77777777" w:rsidR="001471C7" w:rsidRPr="00467ADF" w:rsidRDefault="001471C7" w:rsidP="001471C7">
      <w:pPr>
        <w:keepNext/>
        <w:keepLines/>
        <w:rPr>
          <w:rFonts w:ascii="Arial" w:hAnsi="Arial" w:cs="Arial"/>
        </w:rPr>
      </w:pPr>
    </w:p>
    <w:p w14:paraId="4203E572" w14:textId="2E591345"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1471C7" w:rsidRPr="00F92868" w14:paraId="2096E3F0" w14:textId="77777777" w:rsidTr="001471C7">
        <w:trPr>
          <w:trHeight w:val="187"/>
          <w:jc w:val="center"/>
        </w:trPr>
        <w:tc>
          <w:tcPr>
            <w:tcW w:w="1594" w:type="dxa"/>
            <w:vMerge w:val="restart"/>
          </w:tcPr>
          <w:p w14:paraId="2A861338" w14:textId="77777777" w:rsidR="001471C7" w:rsidRPr="00F92868" w:rsidRDefault="001471C7" w:rsidP="001471C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49C05C9" w14:textId="77777777" w:rsidR="001471C7" w:rsidRPr="00F92868" w:rsidRDefault="001471C7" w:rsidP="001471C7">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1471C7" w:rsidRPr="00F92868" w14:paraId="612A7D59" w14:textId="77777777" w:rsidTr="001471C7">
        <w:trPr>
          <w:trHeight w:val="187"/>
          <w:jc w:val="center"/>
        </w:trPr>
        <w:tc>
          <w:tcPr>
            <w:tcW w:w="1594" w:type="dxa"/>
            <w:vMerge/>
            <w:tcBorders>
              <w:bottom w:val="single" w:sz="4" w:space="0" w:color="auto"/>
            </w:tcBorders>
          </w:tcPr>
          <w:p w14:paraId="57B321AA" w14:textId="77777777" w:rsidR="001471C7" w:rsidRPr="00F92868" w:rsidRDefault="001471C7" w:rsidP="001471C7">
            <w:pPr>
              <w:keepNext/>
              <w:keepLines/>
              <w:spacing w:after="0"/>
              <w:jc w:val="center"/>
              <w:rPr>
                <w:rFonts w:ascii="Arial" w:eastAsia="等线" w:hAnsi="Arial"/>
                <w:b/>
                <w:sz w:val="18"/>
              </w:rPr>
            </w:pPr>
          </w:p>
        </w:tc>
        <w:tc>
          <w:tcPr>
            <w:tcW w:w="5845" w:type="dxa"/>
            <w:gridSpan w:val="3"/>
            <w:vAlign w:val="center"/>
          </w:tcPr>
          <w:p w14:paraId="0E1F486F" w14:textId="77777777" w:rsidR="001471C7" w:rsidRPr="00F92868" w:rsidRDefault="001471C7" w:rsidP="001471C7">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1471C7" w:rsidRPr="00F92868" w14:paraId="62056659" w14:textId="77777777" w:rsidTr="001471C7">
        <w:trPr>
          <w:trHeight w:val="187"/>
          <w:jc w:val="center"/>
        </w:trPr>
        <w:tc>
          <w:tcPr>
            <w:tcW w:w="1594" w:type="dxa"/>
            <w:shd w:val="clear" w:color="auto" w:fill="auto"/>
          </w:tcPr>
          <w:p w14:paraId="3617B3EC" w14:textId="77777777" w:rsidR="001471C7" w:rsidRPr="00F92868" w:rsidRDefault="001471C7" w:rsidP="001471C7">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465E307D"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676F764"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3CFD71D9" w14:textId="77777777" w:rsidR="001471C7" w:rsidRPr="00F92868" w:rsidRDefault="001471C7" w:rsidP="001471C7">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471C7" w:rsidRPr="00F92868" w14:paraId="61007790" w14:textId="77777777" w:rsidTr="001471C7">
        <w:trPr>
          <w:trHeight w:val="187"/>
          <w:jc w:val="center"/>
        </w:trPr>
        <w:tc>
          <w:tcPr>
            <w:tcW w:w="7439" w:type="dxa"/>
            <w:gridSpan w:val="4"/>
            <w:tcBorders>
              <w:bottom w:val="single" w:sz="4" w:space="0" w:color="auto"/>
            </w:tcBorders>
            <w:shd w:val="clear" w:color="auto" w:fill="auto"/>
          </w:tcPr>
          <w:p w14:paraId="04346058" w14:textId="77777777" w:rsidR="001471C7" w:rsidRPr="00684407" w:rsidRDefault="001471C7" w:rsidP="001471C7">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860B4AE" w14:textId="77777777" w:rsidR="001471C7" w:rsidRDefault="001471C7" w:rsidP="001471C7">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9F7AEEB" w14:textId="4DBD50C6" w:rsidR="001471C7" w:rsidRPr="00607CE1" w:rsidRDefault="00E21E87" w:rsidP="001471C7">
      <w:pPr>
        <w:pStyle w:val="31"/>
        <w:rPr>
          <w:rFonts w:cs="Arial"/>
          <w:color w:val="000000" w:themeColor="text1"/>
          <w:szCs w:val="28"/>
        </w:rPr>
      </w:pPr>
      <w:bookmarkStart w:id="589" w:name="_Toc144251641"/>
      <w:r>
        <w:rPr>
          <w:rFonts w:cs="Arial"/>
          <w:color w:val="000000" w:themeColor="text1"/>
          <w:szCs w:val="28"/>
        </w:rPr>
        <w:t>5.55</w:t>
      </w:r>
      <w:r w:rsidR="001471C7" w:rsidRPr="00607CE1">
        <w:rPr>
          <w:rFonts w:cs="Arial"/>
          <w:color w:val="000000" w:themeColor="text1"/>
          <w:szCs w:val="28"/>
        </w:rPr>
        <w:t>.2</w:t>
      </w:r>
      <w:r w:rsidR="001471C7" w:rsidRPr="00607CE1">
        <w:rPr>
          <w:rFonts w:cs="Arial"/>
          <w:color w:val="000000" w:themeColor="text1"/>
          <w:szCs w:val="28"/>
        </w:rPr>
        <w:tab/>
        <w:t>Specific for 2 bands UL CA</w:t>
      </w:r>
      <w:bookmarkEnd w:id="589"/>
    </w:p>
    <w:p w14:paraId="5DFE64E1" w14:textId="10CA3E4F" w:rsidR="001471C7" w:rsidRPr="006A0293" w:rsidRDefault="001471C7" w:rsidP="001471C7">
      <w:pPr>
        <w:pStyle w:val="41"/>
      </w:pPr>
      <w:bookmarkStart w:id="590" w:name="_Toc144251642"/>
      <w:r w:rsidRPr="006A0293">
        <w:t>5.</w:t>
      </w:r>
      <w:r w:rsidR="00E21E87" w:rsidRPr="006A0293">
        <w:t>55</w:t>
      </w:r>
      <w:r w:rsidRPr="006A0293">
        <w:t>.2.1</w:t>
      </w:r>
      <w:r w:rsidRPr="006A0293">
        <w:tab/>
        <w:t>UE co-existence studies</w:t>
      </w:r>
      <w:bookmarkEnd w:id="590"/>
    </w:p>
    <w:p w14:paraId="03710114" w14:textId="77777777" w:rsidR="001471C7" w:rsidRDefault="001471C7" w:rsidP="006A0293">
      <w:r>
        <w:t>This is a 3-band combination, so uplink harmonic and harmonic mixing analysis is already done in the fallbacks. Only IMD for two uplink configurations is analysed.</w:t>
      </w:r>
    </w:p>
    <w:p w14:paraId="214320FA" w14:textId="43DAC0ED" w:rsidR="001471C7" w:rsidRPr="0073594C" w:rsidRDefault="001471C7" w:rsidP="001471C7">
      <w:r w:rsidRPr="0073594C">
        <w:t xml:space="preserve">Table </w:t>
      </w:r>
      <w:r>
        <w:rPr>
          <w:rFonts w:hint="eastAsia"/>
          <w:lang w:val="en-US" w:eastAsia="zh-CN"/>
        </w:rPr>
        <w:t>5.</w:t>
      </w:r>
      <w:r w:rsidR="00E21E87">
        <w:rPr>
          <w:lang w:val="en-US" w:eastAsia="zh-CN"/>
        </w:rPr>
        <w:t>55</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754DFF4" w14:textId="115EAEA4" w:rsidR="001471C7" w:rsidRPr="0073594C" w:rsidRDefault="00E21E87" w:rsidP="001471C7">
      <w:r>
        <w:t>Table 5.55</w:t>
      </w:r>
      <w:r w:rsidR="001471C7" w:rsidRPr="0073594C">
        <w:t>.2.2-2 lists B</w:t>
      </w:r>
      <w:r w:rsidR="001471C7" w:rsidRPr="0073594C">
        <w:rPr>
          <w:rFonts w:hint="eastAsia"/>
          <w:lang w:eastAsia="ja-JP"/>
        </w:rPr>
        <w:t xml:space="preserve">and </w:t>
      </w:r>
      <w:r w:rsidR="001471C7" w:rsidRPr="0073594C">
        <w:rPr>
          <w:lang w:val="en-US" w:eastAsia="zh-CN"/>
        </w:rPr>
        <w:t>n</w:t>
      </w:r>
      <w:r w:rsidR="001471C7">
        <w:rPr>
          <w:lang w:val="en-US" w:eastAsia="zh-CN"/>
        </w:rPr>
        <w:t>1</w:t>
      </w:r>
      <w:r w:rsidR="001471C7" w:rsidRPr="0073594C">
        <w:rPr>
          <w:rFonts w:hint="eastAsia"/>
          <w:lang w:eastAsia="ja-JP"/>
        </w:rPr>
        <w:t xml:space="preserve">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7E2051E7" w14:textId="785E879E" w:rsidR="001471C7" w:rsidRPr="0073594C" w:rsidRDefault="00E21E87" w:rsidP="001471C7">
      <w:r>
        <w:t>Table 5.55</w:t>
      </w:r>
      <w:r w:rsidR="001471C7" w:rsidRPr="0073594C">
        <w:t>.2.2-3 lists B</w:t>
      </w:r>
      <w:r w:rsidR="001471C7" w:rsidRPr="0073594C">
        <w:rPr>
          <w:rFonts w:hint="eastAsia"/>
          <w:lang w:eastAsia="ja-JP"/>
        </w:rPr>
        <w:t xml:space="preserve">and </w:t>
      </w:r>
      <w:r w:rsidR="001471C7" w:rsidRPr="0073594C">
        <w:rPr>
          <w:lang w:val="en-US" w:eastAsia="zh-CN"/>
        </w:rPr>
        <w:t>n</w:t>
      </w:r>
      <w:r w:rsidR="001471C7">
        <w:rPr>
          <w:lang w:val="en-US" w:eastAsia="zh-CN"/>
        </w:rPr>
        <w:t xml:space="preserve">78 </w:t>
      </w:r>
      <w:r w:rsidR="001471C7" w:rsidRPr="0073594C">
        <w:t>+ B</w:t>
      </w:r>
      <w:r w:rsidR="001471C7" w:rsidRPr="0073594C">
        <w:rPr>
          <w:rFonts w:hint="eastAsia"/>
          <w:lang w:eastAsia="ja-JP"/>
        </w:rPr>
        <w:t xml:space="preserve">and </w:t>
      </w:r>
      <w:r w:rsidR="001471C7" w:rsidRPr="0073594C">
        <w:rPr>
          <w:lang w:val="en-US" w:eastAsia="zh-CN"/>
        </w:rPr>
        <w:t>n</w:t>
      </w:r>
      <w:r w:rsidR="001471C7">
        <w:rPr>
          <w:lang w:val="en-US" w:eastAsia="zh-CN"/>
        </w:rPr>
        <w:t>102</w:t>
      </w:r>
      <w:r w:rsidR="001471C7" w:rsidRPr="0073594C">
        <w:rPr>
          <w:lang w:val="en-US" w:eastAsia="zh-CN"/>
        </w:rPr>
        <w:t xml:space="preserve"> 2UL bands CA </w:t>
      </w:r>
      <w:r w:rsidR="001471C7" w:rsidRPr="0073594C">
        <w:rPr>
          <w:lang w:eastAsia="ja-JP"/>
        </w:rPr>
        <w:t>2</w:t>
      </w:r>
      <w:r w:rsidR="001471C7" w:rsidRPr="0073594C">
        <w:rPr>
          <w:vertAlign w:val="superscript"/>
          <w:lang w:eastAsia="ja-JP"/>
        </w:rPr>
        <w:t>nd</w:t>
      </w:r>
      <w:r w:rsidR="001471C7" w:rsidRPr="0073594C">
        <w:rPr>
          <w:lang w:eastAsia="ja-JP"/>
        </w:rPr>
        <w:t xml:space="preserve">, </w:t>
      </w:r>
      <w:r w:rsidR="001471C7" w:rsidRPr="0073594C">
        <w:t>3</w:t>
      </w:r>
      <w:r w:rsidR="001471C7" w:rsidRPr="0073594C">
        <w:rPr>
          <w:vertAlign w:val="superscript"/>
        </w:rPr>
        <w:t>rd</w:t>
      </w:r>
      <w:r w:rsidR="001471C7" w:rsidRPr="0073594C">
        <w:rPr>
          <w:lang w:eastAsia="ja-JP"/>
        </w:rPr>
        <w:t>, 4</w:t>
      </w:r>
      <w:r w:rsidR="001471C7" w:rsidRPr="0073594C">
        <w:rPr>
          <w:vertAlign w:val="superscript"/>
          <w:lang w:eastAsia="ja-JP"/>
        </w:rPr>
        <w:t>th</w:t>
      </w:r>
      <w:r w:rsidR="001471C7" w:rsidRPr="0073594C">
        <w:rPr>
          <w:lang w:eastAsia="ja-JP"/>
        </w:rPr>
        <w:t xml:space="preserve"> and 5</w:t>
      </w:r>
      <w:r w:rsidR="001471C7" w:rsidRPr="0073594C">
        <w:rPr>
          <w:vertAlign w:val="superscript"/>
          <w:lang w:eastAsia="ja-JP"/>
        </w:rPr>
        <w:t>th</w:t>
      </w:r>
      <w:r w:rsidR="001471C7" w:rsidRPr="0073594C">
        <w:rPr>
          <w:lang w:eastAsia="ja-JP"/>
        </w:rPr>
        <w:t xml:space="preserve"> </w:t>
      </w:r>
      <w:r w:rsidR="001471C7" w:rsidRPr="0073594C">
        <w:t xml:space="preserve">order IMD for the UE coexistence analysis. </w:t>
      </w:r>
    </w:p>
    <w:p w14:paraId="38F308F3" w14:textId="7766120B" w:rsidR="001471C7" w:rsidRDefault="00E21E87" w:rsidP="001471C7">
      <w:pPr>
        <w:keepNext/>
        <w:keepLines/>
        <w:spacing w:before="60"/>
        <w:jc w:val="center"/>
        <w:rPr>
          <w:rFonts w:ascii="Arial" w:hAnsi="Arial" w:cs="Arial"/>
          <w:b/>
          <w:lang w:eastAsia="zh-CN"/>
        </w:rPr>
      </w:pPr>
      <w:r>
        <w:rPr>
          <w:rFonts w:ascii="Arial" w:hAnsi="Arial" w:cs="Arial"/>
          <w:b/>
          <w:lang w:eastAsia="zh-CN"/>
        </w:rPr>
        <w:t>Table 5.55</w:t>
      </w:r>
      <w:r w:rsidR="001471C7">
        <w:rPr>
          <w:rFonts w:ascii="Arial" w:hAnsi="Arial" w:cs="Arial"/>
          <w:b/>
          <w:lang w:eastAsia="zh-CN"/>
        </w:rPr>
        <w:t xml:space="preserve">.2.1-1: </w:t>
      </w:r>
      <w:r w:rsidR="001471C7" w:rsidRPr="0073594C">
        <w:rPr>
          <w:rFonts w:ascii="Arial" w:hAnsi="Arial" w:cs="Arial"/>
          <w:b/>
          <w:bCs/>
          <w:lang w:val="en-US"/>
        </w:rPr>
        <w:t xml:space="preserve">Band </w:t>
      </w:r>
      <w:r w:rsidR="001471C7" w:rsidRPr="0073594C">
        <w:rPr>
          <w:rFonts w:ascii="Arial" w:hAnsi="Arial" w:cs="Arial"/>
          <w:b/>
          <w:bCs/>
          <w:lang w:val="en-US" w:eastAsia="zh-CN"/>
        </w:rPr>
        <w:t>n</w:t>
      </w:r>
      <w:r w:rsidR="001471C7">
        <w:rPr>
          <w:rFonts w:ascii="Arial" w:hAnsi="Arial" w:cs="Arial"/>
          <w:b/>
          <w:bCs/>
          <w:lang w:val="en-US" w:eastAsia="zh-CN"/>
        </w:rPr>
        <w:t>1</w:t>
      </w:r>
      <w:r w:rsidR="001471C7" w:rsidRPr="0073594C">
        <w:rPr>
          <w:rFonts w:ascii="Arial" w:hAnsi="Arial" w:cs="Arial"/>
          <w:b/>
          <w:bCs/>
          <w:lang w:val="en-US"/>
        </w:rPr>
        <w:t xml:space="preserve"> and Band </w:t>
      </w:r>
      <w:r w:rsidR="001471C7" w:rsidRPr="0073594C">
        <w:rPr>
          <w:rFonts w:ascii="Arial" w:hAnsi="Arial" w:cs="Arial"/>
          <w:b/>
          <w:bCs/>
          <w:lang w:val="en-US" w:eastAsia="zh-CN"/>
        </w:rPr>
        <w:t>n</w:t>
      </w:r>
      <w:r w:rsidR="001471C7">
        <w:rPr>
          <w:rFonts w:ascii="Arial" w:hAnsi="Arial" w:cs="Arial"/>
          <w:b/>
          <w:bCs/>
          <w:lang w:val="en-US" w:eastAsia="zh-CN"/>
        </w:rPr>
        <w:t>78</w:t>
      </w:r>
      <w:r w:rsidR="001471C7" w:rsidRPr="0073594C">
        <w:rPr>
          <w:rFonts w:ascii="Arial" w:hAnsi="Arial" w:cs="Arial"/>
          <w:b/>
          <w:bCs/>
          <w:lang w:val="en-US"/>
        </w:rPr>
        <w:t xml:space="preserve"> </w:t>
      </w:r>
      <w:r w:rsidR="001471C7" w:rsidRPr="0073594C">
        <w:rPr>
          <w:rFonts w:ascii="Arial" w:hAnsi="Arial" w:cs="Arial"/>
          <w:b/>
          <w:bCs/>
          <w:lang w:val="en-US" w:eastAsia="zh-CN"/>
        </w:rPr>
        <w:t>U</w:t>
      </w:r>
      <w:r w:rsidR="001471C7"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4F260F9B" w14:textId="77777777" w:rsidTr="001471C7">
        <w:trPr>
          <w:trHeight w:val="270"/>
        </w:trPr>
        <w:tc>
          <w:tcPr>
            <w:tcW w:w="2825" w:type="dxa"/>
            <w:shd w:val="clear" w:color="auto" w:fill="auto"/>
            <w:vAlign w:val="center"/>
            <w:hideMark/>
          </w:tcPr>
          <w:p w14:paraId="5EAB19D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50AEC2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F11691B"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9FA16B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461F2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BDB08B6" w14:textId="77777777" w:rsidTr="001471C7">
        <w:trPr>
          <w:trHeight w:val="270"/>
        </w:trPr>
        <w:tc>
          <w:tcPr>
            <w:tcW w:w="2825" w:type="dxa"/>
            <w:shd w:val="clear" w:color="000000" w:fill="F2F2F2"/>
            <w:vAlign w:val="center"/>
            <w:hideMark/>
          </w:tcPr>
          <w:p w14:paraId="023191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2A73C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4CDCC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062FE25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760A7FF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177B9AE0" w14:textId="77777777" w:rsidTr="001471C7">
        <w:trPr>
          <w:trHeight w:val="270"/>
        </w:trPr>
        <w:tc>
          <w:tcPr>
            <w:tcW w:w="2825" w:type="dxa"/>
            <w:shd w:val="clear" w:color="000000" w:fill="F2F2F2"/>
            <w:vAlign w:val="center"/>
            <w:hideMark/>
          </w:tcPr>
          <w:p w14:paraId="6CE9DE9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30D5B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26B5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3B5E9B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774D0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r>
      <w:tr w:rsidR="001471C7" w:rsidRPr="00DB7239" w14:paraId="20952507" w14:textId="77777777" w:rsidTr="001471C7">
        <w:trPr>
          <w:trHeight w:val="270"/>
        </w:trPr>
        <w:tc>
          <w:tcPr>
            <w:tcW w:w="2825" w:type="dxa"/>
            <w:shd w:val="clear" w:color="auto" w:fill="auto"/>
            <w:vAlign w:val="center"/>
            <w:hideMark/>
          </w:tcPr>
          <w:p w14:paraId="7BF138A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01717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0F77D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198E28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1137B1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796CD7A" w14:textId="77777777" w:rsidTr="001471C7">
        <w:trPr>
          <w:trHeight w:val="270"/>
        </w:trPr>
        <w:tc>
          <w:tcPr>
            <w:tcW w:w="2825" w:type="dxa"/>
            <w:shd w:val="clear" w:color="auto" w:fill="auto"/>
            <w:vAlign w:val="center"/>
            <w:hideMark/>
          </w:tcPr>
          <w:p w14:paraId="14BA45E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195A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1320</w:t>
            </w:r>
          </w:p>
        </w:tc>
        <w:tc>
          <w:tcPr>
            <w:tcW w:w="1985" w:type="dxa"/>
            <w:shd w:val="clear" w:color="auto" w:fill="auto"/>
            <w:vAlign w:val="center"/>
            <w:hideMark/>
          </w:tcPr>
          <w:p w14:paraId="6CAE22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auto" w:fill="auto"/>
            <w:vAlign w:val="center"/>
            <w:hideMark/>
          </w:tcPr>
          <w:p w14:paraId="6F668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5220</w:t>
            </w:r>
          </w:p>
        </w:tc>
        <w:tc>
          <w:tcPr>
            <w:tcW w:w="1843" w:type="dxa"/>
            <w:shd w:val="clear" w:color="auto" w:fill="auto"/>
            <w:vAlign w:val="center"/>
            <w:hideMark/>
          </w:tcPr>
          <w:p w14:paraId="4A7A0EC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5780</w:t>
            </w:r>
          </w:p>
        </w:tc>
      </w:tr>
      <w:tr w:rsidR="001471C7" w:rsidRPr="00DB7239" w14:paraId="3F5B14DF" w14:textId="77777777" w:rsidTr="001471C7">
        <w:trPr>
          <w:trHeight w:val="270"/>
        </w:trPr>
        <w:tc>
          <w:tcPr>
            <w:tcW w:w="2825" w:type="dxa"/>
            <w:shd w:val="clear" w:color="000000" w:fill="F2F2F2"/>
            <w:vAlign w:val="center"/>
            <w:hideMark/>
          </w:tcPr>
          <w:p w14:paraId="7F55969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17EED7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D6869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B00EE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23892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33DE767" w14:textId="77777777" w:rsidTr="001471C7">
        <w:trPr>
          <w:trHeight w:val="270"/>
        </w:trPr>
        <w:tc>
          <w:tcPr>
            <w:tcW w:w="2825" w:type="dxa"/>
            <w:shd w:val="clear" w:color="000000" w:fill="F2F2F2"/>
            <w:vAlign w:val="center"/>
            <w:hideMark/>
          </w:tcPr>
          <w:p w14:paraId="243C8D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2019D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40</w:t>
            </w:r>
          </w:p>
        </w:tc>
        <w:tc>
          <w:tcPr>
            <w:tcW w:w="1985" w:type="dxa"/>
            <w:shd w:val="clear" w:color="000000" w:fill="F2F2F2"/>
            <w:vAlign w:val="center"/>
            <w:hideMark/>
          </w:tcPr>
          <w:p w14:paraId="52FEEFB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2" w:type="dxa"/>
            <w:shd w:val="clear" w:color="000000" w:fill="F2F2F2"/>
            <w:vAlign w:val="center"/>
            <w:hideMark/>
          </w:tcPr>
          <w:p w14:paraId="193E639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09808A1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5680</w:t>
            </w:r>
          </w:p>
        </w:tc>
      </w:tr>
      <w:tr w:rsidR="001471C7" w:rsidRPr="00DB7239" w14:paraId="7F9C1555" w14:textId="77777777" w:rsidTr="001471C7">
        <w:trPr>
          <w:trHeight w:val="270"/>
        </w:trPr>
        <w:tc>
          <w:tcPr>
            <w:tcW w:w="2825" w:type="dxa"/>
            <w:shd w:val="clear" w:color="000000" w:fill="F2F2F2"/>
            <w:vAlign w:val="center"/>
            <w:hideMark/>
          </w:tcPr>
          <w:p w14:paraId="18E30E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AFDAD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A6AD5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F98E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870849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17F55DC1" w14:textId="77777777" w:rsidTr="001471C7">
        <w:trPr>
          <w:trHeight w:val="270"/>
        </w:trPr>
        <w:tc>
          <w:tcPr>
            <w:tcW w:w="2825" w:type="dxa"/>
            <w:shd w:val="clear" w:color="000000" w:fill="F2F2F2"/>
            <w:vAlign w:val="center"/>
            <w:hideMark/>
          </w:tcPr>
          <w:p w14:paraId="21EB54B8"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1DC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7140</w:t>
            </w:r>
          </w:p>
        </w:tc>
        <w:tc>
          <w:tcPr>
            <w:tcW w:w="1985" w:type="dxa"/>
            <w:shd w:val="clear" w:color="000000" w:fill="F2F2F2"/>
            <w:vAlign w:val="center"/>
            <w:hideMark/>
          </w:tcPr>
          <w:p w14:paraId="7E65F7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7760</w:t>
            </w:r>
          </w:p>
        </w:tc>
        <w:tc>
          <w:tcPr>
            <w:tcW w:w="1842" w:type="dxa"/>
            <w:shd w:val="clear" w:color="000000" w:fill="F2F2F2"/>
            <w:vAlign w:val="center"/>
            <w:hideMark/>
          </w:tcPr>
          <w:p w14:paraId="28DF24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8520</w:t>
            </w:r>
          </w:p>
        </w:tc>
        <w:tc>
          <w:tcPr>
            <w:tcW w:w="1843" w:type="dxa"/>
            <w:shd w:val="clear" w:color="000000" w:fill="F2F2F2"/>
            <w:vAlign w:val="center"/>
            <w:hideMark/>
          </w:tcPr>
          <w:p w14:paraId="138608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9580</w:t>
            </w:r>
          </w:p>
        </w:tc>
      </w:tr>
      <w:tr w:rsidR="001471C7" w:rsidRPr="00DB7239" w14:paraId="20C07F8E" w14:textId="77777777" w:rsidTr="001471C7">
        <w:trPr>
          <w:trHeight w:val="270"/>
        </w:trPr>
        <w:tc>
          <w:tcPr>
            <w:tcW w:w="2825" w:type="dxa"/>
            <w:shd w:val="clear" w:color="auto" w:fill="auto"/>
            <w:vAlign w:val="center"/>
            <w:hideMark/>
          </w:tcPr>
          <w:p w14:paraId="3B1A64B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E95C1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223A4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C5BF4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EAF93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7DF179F" w14:textId="77777777" w:rsidTr="001471C7">
        <w:trPr>
          <w:trHeight w:val="270"/>
        </w:trPr>
        <w:tc>
          <w:tcPr>
            <w:tcW w:w="2825" w:type="dxa"/>
            <w:shd w:val="clear" w:color="auto" w:fill="auto"/>
            <w:vAlign w:val="center"/>
            <w:hideMark/>
          </w:tcPr>
          <w:p w14:paraId="13EA372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5312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1960</w:t>
            </w:r>
          </w:p>
        </w:tc>
        <w:tc>
          <w:tcPr>
            <w:tcW w:w="1985" w:type="dxa"/>
            <w:shd w:val="clear" w:color="auto" w:fill="auto"/>
            <w:vAlign w:val="center"/>
            <w:hideMark/>
          </w:tcPr>
          <w:p w14:paraId="5CEC88C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794945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7920</w:t>
            </w:r>
          </w:p>
        </w:tc>
        <w:tc>
          <w:tcPr>
            <w:tcW w:w="1843" w:type="dxa"/>
            <w:shd w:val="clear" w:color="auto" w:fill="auto"/>
            <w:vAlign w:val="center"/>
            <w:hideMark/>
          </w:tcPr>
          <w:p w14:paraId="0B091E6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9480</w:t>
            </w:r>
          </w:p>
        </w:tc>
      </w:tr>
      <w:tr w:rsidR="001471C7" w:rsidRPr="00DB7239" w14:paraId="6F27B3FE" w14:textId="77777777" w:rsidTr="001471C7">
        <w:trPr>
          <w:trHeight w:val="270"/>
        </w:trPr>
        <w:tc>
          <w:tcPr>
            <w:tcW w:w="2825" w:type="dxa"/>
            <w:shd w:val="clear" w:color="auto" w:fill="auto"/>
            <w:vAlign w:val="center"/>
            <w:hideMark/>
          </w:tcPr>
          <w:p w14:paraId="449A2B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BB1E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9644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667984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6F496E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1137DCB" w14:textId="77777777" w:rsidTr="001471C7">
        <w:trPr>
          <w:trHeight w:val="270"/>
        </w:trPr>
        <w:tc>
          <w:tcPr>
            <w:tcW w:w="2825" w:type="dxa"/>
            <w:shd w:val="clear" w:color="auto" w:fill="auto"/>
            <w:vAlign w:val="center"/>
            <w:hideMark/>
          </w:tcPr>
          <w:p w14:paraId="61310CA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1C087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3760</w:t>
            </w:r>
          </w:p>
        </w:tc>
        <w:tc>
          <w:tcPr>
            <w:tcW w:w="1985" w:type="dxa"/>
            <w:shd w:val="clear" w:color="auto" w:fill="auto"/>
            <w:vAlign w:val="center"/>
            <w:hideMark/>
          </w:tcPr>
          <w:p w14:paraId="42225D4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2640</w:t>
            </w:r>
          </w:p>
        </w:tc>
        <w:tc>
          <w:tcPr>
            <w:tcW w:w="1842" w:type="dxa"/>
            <w:shd w:val="clear" w:color="auto" w:fill="auto"/>
            <w:vAlign w:val="center"/>
            <w:hideMark/>
          </w:tcPr>
          <w:p w14:paraId="3B614D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10440</w:t>
            </w:r>
          </w:p>
        </w:tc>
        <w:tc>
          <w:tcPr>
            <w:tcW w:w="1843" w:type="dxa"/>
            <w:shd w:val="clear" w:color="auto" w:fill="auto"/>
            <w:vAlign w:val="center"/>
            <w:hideMark/>
          </w:tcPr>
          <w:p w14:paraId="1EEDBA5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11560</w:t>
            </w:r>
          </w:p>
        </w:tc>
      </w:tr>
      <w:tr w:rsidR="001471C7" w:rsidRPr="00DB7239" w14:paraId="7BB1B9AC" w14:textId="77777777" w:rsidTr="001471C7">
        <w:trPr>
          <w:trHeight w:val="270"/>
        </w:trPr>
        <w:tc>
          <w:tcPr>
            <w:tcW w:w="2825" w:type="dxa"/>
            <w:shd w:val="clear" w:color="auto" w:fill="auto"/>
            <w:vAlign w:val="center"/>
            <w:hideMark/>
          </w:tcPr>
          <w:p w14:paraId="03CD9F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2793BA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F1E22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D7F1C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0788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293F2D06" w14:textId="77777777" w:rsidTr="001471C7">
        <w:trPr>
          <w:trHeight w:val="270"/>
        </w:trPr>
        <w:tc>
          <w:tcPr>
            <w:tcW w:w="2825" w:type="dxa"/>
            <w:shd w:val="clear" w:color="auto" w:fill="auto"/>
            <w:vAlign w:val="center"/>
            <w:hideMark/>
          </w:tcPr>
          <w:p w14:paraId="6C2CF2C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6A500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9060</w:t>
            </w:r>
          </w:p>
        </w:tc>
        <w:tc>
          <w:tcPr>
            <w:tcW w:w="1985" w:type="dxa"/>
            <w:shd w:val="clear" w:color="000000" w:fill="FFFFFF"/>
            <w:vAlign w:val="center"/>
            <w:hideMark/>
          </w:tcPr>
          <w:p w14:paraId="708BE1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9740</w:t>
            </w:r>
          </w:p>
        </w:tc>
        <w:tc>
          <w:tcPr>
            <w:tcW w:w="1842" w:type="dxa"/>
            <w:shd w:val="clear" w:color="000000" w:fill="FFFFFF"/>
            <w:vAlign w:val="center"/>
            <w:hideMark/>
          </w:tcPr>
          <w:p w14:paraId="41493D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11820</w:t>
            </w:r>
          </w:p>
        </w:tc>
        <w:tc>
          <w:tcPr>
            <w:tcW w:w="1843" w:type="dxa"/>
            <w:shd w:val="clear" w:color="000000" w:fill="FFFFFF"/>
            <w:vAlign w:val="center"/>
            <w:hideMark/>
          </w:tcPr>
          <w:p w14:paraId="31D3E6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13380</w:t>
            </w:r>
          </w:p>
        </w:tc>
      </w:tr>
      <w:tr w:rsidR="001471C7" w:rsidRPr="00DB7239" w14:paraId="58509D18" w14:textId="77777777" w:rsidTr="001471C7">
        <w:trPr>
          <w:trHeight w:val="270"/>
        </w:trPr>
        <w:tc>
          <w:tcPr>
            <w:tcW w:w="2825" w:type="dxa"/>
            <w:shd w:val="clear" w:color="000000" w:fill="F2F2F2"/>
            <w:vAlign w:val="center"/>
            <w:hideMark/>
          </w:tcPr>
          <w:p w14:paraId="77AEF53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E01A44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0092B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AC5DFC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4269C8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6CF88443" w14:textId="77777777" w:rsidTr="001471C7">
        <w:trPr>
          <w:trHeight w:val="270"/>
        </w:trPr>
        <w:tc>
          <w:tcPr>
            <w:tcW w:w="2825" w:type="dxa"/>
            <w:shd w:val="clear" w:color="000000" w:fill="F2F2F2"/>
            <w:vAlign w:val="center"/>
            <w:hideMark/>
          </w:tcPr>
          <w:p w14:paraId="27A793B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2D984F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13280</w:t>
            </w:r>
          </w:p>
        </w:tc>
        <w:tc>
          <w:tcPr>
            <w:tcW w:w="1985" w:type="dxa"/>
            <w:shd w:val="clear" w:color="000000" w:fill="F2F2F2"/>
            <w:vAlign w:val="center"/>
            <w:hideMark/>
          </w:tcPr>
          <w:p w14:paraId="4DCF53F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11220</w:t>
            </w:r>
          </w:p>
        </w:tc>
        <w:tc>
          <w:tcPr>
            <w:tcW w:w="1842" w:type="dxa"/>
            <w:shd w:val="clear" w:color="000000" w:fill="F2F2F2"/>
            <w:vAlign w:val="center"/>
            <w:hideMark/>
          </w:tcPr>
          <w:p w14:paraId="25D43E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4620</w:t>
            </w:r>
          </w:p>
        </w:tc>
        <w:tc>
          <w:tcPr>
            <w:tcW w:w="1843" w:type="dxa"/>
            <w:shd w:val="clear" w:color="000000" w:fill="F2F2F2"/>
            <w:vAlign w:val="center"/>
            <w:hideMark/>
          </w:tcPr>
          <w:p w14:paraId="5A759C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3880</w:t>
            </w:r>
          </w:p>
        </w:tc>
      </w:tr>
      <w:tr w:rsidR="001471C7" w:rsidRPr="00DB7239" w14:paraId="69E1FB8C" w14:textId="77777777" w:rsidTr="001471C7">
        <w:trPr>
          <w:trHeight w:val="270"/>
        </w:trPr>
        <w:tc>
          <w:tcPr>
            <w:tcW w:w="2825" w:type="dxa"/>
            <w:shd w:val="clear" w:color="000000" w:fill="F2F2F2"/>
            <w:vAlign w:val="center"/>
            <w:hideMark/>
          </w:tcPr>
          <w:p w14:paraId="14F6FAF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205F27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9330C2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6652C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267F9A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B599E92" w14:textId="77777777" w:rsidTr="001471C7">
        <w:trPr>
          <w:trHeight w:val="270"/>
        </w:trPr>
        <w:tc>
          <w:tcPr>
            <w:tcW w:w="2825" w:type="dxa"/>
            <w:shd w:val="clear" w:color="000000" w:fill="F2F2F2"/>
            <w:vAlign w:val="center"/>
            <w:hideMark/>
          </w:tcPr>
          <w:p w14:paraId="1D7C0F5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B645EA8"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7560</w:t>
            </w:r>
          </w:p>
        </w:tc>
        <w:tc>
          <w:tcPr>
            <w:tcW w:w="1985" w:type="dxa"/>
            <w:shd w:val="clear" w:color="000000" w:fill="F2F2F2"/>
            <w:vAlign w:val="center"/>
            <w:hideMark/>
          </w:tcPr>
          <w:p w14:paraId="149030C5"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5940</w:t>
            </w:r>
          </w:p>
        </w:tc>
        <w:tc>
          <w:tcPr>
            <w:tcW w:w="1842" w:type="dxa"/>
            <w:shd w:val="clear" w:color="000000" w:fill="F2F2F2"/>
            <w:vAlign w:val="center"/>
            <w:hideMark/>
          </w:tcPr>
          <w:p w14:paraId="7AABB1F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660</w:t>
            </w:r>
          </w:p>
        </w:tc>
        <w:tc>
          <w:tcPr>
            <w:tcW w:w="1843" w:type="dxa"/>
            <w:shd w:val="clear" w:color="000000" w:fill="F2F2F2"/>
            <w:vAlign w:val="center"/>
            <w:hideMark/>
          </w:tcPr>
          <w:p w14:paraId="27D6ED4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1840</w:t>
            </w:r>
          </w:p>
        </w:tc>
      </w:tr>
      <w:tr w:rsidR="001471C7" w:rsidRPr="00DB7239" w14:paraId="52B7EE70" w14:textId="77777777" w:rsidTr="001471C7">
        <w:trPr>
          <w:trHeight w:val="270"/>
        </w:trPr>
        <w:tc>
          <w:tcPr>
            <w:tcW w:w="2825" w:type="dxa"/>
            <w:shd w:val="clear" w:color="000000" w:fill="F2F2F2"/>
            <w:vAlign w:val="center"/>
            <w:hideMark/>
          </w:tcPr>
          <w:p w14:paraId="382548D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6744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9BAF2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3ECA41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85F15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6B491540" w14:textId="77777777" w:rsidTr="001471C7">
        <w:trPr>
          <w:trHeight w:val="270"/>
        </w:trPr>
        <w:tc>
          <w:tcPr>
            <w:tcW w:w="2825" w:type="dxa"/>
            <w:shd w:val="clear" w:color="000000" w:fill="F2F2F2"/>
            <w:vAlign w:val="center"/>
            <w:hideMark/>
          </w:tcPr>
          <w:p w14:paraId="7543208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B4456E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15120</w:t>
            </w:r>
          </w:p>
        </w:tc>
        <w:tc>
          <w:tcPr>
            <w:tcW w:w="1985" w:type="dxa"/>
            <w:shd w:val="clear" w:color="000000" w:fill="F2F2F2"/>
            <w:vAlign w:val="center"/>
            <w:hideMark/>
          </w:tcPr>
          <w:p w14:paraId="77C5BC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17180</w:t>
            </w:r>
          </w:p>
        </w:tc>
        <w:tc>
          <w:tcPr>
            <w:tcW w:w="1842" w:type="dxa"/>
            <w:shd w:val="clear" w:color="000000" w:fill="F2F2F2"/>
            <w:vAlign w:val="center"/>
            <w:hideMark/>
          </w:tcPr>
          <w:p w14:paraId="77D3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10980</w:t>
            </w:r>
          </w:p>
        </w:tc>
        <w:tc>
          <w:tcPr>
            <w:tcW w:w="1843" w:type="dxa"/>
            <w:shd w:val="clear" w:color="000000" w:fill="F2F2F2"/>
            <w:vAlign w:val="center"/>
            <w:hideMark/>
          </w:tcPr>
          <w:p w14:paraId="0ADA144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11720</w:t>
            </w:r>
          </w:p>
        </w:tc>
      </w:tr>
      <w:tr w:rsidR="001471C7" w:rsidRPr="00DB7239" w14:paraId="136F3C75" w14:textId="77777777" w:rsidTr="001471C7">
        <w:trPr>
          <w:trHeight w:val="270"/>
        </w:trPr>
        <w:tc>
          <w:tcPr>
            <w:tcW w:w="2825" w:type="dxa"/>
            <w:shd w:val="clear" w:color="000000" w:fill="F2F2F2"/>
            <w:vAlign w:val="center"/>
            <w:hideMark/>
          </w:tcPr>
          <w:p w14:paraId="6DC1253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5BCCD3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718F5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39D25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EB0E5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407F721" w14:textId="77777777" w:rsidTr="001471C7">
        <w:trPr>
          <w:trHeight w:val="270"/>
        </w:trPr>
        <w:tc>
          <w:tcPr>
            <w:tcW w:w="2825" w:type="dxa"/>
            <w:shd w:val="clear" w:color="000000" w:fill="F2F2F2"/>
            <w:vAlign w:val="center"/>
            <w:hideMark/>
          </w:tcPr>
          <w:p w14:paraId="2D6F210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B520EAA"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13740</w:t>
            </w:r>
          </w:p>
        </w:tc>
        <w:tc>
          <w:tcPr>
            <w:tcW w:w="1985" w:type="dxa"/>
            <w:shd w:val="clear" w:color="000000" w:fill="F2F2F2"/>
            <w:vAlign w:val="center"/>
            <w:hideMark/>
          </w:tcPr>
          <w:p w14:paraId="3609476E" w14:textId="77777777" w:rsidR="001471C7" w:rsidRPr="000E21BB" w:rsidRDefault="001471C7" w:rsidP="001471C7">
            <w:pPr>
              <w:spacing w:after="0"/>
              <w:jc w:val="center"/>
              <w:rPr>
                <w:rFonts w:ascii="Arial" w:hAnsi="Arial" w:cs="Arial"/>
                <w:color w:val="000000"/>
                <w:sz w:val="16"/>
                <w:szCs w:val="16"/>
                <w:highlight w:val="yellow"/>
              </w:rPr>
            </w:pPr>
            <w:r>
              <w:rPr>
                <w:rFonts w:ascii="Arial" w:hAnsi="Arial" w:cs="Arial"/>
                <w:color w:val="000000"/>
                <w:sz w:val="16"/>
                <w:szCs w:val="16"/>
              </w:rPr>
              <w:t>15360</w:t>
            </w:r>
          </w:p>
        </w:tc>
        <w:tc>
          <w:tcPr>
            <w:tcW w:w="1842" w:type="dxa"/>
            <w:shd w:val="clear" w:color="000000" w:fill="F2F2F2"/>
            <w:vAlign w:val="center"/>
            <w:hideMark/>
          </w:tcPr>
          <w:p w14:paraId="1D061F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shd w:val="clear" w:color="000000" w:fill="F2F2F2"/>
            <w:vAlign w:val="center"/>
            <w:hideMark/>
          </w:tcPr>
          <w:p w14:paraId="0EE8CC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13540</w:t>
            </w:r>
          </w:p>
        </w:tc>
      </w:tr>
    </w:tbl>
    <w:p w14:paraId="10A07359" w14:textId="77777777" w:rsidR="001471C7" w:rsidRPr="0073594C" w:rsidRDefault="001471C7" w:rsidP="001471C7">
      <w:pPr>
        <w:rPr>
          <w:lang w:eastAsia="ko-KR"/>
        </w:rPr>
      </w:pPr>
    </w:p>
    <w:p w14:paraId="7675E64F" w14:textId="3A28189E" w:rsidR="001471C7" w:rsidRPr="0073594C" w:rsidRDefault="001471C7" w:rsidP="001471C7">
      <w:pPr>
        <w:jc w:val="center"/>
        <w:rPr>
          <w:lang w:eastAsia="zh-CN"/>
        </w:rPr>
      </w:pPr>
      <w:r w:rsidRPr="0073594C">
        <w:rPr>
          <w:rFonts w:ascii="Arial" w:hAnsi="Arial" w:cs="Arial"/>
          <w:b/>
          <w:bCs/>
          <w:lang w:val="en-US"/>
        </w:rPr>
        <w:t xml:space="preserve">Table </w:t>
      </w:r>
      <w:r w:rsidR="00E21E87">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696BE028" w14:textId="77777777" w:rsidTr="001471C7">
        <w:trPr>
          <w:trHeight w:val="270"/>
        </w:trPr>
        <w:tc>
          <w:tcPr>
            <w:tcW w:w="2825" w:type="dxa"/>
            <w:shd w:val="clear" w:color="auto" w:fill="auto"/>
            <w:vAlign w:val="center"/>
            <w:hideMark/>
          </w:tcPr>
          <w:p w14:paraId="241161C2"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9E00919"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2C9D1B5"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7EED7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37699AFE"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07A49F6C" w14:textId="77777777" w:rsidTr="001471C7">
        <w:trPr>
          <w:trHeight w:val="270"/>
        </w:trPr>
        <w:tc>
          <w:tcPr>
            <w:tcW w:w="2825" w:type="dxa"/>
            <w:shd w:val="clear" w:color="000000" w:fill="F2F2F2"/>
            <w:vAlign w:val="center"/>
            <w:hideMark/>
          </w:tcPr>
          <w:p w14:paraId="6A834F3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A831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233F1B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7001B4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A2424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1E2337DA" w14:textId="77777777" w:rsidTr="001471C7">
        <w:trPr>
          <w:trHeight w:val="270"/>
        </w:trPr>
        <w:tc>
          <w:tcPr>
            <w:tcW w:w="2825" w:type="dxa"/>
            <w:shd w:val="clear" w:color="000000" w:fill="F2F2F2"/>
            <w:vAlign w:val="center"/>
            <w:hideMark/>
          </w:tcPr>
          <w:p w14:paraId="5184A8A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94623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42D6288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2CDCE01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08CA1A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37E7EBE6" w14:textId="77777777" w:rsidTr="001471C7">
        <w:trPr>
          <w:trHeight w:val="270"/>
        </w:trPr>
        <w:tc>
          <w:tcPr>
            <w:tcW w:w="2825" w:type="dxa"/>
            <w:shd w:val="clear" w:color="auto" w:fill="auto"/>
            <w:vAlign w:val="center"/>
            <w:hideMark/>
          </w:tcPr>
          <w:p w14:paraId="48225D0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958475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AB58D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21575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C3993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415F6F4D" w14:textId="77777777" w:rsidTr="001471C7">
        <w:trPr>
          <w:trHeight w:val="270"/>
        </w:trPr>
        <w:tc>
          <w:tcPr>
            <w:tcW w:w="2825" w:type="dxa"/>
            <w:shd w:val="clear" w:color="auto" w:fill="auto"/>
            <w:vAlign w:val="center"/>
            <w:hideMark/>
          </w:tcPr>
          <w:p w14:paraId="5751BAE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7B52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170F85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498F72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1F169B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8405</w:t>
            </w:r>
          </w:p>
        </w:tc>
      </w:tr>
      <w:tr w:rsidR="001471C7" w:rsidRPr="00DB7239" w14:paraId="591FBF09" w14:textId="77777777" w:rsidTr="001471C7">
        <w:trPr>
          <w:trHeight w:val="270"/>
        </w:trPr>
        <w:tc>
          <w:tcPr>
            <w:tcW w:w="2825" w:type="dxa"/>
            <w:shd w:val="clear" w:color="000000" w:fill="F2F2F2"/>
            <w:vAlign w:val="center"/>
            <w:hideMark/>
          </w:tcPr>
          <w:p w14:paraId="053DB7F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C6394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E90DA8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61D00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1B0DD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217F29DC" w14:textId="77777777" w:rsidTr="001471C7">
        <w:trPr>
          <w:trHeight w:val="270"/>
        </w:trPr>
        <w:tc>
          <w:tcPr>
            <w:tcW w:w="2825" w:type="dxa"/>
            <w:shd w:val="clear" w:color="000000" w:fill="F2F2F2"/>
            <w:vAlign w:val="center"/>
            <w:hideMark/>
          </w:tcPr>
          <w:p w14:paraId="31F08EC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4A1CE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7E7C8B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0B0356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1A148D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10930</w:t>
            </w:r>
          </w:p>
        </w:tc>
      </w:tr>
      <w:tr w:rsidR="001471C7" w:rsidRPr="00DB7239" w14:paraId="6715CB06" w14:textId="77777777" w:rsidTr="001471C7">
        <w:trPr>
          <w:trHeight w:val="270"/>
        </w:trPr>
        <w:tc>
          <w:tcPr>
            <w:tcW w:w="2825" w:type="dxa"/>
            <w:shd w:val="clear" w:color="000000" w:fill="F2F2F2"/>
            <w:vAlign w:val="center"/>
            <w:hideMark/>
          </w:tcPr>
          <w:p w14:paraId="26759BF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8EC16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433EE1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742FC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FE9CAC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45A5B8D8" w14:textId="77777777" w:rsidTr="001471C7">
        <w:trPr>
          <w:trHeight w:val="270"/>
        </w:trPr>
        <w:tc>
          <w:tcPr>
            <w:tcW w:w="2825" w:type="dxa"/>
            <w:shd w:val="clear" w:color="000000" w:fill="F2F2F2"/>
            <w:vAlign w:val="center"/>
            <w:hideMark/>
          </w:tcPr>
          <w:p w14:paraId="4A1A99F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9285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528E17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C5D67C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7662C17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14830</w:t>
            </w:r>
          </w:p>
        </w:tc>
      </w:tr>
      <w:tr w:rsidR="001471C7" w:rsidRPr="00DB7239" w14:paraId="0B0EBD6E" w14:textId="77777777" w:rsidTr="001471C7">
        <w:trPr>
          <w:trHeight w:val="270"/>
        </w:trPr>
        <w:tc>
          <w:tcPr>
            <w:tcW w:w="2825" w:type="dxa"/>
            <w:shd w:val="clear" w:color="auto" w:fill="auto"/>
            <w:vAlign w:val="center"/>
            <w:hideMark/>
          </w:tcPr>
          <w:p w14:paraId="01B1079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F7E075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0EDB29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9E904A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B6349B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4532D6E7" w14:textId="77777777" w:rsidTr="001471C7">
        <w:trPr>
          <w:trHeight w:val="270"/>
        </w:trPr>
        <w:tc>
          <w:tcPr>
            <w:tcW w:w="2825" w:type="dxa"/>
            <w:shd w:val="clear" w:color="auto" w:fill="auto"/>
            <w:vAlign w:val="center"/>
            <w:hideMark/>
          </w:tcPr>
          <w:p w14:paraId="4F85EC4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FC6D01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6929C9D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0330FB86"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092E02E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17355</w:t>
            </w:r>
          </w:p>
        </w:tc>
      </w:tr>
      <w:tr w:rsidR="001471C7" w:rsidRPr="00DB7239" w14:paraId="55B0FBC4" w14:textId="77777777" w:rsidTr="001471C7">
        <w:trPr>
          <w:trHeight w:val="270"/>
        </w:trPr>
        <w:tc>
          <w:tcPr>
            <w:tcW w:w="2825" w:type="dxa"/>
            <w:shd w:val="clear" w:color="auto" w:fill="auto"/>
            <w:vAlign w:val="center"/>
            <w:hideMark/>
          </w:tcPr>
          <w:p w14:paraId="4A6B2B1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C619B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7975E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1269D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7410A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60BA4C3A" w14:textId="77777777" w:rsidTr="001471C7">
        <w:trPr>
          <w:trHeight w:val="270"/>
        </w:trPr>
        <w:tc>
          <w:tcPr>
            <w:tcW w:w="2825" w:type="dxa"/>
            <w:shd w:val="clear" w:color="auto" w:fill="auto"/>
            <w:vAlign w:val="center"/>
            <w:hideMark/>
          </w:tcPr>
          <w:p w14:paraId="01B7612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316CB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4C8C4E9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3DAF202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0271BF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16810</w:t>
            </w:r>
          </w:p>
        </w:tc>
      </w:tr>
      <w:tr w:rsidR="001471C7" w:rsidRPr="00DB7239" w14:paraId="69849EF7" w14:textId="77777777" w:rsidTr="001471C7">
        <w:trPr>
          <w:trHeight w:val="270"/>
        </w:trPr>
        <w:tc>
          <w:tcPr>
            <w:tcW w:w="2825" w:type="dxa"/>
            <w:shd w:val="clear" w:color="auto" w:fill="auto"/>
            <w:vAlign w:val="center"/>
            <w:hideMark/>
          </w:tcPr>
          <w:p w14:paraId="660B415C"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D753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7B19A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3819A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E03F96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54A74BE8" w14:textId="77777777" w:rsidTr="001471C7">
        <w:trPr>
          <w:trHeight w:val="270"/>
        </w:trPr>
        <w:tc>
          <w:tcPr>
            <w:tcW w:w="2825" w:type="dxa"/>
            <w:shd w:val="clear" w:color="auto" w:fill="auto"/>
            <w:vAlign w:val="center"/>
            <w:hideMark/>
          </w:tcPr>
          <w:p w14:paraId="1FD357C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9DC26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5DC912F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5EA34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04E15C8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21255</w:t>
            </w:r>
          </w:p>
        </w:tc>
      </w:tr>
      <w:tr w:rsidR="001471C7" w:rsidRPr="00DB7239" w14:paraId="1A47FB02" w14:textId="77777777" w:rsidTr="001471C7">
        <w:trPr>
          <w:trHeight w:val="270"/>
        </w:trPr>
        <w:tc>
          <w:tcPr>
            <w:tcW w:w="2825" w:type="dxa"/>
            <w:shd w:val="clear" w:color="000000" w:fill="F2F2F2"/>
            <w:vAlign w:val="center"/>
            <w:hideMark/>
          </w:tcPr>
          <w:p w14:paraId="3117EB35"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A727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0A7D0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0FCAB6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848574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4426C347" w14:textId="77777777" w:rsidTr="001471C7">
        <w:trPr>
          <w:trHeight w:val="270"/>
        </w:trPr>
        <w:tc>
          <w:tcPr>
            <w:tcW w:w="2825" w:type="dxa"/>
            <w:shd w:val="clear" w:color="000000" w:fill="F2F2F2"/>
            <w:vAlign w:val="center"/>
            <w:hideMark/>
          </w:tcPr>
          <w:p w14:paraId="56753D8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C5B6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3E0501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61239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2E7E73A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1255</w:t>
            </w:r>
          </w:p>
        </w:tc>
      </w:tr>
      <w:tr w:rsidR="001471C7" w:rsidRPr="00DB7239" w14:paraId="316FAD77" w14:textId="77777777" w:rsidTr="001471C7">
        <w:trPr>
          <w:trHeight w:val="270"/>
        </w:trPr>
        <w:tc>
          <w:tcPr>
            <w:tcW w:w="2825" w:type="dxa"/>
            <w:shd w:val="clear" w:color="000000" w:fill="F2F2F2"/>
            <w:vAlign w:val="center"/>
            <w:hideMark/>
          </w:tcPr>
          <w:p w14:paraId="1E1E41D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9D01CF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FF4C7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C96CFD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00B16B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4E8F6853" w14:textId="77777777" w:rsidTr="001471C7">
        <w:trPr>
          <w:trHeight w:val="270"/>
        </w:trPr>
        <w:tc>
          <w:tcPr>
            <w:tcW w:w="2825" w:type="dxa"/>
            <w:shd w:val="clear" w:color="000000" w:fill="F2F2F2"/>
            <w:vAlign w:val="center"/>
            <w:hideMark/>
          </w:tcPr>
          <w:p w14:paraId="245E854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92C9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1F7C9B3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0A5ADAA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5A8229E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7090</w:t>
            </w:r>
          </w:p>
        </w:tc>
      </w:tr>
      <w:tr w:rsidR="001471C7" w:rsidRPr="00DB7239" w14:paraId="2E561EC2" w14:textId="77777777" w:rsidTr="001471C7">
        <w:trPr>
          <w:trHeight w:val="270"/>
        </w:trPr>
        <w:tc>
          <w:tcPr>
            <w:tcW w:w="2825" w:type="dxa"/>
            <w:shd w:val="clear" w:color="000000" w:fill="F2F2F2"/>
            <w:vAlign w:val="center"/>
            <w:hideMark/>
          </w:tcPr>
          <w:p w14:paraId="6EA2225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0BB2C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4D55F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8BC51C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5B99978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2E67263A" w14:textId="77777777" w:rsidTr="001471C7">
        <w:trPr>
          <w:trHeight w:val="270"/>
        </w:trPr>
        <w:tc>
          <w:tcPr>
            <w:tcW w:w="2825" w:type="dxa"/>
            <w:shd w:val="clear" w:color="000000" w:fill="F2F2F2"/>
            <w:vAlign w:val="center"/>
            <w:hideMark/>
          </w:tcPr>
          <w:p w14:paraId="38E6CBB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224A7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0390151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49860D5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36BA915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14345</w:t>
            </w:r>
          </w:p>
        </w:tc>
      </w:tr>
      <w:tr w:rsidR="001471C7" w:rsidRPr="00DB7239" w14:paraId="03763838" w14:textId="77777777" w:rsidTr="001471C7">
        <w:trPr>
          <w:trHeight w:val="270"/>
        </w:trPr>
        <w:tc>
          <w:tcPr>
            <w:tcW w:w="2825" w:type="dxa"/>
            <w:shd w:val="clear" w:color="000000" w:fill="F2F2F2"/>
            <w:vAlign w:val="center"/>
            <w:hideMark/>
          </w:tcPr>
          <w:p w14:paraId="4632549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E2FBD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5E3632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F5FD46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A63D88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54B03BC7" w14:textId="77777777" w:rsidTr="001471C7">
        <w:trPr>
          <w:trHeight w:val="270"/>
        </w:trPr>
        <w:tc>
          <w:tcPr>
            <w:tcW w:w="2825" w:type="dxa"/>
            <w:shd w:val="clear" w:color="000000" w:fill="F2F2F2"/>
            <w:vAlign w:val="center"/>
            <w:hideMark/>
          </w:tcPr>
          <w:p w14:paraId="69575DE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BA9BD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2CFA86E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22159A3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31CB05F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18790</w:t>
            </w:r>
          </w:p>
        </w:tc>
      </w:tr>
    </w:tbl>
    <w:p w14:paraId="07F22ED8" w14:textId="77777777" w:rsidR="001471C7" w:rsidRPr="0073594C" w:rsidRDefault="001471C7" w:rsidP="001471C7">
      <w:pPr>
        <w:rPr>
          <w:lang w:eastAsia="ko-KR"/>
        </w:rPr>
      </w:pPr>
    </w:p>
    <w:p w14:paraId="70FBB702" w14:textId="426CCD23" w:rsidR="001471C7" w:rsidRPr="0073594C" w:rsidRDefault="001471C7" w:rsidP="001471C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sidR="00E21E87">
        <w:rPr>
          <w:rFonts w:ascii="Arial" w:hAnsi="Arial" w:cs="Arial"/>
          <w:b/>
          <w:bCs/>
          <w:lang w:val="en-US" w:eastAsia="zh-CN"/>
        </w:rPr>
        <w:t>55</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1471C7" w:rsidRPr="00DB7239" w14:paraId="33D63FB3" w14:textId="77777777" w:rsidTr="001471C7">
        <w:trPr>
          <w:trHeight w:val="270"/>
        </w:trPr>
        <w:tc>
          <w:tcPr>
            <w:tcW w:w="2825" w:type="dxa"/>
            <w:shd w:val="clear" w:color="auto" w:fill="auto"/>
            <w:vAlign w:val="center"/>
            <w:hideMark/>
          </w:tcPr>
          <w:p w14:paraId="03A8BDD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7B86B897"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646580"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896C806"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B847701" w14:textId="77777777" w:rsidR="001471C7" w:rsidRPr="00DB7239" w:rsidRDefault="001471C7" w:rsidP="001471C7">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1471C7" w:rsidRPr="00DB7239" w14:paraId="56BA1997" w14:textId="77777777" w:rsidTr="001471C7">
        <w:trPr>
          <w:trHeight w:val="270"/>
        </w:trPr>
        <w:tc>
          <w:tcPr>
            <w:tcW w:w="2825" w:type="dxa"/>
            <w:shd w:val="clear" w:color="000000" w:fill="F2F2F2"/>
            <w:vAlign w:val="center"/>
            <w:hideMark/>
          </w:tcPr>
          <w:p w14:paraId="3D5683C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B0B3E2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95BCFC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23F0A4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77AA2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75B0D45A" w14:textId="77777777" w:rsidTr="001471C7">
        <w:trPr>
          <w:trHeight w:val="270"/>
        </w:trPr>
        <w:tc>
          <w:tcPr>
            <w:tcW w:w="2825" w:type="dxa"/>
            <w:shd w:val="clear" w:color="000000" w:fill="F2F2F2"/>
            <w:vAlign w:val="center"/>
            <w:hideMark/>
          </w:tcPr>
          <w:p w14:paraId="3C749C0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093BB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1EA009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C9CCB8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26390C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6425</w:t>
            </w:r>
          </w:p>
        </w:tc>
      </w:tr>
      <w:tr w:rsidR="001471C7" w:rsidRPr="00DB7239" w14:paraId="57D7062A" w14:textId="77777777" w:rsidTr="001471C7">
        <w:trPr>
          <w:trHeight w:val="270"/>
        </w:trPr>
        <w:tc>
          <w:tcPr>
            <w:tcW w:w="2825" w:type="dxa"/>
            <w:shd w:val="clear" w:color="auto" w:fill="auto"/>
            <w:vAlign w:val="center"/>
            <w:hideMark/>
          </w:tcPr>
          <w:p w14:paraId="1BCF8A1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3F259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35F2F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5B7CCD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7392F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1471C7" w:rsidRPr="00DB7239" w14:paraId="15584499" w14:textId="77777777" w:rsidTr="001471C7">
        <w:trPr>
          <w:trHeight w:val="270"/>
        </w:trPr>
        <w:tc>
          <w:tcPr>
            <w:tcW w:w="2825" w:type="dxa"/>
            <w:shd w:val="clear" w:color="auto" w:fill="auto"/>
            <w:vAlign w:val="center"/>
            <w:hideMark/>
          </w:tcPr>
          <w:p w14:paraId="6F14578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A6E501F"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2125</w:t>
            </w:r>
          </w:p>
        </w:tc>
        <w:tc>
          <w:tcPr>
            <w:tcW w:w="1985" w:type="dxa"/>
            <w:shd w:val="clear" w:color="auto" w:fill="auto"/>
            <w:vAlign w:val="center"/>
            <w:hideMark/>
          </w:tcPr>
          <w:p w14:paraId="7504A820"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3125</w:t>
            </w:r>
          </w:p>
        </w:tc>
        <w:tc>
          <w:tcPr>
            <w:tcW w:w="1842" w:type="dxa"/>
            <w:shd w:val="clear" w:color="auto" w:fill="auto"/>
            <w:vAlign w:val="center"/>
            <w:hideMark/>
          </w:tcPr>
          <w:p w14:paraId="4EB2BEF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A5621B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10225</w:t>
            </w:r>
          </w:p>
        </w:tc>
      </w:tr>
      <w:tr w:rsidR="001471C7" w:rsidRPr="00DB7239" w14:paraId="7CB79E48" w14:textId="77777777" w:rsidTr="001471C7">
        <w:trPr>
          <w:trHeight w:val="270"/>
        </w:trPr>
        <w:tc>
          <w:tcPr>
            <w:tcW w:w="2825" w:type="dxa"/>
            <w:shd w:val="clear" w:color="000000" w:fill="F2F2F2"/>
            <w:vAlign w:val="center"/>
            <w:hideMark/>
          </w:tcPr>
          <w:p w14:paraId="764C5042"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8AFFA6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225EFC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46D4FA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095C51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1471C7" w:rsidRPr="00DB7239" w14:paraId="32E74768" w14:textId="77777777" w:rsidTr="001471C7">
        <w:trPr>
          <w:trHeight w:val="270"/>
        </w:trPr>
        <w:tc>
          <w:tcPr>
            <w:tcW w:w="2825" w:type="dxa"/>
            <w:shd w:val="clear" w:color="000000" w:fill="F2F2F2"/>
            <w:vAlign w:val="center"/>
            <w:hideMark/>
          </w:tcPr>
          <w:p w14:paraId="2B402B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7D4137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7DFAD7F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1B3C6A5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7C7467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9550</w:t>
            </w:r>
          </w:p>
        </w:tc>
      </w:tr>
      <w:tr w:rsidR="001471C7" w:rsidRPr="00DB7239" w14:paraId="09C7F66C" w14:textId="77777777" w:rsidTr="001471C7">
        <w:trPr>
          <w:trHeight w:val="270"/>
        </w:trPr>
        <w:tc>
          <w:tcPr>
            <w:tcW w:w="2825" w:type="dxa"/>
            <w:shd w:val="clear" w:color="000000" w:fill="F2F2F2"/>
            <w:vAlign w:val="center"/>
            <w:hideMark/>
          </w:tcPr>
          <w:p w14:paraId="6DAB242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9965E3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8A9DFA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7F65B9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12594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1471C7" w:rsidRPr="00DB7239" w14:paraId="01AE90B1" w14:textId="77777777" w:rsidTr="001471C7">
        <w:trPr>
          <w:trHeight w:val="270"/>
        </w:trPr>
        <w:tc>
          <w:tcPr>
            <w:tcW w:w="2825" w:type="dxa"/>
            <w:shd w:val="clear" w:color="000000" w:fill="F2F2F2"/>
            <w:vAlign w:val="center"/>
            <w:hideMark/>
          </w:tcPr>
          <w:p w14:paraId="574545F4"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7998EB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905AE1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9F59D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EA2414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16650</w:t>
            </w:r>
          </w:p>
        </w:tc>
      </w:tr>
      <w:tr w:rsidR="001471C7" w:rsidRPr="00DB7239" w14:paraId="3A94479D" w14:textId="77777777" w:rsidTr="001471C7">
        <w:trPr>
          <w:trHeight w:val="270"/>
        </w:trPr>
        <w:tc>
          <w:tcPr>
            <w:tcW w:w="2825" w:type="dxa"/>
            <w:shd w:val="clear" w:color="auto" w:fill="auto"/>
            <w:vAlign w:val="center"/>
            <w:hideMark/>
          </w:tcPr>
          <w:p w14:paraId="20F1989D"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F788F5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F20A27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205E51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7322A7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1471C7" w:rsidRPr="00DB7239" w14:paraId="7D22E524" w14:textId="77777777" w:rsidTr="001471C7">
        <w:trPr>
          <w:trHeight w:val="270"/>
        </w:trPr>
        <w:tc>
          <w:tcPr>
            <w:tcW w:w="2825" w:type="dxa"/>
            <w:shd w:val="clear" w:color="auto" w:fill="auto"/>
            <w:vAlign w:val="center"/>
            <w:hideMark/>
          </w:tcPr>
          <w:p w14:paraId="658C1BD6"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B14DD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A8ADB2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3C060B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4EF737C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15975</w:t>
            </w:r>
          </w:p>
        </w:tc>
      </w:tr>
      <w:tr w:rsidR="001471C7" w:rsidRPr="00DB7239" w14:paraId="0E89820C" w14:textId="77777777" w:rsidTr="001471C7">
        <w:trPr>
          <w:trHeight w:val="270"/>
        </w:trPr>
        <w:tc>
          <w:tcPr>
            <w:tcW w:w="2825" w:type="dxa"/>
            <w:shd w:val="clear" w:color="auto" w:fill="auto"/>
            <w:vAlign w:val="center"/>
            <w:hideMark/>
          </w:tcPr>
          <w:p w14:paraId="3EBD83D9"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0777F9B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0B3D22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D92C30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25052E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1471C7" w:rsidRPr="00DB7239" w14:paraId="2A645BA0" w14:textId="77777777" w:rsidTr="001471C7">
        <w:trPr>
          <w:trHeight w:val="270"/>
        </w:trPr>
        <w:tc>
          <w:tcPr>
            <w:tcW w:w="2825" w:type="dxa"/>
            <w:shd w:val="clear" w:color="auto" w:fill="auto"/>
            <w:vAlign w:val="center"/>
            <w:hideMark/>
          </w:tcPr>
          <w:p w14:paraId="4C4ED243"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E52E4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212C4C4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B762EE2"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3FF162B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20450</w:t>
            </w:r>
          </w:p>
        </w:tc>
      </w:tr>
      <w:tr w:rsidR="001471C7" w:rsidRPr="00DB7239" w14:paraId="2FFC3EB6" w14:textId="77777777" w:rsidTr="001471C7">
        <w:trPr>
          <w:trHeight w:val="270"/>
        </w:trPr>
        <w:tc>
          <w:tcPr>
            <w:tcW w:w="2825" w:type="dxa"/>
            <w:shd w:val="clear" w:color="auto" w:fill="auto"/>
            <w:vAlign w:val="center"/>
            <w:hideMark/>
          </w:tcPr>
          <w:p w14:paraId="671BC07F"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B4AAE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40CD61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B7E85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FC6FD9D"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1471C7" w:rsidRPr="00DB7239" w14:paraId="15C8681C" w14:textId="77777777" w:rsidTr="001471C7">
        <w:trPr>
          <w:trHeight w:val="270"/>
        </w:trPr>
        <w:tc>
          <w:tcPr>
            <w:tcW w:w="2825" w:type="dxa"/>
            <w:shd w:val="clear" w:color="auto" w:fill="auto"/>
            <w:vAlign w:val="center"/>
            <w:hideMark/>
          </w:tcPr>
          <w:p w14:paraId="7AFE9B50"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994C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5806F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1F68649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2E7E8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23075</w:t>
            </w:r>
          </w:p>
        </w:tc>
      </w:tr>
      <w:tr w:rsidR="001471C7" w:rsidRPr="00DB7239" w14:paraId="34906588" w14:textId="77777777" w:rsidTr="001471C7">
        <w:trPr>
          <w:trHeight w:val="270"/>
        </w:trPr>
        <w:tc>
          <w:tcPr>
            <w:tcW w:w="2825" w:type="dxa"/>
            <w:shd w:val="clear" w:color="000000" w:fill="F2F2F2"/>
            <w:vAlign w:val="center"/>
            <w:hideMark/>
          </w:tcPr>
          <w:p w14:paraId="444EB73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D8916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14FDC8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FCB663A"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91DBAB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1471C7" w:rsidRPr="00DB7239" w14:paraId="2829BB7F" w14:textId="77777777" w:rsidTr="001471C7">
        <w:trPr>
          <w:trHeight w:val="270"/>
        </w:trPr>
        <w:tc>
          <w:tcPr>
            <w:tcW w:w="2825" w:type="dxa"/>
            <w:shd w:val="clear" w:color="000000" w:fill="F2F2F2"/>
            <w:vAlign w:val="center"/>
            <w:hideMark/>
          </w:tcPr>
          <w:p w14:paraId="2293D997"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F3EC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6CE78E9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0A550E5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7C140C53"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6775</w:t>
            </w:r>
          </w:p>
        </w:tc>
      </w:tr>
      <w:tr w:rsidR="001471C7" w:rsidRPr="00DB7239" w14:paraId="20C89032" w14:textId="77777777" w:rsidTr="001471C7">
        <w:trPr>
          <w:trHeight w:val="270"/>
        </w:trPr>
        <w:tc>
          <w:tcPr>
            <w:tcW w:w="2825" w:type="dxa"/>
            <w:shd w:val="clear" w:color="000000" w:fill="F2F2F2"/>
            <w:vAlign w:val="center"/>
            <w:hideMark/>
          </w:tcPr>
          <w:p w14:paraId="640ACDFA"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D8CDD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7020A78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FC8186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A5BDA0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1471C7" w:rsidRPr="00DB7239" w14:paraId="7CB340CA" w14:textId="77777777" w:rsidTr="001471C7">
        <w:trPr>
          <w:trHeight w:val="270"/>
        </w:trPr>
        <w:tc>
          <w:tcPr>
            <w:tcW w:w="2825" w:type="dxa"/>
            <w:shd w:val="clear" w:color="000000" w:fill="F2F2F2"/>
            <w:vAlign w:val="center"/>
            <w:hideMark/>
          </w:tcPr>
          <w:p w14:paraId="49508A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DD72F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179139B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960DBBB"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450</w:t>
            </w:r>
          </w:p>
        </w:tc>
        <w:tc>
          <w:tcPr>
            <w:tcW w:w="1843" w:type="dxa"/>
            <w:shd w:val="clear" w:color="000000" w:fill="F2F2F2"/>
            <w:vAlign w:val="center"/>
            <w:hideMark/>
          </w:tcPr>
          <w:p w14:paraId="53DA6721" w14:textId="77777777" w:rsidR="001471C7" w:rsidRPr="00684273" w:rsidRDefault="001471C7" w:rsidP="001471C7">
            <w:pPr>
              <w:spacing w:after="0"/>
              <w:jc w:val="center"/>
              <w:rPr>
                <w:rFonts w:ascii="Arial" w:hAnsi="Arial" w:cs="Arial"/>
                <w:color w:val="000000"/>
                <w:sz w:val="16"/>
                <w:szCs w:val="16"/>
                <w:highlight w:val="yellow"/>
              </w:rPr>
            </w:pPr>
            <w:r w:rsidRPr="00684273">
              <w:rPr>
                <w:rFonts w:ascii="Arial" w:hAnsi="Arial" w:cs="Arial"/>
                <w:color w:val="000000"/>
                <w:sz w:val="16"/>
                <w:szCs w:val="16"/>
                <w:highlight w:val="yellow"/>
              </w:rPr>
              <w:t>2950</w:t>
            </w:r>
          </w:p>
        </w:tc>
      </w:tr>
      <w:tr w:rsidR="001471C7" w:rsidRPr="00DB7239" w14:paraId="5A6C4EDC" w14:textId="77777777" w:rsidTr="001471C7">
        <w:trPr>
          <w:trHeight w:val="270"/>
        </w:trPr>
        <w:tc>
          <w:tcPr>
            <w:tcW w:w="2825" w:type="dxa"/>
            <w:shd w:val="clear" w:color="000000" w:fill="F2F2F2"/>
            <w:vAlign w:val="center"/>
            <w:hideMark/>
          </w:tcPr>
          <w:p w14:paraId="03C9837E"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4C620DC"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1FE77895"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E09ABB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40E7A0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1471C7" w:rsidRPr="00DB7239" w14:paraId="0D6F5828" w14:textId="77777777" w:rsidTr="001471C7">
        <w:trPr>
          <w:trHeight w:val="270"/>
        </w:trPr>
        <w:tc>
          <w:tcPr>
            <w:tcW w:w="2825" w:type="dxa"/>
            <w:shd w:val="clear" w:color="000000" w:fill="F2F2F2"/>
            <w:vAlign w:val="center"/>
            <w:hideMark/>
          </w:tcPr>
          <w:p w14:paraId="081A327B"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00F4304"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48AE25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2F1A27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196687AB"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21625</w:t>
            </w:r>
          </w:p>
        </w:tc>
      </w:tr>
      <w:tr w:rsidR="001471C7" w:rsidRPr="00DB7239" w14:paraId="311407E8" w14:textId="77777777" w:rsidTr="001471C7">
        <w:trPr>
          <w:trHeight w:val="270"/>
        </w:trPr>
        <w:tc>
          <w:tcPr>
            <w:tcW w:w="2825" w:type="dxa"/>
            <w:shd w:val="clear" w:color="000000" w:fill="F2F2F2"/>
            <w:vAlign w:val="center"/>
            <w:hideMark/>
          </w:tcPr>
          <w:p w14:paraId="0395B06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3568"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3B9AB27"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4E7BEE0"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9926AB1"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1471C7" w:rsidRPr="00DB7239" w14:paraId="1C0FABC3" w14:textId="77777777" w:rsidTr="001471C7">
        <w:trPr>
          <w:trHeight w:val="270"/>
        </w:trPr>
        <w:tc>
          <w:tcPr>
            <w:tcW w:w="2825" w:type="dxa"/>
            <w:shd w:val="clear" w:color="000000" w:fill="F2F2F2"/>
            <w:vAlign w:val="center"/>
            <w:hideMark/>
          </w:tcPr>
          <w:p w14:paraId="68800F91" w14:textId="77777777" w:rsidR="001471C7" w:rsidRPr="00DB7239" w:rsidRDefault="001471C7" w:rsidP="001471C7">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E22809"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626AC7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4B46C0F"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48A2792E" w14:textId="77777777" w:rsidR="001471C7" w:rsidRPr="00DB7239" w:rsidRDefault="001471C7" w:rsidP="001471C7">
            <w:pPr>
              <w:spacing w:after="0"/>
              <w:jc w:val="center"/>
              <w:rPr>
                <w:rFonts w:ascii="Arial" w:hAnsi="Arial" w:cs="Arial"/>
                <w:color w:val="000000"/>
                <w:sz w:val="16"/>
                <w:szCs w:val="16"/>
              </w:rPr>
            </w:pPr>
            <w:r>
              <w:rPr>
                <w:rFonts w:ascii="Arial" w:hAnsi="Arial" w:cs="Arial"/>
                <w:color w:val="000000"/>
                <w:sz w:val="16"/>
                <w:szCs w:val="16"/>
              </w:rPr>
              <w:t>24250</w:t>
            </w:r>
          </w:p>
        </w:tc>
      </w:tr>
    </w:tbl>
    <w:p w14:paraId="203D0759" w14:textId="77777777" w:rsidR="001471C7" w:rsidRDefault="001471C7" w:rsidP="001471C7">
      <w:pPr>
        <w:rPr>
          <w:rFonts w:asciiTheme="minorHAnsi" w:eastAsiaTheme="minorHAnsi" w:hAnsiTheme="minorHAnsi" w:cstheme="minorBidi"/>
          <w:sz w:val="22"/>
          <w:szCs w:val="22"/>
        </w:rPr>
      </w:pPr>
    </w:p>
    <w:p w14:paraId="604F9AF3" w14:textId="77777777" w:rsidR="001471C7" w:rsidRDefault="001471C7" w:rsidP="001471C7">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68F85044" w14:textId="77777777" w:rsidR="001471C7" w:rsidRDefault="001471C7"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192C2170" w14:textId="77777777" w:rsidR="001471C7" w:rsidRDefault="001471C7"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p>
    <w:p w14:paraId="470E1974" w14:textId="77777777" w:rsidR="008F3471" w:rsidRPr="00CA3AFD" w:rsidRDefault="008F3471" w:rsidP="008F3471">
      <w:pPr>
        <w:pStyle w:val="Guidance"/>
        <w:rPr>
          <w:rFonts w:eastAsia="Times New Roman"/>
          <w:i w:val="0"/>
          <w:color w:val="auto"/>
          <w:lang w:eastAsia="en-GB"/>
        </w:rPr>
      </w:pPr>
      <w:r w:rsidRPr="00CA3AFD">
        <w:rPr>
          <w:rFonts w:eastAsia="Times New Roman"/>
          <w:i w:val="0"/>
          <w:color w:val="auto"/>
          <w:lang w:eastAsia="en-GB"/>
        </w:rPr>
        <w:t>The non-contiguous uplink IMD interference analysis has been completed in the fallbacks. For CA_n1A-n78(2A) with ULCA CA_n78(2A) the analysis was completed in R4-2220561 of RAN4#105 but missed in specification updates. The values are re-iterated below from R4-2220561:</w:t>
      </w:r>
    </w:p>
    <w:p w14:paraId="4D0B8C45" w14:textId="77777777" w:rsidR="001471C7" w:rsidRDefault="001471C7" w:rsidP="001471C7">
      <w:pPr>
        <w:ind w:left="360"/>
        <w:rPr>
          <w:lang w:eastAsia="zh-CN"/>
        </w:rPr>
      </w:pPr>
    </w:p>
    <w:p w14:paraId="5676BE68" w14:textId="77777777" w:rsidR="008F3471" w:rsidRDefault="008F3471" w:rsidP="008F3471">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3471" w14:paraId="0ED42C9C" w14:textId="77777777" w:rsidTr="005349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737A7E" w14:textId="77777777" w:rsidR="008F3471" w:rsidRDefault="008F3471" w:rsidP="0053496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2EFE06" w14:textId="77777777" w:rsidR="008F3471" w:rsidRDefault="008F3471" w:rsidP="00534960">
            <w:pPr>
              <w:pStyle w:val="TAH"/>
              <w:spacing w:line="260" w:lineRule="auto"/>
            </w:pPr>
            <w:r>
              <w:t>Source of IMD</w:t>
            </w:r>
          </w:p>
        </w:tc>
      </w:tr>
      <w:tr w:rsidR="008F3471" w14:paraId="56E685E8" w14:textId="77777777" w:rsidTr="0053496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C01D08" w14:textId="77777777" w:rsidR="008F3471" w:rsidRDefault="008F3471" w:rsidP="00534960">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26BD3B" w14:textId="77777777" w:rsidR="008F3471" w:rsidRDefault="008F3471" w:rsidP="00534960">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6366E0D" w14:textId="77777777" w:rsidR="008F3471" w:rsidRDefault="008F3471" w:rsidP="00534960">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128DF09" w14:textId="77777777" w:rsidR="008F3471" w:rsidRDefault="008F3471" w:rsidP="00534960">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8012EEB" w14:textId="77777777" w:rsidR="008F3471" w:rsidRDefault="008F3471" w:rsidP="00534960">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071AE43" w14:textId="77777777" w:rsidR="008F3471" w:rsidRDefault="008F3471" w:rsidP="00534960">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436FF5B" w14:textId="77777777" w:rsidR="008F3471" w:rsidRDefault="008F3471" w:rsidP="0053496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EF16AF" w14:textId="77777777" w:rsidR="008F3471" w:rsidRDefault="008F3471" w:rsidP="0053496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B45FC22" w14:textId="77777777" w:rsidR="008F3471" w:rsidRDefault="008F3471" w:rsidP="00534960">
            <w:pPr>
              <w:pStyle w:val="TAH"/>
              <w:spacing w:line="260" w:lineRule="auto"/>
            </w:pPr>
          </w:p>
        </w:tc>
      </w:tr>
      <w:tr w:rsidR="008F3471" w14:paraId="0EA38724"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C0226" w14:textId="77777777" w:rsidR="008F3471" w:rsidRDefault="008F3471" w:rsidP="00534960">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35DB6916" w14:textId="77777777" w:rsidR="008F3471" w:rsidRDefault="008F3471" w:rsidP="00534960">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D5B3F71" w14:textId="77777777" w:rsidR="008F3471" w:rsidRDefault="008F3471" w:rsidP="00534960">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09DB2B5" w14:textId="77777777" w:rsidR="008F3471" w:rsidRDefault="008F3471" w:rsidP="00534960">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CDDAFBB" w14:textId="77777777" w:rsidR="008F3471" w:rsidRDefault="008F3471" w:rsidP="00534960">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FAB7B05" w14:textId="77777777" w:rsidR="008F3471" w:rsidRDefault="008F3471" w:rsidP="00534960">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409B1973" w14:textId="77777777" w:rsidR="008F3471" w:rsidRDefault="008F3471" w:rsidP="00534960">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92C382E" w14:textId="77777777" w:rsidR="008F3471" w:rsidRDefault="008F3471" w:rsidP="0053496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07409A9" w14:textId="77777777" w:rsidR="008F3471" w:rsidRDefault="008F3471" w:rsidP="00534960">
            <w:pPr>
              <w:pStyle w:val="TAC"/>
              <w:spacing w:line="260" w:lineRule="auto"/>
            </w:pPr>
            <w:r>
              <w:t>IMD4</w:t>
            </w:r>
          </w:p>
        </w:tc>
      </w:tr>
      <w:tr w:rsidR="008F3471" w14:paraId="1945DE20"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12A2698B" w14:textId="77777777" w:rsidR="008F3471" w:rsidRDefault="008F3471" w:rsidP="00534960">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7BA75" w14:textId="77777777" w:rsidR="008F3471" w:rsidRDefault="008F3471" w:rsidP="00534960">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27906D9" w14:textId="77777777" w:rsidR="008F3471" w:rsidRDefault="008F3471" w:rsidP="00534960">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808A5DA" w14:textId="77777777" w:rsidR="008F3471" w:rsidRDefault="008F3471" w:rsidP="00534960">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CF48B4" w14:textId="77777777" w:rsidR="008F3471" w:rsidRDefault="008F3471" w:rsidP="00534960">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24F730" w14:textId="77777777" w:rsidR="008F3471" w:rsidRDefault="008F3471" w:rsidP="00534960">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022B9F18" w14:textId="77777777" w:rsidR="008F3471" w:rsidRDefault="008F3471" w:rsidP="0053496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3071A" w14:textId="77777777" w:rsidR="008F3471" w:rsidRDefault="008F3471" w:rsidP="00534960">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B45C4D" w14:textId="77777777" w:rsidR="008F3471" w:rsidRDefault="008F3471" w:rsidP="00534960">
            <w:pPr>
              <w:pStyle w:val="TAC"/>
              <w:spacing w:line="260" w:lineRule="auto"/>
            </w:pPr>
            <w:r>
              <w:rPr>
                <w:lang w:eastAsia="zh-CN"/>
              </w:rPr>
              <w:t>N/A</w:t>
            </w:r>
          </w:p>
        </w:tc>
      </w:tr>
      <w:tr w:rsidR="008F3471" w14:paraId="51575F52"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28673789" w14:textId="77777777" w:rsidR="008F3471" w:rsidRDefault="008F3471" w:rsidP="00534960">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A484E" w14:textId="77777777" w:rsidR="008F3471" w:rsidRDefault="008F3471" w:rsidP="00534960">
            <w:pPr>
              <w:pStyle w:val="TAC"/>
              <w:spacing w:line="260" w:lineRule="auto"/>
              <w:rPr>
                <w:lang w:val="en-US" w:eastAsia="zh-CN"/>
              </w:rPr>
            </w:pPr>
            <w:r w:rsidRPr="000740A7">
              <w:t>n1</w:t>
            </w:r>
          </w:p>
        </w:tc>
        <w:tc>
          <w:tcPr>
            <w:tcW w:w="960" w:type="dxa"/>
            <w:tcBorders>
              <w:top w:val="single" w:sz="4" w:space="0" w:color="auto"/>
              <w:left w:val="single" w:sz="4" w:space="0" w:color="auto"/>
              <w:bottom w:val="single" w:sz="4" w:space="0" w:color="auto"/>
              <w:right w:val="single" w:sz="4" w:space="0" w:color="auto"/>
            </w:tcBorders>
          </w:tcPr>
          <w:p w14:paraId="5D44A164" w14:textId="77777777" w:rsidR="008F3471" w:rsidRDefault="008F3471" w:rsidP="00534960">
            <w:pPr>
              <w:pStyle w:val="TAC"/>
              <w:spacing w:line="260" w:lineRule="auto"/>
              <w:rPr>
                <w:lang w:val="en-US" w:eastAsia="zh-CN"/>
              </w:rPr>
            </w:pPr>
            <w:r w:rsidRPr="000740A7">
              <w:t>N/A</w:t>
            </w:r>
          </w:p>
        </w:tc>
        <w:tc>
          <w:tcPr>
            <w:tcW w:w="964" w:type="dxa"/>
            <w:tcBorders>
              <w:top w:val="single" w:sz="4" w:space="0" w:color="auto"/>
              <w:left w:val="single" w:sz="4" w:space="0" w:color="auto"/>
              <w:bottom w:val="single" w:sz="4" w:space="0" w:color="auto"/>
              <w:right w:val="single" w:sz="4" w:space="0" w:color="auto"/>
            </w:tcBorders>
          </w:tcPr>
          <w:p w14:paraId="2CF056FD" w14:textId="77777777" w:rsidR="008F3471" w:rsidRDefault="008F3471" w:rsidP="00534960">
            <w:pPr>
              <w:pStyle w:val="TAC"/>
              <w:spacing w:line="260" w:lineRule="auto"/>
              <w:rPr>
                <w:lang w:val="en-US" w:eastAsia="zh-CN"/>
              </w:rPr>
            </w:pPr>
            <w:r w:rsidRPr="000740A7">
              <w:t>5</w:t>
            </w:r>
          </w:p>
        </w:tc>
        <w:tc>
          <w:tcPr>
            <w:tcW w:w="960" w:type="dxa"/>
            <w:tcBorders>
              <w:top w:val="single" w:sz="4" w:space="0" w:color="auto"/>
              <w:left w:val="single" w:sz="4" w:space="0" w:color="auto"/>
              <w:bottom w:val="single" w:sz="4" w:space="0" w:color="auto"/>
              <w:right w:val="single" w:sz="4" w:space="0" w:color="auto"/>
            </w:tcBorders>
          </w:tcPr>
          <w:p w14:paraId="1B4603B3" w14:textId="77777777" w:rsidR="008F3471" w:rsidRDefault="008F3471" w:rsidP="00534960">
            <w:pPr>
              <w:pStyle w:val="TAC"/>
              <w:spacing w:line="260" w:lineRule="auto"/>
              <w:rPr>
                <w:lang w:val="en-US" w:eastAsia="zh-CN"/>
              </w:rPr>
            </w:pPr>
            <w:r w:rsidRPr="000740A7">
              <w:t>N/A</w:t>
            </w:r>
          </w:p>
        </w:tc>
        <w:tc>
          <w:tcPr>
            <w:tcW w:w="960" w:type="dxa"/>
            <w:tcBorders>
              <w:top w:val="single" w:sz="4" w:space="0" w:color="auto"/>
              <w:left w:val="single" w:sz="4" w:space="0" w:color="auto"/>
              <w:bottom w:val="single" w:sz="4" w:space="0" w:color="auto"/>
              <w:right w:val="single" w:sz="4" w:space="0" w:color="auto"/>
            </w:tcBorders>
          </w:tcPr>
          <w:p w14:paraId="6808B10F" w14:textId="77777777" w:rsidR="008F3471" w:rsidRDefault="008F3471" w:rsidP="00534960">
            <w:pPr>
              <w:pStyle w:val="TAC"/>
              <w:spacing w:line="260" w:lineRule="auto"/>
              <w:rPr>
                <w:lang w:val="en-US" w:eastAsia="zh-CN"/>
              </w:rPr>
            </w:pPr>
            <w:r w:rsidRPr="000740A7">
              <w:t>2167.5</w:t>
            </w:r>
          </w:p>
        </w:tc>
        <w:tc>
          <w:tcPr>
            <w:tcW w:w="977" w:type="dxa"/>
            <w:tcBorders>
              <w:top w:val="single" w:sz="4" w:space="0" w:color="auto"/>
              <w:left w:val="single" w:sz="4" w:space="0" w:color="auto"/>
              <w:bottom w:val="single" w:sz="4" w:space="0" w:color="auto"/>
              <w:right w:val="single" w:sz="4" w:space="0" w:color="auto"/>
            </w:tcBorders>
          </w:tcPr>
          <w:p w14:paraId="307D6DC8" w14:textId="77777777" w:rsidR="008F3471" w:rsidRDefault="008F3471" w:rsidP="00534960">
            <w:pPr>
              <w:pStyle w:val="TAC"/>
              <w:spacing w:line="260" w:lineRule="auto"/>
              <w:rPr>
                <w:lang w:eastAsia="ja-JP"/>
              </w:rPr>
            </w:pPr>
            <w:r w:rsidRPr="000740A7">
              <w:t>1.7</w:t>
            </w:r>
          </w:p>
        </w:tc>
        <w:tc>
          <w:tcPr>
            <w:tcW w:w="828" w:type="dxa"/>
            <w:tcBorders>
              <w:top w:val="single" w:sz="4" w:space="0" w:color="auto"/>
              <w:left w:val="single" w:sz="4" w:space="0" w:color="auto"/>
              <w:bottom w:val="single" w:sz="4" w:space="0" w:color="auto"/>
              <w:right w:val="single" w:sz="4" w:space="0" w:color="auto"/>
            </w:tcBorders>
          </w:tcPr>
          <w:p w14:paraId="56E9699F" w14:textId="77777777" w:rsidR="008F3471" w:rsidRDefault="008F3471" w:rsidP="00534960">
            <w:pPr>
              <w:pStyle w:val="TAC"/>
              <w:spacing w:line="260" w:lineRule="auto"/>
              <w:rPr>
                <w:lang w:val="en-US" w:eastAsia="zh-CN"/>
              </w:rPr>
            </w:pPr>
            <w:r w:rsidRPr="000740A7">
              <w:t>FDD</w:t>
            </w:r>
          </w:p>
        </w:tc>
        <w:tc>
          <w:tcPr>
            <w:tcW w:w="1057" w:type="dxa"/>
            <w:tcBorders>
              <w:top w:val="single" w:sz="4" w:space="0" w:color="auto"/>
              <w:left w:val="single" w:sz="4" w:space="0" w:color="auto"/>
              <w:bottom w:val="single" w:sz="4" w:space="0" w:color="auto"/>
              <w:right w:val="single" w:sz="4" w:space="0" w:color="auto"/>
            </w:tcBorders>
          </w:tcPr>
          <w:p w14:paraId="5385DC0A" w14:textId="77777777" w:rsidR="008F3471" w:rsidRDefault="008F3471" w:rsidP="00534960">
            <w:pPr>
              <w:pStyle w:val="TAC"/>
              <w:spacing w:line="260" w:lineRule="auto"/>
              <w:rPr>
                <w:lang w:eastAsia="zh-CN"/>
              </w:rPr>
            </w:pPr>
            <w:r w:rsidRPr="000740A7">
              <w:t>IMD7</w:t>
            </w:r>
            <w:r w:rsidRPr="00C23DD6">
              <w:rPr>
                <w:vertAlign w:val="superscript"/>
              </w:rPr>
              <w:t>Y</w:t>
            </w:r>
          </w:p>
        </w:tc>
      </w:tr>
      <w:tr w:rsidR="008F3471" w14:paraId="66E69AA5"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1FF0B804" w14:textId="77777777" w:rsidR="008F3471" w:rsidRDefault="008F3471" w:rsidP="00534960">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70D02227" w14:textId="77777777" w:rsidR="008F3471" w:rsidRDefault="008F3471" w:rsidP="00534960">
            <w:pPr>
              <w:pStyle w:val="TAC"/>
              <w:spacing w:line="260" w:lineRule="auto"/>
              <w:rPr>
                <w:lang w:val="en-US" w:eastAsia="zh-CN"/>
              </w:rPr>
            </w:pPr>
            <w:r w:rsidRPr="002B3180">
              <w:t>n78</w:t>
            </w:r>
            <w:r w:rsidRPr="00C23DD6">
              <w:rPr>
                <w:vertAlign w:val="superscript"/>
              </w:rPr>
              <w:t>12</w:t>
            </w:r>
          </w:p>
        </w:tc>
        <w:tc>
          <w:tcPr>
            <w:tcW w:w="960" w:type="dxa"/>
            <w:tcBorders>
              <w:top w:val="single" w:sz="4" w:space="0" w:color="auto"/>
              <w:left w:val="single" w:sz="4" w:space="0" w:color="auto"/>
              <w:bottom w:val="nil"/>
              <w:right w:val="single" w:sz="4" w:space="0" w:color="auto"/>
            </w:tcBorders>
          </w:tcPr>
          <w:p w14:paraId="7BBB34EA" w14:textId="77777777" w:rsidR="008F3471" w:rsidRDefault="008F3471" w:rsidP="00534960">
            <w:pPr>
              <w:pStyle w:val="TAC"/>
              <w:spacing w:line="260" w:lineRule="auto"/>
              <w:rPr>
                <w:lang w:val="en-US" w:eastAsia="zh-CN"/>
              </w:rPr>
            </w:pPr>
            <w:r w:rsidRPr="002B3180">
              <w:t>3305</w:t>
            </w:r>
          </w:p>
        </w:tc>
        <w:tc>
          <w:tcPr>
            <w:tcW w:w="964" w:type="dxa"/>
            <w:tcBorders>
              <w:top w:val="single" w:sz="4" w:space="0" w:color="auto"/>
              <w:left w:val="single" w:sz="4" w:space="0" w:color="auto"/>
              <w:bottom w:val="nil"/>
              <w:right w:val="single" w:sz="4" w:space="0" w:color="auto"/>
            </w:tcBorders>
          </w:tcPr>
          <w:p w14:paraId="57E9F3DC" w14:textId="77777777" w:rsidR="008F3471" w:rsidRDefault="008F3471" w:rsidP="00534960">
            <w:pPr>
              <w:pStyle w:val="TAC"/>
              <w:spacing w:line="260" w:lineRule="auto"/>
              <w:rPr>
                <w:lang w:val="en-US" w:eastAsia="zh-CN"/>
              </w:rPr>
            </w:pPr>
            <w:r w:rsidRPr="002B3180">
              <w:t>10</w:t>
            </w:r>
          </w:p>
        </w:tc>
        <w:tc>
          <w:tcPr>
            <w:tcW w:w="960" w:type="dxa"/>
            <w:tcBorders>
              <w:top w:val="single" w:sz="4" w:space="0" w:color="auto"/>
              <w:left w:val="single" w:sz="4" w:space="0" w:color="auto"/>
              <w:bottom w:val="nil"/>
              <w:right w:val="single" w:sz="4" w:space="0" w:color="auto"/>
            </w:tcBorders>
          </w:tcPr>
          <w:p w14:paraId="453D2CB1" w14:textId="77777777" w:rsidR="008F3471" w:rsidRDefault="008F3471" w:rsidP="00534960">
            <w:pPr>
              <w:pStyle w:val="TAC"/>
              <w:spacing w:line="260" w:lineRule="auto"/>
              <w:rPr>
                <w:lang w:val="en-US" w:eastAsia="zh-CN"/>
              </w:rPr>
            </w:pPr>
            <w:r>
              <w:rPr>
                <w:lang w:eastAsia="ja-JP"/>
              </w:rPr>
              <w:t>1 (RBstart=0)</w:t>
            </w:r>
          </w:p>
        </w:tc>
        <w:tc>
          <w:tcPr>
            <w:tcW w:w="960" w:type="dxa"/>
            <w:tcBorders>
              <w:top w:val="single" w:sz="4" w:space="0" w:color="auto"/>
              <w:left w:val="single" w:sz="4" w:space="0" w:color="auto"/>
              <w:bottom w:val="nil"/>
              <w:right w:val="single" w:sz="4" w:space="0" w:color="auto"/>
            </w:tcBorders>
          </w:tcPr>
          <w:p w14:paraId="56E8601C" w14:textId="77777777" w:rsidR="008F3471" w:rsidRDefault="008F3471" w:rsidP="00534960">
            <w:pPr>
              <w:pStyle w:val="TAC"/>
              <w:spacing w:line="260" w:lineRule="auto"/>
              <w:rPr>
                <w:lang w:val="en-US" w:eastAsia="zh-CN"/>
              </w:rPr>
            </w:pPr>
            <w:r w:rsidRPr="006F580F">
              <w:t>3305</w:t>
            </w:r>
          </w:p>
        </w:tc>
        <w:tc>
          <w:tcPr>
            <w:tcW w:w="977" w:type="dxa"/>
            <w:tcBorders>
              <w:top w:val="single" w:sz="4" w:space="0" w:color="auto"/>
              <w:left w:val="single" w:sz="4" w:space="0" w:color="auto"/>
              <w:bottom w:val="nil"/>
              <w:right w:val="single" w:sz="4" w:space="0" w:color="auto"/>
            </w:tcBorders>
          </w:tcPr>
          <w:p w14:paraId="2BBBFBE6" w14:textId="77777777" w:rsidR="008F3471" w:rsidRDefault="008F3471" w:rsidP="00534960">
            <w:pPr>
              <w:pStyle w:val="TAC"/>
              <w:spacing w:line="260" w:lineRule="auto"/>
              <w:rPr>
                <w:lang w:eastAsia="ja-JP"/>
              </w:rPr>
            </w:pPr>
            <w:r w:rsidRPr="006F580F">
              <w:t>N/A</w:t>
            </w:r>
          </w:p>
        </w:tc>
        <w:tc>
          <w:tcPr>
            <w:tcW w:w="828" w:type="dxa"/>
            <w:tcBorders>
              <w:top w:val="single" w:sz="4" w:space="0" w:color="auto"/>
              <w:left w:val="single" w:sz="4" w:space="0" w:color="auto"/>
              <w:bottom w:val="nil"/>
              <w:right w:val="single" w:sz="4" w:space="0" w:color="auto"/>
            </w:tcBorders>
          </w:tcPr>
          <w:p w14:paraId="65BB6558" w14:textId="77777777" w:rsidR="008F3471" w:rsidRDefault="008F3471" w:rsidP="00534960">
            <w:pPr>
              <w:pStyle w:val="TAC"/>
              <w:spacing w:line="260" w:lineRule="auto"/>
              <w:rPr>
                <w:lang w:val="en-US" w:eastAsia="zh-CN"/>
              </w:rPr>
            </w:pPr>
            <w:r w:rsidRPr="006F580F">
              <w:t>TDD</w:t>
            </w:r>
          </w:p>
        </w:tc>
        <w:tc>
          <w:tcPr>
            <w:tcW w:w="1057" w:type="dxa"/>
            <w:tcBorders>
              <w:top w:val="single" w:sz="4" w:space="0" w:color="auto"/>
              <w:left w:val="single" w:sz="4" w:space="0" w:color="auto"/>
              <w:bottom w:val="nil"/>
              <w:right w:val="single" w:sz="4" w:space="0" w:color="auto"/>
            </w:tcBorders>
          </w:tcPr>
          <w:p w14:paraId="612BC30C" w14:textId="77777777" w:rsidR="008F3471" w:rsidRDefault="008F3471" w:rsidP="00534960">
            <w:pPr>
              <w:pStyle w:val="TAC"/>
              <w:spacing w:line="260" w:lineRule="auto"/>
              <w:rPr>
                <w:lang w:eastAsia="zh-CN"/>
              </w:rPr>
            </w:pPr>
            <w:r w:rsidRPr="006F580F">
              <w:t>N/A</w:t>
            </w:r>
          </w:p>
        </w:tc>
      </w:tr>
      <w:tr w:rsidR="008F3471" w14:paraId="4E375131"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tcPr>
          <w:p w14:paraId="37C78C60" w14:textId="77777777" w:rsidR="008F3471" w:rsidRDefault="008F3471" w:rsidP="00534960">
            <w:pPr>
              <w:pStyle w:val="TAC"/>
              <w:spacing w:line="260" w:lineRule="auto"/>
              <w:rPr>
                <w:lang w:val="en-US" w:eastAsia="zh-CN"/>
              </w:rPr>
            </w:pPr>
          </w:p>
        </w:tc>
        <w:tc>
          <w:tcPr>
            <w:tcW w:w="1146" w:type="dxa"/>
            <w:tcBorders>
              <w:top w:val="nil"/>
              <w:left w:val="single" w:sz="4" w:space="0" w:color="auto"/>
              <w:bottom w:val="nil"/>
              <w:right w:val="single" w:sz="4" w:space="0" w:color="auto"/>
            </w:tcBorders>
          </w:tcPr>
          <w:p w14:paraId="7D610FF2" w14:textId="77777777" w:rsidR="008F3471" w:rsidRDefault="008F3471" w:rsidP="00534960">
            <w:pPr>
              <w:pStyle w:val="TAC"/>
              <w:spacing w:line="260" w:lineRule="auto"/>
              <w:rPr>
                <w:lang w:val="en-US" w:eastAsia="zh-CN"/>
              </w:rPr>
            </w:pPr>
            <w:r w:rsidRPr="002B3180">
              <w:t xml:space="preserve"> </w:t>
            </w:r>
          </w:p>
        </w:tc>
        <w:tc>
          <w:tcPr>
            <w:tcW w:w="960" w:type="dxa"/>
            <w:tcBorders>
              <w:top w:val="nil"/>
              <w:left w:val="single" w:sz="4" w:space="0" w:color="auto"/>
              <w:bottom w:val="nil"/>
              <w:right w:val="single" w:sz="4" w:space="0" w:color="auto"/>
            </w:tcBorders>
          </w:tcPr>
          <w:p w14:paraId="0FADA549" w14:textId="77777777" w:rsidR="008F3471" w:rsidRDefault="008F3471" w:rsidP="00534960">
            <w:pPr>
              <w:pStyle w:val="TAC"/>
              <w:spacing w:line="260" w:lineRule="auto"/>
              <w:rPr>
                <w:lang w:val="en-US" w:eastAsia="zh-CN"/>
              </w:rPr>
            </w:pPr>
            <w:r w:rsidRPr="002B3180">
              <w:t>3675</w:t>
            </w:r>
          </w:p>
        </w:tc>
        <w:tc>
          <w:tcPr>
            <w:tcW w:w="964" w:type="dxa"/>
            <w:tcBorders>
              <w:top w:val="nil"/>
              <w:left w:val="single" w:sz="4" w:space="0" w:color="auto"/>
              <w:bottom w:val="nil"/>
              <w:right w:val="single" w:sz="4" w:space="0" w:color="auto"/>
            </w:tcBorders>
          </w:tcPr>
          <w:p w14:paraId="13AAAA6E" w14:textId="77777777" w:rsidR="008F3471" w:rsidRDefault="008F3471" w:rsidP="00534960">
            <w:pPr>
              <w:pStyle w:val="TAC"/>
              <w:spacing w:line="260" w:lineRule="auto"/>
              <w:rPr>
                <w:lang w:val="en-US" w:eastAsia="zh-CN"/>
              </w:rPr>
            </w:pPr>
            <w:r w:rsidRPr="002B3180">
              <w:t>10</w:t>
            </w:r>
          </w:p>
        </w:tc>
        <w:tc>
          <w:tcPr>
            <w:tcW w:w="960" w:type="dxa"/>
            <w:tcBorders>
              <w:top w:val="nil"/>
              <w:left w:val="single" w:sz="4" w:space="0" w:color="auto"/>
              <w:bottom w:val="nil"/>
              <w:right w:val="single" w:sz="4" w:space="0" w:color="auto"/>
            </w:tcBorders>
          </w:tcPr>
          <w:p w14:paraId="1558E753" w14:textId="77777777" w:rsidR="008F3471" w:rsidRDefault="008F3471" w:rsidP="00534960">
            <w:pPr>
              <w:pStyle w:val="TAC"/>
              <w:spacing w:line="260" w:lineRule="auto"/>
              <w:rPr>
                <w:lang w:val="en-US" w:eastAsia="zh-CN"/>
              </w:rPr>
            </w:pPr>
            <w:r>
              <w:rPr>
                <w:lang w:eastAsia="ja-JP"/>
              </w:rPr>
              <w:t>1 (RBstart=44)</w:t>
            </w:r>
          </w:p>
        </w:tc>
        <w:tc>
          <w:tcPr>
            <w:tcW w:w="960" w:type="dxa"/>
            <w:tcBorders>
              <w:top w:val="nil"/>
              <w:left w:val="single" w:sz="4" w:space="0" w:color="auto"/>
              <w:bottom w:val="nil"/>
              <w:right w:val="single" w:sz="4" w:space="0" w:color="auto"/>
            </w:tcBorders>
          </w:tcPr>
          <w:p w14:paraId="0EAF18D2" w14:textId="77777777" w:rsidR="008F3471" w:rsidRDefault="008F3471" w:rsidP="00534960">
            <w:pPr>
              <w:pStyle w:val="TAC"/>
              <w:spacing w:line="260" w:lineRule="auto"/>
              <w:rPr>
                <w:lang w:val="en-US" w:eastAsia="zh-CN"/>
              </w:rPr>
            </w:pPr>
            <w:r w:rsidRPr="006F580F">
              <w:t>3675</w:t>
            </w:r>
          </w:p>
        </w:tc>
        <w:tc>
          <w:tcPr>
            <w:tcW w:w="977" w:type="dxa"/>
            <w:tcBorders>
              <w:top w:val="nil"/>
              <w:left w:val="single" w:sz="4" w:space="0" w:color="auto"/>
              <w:bottom w:val="nil"/>
              <w:right w:val="single" w:sz="4" w:space="0" w:color="auto"/>
            </w:tcBorders>
          </w:tcPr>
          <w:p w14:paraId="6E57F692" w14:textId="77777777" w:rsidR="008F3471" w:rsidRDefault="008F3471" w:rsidP="00534960">
            <w:pPr>
              <w:pStyle w:val="TAC"/>
              <w:spacing w:line="260" w:lineRule="auto"/>
              <w:rPr>
                <w:lang w:eastAsia="ja-JP"/>
              </w:rPr>
            </w:pPr>
            <w:r w:rsidRPr="006F580F">
              <w:t xml:space="preserve"> </w:t>
            </w:r>
          </w:p>
        </w:tc>
        <w:tc>
          <w:tcPr>
            <w:tcW w:w="828" w:type="dxa"/>
            <w:tcBorders>
              <w:top w:val="nil"/>
              <w:left w:val="single" w:sz="4" w:space="0" w:color="auto"/>
              <w:bottom w:val="nil"/>
              <w:right w:val="single" w:sz="4" w:space="0" w:color="auto"/>
            </w:tcBorders>
          </w:tcPr>
          <w:p w14:paraId="3F9B276A" w14:textId="77777777" w:rsidR="008F3471" w:rsidRDefault="008F3471" w:rsidP="00534960">
            <w:pPr>
              <w:pStyle w:val="TAC"/>
              <w:spacing w:line="260" w:lineRule="auto"/>
              <w:rPr>
                <w:lang w:val="en-US" w:eastAsia="zh-CN"/>
              </w:rPr>
            </w:pPr>
            <w:r w:rsidRPr="006F580F">
              <w:t xml:space="preserve"> </w:t>
            </w:r>
          </w:p>
        </w:tc>
        <w:tc>
          <w:tcPr>
            <w:tcW w:w="1057" w:type="dxa"/>
            <w:tcBorders>
              <w:top w:val="nil"/>
              <w:left w:val="single" w:sz="4" w:space="0" w:color="auto"/>
              <w:bottom w:val="nil"/>
              <w:right w:val="single" w:sz="4" w:space="0" w:color="auto"/>
            </w:tcBorders>
          </w:tcPr>
          <w:p w14:paraId="3E43E865" w14:textId="77777777" w:rsidR="008F3471" w:rsidRDefault="008F3471" w:rsidP="00534960">
            <w:pPr>
              <w:pStyle w:val="TAC"/>
              <w:spacing w:line="260" w:lineRule="auto"/>
              <w:rPr>
                <w:lang w:eastAsia="zh-CN"/>
              </w:rPr>
            </w:pPr>
            <w:r w:rsidRPr="006F580F">
              <w:t xml:space="preserve"> </w:t>
            </w:r>
          </w:p>
        </w:tc>
      </w:tr>
      <w:tr w:rsidR="008F3471" w14:paraId="1F4A8A6B"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2B139" w14:textId="77777777" w:rsidR="008F3471" w:rsidRDefault="008F3471" w:rsidP="00534960">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22C5AB2E" w14:textId="77777777" w:rsidR="008F3471" w:rsidRPr="002B3180" w:rsidRDefault="008F3471" w:rsidP="00534960">
            <w:pPr>
              <w:pStyle w:val="TAC"/>
              <w:spacing w:line="260" w:lineRule="auto"/>
            </w:pPr>
          </w:p>
        </w:tc>
        <w:tc>
          <w:tcPr>
            <w:tcW w:w="960" w:type="dxa"/>
            <w:tcBorders>
              <w:top w:val="nil"/>
              <w:left w:val="single" w:sz="4" w:space="0" w:color="auto"/>
              <w:bottom w:val="single" w:sz="4" w:space="0" w:color="auto"/>
              <w:right w:val="single" w:sz="4" w:space="0" w:color="auto"/>
            </w:tcBorders>
          </w:tcPr>
          <w:p w14:paraId="1444C487" w14:textId="77777777" w:rsidR="008F3471" w:rsidRPr="002B3180" w:rsidRDefault="008F3471" w:rsidP="00534960">
            <w:pPr>
              <w:pStyle w:val="TAC"/>
              <w:spacing w:line="260" w:lineRule="auto"/>
            </w:pPr>
          </w:p>
        </w:tc>
        <w:tc>
          <w:tcPr>
            <w:tcW w:w="964" w:type="dxa"/>
            <w:tcBorders>
              <w:top w:val="nil"/>
              <w:left w:val="single" w:sz="4" w:space="0" w:color="auto"/>
              <w:bottom w:val="single" w:sz="4" w:space="0" w:color="auto"/>
              <w:right w:val="single" w:sz="4" w:space="0" w:color="auto"/>
            </w:tcBorders>
          </w:tcPr>
          <w:p w14:paraId="2D342717" w14:textId="77777777" w:rsidR="008F3471" w:rsidRPr="002B3180" w:rsidRDefault="008F3471" w:rsidP="00534960">
            <w:pPr>
              <w:pStyle w:val="TAC"/>
              <w:spacing w:line="260" w:lineRule="auto"/>
            </w:pPr>
          </w:p>
        </w:tc>
        <w:tc>
          <w:tcPr>
            <w:tcW w:w="960" w:type="dxa"/>
            <w:tcBorders>
              <w:top w:val="nil"/>
              <w:left w:val="single" w:sz="4" w:space="0" w:color="auto"/>
              <w:bottom w:val="single" w:sz="4" w:space="0" w:color="auto"/>
              <w:right w:val="single" w:sz="4" w:space="0" w:color="auto"/>
            </w:tcBorders>
          </w:tcPr>
          <w:p w14:paraId="44CC7219" w14:textId="77777777" w:rsidR="008F3471" w:rsidRDefault="008F3471" w:rsidP="00534960">
            <w:pPr>
              <w:pStyle w:val="TAC"/>
              <w:spacing w:line="260" w:lineRule="auto"/>
              <w:rPr>
                <w:lang w:eastAsia="ja-JP"/>
              </w:rPr>
            </w:pPr>
          </w:p>
        </w:tc>
        <w:tc>
          <w:tcPr>
            <w:tcW w:w="960" w:type="dxa"/>
            <w:tcBorders>
              <w:top w:val="nil"/>
              <w:left w:val="single" w:sz="4" w:space="0" w:color="auto"/>
              <w:bottom w:val="single" w:sz="4" w:space="0" w:color="auto"/>
              <w:right w:val="single" w:sz="4" w:space="0" w:color="auto"/>
            </w:tcBorders>
          </w:tcPr>
          <w:p w14:paraId="724213A1" w14:textId="77777777" w:rsidR="008F3471" w:rsidRPr="006F580F" w:rsidRDefault="008F3471" w:rsidP="00534960">
            <w:pPr>
              <w:pStyle w:val="TAC"/>
              <w:spacing w:line="260" w:lineRule="auto"/>
            </w:pPr>
          </w:p>
        </w:tc>
        <w:tc>
          <w:tcPr>
            <w:tcW w:w="977" w:type="dxa"/>
            <w:tcBorders>
              <w:top w:val="nil"/>
              <w:left w:val="single" w:sz="4" w:space="0" w:color="auto"/>
              <w:bottom w:val="single" w:sz="4" w:space="0" w:color="auto"/>
              <w:right w:val="single" w:sz="4" w:space="0" w:color="auto"/>
            </w:tcBorders>
          </w:tcPr>
          <w:p w14:paraId="6BF7EC90" w14:textId="77777777" w:rsidR="008F3471" w:rsidRPr="006F580F" w:rsidRDefault="008F3471" w:rsidP="00534960">
            <w:pPr>
              <w:pStyle w:val="TAC"/>
              <w:spacing w:line="260" w:lineRule="auto"/>
            </w:pPr>
          </w:p>
        </w:tc>
        <w:tc>
          <w:tcPr>
            <w:tcW w:w="828" w:type="dxa"/>
            <w:tcBorders>
              <w:top w:val="nil"/>
              <w:left w:val="single" w:sz="4" w:space="0" w:color="auto"/>
              <w:bottom w:val="single" w:sz="4" w:space="0" w:color="auto"/>
              <w:right w:val="single" w:sz="4" w:space="0" w:color="auto"/>
            </w:tcBorders>
          </w:tcPr>
          <w:p w14:paraId="213B51DE" w14:textId="77777777" w:rsidR="008F3471" w:rsidRPr="006F580F" w:rsidRDefault="008F3471" w:rsidP="00534960">
            <w:pPr>
              <w:pStyle w:val="TAC"/>
              <w:spacing w:line="260" w:lineRule="auto"/>
            </w:pPr>
          </w:p>
        </w:tc>
        <w:tc>
          <w:tcPr>
            <w:tcW w:w="1057" w:type="dxa"/>
            <w:tcBorders>
              <w:top w:val="nil"/>
              <w:left w:val="single" w:sz="4" w:space="0" w:color="auto"/>
              <w:bottom w:val="single" w:sz="4" w:space="0" w:color="auto"/>
              <w:right w:val="single" w:sz="4" w:space="0" w:color="auto"/>
            </w:tcBorders>
          </w:tcPr>
          <w:p w14:paraId="7BC0675E" w14:textId="77777777" w:rsidR="008F3471" w:rsidRPr="006F580F" w:rsidRDefault="008F3471" w:rsidP="00534960">
            <w:pPr>
              <w:pStyle w:val="TAC"/>
              <w:spacing w:line="260" w:lineRule="auto"/>
            </w:pPr>
          </w:p>
        </w:tc>
      </w:tr>
      <w:tr w:rsidR="008F3471" w14:paraId="0BEFFAE5"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9ACFBB9" w14:textId="77777777" w:rsidR="008F3471" w:rsidRDefault="008F3471" w:rsidP="00534960">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p w14:paraId="4C419B4F" w14:textId="77777777" w:rsidR="008F3471" w:rsidRPr="00F10A57" w:rsidRDefault="008F3471" w:rsidP="00534960">
            <w:pPr>
              <w:pStyle w:val="Guidance"/>
              <w:rPr>
                <w:rFonts w:ascii="Arial" w:eastAsia="Times New Roman" w:hAnsi="Arial" w:cs="Arial"/>
                <w:i w:val="0"/>
                <w:color w:val="auto"/>
                <w:lang w:eastAsia="en-GB"/>
              </w:rPr>
            </w:pPr>
            <w:r>
              <w:t xml:space="preserve">NOTE </w:t>
            </w:r>
            <w:r>
              <w:rPr>
                <w:lang w:val="en-US" w:eastAsia="zh-CN"/>
              </w:rPr>
              <w:t>Y</w:t>
            </w:r>
            <w:r>
              <w:t>:</w:t>
            </w:r>
            <w: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1078EAD3" w14:textId="77777777" w:rsidR="008F3471" w:rsidRDefault="008F3471" w:rsidP="008F3471">
      <w:pPr>
        <w:pStyle w:val="Guidance"/>
        <w:rPr>
          <w:rFonts w:ascii="Arial" w:eastAsia="Times New Roman" w:hAnsi="Arial" w:cs="Arial"/>
          <w:i w:val="0"/>
          <w:color w:val="auto"/>
          <w:lang w:eastAsia="en-GB"/>
        </w:rPr>
      </w:pPr>
    </w:p>
    <w:p w14:paraId="09D56D02" w14:textId="77777777" w:rsidR="008F3471" w:rsidRPr="00CA3AFD" w:rsidRDefault="008F3471" w:rsidP="008F3471">
      <w:pPr>
        <w:pStyle w:val="Guidance"/>
        <w:rPr>
          <w:rFonts w:eastAsia="Times New Roman"/>
          <w:i w:val="0"/>
          <w:color w:val="auto"/>
          <w:lang w:eastAsia="en-GB"/>
        </w:rPr>
      </w:pPr>
      <w:r w:rsidRPr="00CA3AFD">
        <w:rPr>
          <w:rFonts w:eastAsia="Times New Roman"/>
          <w:i w:val="0"/>
          <w:color w:val="auto"/>
          <w:lang w:eastAsia="en-GB"/>
        </w:rPr>
        <w:t>For the non-contiguous uplink IMD interference analysis of the fallback and CA_ n78(2a)-n102A with ULCA CA_n78(2A) the analysis was completed in R4-2310355 of RAN4#107.</w:t>
      </w:r>
    </w:p>
    <w:p w14:paraId="5C1A9245" w14:textId="77777777" w:rsidR="008F3471" w:rsidRDefault="008F3471" w:rsidP="001471C7">
      <w:pPr>
        <w:ind w:left="360"/>
        <w:rPr>
          <w:lang w:eastAsia="zh-CN"/>
        </w:rPr>
      </w:pPr>
    </w:p>
    <w:p w14:paraId="4F1110F3" w14:textId="741C12F7" w:rsidR="001471C7" w:rsidRPr="006A0293" w:rsidRDefault="001471C7" w:rsidP="001471C7">
      <w:pPr>
        <w:pStyle w:val="41"/>
      </w:pPr>
      <w:bookmarkStart w:id="591" w:name="_Toc144251643"/>
      <w:r w:rsidRPr="006A0293">
        <w:t>5.</w:t>
      </w:r>
      <w:r w:rsidR="00E21E87" w:rsidRPr="006A0293">
        <w:t>55</w:t>
      </w:r>
      <w:r w:rsidRPr="006A0293">
        <w:t>.2.2</w:t>
      </w:r>
      <w:r w:rsidRPr="006A0293">
        <w:tab/>
        <w:t>REFSENS requirements</w:t>
      </w:r>
      <w:bookmarkEnd w:id="591"/>
    </w:p>
    <w:p w14:paraId="5CC42AF8" w14:textId="77777777" w:rsidR="001471C7" w:rsidRDefault="001471C7" w:rsidP="001471C7">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p>
    <w:p w14:paraId="6CB14D20" w14:textId="518BC979" w:rsidR="001471C7" w:rsidRDefault="001471C7" w:rsidP="001471C7">
      <w:pPr>
        <w:pStyle w:val="TH"/>
        <w:rPr>
          <w:rFonts w:cs="Arial"/>
        </w:rPr>
      </w:pPr>
      <w:r>
        <w:rPr>
          <w:rFonts w:cs="Arial"/>
        </w:rPr>
        <w:t xml:space="preserve">Table </w:t>
      </w:r>
      <w:r w:rsidRPr="00A20126">
        <w:rPr>
          <w:rFonts w:cs="Arial"/>
        </w:rPr>
        <w:t>5.</w:t>
      </w:r>
      <w:r w:rsidR="00E21E87">
        <w:rPr>
          <w:rFonts w:cs="Arial"/>
        </w:rPr>
        <w:t>55</w:t>
      </w:r>
      <w:r>
        <w:rPr>
          <w:rFonts w:cs="Arial"/>
        </w:rPr>
        <w:t>.</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71C7" w14:paraId="08E7247B" w14:textId="77777777" w:rsidTr="001471C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E8A714" w14:textId="77777777" w:rsidR="001471C7" w:rsidRDefault="001471C7" w:rsidP="001471C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5E9E2E" w14:textId="77777777" w:rsidR="001471C7" w:rsidRDefault="001471C7" w:rsidP="001471C7">
            <w:pPr>
              <w:pStyle w:val="TAH"/>
            </w:pPr>
            <w:r>
              <w:t>Source of IMD</w:t>
            </w:r>
          </w:p>
        </w:tc>
      </w:tr>
      <w:tr w:rsidR="001471C7" w14:paraId="494B7DE7" w14:textId="77777777" w:rsidTr="001471C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6F2707" w14:textId="77777777" w:rsidR="001471C7" w:rsidRDefault="001471C7" w:rsidP="001471C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38EEB2" w14:textId="77777777" w:rsidR="001471C7" w:rsidRDefault="001471C7" w:rsidP="001471C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029CA27" w14:textId="77777777" w:rsidR="001471C7" w:rsidRDefault="001471C7" w:rsidP="001471C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E3D0971" w14:textId="77777777" w:rsidR="001471C7" w:rsidRDefault="001471C7" w:rsidP="001471C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A014A2" w14:textId="77777777" w:rsidR="001471C7" w:rsidRDefault="001471C7" w:rsidP="001471C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4469F0" w14:textId="77777777" w:rsidR="001471C7" w:rsidRDefault="001471C7" w:rsidP="001471C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9A0E2EB" w14:textId="77777777" w:rsidR="001471C7" w:rsidRDefault="001471C7" w:rsidP="001471C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C2E3D32" w14:textId="77777777" w:rsidR="001471C7" w:rsidRDefault="001471C7" w:rsidP="001471C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4EE6954" w14:textId="77777777" w:rsidR="001471C7" w:rsidRDefault="001471C7" w:rsidP="001471C7">
            <w:pPr>
              <w:pStyle w:val="TAH"/>
            </w:pPr>
          </w:p>
        </w:tc>
      </w:tr>
      <w:tr w:rsidR="001471C7" w14:paraId="78A91B4F" w14:textId="77777777" w:rsidTr="001471C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DE35" w14:textId="77777777" w:rsidR="001471C7" w:rsidRDefault="001471C7" w:rsidP="001471C7">
            <w:pPr>
              <w:pStyle w:val="TAC"/>
              <w:rPr>
                <w:lang w:val="en-US" w:eastAsia="zh-CN"/>
              </w:rPr>
            </w:pPr>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113E888C" w14:textId="77777777" w:rsidR="001471C7" w:rsidRDefault="001471C7" w:rsidP="001471C7">
            <w:pPr>
              <w:pStyle w:val="TAC"/>
              <w:rPr>
                <w:lang w:val="en-US" w:eastAsia="ko-KR"/>
              </w:rPr>
            </w:pPr>
            <w:r>
              <w:t>n1</w:t>
            </w:r>
          </w:p>
        </w:tc>
        <w:tc>
          <w:tcPr>
            <w:tcW w:w="960" w:type="dxa"/>
            <w:tcBorders>
              <w:top w:val="single" w:sz="4" w:space="0" w:color="auto"/>
              <w:left w:val="single" w:sz="4" w:space="0" w:color="auto"/>
              <w:right w:val="single" w:sz="4" w:space="0" w:color="auto"/>
            </w:tcBorders>
            <w:vAlign w:val="center"/>
          </w:tcPr>
          <w:p w14:paraId="27092EEA" w14:textId="77777777" w:rsidR="001471C7" w:rsidRDefault="001471C7" w:rsidP="001471C7">
            <w:pPr>
              <w:pStyle w:val="TAC"/>
              <w:rPr>
                <w:lang w:val="en-US" w:eastAsia="ko-KR"/>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2659887F" w14:textId="77777777" w:rsidR="001471C7" w:rsidRDefault="001471C7" w:rsidP="001471C7">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53D64089" w14:textId="77777777" w:rsidR="001471C7" w:rsidRDefault="001471C7" w:rsidP="001471C7">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769DC9" w14:textId="77777777" w:rsidR="001471C7" w:rsidRDefault="001471C7" w:rsidP="001471C7">
            <w:pPr>
              <w:pStyle w:val="TAC"/>
              <w:rPr>
                <w:lang w:val="en-US"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A9015F1" w14:textId="77777777" w:rsidR="001471C7" w:rsidRDefault="001471C7" w:rsidP="001471C7">
            <w:pPr>
              <w:pStyle w:val="TAC"/>
            </w:pPr>
            <w:r>
              <w:t>N/A</w:t>
            </w:r>
          </w:p>
        </w:tc>
        <w:tc>
          <w:tcPr>
            <w:tcW w:w="828" w:type="dxa"/>
            <w:tcBorders>
              <w:top w:val="single" w:sz="4" w:space="0" w:color="auto"/>
              <w:left w:val="single" w:sz="4" w:space="0" w:color="auto"/>
              <w:right w:val="single" w:sz="4" w:space="0" w:color="auto"/>
            </w:tcBorders>
          </w:tcPr>
          <w:p w14:paraId="74A683EE" w14:textId="77777777" w:rsidR="001471C7" w:rsidRDefault="001471C7" w:rsidP="001471C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320494F" w14:textId="77777777" w:rsidR="001471C7" w:rsidRDefault="001471C7" w:rsidP="001471C7">
            <w:pPr>
              <w:pStyle w:val="TAC"/>
            </w:pPr>
            <w:r>
              <w:t>N/A</w:t>
            </w:r>
          </w:p>
        </w:tc>
      </w:tr>
      <w:tr w:rsidR="001471C7" w14:paraId="06453B1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9AE13" w14:textId="77777777" w:rsidR="001471C7" w:rsidRDefault="001471C7" w:rsidP="001471C7">
            <w:pPr>
              <w:pStyle w:val="TAC"/>
              <w:rPr>
                <w:lang w:val="en-US" w:eastAsia="zh-CN"/>
              </w:rPr>
            </w:pPr>
          </w:p>
        </w:tc>
        <w:tc>
          <w:tcPr>
            <w:tcW w:w="1146" w:type="dxa"/>
            <w:tcBorders>
              <w:top w:val="single" w:sz="4" w:space="0" w:color="auto"/>
              <w:left w:val="single" w:sz="4" w:space="0" w:color="auto"/>
              <w:right w:val="single" w:sz="4" w:space="0" w:color="auto"/>
            </w:tcBorders>
          </w:tcPr>
          <w:p w14:paraId="5EE7B27E" w14:textId="77777777" w:rsidR="001471C7" w:rsidRDefault="001471C7" w:rsidP="001471C7">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79B77053"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64" w:type="dxa"/>
            <w:tcBorders>
              <w:top w:val="single" w:sz="4" w:space="0" w:color="auto"/>
              <w:left w:val="single" w:sz="4" w:space="0" w:color="auto"/>
              <w:right w:val="single" w:sz="4" w:space="0" w:color="auto"/>
            </w:tcBorders>
          </w:tcPr>
          <w:p w14:paraId="0D5D1738" w14:textId="77777777" w:rsidR="001471C7" w:rsidRPr="00E7711D" w:rsidRDefault="001471C7" w:rsidP="001471C7">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47506495" w14:textId="77777777" w:rsidR="001471C7" w:rsidRPr="00E7711D" w:rsidRDefault="001471C7" w:rsidP="001471C7">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722F8C88" w14:textId="77777777" w:rsidR="001471C7" w:rsidRPr="00E7711D" w:rsidRDefault="001471C7" w:rsidP="001471C7">
            <w:pPr>
              <w:pStyle w:val="TAC"/>
              <w:framePr w:wrap="notBeside" w:vAnchor="page" w:hAnchor="margin" w:xAlign="right" w:y="6805"/>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252F2688"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1CE6034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F1791E8" w14:textId="77777777" w:rsidR="001471C7" w:rsidRDefault="001471C7" w:rsidP="001471C7">
            <w:pPr>
              <w:pStyle w:val="TAC"/>
            </w:pPr>
            <w:r>
              <w:t>N/A</w:t>
            </w:r>
          </w:p>
        </w:tc>
      </w:tr>
      <w:tr w:rsidR="001471C7" w14:paraId="256BDA55"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8919C"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6E69C" w14:textId="77777777" w:rsidR="001471C7" w:rsidRDefault="001471C7" w:rsidP="001471C7">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34F9DFD1"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64" w:type="dxa"/>
            <w:tcBorders>
              <w:top w:val="single" w:sz="4" w:space="0" w:color="auto"/>
              <w:left w:val="single" w:sz="4" w:space="0" w:color="auto"/>
              <w:bottom w:val="single" w:sz="4" w:space="0" w:color="auto"/>
              <w:right w:val="single" w:sz="4" w:space="0" w:color="auto"/>
            </w:tcBorders>
          </w:tcPr>
          <w:p w14:paraId="710C130A" w14:textId="77777777" w:rsidR="001471C7" w:rsidRPr="00E7711D"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774356B9" w14:textId="77777777" w:rsidR="001471C7" w:rsidRPr="00E7711D"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D62ED37" w14:textId="77777777" w:rsidR="001471C7" w:rsidRPr="00E7711D" w:rsidRDefault="001471C7" w:rsidP="001471C7">
            <w:pPr>
              <w:pStyle w:val="TAC"/>
              <w:framePr w:wrap="notBeside" w:vAnchor="page" w:hAnchor="margin" w:xAlign="right" w:y="6805"/>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7335A7C" w14:textId="77777777" w:rsidR="001471C7" w:rsidRDefault="001471C7" w:rsidP="001471C7">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5822F221"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FAFC6D6" w14:textId="77777777" w:rsidR="001471C7" w:rsidRDefault="001471C7" w:rsidP="001471C7">
            <w:pPr>
              <w:pStyle w:val="TAC"/>
            </w:pPr>
            <w:r>
              <w:t>IMD5</w:t>
            </w:r>
          </w:p>
        </w:tc>
      </w:tr>
      <w:tr w:rsidR="001471C7" w14:paraId="50E17203"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A3B98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1086C4" w14:textId="77777777" w:rsidR="001471C7" w:rsidRDefault="001471C7" w:rsidP="001471C7">
            <w:pPr>
              <w:pStyle w:val="TAC"/>
            </w:pPr>
            <w:r>
              <w:t>n1</w:t>
            </w:r>
          </w:p>
        </w:tc>
        <w:tc>
          <w:tcPr>
            <w:tcW w:w="960" w:type="dxa"/>
            <w:tcBorders>
              <w:top w:val="single" w:sz="4" w:space="0" w:color="auto"/>
              <w:left w:val="single" w:sz="4" w:space="0" w:color="auto"/>
              <w:bottom w:val="single" w:sz="4" w:space="0" w:color="auto"/>
              <w:right w:val="single" w:sz="4" w:space="0" w:color="auto"/>
            </w:tcBorders>
            <w:vAlign w:val="center"/>
          </w:tcPr>
          <w:p w14:paraId="460F058A"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1965</w:t>
            </w:r>
          </w:p>
        </w:tc>
        <w:tc>
          <w:tcPr>
            <w:tcW w:w="964" w:type="dxa"/>
            <w:tcBorders>
              <w:top w:val="single" w:sz="4" w:space="0" w:color="auto"/>
              <w:left w:val="single" w:sz="4" w:space="0" w:color="auto"/>
              <w:bottom w:val="single" w:sz="4" w:space="0" w:color="auto"/>
              <w:right w:val="single" w:sz="4" w:space="0" w:color="auto"/>
            </w:tcBorders>
          </w:tcPr>
          <w:p w14:paraId="49544E08" w14:textId="77777777" w:rsidR="001471C7" w:rsidRDefault="001471C7" w:rsidP="001471C7">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426D03" w14:textId="77777777" w:rsidR="001471C7" w:rsidRDefault="001471C7" w:rsidP="001471C7">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5CD958"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4A0AC2DC" w14:textId="77777777" w:rsidR="001471C7" w:rsidRDefault="001471C7" w:rsidP="001471C7">
            <w:pPr>
              <w:pStyle w:val="TAC"/>
              <w:framePr w:wrap="notBeside" w:vAnchor="page" w:hAnchor="margin" w:xAlign="right" w:y="6805"/>
            </w:pPr>
            <w:r>
              <w:t>29.9</w:t>
            </w:r>
          </w:p>
        </w:tc>
        <w:tc>
          <w:tcPr>
            <w:tcW w:w="828" w:type="dxa"/>
            <w:tcBorders>
              <w:top w:val="single" w:sz="4" w:space="0" w:color="auto"/>
              <w:left w:val="single" w:sz="4" w:space="0" w:color="auto"/>
              <w:bottom w:val="single" w:sz="4" w:space="0" w:color="auto"/>
              <w:right w:val="single" w:sz="4" w:space="0" w:color="auto"/>
            </w:tcBorders>
          </w:tcPr>
          <w:p w14:paraId="19E24D1D" w14:textId="77777777" w:rsidR="001471C7" w:rsidRDefault="001471C7" w:rsidP="001471C7">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B50730" w14:textId="77777777" w:rsidR="001471C7" w:rsidRDefault="001471C7" w:rsidP="001471C7">
            <w:pPr>
              <w:pStyle w:val="TAC"/>
            </w:pPr>
            <w:r>
              <w:t>IMD2</w:t>
            </w:r>
            <w:r w:rsidRPr="00F16E6D">
              <w:rPr>
                <w:vertAlign w:val="superscript"/>
              </w:rPr>
              <w:t>1</w:t>
            </w:r>
          </w:p>
        </w:tc>
      </w:tr>
      <w:tr w:rsidR="001471C7" w14:paraId="5A939047" w14:textId="77777777" w:rsidTr="001471C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FB20E"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C289" w14:textId="77777777" w:rsidR="001471C7" w:rsidRDefault="001471C7" w:rsidP="001471C7">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1C3A00E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64" w:type="dxa"/>
            <w:tcBorders>
              <w:top w:val="single" w:sz="4" w:space="0" w:color="auto"/>
              <w:left w:val="single" w:sz="4" w:space="0" w:color="auto"/>
              <w:bottom w:val="single" w:sz="4" w:space="0" w:color="auto"/>
              <w:right w:val="single" w:sz="4" w:space="0" w:color="auto"/>
            </w:tcBorders>
          </w:tcPr>
          <w:p w14:paraId="784240F0" w14:textId="77777777" w:rsidR="001471C7" w:rsidRDefault="001471C7" w:rsidP="001471C7">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0C223E9" w14:textId="77777777" w:rsidR="001471C7" w:rsidRDefault="001471C7" w:rsidP="001471C7">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E86AB3"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395232B0"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16F65BA"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499E579A" w14:textId="77777777" w:rsidR="001471C7" w:rsidRDefault="001471C7" w:rsidP="001471C7">
            <w:pPr>
              <w:pStyle w:val="TAC"/>
            </w:pPr>
            <w:r>
              <w:t>N/A</w:t>
            </w:r>
          </w:p>
        </w:tc>
      </w:tr>
      <w:tr w:rsidR="001471C7" w14:paraId="4463F4E4" w14:textId="77777777" w:rsidTr="001471C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12CBC2" w14:textId="77777777" w:rsidR="001471C7" w:rsidRDefault="001471C7" w:rsidP="001471C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FB4C1" w14:textId="77777777" w:rsidR="001471C7" w:rsidRDefault="001471C7" w:rsidP="001471C7">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516643CD"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5B43FAB2" w14:textId="77777777" w:rsidR="001471C7" w:rsidRDefault="001471C7" w:rsidP="001471C7">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9F555BB" w14:textId="77777777" w:rsidR="001471C7" w:rsidRDefault="001471C7" w:rsidP="001471C7">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3E6C352" w14:textId="77777777" w:rsidR="001471C7" w:rsidRDefault="001471C7" w:rsidP="001471C7">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6DFF935" w14:textId="77777777" w:rsidR="001471C7" w:rsidRDefault="001471C7" w:rsidP="001471C7">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4968269E" w14:textId="77777777" w:rsidR="001471C7" w:rsidRDefault="001471C7" w:rsidP="001471C7">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9E565D" w14:textId="77777777" w:rsidR="001471C7" w:rsidRDefault="001471C7" w:rsidP="001471C7">
            <w:pPr>
              <w:pStyle w:val="TAC"/>
            </w:pPr>
            <w:r>
              <w:t>N/A</w:t>
            </w:r>
          </w:p>
        </w:tc>
      </w:tr>
      <w:tr w:rsidR="001471C7" w14:paraId="7FFD9612" w14:textId="77777777" w:rsidTr="001471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9B6B721" w14:textId="77777777" w:rsidR="001471C7" w:rsidRDefault="001471C7" w:rsidP="001471C7">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2700F08" w14:textId="2F453B0B" w:rsidR="001471C7" w:rsidRPr="00B2089B" w:rsidRDefault="001471C7" w:rsidP="00E21E87">
            <w:pPr>
              <w:pStyle w:val="TAN"/>
              <w:rPr>
                <w:lang w:val="en-US" w:eastAsia="ja-JP"/>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tc>
      </w:tr>
    </w:tbl>
    <w:p w14:paraId="3E7338FC" w14:textId="77777777" w:rsidR="001471C7" w:rsidRDefault="001471C7" w:rsidP="001471C7">
      <w:pPr>
        <w:rPr>
          <w:color w:val="0070C0"/>
        </w:rPr>
      </w:pPr>
    </w:p>
    <w:p w14:paraId="70495C3A" w14:textId="77777777" w:rsidR="00C33313" w:rsidRPr="006A0293" w:rsidRDefault="00C33313" w:rsidP="00FA1E66">
      <w:pPr>
        <w:rPr>
          <w:rFonts w:ascii="Arial" w:eastAsia="Yu Mincho" w:hAnsi="Arial" w:cs="Arial"/>
          <w:color w:val="0000FF"/>
          <w:sz w:val="32"/>
          <w:szCs w:val="32"/>
          <w:lang w:eastAsia="ja-JP"/>
        </w:rPr>
      </w:pPr>
    </w:p>
    <w:p w14:paraId="64F3624F" w14:textId="13F95213" w:rsidR="008E4F23" w:rsidRPr="006A0293" w:rsidRDefault="008E4F23" w:rsidP="006A0293">
      <w:pPr>
        <w:pStyle w:val="21"/>
      </w:pPr>
      <w:bookmarkStart w:id="592" w:name="_Toc144251644"/>
      <w:r w:rsidRPr="006A0293">
        <w:t>5.</w:t>
      </w:r>
      <w:r>
        <w:t>56</w:t>
      </w:r>
      <w:r w:rsidRPr="006A0293">
        <w:tab/>
        <w:t>CA_n7-n78-n102</w:t>
      </w:r>
      <w:bookmarkEnd w:id="592"/>
    </w:p>
    <w:p w14:paraId="680F5F4B" w14:textId="1FB2625C" w:rsidR="008E4F23" w:rsidRPr="00607CE1" w:rsidRDefault="008E4F23" w:rsidP="008E4F23">
      <w:pPr>
        <w:pStyle w:val="31"/>
        <w:rPr>
          <w:rFonts w:cs="Arial"/>
          <w:color w:val="000000" w:themeColor="text1"/>
          <w:szCs w:val="28"/>
        </w:rPr>
      </w:pPr>
      <w:bookmarkStart w:id="593" w:name="_Toc144251645"/>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.1</w:t>
      </w:r>
      <w:r w:rsidRPr="00607CE1">
        <w:rPr>
          <w:rFonts w:cs="Arial"/>
          <w:color w:val="000000" w:themeColor="text1"/>
          <w:szCs w:val="28"/>
        </w:rPr>
        <w:tab/>
        <w:t>Common for 1 band UL and 2 bands UL CA</w:t>
      </w:r>
      <w:bookmarkEnd w:id="593"/>
    </w:p>
    <w:p w14:paraId="30C79DFC" w14:textId="1BC7A7FE" w:rsidR="008E4F23" w:rsidRPr="006A0293" w:rsidRDefault="008E4F23" w:rsidP="008E4F23">
      <w:pPr>
        <w:pStyle w:val="41"/>
      </w:pPr>
      <w:bookmarkStart w:id="594" w:name="_Toc144251646"/>
      <w:r w:rsidRPr="006A0293">
        <w:t>5.</w:t>
      </w:r>
      <w:r>
        <w:t>56</w:t>
      </w:r>
      <w:r w:rsidRPr="006A0293">
        <w:t>.1.1</w:t>
      </w:r>
      <w:r w:rsidRPr="006A0293">
        <w:tab/>
        <w:t>Operating bands for CA</w:t>
      </w:r>
      <w:bookmarkEnd w:id="594"/>
    </w:p>
    <w:p w14:paraId="750488F0" w14:textId="0E554818" w:rsidR="008E4F23" w:rsidRPr="00A20126" w:rsidRDefault="008E4F23" w:rsidP="008E4F23">
      <w:pPr>
        <w:pStyle w:val="TH"/>
        <w:rPr>
          <w:rFonts w:cs="Arial"/>
        </w:rPr>
      </w:pPr>
      <w:r w:rsidRPr="00A20126">
        <w:rPr>
          <w:rFonts w:cs="Arial"/>
        </w:rPr>
        <w:t xml:space="preserve">Table </w:t>
      </w:r>
      <w:r w:rsidRPr="00467ADF">
        <w:rPr>
          <w:rFonts w:cs="Arial"/>
        </w:rPr>
        <w:t>5.</w:t>
      </w:r>
      <w:r>
        <w:rPr>
          <w:rFonts w:cs="Arial"/>
        </w:rPr>
        <w:t>56</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8E4F23" w14:paraId="49AF7274"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A064876"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16B8A5"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B693B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4DC467"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744CB4"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Duplex Mode</w:t>
            </w:r>
          </w:p>
        </w:tc>
      </w:tr>
      <w:tr w:rsidR="008E4F23" w14:paraId="62781BA6"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6AC6968B"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F8A3A7F"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F2F878"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3307BD"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7F9B" w14:textId="77777777" w:rsidR="008E4F23" w:rsidRDefault="008E4F23" w:rsidP="002B1EE0">
            <w:pPr>
              <w:spacing w:after="0"/>
              <w:rPr>
                <w:rFonts w:ascii="Arial" w:hAnsi="Arial"/>
                <w:b/>
                <w:color w:val="000000"/>
                <w:sz w:val="18"/>
              </w:rPr>
            </w:pPr>
          </w:p>
        </w:tc>
      </w:tr>
      <w:tr w:rsidR="008E4F23" w14:paraId="725DD245"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4C98DF1" w14:textId="77777777" w:rsidR="008E4F23" w:rsidRDefault="008E4F23"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35719D6" w14:textId="77777777" w:rsidR="008E4F23" w:rsidRDefault="008E4F23"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8704EE"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D4DE4C" w14:textId="77777777" w:rsidR="008E4F23" w:rsidRDefault="008E4F23"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0086" w14:textId="77777777" w:rsidR="008E4F23" w:rsidRDefault="008E4F23" w:rsidP="002B1EE0">
            <w:pPr>
              <w:spacing w:after="0"/>
              <w:rPr>
                <w:rFonts w:ascii="Arial" w:hAnsi="Arial"/>
                <w:b/>
                <w:color w:val="000000"/>
                <w:sz w:val="18"/>
              </w:rPr>
            </w:pPr>
          </w:p>
        </w:tc>
      </w:tr>
      <w:tr w:rsidR="008E4F23" w14:paraId="79A6A348"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45886BF" w14:textId="77777777" w:rsidR="008E4F23" w:rsidRPr="00050EB8" w:rsidRDefault="008E4F23"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3361399"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9A8FA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084CC1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1953AB0"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F9203E"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456D999"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2E6C9D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D99E9C"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E4F23" w14:paraId="21E83C98"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08D2EE7B"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1F1398C3" w14:textId="77777777" w:rsidR="008E4F23" w:rsidRPr="00050EB8" w:rsidRDefault="008E4F23"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DD82D88"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9579930"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09CBE06"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832C220"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E4E0637" w14:textId="77777777" w:rsidR="008E4F23"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3251357C"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07DB727"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8E4F23" w14:paraId="52FB9BC7"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65695C92" w14:textId="77777777" w:rsidR="008E4F23" w:rsidRPr="00050EB8" w:rsidRDefault="008E4F23"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6114693" w14:textId="77777777" w:rsidR="008E4F23" w:rsidRPr="00050EB8" w:rsidRDefault="008E4F23"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FCD40B5"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0382848"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56E4BC4"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5D708C" w14:textId="77777777" w:rsidR="008E4F23" w:rsidRPr="00050EB8" w:rsidRDefault="008E4F23"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2B39C9B" w14:textId="77777777" w:rsidR="008E4F23" w:rsidRDefault="008E4F23"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F8B8F73" w14:textId="77777777" w:rsidR="008E4F23" w:rsidRPr="00050EB8" w:rsidRDefault="008E4F23"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0AD789" w14:textId="77777777" w:rsidR="008E4F23" w:rsidRPr="00050EB8" w:rsidRDefault="008E4F23"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1994089F" w14:textId="3D2E6929" w:rsidR="008E4F23" w:rsidRPr="006A0293" w:rsidRDefault="008E4F23" w:rsidP="008E4F23">
      <w:pPr>
        <w:pStyle w:val="41"/>
      </w:pPr>
      <w:bookmarkStart w:id="595" w:name="_Toc144251647"/>
      <w:r w:rsidRPr="006A0293">
        <w:t>5.</w:t>
      </w:r>
      <w:r>
        <w:t>56</w:t>
      </w:r>
      <w:r w:rsidRPr="006A0293">
        <w:t>.1.2</w:t>
      </w:r>
      <w:r w:rsidRPr="006A0293">
        <w:tab/>
        <w:t>Channel bandwidths per operating band for CA</w:t>
      </w:r>
      <w:bookmarkEnd w:id="595"/>
    </w:p>
    <w:p w14:paraId="5F1B81BE" w14:textId="0DE4C048" w:rsidR="008E4F23" w:rsidRPr="00A20126" w:rsidRDefault="008E4F23" w:rsidP="008E4F23">
      <w:pPr>
        <w:pStyle w:val="TH"/>
        <w:rPr>
          <w:rFonts w:cs="Arial"/>
        </w:rPr>
      </w:pPr>
      <w:r>
        <w:rPr>
          <w:rFonts w:cs="Arial"/>
        </w:rPr>
        <w:t xml:space="preserve">Table </w:t>
      </w:r>
      <w:r w:rsidRPr="00A20126">
        <w:rPr>
          <w:rFonts w:cs="Arial"/>
        </w:rPr>
        <w:t>5.</w:t>
      </w:r>
      <w:r>
        <w:rPr>
          <w:rFonts w:cs="Arial"/>
        </w:rPr>
        <w:t xml:space="preserve">56.1.2-1: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E4F23" w14:paraId="6798DB6D"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D4D48E4" w14:textId="77777777" w:rsidR="008E4F23" w:rsidRDefault="008E4F23"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217C3" w14:textId="77777777" w:rsidR="008E4F23" w:rsidRDefault="008E4F23"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A8671E0" w14:textId="77777777" w:rsidR="008E4F23" w:rsidRDefault="008E4F23"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CB76A3" w14:textId="77777777" w:rsidR="008E4F23" w:rsidRDefault="008E4F23"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934A5F" w14:textId="77777777" w:rsidR="008E4F23" w:rsidRDefault="008E4F23" w:rsidP="002B1EE0">
            <w:pPr>
              <w:pStyle w:val="TAH"/>
              <w:rPr>
                <w:szCs w:val="18"/>
                <w:lang w:val="en-US" w:eastAsia="zh-CN"/>
              </w:rPr>
            </w:pPr>
            <w:r>
              <w:t>Bandwidth combination set</w:t>
            </w:r>
          </w:p>
        </w:tc>
      </w:tr>
      <w:tr w:rsidR="008E4F23" w14:paraId="52B15C4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6E26D849" w14:textId="77777777" w:rsidR="008E4F23" w:rsidRDefault="008E4F23" w:rsidP="002B1EE0">
            <w:pPr>
              <w:pStyle w:val="TAC"/>
              <w:rPr>
                <w:rFonts w:eastAsia="宋体"/>
                <w:szCs w:val="18"/>
                <w:lang w:val="en-US" w:eastAsia="zh-CN"/>
              </w:rPr>
            </w:pPr>
            <w:r w:rsidRPr="0046242C">
              <w:rPr>
                <w:color w:val="000000"/>
                <w:lang w:eastAsia="zh-CN"/>
              </w:rPr>
              <w:t>CA_</w:t>
            </w:r>
            <w:r>
              <w:rPr>
                <w:color w:val="000000"/>
                <w:lang w:eastAsia="zh-CN"/>
              </w:rPr>
              <w:t>n7A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6ABE"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-n78A</w:t>
            </w:r>
          </w:p>
          <w:p w14:paraId="52BFEF89" w14:textId="77777777" w:rsidR="008E4F23" w:rsidRDefault="008E4F23" w:rsidP="002B1EE0">
            <w:pPr>
              <w:pStyle w:val="TAC"/>
              <w:rPr>
                <w:rFonts w:cs="Arial"/>
                <w:color w:val="000000"/>
                <w:szCs w:val="18"/>
              </w:rPr>
            </w:pPr>
            <w:r w:rsidRPr="0046242C">
              <w:rPr>
                <w:rFonts w:cs="Arial"/>
                <w:color w:val="000000"/>
                <w:szCs w:val="18"/>
              </w:rPr>
              <w:t>CA_</w:t>
            </w:r>
            <w:r>
              <w:rPr>
                <w:rFonts w:cs="Arial"/>
                <w:color w:val="000000"/>
                <w:szCs w:val="18"/>
              </w:rPr>
              <w:t>n7A</w:t>
            </w:r>
            <w:r w:rsidRPr="0046242C">
              <w:rPr>
                <w:rFonts w:cs="Arial"/>
                <w:color w:val="000000"/>
                <w:szCs w:val="18"/>
              </w:rPr>
              <w:t>-n102A</w:t>
            </w:r>
          </w:p>
          <w:p w14:paraId="285545EB" w14:textId="77777777" w:rsidR="008E4F23" w:rsidRDefault="008E4F23" w:rsidP="002B1EE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A681878" w14:textId="77777777" w:rsidR="008E4F23" w:rsidRDefault="008E4F23" w:rsidP="002B1EE0">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367F941A" w14:textId="77777777" w:rsidR="008E4F23" w:rsidRPr="009663F7" w:rsidRDefault="008E4F23"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5761817C" w14:textId="77777777" w:rsidR="008E4F23" w:rsidRDefault="008E4F23" w:rsidP="002B1EE0">
            <w:pPr>
              <w:pStyle w:val="TAC"/>
              <w:rPr>
                <w:szCs w:val="18"/>
                <w:lang w:val="en-US" w:eastAsia="zh-CN"/>
              </w:rPr>
            </w:pPr>
            <w:r>
              <w:rPr>
                <w:rFonts w:hint="eastAsia"/>
                <w:szCs w:val="18"/>
                <w:lang w:val="en-US" w:eastAsia="zh-CN"/>
              </w:rPr>
              <w:t>0</w:t>
            </w:r>
          </w:p>
        </w:tc>
      </w:tr>
      <w:tr w:rsidR="008E4F23" w14:paraId="688102F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92E98D0"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94F2A"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794EAB70" w14:textId="77777777" w:rsidR="008E4F23" w:rsidRDefault="008E4F23"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A13D5D5"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5FF26D1" w14:textId="77777777" w:rsidR="008E4F23" w:rsidRDefault="008E4F23" w:rsidP="002B1EE0">
            <w:pPr>
              <w:pStyle w:val="TAC"/>
              <w:rPr>
                <w:szCs w:val="18"/>
                <w:lang w:val="en-US" w:eastAsia="zh-CN"/>
              </w:rPr>
            </w:pPr>
          </w:p>
        </w:tc>
      </w:tr>
      <w:tr w:rsidR="008E4F23" w14:paraId="4126FF7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C35F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C51"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4609C55E" w14:textId="77777777" w:rsidR="008E4F23" w:rsidRDefault="008E4F23" w:rsidP="002B1EE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7FE58E19"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44F4" w14:textId="77777777" w:rsidR="008E4F23" w:rsidRDefault="008E4F23" w:rsidP="002B1EE0">
            <w:pPr>
              <w:pStyle w:val="TAC"/>
              <w:rPr>
                <w:szCs w:val="18"/>
                <w:lang w:val="en-US" w:eastAsia="zh-CN"/>
              </w:rPr>
            </w:pPr>
          </w:p>
        </w:tc>
      </w:tr>
      <w:tr w:rsidR="008E4F23" w14:paraId="00E417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1BE6" w14:textId="77777777" w:rsidR="008E4F23" w:rsidRDefault="008E4F23" w:rsidP="002B1EE0">
            <w:pPr>
              <w:pStyle w:val="TAC"/>
              <w:rPr>
                <w:szCs w:val="18"/>
                <w:lang w:val="en-US" w:eastAsia="zh-CN"/>
              </w:rPr>
            </w:pPr>
            <w:r w:rsidRPr="009253A0">
              <w:rPr>
                <w:color w:val="000000"/>
                <w:lang w:eastAsia="zh-CN"/>
              </w:rPr>
              <w:t>CA_</w:t>
            </w:r>
            <w:r>
              <w:rPr>
                <w:color w:val="000000"/>
                <w:lang w:eastAsia="zh-CN"/>
              </w:rPr>
              <w:t>n7A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0BB7"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w:t>
            </w:r>
            <w:r>
              <w:rPr>
                <w:rFonts w:cs="Arial"/>
                <w:color w:val="000000"/>
                <w:szCs w:val="18"/>
              </w:rPr>
              <w:t>n78</w:t>
            </w:r>
            <w:r w:rsidRPr="00A20613">
              <w:rPr>
                <w:rFonts w:cs="Arial"/>
                <w:color w:val="000000"/>
                <w:szCs w:val="18"/>
              </w:rPr>
              <w:t>A</w:t>
            </w:r>
          </w:p>
          <w:p w14:paraId="39B8380F" w14:textId="77777777" w:rsidR="008E4F23" w:rsidRDefault="008E4F23" w:rsidP="002B1EE0">
            <w:pPr>
              <w:pStyle w:val="TAC"/>
              <w:rPr>
                <w:rFonts w:cs="Arial"/>
                <w:color w:val="000000"/>
                <w:szCs w:val="18"/>
              </w:rPr>
            </w:pPr>
            <w:r w:rsidRPr="00A20613">
              <w:rPr>
                <w:rFonts w:cs="Arial"/>
                <w:color w:val="000000"/>
                <w:szCs w:val="18"/>
              </w:rPr>
              <w:t>CA_</w:t>
            </w:r>
            <w:r>
              <w:rPr>
                <w:rFonts w:cs="Arial"/>
                <w:color w:val="000000"/>
                <w:szCs w:val="18"/>
              </w:rPr>
              <w:t>n7A</w:t>
            </w:r>
            <w:r w:rsidRPr="00A20613">
              <w:rPr>
                <w:rFonts w:cs="Arial"/>
                <w:color w:val="000000"/>
                <w:szCs w:val="18"/>
              </w:rPr>
              <w:t>-n</w:t>
            </w:r>
            <w:r>
              <w:rPr>
                <w:rFonts w:cs="Arial"/>
                <w:color w:val="000000"/>
                <w:szCs w:val="18"/>
              </w:rPr>
              <w:t>102</w:t>
            </w:r>
            <w:r w:rsidRPr="00A20613">
              <w:rPr>
                <w:rFonts w:cs="Arial"/>
                <w:color w:val="000000"/>
                <w:szCs w:val="18"/>
              </w:rPr>
              <w:t>A</w:t>
            </w:r>
          </w:p>
          <w:p w14:paraId="6B4B6359" w14:textId="77777777" w:rsidR="008E4F23" w:rsidRDefault="008E4F23"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62F4D9C"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1FC13250"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FC55" w14:textId="77777777" w:rsidR="008E4F23" w:rsidRDefault="008E4F23" w:rsidP="002B1EE0">
            <w:pPr>
              <w:pStyle w:val="TAC"/>
              <w:rPr>
                <w:szCs w:val="18"/>
                <w:lang w:val="en-US" w:eastAsia="zh-CN"/>
              </w:rPr>
            </w:pPr>
            <w:r>
              <w:rPr>
                <w:szCs w:val="18"/>
                <w:lang w:val="en-US" w:eastAsia="zh-CN"/>
              </w:rPr>
              <w:t>0</w:t>
            </w:r>
          </w:p>
        </w:tc>
      </w:tr>
      <w:tr w:rsidR="008E4F23" w14:paraId="225B441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96591EA"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B9BBE"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64B2B63E" w14:textId="77777777" w:rsidR="008E4F23" w:rsidRDefault="008E4F23" w:rsidP="002B1EE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370649C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494EA8" w14:textId="77777777" w:rsidR="008E4F23" w:rsidRDefault="008E4F23" w:rsidP="002B1EE0">
            <w:pPr>
              <w:pStyle w:val="TAC"/>
              <w:rPr>
                <w:szCs w:val="18"/>
                <w:lang w:val="en-US" w:eastAsia="zh-CN"/>
              </w:rPr>
            </w:pPr>
          </w:p>
        </w:tc>
      </w:tr>
      <w:tr w:rsidR="008E4F23" w14:paraId="123AD6E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337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73127" w14:textId="77777777" w:rsidR="008E4F23" w:rsidRDefault="008E4F23" w:rsidP="002B1EE0">
            <w:pPr>
              <w:pStyle w:val="TAC"/>
              <w:rPr>
                <w:szCs w:val="18"/>
                <w:lang w:val="en-US" w:eastAsia="zh-CN"/>
              </w:rPr>
            </w:pPr>
          </w:p>
        </w:tc>
        <w:tc>
          <w:tcPr>
            <w:tcW w:w="730" w:type="dxa"/>
            <w:tcBorders>
              <w:left w:val="single" w:sz="4" w:space="0" w:color="auto"/>
              <w:right w:val="single" w:sz="4" w:space="0" w:color="auto"/>
            </w:tcBorders>
            <w:vAlign w:val="center"/>
          </w:tcPr>
          <w:p w14:paraId="1EA590D8"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0B2629E"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E316C" w14:textId="77777777" w:rsidR="008E4F23" w:rsidRDefault="008E4F23" w:rsidP="002B1EE0">
            <w:pPr>
              <w:pStyle w:val="TAC"/>
              <w:rPr>
                <w:szCs w:val="18"/>
                <w:lang w:val="en-US" w:eastAsia="zh-CN"/>
              </w:rPr>
            </w:pPr>
          </w:p>
        </w:tc>
      </w:tr>
      <w:tr w:rsidR="008E4F23" w14:paraId="4F444E2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30726" w14:textId="77777777" w:rsidR="008E4F23" w:rsidRPr="0008015D" w:rsidRDefault="008E4F23" w:rsidP="002B1EE0">
            <w:pPr>
              <w:pStyle w:val="TAC"/>
              <w:rPr>
                <w:color w:val="000000"/>
                <w:lang w:eastAsia="zh-CN"/>
              </w:rPr>
            </w:pPr>
            <w:r w:rsidRPr="0008015D">
              <w:rPr>
                <w:color w:val="000000"/>
                <w:lang w:eastAsia="zh-CN"/>
              </w:rPr>
              <w:t>CA_</w:t>
            </w:r>
            <w:r>
              <w:rPr>
                <w:color w:val="000000"/>
                <w:lang w:eastAsia="zh-CN"/>
              </w:rPr>
              <w:t>n7A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6359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2282B43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0B47FA4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6358F890"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744A1C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081E" w14:textId="77777777" w:rsidR="008E4F23" w:rsidRDefault="008E4F23" w:rsidP="002B1EE0">
            <w:pPr>
              <w:pStyle w:val="TAC"/>
              <w:rPr>
                <w:szCs w:val="18"/>
                <w:lang w:val="en-US" w:eastAsia="zh-CN"/>
              </w:rPr>
            </w:pPr>
            <w:r>
              <w:rPr>
                <w:szCs w:val="18"/>
                <w:lang w:val="en-US" w:eastAsia="zh-CN"/>
              </w:rPr>
              <w:t>0</w:t>
            </w:r>
          </w:p>
        </w:tc>
      </w:tr>
      <w:tr w:rsidR="008E4F23" w14:paraId="2BCA465A"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A76ED30" w14:textId="77777777" w:rsidR="008E4F23" w:rsidRPr="0008015D" w:rsidRDefault="008E4F23"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0F75F4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93B96"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DAFCB0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0D783A" w14:textId="77777777" w:rsidR="008E4F23" w:rsidRDefault="008E4F23" w:rsidP="002B1EE0">
            <w:pPr>
              <w:pStyle w:val="TAC"/>
              <w:rPr>
                <w:szCs w:val="18"/>
                <w:lang w:val="en-US" w:eastAsia="zh-CN"/>
              </w:rPr>
            </w:pPr>
          </w:p>
        </w:tc>
      </w:tr>
      <w:tr w:rsidR="008E4F23" w14:paraId="6751CA0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9B926" w14:textId="77777777" w:rsidR="008E4F23" w:rsidRPr="0008015D" w:rsidRDefault="008E4F23"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0A119"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220F"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347B7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10176" w14:textId="77777777" w:rsidR="008E4F23" w:rsidRDefault="008E4F23" w:rsidP="002B1EE0">
            <w:pPr>
              <w:pStyle w:val="TAC"/>
              <w:rPr>
                <w:szCs w:val="18"/>
                <w:lang w:val="en-US" w:eastAsia="zh-CN"/>
              </w:rPr>
            </w:pPr>
          </w:p>
        </w:tc>
      </w:tr>
      <w:tr w:rsidR="008E4F23" w14:paraId="3AC98F7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722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44F2C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67235187"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50FB8494"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C1A081E"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DB6456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09C51" w14:textId="77777777" w:rsidR="008E4F23" w:rsidRDefault="008E4F23" w:rsidP="002B1EE0">
            <w:pPr>
              <w:pStyle w:val="TAC"/>
              <w:rPr>
                <w:szCs w:val="18"/>
                <w:lang w:val="en-US" w:eastAsia="zh-CN"/>
              </w:rPr>
            </w:pPr>
            <w:r>
              <w:rPr>
                <w:szCs w:val="18"/>
                <w:lang w:val="en-US" w:eastAsia="zh-CN"/>
              </w:rPr>
              <w:t>0</w:t>
            </w:r>
          </w:p>
        </w:tc>
      </w:tr>
      <w:tr w:rsidR="008E4F23" w14:paraId="7F7D9AC0"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19293DD"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3F5CE0"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AE42D"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70744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929B124" w14:textId="77777777" w:rsidR="008E4F23" w:rsidRDefault="008E4F23" w:rsidP="002B1EE0">
            <w:pPr>
              <w:pStyle w:val="TAC"/>
              <w:rPr>
                <w:szCs w:val="18"/>
                <w:lang w:val="en-US" w:eastAsia="zh-CN"/>
              </w:rPr>
            </w:pPr>
          </w:p>
        </w:tc>
      </w:tr>
      <w:tr w:rsidR="008E4F23" w14:paraId="47E840C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6AE71"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ECDB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9756"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465A99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8D10A" w14:textId="77777777" w:rsidR="008E4F23" w:rsidRDefault="008E4F23" w:rsidP="002B1EE0">
            <w:pPr>
              <w:pStyle w:val="TAC"/>
              <w:rPr>
                <w:szCs w:val="18"/>
                <w:lang w:val="en-US" w:eastAsia="zh-CN"/>
              </w:rPr>
            </w:pPr>
          </w:p>
        </w:tc>
      </w:tr>
      <w:tr w:rsidR="008E4F23" w14:paraId="115E4618"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9EB75"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AC72F"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7BD8548D"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530967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083236"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697B0E3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6011" w14:textId="77777777" w:rsidR="008E4F23" w:rsidRDefault="008E4F23" w:rsidP="002B1EE0">
            <w:pPr>
              <w:pStyle w:val="TAC"/>
              <w:rPr>
                <w:szCs w:val="18"/>
                <w:lang w:val="en-US" w:eastAsia="zh-CN"/>
              </w:rPr>
            </w:pPr>
            <w:r>
              <w:rPr>
                <w:szCs w:val="18"/>
                <w:lang w:val="en-US" w:eastAsia="zh-CN"/>
              </w:rPr>
              <w:t>0</w:t>
            </w:r>
          </w:p>
        </w:tc>
      </w:tr>
      <w:tr w:rsidR="008E4F23" w14:paraId="0213DEC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8B3B8FE"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CE3E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009E2"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597EB55"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02BF99E" w14:textId="77777777" w:rsidR="008E4F23" w:rsidRDefault="008E4F23" w:rsidP="002B1EE0">
            <w:pPr>
              <w:pStyle w:val="TAC"/>
              <w:rPr>
                <w:szCs w:val="18"/>
                <w:lang w:val="en-US" w:eastAsia="zh-CN"/>
              </w:rPr>
            </w:pPr>
          </w:p>
        </w:tc>
      </w:tr>
      <w:tr w:rsidR="008E4F23" w14:paraId="46126BC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6D4A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912BD"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0C81C"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1C99FC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38BAD" w14:textId="77777777" w:rsidR="008E4F23" w:rsidRDefault="008E4F23" w:rsidP="002B1EE0">
            <w:pPr>
              <w:pStyle w:val="TAC"/>
              <w:rPr>
                <w:szCs w:val="18"/>
                <w:lang w:val="en-US" w:eastAsia="zh-CN"/>
              </w:rPr>
            </w:pPr>
          </w:p>
        </w:tc>
      </w:tr>
      <w:tr w:rsidR="008E4F23" w14:paraId="17ECC6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C80FD"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346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-n78A</w:t>
            </w:r>
          </w:p>
          <w:p w14:paraId="24BFA8F0"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-n102A</w:t>
            </w:r>
          </w:p>
          <w:p w14:paraId="67C0B309" w14:textId="77777777" w:rsidR="008E4F23" w:rsidRDefault="008E4F23"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6A154C8"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tcPr>
          <w:p w14:paraId="563E67CD"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119EF" w14:textId="77777777" w:rsidR="008E4F23" w:rsidRDefault="008E4F23" w:rsidP="002B1EE0">
            <w:pPr>
              <w:pStyle w:val="TAC"/>
              <w:rPr>
                <w:szCs w:val="18"/>
                <w:lang w:val="en-US" w:eastAsia="zh-CN"/>
              </w:rPr>
            </w:pPr>
            <w:r>
              <w:rPr>
                <w:szCs w:val="18"/>
                <w:lang w:val="en-US" w:eastAsia="zh-CN"/>
              </w:rPr>
              <w:t>0</w:t>
            </w:r>
          </w:p>
        </w:tc>
      </w:tr>
      <w:tr w:rsidR="008E4F23" w14:paraId="39CD4E1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181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85B9F"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AC1E"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1EACE1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7F053D7" w14:textId="77777777" w:rsidR="008E4F23" w:rsidRDefault="008E4F23" w:rsidP="002B1EE0">
            <w:pPr>
              <w:pStyle w:val="TAC"/>
              <w:rPr>
                <w:szCs w:val="18"/>
                <w:lang w:val="en-US" w:eastAsia="zh-CN"/>
              </w:rPr>
            </w:pPr>
          </w:p>
        </w:tc>
      </w:tr>
      <w:tr w:rsidR="008E4F23" w14:paraId="6E44B75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9091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F920C"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2C182"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736687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2D866" w14:textId="77777777" w:rsidR="008E4F23" w:rsidRDefault="008E4F23" w:rsidP="002B1EE0">
            <w:pPr>
              <w:pStyle w:val="TAC"/>
              <w:rPr>
                <w:szCs w:val="18"/>
                <w:lang w:val="en-US" w:eastAsia="zh-CN"/>
              </w:rPr>
            </w:pPr>
          </w:p>
        </w:tc>
      </w:tr>
      <w:tr w:rsidR="008E4F23" w14:paraId="2E87EEB3"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B63CB"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04A1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D680E2"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4E265BE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01B50F7" w14:textId="71BF798C" w:rsidR="0054220F" w:rsidRPr="0046242C"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2FDFF07" w14:textId="77777777" w:rsidR="008E4F23" w:rsidRPr="0046242C"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252D8D94"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D3F08" w14:textId="77777777" w:rsidR="008E4F23" w:rsidRDefault="008E4F23" w:rsidP="002B1EE0">
            <w:pPr>
              <w:pStyle w:val="TAC"/>
              <w:rPr>
                <w:szCs w:val="18"/>
                <w:lang w:val="en-US" w:eastAsia="zh-CN"/>
              </w:rPr>
            </w:pPr>
            <w:r>
              <w:rPr>
                <w:rFonts w:hint="eastAsia"/>
                <w:szCs w:val="18"/>
                <w:lang w:val="en-US" w:eastAsia="zh-CN"/>
              </w:rPr>
              <w:t>0</w:t>
            </w:r>
          </w:p>
        </w:tc>
      </w:tr>
      <w:tr w:rsidR="008E4F23" w14:paraId="30FD1FB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FDD05DF"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7025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2BF7E" w14:textId="77777777" w:rsidR="008E4F23" w:rsidRPr="0046242C"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591B77"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7F8424" w14:textId="77777777" w:rsidR="008E4F23" w:rsidRDefault="008E4F23" w:rsidP="002B1EE0">
            <w:pPr>
              <w:pStyle w:val="TAC"/>
              <w:rPr>
                <w:szCs w:val="18"/>
                <w:lang w:val="en-US" w:eastAsia="zh-CN"/>
              </w:rPr>
            </w:pPr>
          </w:p>
        </w:tc>
      </w:tr>
      <w:tr w:rsidR="008E4F23" w14:paraId="548F19D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75426"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4226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79E5B" w14:textId="77777777" w:rsidR="008E4F23" w:rsidRPr="0046242C"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92EEF6" w14:textId="77777777" w:rsidR="008E4F23" w:rsidRPr="0046242C" w:rsidRDefault="008E4F23"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62E67" w14:textId="77777777" w:rsidR="008E4F23" w:rsidRDefault="008E4F23" w:rsidP="002B1EE0">
            <w:pPr>
              <w:pStyle w:val="TAC"/>
              <w:rPr>
                <w:szCs w:val="18"/>
                <w:lang w:val="en-US" w:eastAsia="zh-CN"/>
              </w:rPr>
            </w:pPr>
          </w:p>
        </w:tc>
      </w:tr>
      <w:tr w:rsidR="008E4F23" w14:paraId="64DDD88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FCAE4"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7489E"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F29D3A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2F35CA1"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A98A0F" w14:textId="5EF8686A"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D221380"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F52FC39"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1809" w14:textId="77777777" w:rsidR="008E4F23" w:rsidRDefault="008E4F23" w:rsidP="002B1EE0">
            <w:pPr>
              <w:pStyle w:val="TAC"/>
              <w:rPr>
                <w:szCs w:val="18"/>
                <w:lang w:val="en-US" w:eastAsia="zh-CN"/>
              </w:rPr>
            </w:pPr>
            <w:r>
              <w:rPr>
                <w:szCs w:val="18"/>
                <w:lang w:val="en-US" w:eastAsia="zh-CN"/>
              </w:rPr>
              <w:t>0</w:t>
            </w:r>
          </w:p>
        </w:tc>
      </w:tr>
      <w:tr w:rsidR="008E4F23" w14:paraId="101EC6E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DC882E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33CFA"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700DD"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8C8E10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6E6B7E" w14:textId="77777777" w:rsidR="008E4F23" w:rsidRDefault="008E4F23" w:rsidP="002B1EE0">
            <w:pPr>
              <w:pStyle w:val="TAC"/>
              <w:rPr>
                <w:szCs w:val="18"/>
                <w:lang w:val="en-US" w:eastAsia="zh-CN"/>
              </w:rPr>
            </w:pPr>
          </w:p>
        </w:tc>
      </w:tr>
      <w:tr w:rsidR="008E4F23" w14:paraId="41B4D2A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11E6E"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91045"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1E448"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8F875B"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888CB" w14:textId="77777777" w:rsidR="008E4F23" w:rsidRDefault="008E4F23" w:rsidP="002B1EE0">
            <w:pPr>
              <w:pStyle w:val="TAC"/>
              <w:rPr>
                <w:szCs w:val="18"/>
                <w:lang w:val="en-US" w:eastAsia="zh-CN"/>
              </w:rPr>
            </w:pPr>
          </w:p>
        </w:tc>
      </w:tr>
      <w:tr w:rsidR="008E4F23" w14:paraId="588C8CED"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0526" w14:textId="77777777" w:rsidR="008E4F23" w:rsidRPr="0046242C"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9558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4182E3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6BFD70F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56DCFE3" w14:textId="517B1082"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0CD0F6E"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05D5D23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61EC" w14:textId="77777777" w:rsidR="008E4F23" w:rsidRDefault="008E4F23" w:rsidP="002B1EE0">
            <w:pPr>
              <w:pStyle w:val="TAC"/>
              <w:rPr>
                <w:szCs w:val="18"/>
                <w:lang w:val="en-US" w:eastAsia="zh-CN"/>
              </w:rPr>
            </w:pPr>
            <w:r>
              <w:rPr>
                <w:szCs w:val="18"/>
                <w:lang w:val="en-US" w:eastAsia="zh-CN"/>
              </w:rPr>
              <w:t>0</w:t>
            </w:r>
          </w:p>
        </w:tc>
      </w:tr>
      <w:tr w:rsidR="008E4F23" w14:paraId="65F8CCDF"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307330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E09C1"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92C5E"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BF80AA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5BCC5AF" w14:textId="77777777" w:rsidR="008E4F23" w:rsidRDefault="008E4F23" w:rsidP="002B1EE0">
            <w:pPr>
              <w:pStyle w:val="TAC"/>
              <w:rPr>
                <w:szCs w:val="18"/>
                <w:lang w:val="en-US" w:eastAsia="zh-CN"/>
              </w:rPr>
            </w:pPr>
          </w:p>
        </w:tc>
      </w:tr>
      <w:tr w:rsidR="008E4F23" w14:paraId="71EECCE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8826C" w14:textId="77777777" w:rsidR="008E4F23" w:rsidRPr="0046242C"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022EE"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8D90D"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B4BCAB3"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FBFC" w14:textId="77777777" w:rsidR="008E4F23" w:rsidRDefault="008E4F23" w:rsidP="002B1EE0">
            <w:pPr>
              <w:pStyle w:val="TAC"/>
              <w:rPr>
                <w:szCs w:val="18"/>
                <w:lang w:val="en-US" w:eastAsia="zh-CN"/>
              </w:rPr>
            </w:pPr>
          </w:p>
        </w:tc>
      </w:tr>
      <w:tr w:rsidR="008E4F23" w14:paraId="0B1D225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E2B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202EB"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036A2E6"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75F538F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B142DDD" w14:textId="7EA489C8"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0306F19"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D22D691"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E5343" w14:textId="77777777" w:rsidR="008E4F23" w:rsidRDefault="008E4F23" w:rsidP="002B1EE0">
            <w:pPr>
              <w:pStyle w:val="TAC"/>
              <w:rPr>
                <w:szCs w:val="18"/>
                <w:lang w:val="en-US" w:eastAsia="zh-CN"/>
              </w:rPr>
            </w:pPr>
            <w:r>
              <w:rPr>
                <w:szCs w:val="18"/>
                <w:lang w:val="en-US" w:eastAsia="zh-CN"/>
              </w:rPr>
              <w:t>0</w:t>
            </w:r>
          </w:p>
        </w:tc>
      </w:tr>
      <w:tr w:rsidR="008E4F23" w14:paraId="68490FD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7BAED6B"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31A34"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1324E"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F73A604"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2B4AC77" w14:textId="77777777" w:rsidR="008E4F23" w:rsidRDefault="008E4F23" w:rsidP="002B1EE0">
            <w:pPr>
              <w:pStyle w:val="TAC"/>
              <w:rPr>
                <w:szCs w:val="18"/>
                <w:lang w:val="en-US" w:eastAsia="zh-CN"/>
              </w:rPr>
            </w:pPr>
          </w:p>
        </w:tc>
      </w:tr>
      <w:tr w:rsidR="008E4F23" w14:paraId="72C6AB37"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2B228"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998B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E1A5"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044FE2"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5BE1" w14:textId="77777777" w:rsidR="008E4F23" w:rsidRDefault="008E4F23" w:rsidP="002B1EE0">
            <w:pPr>
              <w:pStyle w:val="TAC"/>
              <w:rPr>
                <w:szCs w:val="18"/>
                <w:lang w:val="en-US" w:eastAsia="zh-CN"/>
              </w:rPr>
            </w:pPr>
          </w:p>
        </w:tc>
      </w:tr>
      <w:tr w:rsidR="008E4F23" w14:paraId="04AFC789"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34D1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0A18C"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5FD27B48"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10EC2FF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8D06A13" w14:textId="46561225"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E822A7A"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42A4606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39109" w14:textId="77777777" w:rsidR="008E4F23" w:rsidRDefault="008E4F23" w:rsidP="002B1EE0">
            <w:pPr>
              <w:pStyle w:val="TAC"/>
              <w:rPr>
                <w:szCs w:val="18"/>
                <w:lang w:val="en-US" w:eastAsia="zh-CN"/>
              </w:rPr>
            </w:pPr>
            <w:r>
              <w:rPr>
                <w:szCs w:val="18"/>
                <w:lang w:val="en-US" w:eastAsia="zh-CN"/>
              </w:rPr>
              <w:t>0</w:t>
            </w:r>
          </w:p>
        </w:tc>
      </w:tr>
      <w:tr w:rsidR="008E4F23" w14:paraId="130C7852"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66868E43"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0C82B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FB9A4" w14:textId="77777777" w:rsidR="008E4F23" w:rsidRDefault="008E4F23"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A819886"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C5459E" w14:textId="77777777" w:rsidR="008E4F23" w:rsidRDefault="008E4F23" w:rsidP="002B1EE0">
            <w:pPr>
              <w:pStyle w:val="TAC"/>
              <w:rPr>
                <w:szCs w:val="18"/>
                <w:lang w:val="en-US" w:eastAsia="zh-CN"/>
              </w:rPr>
            </w:pPr>
          </w:p>
        </w:tc>
      </w:tr>
      <w:tr w:rsidR="008E4F23" w14:paraId="26E8B46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70A4EC"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3E858"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56669"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556C04F"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5B56" w14:textId="77777777" w:rsidR="008E4F23" w:rsidRDefault="008E4F23" w:rsidP="002B1EE0">
            <w:pPr>
              <w:pStyle w:val="TAC"/>
              <w:rPr>
                <w:szCs w:val="18"/>
                <w:lang w:val="en-US" w:eastAsia="zh-CN"/>
              </w:rPr>
            </w:pPr>
          </w:p>
        </w:tc>
      </w:tr>
      <w:tr w:rsidR="008E4F23" w14:paraId="3E462D8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DBC2B" w14:textId="77777777" w:rsidR="008E4F23" w:rsidRDefault="008E4F23" w:rsidP="002B1EE0">
            <w:pPr>
              <w:pStyle w:val="TAC"/>
              <w:rPr>
                <w:szCs w:val="18"/>
                <w:lang w:val="en-US" w:eastAsia="zh-CN"/>
              </w:rPr>
            </w:pPr>
            <w:r w:rsidRPr="0046242C">
              <w:rPr>
                <w:szCs w:val="18"/>
                <w:lang w:val="en-US" w:eastAsia="zh-CN"/>
              </w:rPr>
              <w:t>CA_</w:t>
            </w:r>
            <w:r>
              <w:rPr>
                <w:szCs w:val="18"/>
                <w:lang w:val="en-US" w:eastAsia="zh-CN"/>
              </w:rPr>
              <w:t>n7A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894E9"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w:t>
            </w:r>
            <w:r>
              <w:rPr>
                <w:szCs w:val="18"/>
                <w:lang w:val="en-US" w:eastAsia="zh-CN"/>
              </w:rPr>
              <w:t>n78</w:t>
            </w:r>
            <w:r w:rsidRPr="0008015D">
              <w:rPr>
                <w:szCs w:val="18"/>
                <w:lang w:val="en-US" w:eastAsia="zh-CN"/>
              </w:rPr>
              <w:t>A</w:t>
            </w:r>
          </w:p>
          <w:p w14:paraId="17459FF0"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n7A</w:t>
            </w:r>
            <w:r w:rsidRPr="0008015D">
              <w:rPr>
                <w:szCs w:val="18"/>
                <w:lang w:val="en-US" w:eastAsia="zh-CN"/>
              </w:rPr>
              <w:t>-n102A</w:t>
            </w:r>
          </w:p>
          <w:p w14:paraId="3B589053" w14:textId="77777777" w:rsidR="008E4F23" w:rsidRDefault="008E4F23"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515863D" w14:textId="3C39AFCC" w:rsidR="0054220F" w:rsidRDefault="0054220F"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5CBBA04" w14:textId="77777777" w:rsidR="008E4F23" w:rsidRDefault="008E4F23" w:rsidP="002B1EE0">
            <w:pPr>
              <w:pStyle w:val="TAC"/>
              <w:rPr>
                <w:rFonts w:eastAsia="宋体"/>
                <w:color w:val="000000"/>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bottom"/>
          </w:tcPr>
          <w:p w14:paraId="73ABD57C"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9F26E" w14:textId="77777777" w:rsidR="008E4F23" w:rsidRDefault="008E4F23" w:rsidP="002B1EE0">
            <w:pPr>
              <w:pStyle w:val="TAC"/>
              <w:rPr>
                <w:szCs w:val="18"/>
                <w:lang w:val="en-US" w:eastAsia="zh-CN"/>
              </w:rPr>
            </w:pPr>
            <w:r>
              <w:rPr>
                <w:szCs w:val="18"/>
                <w:lang w:val="en-US" w:eastAsia="zh-CN"/>
              </w:rPr>
              <w:t>0</w:t>
            </w:r>
          </w:p>
        </w:tc>
      </w:tr>
      <w:tr w:rsidR="008E4F23" w14:paraId="06428D7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54D0CB4" w14:textId="77777777" w:rsidR="008E4F23" w:rsidRDefault="008E4F23"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D1083"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F3120" w14:textId="77777777" w:rsidR="008E4F23" w:rsidRDefault="008E4F23"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22C9A08"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41DCCB2" w14:textId="77777777" w:rsidR="008E4F23" w:rsidRDefault="008E4F23" w:rsidP="002B1EE0">
            <w:pPr>
              <w:pStyle w:val="TAC"/>
              <w:rPr>
                <w:szCs w:val="18"/>
                <w:lang w:val="en-US" w:eastAsia="zh-CN"/>
              </w:rPr>
            </w:pPr>
          </w:p>
        </w:tc>
      </w:tr>
      <w:tr w:rsidR="008E4F23" w14:paraId="059AC96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95BDF" w14:textId="77777777" w:rsidR="008E4F23" w:rsidRDefault="008E4F23"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64232" w14:textId="77777777" w:rsidR="008E4F23" w:rsidRDefault="008E4F23"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6565A" w14:textId="77777777" w:rsidR="008E4F23" w:rsidRDefault="008E4F23"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24B7A8A" w14:textId="77777777" w:rsidR="008E4F23" w:rsidRPr="009663F7" w:rsidRDefault="008E4F23"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8AA51" w14:textId="77777777" w:rsidR="008E4F23" w:rsidRDefault="008E4F23" w:rsidP="002B1EE0">
            <w:pPr>
              <w:pStyle w:val="TAC"/>
              <w:rPr>
                <w:szCs w:val="18"/>
                <w:lang w:val="en-US" w:eastAsia="zh-CN"/>
              </w:rPr>
            </w:pPr>
          </w:p>
        </w:tc>
      </w:tr>
    </w:tbl>
    <w:p w14:paraId="1E2C7411" w14:textId="77777777" w:rsidR="008E4F23" w:rsidRDefault="008E4F23" w:rsidP="008E4F23">
      <w:pPr>
        <w:pStyle w:val="EditorsNote"/>
        <w:ind w:left="284" w:firstLine="0"/>
      </w:pPr>
    </w:p>
    <w:p w14:paraId="2A6D843F" w14:textId="4BAE6BAD" w:rsidR="008E4F23" w:rsidRPr="006A0293" w:rsidRDefault="008E4F23" w:rsidP="008E4F23">
      <w:pPr>
        <w:pStyle w:val="41"/>
      </w:pPr>
      <w:bookmarkStart w:id="596" w:name="_Toc144251648"/>
      <w:r w:rsidRPr="006A0293">
        <w:t>5.</w:t>
      </w:r>
      <w:r>
        <w:t>56</w:t>
      </w:r>
      <w:r w:rsidRPr="006A0293">
        <w:t>.1.3</w:t>
      </w:r>
      <w:r w:rsidRPr="006A0293">
        <w:tab/>
        <w:t>∆T</w:t>
      </w:r>
      <w:r w:rsidRPr="006A0293">
        <w:rPr>
          <w:vertAlign w:val="subscript"/>
        </w:rPr>
        <w:t>IB,c</w:t>
      </w:r>
      <w:r w:rsidRPr="006A0293">
        <w:t xml:space="preserve"> and ∆R</w:t>
      </w:r>
      <w:r w:rsidRPr="006A0293">
        <w:rPr>
          <w:vertAlign w:val="subscript"/>
        </w:rPr>
        <w:t>IB,c</w:t>
      </w:r>
      <w:r w:rsidRPr="006A0293">
        <w:t xml:space="preserve"> values</w:t>
      </w:r>
      <w:bookmarkEnd w:id="596"/>
    </w:p>
    <w:p w14:paraId="46773715" w14:textId="77777777" w:rsidR="008E4F23" w:rsidRDefault="008E4F23" w:rsidP="008E4F23">
      <w:r>
        <w:t xml:space="preserve">For </w:t>
      </w:r>
      <w:r>
        <w:rPr>
          <w:lang w:val="en-US" w:eastAsia="zh-CN"/>
        </w:rPr>
        <w:t>CA</w:t>
      </w:r>
      <w:r>
        <w:rPr>
          <w:lang w:eastAsia="zh-CN"/>
        </w:rPr>
        <w:t>_</w:t>
      </w:r>
      <w:r>
        <w:rPr>
          <w:lang w:val="en-US" w:eastAsia="zh-CN"/>
        </w:rPr>
        <w:t>n7</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689046E" w14:textId="4111A235"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E4F23" w14:paraId="22158AEA" w14:textId="77777777" w:rsidTr="002B1EE0">
        <w:trPr>
          <w:jc w:val="center"/>
        </w:trPr>
        <w:tc>
          <w:tcPr>
            <w:tcW w:w="2336" w:type="dxa"/>
            <w:vMerge w:val="restart"/>
            <w:tcBorders>
              <w:top w:val="single" w:sz="4" w:space="0" w:color="auto"/>
              <w:left w:val="single" w:sz="4" w:space="0" w:color="auto"/>
              <w:right w:val="single" w:sz="4" w:space="0" w:color="auto"/>
            </w:tcBorders>
          </w:tcPr>
          <w:p w14:paraId="317BEE11" w14:textId="77777777" w:rsidR="008E4F23" w:rsidRDefault="008E4F23" w:rsidP="002B1EE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68D08C" w14:textId="77777777" w:rsidR="008E4F23" w:rsidRDefault="008E4F23" w:rsidP="002B1EE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E4F23" w14:paraId="1B1B3C66" w14:textId="77777777" w:rsidTr="002B1EE0">
        <w:trPr>
          <w:jc w:val="center"/>
        </w:trPr>
        <w:tc>
          <w:tcPr>
            <w:tcW w:w="2336" w:type="dxa"/>
            <w:vMerge/>
            <w:tcBorders>
              <w:left w:val="single" w:sz="4" w:space="0" w:color="auto"/>
              <w:bottom w:val="single" w:sz="4" w:space="0" w:color="auto"/>
              <w:right w:val="single" w:sz="4" w:space="0" w:color="auto"/>
            </w:tcBorders>
          </w:tcPr>
          <w:p w14:paraId="2F7EF6D2" w14:textId="77777777" w:rsidR="008E4F23" w:rsidRDefault="008E4F23" w:rsidP="002B1EE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CF9887" w14:textId="77777777" w:rsidR="008E4F23" w:rsidRDefault="008E4F23" w:rsidP="002B1EE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E4F23" w14:paraId="5C1904B4"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E8E839"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4821C460"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775F7B" w14:textId="77777777" w:rsidR="008E4F23" w:rsidRDefault="008E4F23" w:rsidP="002B1EE0">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4896CBE6" w14:textId="77777777" w:rsidR="008E4F23" w:rsidRDefault="008E4F23" w:rsidP="002B1EE0">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8E4F23" w14:paraId="743795F0"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D6588A" w14:textId="77777777" w:rsidR="008E4F23" w:rsidRPr="00901DE9" w:rsidRDefault="008E4F23"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80F763C" w14:textId="77777777" w:rsidR="008E4F23" w:rsidRDefault="008E4F23" w:rsidP="002B1EE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3801698" w14:textId="77777777" w:rsidR="008E4F23" w:rsidRPr="00467ADF" w:rsidRDefault="008E4F23" w:rsidP="008E4F23">
      <w:pPr>
        <w:keepNext/>
        <w:keepLines/>
        <w:rPr>
          <w:rFonts w:ascii="Arial" w:hAnsi="Arial" w:cs="Arial"/>
        </w:rPr>
      </w:pPr>
    </w:p>
    <w:p w14:paraId="33EF892E" w14:textId="3B3AC553"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E4F23" w:rsidRPr="00F92868" w14:paraId="187093B0" w14:textId="77777777" w:rsidTr="002B1EE0">
        <w:trPr>
          <w:trHeight w:val="187"/>
          <w:jc w:val="center"/>
        </w:trPr>
        <w:tc>
          <w:tcPr>
            <w:tcW w:w="1594" w:type="dxa"/>
            <w:vMerge w:val="restart"/>
          </w:tcPr>
          <w:p w14:paraId="076E79E3" w14:textId="77777777" w:rsidR="008E4F23" w:rsidRPr="00F92868" w:rsidRDefault="008E4F23" w:rsidP="002B1EE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46BA94" w14:textId="77777777" w:rsidR="008E4F23" w:rsidRPr="00F92868" w:rsidRDefault="008E4F23" w:rsidP="002B1EE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E4F23" w:rsidRPr="00F92868" w14:paraId="2295939C" w14:textId="77777777" w:rsidTr="002B1EE0">
        <w:trPr>
          <w:trHeight w:val="187"/>
          <w:jc w:val="center"/>
        </w:trPr>
        <w:tc>
          <w:tcPr>
            <w:tcW w:w="1594" w:type="dxa"/>
            <w:vMerge/>
            <w:tcBorders>
              <w:bottom w:val="single" w:sz="4" w:space="0" w:color="auto"/>
            </w:tcBorders>
          </w:tcPr>
          <w:p w14:paraId="31DE8B33" w14:textId="77777777" w:rsidR="008E4F23" w:rsidRPr="00F92868" w:rsidRDefault="008E4F23" w:rsidP="002B1EE0">
            <w:pPr>
              <w:keepNext/>
              <w:keepLines/>
              <w:spacing w:after="0"/>
              <w:jc w:val="center"/>
              <w:rPr>
                <w:rFonts w:ascii="Arial" w:eastAsia="等线" w:hAnsi="Arial"/>
                <w:b/>
                <w:sz w:val="18"/>
              </w:rPr>
            </w:pPr>
          </w:p>
        </w:tc>
        <w:tc>
          <w:tcPr>
            <w:tcW w:w="5845" w:type="dxa"/>
            <w:gridSpan w:val="3"/>
            <w:vAlign w:val="center"/>
          </w:tcPr>
          <w:p w14:paraId="418EE936" w14:textId="77777777" w:rsidR="008E4F23" w:rsidRPr="00F92868" w:rsidRDefault="008E4F23" w:rsidP="002B1EE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E4F23" w:rsidRPr="00F92868" w14:paraId="75AE3CE0" w14:textId="77777777" w:rsidTr="002B1EE0">
        <w:trPr>
          <w:trHeight w:val="187"/>
          <w:jc w:val="center"/>
        </w:trPr>
        <w:tc>
          <w:tcPr>
            <w:tcW w:w="1594" w:type="dxa"/>
            <w:shd w:val="clear" w:color="auto" w:fill="auto"/>
          </w:tcPr>
          <w:p w14:paraId="5F4C9D17" w14:textId="77777777" w:rsidR="008E4F23" w:rsidRPr="00F92868" w:rsidRDefault="008E4F23" w:rsidP="002B1EE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193357E5"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BFAC2E"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113D3F33" w14:textId="77777777" w:rsidR="008E4F23" w:rsidRPr="00F92868" w:rsidRDefault="008E4F23" w:rsidP="002B1EE0">
            <w:pPr>
              <w:keepNext/>
              <w:keepLines/>
              <w:spacing w:after="0"/>
              <w:jc w:val="center"/>
              <w:rPr>
                <w:rFonts w:ascii="Arial" w:eastAsia="等线" w:hAnsi="Arial"/>
                <w:sz w:val="18"/>
                <w:lang w:eastAsia="zh-CN"/>
              </w:rPr>
            </w:pPr>
            <w:r>
              <w:rPr>
                <w:rFonts w:ascii="Arial" w:eastAsia="等线" w:hAnsi="Arial"/>
                <w:sz w:val="18"/>
                <w:lang w:eastAsia="zh-CN"/>
              </w:rPr>
              <w:t>0.5</w:t>
            </w:r>
          </w:p>
        </w:tc>
      </w:tr>
      <w:tr w:rsidR="008E4F23" w:rsidRPr="00F92868" w14:paraId="40F6DF8F" w14:textId="77777777" w:rsidTr="002B1EE0">
        <w:trPr>
          <w:trHeight w:val="187"/>
          <w:jc w:val="center"/>
        </w:trPr>
        <w:tc>
          <w:tcPr>
            <w:tcW w:w="7439" w:type="dxa"/>
            <w:gridSpan w:val="4"/>
            <w:tcBorders>
              <w:bottom w:val="single" w:sz="4" w:space="0" w:color="auto"/>
            </w:tcBorders>
            <w:shd w:val="clear" w:color="auto" w:fill="auto"/>
          </w:tcPr>
          <w:p w14:paraId="386243CE" w14:textId="77777777" w:rsidR="008E4F23" w:rsidRPr="00684407" w:rsidRDefault="008E4F23" w:rsidP="002B1EE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2CCFF501" w14:textId="77777777" w:rsidR="008E4F23" w:rsidRDefault="008E4F23" w:rsidP="002B1EE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59EB53A1" w14:textId="42D2F978" w:rsidR="008E4F23" w:rsidRPr="00607CE1" w:rsidRDefault="008E4F23" w:rsidP="008E4F23">
      <w:pPr>
        <w:pStyle w:val="31"/>
        <w:rPr>
          <w:rFonts w:cs="Arial"/>
          <w:color w:val="000000" w:themeColor="text1"/>
          <w:szCs w:val="28"/>
        </w:rPr>
      </w:pPr>
      <w:bookmarkStart w:id="597" w:name="_Toc144251649"/>
      <w:r w:rsidRPr="00607CE1">
        <w:rPr>
          <w:rFonts w:cs="Arial"/>
          <w:color w:val="000000" w:themeColor="text1"/>
          <w:szCs w:val="28"/>
        </w:rPr>
        <w:t>5.</w:t>
      </w:r>
      <w:r>
        <w:rPr>
          <w:rFonts w:cs="Arial"/>
          <w:color w:val="000000" w:themeColor="text1"/>
          <w:szCs w:val="28"/>
        </w:rPr>
        <w:t>56</w:t>
      </w:r>
      <w:r w:rsidRPr="00607CE1">
        <w:rPr>
          <w:rFonts w:cs="Arial"/>
          <w:color w:val="000000" w:themeColor="text1"/>
          <w:szCs w:val="28"/>
        </w:rPr>
        <w:t>.2</w:t>
      </w:r>
      <w:r w:rsidRPr="00607CE1">
        <w:rPr>
          <w:rFonts w:cs="Arial"/>
          <w:color w:val="000000" w:themeColor="text1"/>
          <w:szCs w:val="28"/>
        </w:rPr>
        <w:tab/>
        <w:t>Specific for 2 bands UL CA</w:t>
      </w:r>
      <w:bookmarkEnd w:id="597"/>
    </w:p>
    <w:p w14:paraId="33F429CC" w14:textId="760D4CF9" w:rsidR="008E4F23" w:rsidRPr="006A0293" w:rsidRDefault="008E4F23" w:rsidP="008E4F23">
      <w:pPr>
        <w:pStyle w:val="41"/>
      </w:pPr>
      <w:bookmarkStart w:id="598" w:name="_Toc144251650"/>
      <w:r w:rsidRPr="006A0293">
        <w:t>5.</w:t>
      </w:r>
      <w:r>
        <w:t>56</w:t>
      </w:r>
      <w:r w:rsidRPr="006A0293">
        <w:t>.2.1</w:t>
      </w:r>
      <w:r w:rsidRPr="006A0293">
        <w:tab/>
        <w:t>UE co-existence studies</w:t>
      </w:r>
      <w:bookmarkEnd w:id="598"/>
    </w:p>
    <w:p w14:paraId="38F43693" w14:textId="77777777" w:rsidR="008E4F23" w:rsidRDefault="008E4F23" w:rsidP="006A0293">
      <w:r>
        <w:t>This is a 3-band combination, so uplink harmonic and harmonic mixing analysis is already done in the fallbacks. Only IMD for two uplink configurations is analysed.</w:t>
      </w:r>
    </w:p>
    <w:p w14:paraId="0BDE797A" w14:textId="2D6AE554" w:rsidR="008E4F23" w:rsidRPr="0073594C" w:rsidRDefault="008E4F23" w:rsidP="008E4F23">
      <w:r w:rsidRPr="0073594C">
        <w:t xml:space="preserve">Table </w:t>
      </w:r>
      <w:r>
        <w:rPr>
          <w:rFonts w:hint="eastAsia"/>
          <w:lang w:val="en-US" w:eastAsia="zh-CN"/>
        </w:rPr>
        <w:t>5.</w:t>
      </w:r>
      <w:r>
        <w:rPr>
          <w:lang w:val="en-US" w:eastAsia="zh-CN"/>
        </w:rPr>
        <w:t>56</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0E6E927" w14:textId="5DDEB447" w:rsidR="008E4F23" w:rsidRPr="0073594C" w:rsidRDefault="008E4F23" w:rsidP="008E4F23">
      <w:r>
        <w:t>Table 5.56</w:t>
      </w:r>
      <w:r w:rsidRPr="0073594C">
        <w:t>.2.2-2 lists B</w:t>
      </w:r>
      <w:r w:rsidRPr="0073594C">
        <w:rPr>
          <w:rFonts w:hint="eastAsia"/>
          <w:lang w:eastAsia="ja-JP"/>
        </w:rPr>
        <w:t xml:space="preserve">and </w:t>
      </w:r>
      <w:r w:rsidRPr="0073594C">
        <w:rPr>
          <w:lang w:val="en-US" w:eastAsia="zh-CN"/>
        </w:rPr>
        <w:t>n</w:t>
      </w:r>
      <w:r>
        <w:rPr>
          <w:lang w:val="en-US" w:eastAsia="zh-CN"/>
        </w:rPr>
        <w:t>7</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58B60F8" w14:textId="304461B2" w:rsidR="008E4F23" w:rsidRPr="0073594C" w:rsidRDefault="008E4F23" w:rsidP="008E4F23">
      <w:r>
        <w:t>Table 5.56</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F140833" w14:textId="0FE38A3B" w:rsidR="008E4F23" w:rsidRDefault="008E4F23" w:rsidP="008E4F23">
      <w:pPr>
        <w:keepNext/>
        <w:keepLines/>
        <w:spacing w:before="60"/>
        <w:jc w:val="center"/>
        <w:rPr>
          <w:rFonts w:ascii="Arial" w:hAnsi="Arial" w:cs="Arial"/>
          <w:b/>
          <w:lang w:eastAsia="zh-CN"/>
        </w:rPr>
      </w:pPr>
      <w:r>
        <w:rPr>
          <w:rFonts w:ascii="Arial" w:hAnsi="Arial" w:cs="Arial"/>
          <w:b/>
          <w:lang w:eastAsia="zh-CN"/>
        </w:rPr>
        <w:t xml:space="preserve">Table 5.56.2.1-1: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05CC57F" w14:textId="77777777" w:rsidTr="002B1EE0">
        <w:trPr>
          <w:trHeight w:val="270"/>
        </w:trPr>
        <w:tc>
          <w:tcPr>
            <w:tcW w:w="2825" w:type="dxa"/>
            <w:shd w:val="clear" w:color="auto" w:fill="auto"/>
            <w:vAlign w:val="center"/>
            <w:hideMark/>
          </w:tcPr>
          <w:p w14:paraId="2E8B5AE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332B299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9E809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75BDBC69"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AF1FBFD"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223B025C" w14:textId="77777777" w:rsidTr="002B1EE0">
        <w:trPr>
          <w:trHeight w:val="270"/>
        </w:trPr>
        <w:tc>
          <w:tcPr>
            <w:tcW w:w="2825" w:type="dxa"/>
            <w:shd w:val="clear" w:color="000000" w:fill="F2F2F2"/>
            <w:vAlign w:val="center"/>
            <w:hideMark/>
          </w:tcPr>
          <w:p w14:paraId="02114F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D250F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41D6CD4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688D0E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67DC6A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0FC3DD3" w14:textId="77777777" w:rsidTr="002B1EE0">
        <w:trPr>
          <w:trHeight w:val="270"/>
        </w:trPr>
        <w:tc>
          <w:tcPr>
            <w:tcW w:w="2825" w:type="dxa"/>
            <w:shd w:val="clear" w:color="000000" w:fill="F2F2F2"/>
            <w:vAlign w:val="center"/>
            <w:hideMark/>
          </w:tcPr>
          <w:p w14:paraId="4CD6496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3CAE7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2A17A0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6773602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503D769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8E4F23" w:rsidRPr="00DB7239" w14:paraId="63585D9C" w14:textId="77777777" w:rsidTr="002B1EE0">
        <w:trPr>
          <w:trHeight w:val="270"/>
        </w:trPr>
        <w:tc>
          <w:tcPr>
            <w:tcW w:w="2825" w:type="dxa"/>
            <w:shd w:val="clear" w:color="auto" w:fill="auto"/>
            <w:vAlign w:val="center"/>
            <w:hideMark/>
          </w:tcPr>
          <w:p w14:paraId="47DCAAD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793804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70AD13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AC3FC8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BBCC1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381E7BA1" w14:textId="77777777" w:rsidTr="002B1EE0">
        <w:trPr>
          <w:trHeight w:val="270"/>
        </w:trPr>
        <w:tc>
          <w:tcPr>
            <w:tcW w:w="2825" w:type="dxa"/>
            <w:shd w:val="clear" w:color="auto" w:fill="auto"/>
            <w:vAlign w:val="center"/>
            <w:hideMark/>
          </w:tcPr>
          <w:p w14:paraId="500C0B2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914BD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730</w:t>
            </w:r>
          </w:p>
        </w:tc>
        <w:tc>
          <w:tcPr>
            <w:tcW w:w="1985" w:type="dxa"/>
            <w:shd w:val="clear" w:color="auto" w:fill="auto"/>
            <w:vAlign w:val="center"/>
            <w:hideMark/>
          </w:tcPr>
          <w:p w14:paraId="2BA63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1300</w:t>
            </w:r>
          </w:p>
        </w:tc>
        <w:tc>
          <w:tcPr>
            <w:tcW w:w="1842" w:type="dxa"/>
            <w:shd w:val="clear" w:color="auto" w:fill="auto"/>
            <w:vAlign w:val="center"/>
            <w:hideMark/>
          </w:tcPr>
          <w:p w14:paraId="228899EB"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5800</w:t>
            </w:r>
          </w:p>
        </w:tc>
        <w:tc>
          <w:tcPr>
            <w:tcW w:w="1843" w:type="dxa"/>
            <w:shd w:val="clear" w:color="auto" w:fill="auto"/>
            <w:vAlign w:val="center"/>
            <w:hideMark/>
          </w:tcPr>
          <w:p w14:paraId="6D859127"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6370</w:t>
            </w:r>
          </w:p>
        </w:tc>
      </w:tr>
      <w:tr w:rsidR="008E4F23" w:rsidRPr="00DB7239" w14:paraId="3962ED5A" w14:textId="77777777" w:rsidTr="002B1EE0">
        <w:trPr>
          <w:trHeight w:val="270"/>
        </w:trPr>
        <w:tc>
          <w:tcPr>
            <w:tcW w:w="2825" w:type="dxa"/>
            <w:shd w:val="clear" w:color="000000" w:fill="F2F2F2"/>
            <w:vAlign w:val="center"/>
            <w:hideMark/>
          </w:tcPr>
          <w:p w14:paraId="0479B01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B648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9CABDF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1E75C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3D40F7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C596D6E" w14:textId="77777777" w:rsidTr="002B1EE0">
        <w:trPr>
          <w:trHeight w:val="270"/>
        </w:trPr>
        <w:tc>
          <w:tcPr>
            <w:tcW w:w="2825" w:type="dxa"/>
            <w:shd w:val="clear" w:color="000000" w:fill="F2F2F2"/>
            <w:vAlign w:val="center"/>
            <w:hideMark/>
          </w:tcPr>
          <w:p w14:paraId="23385F5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AEC8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1200</w:t>
            </w:r>
          </w:p>
        </w:tc>
        <w:tc>
          <w:tcPr>
            <w:tcW w:w="1985" w:type="dxa"/>
            <w:shd w:val="clear" w:color="000000" w:fill="F2F2F2"/>
            <w:vAlign w:val="center"/>
            <w:hideMark/>
          </w:tcPr>
          <w:p w14:paraId="0049EC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1840</w:t>
            </w:r>
          </w:p>
        </w:tc>
        <w:tc>
          <w:tcPr>
            <w:tcW w:w="1842" w:type="dxa"/>
            <w:shd w:val="clear" w:color="000000" w:fill="F2F2F2"/>
            <w:vAlign w:val="center"/>
            <w:hideMark/>
          </w:tcPr>
          <w:p w14:paraId="2EF1C57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4030</w:t>
            </w:r>
          </w:p>
        </w:tc>
        <w:tc>
          <w:tcPr>
            <w:tcW w:w="1843" w:type="dxa"/>
            <w:shd w:val="clear" w:color="000000" w:fill="F2F2F2"/>
            <w:vAlign w:val="center"/>
            <w:hideMark/>
          </w:tcPr>
          <w:p w14:paraId="0C31C4D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5100</w:t>
            </w:r>
          </w:p>
        </w:tc>
      </w:tr>
      <w:tr w:rsidR="008E4F23" w:rsidRPr="00DB7239" w14:paraId="5E74C597" w14:textId="77777777" w:rsidTr="002B1EE0">
        <w:trPr>
          <w:trHeight w:val="270"/>
        </w:trPr>
        <w:tc>
          <w:tcPr>
            <w:tcW w:w="2825" w:type="dxa"/>
            <w:shd w:val="clear" w:color="000000" w:fill="F2F2F2"/>
            <w:vAlign w:val="center"/>
            <w:hideMark/>
          </w:tcPr>
          <w:p w14:paraId="3DC802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D121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B22A4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AFC8C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5AB7A0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75D13D2F" w14:textId="77777777" w:rsidTr="002B1EE0">
        <w:trPr>
          <w:trHeight w:val="270"/>
        </w:trPr>
        <w:tc>
          <w:tcPr>
            <w:tcW w:w="2825" w:type="dxa"/>
            <w:shd w:val="clear" w:color="000000" w:fill="F2F2F2"/>
            <w:vAlign w:val="center"/>
            <w:hideMark/>
          </w:tcPr>
          <w:p w14:paraId="40CD1F6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83A7B5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8300</w:t>
            </w:r>
          </w:p>
        </w:tc>
        <w:tc>
          <w:tcPr>
            <w:tcW w:w="1985" w:type="dxa"/>
            <w:shd w:val="clear" w:color="000000" w:fill="F2F2F2"/>
            <w:vAlign w:val="center"/>
            <w:hideMark/>
          </w:tcPr>
          <w:p w14:paraId="1699EEE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8940</w:t>
            </w:r>
          </w:p>
        </w:tc>
        <w:tc>
          <w:tcPr>
            <w:tcW w:w="1842" w:type="dxa"/>
            <w:shd w:val="clear" w:color="000000" w:fill="F2F2F2"/>
            <w:vAlign w:val="center"/>
            <w:hideMark/>
          </w:tcPr>
          <w:p w14:paraId="2A6DEB6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9100</w:t>
            </w:r>
          </w:p>
        </w:tc>
        <w:tc>
          <w:tcPr>
            <w:tcW w:w="1843" w:type="dxa"/>
            <w:shd w:val="clear" w:color="000000" w:fill="F2F2F2"/>
            <w:vAlign w:val="center"/>
            <w:hideMark/>
          </w:tcPr>
          <w:p w14:paraId="55ECBB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10170</w:t>
            </w:r>
          </w:p>
        </w:tc>
      </w:tr>
      <w:tr w:rsidR="008E4F23" w:rsidRPr="00DB7239" w14:paraId="3CF134B9" w14:textId="77777777" w:rsidTr="002B1EE0">
        <w:trPr>
          <w:trHeight w:val="270"/>
        </w:trPr>
        <w:tc>
          <w:tcPr>
            <w:tcW w:w="2825" w:type="dxa"/>
            <w:shd w:val="clear" w:color="auto" w:fill="auto"/>
            <w:vAlign w:val="center"/>
            <w:hideMark/>
          </w:tcPr>
          <w:p w14:paraId="7725353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978B7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572F64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026AB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68DE7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25F26437" w14:textId="77777777" w:rsidTr="002B1EE0">
        <w:trPr>
          <w:trHeight w:val="270"/>
        </w:trPr>
        <w:tc>
          <w:tcPr>
            <w:tcW w:w="2825" w:type="dxa"/>
            <w:shd w:val="clear" w:color="auto" w:fill="auto"/>
            <w:vAlign w:val="center"/>
            <w:hideMark/>
          </w:tcPr>
          <w:p w14:paraId="0C806C8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5D16B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3700</w:t>
            </w:r>
          </w:p>
        </w:tc>
        <w:tc>
          <w:tcPr>
            <w:tcW w:w="1985" w:type="dxa"/>
            <w:shd w:val="clear" w:color="auto" w:fill="auto"/>
            <w:vAlign w:val="center"/>
            <w:hideMark/>
          </w:tcPr>
          <w:p w14:paraId="3E07F8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4410</w:t>
            </w:r>
          </w:p>
        </w:tc>
        <w:tc>
          <w:tcPr>
            <w:tcW w:w="1842" w:type="dxa"/>
            <w:shd w:val="clear" w:color="auto" w:fill="auto"/>
            <w:vAlign w:val="center"/>
            <w:hideMark/>
          </w:tcPr>
          <w:p w14:paraId="52D9127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7330</w:t>
            </w:r>
          </w:p>
        </w:tc>
        <w:tc>
          <w:tcPr>
            <w:tcW w:w="1843" w:type="dxa"/>
            <w:shd w:val="clear" w:color="auto" w:fill="auto"/>
            <w:vAlign w:val="center"/>
            <w:hideMark/>
          </w:tcPr>
          <w:p w14:paraId="6CA58BD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8900</w:t>
            </w:r>
          </w:p>
        </w:tc>
      </w:tr>
      <w:tr w:rsidR="008E4F23" w:rsidRPr="00DB7239" w14:paraId="256A397B" w14:textId="77777777" w:rsidTr="002B1EE0">
        <w:trPr>
          <w:trHeight w:val="270"/>
        </w:trPr>
        <w:tc>
          <w:tcPr>
            <w:tcW w:w="2825" w:type="dxa"/>
            <w:shd w:val="clear" w:color="auto" w:fill="auto"/>
            <w:vAlign w:val="center"/>
            <w:hideMark/>
          </w:tcPr>
          <w:p w14:paraId="5EFB52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A9D3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032EB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C70636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EA184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4F06D342" w14:textId="77777777" w:rsidTr="002B1EE0">
        <w:trPr>
          <w:trHeight w:val="270"/>
        </w:trPr>
        <w:tc>
          <w:tcPr>
            <w:tcW w:w="2825" w:type="dxa"/>
            <w:shd w:val="clear" w:color="auto" w:fill="auto"/>
            <w:vAlign w:val="center"/>
            <w:hideMark/>
          </w:tcPr>
          <w:p w14:paraId="772BFC7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D81912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2600</w:t>
            </w:r>
          </w:p>
        </w:tc>
        <w:tc>
          <w:tcPr>
            <w:tcW w:w="1985" w:type="dxa"/>
            <w:shd w:val="clear" w:color="auto" w:fill="auto"/>
            <w:vAlign w:val="center"/>
            <w:hideMark/>
          </w:tcPr>
          <w:p w14:paraId="1EAABE9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1460</w:t>
            </w:r>
          </w:p>
        </w:tc>
        <w:tc>
          <w:tcPr>
            <w:tcW w:w="1842" w:type="dxa"/>
            <w:shd w:val="clear" w:color="auto" w:fill="auto"/>
            <w:vAlign w:val="center"/>
            <w:hideMark/>
          </w:tcPr>
          <w:p w14:paraId="175F7C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11600</w:t>
            </w:r>
          </w:p>
        </w:tc>
        <w:tc>
          <w:tcPr>
            <w:tcW w:w="1843" w:type="dxa"/>
            <w:shd w:val="clear" w:color="auto" w:fill="auto"/>
            <w:vAlign w:val="center"/>
            <w:hideMark/>
          </w:tcPr>
          <w:p w14:paraId="45364BC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12740</w:t>
            </w:r>
          </w:p>
        </w:tc>
      </w:tr>
      <w:tr w:rsidR="008E4F23" w:rsidRPr="00DB7239" w14:paraId="6C39FD12" w14:textId="77777777" w:rsidTr="002B1EE0">
        <w:trPr>
          <w:trHeight w:val="270"/>
        </w:trPr>
        <w:tc>
          <w:tcPr>
            <w:tcW w:w="2825" w:type="dxa"/>
            <w:shd w:val="clear" w:color="auto" w:fill="auto"/>
            <w:vAlign w:val="center"/>
            <w:hideMark/>
          </w:tcPr>
          <w:p w14:paraId="53E3785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88DB5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F85F76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617240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72547A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25C51AA4" w14:textId="77777777" w:rsidTr="002B1EE0">
        <w:trPr>
          <w:trHeight w:val="270"/>
        </w:trPr>
        <w:tc>
          <w:tcPr>
            <w:tcW w:w="2825" w:type="dxa"/>
            <w:shd w:val="clear" w:color="auto" w:fill="auto"/>
            <w:vAlign w:val="center"/>
            <w:hideMark/>
          </w:tcPr>
          <w:p w14:paraId="07AE990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0321E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10800</w:t>
            </w:r>
          </w:p>
        </w:tc>
        <w:tc>
          <w:tcPr>
            <w:tcW w:w="1985" w:type="dxa"/>
            <w:shd w:val="clear" w:color="000000" w:fill="FFFFFF"/>
            <w:vAlign w:val="center"/>
            <w:hideMark/>
          </w:tcPr>
          <w:p w14:paraId="2DC616D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11510</w:t>
            </w:r>
          </w:p>
        </w:tc>
        <w:tc>
          <w:tcPr>
            <w:tcW w:w="1842" w:type="dxa"/>
            <w:shd w:val="clear" w:color="000000" w:fill="FFFFFF"/>
            <w:vAlign w:val="center"/>
            <w:hideMark/>
          </w:tcPr>
          <w:p w14:paraId="2367D8E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12400</w:t>
            </w:r>
          </w:p>
        </w:tc>
        <w:tc>
          <w:tcPr>
            <w:tcW w:w="1843" w:type="dxa"/>
            <w:shd w:val="clear" w:color="000000" w:fill="FFFFFF"/>
            <w:vAlign w:val="center"/>
            <w:hideMark/>
          </w:tcPr>
          <w:p w14:paraId="61F8E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13970</w:t>
            </w:r>
          </w:p>
        </w:tc>
      </w:tr>
      <w:tr w:rsidR="008E4F23" w:rsidRPr="00DB7239" w14:paraId="3DB1798C" w14:textId="77777777" w:rsidTr="002B1EE0">
        <w:trPr>
          <w:trHeight w:val="270"/>
        </w:trPr>
        <w:tc>
          <w:tcPr>
            <w:tcW w:w="2825" w:type="dxa"/>
            <w:shd w:val="clear" w:color="000000" w:fill="F2F2F2"/>
            <w:vAlign w:val="center"/>
            <w:hideMark/>
          </w:tcPr>
          <w:p w14:paraId="159BDB2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73304E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5063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5F755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C89CE0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35DA840B" w14:textId="77777777" w:rsidTr="002B1EE0">
        <w:trPr>
          <w:trHeight w:val="270"/>
        </w:trPr>
        <w:tc>
          <w:tcPr>
            <w:tcW w:w="2825" w:type="dxa"/>
            <w:shd w:val="clear" w:color="000000" w:fill="F2F2F2"/>
            <w:vAlign w:val="center"/>
            <w:hideMark/>
          </w:tcPr>
          <w:p w14:paraId="5C90C0A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83AD95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12700</w:t>
            </w:r>
          </w:p>
        </w:tc>
        <w:tc>
          <w:tcPr>
            <w:tcW w:w="1985" w:type="dxa"/>
            <w:shd w:val="clear" w:color="000000" w:fill="F2F2F2"/>
            <w:vAlign w:val="center"/>
            <w:hideMark/>
          </w:tcPr>
          <w:p w14:paraId="44B104A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10630</w:t>
            </w:r>
          </w:p>
        </w:tc>
        <w:tc>
          <w:tcPr>
            <w:tcW w:w="1842" w:type="dxa"/>
            <w:shd w:val="clear" w:color="000000" w:fill="F2F2F2"/>
            <w:vAlign w:val="center"/>
            <w:hideMark/>
          </w:tcPr>
          <w:p w14:paraId="560C1B8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6980</w:t>
            </w:r>
          </w:p>
        </w:tc>
        <w:tc>
          <w:tcPr>
            <w:tcW w:w="1843" w:type="dxa"/>
            <w:shd w:val="clear" w:color="000000" w:fill="F2F2F2"/>
            <w:vAlign w:val="center"/>
            <w:hideMark/>
          </w:tcPr>
          <w:p w14:paraId="298A3330"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6200</w:t>
            </w:r>
          </w:p>
        </w:tc>
      </w:tr>
      <w:tr w:rsidR="008E4F23" w:rsidRPr="00DB7239" w14:paraId="3E8163D5" w14:textId="77777777" w:rsidTr="002B1EE0">
        <w:trPr>
          <w:trHeight w:val="270"/>
        </w:trPr>
        <w:tc>
          <w:tcPr>
            <w:tcW w:w="2825" w:type="dxa"/>
            <w:shd w:val="clear" w:color="000000" w:fill="F2F2F2"/>
            <w:vAlign w:val="center"/>
            <w:hideMark/>
          </w:tcPr>
          <w:p w14:paraId="1B0858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263A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79B0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A0738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37DDC8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0327BD8F" w14:textId="77777777" w:rsidTr="002B1EE0">
        <w:trPr>
          <w:trHeight w:val="270"/>
        </w:trPr>
        <w:tc>
          <w:tcPr>
            <w:tcW w:w="2825" w:type="dxa"/>
            <w:shd w:val="clear" w:color="000000" w:fill="F2F2F2"/>
            <w:vAlign w:val="center"/>
            <w:hideMark/>
          </w:tcPr>
          <w:p w14:paraId="04DFBEE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ABFD5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6400</w:t>
            </w:r>
          </w:p>
        </w:tc>
        <w:tc>
          <w:tcPr>
            <w:tcW w:w="1985" w:type="dxa"/>
            <w:shd w:val="clear" w:color="000000" w:fill="F2F2F2"/>
            <w:vAlign w:val="center"/>
            <w:hideMark/>
          </w:tcPr>
          <w:p w14:paraId="5F2390E8"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4760</w:t>
            </w:r>
          </w:p>
        </w:tc>
        <w:tc>
          <w:tcPr>
            <w:tcW w:w="1842" w:type="dxa"/>
            <w:shd w:val="clear" w:color="000000" w:fill="F2F2F2"/>
            <w:vAlign w:val="center"/>
            <w:hideMark/>
          </w:tcPr>
          <w:p w14:paraId="727AEF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1110</w:t>
            </w:r>
          </w:p>
        </w:tc>
        <w:tc>
          <w:tcPr>
            <w:tcW w:w="1843" w:type="dxa"/>
            <w:shd w:val="clear" w:color="000000" w:fill="F2F2F2"/>
            <w:vAlign w:val="center"/>
            <w:hideMark/>
          </w:tcPr>
          <w:p w14:paraId="7155C9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100</w:t>
            </w:r>
          </w:p>
        </w:tc>
      </w:tr>
      <w:tr w:rsidR="008E4F23" w:rsidRPr="00DB7239" w14:paraId="491D502D" w14:textId="77777777" w:rsidTr="002B1EE0">
        <w:trPr>
          <w:trHeight w:val="270"/>
        </w:trPr>
        <w:tc>
          <w:tcPr>
            <w:tcW w:w="2825" w:type="dxa"/>
            <w:shd w:val="clear" w:color="000000" w:fill="F2F2F2"/>
            <w:vAlign w:val="center"/>
            <w:hideMark/>
          </w:tcPr>
          <w:p w14:paraId="269FCF3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BDD80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BAA857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7CEDD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160140B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59B6E65C" w14:textId="77777777" w:rsidTr="002B1EE0">
        <w:trPr>
          <w:trHeight w:val="270"/>
        </w:trPr>
        <w:tc>
          <w:tcPr>
            <w:tcW w:w="2825" w:type="dxa"/>
            <w:shd w:val="clear" w:color="000000" w:fill="F2F2F2"/>
            <w:vAlign w:val="center"/>
            <w:hideMark/>
          </w:tcPr>
          <w:p w14:paraId="0499AD1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90E2B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15700</w:t>
            </w:r>
          </w:p>
        </w:tc>
        <w:tc>
          <w:tcPr>
            <w:tcW w:w="1985" w:type="dxa"/>
            <w:shd w:val="clear" w:color="000000" w:fill="F2F2F2"/>
            <w:vAlign w:val="center"/>
            <w:hideMark/>
          </w:tcPr>
          <w:p w14:paraId="4F55ED7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17770</w:t>
            </w:r>
          </w:p>
        </w:tc>
        <w:tc>
          <w:tcPr>
            <w:tcW w:w="1842" w:type="dxa"/>
            <w:shd w:val="clear" w:color="000000" w:fill="F2F2F2"/>
            <w:vAlign w:val="center"/>
            <w:hideMark/>
          </w:tcPr>
          <w:p w14:paraId="2E8361B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13300</w:t>
            </w:r>
          </w:p>
        </w:tc>
        <w:tc>
          <w:tcPr>
            <w:tcW w:w="1843" w:type="dxa"/>
            <w:shd w:val="clear" w:color="000000" w:fill="F2F2F2"/>
            <w:vAlign w:val="center"/>
            <w:hideMark/>
          </w:tcPr>
          <w:p w14:paraId="01489CE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14080</w:t>
            </w:r>
          </w:p>
        </w:tc>
      </w:tr>
      <w:tr w:rsidR="008E4F23" w:rsidRPr="00DB7239" w14:paraId="00B49922" w14:textId="77777777" w:rsidTr="002B1EE0">
        <w:trPr>
          <w:trHeight w:val="270"/>
        </w:trPr>
        <w:tc>
          <w:tcPr>
            <w:tcW w:w="2825" w:type="dxa"/>
            <w:shd w:val="clear" w:color="000000" w:fill="F2F2F2"/>
            <w:vAlign w:val="center"/>
            <w:hideMark/>
          </w:tcPr>
          <w:p w14:paraId="58B03EF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C6CBC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2942FA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9F6285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3773EE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1DD77E1" w14:textId="77777777" w:rsidTr="002B1EE0">
        <w:trPr>
          <w:trHeight w:val="270"/>
        </w:trPr>
        <w:tc>
          <w:tcPr>
            <w:tcW w:w="2825" w:type="dxa"/>
            <w:shd w:val="clear" w:color="000000" w:fill="F2F2F2"/>
            <w:vAlign w:val="center"/>
            <w:hideMark/>
          </w:tcPr>
          <w:p w14:paraId="2B635AD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A0810A"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14900</w:t>
            </w:r>
          </w:p>
        </w:tc>
        <w:tc>
          <w:tcPr>
            <w:tcW w:w="1985" w:type="dxa"/>
            <w:shd w:val="clear" w:color="000000" w:fill="F2F2F2"/>
            <w:vAlign w:val="center"/>
            <w:hideMark/>
          </w:tcPr>
          <w:p w14:paraId="31830B94" w14:textId="77777777" w:rsidR="008E4F23" w:rsidRPr="000E21BB" w:rsidRDefault="008E4F23" w:rsidP="002B1EE0">
            <w:pPr>
              <w:spacing w:after="0"/>
              <w:jc w:val="center"/>
              <w:rPr>
                <w:rFonts w:ascii="Arial" w:hAnsi="Arial" w:cs="Arial"/>
                <w:color w:val="000000"/>
                <w:sz w:val="16"/>
                <w:szCs w:val="16"/>
                <w:highlight w:val="yellow"/>
              </w:rPr>
            </w:pPr>
            <w:r>
              <w:rPr>
                <w:rFonts w:ascii="Arial" w:hAnsi="Arial" w:cs="Arial"/>
                <w:color w:val="000000"/>
                <w:sz w:val="16"/>
                <w:szCs w:val="16"/>
              </w:rPr>
              <w:t>16540</w:t>
            </w:r>
          </w:p>
        </w:tc>
        <w:tc>
          <w:tcPr>
            <w:tcW w:w="1842" w:type="dxa"/>
            <w:shd w:val="clear" w:color="000000" w:fill="F2F2F2"/>
            <w:vAlign w:val="center"/>
            <w:hideMark/>
          </w:tcPr>
          <w:p w14:paraId="0B5FEB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14100</w:t>
            </w:r>
          </w:p>
        </w:tc>
        <w:tc>
          <w:tcPr>
            <w:tcW w:w="1843" w:type="dxa"/>
            <w:shd w:val="clear" w:color="000000" w:fill="F2F2F2"/>
            <w:vAlign w:val="center"/>
            <w:hideMark/>
          </w:tcPr>
          <w:p w14:paraId="79E0D8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15310</w:t>
            </w:r>
          </w:p>
        </w:tc>
      </w:tr>
    </w:tbl>
    <w:p w14:paraId="684CD3C5" w14:textId="77777777" w:rsidR="008E4F23" w:rsidRPr="0073594C" w:rsidRDefault="008E4F23" w:rsidP="008E4F23">
      <w:pPr>
        <w:rPr>
          <w:lang w:eastAsia="ko-KR"/>
        </w:rPr>
      </w:pPr>
    </w:p>
    <w:p w14:paraId="66650F05" w14:textId="190BD029"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3F3F7A2A" w14:textId="77777777" w:rsidTr="002B1EE0">
        <w:trPr>
          <w:trHeight w:val="270"/>
        </w:trPr>
        <w:tc>
          <w:tcPr>
            <w:tcW w:w="2825" w:type="dxa"/>
            <w:shd w:val="clear" w:color="auto" w:fill="auto"/>
            <w:vAlign w:val="center"/>
            <w:hideMark/>
          </w:tcPr>
          <w:p w14:paraId="4DFE269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A1AEDF5"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6627A2F3"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9A3210B"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237518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67B45C2D" w14:textId="77777777" w:rsidTr="002B1EE0">
        <w:trPr>
          <w:trHeight w:val="270"/>
        </w:trPr>
        <w:tc>
          <w:tcPr>
            <w:tcW w:w="2825" w:type="dxa"/>
            <w:shd w:val="clear" w:color="000000" w:fill="F2F2F2"/>
            <w:vAlign w:val="center"/>
            <w:hideMark/>
          </w:tcPr>
          <w:p w14:paraId="013E7A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4DEC69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2500</w:t>
            </w:r>
          </w:p>
        </w:tc>
        <w:tc>
          <w:tcPr>
            <w:tcW w:w="1985" w:type="dxa"/>
            <w:shd w:val="clear" w:color="000000" w:fill="F2F2F2"/>
            <w:vAlign w:val="center"/>
            <w:hideMark/>
          </w:tcPr>
          <w:p w14:paraId="017510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2570</w:t>
            </w:r>
          </w:p>
        </w:tc>
        <w:tc>
          <w:tcPr>
            <w:tcW w:w="1842" w:type="dxa"/>
            <w:shd w:val="clear" w:color="000000" w:fill="F2F2F2"/>
            <w:vAlign w:val="center"/>
            <w:hideMark/>
          </w:tcPr>
          <w:p w14:paraId="02F8AAA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8B80C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E0CC7D7" w14:textId="77777777" w:rsidTr="002B1EE0">
        <w:trPr>
          <w:trHeight w:val="270"/>
        </w:trPr>
        <w:tc>
          <w:tcPr>
            <w:tcW w:w="2825" w:type="dxa"/>
            <w:shd w:val="clear" w:color="000000" w:fill="F2F2F2"/>
            <w:vAlign w:val="center"/>
            <w:hideMark/>
          </w:tcPr>
          <w:p w14:paraId="0D41140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14AA6BC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w:t>
            </w:r>
          </w:p>
        </w:tc>
        <w:tc>
          <w:tcPr>
            <w:tcW w:w="1985" w:type="dxa"/>
            <w:shd w:val="clear" w:color="000000" w:fill="F2F2F2"/>
            <w:vAlign w:val="center"/>
            <w:hideMark/>
          </w:tcPr>
          <w:p w14:paraId="68F632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2690</w:t>
            </w:r>
          </w:p>
        </w:tc>
        <w:tc>
          <w:tcPr>
            <w:tcW w:w="1842" w:type="dxa"/>
            <w:shd w:val="clear" w:color="000000" w:fill="F2F2F2"/>
            <w:vAlign w:val="center"/>
            <w:hideMark/>
          </w:tcPr>
          <w:p w14:paraId="47F748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4A0208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2F43965" w14:textId="77777777" w:rsidTr="002B1EE0">
        <w:trPr>
          <w:trHeight w:val="270"/>
        </w:trPr>
        <w:tc>
          <w:tcPr>
            <w:tcW w:w="2825" w:type="dxa"/>
            <w:shd w:val="clear" w:color="auto" w:fill="auto"/>
            <w:vAlign w:val="center"/>
            <w:hideMark/>
          </w:tcPr>
          <w:p w14:paraId="0B5B530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98E12A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A6E975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FAFC1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4A1819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6182F6A9" w14:textId="77777777" w:rsidTr="002B1EE0">
        <w:trPr>
          <w:trHeight w:val="270"/>
        </w:trPr>
        <w:tc>
          <w:tcPr>
            <w:tcW w:w="2825" w:type="dxa"/>
            <w:shd w:val="clear" w:color="auto" w:fill="auto"/>
            <w:vAlign w:val="center"/>
            <w:hideMark/>
          </w:tcPr>
          <w:p w14:paraId="2E4AA7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1085169"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3355</w:t>
            </w:r>
          </w:p>
        </w:tc>
        <w:tc>
          <w:tcPr>
            <w:tcW w:w="1985" w:type="dxa"/>
            <w:shd w:val="clear" w:color="auto" w:fill="auto"/>
            <w:vAlign w:val="center"/>
            <w:hideMark/>
          </w:tcPr>
          <w:p w14:paraId="3727EB4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3925</w:t>
            </w:r>
          </w:p>
        </w:tc>
        <w:tc>
          <w:tcPr>
            <w:tcW w:w="1842" w:type="dxa"/>
            <w:shd w:val="clear" w:color="auto" w:fill="auto"/>
            <w:vAlign w:val="center"/>
            <w:hideMark/>
          </w:tcPr>
          <w:p w14:paraId="117AF81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8425</w:t>
            </w:r>
          </w:p>
        </w:tc>
        <w:tc>
          <w:tcPr>
            <w:tcW w:w="1843" w:type="dxa"/>
            <w:shd w:val="clear" w:color="auto" w:fill="auto"/>
            <w:vAlign w:val="center"/>
            <w:hideMark/>
          </w:tcPr>
          <w:p w14:paraId="358C46C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8995</w:t>
            </w:r>
          </w:p>
        </w:tc>
      </w:tr>
      <w:tr w:rsidR="008E4F23" w:rsidRPr="00DB7239" w14:paraId="62E4F6B1" w14:textId="77777777" w:rsidTr="002B1EE0">
        <w:trPr>
          <w:trHeight w:val="270"/>
        </w:trPr>
        <w:tc>
          <w:tcPr>
            <w:tcW w:w="2825" w:type="dxa"/>
            <w:shd w:val="clear" w:color="000000" w:fill="F2F2F2"/>
            <w:vAlign w:val="center"/>
            <w:hideMark/>
          </w:tcPr>
          <w:p w14:paraId="783D931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6D4120E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697999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0EB990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5959BE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6EE86059" w14:textId="77777777" w:rsidTr="002B1EE0">
        <w:trPr>
          <w:trHeight w:val="270"/>
        </w:trPr>
        <w:tc>
          <w:tcPr>
            <w:tcW w:w="2825" w:type="dxa"/>
            <w:shd w:val="clear" w:color="000000" w:fill="F2F2F2"/>
            <w:vAlign w:val="center"/>
            <w:hideMark/>
          </w:tcPr>
          <w:p w14:paraId="04D8C2C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B574B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1425</w:t>
            </w:r>
          </w:p>
        </w:tc>
        <w:tc>
          <w:tcPr>
            <w:tcW w:w="1985" w:type="dxa"/>
            <w:shd w:val="clear" w:color="000000" w:fill="F2F2F2"/>
            <w:vAlign w:val="center"/>
            <w:hideMark/>
          </w:tcPr>
          <w:p w14:paraId="6E4C105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w:t>
            </w:r>
          </w:p>
        </w:tc>
        <w:tc>
          <w:tcPr>
            <w:tcW w:w="1842" w:type="dxa"/>
            <w:shd w:val="clear" w:color="000000" w:fill="F2F2F2"/>
            <w:vAlign w:val="center"/>
            <w:hideMark/>
          </w:tcPr>
          <w:p w14:paraId="771C7ED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9280</w:t>
            </w:r>
          </w:p>
        </w:tc>
        <w:tc>
          <w:tcPr>
            <w:tcW w:w="1843" w:type="dxa"/>
            <w:shd w:val="clear" w:color="000000" w:fill="F2F2F2"/>
            <w:vAlign w:val="center"/>
            <w:hideMark/>
          </w:tcPr>
          <w:p w14:paraId="1B3C2F1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10350</w:t>
            </w:r>
          </w:p>
        </w:tc>
      </w:tr>
      <w:tr w:rsidR="008E4F23" w:rsidRPr="00DB7239" w14:paraId="662FB4F6" w14:textId="77777777" w:rsidTr="002B1EE0">
        <w:trPr>
          <w:trHeight w:val="270"/>
        </w:trPr>
        <w:tc>
          <w:tcPr>
            <w:tcW w:w="2825" w:type="dxa"/>
            <w:shd w:val="clear" w:color="000000" w:fill="F2F2F2"/>
            <w:vAlign w:val="center"/>
            <w:hideMark/>
          </w:tcPr>
          <w:p w14:paraId="63C516F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B0FCE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8601F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A9A42B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7AFD659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1A4E4A94" w14:textId="77777777" w:rsidTr="002B1EE0">
        <w:trPr>
          <w:trHeight w:val="270"/>
        </w:trPr>
        <w:tc>
          <w:tcPr>
            <w:tcW w:w="2825" w:type="dxa"/>
            <w:shd w:val="clear" w:color="000000" w:fill="F2F2F2"/>
            <w:vAlign w:val="center"/>
            <w:hideMark/>
          </w:tcPr>
          <w:p w14:paraId="4F3E307C"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D6ED3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10925</w:t>
            </w:r>
          </w:p>
        </w:tc>
        <w:tc>
          <w:tcPr>
            <w:tcW w:w="1985" w:type="dxa"/>
            <w:shd w:val="clear" w:color="000000" w:fill="F2F2F2"/>
            <w:vAlign w:val="center"/>
            <w:hideMark/>
          </w:tcPr>
          <w:p w14:paraId="135683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11565</w:t>
            </w:r>
          </w:p>
        </w:tc>
        <w:tc>
          <w:tcPr>
            <w:tcW w:w="1842" w:type="dxa"/>
            <w:shd w:val="clear" w:color="000000" w:fill="F2F2F2"/>
            <w:vAlign w:val="center"/>
            <w:hideMark/>
          </w:tcPr>
          <w:p w14:paraId="78FD253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14350</w:t>
            </w:r>
          </w:p>
        </w:tc>
        <w:tc>
          <w:tcPr>
            <w:tcW w:w="1843" w:type="dxa"/>
            <w:shd w:val="clear" w:color="000000" w:fill="F2F2F2"/>
            <w:vAlign w:val="center"/>
            <w:hideMark/>
          </w:tcPr>
          <w:p w14:paraId="2289C4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15420</w:t>
            </w:r>
          </w:p>
        </w:tc>
      </w:tr>
      <w:tr w:rsidR="008E4F23" w:rsidRPr="00DB7239" w14:paraId="3782576C" w14:textId="77777777" w:rsidTr="002B1EE0">
        <w:trPr>
          <w:trHeight w:val="270"/>
        </w:trPr>
        <w:tc>
          <w:tcPr>
            <w:tcW w:w="2825" w:type="dxa"/>
            <w:shd w:val="clear" w:color="auto" w:fill="auto"/>
            <w:vAlign w:val="center"/>
            <w:hideMark/>
          </w:tcPr>
          <w:p w14:paraId="488FCC2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F9803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15D6D7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E17C3F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0C4C33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41CFD260" w14:textId="77777777" w:rsidTr="002B1EE0">
        <w:trPr>
          <w:trHeight w:val="270"/>
        </w:trPr>
        <w:tc>
          <w:tcPr>
            <w:tcW w:w="2825" w:type="dxa"/>
            <w:shd w:val="clear" w:color="auto" w:fill="auto"/>
            <w:vAlign w:val="center"/>
            <w:hideMark/>
          </w:tcPr>
          <w:p w14:paraId="1E608B6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D1891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1075</w:t>
            </w:r>
          </w:p>
        </w:tc>
        <w:tc>
          <w:tcPr>
            <w:tcW w:w="1985" w:type="dxa"/>
            <w:shd w:val="clear" w:color="auto" w:fill="auto"/>
            <w:vAlign w:val="center"/>
            <w:hideMark/>
          </w:tcPr>
          <w:p w14:paraId="198650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auto" w:fill="auto"/>
            <w:vAlign w:val="center"/>
            <w:hideMark/>
          </w:tcPr>
          <w:p w14:paraId="50D535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15205</w:t>
            </w:r>
          </w:p>
        </w:tc>
        <w:tc>
          <w:tcPr>
            <w:tcW w:w="1843" w:type="dxa"/>
            <w:shd w:val="clear" w:color="auto" w:fill="auto"/>
            <w:vAlign w:val="center"/>
            <w:hideMark/>
          </w:tcPr>
          <w:p w14:paraId="1E691ED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16775</w:t>
            </w:r>
          </w:p>
        </w:tc>
      </w:tr>
      <w:tr w:rsidR="008E4F23" w:rsidRPr="00DB7239" w14:paraId="53D501B7" w14:textId="77777777" w:rsidTr="002B1EE0">
        <w:trPr>
          <w:trHeight w:val="270"/>
        </w:trPr>
        <w:tc>
          <w:tcPr>
            <w:tcW w:w="2825" w:type="dxa"/>
            <w:shd w:val="clear" w:color="auto" w:fill="auto"/>
            <w:vAlign w:val="center"/>
            <w:hideMark/>
          </w:tcPr>
          <w:p w14:paraId="5CC68B4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7DA44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79A8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550F1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D4F3C9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71CA114D" w14:textId="77777777" w:rsidTr="002B1EE0">
        <w:trPr>
          <w:trHeight w:val="270"/>
        </w:trPr>
        <w:tc>
          <w:tcPr>
            <w:tcW w:w="2825" w:type="dxa"/>
            <w:shd w:val="clear" w:color="auto" w:fill="auto"/>
            <w:vAlign w:val="center"/>
            <w:hideMark/>
          </w:tcPr>
          <w:p w14:paraId="2DAFA98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707E7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7850</w:t>
            </w:r>
          </w:p>
        </w:tc>
        <w:tc>
          <w:tcPr>
            <w:tcW w:w="1985" w:type="dxa"/>
            <w:shd w:val="clear" w:color="auto" w:fill="auto"/>
            <w:vAlign w:val="center"/>
            <w:hideMark/>
          </w:tcPr>
          <w:p w14:paraId="1551A72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6710</w:t>
            </w:r>
          </w:p>
        </w:tc>
        <w:tc>
          <w:tcPr>
            <w:tcW w:w="1842" w:type="dxa"/>
            <w:shd w:val="clear" w:color="auto" w:fill="auto"/>
            <w:vAlign w:val="center"/>
            <w:hideMark/>
          </w:tcPr>
          <w:p w14:paraId="78877D0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16850</w:t>
            </w:r>
          </w:p>
        </w:tc>
        <w:tc>
          <w:tcPr>
            <w:tcW w:w="1843" w:type="dxa"/>
            <w:shd w:val="clear" w:color="auto" w:fill="auto"/>
            <w:vAlign w:val="center"/>
            <w:hideMark/>
          </w:tcPr>
          <w:p w14:paraId="00D4764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17990</w:t>
            </w:r>
          </w:p>
        </w:tc>
      </w:tr>
      <w:tr w:rsidR="008E4F23" w:rsidRPr="00DB7239" w14:paraId="75DEA09C" w14:textId="77777777" w:rsidTr="002B1EE0">
        <w:trPr>
          <w:trHeight w:val="270"/>
        </w:trPr>
        <w:tc>
          <w:tcPr>
            <w:tcW w:w="2825" w:type="dxa"/>
            <w:shd w:val="clear" w:color="auto" w:fill="auto"/>
            <w:vAlign w:val="center"/>
            <w:hideMark/>
          </w:tcPr>
          <w:p w14:paraId="7006A7D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A60D11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F4178C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DC350F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905281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0B414EA8" w14:textId="77777777" w:rsidTr="002B1EE0">
        <w:trPr>
          <w:trHeight w:val="270"/>
        </w:trPr>
        <w:tc>
          <w:tcPr>
            <w:tcW w:w="2825" w:type="dxa"/>
            <w:shd w:val="clear" w:color="auto" w:fill="auto"/>
            <w:vAlign w:val="center"/>
            <w:hideMark/>
          </w:tcPr>
          <w:p w14:paraId="78C486B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67119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13425</w:t>
            </w:r>
          </w:p>
        </w:tc>
        <w:tc>
          <w:tcPr>
            <w:tcW w:w="1985" w:type="dxa"/>
            <w:shd w:val="clear" w:color="000000" w:fill="FFFFFF"/>
            <w:vAlign w:val="center"/>
            <w:hideMark/>
          </w:tcPr>
          <w:p w14:paraId="5BDA402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14135</w:t>
            </w:r>
          </w:p>
        </w:tc>
        <w:tc>
          <w:tcPr>
            <w:tcW w:w="1842" w:type="dxa"/>
            <w:shd w:val="clear" w:color="000000" w:fill="FFFFFF"/>
            <w:vAlign w:val="center"/>
            <w:hideMark/>
          </w:tcPr>
          <w:p w14:paraId="5EDC798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20275</w:t>
            </w:r>
          </w:p>
        </w:tc>
        <w:tc>
          <w:tcPr>
            <w:tcW w:w="1843" w:type="dxa"/>
            <w:shd w:val="clear" w:color="000000" w:fill="FFFFFF"/>
            <w:vAlign w:val="center"/>
            <w:hideMark/>
          </w:tcPr>
          <w:p w14:paraId="4B2FFE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21845</w:t>
            </w:r>
          </w:p>
        </w:tc>
      </w:tr>
      <w:tr w:rsidR="008E4F23" w:rsidRPr="00DB7239" w14:paraId="33B57FF5" w14:textId="77777777" w:rsidTr="002B1EE0">
        <w:trPr>
          <w:trHeight w:val="270"/>
        </w:trPr>
        <w:tc>
          <w:tcPr>
            <w:tcW w:w="2825" w:type="dxa"/>
            <w:shd w:val="clear" w:color="000000" w:fill="F2F2F2"/>
            <w:vAlign w:val="center"/>
            <w:hideMark/>
          </w:tcPr>
          <w:p w14:paraId="6373447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81592D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EAF4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49B21D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E6E97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6424CF26" w14:textId="77777777" w:rsidTr="002B1EE0">
        <w:trPr>
          <w:trHeight w:val="270"/>
        </w:trPr>
        <w:tc>
          <w:tcPr>
            <w:tcW w:w="2825" w:type="dxa"/>
            <w:shd w:val="clear" w:color="000000" w:fill="F2F2F2"/>
            <w:vAlign w:val="center"/>
            <w:hideMark/>
          </w:tcPr>
          <w:p w14:paraId="54FA97AB"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9967C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23200</w:t>
            </w:r>
          </w:p>
        </w:tc>
        <w:tc>
          <w:tcPr>
            <w:tcW w:w="1985" w:type="dxa"/>
            <w:shd w:val="clear" w:color="000000" w:fill="F2F2F2"/>
            <w:vAlign w:val="center"/>
            <w:hideMark/>
          </w:tcPr>
          <w:p w14:paraId="142EB29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21130</w:t>
            </w:r>
          </w:p>
        </w:tc>
        <w:tc>
          <w:tcPr>
            <w:tcW w:w="1842" w:type="dxa"/>
            <w:shd w:val="clear" w:color="000000" w:fill="F2F2F2"/>
            <w:vAlign w:val="center"/>
            <w:hideMark/>
          </w:tcPr>
          <w:p w14:paraId="5E85B294"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4355</w:t>
            </w:r>
          </w:p>
        </w:tc>
        <w:tc>
          <w:tcPr>
            <w:tcW w:w="1843" w:type="dxa"/>
            <w:shd w:val="clear" w:color="000000" w:fill="F2F2F2"/>
            <w:vAlign w:val="center"/>
            <w:hideMark/>
          </w:tcPr>
          <w:p w14:paraId="4A20B74D"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3575</w:t>
            </w:r>
          </w:p>
        </w:tc>
      </w:tr>
      <w:tr w:rsidR="008E4F23" w:rsidRPr="00DB7239" w14:paraId="5CDB542A" w14:textId="77777777" w:rsidTr="002B1EE0">
        <w:trPr>
          <w:trHeight w:val="270"/>
        </w:trPr>
        <w:tc>
          <w:tcPr>
            <w:tcW w:w="2825" w:type="dxa"/>
            <w:shd w:val="clear" w:color="000000" w:fill="F2F2F2"/>
            <w:vAlign w:val="center"/>
            <w:hideMark/>
          </w:tcPr>
          <w:p w14:paraId="732BDE4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4FA9B0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D1A9B4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0C4127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D053BF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2260A1C2" w14:textId="77777777" w:rsidTr="002B1EE0">
        <w:trPr>
          <w:trHeight w:val="270"/>
        </w:trPr>
        <w:tc>
          <w:tcPr>
            <w:tcW w:w="2825" w:type="dxa"/>
            <w:shd w:val="clear" w:color="000000" w:fill="F2F2F2"/>
            <w:vAlign w:val="center"/>
            <w:hideMark/>
          </w:tcPr>
          <w:p w14:paraId="6538C7B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E53A0D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14275</w:t>
            </w:r>
          </w:p>
        </w:tc>
        <w:tc>
          <w:tcPr>
            <w:tcW w:w="1985" w:type="dxa"/>
            <w:shd w:val="clear" w:color="000000" w:fill="F2F2F2"/>
            <w:vAlign w:val="center"/>
            <w:hideMark/>
          </w:tcPr>
          <w:p w14:paraId="794EF3C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12635</w:t>
            </w:r>
          </w:p>
        </w:tc>
        <w:tc>
          <w:tcPr>
            <w:tcW w:w="1842" w:type="dxa"/>
            <w:shd w:val="clear" w:color="000000" w:fill="F2F2F2"/>
            <w:vAlign w:val="center"/>
            <w:hideMark/>
          </w:tcPr>
          <w:p w14:paraId="64EB34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4140</w:t>
            </w:r>
          </w:p>
        </w:tc>
        <w:tc>
          <w:tcPr>
            <w:tcW w:w="1843" w:type="dxa"/>
            <w:shd w:val="clear" w:color="000000" w:fill="F2F2F2"/>
            <w:vAlign w:val="center"/>
            <w:hideMark/>
          </w:tcPr>
          <w:p w14:paraId="2E37811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5350</w:t>
            </w:r>
          </w:p>
        </w:tc>
      </w:tr>
      <w:tr w:rsidR="008E4F23" w:rsidRPr="00DB7239" w14:paraId="03AE0722" w14:textId="77777777" w:rsidTr="002B1EE0">
        <w:trPr>
          <w:trHeight w:val="270"/>
        </w:trPr>
        <w:tc>
          <w:tcPr>
            <w:tcW w:w="2825" w:type="dxa"/>
            <w:shd w:val="clear" w:color="000000" w:fill="F2F2F2"/>
            <w:vAlign w:val="center"/>
            <w:hideMark/>
          </w:tcPr>
          <w:p w14:paraId="702A44B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09C593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29172FF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9986EF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7E6288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71995555" w14:textId="77777777" w:rsidTr="002B1EE0">
        <w:trPr>
          <w:trHeight w:val="270"/>
        </w:trPr>
        <w:tc>
          <w:tcPr>
            <w:tcW w:w="2825" w:type="dxa"/>
            <w:shd w:val="clear" w:color="000000" w:fill="F2F2F2"/>
            <w:vAlign w:val="center"/>
            <w:hideMark/>
          </w:tcPr>
          <w:p w14:paraId="4654646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E9C1D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26200</w:t>
            </w:r>
          </w:p>
        </w:tc>
        <w:tc>
          <w:tcPr>
            <w:tcW w:w="1985" w:type="dxa"/>
            <w:shd w:val="clear" w:color="000000" w:fill="F2F2F2"/>
            <w:vAlign w:val="center"/>
            <w:hideMark/>
          </w:tcPr>
          <w:p w14:paraId="361C1B8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28270</w:t>
            </w:r>
          </w:p>
        </w:tc>
        <w:tc>
          <w:tcPr>
            <w:tcW w:w="1842" w:type="dxa"/>
            <w:shd w:val="clear" w:color="000000" w:fill="F2F2F2"/>
            <w:vAlign w:val="center"/>
            <w:hideMark/>
          </w:tcPr>
          <w:p w14:paraId="6F59427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15925</w:t>
            </w:r>
          </w:p>
        </w:tc>
        <w:tc>
          <w:tcPr>
            <w:tcW w:w="1843" w:type="dxa"/>
            <w:shd w:val="clear" w:color="000000" w:fill="F2F2F2"/>
            <w:vAlign w:val="center"/>
            <w:hideMark/>
          </w:tcPr>
          <w:p w14:paraId="4E56C39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16705</w:t>
            </w:r>
          </w:p>
        </w:tc>
      </w:tr>
      <w:tr w:rsidR="008E4F23" w:rsidRPr="00DB7239" w14:paraId="34014928" w14:textId="77777777" w:rsidTr="002B1EE0">
        <w:trPr>
          <w:trHeight w:val="270"/>
        </w:trPr>
        <w:tc>
          <w:tcPr>
            <w:tcW w:w="2825" w:type="dxa"/>
            <w:shd w:val="clear" w:color="000000" w:fill="F2F2F2"/>
            <w:vAlign w:val="center"/>
            <w:hideMark/>
          </w:tcPr>
          <w:p w14:paraId="226B9EE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5BBFC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67C078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DEB00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B6CB24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5068DBE3" w14:textId="77777777" w:rsidTr="002B1EE0">
        <w:trPr>
          <w:trHeight w:val="270"/>
        </w:trPr>
        <w:tc>
          <w:tcPr>
            <w:tcW w:w="2825" w:type="dxa"/>
            <w:shd w:val="clear" w:color="000000" w:fill="F2F2F2"/>
            <w:vAlign w:val="center"/>
            <w:hideMark/>
          </w:tcPr>
          <w:p w14:paraId="30604F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9E28E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22775</w:t>
            </w:r>
          </w:p>
        </w:tc>
        <w:tc>
          <w:tcPr>
            <w:tcW w:w="1985" w:type="dxa"/>
            <w:shd w:val="clear" w:color="000000" w:fill="F2F2F2"/>
            <w:vAlign w:val="center"/>
            <w:hideMark/>
          </w:tcPr>
          <w:p w14:paraId="0385214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24415</w:t>
            </w:r>
          </w:p>
        </w:tc>
        <w:tc>
          <w:tcPr>
            <w:tcW w:w="1842" w:type="dxa"/>
            <w:shd w:val="clear" w:color="000000" w:fill="F2F2F2"/>
            <w:vAlign w:val="center"/>
            <w:hideMark/>
          </w:tcPr>
          <w:p w14:paraId="255991C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19350</w:t>
            </w:r>
          </w:p>
        </w:tc>
        <w:tc>
          <w:tcPr>
            <w:tcW w:w="1843" w:type="dxa"/>
            <w:shd w:val="clear" w:color="000000" w:fill="F2F2F2"/>
            <w:vAlign w:val="center"/>
            <w:hideMark/>
          </w:tcPr>
          <w:p w14:paraId="78397C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20560</w:t>
            </w:r>
          </w:p>
        </w:tc>
      </w:tr>
    </w:tbl>
    <w:p w14:paraId="61C87AA4" w14:textId="77777777" w:rsidR="008E4F23" w:rsidRPr="0073594C" w:rsidRDefault="008E4F23" w:rsidP="008E4F23">
      <w:pPr>
        <w:rPr>
          <w:lang w:eastAsia="ko-KR"/>
        </w:rPr>
      </w:pPr>
    </w:p>
    <w:p w14:paraId="6315C3FC" w14:textId="276CB63A" w:rsidR="008E4F23" w:rsidRPr="0073594C" w:rsidRDefault="008E4F23" w:rsidP="008E4F23">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56</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8E4F23" w:rsidRPr="00DB7239" w14:paraId="0F02731F" w14:textId="77777777" w:rsidTr="002B1EE0">
        <w:trPr>
          <w:trHeight w:val="270"/>
        </w:trPr>
        <w:tc>
          <w:tcPr>
            <w:tcW w:w="2825" w:type="dxa"/>
            <w:shd w:val="clear" w:color="auto" w:fill="auto"/>
            <w:vAlign w:val="center"/>
            <w:hideMark/>
          </w:tcPr>
          <w:p w14:paraId="550C95A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5ED61237"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585AD0F"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44CF391"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728B05C" w14:textId="77777777" w:rsidR="008E4F23" w:rsidRPr="00DB7239" w:rsidRDefault="008E4F23"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8E4F23" w:rsidRPr="00DB7239" w14:paraId="5EC2D786" w14:textId="77777777" w:rsidTr="002B1EE0">
        <w:trPr>
          <w:trHeight w:val="270"/>
        </w:trPr>
        <w:tc>
          <w:tcPr>
            <w:tcW w:w="2825" w:type="dxa"/>
            <w:shd w:val="clear" w:color="000000" w:fill="F2F2F2"/>
            <w:vAlign w:val="center"/>
            <w:hideMark/>
          </w:tcPr>
          <w:p w14:paraId="6C071A7D"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79030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19D0C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2105941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E0F5F2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334E84DD" w14:textId="77777777" w:rsidTr="002B1EE0">
        <w:trPr>
          <w:trHeight w:val="270"/>
        </w:trPr>
        <w:tc>
          <w:tcPr>
            <w:tcW w:w="2825" w:type="dxa"/>
            <w:shd w:val="clear" w:color="000000" w:fill="F2F2F2"/>
            <w:vAlign w:val="center"/>
            <w:hideMark/>
          </w:tcPr>
          <w:p w14:paraId="73D326E3"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687D24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239B5C9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A3BE26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66A33B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8E4F23" w:rsidRPr="00DB7239" w14:paraId="4D8FDFE5" w14:textId="77777777" w:rsidTr="002B1EE0">
        <w:trPr>
          <w:trHeight w:val="270"/>
        </w:trPr>
        <w:tc>
          <w:tcPr>
            <w:tcW w:w="2825" w:type="dxa"/>
            <w:shd w:val="clear" w:color="auto" w:fill="auto"/>
            <w:vAlign w:val="center"/>
            <w:hideMark/>
          </w:tcPr>
          <w:p w14:paraId="664BF184"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7D4FF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725A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31F866D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18D87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8E4F23" w:rsidRPr="00DB7239" w14:paraId="270F9CB6" w14:textId="77777777" w:rsidTr="002B1EE0">
        <w:trPr>
          <w:trHeight w:val="270"/>
        </w:trPr>
        <w:tc>
          <w:tcPr>
            <w:tcW w:w="2825" w:type="dxa"/>
            <w:shd w:val="clear" w:color="auto" w:fill="auto"/>
            <w:vAlign w:val="center"/>
            <w:hideMark/>
          </w:tcPr>
          <w:p w14:paraId="238D227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8710E7E"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2125</w:t>
            </w:r>
          </w:p>
        </w:tc>
        <w:tc>
          <w:tcPr>
            <w:tcW w:w="1985" w:type="dxa"/>
            <w:shd w:val="clear" w:color="auto" w:fill="auto"/>
            <w:vAlign w:val="center"/>
            <w:hideMark/>
          </w:tcPr>
          <w:p w14:paraId="2445E5FF"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3125</w:t>
            </w:r>
          </w:p>
        </w:tc>
        <w:tc>
          <w:tcPr>
            <w:tcW w:w="1842" w:type="dxa"/>
            <w:shd w:val="clear" w:color="auto" w:fill="auto"/>
            <w:vAlign w:val="center"/>
            <w:hideMark/>
          </w:tcPr>
          <w:p w14:paraId="289522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7C5D6C4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8E4F23" w:rsidRPr="00DB7239" w14:paraId="0130FC71" w14:textId="77777777" w:rsidTr="002B1EE0">
        <w:trPr>
          <w:trHeight w:val="270"/>
        </w:trPr>
        <w:tc>
          <w:tcPr>
            <w:tcW w:w="2825" w:type="dxa"/>
            <w:shd w:val="clear" w:color="000000" w:fill="F2F2F2"/>
            <w:vAlign w:val="center"/>
            <w:hideMark/>
          </w:tcPr>
          <w:p w14:paraId="1CFBBF85"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EF1D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03DE76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1E29DB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C9C90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8E4F23" w:rsidRPr="00DB7239" w14:paraId="79FAE76C" w14:textId="77777777" w:rsidTr="002B1EE0">
        <w:trPr>
          <w:trHeight w:val="270"/>
        </w:trPr>
        <w:tc>
          <w:tcPr>
            <w:tcW w:w="2825" w:type="dxa"/>
            <w:shd w:val="clear" w:color="000000" w:fill="F2F2F2"/>
            <w:vAlign w:val="center"/>
            <w:hideMark/>
          </w:tcPr>
          <w:p w14:paraId="4F511CB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C6A1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602E595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6D26D83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640AB5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8E4F23" w:rsidRPr="00DB7239" w14:paraId="296B6C24" w14:textId="77777777" w:rsidTr="002B1EE0">
        <w:trPr>
          <w:trHeight w:val="270"/>
        </w:trPr>
        <w:tc>
          <w:tcPr>
            <w:tcW w:w="2825" w:type="dxa"/>
            <w:shd w:val="clear" w:color="000000" w:fill="F2F2F2"/>
            <w:vAlign w:val="center"/>
            <w:hideMark/>
          </w:tcPr>
          <w:p w14:paraId="298D15D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8CB46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4F183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043F7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A6F430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8E4F23" w:rsidRPr="00DB7239" w14:paraId="245C353C" w14:textId="77777777" w:rsidTr="002B1EE0">
        <w:trPr>
          <w:trHeight w:val="270"/>
        </w:trPr>
        <w:tc>
          <w:tcPr>
            <w:tcW w:w="2825" w:type="dxa"/>
            <w:shd w:val="clear" w:color="000000" w:fill="F2F2F2"/>
            <w:vAlign w:val="center"/>
            <w:hideMark/>
          </w:tcPr>
          <w:p w14:paraId="192067F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B411BC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5BD2E8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451CF6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03385D3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8E4F23" w:rsidRPr="00DB7239" w14:paraId="30024A9A" w14:textId="77777777" w:rsidTr="002B1EE0">
        <w:trPr>
          <w:trHeight w:val="270"/>
        </w:trPr>
        <w:tc>
          <w:tcPr>
            <w:tcW w:w="2825" w:type="dxa"/>
            <w:shd w:val="clear" w:color="auto" w:fill="auto"/>
            <w:vAlign w:val="center"/>
            <w:hideMark/>
          </w:tcPr>
          <w:p w14:paraId="0073122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98AF92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384B7A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586D5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0A7CA2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8E4F23" w:rsidRPr="00DB7239" w14:paraId="7F89FD42" w14:textId="77777777" w:rsidTr="002B1EE0">
        <w:trPr>
          <w:trHeight w:val="270"/>
        </w:trPr>
        <w:tc>
          <w:tcPr>
            <w:tcW w:w="2825" w:type="dxa"/>
            <w:shd w:val="clear" w:color="auto" w:fill="auto"/>
            <w:vAlign w:val="center"/>
            <w:hideMark/>
          </w:tcPr>
          <w:p w14:paraId="62F4BE06"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22AE2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223A0E9B"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284F127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846E5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8E4F23" w:rsidRPr="00DB7239" w14:paraId="144218B1" w14:textId="77777777" w:rsidTr="002B1EE0">
        <w:trPr>
          <w:trHeight w:val="270"/>
        </w:trPr>
        <w:tc>
          <w:tcPr>
            <w:tcW w:w="2825" w:type="dxa"/>
            <w:shd w:val="clear" w:color="auto" w:fill="auto"/>
            <w:vAlign w:val="center"/>
            <w:hideMark/>
          </w:tcPr>
          <w:p w14:paraId="6BC5B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24091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D7C959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F836F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04A7A4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8E4F23" w:rsidRPr="00DB7239" w14:paraId="5A2B8567" w14:textId="77777777" w:rsidTr="002B1EE0">
        <w:trPr>
          <w:trHeight w:val="270"/>
        </w:trPr>
        <w:tc>
          <w:tcPr>
            <w:tcW w:w="2825" w:type="dxa"/>
            <w:shd w:val="clear" w:color="auto" w:fill="auto"/>
            <w:vAlign w:val="center"/>
            <w:hideMark/>
          </w:tcPr>
          <w:p w14:paraId="46B9ED6E"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5D6787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6FD84F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586D40B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7258F7E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8E4F23" w:rsidRPr="00DB7239" w14:paraId="69470D5E" w14:textId="77777777" w:rsidTr="002B1EE0">
        <w:trPr>
          <w:trHeight w:val="270"/>
        </w:trPr>
        <w:tc>
          <w:tcPr>
            <w:tcW w:w="2825" w:type="dxa"/>
            <w:shd w:val="clear" w:color="auto" w:fill="auto"/>
            <w:vAlign w:val="center"/>
            <w:hideMark/>
          </w:tcPr>
          <w:p w14:paraId="52A99FA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05E9E5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58ED2CD2"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DDD5D7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50585F2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8E4F23" w:rsidRPr="00DB7239" w14:paraId="1B07837A" w14:textId="77777777" w:rsidTr="002B1EE0">
        <w:trPr>
          <w:trHeight w:val="270"/>
        </w:trPr>
        <w:tc>
          <w:tcPr>
            <w:tcW w:w="2825" w:type="dxa"/>
            <w:shd w:val="clear" w:color="auto" w:fill="auto"/>
            <w:vAlign w:val="center"/>
            <w:hideMark/>
          </w:tcPr>
          <w:p w14:paraId="65D8C3CF"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7DCD548"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7DEF19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8AD592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D413E8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8E4F23" w:rsidRPr="00DB7239" w14:paraId="03A8C859" w14:textId="77777777" w:rsidTr="002B1EE0">
        <w:trPr>
          <w:trHeight w:val="270"/>
        </w:trPr>
        <w:tc>
          <w:tcPr>
            <w:tcW w:w="2825" w:type="dxa"/>
            <w:shd w:val="clear" w:color="000000" w:fill="F2F2F2"/>
            <w:vAlign w:val="center"/>
            <w:hideMark/>
          </w:tcPr>
          <w:p w14:paraId="0A4BA408"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2E0900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C028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A8839"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18BA1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8E4F23" w:rsidRPr="00DB7239" w14:paraId="2EA09E37" w14:textId="77777777" w:rsidTr="002B1EE0">
        <w:trPr>
          <w:trHeight w:val="270"/>
        </w:trPr>
        <w:tc>
          <w:tcPr>
            <w:tcW w:w="2825" w:type="dxa"/>
            <w:shd w:val="clear" w:color="000000" w:fill="F2F2F2"/>
            <w:vAlign w:val="center"/>
            <w:hideMark/>
          </w:tcPr>
          <w:p w14:paraId="7D1AC1B0"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85887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4BD0AC5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1F719760"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63C8EFB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8E4F23" w:rsidRPr="00DB7239" w14:paraId="2F8DE38E" w14:textId="77777777" w:rsidTr="002B1EE0">
        <w:trPr>
          <w:trHeight w:val="270"/>
        </w:trPr>
        <w:tc>
          <w:tcPr>
            <w:tcW w:w="2825" w:type="dxa"/>
            <w:shd w:val="clear" w:color="000000" w:fill="F2F2F2"/>
            <w:vAlign w:val="center"/>
            <w:hideMark/>
          </w:tcPr>
          <w:p w14:paraId="62E264F1"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2475DE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6EA0D0F"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C03BD61"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68536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8E4F23" w:rsidRPr="00DB7239" w14:paraId="17037D9F" w14:textId="77777777" w:rsidTr="002B1EE0">
        <w:trPr>
          <w:trHeight w:val="270"/>
        </w:trPr>
        <w:tc>
          <w:tcPr>
            <w:tcW w:w="2825" w:type="dxa"/>
            <w:shd w:val="clear" w:color="000000" w:fill="F2F2F2"/>
            <w:vAlign w:val="center"/>
            <w:hideMark/>
          </w:tcPr>
          <w:p w14:paraId="715F9E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C4A750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F7960E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7E86FDB1"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450</w:t>
            </w:r>
          </w:p>
        </w:tc>
        <w:tc>
          <w:tcPr>
            <w:tcW w:w="1843" w:type="dxa"/>
            <w:shd w:val="clear" w:color="000000" w:fill="F2F2F2"/>
            <w:vAlign w:val="center"/>
            <w:hideMark/>
          </w:tcPr>
          <w:p w14:paraId="1BBF5A9A" w14:textId="77777777" w:rsidR="008E4F23" w:rsidRPr="00E471F9" w:rsidRDefault="008E4F23" w:rsidP="002B1EE0">
            <w:pPr>
              <w:spacing w:after="0"/>
              <w:jc w:val="center"/>
              <w:rPr>
                <w:rFonts w:ascii="Arial" w:hAnsi="Arial" w:cs="Arial"/>
                <w:color w:val="000000"/>
                <w:sz w:val="16"/>
                <w:szCs w:val="16"/>
                <w:highlight w:val="yellow"/>
              </w:rPr>
            </w:pPr>
            <w:r w:rsidRPr="00E471F9">
              <w:rPr>
                <w:rFonts w:ascii="Arial" w:hAnsi="Arial" w:cs="Arial"/>
                <w:color w:val="000000"/>
                <w:sz w:val="16"/>
                <w:szCs w:val="16"/>
                <w:highlight w:val="yellow"/>
              </w:rPr>
              <w:t>2950</w:t>
            </w:r>
          </w:p>
        </w:tc>
      </w:tr>
      <w:tr w:rsidR="008E4F23" w:rsidRPr="00DB7239" w14:paraId="52C3FCA5" w14:textId="77777777" w:rsidTr="002B1EE0">
        <w:trPr>
          <w:trHeight w:val="270"/>
        </w:trPr>
        <w:tc>
          <w:tcPr>
            <w:tcW w:w="2825" w:type="dxa"/>
            <w:shd w:val="clear" w:color="000000" w:fill="F2F2F2"/>
            <w:vAlign w:val="center"/>
            <w:hideMark/>
          </w:tcPr>
          <w:p w14:paraId="7BF6EEA9"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B2EC88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CD0862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6B6E06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0CBBAA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8E4F23" w:rsidRPr="00DB7239" w14:paraId="3DE1A9CB" w14:textId="77777777" w:rsidTr="002B1EE0">
        <w:trPr>
          <w:trHeight w:val="270"/>
        </w:trPr>
        <w:tc>
          <w:tcPr>
            <w:tcW w:w="2825" w:type="dxa"/>
            <w:shd w:val="clear" w:color="000000" w:fill="F2F2F2"/>
            <w:vAlign w:val="center"/>
            <w:hideMark/>
          </w:tcPr>
          <w:p w14:paraId="43C0227A"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CF788A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7F430CF7"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4A5561CE"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4896024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8E4F23" w:rsidRPr="00DB7239" w14:paraId="62D732AD" w14:textId="77777777" w:rsidTr="002B1EE0">
        <w:trPr>
          <w:trHeight w:val="270"/>
        </w:trPr>
        <w:tc>
          <w:tcPr>
            <w:tcW w:w="2825" w:type="dxa"/>
            <w:shd w:val="clear" w:color="000000" w:fill="F2F2F2"/>
            <w:vAlign w:val="center"/>
            <w:hideMark/>
          </w:tcPr>
          <w:p w14:paraId="153BA857"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B5D20C"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5647D1ED"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C4D5A73"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E93B016"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8E4F23" w:rsidRPr="00DB7239" w14:paraId="4907D5FE" w14:textId="77777777" w:rsidTr="002B1EE0">
        <w:trPr>
          <w:trHeight w:val="270"/>
        </w:trPr>
        <w:tc>
          <w:tcPr>
            <w:tcW w:w="2825" w:type="dxa"/>
            <w:shd w:val="clear" w:color="000000" w:fill="F2F2F2"/>
            <w:vAlign w:val="center"/>
            <w:hideMark/>
          </w:tcPr>
          <w:p w14:paraId="74C00C42" w14:textId="77777777" w:rsidR="008E4F23" w:rsidRPr="00DB7239" w:rsidRDefault="008E4F23"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A3320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DC2AEFA"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70BF7965"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7CA109F4" w14:textId="77777777" w:rsidR="008E4F23" w:rsidRPr="00DB7239" w:rsidRDefault="008E4F23"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4CA950F5" w14:textId="77777777" w:rsidR="008E4F23" w:rsidRDefault="008E4F23" w:rsidP="008E4F23">
      <w:pPr>
        <w:rPr>
          <w:rFonts w:asciiTheme="minorHAnsi" w:eastAsiaTheme="minorHAnsi" w:hAnsiTheme="minorHAnsi" w:cstheme="minorBidi"/>
          <w:sz w:val="22"/>
          <w:szCs w:val="22"/>
        </w:rPr>
      </w:pPr>
    </w:p>
    <w:p w14:paraId="16939F1F" w14:textId="77777777" w:rsidR="008E4F23" w:rsidRDefault="008E4F23" w:rsidP="008E4F23">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84C331E" w14:textId="77777777" w:rsidR="008E4F23" w:rsidRDefault="008E4F23" w:rsidP="00C23DD6">
      <w:pPr>
        <w:pStyle w:val="affb"/>
        <w:overflowPunct w:val="0"/>
        <w:autoSpaceDE w:val="0"/>
        <w:autoSpaceDN w:val="0"/>
        <w:adjustRightInd w:val="0"/>
        <w:textAlignment w:val="baseline"/>
        <w:rPr>
          <w:lang w:eastAsia="zh-CN"/>
        </w:rPr>
      </w:pPr>
      <w:bookmarkStart w:id="599" w:name="MCCQCTEMPBM_00000063"/>
      <w:bookmarkStart w:id="600" w:name="MCCQCTEMPBM_00000045"/>
      <w:r>
        <w:rPr>
          <w:lang w:eastAsia="ko-KR"/>
        </w:rPr>
        <w:t>n7</w:t>
      </w:r>
      <w:r w:rsidRPr="0073594C">
        <w:rPr>
          <w:lang w:eastAsia="ko-KR"/>
        </w:rPr>
        <w:t xml:space="preserve"> + n</w:t>
      </w:r>
      <w:r>
        <w:rPr>
          <w:lang w:eastAsia="ko-KR"/>
        </w:rPr>
        <w:t>78</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5E51CAFB" w14:textId="77777777" w:rsidR="008E4F23" w:rsidRDefault="008E4F23" w:rsidP="00C23DD6">
      <w:pPr>
        <w:pStyle w:val="affb"/>
        <w:overflowPunct w:val="0"/>
        <w:autoSpaceDE w:val="0"/>
        <w:autoSpaceDN w:val="0"/>
        <w:adjustRightInd w:val="0"/>
        <w:textAlignment w:val="baseline"/>
        <w:rPr>
          <w:lang w:eastAsia="zh-CN"/>
        </w:rPr>
      </w:pPr>
      <w:r>
        <w:rPr>
          <w:lang w:eastAsia="ko-KR"/>
        </w:rPr>
        <w:t>n7</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02E4EB29" w14:textId="77777777" w:rsidR="008E4F23" w:rsidRDefault="008E4F23" w:rsidP="00C23DD6">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IMD2 and </w:t>
      </w:r>
      <w:r w:rsidRPr="0073594C">
        <w:rPr>
          <w:lang w:eastAsia="ko-KR"/>
        </w:rPr>
        <w:t>IMD</w:t>
      </w:r>
      <w:r>
        <w:rPr>
          <w:lang w:eastAsia="ko-KR"/>
        </w:rPr>
        <w:t>5</w:t>
      </w:r>
      <w:r w:rsidRPr="0073594C">
        <w:rPr>
          <w:lang w:eastAsia="ko-KR"/>
        </w:rPr>
        <w:t xml:space="preserve"> may affect Rx frequencies of band n</w:t>
      </w:r>
      <w:r>
        <w:rPr>
          <w:lang w:eastAsia="ko-KR"/>
        </w:rPr>
        <w:t>7</w:t>
      </w:r>
    </w:p>
    <w:p w14:paraId="57C67A20" w14:textId="77777777" w:rsidR="008E4F23" w:rsidRDefault="008E4F23" w:rsidP="008E4F23">
      <w:pPr>
        <w:ind w:left="360"/>
        <w:rPr>
          <w:lang w:eastAsia="zh-CN"/>
        </w:rPr>
      </w:pPr>
    </w:p>
    <w:p w14:paraId="1FB25C8C" w14:textId="77777777" w:rsidR="00BE45EC" w:rsidRDefault="00BE45EC" w:rsidP="008E4F23">
      <w:pPr>
        <w:ind w:left="360"/>
        <w:rPr>
          <w:lang w:eastAsia="zh-CN"/>
        </w:rPr>
      </w:pPr>
    </w:p>
    <w:p w14:paraId="48DCFD04" w14:textId="77777777" w:rsidR="00BE45EC" w:rsidRDefault="00BE45EC" w:rsidP="00BE45EC">
      <w:pPr>
        <w:pStyle w:val="Guidance"/>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CA_n7A-n78(2A) with ULCA CA_n78(2A) the analysis was completed in R4-2220561 of RAN4#105 but missed in specification updates. The values are re-iterated below from R4-2220561</w:t>
      </w:r>
      <w:r>
        <w:rPr>
          <w:rFonts w:ascii="Arial" w:eastAsia="Times New Roman" w:hAnsi="Arial" w:cs="Arial"/>
          <w:i w:val="0"/>
          <w:color w:val="auto"/>
          <w:lang w:eastAsia="en-GB"/>
        </w:rPr>
        <w:t>:</w:t>
      </w:r>
    </w:p>
    <w:p w14:paraId="60E350E7" w14:textId="77777777" w:rsidR="00BE45EC" w:rsidRDefault="00BE45EC" w:rsidP="00BE45EC">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E45EC" w14:paraId="7B3A023E" w14:textId="77777777" w:rsidTr="005349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A38E94" w14:textId="77777777" w:rsidR="00BE45EC" w:rsidRDefault="00BE45EC" w:rsidP="0053496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A18362" w14:textId="77777777" w:rsidR="00BE45EC" w:rsidRDefault="00BE45EC" w:rsidP="00534960">
            <w:pPr>
              <w:pStyle w:val="TAH"/>
              <w:spacing w:line="260" w:lineRule="auto"/>
            </w:pPr>
            <w:r>
              <w:t>Source of IMD</w:t>
            </w:r>
          </w:p>
        </w:tc>
      </w:tr>
      <w:tr w:rsidR="00BE45EC" w14:paraId="6362AE9C" w14:textId="77777777" w:rsidTr="0053496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B74F4D6" w14:textId="77777777" w:rsidR="00BE45EC" w:rsidRDefault="00BE45EC" w:rsidP="00534960">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E1C0BC" w14:textId="77777777" w:rsidR="00BE45EC" w:rsidRDefault="00BE45EC" w:rsidP="00534960">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FABC409" w14:textId="77777777" w:rsidR="00BE45EC" w:rsidRDefault="00BE45EC" w:rsidP="00534960">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B8C8201" w14:textId="77777777" w:rsidR="00BE45EC" w:rsidRDefault="00BE45EC" w:rsidP="00534960">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8646090" w14:textId="77777777" w:rsidR="00BE45EC" w:rsidRDefault="00BE45EC" w:rsidP="00534960">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DD96C6D" w14:textId="77777777" w:rsidR="00BE45EC" w:rsidRDefault="00BE45EC" w:rsidP="00534960">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214B98" w14:textId="77777777" w:rsidR="00BE45EC" w:rsidRDefault="00BE45EC" w:rsidP="0053496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DD053" w14:textId="77777777" w:rsidR="00BE45EC" w:rsidRDefault="00BE45EC" w:rsidP="0053496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30DCC48" w14:textId="77777777" w:rsidR="00BE45EC" w:rsidRDefault="00BE45EC" w:rsidP="00534960">
            <w:pPr>
              <w:pStyle w:val="TAH"/>
              <w:spacing w:line="260" w:lineRule="auto"/>
            </w:pPr>
          </w:p>
        </w:tc>
      </w:tr>
      <w:tr w:rsidR="00BE45EC" w14:paraId="1E426E01" w14:textId="77777777" w:rsidTr="00534960">
        <w:trPr>
          <w:trHeight w:val="296"/>
          <w:jc w:val="center"/>
        </w:trPr>
        <w:tc>
          <w:tcPr>
            <w:tcW w:w="2007" w:type="dxa"/>
            <w:tcBorders>
              <w:top w:val="single" w:sz="4" w:space="0" w:color="auto"/>
              <w:left w:val="single" w:sz="4" w:space="0" w:color="auto"/>
              <w:bottom w:val="nil"/>
              <w:right w:val="single" w:sz="4" w:space="0" w:color="auto"/>
            </w:tcBorders>
          </w:tcPr>
          <w:p w14:paraId="5BD18950" w14:textId="77777777" w:rsidR="00BE45EC" w:rsidRPr="001C6072" w:rsidRDefault="00BE45EC" w:rsidP="00534960">
            <w:pPr>
              <w:pStyle w:val="TAH"/>
              <w:spacing w:line="260" w:lineRule="auto"/>
              <w:rPr>
                <w:b w:val="0"/>
                <w:bCs/>
                <w:lang w:eastAsia="ja-JP"/>
              </w:rPr>
            </w:pPr>
            <w:r w:rsidRPr="001C6072">
              <w:rPr>
                <w:b w:val="0"/>
                <w:bCs/>
                <w:lang w:eastAsia="zh-CN"/>
              </w:rPr>
              <w:t>CA_n7-n78</w:t>
            </w:r>
          </w:p>
        </w:tc>
        <w:tc>
          <w:tcPr>
            <w:tcW w:w="1146" w:type="dxa"/>
            <w:tcBorders>
              <w:top w:val="single" w:sz="4" w:space="0" w:color="auto"/>
              <w:left w:val="single" w:sz="4" w:space="0" w:color="auto"/>
              <w:bottom w:val="single" w:sz="4" w:space="0" w:color="auto"/>
              <w:right w:val="single" w:sz="4" w:space="0" w:color="auto"/>
            </w:tcBorders>
          </w:tcPr>
          <w:p w14:paraId="108D9875" w14:textId="77777777" w:rsidR="00BE45EC" w:rsidRPr="008A5ACE" w:rsidRDefault="00BE45EC" w:rsidP="00534960">
            <w:pPr>
              <w:pStyle w:val="TAH"/>
              <w:spacing w:line="260" w:lineRule="auto"/>
              <w:rPr>
                <w:b w:val="0"/>
                <w:bCs/>
                <w:lang w:eastAsia="ja-JP"/>
              </w:rPr>
            </w:pPr>
            <w:r w:rsidRPr="008A5ACE">
              <w:rPr>
                <w:b w:val="0"/>
                <w:bCs/>
              </w:rPr>
              <w:t>n7</w:t>
            </w:r>
          </w:p>
        </w:tc>
        <w:tc>
          <w:tcPr>
            <w:tcW w:w="960" w:type="dxa"/>
            <w:tcBorders>
              <w:top w:val="single" w:sz="4" w:space="0" w:color="auto"/>
              <w:left w:val="single" w:sz="4" w:space="0" w:color="auto"/>
              <w:bottom w:val="single" w:sz="4" w:space="0" w:color="auto"/>
              <w:right w:val="single" w:sz="4" w:space="0" w:color="auto"/>
            </w:tcBorders>
          </w:tcPr>
          <w:p w14:paraId="231E848A" w14:textId="77777777" w:rsidR="00BE45EC" w:rsidRPr="008A5ACE" w:rsidRDefault="00BE45EC" w:rsidP="00534960">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64CF7946" w14:textId="77777777" w:rsidR="00BE45EC" w:rsidRPr="008A5ACE" w:rsidRDefault="00BE45EC" w:rsidP="00534960">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066C55CA" w14:textId="77777777" w:rsidR="00BE45EC" w:rsidRPr="008A5ACE" w:rsidRDefault="00BE45EC" w:rsidP="00534960">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0523D451" w14:textId="77777777" w:rsidR="00BE45EC" w:rsidRPr="008A5ACE" w:rsidRDefault="00BE45EC" w:rsidP="00534960">
            <w:pPr>
              <w:pStyle w:val="TAH"/>
              <w:spacing w:line="260" w:lineRule="auto"/>
              <w:rPr>
                <w:b w:val="0"/>
                <w:bCs/>
              </w:rPr>
            </w:pPr>
            <w:r>
              <w:rPr>
                <w:b w:val="0"/>
                <w:bCs/>
              </w:rPr>
              <w:t>2687.5</w:t>
            </w:r>
          </w:p>
        </w:tc>
        <w:tc>
          <w:tcPr>
            <w:tcW w:w="977" w:type="dxa"/>
            <w:tcBorders>
              <w:top w:val="single" w:sz="4" w:space="0" w:color="auto"/>
              <w:left w:val="single" w:sz="4" w:space="0" w:color="auto"/>
              <w:bottom w:val="single" w:sz="4" w:space="0" w:color="auto"/>
              <w:right w:val="single" w:sz="4" w:space="0" w:color="auto"/>
            </w:tcBorders>
          </w:tcPr>
          <w:p w14:paraId="4A94E82A" w14:textId="77777777" w:rsidR="00BE45EC" w:rsidRPr="008A5ACE" w:rsidRDefault="00BE45EC" w:rsidP="00534960">
            <w:pPr>
              <w:pStyle w:val="TAH"/>
              <w:spacing w:line="260" w:lineRule="auto"/>
              <w:rPr>
                <w:b w:val="0"/>
                <w:bCs/>
              </w:rPr>
            </w:pPr>
            <w:r>
              <w:rPr>
                <w:b w:val="0"/>
                <w:bCs/>
              </w:rPr>
              <w:t>15</w:t>
            </w:r>
          </w:p>
        </w:tc>
        <w:tc>
          <w:tcPr>
            <w:tcW w:w="828" w:type="dxa"/>
            <w:tcBorders>
              <w:top w:val="single" w:sz="4" w:space="0" w:color="auto"/>
              <w:left w:val="single" w:sz="4" w:space="0" w:color="auto"/>
              <w:bottom w:val="single" w:sz="4" w:space="0" w:color="auto"/>
              <w:right w:val="single" w:sz="4" w:space="0" w:color="auto"/>
            </w:tcBorders>
          </w:tcPr>
          <w:p w14:paraId="4D9B6AB3" w14:textId="77777777" w:rsidR="00BE45EC" w:rsidRPr="008A5ACE" w:rsidRDefault="00BE45EC" w:rsidP="00534960">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E592DE4" w14:textId="77777777" w:rsidR="00BE45EC" w:rsidRPr="008A5ACE" w:rsidRDefault="00BE45EC" w:rsidP="00534960">
            <w:pPr>
              <w:pStyle w:val="TAH"/>
              <w:spacing w:line="260" w:lineRule="auto"/>
              <w:rPr>
                <w:b w:val="0"/>
                <w:bCs/>
              </w:rPr>
            </w:pPr>
            <w:r>
              <w:rPr>
                <w:b w:val="0"/>
                <w:bCs/>
              </w:rPr>
              <w:t>IMD5</w:t>
            </w:r>
          </w:p>
        </w:tc>
      </w:tr>
      <w:tr w:rsidR="00BE45EC" w14:paraId="4C1C3EFA" w14:textId="77777777" w:rsidTr="00534960">
        <w:trPr>
          <w:trHeight w:val="296"/>
          <w:jc w:val="center"/>
        </w:trPr>
        <w:tc>
          <w:tcPr>
            <w:tcW w:w="2007" w:type="dxa"/>
            <w:tcBorders>
              <w:top w:val="nil"/>
              <w:left w:val="single" w:sz="4" w:space="0" w:color="auto"/>
              <w:bottom w:val="nil"/>
              <w:right w:val="single" w:sz="4" w:space="0" w:color="auto"/>
            </w:tcBorders>
          </w:tcPr>
          <w:p w14:paraId="7582DE99" w14:textId="77777777" w:rsidR="00BE45EC" w:rsidRPr="009E61BC" w:rsidRDefault="00BE45EC" w:rsidP="00534960">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38A2834D" w14:textId="77777777" w:rsidR="00BE45EC" w:rsidRPr="009E61BC" w:rsidRDefault="00BE45EC" w:rsidP="00534960">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4D93F438" w14:textId="77777777" w:rsidR="00BE45EC" w:rsidRPr="009E61BC" w:rsidRDefault="00BE45EC" w:rsidP="00534960">
            <w:pPr>
              <w:pStyle w:val="TAH"/>
              <w:spacing w:line="260" w:lineRule="auto"/>
              <w:rPr>
                <w:b w:val="0"/>
                <w:bCs/>
              </w:rPr>
            </w:pPr>
            <w:r w:rsidRPr="009E61BC">
              <w:rPr>
                <w:b w:val="0"/>
                <w:bCs/>
              </w:rPr>
              <w:t>3405</w:t>
            </w:r>
          </w:p>
        </w:tc>
        <w:tc>
          <w:tcPr>
            <w:tcW w:w="964" w:type="dxa"/>
            <w:tcBorders>
              <w:top w:val="single" w:sz="4" w:space="0" w:color="auto"/>
              <w:left w:val="single" w:sz="4" w:space="0" w:color="auto"/>
              <w:bottom w:val="nil"/>
              <w:right w:val="single" w:sz="4" w:space="0" w:color="auto"/>
            </w:tcBorders>
          </w:tcPr>
          <w:p w14:paraId="400CDA9E" w14:textId="77777777" w:rsidR="00BE45EC" w:rsidRPr="009E61BC" w:rsidRDefault="00BE45EC" w:rsidP="00534960">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482BA3CF" w14:textId="77777777" w:rsidR="00BE45EC" w:rsidRPr="00CA6E0E" w:rsidRDefault="00BE45EC" w:rsidP="00534960">
            <w:pPr>
              <w:pStyle w:val="TAH"/>
              <w:spacing w:line="260" w:lineRule="auto"/>
              <w:rPr>
                <w:b w:val="0"/>
                <w:bCs/>
              </w:rPr>
            </w:pPr>
            <w:r w:rsidRPr="00DA10D3">
              <w:rPr>
                <w:b w:val="0"/>
                <w:bCs/>
                <w:lang w:eastAsia="ja-JP"/>
              </w:rPr>
              <w:t>1 (RBstart=10)</w:t>
            </w:r>
          </w:p>
        </w:tc>
        <w:tc>
          <w:tcPr>
            <w:tcW w:w="960" w:type="dxa"/>
            <w:tcBorders>
              <w:top w:val="single" w:sz="4" w:space="0" w:color="auto"/>
              <w:left w:val="single" w:sz="4" w:space="0" w:color="auto"/>
              <w:bottom w:val="nil"/>
              <w:right w:val="single" w:sz="4" w:space="0" w:color="auto"/>
            </w:tcBorders>
          </w:tcPr>
          <w:p w14:paraId="4D380FD2" w14:textId="77777777" w:rsidR="00BE45EC" w:rsidRPr="009E61BC" w:rsidRDefault="00BE45EC" w:rsidP="00534960">
            <w:pPr>
              <w:pStyle w:val="TAH"/>
              <w:spacing w:line="260" w:lineRule="auto"/>
              <w:rPr>
                <w:b w:val="0"/>
                <w:bCs/>
              </w:rPr>
            </w:pPr>
            <w:r>
              <w:rPr>
                <w:b w:val="0"/>
                <w:bCs/>
              </w:rPr>
              <w:t>3405</w:t>
            </w:r>
          </w:p>
        </w:tc>
        <w:tc>
          <w:tcPr>
            <w:tcW w:w="977" w:type="dxa"/>
            <w:tcBorders>
              <w:top w:val="single" w:sz="4" w:space="0" w:color="auto"/>
              <w:left w:val="single" w:sz="4" w:space="0" w:color="auto"/>
              <w:bottom w:val="nil"/>
              <w:right w:val="single" w:sz="4" w:space="0" w:color="auto"/>
            </w:tcBorders>
          </w:tcPr>
          <w:p w14:paraId="7AC3BA09" w14:textId="77777777" w:rsidR="00BE45EC" w:rsidRPr="009E61BC" w:rsidRDefault="00BE45EC" w:rsidP="00534960">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41C4E7CD" w14:textId="77777777" w:rsidR="00BE45EC" w:rsidRPr="009E61BC" w:rsidRDefault="00BE45EC" w:rsidP="00534960">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39FD791E" w14:textId="77777777" w:rsidR="00BE45EC" w:rsidRPr="009E61BC" w:rsidRDefault="00BE45EC" w:rsidP="00534960">
            <w:pPr>
              <w:pStyle w:val="TAH"/>
              <w:spacing w:line="260" w:lineRule="auto"/>
              <w:rPr>
                <w:b w:val="0"/>
                <w:bCs/>
              </w:rPr>
            </w:pPr>
            <w:r>
              <w:rPr>
                <w:b w:val="0"/>
                <w:bCs/>
              </w:rPr>
              <w:t>N/A</w:t>
            </w:r>
          </w:p>
        </w:tc>
      </w:tr>
      <w:tr w:rsidR="00BE45EC" w14:paraId="0ABE1626" w14:textId="77777777" w:rsidTr="00534960">
        <w:trPr>
          <w:trHeight w:val="296"/>
          <w:jc w:val="center"/>
        </w:trPr>
        <w:tc>
          <w:tcPr>
            <w:tcW w:w="2007" w:type="dxa"/>
            <w:tcBorders>
              <w:top w:val="nil"/>
              <w:left w:val="single" w:sz="4" w:space="0" w:color="auto"/>
              <w:bottom w:val="single" w:sz="4" w:space="0" w:color="auto"/>
              <w:right w:val="single" w:sz="4" w:space="0" w:color="auto"/>
            </w:tcBorders>
          </w:tcPr>
          <w:p w14:paraId="72A8D6CE" w14:textId="77777777" w:rsidR="00BE45EC" w:rsidRPr="009E61BC" w:rsidRDefault="00BE45EC" w:rsidP="00534960">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5245A2CF" w14:textId="77777777" w:rsidR="00BE45EC" w:rsidRPr="009E61BC" w:rsidRDefault="00BE45EC" w:rsidP="00534960">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5483B058" w14:textId="77777777" w:rsidR="00BE45EC" w:rsidRPr="009E61BC" w:rsidRDefault="00BE45EC" w:rsidP="00534960">
            <w:pPr>
              <w:pStyle w:val="TAH"/>
              <w:spacing w:line="260" w:lineRule="auto"/>
              <w:rPr>
                <w:b w:val="0"/>
                <w:bCs/>
              </w:rPr>
            </w:pPr>
            <w:r>
              <w:rPr>
                <w:b w:val="0"/>
                <w:bCs/>
              </w:rPr>
              <w:t>3755</w:t>
            </w:r>
          </w:p>
        </w:tc>
        <w:tc>
          <w:tcPr>
            <w:tcW w:w="964" w:type="dxa"/>
            <w:tcBorders>
              <w:top w:val="nil"/>
              <w:left w:val="single" w:sz="4" w:space="0" w:color="auto"/>
              <w:bottom w:val="single" w:sz="4" w:space="0" w:color="auto"/>
              <w:right w:val="single" w:sz="4" w:space="0" w:color="auto"/>
            </w:tcBorders>
          </w:tcPr>
          <w:p w14:paraId="5B11154E" w14:textId="77777777" w:rsidR="00BE45EC" w:rsidRDefault="00BE45EC" w:rsidP="00534960">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396B3C69" w14:textId="77777777" w:rsidR="00BE45EC" w:rsidRPr="00DA10D3" w:rsidRDefault="00BE45EC" w:rsidP="00534960">
            <w:pPr>
              <w:pStyle w:val="TAH"/>
              <w:spacing w:line="260" w:lineRule="auto"/>
              <w:rPr>
                <w:b w:val="0"/>
                <w:bCs/>
                <w:lang w:eastAsia="ja-JP"/>
              </w:rPr>
            </w:pPr>
            <w:r w:rsidRPr="00DA10D3">
              <w:rPr>
                <w:b w:val="0"/>
                <w:bCs/>
                <w:lang w:eastAsia="ja-JP"/>
              </w:rPr>
              <w:t>1 (RBstart=0)</w:t>
            </w:r>
          </w:p>
        </w:tc>
        <w:tc>
          <w:tcPr>
            <w:tcW w:w="960" w:type="dxa"/>
            <w:tcBorders>
              <w:top w:val="nil"/>
              <w:left w:val="single" w:sz="4" w:space="0" w:color="auto"/>
              <w:bottom w:val="single" w:sz="4" w:space="0" w:color="auto"/>
              <w:right w:val="single" w:sz="4" w:space="0" w:color="auto"/>
            </w:tcBorders>
          </w:tcPr>
          <w:p w14:paraId="61F95146" w14:textId="77777777" w:rsidR="00BE45EC" w:rsidRDefault="00BE45EC" w:rsidP="00534960">
            <w:pPr>
              <w:pStyle w:val="TAH"/>
              <w:spacing w:line="260" w:lineRule="auto"/>
              <w:rPr>
                <w:b w:val="0"/>
                <w:bCs/>
              </w:rPr>
            </w:pPr>
            <w:r>
              <w:rPr>
                <w:b w:val="0"/>
                <w:bCs/>
              </w:rPr>
              <w:t>3755</w:t>
            </w:r>
          </w:p>
        </w:tc>
        <w:tc>
          <w:tcPr>
            <w:tcW w:w="977" w:type="dxa"/>
            <w:tcBorders>
              <w:top w:val="nil"/>
              <w:left w:val="single" w:sz="4" w:space="0" w:color="auto"/>
              <w:bottom w:val="single" w:sz="4" w:space="0" w:color="auto"/>
              <w:right w:val="single" w:sz="4" w:space="0" w:color="auto"/>
            </w:tcBorders>
          </w:tcPr>
          <w:p w14:paraId="34AFCF0F" w14:textId="77777777" w:rsidR="00BE45EC" w:rsidRDefault="00BE45EC" w:rsidP="00534960">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57A74A1D" w14:textId="77777777" w:rsidR="00BE45EC" w:rsidRDefault="00BE45EC" w:rsidP="00534960">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47D3284E" w14:textId="77777777" w:rsidR="00BE45EC" w:rsidRDefault="00BE45EC" w:rsidP="00534960">
            <w:pPr>
              <w:pStyle w:val="TAH"/>
              <w:spacing w:line="260" w:lineRule="auto"/>
              <w:rPr>
                <w:b w:val="0"/>
                <w:bCs/>
              </w:rPr>
            </w:pPr>
          </w:p>
        </w:tc>
      </w:tr>
      <w:tr w:rsidR="00BE45EC" w14:paraId="5DA2F769"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964732A" w14:textId="77777777" w:rsidR="00BE45EC" w:rsidRPr="00F1699D" w:rsidRDefault="00BE45EC" w:rsidP="00534960">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4FFA593A" w14:textId="77777777" w:rsidR="00BE45EC" w:rsidRDefault="00BE45EC" w:rsidP="00BE45EC">
      <w:pPr>
        <w:rPr>
          <w:lang w:eastAsia="zh-CN"/>
        </w:rPr>
      </w:pPr>
    </w:p>
    <w:p w14:paraId="523DD6FE" w14:textId="77777777" w:rsidR="00BE45EC" w:rsidRPr="005D0A01" w:rsidRDefault="00BE45EC" w:rsidP="00BE45EC">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2E44D7C3" w14:textId="77777777" w:rsidR="00BE45EC" w:rsidRDefault="00BE45EC" w:rsidP="008E4F23">
      <w:pPr>
        <w:ind w:left="360"/>
        <w:rPr>
          <w:lang w:eastAsia="zh-CN"/>
        </w:rPr>
      </w:pPr>
    </w:p>
    <w:p w14:paraId="744810C9" w14:textId="0550CDF4" w:rsidR="008E4F23" w:rsidRPr="006A0293" w:rsidRDefault="008E4F23" w:rsidP="008E4F23">
      <w:pPr>
        <w:pStyle w:val="41"/>
      </w:pPr>
      <w:bookmarkStart w:id="601" w:name="_Toc144251651"/>
      <w:r w:rsidRPr="006A0293">
        <w:t>5.</w:t>
      </w:r>
      <w:r>
        <w:t>56</w:t>
      </w:r>
      <w:r w:rsidRPr="006A0293">
        <w:t>.2.2</w:t>
      </w:r>
      <w:r w:rsidRPr="006A0293">
        <w:tab/>
        <w:t>REFSENS requirements</w:t>
      </w:r>
      <w:bookmarkEnd w:id="601"/>
    </w:p>
    <w:p w14:paraId="0BB8F632" w14:textId="77777777" w:rsidR="008E4F23" w:rsidRDefault="008E4F23" w:rsidP="008E4F23">
      <w:r>
        <w:t xml:space="preserve">Based on the co-existence studies there are a need to define MSD values. MSD values from </w:t>
      </w:r>
      <w:r w:rsidRPr="00710548">
        <w:t>DC_7A-71A_n78A</w:t>
      </w:r>
      <w:r>
        <w:t xml:space="preserve"> are reused, for IMD2. </w:t>
      </w:r>
    </w:p>
    <w:p w14:paraId="51C9835A" w14:textId="1344B416" w:rsidR="008E4F23" w:rsidRDefault="008E4F23" w:rsidP="008E4F23">
      <w:pPr>
        <w:pStyle w:val="TH"/>
        <w:rPr>
          <w:rFonts w:cs="Arial"/>
        </w:rPr>
      </w:pPr>
      <w:r>
        <w:rPr>
          <w:rFonts w:cs="Arial"/>
        </w:rPr>
        <w:t xml:space="preserve">Table </w:t>
      </w:r>
      <w:r w:rsidRPr="00A20126">
        <w:rPr>
          <w:rFonts w:cs="Arial"/>
        </w:rPr>
        <w:t>5.</w:t>
      </w:r>
      <w:r>
        <w:rPr>
          <w:rFonts w:cs="Arial"/>
        </w:rPr>
        <w:t>56.</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4F23" w14:paraId="5E9DC88C"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C0ED76" w14:textId="77777777" w:rsidR="008E4F23" w:rsidRDefault="008E4F23"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629293" w14:textId="77777777" w:rsidR="008E4F23" w:rsidRDefault="008E4F23" w:rsidP="002B1EE0">
            <w:pPr>
              <w:pStyle w:val="TAH"/>
            </w:pPr>
            <w:r>
              <w:t>Source of IMD</w:t>
            </w:r>
          </w:p>
        </w:tc>
      </w:tr>
      <w:tr w:rsidR="008E4F23" w14:paraId="25BB679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39712" w14:textId="77777777" w:rsidR="008E4F23" w:rsidRDefault="008E4F23"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67832C" w14:textId="77777777" w:rsidR="008E4F23" w:rsidRDefault="008E4F23"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42035EE" w14:textId="77777777" w:rsidR="008E4F23" w:rsidRDefault="008E4F23"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2C1CA8C" w14:textId="77777777" w:rsidR="008E4F23" w:rsidRDefault="008E4F23"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F842398" w14:textId="77777777" w:rsidR="008E4F23" w:rsidRDefault="008E4F23"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5643AE" w14:textId="77777777" w:rsidR="008E4F23" w:rsidRDefault="008E4F23"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6F2C4D" w14:textId="77777777" w:rsidR="008E4F23" w:rsidRDefault="008E4F23"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034163" w14:textId="77777777" w:rsidR="008E4F23" w:rsidRDefault="008E4F23"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074BD" w14:textId="77777777" w:rsidR="008E4F23" w:rsidRDefault="008E4F23" w:rsidP="002B1EE0">
            <w:pPr>
              <w:pStyle w:val="TAH"/>
            </w:pPr>
          </w:p>
        </w:tc>
      </w:tr>
      <w:tr w:rsidR="008E4F23" w14:paraId="389871DC"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81686B" w14:textId="77777777" w:rsidR="008E4F23" w:rsidRDefault="008E4F23" w:rsidP="002B1EE0">
            <w:pPr>
              <w:pStyle w:val="TAC"/>
              <w:rPr>
                <w:lang w:val="en-US" w:eastAsia="zh-CN"/>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C8F8791" w14:textId="77777777" w:rsidR="008E4F23" w:rsidRDefault="008E4F23" w:rsidP="002B1EE0">
            <w:pPr>
              <w:pStyle w:val="TAC"/>
              <w:rPr>
                <w:lang w:val="en-US" w:eastAsia="ko-KR"/>
              </w:rPr>
            </w:pPr>
            <w:r>
              <w:t>n7</w:t>
            </w:r>
          </w:p>
        </w:tc>
        <w:tc>
          <w:tcPr>
            <w:tcW w:w="960" w:type="dxa"/>
            <w:tcBorders>
              <w:top w:val="single" w:sz="4" w:space="0" w:color="auto"/>
              <w:left w:val="single" w:sz="4" w:space="0" w:color="auto"/>
              <w:right w:val="single" w:sz="4" w:space="0" w:color="auto"/>
            </w:tcBorders>
            <w:vAlign w:val="center"/>
          </w:tcPr>
          <w:p w14:paraId="2950B672" w14:textId="77777777" w:rsidR="008E4F23" w:rsidRDefault="008E4F23" w:rsidP="002B1EE0">
            <w:pPr>
              <w:pStyle w:val="TAC"/>
              <w:rPr>
                <w:lang w:val="en-US" w:eastAsia="ko-KR"/>
              </w:rPr>
            </w:pPr>
            <w:r>
              <w:rPr>
                <w:rFonts w:cs="Arial"/>
                <w:color w:val="000000"/>
                <w:szCs w:val="18"/>
              </w:rPr>
              <w:t>2560</w:t>
            </w:r>
          </w:p>
        </w:tc>
        <w:tc>
          <w:tcPr>
            <w:tcW w:w="964" w:type="dxa"/>
            <w:tcBorders>
              <w:top w:val="single" w:sz="4" w:space="0" w:color="auto"/>
              <w:left w:val="single" w:sz="4" w:space="0" w:color="auto"/>
              <w:right w:val="single" w:sz="4" w:space="0" w:color="auto"/>
            </w:tcBorders>
          </w:tcPr>
          <w:p w14:paraId="1873F521" w14:textId="77777777" w:rsidR="008E4F23" w:rsidRDefault="008E4F23"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338FB1EE" w14:textId="77777777" w:rsidR="008E4F23" w:rsidRDefault="008E4F23"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2AA9C11E" w14:textId="77777777" w:rsidR="008E4F23" w:rsidRDefault="008E4F23" w:rsidP="002B1EE0">
            <w:pPr>
              <w:pStyle w:val="TAC"/>
              <w:rPr>
                <w:lang w:val="en-US" w:eastAsia="ko-KR"/>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4D626494" w14:textId="77777777" w:rsidR="008E4F23" w:rsidRDefault="008E4F23" w:rsidP="002B1EE0">
            <w:pPr>
              <w:pStyle w:val="TAC"/>
            </w:pPr>
            <w:r>
              <w:t>N/A</w:t>
            </w:r>
          </w:p>
        </w:tc>
        <w:tc>
          <w:tcPr>
            <w:tcW w:w="828" w:type="dxa"/>
            <w:tcBorders>
              <w:top w:val="single" w:sz="4" w:space="0" w:color="auto"/>
              <w:left w:val="single" w:sz="4" w:space="0" w:color="auto"/>
              <w:right w:val="single" w:sz="4" w:space="0" w:color="auto"/>
            </w:tcBorders>
          </w:tcPr>
          <w:p w14:paraId="52B962F2" w14:textId="77777777" w:rsidR="008E4F23" w:rsidRDefault="008E4F23"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2D15CE4F" w14:textId="77777777" w:rsidR="008E4F23" w:rsidRDefault="008E4F23" w:rsidP="002B1EE0">
            <w:pPr>
              <w:pStyle w:val="TAC"/>
            </w:pPr>
            <w:r>
              <w:t>N/A</w:t>
            </w:r>
          </w:p>
        </w:tc>
      </w:tr>
      <w:tr w:rsidR="008E4F23" w14:paraId="1F7B98D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54D180" w14:textId="77777777" w:rsidR="008E4F23" w:rsidRDefault="008E4F23"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0FF5E768" w14:textId="77777777" w:rsidR="008E4F23" w:rsidRDefault="008E4F23"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7BB3454"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64" w:type="dxa"/>
            <w:tcBorders>
              <w:top w:val="single" w:sz="4" w:space="0" w:color="auto"/>
              <w:left w:val="single" w:sz="4" w:space="0" w:color="auto"/>
              <w:right w:val="single" w:sz="4" w:space="0" w:color="auto"/>
            </w:tcBorders>
          </w:tcPr>
          <w:p w14:paraId="13D37986" w14:textId="77777777" w:rsidR="008E4F23" w:rsidRPr="00E7711D" w:rsidRDefault="008E4F23"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32E9B896" w14:textId="77777777" w:rsidR="008E4F23" w:rsidRPr="00E7711D" w:rsidRDefault="008E4F23"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4B5B2117" w14:textId="77777777" w:rsidR="008E4F23" w:rsidRPr="00E7711D" w:rsidRDefault="008E4F23" w:rsidP="002B1EE0">
            <w:pPr>
              <w:pStyle w:val="TAC"/>
              <w:framePr w:wrap="notBeside" w:vAnchor="page" w:hAnchor="margin" w:xAlign="right" w:y="6805"/>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2115DF4"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F4E110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20EF82DA" w14:textId="77777777" w:rsidR="008E4F23" w:rsidRDefault="008E4F23" w:rsidP="002B1EE0">
            <w:pPr>
              <w:pStyle w:val="TAC"/>
            </w:pPr>
            <w:r>
              <w:t>N/A</w:t>
            </w:r>
          </w:p>
        </w:tc>
      </w:tr>
      <w:tr w:rsidR="008E4F23" w14:paraId="3F56B0F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28FE5"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773BB3" w14:textId="77777777" w:rsidR="008E4F23" w:rsidRDefault="008E4F23"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F3A375D"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276AD602" w14:textId="77777777" w:rsidR="008E4F23" w:rsidRPr="00E7711D"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8A0E1DE" w14:textId="77777777" w:rsidR="008E4F23" w:rsidRPr="00E7711D"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5F05E500" w14:textId="77777777" w:rsidR="008E4F23" w:rsidRPr="00E7711D" w:rsidRDefault="008E4F23" w:rsidP="002B1EE0">
            <w:pPr>
              <w:pStyle w:val="TAC"/>
              <w:framePr w:wrap="notBeside" w:vAnchor="page" w:hAnchor="margin" w:xAlign="right" w:y="6805"/>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02F2BA9" w14:textId="77777777" w:rsidR="008E4F23" w:rsidRDefault="008E4F23" w:rsidP="002B1EE0">
            <w:pPr>
              <w:pStyle w:val="TAC"/>
              <w:framePr w:wrap="notBeside" w:vAnchor="page" w:hAnchor="margin" w:xAlign="right" w:y="6805"/>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2CAAB322"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2BA6F6CC" w14:textId="77777777" w:rsidR="008E4F23" w:rsidRDefault="008E4F23" w:rsidP="002B1EE0">
            <w:pPr>
              <w:pStyle w:val="TAC"/>
            </w:pPr>
            <w:r>
              <w:t>IMD2</w:t>
            </w:r>
            <w:r w:rsidRPr="00F16E6D">
              <w:rPr>
                <w:vertAlign w:val="superscript"/>
              </w:rPr>
              <w:t>1</w:t>
            </w:r>
          </w:p>
        </w:tc>
      </w:tr>
      <w:tr w:rsidR="008E4F23" w14:paraId="6937875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D10C03"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C614"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DA9B1D3"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217CD36" w14:textId="77777777" w:rsidR="008E4F23" w:rsidRDefault="008E4F23"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285747" w14:textId="77777777" w:rsidR="008E4F23" w:rsidRDefault="008E4F23"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8FD4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099FBA"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764183F9" w14:textId="77777777" w:rsidR="008E4F23" w:rsidRDefault="008E4F23"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70ECC1" w14:textId="77777777" w:rsidR="008E4F23" w:rsidRDefault="008E4F23" w:rsidP="002B1EE0">
            <w:pPr>
              <w:pStyle w:val="TAC"/>
            </w:pPr>
            <w:r>
              <w:t>N/A</w:t>
            </w:r>
          </w:p>
        </w:tc>
      </w:tr>
      <w:tr w:rsidR="008E4F23" w14:paraId="50133C5B"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03601"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48195"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B5BF3F7"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1AB2578" w14:textId="77777777" w:rsidR="008E4F23" w:rsidRDefault="008E4F23"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2DC94529" w14:textId="77777777" w:rsidR="008E4F23" w:rsidRDefault="008E4F23"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D6F0432"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4700C4E3" w14:textId="77777777" w:rsidR="008E4F23" w:rsidRDefault="008E4F23" w:rsidP="002B1EE0">
            <w:pPr>
              <w:pStyle w:val="TAC"/>
              <w:framePr w:wrap="notBeside" w:vAnchor="page" w:hAnchor="margin" w:xAlign="right" w:y="6805"/>
            </w:pPr>
            <w:r>
              <w:t>29.6</w:t>
            </w:r>
          </w:p>
        </w:tc>
        <w:tc>
          <w:tcPr>
            <w:tcW w:w="828" w:type="dxa"/>
            <w:tcBorders>
              <w:top w:val="single" w:sz="4" w:space="0" w:color="auto"/>
              <w:left w:val="single" w:sz="4" w:space="0" w:color="auto"/>
              <w:bottom w:val="single" w:sz="4" w:space="0" w:color="auto"/>
              <w:right w:val="single" w:sz="4" w:space="0" w:color="auto"/>
            </w:tcBorders>
          </w:tcPr>
          <w:p w14:paraId="038E0053"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9AF2B0B" w14:textId="77777777" w:rsidR="008E4F23" w:rsidRDefault="008E4F23" w:rsidP="002B1EE0">
            <w:pPr>
              <w:pStyle w:val="TAC"/>
            </w:pPr>
            <w:r>
              <w:t>IMD2</w:t>
            </w:r>
            <w:r w:rsidRPr="00F16E6D">
              <w:rPr>
                <w:vertAlign w:val="superscript"/>
              </w:rPr>
              <w:t>1</w:t>
            </w:r>
          </w:p>
        </w:tc>
      </w:tr>
      <w:tr w:rsidR="008E4F23" w14:paraId="1CB2DB8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F568A"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799B1"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ABFDF8F"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3DF05CFF" w14:textId="77777777" w:rsidR="008E4F23" w:rsidRDefault="008E4F23"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492C79A1" w14:textId="77777777" w:rsidR="008E4F23" w:rsidRDefault="008E4F23"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A42EAE8" w14:textId="77777777" w:rsidR="008E4F23" w:rsidRDefault="008E4F23" w:rsidP="002B1EE0">
            <w:pPr>
              <w:pStyle w:val="TAC"/>
              <w:framePr w:wrap="notBeside" w:vAnchor="page" w:hAnchor="margin" w:xAlign="right" w:y="6805"/>
              <w:rPr>
                <w:rFonts w:cs="Arial"/>
                <w:color w:val="000000"/>
                <w:szCs w:val="18"/>
              </w:rPr>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43AA2D2" w14:textId="77777777" w:rsidR="008E4F23" w:rsidRDefault="008E4F23"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58851247" w14:textId="77777777" w:rsidR="008E4F23" w:rsidRDefault="008E4F23"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41B0C48" w14:textId="77777777" w:rsidR="008E4F23" w:rsidRDefault="008E4F23" w:rsidP="002B1EE0">
            <w:pPr>
              <w:pStyle w:val="TAC"/>
            </w:pPr>
            <w:r>
              <w:t>N/A</w:t>
            </w:r>
          </w:p>
        </w:tc>
      </w:tr>
      <w:tr w:rsidR="008E4F23" w14:paraId="2F104F3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BCA4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AC5E56" w14:textId="77777777" w:rsidR="008E4F23" w:rsidRDefault="008E4F23" w:rsidP="002B1EE0">
            <w:pPr>
              <w:pStyle w:val="TAC"/>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6AABE0D5" w14:textId="77777777" w:rsidR="008E4F23" w:rsidRDefault="008E4F23" w:rsidP="002B1EE0">
            <w:pPr>
              <w:pStyle w:val="TAC"/>
              <w:rPr>
                <w:rFonts w:cs="Arial"/>
                <w:color w:val="000000"/>
                <w:szCs w:val="18"/>
              </w:rPr>
            </w:pPr>
            <w:r>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EDD322E" w14:textId="77777777" w:rsidR="008E4F23" w:rsidRDefault="008E4F23"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DAF0A4" w14:textId="77777777" w:rsidR="008E4F23" w:rsidRDefault="008E4F23"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4EACED" w14:textId="77777777" w:rsidR="008E4F23" w:rsidRDefault="008E4F23" w:rsidP="002B1EE0">
            <w:pPr>
              <w:pStyle w:val="TAC"/>
              <w:rPr>
                <w:rFonts w:cs="Arial"/>
                <w:color w:val="000000"/>
                <w:szCs w:val="18"/>
              </w:rPr>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D4CE8C5" w14:textId="77777777" w:rsidR="008E4F23" w:rsidRDefault="008E4F23" w:rsidP="002B1EE0">
            <w:pPr>
              <w:pStyle w:val="TAC"/>
            </w:pPr>
            <w:r>
              <w:t>29.6</w:t>
            </w:r>
          </w:p>
        </w:tc>
        <w:tc>
          <w:tcPr>
            <w:tcW w:w="828" w:type="dxa"/>
            <w:tcBorders>
              <w:top w:val="single" w:sz="4" w:space="0" w:color="auto"/>
              <w:left w:val="single" w:sz="4" w:space="0" w:color="auto"/>
              <w:bottom w:val="single" w:sz="4" w:space="0" w:color="auto"/>
              <w:right w:val="single" w:sz="4" w:space="0" w:color="auto"/>
            </w:tcBorders>
          </w:tcPr>
          <w:p w14:paraId="0A8AC455" w14:textId="77777777" w:rsidR="008E4F23" w:rsidRDefault="008E4F23"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9AA09D" w14:textId="77777777" w:rsidR="008E4F23" w:rsidRDefault="008E4F23" w:rsidP="002B1EE0">
            <w:pPr>
              <w:pStyle w:val="TAC"/>
            </w:pPr>
            <w:r>
              <w:t>IMD2</w:t>
            </w:r>
            <w:r w:rsidRPr="00F16E6D">
              <w:rPr>
                <w:vertAlign w:val="superscript"/>
              </w:rPr>
              <w:t>1</w:t>
            </w:r>
          </w:p>
        </w:tc>
      </w:tr>
      <w:tr w:rsidR="008E4F23" w14:paraId="73C143A3"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B18CB"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2DF3D" w14:textId="77777777" w:rsidR="008E4F23" w:rsidRDefault="008E4F23"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42B098A" w14:textId="77777777" w:rsidR="008E4F23" w:rsidRDefault="008E4F23" w:rsidP="002B1EE0">
            <w:pPr>
              <w:pStyle w:val="TAC"/>
              <w:rPr>
                <w:rFonts w:cs="Arial"/>
                <w:color w:val="000000"/>
                <w:szCs w:val="18"/>
              </w:rPr>
            </w:pPr>
            <w:r>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1219DFEF" w14:textId="77777777" w:rsidR="008E4F23" w:rsidRDefault="008E4F23"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B07D6A" w14:textId="77777777" w:rsidR="008E4F23" w:rsidRDefault="008E4F23"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EC7F7B7" w14:textId="77777777" w:rsidR="008E4F23" w:rsidRDefault="008E4F23" w:rsidP="002B1EE0">
            <w:pPr>
              <w:pStyle w:val="TAC"/>
              <w:rPr>
                <w:rFonts w:cs="Arial"/>
                <w:color w:val="000000"/>
                <w:szCs w:val="18"/>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87707C4"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971AD57"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13B2DB" w14:textId="77777777" w:rsidR="008E4F23" w:rsidRDefault="008E4F23" w:rsidP="002B1EE0">
            <w:pPr>
              <w:pStyle w:val="TAC"/>
            </w:pPr>
            <w:r>
              <w:t>N/A</w:t>
            </w:r>
          </w:p>
        </w:tc>
      </w:tr>
      <w:tr w:rsidR="008E4F23" w14:paraId="4AAEF338"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4CBA60" w14:textId="77777777" w:rsidR="008E4F23" w:rsidRDefault="008E4F23"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6DFF3" w14:textId="77777777" w:rsidR="008E4F23" w:rsidRDefault="008E4F23"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411A3668" w14:textId="77777777" w:rsidR="008E4F23" w:rsidRDefault="008E4F23" w:rsidP="002B1EE0">
            <w:pPr>
              <w:pStyle w:val="TAC"/>
              <w:rPr>
                <w:rFonts w:cs="Arial"/>
                <w:color w:val="000000"/>
                <w:szCs w:val="18"/>
              </w:rPr>
            </w:pPr>
            <w:r>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25A61869" w14:textId="77777777" w:rsidR="008E4F23" w:rsidRDefault="008E4F23"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0034BCF" w14:textId="77777777" w:rsidR="008E4F23" w:rsidRDefault="008E4F23"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498031F8" w14:textId="77777777" w:rsidR="008E4F23" w:rsidRDefault="008E4F23" w:rsidP="002B1EE0">
            <w:pPr>
              <w:pStyle w:val="TAC"/>
              <w:rPr>
                <w:rFonts w:cs="Arial"/>
                <w:color w:val="000000"/>
                <w:szCs w:val="18"/>
              </w:rPr>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609D4FA" w14:textId="77777777" w:rsidR="008E4F23" w:rsidRDefault="008E4F23"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C6B83" w14:textId="77777777" w:rsidR="008E4F23" w:rsidRDefault="008E4F23"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5619F" w14:textId="77777777" w:rsidR="008E4F23" w:rsidRDefault="008E4F23" w:rsidP="002B1EE0">
            <w:pPr>
              <w:pStyle w:val="TAC"/>
            </w:pPr>
            <w:r>
              <w:t>N/A</w:t>
            </w:r>
          </w:p>
        </w:tc>
      </w:tr>
      <w:tr w:rsidR="008E4F23" w14:paraId="0A9F2C45"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4B578E5" w14:textId="77777777" w:rsidR="008E4F23" w:rsidRDefault="008E4F23"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FA2FBB5" w14:textId="6C4FA3CF" w:rsidR="008E4F23" w:rsidRPr="0044132F" w:rsidRDefault="008E4F23" w:rsidP="008E4F23">
            <w:pPr>
              <w:pStyle w:val="TAN"/>
              <w:rPr>
                <w:lang w:val="en-US" w:eastAsia="ja-JP"/>
              </w:rPr>
            </w:pPr>
            <w:r>
              <w:rPr>
                <w:rFonts w:hint="eastAsia"/>
                <w:lang w:eastAsia="zh-CN"/>
              </w:rPr>
              <w:t>NOTE</w:t>
            </w:r>
            <w:r>
              <w:rPr>
                <w:lang w:eastAsia="zh-CN"/>
              </w:rPr>
              <w:t xml:space="preserve"> 11</w:t>
            </w:r>
            <w:r>
              <w:t>:</w:t>
            </w:r>
            <w:r>
              <w:tab/>
            </w:r>
            <w:r>
              <w:rPr>
                <w:rFonts w:eastAsia="宋体" w:cs="Arial"/>
                <w:szCs w:val="18"/>
                <w:lang w:val="en-US" w:eastAsia="zh-CN" w:bidi="ar"/>
              </w:rPr>
              <w:t>This is a share spectrum access band, hence no MSD is defined.</w:t>
            </w:r>
          </w:p>
        </w:tc>
      </w:tr>
    </w:tbl>
    <w:p w14:paraId="1771FA8E" w14:textId="77777777" w:rsidR="008E4F23" w:rsidRDefault="008E4F23" w:rsidP="008E4F23">
      <w:pPr>
        <w:rPr>
          <w:color w:val="0070C0"/>
        </w:rPr>
      </w:pPr>
    </w:p>
    <w:p w14:paraId="54178200" w14:textId="5507B02E" w:rsidR="002B1EE0" w:rsidRPr="006A0293" w:rsidRDefault="002B1EE0" w:rsidP="006A0293">
      <w:pPr>
        <w:pStyle w:val="21"/>
      </w:pPr>
      <w:bookmarkStart w:id="602" w:name="_Toc144251652"/>
      <w:r w:rsidRPr="002B1EE0">
        <w:t>5.</w:t>
      </w:r>
      <w:r>
        <w:t>57</w:t>
      </w:r>
      <w:r w:rsidRPr="006A0293">
        <w:tab/>
        <w:t>CA_n28-n78-n102</w:t>
      </w:r>
      <w:bookmarkEnd w:id="602"/>
    </w:p>
    <w:p w14:paraId="24E31BDC" w14:textId="779093B0" w:rsidR="002B1EE0" w:rsidRPr="00607CE1" w:rsidRDefault="002B1EE0" w:rsidP="002B1EE0">
      <w:pPr>
        <w:pStyle w:val="31"/>
        <w:rPr>
          <w:rFonts w:cs="Arial"/>
          <w:color w:val="000000" w:themeColor="text1"/>
          <w:szCs w:val="28"/>
        </w:rPr>
      </w:pPr>
      <w:bookmarkStart w:id="603" w:name="_Toc144251653"/>
      <w:r>
        <w:rPr>
          <w:rFonts w:cs="Arial"/>
          <w:color w:val="000000" w:themeColor="text1"/>
          <w:szCs w:val="28"/>
        </w:rPr>
        <w:t>5.57</w:t>
      </w:r>
      <w:r w:rsidRPr="00607CE1">
        <w:rPr>
          <w:rFonts w:cs="Arial"/>
          <w:color w:val="000000" w:themeColor="text1"/>
          <w:szCs w:val="28"/>
        </w:rPr>
        <w:t>.1</w:t>
      </w:r>
      <w:r w:rsidRPr="00607CE1">
        <w:rPr>
          <w:rFonts w:cs="Arial"/>
          <w:color w:val="000000" w:themeColor="text1"/>
          <w:szCs w:val="28"/>
        </w:rPr>
        <w:tab/>
        <w:t>Common for 1 band UL and 2 bands UL CA</w:t>
      </w:r>
      <w:bookmarkEnd w:id="603"/>
    </w:p>
    <w:p w14:paraId="37B082F1" w14:textId="7C598271" w:rsidR="002B1EE0" w:rsidRPr="006A0293" w:rsidRDefault="002B1EE0" w:rsidP="002B1EE0">
      <w:pPr>
        <w:pStyle w:val="41"/>
      </w:pPr>
      <w:bookmarkStart w:id="604" w:name="_Toc144251654"/>
      <w:r w:rsidRPr="002B1EE0">
        <w:t>5.</w:t>
      </w:r>
      <w:r>
        <w:t>57</w:t>
      </w:r>
      <w:r w:rsidRPr="006A0293">
        <w:t>.1.1</w:t>
      </w:r>
      <w:r w:rsidRPr="006A0293">
        <w:tab/>
        <w:t>Operating bands for CA</w:t>
      </w:r>
      <w:bookmarkEnd w:id="604"/>
    </w:p>
    <w:p w14:paraId="099C1DFD" w14:textId="543B7B94" w:rsidR="002B1EE0" w:rsidRPr="00A20126" w:rsidRDefault="002B1EE0" w:rsidP="002B1EE0">
      <w:pPr>
        <w:pStyle w:val="TH"/>
        <w:rPr>
          <w:rFonts w:cs="Arial"/>
        </w:rPr>
      </w:pPr>
      <w:r w:rsidRPr="00A20126">
        <w:rPr>
          <w:rFonts w:cs="Arial"/>
        </w:rPr>
        <w:t xml:space="preserve">Table </w:t>
      </w:r>
      <w:r w:rsidRPr="00467ADF">
        <w:rPr>
          <w:rFonts w:cs="Arial"/>
        </w:rPr>
        <w:t>5.</w:t>
      </w:r>
      <w:r>
        <w:rPr>
          <w:rFonts w:cs="Arial"/>
        </w:rPr>
        <w:t>57</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2B1EE0" w14:paraId="45711CE6" w14:textId="77777777" w:rsidTr="002B1EE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45371C7F"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E4D06B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072E0A"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A7DF8D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C04DB0"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Duplex Mode</w:t>
            </w:r>
          </w:p>
        </w:tc>
      </w:tr>
      <w:tr w:rsidR="002B1EE0" w14:paraId="7EDA8093" w14:textId="77777777" w:rsidTr="002B1EE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6E73BB"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B5A8E0B"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083648"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2172C6B"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CA8E" w14:textId="77777777" w:rsidR="002B1EE0" w:rsidRDefault="002B1EE0" w:rsidP="002B1EE0">
            <w:pPr>
              <w:spacing w:after="0"/>
              <w:rPr>
                <w:rFonts w:ascii="Arial" w:hAnsi="Arial"/>
                <w:b/>
                <w:color w:val="000000"/>
                <w:sz w:val="18"/>
              </w:rPr>
            </w:pPr>
          </w:p>
        </w:tc>
      </w:tr>
      <w:tr w:rsidR="002B1EE0" w14:paraId="7881C7F7" w14:textId="77777777" w:rsidTr="002B1EE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1F838330" w14:textId="77777777" w:rsidR="002B1EE0" w:rsidRDefault="002B1EE0" w:rsidP="002B1EE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4C7E9D" w14:textId="77777777" w:rsidR="002B1EE0" w:rsidRDefault="002B1EE0" w:rsidP="002B1EE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8A20D05"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BDA7DA9" w14:textId="77777777" w:rsidR="002B1EE0" w:rsidRDefault="002B1EE0" w:rsidP="002B1EE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BE8C" w14:textId="77777777" w:rsidR="002B1EE0" w:rsidRDefault="002B1EE0" w:rsidP="002B1EE0">
            <w:pPr>
              <w:spacing w:after="0"/>
              <w:rPr>
                <w:rFonts w:ascii="Arial" w:hAnsi="Arial"/>
                <w:b/>
                <w:color w:val="000000"/>
                <w:sz w:val="18"/>
              </w:rPr>
            </w:pPr>
          </w:p>
        </w:tc>
      </w:tr>
      <w:tr w:rsidR="002B1EE0" w14:paraId="1713180B" w14:textId="77777777" w:rsidTr="002B1EE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25E13708" w14:textId="77777777" w:rsidR="002B1EE0" w:rsidRPr="00050EB8" w:rsidRDefault="002B1EE0" w:rsidP="002B1EE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28</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0901C0"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n28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095066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0238D96"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FB8A1C"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EE2D1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457C5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BEED8B"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ABCE38"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2B1EE0" w14:paraId="3C95CD5F" w14:textId="77777777" w:rsidTr="002B1EE0">
        <w:trPr>
          <w:trHeight w:val="225"/>
          <w:jc w:val="center"/>
        </w:trPr>
        <w:tc>
          <w:tcPr>
            <w:tcW w:w="1702" w:type="dxa"/>
            <w:tcBorders>
              <w:top w:val="nil"/>
              <w:left w:val="single" w:sz="4" w:space="0" w:color="auto"/>
              <w:bottom w:val="nil"/>
              <w:right w:val="single" w:sz="4" w:space="0" w:color="auto"/>
            </w:tcBorders>
            <w:vAlign w:val="center"/>
            <w:hideMark/>
          </w:tcPr>
          <w:p w14:paraId="528E2A1F"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32F2D615" w14:textId="77777777" w:rsidR="002B1EE0" w:rsidRPr="00050EB8" w:rsidRDefault="002B1EE0" w:rsidP="002B1EE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90BAFE8"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0682DAD"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7AD09E1"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4460FA3E"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76CFFF4" w14:textId="77777777" w:rsidR="002B1EE0"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0BA40EE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2FDC96E6"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2B1EE0" w14:paraId="25188E82" w14:textId="77777777" w:rsidTr="002B1EE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9F48ADB" w14:textId="77777777" w:rsidR="002B1EE0" w:rsidRPr="00050EB8" w:rsidRDefault="002B1EE0" w:rsidP="002B1EE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157FC921" w14:textId="77777777" w:rsidR="002B1EE0" w:rsidRPr="00050EB8" w:rsidRDefault="002B1EE0" w:rsidP="002B1EE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253BB19"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13D8C31"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1381308"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3F14F1" w14:textId="77777777" w:rsidR="002B1EE0" w:rsidRPr="00050EB8" w:rsidRDefault="002B1EE0" w:rsidP="002B1EE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131EEC" w14:textId="77777777" w:rsidR="002B1EE0" w:rsidRDefault="002B1EE0" w:rsidP="002B1EE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95EE25" w14:textId="77777777" w:rsidR="002B1EE0" w:rsidRPr="00050EB8" w:rsidRDefault="002B1EE0" w:rsidP="002B1EE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DDD3F1" w14:textId="77777777" w:rsidR="002B1EE0" w:rsidRPr="00050EB8" w:rsidRDefault="002B1EE0" w:rsidP="002B1EE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3A1FCF6B" w14:textId="4D15BC30" w:rsidR="002B1EE0" w:rsidRPr="006A0293" w:rsidRDefault="002B1EE0" w:rsidP="002B1EE0">
      <w:pPr>
        <w:pStyle w:val="41"/>
      </w:pPr>
      <w:bookmarkStart w:id="605" w:name="_Toc144251655"/>
      <w:r w:rsidRPr="002B1EE0">
        <w:t>5.</w:t>
      </w:r>
      <w:r>
        <w:t>57</w:t>
      </w:r>
      <w:r w:rsidRPr="006A0293">
        <w:t>.1.2</w:t>
      </w:r>
      <w:r w:rsidRPr="006A0293">
        <w:tab/>
        <w:t>Channel bandwidths per operating band for CA</w:t>
      </w:r>
      <w:bookmarkEnd w:id="605"/>
    </w:p>
    <w:p w14:paraId="71650C91" w14:textId="55AE9719" w:rsidR="002B1EE0" w:rsidRPr="00A20126" w:rsidRDefault="002B1EE0" w:rsidP="002B1EE0">
      <w:pPr>
        <w:pStyle w:val="TH"/>
        <w:rPr>
          <w:rFonts w:cs="Arial"/>
        </w:rPr>
      </w:pPr>
      <w:r>
        <w:rPr>
          <w:rFonts w:cs="Arial"/>
        </w:rPr>
        <w:t xml:space="preserve">Table </w:t>
      </w:r>
      <w:r w:rsidRPr="00A20126">
        <w:rPr>
          <w:rFonts w:cs="Arial"/>
        </w:rPr>
        <w:t>5.</w:t>
      </w:r>
      <w:r>
        <w:rPr>
          <w:rFonts w:cs="Arial"/>
        </w:rPr>
        <w:t xml:space="preserve">57.1.2-1: Supported bandwidths per </w:t>
      </w:r>
      <w:r w:rsidRPr="00A20126">
        <w:rPr>
          <w:rFonts w:cs="Arial"/>
        </w:rPr>
        <w:t>CA</w:t>
      </w:r>
      <w:r>
        <w:rPr>
          <w:rFonts w:cs="Arial"/>
        </w:rPr>
        <w:t xml:space="preserve"> band combination of </w:t>
      </w:r>
      <w:r w:rsidRPr="00467ADF">
        <w:rPr>
          <w:rFonts w:cs="Arial"/>
        </w:rPr>
        <w:t>band n</w:t>
      </w:r>
      <w:r>
        <w:rPr>
          <w:rFonts w:cs="Arial"/>
        </w:rPr>
        <w:t>28</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EE0" w14:paraId="0800742E" w14:textId="77777777" w:rsidTr="002B1EE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CA00891" w14:textId="77777777" w:rsidR="002B1EE0" w:rsidRDefault="002B1EE0" w:rsidP="002B1EE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275801D" w14:textId="77777777" w:rsidR="002B1EE0" w:rsidRDefault="002B1EE0" w:rsidP="002B1EE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0C09F6A" w14:textId="77777777" w:rsidR="002B1EE0" w:rsidRDefault="002B1EE0" w:rsidP="002B1EE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B09F44" w14:textId="77777777" w:rsidR="002B1EE0" w:rsidRDefault="002B1EE0" w:rsidP="002B1EE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DAD3EA" w14:textId="77777777" w:rsidR="002B1EE0" w:rsidRDefault="002B1EE0" w:rsidP="002B1EE0">
            <w:pPr>
              <w:pStyle w:val="TAH"/>
              <w:rPr>
                <w:szCs w:val="18"/>
                <w:lang w:val="en-US" w:eastAsia="zh-CN"/>
              </w:rPr>
            </w:pPr>
            <w:r>
              <w:t>Bandwidth combination set</w:t>
            </w:r>
          </w:p>
        </w:tc>
      </w:tr>
      <w:tr w:rsidR="002B1EE0" w14:paraId="31B74C35"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tcPr>
          <w:p w14:paraId="1475B6B8" w14:textId="77777777" w:rsidR="002B1EE0" w:rsidRDefault="002B1EE0" w:rsidP="002B1EE0">
            <w:pPr>
              <w:pStyle w:val="TAC"/>
              <w:rPr>
                <w:rFonts w:eastAsia="宋体"/>
                <w:szCs w:val="18"/>
                <w:lang w:val="en-US" w:eastAsia="zh-CN"/>
              </w:rPr>
            </w:pPr>
            <w:r w:rsidRPr="0046242C">
              <w:rPr>
                <w:color w:val="000000"/>
                <w:lang w:eastAsia="zh-CN"/>
              </w:rPr>
              <w:t>CA_</w:t>
            </w:r>
            <w:r>
              <w:rPr>
                <w:color w:val="000000"/>
                <w:lang w:eastAsia="zh-CN"/>
              </w:rPr>
              <w:t>n28A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F788E"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-n78A</w:t>
            </w:r>
          </w:p>
          <w:p w14:paraId="37F08C8B" w14:textId="77777777" w:rsidR="002B1EE0" w:rsidRDefault="002B1EE0" w:rsidP="002B1EE0">
            <w:pPr>
              <w:pStyle w:val="TAC"/>
              <w:rPr>
                <w:rFonts w:cs="Arial"/>
                <w:color w:val="000000"/>
                <w:szCs w:val="18"/>
              </w:rPr>
            </w:pPr>
            <w:r w:rsidRPr="0046242C">
              <w:rPr>
                <w:rFonts w:cs="Arial"/>
                <w:color w:val="000000"/>
                <w:szCs w:val="18"/>
              </w:rPr>
              <w:t>CA_</w:t>
            </w:r>
            <w:r>
              <w:rPr>
                <w:rFonts w:cs="Arial"/>
                <w:color w:val="000000"/>
                <w:szCs w:val="18"/>
              </w:rPr>
              <w:t>n28A</w:t>
            </w:r>
            <w:r w:rsidRPr="0046242C">
              <w:rPr>
                <w:rFonts w:cs="Arial"/>
                <w:color w:val="000000"/>
                <w:szCs w:val="18"/>
              </w:rPr>
              <w:t>-n102A</w:t>
            </w:r>
          </w:p>
          <w:p w14:paraId="224C89BD" w14:textId="77777777" w:rsidR="002B1EE0" w:rsidRDefault="002B1EE0" w:rsidP="002B1EE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6D4CEEF3" w14:textId="77777777" w:rsidR="002B1EE0" w:rsidRDefault="002B1EE0" w:rsidP="002B1EE0">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B77D192" w14:textId="77777777" w:rsidR="002B1EE0" w:rsidRPr="009663F7" w:rsidRDefault="002B1EE0" w:rsidP="002B1EE0">
            <w:pPr>
              <w:keepNext/>
              <w:keepLines/>
              <w:spacing w:after="0"/>
              <w:jc w:val="center"/>
              <w:textAlignment w:val="bottom"/>
              <w:rPr>
                <w:rFonts w:ascii="Arial" w:hAnsi="Arial" w:cs="Arial"/>
                <w:sz w:val="18"/>
                <w:szCs w:val="16"/>
                <w:lang w:val="en-US" w:eastAsia="zh-CN"/>
              </w:rPr>
            </w:pPr>
            <w:r w:rsidRPr="00EE7C31">
              <w:rPr>
                <w:rFonts w:ascii="Arial" w:hAnsi="Arial" w:cs="Arial"/>
                <w:color w:val="000000"/>
                <w:sz w:val="18"/>
                <w:szCs w:val="16"/>
              </w:rPr>
              <w:t>5, 10, 15, 20</w:t>
            </w:r>
          </w:p>
        </w:tc>
        <w:tc>
          <w:tcPr>
            <w:tcW w:w="1360" w:type="dxa"/>
            <w:tcBorders>
              <w:left w:val="single" w:sz="4" w:space="0" w:color="auto"/>
              <w:bottom w:val="nil"/>
              <w:right w:val="single" w:sz="4" w:space="0" w:color="auto"/>
            </w:tcBorders>
            <w:shd w:val="clear" w:color="auto" w:fill="auto"/>
            <w:vAlign w:val="center"/>
          </w:tcPr>
          <w:p w14:paraId="7EAF9A16" w14:textId="77777777" w:rsidR="002B1EE0" w:rsidRDefault="002B1EE0" w:rsidP="002B1EE0">
            <w:pPr>
              <w:pStyle w:val="TAC"/>
              <w:rPr>
                <w:szCs w:val="18"/>
                <w:lang w:val="en-US" w:eastAsia="zh-CN"/>
              </w:rPr>
            </w:pPr>
            <w:r>
              <w:rPr>
                <w:rFonts w:hint="eastAsia"/>
                <w:szCs w:val="18"/>
                <w:lang w:val="en-US" w:eastAsia="zh-CN"/>
              </w:rPr>
              <w:t>0</w:t>
            </w:r>
          </w:p>
        </w:tc>
      </w:tr>
      <w:tr w:rsidR="002B1EE0" w14:paraId="0A2F9DD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FF35DCD"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62656E"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57D9EC46" w14:textId="77777777" w:rsidR="002B1EE0" w:rsidRDefault="002B1EE0" w:rsidP="002B1EE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E4A25ED"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D9DCF89" w14:textId="77777777" w:rsidR="002B1EE0" w:rsidRDefault="002B1EE0" w:rsidP="002B1EE0">
            <w:pPr>
              <w:pStyle w:val="TAC"/>
              <w:rPr>
                <w:szCs w:val="18"/>
                <w:lang w:val="en-US" w:eastAsia="zh-CN"/>
              </w:rPr>
            </w:pPr>
          </w:p>
        </w:tc>
      </w:tr>
      <w:tr w:rsidR="002B1EE0" w14:paraId="7B3B9E7A"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866F"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47E9"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17738B97" w14:textId="77777777" w:rsidR="002B1EE0" w:rsidRDefault="002B1EE0" w:rsidP="002B1EE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46BEE072"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53EEC" w14:textId="77777777" w:rsidR="002B1EE0" w:rsidRDefault="002B1EE0" w:rsidP="002B1EE0">
            <w:pPr>
              <w:pStyle w:val="TAC"/>
              <w:rPr>
                <w:szCs w:val="18"/>
                <w:lang w:val="en-US" w:eastAsia="zh-CN"/>
              </w:rPr>
            </w:pPr>
          </w:p>
        </w:tc>
      </w:tr>
      <w:tr w:rsidR="002B1EE0" w14:paraId="08283FEF"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B97BF" w14:textId="77777777" w:rsidR="002B1EE0" w:rsidRDefault="002B1EE0" w:rsidP="002B1EE0">
            <w:pPr>
              <w:pStyle w:val="TAC"/>
              <w:rPr>
                <w:szCs w:val="18"/>
                <w:lang w:val="en-US" w:eastAsia="zh-CN"/>
              </w:rPr>
            </w:pPr>
            <w:r w:rsidRPr="009253A0">
              <w:rPr>
                <w:color w:val="000000"/>
                <w:lang w:eastAsia="zh-CN"/>
              </w:rPr>
              <w:t>CA_</w:t>
            </w:r>
            <w:r>
              <w:rPr>
                <w:color w:val="000000"/>
                <w:lang w:eastAsia="zh-CN"/>
              </w:rPr>
              <w:t>n28A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943BE"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w:t>
            </w:r>
            <w:r>
              <w:rPr>
                <w:rFonts w:cs="Arial"/>
                <w:color w:val="000000"/>
                <w:szCs w:val="18"/>
              </w:rPr>
              <w:t>n78</w:t>
            </w:r>
            <w:r w:rsidRPr="00A20613">
              <w:rPr>
                <w:rFonts w:cs="Arial"/>
                <w:color w:val="000000"/>
                <w:szCs w:val="18"/>
              </w:rPr>
              <w:t>A</w:t>
            </w:r>
          </w:p>
          <w:p w14:paraId="35E8A332" w14:textId="77777777" w:rsidR="002B1EE0" w:rsidRDefault="002B1EE0" w:rsidP="002B1EE0">
            <w:pPr>
              <w:pStyle w:val="TAC"/>
              <w:rPr>
                <w:rFonts w:cs="Arial"/>
                <w:color w:val="000000"/>
                <w:szCs w:val="18"/>
              </w:rPr>
            </w:pPr>
            <w:r w:rsidRPr="00A20613">
              <w:rPr>
                <w:rFonts w:cs="Arial"/>
                <w:color w:val="000000"/>
                <w:szCs w:val="18"/>
              </w:rPr>
              <w:t>CA_</w:t>
            </w:r>
            <w:r>
              <w:rPr>
                <w:rFonts w:cs="Arial"/>
                <w:color w:val="000000"/>
                <w:szCs w:val="18"/>
              </w:rPr>
              <w:t>n28A</w:t>
            </w:r>
            <w:r w:rsidRPr="00A20613">
              <w:rPr>
                <w:rFonts w:cs="Arial"/>
                <w:color w:val="000000"/>
                <w:szCs w:val="18"/>
              </w:rPr>
              <w:t>-n</w:t>
            </w:r>
            <w:r>
              <w:rPr>
                <w:rFonts w:cs="Arial"/>
                <w:color w:val="000000"/>
                <w:szCs w:val="18"/>
              </w:rPr>
              <w:t>102</w:t>
            </w:r>
            <w:r w:rsidRPr="00A20613">
              <w:rPr>
                <w:rFonts w:cs="Arial"/>
                <w:color w:val="000000"/>
                <w:szCs w:val="18"/>
              </w:rPr>
              <w:t>A</w:t>
            </w:r>
          </w:p>
          <w:p w14:paraId="38C98078" w14:textId="77777777" w:rsidR="002B1EE0" w:rsidRDefault="002B1EE0" w:rsidP="002B1EE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5524420"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600C52D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40748" w14:textId="77777777" w:rsidR="002B1EE0" w:rsidRDefault="002B1EE0" w:rsidP="002B1EE0">
            <w:pPr>
              <w:pStyle w:val="TAC"/>
              <w:rPr>
                <w:szCs w:val="18"/>
                <w:lang w:val="en-US" w:eastAsia="zh-CN"/>
              </w:rPr>
            </w:pPr>
            <w:r>
              <w:rPr>
                <w:szCs w:val="18"/>
                <w:lang w:val="en-US" w:eastAsia="zh-CN"/>
              </w:rPr>
              <w:t>0</w:t>
            </w:r>
          </w:p>
        </w:tc>
      </w:tr>
      <w:tr w:rsidR="002B1EE0" w14:paraId="64BE51E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B296116"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E3161"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7D392C67" w14:textId="77777777" w:rsidR="002B1EE0" w:rsidRDefault="002B1EE0" w:rsidP="002B1EE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1569674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7ABCC03" w14:textId="77777777" w:rsidR="002B1EE0" w:rsidRDefault="002B1EE0" w:rsidP="002B1EE0">
            <w:pPr>
              <w:pStyle w:val="TAC"/>
              <w:rPr>
                <w:szCs w:val="18"/>
                <w:lang w:val="en-US" w:eastAsia="zh-CN"/>
              </w:rPr>
            </w:pPr>
          </w:p>
        </w:tc>
      </w:tr>
      <w:tr w:rsidR="002B1EE0" w14:paraId="5008D88D"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9CBD5"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A94F" w14:textId="77777777" w:rsidR="002B1EE0" w:rsidRDefault="002B1EE0" w:rsidP="002B1EE0">
            <w:pPr>
              <w:pStyle w:val="TAC"/>
              <w:rPr>
                <w:szCs w:val="18"/>
                <w:lang w:val="en-US" w:eastAsia="zh-CN"/>
              </w:rPr>
            </w:pPr>
          </w:p>
        </w:tc>
        <w:tc>
          <w:tcPr>
            <w:tcW w:w="730" w:type="dxa"/>
            <w:tcBorders>
              <w:left w:val="single" w:sz="4" w:space="0" w:color="auto"/>
              <w:right w:val="single" w:sz="4" w:space="0" w:color="auto"/>
            </w:tcBorders>
            <w:vAlign w:val="center"/>
          </w:tcPr>
          <w:p w14:paraId="3F850A26"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DE33476"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078D8" w14:textId="77777777" w:rsidR="002B1EE0" w:rsidRDefault="002B1EE0" w:rsidP="002B1EE0">
            <w:pPr>
              <w:pStyle w:val="TAC"/>
              <w:rPr>
                <w:szCs w:val="18"/>
                <w:lang w:val="en-US" w:eastAsia="zh-CN"/>
              </w:rPr>
            </w:pPr>
          </w:p>
        </w:tc>
      </w:tr>
      <w:tr w:rsidR="002B1EE0" w14:paraId="5E66D8AA"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86A24" w14:textId="77777777" w:rsidR="002B1EE0" w:rsidRPr="0008015D" w:rsidRDefault="002B1EE0" w:rsidP="002B1EE0">
            <w:pPr>
              <w:pStyle w:val="TAC"/>
              <w:rPr>
                <w:color w:val="000000"/>
                <w:lang w:eastAsia="zh-CN"/>
              </w:rPr>
            </w:pPr>
            <w:r w:rsidRPr="0008015D">
              <w:rPr>
                <w:color w:val="000000"/>
                <w:lang w:eastAsia="zh-CN"/>
              </w:rPr>
              <w:t>CA_</w:t>
            </w:r>
            <w:r>
              <w:rPr>
                <w:color w:val="000000"/>
                <w:lang w:eastAsia="zh-CN"/>
              </w:rPr>
              <w:t>n28A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CEDE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18FE7B8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5D592A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D67FBBE"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931713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1A9AB" w14:textId="77777777" w:rsidR="002B1EE0" w:rsidRDefault="002B1EE0" w:rsidP="002B1EE0">
            <w:pPr>
              <w:pStyle w:val="TAC"/>
              <w:rPr>
                <w:szCs w:val="18"/>
                <w:lang w:val="en-US" w:eastAsia="zh-CN"/>
              </w:rPr>
            </w:pPr>
            <w:r>
              <w:rPr>
                <w:szCs w:val="18"/>
                <w:lang w:val="en-US" w:eastAsia="zh-CN"/>
              </w:rPr>
              <w:t>0</w:t>
            </w:r>
          </w:p>
        </w:tc>
      </w:tr>
      <w:tr w:rsidR="002B1EE0" w14:paraId="7405A14B"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A92DFE7" w14:textId="77777777" w:rsidR="002B1EE0" w:rsidRPr="0008015D" w:rsidRDefault="002B1EE0" w:rsidP="002B1EE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5FA47B3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7755F"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2FEA4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FB129C" w14:textId="77777777" w:rsidR="002B1EE0" w:rsidRDefault="002B1EE0" w:rsidP="002B1EE0">
            <w:pPr>
              <w:pStyle w:val="TAC"/>
              <w:rPr>
                <w:szCs w:val="18"/>
                <w:lang w:val="en-US" w:eastAsia="zh-CN"/>
              </w:rPr>
            </w:pPr>
          </w:p>
        </w:tc>
      </w:tr>
      <w:tr w:rsidR="002B1EE0" w14:paraId="3403E072"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9A40C" w14:textId="77777777" w:rsidR="002B1EE0" w:rsidRPr="0008015D" w:rsidRDefault="002B1EE0" w:rsidP="002B1EE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7261E"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2ADC"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9AF0B3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E4041" w14:textId="77777777" w:rsidR="002B1EE0" w:rsidRDefault="002B1EE0" w:rsidP="002B1EE0">
            <w:pPr>
              <w:pStyle w:val="TAC"/>
              <w:rPr>
                <w:szCs w:val="18"/>
                <w:lang w:val="en-US" w:eastAsia="zh-CN"/>
              </w:rPr>
            </w:pPr>
          </w:p>
        </w:tc>
      </w:tr>
      <w:tr w:rsidR="002B1EE0" w14:paraId="0C2E890B"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63F5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9DDB4"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n78A</w:t>
            </w:r>
          </w:p>
          <w:p w14:paraId="593B131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A5824E2"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28BCF8A"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A5A804"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B74D9" w14:textId="77777777" w:rsidR="002B1EE0" w:rsidRDefault="002B1EE0" w:rsidP="002B1EE0">
            <w:pPr>
              <w:pStyle w:val="TAC"/>
              <w:rPr>
                <w:szCs w:val="18"/>
                <w:lang w:val="en-US" w:eastAsia="zh-CN"/>
              </w:rPr>
            </w:pPr>
            <w:r>
              <w:rPr>
                <w:szCs w:val="18"/>
                <w:lang w:val="en-US" w:eastAsia="zh-CN"/>
              </w:rPr>
              <w:t>0</w:t>
            </w:r>
          </w:p>
        </w:tc>
      </w:tr>
      <w:tr w:rsidR="002B1EE0" w14:paraId="7E61F893"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04C2729"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874AA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6CA58"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CD733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FCA4912" w14:textId="77777777" w:rsidR="002B1EE0" w:rsidRDefault="002B1EE0" w:rsidP="002B1EE0">
            <w:pPr>
              <w:pStyle w:val="TAC"/>
              <w:rPr>
                <w:szCs w:val="18"/>
                <w:lang w:val="en-US" w:eastAsia="zh-CN"/>
              </w:rPr>
            </w:pPr>
          </w:p>
        </w:tc>
      </w:tr>
      <w:tr w:rsidR="002B1EE0" w14:paraId="67B6EEF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12B8"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CE54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58741"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45278A5"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B15FA" w14:textId="77777777" w:rsidR="002B1EE0" w:rsidRDefault="002B1EE0" w:rsidP="002B1EE0">
            <w:pPr>
              <w:pStyle w:val="TAC"/>
              <w:rPr>
                <w:szCs w:val="18"/>
                <w:lang w:val="en-US" w:eastAsia="zh-CN"/>
              </w:rPr>
            </w:pPr>
          </w:p>
        </w:tc>
      </w:tr>
      <w:tr w:rsidR="002B1EE0" w14:paraId="6403717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36B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2B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D1BB4A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AEF2F5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4F7ABAB"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C818627"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46781" w14:textId="77777777" w:rsidR="002B1EE0" w:rsidRDefault="002B1EE0" w:rsidP="002B1EE0">
            <w:pPr>
              <w:pStyle w:val="TAC"/>
              <w:rPr>
                <w:szCs w:val="18"/>
                <w:lang w:val="en-US" w:eastAsia="zh-CN"/>
              </w:rPr>
            </w:pPr>
            <w:r>
              <w:rPr>
                <w:szCs w:val="18"/>
                <w:lang w:val="en-US" w:eastAsia="zh-CN"/>
              </w:rPr>
              <w:t>0</w:t>
            </w:r>
          </w:p>
        </w:tc>
      </w:tr>
      <w:tr w:rsidR="002B1EE0" w14:paraId="790C37E1"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7324C582"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B9FFEA"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B9F3B"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338718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76717E2" w14:textId="77777777" w:rsidR="002B1EE0" w:rsidRDefault="002B1EE0" w:rsidP="002B1EE0">
            <w:pPr>
              <w:pStyle w:val="TAC"/>
              <w:rPr>
                <w:szCs w:val="18"/>
                <w:lang w:val="en-US" w:eastAsia="zh-CN"/>
              </w:rPr>
            </w:pPr>
          </w:p>
        </w:tc>
      </w:tr>
      <w:tr w:rsidR="002B1EE0" w14:paraId="1ABD693B"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8997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4544"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23624"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F73E76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162F0" w14:textId="77777777" w:rsidR="002B1EE0" w:rsidRDefault="002B1EE0" w:rsidP="002B1EE0">
            <w:pPr>
              <w:pStyle w:val="TAC"/>
              <w:rPr>
                <w:szCs w:val="18"/>
                <w:lang w:val="en-US" w:eastAsia="zh-CN"/>
              </w:rPr>
            </w:pPr>
          </w:p>
        </w:tc>
      </w:tr>
      <w:tr w:rsidR="002B1EE0" w14:paraId="1F98B3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AC051"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0D2F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-n78A</w:t>
            </w:r>
          </w:p>
          <w:p w14:paraId="131B45F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-n102A</w:t>
            </w:r>
          </w:p>
          <w:p w14:paraId="18572F6E" w14:textId="77777777" w:rsidR="002B1EE0" w:rsidRDefault="002B1EE0" w:rsidP="002B1EE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3C3529F"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5745786D"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9BF32" w14:textId="77777777" w:rsidR="002B1EE0" w:rsidRDefault="002B1EE0" w:rsidP="002B1EE0">
            <w:pPr>
              <w:pStyle w:val="TAC"/>
              <w:rPr>
                <w:szCs w:val="18"/>
                <w:lang w:val="en-US" w:eastAsia="zh-CN"/>
              </w:rPr>
            </w:pPr>
            <w:r>
              <w:rPr>
                <w:szCs w:val="18"/>
                <w:lang w:val="en-US" w:eastAsia="zh-CN"/>
              </w:rPr>
              <w:t>0</w:t>
            </w:r>
          </w:p>
        </w:tc>
      </w:tr>
      <w:tr w:rsidR="002B1EE0" w14:paraId="342CCC0E"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02E53D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2A7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1A68C"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7AF17FC"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337F132" w14:textId="77777777" w:rsidR="002B1EE0" w:rsidRDefault="002B1EE0" w:rsidP="002B1EE0">
            <w:pPr>
              <w:pStyle w:val="TAC"/>
              <w:rPr>
                <w:szCs w:val="18"/>
                <w:lang w:val="en-US" w:eastAsia="zh-CN"/>
              </w:rPr>
            </w:pPr>
          </w:p>
        </w:tc>
      </w:tr>
      <w:tr w:rsidR="002B1EE0" w14:paraId="69D301A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CF41A"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D5A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52919"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8685A3"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1AB3C" w14:textId="77777777" w:rsidR="002B1EE0" w:rsidRDefault="002B1EE0" w:rsidP="002B1EE0">
            <w:pPr>
              <w:pStyle w:val="TAC"/>
              <w:rPr>
                <w:szCs w:val="18"/>
                <w:lang w:val="en-US" w:eastAsia="zh-CN"/>
              </w:rPr>
            </w:pPr>
          </w:p>
        </w:tc>
      </w:tr>
      <w:tr w:rsidR="002B1EE0" w14:paraId="74D45D37"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F329E0"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A57C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9267298"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DB3A4EC"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306EA04" w14:textId="164AEBCC" w:rsidR="00D95D71" w:rsidRPr="0046242C"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B4C6927" w14:textId="77777777" w:rsidR="002B1EE0" w:rsidRPr="0046242C"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D6AE4DF"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017A" w14:textId="77777777" w:rsidR="002B1EE0" w:rsidRDefault="002B1EE0" w:rsidP="002B1EE0">
            <w:pPr>
              <w:pStyle w:val="TAC"/>
              <w:rPr>
                <w:szCs w:val="18"/>
                <w:lang w:val="en-US" w:eastAsia="zh-CN"/>
              </w:rPr>
            </w:pPr>
            <w:r>
              <w:rPr>
                <w:rFonts w:hint="eastAsia"/>
                <w:szCs w:val="18"/>
                <w:lang w:val="en-US" w:eastAsia="zh-CN"/>
              </w:rPr>
              <w:t>0</w:t>
            </w:r>
          </w:p>
        </w:tc>
      </w:tr>
      <w:tr w:rsidR="002B1EE0" w14:paraId="331A94A7"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208F427"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8B48A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FB36C" w14:textId="77777777" w:rsidR="002B1EE0" w:rsidRPr="0046242C"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42EDE9"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0ADB58C" w14:textId="77777777" w:rsidR="002B1EE0" w:rsidRDefault="002B1EE0" w:rsidP="002B1EE0">
            <w:pPr>
              <w:pStyle w:val="TAC"/>
              <w:rPr>
                <w:szCs w:val="18"/>
                <w:lang w:val="en-US" w:eastAsia="zh-CN"/>
              </w:rPr>
            </w:pPr>
          </w:p>
        </w:tc>
      </w:tr>
      <w:tr w:rsidR="002B1EE0" w14:paraId="71E99490"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58783"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C72F3"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29D42" w14:textId="77777777" w:rsidR="002B1EE0" w:rsidRPr="0046242C"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657C3AC" w14:textId="77777777" w:rsidR="002B1EE0" w:rsidRPr="0046242C" w:rsidRDefault="002B1EE0" w:rsidP="002B1EE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A5707" w14:textId="77777777" w:rsidR="002B1EE0" w:rsidRDefault="002B1EE0" w:rsidP="002B1EE0">
            <w:pPr>
              <w:pStyle w:val="TAC"/>
              <w:rPr>
                <w:szCs w:val="18"/>
                <w:lang w:val="en-US" w:eastAsia="zh-CN"/>
              </w:rPr>
            </w:pPr>
          </w:p>
        </w:tc>
      </w:tr>
      <w:tr w:rsidR="002B1EE0" w14:paraId="16785C96"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53D3E"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40C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7330D02E"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55AE4F4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2AF7643" w14:textId="558615FA"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058C46E"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38746C81"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361B5" w14:textId="77777777" w:rsidR="002B1EE0" w:rsidRDefault="002B1EE0" w:rsidP="002B1EE0">
            <w:pPr>
              <w:pStyle w:val="TAC"/>
              <w:rPr>
                <w:szCs w:val="18"/>
                <w:lang w:val="en-US" w:eastAsia="zh-CN"/>
              </w:rPr>
            </w:pPr>
            <w:r>
              <w:rPr>
                <w:szCs w:val="18"/>
                <w:lang w:val="en-US" w:eastAsia="zh-CN"/>
              </w:rPr>
              <w:t>0</w:t>
            </w:r>
          </w:p>
        </w:tc>
      </w:tr>
      <w:tr w:rsidR="002B1EE0" w14:paraId="48FC6B66"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22849553"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58C8"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7E35F"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5FA90D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94A14B" w14:textId="77777777" w:rsidR="002B1EE0" w:rsidRDefault="002B1EE0" w:rsidP="002B1EE0">
            <w:pPr>
              <w:pStyle w:val="TAC"/>
              <w:rPr>
                <w:szCs w:val="18"/>
                <w:lang w:val="en-US" w:eastAsia="zh-CN"/>
              </w:rPr>
            </w:pPr>
          </w:p>
        </w:tc>
      </w:tr>
      <w:tr w:rsidR="002B1EE0" w14:paraId="6B39CA86"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107E4"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8758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131EE"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4B53D4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D4B2D" w14:textId="77777777" w:rsidR="002B1EE0" w:rsidRDefault="002B1EE0" w:rsidP="002B1EE0">
            <w:pPr>
              <w:pStyle w:val="TAC"/>
              <w:rPr>
                <w:szCs w:val="18"/>
                <w:lang w:val="en-US" w:eastAsia="zh-CN"/>
              </w:rPr>
            </w:pPr>
          </w:p>
        </w:tc>
      </w:tr>
      <w:tr w:rsidR="002B1EE0" w14:paraId="0CF979D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B53F8" w14:textId="77777777" w:rsidR="002B1EE0" w:rsidRPr="0046242C"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0A1D"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D9DDD25"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792A764F"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39896A" w14:textId="6D1A2716"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6599175"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52E0959"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97EFE" w14:textId="77777777" w:rsidR="002B1EE0" w:rsidRDefault="002B1EE0" w:rsidP="002B1EE0">
            <w:pPr>
              <w:pStyle w:val="TAC"/>
              <w:rPr>
                <w:szCs w:val="18"/>
                <w:lang w:val="en-US" w:eastAsia="zh-CN"/>
              </w:rPr>
            </w:pPr>
            <w:r>
              <w:rPr>
                <w:szCs w:val="18"/>
                <w:lang w:val="en-US" w:eastAsia="zh-CN"/>
              </w:rPr>
              <w:t>0</w:t>
            </w:r>
          </w:p>
        </w:tc>
      </w:tr>
      <w:tr w:rsidR="002B1EE0" w14:paraId="62C6526D"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59C4F7D7"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64DAC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A9DA6"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9EEC58A"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81D2FFB" w14:textId="77777777" w:rsidR="002B1EE0" w:rsidRDefault="002B1EE0" w:rsidP="002B1EE0">
            <w:pPr>
              <w:pStyle w:val="TAC"/>
              <w:rPr>
                <w:szCs w:val="18"/>
                <w:lang w:val="en-US" w:eastAsia="zh-CN"/>
              </w:rPr>
            </w:pPr>
          </w:p>
        </w:tc>
      </w:tr>
      <w:tr w:rsidR="002B1EE0" w14:paraId="51E72A51"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4F9CF" w14:textId="77777777" w:rsidR="002B1EE0" w:rsidRPr="0046242C"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6EB6"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42757"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860BB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D81BF" w14:textId="77777777" w:rsidR="002B1EE0" w:rsidRDefault="002B1EE0" w:rsidP="002B1EE0">
            <w:pPr>
              <w:pStyle w:val="TAC"/>
              <w:rPr>
                <w:szCs w:val="18"/>
                <w:lang w:val="en-US" w:eastAsia="zh-CN"/>
              </w:rPr>
            </w:pPr>
          </w:p>
        </w:tc>
      </w:tr>
      <w:tr w:rsidR="002B1EE0" w14:paraId="6A0E981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4C87"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7AE7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682DA3E9"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1A18A5CC"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F60BF8" w14:textId="60C855D7"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35F945"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44A88D2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CF1A2" w14:textId="77777777" w:rsidR="002B1EE0" w:rsidRDefault="002B1EE0" w:rsidP="002B1EE0">
            <w:pPr>
              <w:pStyle w:val="TAC"/>
              <w:rPr>
                <w:szCs w:val="18"/>
                <w:lang w:val="en-US" w:eastAsia="zh-CN"/>
              </w:rPr>
            </w:pPr>
            <w:r>
              <w:rPr>
                <w:szCs w:val="18"/>
                <w:lang w:val="en-US" w:eastAsia="zh-CN"/>
              </w:rPr>
              <w:t>0</w:t>
            </w:r>
          </w:p>
        </w:tc>
      </w:tr>
      <w:tr w:rsidR="002B1EE0" w14:paraId="45FEA20C"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4CEE5638"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E7955"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31ADAA"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FE008EE"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0C378D0" w14:textId="77777777" w:rsidR="002B1EE0" w:rsidRDefault="002B1EE0" w:rsidP="002B1EE0">
            <w:pPr>
              <w:pStyle w:val="TAC"/>
              <w:rPr>
                <w:szCs w:val="18"/>
                <w:lang w:val="en-US" w:eastAsia="zh-CN"/>
              </w:rPr>
            </w:pPr>
          </w:p>
        </w:tc>
      </w:tr>
      <w:tr w:rsidR="002B1EE0" w14:paraId="67AD548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B8212"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9D2F7"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7F332E"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9DB69D0"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74560" w14:textId="77777777" w:rsidR="002B1EE0" w:rsidRDefault="002B1EE0" w:rsidP="002B1EE0">
            <w:pPr>
              <w:pStyle w:val="TAC"/>
              <w:rPr>
                <w:szCs w:val="18"/>
                <w:lang w:val="en-US" w:eastAsia="zh-CN"/>
              </w:rPr>
            </w:pPr>
          </w:p>
        </w:tc>
      </w:tr>
      <w:tr w:rsidR="002B1EE0" w14:paraId="38E0937C"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0CB6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7509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0F3C3AA1"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2CDD5E80"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4A1F0C2" w14:textId="7A309E94"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39DF3C8"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7D9E070F"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1CEA0" w14:textId="77777777" w:rsidR="002B1EE0" w:rsidRDefault="002B1EE0" w:rsidP="002B1EE0">
            <w:pPr>
              <w:pStyle w:val="TAC"/>
              <w:rPr>
                <w:szCs w:val="18"/>
                <w:lang w:val="en-US" w:eastAsia="zh-CN"/>
              </w:rPr>
            </w:pPr>
            <w:r>
              <w:rPr>
                <w:szCs w:val="18"/>
                <w:lang w:val="en-US" w:eastAsia="zh-CN"/>
              </w:rPr>
              <w:t>0</w:t>
            </w:r>
          </w:p>
        </w:tc>
      </w:tr>
      <w:tr w:rsidR="002B1EE0" w14:paraId="28DE2308"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1A86E134"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A439C"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08898" w14:textId="77777777" w:rsidR="002B1EE0" w:rsidRDefault="002B1EE0" w:rsidP="002B1EE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050FA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7364ABD" w14:textId="77777777" w:rsidR="002B1EE0" w:rsidRDefault="002B1EE0" w:rsidP="002B1EE0">
            <w:pPr>
              <w:pStyle w:val="TAC"/>
              <w:rPr>
                <w:szCs w:val="18"/>
                <w:lang w:val="en-US" w:eastAsia="zh-CN"/>
              </w:rPr>
            </w:pPr>
          </w:p>
        </w:tc>
      </w:tr>
      <w:tr w:rsidR="002B1EE0" w14:paraId="5D4C6D58"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2B2BC"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FC56B"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5BBC"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D9D082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F67C3" w14:textId="77777777" w:rsidR="002B1EE0" w:rsidRDefault="002B1EE0" w:rsidP="002B1EE0">
            <w:pPr>
              <w:pStyle w:val="TAC"/>
              <w:rPr>
                <w:szCs w:val="18"/>
                <w:lang w:val="en-US" w:eastAsia="zh-CN"/>
              </w:rPr>
            </w:pPr>
          </w:p>
        </w:tc>
      </w:tr>
      <w:tr w:rsidR="002B1EE0" w14:paraId="2992EEEE" w14:textId="77777777" w:rsidTr="002B1EE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BAA13" w14:textId="77777777" w:rsidR="002B1EE0" w:rsidRDefault="002B1EE0" w:rsidP="002B1EE0">
            <w:pPr>
              <w:pStyle w:val="TAC"/>
              <w:rPr>
                <w:szCs w:val="18"/>
                <w:lang w:val="en-US" w:eastAsia="zh-CN"/>
              </w:rPr>
            </w:pPr>
            <w:r w:rsidRPr="0046242C">
              <w:rPr>
                <w:szCs w:val="18"/>
                <w:lang w:val="en-US" w:eastAsia="zh-CN"/>
              </w:rPr>
              <w:t>CA_</w:t>
            </w:r>
            <w:r>
              <w:rPr>
                <w:szCs w:val="18"/>
                <w:lang w:val="en-US" w:eastAsia="zh-CN"/>
              </w:rPr>
              <w:t>n28A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88453"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w:t>
            </w:r>
            <w:r>
              <w:rPr>
                <w:szCs w:val="18"/>
                <w:lang w:val="en-US" w:eastAsia="zh-CN"/>
              </w:rPr>
              <w:t>n78</w:t>
            </w:r>
            <w:r w:rsidRPr="0008015D">
              <w:rPr>
                <w:szCs w:val="18"/>
                <w:lang w:val="en-US" w:eastAsia="zh-CN"/>
              </w:rPr>
              <w:t>A</w:t>
            </w:r>
          </w:p>
          <w:p w14:paraId="5A4953CB"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n28A</w:t>
            </w:r>
            <w:r w:rsidRPr="0008015D">
              <w:rPr>
                <w:szCs w:val="18"/>
                <w:lang w:val="en-US" w:eastAsia="zh-CN"/>
              </w:rPr>
              <w:t>-n102A</w:t>
            </w:r>
          </w:p>
          <w:p w14:paraId="47449C76" w14:textId="77777777" w:rsidR="002B1EE0" w:rsidRDefault="002B1EE0" w:rsidP="002B1EE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A208550" w14:textId="1F35AF78" w:rsidR="00D95D71" w:rsidRDefault="00D95D71" w:rsidP="002B1EE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CA71D7C" w14:textId="77777777" w:rsidR="002B1EE0" w:rsidRDefault="002B1EE0" w:rsidP="002B1EE0">
            <w:pPr>
              <w:pStyle w:val="TAC"/>
              <w:rPr>
                <w:rFonts w:eastAsia="宋体"/>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tcPr>
          <w:p w14:paraId="12230C92"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EE7C31">
              <w:rPr>
                <w:rFonts w:ascii="Arial" w:hAnsi="Arial" w:cs="Arial"/>
                <w:color w:val="000000"/>
                <w:sz w:val="18"/>
                <w:szCs w:val="16"/>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ED71" w14:textId="77777777" w:rsidR="002B1EE0" w:rsidRDefault="002B1EE0" w:rsidP="002B1EE0">
            <w:pPr>
              <w:pStyle w:val="TAC"/>
              <w:rPr>
                <w:szCs w:val="18"/>
                <w:lang w:val="en-US" w:eastAsia="zh-CN"/>
              </w:rPr>
            </w:pPr>
            <w:r>
              <w:rPr>
                <w:szCs w:val="18"/>
                <w:lang w:val="en-US" w:eastAsia="zh-CN"/>
              </w:rPr>
              <w:t>0</w:t>
            </w:r>
          </w:p>
        </w:tc>
      </w:tr>
      <w:tr w:rsidR="002B1EE0" w14:paraId="46430964" w14:textId="77777777" w:rsidTr="002B1EE0">
        <w:trPr>
          <w:trHeight w:val="187"/>
        </w:trPr>
        <w:tc>
          <w:tcPr>
            <w:tcW w:w="1983" w:type="dxa"/>
            <w:tcBorders>
              <w:top w:val="nil"/>
              <w:left w:val="single" w:sz="4" w:space="0" w:color="auto"/>
              <w:bottom w:val="nil"/>
              <w:right w:val="single" w:sz="4" w:space="0" w:color="auto"/>
            </w:tcBorders>
            <w:shd w:val="clear" w:color="auto" w:fill="auto"/>
            <w:vAlign w:val="center"/>
          </w:tcPr>
          <w:p w14:paraId="04E4E300" w14:textId="77777777" w:rsidR="002B1EE0" w:rsidRDefault="002B1EE0" w:rsidP="002B1EE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E535DD"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04857" w14:textId="77777777" w:rsidR="002B1EE0" w:rsidRDefault="002B1EE0" w:rsidP="002B1EE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9F3D80B"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AB3FECE" w14:textId="77777777" w:rsidR="002B1EE0" w:rsidRDefault="002B1EE0" w:rsidP="002B1EE0">
            <w:pPr>
              <w:pStyle w:val="TAC"/>
              <w:rPr>
                <w:szCs w:val="18"/>
                <w:lang w:val="en-US" w:eastAsia="zh-CN"/>
              </w:rPr>
            </w:pPr>
          </w:p>
        </w:tc>
      </w:tr>
      <w:tr w:rsidR="002B1EE0" w14:paraId="5209371E" w14:textId="77777777" w:rsidTr="002B1EE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C1207" w14:textId="77777777" w:rsidR="002B1EE0" w:rsidRDefault="002B1EE0" w:rsidP="002B1EE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211" w14:textId="77777777" w:rsidR="002B1EE0" w:rsidRDefault="002B1EE0" w:rsidP="002B1EE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B29F9" w14:textId="77777777" w:rsidR="002B1EE0" w:rsidRDefault="002B1EE0" w:rsidP="002B1EE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97622C8" w14:textId="77777777" w:rsidR="002B1EE0" w:rsidRPr="009663F7" w:rsidRDefault="002B1EE0" w:rsidP="002B1EE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06A9" w14:textId="77777777" w:rsidR="002B1EE0" w:rsidRDefault="002B1EE0" w:rsidP="002B1EE0">
            <w:pPr>
              <w:pStyle w:val="TAC"/>
              <w:rPr>
                <w:szCs w:val="18"/>
                <w:lang w:val="en-US" w:eastAsia="zh-CN"/>
              </w:rPr>
            </w:pPr>
          </w:p>
        </w:tc>
      </w:tr>
    </w:tbl>
    <w:p w14:paraId="46945CCE" w14:textId="77777777" w:rsidR="002B1EE0" w:rsidRDefault="002B1EE0" w:rsidP="002B1EE0">
      <w:pPr>
        <w:pStyle w:val="EditorsNote"/>
        <w:ind w:left="284" w:firstLine="0"/>
      </w:pPr>
    </w:p>
    <w:p w14:paraId="44B91BAF" w14:textId="50EE6413" w:rsidR="002B1EE0" w:rsidRPr="00607CE1" w:rsidRDefault="002B1EE0" w:rsidP="002B1EE0">
      <w:pPr>
        <w:pStyle w:val="41"/>
        <w:rPr>
          <w:rFonts w:cs="Arial"/>
          <w:i/>
          <w:iCs/>
          <w:color w:val="000000" w:themeColor="text1"/>
          <w:szCs w:val="24"/>
        </w:rPr>
      </w:pPr>
      <w:bookmarkStart w:id="606" w:name="_Toc144251656"/>
      <w:r>
        <w:rPr>
          <w:rFonts w:cs="Arial"/>
          <w:color w:val="000000" w:themeColor="text1"/>
          <w:szCs w:val="24"/>
        </w:rPr>
        <w:t>5.57</w:t>
      </w:r>
      <w:r w:rsidRPr="00607CE1">
        <w:rPr>
          <w:rFonts w:cs="Arial"/>
          <w:color w:val="000000" w:themeColor="text1"/>
          <w:szCs w:val="24"/>
        </w:rPr>
        <w:t>.1.3</w:t>
      </w:r>
      <w:r w:rsidRPr="00607CE1">
        <w:rPr>
          <w:rFonts w:cs="Arial"/>
          <w:color w:val="000000" w:themeColor="text1"/>
          <w:szCs w:val="24"/>
        </w:rPr>
        <w:tab/>
        <w:t>∆T</w:t>
      </w:r>
      <w:r w:rsidRPr="006A0293">
        <w:rPr>
          <w:rFonts w:cs="Arial"/>
          <w:color w:val="000000" w:themeColor="text1"/>
          <w:szCs w:val="24"/>
          <w:vertAlign w:val="subscript"/>
        </w:rPr>
        <w:t>IB,c</w:t>
      </w:r>
      <w:r w:rsidRPr="00607CE1">
        <w:rPr>
          <w:rFonts w:cs="Arial"/>
          <w:color w:val="000000" w:themeColor="text1"/>
          <w:szCs w:val="24"/>
        </w:rPr>
        <w:t xml:space="preserve"> and ∆R</w:t>
      </w:r>
      <w:r w:rsidRPr="006A0293">
        <w:rPr>
          <w:rFonts w:cs="Arial"/>
          <w:color w:val="000000" w:themeColor="text1"/>
          <w:szCs w:val="24"/>
          <w:vertAlign w:val="subscript"/>
        </w:rPr>
        <w:t>IB,c</w:t>
      </w:r>
      <w:r w:rsidRPr="00607CE1">
        <w:rPr>
          <w:rFonts w:cs="Arial"/>
          <w:color w:val="000000" w:themeColor="text1"/>
          <w:szCs w:val="24"/>
        </w:rPr>
        <w:t xml:space="preserve"> values</w:t>
      </w:r>
      <w:bookmarkEnd w:id="606"/>
    </w:p>
    <w:p w14:paraId="0C67E20B" w14:textId="77777777" w:rsidR="002B1EE0" w:rsidRDefault="002B1EE0" w:rsidP="002B1EE0">
      <w:r>
        <w:t xml:space="preserve">For </w:t>
      </w:r>
      <w:r>
        <w:rPr>
          <w:lang w:val="en-US" w:eastAsia="zh-CN"/>
        </w:rPr>
        <w:t>CA</w:t>
      </w:r>
      <w:r>
        <w:rPr>
          <w:lang w:eastAsia="zh-CN"/>
        </w:rPr>
        <w:t>_</w:t>
      </w:r>
      <w:r>
        <w:rPr>
          <w:lang w:val="en-US" w:eastAsia="zh-CN"/>
        </w:rPr>
        <w:t>n28</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08576ED4" w14:textId="412B1E00"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B1EE0" w14:paraId="5E589864" w14:textId="77777777" w:rsidTr="002B1EE0">
        <w:trPr>
          <w:jc w:val="center"/>
        </w:trPr>
        <w:tc>
          <w:tcPr>
            <w:tcW w:w="2336" w:type="dxa"/>
            <w:vMerge w:val="restart"/>
            <w:tcBorders>
              <w:top w:val="single" w:sz="4" w:space="0" w:color="auto"/>
              <w:left w:val="single" w:sz="4" w:space="0" w:color="auto"/>
              <w:right w:val="single" w:sz="4" w:space="0" w:color="auto"/>
            </w:tcBorders>
          </w:tcPr>
          <w:p w14:paraId="1D4382A6" w14:textId="77777777" w:rsidR="002B1EE0" w:rsidRDefault="002B1EE0" w:rsidP="002B1EE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F7E6A8" w14:textId="77777777" w:rsidR="002B1EE0" w:rsidRDefault="002B1EE0" w:rsidP="002B1EE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B1EE0" w14:paraId="2506157D" w14:textId="77777777" w:rsidTr="002B1EE0">
        <w:trPr>
          <w:jc w:val="center"/>
        </w:trPr>
        <w:tc>
          <w:tcPr>
            <w:tcW w:w="2336" w:type="dxa"/>
            <w:vMerge/>
            <w:tcBorders>
              <w:left w:val="single" w:sz="4" w:space="0" w:color="auto"/>
              <w:bottom w:val="single" w:sz="4" w:space="0" w:color="auto"/>
              <w:right w:val="single" w:sz="4" w:space="0" w:color="auto"/>
            </w:tcBorders>
          </w:tcPr>
          <w:p w14:paraId="07DB1A9C" w14:textId="77777777" w:rsidR="002B1EE0" w:rsidRDefault="002B1EE0" w:rsidP="002B1EE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9883D2" w14:textId="77777777" w:rsidR="002B1EE0" w:rsidRDefault="002B1EE0" w:rsidP="002B1EE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B1EE0" w14:paraId="201F6879" w14:textId="77777777" w:rsidTr="002B1EE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731C2C" w14:textId="77777777" w:rsidR="002B1EE0" w:rsidRDefault="002B1EE0" w:rsidP="002B1EE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0CB3ED" w14:textId="77777777" w:rsidR="002B1EE0" w:rsidRPr="00005C6E" w:rsidRDefault="002B1EE0" w:rsidP="002B1EE0">
            <w:pPr>
              <w:keepNext/>
              <w:keepLines/>
              <w:spacing w:after="0"/>
              <w:jc w:val="center"/>
              <w:rPr>
                <w:rFonts w:ascii="Arial" w:eastAsia="宋体" w:hAnsi="Arial" w:cs="Arial"/>
                <w:sz w:val="18"/>
                <w:lang w:val="en-US" w:eastAsia="zh-CN"/>
              </w:rPr>
            </w:pPr>
            <w:r w:rsidRPr="00005C6E">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F7352" w14:textId="77777777" w:rsidR="002B1EE0" w:rsidRPr="00005C6E" w:rsidRDefault="002B1EE0" w:rsidP="002B1EE0">
            <w:pPr>
              <w:keepNext/>
              <w:keepLines/>
              <w:spacing w:after="0"/>
              <w:jc w:val="center"/>
              <w:rPr>
                <w:rFonts w:ascii="Arial" w:eastAsia="宋体" w:hAnsi="Arial" w:cs="Arial"/>
                <w:sz w:val="18"/>
                <w:lang w:val="en-US" w:eastAsia="zh-CN"/>
              </w:rPr>
            </w:pPr>
            <w:r>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ED80407" w14:textId="77777777" w:rsidR="002B1EE0" w:rsidRPr="00005C6E" w:rsidRDefault="002B1EE0" w:rsidP="002B1EE0">
            <w:pPr>
              <w:keepNext/>
              <w:keepLines/>
              <w:spacing w:after="0"/>
              <w:jc w:val="center"/>
              <w:rPr>
                <w:rFonts w:ascii="Arial" w:eastAsia="宋体" w:hAnsi="Arial" w:cs="Arial"/>
                <w:sz w:val="18"/>
                <w:lang w:val="en-US" w:eastAsia="zh-CN"/>
              </w:rPr>
            </w:pPr>
            <w:r>
              <w:rPr>
                <w:rFonts w:ascii="Arial" w:eastAsia="等线" w:hAnsi="Arial" w:cs="Arial"/>
                <w:sz w:val="18"/>
                <w:lang w:val="en-US"/>
              </w:rPr>
              <w:t>1</w:t>
            </w:r>
            <w:r w:rsidRPr="00005C6E">
              <w:rPr>
                <w:rFonts w:ascii="Arial" w:eastAsia="等线" w:hAnsi="Arial" w:cs="Arial"/>
                <w:sz w:val="18"/>
                <w:lang w:val="en-US"/>
              </w:rPr>
              <w:t>.5</w:t>
            </w:r>
          </w:p>
        </w:tc>
      </w:tr>
      <w:tr w:rsidR="002B1EE0" w14:paraId="783775B5" w14:textId="77777777" w:rsidTr="002B1EE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F79AF5" w14:textId="77777777" w:rsidR="002B1EE0" w:rsidRPr="00901DE9" w:rsidRDefault="002B1EE0" w:rsidP="002B1EE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00A144" w14:textId="77777777" w:rsidR="002B1EE0" w:rsidRDefault="002B1EE0" w:rsidP="002B1EE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AB8FF4" w14:textId="77777777" w:rsidR="002B1EE0" w:rsidRPr="00467ADF" w:rsidRDefault="002B1EE0" w:rsidP="002B1EE0">
      <w:pPr>
        <w:keepNext/>
        <w:keepLines/>
        <w:rPr>
          <w:rFonts w:ascii="Arial" w:hAnsi="Arial" w:cs="Arial"/>
        </w:rPr>
      </w:pPr>
    </w:p>
    <w:p w14:paraId="0ABE2609" w14:textId="53D782FC"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B1EE0" w:rsidRPr="00F92868" w14:paraId="10286D3E" w14:textId="77777777" w:rsidTr="002B1EE0">
        <w:trPr>
          <w:trHeight w:val="187"/>
          <w:jc w:val="center"/>
        </w:trPr>
        <w:tc>
          <w:tcPr>
            <w:tcW w:w="1741" w:type="dxa"/>
            <w:vMerge w:val="restart"/>
          </w:tcPr>
          <w:p w14:paraId="3BC5E90F" w14:textId="77777777" w:rsidR="002B1EE0" w:rsidRPr="00F92868" w:rsidRDefault="002B1EE0" w:rsidP="002B1EE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8AC15A" w14:textId="77777777" w:rsidR="002B1EE0" w:rsidRPr="00F92868" w:rsidRDefault="002B1EE0" w:rsidP="002B1EE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B1EE0" w:rsidRPr="00F92868" w14:paraId="521B3451" w14:textId="77777777" w:rsidTr="002B1EE0">
        <w:trPr>
          <w:trHeight w:val="187"/>
          <w:jc w:val="center"/>
        </w:trPr>
        <w:tc>
          <w:tcPr>
            <w:tcW w:w="1741" w:type="dxa"/>
            <w:vMerge/>
            <w:tcBorders>
              <w:bottom w:val="single" w:sz="4" w:space="0" w:color="auto"/>
            </w:tcBorders>
          </w:tcPr>
          <w:p w14:paraId="79F3AB4D" w14:textId="77777777" w:rsidR="002B1EE0" w:rsidRPr="00F92868" w:rsidRDefault="002B1EE0" w:rsidP="002B1EE0">
            <w:pPr>
              <w:keepNext/>
              <w:keepLines/>
              <w:spacing w:after="0"/>
              <w:jc w:val="center"/>
              <w:rPr>
                <w:rFonts w:ascii="Arial" w:eastAsia="等线" w:hAnsi="Arial"/>
                <w:b/>
                <w:sz w:val="18"/>
              </w:rPr>
            </w:pPr>
          </w:p>
        </w:tc>
        <w:tc>
          <w:tcPr>
            <w:tcW w:w="5845" w:type="dxa"/>
            <w:gridSpan w:val="3"/>
            <w:vAlign w:val="center"/>
          </w:tcPr>
          <w:p w14:paraId="13FFA9A1" w14:textId="77777777" w:rsidR="002B1EE0" w:rsidRPr="00F92868" w:rsidRDefault="002B1EE0" w:rsidP="002B1EE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B1EE0" w:rsidRPr="00F92868" w14:paraId="32C94B84" w14:textId="77777777" w:rsidTr="002B1EE0">
        <w:trPr>
          <w:trHeight w:val="187"/>
          <w:jc w:val="center"/>
        </w:trPr>
        <w:tc>
          <w:tcPr>
            <w:tcW w:w="1741" w:type="dxa"/>
            <w:shd w:val="clear" w:color="auto" w:fill="auto"/>
          </w:tcPr>
          <w:p w14:paraId="78B2F56B" w14:textId="77777777" w:rsidR="002B1EE0" w:rsidRPr="00F92868" w:rsidRDefault="002B1EE0" w:rsidP="002B1EE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047DFC97"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4FE3ED"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3E7E858" w14:textId="77777777" w:rsidR="002B1EE0" w:rsidRPr="00F92868" w:rsidRDefault="002B1EE0" w:rsidP="002B1EE0">
            <w:pPr>
              <w:keepNext/>
              <w:keepLines/>
              <w:spacing w:after="0"/>
              <w:jc w:val="center"/>
              <w:rPr>
                <w:rFonts w:ascii="Arial" w:eastAsia="等线" w:hAnsi="Arial"/>
                <w:sz w:val="18"/>
                <w:lang w:eastAsia="zh-CN"/>
              </w:rPr>
            </w:pPr>
            <w:r>
              <w:rPr>
                <w:rFonts w:ascii="Arial" w:eastAsia="等线" w:hAnsi="Arial"/>
                <w:sz w:val="18"/>
                <w:lang w:eastAsia="zh-CN"/>
              </w:rPr>
              <w:t>0.5</w:t>
            </w:r>
          </w:p>
        </w:tc>
      </w:tr>
      <w:tr w:rsidR="002B1EE0" w:rsidRPr="00F92868" w14:paraId="28983BB0" w14:textId="77777777" w:rsidTr="002B1EE0">
        <w:trPr>
          <w:trHeight w:val="187"/>
          <w:jc w:val="center"/>
        </w:trPr>
        <w:tc>
          <w:tcPr>
            <w:tcW w:w="7586" w:type="dxa"/>
            <w:gridSpan w:val="4"/>
            <w:tcBorders>
              <w:bottom w:val="single" w:sz="4" w:space="0" w:color="auto"/>
            </w:tcBorders>
            <w:shd w:val="clear" w:color="auto" w:fill="auto"/>
          </w:tcPr>
          <w:p w14:paraId="6F62CEBB" w14:textId="77777777" w:rsidR="002B1EE0" w:rsidRPr="00684407" w:rsidRDefault="002B1EE0" w:rsidP="002B1EE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CA1DC96" w14:textId="77777777" w:rsidR="002B1EE0" w:rsidRDefault="002B1EE0" w:rsidP="002B1EE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73369691" w14:textId="505E931D" w:rsidR="002B1EE0" w:rsidRPr="00607CE1" w:rsidRDefault="002B1EE0" w:rsidP="002B1EE0">
      <w:pPr>
        <w:pStyle w:val="31"/>
        <w:rPr>
          <w:rFonts w:cs="Arial"/>
          <w:color w:val="000000" w:themeColor="text1"/>
          <w:szCs w:val="28"/>
        </w:rPr>
      </w:pPr>
      <w:bookmarkStart w:id="607" w:name="_Toc144251657"/>
      <w:r>
        <w:rPr>
          <w:rFonts w:cs="Arial"/>
          <w:color w:val="000000" w:themeColor="text1"/>
          <w:szCs w:val="28"/>
        </w:rPr>
        <w:t>5.57</w:t>
      </w:r>
      <w:r w:rsidRPr="00607CE1">
        <w:rPr>
          <w:rFonts w:cs="Arial"/>
          <w:color w:val="000000" w:themeColor="text1"/>
          <w:szCs w:val="28"/>
        </w:rPr>
        <w:t>.2</w:t>
      </w:r>
      <w:r w:rsidRPr="00607CE1">
        <w:rPr>
          <w:rFonts w:cs="Arial"/>
          <w:color w:val="000000" w:themeColor="text1"/>
          <w:szCs w:val="28"/>
        </w:rPr>
        <w:tab/>
        <w:t>Specific for 2 bands UL CA</w:t>
      </w:r>
      <w:bookmarkEnd w:id="607"/>
    </w:p>
    <w:p w14:paraId="103B2B65" w14:textId="0A9440BF" w:rsidR="002B1EE0" w:rsidRPr="006A0293" w:rsidRDefault="002B1EE0" w:rsidP="002B1EE0">
      <w:pPr>
        <w:pStyle w:val="41"/>
      </w:pPr>
      <w:bookmarkStart w:id="608" w:name="_Toc144251658"/>
      <w:r w:rsidRPr="006A0293">
        <w:t>5.</w:t>
      </w:r>
      <w:r>
        <w:t>57</w:t>
      </w:r>
      <w:r w:rsidRPr="006A0293">
        <w:t>.2.1</w:t>
      </w:r>
      <w:r w:rsidRPr="006A0293">
        <w:tab/>
        <w:t>UE co-existence studies</w:t>
      </w:r>
      <w:bookmarkEnd w:id="608"/>
    </w:p>
    <w:p w14:paraId="48FC78C3" w14:textId="77777777" w:rsidR="002B1EE0" w:rsidRDefault="002B1EE0" w:rsidP="006A0293">
      <w:r>
        <w:t>This is a 3-band combination, so uplink harmonic and harmonic mixing analysis is already done in the fallbacks. Only IMD for two uplink configurations is analysed.</w:t>
      </w:r>
    </w:p>
    <w:p w14:paraId="18B1BE17" w14:textId="21A55DEE" w:rsidR="002B1EE0" w:rsidRPr="0073594C" w:rsidRDefault="002B1EE0" w:rsidP="002B1EE0">
      <w:r w:rsidRPr="0073594C">
        <w:t xml:space="preserve">Table </w:t>
      </w:r>
      <w:r>
        <w:rPr>
          <w:rFonts w:hint="eastAsia"/>
          <w:lang w:val="en-US" w:eastAsia="zh-CN"/>
        </w:rPr>
        <w:t>5.</w:t>
      </w:r>
      <w:r>
        <w:rPr>
          <w:lang w:val="en-US" w:eastAsia="zh-CN"/>
        </w:rPr>
        <w:t>57</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5D62562" w14:textId="13ADBFEE" w:rsidR="002B1EE0" w:rsidRPr="0073594C" w:rsidRDefault="002B1EE0" w:rsidP="002B1EE0">
      <w:r>
        <w:t>Table 5.57</w:t>
      </w:r>
      <w:r w:rsidRPr="0073594C">
        <w:t>.2.2-2 lists B</w:t>
      </w:r>
      <w:r w:rsidRPr="0073594C">
        <w:rPr>
          <w:rFonts w:hint="eastAsia"/>
          <w:lang w:eastAsia="ja-JP"/>
        </w:rPr>
        <w:t xml:space="preserve">and </w:t>
      </w:r>
      <w:r w:rsidRPr="0073594C">
        <w:rPr>
          <w:lang w:val="en-US" w:eastAsia="zh-CN"/>
        </w:rPr>
        <w:t>n</w:t>
      </w:r>
      <w:r>
        <w:rPr>
          <w:lang w:val="en-US" w:eastAsia="zh-CN"/>
        </w:rPr>
        <w:t>28</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3365272D" w14:textId="70B03367" w:rsidR="002B1EE0" w:rsidRPr="0073594C" w:rsidRDefault="002B1EE0" w:rsidP="002B1EE0">
      <w:r>
        <w:t>Table 5.57</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A9CA584" w14:textId="34237A6C" w:rsidR="002B1EE0" w:rsidRDefault="002B1EE0" w:rsidP="002B1EE0">
      <w:pPr>
        <w:keepNext/>
        <w:keepLines/>
        <w:spacing w:before="60"/>
        <w:jc w:val="center"/>
        <w:rPr>
          <w:rFonts w:ascii="Arial" w:hAnsi="Arial" w:cs="Arial"/>
          <w:b/>
          <w:lang w:eastAsia="zh-CN"/>
        </w:rPr>
      </w:pPr>
      <w:r>
        <w:rPr>
          <w:rFonts w:ascii="Arial" w:hAnsi="Arial" w:cs="Arial"/>
          <w:b/>
          <w:lang w:eastAsia="zh-CN"/>
        </w:rPr>
        <w:t xml:space="preserve">Table 5.57.2.1-1: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1ADC2AF9" w14:textId="77777777" w:rsidTr="002B1EE0">
        <w:trPr>
          <w:trHeight w:val="270"/>
        </w:trPr>
        <w:tc>
          <w:tcPr>
            <w:tcW w:w="2825" w:type="dxa"/>
            <w:shd w:val="clear" w:color="auto" w:fill="auto"/>
            <w:vAlign w:val="center"/>
            <w:hideMark/>
          </w:tcPr>
          <w:p w14:paraId="76868D5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2E870DC"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A3E7B51"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0DB2A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A8AD3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079C801" w14:textId="77777777" w:rsidTr="002B1EE0">
        <w:trPr>
          <w:trHeight w:val="270"/>
        </w:trPr>
        <w:tc>
          <w:tcPr>
            <w:tcW w:w="2825" w:type="dxa"/>
            <w:shd w:val="clear" w:color="000000" w:fill="F2F2F2"/>
            <w:vAlign w:val="center"/>
            <w:hideMark/>
          </w:tcPr>
          <w:p w14:paraId="0B695A2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63B4D0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2AB2970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2057E8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76CB5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33F99FF6" w14:textId="77777777" w:rsidTr="002B1EE0">
        <w:trPr>
          <w:trHeight w:val="270"/>
        </w:trPr>
        <w:tc>
          <w:tcPr>
            <w:tcW w:w="2825" w:type="dxa"/>
            <w:shd w:val="clear" w:color="000000" w:fill="F2F2F2"/>
            <w:vAlign w:val="center"/>
            <w:hideMark/>
          </w:tcPr>
          <w:p w14:paraId="6AFAB64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F300C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6152C5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3F67C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0BCF8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r>
      <w:tr w:rsidR="002B1EE0" w:rsidRPr="00DB7239" w14:paraId="0C440F78" w14:textId="77777777" w:rsidTr="002B1EE0">
        <w:trPr>
          <w:trHeight w:val="270"/>
        </w:trPr>
        <w:tc>
          <w:tcPr>
            <w:tcW w:w="2825" w:type="dxa"/>
            <w:shd w:val="clear" w:color="auto" w:fill="auto"/>
            <w:vAlign w:val="center"/>
            <w:hideMark/>
          </w:tcPr>
          <w:p w14:paraId="0A7A811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18B789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5410AF6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F26D94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06ACCE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69175533" w14:textId="77777777" w:rsidTr="002B1EE0">
        <w:trPr>
          <w:trHeight w:val="270"/>
        </w:trPr>
        <w:tc>
          <w:tcPr>
            <w:tcW w:w="2825" w:type="dxa"/>
            <w:shd w:val="clear" w:color="auto" w:fill="auto"/>
            <w:vAlign w:val="center"/>
            <w:hideMark/>
          </w:tcPr>
          <w:p w14:paraId="2A121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2D4B3A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2552</w:t>
            </w:r>
          </w:p>
        </w:tc>
        <w:tc>
          <w:tcPr>
            <w:tcW w:w="1985" w:type="dxa"/>
            <w:shd w:val="clear" w:color="auto" w:fill="auto"/>
            <w:vAlign w:val="center"/>
            <w:hideMark/>
          </w:tcPr>
          <w:p w14:paraId="04FDED2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3097</w:t>
            </w:r>
          </w:p>
        </w:tc>
        <w:tc>
          <w:tcPr>
            <w:tcW w:w="1842" w:type="dxa"/>
            <w:shd w:val="clear" w:color="auto" w:fill="auto"/>
            <w:vAlign w:val="center"/>
            <w:hideMark/>
          </w:tcPr>
          <w:p w14:paraId="1C7FF44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4003</w:t>
            </w:r>
          </w:p>
        </w:tc>
        <w:tc>
          <w:tcPr>
            <w:tcW w:w="1843" w:type="dxa"/>
            <w:shd w:val="clear" w:color="auto" w:fill="auto"/>
            <w:vAlign w:val="center"/>
            <w:hideMark/>
          </w:tcPr>
          <w:p w14:paraId="73CBB62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4548</w:t>
            </w:r>
          </w:p>
        </w:tc>
      </w:tr>
      <w:tr w:rsidR="002B1EE0" w:rsidRPr="00DB7239" w14:paraId="6F57BB48" w14:textId="77777777" w:rsidTr="002B1EE0">
        <w:trPr>
          <w:trHeight w:val="270"/>
        </w:trPr>
        <w:tc>
          <w:tcPr>
            <w:tcW w:w="2825" w:type="dxa"/>
            <w:shd w:val="clear" w:color="000000" w:fill="F2F2F2"/>
            <w:vAlign w:val="center"/>
            <w:hideMark/>
          </w:tcPr>
          <w:p w14:paraId="3F2C625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4C665A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6A365F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2F31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01CEA33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5EE290C7" w14:textId="77777777" w:rsidTr="002B1EE0">
        <w:trPr>
          <w:trHeight w:val="270"/>
        </w:trPr>
        <w:tc>
          <w:tcPr>
            <w:tcW w:w="2825" w:type="dxa"/>
            <w:shd w:val="clear" w:color="000000" w:fill="F2F2F2"/>
            <w:vAlign w:val="center"/>
            <w:hideMark/>
          </w:tcPr>
          <w:p w14:paraId="13B8BE9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751E0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2394</w:t>
            </w:r>
          </w:p>
        </w:tc>
        <w:tc>
          <w:tcPr>
            <w:tcW w:w="1985" w:type="dxa"/>
            <w:shd w:val="clear" w:color="000000" w:fill="F2F2F2"/>
            <w:vAlign w:val="center"/>
            <w:hideMark/>
          </w:tcPr>
          <w:p w14:paraId="750E6E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1804</w:t>
            </w:r>
          </w:p>
        </w:tc>
        <w:tc>
          <w:tcPr>
            <w:tcW w:w="1842" w:type="dxa"/>
            <w:shd w:val="clear" w:color="000000" w:fill="F2F2F2"/>
            <w:vAlign w:val="center"/>
            <w:hideMark/>
          </w:tcPr>
          <w:p w14:paraId="45BBA50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5852</w:t>
            </w:r>
          </w:p>
        </w:tc>
        <w:tc>
          <w:tcPr>
            <w:tcW w:w="1843" w:type="dxa"/>
            <w:shd w:val="clear" w:color="000000" w:fill="F2F2F2"/>
            <w:vAlign w:val="center"/>
            <w:hideMark/>
          </w:tcPr>
          <w:p w14:paraId="4AB6B8F6"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6897</w:t>
            </w:r>
          </w:p>
        </w:tc>
      </w:tr>
      <w:tr w:rsidR="002B1EE0" w:rsidRPr="00DB7239" w14:paraId="3F8AD7AA" w14:textId="77777777" w:rsidTr="002B1EE0">
        <w:trPr>
          <w:trHeight w:val="270"/>
        </w:trPr>
        <w:tc>
          <w:tcPr>
            <w:tcW w:w="2825" w:type="dxa"/>
            <w:shd w:val="clear" w:color="000000" w:fill="F2F2F2"/>
            <w:vAlign w:val="center"/>
            <w:hideMark/>
          </w:tcPr>
          <w:p w14:paraId="34D9133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6C2CE3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A6D03E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33B36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1AEF2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3248EA06" w14:textId="77777777" w:rsidTr="002B1EE0">
        <w:trPr>
          <w:trHeight w:val="270"/>
        </w:trPr>
        <w:tc>
          <w:tcPr>
            <w:tcW w:w="2825" w:type="dxa"/>
            <w:shd w:val="clear" w:color="000000" w:fill="F2F2F2"/>
            <w:vAlign w:val="center"/>
            <w:hideMark/>
          </w:tcPr>
          <w:p w14:paraId="4C80772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767668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4706</w:t>
            </w:r>
          </w:p>
        </w:tc>
        <w:tc>
          <w:tcPr>
            <w:tcW w:w="1985" w:type="dxa"/>
            <w:shd w:val="clear" w:color="000000" w:fill="F2F2F2"/>
            <w:vAlign w:val="center"/>
            <w:hideMark/>
          </w:tcPr>
          <w:p w14:paraId="54D47F8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5296</w:t>
            </w:r>
          </w:p>
        </w:tc>
        <w:tc>
          <w:tcPr>
            <w:tcW w:w="1842" w:type="dxa"/>
            <w:shd w:val="clear" w:color="000000" w:fill="F2F2F2"/>
            <w:vAlign w:val="center"/>
            <w:hideMark/>
          </w:tcPr>
          <w:p w14:paraId="772DA3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7303</w:t>
            </w:r>
          </w:p>
        </w:tc>
        <w:tc>
          <w:tcPr>
            <w:tcW w:w="1843" w:type="dxa"/>
            <w:shd w:val="clear" w:color="000000" w:fill="F2F2F2"/>
            <w:vAlign w:val="center"/>
            <w:hideMark/>
          </w:tcPr>
          <w:p w14:paraId="2CF0F0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8348</w:t>
            </w:r>
          </w:p>
        </w:tc>
      </w:tr>
      <w:tr w:rsidR="002B1EE0" w:rsidRPr="00DB7239" w14:paraId="54E9B6BD" w14:textId="77777777" w:rsidTr="002B1EE0">
        <w:trPr>
          <w:trHeight w:val="270"/>
        </w:trPr>
        <w:tc>
          <w:tcPr>
            <w:tcW w:w="2825" w:type="dxa"/>
            <w:shd w:val="clear" w:color="auto" w:fill="auto"/>
            <w:vAlign w:val="center"/>
            <w:hideMark/>
          </w:tcPr>
          <w:p w14:paraId="3246C6B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04323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AAFA2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09AA7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00DDB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1C6798" w14:textId="77777777" w:rsidTr="002B1EE0">
        <w:trPr>
          <w:trHeight w:val="270"/>
        </w:trPr>
        <w:tc>
          <w:tcPr>
            <w:tcW w:w="2825" w:type="dxa"/>
            <w:shd w:val="clear" w:color="auto" w:fill="auto"/>
            <w:vAlign w:val="center"/>
            <w:hideMark/>
          </w:tcPr>
          <w:p w14:paraId="2514547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7F93C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1691</w:t>
            </w:r>
          </w:p>
        </w:tc>
        <w:tc>
          <w:tcPr>
            <w:tcW w:w="1985" w:type="dxa"/>
            <w:shd w:val="clear" w:color="auto" w:fill="auto"/>
            <w:vAlign w:val="center"/>
            <w:hideMark/>
          </w:tcPr>
          <w:p w14:paraId="4F905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1056</w:t>
            </w:r>
          </w:p>
        </w:tc>
        <w:tc>
          <w:tcPr>
            <w:tcW w:w="1842" w:type="dxa"/>
            <w:shd w:val="clear" w:color="auto" w:fill="auto"/>
            <w:vAlign w:val="center"/>
            <w:hideMark/>
          </w:tcPr>
          <w:p w14:paraId="7001A45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9152</w:t>
            </w:r>
          </w:p>
        </w:tc>
        <w:tc>
          <w:tcPr>
            <w:tcW w:w="1843" w:type="dxa"/>
            <w:shd w:val="clear" w:color="auto" w:fill="auto"/>
            <w:vAlign w:val="center"/>
            <w:hideMark/>
          </w:tcPr>
          <w:p w14:paraId="0A0A744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10697</w:t>
            </w:r>
          </w:p>
        </w:tc>
      </w:tr>
      <w:tr w:rsidR="002B1EE0" w:rsidRPr="00DB7239" w14:paraId="0D2A8925" w14:textId="77777777" w:rsidTr="002B1EE0">
        <w:trPr>
          <w:trHeight w:val="270"/>
        </w:trPr>
        <w:tc>
          <w:tcPr>
            <w:tcW w:w="2825" w:type="dxa"/>
            <w:shd w:val="clear" w:color="auto" w:fill="auto"/>
            <w:vAlign w:val="center"/>
            <w:hideMark/>
          </w:tcPr>
          <w:p w14:paraId="32BEFFD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69E23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D17AB7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01A1ED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51E0EC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4D9637F4" w14:textId="77777777" w:rsidTr="002B1EE0">
        <w:trPr>
          <w:trHeight w:val="270"/>
        </w:trPr>
        <w:tc>
          <w:tcPr>
            <w:tcW w:w="2825" w:type="dxa"/>
            <w:shd w:val="clear" w:color="auto" w:fill="auto"/>
            <w:vAlign w:val="center"/>
            <w:hideMark/>
          </w:tcPr>
          <w:p w14:paraId="33DC0C8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BD9B12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6194</w:t>
            </w:r>
          </w:p>
        </w:tc>
        <w:tc>
          <w:tcPr>
            <w:tcW w:w="1985" w:type="dxa"/>
            <w:shd w:val="clear" w:color="auto" w:fill="auto"/>
            <w:vAlign w:val="center"/>
            <w:hideMark/>
          </w:tcPr>
          <w:p w14:paraId="096EB0D1"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5104</w:t>
            </w:r>
          </w:p>
        </w:tc>
        <w:tc>
          <w:tcPr>
            <w:tcW w:w="1842" w:type="dxa"/>
            <w:shd w:val="clear" w:color="auto" w:fill="auto"/>
            <w:vAlign w:val="center"/>
            <w:hideMark/>
          </w:tcPr>
          <w:p w14:paraId="7681EE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8006</w:t>
            </w:r>
          </w:p>
        </w:tc>
        <w:tc>
          <w:tcPr>
            <w:tcW w:w="1843" w:type="dxa"/>
            <w:shd w:val="clear" w:color="auto" w:fill="auto"/>
            <w:vAlign w:val="center"/>
            <w:hideMark/>
          </w:tcPr>
          <w:p w14:paraId="71A7CDF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9096</w:t>
            </w:r>
          </w:p>
        </w:tc>
      </w:tr>
      <w:tr w:rsidR="002B1EE0" w:rsidRPr="00DB7239" w14:paraId="63D13004" w14:textId="77777777" w:rsidTr="002B1EE0">
        <w:trPr>
          <w:trHeight w:val="270"/>
        </w:trPr>
        <w:tc>
          <w:tcPr>
            <w:tcW w:w="2825" w:type="dxa"/>
            <w:shd w:val="clear" w:color="auto" w:fill="auto"/>
            <w:vAlign w:val="center"/>
            <w:hideMark/>
          </w:tcPr>
          <w:p w14:paraId="16ED6BC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4C66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704C84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83A0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7D9F501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3999C413" w14:textId="77777777" w:rsidTr="002B1EE0">
        <w:trPr>
          <w:trHeight w:val="270"/>
        </w:trPr>
        <w:tc>
          <w:tcPr>
            <w:tcW w:w="2825" w:type="dxa"/>
            <w:shd w:val="clear" w:color="auto" w:fill="auto"/>
            <w:vAlign w:val="center"/>
            <w:hideMark/>
          </w:tcPr>
          <w:p w14:paraId="6B2BEE61"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F64F2C8"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5409</w:t>
            </w:r>
          </w:p>
        </w:tc>
        <w:tc>
          <w:tcPr>
            <w:tcW w:w="1985" w:type="dxa"/>
            <w:shd w:val="clear" w:color="000000" w:fill="FFFFFF"/>
            <w:vAlign w:val="center"/>
            <w:hideMark/>
          </w:tcPr>
          <w:p w14:paraId="2EC299BB"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6044</w:t>
            </w:r>
          </w:p>
        </w:tc>
        <w:tc>
          <w:tcPr>
            <w:tcW w:w="1842" w:type="dxa"/>
            <w:shd w:val="clear" w:color="000000" w:fill="FFFFFF"/>
            <w:vAlign w:val="center"/>
            <w:hideMark/>
          </w:tcPr>
          <w:p w14:paraId="7A9061D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10603</w:t>
            </w:r>
          </w:p>
        </w:tc>
        <w:tc>
          <w:tcPr>
            <w:tcW w:w="1843" w:type="dxa"/>
            <w:shd w:val="clear" w:color="000000" w:fill="FFFFFF"/>
            <w:vAlign w:val="center"/>
            <w:hideMark/>
          </w:tcPr>
          <w:p w14:paraId="100562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12148</w:t>
            </w:r>
          </w:p>
        </w:tc>
      </w:tr>
      <w:tr w:rsidR="002B1EE0" w:rsidRPr="00DB7239" w14:paraId="5F86EA40" w14:textId="77777777" w:rsidTr="002B1EE0">
        <w:trPr>
          <w:trHeight w:val="270"/>
        </w:trPr>
        <w:tc>
          <w:tcPr>
            <w:tcW w:w="2825" w:type="dxa"/>
            <w:shd w:val="clear" w:color="000000" w:fill="F2F2F2"/>
            <w:vAlign w:val="center"/>
            <w:hideMark/>
          </w:tcPr>
          <w:p w14:paraId="5B03D00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C50DFE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05A9A9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8CC3F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2EBB39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6C9C67AD" w14:textId="77777777" w:rsidTr="002B1EE0">
        <w:trPr>
          <w:trHeight w:val="270"/>
        </w:trPr>
        <w:tc>
          <w:tcPr>
            <w:tcW w:w="2825" w:type="dxa"/>
            <w:shd w:val="clear" w:color="000000" w:fill="F2F2F2"/>
            <w:vAlign w:val="center"/>
            <w:hideMark/>
          </w:tcPr>
          <w:p w14:paraId="55D58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AE9114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14497</w:t>
            </w:r>
          </w:p>
        </w:tc>
        <w:tc>
          <w:tcPr>
            <w:tcW w:w="1985" w:type="dxa"/>
            <w:shd w:val="clear" w:color="000000" w:fill="F2F2F2"/>
            <w:vAlign w:val="center"/>
            <w:hideMark/>
          </w:tcPr>
          <w:p w14:paraId="5A4935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12452</w:t>
            </w:r>
          </w:p>
        </w:tc>
        <w:tc>
          <w:tcPr>
            <w:tcW w:w="1842" w:type="dxa"/>
            <w:shd w:val="clear" w:color="000000" w:fill="F2F2F2"/>
            <w:vAlign w:val="center"/>
            <w:hideMark/>
          </w:tcPr>
          <w:p w14:paraId="4589CB66"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308</w:t>
            </w:r>
          </w:p>
        </w:tc>
        <w:tc>
          <w:tcPr>
            <w:tcW w:w="1843" w:type="dxa"/>
            <w:shd w:val="clear" w:color="000000" w:fill="F2F2F2"/>
            <w:vAlign w:val="center"/>
            <w:hideMark/>
          </w:tcPr>
          <w:p w14:paraId="524CEFE8"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988</w:t>
            </w:r>
          </w:p>
        </w:tc>
      </w:tr>
      <w:tr w:rsidR="002B1EE0" w:rsidRPr="00DB7239" w14:paraId="47E7B0D0" w14:textId="77777777" w:rsidTr="002B1EE0">
        <w:trPr>
          <w:trHeight w:val="270"/>
        </w:trPr>
        <w:tc>
          <w:tcPr>
            <w:tcW w:w="2825" w:type="dxa"/>
            <w:shd w:val="clear" w:color="000000" w:fill="F2F2F2"/>
            <w:vAlign w:val="center"/>
            <w:hideMark/>
          </w:tcPr>
          <w:p w14:paraId="4742543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A622F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E992F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C621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D0084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42660408" w14:textId="77777777" w:rsidTr="002B1EE0">
        <w:trPr>
          <w:trHeight w:val="270"/>
        </w:trPr>
        <w:tc>
          <w:tcPr>
            <w:tcW w:w="2825" w:type="dxa"/>
            <w:shd w:val="clear" w:color="000000" w:fill="F2F2F2"/>
            <w:vAlign w:val="center"/>
            <w:hideMark/>
          </w:tcPr>
          <w:p w14:paraId="1E76E9B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2F0D644"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9994</w:t>
            </w:r>
          </w:p>
        </w:tc>
        <w:tc>
          <w:tcPr>
            <w:tcW w:w="1985" w:type="dxa"/>
            <w:shd w:val="clear" w:color="000000" w:fill="F2F2F2"/>
            <w:vAlign w:val="center"/>
            <w:hideMark/>
          </w:tcPr>
          <w:p w14:paraId="7C58BECC"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8404</w:t>
            </w:r>
          </w:p>
        </w:tc>
        <w:tc>
          <w:tcPr>
            <w:tcW w:w="1842" w:type="dxa"/>
            <w:shd w:val="clear" w:color="000000" w:fill="F2F2F2"/>
            <w:vAlign w:val="center"/>
            <w:hideMark/>
          </w:tcPr>
          <w:p w14:paraId="739C9EF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4356</w:t>
            </w:r>
          </w:p>
        </w:tc>
        <w:tc>
          <w:tcPr>
            <w:tcW w:w="1843" w:type="dxa"/>
            <w:shd w:val="clear" w:color="000000" w:fill="F2F2F2"/>
            <w:vAlign w:val="center"/>
            <w:hideMark/>
          </w:tcPr>
          <w:p w14:paraId="5A8BDB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5491</w:t>
            </w:r>
          </w:p>
        </w:tc>
      </w:tr>
      <w:tr w:rsidR="002B1EE0" w:rsidRPr="00DB7239" w14:paraId="5B3AB2E6" w14:textId="77777777" w:rsidTr="002B1EE0">
        <w:trPr>
          <w:trHeight w:val="270"/>
        </w:trPr>
        <w:tc>
          <w:tcPr>
            <w:tcW w:w="2825" w:type="dxa"/>
            <w:shd w:val="clear" w:color="000000" w:fill="F2F2F2"/>
            <w:vAlign w:val="center"/>
            <w:hideMark/>
          </w:tcPr>
          <w:p w14:paraId="5EB5771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2A621B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A6949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4468D2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1A2BD0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981297D" w14:textId="77777777" w:rsidTr="002B1EE0">
        <w:trPr>
          <w:trHeight w:val="270"/>
        </w:trPr>
        <w:tc>
          <w:tcPr>
            <w:tcW w:w="2825" w:type="dxa"/>
            <w:shd w:val="clear" w:color="000000" w:fill="F2F2F2"/>
            <w:vAlign w:val="center"/>
            <w:hideMark/>
          </w:tcPr>
          <w:p w14:paraId="75EDF6F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2896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13903</w:t>
            </w:r>
          </w:p>
        </w:tc>
        <w:tc>
          <w:tcPr>
            <w:tcW w:w="1985" w:type="dxa"/>
            <w:shd w:val="clear" w:color="000000" w:fill="F2F2F2"/>
            <w:vAlign w:val="center"/>
            <w:hideMark/>
          </w:tcPr>
          <w:p w14:paraId="4120E4D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15948</w:t>
            </w:r>
          </w:p>
        </w:tc>
        <w:tc>
          <w:tcPr>
            <w:tcW w:w="1842" w:type="dxa"/>
            <w:shd w:val="clear" w:color="000000" w:fill="F2F2F2"/>
            <w:vAlign w:val="center"/>
            <w:hideMark/>
          </w:tcPr>
          <w:p w14:paraId="25F7D9E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6112</w:t>
            </w:r>
          </w:p>
        </w:tc>
        <w:tc>
          <w:tcPr>
            <w:tcW w:w="1843" w:type="dxa"/>
            <w:shd w:val="clear" w:color="000000" w:fill="F2F2F2"/>
            <w:vAlign w:val="center"/>
            <w:hideMark/>
          </w:tcPr>
          <w:p w14:paraId="306E7B69"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6792</w:t>
            </w:r>
          </w:p>
        </w:tc>
      </w:tr>
      <w:tr w:rsidR="002B1EE0" w:rsidRPr="00DB7239" w14:paraId="65AC0C2B" w14:textId="77777777" w:rsidTr="002B1EE0">
        <w:trPr>
          <w:trHeight w:val="270"/>
        </w:trPr>
        <w:tc>
          <w:tcPr>
            <w:tcW w:w="2825" w:type="dxa"/>
            <w:shd w:val="clear" w:color="000000" w:fill="F2F2F2"/>
            <w:vAlign w:val="center"/>
            <w:hideMark/>
          </w:tcPr>
          <w:p w14:paraId="0B2158A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953F4D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E57A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28A44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D5FF7A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4E765B" w14:textId="77777777" w:rsidTr="002B1EE0">
        <w:trPr>
          <w:trHeight w:val="270"/>
        </w:trPr>
        <w:tc>
          <w:tcPr>
            <w:tcW w:w="2825" w:type="dxa"/>
            <w:shd w:val="clear" w:color="000000" w:fill="F2F2F2"/>
            <w:vAlign w:val="center"/>
            <w:hideMark/>
          </w:tcPr>
          <w:p w14:paraId="145BB37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0016D9"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11306</w:t>
            </w:r>
          </w:p>
        </w:tc>
        <w:tc>
          <w:tcPr>
            <w:tcW w:w="1985" w:type="dxa"/>
            <w:shd w:val="clear" w:color="000000" w:fill="F2F2F2"/>
            <w:vAlign w:val="center"/>
            <w:hideMark/>
          </w:tcPr>
          <w:p w14:paraId="27795508" w14:textId="77777777" w:rsidR="002B1EE0" w:rsidRPr="000E21BB"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12896</w:t>
            </w:r>
          </w:p>
        </w:tc>
        <w:tc>
          <w:tcPr>
            <w:tcW w:w="1842" w:type="dxa"/>
            <w:shd w:val="clear" w:color="000000" w:fill="F2F2F2"/>
            <w:vAlign w:val="center"/>
            <w:hideMark/>
          </w:tcPr>
          <w:p w14:paraId="74BFD1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8709</w:t>
            </w:r>
          </w:p>
        </w:tc>
        <w:tc>
          <w:tcPr>
            <w:tcW w:w="1843" w:type="dxa"/>
            <w:shd w:val="clear" w:color="000000" w:fill="F2F2F2"/>
            <w:vAlign w:val="center"/>
            <w:hideMark/>
          </w:tcPr>
          <w:p w14:paraId="7DCF1B1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9844</w:t>
            </w:r>
          </w:p>
        </w:tc>
      </w:tr>
    </w:tbl>
    <w:p w14:paraId="161F3B6E" w14:textId="77777777" w:rsidR="002B1EE0" w:rsidRPr="0073594C" w:rsidRDefault="002B1EE0" w:rsidP="002B1EE0">
      <w:pPr>
        <w:rPr>
          <w:lang w:eastAsia="ko-KR"/>
        </w:rPr>
      </w:pPr>
    </w:p>
    <w:p w14:paraId="4737B18B" w14:textId="32AED81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7AD7E891" w14:textId="77777777" w:rsidTr="002B1EE0">
        <w:trPr>
          <w:trHeight w:val="270"/>
        </w:trPr>
        <w:tc>
          <w:tcPr>
            <w:tcW w:w="2825" w:type="dxa"/>
            <w:shd w:val="clear" w:color="auto" w:fill="auto"/>
            <w:vAlign w:val="center"/>
            <w:hideMark/>
          </w:tcPr>
          <w:p w14:paraId="3EA2FF6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E2C1CE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4D5EB77E"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5B23F3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623087D5"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1924A749" w14:textId="77777777" w:rsidTr="002B1EE0">
        <w:trPr>
          <w:trHeight w:val="270"/>
        </w:trPr>
        <w:tc>
          <w:tcPr>
            <w:tcW w:w="2825" w:type="dxa"/>
            <w:shd w:val="clear" w:color="000000" w:fill="F2F2F2"/>
            <w:vAlign w:val="center"/>
            <w:hideMark/>
          </w:tcPr>
          <w:p w14:paraId="4801FB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0F2CCF6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451CB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AC3A93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F4019A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5BD300B0" w14:textId="77777777" w:rsidTr="002B1EE0">
        <w:trPr>
          <w:trHeight w:val="270"/>
        </w:trPr>
        <w:tc>
          <w:tcPr>
            <w:tcW w:w="2825" w:type="dxa"/>
            <w:shd w:val="clear" w:color="000000" w:fill="F2F2F2"/>
            <w:vAlign w:val="center"/>
            <w:hideMark/>
          </w:tcPr>
          <w:p w14:paraId="2E3254E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5BF074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32A2837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1F99BE9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831DC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735B1344" w14:textId="77777777" w:rsidTr="002B1EE0">
        <w:trPr>
          <w:trHeight w:val="270"/>
        </w:trPr>
        <w:tc>
          <w:tcPr>
            <w:tcW w:w="2825" w:type="dxa"/>
            <w:shd w:val="clear" w:color="auto" w:fill="auto"/>
            <w:vAlign w:val="center"/>
            <w:hideMark/>
          </w:tcPr>
          <w:p w14:paraId="48CE3B5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C7B6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4AA78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179F68B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598235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11C31C84" w14:textId="77777777" w:rsidTr="002B1EE0">
        <w:trPr>
          <w:trHeight w:val="270"/>
        </w:trPr>
        <w:tc>
          <w:tcPr>
            <w:tcW w:w="2825" w:type="dxa"/>
            <w:shd w:val="clear" w:color="auto" w:fill="auto"/>
            <w:vAlign w:val="center"/>
            <w:hideMark/>
          </w:tcPr>
          <w:p w14:paraId="07FF1FE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1788343"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5177</w:t>
            </w:r>
          </w:p>
        </w:tc>
        <w:tc>
          <w:tcPr>
            <w:tcW w:w="1985" w:type="dxa"/>
            <w:shd w:val="clear" w:color="auto" w:fill="auto"/>
            <w:vAlign w:val="center"/>
            <w:hideMark/>
          </w:tcPr>
          <w:p w14:paraId="67509C12"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5722</w:t>
            </w:r>
          </w:p>
        </w:tc>
        <w:tc>
          <w:tcPr>
            <w:tcW w:w="1842" w:type="dxa"/>
            <w:shd w:val="clear" w:color="auto" w:fill="auto"/>
            <w:vAlign w:val="center"/>
            <w:hideMark/>
          </w:tcPr>
          <w:p w14:paraId="1A804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4707CFF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7173</w:t>
            </w:r>
          </w:p>
        </w:tc>
      </w:tr>
      <w:tr w:rsidR="002B1EE0" w:rsidRPr="00DB7239" w14:paraId="52F36ED7" w14:textId="77777777" w:rsidTr="002B1EE0">
        <w:trPr>
          <w:trHeight w:val="270"/>
        </w:trPr>
        <w:tc>
          <w:tcPr>
            <w:tcW w:w="2825" w:type="dxa"/>
            <w:shd w:val="clear" w:color="000000" w:fill="F2F2F2"/>
            <w:vAlign w:val="center"/>
            <w:hideMark/>
          </w:tcPr>
          <w:p w14:paraId="0529B43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BF4828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E3FF38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66F036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BE31D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4A58A468" w14:textId="77777777" w:rsidTr="002B1EE0">
        <w:trPr>
          <w:trHeight w:val="270"/>
        </w:trPr>
        <w:tc>
          <w:tcPr>
            <w:tcW w:w="2825" w:type="dxa"/>
            <w:shd w:val="clear" w:color="000000" w:fill="F2F2F2"/>
            <w:vAlign w:val="center"/>
            <w:hideMark/>
          </w:tcPr>
          <w:p w14:paraId="5FF01C79"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813D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0E13C9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28364AE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45E3AC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12147</w:t>
            </w:r>
          </w:p>
        </w:tc>
      </w:tr>
      <w:tr w:rsidR="002B1EE0" w:rsidRPr="00DB7239" w14:paraId="04AD5843" w14:textId="77777777" w:rsidTr="002B1EE0">
        <w:trPr>
          <w:trHeight w:val="270"/>
        </w:trPr>
        <w:tc>
          <w:tcPr>
            <w:tcW w:w="2825" w:type="dxa"/>
            <w:shd w:val="clear" w:color="000000" w:fill="F2F2F2"/>
            <w:vAlign w:val="center"/>
            <w:hideMark/>
          </w:tcPr>
          <w:p w14:paraId="45A8193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5CDB97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F43E83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1B30C01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84686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0A57172" w14:textId="77777777" w:rsidTr="002B1EE0">
        <w:trPr>
          <w:trHeight w:val="270"/>
        </w:trPr>
        <w:tc>
          <w:tcPr>
            <w:tcW w:w="2825" w:type="dxa"/>
            <w:shd w:val="clear" w:color="000000" w:fill="F2F2F2"/>
            <w:vAlign w:val="center"/>
            <w:hideMark/>
          </w:tcPr>
          <w:p w14:paraId="091FBF4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F9144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6B8CB93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10A98A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328D5F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13598</w:t>
            </w:r>
          </w:p>
        </w:tc>
      </w:tr>
      <w:tr w:rsidR="002B1EE0" w:rsidRPr="00DB7239" w14:paraId="2CB62D1F" w14:textId="77777777" w:rsidTr="002B1EE0">
        <w:trPr>
          <w:trHeight w:val="270"/>
        </w:trPr>
        <w:tc>
          <w:tcPr>
            <w:tcW w:w="2825" w:type="dxa"/>
            <w:shd w:val="clear" w:color="auto" w:fill="auto"/>
            <w:vAlign w:val="center"/>
            <w:hideMark/>
          </w:tcPr>
          <w:p w14:paraId="45FE00E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C75534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C083E2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3445D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0C18FC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761F9742" w14:textId="77777777" w:rsidTr="002B1EE0">
        <w:trPr>
          <w:trHeight w:val="270"/>
        </w:trPr>
        <w:tc>
          <w:tcPr>
            <w:tcW w:w="2825" w:type="dxa"/>
            <w:shd w:val="clear" w:color="auto" w:fill="auto"/>
            <w:vAlign w:val="center"/>
            <w:hideMark/>
          </w:tcPr>
          <w:p w14:paraId="63EDD7F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6826F60"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4316</w:t>
            </w:r>
          </w:p>
        </w:tc>
        <w:tc>
          <w:tcPr>
            <w:tcW w:w="1985" w:type="dxa"/>
            <w:shd w:val="clear" w:color="auto" w:fill="auto"/>
            <w:vAlign w:val="center"/>
            <w:hideMark/>
          </w:tcPr>
          <w:p w14:paraId="44F79782"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3681</w:t>
            </w:r>
          </w:p>
        </w:tc>
        <w:tc>
          <w:tcPr>
            <w:tcW w:w="1842" w:type="dxa"/>
            <w:shd w:val="clear" w:color="auto" w:fill="auto"/>
            <w:vAlign w:val="center"/>
            <w:hideMark/>
          </w:tcPr>
          <w:p w14:paraId="697C23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5A72832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18572</w:t>
            </w:r>
          </w:p>
        </w:tc>
      </w:tr>
      <w:tr w:rsidR="002B1EE0" w:rsidRPr="00DB7239" w14:paraId="255D11D8" w14:textId="77777777" w:rsidTr="002B1EE0">
        <w:trPr>
          <w:trHeight w:val="270"/>
        </w:trPr>
        <w:tc>
          <w:tcPr>
            <w:tcW w:w="2825" w:type="dxa"/>
            <w:shd w:val="clear" w:color="auto" w:fill="auto"/>
            <w:vAlign w:val="center"/>
            <w:hideMark/>
          </w:tcPr>
          <w:p w14:paraId="34FAC27A"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3039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48B10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7EBD1A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7A739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7A86A22A" w14:textId="77777777" w:rsidTr="002B1EE0">
        <w:trPr>
          <w:trHeight w:val="270"/>
        </w:trPr>
        <w:tc>
          <w:tcPr>
            <w:tcW w:w="2825" w:type="dxa"/>
            <w:shd w:val="clear" w:color="auto" w:fill="auto"/>
            <w:vAlign w:val="center"/>
            <w:hideMark/>
          </w:tcPr>
          <w:p w14:paraId="7E825D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A4786F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510FC7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B1E8B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4F39E15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14346</w:t>
            </w:r>
          </w:p>
        </w:tc>
      </w:tr>
      <w:tr w:rsidR="002B1EE0" w:rsidRPr="00DB7239" w14:paraId="4E0D6E4D" w14:textId="77777777" w:rsidTr="002B1EE0">
        <w:trPr>
          <w:trHeight w:val="270"/>
        </w:trPr>
        <w:tc>
          <w:tcPr>
            <w:tcW w:w="2825" w:type="dxa"/>
            <w:shd w:val="clear" w:color="auto" w:fill="auto"/>
            <w:vAlign w:val="center"/>
            <w:hideMark/>
          </w:tcPr>
          <w:p w14:paraId="1A08241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55E33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49FB825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0C4ED2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DCA899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0E1010E8" w14:textId="77777777" w:rsidTr="002B1EE0">
        <w:trPr>
          <w:trHeight w:val="270"/>
        </w:trPr>
        <w:tc>
          <w:tcPr>
            <w:tcW w:w="2825" w:type="dxa"/>
            <w:shd w:val="clear" w:color="auto" w:fill="auto"/>
            <w:vAlign w:val="center"/>
            <w:hideMark/>
          </w:tcPr>
          <w:p w14:paraId="744D50E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52541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1153684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47D414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2E1F9E7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20023</w:t>
            </w:r>
          </w:p>
        </w:tc>
      </w:tr>
      <w:tr w:rsidR="002B1EE0" w:rsidRPr="00DB7239" w14:paraId="02337E23" w14:textId="77777777" w:rsidTr="002B1EE0">
        <w:trPr>
          <w:trHeight w:val="270"/>
        </w:trPr>
        <w:tc>
          <w:tcPr>
            <w:tcW w:w="2825" w:type="dxa"/>
            <w:shd w:val="clear" w:color="000000" w:fill="F2F2F2"/>
            <w:vAlign w:val="center"/>
            <w:hideMark/>
          </w:tcPr>
          <w:p w14:paraId="1965528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1C9C8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67ADAE7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0D0A4F9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5F9C173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433E5289" w14:textId="77777777" w:rsidTr="002B1EE0">
        <w:trPr>
          <w:trHeight w:val="270"/>
        </w:trPr>
        <w:tc>
          <w:tcPr>
            <w:tcW w:w="2825" w:type="dxa"/>
            <w:shd w:val="clear" w:color="000000" w:fill="F2F2F2"/>
            <w:vAlign w:val="center"/>
            <w:hideMark/>
          </w:tcPr>
          <w:p w14:paraId="0C7AC07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35333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7FFBEF4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7F18AF25"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2933</w:t>
            </w:r>
          </w:p>
        </w:tc>
        <w:tc>
          <w:tcPr>
            <w:tcW w:w="1843" w:type="dxa"/>
            <w:shd w:val="clear" w:color="000000" w:fill="F2F2F2"/>
            <w:vAlign w:val="center"/>
            <w:hideMark/>
          </w:tcPr>
          <w:p w14:paraId="71040B9C" w14:textId="77777777" w:rsidR="002B1EE0" w:rsidRPr="00A80682" w:rsidRDefault="002B1EE0" w:rsidP="002B1EE0">
            <w:pPr>
              <w:spacing w:after="0"/>
              <w:jc w:val="center"/>
              <w:rPr>
                <w:rFonts w:ascii="Arial" w:hAnsi="Arial" w:cs="Arial"/>
                <w:color w:val="000000"/>
                <w:sz w:val="16"/>
                <w:szCs w:val="16"/>
                <w:highlight w:val="yellow"/>
              </w:rPr>
            </w:pPr>
            <w:r w:rsidRPr="00A80682">
              <w:rPr>
                <w:rFonts w:ascii="Arial" w:hAnsi="Arial" w:cs="Arial"/>
                <w:color w:val="000000"/>
                <w:sz w:val="16"/>
                <w:szCs w:val="16"/>
                <w:highlight w:val="yellow"/>
              </w:rPr>
              <w:t>3613</w:t>
            </w:r>
          </w:p>
        </w:tc>
      </w:tr>
      <w:tr w:rsidR="002B1EE0" w:rsidRPr="00DB7239" w14:paraId="6E290C9B" w14:textId="77777777" w:rsidTr="002B1EE0">
        <w:trPr>
          <w:trHeight w:val="270"/>
        </w:trPr>
        <w:tc>
          <w:tcPr>
            <w:tcW w:w="2825" w:type="dxa"/>
            <w:shd w:val="clear" w:color="000000" w:fill="F2F2F2"/>
            <w:vAlign w:val="center"/>
            <w:hideMark/>
          </w:tcPr>
          <w:p w14:paraId="48F13D2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9C3731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A22C0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24A451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649896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35EC894B" w14:textId="77777777" w:rsidTr="002B1EE0">
        <w:trPr>
          <w:trHeight w:val="270"/>
        </w:trPr>
        <w:tc>
          <w:tcPr>
            <w:tcW w:w="2825" w:type="dxa"/>
            <w:shd w:val="clear" w:color="000000" w:fill="F2F2F2"/>
            <w:vAlign w:val="center"/>
            <w:hideMark/>
          </w:tcPr>
          <w:p w14:paraId="37D58E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C85F1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1FF52E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1C02FE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39E8E02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10741</w:t>
            </w:r>
          </w:p>
        </w:tc>
      </w:tr>
      <w:tr w:rsidR="002B1EE0" w:rsidRPr="00DB7239" w14:paraId="1A976057" w14:textId="77777777" w:rsidTr="002B1EE0">
        <w:trPr>
          <w:trHeight w:val="270"/>
        </w:trPr>
        <w:tc>
          <w:tcPr>
            <w:tcW w:w="2825" w:type="dxa"/>
            <w:shd w:val="clear" w:color="000000" w:fill="F2F2F2"/>
            <w:vAlign w:val="center"/>
            <w:hideMark/>
          </w:tcPr>
          <w:p w14:paraId="4E5BDA8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DAAC6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413E87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4AC923C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16E2BE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1374F8DF" w14:textId="77777777" w:rsidTr="002B1EE0">
        <w:trPr>
          <w:trHeight w:val="270"/>
        </w:trPr>
        <w:tc>
          <w:tcPr>
            <w:tcW w:w="2825" w:type="dxa"/>
            <w:shd w:val="clear" w:color="000000" w:fill="F2F2F2"/>
            <w:vAlign w:val="center"/>
            <w:hideMark/>
          </w:tcPr>
          <w:p w14:paraId="3C57A32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1AD5D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6589E4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761015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621324B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9417</w:t>
            </w:r>
          </w:p>
        </w:tc>
      </w:tr>
      <w:tr w:rsidR="002B1EE0" w:rsidRPr="00DB7239" w14:paraId="37B0C116" w14:textId="77777777" w:rsidTr="002B1EE0">
        <w:trPr>
          <w:trHeight w:val="270"/>
        </w:trPr>
        <w:tc>
          <w:tcPr>
            <w:tcW w:w="2825" w:type="dxa"/>
            <w:shd w:val="clear" w:color="000000" w:fill="F2F2F2"/>
            <w:vAlign w:val="center"/>
            <w:hideMark/>
          </w:tcPr>
          <w:p w14:paraId="097C3BD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E0F41E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5FFC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3F5D327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7564D0F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0DDB7A98" w14:textId="77777777" w:rsidTr="002B1EE0">
        <w:trPr>
          <w:trHeight w:val="270"/>
        </w:trPr>
        <w:tc>
          <w:tcPr>
            <w:tcW w:w="2825" w:type="dxa"/>
            <w:shd w:val="clear" w:color="000000" w:fill="F2F2F2"/>
            <w:vAlign w:val="center"/>
            <w:hideMark/>
          </w:tcPr>
          <w:p w14:paraId="12EC357F"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ACD0E1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7A1A69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0F802DA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4364D21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15094</w:t>
            </w:r>
          </w:p>
        </w:tc>
      </w:tr>
    </w:tbl>
    <w:p w14:paraId="37FAD756" w14:textId="77777777" w:rsidR="002B1EE0" w:rsidRPr="0073594C" w:rsidRDefault="002B1EE0" w:rsidP="002B1EE0">
      <w:pPr>
        <w:rPr>
          <w:lang w:eastAsia="ko-KR"/>
        </w:rPr>
      </w:pPr>
    </w:p>
    <w:p w14:paraId="2D23C7F9" w14:textId="17C244CF" w:rsidR="002B1EE0" w:rsidRPr="0073594C" w:rsidRDefault="002B1EE0" w:rsidP="002B1EE0">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57</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2B1EE0" w:rsidRPr="00DB7239" w14:paraId="545FD116" w14:textId="77777777" w:rsidTr="002B1EE0">
        <w:trPr>
          <w:trHeight w:val="270"/>
        </w:trPr>
        <w:tc>
          <w:tcPr>
            <w:tcW w:w="2825" w:type="dxa"/>
            <w:shd w:val="clear" w:color="auto" w:fill="auto"/>
            <w:vAlign w:val="center"/>
            <w:hideMark/>
          </w:tcPr>
          <w:p w14:paraId="50BB6B1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108C7D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08E8806B"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A934A82"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5F9E3B8F" w14:textId="77777777" w:rsidR="002B1EE0" w:rsidRPr="00DB7239" w:rsidRDefault="002B1EE0" w:rsidP="002B1EE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2B1EE0" w:rsidRPr="00DB7239" w14:paraId="5E15782F" w14:textId="77777777" w:rsidTr="002B1EE0">
        <w:trPr>
          <w:trHeight w:val="270"/>
        </w:trPr>
        <w:tc>
          <w:tcPr>
            <w:tcW w:w="2825" w:type="dxa"/>
            <w:shd w:val="clear" w:color="000000" w:fill="F2F2F2"/>
            <w:vAlign w:val="center"/>
            <w:hideMark/>
          </w:tcPr>
          <w:p w14:paraId="7AE527A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42F631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68F994B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49CB1A2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0FB6422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471D79D1" w14:textId="77777777" w:rsidTr="002B1EE0">
        <w:trPr>
          <w:trHeight w:val="270"/>
        </w:trPr>
        <w:tc>
          <w:tcPr>
            <w:tcW w:w="2825" w:type="dxa"/>
            <w:shd w:val="clear" w:color="000000" w:fill="F2F2F2"/>
            <w:vAlign w:val="center"/>
            <w:hideMark/>
          </w:tcPr>
          <w:p w14:paraId="78B099FB"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A103C8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BEDE05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FC3CA9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53FAEB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6425</w:t>
            </w:r>
          </w:p>
        </w:tc>
      </w:tr>
      <w:tr w:rsidR="002B1EE0" w:rsidRPr="00DB7239" w14:paraId="1BC43761" w14:textId="77777777" w:rsidTr="002B1EE0">
        <w:trPr>
          <w:trHeight w:val="270"/>
        </w:trPr>
        <w:tc>
          <w:tcPr>
            <w:tcW w:w="2825" w:type="dxa"/>
            <w:shd w:val="clear" w:color="auto" w:fill="auto"/>
            <w:vAlign w:val="center"/>
            <w:hideMark/>
          </w:tcPr>
          <w:p w14:paraId="50D725A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8CBA87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80ADDA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3E65C9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77B99B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2B1EE0" w:rsidRPr="00DB7239" w14:paraId="287EC14E" w14:textId="77777777" w:rsidTr="002B1EE0">
        <w:trPr>
          <w:trHeight w:val="270"/>
        </w:trPr>
        <w:tc>
          <w:tcPr>
            <w:tcW w:w="2825" w:type="dxa"/>
            <w:shd w:val="clear" w:color="auto" w:fill="auto"/>
            <w:vAlign w:val="center"/>
            <w:hideMark/>
          </w:tcPr>
          <w:p w14:paraId="518D456D"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3AD417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2125</w:t>
            </w:r>
          </w:p>
        </w:tc>
        <w:tc>
          <w:tcPr>
            <w:tcW w:w="1985" w:type="dxa"/>
            <w:shd w:val="clear" w:color="auto" w:fill="auto"/>
            <w:vAlign w:val="center"/>
            <w:hideMark/>
          </w:tcPr>
          <w:p w14:paraId="18B6188D" w14:textId="77777777" w:rsidR="002B1EE0" w:rsidRPr="00E471F9" w:rsidRDefault="002B1EE0" w:rsidP="002B1EE0">
            <w:pPr>
              <w:spacing w:after="0"/>
              <w:jc w:val="center"/>
              <w:rPr>
                <w:rFonts w:ascii="Arial" w:hAnsi="Arial" w:cs="Arial"/>
                <w:color w:val="000000"/>
                <w:sz w:val="16"/>
                <w:szCs w:val="16"/>
                <w:highlight w:val="yellow"/>
              </w:rPr>
            </w:pPr>
            <w:r>
              <w:rPr>
                <w:rFonts w:ascii="Arial" w:hAnsi="Arial" w:cs="Arial"/>
                <w:color w:val="000000"/>
                <w:sz w:val="16"/>
                <w:szCs w:val="16"/>
              </w:rPr>
              <w:t>3125</w:t>
            </w:r>
          </w:p>
        </w:tc>
        <w:tc>
          <w:tcPr>
            <w:tcW w:w="1842" w:type="dxa"/>
            <w:shd w:val="clear" w:color="auto" w:fill="auto"/>
            <w:vAlign w:val="center"/>
            <w:hideMark/>
          </w:tcPr>
          <w:p w14:paraId="1CD89F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3D6360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10225</w:t>
            </w:r>
          </w:p>
        </w:tc>
      </w:tr>
      <w:tr w:rsidR="002B1EE0" w:rsidRPr="00DB7239" w14:paraId="56B8BAA4" w14:textId="77777777" w:rsidTr="002B1EE0">
        <w:trPr>
          <w:trHeight w:val="270"/>
        </w:trPr>
        <w:tc>
          <w:tcPr>
            <w:tcW w:w="2825" w:type="dxa"/>
            <w:shd w:val="clear" w:color="000000" w:fill="F2F2F2"/>
            <w:vAlign w:val="center"/>
            <w:hideMark/>
          </w:tcPr>
          <w:p w14:paraId="21CA856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16BD5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0E47B8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8635C2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6D439C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2B1EE0" w:rsidRPr="00DB7239" w14:paraId="03674D5E" w14:textId="77777777" w:rsidTr="002B1EE0">
        <w:trPr>
          <w:trHeight w:val="270"/>
        </w:trPr>
        <w:tc>
          <w:tcPr>
            <w:tcW w:w="2825" w:type="dxa"/>
            <w:shd w:val="clear" w:color="000000" w:fill="F2F2F2"/>
            <w:vAlign w:val="center"/>
            <w:hideMark/>
          </w:tcPr>
          <w:p w14:paraId="07DD0664"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54AD184"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175</w:t>
            </w:r>
          </w:p>
        </w:tc>
        <w:tc>
          <w:tcPr>
            <w:tcW w:w="1985" w:type="dxa"/>
            <w:shd w:val="clear" w:color="000000" w:fill="F2F2F2"/>
            <w:vAlign w:val="center"/>
            <w:hideMark/>
          </w:tcPr>
          <w:p w14:paraId="62548EB7"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1675</w:t>
            </w:r>
          </w:p>
        </w:tc>
        <w:tc>
          <w:tcPr>
            <w:tcW w:w="1842" w:type="dxa"/>
            <w:shd w:val="clear" w:color="000000" w:fill="F2F2F2"/>
            <w:vAlign w:val="center"/>
            <w:hideMark/>
          </w:tcPr>
          <w:p w14:paraId="60F3F38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09D31F6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9550</w:t>
            </w:r>
          </w:p>
        </w:tc>
      </w:tr>
      <w:tr w:rsidR="002B1EE0" w:rsidRPr="00DB7239" w14:paraId="3050A932" w14:textId="77777777" w:rsidTr="002B1EE0">
        <w:trPr>
          <w:trHeight w:val="270"/>
        </w:trPr>
        <w:tc>
          <w:tcPr>
            <w:tcW w:w="2825" w:type="dxa"/>
            <w:shd w:val="clear" w:color="000000" w:fill="F2F2F2"/>
            <w:vAlign w:val="center"/>
            <w:hideMark/>
          </w:tcPr>
          <w:p w14:paraId="2D0FB81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14F80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727C29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0DC2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3EE9F45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2B1EE0" w:rsidRPr="00DB7239" w14:paraId="6A5077A9" w14:textId="77777777" w:rsidTr="002B1EE0">
        <w:trPr>
          <w:trHeight w:val="270"/>
        </w:trPr>
        <w:tc>
          <w:tcPr>
            <w:tcW w:w="2825" w:type="dxa"/>
            <w:shd w:val="clear" w:color="000000" w:fill="F2F2F2"/>
            <w:vAlign w:val="center"/>
            <w:hideMark/>
          </w:tcPr>
          <w:p w14:paraId="21779DF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F4969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364170E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079600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20A4B8C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16650</w:t>
            </w:r>
          </w:p>
        </w:tc>
      </w:tr>
      <w:tr w:rsidR="002B1EE0" w:rsidRPr="00DB7239" w14:paraId="5F612625" w14:textId="77777777" w:rsidTr="002B1EE0">
        <w:trPr>
          <w:trHeight w:val="270"/>
        </w:trPr>
        <w:tc>
          <w:tcPr>
            <w:tcW w:w="2825" w:type="dxa"/>
            <w:shd w:val="clear" w:color="auto" w:fill="auto"/>
            <w:vAlign w:val="center"/>
            <w:hideMark/>
          </w:tcPr>
          <w:p w14:paraId="2C0B8D66"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23C575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6FEED9C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924895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9B5D2B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2B1EE0" w:rsidRPr="00DB7239" w14:paraId="4E60E534" w14:textId="77777777" w:rsidTr="002B1EE0">
        <w:trPr>
          <w:trHeight w:val="270"/>
        </w:trPr>
        <w:tc>
          <w:tcPr>
            <w:tcW w:w="2825" w:type="dxa"/>
            <w:shd w:val="clear" w:color="auto" w:fill="auto"/>
            <w:vAlign w:val="center"/>
            <w:hideMark/>
          </w:tcPr>
          <w:p w14:paraId="2D0142B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469483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3475</w:t>
            </w:r>
          </w:p>
        </w:tc>
        <w:tc>
          <w:tcPr>
            <w:tcW w:w="1985" w:type="dxa"/>
            <w:shd w:val="clear" w:color="auto" w:fill="auto"/>
            <w:vAlign w:val="center"/>
            <w:hideMark/>
          </w:tcPr>
          <w:p w14:paraId="76032DE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5475</w:t>
            </w:r>
          </w:p>
        </w:tc>
        <w:tc>
          <w:tcPr>
            <w:tcW w:w="1842" w:type="dxa"/>
            <w:shd w:val="clear" w:color="auto" w:fill="auto"/>
            <w:vAlign w:val="center"/>
            <w:hideMark/>
          </w:tcPr>
          <w:p w14:paraId="730405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5E72A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15975</w:t>
            </w:r>
          </w:p>
        </w:tc>
      </w:tr>
      <w:tr w:rsidR="002B1EE0" w:rsidRPr="00DB7239" w14:paraId="65156B51" w14:textId="77777777" w:rsidTr="002B1EE0">
        <w:trPr>
          <w:trHeight w:val="270"/>
        </w:trPr>
        <w:tc>
          <w:tcPr>
            <w:tcW w:w="2825" w:type="dxa"/>
            <w:shd w:val="clear" w:color="auto" w:fill="auto"/>
            <w:vAlign w:val="center"/>
            <w:hideMark/>
          </w:tcPr>
          <w:p w14:paraId="7645DDD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15BAAA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4AE180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5DD15F9"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DA098D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2B1EE0" w:rsidRPr="00DB7239" w14:paraId="5318B1D3" w14:textId="77777777" w:rsidTr="002B1EE0">
        <w:trPr>
          <w:trHeight w:val="270"/>
        </w:trPr>
        <w:tc>
          <w:tcPr>
            <w:tcW w:w="2825" w:type="dxa"/>
            <w:shd w:val="clear" w:color="auto" w:fill="auto"/>
            <w:vAlign w:val="center"/>
            <w:hideMark/>
          </w:tcPr>
          <w:p w14:paraId="01C2E722"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2D29BBA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6250</w:t>
            </w:r>
          </w:p>
        </w:tc>
        <w:tc>
          <w:tcPr>
            <w:tcW w:w="1985" w:type="dxa"/>
            <w:shd w:val="clear" w:color="auto" w:fill="auto"/>
            <w:vAlign w:val="center"/>
            <w:hideMark/>
          </w:tcPr>
          <w:p w14:paraId="350FAC6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4250</w:t>
            </w:r>
          </w:p>
        </w:tc>
        <w:tc>
          <w:tcPr>
            <w:tcW w:w="1842" w:type="dxa"/>
            <w:shd w:val="clear" w:color="auto" w:fill="auto"/>
            <w:vAlign w:val="center"/>
            <w:hideMark/>
          </w:tcPr>
          <w:p w14:paraId="35562D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4615F304"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20450</w:t>
            </w:r>
          </w:p>
        </w:tc>
      </w:tr>
      <w:tr w:rsidR="002B1EE0" w:rsidRPr="00DB7239" w14:paraId="19685832" w14:textId="77777777" w:rsidTr="002B1EE0">
        <w:trPr>
          <w:trHeight w:val="270"/>
        </w:trPr>
        <w:tc>
          <w:tcPr>
            <w:tcW w:w="2825" w:type="dxa"/>
            <w:shd w:val="clear" w:color="auto" w:fill="auto"/>
            <w:vAlign w:val="center"/>
            <w:hideMark/>
          </w:tcPr>
          <w:p w14:paraId="756ACF8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DA8731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6255102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7459823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8E5F80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2B1EE0" w:rsidRPr="00DB7239" w14:paraId="54E4A93B" w14:textId="77777777" w:rsidTr="002B1EE0">
        <w:trPr>
          <w:trHeight w:val="270"/>
        </w:trPr>
        <w:tc>
          <w:tcPr>
            <w:tcW w:w="2825" w:type="dxa"/>
            <w:shd w:val="clear" w:color="auto" w:fill="auto"/>
            <w:vAlign w:val="center"/>
            <w:hideMark/>
          </w:tcPr>
          <w:p w14:paraId="530C261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41F305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0B8DE1C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D1B724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00FBBF4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23075</w:t>
            </w:r>
          </w:p>
        </w:tc>
      </w:tr>
      <w:tr w:rsidR="002B1EE0" w:rsidRPr="00DB7239" w14:paraId="5A34CD99" w14:textId="77777777" w:rsidTr="002B1EE0">
        <w:trPr>
          <w:trHeight w:val="270"/>
        </w:trPr>
        <w:tc>
          <w:tcPr>
            <w:tcW w:w="2825" w:type="dxa"/>
            <w:shd w:val="clear" w:color="000000" w:fill="F2F2F2"/>
            <w:vAlign w:val="center"/>
            <w:hideMark/>
          </w:tcPr>
          <w:p w14:paraId="633D1200"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8E87F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4A80F048"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F8EC8A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3B5A2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2B1EE0" w:rsidRPr="00DB7239" w14:paraId="2F98B453" w14:textId="77777777" w:rsidTr="002B1EE0">
        <w:trPr>
          <w:trHeight w:val="270"/>
        </w:trPr>
        <w:tc>
          <w:tcPr>
            <w:tcW w:w="2825" w:type="dxa"/>
            <w:shd w:val="clear" w:color="000000" w:fill="F2F2F2"/>
            <w:vAlign w:val="center"/>
            <w:hideMark/>
          </w:tcPr>
          <w:p w14:paraId="36C048F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9BBF22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0A46053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3B4294D3"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9275</w:t>
            </w:r>
          </w:p>
        </w:tc>
        <w:tc>
          <w:tcPr>
            <w:tcW w:w="1843" w:type="dxa"/>
            <w:shd w:val="clear" w:color="000000" w:fill="F2F2F2"/>
            <w:vAlign w:val="center"/>
            <w:hideMark/>
          </w:tcPr>
          <w:p w14:paraId="045442F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6775</w:t>
            </w:r>
          </w:p>
        </w:tc>
      </w:tr>
      <w:tr w:rsidR="002B1EE0" w:rsidRPr="00DB7239" w14:paraId="57C81D21" w14:textId="77777777" w:rsidTr="002B1EE0">
        <w:trPr>
          <w:trHeight w:val="270"/>
        </w:trPr>
        <w:tc>
          <w:tcPr>
            <w:tcW w:w="2825" w:type="dxa"/>
            <w:shd w:val="clear" w:color="000000" w:fill="F2F2F2"/>
            <w:vAlign w:val="center"/>
            <w:hideMark/>
          </w:tcPr>
          <w:p w14:paraId="104AA46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91CB80"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638BD4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29C2F79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7A1DDD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2B1EE0" w:rsidRPr="00DB7239" w14:paraId="7A234A73" w14:textId="77777777" w:rsidTr="002B1EE0">
        <w:trPr>
          <w:trHeight w:val="270"/>
        </w:trPr>
        <w:tc>
          <w:tcPr>
            <w:tcW w:w="2825" w:type="dxa"/>
            <w:shd w:val="clear" w:color="000000" w:fill="F2F2F2"/>
            <w:vAlign w:val="center"/>
            <w:hideMark/>
          </w:tcPr>
          <w:p w14:paraId="33125248"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0EB5F15"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40AB9B0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1267DCDA"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450</w:t>
            </w:r>
          </w:p>
        </w:tc>
        <w:tc>
          <w:tcPr>
            <w:tcW w:w="1843" w:type="dxa"/>
            <w:shd w:val="clear" w:color="000000" w:fill="F2F2F2"/>
            <w:vAlign w:val="center"/>
            <w:hideMark/>
          </w:tcPr>
          <w:p w14:paraId="3590413B" w14:textId="77777777" w:rsidR="002B1EE0" w:rsidRPr="00297F83" w:rsidRDefault="002B1EE0" w:rsidP="002B1EE0">
            <w:pPr>
              <w:spacing w:after="0"/>
              <w:jc w:val="center"/>
              <w:rPr>
                <w:rFonts w:ascii="Arial" w:hAnsi="Arial" w:cs="Arial"/>
                <w:color w:val="000000"/>
                <w:sz w:val="16"/>
                <w:szCs w:val="16"/>
                <w:highlight w:val="yellow"/>
              </w:rPr>
            </w:pPr>
            <w:r w:rsidRPr="00297F83">
              <w:rPr>
                <w:rFonts w:ascii="Arial" w:hAnsi="Arial" w:cs="Arial"/>
                <w:color w:val="000000"/>
                <w:sz w:val="16"/>
                <w:szCs w:val="16"/>
                <w:highlight w:val="yellow"/>
              </w:rPr>
              <w:t>2950</w:t>
            </w:r>
          </w:p>
        </w:tc>
      </w:tr>
      <w:tr w:rsidR="002B1EE0" w:rsidRPr="00DB7239" w14:paraId="3CBDFC72" w14:textId="77777777" w:rsidTr="002B1EE0">
        <w:trPr>
          <w:trHeight w:val="270"/>
        </w:trPr>
        <w:tc>
          <w:tcPr>
            <w:tcW w:w="2825" w:type="dxa"/>
            <w:shd w:val="clear" w:color="000000" w:fill="F2F2F2"/>
            <w:vAlign w:val="center"/>
            <w:hideMark/>
          </w:tcPr>
          <w:p w14:paraId="36EC0BB3"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889977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185587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3A0E1E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E07CFDB"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2B1EE0" w:rsidRPr="00DB7239" w14:paraId="7D8F9E24" w14:textId="77777777" w:rsidTr="002B1EE0">
        <w:trPr>
          <w:trHeight w:val="270"/>
        </w:trPr>
        <w:tc>
          <w:tcPr>
            <w:tcW w:w="2825" w:type="dxa"/>
            <w:shd w:val="clear" w:color="000000" w:fill="F2F2F2"/>
            <w:vAlign w:val="center"/>
            <w:hideMark/>
          </w:tcPr>
          <w:p w14:paraId="5F8A6CDE"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C7F571D"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1C3DE4E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0D8344F1"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7FF88EEA"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21625</w:t>
            </w:r>
          </w:p>
        </w:tc>
      </w:tr>
      <w:tr w:rsidR="002B1EE0" w:rsidRPr="00DB7239" w14:paraId="7862C702" w14:textId="77777777" w:rsidTr="002B1EE0">
        <w:trPr>
          <w:trHeight w:val="270"/>
        </w:trPr>
        <w:tc>
          <w:tcPr>
            <w:tcW w:w="2825" w:type="dxa"/>
            <w:shd w:val="clear" w:color="000000" w:fill="F2F2F2"/>
            <w:vAlign w:val="center"/>
            <w:hideMark/>
          </w:tcPr>
          <w:p w14:paraId="09B2C417"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A19675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B9D7AC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537BCA6E"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F11C942"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2B1EE0" w:rsidRPr="00DB7239" w14:paraId="503D9F0E" w14:textId="77777777" w:rsidTr="002B1EE0">
        <w:trPr>
          <w:trHeight w:val="270"/>
        </w:trPr>
        <w:tc>
          <w:tcPr>
            <w:tcW w:w="2825" w:type="dxa"/>
            <w:shd w:val="clear" w:color="000000" w:fill="F2F2F2"/>
            <w:vAlign w:val="center"/>
            <w:hideMark/>
          </w:tcPr>
          <w:p w14:paraId="0079965C" w14:textId="77777777" w:rsidR="002B1EE0" w:rsidRPr="00DB7239" w:rsidRDefault="002B1EE0" w:rsidP="002B1EE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389F9FF"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6F489CC7"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4FB36E3C"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3198DC06" w14:textId="77777777" w:rsidR="002B1EE0" w:rsidRPr="00DB7239" w:rsidRDefault="002B1EE0" w:rsidP="002B1EE0">
            <w:pPr>
              <w:spacing w:after="0"/>
              <w:jc w:val="center"/>
              <w:rPr>
                <w:rFonts w:ascii="Arial" w:hAnsi="Arial" w:cs="Arial"/>
                <w:color w:val="000000"/>
                <w:sz w:val="16"/>
                <w:szCs w:val="16"/>
              </w:rPr>
            </w:pPr>
            <w:r>
              <w:rPr>
                <w:rFonts w:ascii="Arial" w:hAnsi="Arial" w:cs="Arial"/>
                <w:color w:val="000000"/>
                <w:sz w:val="16"/>
                <w:szCs w:val="16"/>
              </w:rPr>
              <w:t>24250</w:t>
            </w:r>
          </w:p>
        </w:tc>
      </w:tr>
    </w:tbl>
    <w:p w14:paraId="670BC3DC" w14:textId="77777777" w:rsidR="002B1EE0" w:rsidRDefault="002B1EE0" w:rsidP="002B1EE0">
      <w:pPr>
        <w:rPr>
          <w:rFonts w:asciiTheme="minorHAnsi" w:eastAsiaTheme="minorHAnsi" w:hAnsiTheme="minorHAnsi" w:cstheme="minorBidi"/>
          <w:sz w:val="22"/>
          <w:szCs w:val="22"/>
        </w:rPr>
      </w:pPr>
    </w:p>
    <w:p w14:paraId="4965BEB7" w14:textId="77777777" w:rsidR="002B1EE0" w:rsidRDefault="002B1EE0" w:rsidP="002B1EE0">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5F524C9E" w14:textId="77777777" w:rsidR="002B1EE0" w:rsidRDefault="002B1EE0" w:rsidP="006A0293">
      <w:pPr>
        <w:pStyle w:val="affb"/>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78</w:t>
      </w:r>
      <w:r w:rsidRPr="0073594C">
        <w:rPr>
          <w:lang w:eastAsia="ko-KR"/>
        </w:rPr>
        <w:t xml:space="preserve"> </w:t>
      </w:r>
      <w:r>
        <w:rPr>
          <w:lang w:eastAsia="ko-KR"/>
        </w:rPr>
        <w:t xml:space="preserve">IMD3, IMD4 and </w:t>
      </w:r>
      <w:r w:rsidRPr="0073594C">
        <w:rPr>
          <w:lang w:eastAsia="ko-KR"/>
        </w:rPr>
        <w:t>IMD</w:t>
      </w:r>
      <w:r>
        <w:rPr>
          <w:lang w:eastAsia="ko-KR"/>
        </w:rPr>
        <w:t>5</w:t>
      </w:r>
      <w:r w:rsidRPr="0073594C">
        <w:rPr>
          <w:lang w:eastAsia="ko-KR"/>
        </w:rPr>
        <w:t xml:space="preserve"> may affect Rx frequencies of band n</w:t>
      </w:r>
      <w:r>
        <w:rPr>
          <w:lang w:eastAsia="ko-KR"/>
        </w:rPr>
        <w:t>102</w:t>
      </w:r>
    </w:p>
    <w:p w14:paraId="735236F1" w14:textId="77777777" w:rsidR="002B1EE0" w:rsidRDefault="002B1EE0" w:rsidP="006A0293">
      <w:pPr>
        <w:pStyle w:val="affb"/>
        <w:overflowPunct w:val="0"/>
        <w:autoSpaceDE w:val="0"/>
        <w:autoSpaceDN w:val="0"/>
        <w:adjustRightInd w:val="0"/>
        <w:textAlignment w:val="baseline"/>
        <w:rPr>
          <w:lang w:eastAsia="zh-CN"/>
        </w:rPr>
      </w:pPr>
      <w:r>
        <w:rPr>
          <w:lang w:eastAsia="ko-KR"/>
        </w:rPr>
        <w:t>n28</w:t>
      </w:r>
      <w:r w:rsidRPr="0073594C">
        <w:rPr>
          <w:lang w:eastAsia="ko-KR"/>
        </w:rPr>
        <w:t xml:space="preserve"> + n</w:t>
      </w:r>
      <w:r>
        <w:rPr>
          <w:lang w:eastAsia="ko-KR"/>
        </w:rPr>
        <w:t>102</w:t>
      </w:r>
      <w:r w:rsidRPr="0073594C">
        <w:rPr>
          <w:lang w:eastAsia="ko-KR"/>
        </w:rPr>
        <w:t xml:space="preserve"> </w:t>
      </w:r>
      <w:r>
        <w:rPr>
          <w:lang w:eastAsia="ko-KR"/>
        </w:rPr>
        <w:t xml:space="preserve">IMD4 and </w:t>
      </w:r>
      <w:r w:rsidRPr="0073594C">
        <w:rPr>
          <w:lang w:eastAsia="ko-KR"/>
        </w:rPr>
        <w:t>IMD</w:t>
      </w:r>
      <w:r>
        <w:rPr>
          <w:lang w:eastAsia="ko-KR"/>
        </w:rPr>
        <w:t>5</w:t>
      </w:r>
      <w:r w:rsidRPr="0073594C">
        <w:rPr>
          <w:lang w:eastAsia="ko-KR"/>
        </w:rPr>
        <w:t xml:space="preserve"> may affect Rx frequencies of band n</w:t>
      </w:r>
      <w:r>
        <w:rPr>
          <w:lang w:eastAsia="ko-KR"/>
        </w:rPr>
        <w:t>78</w:t>
      </w:r>
    </w:p>
    <w:p w14:paraId="3412AAD2" w14:textId="77777777" w:rsidR="002B1EE0" w:rsidRDefault="002B1EE0" w:rsidP="006A0293">
      <w:pPr>
        <w:pStyle w:val="affb"/>
        <w:overflowPunct w:val="0"/>
        <w:autoSpaceDE w:val="0"/>
        <w:autoSpaceDN w:val="0"/>
        <w:adjustRightInd w:val="0"/>
        <w:textAlignment w:val="baseline"/>
        <w:rPr>
          <w:lang w:eastAsia="ko-KR"/>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IMD3 and </w:t>
      </w:r>
      <w:r w:rsidRPr="0073594C">
        <w:rPr>
          <w:lang w:eastAsia="ko-KR"/>
        </w:rPr>
        <w:t>IMD</w:t>
      </w:r>
      <w:r>
        <w:rPr>
          <w:lang w:eastAsia="ko-KR"/>
        </w:rPr>
        <w:t>5</w:t>
      </w:r>
      <w:r w:rsidRPr="0073594C">
        <w:rPr>
          <w:lang w:eastAsia="ko-KR"/>
        </w:rPr>
        <w:t xml:space="preserve"> may affect Rx frequencies of band n</w:t>
      </w:r>
      <w:r>
        <w:rPr>
          <w:lang w:eastAsia="ko-KR"/>
        </w:rPr>
        <w:t>28</w:t>
      </w:r>
    </w:p>
    <w:p w14:paraId="08C5B4B8" w14:textId="77777777" w:rsidR="00D95D71" w:rsidRDefault="00D95D71" w:rsidP="006A0293">
      <w:pPr>
        <w:pStyle w:val="affb"/>
        <w:overflowPunct w:val="0"/>
        <w:autoSpaceDE w:val="0"/>
        <w:autoSpaceDN w:val="0"/>
        <w:adjustRightInd w:val="0"/>
        <w:textAlignment w:val="baseline"/>
        <w:rPr>
          <w:rFonts w:eastAsia="Malgun Gothic"/>
          <w:lang w:eastAsia="ko-KR"/>
        </w:rPr>
      </w:pPr>
    </w:p>
    <w:p w14:paraId="57181AAB" w14:textId="77777777" w:rsidR="00D95D71" w:rsidRDefault="00D95D71" w:rsidP="006A0293">
      <w:pPr>
        <w:pStyle w:val="affb"/>
        <w:overflowPunct w:val="0"/>
        <w:autoSpaceDE w:val="0"/>
        <w:autoSpaceDN w:val="0"/>
        <w:adjustRightInd w:val="0"/>
        <w:textAlignment w:val="baseline"/>
        <w:rPr>
          <w:rFonts w:eastAsia="Malgun Gothic"/>
          <w:lang w:eastAsia="ko-KR"/>
        </w:rPr>
      </w:pPr>
    </w:p>
    <w:p w14:paraId="5308E027" w14:textId="77777777" w:rsidR="00D95D71" w:rsidRDefault="00D95D71" w:rsidP="00D95D71">
      <w:pPr>
        <w:pStyle w:val="Guidance"/>
        <w:jc w:val="both"/>
        <w:rPr>
          <w:rFonts w:ascii="Arial" w:eastAsia="Times New Roman" w:hAnsi="Arial" w:cs="Arial"/>
          <w:i w:val="0"/>
          <w:color w:val="auto"/>
          <w:lang w:eastAsia="en-GB"/>
        </w:rPr>
      </w:pPr>
      <w:r w:rsidRPr="005D0A01">
        <w:rPr>
          <w:rFonts w:eastAsia="Times New Roman"/>
          <w:i w:val="0"/>
          <w:color w:val="auto"/>
          <w:lang w:eastAsia="en-GB"/>
        </w:rPr>
        <w:t>The non-contiguous uplink IMD interference analysis has been completed in the fallbacks. For CA_n</w:t>
      </w:r>
      <w:r>
        <w:rPr>
          <w:rFonts w:eastAsia="Times New Roman"/>
          <w:i w:val="0"/>
          <w:color w:val="auto"/>
          <w:lang w:eastAsia="en-GB"/>
        </w:rPr>
        <w:t>28</w:t>
      </w:r>
      <w:r w:rsidRPr="005D0A01">
        <w:rPr>
          <w:rFonts w:eastAsia="Times New Roman"/>
          <w:i w:val="0"/>
          <w:color w:val="auto"/>
          <w:lang w:eastAsia="en-GB"/>
        </w:rPr>
        <w:t xml:space="preserve">A-n78(2A) with ULCA CA_n78(2A) the analysis was completed in R4-2220561 of RAN4#105 but missed in specification updates. </w:t>
      </w:r>
      <w:r>
        <w:rPr>
          <w:rFonts w:eastAsia="Times New Roman"/>
          <w:i w:val="0"/>
          <w:color w:val="auto"/>
          <w:lang w:eastAsia="en-GB"/>
        </w:rPr>
        <w:t xml:space="preserve">The analysis was though based on CA_n28A-n77(2A) with ULCA CA_n77(2A), but the MSD values for the analysis may be used for n78 as well. </w:t>
      </w:r>
      <w:r w:rsidRPr="005D0A01">
        <w:rPr>
          <w:rFonts w:eastAsia="Times New Roman"/>
          <w:i w:val="0"/>
          <w:color w:val="auto"/>
          <w:lang w:eastAsia="en-GB"/>
        </w:rPr>
        <w:t>The values are re-iterated below from R4-2220561</w:t>
      </w:r>
      <w:r>
        <w:rPr>
          <w:rFonts w:eastAsia="Times New Roman"/>
          <w:i w:val="0"/>
          <w:color w:val="auto"/>
          <w:lang w:eastAsia="en-GB"/>
        </w:rPr>
        <w:t>, but with uplink frequencies that comply with CA_n28A_n78(2A) frequency ranges</w:t>
      </w:r>
      <w:r>
        <w:rPr>
          <w:rFonts w:ascii="Arial" w:eastAsia="Times New Roman" w:hAnsi="Arial" w:cs="Arial"/>
          <w:i w:val="0"/>
          <w:color w:val="auto"/>
          <w:lang w:eastAsia="en-GB"/>
        </w:rPr>
        <w:t>:</w:t>
      </w:r>
    </w:p>
    <w:p w14:paraId="168C1562" w14:textId="77777777" w:rsidR="00D95D71" w:rsidRDefault="00D95D71" w:rsidP="00D95D71">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95D71" w14:paraId="390B3EC4" w14:textId="77777777" w:rsidTr="0053496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71D0295" w14:textId="77777777" w:rsidR="00D95D71" w:rsidRDefault="00D95D71" w:rsidP="00534960">
            <w:pPr>
              <w:pStyle w:val="TAH"/>
              <w:spacing w:line="260"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EF8C786" w14:textId="77777777" w:rsidR="00D95D71" w:rsidRDefault="00D95D71" w:rsidP="00534960">
            <w:pPr>
              <w:pStyle w:val="TAH"/>
              <w:spacing w:line="260" w:lineRule="auto"/>
            </w:pPr>
            <w:r>
              <w:t>Source of IMD</w:t>
            </w:r>
          </w:p>
        </w:tc>
      </w:tr>
      <w:tr w:rsidR="00D95D71" w14:paraId="6BFAF88A" w14:textId="77777777" w:rsidTr="00534960">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F73ABEF" w14:textId="77777777" w:rsidR="00D95D71" w:rsidRDefault="00D95D71" w:rsidP="00534960">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97DBA6" w14:textId="77777777" w:rsidR="00D95D71" w:rsidRDefault="00D95D71" w:rsidP="00534960">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3D23177" w14:textId="77777777" w:rsidR="00D95D71" w:rsidRDefault="00D95D71" w:rsidP="00534960">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C08AFA" w14:textId="77777777" w:rsidR="00D95D71" w:rsidRDefault="00D95D71" w:rsidP="00534960">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2A0967B" w14:textId="77777777" w:rsidR="00D95D71" w:rsidRDefault="00D95D71" w:rsidP="00534960">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B99152" w14:textId="77777777" w:rsidR="00D95D71" w:rsidRDefault="00D95D71" w:rsidP="00534960">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B08F02E" w14:textId="77777777" w:rsidR="00D95D71" w:rsidRDefault="00D95D71" w:rsidP="00534960">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0F2C2B8" w14:textId="77777777" w:rsidR="00D95D71" w:rsidRDefault="00D95D71" w:rsidP="00534960">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24D48D" w14:textId="77777777" w:rsidR="00D95D71" w:rsidRDefault="00D95D71" w:rsidP="00534960">
            <w:pPr>
              <w:pStyle w:val="TAH"/>
              <w:spacing w:line="260" w:lineRule="auto"/>
            </w:pPr>
          </w:p>
        </w:tc>
      </w:tr>
      <w:tr w:rsidR="00D95D71" w14:paraId="11680EF2" w14:textId="77777777" w:rsidTr="00534960">
        <w:trPr>
          <w:trHeight w:val="296"/>
          <w:jc w:val="center"/>
        </w:trPr>
        <w:tc>
          <w:tcPr>
            <w:tcW w:w="2007" w:type="dxa"/>
            <w:tcBorders>
              <w:top w:val="single" w:sz="4" w:space="0" w:color="auto"/>
              <w:left w:val="single" w:sz="4" w:space="0" w:color="auto"/>
              <w:bottom w:val="nil"/>
              <w:right w:val="single" w:sz="4" w:space="0" w:color="auto"/>
            </w:tcBorders>
          </w:tcPr>
          <w:p w14:paraId="161DC5BD" w14:textId="77777777" w:rsidR="00D95D71" w:rsidRPr="001C6072" w:rsidRDefault="00D95D71" w:rsidP="00534960">
            <w:pPr>
              <w:pStyle w:val="TAH"/>
              <w:spacing w:line="260" w:lineRule="auto"/>
              <w:rPr>
                <w:b w:val="0"/>
                <w:bCs/>
                <w:lang w:eastAsia="ja-JP"/>
              </w:rPr>
            </w:pPr>
            <w:r w:rsidRPr="001C6072">
              <w:rPr>
                <w:b w:val="0"/>
                <w:bCs/>
                <w:lang w:eastAsia="zh-CN"/>
              </w:rPr>
              <w:t>CA_n</w:t>
            </w:r>
            <w:r>
              <w:rPr>
                <w:b w:val="0"/>
                <w:bCs/>
                <w:lang w:eastAsia="zh-CN"/>
              </w:rPr>
              <w:t>28</w:t>
            </w:r>
            <w:r w:rsidRPr="001C6072">
              <w:rPr>
                <w:b w:val="0"/>
                <w:bCs/>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0F37A407" w14:textId="77777777" w:rsidR="00D95D71" w:rsidRPr="008A5ACE" w:rsidRDefault="00D95D71" w:rsidP="00534960">
            <w:pPr>
              <w:pStyle w:val="TAH"/>
              <w:spacing w:line="260" w:lineRule="auto"/>
              <w:rPr>
                <w:b w:val="0"/>
                <w:bCs/>
                <w:lang w:eastAsia="ja-JP"/>
              </w:rPr>
            </w:pPr>
            <w:r>
              <w:rPr>
                <w:b w:val="0"/>
                <w:bCs/>
              </w:rPr>
              <w:t>n28</w:t>
            </w:r>
          </w:p>
        </w:tc>
        <w:tc>
          <w:tcPr>
            <w:tcW w:w="960" w:type="dxa"/>
            <w:tcBorders>
              <w:top w:val="single" w:sz="4" w:space="0" w:color="auto"/>
              <w:left w:val="single" w:sz="4" w:space="0" w:color="auto"/>
              <w:bottom w:val="single" w:sz="4" w:space="0" w:color="auto"/>
              <w:right w:val="single" w:sz="4" w:space="0" w:color="auto"/>
            </w:tcBorders>
          </w:tcPr>
          <w:p w14:paraId="649C5524" w14:textId="77777777" w:rsidR="00D95D71" w:rsidRPr="008A5ACE" w:rsidRDefault="00D95D71" w:rsidP="00534960">
            <w:pPr>
              <w:pStyle w:val="TAH"/>
              <w:spacing w:line="260" w:lineRule="auto"/>
              <w:rPr>
                <w:b w:val="0"/>
                <w:bCs/>
              </w:rPr>
            </w:pPr>
            <w:r w:rsidRPr="008A5ACE">
              <w:rPr>
                <w:b w:val="0"/>
                <w:bCs/>
              </w:rPr>
              <w:t>N/A</w:t>
            </w:r>
          </w:p>
        </w:tc>
        <w:tc>
          <w:tcPr>
            <w:tcW w:w="964" w:type="dxa"/>
            <w:tcBorders>
              <w:top w:val="single" w:sz="4" w:space="0" w:color="auto"/>
              <w:left w:val="single" w:sz="4" w:space="0" w:color="auto"/>
              <w:bottom w:val="single" w:sz="4" w:space="0" w:color="auto"/>
              <w:right w:val="single" w:sz="4" w:space="0" w:color="auto"/>
            </w:tcBorders>
          </w:tcPr>
          <w:p w14:paraId="5C7B338C" w14:textId="77777777" w:rsidR="00D95D71" w:rsidRPr="008A5ACE" w:rsidRDefault="00D95D71" w:rsidP="00534960">
            <w:pPr>
              <w:pStyle w:val="TAH"/>
              <w:spacing w:line="260" w:lineRule="auto"/>
              <w:rPr>
                <w:b w:val="0"/>
                <w:bCs/>
              </w:rPr>
            </w:pPr>
            <w:r>
              <w:rPr>
                <w:b w:val="0"/>
                <w:bCs/>
              </w:rPr>
              <w:t>5</w:t>
            </w:r>
          </w:p>
        </w:tc>
        <w:tc>
          <w:tcPr>
            <w:tcW w:w="960" w:type="dxa"/>
            <w:tcBorders>
              <w:top w:val="single" w:sz="4" w:space="0" w:color="auto"/>
              <w:left w:val="single" w:sz="4" w:space="0" w:color="auto"/>
              <w:bottom w:val="single" w:sz="4" w:space="0" w:color="auto"/>
              <w:right w:val="single" w:sz="4" w:space="0" w:color="auto"/>
            </w:tcBorders>
          </w:tcPr>
          <w:p w14:paraId="7D756A28" w14:textId="77777777" w:rsidR="00D95D71" w:rsidRPr="008A5ACE" w:rsidRDefault="00D95D71" w:rsidP="00534960">
            <w:pPr>
              <w:pStyle w:val="TAH"/>
              <w:spacing w:line="260" w:lineRule="auto"/>
              <w:rPr>
                <w:b w:val="0"/>
                <w:bCs/>
              </w:rPr>
            </w:pPr>
            <w:r>
              <w:rPr>
                <w:b w:val="0"/>
                <w:bCs/>
              </w:rPr>
              <w:t>N/A</w:t>
            </w:r>
          </w:p>
        </w:tc>
        <w:tc>
          <w:tcPr>
            <w:tcW w:w="960" w:type="dxa"/>
            <w:tcBorders>
              <w:top w:val="single" w:sz="4" w:space="0" w:color="auto"/>
              <w:left w:val="single" w:sz="4" w:space="0" w:color="auto"/>
              <w:bottom w:val="single" w:sz="4" w:space="0" w:color="auto"/>
              <w:right w:val="single" w:sz="4" w:space="0" w:color="auto"/>
            </w:tcBorders>
          </w:tcPr>
          <w:p w14:paraId="1C767ABE" w14:textId="77777777" w:rsidR="00D95D71" w:rsidRPr="008A5ACE" w:rsidRDefault="00D95D71" w:rsidP="00534960">
            <w:pPr>
              <w:pStyle w:val="TAH"/>
              <w:spacing w:line="260" w:lineRule="auto"/>
              <w:rPr>
                <w:b w:val="0"/>
                <w:bCs/>
              </w:rPr>
            </w:pPr>
            <w:r>
              <w:rPr>
                <w:b w:val="0"/>
                <w:bCs/>
              </w:rPr>
              <w:t>780</w:t>
            </w:r>
          </w:p>
        </w:tc>
        <w:tc>
          <w:tcPr>
            <w:tcW w:w="977" w:type="dxa"/>
            <w:tcBorders>
              <w:top w:val="single" w:sz="4" w:space="0" w:color="auto"/>
              <w:left w:val="single" w:sz="4" w:space="0" w:color="auto"/>
              <w:bottom w:val="single" w:sz="4" w:space="0" w:color="auto"/>
              <w:right w:val="single" w:sz="4" w:space="0" w:color="auto"/>
            </w:tcBorders>
          </w:tcPr>
          <w:p w14:paraId="084F8865" w14:textId="77777777" w:rsidR="00D95D71" w:rsidRPr="008A5ACE" w:rsidRDefault="00D95D71" w:rsidP="00534960">
            <w:pPr>
              <w:pStyle w:val="TAH"/>
              <w:spacing w:line="260" w:lineRule="auto"/>
              <w:rPr>
                <w:b w:val="0"/>
                <w:bCs/>
              </w:rPr>
            </w:pPr>
            <w:r>
              <w:rPr>
                <w:b w:val="0"/>
                <w:bCs/>
              </w:rPr>
              <w:t>[8.6]</w:t>
            </w:r>
          </w:p>
        </w:tc>
        <w:tc>
          <w:tcPr>
            <w:tcW w:w="828" w:type="dxa"/>
            <w:tcBorders>
              <w:top w:val="single" w:sz="4" w:space="0" w:color="auto"/>
              <w:left w:val="single" w:sz="4" w:space="0" w:color="auto"/>
              <w:bottom w:val="single" w:sz="4" w:space="0" w:color="auto"/>
              <w:right w:val="single" w:sz="4" w:space="0" w:color="auto"/>
            </w:tcBorders>
          </w:tcPr>
          <w:p w14:paraId="6E303519" w14:textId="77777777" w:rsidR="00D95D71" w:rsidRPr="008A5ACE" w:rsidRDefault="00D95D71" w:rsidP="00534960">
            <w:pPr>
              <w:pStyle w:val="TAH"/>
              <w:spacing w:line="260" w:lineRule="auto"/>
              <w:rPr>
                <w:b w:val="0"/>
                <w:bCs/>
              </w:rPr>
            </w:pPr>
            <w:r>
              <w:rPr>
                <w:b w:val="0"/>
                <w:bCs/>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71F8F1" w14:textId="77777777" w:rsidR="00D95D71" w:rsidRPr="008A5ACE" w:rsidRDefault="00D95D71" w:rsidP="00534960">
            <w:pPr>
              <w:pStyle w:val="TAH"/>
              <w:spacing w:line="260" w:lineRule="auto"/>
              <w:rPr>
                <w:b w:val="0"/>
                <w:bCs/>
              </w:rPr>
            </w:pPr>
            <w:r>
              <w:rPr>
                <w:b w:val="0"/>
                <w:bCs/>
              </w:rPr>
              <w:t>IMD4</w:t>
            </w:r>
          </w:p>
        </w:tc>
      </w:tr>
      <w:tr w:rsidR="00D95D71" w14:paraId="7B1970D0" w14:textId="77777777" w:rsidTr="00534960">
        <w:trPr>
          <w:trHeight w:val="296"/>
          <w:jc w:val="center"/>
        </w:trPr>
        <w:tc>
          <w:tcPr>
            <w:tcW w:w="2007" w:type="dxa"/>
            <w:tcBorders>
              <w:top w:val="nil"/>
              <w:left w:val="single" w:sz="4" w:space="0" w:color="auto"/>
              <w:bottom w:val="nil"/>
              <w:right w:val="single" w:sz="4" w:space="0" w:color="auto"/>
            </w:tcBorders>
          </w:tcPr>
          <w:p w14:paraId="601201C6" w14:textId="77777777" w:rsidR="00D95D71" w:rsidRPr="009E61BC" w:rsidRDefault="00D95D71" w:rsidP="00534960">
            <w:pPr>
              <w:pStyle w:val="TAH"/>
              <w:spacing w:line="260" w:lineRule="auto"/>
              <w:rPr>
                <w:b w:val="0"/>
                <w:bCs/>
                <w:lang w:eastAsia="zh-CN"/>
              </w:rPr>
            </w:pPr>
          </w:p>
        </w:tc>
        <w:tc>
          <w:tcPr>
            <w:tcW w:w="1146" w:type="dxa"/>
            <w:tcBorders>
              <w:top w:val="single" w:sz="4" w:space="0" w:color="auto"/>
              <w:left w:val="single" w:sz="4" w:space="0" w:color="auto"/>
              <w:bottom w:val="nil"/>
              <w:right w:val="single" w:sz="4" w:space="0" w:color="auto"/>
            </w:tcBorders>
          </w:tcPr>
          <w:p w14:paraId="2DDAFB0C" w14:textId="77777777" w:rsidR="00D95D71" w:rsidRPr="009E61BC" w:rsidRDefault="00D95D71" w:rsidP="00534960">
            <w:pPr>
              <w:pStyle w:val="TAH"/>
              <w:spacing w:line="260" w:lineRule="auto"/>
              <w:rPr>
                <w:b w:val="0"/>
                <w:bCs/>
                <w:vertAlign w:val="superscript"/>
              </w:rPr>
            </w:pPr>
            <w:r w:rsidRPr="009E61BC">
              <w:rPr>
                <w:b w:val="0"/>
                <w:bCs/>
              </w:rPr>
              <w:t>n78</w:t>
            </w:r>
            <w:r>
              <w:rPr>
                <w:b w:val="0"/>
                <w:bCs/>
                <w:vertAlign w:val="superscript"/>
              </w:rPr>
              <w:t>12</w:t>
            </w:r>
          </w:p>
        </w:tc>
        <w:tc>
          <w:tcPr>
            <w:tcW w:w="960" w:type="dxa"/>
            <w:tcBorders>
              <w:top w:val="single" w:sz="4" w:space="0" w:color="auto"/>
              <w:left w:val="single" w:sz="4" w:space="0" w:color="auto"/>
              <w:bottom w:val="nil"/>
              <w:right w:val="single" w:sz="4" w:space="0" w:color="auto"/>
            </w:tcBorders>
          </w:tcPr>
          <w:p w14:paraId="44DDC756" w14:textId="77777777" w:rsidR="00D95D71" w:rsidRPr="009E61BC" w:rsidRDefault="00D95D71" w:rsidP="00534960">
            <w:pPr>
              <w:pStyle w:val="TAH"/>
              <w:spacing w:line="260" w:lineRule="auto"/>
              <w:rPr>
                <w:b w:val="0"/>
                <w:bCs/>
              </w:rPr>
            </w:pPr>
            <w:r w:rsidRPr="009E61BC">
              <w:rPr>
                <w:b w:val="0"/>
                <w:bCs/>
              </w:rPr>
              <w:t>3</w:t>
            </w:r>
            <w:r>
              <w:rPr>
                <w:b w:val="0"/>
                <w:bCs/>
              </w:rPr>
              <w:t>320</w:t>
            </w:r>
          </w:p>
        </w:tc>
        <w:tc>
          <w:tcPr>
            <w:tcW w:w="964" w:type="dxa"/>
            <w:tcBorders>
              <w:top w:val="single" w:sz="4" w:space="0" w:color="auto"/>
              <w:left w:val="single" w:sz="4" w:space="0" w:color="auto"/>
              <w:bottom w:val="nil"/>
              <w:right w:val="single" w:sz="4" w:space="0" w:color="auto"/>
            </w:tcBorders>
          </w:tcPr>
          <w:p w14:paraId="0B350F21" w14:textId="77777777" w:rsidR="00D95D71" w:rsidRPr="009E61BC" w:rsidRDefault="00D95D71" w:rsidP="00534960">
            <w:pPr>
              <w:pStyle w:val="TAH"/>
              <w:spacing w:line="260" w:lineRule="auto"/>
              <w:rPr>
                <w:b w:val="0"/>
                <w:bCs/>
              </w:rPr>
            </w:pPr>
            <w:r>
              <w:rPr>
                <w:b w:val="0"/>
                <w:bCs/>
              </w:rPr>
              <w:t>10</w:t>
            </w:r>
          </w:p>
        </w:tc>
        <w:tc>
          <w:tcPr>
            <w:tcW w:w="960" w:type="dxa"/>
            <w:tcBorders>
              <w:top w:val="single" w:sz="4" w:space="0" w:color="auto"/>
              <w:left w:val="single" w:sz="4" w:space="0" w:color="auto"/>
              <w:bottom w:val="nil"/>
              <w:right w:val="single" w:sz="4" w:space="0" w:color="auto"/>
            </w:tcBorders>
          </w:tcPr>
          <w:p w14:paraId="0D921326" w14:textId="77777777" w:rsidR="00D95D71" w:rsidRPr="00CA6E0E" w:rsidRDefault="00D95D71" w:rsidP="00534960">
            <w:pPr>
              <w:pStyle w:val="TAH"/>
              <w:spacing w:line="260" w:lineRule="auto"/>
              <w:rPr>
                <w:b w:val="0"/>
                <w:bCs/>
              </w:rPr>
            </w:pPr>
            <w:r w:rsidRPr="00DA10D3">
              <w:rPr>
                <w:b w:val="0"/>
                <w:bCs/>
                <w:lang w:eastAsia="ja-JP"/>
              </w:rPr>
              <w:t>1 (RBstart=</w:t>
            </w:r>
            <w:r>
              <w:rPr>
                <w:b w:val="0"/>
                <w:bCs/>
                <w:lang w:eastAsia="ja-JP"/>
              </w:rPr>
              <w:t>26</w:t>
            </w:r>
            <w:r w:rsidRPr="00DA10D3">
              <w:rPr>
                <w:b w:val="0"/>
                <w:bCs/>
                <w:lang w:eastAsia="ja-JP"/>
              </w:rPr>
              <w:t>)</w:t>
            </w:r>
          </w:p>
        </w:tc>
        <w:tc>
          <w:tcPr>
            <w:tcW w:w="960" w:type="dxa"/>
            <w:tcBorders>
              <w:top w:val="single" w:sz="4" w:space="0" w:color="auto"/>
              <w:left w:val="single" w:sz="4" w:space="0" w:color="auto"/>
              <w:bottom w:val="nil"/>
              <w:right w:val="single" w:sz="4" w:space="0" w:color="auto"/>
            </w:tcBorders>
          </w:tcPr>
          <w:p w14:paraId="37F54816" w14:textId="77777777" w:rsidR="00D95D71" w:rsidRPr="009E61BC" w:rsidRDefault="00D95D71" w:rsidP="00534960">
            <w:pPr>
              <w:pStyle w:val="TAH"/>
              <w:spacing w:line="260" w:lineRule="auto"/>
              <w:rPr>
                <w:b w:val="0"/>
                <w:bCs/>
              </w:rPr>
            </w:pPr>
            <w:r>
              <w:rPr>
                <w:b w:val="0"/>
                <w:bCs/>
              </w:rPr>
              <w:t>3320</w:t>
            </w:r>
          </w:p>
        </w:tc>
        <w:tc>
          <w:tcPr>
            <w:tcW w:w="977" w:type="dxa"/>
            <w:tcBorders>
              <w:top w:val="single" w:sz="4" w:space="0" w:color="auto"/>
              <w:left w:val="single" w:sz="4" w:space="0" w:color="auto"/>
              <w:bottom w:val="nil"/>
              <w:right w:val="single" w:sz="4" w:space="0" w:color="auto"/>
            </w:tcBorders>
          </w:tcPr>
          <w:p w14:paraId="57DB3F12" w14:textId="77777777" w:rsidR="00D95D71" w:rsidRPr="009E61BC" w:rsidRDefault="00D95D71" w:rsidP="00534960">
            <w:pPr>
              <w:pStyle w:val="TAH"/>
              <w:spacing w:line="260" w:lineRule="auto"/>
              <w:rPr>
                <w:b w:val="0"/>
                <w:bCs/>
              </w:rPr>
            </w:pPr>
            <w:r>
              <w:rPr>
                <w:b w:val="0"/>
                <w:bCs/>
              </w:rPr>
              <w:t>N/A</w:t>
            </w:r>
          </w:p>
        </w:tc>
        <w:tc>
          <w:tcPr>
            <w:tcW w:w="828" w:type="dxa"/>
            <w:tcBorders>
              <w:top w:val="single" w:sz="4" w:space="0" w:color="auto"/>
              <w:left w:val="single" w:sz="4" w:space="0" w:color="auto"/>
              <w:bottom w:val="nil"/>
              <w:right w:val="single" w:sz="4" w:space="0" w:color="auto"/>
            </w:tcBorders>
          </w:tcPr>
          <w:p w14:paraId="110F6F88" w14:textId="77777777" w:rsidR="00D95D71" w:rsidRPr="009E61BC" w:rsidRDefault="00D95D71" w:rsidP="00534960">
            <w:pPr>
              <w:pStyle w:val="TAH"/>
              <w:spacing w:line="260" w:lineRule="auto"/>
              <w:rPr>
                <w:b w:val="0"/>
                <w:bCs/>
              </w:rPr>
            </w:pPr>
            <w:r>
              <w:rPr>
                <w:b w:val="0"/>
                <w:bCs/>
              </w:rPr>
              <w:t>TDD</w:t>
            </w:r>
          </w:p>
        </w:tc>
        <w:tc>
          <w:tcPr>
            <w:tcW w:w="1057" w:type="dxa"/>
            <w:tcBorders>
              <w:top w:val="single" w:sz="4" w:space="0" w:color="auto"/>
              <w:left w:val="single" w:sz="4" w:space="0" w:color="auto"/>
              <w:bottom w:val="nil"/>
              <w:right w:val="single" w:sz="4" w:space="0" w:color="auto"/>
            </w:tcBorders>
            <w:shd w:val="clear" w:color="auto" w:fill="auto"/>
          </w:tcPr>
          <w:p w14:paraId="18366DA7" w14:textId="77777777" w:rsidR="00D95D71" w:rsidRPr="009E61BC" w:rsidRDefault="00D95D71" w:rsidP="00534960">
            <w:pPr>
              <w:pStyle w:val="TAH"/>
              <w:spacing w:line="260" w:lineRule="auto"/>
              <w:rPr>
                <w:b w:val="0"/>
                <w:bCs/>
              </w:rPr>
            </w:pPr>
            <w:r>
              <w:rPr>
                <w:b w:val="0"/>
                <w:bCs/>
              </w:rPr>
              <w:t>N/A</w:t>
            </w:r>
          </w:p>
        </w:tc>
      </w:tr>
      <w:tr w:rsidR="00D95D71" w14:paraId="0914DDEA" w14:textId="77777777" w:rsidTr="00534960">
        <w:trPr>
          <w:trHeight w:val="296"/>
          <w:jc w:val="center"/>
        </w:trPr>
        <w:tc>
          <w:tcPr>
            <w:tcW w:w="2007" w:type="dxa"/>
            <w:tcBorders>
              <w:top w:val="nil"/>
              <w:left w:val="single" w:sz="4" w:space="0" w:color="auto"/>
              <w:bottom w:val="single" w:sz="4" w:space="0" w:color="auto"/>
              <w:right w:val="single" w:sz="4" w:space="0" w:color="auto"/>
            </w:tcBorders>
          </w:tcPr>
          <w:p w14:paraId="1A09D0E7" w14:textId="77777777" w:rsidR="00D95D71" w:rsidRPr="009E61BC" w:rsidRDefault="00D95D71" w:rsidP="00534960">
            <w:pPr>
              <w:pStyle w:val="TAH"/>
              <w:spacing w:line="260" w:lineRule="auto"/>
              <w:rPr>
                <w:b w:val="0"/>
                <w:bCs/>
                <w:lang w:eastAsia="zh-CN"/>
              </w:rPr>
            </w:pPr>
          </w:p>
        </w:tc>
        <w:tc>
          <w:tcPr>
            <w:tcW w:w="1146" w:type="dxa"/>
            <w:tcBorders>
              <w:top w:val="nil"/>
              <w:left w:val="single" w:sz="4" w:space="0" w:color="auto"/>
              <w:bottom w:val="single" w:sz="4" w:space="0" w:color="auto"/>
              <w:right w:val="single" w:sz="4" w:space="0" w:color="auto"/>
            </w:tcBorders>
          </w:tcPr>
          <w:p w14:paraId="059FF2C8" w14:textId="77777777" w:rsidR="00D95D71" w:rsidRPr="009E61BC" w:rsidRDefault="00D95D71" w:rsidP="00534960">
            <w:pPr>
              <w:pStyle w:val="TAH"/>
              <w:spacing w:line="260" w:lineRule="auto"/>
              <w:rPr>
                <w:b w:val="0"/>
                <w:bCs/>
              </w:rPr>
            </w:pPr>
          </w:p>
        </w:tc>
        <w:tc>
          <w:tcPr>
            <w:tcW w:w="960" w:type="dxa"/>
            <w:tcBorders>
              <w:top w:val="nil"/>
              <w:left w:val="single" w:sz="4" w:space="0" w:color="auto"/>
              <w:bottom w:val="single" w:sz="4" w:space="0" w:color="auto"/>
              <w:right w:val="single" w:sz="4" w:space="0" w:color="auto"/>
            </w:tcBorders>
          </w:tcPr>
          <w:p w14:paraId="6431935C" w14:textId="77777777" w:rsidR="00D95D71" w:rsidRPr="009E61BC" w:rsidRDefault="00D95D71" w:rsidP="00534960">
            <w:pPr>
              <w:pStyle w:val="TAH"/>
              <w:spacing w:line="260" w:lineRule="auto"/>
              <w:rPr>
                <w:b w:val="0"/>
                <w:bCs/>
              </w:rPr>
            </w:pPr>
            <w:r>
              <w:rPr>
                <w:b w:val="0"/>
                <w:bCs/>
              </w:rPr>
              <w:t>3710</w:t>
            </w:r>
          </w:p>
        </w:tc>
        <w:tc>
          <w:tcPr>
            <w:tcW w:w="964" w:type="dxa"/>
            <w:tcBorders>
              <w:top w:val="nil"/>
              <w:left w:val="single" w:sz="4" w:space="0" w:color="auto"/>
              <w:bottom w:val="single" w:sz="4" w:space="0" w:color="auto"/>
              <w:right w:val="single" w:sz="4" w:space="0" w:color="auto"/>
            </w:tcBorders>
          </w:tcPr>
          <w:p w14:paraId="5CEF0CCF" w14:textId="77777777" w:rsidR="00D95D71" w:rsidRDefault="00D95D71" w:rsidP="00534960">
            <w:pPr>
              <w:pStyle w:val="TAH"/>
              <w:spacing w:line="260" w:lineRule="auto"/>
              <w:rPr>
                <w:b w:val="0"/>
                <w:bCs/>
              </w:rPr>
            </w:pPr>
            <w:r>
              <w:rPr>
                <w:b w:val="0"/>
                <w:bCs/>
              </w:rPr>
              <w:t>10</w:t>
            </w:r>
          </w:p>
        </w:tc>
        <w:tc>
          <w:tcPr>
            <w:tcW w:w="960" w:type="dxa"/>
            <w:tcBorders>
              <w:top w:val="nil"/>
              <w:left w:val="single" w:sz="4" w:space="0" w:color="auto"/>
              <w:bottom w:val="single" w:sz="4" w:space="0" w:color="auto"/>
              <w:right w:val="single" w:sz="4" w:space="0" w:color="auto"/>
            </w:tcBorders>
          </w:tcPr>
          <w:p w14:paraId="59CB399D" w14:textId="77777777" w:rsidR="00D95D71" w:rsidRPr="00DA10D3" w:rsidRDefault="00D95D71" w:rsidP="00534960">
            <w:pPr>
              <w:pStyle w:val="TAH"/>
              <w:spacing w:line="260" w:lineRule="auto"/>
              <w:rPr>
                <w:b w:val="0"/>
                <w:bCs/>
                <w:lang w:eastAsia="ja-JP"/>
              </w:rPr>
            </w:pPr>
            <w:r w:rsidRPr="00DA10D3">
              <w:rPr>
                <w:b w:val="0"/>
                <w:bCs/>
                <w:lang w:eastAsia="ja-JP"/>
              </w:rPr>
              <w:t>1 (RBstart=</w:t>
            </w:r>
            <w:r>
              <w:rPr>
                <w:b w:val="0"/>
                <w:bCs/>
                <w:lang w:eastAsia="ja-JP"/>
              </w:rPr>
              <w:t>26</w:t>
            </w:r>
            <w:r w:rsidRPr="00DA10D3">
              <w:rPr>
                <w:b w:val="0"/>
                <w:bCs/>
                <w:lang w:eastAsia="ja-JP"/>
              </w:rPr>
              <w:t>)</w:t>
            </w:r>
          </w:p>
        </w:tc>
        <w:tc>
          <w:tcPr>
            <w:tcW w:w="960" w:type="dxa"/>
            <w:tcBorders>
              <w:top w:val="nil"/>
              <w:left w:val="single" w:sz="4" w:space="0" w:color="auto"/>
              <w:bottom w:val="single" w:sz="4" w:space="0" w:color="auto"/>
              <w:right w:val="single" w:sz="4" w:space="0" w:color="auto"/>
            </w:tcBorders>
          </w:tcPr>
          <w:p w14:paraId="646E22C3" w14:textId="77777777" w:rsidR="00D95D71" w:rsidRDefault="00D95D71" w:rsidP="00534960">
            <w:pPr>
              <w:pStyle w:val="TAH"/>
              <w:spacing w:line="260" w:lineRule="auto"/>
              <w:rPr>
                <w:b w:val="0"/>
                <w:bCs/>
              </w:rPr>
            </w:pPr>
            <w:r>
              <w:rPr>
                <w:b w:val="0"/>
                <w:bCs/>
              </w:rPr>
              <w:t>3710</w:t>
            </w:r>
          </w:p>
        </w:tc>
        <w:tc>
          <w:tcPr>
            <w:tcW w:w="977" w:type="dxa"/>
            <w:tcBorders>
              <w:top w:val="nil"/>
              <w:left w:val="single" w:sz="4" w:space="0" w:color="auto"/>
              <w:bottom w:val="single" w:sz="4" w:space="0" w:color="auto"/>
              <w:right w:val="single" w:sz="4" w:space="0" w:color="auto"/>
            </w:tcBorders>
          </w:tcPr>
          <w:p w14:paraId="70386DCD" w14:textId="77777777" w:rsidR="00D95D71" w:rsidRDefault="00D95D71" w:rsidP="00534960">
            <w:pPr>
              <w:pStyle w:val="TAH"/>
              <w:spacing w:line="260" w:lineRule="auto"/>
              <w:rPr>
                <w:b w:val="0"/>
                <w:bCs/>
              </w:rPr>
            </w:pPr>
          </w:p>
        </w:tc>
        <w:tc>
          <w:tcPr>
            <w:tcW w:w="828" w:type="dxa"/>
            <w:tcBorders>
              <w:top w:val="nil"/>
              <w:left w:val="single" w:sz="4" w:space="0" w:color="auto"/>
              <w:bottom w:val="single" w:sz="4" w:space="0" w:color="auto"/>
              <w:right w:val="single" w:sz="4" w:space="0" w:color="auto"/>
            </w:tcBorders>
          </w:tcPr>
          <w:p w14:paraId="3FD93EF1" w14:textId="77777777" w:rsidR="00D95D71" w:rsidRDefault="00D95D71" w:rsidP="00534960">
            <w:pPr>
              <w:pStyle w:val="TAH"/>
              <w:spacing w:line="260" w:lineRule="auto"/>
              <w:rPr>
                <w:b w:val="0"/>
                <w:bCs/>
              </w:rPr>
            </w:pPr>
          </w:p>
        </w:tc>
        <w:tc>
          <w:tcPr>
            <w:tcW w:w="1057" w:type="dxa"/>
            <w:tcBorders>
              <w:top w:val="nil"/>
              <w:left w:val="single" w:sz="4" w:space="0" w:color="auto"/>
              <w:bottom w:val="single" w:sz="4" w:space="0" w:color="auto"/>
              <w:right w:val="single" w:sz="4" w:space="0" w:color="auto"/>
            </w:tcBorders>
            <w:shd w:val="clear" w:color="auto" w:fill="auto"/>
          </w:tcPr>
          <w:p w14:paraId="0C508BEE" w14:textId="77777777" w:rsidR="00D95D71" w:rsidRDefault="00D95D71" w:rsidP="00534960">
            <w:pPr>
              <w:pStyle w:val="TAH"/>
              <w:spacing w:line="260" w:lineRule="auto"/>
              <w:rPr>
                <w:b w:val="0"/>
                <w:bCs/>
              </w:rPr>
            </w:pPr>
          </w:p>
        </w:tc>
      </w:tr>
      <w:tr w:rsidR="00D95D71" w14:paraId="7EF695E3"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92132F" w14:textId="77777777" w:rsidR="00D95D71" w:rsidRPr="00F1699D" w:rsidRDefault="00D95D71" w:rsidP="00534960">
            <w:pPr>
              <w:pStyle w:val="TAN"/>
              <w:spacing w:line="259" w:lineRule="auto"/>
              <w:rPr>
                <w:rFonts w:eastAsia="Malgun Gothic"/>
                <w:lang w:eastAsia="ko-KR"/>
              </w:rPr>
            </w:pPr>
            <w:r>
              <w:t xml:space="preserve">NOTE </w:t>
            </w:r>
            <w:r>
              <w:rPr>
                <w:lang w:val="en-US" w:eastAsia="zh-CN"/>
              </w:rPr>
              <w:t>12</w:t>
            </w:r>
            <w:r>
              <w:t>:</w:t>
            </w:r>
            <w:r>
              <w:tab/>
              <w:t>This band supports intra-band non-contiguous uplink configuration.</w:t>
            </w:r>
          </w:p>
        </w:tc>
      </w:tr>
    </w:tbl>
    <w:p w14:paraId="54E11EED" w14:textId="77777777" w:rsidR="00D95D71" w:rsidRDefault="00D95D71" w:rsidP="00D95D71">
      <w:pPr>
        <w:rPr>
          <w:lang w:eastAsia="zh-CN"/>
        </w:rPr>
      </w:pPr>
    </w:p>
    <w:p w14:paraId="5B6C3A0B" w14:textId="77777777" w:rsidR="00D95D71" w:rsidRPr="005D0A01" w:rsidRDefault="00D95D71" w:rsidP="00D95D71">
      <w:pPr>
        <w:pStyle w:val="Guidance"/>
        <w:rPr>
          <w:rFonts w:eastAsia="Times New Roman"/>
          <w:i w:val="0"/>
          <w:color w:val="auto"/>
          <w:lang w:eastAsia="en-GB"/>
        </w:rPr>
      </w:pPr>
      <w:r w:rsidRPr="005D0A01">
        <w:rPr>
          <w:rFonts w:eastAsia="Times New Roman"/>
          <w:i w:val="0"/>
          <w:color w:val="auto"/>
          <w:lang w:eastAsia="en-GB"/>
        </w:rPr>
        <w:t>For the non-contiguous uplink IMD interference analysis of the fallback and CA_ n78(2a)-n102A with ULCA CA_n78(2A) the analysis was completed in R4-2310355 of RAN4#107.</w:t>
      </w:r>
    </w:p>
    <w:p w14:paraId="03A8CB06" w14:textId="77777777" w:rsidR="00D95D71" w:rsidRPr="00C23DD6" w:rsidRDefault="00D95D71" w:rsidP="006A0293">
      <w:pPr>
        <w:pStyle w:val="affb"/>
        <w:overflowPunct w:val="0"/>
        <w:autoSpaceDE w:val="0"/>
        <w:autoSpaceDN w:val="0"/>
        <w:adjustRightInd w:val="0"/>
        <w:textAlignment w:val="baseline"/>
        <w:rPr>
          <w:rFonts w:eastAsia="Malgun Gothic"/>
          <w:lang w:eastAsia="zh-CN"/>
        </w:rPr>
      </w:pPr>
    </w:p>
    <w:p w14:paraId="4E344A6F" w14:textId="01A18834" w:rsidR="002B1EE0" w:rsidRPr="006A0293" w:rsidRDefault="002B1EE0" w:rsidP="002B1EE0">
      <w:pPr>
        <w:pStyle w:val="41"/>
      </w:pPr>
      <w:bookmarkStart w:id="609" w:name="_Toc144251659"/>
      <w:r w:rsidRPr="006A0293">
        <w:t>5.</w:t>
      </w:r>
      <w:r>
        <w:t>57</w:t>
      </w:r>
      <w:r w:rsidRPr="006A0293">
        <w:t>.2.2</w:t>
      </w:r>
      <w:r w:rsidRPr="006A0293">
        <w:tab/>
        <w:t>REFSENS requirements</w:t>
      </w:r>
      <w:bookmarkEnd w:id="609"/>
    </w:p>
    <w:p w14:paraId="47186D13" w14:textId="77777777" w:rsidR="002B1EE0" w:rsidRDefault="002B1EE0" w:rsidP="002B1EE0">
      <w:r>
        <w:t xml:space="preserve">Based on the co-existence studies there are a need to define MSD values. MSD values from </w:t>
      </w:r>
      <w:r>
        <w:rPr>
          <w:rStyle w:val="ui-provider"/>
        </w:rPr>
        <w:t>CA_n28-n46-n78</w:t>
      </w:r>
      <w:r w:rsidDel="00B832E9">
        <w:t xml:space="preserve"> </w:t>
      </w:r>
      <w:r>
        <w:t xml:space="preserve">are reused, for IMD3 for n102 and n28. MSD values from </w:t>
      </w:r>
      <w:r>
        <w:rPr>
          <w:rStyle w:val="ui-provider"/>
        </w:rPr>
        <w:t xml:space="preserve">CA_n41-n71-n78 </w:t>
      </w:r>
      <w:r>
        <w:t xml:space="preserve">MSD values from </w:t>
      </w:r>
      <w:r>
        <w:rPr>
          <w:rStyle w:val="ui-provider"/>
        </w:rPr>
        <w:t>CA_n28-n46-n78</w:t>
      </w:r>
      <w:r w:rsidDel="00B832E9">
        <w:t xml:space="preserve"> </w:t>
      </w:r>
      <w:r>
        <w:t xml:space="preserve">are reused, for IMD3 for n102 and n28. MSD values from </w:t>
      </w:r>
      <w:r>
        <w:rPr>
          <w:rStyle w:val="ui-provider"/>
        </w:rPr>
        <w:t>CA_n41-n71-n78</w:t>
      </w:r>
      <w:r>
        <w:t xml:space="preserve">are reused, for IMD4 for n78. </w:t>
      </w:r>
    </w:p>
    <w:p w14:paraId="0F1D4932" w14:textId="77777777" w:rsidR="002B1EE0" w:rsidRDefault="002B1EE0" w:rsidP="002B1EE0"/>
    <w:p w14:paraId="718DCE17" w14:textId="5E25D98D" w:rsidR="002B1EE0" w:rsidRDefault="002B1EE0" w:rsidP="002B1EE0">
      <w:pPr>
        <w:pStyle w:val="TH"/>
        <w:rPr>
          <w:rFonts w:cs="Arial"/>
        </w:rPr>
      </w:pPr>
      <w:r>
        <w:rPr>
          <w:rFonts w:cs="Arial"/>
        </w:rPr>
        <w:t xml:space="preserve">Table </w:t>
      </w:r>
      <w:r w:rsidRPr="00A20126">
        <w:rPr>
          <w:rFonts w:cs="Arial"/>
        </w:rPr>
        <w:t>5.</w:t>
      </w:r>
      <w:r>
        <w:rPr>
          <w:rFonts w:cs="Arial"/>
        </w:rPr>
        <w:t>57.</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B1EE0" w14:paraId="540DE1C8" w14:textId="77777777" w:rsidTr="002B1EE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C362EA" w14:textId="77777777" w:rsidR="002B1EE0" w:rsidRDefault="002B1EE0" w:rsidP="002B1EE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B6775C" w14:textId="77777777" w:rsidR="002B1EE0" w:rsidRDefault="002B1EE0" w:rsidP="002B1EE0">
            <w:pPr>
              <w:pStyle w:val="TAH"/>
            </w:pPr>
            <w:r>
              <w:t>Source of IMD</w:t>
            </w:r>
          </w:p>
        </w:tc>
      </w:tr>
      <w:tr w:rsidR="002B1EE0" w14:paraId="0A9724C4" w14:textId="77777777" w:rsidTr="002B1EE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9B9BEF" w14:textId="77777777" w:rsidR="002B1EE0" w:rsidRDefault="002B1EE0" w:rsidP="002B1EE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B9F756" w14:textId="77777777" w:rsidR="002B1EE0" w:rsidRDefault="002B1EE0" w:rsidP="002B1EE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052A470" w14:textId="77777777" w:rsidR="002B1EE0" w:rsidRDefault="002B1EE0" w:rsidP="002B1EE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D7B42D1" w14:textId="77777777" w:rsidR="002B1EE0" w:rsidRDefault="002B1EE0" w:rsidP="002B1EE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CBF1582" w14:textId="77777777" w:rsidR="002B1EE0" w:rsidRDefault="002B1EE0" w:rsidP="002B1EE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9A8DDF1" w14:textId="77777777" w:rsidR="002B1EE0" w:rsidRDefault="002B1EE0" w:rsidP="002B1EE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E57257E" w14:textId="77777777" w:rsidR="002B1EE0" w:rsidRDefault="002B1EE0" w:rsidP="002B1EE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0461C6D" w14:textId="77777777" w:rsidR="002B1EE0" w:rsidRDefault="002B1EE0" w:rsidP="002B1EE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CBD70A3" w14:textId="77777777" w:rsidR="002B1EE0" w:rsidRDefault="002B1EE0" w:rsidP="002B1EE0">
            <w:pPr>
              <w:pStyle w:val="TAH"/>
            </w:pPr>
          </w:p>
        </w:tc>
      </w:tr>
      <w:tr w:rsidR="002B1EE0" w14:paraId="3AAE6BE7" w14:textId="77777777" w:rsidTr="002B1EE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A16F1" w14:textId="77777777" w:rsidR="002B1EE0" w:rsidRDefault="002B1EE0" w:rsidP="002B1EE0">
            <w:pPr>
              <w:pStyle w:val="TAC"/>
              <w:rPr>
                <w:lang w:val="en-US" w:eastAsia="zh-CN"/>
              </w:rPr>
            </w:pPr>
            <w:r w:rsidRPr="009253A0">
              <w:rPr>
                <w:color w:val="000000"/>
                <w:lang w:eastAsia="zh-CN"/>
              </w:rPr>
              <w:t>CA_n</w:t>
            </w:r>
            <w:r>
              <w:rPr>
                <w:color w:val="000000"/>
                <w:lang w:eastAsia="zh-CN"/>
              </w:rPr>
              <w:t>28</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77FF0E0A" w14:textId="77777777" w:rsidR="002B1EE0" w:rsidRDefault="002B1EE0" w:rsidP="002B1EE0">
            <w:pPr>
              <w:pStyle w:val="TAC"/>
              <w:rPr>
                <w:lang w:val="en-US" w:eastAsia="ko-KR"/>
              </w:rPr>
            </w:pPr>
            <w:r>
              <w:t>n28</w:t>
            </w:r>
          </w:p>
        </w:tc>
        <w:tc>
          <w:tcPr>
            <w:tcW w:w="960" w:type="dxa"/>
            <w:tcBorders>
              <w:top w:val="single" w:sz="4" w:space="0" w:color="auto"/>
              <w:left w:val="single" w:sz="4" w:space="0" w:color="auto"/>
              <w:right w:val="single" w:sz="4" w:space="0" w:color="auto"/>
            </w:tcBorders>
            <w:vAlign w:val="center"/>
          </w:tcPr>
          <w:p w14:paraId="0ECA8475" w14:textId="77777777" w:rsidR="002B1EE0" w:rsidRDefault="002B1EE0" w:rsidP="002B1EE0">
            <w:pPr>
              <w:pStyle w:val="TAC"/>
              <w:rPr>
                <w:lang w:val="en-US" w:eastAsia="ko-KR"/>
              </w:rPr>
            </w:pPr>
            <w:r>
              <w:rPr>
                <w:rFonts w:cs="Arial"/>
                <w:color w:val="000000"/>
                <w:szCs w:val="18"/>
              </w:rPr>
              <w:t>710</w:t>
            </w:r>
          </w:p>
        </w:tc>
        <w:tc>
          <w:tcPr>
            <w:tcW w:w="964" w:type="dxa"/>
            <w:tcBorders>
              <w:top w:val="single" w:sz="4" w:space="0" w:color="auto"/>
              <w:left w:val="single" w:sz="4" w:space="0" w:color="auto"/>
              <w:right w:val="single" w:sz="4" w:space="0" w:color="auto"/>
            </w:tcBorders>
          </w:tcPr>
          <w:p w14:paraId="0A48227F" w14:textId="77777777" w:rsidR="002B1EE0" w:rsidRDefault="002B1EE0" w:rsidP="002B1EE0">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0C601923" w14:textId="77777777" w:rsidR="002B1EE0" w:rsidRDefault="002B1EE0" w:rsidP="002B1EE0">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5DB113A1" w14:textId="77777777" w:rsidR="002B1EE0" w:rsidRDefault="002B1EE0" w:rsidP="002B1EE0">
            <w:pPr>
              <w:pStyle w:val="TAC"/>
              <w:rPr>
                <w:lang w:val="en-US" w:eastAsia="ko-KR"/>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D4ADF01" w14:textId="77777777" w:rsidR="002B1EE0" w:rsidRDefault="002B1EE0" w:rsidP="002B1EE0">
            <w:pPr>
              <w:pStyle w:val="TAC"/>
            </w:pPr>
            <w:r>
              <w:t>N/A</w:t>
            </w:r>
          </w:p>
        </w:tc>
        <w:tc>
          <w:tcPr>
            <w:tcW w:w="828" w:type="dxa"/>
            <w:tcBorders>
              <w:top w:val="single" w:sz="4" w:space="0" w:color="auto"/>
              <w:left w:val="single" w:sz="4" w:space="0" w:color="auto"/>
              <w:right w:val="single" w:sz="4" w:space="0" w:color="auto"/>
            </w:tcBorders>
          </w:tcPr>
          <w:p w14:paraId="6C5A0932" w14:textId="77777777" w:rsidR="002B1EE0" w:rsidRDefault="002B1EE0" w:rsidP="002B1EE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551FA94A" w14:textId="77777777" w:rsidR="002B1EE0" w:rsidRDefault="002B1EE0" w:rsidP="002B1EE0">
            <w:pPr>
              <w:pStyle w:val="TAC"/>
            </w:pPr>
            <w:r>
              <w:t>N/A</w:t>
            </w:r>
          </w:p>
        </w:tc>
      </w:tr>
      <w:tr w:rsidR="002B1EE0" w14:paraId="61B9F88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E4599" w14:textId="77777777" w:rsidR="002B1EE0" w:rsidRDefault="002B1EE0" w:rsidP="002B1EE0">
            <w:pPr>
              <w:pStyle w:val="TAC"/>
              <w:rPr>
                <w:lang w:val="en-US" w:eastAsia="zh-CN"/>
              </w:rPr>
            </w:pPr>
          </w:p>
        </w:tc>
        <w:tc>
          <w:tcPr>
            <w:tcW w:w="1146" w:type="dxa"/>
            <w:tcBorders>
              <w:top w:val="single" w:sz="4" w:space="0" w:color="auto"/>
              <w:left w:val="single" w:sz="4" w:space="0" w:color="auto"/>
              <w:right w:val="single" w:sz="4" w:space="0" w:color="auto"/>
            </w:tcBorders>
          </w:tcPr>
          <w:p w14:paraId="3170DFC4" w14:textId="77777777" w:rsidR="002B1EE0" w:rsidRDefault="002B1EE0" w:rsidP="002B1EE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52452C3B"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64" w:type="dxa"/>
            <w:tcBorders>
              <w:top w:val="single" w:sz="4" w:space="0" w:color="auto"/>
              <w:left w:val="single" w:sz="4" w:space="0" w:color="auto"/>
              <w:right w:val="single" w:sz="4" w:space="0" w:color="auto"/>
            </w:tcBorders>
          </w:tcPr>
          <w:p w14:paraId="42BEBEF5" w14:textId="77777777" w:rsidR="002B1EE0" w:rsidRPr="00E7711D" w:rsidRDefault="002B1EE0" w:rsidP="002B1EE0">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2AB08995" w14:textId="77777777" w:rsidR="002B1EE0" w:rsidRPr="00E7711D" w:rsidRDefault="002B1EE0" w:rsidP="002B1EE0">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vAlign w:val="center"/>
          </w:tcPr>
          <w:p w14:paraId="519AE508" w14:textId="77777777" w:rsidR="002B1EE0" w:rsidRPr="00E7711D" w:rsidRDefault="002B1EE0" w:rsidP="002B1EE0">
            <w:pPr>
              <w:pStyle w:val="TAC"/>
              <w:framePr w:wrap="notBeside" w:vAnchor="page" w:hAnchor="margin" w:xAlign="right" w:y="6805"/>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E513DD2"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4DBD79EE"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78FB74BA" w14:textId="77777777" w:rsidR="002B1EE0" w:rsidRDefault="002B1EE0" w:rsidP="002B1EE0">
            <w:pPr>
              <w:pStyle w:val="TAC"/>
            </w:pPr>
            <w:r>
              <w:t>N/A</w:t>
            </w:r>
          </w:p>
        </w:tc>
      </w:tr>
      <w:tr w:rsidR="002B1EE0" w14:paraId="3A5471A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0681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5859A" w14:textId="77777777" w:rsidR="002B1EE0" w:rsidRDefault="002B1EE0" w:rsidP="002B1EE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58369F1"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4D842C46" w14:textId="77777777" w:rsidR="002B1EE0" w:rsidRPr="00E7711D"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62A35EA8" w14:textId="77777777" w:rsidR="002B1EE0" w:rsidRPr="00E7711D"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30733C15" w14:textId="77777777" w:rsidR="002B1EE0" w:rsidRPr="00E7711D" w:rsidRDefault="002B1EE0" w:rsidP="002B1EE0">
            <w:pPr>
              <w:pStyle w:val="TAC"/>
              <w:framePr w:wrap="notBeside" w:vAnchor="page" w:hAnchor="margin" w:xAlign="right" w:y="6805"/>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FD4BE6E" w14:textId="77777777" w:rsidR="002B1EE0" w:rsidRDefault="002B1EE0" w:rsidP="002B1EE0">
            <w:pPr>
              <w:pStyle w:val="TAC"/>
              <w:framePr w:wrap="notBeside" w:vAnchor="page" w:hAnchor="margin" w:xAlign="right" w:y="6805"/>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2F9A62C5"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50CBED1E" w14:textId="77777777" w:rsidR="002B1EE0" w:rsidRDefault="002B1EE0" w:rsidP="002B1EE0">
            <w:pPr>
              <w:pStyle w:val="TAC"/>
            </w:pPr>
            <w:r>
              <w:t>IMD3</w:t>
            </w:r>
            <w:r w:rsidRPr="00F16E6D">
              <w:rPr>
                <w:vertAlign w:val="superscript"/>
              </w:rPr>
              <w:t>1</w:t>
            </w:r>
            <w:r>
              <w:rPr>
                <w:vertAlign w:val="superscript"/>
              </w:rPr>
              <w:t>,2</w:t>
            </w:r>
          </w:p>
        </w:tc>
      </w:tr>
      <w:tr w:rsidR="002B1EE0" w14:paraId="65DCEE5F"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95176"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D6F961"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A29CC18"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00875DA2" w14:textId="77777777" w:rsidR="002B1EE0" w:rsidRDefault="002B1EE0" w:rsidP="002B1EE0">
            <w:pPr>
              <w:pStyle w:val="TAC"/>
              <w:framePr w:wrap="notBeside" w:vAnchor="page" w:hAnchor="margin" w:xAlign="right" w:y="6805"/>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1FCA12" w14:textId="77777777" w:rsidR="002B1EE0" w:rsidRDefault="002B1EE0" w:rsidP="002B1EE0">
            <w:pPr>
              <w:pStyle w:val="TAC"/>
              <w:framePr w:wrap="notBeside" w:vAnchor="page" w:hAnchor="margin" w:xAlign="right" w:y="6805"/>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97F38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0A67337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342DAAB4" w14:textId="77777777" w:rsidR="002B1EE0" w:rsidRDefault="002B1EE0" w:rsidP="002B1EE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A92C2" w14:textId="77777777" w:rsidR="002B1EE0" w:rsidRDefault="002B1EE0" w:rsidP="002B1EE0">
            <w:pPr>
              <w:pStyle w:val="TAC"/>
            </w:pPr>
            <w:r>
              <w:t>N/A</w:t>
            </w:r>
          </w:p>
        </w:tc>
      </w:tr>
      <w:tr w:rsidR="002B1EE0" w14:paraId="513A6A5A"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1A0CE"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2E710"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7171DB0"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7CDAD0B6" w14:textId="77777777" w:rsidR="002B1EE0" w:rsidRDefault="002B1EE0" w:rsidP="002B1EE0">
            <w:pPr>
              <w:pStyle w:val="TAC"/>
              <w:framePr w:wrap="notBeside" w:vAnchor="page" w:hAnchor="margin" w:xAlign="right" w:y="6805"/>
            </w:pPr>
            <w:r>
              <w:t>5</w:t>
            </w:r>
          </w:p>
        </w:tc>
        <w:tc>
          <w:tcPr>
            <w:tcW w:w="960" w:type="dxa"/>
            <w:tcBorders>
              <w:top w:val="single" w:sz="4" w:space="0" w:color="auto"/>
              <w:left w:val="single" w:sz="4" w:space="0" w:color="auto"/>
              <w:bottom w:val="single" w:sz="4" w:space="0" w:color="auto"/>
              <w:right w:val="single" w:sz="4" w:space="0" w:color="auto"/>
            </w:tcBorders>
          </w:tcPr>
          <w:p w14:paraId="7185C5E8" w14:textId="77777777" w:rsidR="002B1EE0" w:rsidRDefault="002B1EE0" w:rsidP="002B1EE0">
            <w:pPr>
              <w:pStyle w:val="TAC"/>
              <w:framePr w:wrap="notBeside" w:vAnchor="page" w:hAnchor="margin" w:xAlign="right" w:y="6805"/>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0655C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215C746" w14:textId="77777777" w:rsidR="002B1EE0" w:rsidRDefault="002B1EE0" w:rsidP="002B1EE0">
            <w:pPr>
              <w:pStyle w:val="TAC"/>
              <w:framePr w:wrap="notBeside" w:vAnchor="page" w:hAnchor="margin" w:xAlign="right" w:y="6805"/>
            </w:pPr>
            <w:r>
              <w:t>10.3</w:t>
            </w:r>
          </w:p>
        </w:tc>
        <w:tc>
          <w:tcPr>
            <w:tcW w:w="828" w:type="dxa"/>
            <w:tcBorders>
              <w:top w:val="single" w:sz="4" w:space="0" w:color="auto"/>
              <w:left w:val="single" w:sz="4" w:space="0" w:color="auto"/>
              <w:bottom w:val="single" w:sz="4" w:space="0" w:color="auto"/>
              <w:right w:val="single" w:sz="4" w:space="0" w:color="auto"/>
            </w:tcBorders>
          </w:tcPr>
          <w:p w14:paraId="488ABEAB"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DC171E1" w14:textId="77777777" w:rsidR="002B1EE0" w:rsidRDefault="002B1EE0" w:rsidP="002B1EE0">
            <w:pPr>
              <w:pStyle w:val="TAC"/>
            </w:pPr>
            <w:r>
              <w:t>IMD4</w:t>
            </w:r>
            <w:r w:rsidRPr="00F16E6D">
              <w:rPr>
                <w:vertAlign w:val="superscript"/>
              </w:rPr>
              <w:t>1</w:t>
            </w:r>
          </w:p>
        </w:tc>
      </w:tr>
      <w:tr w:rsidR="002B1EE0" w14:paraId="11E853A2"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0EDF9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40549"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16B9729"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7792F155" w14:textId="77777777" w:rsidR="002B1EE0" w:rsidRDefault="002B1EE0" w:rsidP="002B1EE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5B414A3B" w14:textId="77777777" w:rsidR="002B1EE0" w:rsidRDefault="002B1EE0" w:rsidP="002B1EE0">
            <w:pPr>
              <w:pStyle w:val="TAC"/>
              <w:framePr w:wrap="notBeside" w:vAnchor="page" w:hAnchor="margin" w:xAlign="right" w:y="6805"/>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72C9991D" w14:textId="77777777" w:rsidR="002B1EE0" w:rsidRDefault="002B1EE0" w:rsidP="002B1EE0">
            <w:pPr>
              <w:pStyle w:val="TAC"/>
              <w:framePr w:wrap="notBeside" w:vAnchor="page" w:hAnchor="margin" w:xAlign="right" w:y="6805"/>
              <w:rPr>
                <w:rFonts w:cs="Arial"/>
                <w:color w:val="000000"/>
                <w:szCs w:val="18"/>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B03EC04" w14:textId="77777777" w:rsidR="002B1EE0" w:rsidRDefault="002B1EE0" w:rsidP="002B1EE0">
            <w:pPr>
              <w:pStyle w:val="TAC"/>
              <w:framePr w:wrap="notBeside" w:vAnchor="page" w:hAnchor="margin" w:xAlign="right" w:y="6805"/>
            </w:pPr>
            <w:r>
              <w:t>N/A</w:t>
            </w:r>
          </w:p>
        </w:tc>
        <w:tc>
          <w:tcPr>
            <w:tcW w:w="828" w:type="dxa"/>
            <w:tcBorders>
              <w:top w:val="single" w:sz="4" w:space="0" w:color="auto"/>
              <w:left w:val="single" w:sz="4" w:space="0" w:color="auto"/>
              <w:bottom w:val="single" w:sz="4" w:space="0" w:color="auto"/>
              <w:right w:val="single" w:sz="4" w:space="0" w:color="auto"/>
            </w:tcBorders>
          </w:tcPr>
          <w:p w14:paraId="2082204F" w14:textId="77777777" w:rsidR="002B1EE0" w:rsidRDefault="002B1EE0" w:rsidP="002B1EE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3B1E3BC9" w14:textId="77777777" w:rsidR="002B1EE0" w:rsidRDefault="002B1EE0" w:rsidP="002B1EE0">
            <w:pPr>
              <w:pStyle w:val="TAC"/>
            </w:pPr>
            <w:r>
              <w:t>N/A</w:t>
            </w:r>
          </w:p>
        </w:tc>
      </w:tr>
      <w:tr w:rsidR="002B1EE0" w14:paraId="5C2D58B8"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D1784"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BD620" w14:textId="77777777" w:rsidR="002B1EE0" w:rsidRDefault="002B1EE0" w:rsidP="002B1EE0">
            <w:pPr>
              <w:pStyle w:val="TAC"/>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0B28C27" w14:textId="77777777" w:rsidR="002B1EE0" w:rsidRDefault="002B1EE0" w:rsidP="002B1EE0">
            <w:pPr>
              <w:pStyle w:val="TAC"/>
              <w:rPr>
                <w:rFonts w:cs="Arial"/>
                <w:color w:val="000000"/>
                <w:szCs w:val="18"/>
              </w:rPr>
            </w:pPr>
            <w:r>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CB777D4" w14:textId="77777777" w:rsidR="002B1EE0" w:rsidRDefault="002B1EE0" w:rsidP="002B1EE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7CDAAE" w14:textId="77777777" w:rsidR="002B1EE0" w:rsidRDefault="002B1EE0" w:rsidP="002B1EE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E16D0" w14:textId="77777777" w:rsidR="002B1EE0" w:rsidRDefault="002B1EE0" w:rsidP="002B1EE0">
            <w:pPr>
              <w:pStyle w:val="TAC"/>
              <w:rPr>
                <w:rFonts w:cs="Arial"/>
                <w:color w:val="000000"/>
                <w:szCs w:val="18"/>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101DD5A0" w14:textId="77777777" w:rsidR="002B1EE0" w:rsidRDefault="002B1EE0" w:rsidP="002B1EE0">
            <w:pPr>
              <w:pStyle w:val="TAC"/>
            </w:pPr>
            <w:r>
              <w:t>16</w:t>
            </w:r>
          </w:p>
        </w:tc>
        <w:tc>
          <w:tcPr>
            <w:tcW w:w="828" w:type="dxa"/>
            <w:tcBorders>
              <w:top w:val="single" w:sz="4" w:space="0" w:color="auto"/>
              <w:left w:val="single" w:sz="4" w:space="0" w:color="auto"/>
              <w:bottom w:val="single" w:sz="4" w:space="0" w:color="auto"/>
              <w:right w:val="single" w:sz="4" w:space="0" w:color="auto"/>
            </w:tcBorders>
          </w:tcPr>
          <w:p w14:paraId="6399071B" w14:textId="77777777" w:rsidR="002B1EE0" w:rsidRDefault="002B1EE0" w:rsidP="002B1EE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888E" w14:textId="77777777" w:rsidR="002B1EE0" w:rsidRDefault="002B1EE0" w:rsidP="002B1EE0">
            <w:pPr>
              <w:pStyle w:val="TAC"/>
              <w:tabs>
                <w:tab w:val="center" w:pos="420"/>
              </w:tabs>
            </w:pPr>
            <w:r>
              <w:t>IMD3</w:t>
            </w:r>
            <w:r w:rsidRPr="00F16E6D">
              <w:rPr>
                <w:vertAlign w:val="superscript"/>
              </w:rPr>
              <w:t>1</w:t>
            </w:r>
            <w:r>
              <w:rPr>
                <w:vertAlign w:val="superscript"/>
              </w:rPr>
              <w:t>,2</w:t>
            </w:r>
          </w:p>
        </w:tc>
      </w:tr>
      <w:tr w:rsidR="002B1EE0" w14:paraId="6AB538C5" w14:textId="77777777" w:rsidTr="002B1EE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18055"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1AFC" w14:textId="77777777" w:rsidR="002B1EE0" w:rsidRDefault="002B1EE0" w:rsidP="002B1EE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9393B25" w14:textId="77777777" w:rsidR="002B1EE0" w:rsidRDefault="002B1EE0" w:rsidP="002B1EE0">
            <w:pPr>
              <w:pStyle w:val="TAC"/>
              <w:rPr>
                <w:rFonts w:cs="Arial"/>
                <w:color w:val="000000"/>
                <w:szCs w:val="18"/>
              </w:rPr>
            </w:pPr>
            <w:r>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639ECF2F" w14:textId="77777777" w:rsidR="002B1EE0" w:rsidRDefault="002B1EE0" w:rsidP="002B1EE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7F289F" w14:textId="77777777" w:rsidR="002B1EE0" w:rsidRDefault="002B1EE0" w:rsidP="002B1EE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4640D7" w14:textId="77777777" w:rsidR="002B1EE0" w:rsidRDefault="002B1EE0" w:rsidP="002B1EE0">
            <w:pPr>
              <w:pStyle w:val="TAC"/>
              <w:rPr>
                <w:rFonts w:cs="Arial"/>
                <w:color w:val="000000"/>
                <w:szCs w:val="18"/>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5325338"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AF6064"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119607" w14:textId="77777777" w:rsidR="002B1EE0" w:rsidRDefault="002B1EE0" w:rsidP="002B1EE0">
            <w:pPr>
              <w:pStyle w:val="TAC"/>
            </w:pPr>
            <w:r>
              <w:t>N/A</w:t>
            </w:r>
          </w:p>
        </w:tc>
      </w:tr>
      <w:tr w:rsidR="002B1EE0" w14:paraId="212C6671" w14:textId="77777777" w:rsidTr="002B1EE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4FE08B" w14:textId="77777777" w:rsidR="002B1EE0" w:rsidRDefault="002B1EE0" w:rsidP="002B1EE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65FB75" w14:textId="77777777" w:rsidR="002B1EE0" w:rsidRDefault="002B1EE0" w:rsidP="002B1EE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76C6B80" w14:textId="77777777" w:rsidR="002B1EE0" w:rsidRDefault="002B1EE0" w:rsidP="002B1EE0">
            <w:pPr>
              <w:pStyle w:val="TAC"/>
              <w:rPr>
                <w:rFonts w:cs="Arial"/>
                <w:color w:val="000000"/>
                <w:szCs w:val="18"/>
              </w:rPr>
            </w:pPr>
            <w:r>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15650FF4" w14:textId="77777777" w:rsidR="002B1EE0" w:rsidRDefault="002B1EE0" w:rsidP="002B1EE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6121C042" w14:textId="77777777" w:rsidR="002B1EE0" w:rsidRDefault="002B1EE0" w:rsidP="002B1EE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66D97BCA" w14:textId="77777777" w:rsidR="002B1EE0" w:rsidRDefault="002B1EE0" w:rsidP="002B1EE0">
            <w:pPr>
              <w:pStyle w:val="TAC"/>
              <w:rPr>
                <w:rFonts w:cs="Arial"/>
                <w:color w:val="000000"/>
                <w:szCs w:val="18"/>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06EF017" w14:textId="77777777" w:rsidR="002B1EE0" w:rsidRDefault="002B1EE0" w:rsidP="002B1EE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FD77EC" w14:textId="77777777" w:rsidR="002B1EE0" w:rsidRDefault="002B1EE0" w:rsidP="002B1EE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EE8335" w14:textId="77777777" w:rsidR="002B1EE0" w:rsidRDefault="002B1EE0" w:rsidP="002B1EE0">
            <w:pPr>
              <w:pStyle w:val="TAC"/>
            </w:pPr>
            <w:r>
              <w:t>N/A</w:t>
            </w:r>
          </w:p>
        </w:tc>
      </w:tr>
      <w:tr w:rsidR="002B1EE0" w14:paraId="61C011D4" w14:textId="77777777" w:rsidTr="002B1EE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F62BCE4" w14:textId="77777777" w:rsidR="002B1EE0" w:rsidRDefault="002B1EE0" w:rsidP="002B1EE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9F54760" w14:textId="77777777" w:rsidR="002B1EE0" w:rsidRPr="00543E64" w:rsidRDefault="002B1EE0" w:rsidP="002B1EE0">
            <w:pPr>
              <w:pStyle w:val="TAN"/>
              <w:rPr>
                <w:lang w:val="en-US"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078D7B2" w14:textId="77777777" w:rsidR="002B1EE0" w:rsidRDefault="002B1EE0" w:rsidP="002B1EE0">
      <w:pPr>
        <w:rPr>
          <w:color w:val="0070C0"/>
        </w:rPr>
      </w:pPr>
    </w:p>
    <w:p w14:paraId="022F8F99" w14:textId="4B3BC227" w:rsidR="00C50BCE" w:rsidRPr="00AB6990" w:rsidRDefault="00C50BCE" w:rsidP="00C50BCE">
      <w:pPr>
        <w:pStyle w:val="21"/>
      </w:pPr>
      <w:bookmarkStart w:id="610" w:name="_Toc129109047"/>
      <w:bookmarkStart w:id="611" w:name="_Toc144251660"/>
      <w:r>
        <w:t>5</w:t>
      </w:r>
      <w:r>
        <w:rPr>
          <w:rFonts w:hint="eastAsia"/>
          <w:lang w:eastAsia="zh-CN"/>
        </w:rPr>
        <w:t>.</w:t>
      </w:r>
      <w:r>
        <w:rPr>
          <w:lang w:eastAsia="zh-CN"/>
        </w:rPr>
        <w:t>58</w:t>
      </w:r>
      <w:r w:rsidRPr="00AB6990">
        <w:tab/>
        <w:t>CA_n</w:t>
      </w:r>
      <w:r>
        <w:t>1</w:t>
      </w:r>
      <w:r w:rsidRPr="00AB6990">
        <w:t>-n</w:t>
      </w:r>
      <w:r>
        <w:t>3</w:t>
      </w:r>
      <w:r w:rsidRPr="00AB6990">
        <w:t>-n</w:t>
      </w:r>
      <w:bookmarkEnd w:id="610"/>
      <w:r>
        <w:t>105</w:t>
      </w:r>
      <w:bookmarkEnd w:id="611"/>
    </w:p>
    <w:p w14:paraId="75A488AA" w14:textId="5051B3E4" w:rsidR="00C50BCE" w:rsidRPr="006A0293" w:rsidRDefault="00C50BCE" w:rsidP="00C50BCE">
      <w:pPr>
        <w:pStyle w:val="31"/>
        <w:rPr>
          <w:rFonts w:cs="Arial"/>
          <w:color w:val="000000" w:themeColor="text1"/>
          <w:szCs w:val="28"/>
        </w:rPr>
      </w:pPr>
      <w:bookmarkStart w:id="612" w:name="_Toc129109048"/>
      <w:bookmarkStart w:id="613" w:name="_Toc144251661"/>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.1</w:t>
      </w:r>
      <w:r w:rsidRPr="006A0293">
        <w:rPr>
          <w:rFonts w:cs="Arial"/>
          <w:color w:val="000000" w:themeColor="text1"/>
          <w:szCs w:val="28"/>
        </w:rPr>
        <w:tab/>
        <w:t>Common for 1 band UL and 2 bands UL CA</w:t>
      </w:r>
      <w:bookmarkEnd w:id="612"/>
      <w:bookmarkEnd w:id="613"/>
    </w:p>
    <w:p w14:paraId="441BE8C8" w14:textId="0F14055E" w:rsidR="00C50BCE" w:rsidRPr="006A0293" w:rsidRDefault="00C50BCE" w:rsidP="00C50BCE">
      <w:pPr>
        <w:pStyle w:val="41"/>
      </w:pPr>
      <w:bookmarkStart w:id="614" w:name="_Toc129109049"/>
      <w:bookmarkStart w:id="615" w:name="_Toc144251662"/>
      <w:r>
        <w:t>5.58</w:t>
      </w:r>
      <w:r w:rsidRPr="0073594C">
        <w:t>.1.1</w:t>
      </w:r>
      <w:r w:rsidRPr="0073594C">
        <w:tab/>
      </w:r>
      <w:r w:rsidRPr="006A0293">
        <w:t>Operating bands for CA</w:t>
      </w:r>
      <w:bookmarkEnd w:id="614"/>
      <w:bookmarkEnd w:id="615"/>
    </w:p>
    <w:p w14:paraId="7DBE1758" w14:textId="346BB88D" w:rsidR="00C50BCE" w:rsidRPr="0073594C" w:rsidRDefault="00C50BCE" w:rsidP="00C50BCE">
      <w:pPr>
        <w:pStyle w:val="TH"/>
        <w:rPr>
          <w:color w:val="000000"/>
          <w:lang w:val="en-US"/>
        </w:rPr>
      </w:pPr>
      <w:r w:rsidRPr="0073594C">
        <w:rPr>
          <w:color w:val="000000"/>
          <w:lang w:val="en-US"/>
        </w:rPr>
        <w:t xml:space="preserve">Table </w:t>
      </w:r>
      <w:r>
        <w:rPr>
          <w:color w:val="000000"/>
          <w:lang w:val="en-US" w:eastAsia="zh-CN"/>
        </w:rPr>
        <w:t>5.58</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136"/>
        <w:gridCol w:w="1290"/>
        <w:gridCol w:w="337"/>
        <w:gridCol w:w="1279"/>
        <w:gridCol w:w="1288"/>
        <w:gridCol w:w="337"/>
        <w:gridCol w:w="1492"/>
        <w:gridCol w:w="905"/>
      </w:tblGrid>
      <w:tr w:rsidR="00C50BCE" w:rsidRPr="0073594C" w14:paraId="4EB6C660"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0092913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1DABE2F"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FBECF92"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62DBF63"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41402A8"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C50BCE" w:rsidRPr="0073594C" w14:paraId="3AE73AB3"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4E54337"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5075DC"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BC673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7557B7C"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56EE8D5" w14:textId="77777777" w:rsidR="00C50BCE" w:rsidRPr="0073594C" w:rsidRDefault="00C50BCE" w:rsidP="005A4037">
            <w:pPr>
              <w:spacing w:after="0"/>
              <w:rPr>
                <w:rFonts w:ascii="Arial" w:hAnsi="Arial"/>
                <w:b/>
                <w:color w:val="000000"/>
                <w:sz w:val="18"/>
              </w:rPr>
            </w:pPr>
          </w:p>
        </w:tc>
      </w:tr>
      <w:tr w:rsidR="00C50BCE" w:rsidRPr="0073594C" w14:paraId="0C38F65C" w14:textId="77777777" w:rsidTr="005A4037">
        <w:trPr>
          <w:trHeight w:val="189"/>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53C3C0AA" w14:textId="77777777" w:rsidR="00C50BCE" w:rsidRPr="0073594C" w:rsidRDefault="00C50BCE"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7C31938" w14:textId="77777777" w:rsidR="00C50BCE" w:rsidRPr="0073594C" w:rsidRDefault="00C50BCE"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2AB3C8E"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6E3EEACD" w14:textId="77777777" w:rsidR="00C50BCE" w:rsidRPr="0073594C" w:rsidRDefault="00C50BCE"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7EC2A4CB" w14:textId="77777777" w:rsidR="00C50BCE" w:rsidRPr="0073594C" w:rsidRDefault="00C50BCE" w:rsidP="005A4037">
            <w:pPr>
              <w:spacing w:after="0"/>
              <w:rPr>
                <w:rFonts w:ascii="Arial" w:hAnsi="Arial"/>
                <w:b/>
                <w:color w:val="000000"/>
                <w:sz w:val="18"/>
              </w:rPr>
            </w:pPr>
          </w:p>
        </w:tc>
      </w:tr>
      <w:tr w:rsidR="00C50BCE" w:rsidRPr="0073594C" w14:paraId="3553B88A" w14:textId="77777777" w:rsidTr="005A4037">
        <w:trPr>
          <w:trHeight w:val="225"/>
          <w:jc w:val="center"/>
        </w:trPr>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04FEF95" w14:textId="77777777" w:rsidR="00C50BCE" w:rsidRPr="0073594C" w:rsidRDefault="00C50BCE"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15A6D789"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3CA76349"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7C98B86C"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9E7EF8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1DD2E9E"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D5220B1"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2BCF01C"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554126C"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370699D8"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67DB50FC"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3BEBEFE" w14:textId="77777777" w:rsidR="00C50BCE" w:rsidRPr="0073594C" w:rsidRDefault="00C50BCE"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tcPr>
          <w:p w14:paraId="27B2023F"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tcPr>
          <w:p w14:paraId="730CFAE8"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402962F"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tcPr>
          <w:p w14:paraId="02486551"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tcPr>
          <w:p w14:paraId="2E63788B"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914351B"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tcPr>
          <w:p w14:paraId="574617A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C50BCE" w:rsidRPr="0073594C" w14:paraId="53AB54C6" w14:textId="77777777" w:rsidTr="005A4037">
        <w:trPr>
          <w:trHeight w:val="225"/>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1348B915" w14:textId="77777777" w:rsidR="00C50BCE" w:rsidRPr="0073594C" w:rsidRDefault="00C50BCE"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7F10449" w14:textId="77777777" w:rsidR="00C50BCE" w:rsidRPr="0073594C" w:rsidRDefault="00C50BCE"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243E646D"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089F5F66"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51B8F90"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6D5F7A66" w14:textId="77777777" w:rsidR="00C50BCE" w:rsidRPr="0073594C" w:rsidRDefault="00C50BCE"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2E79B43" w14:textId="77777777" w:rsidR="00C50BCE" w:rsidRPr="0073594C" w:rsidRDefault="00C50BCE"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A3C04BA" w14:textId="77777777" w:rsidR="00C50BCE" w:rsidRPr="0073594C" w:rsidRDefault="00C50BCE"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3B8E0D91" w14:textId="77777777" w:rsidR="00C50BCE" w:rsidRPr="0073594C" w:rsidRDefault="00C50BCE"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6EE00A11" w14:textId="77777777" w:rsidR="00C50BCE" w:rsidRPr="0073594C" w:rsidRDefault="00C50BCE" w:rsidP="00C50BCE">
      <w:pPr>
        <w:rPr>
          <w:lang w:eastAsia="ko-KR"/>
        </w:rPr>
      </w:pPr>
    </w:p>
    <w:p w14:paraId="23EF1BB9" w14:textId="5E58639D" w:rsidR="00C50BCE" w:rsidRPr="006A0293" w:rsidRDefault="00C50BCE" w:rsidP="00C50BCE">
      <w:pPr>
        <w:pStyle w:val="41"/>
      </w:pPr>
      <w:bookmarkStart w:id="616" w:name="_Toc129109050"/>
      <w:bookmarkStart w:id="617" w:name="_Toc144251663"/>
      <w:r w:rsidRPr="006A0293">
        <w:t>5.</w:t>
      </w:r>
      <w:r>
        <w:t>58</w:t>
      </w:r>
      <w:r w:rsidRPr="0073594C">
        <w:rPr>
          <w:rFonts w:hint="eastAsia"/>
        </w:rPr>
        <w:t>.</w:t>
      </w:r>
      <w:r w:rsidRPr="0073594C">
        <w:t>1.2</w:t>
      </w:r>
      <w:r w:rsidRPr="0073594C">
        <w:tab/>
        <w:t xml:space="preserve">Channel bandwidths per operating band for </w:t>
      </w:r>
      <w:r w:rsidRPr="0073594C">
        <w:rPr>
          <w:rFonts w:hint="eastAsia"/>
        </w:rPr>
        <w:t>CA</w:t>
      </w:r>
      <w:bookmarkEnd w:id="616"/>
      <w:bookmarkEnd w:id="617"/>
    </w:p>
    <w:p w14:paraId="27075144" w14:textId="5AAD1C8B" w:rsidR="00C50BCE" w:rsidRPr="0073594C" w:rsidRDefault="00C50BCE" w:rsidP="00C50BCE">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3</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50BCE" w:rsidRPr="0073594C" w14:paraId="494938D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C55500" w14:textId="77777777" w:rsidR="00C50BCE" w:rsidRPr="0073594C" w:rsidRDefault="00C50BCE"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5ABCC9" w14:textId="77777777" w:rsidR="00C50BCE" w:rsidRPr="0073594C" w:rsidRDefault="00C50BCE"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B09586A" w14:textId="77777777" w:rsidR="00C50BCE" w:rsidRPr="0073594C" w:rsidRDefault="00C50BCE"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91BBD8" w14:textId="77777777" w:rsidR="00C50BCE" w:rsidRPr="0073594C" w:rsidRDefault="00C50BCE"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1DFFF12" w14:textId="77777777" w:rsidR="00C50BCE" w:rsidRPr="0073594C" w:rsidRDefault="00C50BCE" w:rsidP="005A4037">
            <w:pPr>
              <w:pStyle w:val="TAH"/>
              <w:rPr>
                <w:szCs w:val="18"/>
                <w:lang w:val="en-US" w:eastAsia="zh-CN"/>
              </w:rPr>
            </w:pPr>
            <w:r w:rsidRPr="0073594C">
              <w:t>Bandwidth combination set</w:t>
            </w:r>
          </w:p>
        </w:tc>
      </w:tr>
      <w:tr w:rsidR="00C50BCE" w:rsidRPr="0073594C" w14:paraId="245FBC28"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9D9E" w14:textId="77777777" w:rsidR="00C50BCE" w:rsidRPr="0073594C" w:rsidRDefault="00C50BCE"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C7B41"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3</w:t>
            </w:r>
            <w:r w:rsidRPr="0073594C">
              <w:rPr>
                <w:rFonts w:cs="Arial"/>
                <w:szCs w:val="18"/>
                <w:lang w:val="en-US" w:eastAsia="zh-CN"/>
              </w:rPr>
              <w:t>A</w:t>
            </w:r>
          </w:p>
          <w:p w14:paraId="2A216A0B"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EEE0488" w14:textId="77777777" w:rsidR="00C50BCE" w:rsidRPr="0073594C" w:rsidRDefault="00C50BCE"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30BBC2"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249FDFF7" w14:textId="77777777" w:rsidR="00C50BCE" w:rsidRPr="0073594C" w:rsidRDefault="00C50BCE" w:rsidP="005A4037">
            <w:pPr>
              <w:pStyle w:val="TAC"/>
              <w:rPr>
                <w:szCs w:val="18"/>
                <w:lang w:val="en-US" w:eastAsia="zh-CN"/>
              </w:rPr>
            </w:pPr>
            <w:r w:rsidRPr="0073594C">
              <w:rPr>
                <w:rFonts w:hint="eastAsia"/>
                <w:szCs w:val="18"/>
                <w:lang w:val="en-US" w:eastAsia="zh-CN"/>
              </w:rPr>
              <w:t>0</w:t>
            </w:r>
          </w:p>
        </w:tc>
      </w:tr>
      <w:tr w:rsidR="00C50BCE" w:rsidRPr="0073594C" w14:paraId="7A1BCB6F"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07C21191" w14:textId="77777777" w:rsidR="00C50BCE" w:rsidRPr="0073594C" w:rsidRDefault="00C50BCE"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8A2A5" w14:textId="77777777" w:rsidR="00C50BCE" w:rsidRPr="0073594C" w:rsidRDefault="00C50BCE"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20F46BE9" w14:textId="77777777" w:rsidR="00C50BCE" w:rsidRPr="0073594C" w:rsidRDefault="00C50BCE" w:rsidP="005A4037">
            <w:pPr>
              <w:pStyle w:val="TAC"/>
              <w:rPr>
                <w:rFonts w:cs="Arial"/>
                <w:szCs w:val="18"/>
                <w:lang w:val="en-US" w:eastAsia="zh-CN"/>
              </w:rPr>
            </w:pPr>
            <w:r>
              <w:rPr>
                <w:rFonts w:eastAsia="宋体" w:cs="Arial"/>
                <w:color w:val="000000"/>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C868F" w14:textId="77777777" w:rsidR="00C50BCE" w:rsidRPr="0073594C" w:rsidRDefault="00C50BCE"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6230FA4" w14:textId="77777777" w:rsidR="00C50BCE" w:rsidRPr="0073594C" w:rsidRDefault="00C50BCE" w:rsidP="005A4037">
            <w:pPr>
              <w:pStyle w:val="TAC"/>
              <w:rPr>
                <w:szCs w:val="18"/>
                <w:lang w:val="en-US" w:eastAsia="zh-CN"/>
              </w:rPr>
            </w:pPr>
          </w:p>
        </w:tc>
      </w:tr>
      <w:tr w:rsidR="00C50BCE" w:rsidRPr="0073594C" w14:paraId="09096630"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85EC2" w14:textId="77777777" w:rsidR="00C50BCE" w:rsidRPr="0073594C" w:rsidRDefault="00C50BCE"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7EEA7" w14:textId="77777777" w:rsidR="00C50BCE" w:rsidRPr="0073594C" w:rsidRDefault="00C50BCE"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0CB3CA8" w14:textId="77777777" w:rsidR="00C50BCE" w:rsidRPr="0073594C" w:rsidRDefault="00C50BCE"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FE2D783" w14:textId="77777777" w:rsidR="00C50BCE" w:rsidRPr="0073594C" w:rsidRDefault="00C50BCE"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2BEAA" w14:textId="77777777" w:rsidR="00C50BCE" w:rsidRPr="0073594C" w:rsidRDefault="00C50BCE" w:rsidP="005A4037">
            <w:pPr>
              <w:pStyle w:val="TAC"/>
              <w:rPr>
                <w:szCs w:val="18"/>
                <w:lang w:val="en-US" w:eastAsia="zh-CN"/>
              </w:rPr>
            </w:pPr>
          </w:p>
        </w:tc>
      </w:tr>
    </w:tbl>
    <w:p w14:paraId="48A1FE9A" w14:textId="77777777" w:rsidR="00C50BCE" w:rsidRPr="0073594C" w:rsidRDefault="00C50BCE" w:rsidP="00C50BCE">
      <w:pPr>
        <w:pStyle w:val="EditorsNote"/>
        <w:ind w:left="284" w:firstLine="0"/>
      </w:pPr>
      <w:r w:rsidRPr="0073594C">
        <w:rPr>
          <w:lang w:val="en-US" w:eastAsia="zh-CN"/>
        </w:rPr>
        <w:t xml:space="preserve"> </w:t>
      </w:r>
    </w:p>
    <w:p w14:paraId="09B13882" w14:textId="741FF740" w:rsidR="00C50BCE" w:rsidRPr="006A0293" w:rsidRDefault="00C50BCE" w:rsidP="00C50BCE">
      <w:pPr>
        <w:pStyle w:val="41"/>
      </w:pPr>
      <w:bookmarkStart w:id="618" w:name="_Toc129109051"/>
      <w:bookmarkStart w:id="619" w:name="_Toc144251664"/>
      <w:r>
        <w:t>5.58</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18"/>
      <w:bookmarkEnd w:id="619"/>
    </w:p>
    <w:p w14:paraId="6ED18F8B" w14:textId="77777777" w:rsidR="00C50BCE" w:rsidRPr="0073594C" w:rsidRDefault="00C50BCE" w:rsidP="00C50BCE">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3</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w:t>
      </w:r>
      <w:r>
        <w:t>1</w:t>
      </w:r>
      <w:r w:rsidRPr="0073594C">
        <w:t>-n</w:t>
      </w:r>
      <w:r>
        <w:t>3</w:t>
      </w:r>
      <w:r w:rsidRPr="0073594C">
        <w:t>-n</w:t>
      </w:r>
      <w:r>
        <w:t>5</w:t>
      </w:r>
      <w:r w:rsidRPr="0073594C">
        <w:t xml:space="preserve"> and are given in the tables below.</w:t>
      </w:r>
    </w:p>
    <w:p w14:paraId="787CA9CD" w14:textId="3154F312" w:rsidR="00C50BCE" w:rsidRPr="0073594C" w:rsidRDefault="00C50BCE" w:rsidP="00C50BCE">
      <w:pPr>
        <w:pStyle w:val="TH"/>
        <w:rPr>
          <w:rFonts w:cs="Arial"/>
        </w:rPr>
      </w:pPr>
      <w:r w:rsidRPr="0073594C">
        <w:rPr>
          <w:rFonts w:cs="Arial"/>
        </w:rPr>
        <w:t xml:space="preserve">Table </w:t>
      </w:r>
      <w:r>
        <w:rPr>
          <w:rFonts w:cs="Arial" w:hint="eastAsia"/>
          <w:lang w:val="en-US" w:eastAsia="zh-CN"/>
        </w:rPr>
        <w:t>5.</w:t>
      </w:r>
      <w:r>
        <w:rPr>
          <w:rFonts w:cs="Arial"/>
          <w:lang w:val="en-US" w:eastAsia="zh-CN"/>
        </w:rPr>
        <w:t>58</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50BCE" w:rsidRPr="0073594C" w14:paraId="053BD911" w14:textId="77777777" w:rsidTr="005A4037">
        <w:trPr>
          <w:jc w:val="center"/>
        </w:trPr>
        <w:tc>
          <w:tcPr>
            <w:tcW w:w="2336" w:type="dxa"/>
            <w:vMerge w:val="restart"/>
            <w:tcBorders>
              <w:top w:val="single" w:sz="4" w:space="0" w:color="auto"/>
              <w:left w:val="single" w:sz="4" w:space="0" w:color="auto"/>
              <w:right w:val="single" w:sz="4" w:space="0" w:color="auto"/>
            </w:tcBorders>
          </w:tcPr>
          <w:p w14:paraId="618B034C"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0A751E"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C50BCE" w:rsidRPr="0073594C" w14:paraId="678C5277" w14:textId="77777777" w:rsidTr="005A4037">
        <w:trPr>
          <w:jc w:val="center"/>
        </w:trPr>
        <w:tc>
          <w:tcPr>
            <w:tcW w:w="2336" w:type="dxa"/>
            <w:vMerge/>
            <w:tcBorders>
              <w:left w:val="single" w:sz="4" w:space="0" w:color="auto"/>
              <w:bottom w:val="single" w:sz="4" w:space="0" w:color="auto"/>
              <w:right w:val="single" w:sz="4" w:space="0" w:color="auto"/>
            </w:tcBorders>
          </w:tcPr>
          <w:p w14:paraId="64031A7E" w14:textId="77777777" w:rsidR="00C50BCE" w:rsidRPr="0073594C" w:rsidRDefault="00C50BCE"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1C5240" w14:textId="77777777" w:rsidR="00C50BCE" w:rsidRPr="0073594C" w:rsidRDefault="00C50BCE"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C50BCE" w:rsidRPr="0073594C" w14:paraId="72D7181B"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448AAE"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988FAD2"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0B1A50"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D489A" w14:textId="77777777" w:rsidR="00C50BCE" w:rsidRPr="0073594C" w:rsidRDefault="00C50BCE"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6</w:t>
            </w:r>
          </w:p>
        </w:tc>
      </w:tr>
      <w:tr w:rsidR="00C50BCE" w:rsidRPr="0073594C" w14:paraId="645146AE"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C4ADAF" w14:textId="77777777" w:rsidR="00C50BCE" w:rsidRPr="0073594C" w:rsidRDefault="00C50BCE"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5447DF60" w14:textId="77777777" w:rsidR="00C50BCE" w:rsidRPr="0073594C" w:rsidRDefault="00C50BCE"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1D117521" w14:textId="77777777" w:rsidR="00C50BCE" w:rsidRPr="0073594C" w:rsidRDefault="00C50BCE" w:rsidP="00C50BCE">
      <w:pPr>
        <w:keepNext/>
        <w:keepLines/>
        <w:rPr>
          <w:rFonts w:ascii="Arial" w:hAnsi="Arial" w:cs="Arial"/>
        </w:rPr>
      </w:pPr>
    </w:p>
    <w:p w14:paraId="41C72664" w14:textId="039AC642" w:rsidR="00C50BCE" w:rsidRPr="0073594C" w:rsidRDefault="00C50BCE" w:rsidP="00C50BCE">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58</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C50BCE" w:rsidRPr="0073594C" w14:paraId="79E6A3B8" w14:textId="77777777" w:rsidTr="005A4037">
        <w:trPr>
          <w:trHeight w:val="187"/>
          <w:jc w:val="center"/>
        </w:trPr>
        <w:tc>
          <w:tcPr>
            <w:tcW w:w="2551" w:type="dxa"/>
            <w:vMerge w:val="restart"/>
          </w:tcPr>
          <w:p w14:paraId="10189509"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1A1A316B"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C50BCE" w:rsidRPr="0073594C" w14:paraId="3C4A7974" w14:textId="77777777" w:rsidTr="005A4037">
        <w:trPr>
          <w:trHeight w:val="187"/>
          <w:jc w:val="center"/>
        </w:trPr>
        <w:tc>
          <w:tcPr>
            <w:tcW w:w="2551" w:type="dxa"/>
            <w:vMerge/>
            <w:tcBorders>
              <w:bottom w:val="single" w:sz="4" w:space="0" w:color="auto"/>
            </w:tcBorders>
          </w:tcPr>
          <w:p w14:paraId="2023BF7C" w14:textId="77777777" w:rsidR="00C50BCE" w:rsidRPr="0073594C" w:rsidRDefault="00C50BCE" w:rsidP="005A4037">
            <w:pPr>
              <w:keepNext/>
              <w:keepLines/>
              <w:spacing w:after="0"/>
              <w:jc w:val="center"/>
              <w:rPr>
                <w:rFonts w:ascii="Arial" w:eastAsia="等线" w:hAnsi="Arial"/>
                <w:b/>
                <w:color w:val="000000" w:themeColor="text1"/>
                <w:sz w:val="18"/>
              </w:rPr>
            </w:pPr>
          </w:p>
        </w:tc>
        <w:tc>
          <w:tcPr>
            <w:tcW w:w="5666" w:type="dxa"/>
            <w:gridSpan w:val="3"/>
            <w:vAlign w:val="center"/>
          </w:tcPr>
          <w:p w14:paraId="1675B26B" w14:textId="77777777" w:rsidR="00C50BCE" w:rsidRPr="0073594C" w:rsidRDefault="00C50BCE"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C50BCE" w:rsidRPr="0073594C" w14:paraId="18C0B6B2" w14:textId="77777777" w:rsidTr="005A4037">
        <w:trPr>
          <w:trHeight w:val="187"/>
          <w:jc w:val="center"/>
        </w:trPr>
        <w:tc>
          <w:tcPr>
            <w:tcW w:w="2551" w:type="dxa"/>
            <w:tcBorders>
              <w:bottom w:val="single" w:sz="4" w:space="0" w:color="auto"/>
            </w:tcBorders>
            <w:shd w:val="clear" w:color="auto" w:fill="auto"/>
          </w:tcPr>
          <w:p w14:paraId="10223507" w14:textId="77777777" w:rsidR="00C50BCE" w:rsidRPr="0073594C" w:rsidRDefault="00C50BCE"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0B5917E0"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2095" w:type="dxa"/>
            <w:vAlign w:val="center"/>
          </w:tcPr>
          <w:p w14:paraId="73F5A70A"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c>
          <w:tcPr>
            <w:tcW w:w="1447" w:type="dxa"/>
            <w:vAlign w:val="center"/>
          </w:tcPr>
          <w:p w14:paraId="32163374" w14:textId="77777777" w:rsidR="00C50BCE" w:rsidRPr="0073594C" w:rsidRDefault="00C50BCE" w:rsidP="005A4037">
            <w:pPr>
              <w:keepNext/>
              <w:keepLines/>
              <w:spacing w:after="0"/>
              <w:jc w:val="center"/>
              <w:rPr>
                <w:rFonts w:ascii="Arial" w:eastAsia="等线" w:hAnsi="Arial"/>
                <w:color w:val="000000" w:themeColor="text1"/>
                <w:sz w:val="18"/>
                <w:lang w:eastAsia="zh-CN"/>
              </w:rPr>
            </w:pPr>
            <w:r w:rsidRPr="0073594C">
              <w:rPr>
                <w:rFonts w:ascii="Arial" w:eastAsia="宋体" w:hAnsi="Arial"/>
                <w:color w:val="000000" w:themeColor="text1"/>
                <w:sz w:val="18"/>
                <w:lang w:val="en-US" w:eastAsia="zh-CN"/>
              </w:rPr>
              <w:t>0.</w:t>
            </w:r>
            <w:r>
              <w:rPr>
                <w:rFonts w:ascii="Arial" w:eastAsia="宋体" w:hAnsi="Arial"/>
                <w:color w:val="000000" w:themeColor="text1"/>
                <w:sz w:val="18"/>
                <w:lang w:val="en-US" w:eastAsia="zh-CN"/>
              </w:rPr>
              <w:t>3</w:t>
            </w:r>
          </w:p>
        </w:tc>
      </w:tr>
      <w:tr w:rsidR="00C50BCE" w:rsidRPr="0073594C" w14:paraId="4642C140" w14:textId="77777777" w:rsidTr="005A4037">
        <w:trPr>
          <w:trHeight w:val="187"/>
          <w:jc w:val="center"/>
        </w:trPr>
        <w:tc>
          <w:tcPr>
            <w:tcW w:w="8220" w:type="dxa"/>
            <w:gridSpan w:val="4"/>
            <w:tcBorders>
              <w:top w:val="single" w:sz="4" w:space="0" w:color="auto"/>
            </w:tcBorders>
            <w:shd w:val="clear" w:color="auto" w:fill="auto"/>
          </w:tcPr>
          <w:p w14:paraId="342D7E11" w14:textId="77777777" w:rsidR="00C50BCE" w:rsidRPr="0073594C" w:rsidRDefault="00C50BCE"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504A1CE1" w14:textId="77777777" w:rsidR="00C50BCE" w:rsidRPr="0073594C" w:rsidRDefault="00C50BCE"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9FC821B" w14:textId="77777777" w:rsidR="00C50BCE" w:rsidRPr="0073594C" w:rsidRDefault="00C50BCE" w:rsidP="00C50BCE"/>
    <w:p w14:paraId="3717EEB8" w14:textId="6D8C7FE5" w:rsidR="00C50BCE" w:rsidRPr="006A0293" w:rsidRDefault="00C50BCE" w:rsidP="00C50BCE">
      <w:pPr>
        <w:pStyle w:val="31"/>
        <w:rPr>
          <w:rFonts w:cs="Arial"/>
          <w:color w:val="000000" w:themeColor="text1"/>
          <w:szCs w:val="28"/>
        </w:rPr>
      </w:pPr>
      <w:bookmarkStart w:id="620" w:name="_Toc129109052"/>
      <w:bookmarkStart w:id="621" w:name="_Toc144251665"/>
      <w:r w:rsidRPr="006A0293">
        <w:rPr>
          <w:rFonts w:cs="Arial"/>
          <w:color w:val="000000" w:themeColor="text1"/>
          <w:szCs w:val="28"/>
        </w:rPr>
        <w:t>5.</w:t>
      </w:r>
      <w:r>
        <w:rPr>
          <w:rFonts w:cs="Arial"/>
          <w:color w:val="000000" w:themeColor="text1"/>
          <w:szCs w:val="28"/>
        </w:rPr>
        <w:t>58</w:t>
      </w:r>
      <w:r w:rsidRPr="006A0293">
        <w:rPr>
          <w:rFonts w:cs="Arial"/>
          <w:color w:val="000000" w:themeColor="text1"/>
          <w:szCs w:val="28"/>
        </w:rPr>
        <w:t>.2</w:t>
      </w:r>
      <w:r w:rsidRPr="006A0293">
        <w:rPr>
          <w:rFonts w:cs="Arial"/>
          <w:color w:val="000000" w:themeColor="text1"/>
          <w:szCs w:val="28"/>
        </w:rPr>
        <w:tab/>
        <w:t>Specific for 2 bands UL CA</w:t>
      </w:r>
      <w:bookmarkEnd w:id="620"/>
      <w:bookmarkEnd w:id="621"/>
    </w:p>
    <w:p w14:paraId="2C2DE96E" w14:textId="04A576CE" w:rsidR="00C50BCE" w:rsidRPr="006A0293" w:rsidRDefault="00C50BCE" w:rsidP="00C50BCE">
      <w:pPr>
        <w:pStyle w:val="41"/>
      </w:pPr>
      <w:bookmarkStart w:id="622" w:name="_Toc129109053"/>
      <w:bookmarkStart w:id="623" w:name="_Toc144251666"/>
      <w:r>
        <w:rPr>
          <w:rFonts w:hint="eastAsia"/>
        </w:rPr>
        <w:t>5.</w:t>
      </w:r>
      <w:r>
        <w:t>58</w:t>
      </w:r>
      <w:r w:rsidRPr="0073594C">
        <w:rPr>
          <w:rFonts w:hint="eastAsia"/>
        </w:rPr>
        <w:t>.</w:t>
      </w:r>
      <w:r w:rsidRPr="0073594C">
        <w:t>2.1</w:t>
      </w:r>
      <w:r w:rsidRPr="0073594C">
        <w:tab/>
      </w:r>
      <w:r w:rsidRPr="0073594C">
        <w:rPr>
          <w:rFonts w:hint="eastAsia"/>
        </w:rPr>
        <w:t>UE co-existence studies</w:t>
      </w:r>
      <w:bookmarkEnd w:id="622"/>
      <w:bookmarkEnd w:id="623"/>
    </w:p>
    <w:p w14:paraId="3688F570" w14:textId="027B32FA" w:rsidR="00C50BCE" w:rsidRPr="0073594C" w:rsidRDefault="00C50BCE" w:rsidP="00C50BCE">
      <w:r w:rsidRPr="0073594C">
        <w:t xml:space="preserve">Table </w:t>
      </w:r>
      <w:r>
        <w:rPr>
          <w:rFonts w:hint="eastAsia"/>
          <w:lang w:val="en-US" w:eastAsia="zh-CN"/>
        </w:rPr>
        <w:t>5.</w:t>
      </w:r>
      <w:r>
        <w:rPr>
          <w:lang w:val="en-US" w:eastAsia="zh-CN"/>
        </w:rPr>
        <w:t>58</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3</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F3C9358" w14:textId="750601AD" w:rsidR="00C50BCE" w:rsidRPr="0073594C" w:rsidRDefault="00C50BCE" w:rsidP="00C50BCE">
      <w:r>
        <w:t>Table 5.58</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7B447C" w14:textId="163471FF" w:rsidR="00C50BCE" w:rsidRPr="0073594C" w:rsidRDefault="00C50BCE" w:rsidP="00C50BCE">
      <w:r>
        <w:t>Table 5.58</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FF3970" w14:textId="32861A3E" w:rsidR="00C50BCE" w:rsidRPr="0073594C" w:rsidRDefault="00C50BCE" w:rsidP="00C50BCE">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2"/>
        <w:gridCol w:w="1769"/>
        <w:gridCol w:w="1785"/>
        <w:gridCol w:w="1697"/>
        <w:gridCol w:w="1785"/>
      </w:tblGrid>
      <w:tr w:rsidR="00C50BCE" w:rsidRPr="007A4C1E" w14:paraId="10036F5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4B693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19" w:type="pct"/>
            <w:tcBorders>
              <w:top w:val="single" w:sz="8" w:space="0" w:color="auto"/>
              <w:left w:val="nil"/>
              <w:bottom w:val="single" w:sz="8" w:space="0" w:color="auto"/>
              <w:right w:val="single" w:sz="8" w:space="0" w:color="auto"/>
            </w:tcBorders>
            <w:shd w:val="clear" w:color="auto" w:fill="auto"/>
            <w:vAlign w:val="center"/>
            <w:hideMark/>
          </w:tcPr>
          <w:p w14:paraId="4710093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D3D8F3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4DAC18D5"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5E4173C7"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73D53F17"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6ED2179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000000" w:fill="F2F2F2"/>
            <w:vAlign w:val="center"/>
            <w:hideMark/>
          </w:tcPr>
          <w:p w14:paraId="0CE0F42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D03111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69B2D36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0C64030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1785</w:t>
            </w:r>
          </w:p>
        </w:tc>
      </w:tr>
      <w:tr w:rsidR="00C50BCE" w:rsidRPr="007A4C1E" w14:paraId="722085A4"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56E258D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19" w:type="pct"/>
            <w:tcBorders>
              <w:top w:val="nil"/>
              <w:left w:val="nil"/>
              <w:bottom w:val="single" w:sz="8" w:space="0" w:color="auto"/>
              <w:right w:val="single" w:sz="8" w:space="0" w:color="auto"/>
            </w:tcBorders>
            <w:shd w:val="clear" w:color="000000" w:fill="F2F2F2"/>
            <w:vAlign w:val="center"/>
            <w:hideMark/>
          </w:tcPr>
          <w:p w14:paraId="44779B0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B82603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3B1D23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27DA05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1880</w:t>
            </w:r>
          </w:p>
        </w:tc>
      </w:tr>
      <w:tr w:rsidR="00C50BCE" w:rsidRPr="007A4C1E" w14:paraId="5729DFB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B3DC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19" w:type="pct"/>
            <w:tcBorders>
              <w:top w:val="nil"/>
              <w:left w:val="nil"/>
              <w:bottom w:val="single" w:sz="8" w:space="0" w:color="auto"/>
              <w:right w:val="single" w:sz="8" w:space="0" w:color="auto"/>
            </w:tcBorders>
            <w:shd w:val="clear" w:color="auto" w:fill="auto"/>
            <w:vAlign w:val="center"/>
            <w:hideMark/>
          </w:tcPr>
          <w:p w14:paraId="632ECC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1557272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4B84E1F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3DED8A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fx_high|</w:t>
            </w:r>
          </w:p>
        </w:tc>
      </w:tr>
      <w:tr w:rsidR="00C50BCE" w:rsidRPr="007A4C1E" w14:paraId="270BA42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7C7895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auto"/>
            <w:vAlign w:val="center"/>
            <w:hideMark/>
          </w:tcPr>
          <w:p w14:paraId="39073D3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12" w:space="0" w:color="auto"/>
              <w:right w:val="single" w:sz="8" w:space="0" w:color="auto"/>
            </w:tcBorders>
            <w:shd w:val="clear" w:color="auto" w:fill="auto"/>
            <w:vAlign w:val="center"/>
            <w:hideMark/>
          </w:tcPr>
          <w:p w14:paraId="65C37F5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135</w:t>
            </w:r>
          </w:p>
        </w:tc>
        <w:tc>
          <w:tcPr>
            <w:tcW w:w="882" w:type="pct"/>
            <w:tcBorders>
              <w:top w:val="nil"/>
              <w:left w:val="nil"/>
              <w:bottom w:val="single" w:sz="12" w:space="0" w:color="auto"/>
              <w:right w:val="single" w:sz="8" w:space="0" w:color="auto"/>
            </w:tcBorders>
            <w:shd w:val="clear" w:color="auto" w:fill="auto"/>
            <w:vAlign w:val="center"/>
            <w:hideMark/>
          </w:tcPr>
          <w:p w14:paraId="17F99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3630</w:t>
            </w:r>
          </w:p>
        </w:tc>
        <w:tc>
          <w:tcPr>
            <w:tcW w:w="928" w:type="pct"/>
            <w:tcBorders>
              <w:top w:val="nil"/>
              <w:left w:val="nil"/>
              <w:bottom w:val="single" w:sz="12" w:space="0" w:color="auto"/>
              <w:right w:val="single" w:sz="12" w:space="0" w:color="auto"/>
            </w:tcBorders>
            <w:shd w:val="clear" w:color="auto" w:fill="auto"/>
            <w:vAlign w:val="center"/>
            <w:hideMark/>
          </w:tcPr>
          <w:p w14:paraId="5D447A1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3765</w:t>
            </w:r>
          </w:p>
        </w:tc>
      </w:tr>
      <w:tr w:rsidR="00C50BCE" w:rsidRPr="007A4C1E" w14:paraId="631457B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4A5856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5CFB5EF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3277ED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3DF0352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4334FE8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fx_low|</w:t>
            </w:r>
          </w:p>
        </w:tc>
      </w:tr>
      <w:tr w:rsidR="00C50BCE" w:rsidRPr="007A4C1E" w14:paraId="78CA32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E75811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CE6FE8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2055</w:t>
            </w:r>
          </w:p>
        </w:tc>
        <w:tc>
          <w:tcPr>
            <w:tcW w:w="928" w:type="pct"/>
            <w:tcBorders>
              <w:top w:val="nil"/>
              <w:left w:val="nil"/>
              <w:bottom w:val="single" w:sz="8" w:space="0" w:color="auto"/>
              <w:right w:val="single" w:sz="8" w:space="0" w:color="auto"/>
            </w:tcBorders>
            <w:shd w:val="clear" w:color="000000" w:fill="F2F2F2"/>
            <w:vAlign w:val="center"/>
            <w:hideMark/>
          </w:tcPr>
          <w:p w14:paraId="64BEE4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2250</w:t>
            </w:r>
          </w:p>
        </w:tc>
        <w:tc>
          <w:tcPr>
            <w:tcW w:w="882" w:type="pct"/>
            <w:tcBorders>
              <w:top w:val="nil"/>
              <w:left w:val="nil"/>
              <w:bottom w:val="single" w:sz="8" w:space="0" w:color="auto"/>
              <w:right w:val="single" w:sz="8" w:space="0" w:color="auto"/>
            </w:tcBorders>
            <w:shd w:val="clear" w:color="000000" w:fill="F2F2F2"/>
            <w:vAlign w:val="center"/>
            <w:hideMark/>
          </w:tcPr>
          <w:p w14:paraId="0A566DD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1440</w:t>
            </w:r>
          </w:p>
        </w:tc>
        <w:tc>
          <w:tcPr>
            <w:tcW w:w="928" w:type="pct"/>
            <w:tcBorders>
              <w:top w:val="nil"/>
              <w:left w:val="nil"/>
              <w:bottom w:val="single" w:sz="8" w:space="0" w:color="auto"/>
              <w:right w:val="single" w:sz="12" w:space="0" w:color="auto"/>
            </w:tcBorders>
            <w:shd w:val="clear" w:color="000000" w:fill="F2F2F2"/>
            <w:vAlign w:val="center"/>
            <w:hideMark/>
          </w:tcPr>
          <w:p w14:paraId="30C10AD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1650</w:t>
            </w:r>
          </w:p>
        </w:tc>
      </w:tr>
      <w:tr w:rsidR="00C50BCE" w:rsidRPr="007A4C1E" w14:paraId="61CCA66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FEEE2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A84A5F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1DDEF4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0D57C1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7A95D9A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fx_high|</w:t>
            </w:r>
          </w:p>
        </w:tc>
      </w:tr>
      <w:tr w:rsidR="00C50BCE" w:rsidRPr="007A4C1E" w14:paraId="299214C5"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3188E4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6016A02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c>
          <w:tcPr>
            <w:tcW w:w="928" w:type="pct"/>
            <w:tcBorders>
              <w:top w:val="nil"/>
              <w:left w:val="nil"/>
              <w:bottom w:val="single" w:sz="12" w:space="0" w:color="auto"/>
              <w:right w:val="single" w:sz="8" w:space="0" w:color="auto"/>
            </w:tcBorders>
            <w:shd w:val="clear" w:color="000000" w:fill="F2F2F2"/>
            <w:vAlign w:val="center"/>
            <w:hideMark/>
          </w:tcPr>
          <w:p w14:paraId="5F0B66D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5745</w:t>
            </w:r>
          </w:p>
        </w:tc>
        <w:tc>
          <w:tcPr>
            <w:tcW w:w="882" w:type="pct"/>
            <w:tcBorders>
              <w:top w:val="nil"/>
              <w:left w:val="nil"/>
              <w:bottom w:val="single" w:sz="12" w:space="0" w:color="auto"/>
              <w:right w:val="single" w:sz="8" w:space="0" w:color="auto"/>
            </w:tcBorders>
            <w:shd w:val="clear" w:color="000000" w:fill="F2F2F2"/>
            <w:vAlign w:val="center"/>
            <w:hideMark/>
          </w:tcPr>
          <w:p w14:paraId="53743E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5340</w:t>
            </w:r>
          </w:p>
        </w:tc>
        <w:tc>
          <w:tcPr>
            <w:tcW w:w="928" w:type="pct"/>
            <w:tcBorders>
              <w:top w:val="nil"/>
              <w:left w:val="nil"/>
              <w:bottom w:val="single" w:sz="12" w:space="0" w:color="auto"/>
              <w:right w:val="single" w:sz="12" w:space="0" w:color="auto"/>
            </w:tcBorders>
            <w:shd w:val="clear" w:color="000000" w:fill="F2F2F2"/>
            <w:vAlign w:val="center"/>
            <w:hideMark/>
          </w:tcPr>
          <w:p w14:paraId="2D90DD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5550</w:t>
            </w:r>
          </w:p>
        </w:tc>
      </w:tr>
      <w:tr w:rsidR="00C50BCE" w:rsidRPr="007A4C1E" w14:paraId="633DEBC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43389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282B2B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1B2A197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91FF64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1A37A19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1*fx_low|</w:t>
            </w:r>
          </w:p>
        </w:tc>
      </w:tr>
      <w:tr w:rsidR="00C50BCE" w:rsidRPr="007A4C1E" w14:paraId="43D7B04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98A07C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1F5A489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3975</w:t>
            </w:r>
          </w:p>
        </w:tc>
        <w:tc>
          <w:tcPr>
            <w:tcW w:w="928" w:type="pct"/>
            <w:tcBorders>
              <w:top w:val="nil"/>
              <w:left w:val="nil"/>
              <w:bottom w:val="single" w:sz="8" w:space="0" w:color="auto"/>
              <w:right w:val="single" w:sz="8" w:space="0" w:color="auto"/>
            </w:tcBorders>
            <w:shd w:val="clear" w:color="auto" w:fill="auto"/>
            <w:vAlign w:val="center"/>
            <w:hideMark/>
          </w:tcPr>
          <w:p w14:paraId="65A0CCF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4230</w:t>
            </w:r>
          </w:p>
        </w:tc>
        <w:tc>
          <w:tcPr>
            <w:tcW w:w="882" w:type="pct"/>
            <w:tcBorders>
              <w:top w:val="nil"/>
              <w:left w:val="nil"/>
              <w:bottom w:val="single" w:sz="8" w:space="0" w:color="auto"/>
              <w:right w:val="single" w:sz="8" w:space="0" w:color="auto"/>
            </w:tcBorders>
            <w:shd w:val="clear" w:color="auto" w:fill="auto"/>
            <w:vAlign w:val="center"/>
            <w:hideMark/>
          </w:tcPr>
          <w:p w14:paraId="64E4B57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3150</w:t>
            </w:r>
          </w:p>
        </w:tc>
        <w:tc>
          <w:tcPr>
            <w:tcW w:w="928" w:type="pct"/>
            <w:tcBorders>
              <w:top w:val="nil"/>
              <w:left w:val="nil"/>
              <w:bottom w:val="single" w:sz="8" w:space="0" w:color="auto"/>
              <w:right w:val="single" w:sz="12" w:space="0" w:color="auto"/>
            </w:tcBorders>
            <w:shd w:val="clear" w:color="auto" w:fill="auto"/>
            <w:vAlign w:val="center"/>
            <w:hideMark/>
          </w:tcPr>
          <w:p w14:paraId="351363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3435</w:t>
            </w:r>
          </w:p>
        </w:tc>
      </w:tr>
      <w:tr w:rsidR="00C50BCE" w:rsidRPr="007A4C1E" w14:paraId="5BDB3633"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492E7F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52DABE5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CC4B28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11018AE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0339CF8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+2* fy_high|</w:t>
            </w:r>
          </w:p>
        </w:tc>
      </w:tr>
      <w:tr w:rsidR="00C50BCE" w:rsidRPr="007A4C1E" w14:paraId="3ACFCF2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03BB19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auto"/>
            <w:vAlign w:val="center"/>
            <w:hideMark/>
          </w:tcPr>
          <w:p w14:paraId="3BC6502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270</w:t>
            </w:r>
          </w:p>
        </w:tc>
        <w:tc>
          <w:tcPr>
            <w:tcW w:w="928" w:type="pct"/>
            <w:tcBorders>
              <w:top w:val="nil"/>
              <w:left w:val="nil"/>
              <w:bottom w:val="single" w:sz="8" w:space="0" w:color="auto"/>
              <w:right w:val="single" w:sz="8" w:space="0" w:color="auto"/>
            </w:tcBorders>
            <w:shd w:val="clear" w:color="auto" w:fill="auto"/>
            <w:vAlign w:val="center"/>
            <w:hideMark/>
          </w:tcPr>
          <w:p w14:paraId="41FCBB7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540</w:t>
            </w:r>
          </w:p>
        </w:tc>
        <w:tc>
          <w:tcPr>
            <w:tcW w:w="882" w:type="pct"/>
            <w:tcBorders>
              <w:top w:val="nil"/>
              <w:left w:val="nil"/>
              <w:bottom w:val="single" w:sz="8" w:space="0" w:color="auto"/>
              <w:right w:val="single" w:sz="8" w:space="0" w:color="auto"/>
            </w:tcBorders>
            <w:shd w:val="clear" w:color="auto" w:fill="auto"/>
            <w:vAlign w:val="center"/>
            <w:hideMark/>
          </w:tcPr>
          <w:p w14:paraId="17B05D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7260</w:t>
            </w:r>
          </w:p>
        </w:tc>
        <w:tc>
          <w:tcPr>
            <w:tcW w:w="928" w:type="pct"/>
            <w:tcBorders>
              <w:top w:val="nil"/>
              <w:left w:val="nil"/>
              <w:bottom w:val="single" w:sz="8" w:space="0" w:color="auto"/>
              <w:right w:val="single" w:sz="12" w:space="0" w:color="auto"/>
            </w:tcBorders>
            <w:shd w:val="clear" w:color="auto" w:fill="auto"/>
            <w:vAlign w:val="center"/>
            <w:hideMark/>
          </w:tcPr>
          <w:p w14:paraId="6401F98F"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7530</w:t>
            </w:r>
          </w:p>
        </w:tc>
      </w:tr>
      <w:tr w:rsidR="00C50BCE" w:rsidRPr="007A4C1E" w14:paraId="0B4E94D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14AA35E"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shd w:val="clear" w:color="auto" w:fill="auto"/>
            <w:vAlign w:val="center"/>
            <w:hideMark/>
          </w:tcPr>
          <w:p w14:paraId="376A40B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2407D3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7F10D30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437C1C1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|3*fy_high + 1*fx_high|</w:t>
            </w:r>
          </w:p>
        </w:tc>
      </w:tr>
      <w:tr w:rsidR="00C50BCE" w:rsidRPr="007A4C1E" w14:paraId="7B162021"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60AFF66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FFFFF"/>
            <w:vAlign w:val="center"/>
            <w:hideMark/>
          </w:tcPr>
          <w:p w14:paraId="598DD85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7470</w:t>
            </w:r>
          </w:p>
        </w:tc>
        <w:tc>
          <w:tcPr>
            <w:tcW w:w="928" w:type="pct"/>
            <w:tcBorders>
              <w:top w:val="nil"/>
              <w:left w:val="nil"/>
              <w:bottom w:val="single" w:sz="12" w:space="0" w:color="auto"/>
              <w:right w:val="single" w:sz="8" w:space="0" w:color="auto"/>
            </w:tcBorders>
            <w:shd w:val="clear" w:color="000000" w:fill="FFFFFF"/>
            <w:vAlign w:val="center"/>
            <w:hideMark/>
          </w:tcPr>
          <w:p w14:paraId="31B2520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7725</w:t>
            </w:r>
          </w:p>
        </w:tc>
        <w:tc>
          <w:tcPr>
            <w:tcW w:w="882" w:type="pct"/>
            <w:tcBorders>
              <w:top w:val="nil"/>
              <w:left w:val="nil"/>
              <w:bottom w:val="single" w:sz="12" w:space="0" w:color="auto"/>
              <w:right w:val="single" w:sz="8" w:space="0" w:color="auto"/>
            </w:tcBorders>
            <w:shd w:val="clear" w:color="000000" w:fill="FFFFFF"/>
            <w:vAlign w:val="center"/>
            <w:hideMark/>
          </w:tcPr>
          <w:p w14:paraId="2101EC7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7050</w:t>
            </w:r>
          </w:p>
        </w:tc>
        <w:tc>
          <w:tcPr>
            <w:tcW w:w="928" w:type="pct"/>
            <w:tcBorders>
              <w:top w:val="nil"/>
              <w:left w:val="nil"/>
              <w:bottom w:val="single" w:sz="12" w:space="0" w:color="auto"/>
              <w:right w:val="single" w:sz="12" w:space="0" w:color="auto"/>
            </w:tcBorders>
            <w:shd w:val="clear" w:color="000000" w:fill="FFFFFF"/>
            <w:vAlign w:val="center"/>
            <w:hideMark/>
          </w:tcPr>
          <w:p w14:paraId="61D9C98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7335</w:t>
            </w:r>
          </w:p>
        </w:tc>
      </w:tr>
      <w:tr w:rsidR="00C50BCE" w:rsidRPr="007A4C1E" w14:paraId="09D5CE9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DB802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1CF72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3E73927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72C5B19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253BFFE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4*fx_low|</w:t>
            </w:r>
          </w:p>
        </w:tc>
      </w:tr>
      <w:tr w:rsidR="00C50BCE" w:rsidRPr="007A4C1E" w14:paraId="28B3B80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A631FC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77C682C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5220</w:t>
            </w:r>
          </w:p>
        </w:tc>
        <w:tc>
          <w:tcPr>
            <w:tcW w:w="928" w:type="pct"/>
            <w:tcBorders>
              <w:top w:val="nil"/>
              <w:left w:val="nil"/>
              <w:bottom w:val="single" w:sz="8" w:space="0" w:color="auto"/>
              <w:right w:val="single" w:sz="8" w:space="0" w:color="auto"/>
            </w:tcBorders>
            <w:shd w:val="clear" w:color="000000" w:fill="F2F2F2"/>
            <w:vAlign w:val="center"/>
            <w:hideMark/>
          </w:tcPr>
          <w:p w14:paraId="15943808"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4860</w:t>
            </w:r>
          </w:p>
        </w:tc>
        <w:tc>
          <w:tcPr>
            <w:tcW w:w="882" w:type="pct"/>
            <w:tcBorders>
              <w:top w:val="nil"/>
              <w:left w:val="nil"/>
              <w:bottom w:val="single" w:sz="8" w:space="0" w:color="auto"/>
              <w:right w:val="single" w:sz="8" w:space="0" w:color="auto"/>
            </w:tcBorders>
            <w:shd w:val="clear" w:color="000000" w:fill="F2F2F2"/>
            <w:vAlign w:val="center"/>
            <w:hideMark/>
          </w:tcPr>
          <w:p w14:paraId="72364AAB"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6210</w:t>
            </w:r>
          </w:p>
        </w:tc>
        <w:tc>
          <w:tcPr>
            <w:tcW w:w="928" w:type="pct"/>
            <w:tcBorders>
              <w:top w:val="nil"/>
              <w:left w:val="nil"/>
              <w:bottom w:val="single" w:sz="8" w:space="0" w:color="auto"/>
              <w:right w:val="single" w:sz="12" w:space="0" w:color="auto"/>
            </w:tcBorders>
            <w:shd w:val="clear" w:color="000000" w:fill="F2F2F2"/>
            <w:vAlign w:val="center"/>
            <w:hideMark/>
          </w:tcPr>
          <w:p w14:paraId="27DB721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5895</w:t>
            </w:r>
          </w:p>
        </w:tc>
      </w:tr>
      <w:tr w:rsidR="00C50BCE" w:rsidRPr="007A4C1E" w14:paraId="2689673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1A8248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7A8D770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01B2AC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4D4587E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F7AD6A5"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-3*fx_low|</w:t>
            </w:r>
          </w:p>
        </w:tc>
      </w:tr>
      <w:tr w:rsidR="00C50BCE" w:rsidRPr="007A4C1E" w14:paraId="4169FC5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049526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17EB9782"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1515</w:t>
            </w:r>
          </w:p>
        </w:tc>
        <w:tc>
          <w:tcPr>
            <w:tcW w:w="928" w:type="pct"/>
            <w:tcBorders>
              <w:top w:val="nil"/>
              <w:left w:val="nil"/>
              <w:bottom w:val="single" w:sz="8" w:space="0" w:color="auto"/>
              <w:right w:val="single" w:sz="8" w:space="0" w:color="auto"/>
            </w:tcBorders>
            <w:shd w:val="clear" w:color="000000" w:fill="F2F2F2"/>
            <w:vAlign w:val="center"/>
            <w:hideMark/>
          </w:tcPr>
          <w:p w14:paraId="44201864"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1170</w:t>
            </w:r>
          </w:p>
        </w:tc>
        <w:tc>
          <w:tcPr>
            <w:tcW w:w="882" w:type="pct"/>
            <w:tcBorders>
              <w:top w:val="nil"/>
              <w:left w:val="nil"/>
              <w:bottom w:val="single" w:sz="8" w:space="0" w:color="auto"/>
              <w:right w:val="single" w:sz="8" w:space="0" w:color="auto"/>
            </w:tcBorders>
            <w:shd w:val="clear" w:color="000000" w:fill="F2F2F2"/>
            <w:vAlign w:val="center"/>
            <w:hideMark/>
          </w:tcPr>
          <w:p w14:paraId="1E54851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2520</w:t>
            </w:r>
          </w:p>
        </w:tc>
        <w:tc>
          <w:tcPr>
            <w:tcW w:w="928" w:type="pct"/>
            <w:tcBorders>
              <w:top w:val="nil"/>
              <w:left w:val="nil"/>
              <w:bottom w:val="single" w:sz="8" w:space="0" w:color="auto"/>
              <w:right w:val="single" w:sz="12" w:space="0" w:color="auto"/>
            </w:tcBorders>
            <w:shd w:val="clear" w:color="000000" w:fill="F2F2F2"/>
            <w:vAlign w:val="center"/>
            <w:hideMark/>
          </w:tcPr>
          <w:p w14:paraId="2B8250F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2190</w:t>
            </w:r>
          </w:p>
        </w:tc>
      </w:tr>
      <w:tr w:rsidR="00C50BCE" w:rsidRPr="007A4C1E" w14:paraId="23E389B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A0338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0894BF5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4D7E2C40"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7C74687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8D7A50C"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|fy_high + 4*fx_high|</w:t>
            </w:r>
          </w:p>
        </w:tc>
      </w:tr>
      <w:tr w:rsidR="00C50BCE" w:rsidRPr="007A4C1E" w14:paraId="421A70A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B26E87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000000" w:fill="F2F2F2"/>
            <w:vAlign w:val="center"/>
            <w:hideMark/>
          </w:tcPr>
          <w:p w14:paraId="4EB1769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8760</w:t>
            </w:r>
          </w:p>
        </w:tc>
        <w:tc>
          <w:tcPr>
            <w:tcW w:w="928" w:type="pct"/>
            <w:tcBorders>
              <w:top w:val="nil"/>
              <w:left w:val="nil"/>
              <w:bottom w:val="single" w:sz="8" w:space="0" w:color="auto"/>
              <w:right w:val="single" w:sz="8" w:space="0" w:color="auto"/>
            </w:tcBorders>
            <w:shd w:val="clear" w:color="000000" w:fill="F2F2F2"/>
            <w:vAlign w:val="center"/>
            <w:hideMark/>
          </w:tcPr>
          <w:p w14:paraId="091FA32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9120</w:t>
            </w:r>
          </w:p>
        </w:tc>
        <w:tc>
          <w:tcPr>
            <w:tcW w:w="882" w:type="pct"/>
            <w:tcBorders>
              <w:top w:val="nil"/>
              <w:left w:val="nil"/>
              <w:bottom w:val="single" w:sz="8" w:space="0" w:color="auto"/>
              <w:right w:val="single" w:sz="8" w:space="0" w:color="auto"/>
            </w:tcBorders>
            <w:shd w:val="clear" w:color="000000" w:fill="F2F2F2"/>
            <w:vAlign w:val="center"/>
            <w:hideMark/>
          </w:tcPr>
          <w:p w14:paraId="1DC3B5CA"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9390</w:t>
            </w:r>
          </w:p>
        </w:tc>
        <w:tc>
          <w:tcPr>
            <w:tcW w:w="928" w:type="pct"/>
            <w:tcBorders>
              <w:top w:val="nil"/>
              <w:left w:val="nil"/>
              <w:bottom w:val="single" w:sz="8" w:space="0" w:color="auto"/>
              <w:right w:val="single" w:sz="12" w:space="0" w:color="auto"/>
            </w:tcBorders>
            <w:shd w:val="clear" w:color="000000" w:fill="F2F2F2"/>
            <w:vAlign w:val="center"/>
            <w:hideMark/>
          </w:tcPr>
          <w:p w14:paraId="7821C1F3"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9705</w:t>
            </w:r>
          </w:p>
        </w:tc>
      </w:tr>
      <w:tr w:rsidR="00C50BCE" w:rsidRPr="007A4C1E" w14:paraId="70BF33D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B5F92F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000000" w:fill="F2F2F2"/>
            <w:vAlign w:val="center"/>
            <w:hideMark/>
          </w:tcPr>
          <w:p w14:paraId="6C955289"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378C3EF1"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A57700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27728E0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|2*fy_high + 3*fx_high|</w:t>
            </w:r>
          </w:p>
        </w:tc>
      </w:tr>
      <w:tr w:rsidR="00C50BCE" w:rsidRPr="007A4C1E" w14:paraId="12DDA14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2350A75"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000000" w:fill="F2F2F2"/>
            <w:vAlign w:val="center"/>
            <w:hideMark/>
          </w:tcPr>
          <w:p w14:paraId="77DF29C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8970</w:t>
            </w:r>
          </w:p>
        </w:tc>
        <w:tc>
          <w:tcPr>
            <w:tcW w:w="928" w:type="pct"/>
            <w:tcBorders>
              <w:top w:val="nil"/>
              <w:left w:val="nil"/>
              <w:bottom w:val="single" w:sz="12" w:space="0" w:color="auto"/>
              <w:right w:val="single" w:sz="8" w:space="0" w:color="auto"/>
            </w:tcBorders>
            <w:shd w:val="clear" w:color="000000" w:fill="F2F2F2"/>
            <w:vAlign w:val="center"/>
            <w:hideMark/>
          </w:tcPr>
          <w:p w14:paraId="4753B50D"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9315</w:t>
            </w:r>
          </w:p>
        </w:tc>
        <w:tc>
          <w:tcPr>
            <w:tcW w:w="882" w:type="pct"/>
            <w:tcBorders>
              <w:top w:val="nil"/>
              <w:left w:val="nil"/>
              <w:bottom w:val="single" w:sz="12" w:space="0" w:color="auto"/>
              <w:right w:val="single" w:sz="8" w:space="0" w:color="auto"/>
            </w:tcBorders>
            <w:shd w:val="clear" w:color="000000" w:fill="F2F2F2"/>
            <w:vAlign w:val="center"/>
            <w:hideMark/>
          </w:tcPr>
          <w:p w14:paraId="71559F3E"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9180</w:t>
            </w:r>
          </w:p>
        </w:tc>
        <w:tc>
          <w:tcPr>
            <w:tcW w:w="928" w:type="pct"/>
            <w:tcBorders>
              <w:top w:val="nil"/>
              <w:left w:val="nil"/>
              <w:bottom w:val="single" w:sz="12" w:space="0" w:color="auto"/>
              <w:right w:val="single" w:sz="12" w:space="0" w:color="auto"/>
            </w:tcBorders>
            <w:shd w:val="clear" w:color="000000" w:fill="F2F2F2"/>
            <w:vAlign w:val="center"/>
            <w:hideMark/>
          </w:tcPr>
          <w:p w14:paraId="7CCB0076" w14:textId="77777777" w:rsidR="00C50BCE" w:rsidRPr="007A4C1E" w:rsidRDefault="00C50BCE" w:rsidP="005A4037">
            <w:pPr>
              <w:spacing w:after="0"/>
              <w:jc w:val="center"/>
              <w:rPr>
                <w:rFonts w:ascii="Arial" w:hAnsi="Arial" w:cs="Arial"/>
                <w:color w:val="000000"/>
                <w:sz w:val="16"/>
                <w:szCs w:val="16"/>
              </w:rPr>
            </w:pPr>
            <w:r w:rsidRPr="007A4C1E">
              <w:rPr>
                <w:rFonts w:ascii="Arial" w:hAnsi="Arial" w:cs="Arial"/>
                <w:color w:val="000000"/>
                <w:sz w:val="16"/>
                <w:szCs w:val="16"/>
              </w:rPr>
              <w:t>9510</w:t>
            </w:r>
          </w:p>
        </w:tc>
      </w:tr>
    </w:tbl>
    <w:p w14:paraId="5B812F15" w14:textId="77777777" w:rsidR="00C50BCE" w:rsidRPr="0073594C" w:rsidRDefault="00C50BCE" w:rsidP="00C50BCE">
      <w:pPr>
        <w:rPr>
          <w:lang w:eastAsia="ko-KR"/>
        </w:rPr>
      </w:pPr>
    </w:p>
    <w:p w14:paraId="05F81000" w14:textId="4F9CD84C"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2AB990DE"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88A7B8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13B1FEB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2E850141"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3F8DE77D"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1F68E30"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3E20166E"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2BF76EC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4E62029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1920</w:t>
            </w:r>
          </w:p>
        </w:tc>
        <w:tc>
          <w:tcPr>
            <w:tcW w:w="928" w:type="pct"/>
            <w:tcBorders>
              <w:top w:val="nil"/>
              <w:left w:val="nil"/>
              <w:bottom w:val="single" w:sz="8" w:space="0" w:color="auto"/>
              <w:right w:val="single" w:sz="8" w:space="0" w:color="auto"/>
            </w:tcBorders>
            <w:shd w:val="clear" w:color="000000" w:fill="F2F2F2"/>
            <w:vAlign w:val="center"/>
            <w:hideMark/>
          </w:tcPr>
          <w:p w14:paraId="21093D9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1980</w:t>
            </w:r>
          </w:p>
        </w:tc>
        <w:tc>
          <w:tcPr>
            <w:tcW w:w="882" w:type="pct"/>
            <w:tcBorders>
              <w:top w:val="nil"/>
              <w:left w:val="nil"/>
              <w:bottom w:val="single" w:sz="8" w:space="0" w:color="auto"/>
              <w:right w:val="single" w:sz="8" w:space="0" w:color="auto"/>
            </w:tcBorders>
            <w:shd w:val="clear" w:color="000000" w:fill="F2F2F2"/>
            <w:vAlign w:val="center"/>
            <w:hideMark/>
          </w:tcPr>
          <w:p w14:paraId="7A8C4C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736D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1EFD2B28"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009430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2E5CCE1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000000" w:fill="F2F2F2"/>
            <w:vAlign w:val="center"/>
            <w:hideMark/>
          </w:tcPr>
          <w:p w14:paraId="395C0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2170</w:t>
            </w:r>
          </w:p>
        </w:tc>
        <w:tc>
          <w:tcPr>
            <w:tcW w:w="882" w:type="pct"/>
            <w:tcBorders>
              <w:top w:val="nil"/>
              <w:left w:val="nil"/>
              <w:bottom w:val="single" w:sz="8" w:space="0" w:color="auto"/>
              <w:right w:val="single" w:sz="8" w:space="0" w:color="auto"/>
            </w:tcBorders>
            <w:shd w:val="clear" w:color="000000" w:fill="F2F2F2"/>
            <w:vAlign w:val="center"/>
            <w:hideMark/>
          </w:tcPr>
          <w:p w14:paraId="1B0A98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0099953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0049141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16D53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2592C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5E7C1A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5A0355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4CEB773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2F2485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0E95203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0A0167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1317</w:t>
            </w:r>
          </w:p>
        </w:tc>
        <w:tc>
          <w:tcPr>
            <w:tcW w:w="928" w:type="pct"/>
            <w:tcBorders>
              <w:top w:val="nil"/>
              <w:left w:val="nil"/>
              <w:bottom w:val="single" w:sz="12" w:space="0" w:color="auto"/>
              <w:right w:val="single" w:sz="8" w:space="0" w:color="auto"/>
            </w:tcBorders>
            <w:shd w:val="clear" w:color="auto" w:fill="auto"/>
            <w:vAlign w:val="center"/>
            <w:hideMark/>
          </w:tcPr>
          <w:p w14:paraId="72E3BE5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1217</w:t>
            </w:r>
          </w:p>
        </w:tc>
        <w:tc>
          <w:tcPr>
            <w:tcW w:w="882" w:type="pct"/>
            <w:tcBorders>
              <w:top w:val="nil"/>
              <w:left w:val="nil"/>
              <w:bottom w:val="single" w:sz="12" w:space="0" w:color="auto"/>
              <w:right w:val="single" w:sz="8" w:space="0" w:color="auto"/>
            </w:tcBorders>
            <w:shd w:val="clear" w:color="auto" w:fill="auto"/>
            <w:vAlign w:val="center"/>
            <w:hideMark/>
          </w:tcPr>
          <w:p w14:paraId="260A71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2583</w:t>
            </w:r>
          </w:p>
        </w:tc>
        <w:tc>
          <w:tcPr>
            <w:tcW w:w="928" w:type="pct"/>
            <w:tcBorders>
              <w:top w:val="nil"/>
              <w:left w:val="nil"/>
              <w:bottom w:val="single" w:sz="12" w:space="0" w:color="auto"/>
              <w:right w:val="single" w:sz="12" w:space="0" w:color="auto"/>
            </w:tcBorders>
            <w:shd w:val="clear" w:color="auto" w:fill="auto"/>
            <w:vAlign w:val="center"/>
            <w:hideMark/>
          </w:tcPr>
          <w:p w14:paraId="79B0E94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2683</w:t>
            </w:r>
          </w:p>
        </w:tc>
      </w:tr>
      <w:tr w:rsidR="00C50BCE" w:rsidRPr="007A4C1E" w14:paraId="44F0BDF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73CD519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6C126D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5AFAE2B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65D74D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0FCCF57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2CF0A6F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2B4F61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5350A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3137</w:t>
            </w:r>
          </w:p>
        </w:tc>
        <w:tc>
          <w:tcPr>
            <w:tcW w:w="928" w:type="pct"/>
            <w:tcBorders>
              <w:top w:val="nil"/>
              <w:left w:val="nil"/>
              <w:bottom w:val="single" w:sz="8" w:space="0" w:color="auto"/>
              <w:right w:val="single" w:sz="8" w:space="0" w:color="auto"/>
            </w:tcBorders>
            <w:shd w:val="clear" w:color="000000" w:fill="F2F2F2"/>
            <w:vAlign w:val="center"/>
            <w:hideMark/>
          </w:tcPr>
          <w:p w14:paraId="57217C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3297</w:t>
            </w:r>
          </w:p>
        </w:tc>
        <w:tc>
          <w:tcPr>
            <w:tcW w:w="882" w:type="pct"/>
            <w:tcBorders>
              <w:top w:val="nil"/>
              <w:left w:val="nil"/>
              <w:bottom w:val="single" w:sz="8" w:space="0" w:color="auto"/>
              <w:right w:val="single" w:sz="8" w:space="0" w:color="auto"/>
            </w:tcBorders>
            <w:shd w:val="clear" w:color="000000" w:fill="F2F2F2"/>
            <w:vAlign w:val="center"/>
            <w:hideMark/>
          </w:tcPr>
          <w:p w14:paraId="3ABE1A2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654</w:t>
            </w:r>
          </w:p>
        </w:tc>
        <w:tc>
          <w:tcPr>
            <w:tcW w:w="928" w:type="pct"/>
            <w:tcBorders>
              <w:top w:val="nil"/>
              <w:left w:val="nil"/>
              <w:bottom w:val="single" w:sz="8" w:space="0" w:color="auto"/>
              <w:right w:val="single" w:sz="12" w:space="0" w:color="auto"/>
            </w:tcBorders>
            <w:shd w:val="clear" w:color="000000" w:fill="F2F2F2"/>
            <w:vAlign w:val="center"/>
            <w:hideMark/>
          </w:tcPr>
          <w:p w14:paraId="29FEBE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514</w:t>
            </w:r>
          </w:p>
        </w:tc>
      </w:tr>
      <w:tr w:rsidR="00C50BCE" w:rsidRPr="007A4C1E" w14:paraId="6686A48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741B25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E6362F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65D8496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35853D6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53906BD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79B1621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56636F9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BCE0C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4503</w:t>
            </w:r>
          </w:p>
        </w:tc>
        <w:tc>
          <w:tcPr>
            <w:tcW w:w="928" w:type="pct"/>
            <w:tcBorders>
              <w:top w:val="nil"/>
              <w:left w:val="nil"/>
              <w:bottom w:val="single" w:sz="12" w:space="0" w:color="auto"/>
              <w:right w:val="single" w:sz="8" w:space="0" w:color="auto"/>
            </w:tcBorders>
            <w:shd w:val="clear" w:color="000000" w:fill="F2F2F2"/>
            <w:vAlign w:val="center"/>
            <w:hideMark/>
          </w:tcPr>
          <w:p w14:paraId="4C08F65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4663</w:t>
            </w:r>
          </w:p>
        </w:tc>
        <w:tc>
          <w:tcPr>
            <w:tcW w:w="882" w:type="pct"/>
            <w:tcBorders>
              <w:top w:val="nil"/>
              <w:left w:val="nil"/>
              <w:bottom w:val="single" w:sz="12" w:space="0" w:color="auto"/>
              <w:right w:val="single" w:sz="8" w:space="0" w:color="auto"/>
            </w:tcBorders>
            <w:shd w:val="clear" w:color="000000" w:fill="F2F2F2"/>
            <w:vAlign w:val="center"/>
            <w:hideMark/>
          </w:tcPr>
          <w:p w14:paraId="0EDFF1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3246</w:t>
            </w:r>
          </w:p>
        </w:tc>
        <w:tc>
          <w:tcPr>
            <w:tcW w:w="928" w:type="pct"/>
            <w:tcBorders>
              <w:top w:val="nil"/>
              <w:left w:val="nil"/>
              <w:bottom w:val="single" w:sz="12" w:space="0" w:color="auto"/>
              <w:right w:val="single" w:sz="12" w:space="0" w:color="auto"/>
            </w:tcBorders>
            <w:shd w:val="clear" w:color="000000" w:fill="F2F2F2"/>
            <w:vAlign w:val="center"/>
            <w:hideMark/>
          </w:tcPr>
          <w:p w14:paraId="404A33C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3386</w:t>
            </w:r>
          </w:p>
        </w:tc>
      </w:tr>
      <w:tr w:rsidR="00C50BCE" w:rsidRPr="007A4C1E" w14:paraId="2ACCFEA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50DBFF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1B8926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77871A4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1507A1B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60D3721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1935487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55210C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085A80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5057</w:t>
            </w:r>
          </w:p>
        </w:tc>
        <w:tc>
          <w:tcPr>
            <w:tcW w:w="928" w:type="pct"/>
            <w:tcBorders>
              <w:top w:val="nil"/>
              <w:left w:val="nil"/>
              <w:bottom w:val="single" w:sz="8" w:space="0" w:color="auto"/>
              <w:right w:val="single" w:sz="8" w:space="0" w:color="auto"/>
            </w:tcBorders>
            <w:shd w:val="clear" w:color="auto" w:fill="auto"/>
            <w:vAlign w:val="center"/>
            <w:hideMark/>
          </w:tcPr>
          <w:p w14:paraId="12FCCEA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5277</w:t>
            </w:r>
          </w:p>
        </w:tc>
        <w:tc>
          <w:tcPr>
            <w:tcW w:w="882" w:type="pct"/>
            <w:tcBorders>
              <w:top w:val="nil"/>
              <w:left w:val="nil"/>
              <w:bottom w:val="single" w:sz="8" w:space="0" w:color="auto"/>
              <w:right w:val="single" w:sz="8" w:space="0" w:color="auto"/>
            </w:tcBorders>
            <w:shd w:val="clear" w:color="auto" w:fill="auto"/>
            <w:vAlign w:val="center"/>
            <w:hideMark/>
          </w:tcPr>
          <w:p w14:paraId="0790B1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9</w:t>
            </w:r>
          </w:p>
        </w:tc>
        <w:tc>
          <w:tcPr>
            <w:tcW w:w="928" w:type="pct"/>
            <w:tcBorders>
              <w:top w:val="nil"/>
              <w:left w:val="nil"/>
              <w:bottom w:val="single" w:sz="8" w:space="0" w:color="auto"/>
              <w:right w:val="single" w:sz="12" w:space="0" w:color="auto"/>
            </w:tcBorders>
            <w:shd w:val="clear" w:color="auto" w:fill="auto"/>
            <w:vAlign w:val="center"/>
            <w:hideMark/>
          </w:tcPr>
          <w:p w14:paraId="54F013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189</w:t>
            </w:r>
          </w:p>
        </w:tc>
      </w:tr>
      <w:tr w:rsidR="00C50BCE" w:rsidRPr="007A4C1E" w14:paraId="5879B6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2C2ABE2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ECD90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2F285AD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A30B05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78EA883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3385E61D"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048D5A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153845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2434</w:t>
            </w:r>
          </w:p>
        </w:tc>
        <w:tc>
          <w:tcPr>
            <w:tcW w:w="928" w:type="pct"/>
            <w:tcBorders>
              <w:top w:val="nil"/>
              <w:left w:val="nil"/>
              <w:bottom w:val="single" w:sz="8" w:space="0" w:color="auto"/>
              <w:right w:val="single" w:sz="8" w:space="0" w:color="auto"/>
            </w:tcBorders>
            <w:shd w:val="clear" w:color="auto" w:fill="auto"/>
            <w:vAlign w:val="center"/>
            <w:hideMark/>
          </w:tcPr>
          <w:p w14:paraId="2AE13C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2634</w:t>
            </w:r>
          </w:p>
        </w:tc>
        <w:tc>
          <w:tcPr>
            <w:tcW w:w="882" w:type="pct"/>
            <w:tcBorders>
              <w:top w:val="nil"/>
              <w:left w:val="nil"/>
              <w:bottom w:val="single" w:sz="8" w:space="0" w:color="auto"/>
              <w:right w:val="single" w:sz="8" w:space="0" w:color="auto"/>
            </w:tcBorders>
            <w:shd w:val="clear" w:color="auto" w:fill="auto"/>
            <w:vAlign w:val="center"/>
            <w:hideMark/>
          </w:tcPr>
          <w:p w14:paraId="1DC962F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5166</w:t>
            </w:r>
          </w:p>
        </w:tc>
        <w:tc>
          <w:tcPr>
            <w:tcW w:w="928" w:type="pct"/>
            <w:tcBorders>
              <w:top w:val="nil"/>
              <w:left w:val="nil"/>
              <w:bottom w:val="single" w:sz="8" w:space="0" w:color="auto"/>
              <w:right w:val="single" w:sz="12" w:space="0" w:color="auto"/>
            </w:tcBorders>
            <w:shd w:val="clear" w:color="auto" w:fill="auto"/>
            <w:vAlign w:val="center"/>
            <w:hideMark/>
          </w:tcPr>
          <w:p w14:paraId="51E75A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5366</w:t>
            </w:r>
          </w:p>
        </w:tc>
      </w:tr>
      <w:tr w:rsidR="00C50BCE" w:rsidRPr="007A4C1E" w14:paraId="3127658A"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32D9B570"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6512476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094B14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20533F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34C629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60DE4ACB"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4F6F3B1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7939F68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6423</w:t>
            </w:r>
          </w:p>
        </w:tc>
        <w:tc>
          <w:tcPr>
            <w:tcW w:w="928" w:type="pct"/>
            <w:tcBorders>
              <w:top w:val="nil"/>
              <w:left w:val="nil"/>
              <w:bottom w:val="single" w:sz="12" w:space="0" w:color="auto"/>
              <w:right w:val="single" w:sz="8" w:space="0" w:color="auto"/>
            </w:tcBorders>
            <w:shd w:val="clear" w:color="000000" w:fill="FFFFFF"/>
            <w:vAlign w:val="center"/>
            <w:hideMark/>
          </w:tcPr>
          <w:p w14:paraId="3FB2B2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6643</w:t>
            </w:r>
          </w:p>
        </w:tc>
        <w:tc>
          <w:tcPr>
            <w:tcW w:w="882" w:type="pct"/>
            <w:tcBorders>
              <w:top w:val="nil"/>
              <w:left w:val="nil"/>
              <w:bottom w:val="single" w:sz="12" w:space="0" w:color="auto"/>
              <w:right w:val="single" w:sz="8" w:space="0" w:color="auto"/>
            </w:tcBorders>
            <w:shd w:val="clear" w:color="000000" w:fill="FFFFFF"/>
            <w:vAlign w:val="center"/>
            <w:hideMark/>
          </w:tcPr>
          <w:p w14:paraId="456FA63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3909</w:t>
            </w:r>
          </w:p>
        </w:tc>
        <w:tc>
          <w:tcPr>
            <w:tcW w:w="928" w:type="pct"/>
            <w:tcBorders>
              <w:top w:val="nil"/>
              <w:left w:val="nil"/>
              <w:bottom w:val="single" w:sz="12" w:space="0" w:color="auto"/>
              <w:right w:val="single" w:sz="12" w:space="0" w:color="auto"/>
            </w:tcBorders>
            <w:shd w:val="clear" w:color="000000" w:fill="FFFFFF"/>
            <w:vAlign w:val="center"/>
            <w:hideMark/>
          </w:tcPr>
          <w:p w14:paraId="67486F2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4089</w:t>
            </w:r>
          </w:p>
        </w:tc>
      </w:tr>
      <w:tr w:rsidR="00C50BCE" w:rsidRPr="007A4C1E" w14:paraId="5BF3C505"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AE83D1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A7C720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2330164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06D31B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6BDB6D0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3A977A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1DA324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C873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892</w:t>
            </w:r>
          </w:p>
        </w:tc>
        <w:tc>
          <w:tcPr>
            <w:tcW w:w="928" w:type="pct"/>
            <w:tcBorders>
              <w:top w:val="nil"/>
              <w:left w:val="nil"/>
              <w:bottom w:val="single" w:sz="8" w:space="0" w:color="auto"/>
              <w:right w:val="single" w:sz="8" w:space="0" w:color="auto"/>
            </w:tcBorders>
            <w:shd w:val="clear" w:color="000000" w:fill="F2F2F2"/>
            <w:vAlign w:val="center"/>
            <w:hideMark/>
          </w:tcPr>
          <w:p w14:paraId="170443A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672</w:t>
            </w:r>
          </w:p>
        </w:tc>
        <w:tc>
          <w:tcPr>
            <w:tcW w:w="882" w:type="pct"/>
            <w:tcBorders>
              <w:top w:val="nil"/>
              <w:left w:val="nil"/>
              <w:bottom w:val="single" w:sz="8" w:space="0" w:color="auto"/>
              <w:right w:val="single" w:sz="8" w:space="0" w:color="auto"/>
            </w:tcBorders>
            <w:shd w:val="clear" w:color="000000" w:fill="F2F2F2"/>
            <w:vAlign w:val="center"/>
            <w:hideMark/>
          </w:tcPr>
          <w:p w14:paraId="19A3459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7257</w:t>
            </w:r>
          </w:p>
        </w:tc>
        <w:tc>
          <w:tcPr>
            <w:tcW w:w="928" w:type="pct"/>
            <w:tcBorders>
              <w:top w:val="nil"/>
              <w:left w:val="nil"/>
              <w:bottom w:val="single" w:sz="8" w:space="0" w:color="auto"/>
              <w:right w:val="single" w:sz="12" w:space="0" w:color="auto"/>
            </w:tcBorders>
            <w:shd w:val="clear" w:color="000000" w:fill="F2F2F2"/>
            <w:vAlign w:val="center"/>
            <w:hideMark/>
          </w:tcPr>
          <w:p w14:paraId="27B0897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6977</w:t>
            </w:r>
          </w:p>
        </w:tc>
      </w:tr>
      <w:tr w:rsidR="00C50BCE" w:rsidRPr="007A4C1E" w14:paraId="5B9ADB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0564268"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83E6B5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3DA8E77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13C4613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6FD1B85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52500F01"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EF684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23A8C11"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1731</w:t>
            </w:r>
          </w:p>
        </w:tc>
        <w:tc>
          <w:tcPr>
            <w:tcW w:w="928" w:type="pct"/>
            <w:tcBorders>
              <w:top w:val="nil"/>
              <w:left w:val="nil"/>
              <w:bottom w:val="single" w:sz="8" w:space="0" w:color="auto"/>
              <w:right w:val="single" w:sz="8" w:space="0" w:color="auto"/>
            </w:tcBorders>
            <w:shd w:val="clear" w:color="000000" w:fill="F2F2F2"/>
            <w:vAlign w:val="center"/>
            <w:hideMark/>
          </w:tcPr>
          <w:p w14:paraId="0B1C4577"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1971</w:t>
            </w:r>
          </w:p>
        </w:tc>
        <w:tc>
          <w:tcPr>
            <w:tcW w:w="882" w:type="pct"/>
            <w:tcBorders>
              <w:top w:val="nil"/>
              <w:left w:val="nil"/>
              <w:bottom w:val="single" w:sz="8" w:space="0" w:color="auto"/>
              <w:right w:val="single" w:sz="8" w:space="0" w:color="auto"/>
            </w:tcBorders>
            <w:shd w:val="clear" w:color="000000" w:fill="F2F2F2"/>
            <w:vAlign w:val="center"/>
            <w:hideMark/>
          </w:tcPr>
          <w:p w14:paraId="56A19F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4614</w:t>
            </w:r>
          </w:p>
        </w:tc>
        <w:tc>
          <w:tcPr>
            <w:tcW w:w="928" w:type="pct"/>
            <w:tcBorders>
              <w:top w:val="nil"/>
              <w:left w:val="nil"/>
              <w:bottom w:val="single" w:sz="8" w:space="0" w:color="auto"/>
              <w:right w:val="single" w:sz="12" w:space="0" w:color="auto"/>
            </w:tcBorders>
            <w:shd w:val="clear" w:color="000000" w:fill="F2F2F2"/>
            <w:vAlign w:val="center"/>
            <w:hideMark/>
          </w:tcPr>
          <w:p w14:paraId="11645CF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4354</w:t>
            </w:r>
          </w:p>
        </w:tc>
      </w:tr>
      <w:tr w:rsidR="00C50BCE" w:rsidRPr="007A4C1E" w14:paraId="10C7AE80"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45C82E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4C18086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510741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1E71E6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1298F3A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161A4A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577E28C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DEE86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4572</w:t>
            </w:r>
          </w:p>
        </w:tc>
        <w:tc>
          <w:tcPr>
            <w:tcW w:w="928" w:type="pct"/>
            <w:tcBorders>
              <w:top w:val="nil"/>
              <w:left w:val="nil"/>
              <w:bottom w:val="single" w:sz="8" w:space="0" w:color="auto"/>
              <w:right w:val="single" w:sz="8" w:space="0" w:color="auto"/>
            </w:tcBorders>
            <w:shd w:val="clear" w:color="000000" w:fill="F2F2F2"/>
            <w:vAlign w:val="center"/>
            <w:hideMark/>
          </w:tcPr>
          <w:p w14:paraId="62AB9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4792</w:t>
            </w:r>
          </w:p>
        </w:tc>
        <w:tc>
          <w:tcPr>
            <w:tcW w:w="882" w:type="pct"/>
            <w:tcBorders>
              <w:top w:val="nil"/>
              <w:left w:val="nil"/>
              <w:bottom w:val="single" w:sz="8" w:space="0" w:color="auto"/>
              <w:right w:val="single" w:sz="8" w:space="0" w:color="auto"/>
            </w:tcBorders>
            <w:shd w:val="clear" w:color="000000" w:fill="F2F2F2"/>
            <w:vAlign w:val="center"/>
            <w:hideMark/>
          </w:tcPr>
          <w:p w14:paraId="6C33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8343</w:t>
            </w:r>
          </w:p>
        </w:tc>
        <w:tc>
          <w:tcPr>
            <w:tcW w:w="928" w:type="pct"/>
            <w:tcBorders>
              <w:top w:val="nil"/>
              <w:left w:val="nil"/>
              <w:bottom w:val="single" w:sz="8" w:space="0" w:color="auto"/>
              <w:right w:val="single" w:sz="12" w:space="0" w:color="auto"/>
            </w:tcBorders>
            <w:shd w:val="clear" w:color="000000" w:fill="F2F2F2"/>
            <w:vAlign w:val="center"/>
            <w:hideMark/>
          </w:tcPr>
          <w:p w14:paraId="02E7EA7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8623</w:t>
            </w:r>
          </w:p>
        </w:tc>
      </w:tr>
      <w:tr w:rsidR="00C50BCE" w:rsidRPr="007A4C1E" w14:paraId="16A665F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9AB8222"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3AC1A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4C84A3D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178F380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6C65C0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25E275A4"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08A36F5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00F3C4B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928" w:type="pct"/>
            <w:tcBorders>
              <w:top w:val="nil"/>
              <w:left w:val="nil"/>
              <w:bottom w:val="single" w:sz="12" w:space="0" w:color="auto"/>
              <w:right w:val="single" w:sz="8" w:space="0" w:color="auto"/>
            </w:tcBorders>
            <w:shd w:val="clear" w:color="000000" w:fill="F2F2F2"/>
            <w:vAlign w:val="center"/>
            <w:hideMark/>
          </w:tcPr>
          <w:p w14:paraId="22CF2F8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882" w:type="pct"/>
            <w:tcBorders>
              <w:top w:val="nil"/>
              <w:left w:val="nil"/>
              <w:bottom w:val="single" w:sz="12" w:space="0" w:color="auto"/>
              <w:right w:val="single" w:sz="8" w:space="0" w:color="auto"/>
            </w:tcBorders>
            <w:shd w:val="clear" w:color="000000" w:fill="F2F2F2"/>
            <w:vAlign w:val="center"/>
            <w:hideMark/>
          </w:tcPr>
          <w:p w14:paraId="015DF4C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928" w:type="pct"/>
            <w:tcBorders>
              <w:top w:val="nil"/>
              <w:left w:val="nil"/>
              <w:bottom w:val="single" w:sz="12" w:space="0" w:color="auto"/>
              <w:right w:val="single" w:sz="12" w:space="0" w:color="auto"/>
            </w:tcBorders>
            <w:shd w:val="clear" w:color="000000" w:fill="F2F2F2"/>
            <w:vAlign w:val="center"/>
            <w:hideMark/>
          </w:tcPr>
          <w:p w14:paraId="0C83586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7BC7ED97" w14:textId="77777777" w:rsidR="00C50BCE" w:rsidRPr="0073594C" w:rsidRDefault="00C50BCE" w:rsidP="00C50BCE">
      <w:pPr>
        <w:rPr>
          <w:lang w:eastAsia="ko-KR"/>
        </w:rPr>
      </w:pPr>
    </w:p>
    <w:p w14:paraId="3FF2B1F7" w14:textId="12BC151A" w:rsidR="00C50BCE" w:rsidRPr="0073594C" w:rsidRDefault="00C50BCE" w:rsidP="00C50BC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5000" w:type="pct"/>
        <w:tblLook w:val="04A0" w:firstRow="1" w:lastRow="0" w:firstColumn="1" w:lastColumn="0" w:noHBand="0" w:noVBand="1"/>
      </w:tblPr>
      <w:tblGrid>
        <w:gridCol w:w="2581"/>
        <w:gridCol w:w="1770"/>
        <w:gridCol w:w="1785"/>
        <w:gridCol w:w="1697"/>
        <w:gridCol w:w="1785"/>
      </w:tblGrid>
      <w:tr w:rsidR="00C50BCE" w:rsidRPr="007A4C1E" w14:paraId="1B2395F0" w14:textId="77777777" w:rsidTr="005A4037">
        <w:trPr>
          <w:trHeight w:val="270"/>
        </w:trPr>
        <w:tc>
          <w:tcPr>
            <w:tcW w:w="13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CA23129"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UE UL carriers</w:t>
            </w:r>
          </w:p>
        </w:tc>
        <w:tc>
          <w:tcPr>
            <w:tcW w:w="920" w:type="pct"/>
            <w:tcBorders>
              <w:top w:val="single" w:sz="8" w:space="0" w:color="auto"/>
              <w:left w:val="nil"/>
              <w:bottom w:val="single" w:sz="8" w:space="0" w:color="auto"/>
              <w:right w:val="single" w:sz="8" w:space="0" w:color="auto"/>
            </w:tcBorders>
            <w:shd w:val="clear" w:color="auto" w:fill="auto"/>
            <w:vAlign w:val="center"/>
            <w:hideMark/>
          </w:tcPr>
          <w:p w14:paraId="5544E954"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4FB829E2"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fx_high</w:t>
            </w:r>
          </w:p>
        </w:tc>
        <w:tc>
          <w:tcPr>
            <w:tcW w:w="882" w:type="pct"/>
            <w:tcBorders>
              <w:top w:val="single" w:sz="8" w:space="0" w:color="auto"/>
              <w:left w:val="nil"/>
              <w:bottom w:val="single" w:sz="8" w:space="0" w:color="auto"/>
              <w:right w:val="single" w:sz="8" w:space="0" w:color="auto"/>
            </w:tcBorders>
            <w:shd w:val="clear" w:color="auto" w:fill="auto"/>
            <w:vAlign w:val="center"/>
            <w:hideMark/>
          </w:tcPr>
          <w:p w14:paraId="672BB24B"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fy_low</w:t>
            </w:r>
          </w:p>
        </w:tc>
        <w:tc>
          <w:tcPr>
            <w:tcW w:w="928" w:type="pct"/>
            <w:tcBorders>
              <w:top w:val="single" w:sz="8" w:space="0" w:color="auto"/>
              <w:left w:val="nil"/>
              <w:bottom w:val="single" w:sz="8" w:space="0" w:color="auto"/>
              <w:right w:val="single" w:sz="8" w:space="0" w:color="auto"/>
            </w:tcBorders>
            <w:shd w:val="clear" w:color="auto" w:fill="auto"/>
            <w:vAlign w:val="center"/>
            <w:hideMark/>
          </w:tcPr>
          <w:p w14:paraId="1263D65E" w14:textId="77777777" w:rsidR="00C50BCE" w:rsidRPr="007A4C1E" w:rsidRDefault="00C50BCE" w:rsidP="005A4037">
            <w:pPr>
              <w:spacing w:after="0"/>
              <w:jc w:val="center"/>
              <w:rPr>
                <w:rFonts w:ascii="Arial" w:hAnsi="Arial" w:cs="Arial"/>
                <w:b/>
                <w:bCs/>
                <w:color w:val="000000"/>
                <w:sz w:val="18"/>
                <w:szCs w:val="18"/>
              </w:rPr>
            </w:pPr>
            <w:r w:rsidRPr="007A4C1E">
              <w:rPr>
                <w:rFonts w:ascii="Arial" w:hAnsi="Arial" w:cs="Arial"/>
                <w:b/>
                <w:bCs/>
                <w:color w:val="000000"/>
                <w:sz w:val="18"/>
                <w:szCs w:val="18"/>
              </w:rPr>
              <w:t>fy_high</w:t>
            </w:r>
          </w:p>
        </w:tc>
      </w:tr>
      <w:tr w:rsidR="00C50BCE" w:rsidRPr="007A4C1E" w14:paraId="695F0E43"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3F3BDE1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000000" w:fill="F2F2F2"/>
            <w:vAlign w:val="center"/>
            <w:hideMark/>
          </w:tcPr>
          <w:p w14:paraId="76C42A9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000000" w:fill="F2F2F2"/>
            <w:vAlign w:val="center"/>
            <w:hideMark/>
          </w:tcPr>
          <w:p w14:paraId="5EA3B87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1785</w:t>
            </w:r>
          </w:p>
        </w:tc>
        <w:tc>
          <w:tcPr>
            <w:tcW w:w="882" w:type="pct"/>
            <w:tcBorders>
              <w:top w:val="nil"/>
              <w:left w:val="nil"/>
              <w:bottom w:val="single" w:sz="8" w:space="0" w:color="auto"/>
              <w:right w:val="single" w:sz="8" w:space="0" w:color="auto"/>
            </w:tcBorders>
            <w:shd w:val="clear" w:color="000000" w:fill="F2F2F2"/>
            <w:vAlign w:val="center"/>
            <w:hideMark/>
          </w:tcPr>
          <w:p w14:paraId="49E817E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928" w:type="pct"/>
            <w:tcBorders>
              <w:top w:val="nil"/>
              <w:left w:val="nil"/>
              <w:bottom w:val="single" w:sz="8" w:space="0" w:color="auto"/>
              <w:right w:val="single" w:sz="8" w:space="0" w:color="auto"/>
            </w:tcBorders>
            <w:shd w:val="clear" w:color="000000" w:fill="F2F2F2"/>
            <w:vAlign w:val="center"/>
            <w:hideMark/>
          </w:tcPr>
          <w:p w14:paraId="67E8CF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703</w:t>
            </w:r>
          </w:p>
        </w:tc>
      </w:tr>
      <w:tr w:rsidR="00C50BCE" w:rsidRPr="007A4C1E" w14:paraId="07491AF9" w14:textId="77777777" w:rsidTr="005A4037">
        <w:trPr>
          <w:trHeight w:val="270"/>
        </w:trPr>
        <w:tc>
          <w:tcPr>
            <w:tcW w:w="1342" w:type="pct"/>
            <w:tcBorders>
              <w:top w:val="nil"/>
              <w:left w:val="single" w:sz="8" w:space="0" w:color="auto"/>
              <w:bottom w:val="single" w:sz="8" w:space="0" w:color="auto"/>
              <w:right w:val="single" w:sz="8" w:space="0" w:color="auto"/>
            </w:tcBorders>
            <w:shd w:val="clear" w:color="000000" w:fill="F2F2F2"/>
            <w:vAlign w:val="center"/>
            <w:hideMark/>
          </w:tcPr>
          <w:p w14:paraId="7EB3020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000000" w:fill="F2F2F2"/>
            <w:vAlign w:val="center"/>
            <w:hideMark/>
          </w:tcPr>
          <w:p w14:paraId="34625AC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1805</w:t>
            </w:r>
          </w:p>
        </w:tc>
        <w:tc>
          <w:tcPr>
            <w:tcW w:w="928" w:type="pct"/>
            <w:tcBorders>
              <w:top w:val="nil"/>
              <w:left w:val="nil"/>
              <w:bottom w:val="single" w:sz="8" w:space="0" w:color="auto"/>
              <w:right w:val="single" w:sz="8" w:space="0" w:color="auto"/>
            </w:tcBorders>
            <w:shd w:val="clear" w:color="000000" w:fill="F2F2F2"/>
            <w:vAlign w:val="center"/>
            <w:hideMark/>
          </w:tcPr>
          <w:p w14:paraId="3C425F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1880</w:t>
            </w:r>
          </w:p>
        </w:tc>
        <w:tc>
          <w:tcPr>
            <w:tcW w:w="882" w:type="pct"/>
            <w:tcBorders>
              <w:top w:val="nil"/>
              <w:left w:val="nil"/>
              <w:bottom w:val="single" w:sz="8" w:space="0" w:color="auto"/>
              <w:right w:val="single" w:sz="8" w:space="0" w:color="auto"/>
            </w:tcBorders>
            <w:shd w:val="clear" w:color="000000" w:fill="F2F2F2"/>
            <w:vAlign w:val="center"/>
            <w:hideMark/>
          </w:tcPr>
          <w:p w14:paraId="5959D3A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612</w:t>
            </w:r>
          </w:p>
        </w:tc>
        <w:tc>
          <w:tcPr>
            <w:tcW w:w="928" w:type="pct"/>
            <w:tcBorders>
              <w:top w:val="nil"/>
              <w:left w:val="nil"/>
              <w:bottom w:val="single" w:sz="8" w:space="0" w:color="auto"/>
              <w:right w:val="single" w:sz="8" w:space="0" w:color="auto"/>
            </w:tcBorders>
            <w:shd w:val="clear" w:color="000000" w:fill="F2F2F2"/>
            <w:vAlign w:val="center"/>
            <w:hideMark/>
          </w:tcPr>
          <w:p w14:paraId="6619CFE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652</w:t>
            </w:r>
          </w:p>
        </w:tc>
      </w:tr>
      <w:tr w:rsidR="00C50BCE" w:rsidRPr="007A4C1E" w14:paraId="6CB9290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1A9C7E54"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0A7150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shd w:val="clear" w:color="auto" w:fill="auto"/>
            <w:vAlign w:val="center"/>
            <w:hideMark/>
          </w:tcPr>
          <w:p w14:paraId="24DDE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shd w:val="clear" w:color="auto" w:fill="auto"/>
            <w:vAlign w:val="center"/>
            <w:hideMark/>
          </w:tcPr>
          <w:p w14:paraId="70BE57F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shd w:val="clear" w:color="auto" w:fill="auto"/>
            <w:vAlign w:val="center"/>
            <w:hideMark/>
          </w:tcPr>
          <w:p w14:paraId="514204A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fx_high|</w:t>
            </w:r>
          </w:p>
        </w:tc>
      </w:tr>
      <w:tr w:rsidR="00C50BCE" w:rsidRPr="007A4C1E" w14:paraId="105E3E19"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16689BE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auto"/>
            <w:vAlign w:val="center"/>
            <w:hideMark/>
          </w:tcPr>
          <w:p w14:paraId="4631F88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1122</w:t>
            </w:r>
          </w:p>
        </w:tc>
        <w:tc>
          <w:tcPr>
            <w:tcW w:w="928" w:type="pct"/>
            <w:tcBorders>
              <w:top w:val="nil"/>
              <w:left w:val="nil"/>
              <w:bottom w:val="single" w:sz="12" w:space="0" w:color="auto"/>
              <w:right w:val="single" w:sz="8" w:space="0" w:color="auto"/>
            </w:tcBorders>
            <w:shd w:val="clear" w:color="auto" w:fill="auto"/>
            <w:vAlign w:val="center"/>
            <w:hideMark/>
          </w:tcPr>
          <w:p w14:paraId="06177C4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1007</w:t>
            </w:r>
          </w:p>
        </w:tc>
        <w:tc>
          <w:tcPr>
            <w:tcW w:w="882" w:type="pct"/>
            <w:tcBorders>
              <w:top w:val="nil"/>
              <w:left w:val="nil"/>
              <w:bottom w:val="single" w:sz="12" w:space="0" w:color="auto"/>
              <w:right w:val="single" w:sz="8" w:space="0" w:color="auto"/>
            </w:tcBorders>
            <w:shd w:val="clear" w:color="auto" w:fill="auto"/>
            <w:vAlign w:val="center"/>
            <w:hideMark/>
          </w:tcPr>
          <w:p w14:paraId="4E077C9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2373</w:t>
            </w:r>
          </w:p>
        </w:tc>
        <w:tc>
          <w:tcPr>
            <w:tcW w:w="928" w:type="pct"/>
            <w:tcBorders>
              <w:top w:val="nil"/>
              <w:left w:val="nil"/>
              <w:bottom w:val="single" w:sz="12" w:space="0" w:color="auto"/>
              <w:right w:val="single" w:sz="12" w:space="0" w:color="auto"/>
            </w:tcBorders>
            <w:shd w:val="clear" w:color="auto" w:fill="auto"/>
            <w:vAlign w:val="center"/>
            <w:hideMark/>
          </w:tcPr>
          <w:p w14:paraId="1043B40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2488</w:t>
            </w:r>
          </w:p>
        </w:tc>
      </w:tr>
      <w:tr w:rsidR="00C50BCE" w:rsidRPr="007A4C1E" w14:paraId="4516D27C"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0A80F8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10C977C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000000" w:fill="F2F2F2"/>
            <w:vAlign w:val="center"/>
            <w:hideMark/>
          </w:tcPr>
          <w:p w14:paraId="1C03DE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000000" w:fill="F2F2F2"/>
            <w:vAlign w:val="center"/>
            <w:hideMark/>
          </w:tcPr>
          <w:p w14:paraId="5B727E3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000000" w:fill="F2F2F2"/>
            <w:vAlign w:val="center"/>
            <w:hideMark/>
          </w:tcPr>
          <w:p w14:paraId="525FED1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fx_low|</w:t>
            </w:r>
          </w:p>
        </w:tc>
      </w:tr>
      <w:tr w:rsidR="00C50BCE" w:rsidRPr="007A4C1E" w14:paraId="779BBB9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95BE0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66A9053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2717</w:t>
            </w:r>
          </w:p>
        </w:tc>
        <w:tc>
          <w:tcPr>
            <w:tcW w:w="928" w:type="pct"/>
            <w:tcBorders>
              <w:top w:val="nil"/>
              <w:left w:val="nil"/>
              <w:bottom w:val="single" w:sz="8" w:space="0" w:color="auto"/>
              <w:right w:val="single" w:sz="8" w:space="0" w:color="auto"/>
            </w:tcBorders>
            <w:shd w:val="clear" w:color="000000" w:fill="F2F2F2"/>
            <w:vAlign w:val="center"/>
            <w:hideMark/>
          </w:tcPr>
          <w:p w14:paraId="7D39D8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2907</w:t>
            </w:r>
          </w:p>
        </w:tc>
        <w:tc>
          <w:tcPr>
            <w:tcW w:w="882" w:type="pct"/>
            <w:tcBorders>
              <w:top w:val="nil"/>
              <w:left w:val="nil"/>
              <w:bottom w:val="single" w:sz="8" w:space="0" w:color="auto"/>
              <w:right w:val="single" w:sz="8" w:space="0" w:color="auto"/>
            </w:tcBorders>
            <w:shd w:val="clear" w:color="000000" w:fill="F2F2F2"/>
            <w:vAlign w:val="center"/>
            <w:hideMark/>
          </w:tcPr>
          <w:p w14:paraId="2F35CE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w:t>
            </w:r>
          </w:p>
        </w:tc>
        <w:tc>
          <w:tcPr>
            <w:tcW w:w="928" w:type="pct"/>
            <w:tcBorders>
              <w:top w:val="nil"/>
              <w:left w:val="nil"/>
              <w:bottom w:val="single" w:sz="8" w:space="0" w:color="auto"/>
              <w:right w:val="single" w:sz="12" w:space="0" w:color="auto"/>
            </w:tcBorders>
            <w:shd w:val="clear" w:color="000000" w:fill="F2F2F2"/>
            <w:vAlign w:val="center"/>
            <w:hideMark/>
          </w:tcPr>
          <w:p w14:paraId="3E2DA18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304</w:t>
            </w:r>
          </w:p>
        </w:tc>
      </w:tr>
      <w:tr w:rsidR="00C50BCE" w:rsidRPr="007A4C1E" w14:paraId="028AC43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C77BAF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084C510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000000" w:fill="F2F2F2"/>
            <w:vAlign w:val="center"/>
            <w:hideMark/>
          </w:tcPr>
          <w:p w14:paraId="72CC3A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000000" w:fill="F2F2F2"/>
            <w:vAlign w:val="center"/>
            <w:hideMark/>
          </w:tcPr>
          <w:p w14:paraId="1FEC2D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000000" w:fill="F2F2F2"/>
            <w:vAlign w:val="center"/>
            <w:hideMark/>
          </w:tcPr>
          <w:p w14:paraId="428BA6C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C50BCE" w:rsidRPr="007A4C1E" w14:paraId="3452A463"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20963F3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3F049EB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4083</w:t>
            </w:r>
          </w:p>
        </w:tc>
        <w:tc>
          <w:tcPr>
            <w:tcW w:w="928" w:type="pct"/>
            <w:tcBorders>
              <w:top w:val="nil"/>
              <w:left w:val="nil"/>
              <w:bottom w:val="single" w:sz="12" w:space="0" w:color="auto"/>
              <w:right w:val="single" w:sz="8" w:space="0" w:color="auto"/>
            </w:tcBorders>
            <w:shd w:val="clear" w:color="000000" w:fill="F2F2F2"/>
            <w:vAlign w:val="center"/>
            <w:hideMark/>
          </w:tcPr>
          <w:p w14:paraId="2F48B82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4273</w:t>
            </w:r>
          </w:p>
        </w:tc>
        <w:tc>
          <w:tcPr>
            <w:tcW w:w="882" w:type="pct"/>
            <w:tcBorders>
              <w:top w:val="nil"/>
              <w:left w:val="nil"/>
              <w:bottom w:val="single" w:sz="12" w:space="0" w:color="auto"/>
              <w:right w:val="single" w:sz="8" w:space="0" w:color="auto"/>
            </w:tcBorders>
            <w:shd w:val="clear" w:color="000000" w:fill="F2F2F2"/>
            <w:vAlign w:val="center"/>
            <w:hideMark/>
          </w:tcPr>
          <w:p w14:paraId="13CC9CF0"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3036</w:t>
            </w:r>
          </w:p>
        </w:tc>
        <w:tc>
          <w:tcPr>
            <w:tcW w:w="928" w:type="pct"/>
            <w:tcBorders>
              <w:top w:val="nil"/>
              <w:left w:val="nil"/>
              <w:bottom w:val="single" w:sz="12" w:space="0" w:color="auto"/>
              <w:right w:val="single" w:sz="12" w:space="0" w:color="auto"/>
            </w:tcBorders>
            <w:shd w:val="clear" w:color="000000" w:fill="F2F2F2"/>
            <w:vAlign w:val="center"/>
            <w:hideMark/>
          </w:tcPr>
          <w:p w14:paraId="2BAD599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3191</w:t>
            </w:r>
          </w:p>
        </w:tc>
      </w:tr>
      <w:tr w:rsidR="00C50BCE" w:rsidRPr="007A4C1E" w14:paraId="6EBC8FA6"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61793C16"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302F4D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shd w:val="clear" w:color="auto" w:fill="auto"/>
            <w:vAlign w:val="center"/>
            <w:hideMark/>
          </w:tcPr>
          <w:p w14:paraId="237744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shd w:val="clear" w:color="auto" w:fill="auto"/>
            <w:vAlign w:val="center"/>
            <w:hideMark/>
          </w:tcPr>
          <w:p w14:paraId="319A39B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shd w:val="clear" w:color="auto" w:fill="auto"/>
            <w:vAlign w:val="center"/>
            <w:hideMark/>
          </w:tcPr>
          <w:p w14:paraId="04A5FBE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C50BCE" w:rsidRPr="007A4C1E" w14:paraId="6850C934"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52DFB3E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6B04EA8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4427</w:t>
            </w:r>
          </w:p>
        </w:tc>
        <w:tc>
          <w:tcPr>
            <w:tcW w:w="928" w:type="pct"/>
            <w:tcBorders>
              <w:top w:val="nil"/>
              <w:left w:val="nil"/>
              <w:bottom w:val="single" w:sz="8" w:space="0" w:color="auto"/>
              <w:right w:val="single" w:sz="8" w:space="0" w:color="auto"/>
            </w:tcBorders>
            <w:shd w:val="clear" w:color="auto" w:fill="auto"/>
            <w:vAlign w:val="center"/>
            <w:hideMark/>
          </w:tcPr>
          <w:p w14:paraId="36A6E9F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4692</w:t>
            </w:r>
          </w:p>
        </w:tc>
        <w:tc>
          <w:tcPr>
            <w:tcW w:w="882" w:type="pct"/>
            <w:tcBorders>
              <w:top w:val="nil"/>
              <w:left w:val="nil"/>
              <w:bottom w:val="single" w:sz="8" w:space="0" w:color="auto"/>
              <w:right w:val="single" w:sz="8" w:space="0" w:color="auto"/>
            </w:tcBorders>
            <w:shd w:val="clear" w:color="auto" w:fill="auto"/>
            <w:vAlign w:val="center"/>
            <w:hideMark/>
          </w:tcPr>
          <w:p w14:paraId="3C6A217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204</w:t>
            </w:r>
          </w:p>
        </w:tc>
        <w:tc>
          <w:tcPr>
            <w:tcW w:w="928" w:type="pct"/>
            <w:tcBorders>
              <w:top w:val="nil"/>
              <w:left w:val="nil"/>
              <w:bottom w:val="single" w:sz="8" w:space="0" w:color="auto"/>
              <w:right w:val="single" w:sz="12" w:space="0" w:color="auto"/>
            </w:tcBorders>
            <w:shd w:val="clear" w:color="auto" w:fill="auto"/>
            <w:vAlign w:val="center"/>
            <w:hideMark/>
          </w:tcPr>
          <w:p w14:paraId="4E92945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399</w:t>
            </w:r>
          </w:p>
        </w:tc>
      </w:tr>
      <w:tr w:rsidR="00C50BCE" w:rsidRPr="007A4C1E" w14:paraId="0AF5087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E43D1AA"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0ACF57A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shd w:val="clear" w:color="auto" w:fill="auto"/>
            <w:vAlign w:val="center"/>
            <w:hideMark/>
          </w:tcPr>
          <w:p w14:paraId="4F63577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shd w:val="clear" w:color="auto" w:fill="auto"/>
            <w:vAlign w:val="center"/>
            <w:hideMark/>
          </w:tcPr>
          <w:p w14:paraId="3120803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shd w:val="clear" w:color="auto" w:fill="auto"/>
            <w:vAlign w:val="center"/>
            <w:hideMark/>
          </w:tcPr>
          <w:p w14:paraId="46E2EEE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C50BCE" w:rsidRPr="007A4C1E" w14:paraId="024FF14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75527533"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auto"/>
            <w:vAlign w:val="center"/>
            <w:hideMark/>
          </w:tcPr>
          <w:p w14:paraId="776719AA"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928" w:type="pct"/>
            <w:tcBorders>
              <w:top w:val="nil"/>
              <w:left w:val="nil"/>
              <w:bottom w:val="single" w:sz="8" w:space="0" w:color="auto"/>
              <w:right w:val="single" w:sz="8" w:space="0" w:color="auto"/>
            </w:tcBorders>
            <w:shd w:val="clear" w:color="auto" w:fill="auto"/>
            <w:vAlign w:val="center"/>
            <w:hideMark/>
          </w:tcPr>
          <w:p w14:paraId="49507D94" w14:textId="77777777" w:rsidR="00C50BCE" w:rsidRPr="007A4C1E" w:rsidRDefault="00C50BCE" w:rsidP="005A4037">
            <w:pPr>
              <w:spacing w:after="0"/>
              <w:jc w:val="center"/>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882" w:type="pct"/>
            <w:tcBorders>
              <w:top w:val="nil"/>
              <w:left w:val="nil"/>
              <w:bottom w:val="single" w:sz="8" w:space="0" w:color="auto"/>
              <w:right w:val="single" w:sz="8" w:space="0" w:color="auto"/>
            </w:tcBorders>
            <w:shd w:val="clear" w:color="auto" w:fill="auto"/>
            <w:vAlign w:val="center"/>
            <w:hideMark/>
          </w:tcPr>
          <w:p w14:paraId="2FEE631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4746</w:t>
            </w:r>
          </w:p>
        </w:tc>
        <w:tc>
          <w:tcPr>
            <w:tcW w:w="928" w:type="pct"/>
            <w:tcBorders>
              <w:top w:val="nil"/>
              <w:left w:val="nil"/>
              <w:bottom w:val="single" w:sz="8" w:space="0" w:color="auto"/>
              <w:right w:val="single" w:sz="12" w:space="0" w:color="auto"/>
            </w:tcBorders>
            <w:shd w:val="clear" w:color="auto" w:fill="auto"/>
            <w:vAlign w:val="center"/>
            <w:hideMark/>
          </w:tcPr>
          <w:p w14:paraId="675D534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4976</w:t>
            </w:r>
          </w:p>
        </w:tc>
      </w:tr>
      <w:tr w:rsidR="00C50BCE" w:rsidRPr="007A4C1E" w14:paraId="6E5E626F" w14:textId="77777777" w:rsidTr="005A4037">
        <w:trPr>
          <w:trHeight w:val="270"/>
        </w:trPr>
        <w:tc>
          <w:tcPr>
            <w:tcW w:w="1342" w:type="pct"/>
            <w:tcBorders>
              <w:top w:val="nil"/>
              <w:left w:val="single" w:sz="12" w:space="0" w:color="auto"/>
              <w:bottom w:val="single" w:sz="8" w:space="0" w:color="auto"/>
              <w:right w:val="single" w:sz="8" w:space="0" w:color="auto"/>
            </w:tcBorders>
            <w:shd w:val="clear" w:color="auto" w:fill="auto"/>
            <w:vAlign w:val="center"/>
            <w:hideMark/>
          </w:tcPr>
          <w:p w14:paraId="4FE72221"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shd w:val="clear" w:color="auto" w:fill="auto"/>
            <w:vAlign w:val="center"/>
            <w:hideMark/>
          </w:tcPr>
          <w:p w14:paraId="71152BD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shd w:val="clear" w:color="auto" w:fill="auto"/>
            <w:vAlign w:val="center"/>
            <w:hideMark/>
          </w:tcPr>
          <w:p w14:paraId="543F145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shd w:val="clear" w:color="auto" w:fill="auto"/>
            <w:vAlign w:val="center"/>
            <w:hideMark/>
          </w:tcPr>
          <w:p w14:paraId="12FC53F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shd w:val="clear" w:color="auto" w:fill="auto"/>
            <w:vAlign w:val="center"/>
            <w:hideMark/>
          </w:tcPr>
          <w:p w14:paraId="752D854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C50BCE" w:rsidRPr="007A4C1E" w14:paraId="7B1E114D"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auto" w:fill="auto"/>
            <w:vAlign w:val="center"/>
            <w:hideMark/>
          </w:tcPr>
          <w:p w14:paraId="35F3295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FFFFF"/>
            <w:vAlign w:val="center"/>
            <w:hideMark/>
          </w:tcPr>
          <w:p w14:paraId="4C85F9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5793</w:t>
            </w:r>
          </w:p>
        </w:tc>
        <w:tc>
          <w:tcPr>
            <w:tcW w:w="928" w:type="pct"/>
            <w:tcBorders>
              <w:top w:val="nil"/>
              <w:left w:val="nil"/>
              <w:bottom w:val="single" w:sz="12" w:space="0" w:color="auto"/>
              <w:right w:val="single" w:sz="8" w:space="0" w:color="auto"/>
            </w:tcBorders>
            <w:shd w:val="clear" w:color="000000" w:fill="FFFFFF"/>
            <w:vAlign w:val="center"/>
            <w:hideMark/>
          </w:tcPr>
          <w:p w14:paraId="4AD0B9B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6058</w:t>
            </w:r>
          </w:p>
        </w:tc>
        <w:tc>
          <w:tcPr>
            <w:tcW w:w="882" w:type="pct"/>
            <w:tcBorders>
              <w:top w:val="nil"/>
              <w:left w:val="nil"/>
              <w:bottom w:val="single" w:sz="12" w:space="0" w:color="auto"/>
              <w:right w:val="single" w:sz="8" w:space="0" w:color="auto"/>
            </w:tcBorders>
            <w:shd w:val="clear" w:color="000000" w:fill="FFFFFF"/>
            <w:vAlign w:val="center"/>
            <w:hideMark/>
          </w:tcPr>
          <w:p w14:paraId="4472183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3699</w:t>
            </w:r>
          </w:p>
        </w:tc>
        <w:tc>
          <w:tcPr>
            <w:tcW w:w="928" w:type="pct"/>
            <w:tcBorders>
              <w:top w:val="nil"/>
              <w:left w:val="nil"/>
              <w:bottom w:val="single" w:sz="12" w:space="0" w:color="auto"/>
              <w:right w:val="single" w:sz="12" w:space="0" w:color="auto"/>
            </w:tcBorders>
            <w:shd w:val="clear" w:color="000000" w:fill="FFFFFF"/>
            <w:vAlign w:val="center"/>
            <w:hideMark/>
          </w:tcPr>
          <w:p w14:paraId="6817FBA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3894</w:t>
            </w:r>
          </w:p>
        </w:tc>
      </w:tr>
      <w:tr w:rsidR="00C50BCE" w:rsidRPr="007A4C1E" w14:paraId="5C19DE6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B8ABCC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479A17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000000" w:fill="F2F2F2"/>
            <w:vAlign w:val="center"/>
            <w:hideMark/>
          </w:tcPr>
          <w:p w14:paraId="69345D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000000" w:fill="F2F2F2"/>
            <w:vAlign w:val="center"/>
            <w:hideMark/>
          </w:tcPr>
          <w:p w14:paraId="18FD4A7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000000" w:fill="F2F2F2"/>
            <w:vAlign w:val="center"/>
            <w:hideMark/>
          </w:tcPr>
          <w:p w14:paraId="481EAE8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4*fx_low|</w:t>
            </w:r>
          </w:p>
        </w:tc>
      </w:tr>
      <w:tr w:rsidR="00C50BCE" w:rsidRPr="007A4C1E" w14:paraId="594718A9"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67754D09"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1A1940A4"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1102</w:t>
            </w:r>
          </w:p>
        </w:tc>
        <w:tc>
          <w:tcPr>
            <w:tcW w:w="928" w:type="pct"/>
            <w:tcBorders>
              <w:top w:val="nil"/>
              <w:left w:val="nil"/>
              <w:bottom w:val="single" w:sz="8" w:space="0" w:color="auto"/>
              <w:right w:val="single" w:sz="8" w:space="0" w:color="auto"/>
            </w:tcBorders>
            <w:shd w:val="clear" w:color="000000" w:fill="F2F2F2"/>
            <w:vAlign w:val="center"/>
            <w:hideMark/>
          </w:tcPr>
          <w:p w14:paraId="55D19C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867</w:t>
            </w:r>
          </w:p>
        </w:tc>
        <w:tc>
          <w:tcPr>
            <w:tcW w:w="882" w:type="pct"/>
            <w:tcBorders>
              <w:top w:val="nil"/>
              <w:left w:val="nil"/>
              <w:bottom w:val="single" w:sz="8" w:space="0" w:color="auto"/>
              <w:right w:val="single" w:sz="8" w:space="0" w:color="auto"/>
            </w:tcBorders>
            <w:shd w:val="clear" w:color="000000" w:fill="F2F2F2"/>
            <w:vAlign w:val="center"/>
            <w:hideMark/>
          </w:tcPr>
          <w:p w14:paraId="656A30E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6477</w:t>
            </w:r>
          </w:p>
        </w:tc>
        <w:tc>
          <w:tcPr>
            <w:tcW w:w="928" w:type="pct"/>
            <w:tcBorders>
              <w:top w:val="nil"/>
              <w:left w:val="nil"/>
              <w:bottom w:val="single" w:sz="8" w:space="0" w:color="auto"/>
              <w:right w:val="single" w:sz="12" w:space="0" w:color="auto"/>
            </w:tcBorders>
            <w:shd w:val="clear" w:color="000000" w:fill="F2F2F2"/>
            <w:vAlign w:val="center"/>
            <w:hideMark/>
          </w:tcPr>
          <w:p w14:paraId="35E2CFB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6137</w:t>
            </w:r>
          </w:p>
        </w:tc>
      </w:tr>
      <w:tr w:rsidR="00C50BCE" w:rsidRPr="007A4C1E" w14:paraId="1F6A3A02"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1789F74B"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22E0C14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000000" w:fill="F2F2F2"/>
            <w:vAlign w:val="center"/>
            <w:hideMark/>
          </w:tcPr>
          <w:p w14:paraId="236484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000000" w:fill="F2F2F2"/>
            <w:vAlign w:val="center"/>
            <w:hideMark/>
          </w:tcPr>
          <w:p w14:paraId="624116A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000000" w:fill="F2F2F2"/>
            <w:vAlign w:val="center"/>
            <w:hideMark/>
          </w:tcPr>
          <w:p w14:paraId="760E589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-3*fx_low|</w:t>
            </w:r>
          </w:p>
        </w:tc>
      </w:tr>
      <w:tr w:rsidR="00C50BCE" w:rsidRPr="007A4C1E" w14:paraId="04CCB978"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49401067"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39C229A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1311</w:t>
            </w:r>
          </w:p>
        </w:tc>
        <w:tc>
          <w:tcPr>
            <w:tcW w:w="928" w:type="pct"/>
            <w:tcBorders>
              <w:top w:val="nil"/>
              <w:left w:val="nil"/>
              <w:bottom w:val="single" w:sz="8" w:space="0" w:color="auto"/>
              <w:right w:val="single" w:sz="8" w:space="0" w:color="auto"/>
            </w:tcBorders>
            <w:shd w:val="clear" w:color="000000" w:fill="F2F2F2"/>
            <w:vAlign w:val="center"/>
            <w:hideMark/>
          </w:tcPr>
          <w:p w14:paraId="68C54E53"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1581</w:t>
            </w:r>
          </w:p>
        </w:tc>
        <w:tc>
          <w:tcPr>
            <w:tcW w:w="882" w:type="pct"/>
            <w:tcBorders>
              <w:top w:val="nil"/>
              <w:left w:val="nil"/>
              <w:bottom w:val="single" w:sz="8" w:space="0" w:color="auto"/>
              <w:right w:val="single" w:sz="8" w:space="0" w:color="auto"/>
            </w:tcBorders>
            <w:shd w:val="clear" w:color="000000" w:fill="F2F2F2"/>
            <w:vAlign w:val="center"/>
            <w:hideMark/>
          </w:tcPr>
          <w:p w14:paraId="745AB1BF"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4029</w:t>
            </w:r>
          </w:p>
        </w:tc>
        <w:tc>
          <w:tcPr>
            <w:tcW w:w="928" w:type="pct"/>
            <w:tcBorders>
              <w:top w:val="nil"/>
              <w:left w:val="nil"/>
              <w:bottom w:val="single" w:sz="8" w:space="0" w:color="auto"/>
              <w:right w:val="single" w:sz="12" w:space="0" w:color="auto"/>
            </w:tcBorders>
            <w:shd w:val="clear" w:color="000000" w:fill="F2F2F2"/>
            <w:vAlign w:val="center"/>
            <w:hideMark/>
          </w:tcPr>
          <w:p w14:paraId="5661E64B"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3724</w:t>
            </w:r>
          </w:p>
        </w:tc>
      </w:tr>
      <w:tr w:rsidR="00C50BCE" w:rsidRPr="007A4C1E" w14:paraId="7C6B3167"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CF3EB7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749DEB6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000000" w:fill="F2F2F2"/>
            <w:vAlign w:val="center"/>
            <w:hideMark/>
          </w:tcPr>
          <w:p w14:paraId="695CDC2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000000" w:fill="F2F2F2"/>
            <w:vAlign w:val="center"/>
            <w:hideMark/>
          </w:tcPr>
          <w:p w14:paraId="2A77C40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000000" w:fill="F2F2F2"/>
            <w:vAlign w:val="center"/>
            <w:hideMark/>
          </w:tcPr>
          <w:p w14:paraId="4FA808EC"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C50BCE" w:rsidRPr="007A4C1E" w14:paraId="549D124E"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37533D4C"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000000" w:fill="F2F2F2"/>
            <w:vAlign w:val="center"/>
            <w:hideMark/>
          </w:tcPr>
          <w:p w14:paraId="0F635046"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4362</w:t>
            </w:r>
          </w:p>
        </w:tc>
        <w:tc>
          <w:tcPr>
            <w:tcW w:w="928" w:type="pct"/>
            <w:tcBorders>
              <w:top w:val="nil"/>
              <w:left w:val="nil"/>
              <w:bottom w:val="single" w:sz="8" w:space="0" w:color="auto"/>
              <w:right w:val="single" w:sz="8" w:space="0" w:color="auto"/>
            </w:tcBorders>
            <w:shd w:val="clear" w:color="000000" w:fill="F2F2F2"/>
            <w:vAlign w:val="center"/>
            <w:hideMark/>
          </w:tcPr>
          <w:p w14:paraId="700B41BA"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4597</w:t>
            </w:r>
          </w:p>
        </w:tc>
        <w:tc>
          <w:tcPr>
            <w:tcW w:w="882" w:type="pct"/>
            <w:tcBorders>
              <w:top w:val="nil"/>
              <w:left w:val="nil"/>
              <w:bottom w:val="single" w:sz="8" w:space="0" w:color="auto"/>
              <w:right w:val="single" w:sz="8" w:space="0" w:color="auto"/>
            </w:tcBorders>
            <w:shd w:val="clear" w:color="000000" w:fill="F2F2F2"/>
            <w:vAlign w:val="center"/>
            <w:hideMark/>
          </w:tcPr>
          <w:p w14:paraId="7AE5748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7503</w:t>
            </w:r>
          </w:p>
        </w:tc>
        <w:tc>
          <w:tcPr>
            <w:tcW w:w="928" w:type="pct"/>
            <w:tcBorders>
              <w:top w:val="nil"/>
              <w:left w:val="nil"/>
              <w:bottom w:val="single" w:sz="8" w:space="0" w:color="auto"/>
              <w:right w:val="single" w:sz="12" w:space="0" w:color="auto"/>
            </w:tcBorders>
            <w:shd w:val="clear" w:color="000000" w:fill="F2F2F2"/>
            <w:vAlign w:val="center"/>
            <w:hideMark/>
          </w:tcPr>
          <w:p w14:paraId="4FB457E7"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7843</w:t>
            </w:r>
          </w:p>
        </w:tc>
      </w:tr>
      <w:tr w:rsidR="00C50BCE" w:rsidRPr="007A4C1E" w14:paraId="5F41D00B" w14:textId="77777777" w:rsidTr="005A4037">
        <w:trPr>
          <w:trHeight w:val="270"/>
        </w:trPr>
        <w:tc>
          <w:tcPr>
            <w:tcW w:w="1342" w:type="pct"/>
            <w:tcBorders>
              <w:top w:val="nil"/>
              <w:left w:val="single" w:sz="12" w:space="0" w:color="auto"/>
              <w:bottom w:val="single" w:sz="8" w:space="0" w:color="auto"/>
              <w:right w:val="single" w:sz="8" w:space="0" w:color="auto"/>
            </w:tcBorders>
            <w:shd w:val="clear" w:color="000000" w:fill="F2F2F2"/>
            <w:vAlign w:val="center"/>
            <w:hideMark/>
          </w:tcPr>
          <w:p w14:paraId="28D42EED"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000000" w:fill="F2F2F2"/>
            <w:vAlign w:val="center"/>
            <w:hideMark/>
          </w:tcPr>
          <w:p w14:paraId="6F1905D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000000" w:fill="F2F2F2"/>
            <w:vAlign w:val="center"/>
            <w:hideMark/>
          </w:tcPr>
          <w:p w14:paraId="2E02482D"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000000" w:fill="F2F2F2"/>
            <w:vAlign w:val="center"/>
            <w:hideMark/>
          </w:tcPr>
          <w:p w14:paraId="2897A105"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000000" w:fill="F2F2F2"/>
            <w:vAlign w:val="center"/>
            <w:hideMark/>
          </w:tcPr>
          <w:p w14:paraId="5C08F8E8"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C50BCE" w:rsidRPr="007A4C1E" w14:paraId="0CAA06EC" w14:textId="77777777" w:rsidTr="005A4037">
        <w:trPr>
          <w:trHeight w:val="270"/>
        </w:trPr>
        <w:tc>
          <w:tcPr>
            <w:tcW w:w="1342" w:type="pct"/>
            <w:tcBorders>
              <w:top w:val="nil"/>
              <w:left w:val="single" w:sz="12" w:space="0" w:color="auto"/>
              <w:bottom w:val="single" w:sz="12" w:space="0" w:color="auto"/>
              <w:right w:val="single" w:sz="8" w:space="0" w:color="auto"/>
            </w:tcBorders>
            <w:shd w:val="clear" w:color="000000" w:fill="F2F2F2"/>
            <w:vAlign w:val="center"/>
            <w:hideMark/>
          </w:tcPr>
          <w:p w14:paraId="7AD7282F" w14:textId="77777777" w:rsidR="00C50BCE" w:rsidRPr="007A4C1E" w:rsidRDefault="00C50BCE" w:rsidP="005A4037">
            <w:pPr>
              <w:spacing w:after="0"/>
              <w:rPr>
                <w:rFonts w:ascii="Arial" w:hAnsi="Arial" w:cs="Arial"/>
                <w:color w:val="000000"/>
                <w:sz w:val="16"/>
                <w:szCs w:val="16"/>
              </w:rPr>
            </w:pPr>
            <w:r w:rsidRPr="007A4C1E">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000000" w:fill="F2F2F2"/>
            <w:vAlign w:val="center"/>
            <w:hideMark/>
          </w:tcPr>
          <w:p w14:paraId="2B2D8C62"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928" w:type="pct"/>
            <w:tcBorders>
              <w:top w:val="nil"/>
              <w:left w:val="nil"/>
              <w:bottom w:val="single" w:sz="12" w:space="0" w:color="auto"/>
              <w:right w:val="single" w:sz="8" w:space="0" w:color="auto"/>
            </w:tcBorders>
            <w:shd w:val="clear" w:color="000000" w:fill="F2F2F2"/>
            <w:vAlign w:val="center"/>
            <w:hideMark/>
          </w:tcPr>
          <w:p w14:paraId="0D6F6871"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882" w:type="pct"/>
            <w:tcBorders>
              <w:top w:val="nil"/>
              <w:left w:val="nil"/>
              <w:bottom w:val="single" w:sz="12" w:space="0" w:color="auto"/>
              <w:right w:val="single" w:sz="8" w:space="0" w:color="auto"/>
            </w:tcBorders>
            <w:shd w:val="clear" w:color="000000" w:fill="F2F2F2"/>
            <w:vAlign w:val="center"/>
            <w:hideMark/>
          </w:tcPr>
          <w:p w14:paraId="06066C8E"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928" w:type="pct"/>
            <w:tcBorders>
              <w:top w:val="nil"/>
              <w:left w:val="nil"/>
              <w:bottom w:val="single" w:sz="12" w:space="0" w:color="auto"/>
              <w:right w:val="single" w:sz="12" w:space="0" w:color="auto"/>
            </w:tcBorders>
            <w:shd w:val="clear" w:color="000000" w:fill="F2F2F2"/>
            <w:vAlign w:val="center"/>
            <w:hideMark/>
          </w:tcPr>
          <w:p w14:paraId="3F7F2B39" w14:textId="77777777" w:rsidR="00C50BCE" w:rsidRPr="007A4C1E" w:rsidRDefault="00C50BCE"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0FC44EE1" w14:textId="77777777" w:rsidR="00C50BCE" w:rsidRPr="0073594C" w:rsidRDefault="00C50BCE" w:rsidP="00C50BCE">
      <w:pPr>
        <w:rPr>
          <w:lang w:eastAsia="ko-KR"/>
        </w:rPr>
      </w:pPr>
    </w:p>
    <w:p w14:paraId="7912C69B" w14:textId="77777777" w:rsidR="00C50BCE" w:rsidRDefault="00C50BCE" w:rsidP="00C50BC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05A2357" w14:textId="77777777" w:rsidR="00C50BCE" w:rsidRDefault="00C50BCE" w:rsidP="00C50BCE">
      <w:pPr>
        <w:rPr>
          <w:lang w:eastAsia="zh-CN"/>
        </w:rPr>
      </w:pPr>
      <w:r>
        <w:rPr>
          <w:lang w:eastAsia="ko-KR"/>
        </w:rPr>
        <w:t>n1</w:t>
      </w:r>
      <w:r w:rsidRPr="0073594C">
        <w:rPr>
          <w:lang w:eastAsia="ko-KR"/>
        </w:rPr>
        <w:t xml:space="preserve"> + n</w:t>
      </w:r>
      <w:r>
        <w:rPr>
          <w:lang w:eastAsia="ko-KR"/>
        </w:rPr>
        <w:t>105</w:t>
      </w:r>
      <w:r w:rsidRPr="0073594C">
        <w:rPr>
          <w:lang w:eastAsia="ko-KR"/>
        </w:rPr>
        <w:t xml:space="preserve"> IMD5 may affect Rx frequencies of band n</w:t>
      </w:r>
      <w:r>
        <w:rPr>
          <w:lang w:eastAsia="ko-KR"/>
        </w:rPr>
        <w:t>3</w:t>
      </w:r>
    </w:p>
    <w:p w14:paraId="7D0AA455" w14:textId="77777777" w:rsidR="00C50BCE" w:rsidRPr="0073594C" w:rsidRDefault="00C50BCE" w:rsidP="00C50BCE">
      <w:pPr>
        <w:rPr>
          <w:lang w:eastAsia="ko-KR"/>
        </w:rPr>
      </w:pPr>
      <w:r w:rsidRPr="0073594C">
        <w:rPr>
          <w:lang w:eastAsia="ko-KR"/>
        </w:rPr>
        <w:t>n</w:t>
      </w:r>
      <w:r>
        <w:rPr>
          <w:lang w:eastAsia="ko-KR"/>
        </w:rPr>
        <w:t>3</w:t>
      </w:r>
      <w:r w:rsidRPr="0073594C">
        <w:rPr>
          <w:lang w:eastAsia="ko-KR"/>
        </w:rPr>
        <w:t xml:space="preserve"> + n</w:t>
      </w:r>
      <w:r>
        <w:rPr>
          <w:lang w:eastAsia="ko-KR"/>
        </w:rPr>
        <w:t>105</w:t>
      </w:r>
      <w:r w:rsidRPr="0073594C">
        <w:rPr>
          <w:lang w:eastAsia="ko-KR"/>
        </w:rPr>
        <w:t xml:space="preserve"> IMD4 may affect Rx frequencies of band n</w:t>
      </w:r>
      <w:r>
        <w:rPr>
          <w:lang w:eastAsia="ko-KR"/>
        </w:rPr>
        <w:t>1</w:t>
      </w:r>
      <w:r w:rsidRPr="0073594C">
        <w:rPr>
          <w:lang w:eastAsia="ko-KR"/>
        </w:rPr>
        <w:t>.</w:t>
      </w:r>
    </w:p>
    <w:p w14:paraId="1C4F4804" w14:textId="77777777" w:rsidR="00C50BCE" w:rsidRPr="0073594C" w:rsidRDefault="00C50BCE" w:rsidP="00C50BCE">
      <w:pPr>
        <w:pStyle w:val="affb"/>
        <w:rPr>
          <w:lang w:eastAsia="ko-KR"/>
        </w:rPr>
      </w:pPr>
    </w:p>
    <w:p w14:paraId="288A941A" w14:textId="31ABF1B4" w:rsidR="00C50BCE" w:rsidRPr="006A0293" w:rsidRDefault="00C50BCE" w:rsidP="00C50BCE">
      <w:pPr>
        <w:pStyle w:val="41"/>
      </w:pPr>
      <w:bookmarkStart w:id="624" w:name="_Toc129109054"/>
      <w:bookmarkStart w:id="625" w:name="_Toc144251667"/>
      <w:r w:rsidRPr="006A0293">
        <w:t>5.</w:t>
      </w:r>
      <w:r>
        <w:t>58</w:t>
      </w:r>
      <w:r w:rsidRPr="006A0293">
        <w:t>.2.2</w:t>
      </w:r>
      <w:r w:rsidRPr="006A0293">
        <w:tab/>
        <w:t>REFSENS requirements</w:t>
      </w:r>
      <w:bookmarkEnd w:id="624"/>
      <w:bookmarkEnd w:id="625"/>
    </w:p>
    <w:p w14:paraId="67606A55" w14:textId="77777777" w:rsidR="00C50BCE" w:rsidRPr="0073594C" w:rsidRDefault="00C50BCE" w:rsidP="00C50BCE">
      <w:r w:rsidRPr="0073594C">
        <w:t xml:space="preserve">MSD values are reused from </w:t>
      </w:r>
      <w:r>
        <w:t>DC_1A-3A_n71A and DC_1A-3A_n28A</w:t>
      </w:r>
      <w:r w:rsidRPr="0073594C">
        <w:t>.</w:t>
      </w:r>
    </w:p>
    <w:p w14:paraId="78DC2441" w14:textId="6E0133E3" w:rsidR="00C50BCE" w:rsidRPr="0073594C" w:rsidRDefault="00C50BCE" w:rsidP="00C50BCE">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58</w:t>
      </w:r>
      <w:r>
        <w:rPr>
          <w:rFonts w:ascii="Arial" w:hAnsi="Arial" w:cs="Arial" w:hint="eastAsia"/>
          <w:b/>
          <w:bCs/>
          <w:lang w:val="en-US" w:eastAsia="zh-CN"/>
        </w:rPr>
        <w:t>.2.</w:t>
      </w:r>
      <w:r>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0BCE" w:rsidRPr="0073594C" w14:paraId="2159B66C"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67C89A" w14:textId="77777777" w:rsidR="00C50BCE" w:rsidRPr="0073594C" w:rsidRDefault="00C50BCE"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878082" w14:textId="77777777" w:rsidR="00C50BCE" w:rsidRPr="0073594C" w:rsidRDefault="00C50BCE" w:rsidP="005A4037">
            <w:pPr>
              <w:pStyle w:val="TAH"/>
            </w:pPr>
            <w:r w:rsidRPr="0073594C">
              <w:t>Source of IMD</w:t>
            </w:r>
          </w:p>
        </w:tc>
      </w:tr>
      <w:tr w:rsidR="00C50BCE" w:rsidRPr="0073594C" w14:paraId="52DE5E9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B813BF" w14:textId="77777777" w:rsidR="00C50BCE" w:rsidRPr="0073594C" w:rsidRDefault="00C50BCE"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5DA36F0" w14:textId="77777777" w:rsidR="00C50BCE" w:rsidRPr="0073594C" w:rsidRDefault="00C50BCE"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4F7A8A00" w14:textId="77777777" w:rsidR="00C50BCE" w:rsidRPr="0073594C" w:rsidRDefault="00C50BCE"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2B0D02BC" w14:textId="77777777" w:rsidR="00C50BCE" w:rsidRPr="0073594C" w:rsidRDefault="00C50BCE"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2D2EACE1" w14:textId="77777777" w:rsidR="00C50BCE" w:rsidRPr="0073594C" w:rsidRDefault="00C50BCE"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2AB119F" w14:textId="77777777" w:rsidR="00C50BCE" w:rsidRPr="0073594C" w:rsidRDefault="00C50BCE"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27CFF175" w14:textId="77777777" w:rsidR="00C50BCE" w:rsidRPr="0073594C" w:rsidRDefault="00C50BCE"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6F6ED02C" w14:textId="77777777" w:rsidR="00C50BCE" w:rsidRPr="0073594C" w:rsidRDefault="00C50BCE"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09350A72" w14:textId="77777777" w:rsidR="00C50BCE" w:rsidRPr="0073594C" w:rsidRDefault="00C50BCE" w:rsidP="005A4037">
            <w:pPr>
              <w:pStyle w:val="TAH"/>
            </w:pPr>
          </w:p>
        </w:tc>
      </w:tr>
      <w:tr w:rsidR="00C50BCE" w:rsidRPr="0073594C" w14:paraId="4FCE895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E013B6" w14:textId="77777777" w:rsidR="00C50BCE" w:rsidRPr="0073594C" w:rsidRDefault="00C50BCE"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3</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2A60F7D3"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vAlign w:val="center"/>
          </w:tcPr>
          <w:p w14:paraId="651010CC" w14:textId="77777777" w:rsidR="00C50BCE" w:rsidRPr="0073594C" w:rsidRDefault="00C50BCE"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34615653"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5397D6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8D9F2E" w14:textId="77777777" w:rsidR="00C50BCE" w:rsidRPr="0073594C" w:rsidRDefault="00C50BCE"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92086B9"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FDD26F8"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2CE809" w14:textId="77777777" w:rsidR="00C50BCE" w:rsidRPr="0073594C" w:rsidRDefault="00C50BCE" w:rsidP="005A4037">
            <w:pPr>
              <w:pStyle w:val="TAC"/>
              <w:rPr>
                <w:lang w:val="en-US" w:eastAsia="zh-CN"/>
              </w:rPr>
            </w:pPr>
            <w:r>
              <w:rPr>
                <w:lang w:val="en-US" w:eastAsia="zh-CN"/>
              </w:rPr>
              <w:t>N/A</w:t>
            </w:r>
          </w:p>
        </w:tc>
      </w:tr>
      <w:tr w:rsidR="00C50BCE" w:rsidRPr="0073594C" w14:paraId="1451AF6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7DA4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DFD7916" w14:textId="77777777" w:rsidR="00C50BCE" w:rsidRPr="0073594C" w:rsidRDefault="00C50BCE" w:rsidP="005A4037">
            <w:pPr>
              <w:pStyle w:val="TAC"/>
              <w:rPr>
                <w:lang w:val="en-US" w:eastAsia="zh-CN"/>
              </w:rPr>
            </w:pPr>
            <w:r>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01B09AC" w14:textId="77777777" w:rsidR="00C50BCE" w:rsidRPr="0073594C" w:rsidRDefault="00C50BCE" w:rsidP="005A4037">
            <w:pPr>
              <w:pStyle w:val="TAC"/>
              <w:rPr>
                <w:lang w:val="en-US" w:eastAsia="zh-CN"/>
              </w:rPr>
            </w:pPr>
            <w:r>
              <w:rPr>
                <w:rFonts w:cs="Arial"/>
                <w:color w:val="000000"/>
                <w:szCs w:val="18"/>
              </w:rPr>
              <w:t>1760</w:t>
            </w:r>
          </w:p>
        </w:tc>
        <w:tc>
          <w:tcPr>
            <w:tcW w:w="964" w:type="dxa"/>
            <w:tcBorders>
              <w:top w:val="single" w:sz="4" w:space="0" w:color="auto"/>
              <w:left w:val="single" w:sz="4" w:space="0" w:color="auto"/>
              <w:right w:val="single" w:sz="4" w:space="0" w:color="auto"/>
            </w:tcBorders>
          </w:tcPr>
          <w:p w14:paraId="584EECA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6DA263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F94B32" w14:textId="77777777" w:rsidR="00C50BCE" w:rsidRPr="0073594C" w:rsidRDefault="00C50BCE" w:rsidP="005A4037">
            <w:pPr>
              <w:pStyle w:val="TAC"/>
              <w:rPr>
                <w:lang w:val="en-US"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4BC6ABFC" w14:textId="77777777" w:rsidR="00C50BCE" w:rsidRPr="0073594C" w:rsidRDefault="00C50BCE" w:rsidP="005A4037">
            <w:pPr>
              <w:pStyle w:val="TAC"/>
              <w:rPr>
                <w:lang w:val="en-US" w:eastAsia="zh-CN"/>
              </w:rPr>
            </w:pPr>
            <w:r>
              <w:rPr>
                <w:lang w:val="en-US" w:eastAsia="zh-CN"/>
              </w:rPr>
              <w:t>4</w:t>
            </w:r>
          </w:p>
        </w:tc>
        <w:tc>
          <w:tcPr>
            <w:tcW w:w="828" w:type="dxa"/>
            <w:tcBorders>
              <w:top w:val="single" w:sz="4" w:space="0" w:color="auto"/>
              <w:left w:val="single" w:sz="4" w:space="0" w:color="auto"/>
              <w:right w:val="single" w:sz="4" w:space="0" w:color="auto"/>
            </w:tcBorders>
            <w:vAlign w:val="center"/>
          </w:tcPr>
          <w:p w14:paraId="1FC0AED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DFFAB0C" w14:textId="77777777" w:rsidR="00C50BCE" w:rsidRPr="0073594C" w:rsidRDefault="00C50BCE" w:rsidP="005A4037">
            <w:pPr>
              <w:pStyle w:val="TAC"/>
              <w:rPr>
                <w:lang w:val="en-US" w:eastAsia="zh-CN"/>
              </w:rPr>
            </w:pPr>
            <w:r>
              <w:rPr>
                <w:lang w:val="en-US" w:eastAsia="zh-CN"/>
              </w:rPr>
              <w:t>IMD5</w:t>
            </w:r>
          </w:p>
        </w:tc>
      </w:tr>
      <w:tr w:rsidR="00C50BCE" w:rsidRPr="0073594C" w14:paraId="475B291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C28CD6"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A1AABB"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4B1FC297" w14:textId="77777777" w:rsidR="00C50BCE" w:rsidRPr="0073594C" w:rsidRDefault="00C50BCE" w:rsidP="005A4037">
            <w:pPr>
              <w:pStyle w:val="TAC"/>
              <w:rPr>
                <w:lang w:val="en-US" w:eastAsia="zh-CN"/>
              </w:rPr>
            </w:pPr>
            <w:r>
              <w:rPr>
                <w:rFonts w:cs="Arial"/>
                <w:color w:val="000000"/>
                <w:szCs w:val="18"/>
              </w:rPr>
              <w:t>695</w:t>
            </w:r>
          </w:p>
        </w:tc>
        <w:tc>
          <w:tcPr>
            <w:tcW w:w="964" w:type="dxa"/>
            <w:tcBorders>
              <w:top w:val="single" w:sz="4" w:space="0" w:color="auto"/>
              <w:left w:val="single" w:sz="4" w:space="0" w:color="auto"/>
              <w:right w:val="single" w:sz="4" w:space="0" w:color="auto"/>
            </w:tcBorders>
          </w:tcPr>
          <w:p w14:paraId="1C790209"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94FCB50"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537B72C" w14:textId="77777777" w:rsidR="00C50BCE" w:rsidRPr="0073594C" w:rsidRDefault="00C50BCE" w:rsidP="005A4037">
            <w:pPr>
              <w:pStyle w:val="TAC"/>
              <w:rPr>
                <w:lang w:val="en-US" w:eastAsia="zh-CN"/>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57AD72C"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49D71B3"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71FBB23" w14:textId="77777777" w:rsidR="00C50BCE" w:rsidRPr="0073594C" w:rsidRDefault="00C50BCE" w:rsidP="005A4037">
            <w:pPr>
              <w:pStyle w:val="TAC"/>
              <w:rPr>
                <w:lang w:val="en-US" w:eastAsia="zh-CN"/>
              </w:rPr>
            </w:pPr>
            <w:r>
              <w:rPr>
                <w:lang w:val="en-US" w:eastAsia="zh-CN"/>
              </w:rPr>
              <w:t>N/A</w:t>
            </w:r>
          </w:p>
        </w:tc>
      </w:tr>
      <w:tr w:rsidR="00C50BCE" w:rsidRPr="0073594C" w14:paraId="1AC213F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456A53"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0CA061" w14:textId="77777777" w:rsidR="00C50BCE" w:rsidRPr="0073594C" w:rsidRDefault="00C50BCE" w:rsidP="005A4037">
            <w:pPr>
              <w:pStyle w:val="TAC"/>
              <w:rPr>
                <w:lang w:val="en-US" w:eastAsia="zh-CN"/>
              </w:rPr>
            </w:pPr>
            <w:r>
              <w:rPr>
                <w:rFonts w:cs="Arial"/>
                <w:color w:val="000000"/>
              </w:rPr>
              <w:t>n1</w:t>
            </w:r>
          </w:p>
        </w:tc>
        <w:tc>
          <w:tcPr>
            <w:tcW w:w="960" w:type="dxa"/>
            <w:tcBorders>
              <w:top w:val="single" w:sz="4" w:space="0" w:color="auto"/>
              <w:left w:val="single" w:sz="4" w:space="0" w:color="auto"/>
              <w:right w:val="single" w:sz="4" w:space="0" w:color="auto"/>
            </w:tcBorders>
          </w:tcPr>
          <w:p w14:paraId="0071AC38" w14:textId="77777777" w:rsidR="00C50BCE" w:rsidRPr="0073594C" w:rsidRDefault="00C50BCE" w:rsidP="005A4037">
            <w:pPr>
              <w:pStyle w:val="TAC"/>
              <w:rPr>
                <w:lang w:val="en-US" w:eastAsia="zh-CN"/>
              </w:rPr>
            </w:pPr>
            <w:r>
              <w:rPr>
                <w:lang w:val="en-US" w:eastAsia="zh-CN"/>
              </w:rPr>
              <w:t>1970</w:t>
            </w:r>
          </w:p>
        </w:tc>
        <w:tc>
          <w:tcPr>
            <w:tcW w:w="964" w:type="dxa"/>
            <w:tcBorders>
              <w:top w:val="single" w:sz="4" w:space="0" w:color="auto"/>
              <w:left w:val="single" w:sz="4" w:space="0" w:color="auto"/>
              <w:right w:val="single" w:sz="4" w:space="0" w:color="auto"/>
            </w:tcBorders>
          </w:tcPr>
          <w:p w14:paraId="23E880F1"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A7518E"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F075D0" w14:textId="77777777" w:rsidR="00C50BCE" w:rsidRPr="0073594C" w:rsidRDefault="00C50BCE" w:rsidP="005A4037">
            <w:pPr>
              <w:pStyle w:val="TAC"/>
              <w:rPr>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DE477C1" w14:textId="77777777" w:rsidR="00C50BCE" w:rsidRPr="0073594C" w:rsidRDefault="00C50BCE" w:rsidP="005A4037">
            <w:pPr>
              <w:pStyle w:val="TAC"/>
              <w:rPr>
                <w:lang w:val="en-US" w:eastAsia="zh-CN"/>
              </w:rPr>
            </w:pPr>
            <w:r>
              <w:rPr>
                <w:lang w:val="en-US" w:eastAsia="zh-CN"/>
              </w:rPr>
              <w:t>5</w:t>
            </w:r>
          </w:p>
        </w:tc>
        <w:tc>
          <w:tcPr>
            <w:tcW w:w="828" w:type="dxa"/>
            <w:tcBorders>
              <w:top w:val="single" w:sz="4" w:space="0" w:color="auto"/>
              <w:left w:val="single" w:sz="4" w:space="0" w:color="auto"/>
              <w:right w:val="single" w:sz="4" w:space="0" w:color="auto"/>
            </w:tcBorders>
            <w:vAlign w:val="center"/>
          </w:tcPr>
          <w:p w14:paraId="30D2F860"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8F411F" w14:textId="77777777" w:rsidR="00C50BCE" w:rsidRPr="0073594C" w:rsidRDefault="00C50BCE" w:rsidP="005A4037">
            <w:pPr>
              <w:pStyle w:val="TAC"/>
              <w:rPr>
                <w:lang w:val="en-US" w:eastAsia="zh-CN"/>
              </w:rPr>
            </w:pPr>
            <w:r>
              <w:rPr>
                <w:lang w:val="en-US" w:eastAsia="zh-CN"/>
              </w:rPr>
              <w:t>IMD4</w:t>
            </w:r>
          </w:p>
        </w:tc>
      </w:tr>
      <w:tr w:rsidR="00C50BCE" w:rsidRPr="0073594C" w14:paraId="6FD6502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850127"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9EE26" w14:textId="77777777" w:rsidR="00C50BCE" w:rsidRPr="0073594C" w:rsidRDefault="00C50BCE" w:rsidP="005A4037">
            <w:pPr>
              <w:pStyle w:val="TAC"/>
              <w:rPr>
                <w:lang w:val="en-US" w:eastAsia="zh-CN"/>
              </w:rPr>
            </w:pPr>
            <w:r>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14:paraId="3D821A1C" w14:textId="77777777" w:rsidR="00C50BCE" w:rsidRPr="0073594C" w:rsidRDefault="00C50BCE" w:rsidP="005A4037">
            <w:pPr>
              <w:pStyle w:val="TAC"/>
              <w:rPr>
                <w:lang w:val="en-US" w:eastAsia="zh-CN"/>
              </w:rPr>
            </w:pPr>
            <w:r>
              <w:rPr>
                <w:lang w:val="en-US" w:eastAsia="zh-CN"/>
              </w:rPr>
              <w:t>1775</w:t>
            </w:r>
          </w:p>
        </w:tc>
        <w:tc>
          <w:tcPr>
            <w:tcW w:w="964" w:type="dxa"/>
            <w:tcBorders>
              <w:top w:val="single" w:sz="4" w:space="0" w:color="auto"/>
              <w:left w:val="single" w:sz="4" w:space="0" w:color="auto"/>
              <w:right w:val="single" w:sz="4" w:space="0" w:color="auto"/>
            </w:tcBorders>
          </w:tcPr>
          <w:p w14:paraId="43306E5A"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40645CB"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FB04114" w14:textId="77777777" w:rsidR="00C50BCE" w:rsidRPr="0073594C" w:rsidRDefault="00C50BCE" w:rsidP="005A4037">
            <w:pPr>
              <w:pStyle w:val="TAC"/>
              <w:rPr>
                <w:lang w:val="en-US"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7BD8F48"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E2E901B"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B5B1234" w14:textId="77777777" w:rsidR="00C50BCE" w:rsidRPr="0073594C" w:rsidRDefault="00C50BCE" w:rsidP="005A4037">
            <w:pPr>
              <w:pStyle w:val="TAC"/>
              <w:rPr>
                <w:lang w:val="en-US" w:eastAsia="zh-CN"/>
              </w:rPr>
            </w:pPr>
            <w:r>
              <w:rPr>
                <w:lang w:val="en-US" w:eastAsia="zh-CN"/>
              </w:rPr>
              <w:t>N/A</w:t>
            </w:r>
          </w:p>
        </w:tc>
      </w:tr>
      <w:tr w:rsidR="00C50BCE" w:rsidRPr="0073594C" w14:paraId="7D90996A"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D9401" w14:textId="77777777" w:rsidR="00C50BCE" w:rsidRPr="0073594C" w:rsidRDefault="00C50BCE"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B3A7E1" w14:textId="77777777" w:rsidR="00C50BCE" w:rsidRPr="0073594C" w:rsidRDefault="00C50BCE" w:rsidP="005A4037">
            <w:pPr>
              <w:pStyle w:val="TAC"/>
              <w:rPr>
                <w:lang w:val="en-US" w:eastAsia="zh-CN"/>
              </w:rPr>
            </w:pPr>
            <w:r>
              <w:rPr>
                <w:rFonts w:cs="Arial"/>
                <w:szCs w:val="18"/>
                <w:lang w:val="en-US" w:eastAsia="zh-CN"/>
              </w:rPr>
              <w:t>n105</w:t>
            </w:r>
          </w:p>
        </w:tc>
        <w:tc>
          <w:tcPr>
            <w:tcW w:w="960" w:type="dxa"/>
            <w:tcBorders>
              <w:top w:val="single" w:sz="4" w:space="0" w:color="auto"/>
              <w:left w:val="single" w:sz="4" w:space="0" w:color="auto"/>
              <w:bottom w:val="single" w:sz="4" w:space="0" w:color="auto"/>
              <w:right w:val="single" w:sz="4" w:space="0" w:color="auto"/>
            </w:tcBorders>
          </w:tcPr>
          <w:p w14:paraId="4F3C4172" w14:textId="77777777" w:rsidR="00C50BCE" w:rsidRPr="0073594C" w:rsidRDefault="00C50BCE" w:rsidP="005A4037">
            <w:pPr>
              <w:pStyle w:val="TAC"/>
              <w:rPr>
                <w:lang w:val="en-US" w:eastAsia="zh-CN"/>
              </w:rPr>
            </w:pPr>
            <w:r>
              <w:rPr>
                <w:lang w:val="en-US" w:eastAsia="zh-CN"/>
              </w:rPr>
              <w:t>695</w:t>
            </w:r>
          </w:p>
        </w:tc>
        <w:tc>
          <w:tcPr>
            <w:tcW w:w="964" w:type="dxa"/>
            <w:tcBorders>
              <w:top w:val="single" w:sz="4" w:space="0" w:color="auto"/>
              <w:left w:val="single" w:sz="4" w:space="0" w:color="auto"/>
              <w:bottom w:val="single" w:sz="4" w:space="0" w:color="auto"/>
              <w:right w:val="single" w:sz="4" w:space="0" w:color="auto"/>
            </w:tcBorders>
          </w:tcPr>
          <w:p w14:paraId="55A7A308" w14:textId="77777777" w:rsidR="00C50BCE" w:rsidRPr="0073594C" w:rsidRDefault="00C50BCE"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643F9" w14:textId="77777777" w:rsidR="00C50BCE" w:rsidRPr="0073594C" w:rsidRDefault="00C50BCE"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0A67AC" w14:textId="77777777" w:rsidR="00C50BCE" w:rsidRPr="0073594C" w:rsidRDefault="00C50BCE" w:rsidP="005A4037">
            <w:pPr>
              <w:pStyle w:val="TAC"/>
              <w:rPr>
                <w:lang w:val="en-US" w:eastAsia="zh-CN"/>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837FE82" w14:textId="77777777" w:rsidR="00C50BCE" w:rsidRPr="0073594C" w:rsidRDefault="00C50BCE"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2BB6F1" w14:textId="77777777" w:rsidR="00C50BCE" w:rsidRPr="0073594C" w:rsidRDefault="00C50BCE"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15FCD1" w14:textId="77777777" w:rsidR="00C50BCE" w:rsidRPr="0073594C" w:rsidRDefault="00C50BCE" w:rsidP="005A4037">
            <w:pPr>
              <w:pStyle w:val="TAC"/>
              <w:rPr>
                <w:lang w:val="en-US" w:eastAsia="zh-CN"/>
              </w:rPr>
            </w:pPr>
            <w:r>
              <w:rPr>
                <w:lang w:val="en-US" w:eastAsia="zh-CN"/>
              </w:rPr>
              <w:t>N/A</w:t>
            </w:r>
          </w:p>
        </w:tc>
      </w:tr>
    </w:tbl>
    <w:p w14:paraId="2F5A8041" w14:textId="77777777" w:rsidR="00C50BCE" w:rsidRDefault="00C50BCE" w:rsidP="00C50BCE">
      <w:pPr>
        <w:rPr>
          <w:color w:val="0070C0"/>
        </w:rPr>
      </w:pPr>
    </w:p>
    <w:p w14:paraId="07C1C534" w14:textId="6D142459" w:rsidR="004A3F59" w:rsidRPr="00AB6990" w:rsidRDefault="004A3F59" w:rsidP="004A3F59">
      <w:pPr>
        <w:pStyle w:val="21"/>
      </w:pPr>
      <w:bookmarkStart w:id="626" w:name="_Toc144251668"/>
      <w:r w:rsidRPr="00AB6990">
        <w:t>5.</w:t>
      </w:r>
      <w:r>
        <w:t>59</w:t>
      </w:r>
      <w:r w:rsidRPr="00AB6990">
        <w:tab/>
        <w:t>CA_n</w:t>
      </w:r>
      <w:r>
        <w:t>1</w:t>
      </w:r>
      <w:r w:rsidRPr="00AB6990">
        <w:t>-n</w:t>
      </w:r>
      <w:r>
        <w:t>40</w:t>
      </w:r>
      <w:r w:rsidRPr="00AB6990">
        <w:t>-n</w:t>
      </w:r>
      <w:r>
        <w:t>105</w:t>
      </w:r>
      <w:bookmarkEnd w:id="626"/>
    </w:p>
    <w:p w14:paraId="2FB71D28" w14:textId="36DF0A6A" w:rsidR="004A3F59" w:rsidRPr="006A0293" w:rsidRDefault="004A3F59" w:rsidP="004A3F59">
      <w:pPr>
        <w:pStyle w:val="31"/>
        <w:rPr>
          <w:rFonts w:cs="Arial"/>
          <w:color w:val="000000" w:themeColor="text1"/>
          <w:szCs w:val="28"/>
        </w:rPr>
      </w:pPr>
      <w:bookmarkStart w:id="627" w:name="_Toc144251669"/>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.1</w:t>
      </w:r>
      <w:r w:rsidRPr="006A0293">
        <w:rPr>
          <w:rFonts w:cs="Arial"/>
          <w:color w:val="000000" w:themeColor="text1"/>
          <w:szCs w:val="28"/>
        </w:rPr>
        <w:tab/>
        <w:t>Common for 1 band UL and 2 bands UL CA</w:t>
      </w:r>
      <w:bookmarkEnd w:id="627"/>
    </w:p>
    <w:p w14:paraId="1EE64307" w14:textId="02D0AB6E" w:rsidR="004A3F59" w:rsidRPr="006A0293" w:rsidRDefault="004A3F59" w:rsidP="004A3F59">
      <w:pPr>
        <w:pStyle w:val="41"/>
      </w:pPr>
      <w:bookmarkStart w:id="628" w:name="_Toc144251670"/>
      <w:r>
        <w:t>5.59</w:t>
      </w:r>
      <w:r w:rsidRPr="0073594C">
        <w:t>.1.1</w:t>
      </w:r>
      <w:r w:rsidRPr="0073594C">
        <w:tab/>
      </w:r>
      <w:r w:rsidRPr="006A0293">
        <w:t>Operating bands for CA</w:t>
      </w:r>
      <w:bookmarkEnd w:id="628"/>
    </w:p>
    <w:p w14:paraId="02A61F91" w14:textId="3A1C9315"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5.59</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161A17AB"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3A159DBF"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6A51785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528264D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6F627D24"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067B867"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11073A3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20AC335"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1EF71B0"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9E957F1"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57DF6B6D"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1291B40" w14:textId="77777777" w:rsidR="004A3F59" w:rsidRPr="0073594C" w:rsidRDefault="004A3F59" w:rsidP="005A4037">
            <w:pPr>
              <w:spacing w:after="0"/>
              <w:rPr>
                <w:rFonts w:ascii="Arial" w:hAnsi="Arial"/>
                <w:b/>
                <w:color w:val="000000"/>
                <w:sz w:val="18"/>
              </w:rPr>
            </w:pPr>
          </w:p>
        </w:tc>
      </w:tr>
      <w:tr w:rsidR="004A3F59" w:rsidRPr="0073594C" w14:paraId="593B6E71"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D524E1D"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98B9676"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3B18043C"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236743B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B9CCB98" w14:textId="77777777" w:rsidR="004A3F59" w:rsidRPr="0073594C" w:rsidRDefault="004A3F59" w:rsidP="005A4037">
            <w:pPr>
              <w:spacing w:after="0"/>
              <w:rPr>
                <w:rFonts w:ascii="Arial" w:hAnsi="Arial"/>
                <w:b/>
                <w:color w:val="000000"/>
                <w:sz w:val="18"/>
              </w:rPr>
            </w:pPr>
          </w:p>
        </w:tc>
      </w:tr>
      <w:tr w:rsidR="004A3F59" w:rsidRPr="0073594C" w14:paraId="7DE2FF5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08D84A"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665E76A8"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50FAFAD3"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7754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79C314ED"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C06B75E"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38B560F3"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21550EEA"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5729E92B"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1A51E32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086BB6CF"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750C7D7"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610F562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2467ED5B"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2098C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36C99E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7857FFB0"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F8F08E"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03316DE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25A5279A"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28322E9"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BDF1EC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09ACCC34"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522AFCC"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5EBEF4D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EC37368"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B2F496E"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3020C2F9"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73E4A544"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BED0933" w14:textId="77777777" w:rsidR="004A3F59" w:rsidRPr="0073594C" w:rsidRDefault="004A3F59" w:rsidP="004A3F59">
      <w:pPr>
        <w:rPr>
          <w:lang w:eastAsia="ko-KR"/>
        </w:rPr>
      </w:pPr>
    </w:p>
    <w:p w14:paraId="5F86C397" w14:textId="22093206" w:rsidR="004A3F59" w:rsidRPr="006A0293" w:rsidRDefault="004A3F59" w:rsidP="004A3F59">
      <w:pPr>
        <w:pStyle w:val="41"/>
      </w:pPr>
      <w:bookmarkStart w:id="629" w:name="_Toc144251671"/>
      <w:r w:rsidRPr="006A0293">
        <w:t>5.</w:t>
      </w:r>
      <w:r>
        <w:t>59</w:t>
      </w:r>
      <w:r w:rsidRPr="0073594C">
        <w:rPr>
          <w:rFonts w:hint="eastAsia"/>
        </w:rPr>
        <w:t>.</w:t>
      </w:r>
      <w:r w:rsidRPr="0073594C">
        <w:t>1.2</w:t>
      </w:r>
      <w:r w:rsidRPr="0073594C">
        <w:tab/>
        <w:t xml:space="preserve">Channel bandwidths per operating band for </w:t>
      </w:r>
      <w:r w:rsidRPr="0073594C">
        <w:rPr>
          <w:rFonts w:hint="eastAsia"/>
        </w:rPr>
        <w:t>CA</w:t>
      </w:r>
      <w:bookmarkEnd w:id="629"/>
    </w:p>
    <w:p w14:paraId="500A5E6F" w14:textId="140A7085"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410410A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D5955A"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CF6D0B"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5497268C"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AEA3E6"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7D27CA1" w14:textId="77777777" w:rsidR="004A3F59" w:rsidRPr="0073594C" w:rsidRDefault="004A3F59" w:rsidP="005A4037">
            <w:pPr>
              <w:pStyle w:val="TAH"/>
              <w:rPr>
                <w:szCs w:val="18"/>
                <w:lang w:val="en-US" w:eastAsia="zh-CN"/>
              </w:rPr>
            </w:pPr>
            <w:r w:rsidRPr="0073594C">
              <w:t>Bandwidth combination set</w:t>
            </w:r>
          </w:p>
        </w:tc>
      </w:tr>
      <w:tr w:rsidR="004A3F59" w:rsidRPr="0073594C" w14:paraId="01ABD5B0"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4457" w14:textId="77777777" w:rsidR="004A3F59" w:rsidRPr="0073594C" w:rsidRDefault="004A3F5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A9DB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2E923739"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A5D5E33"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F391DC"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D2F7BC3"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D84E9B9"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38317F5B"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854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48D9B124" w14:textId="77777777" w:rsidR="004A3F59" w:rsidRPr="0073594C" w:rsidRDefault="004A3F59" w:rsidP="005A4037">
            <w:pPr>
              <w:pStyle w:val="TAC"/>
              <w:rPr>
                <w:rFonts w:cs="Arial"/>
                <w:szCs w:val="18"/>
                <w:lang w:val="en-US" w:eastAsia="zh-CN"/>
              </w:rPr>
            </w:pPr>
            <w:r>
              <w:rPr>
                <w:rFonts w:eastAsia="宋体"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6D8792" w14:textId="77777777" w:rsidR="004A3F59" w:rsidRPr="0073594C" w:rsidRDefault="004A3F5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F6CF8C" w14:textId="77777777" w:rsidR="004A3F59" w:rsidRPr="0073594C" w:rsidRDefault="004A3F59" w:rsidP="005A4037">
            <w:pPr>
              <w:pStyle w:val="TAC"/>
              <w:rPr>
                <w:szCs w:val="18"/>
                <w:lang w:val="en-US" w:eastAsia="zh-CN"/>
              </w:rPr>
            </w:pPr>
          </w:p>
        </w:tc>
      </w:tr>
      <w:tr w:rsidR="004A3F59" w:rsidRPr="0073594C" w14:paraId="6832F9E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7636D"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4B4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4D1BA8C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927CCE4" w14:textId="77777777" w:rsidR="004A3F59" w:rsidRPr="0073594C" w:rsidRDefault="004A3F5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C0970" w14:textId="77777777" w:rsidR="004A3F59" w:rsidRPr="0073594C" w:rsidRDefault="004A3F59" w:rsidP="005A4037">
            <w:pPr>
              <w:pStyle w:val="TAC"/>
              <w:rPr>
                <w:szCs w:val="18"/>
                <w:lang w:val="en-US" w:eastAsia="zh-CN"/>
              </w:rPr>
            </w:pPr>
          </w:p>
        </w:tc>
      </w:tr>
    </w:tbl>
    <w:p w14:paraId="06A93809" w14:textId="77777777" w:rsidR="004A3F59" w:rsidRPr="0073594C" w:rsidRDefault="004A3F59" w:rsidP="004A3F59">
      <w:pPr>
        <w:pStyle w:val="EditorsNote"/>
        <w:ind w:left="284" w:firstLine="0"/>
      </w:pPr>
      <w:r w:rsidRPr="0073594C">
        <w:rPr>
          <w:lang w:val="en-US" w:eastAsia="zh-CN"/>
        </w:rPr>
        <w:t xml:space="preserve"> </w:t>
      </w:r>
    </w:p>
    <w:p w14:paraId="24D75816" w14:textId="4B088BE9" w:rsidR="004A3F59" w:rsidRPr="006A0293" w:rsidRDefault="004A3F59" w:rsidP="004A3F59">
      <w:pPr>
        <w:pStyle w:val="41"/>
      </w:pPr>
      <w:bookmarkStart w:id="630" w:name="_Toc144251672"/>
      <w:r>
        <w:t>5.59</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30"/>
    </w:p>
    <w:p w14:paraId="745AFAE9"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fallbacks</w:t>
      </w:r>
      <w:r w:rsidRPr="0073594C">
        <w:t>.</w:t>
      </w:r>
    </w:p>
    <w:p w14:paraId="6158C251" w14:textId="2B4EBDEA"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59</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541052A4" w14:textId="77777777" w:rsidTr="005A4037">
        <w:trPr>
          <w:jc w:val="center"/>
        </w:trPr>
        <w:tc>
          <w:tcPr>
            <w:tcW w:w="2336" w:type="dxa"/>
            <w:vMerge w:val="restart"/>
            <w:tcBorders>
              <w:top w:val="single" w:sz="4" w:space="0" w:color="auto"/>
              <w:left w:val="single" w:sz="4" w:space="0" w:color="auto"/>
              <w:right w:val="single" w:sz="4" w:space="0" w:color="auto"/>
            </w:tcBorders>
          </w:tcPr>
          <w:p w14:paraId="25237911"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E83A45"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4A3F59" w:rsidRPr="0073594C" w14:paraId="689594B6" w14:textId="77777777" w:rsidTr="005A4037">
        <w:trPr>
          <w:jc w:val="center"/>
        </w:trPr>
        <w:tc>
          <w:tcPr>
            <w:tcW w:w="2336" w:type="dxa"/>
            <w:vMerge/>
            <w:tcBorders>
              <w:left w:val="single" w:sz="4" w:space="0" w:color="auto"/>
              <w:bottom w:val="single" w:sz="4" w:space="0" w:color="auto"/>
              <w:right w:val="single" w:sz="4" w:space="0" w:color="auto"/>
            </w:tcBorders>
          </w:tcPr>
          <w:p w14:paraId="113F34CC" w14:textId="77777777" w:rsidR="004A3F59" w:rsidRPr="0073594C" w:rsidRDefault="004A3F5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93A12"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4A3F59" w:rsidRPr="0073594C" w14:paraId="5B9519E0"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76F198"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671F2823"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53B157"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C71C49"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4A3F59" w:rsidRPr="0073594C" w14:paraId="67F4D566"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20E7BDF"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0B2D728" w14:textId="77777777" w:rsidR="004A3F59" w:rsidRPr="0073594C" w:rsidRDefault="004A3F5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36AB9FE9" w14:textId="77777777" w:rsidR="004A3F59" w:rsidRPr="0073594C" w:rsidRDefault="004A3F59" w:rsidP="004A3F59">
      <w:pPr>
        <w:keepNext/>
        <w:keepLines/>
        <w:rPr>
          <w:rFonts w:ascii="Arial" w:hAnsi="Arial" w:cs="Arial"/>
        </w:rPr>
      </w:pPr>
    </w:p>
    <w:p w14:paraId="71229006" w14:textId="4A44EDDB"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59</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78E27822" w14:textId="77777777" w:rsidTr="005A4037">
        <w:trPr>
          <w:trHeight w:val="187"/>
          <w:jc w:val="center"/>
        </w:trPr>
        <w:tc>
          <w:tcPr>
            <w:tcW w:w="2551" w:type="dxa"/>
            <w:vMerge w:val="restart"/>
          </w:tcPr>
          <w:p w14:paraId="55FC22F9"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44D6A0C5"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4A3F59" w:rsidRPr="0073594C" w14:paraId="48F374D5" w14:textId="77777777" w:rsidTr="005A4037">
        <w:trPr>
          <w:trHeight w:val="187"/>
          <w:jc w:val="center"/>
        </w:trPr>
        <w:tc>
          <w:tcPr>
            <w:tcW w:w="2551" w:type="dxa"/>
            <w:vMerge/>
            <w:tcBorders>
              <w:bottom w:val="single" w:sz="4" w:space="0" w:color="auto"/>
            </w:tcBorders>
          </w:tcPr>
          <w:p w14:paraId="2327B700" w14:textId="77777777" w:rsidR="004A3F59" w:rsidRPr="0073594C" w:rsidRDefault="004A3F59" w:rsidP="005A4037">
            <w:pPr>
              <w:keepNext/>
              <w:keepLines/>
              <w:spacing w:after="0"/>
              <w:jc w:val="center"/>
              <w:rPr>
                <w:rFonts w:ascii="Arial" w:eastAsia="等线" w:hAnsi="Arial"/>
                <w:b/>
                <w:color w:val="000000" w:themeColor="text1"/>
                <w:sz w:val="18"/>
              </w:rPr>
            </w:pPr>
          </w:p>
        </w:tc>
        <w:tc>
          <w:tcPr>
            <w:tcW w:w="5666" w:type="dxa"/>
            <w:gridSpan w:val="3"/>
            <w:vAlign w:val="center"/>
          </w:tcPr>
          <w:p w14:paraId="45A43E36"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4A3F59" w:rsidRPr="0073594C" w14:paraId="33065299" w14:textId="77777777" w:rsidTr="005A4037">
        <w:trPr>
          <w:trHeight w:val="187"/>
          <w:jc w:val="center"/>
        </w:trPr>
        <w:tc>
          <w:tcPr>
            <w:tcW w:w="2551" w:type="dxa"/>
            <w:tcBorders>
              <w:bottom w:val="single" w:sz="4" w:space="0" w:color="auto"/>
            </w:tcBorders>
            <w:shd w:val="clear" w:color="auto" w:fill="auto"/>
          </w:tcPr>
          <w:p w14:paraId="3ED5F9B4" w14:textId="77777777" w:rsidR="004A3F59" w:rsidRPr="0073594C" w:rsidRDefault="004A3F5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31D93E91"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764201C9"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447" w:type="dxa"/>
            <w:vAlign w:val="center"/>
          </w:tcPr>
          <w:p w14:paraId="5D4B764D"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4A3F59" w:rsidRPr="0073594C" w14:paraId="19ED3216" w14:textId="77777777" w:rsidTr="005A4037">
        <w:trPr>
          <w:trHeight w:val="187"/>
          <w:jc w:val="center"/>
        </w:trPr>
        <w:tc>
          <w:tcPr>
            <w:tcW w:w="8220" w:type="dxa"/>
            <w:gridSpan w:val="4"/>
            <w:tcBorders>
              <w:top w:val="single" w:sz="4" w:space="0" w:color="auto"/>
            </w:tcBorders>
            <w:shd w:val="clear" w:color="auto" w:fill="auto"/>
          </w:tcPr>
          <w:p w14:paraId="149B7D45" w14:textId="77777777" w:rsidR="004A3F59" w:rsidRPr="0073594C" w:rsidRDefault="004A3F5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2C2170B2" w14:textId="77777777" w:rsidR="004A3F59" w:rsidRPr="0073594C" w:rsidRDefault="004A3F5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BA72C2A" w14:textId="77777777" w:rsidR="004A3F59" w:rsidRPr="0073594C" w:rsidRDefault="004A3F59" w:rsidP="004A3F59"/>
    <w:p w14:paraId="17562D9D" w14:textId="18532645" w:rsidR="004A3F59" w:rsidRPr="006A0293" w:rsidRDefault="004A3F59" w:rsidP="004A3F59">
      <w:pPr>
        <w:pStyle w:val="31"/>
        <w:rPr>
          <w:rFonts w:cs="Arial"/>
          <w:color w:val="000000" w:themeColor="text1"/>
          <w:szCs w:val="28"/>
        </w:rPr>
      </w:pPr>
      <w:bookmarkStart w:id="631" w:name="_Toc144251673"/>
      <w:r w:rsidRPr="006A0293">
        <w:rPr>
          <w:rFonts w:cs="Arial"/>
          <w:color w:val="000000" w:themeColor="text1"/>
          <w:szCs w:val="28"/>
        </w:rPr>
        <w:t>5.</w:t>
      </w:r>
      <w:r>
        <w:rPr>
          <w:rFonts w:cs="Arial"/>
          <w:color w:val="000000" w:themeColor="text1"/>
          <w:szCs w:val="28"/>
        </w:rPr>
        <w:t>59</w:t>
      </w:r>
      <w:r w:rsidRPr="006A0293">
        <w:rPr>
          <w:rFonts w:cs="Arial"/>
          <w:color w:val="000000" w:themeColor="text1"/>
          <w:szCs w:val="28"/>
        </w:rPr>
        <w:t>.2</w:t>
      </w:r>
      <w:r w:rsidRPr="006A0293">
        <w:rPr>
          <w:rFonts w:cs="Arial"/>
          <w:color w:val="000000" w:themeColor="text1"/>
          <w:szCs w:val="28"/>
        </w:rPr>
        <w:tab/>
        <w:t>Specific for 2 bands UL CA</w:t>
      </w:r>
      <w:bookmarkEnd w:id="631"/>
    </w:p>
    <w:p w14:paraId="5D7A123E" w14:textId="40351888" w:rsidR="004A3F59" w:rsidRPr="006A0293" w:rsidRDefault="004A3F59" w:rsidP="006A0293">
      <w:pPr>
        <w:pStyle w:val="41"/>
        <w:rPr>
          <w:i/>
        </w:rPr>
      </w:pPr>
      <w:bookmarkStart w:id="632" w:name="_Toc144251674"/>
      <w:r>
        <w:rPr>
          <w:rFonts w:hint="eastAsia"/>
        </w:rPr>
        <w:t>5.</w:t>
      </w:r>
      <w:r>
        <w:t>59</w:t>
      </w:r>
      <w:r w:rsidRPr="0073594C">
        <w:rPr>
          <w:rFonts w:hint="eastAsia"/>
        </w:rPr>
        <w:t>.</w:t>
      </w:r>
      <w:r w:rsidRPr="0073594C">
        <w:t>2.1</w:t>
      </w:r>
      <w:r w:rsidRPr="0073594C">
        <w:tab/>
      </w:r>
      <w:r w:rsidRPr="0073594C">
        <w:rPr>
          <w:rFonts w:hint="eastAsia"/>
        </w:rPr>
        <w:t>UE co-existence studies</w:t>
      </w:r>
      <w:bookmarkEnd w:id="632"/>
    </w:p>
    <w:p w14:paraId="2F1ABAF4" w14:textId="0422D370" w:rsidR="004A3F59" w:rsidRPr="0073594C" w:rsidRDefault="004A3F59" w:rsidP="004A3F59">
      <w:r w:rsidRPr="0073594C">
        <w:t xml:space="preserve">Table </w:t>
      </w:r>
      <w:r>
        <w:rPr>
          <w:rFonts w:hint="eastAsia"/>
          <w:lang w:val="en-US" w:eastAsia="zh-CN"/>
        </w:rPr>
        <w:t>5.</w:t>
      </w:r>
      <w:r>
        <w:rPr>
          <w:lang w:val="en-US" w:eastAsia="zh-CN"/>
        </w:rPr>
        <w:t>59</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F82E1BB" w14:textId="59D8264C" w:rsidR="004A3F59" w:rsidRPr="0073594C" w:rsidRDefault="004A3F59" w:rsidP="004A3F59">
      <w:r>
        <w:t>Table 5.59</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B1A9A86" w14:textId="361961E6" w:rsidR="004A3F59" w:rsidRPr="0073594C" w:rsidRDefault="004A3F59" w:rsidP="004A3F59">
      <w:r>
        <w:t>Table 5.59</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6A6ED7B" w14:textId="77777777" w:rsidR="004A3F59" w:rsidRPr="0073594C" w:rsidRDefault="004A3F59" w:rsidP="004A3F59"/>
    <w:p w14:paraId="5CF1699D" w14:textId="48A08620"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E017F2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D9563"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08B94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8B8A91E"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3CB2F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A9DFF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EF2CD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783A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175EFA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47766D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63B1B8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3F451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5DE610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A875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0BB73F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FFB51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78300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37C00E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4A3F59" w:rsidRPr="0073594C" w14:paraId="248368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1FA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DE97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3C69BC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F5EC8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241E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1D1AA9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1693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6DF9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320</w:t>
            </w:r>
          </w:p>
        </w:tc>
        <w:tc>
          <w:tcPr>
            <w:tcW w:w="1842" w:type="dxa"/>
            <w:tcBorders>
              <w:top w:val="nil"/>
              <w:left w:val="nil"/>
              <w:bottom w:val="single" w:sz="4" w:space="0" w:color="auto"/>
              <w:right w:val="single" w:sz="4" w:space="0" w:color="auto"/>
            </w:tcBorders>
            <w:shd w:val="clear" w:color="auto" w:fill="auto"/>
            <w:noWrap/>
            <w:vAlign w:val="center"/>
          </w:tcPr>
          <w:p w14:paraId="3E1089D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480</w:t>
            </w:r>
          </w:p>
        </w:tc>
        <w:tc>
          <w:tcPr>
            <w:tcW w:w="1985" w:type="dxa"/>
            <w:tcBorders>
              <w:top w:val="nil"/>
              <w:left w:val="nil"/>
              <w:bottom w:val="single" w:sz="4" w:space="0" w:color="auto"/>
              <w:right w:val="single" w:sz="4" w:space="0" w:color="auto"/>
            </w:tcBorders>
            <w:shd w:val="clear" w:color="auto" w:fill="auto"/>
            <w:noWrap/>
            <w:vAlign w:val="center"/>
          </w:tcPr>
          <w:p w14:paraId="1B84B9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4220</w:t>
            </w:r>
          </w:p>
        </w:tc>
        <w:tc>
          <w:tcPr>
            <w:tcW w:w="1843" w:type="dxa"/>
            <w:tcBorders>
              <w:top w:val="nil"/>
              <w:left w:val="nil"/>
              <w:bottom w:val="single" w:sz="4" w:space="0" w:color="auto"/>
              <w:right w:val="single" w:sz="4" w:space="0" w:color="auto"/>
            </w:tcBorders>
            <w:shd w:val="clear" w:color="auto" w:fill="auto"/>
            <w:noWrap/>
            <w:vAlign w:val="center"/>
          </w:tcPr>
          <w:p w14:paraId="4DD5C6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4380</w:t>
            </w:r>
          </w:p>
        </w:tc>
      </w:tr>
      <w:tr w:rsidR="004A3F59" w:rsidRPr="0073594C" w14:paraId="3C8E0D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E64F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7B0E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3E2BD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8DE9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B490D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94A5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A7778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A071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1440</w:t>
            </w:r>
          </w:p>
        </w:tc>
        <w:tc>
          <w:tcPr>
            <w:tcW w:w="1842" w:type="dxa"/>
            <w:tcBorders>
              <w:top w:val="nil"/>
              <w:left w:val="nil"/>
              <w:bottom w:val="single" w:sz="4" w:space="0" w:color="auto"/>
              <w:right w:val="single" w:sz="4" w:space="0" w:color="auto"/>
            </w:tcBorders>
            <w:shd w:val="clear" w:color="auto" w:fill="auto"/>
            <w:noWrap/>
            <w:vAlign w:val="center"/>
          </w:tcPr>
          <w:p w14:paraId="5D31C2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1660</w:t>
            </w:r>
          </w:p>
        </w:tc>
        <w:tc>
          <w:tcPr>
            <w:tcW w:w="1985" w:type="dxa"/>
            <w:tcBorders>
              <w:top w:val="nil"/>
              <w:left w:val="nil"/>
              <w:bottom w:val="single" w:sz="4" w:space="0" w:color="auto"/>
              <w:right w:val="single" w:sz="4" w:space="0" w:color="auto"/>
            </w:tcBorders>
            <w:shd w:val="clear" w:color="auto" w:fill="auto"/>
            <w:noWrap/>
            <w:vAlign w:val="center"/>
          </w:tcPr>
          <w:p w14:paraId="58FEDD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2620</w:t>
            </w:r>
          </w:p>
        </w:tc>
        <w:tc>
          <w:tcPr>
            <w:tcW w:w="1843" w:type="dxa"/>
            <w:tcBorders>
              <w:top w:val="nil"/>
              <w:left w:val="nil"/>
              <w:bottom w:val="single" w:sz="4" w:space="0" w:color="auto"/>
              <w:right w:val="single" w:sz="4" w:space="0" w:color="auto"/>
            </w:tcBorders>
            <w:shd w:val="clear" w:color="auto" w:fill="auto"/>
            <w:noWrap/>
            <w:vAlign w:val="center"/>
          </w:tcPr>
          <w:p w14:paraId="448CD1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2880</w:t>
            </w:r>
          </w:p>
        </w:tc>
      </w:tr>
      <w:tr w:rsidR="004A3F59" w:rsidRPr="0073594C" w14:paraId="40B403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C771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666B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E2552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8CB5F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17AF7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5135702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EFD0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2B3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6140</w:t>
            </w:r>
          </w:p>
        </w:tc>
        <w:tc>
          <w:tcPr>
            <w:tcW w:w="1842" w:type="dxa"/>
            <w:tcBorders>
              <w:top w:val="nil"/>
              <w:left w:val="nil"/>
              <w:bottom w:val="single" w:sz="4" w:space="0" w:color="auto"/>
              <w:right w:val="single" w:sz="4" w:space="0" w:color="auto"/>
            </w:tcBorders>
            <w:shd w:val="clear" w:color="auto" w:fill="auto"/>
            <w:noWrap/>
            <w:vAlign w:val="center"/>
          </w:tcPr>
          <w:p w14:paraId="087A64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6360</w:t>
            </w:r>
          </w:p>
        </w:tc>
        <w:tc>
          <w:tcPr>
            <w:tcW w:w="1985" w:type="dxa"/>
            <w:tcBorders>
              <w:top w:val="nil"/>
              <w:left w:val="nil"/>
              <w:bottom w:val="single" w:sz="4" w:space="0" w:color="auto"/>
              <w:right w:val="single" w:sz="4" w:space="0" w:color="auto"/>
            </w:tcBorders>
            <w:shd w:val="clear" w:color="auto" w:fill="auto"/>
            <w:noWrap/>
            <w:vAlign w:val="center"/>
          </w:tcPr>
          <w:p w14:paraId="5A74CA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6520</w:t>
            </w:r>
          </w:p>
        </w:tc>
        <w:tc>
          <w:tcPr>
            <w:tcW w:w="1843" w:type="dxa"/>
            <w:tcBorders>
              <w:top w:val="nil"/>
              <w:left w:val="nil"/>
              <w:bottom w:val="single" w:sz="4" w:space="0" w:color="auto"/>
              <w:right w:val="single" w:sz="4" w:space="0" w:color="auto"/>
            </w:tcBorders>
            <w:shd w:val="clear" w:color="auto" w:fill="auto"/>
            <w:noWrap/>
            <w:vAlign w:val="center"/>
          </w:tcPr>
          <w:p w14:paraId="4D870E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6780</w:t>
            </w:r>
          </w:p>
        </w:tc>
      </w:tr>
      <w:tr w:rsidR="004A3F59" w:rsidRPr="0073594C" w14:paraId="4ABFABA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1CB7E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AC6E43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B2D012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891BE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A333D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73FB89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286B7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7AEEF7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1D24CBF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3640</w:t>
            </w:r>
          </w:p>
        </w:tc>
        <w:tc>
          <w:tcPr>
            <w:tcW w:w="1985" w:type="dxa"/>
            <w:tcBorders>
              <w:top w:val="nil"/>
              <w:left w:val="nil"/>
              <w:bottom w:val="single" w:sz="4" w:space="0" w:color="auto"/>
              <w:right w:val="single" w:sz="4" w:space="0" w:color="auto"/>
            </w:tcBorders>
            <w:shd w:val="clear" w:color="auto" w:fill="auto"/>
            <w:noWrap/>
            <w:vAlign w:val="center"/>
          </w:tcPr>
          <w:p w14:paraId="27B2B8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4920</w:t>
            </w:r>
          </w:p>
        </w:tc>
        <w:tc>
          <w:tcPr>
            <w:tcW w:w="1843" w:type="dxa"/>
            <w:tcBorders>
              <w:top w:val="nil"/>
              <w:left w:val="nil"/>
              <w:bottom w:val="single" w:sz="4" w:space="0" w:color="auto"/>
              <w:right w:val="single" w:sz="4" w:space="0" w:color="auto"/>
            </w:tcBorders>
            <w:shd w:val="clear" w:color="auto" w:fill="auto"/>
            <w:noWrap/>
            <w:vAlign w:val="center"/>
          </w:tcPr>
          <w:p w14:paraId="0E5BD4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7B3173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CC6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427811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A9044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BA265A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21C9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C00AB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2C20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DC352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960</w:t>
            </w:r>
          </w:p>
        </w:tc>
        <w:tc>
          <w:tcPr>
            <w:tcW w:w="1842" w:type="dxa"/>
            <w:tcBorders>
              <w:top w:val="nil"/>
              <w:left w:val="nil"/>
              <w:bottom w:val="single" w:sz="4" w:space="0" w:color="auto"/>
              <w:right w:val="single" w:sz="4" w:space="0" w:color="auto"/>
            </w:tcBorders>
            <w:shd w:val="clear" w:color="auto" w:fill="auto"/>
            <w:noWrap/>
            <w:vAlign w:val="center"/>
          </w:tcPr>
          <w:p w14:paraId="20EFA682" w14:textId="77777777" w:rsidR="004A3F59" w:rsidRPr="00EA26FA" w:rsidRDefault="004A3F59" w:rsidP="005A4037">
            <w:pPr>
              <w:spacing w:after="0"/>
              <w:jc w:val="center"/>
              <w:rPr>
                <w:rFonts w:ascii="Arial" w:hAnsi="Arial" w:cs="Arial"/>
                <w:color w:val="000000"/>
                <w:sz w:val="18"/>
                <w:szCs w:val="18"/>
                <w:highlight w:val="yellow"/>
                <w:lang w:val="en-US" w:eastAsia="ja-JP"/>
              </w:rPr>
            </w:pPr>
            <w:r w:rsidRPr="00EA26FA">
              <w:rPr>
                <w:rFonts w:ascii="Arial" w:hAnsi="Arial" w:cs="Arial"/>
                <w:color w:val="000000"/>
                <w:sz w:val="16"/>
                <w:szCs w:val="16"/>
                <w:highlight w:val="yellow"/>
              </w:rPr>
              <w:t>640</w:t>
            </w:r>
          </w:p>
        </w:tc>
        <w:tc>
          <w:tcPr>
            <w:tcW w:w="1985" w:type="dxa"/>
            <w:tcBorders>
              <w:top w:val="nil"/>
              <w:left w:val="nil"/>
              <w:bottom w:val="single" w:sz="4" w:space="0" w:color="auto"/>
              <w:right w:val="single" w:sz="4" w:space="0" w:color="auto"/>
            </w:tcBorders>
            <w:shd w:val="clear" w:color="auto" w:fill="auto"/>
            <w:noWrap/>
            <w:vAlign w:val="center"/>
          </w:tcPr>
          <w:p w14:paraId="24D389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8440</w:t>
            </w:r>
          </w:p>
        </w:tc>
        <w:tc>
          <w:tcPr>
            <w:tcW w:w="1843" w:type="dxa"/>
            <w:tcBorders>
              <w:top w:val="nil"/>
              <w:left w:val="nil"/>
              <w:bottom w:val="single" w:sz="4" w:space="0" w:color="auto"/>
              <w:right w:val="single" w:sz="4" w:space="0" w:color="auto"/>
            </w:tcBorders>
            <w:shd w:val="clear" w:color="auto" w:fill="auto"/>
            <w:noWrap/>
            <w:vAlign w:val="center"/>
          </w:tcPr>
          <w:p w14:paraId="624C81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8760</w:t>
            </w:r>
          </w:p>
        </w:tc>
      </w:tr>
      <w:tr w:rsidR="004A3F59" w:rsidRPr="0073594C" w14:paraId="5C88AB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C48D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788E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EFB05B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F1810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92DC9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23B361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EE1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B967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8060</w:t>
            </w:r>
          </w:p>
        </w:tc>
        <w:tc>
          <w:tcPr>
            <w:tcW w:w="1842" w:type="dxa"/>
            <w:tcBorders>
              <w:top w:val="nil"/>
              <w:left w:val="nil"/>
              <w:bottom w:val="single" w:sz="4" w:space="0" w:color="auto"/>
              <w:right w:val="single" w:sz="4" w:space="0" w:color="auto"/>
            </w:tcBorders>
            <w:shd w:val="clear" w:color="auto" w:fill="auto"/>
            <w:noWrap/>
            <w:vAlign w:val="center"/>
          </w:tcPr>
          <w:p w14:paraId="64CC7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8340</w:t>
            </w:r>
          </w:p>
        </w:tc>
        <w:tc>
          <w:tcPr>
            <w:tcW w:w="1985" w:type="dxa"/>
            <w:tcBorders>
              <w:top w:val="nil"/>
              <w:left w:val="nil"/>
              <w:bottom w:val="single" w:sz="4" w:space="0" w:color="auto"/>
              <w:right w:val="single" w:sz="4" w:space="0" w:color="auto"/>
            </w:tcBorders>
            <w:shd w:val="clear" w:color="auto" w:fill="auto"/>
            <w:noWrap/>
            <w:vAlign w:val="center"/>
          </w:tcPr>
          <w:p w14:paraId="12BD072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8820</w:t>
            </w:r>
          </w:p>
        </w:tc>
        <w:tc>
          <w:tcPr>
            <w:tcW w:w="1843" w:type="dxa"/>
            <w:tcBorders>
              <w:top w:val="nil"/>
              <w:left w:val="nil"/>
              <w:bottom w:val="single" w:sz="4" w:space="0" w:color="auto"/>
              <w:right w:val="single" w:sz="4" w:space="0" w:color="auto"/>
            </w:tcBorders>
            <w:shd w:val="clear" w:color="auto" w:fill="auto"/>
            <w:noWrap/>
            <w:vAlign w:val="center"/>
          </w:tcPr>
          <w:p w14:paraId="78C756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9180</w:t>
            </w:r>
          </w:p>
        </w:tc>
      </w:tr>
      <w:tr w:rsidR="004A3F59" w:rsidRPr="0073594C" w14:paraId="32CF8D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B0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5EFB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8DEA6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0AA7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6B758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44A462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6202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BB7D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7680</w:t>
            </w:r>
          </w:p>
        </w:tc>
        <w:tc>
          <w:tcPr>
            <w:tcW w:w="1842" w:type="dxa"/>
            <w:tcBorders>
              <w:top w:val="nil"/>
              <w:left w:val="nil"/>
              <w:bottom w:val="single" w:sz="4" w:space="0" w:color="auto"/>
              <w:right w:val="single" w:sz="4" w:space="0" w:color="auto"/>
            </w:tcBorders>
            <w:shd w:val="clear" w:color="auto" w:fill="auto"/>
            <w:noWrap/>
            <w:vAlign w:val="center"/>
          </w:tcPr>
          <w:p w14:paraId="20D93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7220</w:t>
            </w:r>
          </w:p>
        </w:tc>
        <w:tc>
          <w:tcPr>
            <w:tcW w:w="1985" w:type="dxa"/>
            <w:tcBorders>
              <w:top w:val="nil"/>
              <w:left w:val="nil"/>
              <w:bottom w:val="single" w:sz="4" w:space="0" w:color="auto"/>
              <w:right w:val="single" w:sz="4" w:space="0" w:color="auto"/>
            </w:tcBorders>
            <w:shd w:val="clear" w:color="auto" w:fill="auto"/>
            <w:noWrap/>
            <w:vAlign w:val="center"/>
          </w:tcPr>
          <w:p w14:paraId="480D69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5620</w:t>
            </w:r>
          </w:p>
        </w:tc>
        <w:tc>
          <w:tcPr>
            <w:tcW w:w="1843" w:type="dxa"/>
            <w:tcBorders>
              <w:top w:val="nil"/>
              <w:left w:val="nil"/>
              <w:bottom w:val="single" w:sz="4" w:space="0" w:color="auto"/>
              <w:right w:val="single" w:sz="4" w:space="0" w:color="auto"/>
            </w:tcBorders>
            <w:shd w:val="clear" w:color="auto" w:fill="auto"/>
            <w:noWrap/>
            <w:vAlign w:val="center"/>
          </w:tcPr>
          <w:p w14:paraId="45A777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5280</w:t>
            </w:r>
          </w:p>
        </w:tc>
      </w:tr>
      <w:tr w:rsidR="004A3F59" w:rsidRPr="0073594C" w14:paraId="49B1EB6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6B74B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69B5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C583C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01289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23C2DB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3FB304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134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7A0A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3360</w:t>
            </w:r>
          </w:p>
        </w:tc>
        <w:tc>
          <w:tcPr>
            <w:tcW w:w="1842" w:type="dxa"/>
            <w:tcBorders>
              <w:top w:val="nil"/>
              <w:left w:val="nil"/>
              <w:bottom w:val="single" w:sz="4" w:space="0" w:color="auto"/>
              <w:right w:val="single" w:sz="4" w:space="0" w:color="auto"/>
            </w:tcBorders>
            <w:shd w:val="clear" w:color="auto" w:fill="auto"/>
            <w:noWrap/>
            <w:vAlign w:val="center"/>
          </w:tcPr>
          <w:p w14:paraId="0CFC315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2940</w:t>
            </w:r>
          </w:p>
        </w:tc>
        <w:tc>
          <w:tcPr>
            <w:tcW w:w="1985" w:type="dxa"/>
            <w:tcBorders>
              <w:top w:val="nil"/>
              <w:left w:val="nil"/>
              <w:bottom w:val="single" w:sz="4" w:space="0" w:color="auto"/>
              <w:right w:val="single" w:sz="4" w:space="0" w:color="auto"/>
            </w:tcBorders>
            <w:shd w:val="clear" w:color="auto" w:fill="auto"/>
            <w:noWrap/>
            <w:vAlign w:val="center"/>
          </w:tcPr>
          <w:p w14:paraId="41FE7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w:t>
            </w:r>
          </w:p>
        </w:tc>
        <w:tc>
          <w:tcPr>
            <w:tcW w:w="1843" w:type="dxa"/>
            <w:tcBorders>
              <w:top w:val="nil"/>
              <w:left w:val="nil"/>
              <w:bottom w:val="single" w:sz="4" w:space="0" w:color="auto"/>
              <w:right w:val="single" w:sz="4" w:space="0" w:color="auto"/>
            </w:tcBorders>
            <w:shd w:val="clear" w:color="auto" w:fill="auto"/>
            <w:noWrap/>
            <w:vAlign w:val="center"/>
          </w:tcPr>
          <w:p w14:paraId="595C29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960</w:t>
            </w:r>
          </w:p>
        </w:tc>
      </w:tr>
      <w:tr w:rsidR="004A3F59" w:rsidRPr="0073594C" w14:paraId="10F800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BCB8C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08E66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07C0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23BB1B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71DE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EADFB1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D568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5D98B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11120</w:t>
            </w:r>
          </w:p>
        </w:tc>
        <w:tc>
          <w:tcPr>
            <w:tcW w:w="1842" w:type="dxa"/>
            <w:tcBorders>
              <w:top w:val="nil"/>
              <w:left w:val="nil"/>
              <w:bottom w:val="single" w:sz="4" w:space="0" w:color="auto"/>
              <w:right w:val="single" w:sz="4" w:space="0" w:color="auto"/>
            </w:tcBorders>
            <w:shd w:val="clear" w:color="auto" w:fill="auto"/>
            <w:noWrap/>
            <w:vAlign w:val="center"/>
          </w:tcPr>
          <w:p w14:paraId="2CB881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11580</w:t>
            </w:r>
          </w:p>
        </w:tc>
        <w:tc>
          <w:tcPr>
            <w:tcW w:w="1985" w:type="dxa"/>
            <w:tcBorders>
              <w:top w:val="nil"/>
              <w:left w:val="nil"/>
              <w:bottom w:val="single" w:sz="4" w:space="0" w:color="auto"/>
              <w:right w:val="single" w:sz="4" w:space="0" w:color="auto"/>
            </w:tcBorders>
            <w:shd w:val="clear" w:color="auto" w:fill="auto"/>
            <w:noWrap/>
            <w:vAlign w:val="center"/>
          </w:tcPr>
          <w:p w14:paraId="3D42FC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9980</w:t>
            </w:r>
          </w:p>
        </w:tc>
        <w:tc>
          <w:tcPr>
            <w:tcW w:w="1843" w:type="dxa"/>
            <w:tcBorders>
              <w:top w:val="nil"/>
              <w:left w:val="nil"/>
              <w:bottom w:val="single" w:sz="4" w:space="0" w:color="auto"/>
              <w:right w:val="single" w:sz="4" w:space="0" w:color="auto"/>
            </w:tcBorders>
            <w:shd w:val="clear" w:color="auto" w:fill="auto"/>
            <w:noWrap/>
            <w:vAlign w:val="center"/>
          </w:tcPr>
          <w:p w14:paraId="4DDA6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10320</w:t>
            </w:r>
          </w:p>
        </w:tc>
      </w:tr>
      <w:tr w:rsidR="004A3F59" w:rsidRPr="0073594C" w14:paraId="72B6D94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73D0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3D50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3D44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E7130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750681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07807A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97FB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6652E9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B8A5E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11160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C25DD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B97251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10740</w:t>
            </w:r>
          </w:p>
        </w:tc>
      </w:tr>
    </w:tbl>
    <w:p w14:paraId="37C97E96" w14:textId="77777777" w:rsidR="004A3F59" w:rsidRPr="0073594C" w:rsidRDefault="004A3F59" w:rsidP="004A3F59">
      <w:pPr>
        <w:rPr>
          <w:lang w:eastAsia="ko-KR"/>
        </w:rPr>
      </w:pPr>
    </w:p>
    <w:p w14:paraId="480A04D4" w14:textId="1480E586"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581A3E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805AB"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AE43F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0733D12"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FFA8E3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2DBF8C"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353BB2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D4945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34AD5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78F8BB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94EEC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3CC71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15B118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E4F3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477222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00AD54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148171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44E80F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F2357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01C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379A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0A24EE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45DBA4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63E4D2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CE16D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DA93F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6AA8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43C074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494B81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70BF7B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7FEE7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2FF39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A0F7F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4354B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50164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17350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661F76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00E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67645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0252A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887A1A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465280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4F50318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0BCD5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D20F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8AA5D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AE4E3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E7DE8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6975F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894EF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A7B0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542A02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6AA05C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3246</w:t>
            </w:r>
          </w:p>
        </w:tc>
        <w:tc>
          <w:tcPr>
            <w:tcW w:w="1843" w:type="dxa"/>
            <w:tcBorders>
              <w:top w:val="nil"/>
              <w:left w:val="nil"/>
              <w:bottom w:val="single" w:sz="4" w:space="0" w:color="auto"/>
              <w:right w:val="single" w:sz="4" w:space="0" w:color="auto"/>
            </w:tcBorders>
            <w:shd w:val="clear" w:color="auto" w:fill="auto"/>
            <w:noWrap/>
            <w:vAlign w:val="center"/>
          </w:tcPr>
          <w:p w14:paraId="25026F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3386</w:t>
            </w:r>
          </w:p>
        </w:tc>
      </w:tr>
      <w:tr w:rsidR="004A3F59" w:rsidRPr="0073594C" w14:paraId="59273CD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73E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FA7CA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30AC0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E7B645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EC4A6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62BD2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563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4DC7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09EC9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54E38E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38D45E2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C0885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3D5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9EDD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FB040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57A30F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58DCD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F014F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F8D9A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C39F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41B9DA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120B57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581ADF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7C2CDB4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219B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08203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6C8A8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AF0930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A44CB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3F96459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5EF1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112DC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1515F3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062C39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9A37A4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48D4F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979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C042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5C2C4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BF071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23634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10FAD72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1F057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141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4FE92F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3FD213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794CC3A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5ACF12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1BD16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3D0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0A9009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E88DA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3CB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50E139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0ECAB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843B4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72E205D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640762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A67F2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38D515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A583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97A7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8039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C79F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1390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782B6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770F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AC2C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493520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163CA4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2F702C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24A1882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60E2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FA7C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07ECF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E1456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C2F7B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3B99E4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067C0"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C9241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779688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7ACFB4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2FED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12FAECE2" w14:textId="77777777" w:rsidR="004A3F59" w:rsidRPr="0073594C" w:rsidRDefault="004A3F59" w:rsidP="004A3F59">
      <w:pPr>
        <w:rPr>
          <w:lang w:eastAsia="ko-KR"/>
        </w:rPr>
      </w:pPr>
    </w:p>
    <w:p w14:paraId="3F5E45B6" w14:textId="741520FD"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D720B8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52605"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B04B8F"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64F7A3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0FDAC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4905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9FFA5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2297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E6E9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63BB883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2C65EE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5D726E5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229E797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8095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2F73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BABE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672B87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0BF720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73E1CA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A7C2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EF890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A687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4DE18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758C74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B40F2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1FBD6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B29B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4307F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4434D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50491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4A3F59" w:rsidRPr="0073594C" w14:paraId="7914EFA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A45CA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ADC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6FAE01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16A7F0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D97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267F3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3AF3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66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5FCBC2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26F7A3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0559002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4A3F59" w:rsidRPr="0073594C" w14:paraId="1CCA12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0096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A7F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4A657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C7E16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C2AB0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13AB8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2378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C18A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41DEB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186E77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60D9F8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4A3F59" w:rsidRPr="0073594C" w14:paraId="53E713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A7015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7EBA7D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692F4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EC20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3BB4F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0A488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D7D8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A50B7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0FB48E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1CD6EA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7BDDA2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4A3F59" w:rsidRPr="0073594C" w14:paraId="1F95F5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172CD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1F0C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120B7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F1BA4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28190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2BC9BB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85C9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104B09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7BF7A9B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673673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2EFC9A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4A3F59" w:rsidRPr="0073594C" w14:paraId="72954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9F73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FE90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F32CE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90E333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0D0BA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4A8E92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AE239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9825D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9F11FC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225CA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5695C4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4A3F59" w:rsidRPr="0073594C" w14:paraId="5A3AB3D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9F63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BBEA3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71575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D3C61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06E157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35E547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1367F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887AB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27C62A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784782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6A756D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4A3F59" w:rsidRPr="0073594C" w14:paraId="7178960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03CA3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70CE3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6A4A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5AC03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3013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0DEEC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1FDE9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3A9FC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5B41D6F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07E0A1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F9777E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4A3F59" w:rsidRPr="0073594C" w14:paraId="17DA538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1824DE"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4AFEF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8231B8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5E50A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CDCA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3CB26CE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C2CC1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1C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4C91467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C48887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05A8ED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4A3F59" w:rsidRPr="0073594C" w14:paraId="554BF3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87A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96D9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5CD23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D3E4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0E1E64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0919F9D3"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00A6"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86BFD6"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F7A654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8C749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86295C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4491BC0A" w14:textId="77777777" w:rsidR="004A3F59" w:rsidRPr="0073594C" w:rsidRDefault="004A3F59" w:rsidP="004A3F59">
      <w:pPr>
        <w:rPr>
          <w:lang w:eastAsia="ko-KR"/>
        </w:rPr>
      </w:pPr>
    </w:p>
    <w:p w14:paraId="25E7A1CD"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42370AF7" w14:textId="77777777" w:rsidR="004A3F59" w:rsidRDefault="004A3F59" w:rsidP="004A3F59">
      <w:pPr>
        <w:pStyle w:val="affb"/>
        <w:numPr>
          <w:ilvl w:val="0"/>
          <w:numId w:val="24"/>
        </w:numPr>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40</w:t>
      </w:r>
      <w:r w:rsidRPr="0073594C">
        <w:rPr>
          <w:lang w:eastAsia="ko-KR"/>
        </w:rPr>
        <w:t xml:space="preserve"> IMD</w:t>
      </w:r>
      <w:r>
        <w:rPr>
          <w:lang w:eastAsia="ko-KR"/>
        </w:rPr>
        <w:t>4</w:t>
      </w:r>
      <w:r w:rsidRPr="0073594C">
        <w:rPr>
          <w:lang w:eastAsia="ko-KR"/>
        </w:rPr>
        <w:t xml:space="preserve"> may affect Rx frequencies of band n</w:t>
      </w:r>
      <w:r>
        <w:rPr>
          <w:lang w:eastAsia="ko-KR"/>
        </w:rPr>
        <w:t>105</w:t>
      </w:r>
    </w:p>
    <w:bookmarkEnd w:id="599"/>
    <w:bookmarkEnd w:id="600"/>
    <w:p w14:paraId="54AC893C" w14:textId="77777777" w:rsidR="004A3F59" w:rsidRPr="0073594C" w:rsidRDefault="004A3F59" w:rsidP="004A3F59">
      <w:pPr>
        <w:rPr>
          <w:lang w:eastAsia="ko-KR"/>
        </w:rPr>
      </w:pPr>
    </w:p>
    <w:p w14:paraId="7A19A506" w14:textId="27FE123C" w:rsidR="004A3F59" w:rsidRPr="006A0293" w:rsidRDefault="004A3F59" w:rsidP="004A3F59">
      <w:pPr>
        <w:pStyle w:val="41"/>
      </w:pPr>
      <w:bookmarkStart w:id="633" w:name="_Toc144251675"/>
      <w:r w:rsidRPr="006A0293">
        <w:t>5.</w:t>
      </w:r>
      <w:r>
        <w:t>59</w:t>
      </w:r>
      <w:r w:rsidRPr="006A0293">
        <w:t>.2.2</w:t>
      </w:r>
      <w:r w:rsidRPr="006A0293">
        <w:tab/>
        <w:t>REFSENS requirements</w:t>
      </w:r>
      <w:bookmarkEnd w:id="633"/>
    </w:p>
    <w:p w14:paraId="44DCDC67" w14:textId="77777777" w:rsidR="004A3F59" w:rsidRPr="0073594C" w:rsidRDefault="004A3F59" w:rsidP="004A3F59">
      <w:r w:rsidRPr="0073594C">
        <w:t xml:space="preserve">MSD values </w:t>
      </w:r>
      <w:r>
        <w:t>for this case depends on the test points. It is not possible to select frequency points that combine to a direct hit in the victim RX band, but the 4</w:t>
      </w:r>
      <w:r w:rsidRPr="00A73DF6">
        <w:rPr>
          <w:vertAlign w:val="superscript"/>
        </w:rPr>
        <w:t>th</w:t>
      </w:r>
      <w:r>
        <w:t xml:space="preserve"> order IMD product will cover the highest channel of the RX victim band.</w:t>
      </w:r>
    </w:p>
    <w:p w14:paraId="680033C2" w14:textId="37D2ADE8"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59</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433991E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ACE793C"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0DD1E2" w14:textId="77777777" w:rsidR="004A3F59" w:rsidRPr="0073594C" w:rsidRDefault="004A3F59" w:rsidP="005A4037">
            <w:pPr>
              <w:pStyle w:val="TAH"/>
            </w:pPr>
            <w:r w:rsidRPr="0073594C">
              <w:t>Source of IMD</w:t>
            </w:r>
          </w:p>
        </w:tc>
      </w:tr>
      <w:tr w:rsidR="004A3F59" w:rsidRPr="0073594C" w14:paraId="77FE651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9F6413"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CEEADF"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281528CE"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ECB3EBA"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663241E1"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164C8D"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F8381B5"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3313D758"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1B39159A" w14:textId="77777777" w:rsidR="004A3F59" w:rsidRPr="0073594C" w:rsidRDefault="004A3F59" w:rsidP="005A4037">
            <w:pPr>
              <w:pStyle w:val="TAH"/>
            </w:pPr>
          </w:p>
        </w:tc>
      </w:tr>
      <w:tr w:rsidR="004A3F59" w:rsidRPr="0073594C" w14:paraId="47ABD271"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A4E98" w14:textId="77777777" w:rsidR="004A3F59" w:rsidRPr="0073594C" w:rsidRDefault="004A3F59"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702612A1"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7FA59C9A" w14:textId="77777777" w:rsidR="004A3F59" w:rsidRPr="0073594C" w:rsidRDefault="004A3F59" w:rsidP="005A4037">
            <w:pPr>
              <w:pStyle w:val="TAC"/>
              <w:rPr>
                <w:lang w:val="en-US" w:eastAsia="zh-CN"/>
              </w:rPr>
            </w:pPr>
            <w:r>
              <w:rPr>
                <w:rFonts w:cs="Arial"/>
                <w:color w:val="000000"/>
                <w:szCs w:val="18"/>
              </w:rPr>
              <w:t>1977</w:t>
            </w:r>
          </w:p>
        </w:tc>
        <w:tc>
          <w:tcPr>
            <w:tcW w:w="964" w:type="dxa"/>
            <w:tcBorders>
              <w:top w:val="single" w:sz="4" w:space="0" w:color="auto"/>
              <w:left w:val="single" w:sz="4" w:space="0" w:color="auto"/>
              <w:right w:val="single" w:sz="4" w:space="0" w:color="auto"/>
            </w:tcBorders>
          </w:tcPr>
          <w:p w14:paraId="0F75B25D"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1485B59"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FE53CB3" w14:textId="77777777" w:rsidR="004A3F59" w:rsidRPr="0073594C" w:rsidRDefault="004A3F59" w:rsidP="005A4037">
            <w:pPr>
              <w:pStyle w:val="TAC"/>
              <w:rPr>
                <w:lang w:val="en-US" w:eastAsia="zh-CN"/>
              </w:rPr>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585670EC"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736FC08"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6F80C4" w14:textId="77777777" w:rsidR="004A3F59" w:rsidRPr="0073594C" w:rsidRDefault="004A3F59" w:rsidP="005A4037">
            <w:pPr>
              <w:pStyle w:val="TAC"/>
              <w:rPr>
                <w:lang w:val="en-US" w:eastAsia="zh-CN"/>
              </w:rPr>
            </w:pPr>
            <w:r>
              <w:rPr>
                <w:lang w:val="en-US" w:eastAsia="zh-CN"/>
              </w:rPr>
              <w:t>N/A</w:t>
            </w:r>
          </w:p>
        </w:tc>
      </w:tr>
      <w:tr w:rsidR="004A3F59" w:rsidRPr="0073594C" w14:paraId="673E7E6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520D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B92E72" w14:textId="77777777" w:rsidR="004A3F59" w:rsidRPr="0073594C" w:rsidRDefault="004A3F5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4B37A58D" w14:textId="77777777" w:rsidR="004A3F59" w:rsidRPr="0073594C" w:rsidRDefault="004A3F59" w:rsidP="005A4037">
            <w:pPr>
              <w:pStyle w:val="TAC"/>
              <w:rPr>
                <w:lang w:val="en-US" w:eastAsia="zh-CN"/>
              </w:rPr>
            </w:pPr>
            <w:r>
              <w:rPr>
                <w:rFonts w:cs="Arial"/>
                <w:color w:val="000000"/>
                <w:szCs w:val="18"/>
              </w:rPr>
              <w:t>2305</w:t>
            </w:r>
          </w:p>
        </w:tc>
        <w:tc>
          <w:tcPr>
            <w:tcW w:w="964" w:type="dxa"/>
            <w:tcBorders>
              <w:top w:val="single" w:sz="4" w:space="0" w:color="auto"/>
              <w:left w:val="single" w:sz="4" w:space="0" w:color="auto"/>
              <w:right w:val="single" w:sz="4" w:space="0" w:color="auto"/>
            </w:tcBorders>
          </w:tcPr>
          <w:p w14:paraId="30D6FFC5"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31EF179"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15227EAF" w14:textId="77777777" w:rsidR="004A3F59" w:rsidRPr="0073594C" w:rsidRDefault="004A3F59" w:rsidP="005A4037">
            <w:pPr>
              <w:pStyle w:val="TAC"/>
              <w:rPr>
                <w:lang w:val="en-US" w:eastAsia="zh-CN"/>
              </w:rPr>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762BD3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202B9CE"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D9EFC36" w14:textId="77777777" w:rsidR="004A3F59" w:rsidRPr="0073594C" w:rsidRDefault="004A3F59" w:rsidP="005A4037">
            <w:pPr>
              <w:pStyle w:val="TAC"/>
              <w:rPr>
                <w:lang w:val="en-US" w:eastAsia="zh-CN"/>
              </w:rPr>
            </w:pPr>
            <w:r>
              <w:rPr>
                <w:lang w:val="en-US" w:eastAsia="zh-CN"/>
              </w:rPr>
              <w:t>N/A</w:t>
            </w:r>
          </w:p>
        </w:tc>
      </w:tr>
      <w:tr w:rsidR="004A3F59" w:rsidRPr="0073594C" w14:paraId="2B06F45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85217E"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2CF52"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B82986" w14:textId="77777777" w:rsidR="004A3F59" w:rsidRPr="0073594C" w:rsidRDefault="004A3F59" w:rsidP="005A4037">
            <w:pPr>
              <w:pStyle w:val="TAC"/>
              <w:rPr>
                <w:lang w:val="en-US" w:eastAsia="zh-CN"/>
              </w:rPr>
            </w:pPr>
            <w:r>
              <w:rPr>
                <w:rFonts w:cs="Arial"/>
                <w:color w:val="000000"/>
                <w:szCs w:val="18"/>
              </w:rPr>
              <w:t>700</w:t>
            </w:r>
          </w:p>
        </w:tc>
        <w:tc>
          <w:tcPr>
            <w:tcW w:w="964" w:type="dxa"/>
            <w:tcBorders>
              <w:top w:val="single" w:sz="4" w:space="0" w:color="auto"/>
              <w:left w:val="single" w:sz="4" w:space="0" w:color="auto"/>
              <w:bottom w:val="single" w:sz="4" w:space="0" w:color="auto"/>
              <w:right w:val="single" w:sz="4" w:space="0" w:color="auto"/>
            </w:tcBorders>
          </w:tcPr>
          <w:p w14:paraId="461DBE04"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F6C1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B31AAE" w14:textId="77777777" w:rsidR="004A3F59" w:rsidRPr="0073594C" w:rsidRDefault="004A3F59" w:rsidP="005A4037">
            <w:pPr>
              <w:pStyle w:val="TAC"/>
              <w:rPr>
                <w:lang w:val="en-US"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62135B27" w14:textId="77777777" w:rsidR="004A3F59" w:rsidRPr="0073594C" w:rsidRDefault="004A3F59" w:rsidP="005A4037">
            <w:pPr>
              <w:pStyle w:val="TAC"/>
              <w:rPr>
                <w:lang w:val="en-US" w:eastAsia="zh-CN"/>
              </w:rPr>
            </w:pPr>
            <w:r>
              <w:rPr>
                <w:lang w:val="en-US" w:eastAsia="zh-CN"/>
              </w:rPr>
              <w:t>1dB</w:t>
            </w:r>
          </w:p>
        </w:tc>
        <w:tc>
          <w:tcPr>
            <w:tcW w:w="828" w:type="dxa"/>
            <w:tcBorders>
              <w:top w:val="single" w:sz="4" w:space="0" w:color="auto"/>
              <w:left w:val="single" w:sz="4" w:space="0" w:color="auto"/>
              <w:bottom w:val="single" w:sz="4" w:space="0" w:color="auto"/>
              <w:right w:val="single" w:sz="4" w:space="0" w:color="auto"/>
            </w:tcBorders>
            <w:vAlign w:val="center"/>
          </w:tcPr>
          <w:p w14:paraId="1B9CCE1F"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C44C4" w14:textId="77777777" w:rsidR="004A3F59" w:rsidRPr="0073594C" w:rsidRDefault="004A3F59" w:rsidP="005A4037">
            <w:pPr>
              <w:pStyle w:val="TAC"/>
              <w:rPr>
                <w:lang w:val="en-US" w:eastAsia="zh-CN"/>
              </w:rPr>
            </w:pPr>
            <w:r>
              <w:rPr>
                <w:lang w:val="en-US" w:eastAsia="zh-CN"/>
              </w:rPr>
              <w:t>IMD4</w:t>
            </w:r>
          </w:p>
        </w:tc>
      </w:tr>
    </w:tbl>
    <w:p w14:paraId="44D76420" w14:textId="77777777" w:rsidR="004A3F59" w:rsidRDefault="004A3F59" w:rsidP="004A3F59">
      <w:pPr>
        <w:rPr>
          <w:color w:val="0070C0"/>
        </w:rPr>
      </w:pPr>
    </w:p>
    <w:p w14:paraId="40B76034" w14:textId="5F83B45C" w:rsidR="004A3F59" w:rsidRPr="00AB6990" w:rsidRDefault="004A3F59" w:rsidP="004A3F59">
      <w:pPr>
        <w:pStyle w:val="21"/>
      </w:pPr>
      <w:bookmarkStart w:id="634" w:name="_Toc144251676"/>
      <w:r w:rsidRPr="00AB6990">
        <w:t>5.</w:t>
      </w:r>
      <w:r>
        <w:t>60</w:t>
      </w:r>
      <w:r w:rsidRPr="00AB6990">
        <w:tab/>
        <w:t>CA_n</w:t>
      </w:r>
      <w:r>
        <w:t>1</w:t>
      </w:r>
      <w:r w:rsidRPr="00AB6990">
        <w:t>-n</w:t>
      </w:r>
      <w:r>
        <w:t>78</w:t>
      </w:r>
      <w:r w:rsidRPr="00AB6990">
        <w:t>-n</w:t>
      </w:r>
      <w:r>
        <w:t>105</w:t>
      </w:r>
      <w:bookmarkEnd w:id="634"/>
    </w:p>
    <w:p w14:paraId="55F28CAC" w14:textId="6F64B9F2" w:rsidR="004A3F59" w:rsidRPr="006A0293" w:rsidRDefault="004A3F59" w:rsidP="004A3F59">
      <w:pPr>
        <w:pStyle w:val="31"/>
        <w:rPr>
          <w:rFonts w:cs="Arial"/>
          <w:color w:val="000000" w:themeColor="text1"/>
          <w:szCs w:val="28"/>
        </w:rPr>
      </w:pPr>
      <w:bookmarkStart w:id="635" w:name="_Toc144251677"/>
      <w:r w:rsidRPr="004A3F59">
        <w:rPr>
          <w:rFonts w:cs="Arial"/>
          <w:color w:val="000000" w:themeColor="text1"/>
          <w:szCs w:val="28"/>
        </w:rPr>
        <w:t>5.60</w:t>
      </w:r>
      <w:r w:rsidRPr="006A0293">
        <w:rPr>
          <w:rFonts w:cs="Arial"/>
          <w:color w:val="000000" w:themeColor="text1"/>
          <w:szCs w:val="28"/>
        </w:rPr>
        <w:t>.1</w:t>
      </w:r>
      <w:r w:rsidRPr="006A0293">
        <w:rPr>
          <w:rFonts w:cs="Arial"/>
          <w:color w:val="000000" w:themeColor="text1"/>
          <w:szCs w:val="28"/>
        </w:rPr>
        <w:tab/>
        <w:t>Common for 1 band UL and 2 bands UL CA</w:t>
      </w:r>
      <w:bookmarkEnd w:id="635"/>
    </w:p>
    <w:p w14:paraId="550B7DE5" w14:textId="26855C8A" w:rsidR="004A3F59" w:rsidRPr="006A0293" w:rsidRDefault="004A3F59" w:rsidP="004A3F59">
      <w:pPr>
        <w:pStyle w:val="41"/>
      </w:pPr>
      <w:bookmarkStart w:id="636" w:name="_Toc144251678"/>
      <w:r>
        <w:t>5.60</w:t>
      </w:r>
      <w:r w:rsidRPr="0073594C">
        <w:t>.1.1</w:t>
      </w:r>
      <w:r w:rsidRPr="0073594C">
        <w:tab/>
      </w:r>
      <w:r w:rsidRPr="006A0293">
        <w:t>Operating bands for CA</w:t>
      </w:r>
      <w:bookmarkEnd w:id="636"/>
    </w:p>
    <w:p w14:paraId="34E9AB1C" w14:textId="46761B5D" w:rsidR="004A3F59" w:rsidRPr="0073594C" w:rsidRDefault="004A3F59" w:rsidP="004A3F59">
      <w:pPr>
        <w:pStyle w:val="TH"/>
        <w:rPr>
          <w:color w:val="000000"/>
          <w:lang w:val="en-US"/>
        </w:rPr>
      </w:pPr>
      <w:r w:rsidRPr="0073594C">
        <w:rPr>
          <w:color w:val="000000"/>
          <w:lang w:val="en-US"/>
        </w:rPr>
        <w:t xml:space="preserve">Table </w:t>
      </w:r>
      <w:r>
        <w:rPr>
          <w:color w:val="000000"/>
          <w:lang w:val="en-US" w:eastAsia="zh-CN"/>
        </w:rPr>
        <w:t>5.60</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4A3F59" w:rsidRPr="0073594C" w14:paraId="7C082C99"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035620C0"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33157B"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4CBDE36"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C187EE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2C85F99"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4A3F59" w:rsidRPr="0073594C" w14:paraId="64F36652"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0A3D660"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8641731"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02DA5F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0E7BB003"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A1C263B" w14:textId="77777777" w:rsidR="004A3F59" w:rsidRPr="0073594C" w:rsidRDefault="004A3F59" w:rsidP="005A4037">
            <w:pPr>
              <w:spacing w:after="0"/>
              <w:rPr>
                <w:rFonts w:ascii="Arial" w:hAnsi="Arial"/>
                <w:b/>
                <w:color w:val="000000"/>
                <w:sz w:val="18"/>
              </w:rPr>
            </w:pPr>
          </w:p>
        </w:tc>
      </w:tr>
      <w:tr w:rsidR="004A3F59" w:rsidRPr="0073594C" w14:paraId="2C692277"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8A93D2A" w14:textId="77777777" w:rsidR="004A3F59" w:rsidRPr="0073594C" w:rsidRDefault="004A3F5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F9C6B3F" w14:textId="77777777" w:rsidR="004A3F59" w:rsidRPr="0073594C" w:rsidRDefault="004A3F5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6ECB1472"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7FDC3AF8" w14:textId="77777777" w:rsidR="004A3F59" w:rsidRPr="0073594C" w:rsidRDefault="004A3F5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ECF291D" w14:textId="77777777" w:rsidR="004A3F59" w:rsidRPr="0073594C" w:rsidRDefault="004A3F59" w:rsidP="005A4037">
            <w:pPr>
              <w:spacing w:after="0"/>
              <w:rPr>
                <w:rFonts w:ascii="Arial" w:hAnsi="Arial"/>
                <w:b/>
                <w:color w:val="000000"/>
                <w:sz w:val="18"/>
              </w:rPr>
            </w:pPr>
          </w:p>
        </w:tc>
      </w:tr>
      <w:tr w:rsidR="004A3F59" w:rsidRPr="0073594C" w14:paraId="4803B907"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85BFC68" w14:textId="77777777" w:rsidR="004A3F59" w:rsidRPr="0073594C" w:rsidRDefault="004A3F5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1</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5BEEFF11"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n1</w:t>
            </w:r>
          </w:p>
        </w:tc>
        <w:tc>
          <w:tcPr>
            <w:tcW w:w="670" w:type="pct"/>
            <w:tcBorders>
              <w:top w:val="single" w:sz="4" w:space="0" w:color="auto"/>
              <w:left w:val="single" w:sz="4" w:space="0" w:color="auto"/>
              <w:bottom w:val="single" w:sz="4" w:space="0" w:color="auto"/>
              <w:right w:val="single" w:sz="4" w:space="0" w:color="auto"/>
            </w:tcBorders>
            <w:vAlign w:val="center"/>
            <w:hideMark/>
          </w:tcPr>
          <w:p w14:paraId="7ABC0E7B"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1920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B8486B0"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462FC71C"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1980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F6475A"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2110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C1ACA"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13CA214"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2170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6E22CC47"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4A3F59" w:rsidRPr="0073594C" w14:paraId="4E88120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1DE177C"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037D6FF" w14:textId="77777777" w:rsidR="004A3F59" w:rsidRPr="0073594C" w:rsidRDefault="004A3F59"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093FE482"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32E09F8"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8415885"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0DEDAFAD"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72792CA7"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2DB2F45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5544FD9"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4A3F59" w:rsidRPr="0073594C" w14:paraId="71598B69"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55292482" w14:textId="77777777" w:rsidR="004A3F59" w:rsidRPr="0073594C" w:rsidRDefault="004A3F5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66A7A60" w14:textId="77777777" w:rsidR="004A3F59" w:rsidRPr="0073594C" w:rsidRDefault="004A3F5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DE584F9"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492B24F7"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735EFC6"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0B3C42D1" w14:textId="77777777" w:rsidR="004A3F59" w:rsidRPr="0073594C" w:rsidRDefault="004A3F5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21DC1522" w14:textId="77777777" w:rsidR="004A3F59" w:rsidRPr="0073594C" w:rsidRDefault="004A3F5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13237E97" w14:textId="77777777" w:rsidR="004A3F59" w:rsidRPr="0073594C" w:rsidRDefault="004A3F5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53BC1409" w14:textId="77777777" w:rsidR="004A3F59" w:rsidRPr="0073594C" w:rsidRDefault="004A3F5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463BCD" w14:textId="77777777" w:rsidR="004A3F59" w:rsidRPr="0073594C" w:rsidRDefault="004A3F59" w:rsidP="004A3F59">
      <w:pPr>
        <w:rPr>
          <w:lang w:eastAsia="ko-KR"/>
        </w:rPr>
      </w:pPr>
    </w:p>
    <w:p w14:paraId="0870D64E" w14:textId="18265AE0" w:rsidR="004A3F59" w:rsidRPr="006A0293" w:rsidRDefault="004A3F59" w:rsidP="004A3F59">
      <w:pPr>
        <w:pStyle w:val="41"/>
      </w:pPr>
      <w:bookmarkStart w:id="637" w:name="_Toc144251679"/>
      <w:r w:rsidRPr="006A0293">
        <w:t>5.</w:t>
      </w:r>
      <w:r w:rsidRPr="004A3F59">
        <w:t>60</w:t>
      </w:r>
      <w:r w:rsidRPr="0073594C">
        <w:rPr>
          <w:rFonts w:hint="eastAsia"/>
        </w:rPr>
        <w:t>.</w:t>
      </w:r>
      <w:r w:rsidRPr="0073594C">
        <w:t>1.2</w:t>
      </w:r>
      <w:r w:rsidRPr="0073594C">
        <w:tab/>
        <w:t xml:space="preserve">Channel bandwidths per operating band for </w:t>
      </w:r>
      <w:r w:rsidRPr="0073594C">
        <w:rPr>
          <w:rFonts w:hint="eastAsia"/>
        </w:rPr>
        <w:t>CA</w:t>
      </w:r>
      <w:bookmarkEnd w:id="637"/>
    </w:p>
    <w:p w14:paraId="6BDA35F7" w14:textId="48F2D4B7" w:rsidR="004A3F59" w:rsidRPr="0073594C" w:rsidRDefault="004A3F59" w:rsidP="004A3F5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1</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A3F59" w:rsidRPr="0073594C" w14:paraId="1C1AF66D"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553772" w14:textId="77777777" w:rsidR="004A3F59" w:rsidRPr="0073594C" w:rsidRDefault="004A3F5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3CEDDA" w14:textId="77777777" w:rsidR="004A3F59" w:rsidRPr="0073594C" w:rsidRDefault="004A3F5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17D8B13" w14:textId="77777777" w:rsidR="004A3F59" w:rsidRPr="0073594C" w:rsidRDefault="004A3F5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4D51A8" w14:textId="77777777" w:rsidR="004A3F59" w:rsidRPr="0073594C" w:rsidRDefault="004A3F5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42A0AD" w14:textId="77777777" w:rsidR="004A3F59" w:rsidRPr="0073594C" w:rsidRDefault="004A3F59" w:rsidP="005A4037">
            <w:pPr>
              <w:pStyle w:val="TAH"/>
              <w:rPr>
                <w:szCs w:val="18"/>
                <w:lang w:val="en-US" w:eastAsia="zh-CN"/>
              </w:rPr>
            </w:pPr>
            <w:r w:rsidRPr="0073594C">
              <w:t>Bandwidth combination set</w:t>
            </w:r>
          </w:p>
        </w:tc>
      </w:tr>
      <w:tr w:rsidR="004A3F59" w:rsidRPr="0073594C" w14:paraId="7E77C495"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C6473" w14:textId="77777777" w:rsidR="004A3F59" w:rsidRPr="0073594C" w:rsidRDefault="004A3F5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7A1A"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7E97079D"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1</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30C1FE1" w14:textId="77777777" w:rsidR="004A3F59" w:rsidRPr="0073594C" w:rsidRDefault="004A3F59" w:rsidP="005A4037">
            <w:pPr>
              <w:pStyle w:val="TAC"/>
              <w:rPr>
                <w:rFonts w:cs="Arial"/>
                <w:szCs w:val="18"/>
                <w:lang w:val="en-US"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2FA860"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65B0FBE" w14:textId="77777777" w:rsidR="004A3F59" w:rsidRPr="0073594C" w:rsidRDefault="004A3F59" w:rsidP="005A4037">
            <w:pPr>
              <w:pStyle w:val="TAC"/>
              <w:rPr>
                <w:szCs w:val="18"/>
                <w:lang w:val="en-US" w:eastAsia="zh-CN"/>
              </w:rPr>
            </w:pPr>
            <w:r w:rsidRPr="0073594C">
              <w:rPr>
                <w:rFonts w:hint="eastAsia"/>
                <w:szCs w:val="18"/>
                <w:lang w:val="en-US" w:eastAsia="zh-CN"/>
              </w:rPr>
              <w:t>0</w:t>
            </w:r>
          </w:p>
        </w:tc>
      </w:tr>
      <w:tr w:rsidR="004A3F59" w:rsidRPr="0073594C" w14:paraId="73158703"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3BD7526" w14:textId="77777777" w:rsidR="004A3F59" w:rsidRPr="0073594C" w:rsidRDefault="004A3F5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417BC" w14:textId="77777777" w:rsidR="004A3F59" w:rsidRPr="0073594C" w:rsidRDefault="004A3F5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1D4F547A" w14:textId="77777777" w:rsidR="004A3F59" w:rsidRPr="0073594C" w:rsidRDefault="004A3F59"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68833F" w14:textId="77777777" w:rsidR="004A3F59" w:rsidRPr="0073594C" w:rsidRDefault="004A3F59"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F7FC0D5" w14:textId="77777777" w:rsidR="004A3F59" w:rsidRPr="0073594C" w:rsidRDefault="004A3F59" w:rsidP="005A4037">
            <w:pPr>
              <w:pStyle w:val="TAC"/>
              <w:rPr>
                <w:szCs w:val="18"/>
                <w:lang w:val="en-US" w:eastAsia="zh-CN"/>
              </w:rPr>
            </w:pPr>
          </w:p>
        </w:tc>
      </w:tr>
      <w:tr w:rsidR="004A3F59" w:rsidRPr="0073594C" w14:paraId="52763D29"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983EA" w14:textId="77777777" w:rsidR="004A3F59" w:rsidRPr="0073594C" w:rsidRDefault="004A3F5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766B5E" w14:textId="77777777" w:rsidR="004A3F59" w:rsidRPr="0073594C" w:rsidRDefault="004A3F5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2201DA4E" w14:textId="77777777" w:rsidR="004A3F59" w:rsidRPr="0073594C" w:rsidRDefault="004A3F5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209E0E" w14:textId="77777777" w:rsidR="004A3F59" w:rsidRPr="0073594C" w:rsidRDefault="004A3F5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C5002" w14:textId="77777777" w:rsidR="004A3F59" w:rsidRPr="0073594C" w:rsidRDefault="004A3F59" w:rsidP="005A4037">
            <w:pPr>
              <w:pStyle w:val="TAC"/>
              <w:rPr>
                <w:szCs w:val="18"/>
                <w:lang w:val="en-US" w:eastAsia="zh-CN"/>
              </w:rPr>
            </w:pPr>
          </w:p>
        </w:tc>
      </w:tr>
    </w:tbl>
    <w:p w14:paraId="1D151EF8" w14:textId="77777777" w:rsidR="004A3F59" w:rsidRPr="0073594C" w:rsidRDefault="004A3F59" w:rsidP="004A3F59">
      <w:pPr>
        <w:pStyle w:val="EditorsNote"/>
        <w:ind w:left="284" w:firstLine="0"/>
      </w:pPr>
      <w:r w:rsidRPr="0073594C">
        <w:rPr>
          <w:lang w:val="en-US" w:eastAsia="zh-CN"/>
        </w:rPr>
        <w:t xml:space="preserve"> </w:t>
      </w:r>
    </w:p>
    <w:p w14:paraId="4E51D819" w14:textId="2E02C9AD" w:rsidR="004A3F59" w:rsidRPr="006A0293" w:rsidRDefault="004A3F59" w:rsidP="004A3F59">
      <w:pPr>
        <w:pStyle w:val="41"/>
      </w:pPr>
      <w:bookmarkStart w:id="638" w:name="_Toc144251680"/>
      <w:r>
        <w:t>5.60</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38"/>
    </w:p>
    <w:p w14:paraId="34DC2647" w14:textId="77777777" w:rsidR="004A3F59" w:rsidRPr="0073594C" w:rsidRDefault="004A3F59" w:rsidP="004A3F59">
      <w:r w:rsidRPr="0073594C">
        <w:t xml:space="preserve">For </w:t>
      </w:r>
      <w:r w:rsidRPr="0073594C">
        <w:rPr>
          <w:lang w:val="en-US" w:eastAsia="zh-CN"/>
        </w:rPr>
        <w:t>CA_n</w:t>
      </w:r>
      <w:r>
        <w:rPr>
          <w:lang w:val="en-US" w:eastAsia="zh-CN"/>
        </w:rPr>
        <w:t>1</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CA_n1-n28-n78</w:t>
      </w:r>
      <w:r w:rsidRPr="0073594C">
        <w:t xml:space="preserve"> </w:t>
      </w:r>
      <w:r>
        <w:t xml:space="preserve">and </w:t>
      </w:r>
      <w:r w:rsidRPr="0073594C">
        <w:t>are given in the tables below.</w:t>
      </w:r>
    </w:p>
    <w:p w14:paraId="7CB53A8C" w14:textId="5CA3AE39" w:rsidR="004A3F59" w:rsidRPr="0073594C" w:rsidRDefault="004A3F59" w:rsidP="004A3F59">
      <w:pPr>
        <w:pStyle w:val="TH"/>
        <w:rPr>
          <w:rFonts w:cs="Arial"/>
        </w:rPr>
      </w:pPr>
      <w:r w:rsidRPr="0073594C">
        <w:rPr>
          <w:rFonts w:cs="Arial"/>
        </w:rPr>
        <w:t xml:space="preserve">Table </w:t>
      </w:r>
      <w:r>
        <w:rPr>
          <w:rFonts w:cs="Arial" w:hint="eastAsia"/>
          <w:lang w:val="en-US" w:eastAsia="zh-CN"/>
        </w:rPr>
        <w:t>5.</w:t>
      </w:r>
      <w:r>
        <w:rPr>
          <w:rFonts w:cs="Arial"/>
          <w:lang w:val="en-US" w:eastAsia="zh-CN"/>
        </w:rPr>
        <w:t>60</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A3F59" w:rsidRPr="0073594C" w14:paraId="67629746" w14:textId="77777777" w:rsidTr="005A4037">
        <w:trPr>
          <w:jc w:val="center"/>
        </w:trPr>
        <w:tc>
          <w:tcPr>
            <w:tcW w:w="2336" w:type="dxa"/>
            <w:vMerge w:val="restart"/>
            <w:tcBorders>
              <w:top w:val="single" w:sz="4" w:space="0" w:color="auto"/>
              <w:left w:val="single" w:sz="4" w:space="0" w:color="auto"/>
              <w:right w:val="single" w:sz="4" w:space="0" w:color="auto"/>
            </w:tcBorders>
          </w:tcPr>
          <w:p w14:paraId="4F93F502"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2B3A25"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4A3F59" w:rsidRPr="0073594C" w14:paraId="55786A5E" w14:textId="77777777" w:rsidTr="005A4037">
        <w:trPr>
          <w:jc w:val="center"/>
        </w:trPr>
        <w:tc>
          <w:tcPr>
            <w:tcW w:w="2336" w:type="dxa"/>
            <w:vMerge/>
            <w:tcBorders>
              <w:left w:val="single" w:sz="4" w:space="0" w:color="auto"/>
              <w:bottom w:val="single" w:sz="4" w:space="0" w:color="auto"/>
              <w:right w:val="single" w:sz="4" w:space="0" w:color="auto"/>
            </w:tcBorders>
          </w:tcPr>
          <w:p w14:paraId="4C523FC1" w14:textId="77777777" w:rsidR="004A3F59" w:rsidRPr="0073594C" w:rsidRDefault="004A3F5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64BB77" w14:textId="77777777" w:rsidR="004A3F59" w:rsidRPr="0073594C" w:rsidRDefault="004A3F5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4A3F59" w:rsidRPr="0073594C" w14:paraId="70B72E4C"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958373"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DE08A74"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2C360A"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D221CCA" w14:textId="77777777" w:rsidR="004A3F59" w:rsidRPr="0073594C" w:rsidRDefault="004A3F5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4A3F59" w:rsidRPr="0073594C" w14:paraId="6F704D71"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780D4D" w14:textId="77777777" w:rsidR="004A3F59" w:rsidRPr="0073594C" w:rsidRDefault="004A3F5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EA307D6" w14:textId="77777777" w:rsidR="004A3F59" w:rsidRPr="0073594C" w:rsidRDefault="004A3F5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4257EACD" w14:textId="77777777" w:rsidR="004A3F59" w:rsidRPr="0073594C" w:rsidRDefault="004A3F59" w:rsidP="004A3F59">
      <w:pPr>
        <w:keepNext/>
        <w:keepLines/>
        <w:rPr>
          <w:rFonts w:ascii="Arial" w:hAnsi="Arial" w:cs="Arial"/>
        </w:rPr>
      </w:pPr>
    </w:p>
    <w:p w14:paraId="41D792F7" w14:textId="0819F79C" w:rsidR="004A3F59" w:rsidRPr="0073594C" w:rsidRDefault="004A3F59" w:rsidP="004A3F5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60</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4A3F59" w:rsidRPr="0073594C" w14:paraId="4DD3FD83" w14:textId="77777777" w:rsidTr="005A4037">
        <w:trPr>
          <w:trHeight w:val="187"/>
          <w:jc w:val="center"/>
        </w:trPr>
        <w:tc>
          <w:tcPr>
            <w:tcW w:w="2551" w:type="dxa"/>
            <w:vMerge w:val="restart"/>
          </w:tcPr>
          <w:p w14:paraId="062DD511"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27539DA8"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4A3F59" w:rsidRPr="0073594C" w14:paraId="687C0147" w14:textId="77777777" w:rsidTr="005A4037">
        <w:trPr>
          <w:trHeight w:val="187"/>
          <w:jc w:val="center"/>
        </w:trPr>
        <w:tc>
          <w:tcPr>
            <w:tcW w:w="2551" w:type="dxa"/>
            <w:vMerge/>
            <w:tcBorders>
              <w:bottom w:val="single" w:sz="4" w:space="0" w:color="auto"/>
            </w:tcBorders>
          </w:tcPr>
          <w:p w14:paraId="58B16F5E" w14:textId="77777777" w:rsidR="004A3F59" w:rsidRPr="0073594C" w:rsidRDefault="004A3F59" w:rsidP="005A4037">
            <w:pPr>
              <w:keepNext/>
              <w:keepLines/>
              <w:spacing w:after="0"/>
              <w:jc w:val="center"/>
              <w:rPr>
                <w:rFonts w:ascii="Arial" w:eastAsia="等线" w:hAnsi="Arial"/>
                <w:b/>
                <w:color w:val="000000" w:themeColor="text1"/>
                <w:sz w:val="18"/>
              </w:rPr>
            </w:pPr>
          </w:p>
        </w:tc>
        <w:tc>
          <w:tcPr>
            <w:tcW w:w="5666" w:type="dxa"/>
            <w:gridSpan w:val="3"/>
            <w:vAlign w:val="center"/>
          </w:tcPr>
          <w:p w14:paraId="2A0A4EC1" w14:textId="77777777" w:rsidR="004A3F59" w:rsidRPr="0073594C" w:rsidRDefault="004A3F5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4A3F59" w:rsidRPr="0073594C" w14:paraId="70B26517" w14:textId="77777777" w:rsidTr="005A4037">
        <w:trPr>
          <w:trHeight w:val="187"/>
          <w:jc w:val="center"/>
        </w:trPr>
        <w:tc>
          <w:tcPr>
            <w:tcW w:w="2551" w:type="dxa"/>
            <w:tcBorders>
              <w:bottom w:val="single" w:sz="4" w:space="0" w:color="auto"/>
            </w:tcBorders>
            <w:shd w:val="clear" w:color="auto" w:fill="auto"/>
          </w:tcPr>
          <w:p w14:paraId="7849DF59" w14:textId="77777777" w:rsidR="004A3F59" w:rsidRPr="0073594C" w:rsidRDefault="004A3F5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1A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450A6260"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3A6CDF42"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7DBDAD68" w14:textId="77777777" w:rsidR="004A3F59" w:rsidRPr="0073594C" w:rsidRDefault="004A3F5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4A3F59" w:rsidRPr="0073594C" w14:paraId="75023584" w14:textId="77777777" w:rsidTr="005A4037">
        <w:trPr>
          <w:trHeight w:val="187"/>
          <w:jc w:val="center"/>
        </w:trPr>
        <w:tc>
          <w:tcPr>
            <w:tcW w:w="8220" w:type="dxa"/>
            <w:gridSpan w:val="4"/>
            <w:tcBorders>
              <w:top w:val="single" w:sz="4" w:space="0" w:color="auto"/>
            </w:tcBorders>
            <w:shd w:val="clear" w:color="auto" w:fill="auto"/>
          </w:tcPr>
          <w:p w14:paraId="06DD1C5E" w14:textId="77777777" w:rsidR="004A3F59" w:rsidRPr="0073594C" w:rsidRDefault="004A3F5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6B96031C" w14:textId="77777777" w:rsidR="004A3F59" w:rsidRPr="0073594C" w:rsidRDefault="004A3F5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70CBFBF7" w14:textId="77777777" w:rsidR="004A3F59" w:rsidRPr="0073594C" w:rsidRDefault="004A3F59" w:rsidP="004A3F59"/>
    <w:p w14:paraId="5C8E2C0A" w14:textId="20E6ED5F" w:rsidR="004A3F59" w:rsidRPr="006A0293" w:rsidRDefault="004A3F59" w:rsidP="004A3F59">
      <w:pPr>
        <w:pStyle w:val="31"/>
        <w:rPr>
          <w:rFonts w:cs="Arial"/>
          <w:color w:val="000000" w:themeColor="text1"/>
          <w:szCs w:val="28"/>
        </w:rPr>
      </w:pPr>
      <w:bookmarkStart w:id="639" w:name="_Toc144251681"/>
      <w:r w:rsidRPr="004A3F59">
        <w:rPr>
          <w:rFonts w:cs="Arial"/>
          <w:color w:val="000000" w:themeColor="text1"/>
          <w:szCs w:val="28"/>
        </w:rPr>
        <w:t>5.60</w:t>
      </w:r>
      <w:r w:rsidRPr="006A0293">
        <w:rPr>
          <w:rFonts w:cs="Arial"/>
          <w:color w:val="000000" w:themeColor="text1"/>
          <w:szCs w:val="28"/>
        </w:rPr>
        <w:t>.2</w:t>
      </w:r>
      <w:r w:rsidRPr="006A0293">
        <w:rPr>
          <w:rFonts w:cs="Arial"/>
          <w:color w:val="000000" w:themeColor="text1"/>
          <w:szCs w:val="28"/>
        </w:rPr>
        <w:tab/>
        <w:t>Specific for 2 bands UL CA</w:t>
      </w:r>
      <w:bookmarkEnd w:id="639"/>
    </w:p>
    <w:p w14:paraId="553C5878" w14:textId="18C18375" w:rsidR="004A3F59" w:rsidRPr="006A0293" w:rsidRDefault="004A3F59" w:rsidP="004A3F59">
      <w:pPr>
        <w:pStyle w:val="41"/>
      </w:pPr>
      <w:bookmarkStart w:id="640" w:name="_Toc144251682"/>
      <w:r>
        <w:rPr>
          <w:rFonts w:hint="eastAsia"/>
        </w:rPr>
        <w:t>5.</w:t>
      </w:r>
      <w:r>
        <w:t>60</w:t>
      </w:r>
      <w:r w:rsidRPr="0073594C">
        <w:rPr>
          <w:rFonts w:hint="eastAsia"/>
        </w:rPr>
        <w:t>.</w:t>
      </w:r>
      <w:r w:rsidRPr="0073594C">
        <w:t>2.1</w:t>
      </w:r>
      <w:r w:rsidRPr="0073594C">
        <w:tab/>
      </w:r>
      <w:r w:rsidRPr="0073594C">
        <w:rPr>
          <w:rFonts w:hint="eastAsia"/>
        </w:rPr>
        <w:t>UE co-existence studies</w:t>
      </w:r>
      <w:bookmarkEnd w:id="640"/>
    </w:p>
    <w:p w14:paraId="2A958982" w14:textId="303D25C4" w:rsidR="004A3F59" w:rsidRPr="0073594C" w:rsidRDefault="004A3F59" w:rsidP="004A3F59">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5C8F713" w14:textId="698B3360" w:rsidR="004A3F59" w:rsidRPr="0073594C" w:rsidRDefault="004A3F59" w:rsidP="004A3F59">
      <w:r>
        <w:t>Table 5.x</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49BB6C3E" w14:textId="589C4E4D" w:rsidR="004A3F59" w:rsidRPr="0073594C" w:rsidRDefault="004A3F59" w:rsidP="004A3F59">
      <w:r>
        <w:t>Table 5.x</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344B73E" w14:textId="401CA34A" w:rsidR="004A3F59" w:rsidRPr="0073594C" w:rsidRDefault="004A3F59" w:rsidP="004A3F5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335204E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68C41"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DAF8570"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19EDBC6"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6621CB5"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F44D9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6A4F03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930AB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600E6DB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2494B71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7841AA0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0A23B3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12C508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1653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B508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6E0E84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3DF607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2278E3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4A3F59" w:rsidRPr="0073594C" w14:paraId="2B3F81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421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C817E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4B1AC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E4FB7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35126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9C212F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48928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2ABF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1320</w:t>
            </w:r>
          </w:p>
        </w:tc>
        <w:tc>
          <w:tcPr>
            <w:tcW w:w="1842" w:type="dxa"/>
            <w:tcBorders>
              <w:top w:val="nil"/>
              <w:left w:val="nil"/>
              <w:bottom w:val="single" w:sz="4" w:space="0" w:color="auto"/>
              <w:right w:val="single" w:sz="4" w:space="0" w:color="auto"/>
            </w:tcBorders>
            <w:shd w:val="clear" w:color="auto" w:fill="auto"/>
            <w:noWrap/>
            <w:vAlign w:val="center"/>
          </w:tcPr>
          <w:p w14:paraId="5FEE6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571B96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5220</w:t>
            </w:r>
          </w:p>
        </w:tc>
        <w:tc>
          <w:tcPr>
            <w:tcW w:w="1843" w:type="dxa"/>
            <w:tcBorders>
              <w:top w:val="nil"/>
              <w:left w:val="nil"/>
              <w:bottom w:val="single" w:sz="4" w:space="0" w:color="auto"/>
              <w:right w:val="single" w:sz="4" w:space="0" w:color="auto"/>
            </w:tcBorders>
            <w:shd w:val="clear" w:color="auto" w:fill="auto"/>
            <w:noWrap/>
            <w:vAlign w:val="center"/>
          </w:tcPr>
          <w:p w14:paraId="586FF2C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5780</w:t>
            </w:r>
          </w:p>
        </w:tc>
      </w:tr>
      <w:tr w:rsidR="004A3F59" w:rsidRPr="0073594C" w14:paraId="4E6AD2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50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45A56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0E7AC1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C1233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67054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022420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2956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DB3ADD"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40</w:t>
            </w:r>
          </w:p>
        </w:tc>
        <w:tc>
          <w:tcPr>
            <w:tcW w:w="1842" w:type="dxa"/>
            <w:tcBorders>
              <w:top w:val="nil"/>
              <w:left w:val="nil"/>
              <w:bottom w:val="single" w:sz="4" w:space="0" w:color="auto"/>
              <w:right w:val="single" w:sz="4" w:space="0" w:color="auto"/>
            </w:tcBorders>
            <w:shd w:val="clear" w:color="auto" w:fill="auto"/>
            <w:noWrap/>
            <w:vAlign w:val="center"/>
          </w:tcPr>
          <w:p w14:paraId="5C6DED5A"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660</w:t>
            </w:r>
          </w:p>
        </w:tc>
        <w:tc>
          <w:tcPr>
            <w:tcW w:w="1985" w:type="dxa"/>
            <w:tcBorders>
              <w:top w:val="nil"/>
              <w:left w:val="nil"/>
              <w:bottom w:val="single" w:sz="4" w:space="0" w:color="auto"/>
              <w:right w:val="single" w:sz="4" w:space="0" w:color="auto"/>
            </w:tcBorders>
            <w:shd w:val="clear" w:color="auto" w:fill="auto"/>
            <w:noWrap/>
            <w:vAlign w:val="center"/>
          </w:tcPr>
          <w:p w14:paraId="003770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69F549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5680</w:t>
            </w:r>
          </w:p>
        </w:tc>
      </w:tr>
      <w:tr w:rsidR="004A3F59" w:rsidRPr="0073594C" w14:paraId="44C2CB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FA738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2E5F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31B4C1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9421E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8A3F3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119813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17FD6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36037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7140</w:t>
            </w:r>
          </w:p>
        </w:tc>
        <w:tc>
          <w:tcPr>
            <w:tcW w:w="1842" w:type="dxa"/>
            <w:tcBorders>
              <w:top w:val="nil"/>
              <w:left w:val="nil"/>
              <w:bottom w:val="single" w:sz="4" w:space="0" w:color="auto"/>
              <w:right w:val="single" w:sz="4" w:space="0" w:color="auto"/>
            </w:tcBorders>
            <w:shd w:val="clear" w:color="auto" w:fill="auto"/>
            <w:noWrap/>
            <w:vAlign w:val="center"/>
          </w:tcPr>
          <w:p w14:paraId="0D42B04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7760</w:t>
            </w:r>
          </w:p>
        </w:tc>
        <w:tc>
          <w:tcPr>
            <w:tcW w:w="1985" w:type="dxa"/>
            <w:tcBorders>
              <w:top w:val="nil"/>
              <w:left w:val="nil"/>
              <w:bottom w:val="single" w:sz="4" w:space="0" w:color="auto"/>
              <w:right w:val="single" w:sz="4" w:space="0" w:color="auto"/>
            </w:tcBorders>
            <w:shd w:val="clear" w:color="auto" w:fill="auto"/>
            <w:noWrap/>
            <w:vAlign w:val="center"/>
          </w:tcPr>
          <w:p w14:paraId="52702E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8520</w:t>
            </w:r>
          </w:p>
        </w:tc>
        <w:tc>
          <w:tcPr>
            <w:tcW w:w="1843" w:type="dxa"/>
            <w:tcBorders>
              <w:top w:val="nil"/>
              <w:left w:val="nil"/>
              <w:bottom w:val="single" w:sz="4" w:space="0" w:color="auto"/>
              <w:right w:val="single" w:sz="4" w:space="0" w:color="auto"/>
            </w:tcBorders>
            <w:shd w:val="clear" w:color="auto" w:fill="auto"/>
            <w:noWrap/>
            <w:vAlign w:val="center"/>
          </w:tcPr>
          <w:p w14:paraId="34A3F9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9580</w:t>
            </w:r>
          </w:p>
        </w:tc>
      </w:tr>
      <w:tr w:rsidR="004A3F59" w:rsidRPr="0073594C" w14:paraId="5382EF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2CBEF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9A6E93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34CC0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26F0A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EB3C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04D54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2D752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F42D1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1960</w:t>
            </w:r>
          </w:p>
        </w:tc>
        <w:tc>
          <w:tcPr>
            <w:tcW w:w="1842" w:type="dxa"/>
            <w:tcBorders>
              <w:top w:val="nil"/>
              <w:left w:val="nil"/>
              <w:bottom w:val="single" w:sz="4" w:space="0" w:color="auto"/>
              <w:right w:val="single" w:sz="4" w:space="0" w:color="auto"/>
            </w:tcBorders>
            <w:shd w:val="clear" w:color="auto" w:fill="auto"/>
            <w:noWrap/>
            <w:vAlign w:val="center"/>
          </w:tcPr>
          <w:p w14:paraId="5D728F9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0EFC661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7920</w:t>
            </w:r>
          </w:p>
        </w:tc>
        <w:tc>
          <w:tcPr>
            <w:tcW w:w="1843" w:type="dxa"/>
            <w:tcBorders>
              <w:top w:val="nil"/>
              <w:left w:val="nil"/>
              <w:bottom w:val="single" w:sz="4" w:space="0" w:color="auto"/>
              <w:right w:val="single" w:sz="4" w:space="0" w:color="auto"/>
            </w:tcBorders>
            <w:shd w:val="clear" w:color="auto" w:fill="auto"/>
            <w:noWrap/>
            <w:vAlign w:val="center"/>
          </w:tcPr>
          <w:p w14:paraId="03E50A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9480</w:t>
            </w:r>
          </w:p>
        </w:tc>
      </w:tr>
      <w:tr w:rsidR="004A3F59" w:rsidRPr="0073594C" w14:paraId="2A8EA5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B2004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057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DF9D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0EAF9EA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26653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441D56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360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87CE535"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3760</w:t>
            </w:r>
          </w:p>
        </w:tc>
        <w:tc>
          <w:tcPr>
            <w:tcW w:w="1842" w:type="dxa"/>
            <w:tcBorders>
              <w:top w:val="nil"/>
              <w:left w:val="nil"/>
              <w:bottom w:val="single" w:sz="4" w:space="0" w:color="auto"/>
              <w:right w:val="single" w:sz="4" w:space="0" w:color="auto"/>
            </w:tcBorders>
            <w:shd w:val="clear" w:color="auto" w:fill="auto"/>
            <w:noWrap/>
            <w:vAlign w:val="center"/>
          </w:tcPr>
          <w:p w14:paraId="5A71FB1E" w14:textId="77777777" w:rsidR="004A3F59" w:rsidRPr="00EA26FA" w:rsidRDefault="004A3F5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2640</w:t>
            </w:r>
          </w:p>
        </w:tc>
        <w:tc>
          <w:tcPr>
            <w:tcW w:w="1985" w:type="dxa"/>
            <w:tcBorders>
              <w:top w:val="nil"/>
              <w:left w:val="nil"/>
              <w:bottom w:val="single" w:sz="4" w:space="0" w:color="auto"/>
              <w:right w:val="single" w:sz="4" w:space="0" w:color="auto"/>
            </w:tcBorders>
            <w:shd w:val="clear" w:color="auto" w:fill="auto"/>
            <w:noWrap/>
            <w:vAlign w:val="center"/>
          </w:tcPr>
          <w:p w14:paraId="61BB981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10440</w:t>
            </w:r>
          </w:p>
        </w:tc>
        <w:tc>
          <w:tcPr>
            <w:tcW w:w="1843" w:type="dxa"/>
            <w:tcBorders>
              <w:top w:val="nil"/>
              <w:left w:val="nil"/>
              <w:bottom w:val="single" w:sz="4" w:space="0" w:color="auto"/>
              <w:right w:val="single" w:sz="4" w:space="0" w:color="auto"/>
            </w:tcBorders>
            <w:shd w:val="clear" w:color="auto" w:fill="auto"/>
            <w:noWrap/>
            <w:vAlign w:val="center"/>
          </w:tcPr>
          <w:p w14:paraId="74C5D32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11560</w:t>
            </w:r>
          </w:p>
        </w:tc>
      </w:tr>
      <w:tr w:rsidR="004A3F59" w:rsidRPr="0073594C" w14:paraId="3AB98D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A5D69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2571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478CE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995CB9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2AFBB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1C1554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7B3C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67D69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9060</w:t>
            </w:r>
          </w:p>
        </w:tc>
        <w:tc>
          <w:tcPr>
            <w:tcW w:w="1842" w:type="dxa"/>
            <w:tcBorders>
              <w:top w:val="nil"/>
              <w:left w:val="nil"/>
              <w:bottom w:val="single" w:sz="4" w:space="0" w:color="auto"/>
              <w:right w:val="single" w:sz="4" w:space="0" w:color="auto"/>
            </w:tcBorders>
            <w:shd w:val="clear" w:color="auto" w:fill="auto"/>
            <w:noWrap/>
            <w:vAlign w:val="center"/>
          </w:tcPr>
          <w:p w14:paraId="2EA14DA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9740</w:t>
            </w:r>
          </w:p>
        </w:tc>
        <w:tc>
          <w:tcPr>
            <w:tcW w:w="1985" w:type="dxa"/>
            <w:tcBorders>
              <w:top w:val="nil"/>
              <w:left w:val="nil"/>
              <w:bottom w:val="single" w:sz="4" w:space="0" w:color="auto"/>
              <w:right w:val="single" w:sz="4" w:space="0" w:color="auto"/>
            </w:tcBorders>
            <w:shd w:val="clear" w:color="auto" w:fill="auto"/>
            <w:noWrap/>
            <w:vAlign w:val="center"/>
          </w:tcPr>
          <w:p w14:paraId="7D2BF85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11820</w:t>
            </w:r>
          </w:p>
        </w:tc>
        <w:tc>
          <w:tcPr>
            <w:tcW w:w="1843" w:type="dxa"/>
            <w:tcBorders>
              <w:top w:val="nil"/>
              <w:left w:val="nil"/>
              <w:bottom w:val="single" w:sz="4" w:space="0" w:color="auto"/>
              <w:right w:val="single" w:sz="4" w:space="0" w:color="auto"/>
            </w:tcBorders>
            <w:shd w:val="clear" w:color="auto" w:fill="auto"/>
            <w:noWrap/>
            <w:vAlign w:val="center"/>
          </w:tcPr>
          <w:p w14:paraId="1AE346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13380</w:t>
            </w:r>
          </w:p>
        </w:tc>
      </w:tr>
      <w:tr w:rsidR="004A3F59" w:rsidRPr="0073594C" w14:paraId="5EE2E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5A79B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FB89E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2E5BCC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2880D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868FDF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FAF36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E10CD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B6486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13280</w:t>
            </w:r>
          </w:p>
        </w:tc>
        <w:tc>
          <w:tcPr>
            <w:tcW w:w="1842" w:type="dxa"/>
            <w:tcBorders>
              <w:top w:val="nil"/>
              <w:left w:val="nil"/>
              <w:bottom w:val="single" w:sz="4" w:space="0" w:color="auto"/>
              <w:right w:val="single" w:sz="4" w:space="0" w:color="auto"/>
            </w:tcBorders>
            <w:shd w:val="clear" w:color="auto" w:fill="auto"/>
            <w:noWrap/>
            <w:vAlign w:val="center"/>
          </w:tcPr>
          <w:p w14:paraId="30048F6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11220</w:t>
            </w:r>
          </w:p>
        </w:tc>
        <w:tc>
          <w:tcPr>
            <w:tcW w:w="1985" w:type="dxa"/>
            <w:tcBorders>
              <w:top w:val="nil"/>
              <w:left w:val="nil"/>
              <w:bottom w:val="single" w:sz="4" w:space="0" w:color="auto"/>
              <w:right w:val="single" w:sz="4" w:space="0" w:color="auto"/>
            </w:tcBorders>
            <w:shd w:val="clear" w:color="auto" w:fill="auto"/>
            <w:noWrap/>
            <w:vAlign w:val="center"/>
          </w:tcPr>
          <w:p w14:paraId="39FD4E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4620</w:t>
            </w:r>
          </w:p>
        </w:tc>
        <w:tc>
          <w:tcPr>
            <w:tcW w:w="1843" w:type="dxa"/>
            <w:tcBorders>
              <w:top w:val="nil"/>
              <w:left w:val="nil"/>
              <w:bottom w:val="single" w:sz="4" w:space="0" w:color="auto"/>
              <w:right w:val="single" w:sz="4" w:space="0" w:color="auto"/>
            </w:tcBorders>
            <w:shd w:val="clear" w:color="auto" w:fill="auto"/>
            <w:noWrap/>
            <w:vAlign w:val="center"/>
          </w:tcPr>
          <w:p w14:paraId="45BF7B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3880</w:t>
            </w:r>
          </w:p>
        </w:tc>
      </w:tr>
      <w:tr w:rsidR="004A3F59" w:rsidRPr="0073594C" w14:paraId="177861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5885E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1657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E2775C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DE60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038A0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0692D2F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3A25D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C9660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7560</w:t>
            </w:r>
          </w:p>
        </w:tc>
        <w:tc>
          <w:tcPr>
            <w:tcW w:w="1842" w:type="dxa"/>
            <w:tcBorders>
              <w:top w:val="nil"/>
              <w:left w:val="nil"/>
              <w:bottom w:val="single" w:sz="4" w:space="0" w:color="auto"/>
              <w:right w:val="single" w:sz="4" w:space="0" w:color="auto"/>
            </w:tcBorders>
            <w:shd w:val="clear" w:color="auto" w:fill="auto"/>
            <w:noWrap/>
            <w:vAlign w:val="center"/>
          </w:tcPr>
          <w:p w14:paraId="365CC35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5940</w:t>
            </w:r>
          </w:p>
        </w:tc>
        <w:tc>
          <w:tcPr>
            <w:tcW w:w="1985" w:type="dxa"/>
            <w:tcBorders>
              <w:top w:val="nil"/>
              <w:left w:val="nil"/>
              <w:bottom w:val="single" w:sz="4" w:space="0" w:color="auto"/>
              <w:right w:val="single" w:sz="4" w:space="0" w:color="auto"/>
            </w:tcBorders>
            <w:shd w:val="clear" w:color="auto" w:fill="auto"/>
            <w:noWrap/>
            <w:vAlign w:val="center"/>
          </w:tcPr>
          <w:p w14:paraId="1FBDD68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660</w:t>
            </w:r>
          </w:p>
        </w:tc>
        <w:tc>
          <w:tcPr>
            <w:tcW w:w="1843" w:type="dxa"/>
            <w:tcBorders>
              <w:top w:val="nil"/>
              <w:left w:val="nil"/>
              <w:bottom w:val="single" w:sz="4" w:space="0" w:color="auto"/>
              <w:right w:val="single" w:sz="4" w:space="0" w:color="auto"/>
            </w:tcBorders>
            <w:shd w:val="clear" w:color="auto" w:fill="auto"/>
            <w:noWrap/>
            <w:vAlign w:val="center"/>
          </w:tcPr>
          <w:p w14:paraId="50DB42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1840</w:t>
            </w:r>
          </w:p>
        </w:tc>
      </w:tr>
      <w:tr w:rsidR="004A3F59" w:rsidRPr="0073594C" w14:paraId="720D91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B4E70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0F334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E2F3F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59687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AD9D6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49D897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85502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E6054E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15120</w:t>
            </w:r>
          </w:p>
        </w:tc>
        <w:tc>
          <w:tcPr>
            <w:tcW w:w="1842" w:type="dxa"/>
            <w:tcBorders>
              <w:top w:val="nil"/>
              <w:left w:val="nil"/>
              <w:bottom w:val="single" w:sz="4" w:space="0" w:color="auto"/>
              <w:right w:val="single" w:sz="4" w:space="0" w:color="auto"/>
            </w:tcBorders>
            <w:shd w:val="clear" w:color="auto" w:fill="auto"/>
            <w:noWrap/>
            <w:vAlign w:val="center"/>
          </w:tcPr>
          <w:p w14:paraId="60A654B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17180</w:t>
            </w:r>
          </w:p>
        </w:tc>
        <w:tc>
          <w:tcPr>
            <w:tcW w:w="1985" w:type="dxa"/>
            <w:tcBorders>
              <w:top w:val="nil"/>
              <w:left w:val="nil"/>
              <w:bottom w:val="single" w:sz="4" w:space="0" w:color="auto"/>
              <w:right w:val="single" w:sz="4" w:space="0" w:color="auto"/>
            </w:tcBorders>
            <w:shd w:val="clear" w:color="auto" w:fill="auto"/>
            <w:noWrap/>
            <w:vAlign w:val="center"/>
          </w:tcPr>
          <w:p w14:paraId="680C19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10980</w:t>
            </w:r>
          </w:p>
        </w:tc>
        <w:tc>
          <w:tcPr>
            <w:tcW w:w="1843" w:type="dxa"/>
            <w:tcBorders>
              <w:top w:val="nil"/>
              <w:left w:val="nil"/>
              <w:bottom w:val="single" w:sz="4" w:space="0" w:color="auto"/>
              <w:right w:val="single" w:sz="4" w:space="0" w:color="auto"/>
            </w:tcBorders>
            <w:shd w:val="clear" w:color="auto" w:fill="auto"/>
            <w:noWrap/>
            <w:vAlign w:val="center"/>
          </w:tcPr>
          <w:p w14:paraId="33406E6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11720</w:t>
            </w:r>
          </w:p>
        </w:tc>
      </w:tr>
      <w:tr w:rsidR="004A3F59" w:rsidRPr="0073594C" w14:paraId="05A08A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8811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ECB98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9735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CED7E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E094B7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754D6BB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C256F"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6351BC5"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13740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772591"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15360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E8ECB7"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12360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1CDF56F"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13540</w:t>
            </w:r>
          </w:p>
        </w:tc>
      </w:tr>
    </w:tbl>
    <w:p w14:paraId="3629C410" w14:textId="77777777" w:rsidR="004A3F59" w:rsidRPr="0073594C" w:rsidRDefault="004A3F59" w:rsidP="004A3F59">
      <w:pPr>
        <w:rPr>
          <w:lang w:eastAsia="ko-KR"/>
        </w:rPr>
      </w:pPr>
    </w:p>
    <w:p w14:paraId="7B537466" w14:textId="1847F624"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7D8385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55E0C"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15C8E7"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C917E4"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5A654BB"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90D47A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0C1ED7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5F45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8CB629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1920</w:t>
            </w:r>
          </w:p>
        </w:tc>
        <w:tc>
          <w:tcPr>
            <w:tcW w:w="1842" w:type="dxa"/>
            <w:tcBorders>
              <w:top w:val="nil"/>
              <w:left w:val="nil"/>
              <w:bottom w:val="single" w:sz="4" w:space="0" w:color="auto"/>
              <w:right w:val="single" w:sz="4" w:space="0" w:color="auto"/>
            </w:tcBorders>
            <w:shd w:val="clear" w:color="auto" w:fill="auto"/>
            <w:noWrap/>
            <w:vAlign w:val="center"/>
          </w:tcPr>
          <w:p w14:paraId="3D91B1B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1980</w:t>
            </w:r>
          </w:p>
        </w:tc>
        <w:tc>
          <w:tcPr>
            <w:tcW w:w="1985" w:type="dxa"/>
            <w:tcBorders>
              <w:top w:val="nil"/>
              <w:left w:val="nil"/>
              <w:bottom w:val="single" w:sz="4" w:space="0" w:color="auto"/>
              <w:right w:val="single" w:sz="4" w:space="0" w:color="auto"/>
            </w:tcBorders>
            <w:shd w:val="clear" w:color="auto" w:fill="auto"/>
            <w:noWrap/>
            <w:vAlign w:val="center"/>
          </w:tcPr>
          <w:p w14:paraId="195B8D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6843CD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7CAFFF9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337B9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01896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2110</w:t>
            </w:r>
          </w:p>
        </w:tc>
        <w:tc>
          <w:tcPr>
            <w:tcW w:w="1842" w:type="dxa"/>
            <w:tcBorders>
              <w:top w:val="nil"/>
              <w:left w:val="nil"/>
              <w:bottom w:val="single" w:sz="4" w:space="0" w:color="auto"/>
              <w:right w:val="single" w:sz="4" w:space="0" w:color="auto"/>
            </w:tcBorders>
            <w:shd w:val="clear" w:color="auto" w:fill="auto"/>
            <w:noWrap/>
            <w:vAlign w:val="center"/>
          </w:tcPr>
          <w:p w14:paraId="5A4E219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2170</w:t>
            </w:r>
          </w:p>
        </w:tc>
        <w:tc>
          <w:tcPr>
            <w:tcW w:w="1985" w:type="dxa"/>
            <w:tcBorders>
              <w:top w:val="nil"/>
              <w:left w:val="nil"/>
              <w:bottom w:val="single" w:sz="4" w:space="0" w:color="auto"/>
              <w:right w:val="single" w:sz="4" w:space="0" w:color="auto"/>
            </w:tcBorders>
            <w:shd w:val="clear" w:color="auto" w:fill="auto"/>
            <w:noWrap/>
            <w:vAlign w:val="center"/>
          </w:tcPr>
          <w:p w14:paraId="026B7E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70E42D6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6626E46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EC8BB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B983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56F064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F4BFEF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181A8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56CC1EE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15A4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5A806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1317</w:t>
            </w:r>
          </w:p>
        </w:tc>
        <w:tc>
          <w:tcPr>
            <w:tcW w:w="1842" w:type="dxa"/>
            <w:tcBorders>
              <w:top w:val="nil"/>
              <w:left w:val="nil"/>
              <w:bottom w:val="single" w:sz="4" w:space="0" w:color="auto"/>
              <w:right w:val="single" w:sz="4" w:space="0" w:color="auto"/>
            </w:tcBorders>
            <w:shd w:val="clear" w:color="auto" w:fill="auto"/>
            <w:noWrap/>
            <w:vAlign w:val="center"/>
          </w:tcPr>
          <w:p w14:paraId="24FD7C7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1217</w:t>
            </w:r>
          </w:p>
        </w:tc>
        <w:tc>
          <w:tcPr>
            <w:tcW w:w="1985" w:type="dxa"/>
            <w:tcBorders>
              <w:top w:val="nil"/>
              <w:left w:val="nil"/>
              <w:bottom w:val="single" w:sz="4" w:space="0" w:color="auto"/>
              <w:right w:val="single" w:sz="4" w:space="0" w:color="auto"/>
            </w:tcBorders>
            <w:shd w:val="clear" w:color="auto" w:fill="auto"/>
            <w:noWrap/>
            <w:vAlign w:val="center"/>
          </w:tcPr>
          <w:p w14:paraId="2B9D85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2583</w:t>
            </w:r>
          </w:p>
        </w:tc>
        <w:tc>
          <w:tcPr>
            <w:tcW w:w="1843" w:type="dxa"/>
            <w:tcBorders>
              <w:top w:val="nil"/>
              <w:left w:val="nil"/>
              <w:bottom w:val="single" w:sz="4" w:space="0" w:color="auto"/>
              <w:right w:val="single" w:sz="4" w:space="0" w:color="auto"/>
            </w:tcBorders>
            <w:shd w:val="clear" w:color="auto" w:fill="auto"/>
            <w:noWrap/>
            <w:vAlign w:val="center"/>
          </w:tcPr>
          <w:p w14:paraId="550FB62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2683</w:t>
            </w:r>
          </w:p>
        </w:tc>
      </w:tr>
      <w:tr w:rsidR="004A3F59" w:rsidRPr="0073594C" w14:paraId="32B8FB9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CA863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8BE75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D35C14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2458D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15707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7248C9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97B247"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F9F4E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5D8E60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3297</w:t>
            </w:r>
          </w:p>
        </w:tc>
        <w:tc>
          <w:tcPr>
            <w:tcW w:w="1985" w:type="dxa"/>
            <w:tcBorders>
              <w:top w:val="nil"/>
              <w:left w:val="nil"/>
              <w:bottom w:val="single" w:sz="4" w:space="0" w:color="auto"/>
              <w:right w:val="single" w:sz="4" w:space="0" w:color="auto"/>
            </w:tcBorders>
            <w:shd w:val="clear" w:color="auto" w:fill="auto"/>
            <w:noWrap/>
            <w:vAlign w:val="center"/>
          </w:tcPr>
          <w:p w14:paraId="3A1F1E8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654</w:t>
            </w:r>
          </w:p>
        </w:tc>
        <w:tc>
          <w:tcPr>
            <w:tcW w:w="1843" w:type="dxa"/>
            <w:tcBorders>
              <w:top w:val="nil"/>
              <w:left w:val="nil"/>
              <w:bottom w:val="single" w:sz="4" w:space="0" w:color="auto"/>
              <w:right w:val="single" w:sz="4" w:space="0" w:color="auto"/>
            </w:tcBorders>
            <w:shd w:val="clear" w:color="auto" w:fill="auto"/>
            <w:noWrap/>
            <w:vAlign w:val="center"/>
          </w:tcPr>
          <w:p w14:paraId="56E38A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514</w:t>
            </w:r>
          </w:p>
        </w:tc>
      </w:tr>
      <w:tr w:rsidR="004A3F59" w:rsidRPr="0073594C" w14:paraId="009FA3E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6FBC9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A396F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8E48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1CAC0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A4C6A8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43C8864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0574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0D74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c>
          <w:tcPr>
            <w:tcW w:w="1842" w:type="dxa"/>
            <w:tcBorders>
              <w:top w:val="nil"/>
              <w:left w:val="nil"/>
              <w:bottom w:val="single" w:sz="4" w:space="0" w:color="auto"/>
              <w:right w:val="single" w:sz="4" w:space="0" w:color="auto"/>
            </w:tcBorders>
            <w:shd w:val="clear" w:color="auto" w:fill="auto"/>
            <w:noWrap/>
            <w:vAlign w:val="center"/>
          </w:tcPr>
          <w:p w14:paraId="39504CC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4663</w:t>
            </w:r>
          </w:p>
        </w:tc>
        <w:tc>
          <w:tcPr>
            <w:tcW w:w="1985" w:type="dxa"/>
            <w:tcBorders>
              <w:top w:val="nil"/>
              <w:left w:val="nil"/>
              <w:bottom w:val="single" w:sz="4" w:space="0" w:color="auto"/>
              <w:right w:val="single" w:sz="4" w:space="0" w:color="auto"/>
            </w:tcBorders>
            <w:shd w:val="clear" w:color="auto" w:fill="auto"/>
            <w:noWrap/>
            <w:vAlign w:val="center"/>
          </w:tcPr>
          <w:p w14:paraId="589F098F"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3246</w:t>
            </w:r>
          </w:p>
        </w:tc>
        <w:tc>
          <w:tcPr>
            <w:tcW w:w="1843" w:type="dxa"/>
            <w:tcBorders>
              <w:top w:val="nil"/>
              <w:left w:val="nil"/>
              <w:bottom w:val="single" w:sz="4" w:space="0" w:color="auto"/>
              <w:right w:val="single" w:sz="4" w:space="0" w:color="auto"/>
            </w:tcBorders>
            <w:shd w:val="clear" w:color="auto" w:fill="auto"/>
            <w:noWrap/>
            <w:vAlign w:val="center"/>
          </w:tcPr>
          <w:p w14:paraId="683E9434"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3386</w:t>
            </w:r>
          </w:p>
        </w:tc>
      </w:tr>
      <w:tr w:rsidR="004A3F59" w:rsidRPr="0073594C" w14:paraId="7DE03F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32CA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64C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47DCF3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983639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091A12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0ACC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F374D2"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D5595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5057</w:t>
            </w:r>
          </w:p>
        </w:tc>
        <w:tc>
          <w:tcPr>
            <w:tcW w:w="1842" w:type="dxa"/>
            <w:tcBorders>
              <w:top w:val="nil"/>
              <w:left w:val="nil"/>
              <w:bottom w:val="single" w:sz="4" w:space="0" w:color="auto"/>
              <w:right w:val="single" w:sz="4" w:space="0" w:color="auto"/>
            </w:tcBorders>
            <w:shd w:val="clear" w:color="auto" w:fill="auto"/>
            <w:noWrap/>
            <w:vAlign w:val="center"/>
          </w:tcPr>
          <w:p w14:paraId="1FD1D35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5277</w:t>
            </w:r>
          </w:p>
        </w:tc>
        <w:tc>
          <w:tcPr>
            <w:tcW w:w="1985" w:type="dxa"/>
            <w:tcBorders>
              <w:top w:val="nil"/>
              <w:left w:val="nil"/>
              <w:bottom w:val="single" w:sz="4" w:space="0" w:color="auto"/>
              <w:right w:val="single" w:sz="4" w:space="0" w:color="auto"/>
            </w:tcBorders>
            <w:shd w:val="clear" w:color="auto" w:fill="auto"/>
            <w:noWrap/>
            <w:vAlign w:val="center"/>
          </w:tcPr>
          <w:p w14:paraId="4FA4D3E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w:t>
            </w:r>
          </w:p>
        </w:tc>
        <w:tc>
          <w:tcPr>
            <w:tcW w:w="1843" w:type="dxa"/>
            <w:tcBorders>
              <w:top w:val="nil"/>
              <w:left w:val="nil"/>
              <w:bottom w:val="single" w:sz="4" w:space="0" w:color="auto"/>
              <w:right w:val="single" w:sz="4" w:space="0" w:color="auto"/>
            </w:tcBorders>
            <w:shd w:val="clear" w:color="auto" w:fill="auto"/>
            <w:noWrap/>
            <w:vAlign w:val="center"/>
          </w:tcPr>
          <w:p w14:paraId="0162C42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189</w:t>
            </w:r>
          </w:p>
        </w:tc>
      </w:tr>
      <w:tr w:rsidR="004A3F59" w:rsidRPr="0073594C" w14:paraId="43BF12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5CD1E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ECE0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B67FCA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F54FE6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AB02D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6A7F2AB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27C4C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5982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2434</w:t>
            </w:r>
          </w:p>
        </w:tc>
        <w:tc>
          <w:tcPr>
            <w:tcW w:w="1842" w:type="dxa"/>
            <w:tcBorders>
              <w:top w:val="nil"/>
              <w:left w:val="nil"/>
              <w:bottom w:val="single" w:sz="4" w:space="0" w:color="auto"/>
              <w:right w:val="single" w:sz="4" w:space="0" w:color="auto"/>
            </w:tcBorders>
            <w:shd w:val="clear" w:color="auto" w:fill="auto"/>
            <w:noWrap/>
            <w:vAlign w:val="center"/>
          </w:tcPr>
          <w:p w14:paraId="559B0C6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2634</w:t>
            </w:r>
          </w:p>
        </w:tc>
        <w:tc>
          <w:tcPr>
            <w:tcW w:w="1985" w:type="dxa"/>
            <w:tcBorders>
              <w:top w:val="nil"/>
              <w:left w:val="nil"/>
              <w:bottom w:val="single" w:sz="4" w:space="0" w:color="auto"/>
              <w:right w:val="single" w:sz="4" w:space="0" w:color="auto"/>
            </w:tcBorders>
            <w:shd w:val="clear" w:color="auto" w:fill="auto"/>
            <w:noWrap/>
            <w:vAlign w:val="center"/>
          </w:tcPr>
          <w:p w14:paraId="3837850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5166</w:t>
            </w:r>
          </w:p>
        </w:tc>
        <w:tc>
          <w:tcPr>
            <w:tcW w:w="1843" w:type="dxa"/>
            <w:tcBorders>
              <w:top w:val="nil"/>
              <w:left w:val="nil"/>
              <w:bottom w:val="single" w:sz="4" w:space="0" w:color="auto"/>
              <w:right w:val="single" w:sz="4" w:space="0" w:color="auto"/>
            </w:tcBorders>
            <w:shd w:val="clear" w:color="auto" w:fill="auto"/>
            <w:noWrap/>
            <w:vAlign w:val="center"/>
          </w:tcPr>
          <w:p w14:paraId="44F79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5366</w:t>
            </w:r>
          </w:p>
        </w:tc>
      </w:tr>
      <w:tr w:rsidR="004A3F59" w:rsidRPr="0073594C" w14:paraId="426165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964E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5606E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F54095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5F709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12BA4E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F4AD82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8DC17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244384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6423</w:t>
            </w:r>
          </w:p>
        </w:tc>
        <w:tc>
          <w:tcPr>
            <w:tcW w:w="1842" w:type="dxa"/>
            <w:tcBorders>
              <w:top w:val="nil"/>
              <w:left w:val="nil"/>
              <w:bottom w:val="single" w:sz="4" w:space="0" w:color="auto"/>
              <w:right w:val="single" w:sz="4" w:space="0" w:color="auto"/>
            </w:tcBorders>
            <w:shd w:val="clear" w:color="auto" w:fill="auto"/>
            <w:noWrap/>
            <w:vAlign w:val="center"/>
          </w:tcPr>
          <w:p w14:paraId="7E2F65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6643</w:t>
            </w:r>
          </w:p>
        </w:tc>
        <w:tc>
          <w:tcPr>
            <w:tcW w:w="1985" w:type="dxa"/>
            <w:tcBorders>
              <w:top w:val="nil"/>
              <w:left w:val="nil"/>
              <w:bottom w:val="single" w:sz="4" w:space="0" w:color="auto"/>
              <w:right w:val="single" w:sz="4" w:space="0" w:color="auto"/>
            </w:tcBorders>
            <w:shd w:val="clear" w:color="auto" w:fill="auto"/>
            <w:noWrap/>
            <w:vAlign w:val="center"/>
          </w:tcPr>
          <w:p w14:paraId="7B545B1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3909</w:t>
            </w:r>
          </w:p>
        </w:tc>
        <w:tc>
          <w:tcPr>
            <w:tcW w:w="1843" w:type="dxa"/>
            <w:tcBorders>
              <w:top w:val="nil"/>
              <w:left w:val="nil"/>
              <w:bottom w:val="single" w:sz="4" w:space="0" w:color="auto"/>
              <w:right w:val="single" w:sz="4" w:space="0" w:color="auto"/>
            </w:tcBorders>
            <w:shd w:val="clear" w:color="auto" w:fill="auto"/>
            <w:noWrap/>
            <w:vAlign w:val="center"/>
          </w:tcPr>
          <w:p w14:paraId="6E38ACD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4089</w:t>
            </w:r>
          </w:p>
        </w:tc>
      </w:tr>
      <w:tr w:rsidR="004A3F59" w:rsidRPr="0073594C" w14:paraId="0A03D11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53C8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A3C0F0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D186F4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D72EA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C92E26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D0BEC5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7888F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E2B350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892</w:t>
            </w:r>
          </w:p>
        </w:tc>
        <w:tc>
          <w:tcPr>
            <w:tcW w:w="1842" w:type="dxa"/>
            <w:tcBorders>
              <w:top w:val="nil"/>
              <w:left w:val="nil"/>
              <w:bottom w:val="single" w:sz="4" w:space="0" w:color="auto"/>
              <w:right w:val="single" w:sz="4" w:space="0" w:color="auto"/>
            </w:tcBorders>
            <w:shd w:val="clear" w:color="auto" w:fill="auto"/>
            <w:noWrap/>
            <w:vAlign w:val="center"/>
          </w:tcPr>
          <w:p w14:paraId="3A9D804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w:t>
            </w:r>
          </w:p>
        </w:tc>
        <w:tc>
          <w:tcPr>
            <w:tcW w:w="1985" w:type="dxa"/>
            <w:tcBorders>
              <w:top w:val="nil"/>
              <w:left w:val="nil"/>
              <w:bottom w:val="single" w:sz="4" w:space="0" w:color="auto"/>
              <w:right w:val="single" w:sz="4" w:space="0" w:color="auto"/>
            </w:tcBorders>
            <w:shd w:val="clear" w:color="auto" w:fill="auto"/>
            <w:noWrap/>
            <w:vAlign w:val="center"/>
          </w:tcPr>
          <w:p w14:paraId="474F8CA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7257</w:t>
            </w:r>
          </w:p>
        </w:tc>
        <w:tc>
          <w:tcPr>
            <w:tcW w:w="1843" w:type="dxa"/>
            <w:tcBorders>
              <w:top w:val="nil"/>
              <w:left w:val="nil"/>
              <w:bottom w:val="single" w:sz="4" w:space="0" w:color="auto"/>
              <w:right w:val="single" w:sz="4" w:space="0" w:color="auto"/>
            </w:tcBorders>
            <w:shd w:val="clear" w:color="auto" w:fill="auto"/>
            <w:noWrap/>
            <w:vAlign w:val="center"/>
          </w:tcPr>
          <w:p w14:paraId="51D46AA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6977</w:t>
            </w:r>
          </w:p>
        </w:tc>
      </w:tr>
      <w:tr w:rsidR="004A3F59" w:rsidRPr="0073594C" w14:paraId="64C89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76D2D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83915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C6CA86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F8453E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29477E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16DEAC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CD043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D273AE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1731</w:t>
            </w:r>
          </w:p>
        </w:tc>
        <w:tc>
          <w:tcPr>
            <w:tcW w:w="1842" w:type="dxa"/>
            <w:tcBorders>
              <w:top w:val="nil"/>
              <w:left w:val="nil"/>
              <w:bottom w:val="single" w:sz="4" w:space="0" w:color="auto"/>
              <w:right w:val="single" w:sz="4" w:space="0" w:color="auto"/>
            </w:tcBorders>
            <w:shd w:val="clear" w:color="auto" w:fill="auto"/>
            <w:noWrap/>
            <w:vAlign w:val="center"/>
          </w:tcPr>
          <w:p w14:paraId="250B5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1971</w:t>
            </w:r>
          </w:p>
        </w:tc>
        <w:tc>
          <w:tcPr>
            <w:tcW w:w="1985" w:type="dxa"/>
            <w:tcBorders>
              <w:top w:val="nil"/>
              <w:left w:val="nil"/>
              <w:bottom w:val="single" w:sz="4" w:space="0" w:color="auto"/>
              <w:right w:val="single" w:sz="4" w:space="0" w:color="auto"/>
            </w:tcBorders>
            <w:shd w:val="clear" w:color="auto" w:fill="auto"/>
            <w:noWrap/>
            <w:vAlign w:val="center"/>
          </w:tcPr>
          <w:p w14:paraId="3EBD84B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4614</w:t>
            </w:r>
          </w:p>
        </w:tc>
        <w:tc>
          <w:tcPr>
            <w:tcW w:w="1843" w:type="dxa"/>
            <w:tcBorders>
              <w:top w:val="nil"/>
              <w:left w:val="nil"/>
              <w:bottom w:val="single" w:sz="4" w:space="0" w:color="auto"/>
              <w:right w:val="single" w:sz="4" w:space="0" w:color="auto"/>
            </w:tcBorders>
            <w:shd w:val="clear" w:color="auto" w:fill="auto"/>
            <w:noWrap/>
            <w:vAlign w:val="center"/>
          </w:tcPr>
          <w:p w14:paraId="0799159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4354</w:t>
            </w:r>
          </w:p>
        </w:tc>
      </w:tr>
      <w:tr w:rsidR="004A3F59" w:rsidRPr="0073594C" w14:paraId="681EA7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9932D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3FEBD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E47AEF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F10DA8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49B628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4FEDE5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1E4B93"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4643F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4572</w:t>
            </w:r>
          </w:p>
        </w:tc>
        <w:tc>
          <w:tcPr>
            <w:tcW w:w="1842" w:type="dxa"/>
            <w:tcBorders>
              <w:top w:val="nil"/>
              <w:left w:val="nil"/>
              <w:bottom w:val="single" w:sz="4" w:space="0" w:color="auto"/>
              <w:right w:val="single" w:sz="4" w:space="0" w:color="auto"/>
            </w:tcBorders>
            <w:shd w:val="clear" w:color="auto" w:fill="auto"/>
            <w:noWrap/>
            <w:vAlign w:val="center"/>
          </w:tcPr>
          <w:p w14:paraId="26AADE8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4792</w:t>
            </w:r>
          </w:p>
        </w:tc>
        <w:tc>
          <w:tcPr>
            <w:tcW w:w="1985" w:type="dxa"/>
            <w:tcBorders>
              <w:top w:val="nil"/>
              <w:left w:val="nil"/>
              <w:bottom w:val="single" w:sz="4" w:space="0" w:color="auto"/>
              <w:right w:val="single" w:sz="4" w:space="0" w:color="auto"/>
            </w:tcBorders>
            <w:shd w:val="clear" w:color="auto" w:fill="auto"/>
            <w:noWrap/>
            <w:vAlign w:val="center"/>
          </w:tcPr>
          <w:p w14:paraId="0426F16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8343</w:t>
            </w:r>
          </w:p>
        </w:tc>
        <w:tc>
          <w:tcPr>
            <w:tcW w:w="1843" w:type="dxa"/>
            <w:tcBorders>
              <w:top w:val="nil"/>
              <w:left w:val="nil"/>
              <w:bottom w:val="single" w:sz="4" w:space="0" w:color="auto"/>
              <w:right w:val="single" w:sz="4" w:space="0" w:color="auto"/>
            </w:tcBorders>
            <w:shd w:val="clear" w:color="auto" w:fill="auto"/>
            <w:noWrap/>
            <w:vAlign w:val="center"/>
          </w:tcPr>
          <w:p w14:paraId="6507BD8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8623</w:t>
            </w:r>
          </w:p>
        </w:tc>
      </w:tr>
      <w:tr w:rsidR="004A3F59" w:rsidRPr="0073594C" w14:paraId="096B5DC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400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BE98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0DC08C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448D2B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8C99B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591F6A0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14EC"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A49114"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5829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5E831B"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6069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D890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7086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323B73"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7346</w:t>
            </w:r>
          </w:p>
        </w:tc>
      </w:tr>
    </w:tbl>
    <w:p w14:paraId="253300FC" w14:textId="77777777" w:rsidR="004A3F59" w:rsidRPr="0073594C" w:rsidRDefault="004A3F59" w:rsidP="004A3F59">
      <w:pPr>
        <w:rPr>
          <w:lang w:eastAsia="ko-KR"/>
        </w:rPr>
      </w:pPr>
    </w:p>
    <w:p w14:paraId="30B97BBF" w14:textId="5C8DE9CE" w:rsidR="004A3F59" w:rsidRPr="0073594C" w:rsidRDefault="004A3F59" w:rsidP="004A3F5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A3F59" w:rsidRPr="0073594C" w14:paraId="06DDD19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D0AB4" w14:textId="77777777" w:rsidR="004A3F59" w:rsidRPr="0073594C" w:rsidRDefault="004A3F5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207DB3"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082FB7D"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F6E4D8"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B604AA" w14:textId="77777777" w:rsidR="004A3F59" w:rsidRPr="0073594C" w:rsidRDefault="004A3F5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4A3F59" w:rsidRPr="0073594C" w14:paraId="19ECAAC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BD590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0E3C7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23254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FE2B5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3760DC3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4A3F59" w:rsidRPr="0073594C" w14:paraId="6EE1506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617A9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61A930A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32BC2DD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783678C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CC439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4A3F59" w:rsidRPr="0073594C" w14:paraId="35DC12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692B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C7C79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79415D9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BAFA93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CFAA0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4A3F59" w:rsidRPr="0073594C" w14:paraId="76B24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005DD"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57DC6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52F471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41C6C90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021B91B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4A3F59" w:rsidRPr="0073594C" w14:paraId="169D71E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7AFC1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25FD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7881072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08FD07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E142A0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4A3F59" w:rsidRPr="0073594C" w14:paraId="4B69F1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26EA6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FB628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300EC6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257B01B1"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7AFCB2F2" w14:textId="77777777" w:rsidR="004A3F59" w:rsidRPr="00763B7B" w:rsidRDefault="004A3F59" w:rsidP="005A4037">
            <w:pPr>
              <w:spacing w:after="0"/>
              <w:jc w:val="center"/>
              <w:rPr>
                <w:rFonts w:ascii="Arial" w:hAnsi="Arial" w:cs="Arial"/>
                <w:color w:val="000000"/>
                <w:sz w:val="18"/>
                <w:szCs w:val="18"/>
                <w:highlight w:val="yellow"/>
                <w:lang w:val="en-US" w:eastAsia="ja-JP"/>
              </w:rPr>
            </w:pPr>
            <w:r w:rsidRPr="00763B7B">
              <w:rPr>
                <w:rFonts w:ascii="Arial" w:hAnsi="Arial" w:cs="Arial"/>
                <w:color w:val="000000"/>
                <w:sz w:val="16"/>
                <w:szCs w:val="16"/>
                <w:highlight w:val="yellow"/>
              </w:rPr>
              <w:t>1894</w:t>
            </w:r>
          </w:p>
        </w:tc>
      </w:tr>
      <w:tr w:rsidR="004A3F59" w:rsidRPr="0073594C" w14:paraId="758275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C612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508317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65E9EB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FA947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1E5A7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4A3F59" w:rsidRPr="0073594C" w14:paraId="257D74A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783D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4BAC8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1CAB6D3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778A65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135B028C"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4A3F59" w:rsidRPr="0073594C" w14:paraId="4FD131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EFE7B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0698CC7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EE8D68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57B0F6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D0B914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4A3F59" w:rsidRPr="0073594C" w14:paraId="45FF613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770DDA"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5B295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4D4E54A3"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5111BD1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309101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1191</w:t>
            </w:r>
          </w:p>
        </w:tc>
      </w:tr>
      <w:tr w:rsidR="004A3F59" w:rsidRPr="0073594C" w14:paraId="073AA20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40DD28"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0713C7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32A9C7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4C07FC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7F1EDC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4A3F59" w:rsidRPr="0073594C" w14:paraId="1996D08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67117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0157557"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3243818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2CC88E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5BAD11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4A3F59" w:rsidRPr="0073594C" w14:paraId="1E31F8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C998F0"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D123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8B1B34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0438AEE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9B69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4A3F59" w:rsidRPr="0073594C" w14:paraId="03D1677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99F9"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79ECE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3083298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32DCC2F6"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5A30239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4A3F59" w:rsidRPr="0073594C" w14:paraId="47B50BA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7B0864"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FD94B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283FB0D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E6EDE2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E4E2A2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4A3F59" w:rsidRPr="0073594C" w14:paraId="5298FF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C5FD5"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452C4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0BC02E4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66BB4FA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3AEA8910"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4A3F59" w:rsidRPr="0073594C" w14:paraId="4F0A628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9974BF"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209C1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2116DAE"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1A99D0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2FAEAB1"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4A3F59" w:rsidRPr="0073594C" w14:paraId="2CCD9B3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723B91"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5640CC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0A4C2098"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258B0DF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2A34652"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4A3F59" w:rsidRPr="0073594C" w14:paraId="113E24B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C88E9B"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13B34A"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1F5B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6CBA95F"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2D771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4A3F59" w:rsidRPr="0073594C" w14:paraId="7D3E91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1444C6"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C9F18C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5E874524"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067459A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38A06B3B"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4A3F59" w:rsidRPr="0073594C" w14:paraId="4AC0C6C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541D8C" w14:textId="77777777" w:rsidR="004A3F59" w:rsidRPr="0073594C" w:rsidRDefault="004A3F5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E78A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2683F25"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744B2E0D"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332B119" w14:textId="77777777" w:rsidR="004A3F59" w:rsidRPr="0073594C" w:rsidRDefault="004A3F5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4A3F59" w:rsidRPr="0073594C" w14:paraId="283F4252"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59635" w14:textId="77777777" w:rsidR="004A3F59" w:rsidRDefault="004A3F5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5B053A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8863D28"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0E4FB4E"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8995A9" w14:textId="77777777" w:rsidR="004A3F59" w:rsidRDefault="004A3F59"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1DE01A09" w14:textId="77777777" w:rsidR="004A3F59" w:rsidRPr="0073594C" w:rsidRDefault="004A3F59" w:rsidP="004A3F59">
      <w:pPr>
        <w:rPr>
          <w:lang w:eastAsia="ko-KR"/>
        </w:rPr>
      </w:pPr>
    </w:p>
    <w:p w14:paraId="3953815E" w14:textId="77777777" w:rsidR="004A3F59" w:rsidRDefault="004A3F59" w:rsidP="004A3F5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396D288" w14:textId="77777777" w:rsidR="004A3F59" w:rsidRDefault="004A3F59"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78</w:t>
      </w:r>
      <w:r w:rsidRPr="0073594C">
        <w:rPr>
          <w:lang w:eastAsia="ko-KR"/>
        </w:rPr>
        <w:t xml:space="preserve"> IMD</w:t>
      </w:r>
      <w:r>
        <w:rPr>
          <w:lang w:eastAsia="ko-KR"/>
        </w:rPr>
        <w:t>3</w:t>
      </w:r>
      <w:r w:rsidRPr="0073594C">
        <w:rPr>
          <w:lang w:eastAsia="ko-KR"/>
        </w:rPr>
        <w:t xml:space="preserve"> may affect Rx frequencies of band n</w:t>
      </w:r>
      <w:r>
        <w:rPr>
          <w:lang w:eastAsia="ko-KR"/>
        </w:rPr>
        <w:t>105</w:t>
      </w:r>
    </w:p>
    <w:p w14:paraId="5C178E03" w14:textId="77777777" w:rsidR="004A3F59" w:rsidRDefault="004A3F59" w:rsidP="006A0293">
      <w:pPr>
        <w:pStyle w:val="affb"/>
        <w:overflowPunct w:val="0"/>
        <w:autoSpaceDE w:val="0"/>
        <w:autoSpaceDN w:val="0"/>
        <w:adjustRightInd w:val="0"/>
        <w:textAlignment w:val="baseline"/>
        <w:rPr>
          <w:lang w:eastAsia="zh-CN"/>
        </w:rPr>
      </w:pPr>
      <w:r>
        <w:rPr>
          <w:lang w:eastAsia="ko-KR"/>
        </w:rPr>
        <w:t>n1</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78</w:t>
      </w:r>
    </w:p>
    <w:p w14:paraId="0EAFE46E" w14:textId="77777777" w:rsidR="004A3F59" w:rsidRDefault="004A3F59"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3</w:t>
      </w:r>
      <w:r w:rsidRPr="0073594C">
        <w:rPr>
          <w:lang w:eastAsia="ko-KR"/>
        </w:rPr>
        <w:t xml:space="preserve"> may affect Rx frequencies of band n</w:t>
      </w:r>
      <w:r>
        <w:rPr>
          <w:lang w:eastAsia="ko-KR"/>
        </w:rPr>
        <w:t>1</w:t>
      </w:r>
    </w:p>
    <w:p w14:paraId="0CDB138D" w14:textId="77777777" w:rsidR="004A3F59" w:rsidRPr="0073594C" w:rsidRDefault="004A3F59" w:rsidP="004A3F59">
      <w:pPr>
        <w:rPr>
          <w:lang w:eastAsia="ko-KR"/>
        </w:rPr>
      </w:pPr>
    </w:p>
    <w:p w14:paraId="4B89B58E" w14:textId="437B1176" w:rsidR="004A3F59" w:rsidRPr="006A0293" w:rsidRDefault="004A3F59" w:rsidP="004A3F59">
      <w:pPr>
        <w:pStyle w:val="41"/>
      </w:pPr>
      <w:bookmarkStart w:id="641" w:name="_Toc144251683"/>
      <w:r w:rsidRPr="006A0293">
        <w:t>5.</w:t>
      </w:r>
      <w:r>
        <w:t>60</w:t>
      </w:r>
      <w:r w:rsidRPr="006A0293">
        <w:t>.2.2</w:t>
      </w:r>
      <w:r w:rsidRPr="006A0293">
        <w:tab/>
        <w:t>REFSENS requirements</w:t>
      </w:r>
      <w:bookmarkEnd w:id="641"/>
    </w:p>
    <w:p w14:paraId="7D06DE4D" w14:textId="2E2FF90F" w:rsidR="004A3F59" w:rsidRPr="00510C9B" w:rsidRDefault="004A3F59" w:rsidP="004A3F59">
      <w:pPr>
        <w:rPr>
          <w:b/>
          <w:bCs/>
        </w:rPr>
      </w:pPr>
      <w:r>
        <w:t>MSD values have been re-used from DC_1A-28A_n78A, DC_1A_n28A-n78A and DC_1A-28A_n79A.</w:t>
      </w:r>
    </w:p>
    <w:p w14:paraId="0B8B2863" w14:textId="36A810DD" w:rsidR="004A3F59" w:rsidRPr="0073594C" w:rsidRDefault="004A3F59" w:rsidP="004A3F5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60</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A3F59" w:rsidRPr="0073594C" w14:paraId="35E5296F"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990D8B" w14:textId="77777777" w:rsidR="004A3F59" w:rsidRPr="0073594C" w:rsidRDefault="004A3F5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A97473" w14:textId="77777777" w:rsidR="004A3F59" w:rsidRPr="0073594C" w:rsidRDefault="004A3F59" w:rsidP="005A4037">
            <w:pPr>
              <w:pStyle w:val="TAH"/>
            </w:pPr>
            <w:r w:rsidRPr="0073594C">
              <w:t>Source of IMD</w:t>
            </w:r>
          </w:p>
        </w:tc>
      </w:tr>
      <w:tr w:rsidR="004A3F59" w:rsidRPr="0073594C" w14:paraId="21D5CD51"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735001" w14:textId="77777777" w:rsidR="004A3F59" w:rsidRPr="0073594C" w:rsidRDefault="004A3F5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D1178B" w14:textId="77777777" w:rsidR="004A3F59" w:rsidRPr="0073594C" w:rsidRDefault="004A3F5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5811FE4" w14:textId="77777777" w:rsidR="004A3F59" w:rsidRPr="0073594C" w:rsidRDefault="004A3F5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15B132FD" w14:textId="77777777" w:rsidR="004A3F59" w:rsidRPr="0073594C" w:rsidRDefault="004A3F5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9FDE07D" w14:textId="77777777" w:rsidR="004A3F59" w:rsidRPr="0073594C" w:rsidRDefault="004A3F5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99E750" w14:textId="77777777" w:rsidR="004A3F59" w:rsidRPr="0073594C" w:rsidRDefault="004A3F5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4A4BC1FA" w14:textId="77777777" w:rsidR="004A3F59" w:rsidRPr="0073594C" w:rsidRDefault="004A3F5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575D6C76" w14:textId="77777777" w:rsidR="004A3F59" w:rsidRPr="0073594C" w:rsidRDefault="004A3F5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616C023" w14:textId="77777777" w:rsidR="004A3F59" w:rsidRPr="0073594C" w:rsidRDefault="004A3F59" w:rsidP="005A4037">
            <w:pPr>
              <w:pStyle w:val="TAH"/>
            </w:pPr>
          </w:p>
        </w:tc>
      </w:tr>
      <w:tr w:rsidR="004A3F59" w:rsidRPr="0073594C" w14:paraId="2AC3FC7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3264A9" w14:textId="77777777" w:rsidR="004A3F59" w:rsidRPr="0073594C" w:rsidRDefault="004A3F59" w:rsidP="005A4037">
            <w:pPr>
              <w:pStyle w:val="TAC"/>
              <w:rPr>
                <w:lang w:val="en-US" w:eastAsia="zh-CN"/>
              </w:rPr>
            </w:pPr>
            <w:r w:rsidRPr="0073594C">
              <w:rPr>
                <w:rFonts w:eastAsia="宋体"/>
                <w:color w:val="000000"/>
                <w:lang w:eastAsia="zh-CN"/>
              </w:rPr>
              <w:t>CA_n</w:t>
            </w:r>
            <w:r>
              <w:rPr>
                <w:rFonts w:eastAsia="宋体"/>
                <w:color w:val="000000"/>
                <w:lang w:eastAsia="zh-CN"/>
              </w:rPr>
              <w:t>1</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024C5EC5" w14:textId="77777777" w:rsidR="004A3F59" w:rsidRPr="0073594C" w:rsidRDefault="004A3F59" w:rsidP="005A4037">
            <w:pPr>
              <w:pStyle w:val="TAC"/>
              <w:rPr>
                <w:lang w:val="en-US" w:eastAsia="zh-CN"/>
              </w:rPr>
            </w:pPr>
            <w:r>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46DC67F5" w14:textId="77777777" w:rsidR="004A3F59" w:rsidRPr="0073594C" w:rsidRDefault="004A3F59" w:rsidP="005A4037">
            <w:pPr>
              <w:pStyle w:val="TAC"/>
              <w:rPr>
                <w:lang w:val="en-US" w:eastAsia="zh-CN"/>
              </w:rPr>
            </w:pPr>
            <w:r>
              <w:rPr>
                <w:rFonts w:cs="Arial"/>
                <w:color w:val="000000"/>
                <w:szCs w:val="18"/>
              </w:rPr>
              <w:t>1970</w:t>
            </w:r>
          </w:p>
        </w:tc>
        <w:tc>
          <w:tcPr>
            <w:tcW w:w="964" w:type="dxa"/>
            <w:tcBorders>
              <w:top w:val="single" w:sz="4" w:space="0" w:color="auto"/>
              <w:left w:val="single" w:sz="4" w:space="0" w:color="auto"/>
              <w:right w:val="single" w:sz="4" w:space="0" w:color="auto"/>
            </w:tcBorders>
          </w:tcPr>
          <w:p w14:paraId="108D0B49"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DF69B81"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8B86F3E" w14:textId="77777777" w:rsidR="004A3F59" w:rsidRPr="0073594C" w:rsidRDefault="004A3F59" w:rsidP="005A4037">
            <w:pPr>
              <w:pStyle w:val="TAC"/>
              <w:rPr>
                <w:lang w:val="en-US"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6906D05"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DB34E4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CFD8FB" w14:textId="77777777" w:rsidR="004A3F59" w:rsidRPr="0073594C" w:rsidRDefault="004A3F59" w:rsidP="005A4037">
            <w:pPr>
              <w:pStyle w:val="TAC"/>
              <w:rPr>
                <w:lang w:val="en-US" w:eastAsia="zh-CN"/>
              </w:rPr>
            </w:pPr>
            <w:r>
              <w:rPr>
                <w:lang w:val="en-US" w:eastAsia="zh-CN"/>
              </w:rPr>
              <w:t>N/A</w:t>
            </w:r>
          </w:p>
        </w:tc>
      </w:tr>
      <w:tr w:rsidR="004A3F59" w:rsidRPr="0073594C" w14:paraId="6EECA0D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B813D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DE70C2" w14:textId="77777777" w:rsidR="004A3F59" w:rsidRPr="0073594C" w:rsidRDefault="004A3F59"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3987ECC" w14:textId="77777777" w:rsidR="004A3F59" w:rsidRPr="0073594C" w:rsidRDefault="004A3F59" w:rsidP="005A4037">
            <w:pPr>
              <w:pStyle w:val="TAC"/>
              <w:rPr>
                <w:lang w:val="en-US" w:eastAsia="zh-CN"/>
              </w:rPr>
            </w:pPr>
            <w:r>
              <w:rPr>
                <w:rFonts w:cs="Arial"/>
                <w:color w:val="000000"/>
                <w:szCs w:val="18"/>
              </w:rPr>
              <w:t>3305</w:t>
            </w:r>
          </w:p>
        </w:tc>
        <w:tc>
          <w:tcPr>
            <w:tcW w:w="964" w:type="dxa"/>
            <w:tcBorders>
              <w:top w:val="single" w:sz="4" w:space="0" w:color="auto"/>
              <w:left w:val="single" w:sz="4" w:space="0" w:color="auto"/>
              <w:right w:val="single" w:sz="4" w:space="0" w:color="auto"/>
            </w:tcBorders>
          </w:tcPr>
          <w:p w14:paraId="7C45140C" w14:textId="77777777" w:rsidR="004A3F59" w:rsidRPr="0073594C"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11F1C8E" w14:textId="77777777" w:rsidR="004A3F59" w:rsidRPr="0073594C"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2197215F" w14:textId="77777777" w:rsidR="004A3F59" w:rsidRPr="0073594C" w:rsidRDefault="004A3F59" w:rsidP="005A4037">
            <w:pPr>
              <w:pStyle w:val="TAC"/>
              <w:rPr>
                <w:lang w:val="en-US"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DE7EC5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561A440" w14:textId="77777777" w:rsidR="004A3F59" w:rsidRPr="0073594C"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DE6EBB1" w14:textId="77777777" w:rsidR="004A3F59" w:rsidRPr="0073594C" w:rsidRDefault="004A3F59" w:rsidP="005A4037">
            <w:pPr>
              <w:pStyle w:val="TAC"/>
              <w:rPr>
                <w:lang w:val="en-US" w:eastAsia="zh-CN"/>
              </w:rPr>
            </w:pPr>
            <w:r>
              <w:rPr>
                <w:lang w:val="en-US" w:eastAsia="zh-CN"/>
              </w:rPr>
              <w:t>N/A</w:t>
            </w:r>
          </w:p>
        </w:tc>
      </w:tr>
      <w:tr w:rsidR="004A3F59" w:rsidRPr="0073594C" w14:paraId="60CDF4E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E44E00"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11875" w14:textId="77777777" w:rsidR="004A3F59" w:rsidRPr="0073594C" w:rsidRDefault="004A3F5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C644520" w14:textId="77777777" w:rsidR="004A3F59" w:rsidRPr="0073594C" w:rsidRDefault="004A3F5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2DBCC9F2" w14:textId="77777777" w:rsidR="004A3F59" w:rsidRPr="0073594C"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9C235A" w14:textId="77777777" w:rsidR="004A3F59" w:rsidRPr="0073594C"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516C1" w14:textId="77777777" w:rsidR="004A3F59" w:rsidRPr="0073594C" w:rsidRDefault="004A3F5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46A288" w14:textId="77777777" w:rsidR="004A3F59" w:rsidRPr="0073594C" w:rsidRDefault="004A3F59" w:rsidP="005A4037">
            <w:pPr>
              <w:pStyle w:val="TAC"/>
              <w:rPr>
                <w:lang w:val="en-US" w:eastAsia="zh-CN"/>
              </w:rPr>
            </w:pPr>
            <w:r w:rsidRPr="00E062F1">
              <w:t>15.2</w:t>
            </w:r>
          </w:p>
        </w:tc>
        <w:tc>
          <w:tcPr>
            <w:tcW w:w="828" w:type="dxa"/>
            <w:tcBorders>
              <w:top w:val="single" w:sz="4" w:space="0" w:color="auto"/>
              <w:left w:val="single" w:sz="4" w:space="0" w:color="auto"/>
              <w:bottom w:val="single" w:sz="4" w:space="0" w:color="auto"/>
              <w:right w:val="single" w:sz="4" w:space="0" w:color="auto"/>
            </w:tcBorders>
            <w:vAlign w:val="center"/>
          </w:tcPr>
          <w:p w14:paraId="55D632FE" w14:textId="77777777" w:rsidR="004A3F59" w:rsidRPr="0073594C"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1038" w14:textId="77777777" w:rsidR="004A3F59" w:rsidRPr="0073594C" w:rsidRDefault="004A3F59" w:rsidP="005A4037">
            <w:pPr>
              <w:pStyle w:val="TAC"/>
              <w:rPr>
                <w:lang w:val="en-US" w:eastAsia="zh-CN"/>
              </w:rPr>
            </w:pPr>
            <w:r>
              <w:rPr>
                <w:lang w:val="en-US" w:eastAsia="zh-CN"/>
              </w:rPr>
              <w:t>IMD3</w:t>
            </w:r>
          </w:p>
        </w:tc>
      </w:tr>
      <w:tr w:rsidR="004A3F59" w:rsidRPr="0073594C" w14:paraId="12ED8E0C"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3A3E5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D9F"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28FA630"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1BE748B8"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DD870D"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2A6C8"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015352D"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A5D61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13FD69" w14:textId="77777777" w:rsidR="004A3F59" w:rsidRDefault="004A3F59" w:rsidP="005A4037">
            <w:pPr>
              <w:pStyle w:val="TAC"/>
              <w:rPr>
                <w:lang w:val="en-US" w:eastAsia="zh-CN"/>
              </w:rPr>
            </w:pPr>
            <w:r>
              <w:rPr>
                <w:lang w:val="en-US" w:eastAsia="zh-CN"/>
              </w:rPr>
              <w:t>N/A</w:t>
            </w:r>
          </w:p>
        </w:tc>
      </w:tr>
      <w:tr w:rsidR="004A3F59" w:rsidRPr="0073594C" w14:paraId="6724D6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6F213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5A70C2"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A48F47" w14:textId="77777777" w:rsidR="004A3F59" w:rsidRDefault="004A3F59" w:rsidP="005A4037">
            <w:pPr>
              <w:pStyle w:val="TAC"/>
              <w:rPr>
                <w:rFonts w:cs="Arial"/>
                <w:color w:val="000000"/>
                <w:szCs w:val="18"/>
              </w:rPr>
            </w:pPr>
            <w:r>
              <w:rPr>
                <w:rFonts w:cs="Arial"/>
                <w:color w:val="000000"/>
                <w:szCs w:val="18"/>
              </w:rPr>
              <w:t>3342</w:t>
            </w:r>
          </w:p>
        </w:tc>
        <w:tc>
          <w:tcPr>
            <w:tcW w:w="964" w:type="dxa"/>
            <w:tcBorders>
              <w:top w:val="single" w:sz="4" w:space="0" w:color="auto"/>
              <w:left w:val="single" w:sz="4" w:space="0" w:color="auto"/>
              <w:bottom w:val="single" w:sz="4" w:space="0" w:color="auto"/>
              <w:right w:val="single" w:sz="4" w:space="0" w:color="auto"/>
            </w:tcBorders>
          </w:tcPr>
          <w:p w14:paraId="54197799"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0E1C7E"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680DE6" w14:textId="77777777" w:rsidR="004A3F59" w:rsidRDefault="004A3F59" w:rsidP="005A4037">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AEA21C5" w14:textId="77777777" w:rsidR="004A3F59" w:rsidRPr="0073594C" w:rsidRDefault="004A3F59" w:rsidP="005A4037">
            <w:pPr>
              <w:pStyle w:val="TAC"/>
              <w:rPr>
                <w:lang w:val="en-US" w:eastAsia="zh-CN"/>
              </w:rPr>
            </w:pPr>
            <w:r w:rsidRPr="00EF5447">
              <w:t>15.7</w:t>
            </w:r>
          </w:p>
        </w:tc>
        <w:tc>
          <w:tcPr>
            <w:tcW w:w="828" w:type="dxa"/>
            <w:tcBorders>
              <w:top w:val="single" w:sz="4" w:space="0" w:color="auto"/>
              <w:left w:val="single" w:sz="4" w:space="0" w:color="auto"/>
              <w:bottom w:val="single" w:sz="4" w:space="0" w:color="auto"/>
              <w:right w:val="single" w:sz="4" w:space="0" w:color="auto"/>
            </w:tcBorders>
            <w:vAlign w:val="center"/>
          </w:tcPr>
          <w:p w14:paraId="031E6E05"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6F5536" w14:textId="77777777" w:rsidR="004A3F59" w:rsidRDefault="004A3F59" w:rsidP="005A4037">
            <w:pPr>
              <w:pStyle w:val="TAC"/>
              <w:rPr>
                <w:lang w:val="en-US" w:eastAsia="zh-CN"/>
              </w:rPr>
            </w:pPr>
            <w:r>
              <w:rPr>
                <w:lang w:val="en-US" w:eastAsia="zh-CN"/>
              </w:rPr>
              <w:t>IMD3</w:t>
            </w:r>
          </w:p>
        </w:tc>
      </w:tr>
      <w:tr w:rsidR="004A3F59" w:rsidRPr="0073594C" w14:paraId="25C0E84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8D412"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C6406"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495F77A"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0843A6C4"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615D7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B2A73"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EA82231"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49647"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62046" w14:textId="77777777" w:rsidR="004A3F59" w:rsidRDefault="004A3F59" w:rsidP="005A4037">
            <w:pPr>
              <w:pStyle w:val="TAC"/>
              <w:rPr>
                <w:lang w:val="en-US" w:eastAsia="zh-CN"/>
              </w:rPr>
            </w:pPr>
            <w:r>
              <w:rPr>
                <w:lang w:val="en-US" w:eastAsia="zh-CN"/>
              </w:rPr>
              <w:t>N/A</w:t>
            </w:r>
          </w:p>
        </w:tc>
      </w:tr>
      <w:tr w:rsidR="004A3F59" w:rsidRPr="0073594C" w14:paraId="4A9CEA7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BFD9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E8EB" w14:textId="77777777" w:rsidR="004A3F59" w:rsidRDefault="004A3F59" w:rsidP="005A4037">
            <w:pPr>
              <w:pStyle w:val="TAC"/>
              <w:rPr>
                <w:rFonts w:cs="Arial"/>
                <w:color w:val="000000"/>
                <w:szCs w:val="18"/>
              </w:rPr>
            </w:pPr>
            <w:r>
              <w:rPr>
                <w:rFonts w:cs="Arial"/>
                <w:color w:val="000000"/>
                <w:szCs w:val="18"/>
              </w:rPr>
              <w:t>n1</w:t>
            </w:r>
          </w:p>
        </w:tc>
        <w:tc>
          <w:tcPr>
            <w:tcW w:w="960" w:type="dxa"/>
            <w:tcBorders>
              <w:top w:val="single" w:sz="4" w:space="0" w:color="auto"/>
              <w:left w:val="single" w:sz="4" w:space="0" w:color="auto"/>
              <w:bottom w:val="single" w:sz="4" w:space="0" w:color="auto"/>
              <w:right w:val="single" w:sz="4" w:space="0" w:color="auto"/>
            </w:tcBorders>
            <w:vAlign w:val="center"/>
          </w:tcPr>
          <w:p w14:paraId="4A604F78" w14:textId="77777777" w:rsidR="004A3F59" w:rsidRDefault="004A3F59" w:rsidP="005A4037">
            <w:pPr>
              <w:pStyle w:val="TAC"/>
              <w:rPr>
                <w:rFonts w:cs="Arial"/>
                <w:color w:val="000000"/>
                <w:szCs w:val="18"/>
              </w:rPr>
            </w:pPr>
            <w:r>
              <w:rPr>
                <w:rFonts w:cs="Arial"/>
                <w:color w:val="000000"/>
                <w:szCs w:val="18"/>
              </w:rPr>
              <w:t>1970</w:t>
            </w:r>
          </w:p>
        </w:tc>
        <w:tc>
          <w:tcPr>
            <w:tcW w:w="964" w:type="dxa"/>
            <w:tcBorders>
              <w:top w:val="single" w:sz="4" w:space="0" w:color="auto"/>
              <w:left w:val="single" w:sz="4" w:space="0" w:color="auto"/>
              <w:bottom w:val="single" w:sz="4" w:space="0" w:color="auto"/>
              <w:right w:val="single" w:sz="4" w:space="0" w:color="auto"/>
            </w:tcBorders>
          </w:tcPr>
          <w:p w14:paraId="6BD58F19"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DFB07C"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26F5E" w14:textId="77777777" w:rsidR="004A3F59" w:rsidRDefault="004A3F59" w:rsidP="005A403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F75FC3" w14:textId="77777777" w:rsidR="004A3F59" w:rsidRPr="0073594C" w:rsidRDefault="004A3F59" w:rsidP="005A4037">
            <w:pPr>
              <w:pStyle w:val="TAC"/>
              <w:rPr>
                <w:lang w:val="en-US" w:eastAsia="zh-CN"/>
              </w:rPr>
            </w:pPr>
            <w:r w:rsidRPr="00EF5447">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D2183FE"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D1A468" w14:textId="77777777" w:rsidR="004A3F59" w:rsidRDefault="004A3F59" w:rsidP="005A4037">
            <w:pPr>
              <w:pStyle w:val="TAC"/>
              <w:rPr>
                <w:lang w:val="en-US" w:eastAsia="zh-CN"/>
              </w:rPr>
            </w:pPr>
            <w:r>
              <w:rPr>
                <w:lang w:val="en-US" w:eastAsia="zh-CN"/>
              </w:rPr>
              <w:t>IMD3</w:t>
            </w:r>
          </w:p>
        </w:tc>
      </w:tr>
      <w:tr w:rsidR="004A3F59" w:rsidRPr="0073594C" w14:paraId="5B2A2382"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AE7E4"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FECC73" w14:textId="77777777" w:rsidR="004A3F59" w:rsidRDefault="004A3F59"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F64195" w14:textId="77777777" w:rsidR="004A3F59" w:rsidRDefault="004A3F59" w:rsidP="005A4037">
            <w:pPr>
              <w:pStyle w:val="TAC"/>
              <w:rPr>
                <w:rFonts w:cs="Arial"/>
                <w:color w:val="000000"/>
                <w:szCs w:val="18"/>
              </w:rPr>
            </w:pPr>
            <w:r>
              <w:rPr>
                <w:rFonts w:cs="Arial"/>
                <w:color w:val="000000"/>
                <w:szCs w:val="18"/>
              </w:rPr>
              <w:t>3532</w:t>
            </w:r>
          </w:p>
        </w:tc>
        <w:tc>
          <w:tcPr>
            <w:tcW w:w="964" w:type="dxa"/>
            <w:tcBorders>
              <w:top w:val="single" w:sz="4" w:space="0" w:color="auto"/>
              <w:left w:val="single" w:sz="4" w:space="0" w:color="auto"/>
              <w:bottom w:val="single" w:sz="4" w:space="0" w:color="auto"/>
              <w:right w:val="single" w:sz="4" w:space="0" w:color="auto"/>
            </w:tcBorders>
          </w:tcPr>
          <w:p w14:paraId="2F3E9BFD" w14:textId="77777777" w:rsidR="004A3F59" w:rsidRDefault="004A3F5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F30EDB" w14:textId="77777777" w:rsidR="004A3F59" w:rsidRDefault="004A3F5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8DA825" w14:textId="77777777" w:rsidR="004A3F59" w:rsidRDefault="004A3F59" w:rsidP="005A4037">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27788350"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524EE1" w14:textId="77777777" w:rsidR="004A3F59" w:rsidRDefault="004A3F5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A8FE21" w14:textId="77777777" w:rsidR="004A3F59" w:rsidRDefault="004A3F59" w:rsidP="005A4037">
            <w:pPr>
              <w:pStyle w:val="TAC"/>
              <w:rPr>
                <w:lang w:val="en-US" w:eastAsia="zh-CN"/>
              </w:rPr>
            </w:pPr>
            <w:r>
              <w:rPr>
                <w:lang w:val="en-US" w:eastAsia="zh-CN"/>
              </w:rPr>
              <w:t>N/A</w:t>
            </w:r>
          </w:p>
        </w:tc>
      </w:tr>
      <w:tr w:rsidR="004A3F59" w:rsidRPr="0073594C" w14:paraId="2E5CFB0E"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A1252A" w14:textId="77777777" w:rsidR="004A3F59" w:rsidRPr="0073594C" w:rsidRDefault="004A3F5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BAE87" w14:textId="77777777" w:rsidR="004A3F59" w:rsidRDefault="004A3F5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80324AC" w14:textId="77777777" w:rsidR="004A3F59" w:rsidRDefault="004A3F59" w:rsidP="005A4037">
            <w:pPr>
              <w:pStyle w:val="TAC"/>
              <w:rPr>
                <w:rFonts w:cs="Arial"/>
                <w:color w:val="000000"/>
                <w:szCs w:val="18"/>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1BA293BB" w14:textId="77777777" w:rsidR="004A3F59" w:rsidRDefault="004A3F5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0A3E15" w14:textId="77777777" w:rsidR="004A3F59" w:rsidRDefault="004A3F5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FC7A9A" w14:textId="77777777" w:rsidR="004A3F59" w:rsidRDefault="004A3F59" w:rsidP="005A403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6F85104" w14:textId="77777777" w:rsidR="004A3F59" w:rsidRPr="0073594C" w:rsidRDefault="004A3F5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48F605" w14:textId="77777777" w:rsidR="004A3F59" w:rsidRDefault="004A3F5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13096B" w14:textId="77777777" w:rsidR="004A3F59" w:rsidRDefault="004A3F59" w:rsidP="005A4037">
            <w:pPr>
              <w:pStyle w:val="TAC"/>
              <w:rPr>
                <w:lang w:val="en-US" w:eastAsia="zh-CN"/>
              </w:rPr>
            </w:pPr>
            <w:r>
              <w:rPr>
                <w:lang w:val="en-US" w:eastAsia="zh-CN"/>
              </w:rPr>
              <w:t>N/A</w:t>
            </w:r>
          </w:p>
        </w:tc>
      </w:tr>
    </w:tbl>
    <w:p w14:paraId="40180FDE" w14:textId="77777777" w:rsidR="004A3F59" w:rsidRDefault="004A3F59" w:rsidP="004A3F59">
      <w:pPr>
        <w:rPr>
          <w:color w:val="0070C0"/>
        </w:rPr>
      </w:pPr>
    </w:p>
    <w:p w14:paraId="6DC6FC08" w14:textId="63EC5197" w:rsidR="005D0299" w:rsidRPr="00AB6990" w:rsidRDefault="005D0299" w:rsidP="005D0299">
      <w:pPr>
        <w:pStyle w:val="21"/>
      </w:pPr>
      <w:bookmarkStart w:id="642" w:name="_Toc144251684"/>
      <w:r w:rsidRPr="00AB6990">
        <w:t>5.</w:t>
      </w:r>
      <w:r>
        <w:t>61</w:t>
      </w:r>
      <w:r w:rsidRPr="00AB6990">
        <w:tab/>
        <w:t>CA_n</w:t>
      </w:r>
      <w:r>
        <w:t>3</w:t>
      </w:r>
      <w:r w:rsidRPr="00AB6990">
        <w:t>-n</w:t>
      </w:r>
      <w:r>
        <w:t>40</w:t>
      </w:r>
      <w:r w:rsidRPr="00AB6990">
        <w:t>-n</w:t>
      </w:r>
      <w:r>
        <w:t>105</w:t>
      </w:r>
      <w:bookmarkEnd w:id="642"/>
    </w:p>
    <w:p w14:paraId="05BFC1CF" w14:textId="4E4E948E" w:rsidR="005D0299" w:rsidRPr="0073594C" w:rsidRDefault="005D0299" w:rsidP="005D0299">
      <w:pPr>
        <w:pStyle w:val="31"/>
        <w:rPr>
          <w:lang w:val="en-US"/>
        </w:rPr>
      </w:pPr>
      <w:bookmarkStart w:id="643" w:name="_Toc144251685"/>
      <w:r w:rsidRPr="005D0299">
        <w:rPr>
          <w:rFonts w:cs="Arial"/>
          <w:color w:val="000000" w:themeColor="text1"/>
          <w:szCs w:val="28"/>
        </w:rPr>
        <w:t>5.61</w:t>
      </w:r>
      <w:r w:rsidRPr="006A0293">
        <w:rPr>
          <w:rFonts w:cs="Arial"/>
          <w:color w:val="000000" w:themeColor="text1"/>
          <w:szCs w:val="28"/>
        </w:rPr>
        <w:t>.1</w:t>
      </w:r>
      <w:r w:rsidRPr="006A0293">
        <w:rPr>
          <w:rFonts w:cs="Arial"/>
          <w:color w:val="000000" w:themeColor="text1"/>
          <w:szCs w:val="28"/>
        </w:rPr>
        <w:tab/>
        <w:t>Common for 1 band UL and 2 bands UL CA</w:t>
      </w:r>
      <w:bookmarkEnd w:id="643"/>
    </w:p>
    <w:p w14:paraId="287AE244" w14:textId="73790B98" w:rsidR="005D0299" w:rsidRPr="006A0293" w:rsidRDefault="005D0299" w:rsidP="005D0299">
      <w:pPr>
        <w:pStyle w:val="41"/>
      </w:pPr>
      <w:bookmarkStart w:id="644" w:name="_Toc144251686"/>
      <w:r>
        <w:t>5.61</w:t>
      </w:r>
      <w:r w:rsidRPr="0073594C">
        <w:t>.1.1</w:t>
      </w:r>
      <w:r w:rsidRPr="0073594C">
        <w:tab/>
      </w:r>
      <w:r w:rsidRPr="006A0293">
        <w:t>Operating bands for CA</w:t>
      </w:r>
      <w:bookmarkEnd w:id="644"/>
    </w:p>
    <w:p w14:paraId="0D4709CC" w14:textId="73C8C9B7" w:rsidR="005D0299" w:rsidRPr="0073594C" w:rsidRDefault="005D0299" w:rsidP="005D0299">
      <w:pPr>
        <w:pStyle w:val="TH"/>
        <w:rPr>
          <w:color w:val="000000"/>
          <w:lang w:val="en-US"/>
        </w:rPr>
      </w:pPr>
      <w:r w:rsidRPr="0073594C">
        <w:rPr>
          <w:color w:val="000000"/>
          <w:lang w:val="en-US"/>
        </w:rPr>
        <w:t xml:space="preserve">Table </w:t>
      </w:r>
      <w:r>
        <w:rPr>
          <w:color w:val="000000"/>
          <w:lang w:val="en-US" w:eastAsia="zh-CN"/>
        </w:rPr>
        <w:t>5.61</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5D0299" w:rsidRPr="0073594C" w14:paraId="5003FC9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94F885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B2E320A"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3642B1EE"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7B0BA8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1F06FF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5D0299" w:rsidRPr="0073594C" w14:paraId="4D4B7B4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3FD3C77"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5056962"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1BA8D1BC"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682D9D0"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4EAC319" w14:textId="77777777" w:rsidR="005D0299" w:rsidRPr="0073594C" w:rsidRDefault="005D0299" w:rsidP="005A4037">
            <w:pPr>
              <w:spacing w:after="0"/>
              <w:rPr>
                <w:rFonts w:ascii="Arial" w:hAnsi="Arial"/>
                <w:b/>
                <w:color w:val="000000"/>
                <w:sz w:val="18"/>
              </w:rPr>
            </w:pPr>
          </w:p>
        </w:tc>
      </w:tr>
      <w:tr w:rsidR="005D0299" w:rsidRPr="0073594C" w14:paraId="4D0ECDC5"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63C66EBF" w14:textId="77777777" w:rsidR="005D0299" w:rsidRPr="0073594C" w:rsidRDefault="005D0299"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E93888D" w14:textId="77777777" w:rsidR="005D0299" w:rsidRPr="0073594C" w:rsidRDefault="005D0299"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0CEA6A09"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7F28276" w14:textId="77777777" w:rsidR="005D0299" w:rsidRPr="0073594C" w:rsidRDefault="005D0299"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4D839C44" w14:textId="77777777" w:rsidR="005D0299" w:rsidRPr="0073594C" w:rsidRDefault="005D0299" w:rsidP="005A4037">
            <w:pPr>
              <w:spacing w:after="0"/>
              <w:rPr>
                <w:rFonts w:ascii="Arial" w:hAnsi="Arial"/>
                <w:b/>
                <w:color w:val="000000"/>
                <w:sz w:val="18"/>
              </w:rPr>
            </w:pPr>
          </w:p>
        </w:tc>
      </w:tr>
      <w:tr w:rsidR="005D0299" w:rsidRPr="0073594C" w14:paraId="26A7E2C1"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4BF8DC14" w14:textId="77777777" w:rsidR="005D0299" w:rsidRPr="0073594C" w:rsidRDefault="005D0299"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251FB91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D0D832C"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1A6E0F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B580CB0"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4BEB7BB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23F571F9"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1A221F2C"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2A1299ED"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5D0299" w:rsidRPr="0073594C" w14:paraId="24DFC2F1"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11B2CECC"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3B422EE" w14:textId="77777777" w:rsidR="005D0299" w:rsidRPr="0073594C" w:rsidRDefault="005D0299"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tcPr>
          <w:p w14:paraId="00ACCE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007A7CF0"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617A966"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tcPr>
          <w:p w14:paraId="04CAABD3"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tcPr>
          <w:p w14:paraId="6E2E68E2"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57A9EE4"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tcPr>
          <w:p w14:paraId="4C2E3CD0"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5D0299" w:rsidRPr="0073594C" w14:paraId="58A6D8E5"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746670D" w14:textId="77777777" w:rsidR="005D0299" w:rsidRPr="0073594C" w:rsidRDefault="005D0299"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22EC2CD9" w14:textId="77777777" w:rsidR="005D0299" w:rsidRPr="0073594C" w:rsidRDefault="005D0299"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5981537A"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516C5692"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4442046B"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33B04D7F" w14:textId="77777777" w:rsidR="005D0299" w:rsidRPr="0073594C" w:rsidRDefault="005D0299"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D99C5B3" w14:textId="77777777" w:rsidR="005D0299" w:rsidRPr="0073594C" w:rsidRDefault="005D0299"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5F421F38" w14:textId="77777777" w:rsidR="005D0299" w:rsidRPr="0073594C" w:rsidRDefault="005D0299"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6B49438" w14:textId="77777777" w:rsidR="005D0299" w:rsidRPr="0073594C" w:rsidRDefault="005D0299"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3DBBE02" w14:textId="77777777" w:rsidR="005D0299" w:rsidRPr="0073594C" w:rsidRDefault="005D0299" w:rsidP="005D0299">
      <w:pPr>
        <w:rPr>
          <w:lang w:eastAsia="ko-KR"/>
        </w:rPr>
      </w:pPr>
    </w:p>
    <w:p w14:paraId="70150D05" w14:textId="14539F0D" w:rsidR="005D0299" w:rsidRPr="006A0293" w:rsidRDefault="005D0299" w:rsidP="005D0299">
      <w:pPr>
        <w:pStyle w:val="41"/>
      </w:pPr>
      <w:bookmarkStart w:id="645" w:name="_Toc144251687"/>
      <w:r w:rsidRPr="006A0293">
        <w:t>5.</w:t>
      </w:r>
      <w:r w:rsidRPr="005D0299">
        <w:t>61</w:t>
      </w:r>
      <w:r w:rsidRPr="0073594C">
        <w:rPr>
          <w:rFonts w:hint="eastAsia"/>
        </w:rPr>
        <w:t>.</w:t>
      </w:r>
      <w:r w:rsidRPr="0073594C">
        <w:t>1.2</w:t>
      </w:r>
      <w:r w:rsidRPr="0073594C">
        <w:tab/>
        <w:t xml:space="preserve">Channel bandwidths per operating band for </w:t>
      </w:r>
      <w:r w:rsidRPr="0073594C">
        <w:rPr>
          <w:rFonts w:hint="eastAsia"/>
        </w:rPr>
        <w:t>CA</w:t>
      </w:r>
      <w:bookmarkEnd w:id="645"/>
    </w:p>
    <w:p w14:paraId="72A15ECB" w14:textId="6DB12B3C" w:rsidR="005D0299" w:rsidRPr="0073594C" w:rsidRDefault="005D0299" w:rsidP="005D0299">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40</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0299" w:rsidRPr="0073594C" w14:paraId="742D4DF2"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3BE73D4" w14:textId="77777777" w:rsidR="005D0299" w:rsidRPr="0073594C" w:rsidRDefault="005D0299"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C6E5D04" w14:textId="77777777" w:rsidR="005D0299" w:rsidRPr="0073594C" w:rsidRDefault="005D0299"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20F3237E" w14:textId="77777777" w:rsidR="005D0299" w:rsidRPr="0073594C" w:rsidRDefault="005D0299"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A565BA" w14:textId="77777777" w:rsidR="005D0299" w:rsidRPr="0073594C" w:rsidRDefault="005D0299"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263C58F4" w14:textId="77777777" w:rsidR="005D0299" w:rsidRPr="0073594C" w:rsidRDefault="005D0299" w:rsidP="005A4037">
            <w:pPr>
              <w:pStyle w:val="TAH"/>
              <w:rPr>
                <w:szCs w:val="18"/>
                <w:lang w:val="en-US" w:eastAsia="zh-CN"/>
              </w:rPr>
            </w:pPr>
            <w:r w:rsidRPr="0073594C">
              <w:t>Bandwidth combination set</w:t>
            </w:r>
          </w:p>
        </w:tc>
      </w:tr>
      <w:tr w:rsidR="005D0299" w:rsidRPr="0073594C" w14:paraId="6B0C8B74"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43DCB" w14:textId="77777777" w:rsidR="005D0299" w:rsidRPr="0073594C" w:rsidRDefault="005D0299"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35867"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40</w:t>
            </w:r>
            <w:r w:rsidRPr="0073594C">
              <w:rPr>
                <w:rFonts w:cs="Arial"/>
                <w:szCs w:val="18"/>
                <w:lang w:val="en-US" w:eastAsia="zh-CN"/>
              </w:rPr>
              <w:t>A</w:t>
            </w:r>
          </w:p>
          <w:p w14:paraId="77B36871"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8BAAF03" w14:textId="77777777" w:rsidR="005D0299" w:rsidRPr="0073594C" w:rsidRDefault="005D0299"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D8D895" w14:textId="77777777" w:rsidR="005D0299" w:rsidRPr="0073594C" w:rsidRDefault="005D0299"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55F9CBCE" w14:textId="77777777" w:rsidR="005D0299" w:rsidRPr="0073594C" w:rsidRDefault="005D0299" w:rsidP="005A4037">
            <w:pPr>
              <w:pStyle w:val="TAC"/>
              <w:rPr>
                <w:szCs w:val="18"/>
                <w:lang w:val="en-US" w:eastAsia="zh-CN"/>
              </w:rPr>
            </w:pPr>
            <w:r w:rsidRPr="0073594C">
              <w:rPr>
                <w:rFonts w:hint="eastAsia"/>
                <w:szCs w:val="18"/>
                <w:lang w:val="en-US" w:eastAsia="zh-CN"/>
              </w:rPr>
              <w:t>0</w:t>
            </w:r>
          </w:p>
        </w:tc>
      </w:tr>
      <w:tr w:rsidR="005D0299" w:rsidRPr="0073594C" w14:paraId="215CF370"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5B4ED760" w14:textId="77777777" w:rsidR="005D0299" w:rsidRPr="0073594C" w:rsidRDefault="005D0299"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96FFD" w14:textId="77777777" w:rsidR="005D0299" w:rsidRPr="0073594C" w:rsidRDefault="005D0299"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13A2F40" w14:textId="77777777" w:rsidR="005D0299" w:rsidRPr="0073594C" w:rsidRDefault="005D0299" w:rsidP="005A4037">
            <w:pPr>
              <w:pStyle w:val="TAC"/>
              <w:rPr>
                <w:rFonts w:cs="Arial"/>
                <w:szCs w:val="18"/>
                <w:lang w:val="en-US" w:eastAsia="zh-CN"/>
              </w:rPr>
            </w:pPr>
            <w:r>
              <w:rPr>
                <w:rFonts w:eastAsia="宋体" w:cs="Arial"/>
                <w:color w:val="000000"/>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38B48" w14:textId="77777777" w:rsidR="005D0299" w:rsidRPr="0073594C" w:rsidRDefault="005D0299"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732B9D" w14:textId="77777777" w:rsidR="005D0299" w:rsidRPr="0073594C" w:rsidRDefault="005D0299" w:rsidP="005A4037">
            <w:pPr>
              <w:pStyle w:val="TAC"/>
              <w:rPr>
                <w:szCs w:val="18"/>
                <w:lang w:val="en-US" w:eastAsia="zh-CN"/>
              </w:rPr>
            </w:pPr>
          </w:p>
        </w:tc>
      </w:tr>
      <w:tr w:rsidR="005D0299" w:rsidRPr="0073594C" w14:paraId="7A463F42"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3DB85" w14:textId="77777777" w:rsidR="005D0299" w:rsidRPr="0073594C" w:rsidRDefault="005D0299"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29E5" w14:textId="77777777" w:rsidR="005D0299" w:rsidRPr="0073594C" w:rsidRDefault="005D0299"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7093950" w14:textId="77777777" w:rsidR="005D0299" w:rsidRPr="0073594C" w:rsidRDefault="005D0299"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E8AD78" w14:textId="77777777" w:rsidR="005D0299" w:rsidRPr="0073594C" w:rsidRDefault="005D0299"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3B4A6" w14:textId="77777777" w:rsidR="005D0299" w:rsidRPr="0073594C" w:rsidRDefault="005D0299" w:rsidP="005A4037">
            <w:pPr>
              <w:pStyle w:val="TAC"/>
              <w:rPr>
                <w:szCs w:val="18"/>
                <w:lang w:val="en-US" w:eastAsia="zh-CN"/>
              </w:rPr>
            </w:pPr>
          </w:p>
        </w:tc>
      </w:tr>
    </w:tbl>
    <w:p w14:paraId="73F5C9F3" w14:textId="77777777" w:rsidR="005D0299" w:rsidRPr="0073594C" w:rsidRDefault="005D0299" w:rsidP="005D0299">
      <w:pPr>
        <w:pStyle w:val="EditorsNote"/>
        <w:ind w:left="284" w:firstLine="0"/>
      </w:pPr>
      <w:r w:rsidRPr="0073594C">
        <w:rPr>
          <w:lang w:val="en-US" w:eastAsia="zh-CN"/>
        </w:rPr>
        <w:t xml:space="preserve"> </w:t>
      </w:r>
    </w:p>
    <w:p w14:paraId="37515C99" w14:textId="339E4887" w:rsidR="005D0299" w:rsidRPr="006A0293" w:rsidRDefault="005D0299" w:rsidP="005D0299">
      <w:pPr>
        <w:pStyle w:val="41"/>
      </w:pPr>
      <w:bookmarkStart w:id="646" w:name="_Toc144251688"/>
      <w:r>
        <w:t>5.61</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46"/>
    </w:p>
    <w:p w14:paraId="475A3405" w14:textId="77777777" w:rsidR="005D0299" w:rsidRPr="0073594C" w:rsidRDefault="005D0299" w:rsidP="005D0299">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40</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w:t>
      </w:r>
      <w:r>
        <w:t>taken from the fallbacks.</w:t>
      </w:r>
    </w:p>
    <w:p w14:paraId="6A8A86DF" w14:textId="7ABBCEB5" w:rsidR="005D0299" w:rsidRPr="0073594C" w:rsidRDefault="005D0299" w:rsidP="005D0299">
      <w:pPr>
        <w:pStyle w:val="TH"/>
        <w:rPr>
          <w:rFonts w:cs="Arial"/>
        </w:rPr>
      </w:pPr>
      <w:r w:rsidRPr="0073594C">
        <w:rPr>
          <w:rFonts w:cs="Arial"/>
        </w:rPr>
        <w:t xml:space="preserve">Table </w:t>
      </w:r>
      <w:r>
        <w:rPr>
          <w:rFonts w:cs="Arial" w:hint="eastAsia"/>
          <w:lang w:val="en-US" w:eastAsia="zh-CN"/>
        </w:rPr>
        <w:t>5.</w:t>
      </w:r>
      <w:r>
        <w:rPr>
          <w:rFonts w:cs="Arial"/>
          <w:lang w:val="en-US" w:eastAsia="zh-CN"/>
        </w:rPr>
        <w:t>61</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D0299" w:rsidRPr="0073594C" w14:paraId="242F78D3" w14:textId="77777777" w:rsidTr="005A4037">
        <w:trPr>
          <w:jc w:val="center"/>
        </w:trPr>
        <w:tc>
          <w:tcPr>
            <w:tcW w:w="2336" w:type="dxa"/>
            <w:vMerge w:val="restart"/>
            <w:tcBorders>
              <w:top w:val="single" w:sz="4" w:space="0" w:color="auto"/>
              <w:left w:val="single" w:sz="4" w:space="0" w:color="auto"/>
              <w:right w:val="single" w:sz="4" w:space="0" w:color="auto"/>
            </w:tcBorders>
          </w:tcPr>
          <w:p w14:paraId="5F64F7CB"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831E55"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5D0299" w:rsidRPr="0073594C" w14:paraId="64B220A6" w14:textId="77777777" w:rsidTr="005A4037">
        <w:trPr>
          <w:jc w:val="center"/>
        </w:trPr>
        <w:tc>
          <w:tcPr>
            <w:tcW w:w="2336" w:type="dxa"/>
            <w:vMerge/>
            <w:tcBorders>
              <w:left w:val="single" w:sz="4" w:space="0" w:color="auto"/>
              <w:bottom w:val="single" w:sz="4" w:space="0" w:color="auto"/>
              <w:right w:val="single" w:sz="4" w:space="0" w:color="auto"/>
            </w:tcBorders>
          </w:tcPr>
          <w:p w14:paraId="4C3AF73D" w14:textId="77777777" w:rsidR="005D0299" w:rsidRPr="0073594C" w:rsidRDefault="005D0299"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2BCF08" w14:textId="77777777" w:rsidR="005D0299" w:rsidRPr="0073594C" w:rsidRDefault="005D0299"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5D0299" w:rsidRPr="0073594C" w14:paraId="723CC6A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B69BB"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0533F438"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2CAE2F"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231080" w14:textId="77777777" w:rsidR="005D0299" w:rsidRPr="0073594C" w:rsidRDefault="005D0299"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5D0299" w:rsidRPr="0073594C" w14:paraId="73C23D2F"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9DF1CD" w14:textId="77777777" w:rsidR="005D0299" w:rsidRPr="0073594C" w:rsidRDefault="005D0299"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66520622" w14:textId="77777777" w:rsidR="005D0299" w:rsidRPr="0073594C" w:rsidRDefault="005D0299"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7DB2376C" w14:textId="77777777" w:rsidR="005D0299" w:rsidRPr="0073594C" w:rsidRDefault="005D0299" w:rsidP="005D0299">
      <w:pPr>
        <w:keepNext/>
        <w:keepLines/>
        <w:rPr>
          <w:rFonts w:ascii="Arial" w:hAnsi="Arial" w:cs="Arial"/>
        </w:rPr>
      </w:pPr>
    </w:p>
    <w:p w14:paraId="3905141C" w14:textId="24B5A0A5" w:rsidR="005D0299" w:rsidRPr="0073594C" w:rsidRDefault="005D0299" w:rsidP="005D0299">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61</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5D0299" w:rsidRPr="0073594C" w14:paraId="4E2F9D41" w14:textId="77777777" w:rsidTr="005A4037">
        <w:trPr>
          <w:trHeight w:val="187"/>
          <w:jc w:val="center"/>
        </w:trPr>
        <w:tc>
          <w:tcPr>
            <w:tcW w:w="2551" w:type="dxa"/>
            <w:vMerge w:val="restart"/>
          </w:tcPr>
          <w:p w14:paraId="12E142FA"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66D32B43"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5D0299" w:rsidRPr="0073594C" w14:paraId="3E3DC210" w14:textId="77777777" w:rsidTr="005A4037">
        <w:trPr>
          <w:trHeight w:val="187"/>
          <w:jc w:val="center"/>
        </w:trPr>
        <w:tc>
          <w:tcPr>
            <w:tcW w:w="2551" w:type="dxa"/>
            <w:vMerge/>
            <w:tcBorders>
              <w:bottom w:val="single" w:sz="4" w:space="0" w:color="auto"/>
            </w:tcBorders>
          </w:tcPr>
          <w:p w14:paraId="13B0A061" w14:textId="77777777" w:rsidR="005D0299" w:rsidRPr="0073594C" w:rsidRDefault="005D0299" w:rsidP="005A4037">
            <w:pPr>
              <w:keepNext/>
              <w:keepLines/>
              <w:spacing w:after="0"/>
              <w:jc w:val="center"/>
              <w:rPr>
                <w:rFonts w:ascii="Arial" w:eastAsia="等线" w:hAnsi="Arial"/>
                <w:b/>
                <w:color w:val="000000" w:themeColor="text1"/>
                <w:sz w:val="18"/>
              </w:rPr>
            </w:pPr>
          </w:p>
        </w:tc>
        <w:tc>
          <w:tcPr>
            <w:tcW w:w="5666" w:type="dxa"/>
            <w:gridSpan w:val="3"/>
            <w:vAlign w:val="center"/>
          </w:tcPr>
          <w:p w14:paraId="7A0573F0" w14:textId="77777777" w:rsidR="005D0299" w:rsidRPr="0073594C" w:rsidRDefault="005D0299"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5D0299" w:rsidRPr="0073594C" w14:paraId="7BE175FF" w14:textId="77777777" w:rsidTr="005A4037">
        <w:trPr>
          <w:trHeight w:val="187"/>
          <w:jc w:val="center"/>
        </w:trPr>
        <w:tc>
          <w:tcPr>
            <w:tcW w:w="2551" w:type="dxa"/>
            <w:tcBorders>
              <w:bottom w:val="single" w:sz="4" w:space="0" w:color="auto"/>
            </w:tcBorders>
            <w:shd w:val="clear" w:color="auto" w:fill="auto"/>
          </w:tcPr>
          <w:p w14:paraId="624AADA9" w14:textId="77777777" w:rsidR="005D0299" w:rsidRPr="0073594C" w:rsidRDefault="005D0299"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65F52208"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2095" w:type="dxa"/>
            <w:vAlign w:val="center"/>
          </w:tcPr>
          <w:p w14:paraId="08276D7E"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447" w:type="dxa"/>
            <w:vAlign w:val="center"/>
          </w:tcPr>
          <w:p w14:paraId="6BA0336B" w14:textId="77777777" w:rsidR="005D0299" w:rsidRPr="0073594C" w:rsidRDefault="005D0299"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5D0299" w:rsidRPr="0073594C" w14:paraId="1059272C" w14:textId="77777777" w:rsidTr="005A4037">
        <w:trPr>
          <w:trHeight w:val="187"/>
          <w:jc w:val="center"/>
        </w:trPr>
        <w:tc>
          <w:tcPr>
            <w:tcW w:w="8220" w:type="dxa"/>
            <w:gridSpan w:val="4"/>
            <w:tcBorders>
              <w:top w:val="single" w:sz="4" w:space="0" w:color="auto"/>
            </w:tcBorders>
            <w:shd w:val="clear" w:color="auto" w:fill="auto"/>
          </w:tcPr>
          <w:p w14:paraId="1378A7A8" w14:textId="77777777" w:rsidR="005D0299" w:rsidRPr="0073594C" w:rsidRDefault="005D0299"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16C4A0CA" w14:textId="77777777" w:rsidR="005D0299" w:rsidRPr="0073594C" w:rsidRDefault="005D0299"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474088E4" w14:textId="77777777" w:rsidR="005D0299" w:rsidRPr="0073594C" w:rsidRDefault="005D0299" w:rsidP="005D0299"/>
    <w:p w14:paraId="11D07EBA" w14:textId="53C88390" w:rsidR="005D0299" w:rsidRPr="006A0293" w:rsidRDefault="005D0299" w:rsidP="005D0299">
      <w:pPr>
        <w:pStyle w:val="31"/>
        <w:rPr>
          <w:rFonts w:cs="Arial"/>
          <w:color w:val="000000" w:themeColor="text1"/>
          <w:szCs w:val="28"/>
        </w:rPr>
      </w:pPr>
      <w:bookmarkStart w:id="647" w:name="_Toc144251689"/>
      <w:r w:rsidRPr="005D0299">
        <w:rPr>
          <w:rFonts w:cs="Arial"/>
          <w:color w:val="000000" w:themeColor="text1"/>
          <w:szCs w:val="28"/>
        </w:rPr>
        <w:t>5.61</w:t>
      </w:r>
      <w:r w:rsidRPr="006A0293">
        <w:rPr>
          <w:rFonts w:cs="Arial"/>
          <w:color w:val="000000" w:themeColor="text1"/>
          <w:szCs w:val="28"/>
        </w:rPr>
        <w:t>.2</w:t>
      </w:r>
      <w:r w:rsidRPr="006A0293">
        <w:rPr>
          <w:rFonts w:cs="Arial"/>
          <w:color w:val="000000" w:themeColor="text1"/>
          <w:szCs w:val="28"/>
        </w:rPr>
        <w:tab/>
        <w:t>Specific for 2 bands UL CA</w:t>
      </w:r>
      <w:bookmarkEnd w:id="647"/>
    </w:p>
    <w:p w14:paraId="069A6EA1" w14:textId="21D4D1EB" w:rsidR="005D0299" w:rsidRPr="006A0293" w:rsidRDefault="005D0299" w:rsidP="005D0299">
      <w:pPr>
        <w:pStyle w:val="41"/>
      </w:pPr>
      <w:bookmarkStart w:id="648" w:name="_Toc144251690"/>
      <w:r>
        <w:rPr>
          <w:rFonts w:hint="eastAsia"/>
        </w:rPr>
        <w:t>5.</w:t>
      </w:r>
      <w:r>
        <w:t>61</w:t>
      </w:r>
      <w:r w:rsidRPr="0073594C">
        <w:rPr>
          <w:rFonts w:hint="eastAsia"/>
        </w:rPr>
        <w:t>.</w:t>
      </w:r>
      <w:r w:rsidRPr="0073594C">
        <w:t>2.1</w:t>
      </w:r>
      <w:r w:rsidRPr="0073594C">
        <w:tab/>
      </w:r>
      <w:r w:rsidRPr="0073594C">
        <w:rPr>
          <w:rFonts w:hint="eastAsia"/>
        </w:rPr>
        <w:t>UE co-existence studies</w:t>
      </w:r>
      <w:bookmarkEnd w:id="648"/>
    </w:p>
    <w:p w14:paraId="33ED73CF" w14:textId="719AC6F7" w:rsidR="005D0299" w:rsidRPr="0073594C" w:rsidRDefault="005D0299" w:rsidP="005D0299">
      <w:r w:rsidRPr="0073594C">
        <w:t xml:space="preserve">Table </w:t>
      </w:r>
      <w:r>
        <w:rPr>
          <w:rFonts w:hint="eastAsia"/>
          <w:lang w:val="en-US" w:eastAsia="zh-CN"/>
        </w:rPr>
        <w:t>5.</w:t>
      </w:r>
      <w:r>
        <w:rPr>
          <w:lang w:val="en-US" w:eastAsia="zh-CN"/>
        </w:rPr>
        <w:t>61</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780934F" w14:textId="1A6A0506" w:rsidR="005D0299" w:rsidRPr="0073594C" w:rsidRDefault="005D0299" w:rsidP="005D0299">
      <w:r>
        <w:t>Table 5.61</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5A9FFFA3" w14:textId="33620DB1" w:rsidR="005D0299" w:rsidRPr="0073594C" w:rsidRDefault="005D0299" w:rsidP="005D0299">
      <w:r>
        <w:t>Table 5.61</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71FF71C" w14:textId="405A7E8F" w:rsidR="005D0299" w:rsidRPr="0073594C" w:rsidRDefault="005D0299" w:rsidP="005D0299">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09CDA8C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909C"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53ADA6"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39B89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C6C037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6CD3743"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745043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0D74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DF71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1E0D14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6D03F5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2E1B9C8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1F922AC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3E480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E5D3F4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3A517C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32AE8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3" w:type="dxa"/>
            <w:tcBorders>
              <w:top w:val="nil"/>
              <w:left w:val="nil"/>
              <w:bottom w:val="single" w:sz="4" w:space="0" w:color="auto"/>
              <w:right w:val="single" w:sz="4" w:space="0" w:color="auto"/>
            </w:tcBorders>
            <w:shd w:val="clear" w:color="auto" w:fill="auto"/>
            <w:noWrap/>
            <w:vAlign w:val="center"/>
          </w:tcPr>
          <w:p w14:paraId="0014231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r>
      <w:tr w:rsidR="005D0299" w:rsidRPr="0073594C" w14:paraId="458F2AF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0DC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9172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5E3B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C74AF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036E9D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D10227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145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95D997"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515</w:t>
            </w:r>
          </w:p>
        </w:tc>
        <w:tc>
          <w:tcPr>
            <w:tcW w:w="1842" w:type="dxa"/>
            <w:tcBorders>
              <w:top w:val="nil"/>
              <w:left w:val="nil"/>
              <w:bottom w:val="single" w:sz="4" w:space="0" w:color="auto"/>
              <w:right w:val="single" w:sz="4" w:space="0" w:color="auto"/>
            </w:tcBorders>
            <w:shd w:val="clear" w:color="auto" w:fill="auto"/>
            <w:noWrap/>
            <w:vAlign w:val="center"/>
          </w:tcPr>
          <w:p w14:paraId="73C94CEB"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690</w:t>
            </w:r>
          </w:p>
        </w:tc>
        <w:tc>
          <w:tcPr>
            <w:tcW w:w="1985" w:type="dxa"/>
            <w:tcBorders>
              <w:top w:val="nil"/>
              <w:left w:val="nil"/>
              <w:bottom w:val="single" w:sz="4" w:space="0" w:color="auto"/>
              <w:right w:val="single" w:sz="4" w:space="0" w:color="auto"/>
            </w:tcBorders>
            <w:shd w:val="clear" w:color="auto" w:fill="auto"/>
            <w:noWrap/>
            <w:vAlign w:val="center"/>
          </w:tcPr>
          <w:p w14:paraId="0C98D6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4010</w:t>
            </w:r>
          </w:p>
        </w:tc>
        <w:tc>
          <w:tcPr>
            <w:tcW w:w="1843" w:type="dxa"/>
            <w:tcBorders>
              <w:top w:val="nil"/>
              <w:left w:val="nil"/>
              <w:bottom w:val="single" w:sz="4" w:space="0" w:color="auto"/>
              <w:right w:val="single" w:sz="4" w:space="0" w:color="auto"/>
            </w:tcBorders>
            <w:shd w:val="clear" w:color="auto" w:fill="auto"/>
            <w:noWrap/>
            <w:vAlign w:val="center"/>
          </w:tcPr>
          <w:p w14:paraId="5E5B3BC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4185</w:t>
            </w:r>
          </w:p>
        </w:tc>
      </w:tr>
      <w:tr w:rsidR="005D0299" w:rsidRPr="0073594C" w14:paraId="35CDE5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0646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C2198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75A622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17453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6B9ED3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0805D11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E23C5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30F9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w:t>
            </w:r>
          </w:p>
        </w:tc>
        <w:tc>
          <w:tcPr>
            <w:tcW w:w="1842" w:type="dxa"/>
            <w:tcBorders>
              <w:top w:val="nil"/>
              <w:left w:val="nil"/>
              <w:bottom w:val="single" w:sz="4" w:space="0" w:color="auto"/>
              <w:right w:val="single" w:sz="4" w:space="0" w:color="auto"/>
            </w:tcBorders>
            <w:shd w:val="clear" w:color="auto" w:fill="auto"/>
            <w:noWrap/>
            <w:vAlign w:val="center"/>
          </w:tcPr>
          <w:p w14:paraId="11F273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1270</w:t>
            </w:r>
          </w:p>
        </w:tc>
        <w:tc>
          <w:tcPr>
            <w:tcW w:w="1985" w:type="dxa"/>
            <w:tcBorders>
              <w:top w:val="nil"/>
              <w:left w:val="nil"/>
              <w:bottom w:val="single" w:sz="4" w:space="0" w:color="auto"/>
              <w:right w:val="single" w:sz="4" w:space="0" w:color="auto"/>
            </w:tcBorders>
            <w:shd w:val="clear" w:color="auto" w:fill="auto"/>
            <w:noWrap/>
            <w:vAlign w:val="center"/>
          </w:tcPr>
          <w:p w14:paraId="1D3EA4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2815</w:t>
            </w:r>
          </w:p>
        </w:tc>
        <w:tc>
          <w:tcPr>
            <w:tcW w:w="1843" w:type="dxa"/>
            <w:tcBorders>
              <w:top w:val="nil"/>
              <w:left w:val="nil"/>
              <w:bottom w:val="single" w:sz="4" w:space="0" w:color="auto"/>
              <w:right w:val="single" w:sz="4" w:space="0" w:color="auto"/>
            </w:tcBorders>
            <w:shd w:val="clear" w:color="auto" w:fill="auto"/>
            <w:noWrap/>
            <w:vAlign w:val="center"/>
          </w:tcPr>
          <w:p w14:paraId="072DEDB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3090</w:t>
            </w:r>
          </w:p>
        </w:tc>
      </w:tr>
      <w:tr w:rsidR="005D0299" w:rsidRPr="0073594C" w14:paraId="047161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321A2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21D4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7D9BC0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70E30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267227E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439807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BEAE6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A35881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5720</w:t>
            </w:r>
          </w:p>
        </w:tc>
        <w:tc>
          <w:tcPr>
            <w:tcW w:w="1842" w:type="dxa"/>
            <w:tcBorders>
              <w:top w:val="nil"/>
              <w:left w:val="nil"/>
              <w:bottom w:val="single" w:sz="4" w:space="0" w:color="auto"/>
              <w:right w:val="single" w:sz="4" w:space="0" w:color="auto"/>
            </w:tcBorders>
            <w:shd w:val="clear" w:color="auto" w:fill="auto"/>
            <w:noWrap/>
            <w:vAlign w:val="center"/>
          </w:tcPr>
          <w:p w14:paraId="42B309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5970</w:t>
            </w:r>
          </w:p>
        </w:tc>
        <w:tc>
          <w:tcPr>
            <w:tcW w:w="1985" w:type="dxa"/>
            <w:tcBorders>
              <w:top w:val="nil"/>
              <w:left w:val="nil"/>
              <w:bottom w:val="single" w:sz="4" w:space="0" w:color="auto"/>
              <w:right w:val="single" w:sz="4" w:space="0" w:color="auto"/>
            </w:tcBorders>
            <w:shd w:val="clear" w:color="auto" w:fill="auto"/>
            <w:noWrap/>
            <w:vAlign w:val="center"/>
          </w:tcPr>
          <w:p w14:paraId="697C00C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6310</w:t>
            </w:r>
          </w:p>
        </w:tc>
        <w:tc>
          <w:tcPr>
            <w:tcW w:w="1843" w:type="dxa"/>
            <w:tcBorders>
              <w:top w:val="nil"/>
              <w:left w:val="nil"/>
              <w:bottom w:val="single" w:sz="4" w:space="0" w:color="auto"/>
              <w:right w:val="single" w:sz="4" w:space="0" w:color="auto"/>
            </w:tcBorders>
            <w:shd w:val="clear" w:color="auto" w:fill="auto"/>
            <w:noWrap/>
            <w:vAlign w:val="center"/>
          </w:tcPr>
          <w:p w14:paraId="55373FD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6585</w:t>
            </w:r>
          </w:p>
        </w:tc>
      </w:tr>
      <w:tr w:rsidR="005D0299" w:rsidRPr="0073594C" w14:paraId="233E09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6141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34CA7E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ED2B0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D3691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072E8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75D836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02431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7D498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2730</w:t>
            </w:r>
          </w:p>
        </w:tc>
        <w:tc>
          <w:tcPr>
            <w:tcW w:w="1842" w:type="dxa"/>
            <w:tcBorders>
              <w:top w:val="nil"/>
              <w:left w:val="nil"/>
              <w:bottom w:val="single" w:sz="4" w:space="0" w:color="auto"/>
              <w:right w:val="single" w:sz="4" w:space="0" w:color="auto"/>
            </w:tcBorders>
            <w:shd w:val="clear" w:color="auto" w:fill="auto"/>
            <w:noWrap/>
            <w:vAlign w:val="center"/>
          </w:tcPr>
          <w:p w14:paraId="11E79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3055</w:t>
            </w:r>
          </w:p>
        </w:tc>
        <w:tc>
          <w:tcPr>
            <w:tcW w:w="1985" w:type="dxa"/>
            <w:tcBorders>
              <w:top w:val="nil"/>
              <w:left w:val="nil"/>
              <w:bottom w:val="single" w:sz="4" w:space="0" w:color="auto"/>
              <w:right w:val="single" w:sz="4" w:space="0" w:color="auto"/>
            </w:tcBorders>
            <w:shd w:val="clear" w:color="auto" w:fill="auto"/>
            <w:noWrap/>
            <w:vAlign w:val="center"/>
          </w:tcPr>
          <w:p w14:paraId="7CF708D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5115</w:t>
            </w:r>
          </w:p>
        </w:tc>
        <w:tc>
          <w:tcPr>
            <w:tcW w:w="1843" w:type="dxa"/>
            <w:tcBorders>
              <w:top w:val="nil"/>
              <w:left w:val="nil"/>
              <w:bottom w:val="single" w:sz="4" w:space="0" w:color="auto"/>
              <w:right w:val="single" w:sz="4" w:space="0" w:color="auto"/>
            </w:tcBorders>
            <w:shd w:val="clear" w:color="auto" w:fill="auto"/>
            <w:noWrap/>
            <w:vAlign w:val="center"/>
          </w:tcPr>
          <w:p w14:paraId="2C1C5E6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5490</w:t>
            </w:r>
          </w:p>
        </w:tc>
      </w:tr>
      <w:tr w:rsidR="005D0299" w:rsidRPr="0073594C" w14:paraId="50909F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861F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7D81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EECB9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A9853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0DAAFA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3306BAD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241E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3E6A15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1380</w:t>
            </w:r>
          </w:p>
        </w:tc>
        <w:tc>
          <w:tcPr>
            <w:tcW w:w="1842" w:type="dxa"/>
            <w:tcBorders>
              <w:top w:val="nil"/>
              <w:left w:val="nil"/>
              <w:bottom w:val="single" w:sz="4" w:space="0" w:color="auto"/>
              <w:right w:val="single" w:sz="4" w:space="0" w:color="auto"/>
            </w:tcBorders>
            <w:shd w:val="clear" w:color="auto" w:fill="auto"/>
            <w:noWrap/>
            <w:vAlign w:val="center"/>
          </w:tcPr>
          <w:p w14:paraId="61C96F4F" w14:textId="77777777" w:rsidR="005D0299" w:rsidRPr="00EA26FA" w:rsidRDefault="005D0299"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1030</w:t>
            </w:r>
          </w:p>
        </w:tc>
        <w:tc>
          <w:tcPr>
            <w:tcW w:w="1985" w:type="dxa"/>
            <w:tcBorders>
              <w:top w:val="nil"/>
              <w:left w:val="nil"/>
              <w:bottom w:val="single" w:sz="4" w:space="0" w:color="auto"/>
              <w:right w:val="single" w:sz="4" w:space="0" w:color="auto"/>
            </w:tcBorders>
            <w:shd w:val="clear" w:color="auto" w:fill="auto"/>
            <w:noWrap/>
            <w:vAlign w:val="center"/>
          </w:tcPr>
          <w:p w14:paraId="07C0139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8020</w:t>
            </w:r>
          </w:p>
        </w:tc>
        <w:tc>
          <w:tcPr>
            <w:tcW w:w="1843" w:type="dxa"/>
            <w:tcBorders>
              <w:top w:val="nil"/>
              <w:left w:val="nil"/>
              <w:bottom w:val="single" w:sz="4" w:space="0" w:color="auto"/>
              <w:right w:val="single" w:sz="4" w:space="0" w:color="auto"/>
            </w:tcBorders>
            <w:shd w:val="clear" w:color="auto" w:fill="auto"/>
            <w:noWrap/>
            <w:vAlign w:val="center"/>
          </w:tcPr>
          <w:p w14:paraId="6EBBBB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8370</w:t>
            </w:r>
          </w:p>
        </w:tc>
      </w:tr>
      <w:tr w:rsidR="005D0299" w:rsidRPr="0073594C" w14:paraId="67D1C9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3A28C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3AA1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246EBA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5CA71F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28372A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774325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39AC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CD0A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7430</w:t>
            </w:r>
          </w:p>
        </w:tc>
        <w:tc>
          <w:tcPr>
            <w:tcW w:w="1842" w:type="dxa"/>
            <w:tcBorders>
              <w:top w:val="nil"/>
              <w:left w:val="nil"/>
              <w:bottom w:val="single" w:sz="4" w:space="0" w:color="auto"/>
              <w:right w:val="single" w:sz="4" w:space="0" w:color="auto"/>
            </w:tcBorders>
            <w:shd w:val="clear" w:color="auto" w:fill="auto"/>
            <w:noWrap/>
            <w:vAlign w:val="center"/>
          </w:tcPr>
          <w:p w14:paraId="09CE53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7755</w:t>
            </w:r>
          </w:p>
        </w:tc>
        <w:tc>
          <w:tcPr>
            <w:tcW w:w="1985" w:type="dxa"/>
            <w:tcBorders>
              <w:top w:val="nil"/>
              <w:left w:val="nil"/>
              <w:bottom w:val="single" w:sz="4" w:space="0" w:color="auto"/>
              <w:right w:val="single" w:sz="4" w:space="0" w:color="auto"/>
            </w:tcBorders>
            <w:shd w:val="clear" w:color="auto" w:fill="auto"/>
            <w:noWrap/>
            <w:vAlign w:val="center"/>
          </w:tcPr>
          <w:p w14:paraId="4B78F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8610</w:t>
            </w:r>
          </w:p>
        </w:tc>
        <w:tc>
          <w:tcPr>
            <w:tcW w:w="1843" w:type="dxa"/>
            <w:tcBorders>
              <w:top w:val="nil"/>
              <w:left w:val="nil"/>
              <w:bottom w:val="single" w:sz="4" w:space="0" w:color="auto"/>
              <w:right w:val="single" w:sz="4" w:space="0" w:color="auto"/>
            </w:tcBorders>
            <w:shd w:val="clear" w:color="auto" w:fill="auto"/>
            <w:noWrap/>
            <w:vAlign w:val="center"/>
          </w:tcPr>
          <w:p w14:paraId="7A3FA8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8985</w:t>
            </w:r>
          </w:p>
        </w:tc>
      </w:tr>
      <w:tr w:rsidR="005D0299" w:rsidRPr="0073594C" w14:paraId="649F3ED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0B9B1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4A0D6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1F059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AFB2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B5FC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708245B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3BA7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79DBB8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7890</w:t>
            </w:r>
          </w:p>
        </w:tc>
        <w:tc>
          <w:tcPr>
            <w:tcW w:w="1842" w:type="dxa"/>
            <w:tcBorders>
              <w:top w:val="nil"/>
              <w:left w:val="nil"/>
              <w:bottom w:val="single" w:sz="4" w:space="0" w:color="auto"/>
              <w:right w:val="single" w:sz="4" w:space="0" w:color="auto"/>
            </w:tcBorders>
            <w:shd w:val="clear" w:color="auto" w:fill="auto"/>
            <w:noWrap/>
            <w:vAlign w:val="center"/>
          </w:tcPr>
          <w:p w14:paraId="692FC5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7415</w:t>
            </w:r>
          </w:p>
        </w:tc>
        <w:tc>
          <w:tcPr>
            <w:tcW w:w="1985" w:type="dxa"/>
            <w:tcBorders>
              <w:top w:val="nil"/>
              <w:left w:val="nil"/>
              <w:bottom w:val="single" w:sz="4" w:space="0" w:color="auto"/>
              <w:right w:val="single" w:sz="4" w:space="0" w:color="auto"/>
            </w:tcBorders>
            <w:shd w:val="clear" w:color="auto" w:fill="auto"/>
            <w:noWrap/>
            <w:vAlign w:val="center"/>
          </w:tcPr>
          <w:p w14:paraId="68B192C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4840</w:t>
            </w:r>
          </w:p>
        </w:tc>
        <w:tc>
          <w:tcPr>
            <w:tcW w:w="1843" w:type="dxa"/>
            <w:tcBorders>
              <w:top w:val="nil"/>
              <w:left w:val="nil"/>
              <w:bottom w:val="single" w:sz="4" w:space="0" w:color="auto"/>
              <w:right w:val="single" w:sz="4" w:space="0" w:color="auto"/>
            </w:tcBorders>
            <w:shd w:val="clear" w:color="auto" w:fill="auto"/>
            <w:noWrap/>
            <w:vAlign w:val="center"/>
          </w:tcPr>
          <w:p w14:paraId="7F58109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4440</w:t>
            </w:r>
          </w:p>
        </w:tc>
      </w:tr>
      <w:tr w:rsidR="005D0299" w:rsidRPr="0073594C" w14:paraId="4C2F935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B8EF2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BC2A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AAF921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C84F04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30183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2576BA3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341B7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20E7A2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3780</w:t>
            </w:r>
          </w:p>
        </w:tc>
        <w:tc>
          <w:tcPr>
            <w:tcW w:w="1842" w:type="dxa"/>
            <w:tcBorders>
              <w:top w:val="nil"/>
              <w:left w:val="nil"/>
              <w:bottom w:val="single" w:sz="4" w:space="0" w:color="auto"/>
              <w:right w:val="single" w:sz="4" w:space="0" w:color="auto"/>
            </w:tcBorders>
            <w:shd w:val="clear" w:color="auto" w:fill="auto"/>
            <w:noWrap/>
            <w:vAlign w:val="center"/>
          </w:tcPr>
          <w:p w14:paraId="6071D0E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3330</w:t>
            </w:r>
          </w:p>
        </w:tc>
        <w:tc>
          <w:tcPr>
            <w:tcW w:w="1985" w:type="dxa"/>
            <w:tcBorders>
              <w:top w:val="nil"/>
              <w:left w:val="nil"/>
              <w:bottom w:val="single" w:sz="4" w:space="0" w:color="auto"/>
              <w:right w:val="single" w:sz="4" w:space="0" w:color="auto"/>
            </w:tcBorders>
            <w:shd w:val="clear" w:color="auto" w:fill="auto"/>
            <w:noWrap/>
            <w:vAlign w:val="center"/>
          </w:tcPr>
          <w:p w14:paraId="096950B2"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755</w:t>
            </w:r>
          </w:p>
        </w:tc>
        <w:tc>
          <w:tcPr>
            <w:tcW w:w="1843" w:type="dxa"/>
            <w:tcBorders>
              <w:top w:val="nil"/>
              <w:left w:val="nil"/>
              <w:bottom w:val="single" w:sz="4" w:space="0" w:color="auto"/>
              <w:right w:val="single" w:sz="4" w:space="0" w:color="auto"/>
            </w:tcBorders>
            <w:shd w:val="clear" w:color="auto" w:fill="auto"/>
            <w:noWrap/>
            <w:vAlign w:val="center"/>
          </w:tcPr>
          <w:p w14:paraId="28497769"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330</w:t>
            </w:r>
          </w:p>
        </w:tc>
      </w:tr>
      <w:tr w:rsidR="005D0299" w:rsidRPr="0073594C" w14:paraId="188201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24C8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CEEF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D8F2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2EA90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BAD0AB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EEFF0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FBD7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B63F05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10910</w:t>
            </w:r>
          </w:p>
        </w:tc>
        <w:tc>
          <w:tcPr>
            <w:tcW w:w="1842" w:type="dxa"/>
            <w:tcBorders>
              <w:top w:val="nil"/>
              <w:left w:val="nil"/>
              <w:bottom w:val="single" w:sz="4" w:space="0" w:color="auto"/>
              <w:right w:val="single" w:sz="4" w:space="0" w:color="auto"/>
            </w:tcBorders>
            <w:shd w:val="clear" w:color="auto" w:fill="auto"/>
            <w:noWrap/>
            <w:vAlign w:val="center"/>
          </w:tcPr>
          <w:p w14:paraId="44092F3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11385</w:t>
            </w:r>
          </w:p>
        </w:tc>
        <w:tc>
          <w:tcPr>
            <w:tcW w:w="1985" w:type="dxa"/>
            <w:tcBorders>
              <w:top w:val="nil"/>
              <w:left w:val="nil"/>
              <w:bottom w:val="single" w:sz="4" w:space="0" w:color="auto"/>
              <w:right w:val="single" w:sz="4" w:space="0" w:color="auto"/>
            </w:tcBorders>
            <w:shd w:val="clear" w:color="auto" w:fill="auto"/>
            <w:noWrap/>
            <w:vAlign w:val="center"/>
          </w:tcPr>
          <w:p w14:paraId="2F64847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9140</w:t>
            </w:r>
          </w:p>
        </w:tc>
        <w:tc>
          <w:tcPr>
            <w:tcW w:w="1843" w:type="dxa"/>
            <w:tcBorders>
              <w:top w:val="nil"/>
              <w:left w:val="nil"/>
              <w:bottom w:val="single" w:sz="4" w:space="0" w:color="auto"/>
              <w:right w:val="single" w:sz="4" w:space="0" w:color="auto"/>
            </w:tcBorders>
            <w:shd w:val="clear" w:color="auto" w:fill="auto"/>
            <w:noWrap/>
            <w:vAlign w:val="center"/>
          </w:tcPr>
          <w:p w14:paraId="3E3B2B1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9540</w:t>
            </w:r>
          </w:p>
        </w:tc>
      </w:tr>
      <w:tr w:rsidR="005D0299" w:rsidRPr="0073594C" w14:paraId="00C1EF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99F8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B1A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F669D1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EA680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89AD1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8DAA6A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E5E36"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B710612"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A02DEA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10770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B259E4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36580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10155</w:t>
            </w:r>
          </w:p>
        </w:tc>
      </w:tr>
    </w:tbl>
    <w:p w14:paraId="77394144" w14:textId="77777777" w:rsidR="005D0299" w:rsidRPr="0073594C" w:rsidRDefault="005D0299" w:rsidP="005D0299">
      <w:pPr>
        <w:rPr>
          <w:lang w:eastAsia="ko-KR"/>
        </w:rPr>
      </w:pPr>
    </w:p>
    <w:p w14:paraId="6A89C8CF" w14:textId="6569CDFC"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7AFFDC4D"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997D3"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723F5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F49D3C"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40DC37"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94D0684"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1144743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B37AD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47BA61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69F144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1FDA88F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1DC45D8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45F3F98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2BEF2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281637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48D2631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4A312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B6ED52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50954E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B8B15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7950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16A5B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33DF97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3D229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62068D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01B0B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E535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263F3B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62C7C691"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2373</w:t>
            </w:r>
          </w:p>
        </w:tc>
        <w:tc>
          <w:tcPr>
            <w:tcW w:w="1843" w:type="dxa"/>
            <w:tcBorders>
              <w:top w:val="nil"/>
              <w:left w:val="nil"/>
              <w:bottom w:val="single" w:sz="4" w:space="0" w:color="auto"/>
              <w:right w:val="single" w:sz="4" w:space="0" w:color="auto"/>
            </w:tcBorders>
            <w:shd w:val="clear" w:color="auto" w:fill="auto"/>
            <w:noWrap/>
            <w:vAlign w:val="center"/>
          </w:tcPr>
          <w:p w14:paraId="251998C5" w14:textId="77777777" w:rsidR="005D0299" w:rsidRPr="002F3C2C" w:rsidRDefault="005D0299" w:rsidP="005A4037">
            <w:pPr>
              <w:spacing w:after="0"/>
              <w:jc w:val="center"/>
              <w:rPr>
                <w:rFonts w:ascii="Arial" w:hAnsi="Arial" w:cs="Arial"/>
                <w:color w:val="000000"/>
                <w:sz w:val="18"/>
                <w:szCs w:val="18"/>
                <w:highlight w:val="yellow"/>
                <w:lang w:val="en-US" w:eastAsia="ja-JP"/>
              </w:rPr>
            </w:pPr>
            <w:r w:rsidRPr="002F3C2C">
              <w:rPr>
                <w:rFonts w:ascii="Arial" w:hAnsi="Arial" w:cs="Arial"/>
                <w:color w:val="000000"/>
                <w:sz w:val="16"/>
                <w:szCs w:val="16"/>
                <w:highlight w:val="yellow"/>
              </w:rPr>
              <w:t>2488</w:t>
            </w:r>
          </w:p>
        </w:tc>
      </w:tr>
      <w:tr w:rsidR="005D0299" w:rsidRPr="0073594C" w14:paraId="3F7E3C6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540B"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F8F46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50C4D50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2A2E58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F02F50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7EB534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FD3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BDA8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1FEF61C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3D87D3C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1ED579F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5D0299" w:rsidRPr="0073594C" w14:paraId="2FF581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D94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5039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0AD50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3F450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EBA66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20AC1F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79FB4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AA91F0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4517C90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3C87CCA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40C3554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3191</w:t>
            </w:r>
          </w:p>
        </w:tc>
      </w:tr>
      <w:tr w:rsidR="005D0299" w:rsidRPr="0073594C" w14:paraId="5C6A73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6F16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AA6FA6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E1AF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706E57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E9EC7F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2F2FCC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EEF8A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C72F6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4071AC5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63ECD1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0F267F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5D0299" w:rsidRPr="0073594C" w14:paraId="71618E8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D8D82E"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EA2DC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5EB400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D0415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0B7AC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7F5A687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5BDB0"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F6AF1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24BE24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2D8F98B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78E189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5D0299" w:rsidRPr="0073594C" w14:paraId="0AC946B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6744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CDDBE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279DF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87CF63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CFDAC5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1C84476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AD4C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127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2143C5E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00C790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3699</w:t>
            </w:r>
          </w:p>
        </w:tc>
        <w:tc>
          <w:tcPr>
            <w:tcW w:w="1843" w:type="dxa"/>
            <w:tcBorders>
              <w:top w:val="nil"/>
              <w:left w:val="nil"/>
              <w:bottom w:val="single" w:sz="4" w:space="0" w:color="auto"/>
              <w:right w:val="single" w:sz="4" w:space="0" w:color="auto"/>
            </w:tcBorders>
            <w:shd w:val="clear" w:color="auto" w:fill="auto"/>
            <w:noWrap/>
            <w:vAlign w:val="center"/>
          </w:tcPr>
          <w:p w14:paraId="398AC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3894</w:t>
            </w:r>
          </w:p>
        </w:tc>
      </w:tr>
      <w:tr w:rsidR="005D0299" w:rsidRPr="0073594C" w14:paraId="760AA39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B4472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19C1D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B2E0A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053EA9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5AA2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53560FB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324BA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18CBB8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1F03FC6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6F779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0F087A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5D0299" w:rsidRPr="0073594C" w14:paraId="18354F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A6B2E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2A41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266A0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5BF7D9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6E42EAC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520468A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2F03D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B295D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7C2BFB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3E5A65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4029</w:t>
            </w:r>
          </w:p>
        </w:tc>
        <w:tc>
          <w:tcPr>
            <w:tcW w:w="1843" w:type="dxa"/>
            <w:tcBorders>
              <w:top w:val="nil"/>
              <w:left w:val="nil"/>
              <w:bottom w:val="single" w:sz="4" w:space="0" w:color="auto"/>
              <w:right w:val="single" w:sz="4" w:space="0" w:color="auto"/>
            </w:tcBorders>
            <w:shd w:val="clear" w:color="auto" w:fill="auto"/>
            <w:noWrap/>
            <w:vAlign w:val="center"/>
          </w:tcPr>
          <w:p w14:paraId="2CF51A7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3724</w:t>
            </w:r>
          </w:p>
        </w:tc>
      </w:tr>
      <w:tr w:rsidR="005D0299" w:rsidRPr="0073594C" w14:paraId="175710C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05F7C"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CBD91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753EDF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9DC255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D9279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4215C72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2B66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017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11F1BF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0248244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24A3FC6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5D0299" w:rsidRPr="0073594C" w14:paraId="2809CB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59FD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953082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16C87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5B91509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0CDF3A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74C9184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35D87"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3E7CD06"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EB135DE"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F6C8BEB"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40A365"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61B46927" w14:textId="77777777" w:rsidR="005D0299" w:rsidRPr="0073594C" w:rsidRDefault="005D0299" w:rsidP="005D0299">
      <w:pPr>
        <w:rPr>
          <w:lang w:eastAsia="ko-KR"/>
        </w:rPr>
      </w:pPr>
    </w:p>
    <w:p w14:paraId="6132DA9A" w14:textId="77777777" w:rsidR="005D0299" w:rsidRPr="0073594C" w:rsidRDefault="005D0299" w:rsidP="005D029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5D0299" w:rsidRPr="0073594C" w14:paraId="5BB5FF0E"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93330" w14:textId="77777777" w:rsidR="005D0299" w:rsidRPr="0073594C" w:rsidRDefault="005D0299"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2DB23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11A0872"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C2E6EA"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216F41" w14:textId="77777777" w:rsidR="005D0299" w:rsidRPr="0073594C" w:rsidRDefault="005D0299"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5D0299" w:rsidRPr="0073594C" w14:paraId="64A957C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06B23F"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4BF105E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787B9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874BDE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71A511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5D0299" w:rsidRPr="0073594C" w14:paraId="370EB74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99CAB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5A0251E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260DD89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7C3A535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49B5B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5D0299" w:rsidRPr="0073594C" w14:paraId="49010A8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9989AA"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43100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ACBC5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0677AA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7D3877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5D0299" w:rsidRPr="0073594C" w14:paraId="4633C6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FE4B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19C2D9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5F8D67B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4ED0FFB2"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2EE2CA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5D0299" w:rsidRPr="0073594C" w14:paraId="12128EF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3BF9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118FB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67A6D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11C8178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43A77C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5D0299" w:rsidRPr="0073594C" w14:paraId="20E5E4C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3B35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03ABA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21DD158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399009E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5D7BF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5D0299" w:rsidRPr="0073594C" w14:paraId="2B3F1AE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858C51"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4CED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6049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AEAD8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E7F0DB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5D0299" w:rsidRPr="0073594C" w14:paraId="07BA9F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F8B4F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432A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29BF17AD"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22FC024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3626</w:t>
            </w:r>
          </w:p>
        </w:tc>
        <w:tc>
          <w:tcPr>
            <w:tcW w:w="1843" w:type="dxa"/>
            <w:tcBorders>
              <w:top w:val="nil"/>
              <w:left w:val="nil"/>
              <w:bottom w:val="single" w:sz="4" w:space="0" w:color="auto"/>
              <w:right w:val="single" w:sz="4" w:space="0" w:color="auto"/>
            </w:tcBorders>
            <w:shd w:val="clear" w:color="auto" w:fill="auto"/>
            <w:noWrap/>
            <w:vAlign w:val="center"/>
          </w:tcPr>
          <w:p w14:paraId="38F0C4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3806</w:t>
            </w:r>
          </w:p>
        </w:tc>
      </w:tr>
      <w:tr w:rsidR="005D0299" w:rsidRPr="0073594C" w14:paraId="5132169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41F1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56791F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FC4E32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F4AD1B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45C3A3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5D0299" w:rsidRPr="0073594C" w14:paraId="5DF8D6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98703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151ED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1D4D989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44E3BB5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6F95B97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5D0299" w:rsidRPr="0073594C" w14:paraId="7FA191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38D06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9F8F7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84F2A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600C6D6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7CD722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5D0299" w:rsidRPr="0073594C" w14:paraId="2FF8D4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92042"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6787A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3194</w:t>
            </w:r>
          </w:p>
        </w:tc>
        <w:tc>
          <w:tcPr>
            <w:tcW w:w="1842" w:type="dxa"/>
            <w:tcBorders>
              <w:top w:val="nil"/>
              <w:left w:val="nil"/>
              <w:bottom w:val="single" w:sz="4" w:space="0" w:color="auto"/>
              <w:right w:val="single" w:sz="4" w:space="0" w:color="auto"/>
            </w:tcBorders>
            <w:shd w:val="clear" w:color="auto" w:fill="auto"/>
            <w:noWrap/>
            <w:vAlign w:val="center"/>
          </w:tcPr>
          <w:p w14:paraId="02CAE48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3474</w:t>
            </w:r>
          </w:p>
        </w:tc>
        <w:tc>
          <w:tcPr>
            <w:tcW w:w="1985" w:type="dxa"/>
            <w:tcBorders>
              <w:top w:val="nil"/>
              <w:left w:val="nil"/>
              <w:bottom w:val="single" w:sz="4" w:space="0" w:color="auto"/>
              <w:right w:val="single" w:sz="4" w:space="0" w:color="auto"/>
            </w:tcBorders>
            <w:shd w:val="clear" w:color="auto" w:fill="auto"/>
            <w:noWrap/>
            <w:vAlign w:val="center"/>
          </w:tcPr>
          <w:p w14:paraId="3CAD31D5"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5B5D93B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5D0299" w:rsidRPr="0073594C" w14:paraId="472A75D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A70F3"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CC172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9A2381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5F4FD32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46379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5D0299" w:rsidRPr="0073594C" w14:paraId="35ACC2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F6F82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79A6A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19FF04C6"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6766E7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71C88BE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5D0299" w:rsidRPr="0073594C" w14:paraId="382124D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A842C5"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165E2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625D4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44E96A4"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5F5F76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5D0299" w:rsidRPr="0073594C" w14:paraId="6D1455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8F916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0C98D23"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6F38291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88D4C18"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3FAD0E8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5D0299" w:rsidRPr="0073594C" w14:paraId="2FC157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258E27"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CB3C7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EDB9A5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9BBDD4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724F46B"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5D0299" w:rsidRPr="0073594C" w14:paraId="32AA2EB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6D744"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BD18A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867AD69"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6C7480D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4C7EAC70"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5D0299" w:rsidRPr="0073594C" w14:paraId="20E2E0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D6C8"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128841"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01F80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395439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4FCFC7"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5D0299" w:rsidRPr="0073594C" w14:paraId="722D749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C20B16"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1300CE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6B6CDA4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49FFC5FE"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745B6B3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5D0299" w:rsidRPr="0073594C" w14:paraId="426443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DFEEF9" w14:textId="77777777" w:rsidR="005D0299" w:rsidRPr="0073594C" w:rsidRDefault="005D0299"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DF9FFF"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09D5C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F5BDCFC"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397C5A" w14:textId="77777777" w:rsidR="005D0299" w:rsidRPr="0073594C" w:rsidRDefault="005D0299"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5D0299" w:rsidRPr="0073594C" w14:paraId="21E676E9"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089A2" w14:textId="77777777" w:rsidR="005D0299" w:rsidRDefault="005D0299"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5CBF4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C21EB51"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6909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C4D5FF0"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66480A" w14:textId="77777777" w:rsidR="005D0299" w:rsidRDefault="005D0299" w:rsidP="005A4037">
            <w:pPr>
              <w:spacing w:after="0"/>
              <w:jc w:val="center"/>
              <w:rPr>
                <w:rFonts w:ascii="Arial" w:hAnsi="Arial" w:cs="Arial"/>
                <w:color w:val="000000"/>
                <w:sz w:val="16"/>
                <w:szCs w:val="16"/>
              </w:rPr>
            </w:pPr>
            <w:r>
              <w:rPr>
                <w:rFonts w:ascii="Arial" w:hAnsi="Arial" w:cs="Arial"/>
                <w:color w:val="000000"/>
                <w:sz w:val="16"/>
                <w:szCs w:val="16"/>
              </w:rPr>
              <w:t>8606</w:t>
            </w:r>
          </w:p>
        </w:tc>
      </w:tr>
    </w:tbl>
    <w:p w14:paraId="216C82DE" w14:textId="77777777" w:rsidR="005D0299" w:rsidRPr="0073594C" w:rsidRDefault="005D0299" w:rsidP="005D0299">
      <w:pPr>
        <w:rPr>
          <w:lang w:eastAsia="ko-KR"/>
        </w:rPr>
      </w:pPr>
    </w:p>
    <w:p w14:paraId="5AE5374B" w14:textId="77777777" w:rsidR="005D0299" w:rsidRDefault="005D0299" w:rsidP="005D0299">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26871E60" w14:textId="77777777" w:rsidR="005D0299" w:rsidRDefault="005D0299" w:rsidP="006A0293">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2 and IMD5</w:t>
      </w:r>
      <w:r w:rsidRPr="0073594C">
        <w:rPr>
          <w:lang w:eastAsia="ko-KR"/>
        </w:rPr>
        <w:t xml:space="preserve"> may affect Rx frequencies of band n</w:t>
      </w:r>
      <w:r>
        <w:rPr>
          <w:lang w:eastAsia="ko-KR"/>
        </w:rPr>
        <w:t>105</w:t>
      </w:r>
    </w:p>
    <w:p w14:paraId="28A51275" w14:textId="77777777" w:rsidR="005D0299" w:rsidRDefault="005D0299" w:rsidP="006A0293">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 xml:space="preserve">2 </w:t>
      </w:r>
      <w:r w:rsidRPr="0073594C">
        <w:rPr>
          <w:lang w:eastAsia="ko-KR"/>
        </w:rPr>
        <w:t>may affect Rx frequencies of band n</w:t>
      </w:r>
      <w:r>
        <w:rPr>
          <w:lang w:eastAsia="ko-KR"/>
        </w:rPr>
        <w:t>40</w:t>
      </w:r>
    </w:p>
    <w:p w14:paraId="5FC1D437" w14:textId="77777777" w:rsidR="005D0299" w:rsidRPr="0073594C" w:rsidRDefault="005D0299" w:rsidP="005D0299">
      <w:pPr>
        <w:rPr>
          <w:lang w:eastAsia="ko-KR"/>
        </w:rPr>
      </w:pPr>
    </w:p>
    <w:p w14:paraId="29F72749" w14:textId="30C453CA" w:rsidR="005D0299" w:rsidRPr="006A0293" w:rsidRDefault="005D0299" w:rsidP="005D0299">
      <w:pPr>
        <w:pStyle w:val="41"/>
      </w:pPr>
      <w:bookmarkStart w:id="649" w:name="_Toc144251691"/>
      <w:r w:rsidRPr="006A0293">
        <w:t>5.</w:t>
      </w:r>
      <w:r>
        <w:t>61</w:t>
      </w:r>
      <w:r w:rsidRPr="006A0293">
        <w:t>.2.2</w:t>
      </w:r>
      <w:r w:rsidRPr="006A0293">
        <w:tab/>
        <w:t>REFSENS requirements</w:t>
      </w:r>
      <w:bookmarkEnd w:id="649"/>
    </w:p>
    <w:p w14:paraId="09AAE52D" w14:textId="77777777" w:rsidR="005D0299" w:rsidRPr="0073594C" w:rsidRDefault="005D0299" w:rsidP="005D0299">
      <w:r w:rsidRPr="0073594C">
        <w:t xml:space="preserve">MSD values </w:t>
      </w:r>
      <w:r>
        <w:t>are re-used from DC_3-28_n41 that has similar kind of IMD2 and IMD5 cases.</w:t>
      </w:r>
    </w:p>
    <w:p w14:paraId="7C26B806" w14:textId="162034B0" w:rsidR="005D0299" w:rsidRPr="0073594C" w:rsidRDefault="005D0299" w:rsidP="005D0299">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61</w:t>
      </w:r>
      <w:r w:rsidR="00EA2B37">
        <w:rPr>
          <w:rFonts w:ascii="Arial" w:hAnsi="Arial" w:cs="Arial" w:hint="eastAsia"/>
          <w:b/>
          <w:bCs/>
          <w:lang w:val="en-US" w:eastAsia="zh-CN"/>
        </w:rPr>
        <w:t>.2.</w:t>
      </w:r>
      <w:r w:rsidR="00EA2B37">
        <w:rPr>
          <w:rFonts w:ascii="Arial" w:hAnsi="Arial" w:cs="Arial"/>
          <w:b/>
          <w:bCs/>
          <w:lang w:val="en-US" w:eastAsia="zh-CN"/>
        </w:rPr>
        <w:t>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D0299" w:rsidRPr="0073594C" w14:paraId="2F6BCB0D"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6EC5B9" w14:textId="77777777" w:rsidR="005D0299" w:rsidRPr="0073594C" w:rsidRDefault="005D0299"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A43AAC" w14:textId="77777777" w:rsidR="005D0299" w:rsidRPr="0073594C" w:rsidRDefault="005D0299" w:rsidP="005A4037">
            <w:pPr>
              <w:pStyle w:val="TAH"/>
            </w:pPr>
            <w:r w:rsidRPr="0073594C">
              <w:t>Source of IMD</w:t>
            </w:r>
          </w:p>
        </w:tc>
      </w:tr>
      <w:tr w:rsidR="005D0299" w:rsidRPr="0073594C" w14:paraId="4BD9441C"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5598125" w14:textId="77777777" w:rsidR="005D0299" w:rsidRPr="0073594C" w:rsidRDefault="005D0299"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5BC56F5" w14:textId="77777777" w:rsidR="005D0299" w:rsidRPr="0073594C" w:rsidRDefault="005D0299"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0560F223" w14:textId="77777777" w:rsidR="005D0299" w:rsidRPr="0073594C" w:rsidRDefault="005D0299"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335E93A" w14:textId="77777777" w:rsidR="005D0299" w:rsidRPr="0073594C" w:rsidRDefault="005D0299"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76413EF8" w14:textId="77777777" w:rsidR="005D0299" w:rsidRPr="0073594C" w:rsidRDefault="005D0299"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199552" w14:textId="77777777" w:rsidR="005D0299" w:rsidRPr="0073594C" w:rsidRDefault="005D0299"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308253EA" w14:textId="77777777" w:rsidR="005D0299" w:rsidRPr="0073594C" w:rsidRDefault="005D0299"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12DA0BC8" w14:textId="77777777" w:rsidR="005D0299" w:rsidRPr="0073594C" w:rsidRDefault="005D0299"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5202ADFA" w14:textId="77777777" w:rsidR="005D0299" w:rsidRPr="0073594C" w:rsidRDefault="005D0299" w:rsidP="005A4037">
            <w:pPr>
              <w:pStyle w:val="TAH"/>
            </w:pPr>
          </w:p>
        </w:tc>
      </w:tr>
      <w:tr w:rsidR="005D0299" w:rsidRPr="0073594C" w14:paraId="3B0A3E90"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16BC6A" w14:textId="77777777" w:rsidR="005D0299" w:rsidRPr="0073594C" w:rsidRDefault="005D0299" w:rsidP="005A4037">
            <w:pPr>
              <w:pStyle w:val="TAC"/>
              <w:rPr>
                <w:lang w:val="en-US" w:eastAsia="zh-CN"/>
              </w:rPr>
            </w:pPr>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40</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28470AF9" w14:textId="77777777" w:rsidR="005D0299" w:rsidRPr="0073594C" w:rsidRDefault="005D0299"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487CAB7A" w14:textId="77777777" w:rsidR="005D0299" w:rsidRPr="0073594C" w:rsidRDefault="005D0299" w:rsidP="005A4037">
            <w:pPr>
              <w:pStyle w:val="TAC"/>
              <w:rPr>
                <w:lang w:val="en-US" w:eastAsia="zh-CN"/>
              </w:rPr>
            </w:pPr>
            <w:r>
              <w:rPr>
                <w:rFonts w:cs="Arial"/>
                <w:color w:val="000000"/>
                <w:szCs w:val="18"/>
              </w:rPr>
              <w:t>1745</w:t>
            </w:r>
          </w:p>
        </w:tc>
        <w:tc>
          <w:tcPr>
            <w:tcW w:w="964" w:type="dxa"/>
            <w:tcBorders>
              <w:top w:val="single" w:sz="4" w:space="0" w:color="auto"/>
              <w:left w:val="single" w:sz="4" w:space="0" w:color="auto"/>
              <w:right w:val="single" w:sz="4" w:space="0" w:color="auto"/>
            </w:tcBorders>
          </w:tcPr>
          <w:p w14:paraId="71CB49EC"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1EDFE470"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0E4B605A" w14:textId="77777777" w:rsidR="005D0299" w:rsidRPr="0073594C" w:rsidRDefault="005D0299" w:rsidP="005A4037">
            <w:pPr>
              <w:pStyle w:val="TAC"/>
              <w:rPr>
                <w:lang w:val="en-US" w:eastAsia="zh-CN"/>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7CBC10FE"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5E4D83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748484B" w14:textId="77777777" w:rsidR="005D0299" w:rsidRPr="0073594C" w:rsidRDefault="005D0299" w:rsidP="005A4037">
            <w:pPr>
              <w:pStyle w:val="TAC"/>
              <w:rPr>
                <w:lang w:val="en-US" w:eastAsia="zh-CN"/>
              </w:rPr>
            </w:pPr>
            <w:r>
              <w:rPr>
                <w:lang w:val="en-US" w:eastAsia="zh-CN"/>
              </w:rPr>
              <w:t>N/A</w:t>
            </w:r>
          </w:p>
        </w:tc>
      </w:tr>
      <w:tr w:rsidR="005D0299" w:rsidRPr="0073594C" w14:paraId="6A619DD1"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0EE193"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F06DEA" w14:textId="77777777" w:rsidR="005D0299" w:rsidRPr="0073594C" w:rsidRDefault="005D0299"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6EB5759C" w14:textId="77777777" w:rsidR="005D0299" w:rsidRPr="0073594C" w:rsidRDefault="005D0299" w:rsidP="005A4037">
            <w:pPr>
              <w:pStyle w:val="TAC"/>
              <w:rPr>
                <w:lang w:val="en-US" w:eastAsia="zh-CN"/>
              </w:rPr>
            </w:pPr>
            <w:r>
              <w:rPr>
                <w:rFonts w:cs="Arial"/>
                <w:color w:val="000000"/>
                <w:szCs w:val="18"/>
              </w:rPr>
              <w:t>2380</w:t>
            </w:r>
          </w:p>
        </w:tc>
        <w:tc>
          <w:tcPr>
            <w:tcW w:w="964" w:type="dxa"/>
            <w:tcBorders>
              <w:top w:val="single" w:sz="4" w:space="0" w:color="auto"/>
              <w:left w:val="single" w:sz="4" w:space="0" w:color="auto"/>
              <w:right w:val="single" w:sz="4" w:space="0" w:color="auto"/>
            </w:tcBorders>
          </w:tcPr>
          <w:p w14:paraId="426DC613" w14:textId="77777777" w:rsidR="005D0299" w:rsidRPr="0073594C"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54B008" w14:textId="77777777" w:rsidR="005D0299" w:rsidRPr="0073594C"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3F1D050" w14:textId="77777777" w:rsidR="005D0299" w:rsidRPr="0073594C" w:rsidRDefault="005D0299" w:rsidP="005A4037">
            <w:pPr>
              <w:pStyle w:val="TAC"/>
              <w:rPr>
                <w:lang w:val="en-US" w:eastAsia="zh-CN"/>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5ED169BF" w14:textId="77777777" w:rsidR="005D0299" w:rsidRPr="0073594C"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2D2B8AD" w14:textId="77777777" w:rsidR="005D0299" w:rsidRPr="0073594C"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9039B18" w14:textId="77777777" w:rsidR="005D0299" w:rsidRPr="0073594C" w:rsidRDefault="005D0299" w:rsidP="005A4037">
            <w:pPr>
              <w:pStyle w:val="TAC"/>
              <w:rPr>
                <w:lang w:val="en-US" w:eastAsia="zh-CN"/>
              </w:rPr>
            </w:pPr>
            <w:r>
              <w:rPr>
                <w:lang w:val="en-US" w:eastAsia="zh-CN"/>
              </w:rPr>
              <w:t>N/A</w:t>
            </w:r>
          </w:p>
        </w:tc>
      </w:tr>
      <w:tr w:rsidR="005D0299" w:rsidRPr="0073594C" w14:paraId="64B1938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F03A4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9CB4E" w14:textId="77777777" w:rsidR="005D0299" w:rsidRPr="0073594C" w:rsidRDefault="005D0299"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0F94AAC" w14:textId="77777777" w:rsidR="005D0299" w:rsidRPr="0073594C" w:rsidRDefault="005D0299" w:rsidP="005A4037">
            <w:pPr>
              <w:pStyle w:val="TAC"/>
              <w:rPr>
                <w:lang w:val="en-US" w:eastAsia="zh-CN"/>
              </w:rPr>
            </w:pPr>
            <w:r>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56B2926F" w14:textId="77777777" w:rsidR="005D0299" w:rsidRPr="0073594C"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A88006" w14:textId="77777777" w:rsidR="005D0299" w:rsidRPr="0073594C"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441589" w14:textId="77777777" w:rsidR="005D0299" w:rsidRPr="0073594C" w:rsidRDefault="005D0299" w:rsidP="005A4037">
            <w:pPr>
              <w:pStyle w:val="TAC"/>
              <w:rPr>
                <w:lang w:val="en-US" w:eastAsia="zh-CN"/>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10FAFAD2" w14:textId="77777777" w:rsidR="005D0299" w:rsidRPr="0073594C"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0774F9CC" w14:textId="77777777" w:rsidR="005D0299" w:rsidRPr="0073594C"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9FC0BB" w14:textId="77777777" w:rsidR="005D0299" w:rsidRPr="0073594C" w:rsidRDefault="005D0299" w:rsidP="005A4037">
            <w:pPr>
              <w:pStyle w:val="TAC"/>
              <w:rPr>
                <w:lang w:val="en-US" w:eastAsia="zh-CN"/>
              </w:rPr>
            </w:pPr>
            <w:r>
              <w:rPr>
                <w:lang w:val="en-US" w:eastAsia="zh-CN"/>
              </w:rPr>
              <w:t>IMD2</w:t>
            </w:r>
            <w:r>
              <w:rPr>
                <w:vertAlign w:val="superscript"/>
                <w:lang w:val="en-US" w:eastAsia="zh-CN"/>
              </w:rPr>
              <w:t>4</w:t>
            </w:r>
          </w:p>
        </w:tc>
      </w:tr>
      <w:tr w:rsidR="005D0299" w:rsidRPr="0073594C" w14:paraId="3CA5F0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76B5AF"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4C128" w14:textId="77777777" w:rsidR="005D0299" w:rsidRDefault="005D0299" w:rsidP="005A4037">
            <w:pPr>
              <w:pStyle w:val="TAC"/>
              <w:rPr>
                <w:rFonts w:cs="Arial"/>
                <w:color w:val="000000"/>
                <w:szCs w:val="18"/>
              </w:rPr>
            </w:pPr>
            <w:r>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112F96A" w14:textId="77777777" w:rsidR="005D0299" w:rsidRDefault="005D0299" w:rsidP="005A4037">
            <w:pPr>
              <w:pStyle w:val="TAC"/>
              <w:rPr>
                <w:rFonts w:cs="Arial"/>
                <w:color w:val="000000"/>
                <w:szCs w:val="18"/>
              </w:rPr>
            </w:pPr>
            <w:r>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7FF74832"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99AD8F"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A4297B" w14:textId="77777777" w:rsidR="005D0299" w:rsidRDefault="005D0299" w:rsidP="005A4037">
            <w:pPr>
              <w:pStyle w:val="TAC"/>
              <w:rPr>
                <w:rFonts w:cs="Arial"/>
                <w:color w:val="000000"/>
                <w:szCs w:val="18"/>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AD8280E"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568CC"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120711" w14:textId="77777777" w:rsidR="005D0299" w:rsidRDefault="005D0299" w:rsidP="005A4037">
            <w:pPr>
              <w:pStyle w:val="TAC"/>
              <w:rPr>
                <w:lang w:val="en-US" w:eastAsia="zh-CN"/>
              </w:rPr>
            </w:pPr>
            <w:r>
              <w:rPr>
                <w:lang w:val="en-US" w:eastAsia="zh-CN"/>
              </w:rPr>
              <w:t>N/A</w:t>
            </w:r>
          </w:p>
        </w:tc>
      </w:tr>
      <w:tr w:rsidR="005D0299" w:rsidRPr="0073594C" w14:paraId="6ED1E385"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4F929"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76DE3" w14:textId="77777777" w:rsidR="005D0299" w:rsidRDefault="005D0299"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59F8F0E" w14:textId="77777777" w:rsidR="005D0299" w:rsidRDefault="005D0299" w:rsidP="005A4037">
            <w:pPr>
              <w:pStyle w:val="TAC"/>
              <w:rPr>
                <w:rFonts w:cs="Arial"/>
                <w:color w:val="000000"/>
                <w:szCs w:val="18"/>
              </w:rPr>
            </w:pPr>
            <w:r>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353FF403" w14:textId="77777777" w:rsidR="005D0299" w:rsidRDefault="005D0299"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80EE74" w14:textId="77777777" w:rsidR="005D0299" w:rsidRDefault="005D0299"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48D066" w14:textId="77777777" w:rsidR="005D0299" w:rsidRDefault="005D0299" w:rsidP="005A4037">
            <w:pPr>
              <w:pStyle w:val="TAC"/>
              <w:rPr>
                <w:rFonts w:cs="Arial"/>
                <w:color w:val="000000"/>
                <w:szCs w:val="18"/>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566FC76C" w14:textId="77777777" w:rsidR="005D0299" w:rsidRDefault="005D0299" w:rsidP="005A4037">
            <w:pPr>
              <w:pStyle w:val="TAC"/>
              <w:rPr>
                <w:lang w:val="en-US" w:eastAsia="zh-CN"/>
              </w:rPr>
            </w:pPr>
            <w:r w:rsidRPr="00EF5447">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19426981" w14:textId="77777777" w:rsidR="005D0299" w:rsidRDefault="005D0299"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D64997" w14:textId="77777777" w:rsidR="005D0299" w:rsidRDefault="005D0299" w:rsidP="005A4037">
            <w:pPr>
              <w:pStyle w:val="TAC"/>
              <w:rPr>
                <w:lang w:val="en-US" w:eastAsia="zh-CN"/>
              </w:rPr>
            </w:pPr>
            <w:r>
              <w:rPr>
                <w:lang w:val="en-US" w:eastAsia="zh-CN"/>
              </w:rPr>
              <w:t>IMD2</w:t>
            </w:r>
          </w:p>
        </w:tc>
      </w:tr>
      <w:tr w:rsidR="005D0299" w:rsidRPr="0073594C" w14:paraId="537D121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1251F7" w14:textId="77777777" w:rsidR="005D0299" w:rsidRPr="0073594C" w:rsidRDefault="005D0299"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F32E5" w14:textId="77777777" w:rsidR="005D0299" w:rsidRDefault="005D0299"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FB03D94" w14:textId="77777777" w:rsidR="005D0299" w:rsidRDefault="005D0299" w:rsidP="005A4037">
            <w:pPr>
              <w:pStyle w:val="TAC"/>
              <w:rPr>
                <w:rFonts w:cs="Arial"/>
                <w:color w:val="000000"/>
                <w:szCs w:val="18"/>
              </w:rPr>
            </w:pPr>
            <w:r>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7372E0F" w14:textId="77777777" w:rsidR="005D0299" w:rsidRDefault="005D0299"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EEC060" w14:textId="77777777" w:rsidR="005D0299" w:rsidRDefault="005D0299"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57154B" w14:textId="77777777" w:rsidR="005D0299" w:rsidRDefault="005D0299" w:rsidP="005A4037">
            <w:pPr>
              <w:pStyle w:val="TAC"/>
              <w:rPr>
                <w:rFonts w:cs="Arial"/>
                <w:color w:val="000000"/>
                <w:szCs w:val="18"/>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6BD89FBB" w14:textId="77777777" w:rsidR="005D0299" w:rsidRDefault="005D0299"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74BFB1" w14:textId="77777777" w:rsidR="005D0299" w:rsidRDefault="005D0299"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EAE5C2" w14:textId="77777777" w:rsidR="005D0299" w:rsidRDefault="005D0299" w:rsidP="005A4037">
            <w:pPr>
              <w:pStyle w:val="TAC"/>
              <w:rPr>
                <w:lang w:val="en-US" w:eastAsia="zh-CN"/>
              </w:rPr>
            </w:pPr>
            <w:r>
              <w:rPr>
                <w:lang w:val="en-US" w:eastAsia="zh-CN"/>
              </w:rPr>
              <w:t>N/A</w:t>
            </w:r>
          </w:p>
        </w:tc>
      </w:tr>
      <w:tr w:rsidR="005D0299" w:rsidRPr="0073594C" w14:paraId="18E252E0" w14:textId="77777777" w:rsidTr="005A403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02B5180" w14:textId="77777777" w:rsidR="005D0299" w:rsidRPr="005E1895" w:rsidRDefault="005D0299" w:rsidP="005A4037">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D9217C5" w14:textId="77777777" w:rsidR="005D0299" w:rsidRDefault="005D0299" w:rsidP="005D0299">
      <w:pPr>
        <w:rPr>
          <w:color w:val="0070C0"/>
        </w:rPr>
      </w:pPr>
    </w:p>
    <w:p w14:paraId="463F6D00" w14:textId="77777777" w:rsidR="0086115F" w:rsidRPr="005D0299" w:rsidRDefault="0086115F" w:rsidP="00AC4AB0">
      <w:pPr>
        <w:rPr>
          <w:b/>
          <w:color w:val="0070C0"/>
          <w:sz w:val="32"/>
          <w:szCs w:val="32"/>
        </w:rPr>
      </w:pPr>
    </w:p>
    <w:p w14:paraId="6EF18938" w14:textId="640AEF60" w:rsidR="00F366EA" w:rsidRPr="00AB6990" w:rsidRDefault="00F366EA" w:rsidP="00F366EA">
      <w:pPr>
        <w:pStyle w:val="21"/>
      </w:pPr>
      <w:bookmarkStart w:id="650" w:name="_Toc144251692"/>
      <w:r w:rsidRPr="00AB6990">
        <w:t>5.</w:t>
      </w:r>
      <w:r>
        <w:t>62</w:t>
      </w:r>
      <w:r w:rsidRPr="00AB6990">
        <w:tab/>
        <w:t>CA_n</w:t>
      </w:r>
      <w:r>
        <w:t>3</w:t>
      </w:r>
      <w:r w:rsidRPr="00AB6990">
        <w:t>-n</w:t>
      </w:r>
      <w:r>
        <w:t>78</w:t>
      </w:r>
      <w:r w:rsidRPr="00AB6990">
        <w:t>-n</w:t>
      </w:r>
      <w:r>
        <w:t>105</w:t>
      </w:r>
      <w:bookmarkEnd w:id="650"/>
    </w:p>
    <w:p w14:paraId="432A2D25" w14:textId="7B75A7EB" w:rsidR="00F366EA" w:rsidRPr="006A0293" w:rsidRDefault="00F366EA" w:rsidP="00F366EA">
      <w:pPr>
        <w:pStyle w:val="31"/>
        <w:rPr>
          <w:rFonts w:cs="Arial"/>
          <w:color w:val="000000" w:themeColor="text1"/>
          <w:szCs w:val="28"/>
        </w:rPr>
      </w:pPr>
      <w:bookmarkStart w:id="651" w:name="_Toc144251693"/>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.1</w:t>
      </w:r>
      <w:r w:rsidRPr="006A0293">
        <w:rPr>
          <w:rFonts w:cs="Arial"/>
          <w:color w:val="000000" w:themeColor="text1"/>
          <w:szCs w:val="28"/>
        </w:rPr>
        <w:tab/>
        <w:t>Common for 1 band UL and 2 bands UL CA</w:t>
      </w:r>
      <w:bookmarkEnd w:id="651"/>
    </w:p>
    <w:p w14:paraId="4412AB66" w14:textId="5D506BE3" w:rsidR="00F366EA" w:rsidRPr="006A0293" w:rsidRDefault="00F366EA" w:rsidP="00F366EA">
      <w:pPr>
        <w:pStyle w:val="41"/>
      </w:pPr>
      <w:bookmarkStart w:id="652" w:name="_Toc144251694"/>
      <w:r>
        <w:t>5.62</w:t>
      </w:r>
      <w:r w:rsidRPr="0073594C">
        <w:t>.1.1</w:t>
      </w:r>
      <w:r w:rsidRPr="0073594C">
        <w:tab/>
      </w:r>
      <w:r w:rsidRPr="006A0293">
        <w:t>Operating bands for CA</w:t>
      </w:r>
      <w:bookmarkEnd w:id="652"/>
    </w:p>
    <w:p w14:paraId="1B46426C" w14:textId="184CCD48" w:rsidR="00F366EA" w:rsidRPr="0073594C" w:rsidRDefault="00F366EA" w:rsidP="00F366EA">
      <w:pPr>
        <w:pStyle w:val="TH"/>
        <w:rPr>
          <w:color w:val="000000"/>
          <w:lang w:val="en-US"/>
        </w:rPr>
      </w:pPr>
      <w:r w:rsidRPr="0073594C">
        <w:rPr>
          <w:color w:val="000000"/>
          <w:lang w:val="en-US"/>
        </w:rPr>
        <w:t xml:space="preserve">Table </w:t>
      </w:r>
      <w:r>
        <w:rPr>
          <w:color w:val="000000"/>
          <w:lang w:val="en-US" w:eastAsia="zh-CN"/>
        </w:rPr>
        <w:t>5.62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F366EA" w:rsidRPr="0073594C" w14:paraId="00C3C8C5"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716EDEF5"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456C3FE9"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64DC9E7E"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7EB9213C"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F3CF65B"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F366EA" w:rsidRPr="0073594C" w14:paraId="07E332C3"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F9DA85"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9411FEC"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72726CA2"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2ABE8321"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69B961A0" w14:textId="77777777" w:rsidR="00F366EA" w:rsidRPr="0073594C" w:rsidRDefault="00F366EA" w:rsidP="005A4037">
            <w:pPr>
              <w:spacing w:after="0"/>
              <w:rPr>
                <w:rFonts w:ascii="Arial" w:hAnsi="Arial"/>
                <w:b/>
                <w:color w:val="000000"/>
                <w:sz w:val="18"/>
              </w:rPr>
            </w:pPr>
          </w:p>
        </w:tc>
      </w:tr>
      <w:tr w:rsidR="00F366EA" w:rsidRPr="0073594C" w14:paraId="56F04FEB"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21F0B14" w14:textId="77777777" w:rsidR="00F366EA" w:rsidRPr="0073594C" w:rsidRDefault="00F366EA"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BF8C67F" w14:textId="77777777" w:rsidR="00F366EA" w:rsidRPr="0073594C" w:rsidRDefault="00F366EA"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41E3D3DF"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5C43F4D7" w14:textId="77777777" w:rsidR="00F366EA" w:rsidRPr="0073594C" w:rsidRDefault="00F366EA"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3614CC59" w14:textId="77777777" w:rsidR="00F366EA" w:rsidRPr="0073594C" w:rsidRDefault="00F366EA" w:rsidP="005A4037">
            <w:pPr>
              <w:spacing w:after="0"/>
              <w:rPr>
                <w:rFonts w:ascii="Arial" w:hAnsi="Arial"/>
                <w:b/>
                <w:color w:val="000000"/>
                <w:sz w:val="18"/>
              </w:rPr>
            </w:pPr>
          </w:p>
        </w:tc>
      </w:tr>
      <w:tr w:rsidR="00F366EA" w:rsidRPr="0073594C" w14:paraId="73AA8F22"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5C36BF30" w14:textId="77777777" w:rsidR="00F366EA" w:rsidRPr="0073594C" w:rsidRDefault="00F366EA"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3</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3B5185F4"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n3</w:t>
            </w:r>
          </w:p>
        </w:tc>
        <w:tc>
          <w:tcPr>
            <w:tcW w:w="670" w:type="pct"/>
            <w:tcBorders>
              <w:top w:val="single" w:sz="4" w:space="0" w:color="auto"/>
              <w:left w:val="single" w:sz="4" w:space="0" w:color="auto"/>
              <w:bottom w:val="single" w:sz="4" w:space="0" w:color="auto"/>
              <w:right w:val="single" w:sz="4" w:space="0" w:color="auto"/>
            </w:tcBorders>
            <w:vAlign w:val="center"/>
            <w:hideMark/>
          </w:tcPr>
          <w:p w14:paraId="418CC29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50124312"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67A3DB0F"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417C045"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6E37C72B"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CE0ADFC"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027F960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366EA" w:rsidRPr="0073594C" w14:paraId="7E524BC7"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71420556"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CD39A13" w14:textId="77777777" w:rsidR="00F366EA" w:rsidRPr="0073594C" w:rsidRDefault="00F366EA"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CCA78AF"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6E84AABD"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7296F457"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2428AC29"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76172CB"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007D9DAE"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6E16DE12"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366EA" w:rsidRPr="0073594C" w14:paraId="09A51BE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632049C" w14:textId="77777777" w:rsidR="00F366EA" w:rsidRPr="0073594C" w:rsidRDefault="00F366EA"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7E79D21" w14:textId="77777777" w:rsidR="00F366EA" w:rsidRPr="0073594C" w:rsidRDefault="00F366EA"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4B83C744"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19805219"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6ADA4D1D"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53CD4F0A" w14:textId="77777777" w:rsidR="00F366EA" w:rsidRPr="0073594C" w:rsidRDefault="00F366EA"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065E1611" w14:textId="77777777" w:rsidR="00F366EA" w:rsidRPr="0073594C" w:rsidRDefault="00F366EA"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2813F13" w14:textId="77777777" w:rsidR="00F366EA" w:rsidRPr="0073594C" w:rsidRDefault="00F366EA"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135D9EE3" w14:textId="77777777" w:rsidR="00F366EA" w:rsidRPr="0073594C" w:rsidRDefault="00F366EA"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1E2CDBB8" w14:textId="77777777" w:rsidR="00F366EA" w:rsidRPr="0073594C" w:rsidRDefault="00F366EA" w:rsidP="00F366EA">
      <w:pPr>
        <w:rPr>
          <w:lang w:eastAsia="ko-KR"/>
        </w:rPr>
      </w:pPr>
    </w:p>
    <w:p w14:paraId="39F5D10D" w14:textId="5D0E2922" w:rsidR="00F366EA" w:rsidRPr="006A0293" w:rsidRDefault="00F366EA" w:rsidP="00F366EA">
      <w:pPr>
        <w:pStyle w:val="41"/>
      </w:pPr>
      <w:bookmarkStart w:id="653" w:name="_Toc144251695"/>
      <w:r w:rsidRPr="006A0293">
        <w:t>5.</w:t>
      </w:r>
      <w:r>
        <w:t>62</w:t>
      </w:r>
      <w:r w:rsidRPr="0073594C">
        <w:rPr>
          <w:rFonts w:hint="eastAsia"/>
        </w:rPr>
        <w:t>.</w:t>
      </w:r>
      <w:r w:rsidRPr="0073594C">
        <w:t>1.2</w:t>
      </w:r>
      <w:r w:rsidRPr="0073594C">
        <w:tab/>
        <w:t xml:space="preserve">Channel bandwidths per operating band for </w:t>
      </w:r>
      <w:r w:rsidRPr="0073594C">
        <w:rPr>
          <w:rFonts w:hint="eastAsia"/>
        </w:rPr>
        <w:t>CA</w:t>
      </w:r>
      <w:bookmarkEnd w:id="653"/>
    </w:p>
    <w:p w14:paraId="2661A3D6" w14:textId="477C63A1" w:rsidR="00F366EA" w:rsidRPr="0073594C" w:rsidRDefault="00F366EA" w:rsidP="00F366EA">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3</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366EA" w:rsidRPr="0073594C" w14:paraId="68FE4E4B"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AD7007E" w14:textId="77777777" w:rsidR="00F366EA" w:rsidRPr="0073594C" w:rsidRDefault="00F366EA"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53A9AA4" w14:textId="77777777" w:rsidR="00F366EA" w:rsidRPr="0073594C" w:rsidRDefault="00F366EA"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644B809C" w14:textId="77777777" w:rsidR="00F366EA" w:rsidRPr="0073594C" w:rsidRDefault="00F366EA"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91C467" w14:textId="77777777" w:rsidR="00F366EA" w:rsidRPr="0073594C" w:rsidRDefault="00F366EA"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56287431" w14:textId="77777777" w:rsidR="00F366EA" w:rsidRPr="0073594C" w:rsidRDefault="00F366EA" w:rsidP="005A4037">
            <w:pPr>
              <w:pStyle w:val="TAH"/>
              <w:rPr>
                <w:szCs w:val="18"/>
                <w:lang w:val="en-US" w:eastAsia="zh-CN"/>
              </w:rPr>
            </w:pPr>
            <w:r w:rsidRPr="0073594C">
              <w:t>Bandwidth combination set</w:t>
            </w:r>
          </w:p>
        </w:tc>
      </w:tr>
      <w:tr w:rsidR="00F366EA" w:rsidRPr="0073594C" w14:paraId="5727C4F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E92EC" w14:textId="77777777" w:rsidR="00F366EA" w:rsidRPr="0073594C" w:rsidRDefault="00F366EA"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7555A"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19025403"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3</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095DA360" w14:textId="77777777" w:rsidR="00F366EA" w:rsidRPr="0073594C" w:rsidRDefault="00F366EA" w:rsidP="005A4037">
            <w:pPr>
              <w:pStyle w:val="TAC"/>
              <w:rPr>
                <w:rFonts w:cs="Arial"/>
                <w:szCs w:val="18"/>
                <w:lang w:val="en-US" w:eastAsia="zh-CN"/>
              </w:rPr>
            </w:pPr>
            <w:r>
              <w:rPr>
                <w:rFonts w:cs="Arial"/>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515AC3"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2C3A0A">
              <w:rPr>
                <w:rFonts w:ascii="Arial" w:hAnsi="Arial" w:cs="Arial"/>
                <w:sz w:val="18"/>
                <w:szCs w:val="18"/>
              </w:rPr>
              <w:t>5, 10, 15, 20, 25, 30, 40, 50</w:t>
            </w:r>
          </w:p>
        </w:tc>
        <w:tc>
          <w:tcPr>
            <w:tcW w:w="1360" w:type="dxa"/>
            <w:tcBorders>
              <w:left w:val="single" w:sz="4" w:space="0" w:color="auto"/>
              <w:bottom w:val="nil"/>
              <w:right w:val="single" w:sz="4" w:space="0" w:color="auto"/>
            </w:tcBorders>
            <w:shd w:val="clear" w:color="auto" w:fill="auto"/>
            <w:vAlign w:val="center"/>
          </w:tcPr>
          <w:p w14:paraId="1413D039" w14:textId="77777777" w:rsidR="00F366EA" w:rsidRPr="0073594C" w:rsidRDefault="00F366EA" w:rsidP="005A4037">
            <w:pPr>
              <w:pStyle w:val="TAC"/>
              <w:rPr>
                <w:szCs w:val="18"/>
                <w:lang w:val="en-US" w:eastAsia="zh-CN"/>
              </w:rPr>
            </w:pPr>
            <w:r w:rsidRPr="0073594C">
              <w:rPr>
                <w:rFonts w:hint="eastAsia"/>
                <w:szCs w:val="18"/>
                <w:lang w:val="en-US" w:eastAsia="zh-CN"/>
              </w:rPr>
              <w:t>0</w:t>
            </w:r>
          </w:p>
        </w:tc>
      </w:tr>
      <w:tr w:rsidR="00F366EA" w:rsidRPr="0073594C" w14:paraId="63F571BA"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BBC22A8" w14:textId="77777777" w:rsidR="00F366EA" w:rsidRPr="0073594C" w:rsidRDefault="00F366EA"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8A4239" w14:textId="77777777" w:rsidR="00F366EA" w:rsidRPr="0073594C" w:rsidRDefault="00F366EA"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321B7194" w14:textId="77777777" w:rsidR="00F366EA" w:rsidRPr="0073594C" w:rsidRDefault="00F366EA"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111C1" w14:textId="77777777" w:rsidR="00F366EA" w:rsidRPr="0073594C" w:rsidRDefault="00F366EA"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7314E6" w14:textId="77777777" w:rsidR="00F366EA" w:rsidRPr="0073594C" w:rsidRDefault="00F366EA" w:rsidP="005A4037">
            <w:pPr>
              <w:pStyle w:val="TAC"/>
              <w:rPr>
                <w:szCs w:val="18"/>
                <w:lang w:val="en-US" w:eastAsia="zh-CN"/>
              </w:rPr>
            </w:pPr>
          </w:p>
        </w:tc>
      </w:tr>
      <w:tr w:rsidR="00F366EA" w:rsidRPr="0073594C" w14:paraId="37146597"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8D2EC" w14:textId="77777777" w:rsidR="00F366EA" w:rsidRPr="0073594C" w:rsidRDefault="00F366EA"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608639" w14:textId="77777777" w:rsidR="00F366EA" w:rsidRPr="0073594C" w:rsidRDefault="00F366EA"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6309EE0E" w14:textId="77777777" w:rsidR="00F366EA" w:rsidRPr="0073594C" w:rsidRDefault="00F366EA"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EFE7584" w14:textId="77777777" w:rsidR="00F366EA" w:rsidRPr="0073594C" w:rsidRDefault="00F366EA"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080B" w14:textId="77777777" w:rsidR="00F366EA" w:rsidRPr="0073594C" w:rsidRDefault="00F366EA" w:rsidP="005A4037">
            <w:pPr>
              <w:pStyle w:val="TAC"/>
              <w:rPr>
                <w:szCs w:val="18"/>
                <w:lang w:val="en-US" w:eastAsia="zh-CN"/>
              </w:rPr>
            </w:pPr>
          </w:p>
        </w:tc>
      </w:tr>
    </w:tbl>
    <w:p w14:paraId="248A124C" w14:textId="77777777" w:rsidR="00F366EA" w:rsidRPr="0073594C" w:rsidRDefault="00F366EA" w:rsidP="00F366EA">
      <w:pPr>
        <w:pStyle w:val="EditorsNote"/>
        <w:ind w:left="284" w:firstLine="0"/>
      </w:pPr>
      <w:r w:rsidRPr="0073594C">
        <w:rPr>
          <w:lang w:val="en-US" w:eastAsia="zh-CN"/>
        </w:rPr>
        <w:t xml:space="preserve"> </w:t>
      </w:r>
    </w:p>
    <w:p w14:paraId="5FECA92D" w14:textId="5E165086" w:rsidR="00F366EA" w:rsidRPr="006A0293" w:rsidRDefault="00F366EA" w:rsidP="00F366EA">
      <w:pPr>
        <w:pStyle w:val="41"/>
      </w:pPr>
      <w:bookmarkStart w:id="654" w:name="_Toc144251696"/>
      <w:r>
        <w:t>5.62</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54"/>
    </w:p>
    <w:p w14:paraId="15230CB3" w14:textId="77777777" w:rsidR="00F366EA" w:rsidRPr="0073594C" w:rsidRDefault="00F366EA" w:rsidP="00F366EA">
      <w:r w:rsidRPr="0073594C">
        <w:t xml:space="preserve">For </w:t>
      </w:r>
      <w:r w:rsidRPr="0073594C">
        <w:rPr>
          <w:lang w:val="en-US" w:eastAsia="zh-CN"/>
        </w:rPr>
        <w:t>CA_n</w:t>
      </w:r>
      <w:r>
        <w:rPr>
          <w:lang w:val="en-US" w:eastAsia="zh-CN"/>
        </w:rPr>
        <w:t>3</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DC_3-28_n78</w:t>
      </w:r>
      <w:r w:rsidRPr="0073594C">
        <w:t xml:space="preserve"> </w:t>
      </w:r>
      <w:r>
        <w:t xml:space="preserve">and </w:t>
      </w:r>
      <w:r w:rsidRPr="0073594C">
        <w:t>are given in the tables below.</w:t>
      </w:r>
    </w:p>
    <w:p w14:paraId="7CAAF156" w14:textId="3DCC5EC5" w:rsidR="00F366EA" w:rsidRPr="0073594C" w:rsidRDefault="00F366EA" w:rsidP="00F366EA">
      <w:pPr>
        <w:pStyle w:val="TH"/>
        <w:rPr>
          <w:rFonts w:cs="Arial"/>
        </w:rPr>
      </w:pPr>
      <w:r w:rsidRPr="0073594C">
        <w:rPr>
          <w:rFonts w:cs="Arial"/>
        </w:rPr>
        <w:t xml:space="preserve">Table </w:t>
      </w:r>
      <w:r>
        <w:rPr>
          <w:rFonts w:cs="Arial" w:hint="eastAsia"/>
          <w:lang w:val="en-US" w:eastAsia="zh-CN"/>
        </w:rPr>
        <w:t>5.</w:t>
      </w:r>
      <w:r>
        <w:rPr>
          <w:rFonts w:cs="Arial"/>
          <w:lang w:val="en-US" w:eastAsia="zh-CN"/>
        </w:rPr>
        <w:t>62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366EA" w:rsidRPr="0073594C" w14:paraId="0FD17845" w14:textId="77777777" w:rsidTr="005A4037">
        <w:trPr>
          <w:jc w:val="center"/>
        </w:trPr>
        <w:tc>
          <w:tcPr>
            <w:tcW w:w="2336" w:type="dxa"/>
            <w:vMerge w:val="restart"/>
            <w:tcBorders>
              <w:top w:val="single" w:sz="4" w:space="0" w:color="auto"/>
              <w:left w:val="single" w:sz="4" w:space="0" w:color="auto"/>
              <w:right w:val="single" w:sz="4" w:space="0" w:color="auto"/>
            </w:tcBorders>
          </w:tcPr>
          <w:p w14:paraId="44F966EE"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EEE8783"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F366EA" w:rsidRPr="0073594C" w14:paraId="5B9D956D" w14:textId="77777777" w:rsidTr="005A4037">
        <w:trPr>
          <w:jc w:val="center"/>
        </w:trPr>
        <w:tc>
          <w:tcPr>
            <w:tcW w:w="2336" w:type="dxa"/>
            <w:vMerge/>
            <w:tcBorders>
              <w:left w:val="single" w:sz="4" w:space="0" w:color="auto"/>
              <w:bottom w:val="single" w:sz="4" w:space="0" w:color="auto"/>
              <w:right w:val="single" w:sz="4" w:space="0" w:color="auto"/>
            </w:tcBorders>
          </w:tcPr>
          <w:p w14:paraId="71FFB413" w14:textId="77777777" w:rsidR="00F366EA" w:rsidRPr="0073594C" w:rsidRDefault="00F366EA"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AC21E7" w14:textId="77777777" w:rsidR="00F366EA" w:rsidRPr="0073594C" w:rsidRDefault="00F366EA"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F366EA" w:rsidRPr="0073594C" w14:paraId="42864F2F"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7A4FD6"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3A55AB65"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39D15B1"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55CC2B" w14:textId="77777777" w:rsidR="00F366EA" w:rsidRPr="0073594C" w:rsidRDefault="00F366EA"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0.6</w:t>
            </w:r>
          </w:p>
        </w:tc>
      </w:tr>
      <w:tr w:rsidR="00F366EA" w:rsidRPr="0073594C" w14:paraId="454DEF3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989571" w14:textId="77777777" w:rsidR="00F366EA" w:rsidRPr="0073594C" w:rsidRDefault="00F366EA"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39A9E1F3" w14:textId="77777777" w:rsidR="00F366EA" w:rsidRPr="0073594C" w:rsidRDefault="00F366EA"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9DEAC7A" w14:textId="77777777" w:rsidR="00F366EA" w:rsidRPr="0073594C" w:rsidRDefault="00F366EA" w:rsidP="00F366EA">
      <w:pPr>
        <w:keepNext/>
        <w:keepLines/>
        <w:rPr>
          <w:rFonts w:ascii="Arial" w:hAnsi="Arial" w:cs="Arial"/>
        </w:rPr>
      </w:pPr>
    </w:p>
    <w:p w14:paraId="4E8BB78F" w14:textId="642DEAD2" w:rsidR="00F366EA" w:rsidRPr="0073594C" w:rsidRDefault="00F366EA" w:rsidP="00F366EA">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F366EA" w:rsidRPr="0073594C" w14:paraId="18508F24" w14:textId="77777777" w:rsidTr="005A4037">
        <w:trPr>
          <w:trHeight w:val="187"/>
          <w:jc w:val="center"/>
        </w:trPr>
        <w:tc>
          <w:tcPr>
            <w:tcW w:w="2551" w:type="dxa"/>
            <w:vMerge w:val="restart"/>
          </w:tcPr>
          <w:p w14:paraId="610DD0B9"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6A0D38FF"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F366EA" w:rsidRPr="0073594C" w14:paraId="1BBE3E9D" w14:textId="77777777" w:rsidTr="005A4037">
        <w:trPr>
          <w:trHeight w:val="187"/>
          <w:jc w:val="center"/>
        </w:trPr>
        <w:tc>
          <w:tcPr>
            <w:tcW w:w="2551" w:type="dxa"/>
            <w:vMerge/>
            <w:tcBorders>
              <w:bottom w:val="single" w:sz="4" w:space="0" w:color="auto"/>
            </w:tcBorders>
          </w:tcPr>
          <w:p w14:paraId="65901F42" w14:textId="77777777" w:rsidR="00F366EA" w:rsidRPr="0073594C" w:rsidRDefault="00F366EA" w:rsidP="005A4037">
            <w:pPr>
              <w:keepNext/>
              <w:keepLines/>
              <w:spacing w:after="0"/>
              <w:jc w:val="center"/>
              <w:rPr>
                <w:rFonts w:ascii="Arial" w:eastAsia="等线" w:hAnsi="Arial"/>
                <w:b/>
                <w:color w:val="000000" w:themeColor="text1"/>
                <w:sz w:val="18"/>
              </w:rPr>
            </w:pPr>
          </w:p>
        </w:tc>
        <w:tc>
          <w:tcPr>
            <w:tcW w:w="5666" w:type="dxa"/>
            <w:gridSpan w:val="3"/>
            <w:vAlign w:val="center"/>
          </w:tcPr>
          <w:p w14:paraId="650C163E" w14:textId="77777777" w:rsidR="00F366EA" w:rsidRPr="0073594C" w:rsidRDefault="00F366EA"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F366EA" w:rsidRPr="0073594C" w14:paraId="20F96CC4" w14:textId="77777777" w:rsidTr="005A4037">
        <w:trPr>
          <w:trHeight w:val="187"/>
          <w:jc w:val="center"/>
        </w:trPr>
        <w:tc>
          <w:tcPr>
            <w:tcW w:w="2551" w:type="dxa"/>
            <w:tcBorders>
              <w:bottom w:val="single" w:sz="4" w:space="0" w:color="auto"/>
            </w:tcBorders>
            <w:shd w:val="clear" w:color="auto" w:fill="auto"/>
          </w:tcPr>
          <w:p w14:paraId="6C74CAB3" w14:textId="77777777" w:rsidR="00F366EA" w:rsidRPr="0073594C" w:rsidRDefault="00F366EA"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3A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579121AC"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c>
          <w:tcPr>
            <w:tcW w:w="2095" w:type="dxa"/>
            <w:vAlign w:val="center"/>
          </w:tcPr>
          <w:p w14:paraId="75C5AC02"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3B64B17A" w14:textId="77777777" w:rsidR="00F366EA" w:rsidRPr="0073594C" w:rsidRDefault="00F366EA"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0.3</w:t>
            </w:r>
          </w:p>
        </w:tc>
      </w:tr>
      <w:tr w:rsidR="00F366EA" w:rsidRPr="0073594C" w14:paraId="7B2568E9" w14:textId="77777777" w:rsidTr="005A4037">
        <w:trPr>
          <w:trHeight w:val="187"/>
          <w:jc w:val="center"/>
        </w:trPr>
        <w:tc>
          <w:tcPr>
            <w:tcW w:w="8220" w:type="dxa"/>
            <w:gridSpan w:val="4"/>
            <w:tcBorders>
              <w:top w:val="single" w:sz="4" w:space="0" w:color="auto"/>
            </w:tcBorders>
            <w:shd w:val="clear" w:color="auto" w:fill="auto"/>
          </w:tcPr>
          <w:p w14:paraId="1BCE4DB5" w14:textId="77777777" w:rsidR="00F366EA" w:rsidRPr="0073594C" w:rsidRDefault="00F366EA"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5487DC90" w14:textId="77777777" w:rsidR="00F366EA" w:rsidRPr="0073594C" w:rsidRDefault="00F366EA"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536A25C" w14:textId="77777777" w:rsidR="00F366EA" w:rsidRPr="0073594C" w:rsidRDefault="00F366EA" w:rsidP="00F366EA"/>
    <w:p w14:paraId="7BFF9D07" w14:textId="43B79F3D" w:rsidR="00F366EA" w:rsidRPr="006A0293" w:rsidRDefault="00F366EA" w:rsidP="00F366EA">
      <w:pPr>
        <w:pStyle w:val="31"/>
        <w:rPr>
          <w:rFonts w:cs="Arial"/>
          <w:color w:val="000000" w:themeColor="text1"/>
          <w:szCs w:val="28"/>
        </w:rPr>
      </w:pPr>
      <w:bookmarkStart w:id="655" w:name="_Toc144251697"/>
      <w:r w:rsidRPr="006A0293">
        <w:rPr>
          <w:rFonts w:cs="Arial"/>
          <w:color w:val="000000" w:themeColor="text1"/>
          <w:szCs w:val="28"/>
        </w:rPr>
        <w:t>5.</w:t>
      </w:r>
      <w:r>
        <w:rPr>
          <w:rFonts w:cs="Arial"/>
          <w:color w:val="000000" w:themeColor="text1"/>
          <w:szCs w:val="28"/>
        </w:rPr>
        <w:t>62</w:t>
      </w:r>
      <w:r w:rsidRPr="006A0293">
        <w:rPr>
          <w:rFonts w:cs="Arial"/>
          <w:color w:val="000000" w:themeColor="text1"/>
          <w:szCs w:val="28"/>
        </w:rPr>
        <w:t>.2</w:t>
      </w:r>
      <w:r w:rsidRPr="006A0293">
        <w:rPr>
          <w:rFonts w:cs="Arial"/>
          <w:color w:val="000000" w:themeColor="text1"/>
          <w:szCs w:val="28"/>
        </w:rPr>
        <w:tab/>
        <w:t>Specific for 2 bands UL CA</w:t>
      </w:r>
      <w:bookmarkEnd w:id="655"/>
    </w:p>
    <w:p w14:paraId="18380E2E" w14:textId="7F1A1E16" w:rsidR="00F366EA" w:rsidRPr="006A0293" w:rsidRDefault="00F366EA" w:rsidP="00F366EA">
      <w:pPr>
        <w:pStyle w:val="41"/>
      </w:pPr>
      <w:bookmarkStart w:id="656" w:name="_Toc144251698"/>
      <w:r>
        <w:rPr>
          <w:rFonts w:hint="eastAsia"/>
        </w:rPr>
        <w:t>5.</w:t>
      </w:r>
      <w:r>
        <w:t>62</w:t>
      </w:r>
      <w:r w:rsidRPr="0073594C">
        <w:rPr>
          <w:rFonts w:hint="eastAsia"/>
        </w:rPr>
        <w:t>.</w:t>
      </w:r>
      <w:r w:rsidRPr="0073594C">
        <w:t>2.1</w:t>
      </w:r>
      <w:r w:rsidRPr="0073594C">
        <w:tab/>
      </w:r>
      <w:r w:rsidRPr="0073594C">
        <w:rPr>
          <w:rFonts w:hint="eastAsia"/>
        </w:rPr>
        <w:t>UE co-existence studies</w:t>
      </w:r>
      <w:bookmarkEnd w:id="656"/>
    </w:p>
    <w:p w14:paraId="34AA9BA0" w14:textId="25C4B6D4" w:rsidR="00F366EA" w:rsidRPr="0073594C" w:rsidRDefault="00F366EA" w:rsidP="00F366EA">
      <w:r w:rsidRPr="0073594C">
        <w:t xml:space="preserve">Table </w:t>
      </w:r>
      <w:r>
        <w:rPr>
          <w:rFonts w:hint="eastAsia"/>
          <w:lang w:val="en-US" w:eastAsia="zh-CN"/>
        </w:rPr>
        <w:t>5.</w:t>
      </w:r>
      <w:r>
        <w:rPr>
          <w:lang w:val="en-US" w:eastAsia="zh-CN"/>
        </w:rPr>
        <w:t>62</w:t>
      </w:r>
      <w:r w:rsidRPr="0073594C">
        <w:rPr>
          <w:rFonts w:hint="eastAsia"/>
          <w:lang w:val="en-US" w:eastAsia="zh-CN"/>
        </w:rPr>
        <w:t>.2</w:t>
      </w:r>
      <w:r w:rsidRPr="0073594C">
        <w:rPr>
          <w:lang w:eastAsia="zh-CN"/>
        </w:rPr>
        <w:t>.</w:t>
      </w:r>
      <w:r>
        <w:rPr>
          <w:lang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0210FA3" w14:textId="0EB82198" w:rsidR="00F366EA" w:rsidRPr="0073594C" w:rsidRDefault="00F366EA" w:rsidP="00F366EA">
      <w:r>
        <w:t>Table 5.62</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CFBA404" w14:textId="71748CE2" w:rsidR="00F366EA" w:rsidRPr="0073594C" w:rsidRDefault="00F366EA" w:rsidP="00F366EA">
      <w:r>
        <w:t>Table 5.62</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 2UL bands CA</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1CD00E1D" w14:textId="11ADBDB1" w:rsidR="00F366EA" w:rsidRPr="0073594C" w:rsidRDefault="00F366EA" w:rsidP="00F366EA">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5067FCA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A2E25"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8949D0"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EE17A85"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B25FE82"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BA191EE"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2913BC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3639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A1F52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7EA11B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05AB1D2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08A6A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4137402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271EC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8D4B1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12BC9D1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8E22F2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4838A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F366EA" w:rsidRPr="0073594C" w14:paraId="74A17A6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599E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0EC69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4E4FF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202A7B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8E06C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0FE9F6B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E13BF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8C5A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1515</w:t>
            </w:r>
          </w:p>
        </w:tc>
        <w:tc>
          <w:tcPr>
            <w:tcW w:w="1842" w:type="dxa"/>
            <w:tcBorders>
              <w:top w:val="nil"/>
              <w:left w:val="nil"/>
              <w:bottom w:val="single" w:sz="4" w:space="0" w:color="auto"/>
              <w:right w:val="single" w:sz="4" w:space="0" w:color="auto"/>
            </w:tcBorders>
            <w:shd w:val="clear" w:color="auto" w:fill="auto"/>
            <w:noWrap/>
            <w:vAlign w:val="center"/>
          </w:tcPr>
          <w:p w14:paraId="01F9E8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2090</w:t>
            </w:r>
          </w:p>
        </w:tc>
        <w:tc>
          <w:tcPr>
            <w:tcW w:w="1985" w:type="dxa"/>
            <w:tcBorders>
              <w:top w:val="nil"/>
              <w:left w:val="nil"/>
              <w:bottom w:val="single" w:sz="4" w:space="0" w:color="auto"/>
              <w:right w:val="single" w:sz="4" w:space="0" w:color="auto"/>
            </w:tcBorders>
            <w:shd w:val="clear" w:color="auto" w:fill="auto"/>
            <w:noWrap/>
            <w:vAlign w:val="center"/>
          </w:tcPr>
          <w:p w14:paraId="6B619BB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5010</w:t>
            </w:r>
          </w:p>
        </w:tc>
        <w:tc>
          <w:tcPr>
            <w:tcW w:w="1843" w:type="dxa"/>
            <w:tcBorders>
              <w:top w:val="nil"/>
              <w:left w:val="nil"/>
              <w:bottom w:val="single" w:sz="4" w:space="0" w:color="auto"/>
              <w:right w:val="single" w:sz="4" w:space="0" w:color="auto"/>
            </w:tcBorders>
            <w:shd w:val="clear" w:color="auto" w:fill="auto"/>
            <w:noWrap/>
            <w:vAlign w:val="center"/>
          </w:tcPr>
          <w:p w14:paraId="1AA03A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5585</w:t>
            </w:r>
          </w:p>
        </w:tc>
      </w:tr>
      <w:tr w:rsidR="00F366EA" w:rsidRPr="0073594C" w14:paraId="51D3933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99FC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F64112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CF1E56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36FB30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D744D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68BED50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C3DB3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0BD5081"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380</w:t>
            </w:r>
          </w:p>
        </w:tc>
        <w:tc>
          <w:tcPr>
            <w:tcW w:w="1842" w:type="dxa"/>
            <w:tcBorders>
              <w:top w:val="nil"/>
              <w:left w:val="nil"/>
              <w:bottom w:val="single" w:sz="4" w:space="0" w:color="auto"/>
              <w:right w:val="single" w:sz="4" w:space="0" w:color="auto"/>
            </w:tcBorders>
            <w:shd w:val="clear" w:color="auto" w:fill="auto"/>
            <w:noWrap/>
            <w:vAlign w:val="center"/>
          </w:tcPr>
          <w:p w14:paraId="39C62CF2"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270</w:t>
            </w:r>
          </w:p>
        </w:tc>
        <w:tc>
          <w:tcPr>
            <w:tcW w:w="1985" w:type="dxa"/>
            <w:tcBorders>
              <w:top w:val="nil"/>
              <w:left w:val="nil"/>
              <w:bottom w:val="single" w:sz="4" w:space="0" w:color="auto"/>
              <w:right w:val="single" w:sz="4" w:space="0" w:color="auto"/>
            </w:tcBorders>
            <w:shd w:val="clear" w:color="auto" w:fill="auto"/>
            <w:noWrap/>
            <w:vAlign w:val="center"/>
          </w:tcPr>
          <w:p w14:paraId="02B70FB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4815</w:t>
            </w:r>
          </w:p>
        </w:tc>
        <w:tc>
          <w:tcPr>
            <w:tcW w:w="1843" w:type="dxa"/>
            <w:tcBorders>
              <w:top w:val="nil"/>
              <w:left w:val="nil"/>
              <w:bottom w:val="single" w:sz="4" w:space="0" w:color="auto"/>
              <w:right w:val="single" w:sz="4" w:space="0" w:color="auto"/>
            </w:tcBorders>
            <w:shd w:val="clear" w:color="auto" w:fill="auto"/>
            <w:noWrap/>
            <w:vAlign w:val="center"/>
          </w:tcPr>
          <w:p w14:paraId="43E2A4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5890</w:t>
            </w:r>
          </w:p>
        </w:tc>
      </w:tr>
      <w:tr w:rsidR="00F366EA" w:rsidRPr="0073594C" w14:paraId="0607C2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00A03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0EB9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2E07FA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98DF5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6159B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04FEF8B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B0E7A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7B2D6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6720</w:t>
            </w:r>
          </w:p>
        </w:tc>
        <w:tc>
          <w:tcPr>
            <w:tcW w:w="1842" w:type="dxa"/>
            <w:tcBorders>
              <w:top w:val="nil"/>
              <w:left w:val="nil"/>
              <w:bottom w:val="single" w:sz="4" w:space="0" w:color="auto"/>
              <w:right w:val="single" w:sz="4" w:space="0" w:color="auto"/>
            </w:tcBorders>
            <w:shd w:val="clear" w:color="auto" w:fill="auto"/>
            <w:noWrap/>
            <w:vAlign w:val="center"/>
          </w:tcPr>
          <w:p w14:paraId="72DE52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7370</w:t>
            </w:r>
          </w:p>
        </w:tc>
        <w:tc>
          <w:tcPr>
            <w:tcW w:w="1985" w:type="dxa"/>
            <w:tcBorders>
              <w:top w:val="nil"/>
              <w:left w:val="nil"/>
              <w:bottom w:val="single" w:sz="4" w:space="0" w:color="auto"/>
              <w:right w:val="single" w:sz="4" w:space="0" w:color="auto"/>
            </w:tcBorders>
            <w:shd w:val="clear" w:color="auto" w:fill="auto"/>
            <w:noWrap/>
            <w:vAlign w:val="center"/>
          </w:tcPr>
          <w:p w14:paraId="561BE3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8310</w:t>
            </w:r>
          </w:p>
        </w:tc>
        <w:tc>
          <w:tcPr>
            <w:tcW w:w="1843" w:type="dxa"/>
            <w:tcBorders>
              <w:top w:val="nil"/>
              <w:left w:val="nil"/>
              <w:bottom w:val="single" w:sz="4" w:space="0" w:color="auto"/>
              <w:right w:val="single" w:sz="4" w:space="0" w:color="auto"/>
            </w:tcBorders>
            <w:shd w:val="clear" w:color="auto" w:fill="auto"/>
            <w:noWrap/>
            <w:vAlign w:val="center"/>
          </w:tcPr>
          <w:p w14:paraId="06E4723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9385</w:t>
            </w:r>
          </w:p>
        </w:tc>
      </w:tr>
      <w:tr w:rsidR="00F366EA" w:rsidRPr="0073594C" w14:paraId="3DE58A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98F9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BB0F53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EBD067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4AEE7B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4FD20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4EAAB73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0D9E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8A2A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1330</w:t>
            </w:r>
          </w:p>
        </w:tc>
        <w:tc>
          <w:tcPr>
            <w:tcW w:w="1842" w:type="dxa"/>
            <w:tcBorders>
              <w:top w:val="nil"/>
              <w:left w:val="nil"/>
              <w:bottom w:val="single" w:sz="4" w:space="0" w:color="auto"/>
              <w:right w:val="single" w:sz="4" w:space="0" w:color="auto"/>
            </w:tcBorders>
            <w:shd w:val="clear" w:color="auto" w:fill="auto"/>
            <w:noWrap/>
            <w:vAlign w:val="center"/>
          </w:tcPr>
          <w:p w14:paraId="3A92FE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2055</w:t>
            </w:r>
          </w:p>
        </w:tc>
        <w:tc>
          <w:tcPr>
            <w:tcW w:w="1985" w:type="dxa"/>
            <w:tcBorders>
              <w:top w:val="nil"/>
              <w:left w:val="nil"/>
              <w:bottom w:val="single" w:sz="4" w:space="0" w:color="auto"/>
              <w:right w:val="single" w:sz="4" w:space="0" w:color="auto"/>
            </w:tcBorders>
            <w:shd w:val="clear" w:color="auto" w:fill="auto"/>
            <w:noWrap/>
            <w:vAlign w:val="center"/>
          </w:tcPr>
          <w:p w14:paraId="3441A4B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8115</w:t>
            </w:r>
          </w:p>
        </w:tc>
        <w:tc>
          <w:tcPr>
            <w:tcW w:w="1843" w:type="dxa"/>
            <w:tcBorders>
              <w:top w:val="nil"/>
              <w:left w:val="nil"/>
              <w:bottom w:val="single" w:sz="4" w:space="0" w:color="auto"/>
              <w:right w:val="single" w:sz="4" w:space="0" w:color="auto"/>
            </w:tcBorders>
            <w:shd w:val="clear" w:color="auto" w:fill="auto"/>
            <w:noWrap/>
            <w:vAlign w:val="center"/>
          </w:tcPr>
          <w:p w14:paraId="5558E7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9690</w:t>
            </w:r>
          </w:p>
        </w:tc>
      </w:tr>
      <w:tr w:rsidR="00F366EA" w:rsidRPr="0073594C" w14:paraId="6D67FCF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3A67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55721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5063D1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B633EE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970F4B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71323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5FB72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02ABC8"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4180</w:t>
            </w:r>
          </w:p>
        </w:tc>
        <w:tc>
          <w:tcPr>
            <w:tcW w:w="1842" w:type="dxa"/>
            <w:tcBorders>
              <w:top w:val="nil"/>
              <w:left w:val="nil"/>
              <w:bottom w:val="single" w:sz="4" w:space="0" w:color="auto"/>
              <w:right w:val="single" w:sz="4" w:space="0" w:color="auto"/>
            </w:tcBorders>
            <w:shd w:val="clear" w:color="auto" w:fill="auto"/>
            <w:noWrap/>
            <w:vAlign w:val="center"/>
          </w:tcPr>
          <w:p w14:paraId="19851C95" w14:textId="77777777" w:rsidR="00F366EA" w:rsidRPr="00EA26FA"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3030</w:t>
            </w:r>
          </w:p>
        </w:tc>
        <w:tc>
          <w:tcPr>
            <w:tcW w:w="1985" w:type="dxa"/>
            <w:tcBorders>
              <w:top w:val="nil"/>
              <w:left w:val="nil"/>
              <w:bottom w:val="single" w:sz="4" w:space="0" w:color="auto"/>
              <w:right w:val="single" w:sz="4" w:space="0" w:color="auto"/>
            </w:tcBorders>
            <w:shd w:val="clear" w:color="auto" w:fill="auto"/>
            <w:noWrap/>
            <w:vAlign w:val="center"/>
          </w:tcPr>
          <w:p w14:paraId="22A63C9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10020</w:t>
            </w:r>
          </w:p>
        </w:tc>
        <w:tc>
          <w:tcPr>
            <w:tcW w:w="1843" w:type="dxa"/>
            <w:tcBorders>
              <w:top w:val="nil"/>
              <w:left w:val="nil"/>
              <w:bottom w:val="single" w:sz="4" w:space="0" w:color="auto"/>
              <w:right w:val="single" w:sz="4" w:space="0" w:color="auto"/>
            </w:tcBorders>
            <w:shd w:val="clear" w:color="auto" w:fill="auto"/>
            <w:noWrap/>
            <w:vAlign w:val="center"/>
          </w:tcPr>
          <w:p w14:paraId="5E6F8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11170</w:t>
            </w:r>
          </w:p>
        </w:tc>
      </w:tr>
      <w:tr w:rsidR="00F366EA" w:rsidRPr="0073594C" w14:paraId="158AB8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3EDF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0CC1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D68EC4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3D14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B584CE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7FAEDA5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DA686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6E44F2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8430</w:t>
            </w:r>
          </w:p>
        </w:tc>
        <w:tc>
          <w:tcPr>
            <w:tcW w:w="1842" w:type="dxa"/>
            <w:tcBorders>
              <w:top w:val="nil"/>
              <w:left w:val="nil"/>
              <w:bottom w:val="single" w:sz="4" w:space="0" w:color="auto"/>
              <w:right w:val="single" w:sz="4" w:space="0" w:color="auto"/>
            </w:tcBorders>
            <w:shd w:val="clear" w:color="auto" w:fill="auto"/>
            <w:noWrap/>
            <w:vAlign w:val="center"/>
          </w:tcPr>
          <w:p w14:paraId="1FBD37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9155</w:t>
            </w:r>
          </w:p>
        </w:tc>
        <w:tc>
          <w:tcPr>
            <w:tcW w:w="1985" w:type="dxa"/>
            <w:tcBorders>
              <w:top w:val="nil"/>
              <w:left w:val="nil"/>
              <w:bottom w:val="single" w:sz="4" w:space="0" w:color="auto"/>
              <w:right w:val="single" w:sz="4" w:space="0" w:color="auto"/>
            </w:tcBorders>
            <w:shd w:val="clear" w:color="auto" w:fill="auto"/>
            <w:noWrap/>
            <w:vAlign w:val="center"/>
          </w:tcPr>
          <w:p w14:paraId="39137D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11610</w:t>
            </w:r>
          </w:p>
        </w:tc>
        <w:tc>
          <w:tcPr>
            <w:tcW w:w="1843" w:type="dxa"/>
            <w:tcBorders>
              <w:top w:val="nil"/>
              <w:left w:val="nil"/>
              <w:bottom w:val="single" w:sz="4" w:space="0" w:color="auto"/>
              <w:right w:val="single" w:sz="4" w:space="0" w:color="auto"/>
            </w:tcBorders>
            <w:shd w:val="clear" w:color="auto" w:fill="auto"/>
            <w:noWrap/>
            <w:vAlign w:val="center"/>
          </w:tcPr>
          <w:p w14:paraId="3BBDE9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13185</w:t>
            </w:r>
          </w:p>
        </w:tc>
      </w:tr>
      <w:tr w:rsidR="00F366EA" w:rsidRPr="0073594C" w14:paraId="26FFEE3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FC47D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5C57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8CE8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BBBA3E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88A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40B18F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62DF4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31C166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13490</w:t>
            </w:r>
          </w:p>
        </w:tc>
        <w:tc>
          <w:tcPr>
            <w:tcW w:w="1842" w:type="dxa"/>
            <w:tcBorders>
              <w:top w:val="nil"/>
              <w:left w:val="nil"/>
              <w:bottom w:val="single" w:sz="4" w:space="0" w:color="auto"/>
              <w:right w:val="single" w:sz="4" w:space="0" w:color="auto"/>
            </w:tcBorders>
            <w:shd w:val="clear" w:color="auto" w:fill="auto"/>
            <w:noWrap/>
            <w:vAlign w:val="center"/>
          </w:tcPr>
          <w:p w14:paraId="27938F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11415</w:t>
            </w:r>
          </w:p>
        </w:tc>
        <w:tc>
          <w:tcPr>
            <w:tcW w:w="1985" w:type="dxa"/>
            <w:tcBorders>
              <w:top w:val="nil"/>
              <w:left w:val="nil"/>
              <w:bottom w:val="single" w:sz="4" w:space="0" w:color="auto"/>
              <w:right w:val="single" w:sz="4" w:space="0" w:color="auto"/>
            </w:tcBorders>
            <w:shd w:val="clear" w:color="auto" w:fill="auto"/>
            <w:noWrap/>
            <w:vAlign w:val="center"/>
          </w:tcPr>
          <w:p w14:paraId="63049D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3840</w:t>
            </w:r>
          </w:p>
        </w:tc>
        <w:tc>
          <w:tcPr>
            <w:tcW w:w="1843" w:type="dxa"/>
            <w:tcBorders>
              <w:top w:val="nil"/>
              <w:left w:val="nil"/>
              <w:bottom w:val="single" w:sz="4" w:space="0" w:color="auto"/>
              <w:right w:val="single" w:sz="4" w:space="0" w:color="auto"/>
            </w:tcBorders>
            <w:shd w:val="clear" w:color="auto" w:fill="auto"/>
            <w:noWrap/>
            <w:vAlign w:val="center"/>
          </w:tcPr>
          <w:p w14:paraId="430C0F3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3040</w:t>
            </w:r>
          </w:p>
        </w:tc>
      </w:tr>
      <w:tr w:rsidR="00F366EA" w:rsidRPr="0073594C" w14:paraId="007F20C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369A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58DD0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524E3D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3445CD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AB238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5CC8B64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193C4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B29217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7980</w:t>
            </w:r>
          </w:p>
        </w:tc>
        <w:tc>
          <w:tcPr>
            <w:tcW w:w="1842" w:type="dxa"/>
            <w:tcBorders>
              <w:top w:val="nil"/>
              <w:left w:val="nil"/>
              <w:bottom w:val="single" w:sz="4" w:space="0" w:color="auto"/>
              <w:right w:val="single" w:sz="4" w:space="0" w:color="auto"/>
            </w:tcBorders>
            <w:shd w:val="clear" w:color="auto" w:fill="auto"/>
            <w:noWrap/>
            <w:vAlign w:val="center"/>
          </w:tcPr>
          <w:p w14:paraId="23F4C84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6330</w:t>
            </w:r>
          </w:p>
        </w:tc>
        <w:tc>
          <w:tcPr>
            <w:tcW w:w="1985" w:type="dxa"/>
            <w:tcBorders>
              <w:top w:val="nil"/>
              <w:left w:val="nil"/>
              <w:bottom w:val="single" w:sz="4" w:space="0" w:color="auto"/>
              <w:right w:val="single" w:sz="4" w:space="0" w:color="auto"/>
            </w:tcBorders>
            <w:shd w:val="clear" w:color="auto" w:fill="auto"/>
            <w:noWrap/>
            <w:vAlign w:val="center"/>
          </w:tcPr>
          <w:p w14:paraId="00B319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1245</w:t>
            </w:r>
          </w:p>
        </w:tc>
        <w:tc>
          <w:tcPr>
            <w:tcW w:w="1843" w:type="dxa"/>
            <w:tcBorders>
              <w:top w:val="nil"/>
              <w:left w:val="nil"/>
              <w:bottom w:val="single" w:sz="4" w:space="0" w:color="auto"/>
              <w:right w:val="single" w:sz="4" w:space="0" w:color="auto"/>
            </w:tcBorders>
            <w:shd w:val="clear" w:color="auto" w:fill="auto"/>
            <w:noWrap/>
            <w:vAlign w:val="center"/>
          </w:tcPr>
          <w:p w14:paraId="71E798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2470</w:t>
            </w:r>
          </w:p>
        </w:tc>
      </w:tr>
      <w:tr w:rsidR="00F366EA" w:rsidRPr="0073594C" w14:paraId="65EFD9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059DE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86A3A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540C1C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0573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D9FC90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96A6D5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6B6E1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D6B1A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14910</w:t>
            </w:r>
          </w:p>
        </w:tc>
        <w:tc>
          <w:tcPr>
            <w:tcW w:w="1842" w:type="dxa"/>
            <w:tcBorders>
              <w:top w:val="nil"/>
              <w:left w:val="nil"/>
              <w:bottom w:val="single" w:sz="4" w:space="0" w:color="auto"/>
              <w:right w:val="single" w:sz="4" w:space="0" w:color="auto"/>
            </w:tcBorders>
            <w:shd w:val="clear" w:color="auto" w:fill="auto"/>
            <w:noWrap/>
            <w:vAlign w:val="center"/>
          </w:tcPr>
          <w:p w14:paraId="70E6AE3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16985</w:t>
            </w:r>
          </w:p>
        </w:tc>
        <w:tc>
          <w:tcPr>
            <w:tcW w:w="1985" w:type="dxa"/>
            <w:tcBorders>
              <w:top w:val="nil"/>
              <w:left w:val="nil"/>
              <w:bottom w:val="single" w:sz="4" w:space="0" w:color="auto"/>
              <w:right w:val="single" w:sz="4" w:space="0" w:color="auto"/>
            </w:tcBorders>
            <w:shd w:val="clear" w:color="auto" w:fill="auto"/>
            <w:noWrap/>
            <w:vAlign w:val="center"/>
          </w:tcPr>
          <w:p w14:paraId="5CB79F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10140</w:t>
            </w:r>
          </w:p>
        </w:tc>
        <w:tc>
          <w:tcPr>
            <w:tcW w:w="1843" w:type="dxa"/>
            <w:tcBorders>
              <w:top w:val="nil"/>
              <w:left w:val="nil"/>
              <w:bottom w:val="single" w:sz="4" w:space="0" w:color="auto"/>
              <w:right w:val="single" w:sz="4" w:space="0" w:color="auto"/>
            </w:tcBorders>
            <w:shd w:val="clear" w:color="auto" w:fill="auto"/>
            <w:noWrap/>
            <w:vAlign w:val="center"/>
          </w:tcPr>
          <w:p w14:paraId="0B80DB5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10940</w:t>
            </w:r>
          </w:p>
        </w:tc>
      </w:tr>
      <w:tr w:rsidR="00F366EA" w:rsidRPr="0073594C" w14:paraId="080BFB1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F0B3C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2E0D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CC5B5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7C4BA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13FCF9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61AD91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CB1B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2BAC3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13320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0798DA5"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14970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3BD57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C795767"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12955</w:t>
            </w:r>
          </w:p>
        </w:tc>
      </w:tr>
    </w:tbl>
    <w:p w14:paraId="2F0753EC" w14:textId="77777777" w:rsidR="00F366EA" w:rsidRPr="0073594C" w:rsidRDefault="00F366EA" w:rsidP="00F366EA">
      <w:pPr>
        <w:rPr>
          <w:lang w:eastAsia="ko-KR"/>
        </w:rPr>
      </w:pPr>
    </w:p>
    <w:p w14:paraId="472B5548" w14:textId="7F76279B"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0438A17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8F1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460AD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A1B135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BC157F4"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3580EB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6AE1AB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968A0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938F7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1710</w:t>
            </w:r>
          </w:p>
        </w:tc>
        <w:tc>
          <w:tcPr>
            <w:tcW w:w="1842" w:type="dxa"/>
            <w:tcBorders>
              <w:top w:val="nil"/>
              <w:left w:val="nil"/>
              <w:bottom w:val="single" w:sz="4" w:space="0" w:color="auto"/>
              <w:right w:val="single" w:sz="4" w:space="0" w:color="auto"/>
            </w:tcBorders>
            <w:shd w:val="clear" w:color="auto" w:fill="auto"/>
            <w:noWrap/>
            <w:vAlign w:val="center"/>
          </w:tcPr>
          <w:p w14:paraId="098CBF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1785</w:t>
            </w:r>
          </w:p>
        </w:tc>
        <w:tc>
          <w:tcPr>
            <w:tcW w:w="1985" w:type="dxa"/>
            <w:tcBorders>
              <w:top w:val="nil"/>
              <w:left w:val="nil"/>
              <w:bottom w:val="single" w:sz="4" w:space="0" w:color="auto"/>
              <w:right w:val="single" w:sz="4" w:space="0" w:color="auto"/>
            </w:tcBorders>
            <w:shd w:val="clear" w:color="auto" w:fill="auto"/>
            <w:noWrap/>
            <w:vAlign w:val="center"/>
          </w:tcPr>
          <w:p w14:paraId="779B81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BED44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2EDD55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6B67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97E485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1805</w:t>
            </w:r>
          </w:p>
        </w:tc>
        <w:tc>
          <w:tcPr>
            <w:tcW w:w="1842" w:type="dxa"/>
            <w:tcBorders>
              <w:top w:val="nil"/>
              <w:left w:val="nil"/>
              <w:bottom w:val="single" w:sz="4" w:space="0" w:color="auto"/>
              <w:right w:val="single" w:sz="4" w:space="0" w:color="auto"/>
            </w:tcBorders>
            <w:shd w:val="clear" w:color="auto" w:fill="auto"/>
            <w:noWrap/>
            <w:vAlign w:val="center"/>
          </w:tcPr>
          <w:p w14:paraId="6CAACED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1880</w:t>
            </w:r>
          </w:p>
        </w:tc>
        <w:tc>
          <w:tcPr>
            <w:tcW w:w="1985" w:type="dxa"/>
            <w:tcBorders>
              <w:top w:val="nil"/>
              <w:left w:val="nil"/>
              <w:bottom w:val="single" w:sz="4" w:space="0" w:color="auto"/>
              <w:right w:val="single" w:sz="4" w:space="0" w:color="auto"/>
            </w:tcBorders>
            <w:shd w:val="clear" w:color="auto" w:fill="auto"/>
            <w:noWrap/>
            <w:vAlign w:val="center"/>
          </w:tcPr>
          <w:p w14:paraId="6FCE94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632F766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0D0B1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244AC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54EB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2FE858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F8D304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68164F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4C9EA65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77225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B6E67C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1122</w:t>
            </w:r>
          </w:p>
        </w:tc>
        <w:tc>
          <w:tcPr>
            <w:tcW w:w="1842" w:type="dxa"/>
            <w:tcBorders>
              <w:top w:val="nil"/>
              <w:left w:val="nil"/>
              <w:bottom w:val="single" w:sz="4" w:space="0" w:color="auto"/>
              <w:right w:val="single" w:sz="4" w:space="0" w:color="auto"/>
            </w:tcBorders>
            <w:shd w:val="clear" w:color="auto" w:fill="auto"/>
            <w:noWrap/>
            <w:vAlign w:val="center"/>
          </w:tcPr>
          <w:p w14:paraId="15914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w:t>
            </w:r>
          </w:p>
        </w:tc>
        <w:tc>
          <w:tcPr>
            <w:tcW w:w="1985" w:type="dxa"/>
            <w:tcBorders>
              <w:top w:val="nil"/>
              <w:left w:val="nil"/>
              <w:bottom w:val="single" w:sz="4" w:space="0" w:color="auto"/>
              <w:right w:val="single" w:sz="4" w:space="0" w:color="auto"/>
            </w:tcBorders>
            <w:shd w:val="clear" w:color="auto" w:fill="auto"/>
            <w:noWrap/>
            <w:vAlign w:val="center"/>
          </w:tcPr>
          <w:p w14:paraId="024AEDE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2373</w:t>
            </w:r>
          </w:p>
        </w:tc>
        <w:tc>
          <w:tcPr>
            <w:tcW w:w="1843" w:type="dxa"/>
            <w:tcBorders>
              <w:top w:val="nil"/>
              <w:left w:val="nil"/>
              <w:bottom w:val="single" w:sz="4" w:space="0" w:color="auto"/>
              <w:right w:val="single" w:sz="4" w:space="0" w:color="auto"/>
            </w:tcBorders>
            <w:shd w:val="clear" w:color="auto" w:fill="auto"/>
            <w:noWrap/>
            <w:vAlign w:val="center"/>
          </w:tcPr>
          <w:p w14:paraId="0F9470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2488</w:t>
            </w:r>
          </w:p>
        </w:tc>
      </w:tr>
      <w:tr w:rsidR="00F366EA" w:rsidRPr="0073594C" w14:paraId="21F1840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5F335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8424AA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3235E63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CDC31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8C32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152E387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207F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0D91E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2717</w:t>
            </w:r>
          </w:p>
        </w:tc>
        <w:tc>
          <w:tcPr>
            <w:tcW w:w="1842" w:type="dxa"/>
            <w:tcBorders>
              <w:top w:val="nil"/>
              <w:left w:val="nil"/>
              <w:bottom w:val="single" w:sz="4" w:space="0" w:color="auto"/>
              <w:right w:val="single" w:sz="4" w:space="0" w:color="auto"/>
            </w:tcBorders>
            <w:shd w:val="clear" w:color="auto" w:fill="auto"/>
            <w:noWrap/>
            <w:vAlign w:val="center"/>
          </w:tcPr>
          <w:p w14:paraId="3470E0D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2907</w:t>
            </w:r>
          </w:p>
        </w:tc>
        <w:tc>
          <w:tcPr>
            <w:tcW w:w="1985" w:type="dxa"/>
            <w:tcBorders>
              <w:top w:val="nil"/>
              <w:left w:val="nil"/>
              <w:bottom w:val="single" w:sz="4" w:space="0" w:color="auto"/>
              <w:right w:val="single" w:sz="4" w:space="0" w:color="auto"/>
            </w:tcBorders>
            <w:shd w:val="clear" w:color="auto" w:fill="auto"/>
            <w:noWrap/>
            <w:vAlign w:val="center"/>
          </w:tcPr>
          <w:p w14:paraId="696E562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w:t>
            </w:r>
          </w:p>
        </w:tc>
        <w:tc>
          <w:tcPr>
            <w:tcW w:w="1843" w:type="dxa"/>
            <w:tcBorders>
              <w:top w:val="nil"/>
              <w:left w:val="nil"/>
              <w:bottom w:val="single" w:sz="4" w:space="0" w:color="auto"/>
              <w:right w:val="single" w:sz="4" w:space="0" w:color="auto"/>
            </w:tcBorders>
            <w:shd w:val="clear" w:color="auto" w:fill="auto"/>
            <w:noWrap/>
            <w:vAlign w:val="center"/>
          </w:tcPr>
          <w:p w14:paraId="48EBB29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304</w:t>
            </w:r>
          </w:p>
        </w:tc>
      </w:tr>
      <w:tr w:rsidR="00F366EA" w:rsidRPr="0073594C" w14:paraId="776C008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384A1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7F955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C9233C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FD84FA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87479A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6FE55A9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CA3A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DFF972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4083</w:t>
            </w:r>
          </w:p>
        </w:tc>
        <w:tc>
          <w:tcPr>
            <w:tcW w:w="1842" w:type="dxa"/>
            <w:tcBorders>
              <w:top w:val="nil"/>
              <w:left w:val="nil"/>
              <w:bottom w:val="single" w:sz="4" w:space="0" w:color="auto"/>
              <w:right w:val="single" w:sz="4" w:space="0" w:color="auto"/>
            </w:tcBorders>
            <w:shd w:val="clear" w:color="auto" w:fill="auto"/>
            <w:noWrap/>
            <w:vAlign w:val="center"/>
          </w:tcPr>
          <w:p w14:paraId="6157CB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4273</w:t>
            </w:r>
          </w:p>
        </w:tc>
        <w:tc>
          <w:tcPr>
            <w:tcW w:w="1985" w:type="dxa"/>
            <w:tcBorders>
              <w:top w:val="nil"/>
              <w:left w:val="nil"/>
              <w:bottom w:val="single" w:sz="4" w:space="0" w:color="auto"/>
              <w:right w:val="single" w:sz="4" w:space="0" w:color="auto"/>
            </w:tcBorders>
            <w:shd w:val="clear" w:color="auto" w:fill="auto"/>
            <w:noWrap/>
            <w:vAlign w:val="center"/>
          </w:tcPr>
          <w:p w14:paraId="0027D1A3"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3036</w:t>
            </w:r>
          </w:p>
        </w:tc>
        <w:tc>
          <w:tcPr>
            <w:tcW w:w="1843" w:type="dxa"/>
            <w:tcBorders>
              <w:top w:val="nil"/>
              <w:left w:val="nil"/>
              <w:bottom w:val="single" w:sz="4" w:space="0" w:color="auto"/>
              <w:right w:val="single" w:sz="4" w:space="0" w:color="auto"/>
            </w:tcBorders>
            <w:shd w:val="clear" w:color="auto" w:fill="auto"/>
            <w:noWrap/>
            <w:vAlign w:val="center"/>
          </w:tcPr>
          <w:p w14:paraId="12A21AA8" w14:textId="77777777" w:rsidR="00F366EA" w:rsidRPr="00763B7B" w:rsidRDefault="00F366EA"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3191</w:t>
            </w:r>
          </w:p>
        </w:tc>
      </w:tr>
      <w:tr w:rsidR="00F366EA" w:rsidRPr="0073594C" w14:paraId="116E722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D1974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1FA62A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B6A66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1AEB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9D9BE8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7A63EC7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1DC50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1C008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4427</w:t>
            </w:r>
          </w:p>
        </w:tc>
        <w:tc>
          <w:tcPr>
            <w:tcW w:w="1842" w:type="dxa"/>
            <w:tcBorders>
              <w:top w:val="nil"/>
              <w:left w:val="nil"/>
              <w:bottom w:val="single" w:sz="4" w:space="0" w:color="auto"/>
              <w:right w:val="single" w:sz="4" w:space="0" w:color="auto"/>
            </w:tcBorders>
            <w:shd w:val="clear" w:color="auto" w:fill="auto"/>
            <w:noWrap/>
            <w:vAlign w:val="center"/>
          </w:tcPr>
          <w:p w14:paraId="374DC9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4692</w:t>
            </w:r>
          </w:p>
        </w:tc>
        <w:tc>
          <w:tcPr>
            <w:tcW w:w="1985" w:type="dxa"/>
            <w:tcBorders>
              <w:top w:val="nil"/>
              <w:left w:val="nil"/>
              <w:bottom w:val="single" w:sz="4" w:space="0" w:color="auto"/>
              <w:right w:val="single" w:sz="4" w:space="0" w:color="auto"/>
            </w:tcBorders>
            <w:shd w:val="clear" w:color="auto" w:fill="auto"/>
            <w:noWrap/>
            <w:vAlign w:val="center"/>
          </w:tcPr>
          <w:p w14:paraId="3E339C3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204</w:t>
            </w:r>
          </w:p>
        </w:tc>
        <w:tc>
          <w:tcPr>
            <w:tcW w:w="1843" w:type="dxa"/>
            <w:tcBorders>
              <w:top w:val="nil"/>
              <w:left w:val="nil"/>
              <w:bottom w:val="single" w:sz="4" w:space="0" w:color="auto"/>
              <w:right w:val="single" w:sz="4" w:space="0" w:color="auto"/>
            </w:tcBorders>
            <w:shd w:val="clear" w:color="auto" w:fill="auto"/>
            <w:noWrap/>
            <w:vAlign w:val="center"/>
          </w:tcPr>
          <w:p w14:paraId="5CFD3E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399</w:t>
            </w:r>
          </w:p>
        </w:tc>
      </w:tr>
      <w:tr w:rsidR="00F366EA" w:rsidRPr="0073594C" w14:paraId="43B4D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73F11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F5DB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AFFE6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2636DD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1E4058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3F4F078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73F15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FDF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2014</w:t>
            </w:r>
          </w:p>
        </w:tc>
        <w:tc>
          <w:tcPr>
            <w:tcW w:w="1842" w:type="dxa"/>
            <w:tcBorders>
              <w:top w:val="nil"/>
              <w:left w:val="nil"/>
              <w:bottom w:val="single" w:sz="4" w:space="0" w:color="auto"/>
              <w:right w:val="single" w:sz="4" w:space="0" w:color="auto"/>
            </w:tcBorders>
            <w:shd w:val="clear" w:color="auto" w:fill="auto"/>
            <w:noWrap/>
            <w:vAlign w:val="center"/>
          </w:tcPr>
          <w:p w14:paraId="676C2F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2244</w:t>
            </w:r>
          </w:p>
        </w:tc>
        <w:tc>
          <w:tcPr>
            <w:tcW w:w="1985" w:type="dxa"/>
            <w:tcBorders>
              <w:top w:val="nil"/>
              <w:left w:val="nil"/>
              <w:bottom w:val="single" w:sz="4" w:space="0" w:color="auto"/>
              <w:right w:val="single" w:sz="4" w:space="0" w:color="auto"/>
            </w:tcBorders>
            <w:shd w:val="clear" w:color="auto" w:fill="auto"/>
            <w:noWrap/>
            <w:vAlign w:val="center"/>
          </w:tcPr>
          <w:p w14:paraId="3C563AF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4746</w:t>
            </w:r>
          </w:p>
        </w:tc>
        <w:tc>
          <w:tcPr>
            <w:tcW w:w="1843" w:type="dxa"/>
            <w:tcBorders>
              <w:top w:val="nil"/>
              <w:left w:val="nil"/>
              <w:bottom w:val="single" w:sz="4" w:space="0" w:color="auto"/>
              <w:right w:val="single" w:sz="4" w:space="0" w:color="auto"/>
            </w:tcBorders>
            <w:shd w:val="clear" w:color="auto" w:fill="auto"/>
            <w:noWrap/>
            <w:vAlign w:val="center"/>
          </w:tcPr>
          <w:p w14:paraId="53214B3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4976</w:t>
            </w:r>
          </w:p>
        </w:tc>
      </w:tr>
      <w:tr w:rsidR="00F366EA" w:rsidRPr="0073594C" w14:paraId="1874FF5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E150C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E521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440872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4A8E99B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BAD0A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966CB1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7471F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45D8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5793</w:t>
            </w:r>
          </w:p>
        </w:tc>
        <w:tc>
          <w:tcPr>
            <w:tcW w:w="1842" w:type="dxa"/>
            <w:tcBorders>
              <w:top w:val="nil"/>
              <w:left w:val="nil"/>
              <w:bottom w:val="single" w:sz="4" w:space="0" w:color="auto"/>
              <w:right w:val="single" w:sz="4" w:space="0" w:color="auto"/>
            </w:tcBorders>
            <w:shd w:val="clear" w:color="auto" w:fill="auto"/>
            <w:noWrap/>
            <w:vAlign w:val="center"/>
          </w:tcPr>
          <w:p w14:paraId="1B8B5A3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6058</w:t>
            </w:r>
          </w:p>
        </w:tc>
        <w:tc>
          <w:tcPr>
            <w:tcW w:w="1985" w:type="dxa"/>
            <w:tcBorders>
              <w:top w:val="nil"/>
              <w:left w:val="nil"/>
              <w:bottom w:val="single" w:sz="4" w:space="0" w:color="auto"/>
              <w:right w:val="single" w:sz="4" w:space="0" w:color="auto"/>
            </w:tcBorders>
            <w:shd w:val="clear" w:color="auto" w:fill="auto"/>
            <w:noWrap/>
            <w:vAlign w:val="center"/>
          </w:tcPr>
          <w:p w14:paraId="4C116479"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3699</w:t>
            </w:r>
          </w:p>
        </w:tc>
        <w:tc>
          <w:tcPr>
            <w:tcW w:w="1843" w:type="dxa"/>
            <w:tcBorders>
              <w:top w:val="nil"/>
              <w:left w:val="nil"/>
              <w:bottom w:val="single" w:sz="4" w:space="0" w:color="auto"/>
              <w:right w:val="single" w:sz="4" w:space="0" w:color="auto"/>
            </w:tcBorders>
            <w:shd w:val="clear" w:color="auto" w:fill="auto"/>
            <w:noWrap/>
            <w:vAlign w:val="center"/>
          </w:tcPr>
          <w:p w14:paraId="52484408"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3894</w:t>
            </w:r>
          </w:p>
        </w:tc>
      </w:tr>
      <w:tr w:rsidR="00F366EA" w:rsidRPr="0073594C" w14:paraId="73E1A03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9DF3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F44FAC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454735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6D89C8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EFABAE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14DBC0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CC258A"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FC8E49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1102</w:t>
            </w:r>
          </w:p>
        </w:tc>
        <w:tc>
          <w:tcPr>
            <w:tcW w:w="1842" w:type="dxa"/>
            <w:tcBorders>
              <w:top w:val="nil"/>
              <w:left w:val="nil"/>
              <w:bottom w:val="single" w:sz="4" w:space="0" w:color="auto"/>
              <w:right w:val="single" w:sz="4" w:space="0" w:color="auto"/>
            </w:tcBorders>
            <w:shd w:val="clear" w:color="auto" w:fill="auto"/>
            <w:noWrap/>
            <w:vAlign w:val="center"/>
          </w:tcPr>
          <w:p w14:paraId="58F65D4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867</w:t>
            </w:r>
          </w:p>
        </w:tc>
        <w:tc>
          <w:tcPr>
            <w:tcW w:w="1985" w:type="dxa"/>
            <w:tcBorders>
              <w:top w:val="nil"/>
              <w:left w:val="nil"/>
              <w:bottom w:val="single" w:sz="4" w:space="0" w:color="auto"/>
              <w:right w:val="single" w:sz="4" w:space="0" w:color="auto"/>
            </w:tcBorders>
            <w:shd w:val="clear" w:color="auto" w:fill="auto"/>
            <w:noWrap/>
            <w:vAlign w:val="center"/>
          </w:tcPr>
          <w:p w14:paraId="7E665B4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6477</w:t>
            </w:r>
          </w:p>
        </w:tc>
        <w:tc>
          <w:tcPr>
            <w:tcW w:w="1843" w:type="dxa"/>
            <w:tcBorders>
              <w:top w:val="nil"/>
              <w:left w:val="nil"/>
              <w:bottom w:val="single" w:sz="4" w:space="0" w:color="auto"/>
              <w:right w:val="single" w:sz="4" w:space="0" w:color="auto"/>
            </w:tcBorders>
            <w:shd w:val="clear" w:color="auto" w:fill="auto"/>
            <w:noWrap/>
            <w:vAlign w:val="center"/>
          </w:tcPr>
          <w:p w14:paraId="37C8290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6137</w:t>
            </w:r>
          </w:p>
        </w:tc>
      </w:tr>
      <w:tr w:rsidR="00F366EA" w:rsidRPr="0073594C" w14:paraId="5D927E3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6991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9DD01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E7EDBF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3C9770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52E95C9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32E2E7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0046D6"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AA778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1311</w:t>
            </w:r>
          </w:p>
        </w:tc>
        <w:tc>
          <w:tcPr>
            <w:tcW w:w="1842" w:type="dxa"/>
            <w:tcBorders>
              <w:top w:val="nil"/>
              <w:left w:val="nil"/>
              <w:bottom w:val="single" w:sz="4" w:space="0" w:color="auto"/>
              <w:right w:val="single" w:sz="4" w:space="0" w:color="auto"/>
            </w:tcBorders>
            <w:shd w:val="clear" w:color="auto" w:fill="auto"/>
            <w:noWrap/>
            <w:vAlign w:val="center"/>
          </w:tcPr>
          <w:p w14:paraId="2FB9471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1581</w:t>
            </w:r>
          </w:p>
        </w:tc>
        <w:tc>
          <w:tcPr>
            <w:tcW w:w="1985" w:type="dxa"/>
            <w:tcBorders>
              <w:top w:val="nil"/>
              <w:left w:val="nil"/>
              <w:bottom w:val="single" w:sz="4" w:space="0" w:color="auto"/>
              <w:right w:val="single" w:sz="4" w:space="0" w:color="auto"/>
            </w:tcBorders>
            <w:shd w:val="clear" w:color="auto" w:fill="auto"/>
            <w:noWrap/>
            <w:vAlign w:val="center"/>
          </w:tcPr>
          <w:p w14:paraId="71E85820"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4029</w:t>
            </w:r>
          </w:p>
        </w:tc>
        <w:tc>
          <w:tcPr>
            <w:tcW w:w="1843" w:type="dxa"/>
            <w:tcBorders>
              <w:top w:val="nil"/>
              <w:left w:val="nil"/>
              <w:bottom w:val="single" w:sz="4" w:space="0" w:color="auto"/>
              <w:right w:val="single" w:sz="4" w:space="0" w:color="auto"/>
            </w:tcBorders>
            <w:shd w:val="clear" w:color="auto" w:fill="auto"/>
            <w:noWrap/>
            <w:vAlign w:val="center"/>
          </w:tcPr>
          <w:p w14:paraId="7989B49D"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3724</w:t>
            </w:r>
          </w:p>
        </w:tc>
      </w:tr>
      <w:tr w:rsidR="00F366EA" w:rsidRPr="0073594C" w14:paraId="76A3CD4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8DA9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16F57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8D31CC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03327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3B3DFF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62F086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0853F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895BA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4362</w:t>
            </w:r>
          </w:p>
        </w:tc>
        <w:tc>
          <w:tcPr>
            <w:tcW w:w="1842" w:type="dxa"/>
            <w:tcBorders>
              <w:top w:val="nil"/>
              <w:left w:val="nil"/>
              <w:bottom w:val="single" w:sz="4" w:space="0" w:color="auto"/>
              <w:right w:val="single" w:sz="4" w:space="0" w:color="auto"/>
            </w:tcBorders>
            <w:shd w:val="clear" w:color="auto" w:fill="auto"/>
            <w:noWrap/>
            <w:vAlign w:val="center"/>
          </w:tcPr>
          <w:p w14:paraId="4F8F0A3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4597</w:t>
            </w:r>
          </w:p>
        </w:tc>
        <w:tc>
          <w:tcPr>
            <w:tcW w:w="1985" w:type="dxa"/>
            <w:tcBorders>
              <w:top w:val="nil"/>
              <w:left w:val="nil"/>
              <w:bottom w:val="single" w:sz="4" w:space="0" w:color="auto"/>
              <w:right w:val="single" w:sz="4" w:space="0" w:color="auto"/>
            </w:tcBorders>
            <w:shd w:val="clear" w:color="auto" w:fill="auto"/>
            <w:noWrap/>
            <w:vAlign w:val="center"/>
          </w:tcPr>
          <w:p w14:paraId="3D8797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7503</w:t>
            </w:r>
          </w:p>
        </w:tc>
        <w:tc>
          <w:tcPr>
            <w:tcW w:w="1843" w:type="dxa"/>
            <w:tcBorders>
              <w:top w:val="nil"/>
              <w:left w:val="nil"/>
              <w:bottom w:val="single" w:sz="4" w:space="0" w:color="auto"/>
              <w:right w:val="single" w:sz="4" w:space="0" w:color="auto"/>
            </w:tcBorders>
            <w:shd w:val="clear" w:color="auto" w:fill="auto"/>
            <w:noWrap/>
            <w:vAlign w:val="center"/>
          </w:tcPr>
          <w:p w14:paraId="15DD396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7843</w:t>
            </w:r>
          </w:p>
        </w:tc>
      </w:tr>
      <w:tr w:rsidR="00F366EA" w:rsidRPr="0073594C" w14:paraId="292C14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58510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72A3E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AA712B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68587F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BBCE86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5BEED74A"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9B955"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B7B132"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5409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415914C"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5679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A73EB0D"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6456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0D0E6A"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6761</w:t>
            </w:r>
          </w:p>
        </w:tc>
      </w:tr>
    </w:tbl>
    <w:p w14:paraId="74C62977" w14:textId="77777777" w:rsidR="00F366EA" w:rsidRPr="0073594C" w:rsidRDefault="00F366EA" w:rsidP="00F366EA">
      <w:pPr>
        <w:rPr>
          <w:lang w:eastAsia="ko-KR"/>
        </w:rPr>
      </w:pPr>
    </w:p>
    <w:p w14:paraId="7131B689" w14:textId="3E97CE5F" w:rsidR="00F366EA" w:rsidRPr="0073594C" w:rsidRDefault="00F366EA" w:rsidP="00F366EA">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366EA" w:rsidRPr="0073594C" w14:paraId="3FA37F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48CCC" w14:textId="77777777" w:rsidR="00F366EA" w:rsidRPr="0073594C" w:rsidRDefault="00F366EA"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A0A3EA8"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1296FD"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237273A"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8E8A233" w14:textId="77777777" w:rsidR="00F366EA" w:rsidRPr="0073594C" w:rsidRDefault="00F366EA"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F366EA" w:rsidRPr="0073594C" w14:paraId="70DBA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589C91"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287B6BD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21E44EF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EB59D3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85C1D4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F366EA" w:rsidRPr="0073594C" w14:paraId="4C39A65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38680"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61BB16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0F7141D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06F6A5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3F3415E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F366EA" w:rsidRPr="0073594C" w14:paraId="2580B71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067B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87FC8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47F0669E"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6C9D9A7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53C4DC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F366EA" w:rsidRPr="0073594C" w14:paraId="6D85A8D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FDBC0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22474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4B8A9FD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202206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5455756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F366EA" w:rsidRPr="0073594C" w14:paraId="505CA3C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AB1154"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CC499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0D40047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6BF7C60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B741BD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F366EA" w:rsidRPr="0073594C" w14:paraId="5F3F21D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4DF1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EF04E1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33F10AD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413AD52B"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2474</w:t>
            </w:r>
          </w:p>
        </w:tc>
        <w:tc>
          <w:tcPr>
            <w:tcW w:w="1843" w:type="dxa"/>
            <w:tcBorders>
              <w:top w:val="nil"/>
              <w:left w:val="nil"/>
              <w:bottom w:val="single" w:sz="4" w:space="0" w:color="auto"/>
              <w:right w:val="single" w:sz="4" w:space="0" w:color="auto"/>
            </w:tcBorders>
            <w:shd w:val="clear" w:color="auto" w:fill="auto"/>
            <w:noWrap/>
            <w:vAlign w:val="center"/>
          </w:tcPr>
          <w:p w14:paraId="0910A964" w14:textId="77777777" w:rsidR="00F366EA" w:rsidRPr="00865E93" w:rsidRDefault="00F366EA" w:rsidP="005A4037">
            <w:pPr>
              <w:spacing w:after="0"/>
              <w:jc w:val="center"/>
              <w:rPr>
                <w:rFonts w:ascii="Arial" w:hAnsi="Arial" w:cs="Arial"/>
                <w:color w:val="000000"/>
                <w:sz w:val="18"/>
                <w:szCs w:val="18"/>
                <w:lang w:val="en-US" w:eastAsia="ja-JP"/>
              </w:rPr>
            </w:pPr>
            <w:r w:rsidRPr="00865E93">
              <w:rPr>
                <w:rFonts w:ascii="Arial" w:hAnsi="Arial" w:cs="Arial"/>
                <w:color w:val="000000"/>
                <w:sz w:val="16"/>
                <w:szCs w:val="16"/>
              </w:rPr>
              <w:t>1894</w:t>
            </w:r>
          </w:p>
        </w:tc>
      </w:tr>
      <w:tr w:rsidR="00F366EA" w:rsidRPr="0073594C" w14:paraId="59040B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021E02"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045F19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5216E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6458F1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58EF97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F366EA" w:rsidRPr="0073594C" w14:paraId="242EEB1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2FFCE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06DA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6104C7F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0F78DC6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2AAC04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F366EA" w:rsidRPr="0073594C" w14:paraId="3A83D309"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FDFD18"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48E341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153FBA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DE911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145B6D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F366EA" w:rsidRPr="0073594C" w14:paraId="6133E7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3C8F3"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80F3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2308BFF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21B97F96"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1811</w:t>
            </w:r>
          </w:p>
        </w:tc>
        <w:tc>
          <w:tcPr>
            <w:tcW w:w="1843" w:type="dxa"/>
            <w:tcBorders>
              <w:top w:val="nil"/>
              <w:left w:val="nil"/>
              <w:bottom w:val="single" w:sz="4" w:space="0" w:color="auto"/>
              <w:right w:val="single" w:sz="4" w:space="0" w:color="auto"/>
            </w:tcBorders>
            <w:shd w:val="clear" w:color="auto" w:fill="auto"/>
            <w:noWrap/>
            <w:vAlign w:val="center"/>
          </w:tcPr>
          <w:p w14:paraId="646065F2" w14:textId="77777777" w:rsidR="00F366EA" w:rsidRPr="00865E93" w:rsidRDefault="00F366EA" w:rsidP="005A4037">
            <w:pPr>
              <w:spacing w:after="0"/>
              <w:jc w:val="center"/>
              <w:rPr>
                <w:rFonts w:ascii="Arial" w:hAnsi="Arial" w:cs="Arial"/>
                <w:color w:val="000000"/>
                <w:sz w:val="18"/>
                <w:szCs w:val="18"/>
                <w:highlight w:val="yellow"/>
                <w:lang w:val="en-US" w:eastAsia="ja-JP"/>
              </w:rPr>
            </w:pPr>
            <w:r w:rsidRPr="00865E93">
              <w:rPr>
                <w:rFonts w:ascii="Arial" w:hAnsi="Arial" w:cs="Arial"/>
                <w:color w:val="000000"/>
                <w:sz w:val="16"/>
                <w:szCs w:val="16"/>
                <w:highlight w:val="yellow"/>
              </w:rPr>
              <w:t>1191</w:t>
            </w:r>
          </w:p>
        </w:tc>
      </w:tr>
      <w:tr w:rsidR="00F366EA" w:rsidRPr="0073594C" w14:paraId="1F6DD46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4708FB"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330493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E75C07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36663868"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A8EB2C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F366EA" w:rsidRPr="0073594C" w14:paraId="79013FB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79AE1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E19415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9EC5FE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6C28DF4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770AEBB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F366EA" w:rsidRPr="0073594C" w14:paraId="6C0616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F63BE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464E07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D03FD0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6D0E366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548FC5B"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F366EA" w:rsidRPr="0073594C" w14:paraId="32A890A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8A1A77"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26245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B4DFB86"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49B701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CB5B9E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F366EA" w:rsidRPr="0073594C" w14:paraId="302E3D7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C14A8E"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55E9C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3F72A8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263FD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26C4F6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F366EA" w:rsidRPr="0073594C" w14:paraId="229691A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F9CAE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1EA391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19C14B9"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4BD3C4F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638F83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F366EA" w:rsidRPr="0073594C" w14:paraId="236ECDB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5E4DF9"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DE1F39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49DEA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EFE33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9EBBAE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F366EA" w:rsidRPr="0073594C" w14:paraId="7440701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D5F6F5"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701847"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52603E9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514F4A01"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9D6E5F2"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F366EA" w:rsidRPr="0073594C" w14:paraId="760F65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93A3C"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DDBF0D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9B2D77A"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2D010A5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BF73740"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F366EA" w:rsidRPr="0073594C" w14:paraId="08E6E70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A0BED"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1985824"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2C7A3D23"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68883C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D7E7F4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F366EA" w:rsidRPr="0073594C" w14:paraId="7602F8E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39852F" w14:textId="77777777" w:rsidR="00F366EA" w:rsidRPr="0073594C" w:rsidRDefault="00F366EA"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B711CC"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432A205"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57E444D"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80F176F" w14:textId="77777777" w:rsidR="00F366EA" w:rsidRPr="0073594C" w:rsidRDefault="00F366EA"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F366EA" w:rsidRPr="0073594C" w14:paraId="6E8B5B54"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2BDCE" w14:textId="77777777" w:rsidR="00F366EA" w:rsidRDefault="00F366EA"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088198"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660848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FC80C00"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8812C3F" w14:textId="77777777" w:rsidR="00F366EA" w:rsidRDefault="00F366EA"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733B9BAD" w14:textId="77777777" w:rsidR="00F366EA" w:rsidRPr="0073594C" w:rsidRDefault="00F366EA" w:rsidP="00F366EA">
      <w:pPr>
        <w:rPr>
          <w:lang w:eastAsia="ko-KR"/>
        </w:rPr>
      </w:pPr>
    </w:p>
    <w:p w14:paraId="50D026EB" w14:textId="77777777" w:rsidR="00F366EA" w:rsidRDefault="00F366EA" w:rsidP="00F366EA">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5C71F4F0" w14:textId="77777777" w:rsidR="00F366EA" w:rsidRDefault="00F366EA" w:rsidP="006A0293">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105</w:t>
      </w:r>
      <w:r w:rsidRPr="0073594C">
        <w:rPr>
          <w:lang w:eastAsia="ko-KR"/>
        </w:rPr>
        <w:t xml:space="preserve"> IMD</w:t>
      </w:r>
      <w:r>
        <w:rPr>
          <w:lang w:eastAsia="ko-KR"/>
        </w:rPr>
        <w:t>4 and IMD5</w:t>
      </w:r>
      <w:r w:rsidRPr="0073594C">
        <w:rPr>
          <w:lang w:eastAsia="ko-KR"/>
        </w:rPr>
        <w:t xml:space="preserve"> may affect Rx frequencies of band n</w:t>
      </w:r>
      <w:r>
        <w:rPr>
          <w:lang w:eastAsia="ko-KR"/>
        </w:rPr>
        <w:t>78</w:t>
      </w:r>
    </w:p>
    <w:p w14:paraId="1ACE86CA" w14:textId="77777777" w:rsidR="00F366EA" w:rsidRDefault="00F366EA" w:rsidP="006A0293">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105</w:t>
      </w:r>
      <w:r w:rsidRPr="0073594C">
        <w:rPr>
          <w:lang w:eastAsia="ko-KR"/>
        </w:rPr>
        <w:t xml:space="preserve"> IMD</w:t>
      </w:r>
      <w:r>
        <w:rPr>
          <w:lang w:eastAsia="ko-KR"/>
        </w:rPr>
        <w:t>4</w:t>
      </w:r>
      <w:r w:rsidRPr="0073594C">
        <w:rPr>
          <w:lang w:eastAsia="ko-KR"/>
        </w:rPr>
        <w:t xml:space="preserve"> may affect Rx frequencies of band n</w:t>
      </w:r>
      <w:r>
        <w:rPr>
          <w:lang w:eastAsia="ko-KR"/>
        </w:rPr>
        <w:t>3</w:t>
      </w:r>
    </w:p>
    <w:p w14:paraId="0015A092" w14:textId="77777777" w:rsidR="00F366EA" w:rsidRPr="0073594C" w:rsidRDefault="00F366EA" w:rsidP="00F366EA">
      <w:pPr>
        <w:rPr>
          <w:lang w:eastAsia="ko-KR"/>
        </w:rPr>
      </w:pPr>
    </w:p>
    <w:p w14:paraId="58BDA275" w14:textId="61542332" w:rsidR="00F366EA" w:rsidRPr="006A0293" w:rsidRDefault="00F366EA" w:rsidP="00F366EA">
      <w:pPr>
        <w:pStyle w:val="41"/>
      </w:pPr>
      <w:bookmarkStart w:id="657" w:name="_Toc144251699"/>
      <w:r w:rsidRPr="006A0293">
        <w:t>5.</w:t>
      </w:r>
      <w:r>
        <w:t>62</w:t>
      </w:r>
      <w:r w:rsidRPr="006A0293">
        <w:t>.2.2</w:t>
      </w:r>
      <w:r w:rsidRPr="006A0293">
        <w:tab/>
        <w:t>REFSENS requirements</w:t>
      </w:r>
      <w:bookmarkEnd w:id="657"/>
    </w:p>
    <w:p w14:paraId="7E0E3CCA" w14:textId="77777777" w:rsidR="00F366EA" w:rsidRDefault="00F366EA" w:rsidP="00F366EA">
      <w:r>
        <w:t>MSD values have been re-used from DC_3A-28A_n78A for RX band n78.</w:t>
      </w:r>
    </w:p>
    <w:p w14:paraId="033F1A81" w14:textId="77777777" w:rsidR="00F366EA" w:rsidRPr="00510C9B" w:rsidRDefault="00F366EA" w:rsidP="00F366EA">
      <w:pPr>
        <w:rPr>
          <w:b/>
          <w:bCs/>
        </w:rPr>
      </w:pPr>
      <w:r>
        <w:t>For the IMD4 case hitting n3 it depends on the test points. It is not possible to select frequency points that combine to a direct hit in the victim RX band. It is therefore omitted (3795MHz – 3*666MHz = 1797MHz, which is 11MHz below the centre frequency of the lowest n3 DL channel)</w:t>
      </w:r>
    </w:p>
    <w:p w14:paraId="26E889ED" w14:textId="1C630495" w:rsidR="00F366EA" w:rsidRPr="0073594C" w:rsidRDefault="00F366EA" w:rsidP="00F366EA">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62</w:t>
      </w:r>
      <w:r w:rsidR="00EA2B37">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66EA" w:rsidRPr="0073594C" w14:paraId="537439C5"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2001261" w14:textId="77777777" w:rsidR="00F366EA" w:rsidRPr="0073594C" w:rsidRDefault="00F366EA"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CDF672" w14:textId="77777777" w:rsidR="00F366EA" w:rsidRPr="0073594C" w:rsidRDefault="00F366EA" w:rsidP="005A4037">
            <w:pPr>
              <w:pStyle w:val="TAH"/>
            </w:pPr>
            <w:r w:rsidRPr="0073594C">
              <w:t>Source of IMD</w:t>
            </w:r>
          </w:p>
        </w:tc>
      </w:tr>
      <w:tr w:rsidR="00F366EA" w:rsidRPr="0073594C" w14:paraId="021D47E7"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D929E9" w14:textId="77777777" w:rsidR="00F366EA" w:rsidRPr="0073594C" w:rsidRDefault="00F366EA"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29A657" w14:textId="77777777" w:rsidR="00F366EA" w:rsidRPr="0073594C" w:rsidRDefault="00F366EA"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32DF1127" w14:textId="77777777" w:rsidR="00F366EA" w:rsidRPr="0073594C" w:rsidRDefault="00F366EA"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32A1CBD4" w14:textId="77777777" w:rsidR="00F366EA" w:rsidRPr="0073594C" w:rsidRDefault="00F366EA"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4154283" w14:textId="77777777" w:rsidR="00F366EA" w:rsidRPr="0073594C" w:rsidRDefault="00F366EA"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EA53B6F" w14:textId="77777777" w:rsidR="00F366EA" w:rsidRPr="0073594C" w:rsidRDefault="00F366EA"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3E5F2BB" w14:textId="77777777" w:rsidR="00F366EA" w:rsidRPr="0073594C" w:rsidRDefault="00F366EA"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079DCEDF" w14:textId="77777777" w:rsidR="00F366EA" w:rsidRPr="0073594C" w:rsidRDefault="00F366EA"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4C15F9CF" w14:textId="77777777" w:rsidR="00F366EA" w:rsidRPr="0073594C" w:rsidRDefault="00F366EA" w:rsidP="005A4037">
            <w:pPr>
              <w:pStyle w:val="TAH"/>
            </w:pPr>
          </w:p>
        </w:tc>
      </w:tr>
      <w:tr w:rsidR="00F366EA" w:rsidRPr="0073594C" w14:paraId="5C9B74E8"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5C2A42" w14:textId="77777777" w:rsidR="00F366EA" w:rsidRPr="0073594C" w:rsidRDefault="00F366EA" w:rsidP="005A4037">
            <w:pPr>
              <w:pStyle w:val="TAC"/>
              <w:rPr>
                <w:lang w:val="en-US" w:eastAsia="zh-CN"/>
              </w:rPr>
            </w:pPr>
            <w:r w:rsidRPr="0073594C">
              <w:rPr>
                <w:rFonts w:eastAsia="宋体"/>
                <w:color w:val="000000"/>
                <w:lang w:eastAsia="zh-CN"/>
              </w:rPr>
              <w:t>CA_n</w:t>
            </w:r>
            <w:r>
              <w:rPr>
                <w:rFonts w:eastAsia="宋体"/>
                <w:color w:val="000000"/>
                <w:lang w:eastAsia="zh-CN"/>
              </w:rPr>
              <w:t>3</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42CDE871" w14:textId="77777777" w:rsidR="00F366EA" w:rsidRPr="0073594C" w:rsidRDefault="00F366EA" w:rsidP="005A4037">
            <w:pPr>
              <w:pStyle w:val="TAC"/>
              <w:rPr>
                <w:lang w:val="en-US" w:eastAsia="zh-CN"/>
              </w:rPr>
            </w:pPr>
            <w:r>
              <w:rPr>
                <w:rFonts w:cs="Arial"/>
                <w:color w:val="000000"/>
                <w:szCs w:val="18"/>
              </w:rPr>
              <w:t>n3</w:t>
            </w:r>
          </w:p>
        </w:tc>
        <w:tc>
          <w:tcPr>
            <w:tcW w:w="960" w:type="dxa"/>
            <w:tcBorders>
              <w:top w:val="single" w:sz="4" w:space="0" w:color="auto"/>
              <w:left w:val="single" w:sz="4" w:space="0" w:color="auto"/>
              <w:right w:val="single" w:sz="4" w:space="0" w:color="auto"/>
            </w:tcBorders>
            <w:vAlign w:val="center"/>
          </w:tcPr>
          <w:p w14:paraId="705B05F3" w14:textId="77777777" w:rsidR="00F366EA" w:rsidRPr="0073594C" w:rsidRDefault="00F366EA" w:rsidP="005A4037">
            <w:pPr>
              <w:pStyle w:val="TAC"/>
              <w:rPr>
                <w:lang w:val="en-US" w:eastAsia="zh-CN"/>
              </w:rPr>
            </w:pPr>
            <w:r>
              <w:rPr>
                <w:rFonts w:cs="Arial"/>
                <w:color w:val="000000"/>
                <w:szCs w:val="18"/>
              </w:rPr>
              <w:t>1730</w:t>
            </w:r>
          </w:p>
        </w:tc>
        <w:tc>
          <w:tcPr>
            <w:tcW w:w="964" w:type="dxa"/>
            <w:tcBorders>
              <w:top w:val="single" w:sz="4" w:space="0" w:color="auto"/>
              <w:left w:val="single" w:sz="4" w:space="0" w:color="auto"/>
              <w:right w:val="single" w:sz="4" w:space="0" w:color="auto"/>
            </w:tcBorders>
          </w:tcPr>
          <w:p w14:paraId="6F001F61"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2C0BFDA"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78CF286" w14:textId="77777777" w:rsidR="00F366EA" w:rsidRPr="0073594C" w:rsidRDefault="00F366EA" w:rsidP="005A4037">
            <w:pPr>
              <w:pStyle w:val="TAC"/>
              <w:rPr>
                <w:lang w:val="en-US" w:eastAsia="zh-CN"/>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540E0EA"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5012981"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8A2120D" w14:textId="77777777" w:rsidR="00F366EA" w:rsidRPr="0073594C" w:rsidRDefault="00F366EA" w:rsidP="005A4037">
            <w:pPr>
              <w:pStyle w:val="TAC"/>
              <w:rPr>
                <w:lang w:val="en-US" w:eastAsia="zh-CN"/>
              </w:rPr>
            </w:pPr>
            <w:r>
              <w:rPr>
                <w:lang w:val="en-US" w:eastAsia="zh-CN"/>
              </w:rPr>
              <w:t>N/A</w:t>
            </w:r>
          </w:p>
        </w:tc>
      </w:tr>
      <w:tr w:rsidR="00F366EA" w:rsidRPr="0073594C" w14:paraId="25404B6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E0CF9B"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8959A8" w14:textId="77777777" w:rsidR="00F366EA" w:rsidRPr="0073594C" w:rsidRDefault="00F366EA"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1414E88" w14:textId="77777777" w:rsidR="00F366EA" w:rsidRPr="0073594C" w:rsidRDefault="00F366EA" w:rsidP="005A4037">
            <w:pPr>
              <w:pStyle w:val="TAC"/>
              <w:rPr>
                <w:lang w:val="en-US" w:eastAsia="zh-CN"/>
              </w:rPr>
            </w:pPr>
            <w:r>
              <w:rPr>
                <w:rFonts w:cs="Arial"/>
                <w:color w:val="000000"/>
                <w:szCs w:val="18"/>
              </w:rPr>
              <w:t>3740</w:t>
            </w:r>
          </w:p>
        </w:tc>
        <w:tc>
          <w:tcPr>
            <w:tcW w:w="964" w:type="dxa"/>
            <w:tcBorders>
              <w:top w:val="single" w:sz="4" w:space="0" w:color="auto"/>
              <w:left w:val="single" w:sz="4" w:space="0" w:color="auto"/>
              <w:right w:val="single" w:sz="4" w:space="0" w:color="auto"/>
            </w:tcBorders>
          </w:tcPr>
          <w:p w14:paraId="516EA2B4" w14:textId="77777777" w:rsidR="00F366EA" w:rsidRPr="0073594C" w:rsidRDefault="00F366EA"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1C64B16E" w14:textId="77777777" w:rsidR="00F366EA" w:rsidRPr="0073594C" w:rsidRDefault="00F366EA"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5DF77ADD" w14:textId="77777777" w:rsidR="00F366EA" w:rsidRPr="0073594C" w:rsidRDefault="00F366EA" w:rsidP="005A4037">
            <w:pPr>
              <w:pStyle w:val="TAC"/>
              <w:rPr>
                <w:lang w:val="en-US" w:eastAsia="zh-CN"/>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7A314912" w14:textId="77777777" w:rsidR="00F366EA" w:rsidRPr="0073594C" w:rsidRDefault="00F366EA" w:rsidP="005A4037">
            <w:pPr>
              <w:pStyle w:val="TAC"/>
              <w:rPr>
                <w:lang w:val="en-US" w:eastAsia="zh-CN"/>
              </w:rPr>
            </w:pPr>
            <w:r w:rsidRPr="00EF5447">
              <w:rPr>
                <w:szCs w:val="18"/>
                <w:lang w:eastAsia="ja-JP"/>
              </w:rPr>
              <w:t>17.3</w:t>
            </w:r>
          </w:p>
        </w:tc>
        <w:tc>
          <w:tcPr>
            <w:tcW w:w="828" w:type="dxa"/>
            <w:tcBorders>
              <w:top w:val="single" w:sz="4" w:space="0" w:color="auto"/>
              <w:left w:val="single" w:sz="4" w:space="0" w:color="auto"/>
              <w:right w:val="single" w:sz="4" w:space="0" w:color="auto"/>
            </w:tcBorders>
            <w:vAlign w:val="center"/>
          </w:tcPr>
          <w:p w14:paraId="4FCD411B" w14:textId="77777777" w:rsidR="00F366EA" w:rsidRPr="0073594C" w:rsidRDefault="00F366EA"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79588" w14:textId="77777777" w:rsidR="00F366EA" w:rsidRPr="0073594C" w:rsidRDefault="00F366EA" w:rsidP="005A4037">
            <w:pPr>
              <w:pStyle w:val="TAC"/>
              <w:rPr>
                <w:lang w:val="en-US" w:eastAsia="zh-CN"/>
              </w:rPr>
            </w:pPr>
            <w:r>
              <w:rPr>
                <w:lang w:val="en-US" w:eastAsia="zh-CN"/>
              </w:rPr>
              <w:t>IMD4</w:t>
            </w:r>
            <w:r w:rsidRPr="004C0FD5">
              <w:rPr>
                <w:vertAlign w:val="superscript"/>
                <w:lang w:val="en-US" w:eastAsia="zh-CN"/>
              </w:rPr>
              <w:t>4</w:t>
            </w:r>
          </w:p>
        </w:tc>
      </w:tr>
      <w:tr w:rsidR="00F366EA" w:rsidRPr="0073594C" w14:paraId="26AC392F"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8EBA9" w14:textId="77777777" w:rsidR="00F366EA" w:rsidRPr="0073594C" w:rsidRDefault="00F366EA"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56BF1" w14:textId="77777777" w:rsidR="00F366EA" w:rsidRPr="0073594C" w:rsidRDefault="00F366EA"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E5AC335" w14:textId="77777777" w:rsidR="00F366EA" w:rsidRPr="0073594C" w:rsidRDefault="00F366EA" w:rsidP="005A4037">
            <w:pPr>
              <w:pStyle w:val="TAC"/>
              <w:rPr>
                <w:lang w:val="en-US" w:eastAsia="zh-CN"/>
              </w:rPr>
            </w:pPr>
            <w:r>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2AFFAD1C" w14:textId="77777777" w:rsidR="00F366EA" w:rsidRPr="0073594C" w:rsidRDefault="00F366EA"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A0D188" w14:textId="77777777" w:rsidR="00F366EA" w:rsidRPr="0073594C" w:rsidRDefault="00F366EA"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31764" w14:textId="77777777" w:rsidR="00F366EA" w:rsidRPr="0073594C" w:rsidRDefault="00F366EA" w:rsidP="005A4037">
            <w:pPr>
              <w:pStyle w:val="TAC"/>
              <w:rPr>
                <w:lang w:val="en-US" w:eastAsia="zh-CN"/>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5EF507A8" w14:textId="77777777" w:rsidR="00F366EA" w:rsidRPr="0073594C" w:rsidRDefault="00F366EA"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397F0" w14:textId="77777777" w:rsidR="00F366EA" w:rsidRPr="0073594C" w:rsidRDefault="00F366EA"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8BF35" w14:textId="77777777" w:rsidR="00F366EA" w:rsidRPr="0073594C" w:rsidRDefault="00F366EA" w:rsidP="005A4037">
            <w:pPr>
              <w:pStyle w:val="TAC"/>
              <w:rPr>
                <w:lang w:val="en-US" w:eastAsia="zh-CN"/>
              </w:rPr>
            </w:pPr>
            <w:r>
              <w:rPr>
                <w:lang w:val="en-US" w:eastAsia="zh-CN"/>
              </w:rPr>
              <w:t>N/A</w:t>
            </w:r>
          </w:p>
        </w:tc>
      </w:tr>
    </w:tbl>
    <w:p w14:paraId="381A8D40" w14:textId="77777777" w:rsidR="00F366EA" w:rsidRDefault="00F366EA" w:rsidP="00F366EA">
      <w:pPr>
        <w:rPr>
          <w:color w:val="0070C0"/>
        </w:rPr>
      </w:pPr>
    </w:p>
    <w:p w14:paraId="57AF7D40" w14:textId="6C43123B" w:rsidR="00EA2B37" w:rsidRPr="00AB6990" w:rsidRDefault="00EA2B37" w:rsidP="00EA2B37">
      <w:pPr>
        <w:pStyle w:val="21"/>
      </w:pPr>
      <w:bookmarkStart w:id="658" w:name="_Toc144251700"/>
      <w:r w:rsidRPr="00AB6990">
        <w:t>5.</w:t>
      </w:r>
      <w:r>
        <w:t>63</w:t>
      </w:r>
      <w:r w:rsidRPr="00AB6990">
        <w:tab/>
        <w:t>CA_n</w:t>
      </w:r>
      <w:r>
        <w:t>40</w:t>
      </w:r>
      <w:r w:rsidRPr="00AB6990">
        <w:t>-n</w:t>
      </w:r>
      <w:r>
        <w:t>78</w:t>
      </w:r>
      <w:r w:rsidRPr="00AB6990">
        <w:t>-n</w:t>
      </w:r>
      <w:r>
        <w:t>105</w:t>
      </w:r>
      <w:bookmarkEnd w:id="658"/>
    </w:p>
    <w:p w14:paraId="0264EC73" w14:textId="1EC14C47" w:rsidR="00EA2B37" w:rsidRPr="0073594C" w:rsidRDefault="00EA2B37" w:rsidP="00EA2B37">
      <w:pPr>
        <w:pStyle w:val="31"/>
        <w:rPr>
          <w:lang w:val="en-US"/>
        </w:rPr>
      </w:pPr>
      <w:bookmarkStart w:id="659" w:name="_Toc144251701"/>
      <w:r w:rsidRPr="00EA2B37">
        <w:rPr>
          <w:rFonts w:cs="Arial"/>
          <w:color w:val="000000" w:themeColor="text1"/>
          <w:szCs w:val="28"/>
        </w:rPr>
        <w:t>5.63</w:t>
      </w:r>
      <w:r w:rsidRPr="006A0293">
        <w:rPr>
          <w:rFonts w:cs="Arial"/>
          <w:color w:val="000000" w:themeColor="text1"/>
          <w:szCs w:val="28"/>
        </w:rPr>
        <w:t>.1</w:t>
      </w:r>
      <w:r w:rsidRPr="006A0293">
        <w:rPr>
          <w:rFonts w:cs="Arial"/>
          <w:color w:val="000000" w:themeColor="text1"/>
          <w:szCs w:val="28"/>
        </w:rPr>
        <w:tab/>
        <w:t>Common for 1 band UL and 2 bands UL CA</w:t>
      </w:r>
      <w:bookmarkEnd w:id="659"/>
    </w:p>
    <w:p w14:paraId="74CFB657" w14:textId="7AC673EE" w:rsidR="00EA2B37" w:rsidRPr="006A0293" w:rsidRDefault="00EA2B37" w:rsidP="00EA2B37">
      <w:pPr>
        <w:pStyle w:val="41"/>
      </w:pPr>
      <w:bookmarkStart w:id="660" w:name="_Toc144251702"/>
      <w:r>
        <w:t>5.63</w:t>
      </w:r>
      <w:r w:rsidRPr="0073594C">
        <w:t>.1.1</w:t>
      </w:r>
      <w:r w:rsidRPr="0073594C">
        <w:tab/>
      </w:r>
      <w:r w:rsidRPr="006A0293">
        <w:t>Operating bands for CA</w:t>
      </w:r>
      <w:bookmarkEnd w:id="660"/>
    </w:p>
    <w:p w14:paraId="5F931B25" w14:textId="39C0D720" w:rsidR="00EA2B37" w:rsidRPr="0073594C" w:rsidRDefault="00EA2B37" w:rsidP="00EA2B37">
      <w:pPr>
        <w:pStyle w:val="TH"/>
        <w:rPr>
          <w:color w:val="000000"/>
          <w:lang w:val="en-US"/>
        </w:rPr>
      </w:pPr>
      <w:r w:rsidRPr="0073594C">
        <w:rPr>
          <w:color w:val="000000"/>
          <w:lang w:val="en-US"/>
        </w:rPr>
        <w:t xml:space="preserve">Table </w:t>
      </w:r>
      <w:r>
        <w:rPr>
          <w:color w:val="000000"/>
          <w:lang w:val="en-US" w:eastAsia="zh-CN"/>
        </w:rPr>
        <w:t>5.63</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137"/>
        <w:gridCol w:w="1290"/>
        <w:gridCol w:w="337"/>
        <w:gridCol w:w="1279"/>
        <w:gridCol w:w="1288"/>
        <w:gridCol w:w="337"/>
        <w:gridCol w:w="1492"/>
        <w:gridCol w:w="905"/>
      </w:tblGrid>
      <w:tr w:rsidR="00EA2B37" w:rsidRPr="0073594C" w14:paraId="7CB12A6E"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hideMark/>
          </w:tcPr>
          <w:p w14:paraId="29854ECF"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A2D12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2E1A2EB4"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3D7E68DC"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589A5FA"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Duplex Mode</w:t>
            </w:r>
          </w:p>
        </w:tc>
      </w:tr>
      <w:tr w:rsidR="00EA2B37" w:rsidRPr="0073594C" w14:paraId="1C2811DF"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3B5AA29"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B4DA575"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noWrap/>
            <w:vAlign w:val="bottom"/>
            <w:hideMark/>
          </w:tcPr>
          <w:p w14:paraId="4CD16D0B"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1619" w:type="pct"/>
            <w:gridSpan w:val="3"/>
            <w:tcBorders>
              <w:top w:val="single" w:sz="4" w:space="0" w:color="auto"/>
              <w:left w:val="single" w:sz="4" w:space="0" w:color="auto"/>
              <w:bottom w:val="single" w:sz="4" w:space="0" w:color="auto"/>
              <w:right w:val="single" w:sz="4" w:space="0" w:color="auto"/>
            </w:tcBorders>
            <w:noWrap/>
            <w:vAlign w:val="bottom"/>
            <w:hideMark/>
          </w:tcPr>
          <w:p w14:paraId="19511C49"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7B6D577" w14:textId="77777777" w:rsidR="00EA2B37" w:rsidRPr="0073594C" w:rsidRDefault="00EA2B37" w:rsidP="005A4037">
            <w:pPr>
              <w:spacing w:after="0"/>
              <w:rPr>
                <w:rFonts w:ascii="Arial" w:hAnsi="Arial"/>
                <w:b/>
                <w:color w:val="000000"/>
                <w:sz w:val="18"/>
              </w:rPr>
            </w:pPr>
          </w:p>
        </w:tc>
      </w:tr>
      <w:tr w:rsidR="00EA2B37" w:rsidRPr="0073594C" w14:paraId="34173DB6" w14:textId="77777777" w:rsidTr="005A4037">
        <w:trPr>
          <w:trHeight w:val="189"/>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842511B" w14:textId="77777777" w:rsidR="00EA2B37" w:rsidRPr="0073594C" w:rsidRDefault="00EA2B37" w:rsidP="005A4037">
            <w:pPr>
              <w:spacing w:after="0"/>
              <w:rPr>
                <w:rFonts w:ascii="Arial" w:hAnsi="Arial"/>
                <w:b/>
                <w:color w:val="000000"/>
                <w:sz w:val="18"/>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32E6262" w14:textId="77777777" w:rsidR="00EA2B37" w:rsidRPr="0073594C" w:rsidRDefault="00EA2B37" w:rsidP="005A4037">
            <w:pPr>
              <w:spacing w:after="0"/>
              <w:rPr>
                <w:rFonts w:ascii="Arial" w:hAnsi="Arial"/>
                <w:b/>
                <w:color w:val="000000"/>
                <w:sz w:val="18"/>
              </w:rPr>
            </w:pPr>
          </w:p>
        </w:tc>
        <w:tc>
          <w:tcPr>
            <w:tcW w:w="1509" w:type="pct"/>
            <w:gridSpan w:val="3"/>
            <w:tcBorders>
              <w:top w:val="single" w:sz="4" w:space="0" w:color="auto"/>
              <w:left w:val="single" w:sz="4" w:space="0" w:color="auto"/>
              <w:bottom w:val="single" w:sz="4" w:space="0" w:color="auto"/>
              <w:right w:val="single" w:sz="4" w:space="0" w:color="auto"/>
            </w:tcBorders>
            <w:hideMark/>
          </w:tcPr>
          <w:p w14:paraId="158120D2"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1619" w:type="pct"/>
            <w:gridSpan w:val="3"/>
            <w:tcBorders>
              <w:top w:val="single" w:sz="4" w:space="0" w:color="auto"/>
              <w:left w:val="single" w:sz="4" w:space="0" w:color="auto"/>
              <w:bottom w:val="single" w:sz="4" w:space="0" w:color="auto"/>
              <w:right w:val="single" w:sz="4" w:space="0" w:color="auto"/>
            </w:tcBorders>
            <w:hideMark/>
          </w:tcPr>
          <w:p w14:paraId="15D4DC40" w14:textId="77777777" w:rsidR="00EA2B37" w:rsidRPr="0073594C" w:rsidRDefault="00EA2B37" w:rsidP="005A4037">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2212536D" w14:textId="77777777" w:rsidR="00EA2B37" w:rsidRPr="0073594C" w:rsidRDefault="00EA2B37" w:rsidP="005A4037">
            <w:pPr>
              <w:spacing w:after="0"/>
              <w:rPr>
                <w:rFonts w:ascii="Arial" w:hAnsi="Arial"/>
                <w:b/>
                <w:color w:val="000000"/>
                <w:sz w:val="18"/>
              </w:rPr>
            </w:pPr>
          </w:p>
        </w:tc>
      </w:tr>
      <w:tr w:rsidR="00EA2B37" w:rsidRPr="0073594C" w14:paraId="01B5BFD4" w14:textId="77777777" w:rsidTr="005A4037">
        <w:trPr>
          <w:trHeight w:val="225"/>
          <w:jc w:val="center"/>
        </w:trPr>
        <w:tc>
          <w:tcPr>
            <w:tcW w:w="811" w:type="pct"/>
            <w:vMerge w:val="restart"/>
            <w:tcBorders>
              <w:top w:val="single" w:sz="4" w:space="0" w:color="auto"/>
              <w:left w:val="single" w:sz="4" w:space="0" w:color="auto"/>
              <w:bottom w:val="single" w:sz="4" w:space="0" w:color="auto"/>
              <w:right w:val="single" w:sz="4" w:space="0" w:color="auto"/>
            </w:tcBorders>
            <w:vAlign w:val="center"/>
            <w:hideMark/>
          </w:tcPr>
          <w:p w14:paraId="7AA74309" w14:textId="77777777" w:rsidR="00EA2B37" w:rsidRPr="0073594C" w:rsidRDefault="00EA2B37" w:rsidP="005A4037">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w:t>
            </w:r>
            <w:r>
              <w:rPr>
                <w:rFonts w:ascii="Arial" w:eastAsia="宋体" w:hAnsi="Arial"/>
                <w:color w:val="000000"/>
                <w:sz w:val="18"/>
                <w:lang w:eastAsia="zh-CN"/>
              </w:rPr>
              <w:t>40</w:t>
            </w:r>
            <w:r w:rsidRPr="0073594C">
              <w:rPr>
                <w:rFonts w:ascii="Arial" w:eastAsia="宋体" w:hAnsi="Arial"/>
                <w:color w:val="000000"/>
                <w:sz w:val="18"/>
                <w:lang w:eastAsia="zh-CN"/>
              </w:rPr>
              <w:t>-n</w:t>
            </w:r>
            <w:r>
              <w:rPr>
                <w:rFonts w:ascii="Arial" w:eastAsia="宋体" w:hAnsi="Arial"/>
                <w:color w:val="000000"/>
                <w:sz w:val="18"/>
                <w:lang w:eastAsia="zh-CN"/>
              </w:rPr>
              <w:t>78</w:t>
            </w:r>
            <w:r w:rsidRPr="0073594C">
              <w:rPr>
                <w:rFonts w:ascii="Arial" w:eastAsia="宋体" w:hAnsi="Arial"/>
                <w:color w:val="000000"/>
                <w:sz w:val="18"/>
                <w:lang w:eastAsia="zh-CN"/>
              </w:rPr>
              <w:t>-n</w:t>
            </w:r>
            <w:r>
              <w:rPr>
                <w:rFonts w:ascii="Arial" w:eastAsia="宋体" w:hAnsi="Arial"/>
                <w:color w:val="000000"/>
                <w:sz w:val="18"/>
                <w:lang w:eastAsia="zh-CN"/>
              </w:rPr>
              <w:t>105</w:t>
            </w:r>
          </w:p>
        </w:tc>
        <w:tc>
          <w:tcPr>
            <w:tcW w:w="590" w:type="pct"/>
            <w:tcBorders>
              <w:top w:val="single" w:sz="4" w:space="0" w:color="auto"/>
              <w:left w:val="single" w:sz="4" w:space="0" w:color="auto"/>
              <w:bottom w:val="single" w:sz="4" w:space="0" w:color="auto"/>
              <w:right w:val="single" w:sz="4" w:space="0" w:color="auto"/>
            </w:tcBorders>
            <w:vAlign w:val="center"/>
            <w:hideMark/>
          </w:tcPr>
          <w:p w14:paraId="7DC39AE4"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n40</w:t>
            </w:r>
          </w:p>
        </w:tc>
        <w:tc>
          <w:tcPr>
            <w:tcW w:w="670" w:type="pct"/>
            <w:tcBorders>
              <w:top w:val="single" w:sz="4" w:space="0" w:color="auto"/>
              <w:left w:val="single" w:sz="4" w:space="0" w:color="auto"/>
              <w:bottom w:val="single" w:sz="4" w:space="0" w:color="auto"/>
              <w:right w:val="single" w:sz="4" w:space="0" w:color="auto"/>
            </w:tcBorders>
            <w:vAlign w:val="center"/>
            <w:hideMark/>
          </w:tcPr>
          <w:p w14:paraId="541A08F3"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05D63051"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hideMark/>
          </w:tcPr>
          <w:p w14:paraId="05084555"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2958804F"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175" w:type="pct"/>
            <w:tcBorders>
              <w:top w:val="single" w:sz="4" w:space="0" w:color="auto"/>
              <w:left w:val="single" w:sz="4" w:space="0" w:color="auto"/>
              <w:bottom w:val="single" w:sz="4" w:space="0" w:color="auto"/>
              <w:right w:val="single" w:sz="4" w:space="0" w:color="auto"/>
            </w:tcBorders>
            <w:vAlign w:val="center"/>
            <w:hideMark/>
          </w:tcPr>
          <w:p w14:paraId="433F138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hideMark/>
          </w:tcPr>
          <w:p w14:paraId="65DD81DA"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470" w:type="pct"/>
            <w:tcBorders>
              <w:top w:val="single" w:sz="4" w:space="0" w:color="auto"/>
              <w:left w:val="single" w:sz="4" w:space="0" w:color="auto"/>
              <w:bottom w:val="single" w:sz="4" w:space="0" w:color="auto"/>
              <w:right w:val="single" w:sz="4" w:space="0" w:color="auto"/>
            </w:tcBorders>
            <w:vAlign w:val="center"/>
            <w:hideMark/>
          </w:tcPr>
          <w:p w14:paraId="7DCB7789"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14562F94"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348CE1A3"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1BB8F7D8" w14:textId="77777777" w:rsidR="00EA2B37" w:rsidRPr="0073594C" w:rsidRDefault="00EA2B37" w:rsidP="005A4037">
            <w:pPr>
              <w:keepNext/>
              <w:keepLines/>
              <w:spacing w:after="0"/>
              <w:jc w:val="center"/>
              <w:rPr>
                <w:rFonts w:ascii="Arial" w:hAnsi="Arial"/>
                <w:color w:val="000000"/>
                <w:sz w:val="18"/>
              </w:rPr>
            </w:pPr>
            <w:r>
              <w:rPr>
                <w:rFonts w:ascii="Arial" w:hAnsi="Arial" w:cs="Arial"/>
                <w:color w:val="000000"/>
                <w:sz w:val="18"/>
                <w:szCs w:val="18"/>
              </w:rPr>
              <w:t>n78</w:t>
            </w:r>
          </w:p>
        </w:tc>
        <w:tc>
          <w:tcPr>
            <w:tcW w:w="670" w:type="pct"/>
            <w:tcBorders>
              <w:top w:val="single" w:sz="4" w:space="0" w:color="auto"/>
              <w:left w:val="single" w:sz="4" w:space="0" w:color="auto"/>
              <w:bottom w:val="single" w:sz="4" w:space="0" w:color="auto"/>
              <w:right w:val="single" w:sz="4" w:space="0" w:color="auto"/>
            </w:tcBorders>
            <w:vAlign w:val="center"/>
          </w:tcPr>
          <w:p w14:paraId="2208EAD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4B261DFC"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10592B42"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669" w:type="pct"/>
            <w:tcBorders>
              <w:top w:val="single" w:sz="4" w:space="0" w:color="auto"/>
              <w:left w:val="single" w:sz="4" w:space="0" w:color="auto"/>
              <w:bottom w:val="single" w:sz="4" w:space="0" w:color="auto"/>
              <w:right w:val="single" w:sz="4" w:space="0" w:color="auto"/>
            </w:tcBorders>
            <w:vAlign w:val="center"/>
          </w:tcPr>
          <w:p w14:paraId="47DD4D3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175" w:type="pct"/>
            <w:tcBorders>
              <w:top w:val="single" w:sz="4" w:space="0" w:color="auto"/>
              <w:left w:val="single" w:sz="4" w:space="0" w:color="auto"/>
              <w:bottom w:val="single" w:sz="4" w:space="0" w:color="auto"/>
              <w:right w:val="single" w:sz="4" w:space="0" w:color="auto"/>
            </w:tcBorders>
            <w:vAlign w:val="center"/>
          </w:tcPr>
          <w:p w14:paraId="0FE8AA80"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BE1B0B6"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470" w:type="pct"/>
            <w:tcBorders>
              <w:top w:val="single" w:sz="4" w:space="0" w:color="auto"/>
              <w:left w:val="single" w:sz="4" w:space="0" w:color="auto"/>
              <w:bottom w:val="single" w:sz="4" w:space="0" w:color="auto"/>
              <w:right w:val="single" w:sz="4" w:space="0" w:color="auto"/>
            </w:tcBorders>
            <w:vAlign w:val="center"/>
          </w:tcPr>
          <w:p w14:paraId="4C452982"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EA2B37" w:rsidRPr="0073594C" w14:paraId="0688D4DC" w14:textId="77777777" w:rsidTr="005A4037">
        <w:trPr>
          <w:trHeight w:val="225"/>
          <w:jc w:val="center"/>
        </w:trPr>
        <w:tc>
          <w:tcPr>
            <w:tcW w:w="811" w:type="pct"/>
            <w:vMerge/>
            <w:tcBorders>
              <w:top w:val="single" w:sz="4" w:space="0" w:color="auto"/>
              <w:left w:val="single" w:sz="4" w:space="0" w:color="auto"/>
              <w:bottom w:val="single" w:sz="4" w:space="0" w:color="auto"/>
              <w:right w:val="single" w:sz="4" w:space="0" w:color="auto"/>
            </w:tcBorders>
            <w:vAlign w:val="center"/>
            <w:hideMark/>
          </w:tcPr>
          <w:p w14:paraId="496C01F4" w14:textId="77777777" w:rsidR="00EA2B37" w:rsidRPr="0073594C" w:rsidRDefault="00EA2B37" w:rsidP="005A4037">
            <w:pPr>
              <w:spacing w:after="0"/>
              <w:rPr>
                <w:rFonts w:ascii="Arial" w:hAnsi="Arial"/>
                <w:color w:val="000000"/>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4F93C887" w14:textId="77777777" w:rsidR="00EA2B37" w:rsidRPr="0073594C" w:rsidRDefault="00EA2B37" w:rsidP="005A4037">
            <w:pPr>
              <w:keepNext/>
              <w:keepLines/>
              <w:spacing w:after="0"/>
              <w:jc w:val="center"/>
              <w:rPr>
                <w:rFonts w:ascii="Arial" w:hAnsi="Arial"/>
                <w:color w:val="000000"/>
                <w:sz w:val="18"/>
                <w:lang w:eastAsia="zh-CN"/>
              </w:rPr>
            </w:pPr>
            <w:r>
              <w:rPr>
                <w:rFonts w:ascii="Arial" w:hAnsi="Arial" w:cs="Arial"/>
                <w:color w:val="000000"/>
                <w:sz w:val="18"/>
                <w:szCs w:val="18"/>
              </w:rPr>
              <w:t>n105</w:t>
            </w:r>
          </w:p>
        </w:tc>
        <w:tc>
          <w:tcPr>
            <w:tcW w:w="670" w:type="pct"/>
            <w:tcBorders>
              <w:top w:val="single" w:sz="4" w:space="0" w:color="auto"/>
              <w:left w:val="single" w:sz="4" w:space="0" w:color="auto"/>
              <w:bottom w:val="single" w:sz="4" w:space="0" w:color="auto"/>
              <w:right w:val="single" w:sz="4" w:space="0" w:color="auto"/>
            </w:tcBorders>
            <w:vAlign w:val="center"/>
          </w:tcPr>
          <w:p w14:paraId="7380C98B"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175" w:type="pct"/>
            <w:tcBorders>
              <w:top w:val="single" w:sz="4" w:space="0" w:color="auto"/>
              <w:left w:val="single" w:sz="4" w:space="0" w:color="auto"/>
              <w:bottom w:val="single" w:sz="4" w:space="0" w:color="auto"/>
              <w:right w:val="single" w:sz="4" w:space="0" w:color="auto"/>
            </w:tcBorders>
            <w:vAlign w:val="center"/>
          </w:tcPr>
          <w:p w14:paraId="2EC0C5EB"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664" w:type="pct"/>
            <w:tcBorders>
              <w:top w:val="single" w:sz="4" w:space="0" w:color="auto"/>
              <w:left w:val="single" w:sz="4" w:space="0" w:color="auto"/>
              <w:bottom w:val="single" w:sz="4" w:space="0" w:color="auto"/>
              <w:right w:val="single" w:sz="4" w:space="0" w:color="auto"/>
            </w:tcBorders>
            <w:vAlign w:val="center"/>
          </w:tcPr>
          <w:p w14:paraId="34759BEB"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703 MHz</w:t>
            </w:r>
          </w:p>
        </w:tc>
        <w:tc>
          <w:tcPr>
            <w:tcW w:w="669" w:type="pct"/>
            <w:tcBorders>
              <w:top w:val="single" w:sz="4" w:space="0" w:color="auto"/>
              <w:left w:val="single" w:sz="4" w:space="0" w:color="auto"/>
              <w:bottom w:val="single" w:sz="4" w:space="0" w:color="auto"/>
              <w:right w:val="single" w:sz="4" w:space="0" w:color="auto"/>
            </w:tcBorders>
            <w:vAlign w:val="center"/>
          </w:tcPr>
          <w:p w14:paraId="1EEB4E28" w14:textId="77777777" w:rsidR="00EA2B37" w:rsidRPr="0073594C" w:rsidRDefault="00EA2B37" w:rsidP="005A4037">
            <w:pPr>
              <w:keepNext/>
              <w:keepLines/>
              <w:spacing w:after="0"/>
              <w:jc w:val="right"/>
              <w:rPr>
                <w:rFonts w:ascii="Arial" w:hAnsi="Arial" w:cs="Arial"/>
                <w:color w:val="000000"/>
                <w:sz w:val="18"/>
                <w:lang w:eastAsia="zh-CN"/>
              </w:rPr>
            </w:pPr>
            <w:r>
              <w:rPr>
                <w:rFonts w:ascii="Arial" w:hAnsi="Arial" w:cs="Arial"/>
                <w:color w:val="000000"/>
                <w:sz w:val="18"/>
                <w:szCs w:val="18"/>
              </w:rPr>
              <w:t>612 MHz</w:t>
            </w:r>
          </w:p>
        </w:tc>
        <w:tc>
          <w:tcPr>
            <w:tcW w:w="175" w:type="pct"/>
            <w:tcBorders>
              <w:top w:val="single" w:sz="4" w:space="0" w:color="auto"/>
              <w:left w:val="single" w:sz="4" w:space="0" w:color="auto"/>
              <w:bottom w:val="single" w:sz="4" w:space="0" w:color="auto"/>
              <w:right w:val="single" w:sz="4" w:space="0" w:color="auto"/>
            </w:tcBorders>
            <w:vAlign w:val="center"/>
          </w:tcPr>
          <w:p w14:paraId="44220875" w14:textId="77777777" w:rsidR="00EA2B37" w:rsidRPr="0073594C" w:rsidRDefault="00EA2B37" w:rsidP="005A4037">
            <w:pPr>
              <w:keepNext/>
              <w:keepLines/>
              <w:spacing w:after="0"/>
              <w:jc w:val="center"/>
              <w:rPr>
                <w:rFonts w:ascii="Arial" w:hAnsi="Arial" w:cs="Arial"/>
                <w:color w:val="000000"/>
                <w:sz w:val="18"/>
              </w:rPr>
            </w:pPr>
            <w:r>
              <w:rPr>
                <w:rFonts w:ascii="Arial" w:hAnsi="Arial" w:cs="Arial"/>
                <w:color w:val="000000"/>
                <w:sz w:val="18"/>
                <w:szCs w:val="18"/>
              </w:rPr>
              <w:t>–</w:t>
            </w:r>
          </w:p>
        </w:tc>
        <w:tc>
          <w:tcPr>
            <w:tcW w:w="775" w:type="pct"/>
            <w:tcBorders>
              <w:top w:val="single" w:sz="4" w:space="0" w:color="auto"/>
              <w:left w:val="single" w:sz="4" w:space="0" w:color="auto"/>
              <w:bottom w:val="single" w:sz="4" w:space="0" w:color="auto"/>
              <w:right w:val="single" w:sz="4" w:space="0" w:color="auto"/>
            </w:tcBorders>
            <w:vAlign w:val="center"/>
          </w:tcPr>
          <w:p w14:paraId="68AB459F" w14:textId="77777777" w:rsidR="00EA2B37" w:rsidRPr="0073594C" w:rsidRDefault="00EA2B37" w:rsidP="005A4037">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470" w:type="pct"/>
            <w:tcBorders>
              <w:top w:val="single" w:sz="4" w:space="0" w:color="auto"/>
              <w:left w:val="single" w:sz="4" w:space="0" w:color="auto"/>
              <w:bottom w:val="single" w:sz="4" w:space="0" w:color="auto"/>
              <w:right w:val="single" w:sz="4" w:space="0" w:color="auto"/>
            </w:tcBorders>
            <w:vAlign w:val="center"/>
          </w:tcPr>
          <w:p w14:paraId="0D9ACBCB" w14:textId="77777777" w:rsidR="00EA2B37" w:rsidRPr="0073594C" w:rsidRDefault="00EA2B37" w:rsidP="005A4037">
            <w:pPr>
              <w:keepNext/>
              <w:keepLines/>
              <w:spacing w:after="0"/>
              <w:jc w:val="center"/>
              <w:rPr>
                <w:rFonts w:ascii="Arial" w:hAnsi="Arial" w:cs="Arial"/>
                <w:color w:val="000000"/>
                <w:sz w:val="18"/>
                <w:szCs w:val="18"/>
                <w:lang w:eastAsia="zh-CN"/>
              </w:rPr>
            </w:pPr>
            <w:r>
              <w:rPr>
                <w:rFonts w:ascii="Arial" w:hAnsi="Arial" w:cs="Arial"/>
                <w:color w:val="000000"/>
                <w:sz w:val="18"/>
                <w:szCs w:val="18"/>
              </w:rPr>
              <w:t>FDD</w:t>
            </w:r>
          </w:p>
        </w:tc>
      </w:tr>
    </w:tbl>
    <w:p w14:paraId="4A5AB28B" w14:textId="77777777" w:rsidR="00EA2B37" w:rsidRPr="0073594C" w:rsidRDefault="00EA2B37" w:rsidP="00EA2B37">
      <w:pPr>
        <w:rPr>
          <w:lang w:eastAsia="ko-KR"/>
        </w:rPr>
      </w:pPr>
    </w:p>
    <w:p w14:paraId="1480684C" w14:textId="2F8562C4" w:rsidR="00EA2B37" w:rsidRPr="006A0293" w:rsidRDefault="00EA2B37" w:rsidP="00EA2B37">
      <w:pPr>
        <w:pStyle w:val="41"/>
      </w:pPr>
      <w:bookmarkStart w:id="661" w:name="_Toc144251703"/>
      <w:r w:rsidRPr="006A0293">
        <w:t>5.</w:t>
      </w:r>
      <w:r>
        <w:t>63</w:t>
      </w:r>
      <w:r w:rsidRPr="0073594C">
        <w:rPr>
          <w:rFonts w:hint="eastAsia"/>
        </w:rPr>
        <w:t>.</w:t>
      </w:r>
      <w:r w:rsidRPr="0073594C">
        <w:t>1.2</w:t>
      </w:r>
      <w:r w:rsidRPr="0073594C">
        <w:tab/>
        <w:t xml:space="preserve">Channel bandwidths per operating band for </w:t>
      </w:r>
      <w:r w:rsidRPr="0073594C">
        <w:rPr>
          <w:rFonts w:hint="eastAsia"/>
        </w:rPr>
        <w:t>CA</w:t>
      </w:r>
      <w:bookmarkEnd w:id="661"/>
    </w:p>
    <w:p w14:paraId="1D2DF15F" w14:textId="2259FC6A" w:rsidR="00EA2B37" w:rsidRPr="0073594C" w:rsidRDefault="00EA2B37" w:rsidP="00EA2B37">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w:t>
      </w:r>
      <w:r>
        <w:rPr>
          <w:rFonts w:cs="Arial"/>
          <w:lang w:val="en-US" w:eastAsia="zh-CN"/>
        </w:rPr>
        <w:t>40</w:t>
      </w:r>
      <w:r w:rsidRPr="0073594C">
        <w:rPr>
          <w:rFonts w:cs="Arial"/>
          <w:lang w:val="en-US" w:eastAsia="zh-CN"/>
        </w:rPr>
        <w:t>+n</w:t>
      </w:r>
      <w:r>
        <w:rPr>
          <w:rFonts w:cs="Arial"/>
          <w:lang w:val="en-US" w:eastAsia="zh-CN"/>
        </w:rPr>
        <w:t>78</w:t>
      </w:r>
      <w:r w:rsidRPr="0073594C">
        <w:rPr>
          <w:rFonts w:cs="Arial"/>
          <w:lang w:val="en-US" w:eastAsia="zh-CN"/>
        </w:rPr>
        <w:t>+n</w:t>
      </w:r>
      <w:r>
        <w:rPr>
          <w:rFonts w:cs="Arial"/>
          <w:lang w:val="en-US" w:eastAsia="zh-CN"/>
        </w:rPr>
        <w:t>105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A2B37" w:rsidRPr="0073594C" w14:paraId="08C4D716"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91811D" w14:textId="77777777" w:rsidR="00EA2B37" w:rsidRPr="0073594C" w:rsidRDefault="00EA2B37" w:rsidP="005A4037">
            <w:pPr>
              <w:pStyle w:val="TAH"/>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712E079" w14:textId="77777777" w:rsidR="00EA2B37" w:rsidRPr="0073594C" w:rsidRDefault="00EA2B37" w:rsidP="005A4037">
            <w:pPr>
              <w:pStyle w:val="TAH"/>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4A3A3881" w14:textId="77777777" w:rsidR="00EA2B37" w:rsidRPr="0073594C" w:rsidRDefault="00EA2B37" w:rsidP="005A4037">
            <w:pPr>
              <w:pStyle w:val="TAH"/>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68FB2" w14:textId="77777777" w:rsidR="00EA2B37" w:rsidRPr="0073594C" w:rsidRDefault="00EA2B37" w:rsidP="005A4037">
            <w:pPr>
              <w:pStyle w:val="TAH"/>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4913698B" w14:textId="77777777" w:rsidR="00EA2B37" w:rsidRPr="0073594C" w:rsidRDefault="00EA2B37" w:rsidP="005A4037">
            <w:pPr>
              <w:pStyle w:val="TAH"/>
              <w:rPr>
                <w:szCs w:val="18"/>
                <w:lang w:val="en-US" w:eastAsia="zh-CN"/>
              </w:rPr>
            </w:pPr>
            <w:r w:rsidRPr="0073594C">
              <w:t>Bandwidth combination set</w:t>
            </w:r>
          </w:p>
        </w:tc>
      </w:tr>
      <w:tr w:rsidR="00EA2B37" w:rsidRPr="0073594C" w14:paraId="612D5211"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C1574" w14:textId="77777777" w:rsidR="00EA2B37" w:rsidRPr="0073594C" w:rsidRDefault="00EA2B37" w:rsidP="005A4037">
            <w:pPr>
              <w:keepNext/>
              <w:keepLines/>
              <w:spacing w:after="0"/>
              <w:jc w:val="center"/>
              <w:rPr>
                <w:rFonts w:ascii="Arial" w:eastAsia="宋体" w:hAnsi="Arial" w:cs="Arial"/>
                <w:sz w:val="18"/>
                <w:szCs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7EE"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78</w:t>
            </w:r>
            <w:r w:rsidRPr="0073594C">
              <w:rPr>
                <w:rFonts w:cs="Arial"/>
                <w:szCs w:val="18"/>
                <w:lang w:val="en-US" w:eastAsia="zh-CN"/>
              </w:rPr>
              <w:t>A</w:t>
            </w:r>
          </w:p>
          <w:p w14:paraId="23EA366C"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40</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6B36996F" w14:textId="77777777" w:rsidR="00EA2B37" w:rsidRPr="0073594C" w:rsidRDefault="00EA2B37" w:rsidP="005A4037">
            <w:pPr>
              <w:pStyle w:val="TAC"/>
              <w:rPr>
                <w:rFonts w:cs="Arial"/>
                <w:szCs w:val="18"/>
                <w:lang w:val="en-US" w:eastAsia="zh-CN"/>
              </w:rPr>
            </w:pPr>
            <w:r>
              <w:rPr>
                <w:rFonts w:cs="Arial"/>
                <w:color w:val="000000"/>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A92D1D" w14:textId="77777777" w:rsidR="00EA2B37" w:rsidRPr="0073594C" w:rsidRDefault="00EA2B37" w:rsidP="005A4037">
            <w:pPr>
              <w:keepNext/>
              <w:keepLines/>
              <w:spacing w:after="0"/>
              <w:jc w:val="center"/>
              <w:textAlignment w:val="bottom"/>
              <w:rPr>
                <w:rFonts w:ascii="Arial" w:hAnsi="Arial" w:cs="Arial"/>
                <w:szCs w:val="18"/>
                <w:lang w:val="en-US" w:eastAsia="zh-CN"/>
              </w:rPr>
            </w:pPr>
            <w:r>
              <w:rPr>
                <w:rFonts w:ascii="Arial" w:hAnsi="Arial" w:cs="Arial"/>
                <w:sz w:val="18"/>
                <w:szCs w:val="18"/>
                <w:lang w:val="en-US" w:eastAsia="zh-CN" w:bidi="ar"/>
              </w:rPr>
              <w:t>10, 15, 20, 25, 30, 40, 50, 60, 70, 80, 90, 100</w:t>
            </w:r>
          </w:p>
        </w:tc>
        <w:tc>
          <w:tcPr>
            <w:tcW w:w="1360" w:type="dxa"/>
            <w:tcBorders>
              <w:left w:val="single" w:sz="4" w:space="0" w:color="auto"/>
              <w:bottom w:val="nil"/>
              <w:right w:val="single" w:sz="4" w:space="0" w:color="auto"/>
            </w:tcBorders>
            <w:shd w:val="clear" w:color="auto" w:fill="auto"/>
            <w:vAlign w:val="center"/>
          </w:tcPr>
          <w:p w14:paraId="7D3479B0" w14:textId="77777777" w:rsidR="00EA2B37" w:rsidRPr="0073594C" w:rsidRDefault="00EA2B37" w:rsidP="005A4037">
            <w:pPr>
              <w:pStyle w:val="TAC"/>
              <w:rPr>
                <w:szCs w:val="18"/>
                <w:lang w:val="en-US" w:eastAsia="zh-CN"/>
              </w:rPr>
            </w:pPr>
            <w:r w:rsidRPr="0073594C">
              <w:rPr>
                <w:rFonts w:hint="eastAsia"/>
                <w:szCs w:val="18"/>
                <w:lang w:val="en-US" w:eastAsia="zh-CN"/>
              </w:rPr>
              <w:t>0</w:t>
            </w:r>
          </w:p>
        </w:tc>
      </w:tr>
      <w:tr w:rsidR="00EA2B37" w:rsidRPr="0073594C" w14:paraId="449B583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22B23D34" w14:textId="77777777" w:rsidR="00EA2B37" w:rsidRPr="0073594C" w:rsidRDefault="00EA2B37" w:rsidP="005A4037">
            <w:pPr>
              <w:pStyle w:val="TAC"/>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2C45D" w14:textId="77777777" w:rsidR="00EA2B37" w:rsidRPr="0073594C" w:rsidRDefault="00EA2B37" w:rsidP="005A4037">
            <w:pPr>
              <w:pStyle w:val="TAC"/>
              <w:rPr>
                <w:rFonts w:cs="Arial"/>
                <w:szCs w:val="18"/>
                <w:lang w:val="en-US" w:eastAsia="zh-CN"/>
              </w:rPr>
            </w:pPr>
            <w:r w:rsidRPr="0073594C">
              <w:rPr>
                <w:rFonts w:cs="Arial"/>
                <w:szCs w:val="18"/>
                <w:lang w:val="en-US" w:eastAsia="zh-CN"/>
              </w:rPr>
              <w:t>CA_n</w:t>
            </w:r>
            <w:r>
              <w:rPr>
                <w:rFonts w:cs="Arial"/>
                <w:szCs w:val="18"/>
                <w:lang w:val="en-US" w:eastAsia="zh-CN"/>
              </w:rPr>
              <w:t>78</w:t>
            </w:r>
            <w:r w:rsidRPr="0073594C">
              <w:rPr>
                <w:rFonts w:cs="Arial"/>
                <w:szCs w:val="18"/>
                <w:lang w:val="en-US" w:eastAsia="zh-CN"/>
              </w:rPr>
              <w:t>A-n</w:t>
            </w:r>
            <w:r>
              <w:rPr>
                <w:rFonts w:cs="Arial"/>
                <w:szCs w:val="18"/>
                <w:lang w:val="en-US" w:eastAsia="zh-CN"/>
              </w:rPr>
              <w:t>105</w:t>
            </w:r>
            <w:r w:rsidRPr="0073594C">
              <w:rPr>
                <w:rFonts w:cs="Arial"/>
                <w:szCs w:val="18"/>
                <w:lang w:val="en-US" w:eastAsia="zh-CN"/>
              </w:rPr>
              <w:t>A</w:t>
            </w:r>
          </w:p>
        </w:tc>
        <w:tc>
          <w:tcPr>
            <w:tcW w:w="730" w:type="dxa"/>
            <w:tcBorders>
              <w:left w:val="single" w:sz="4" w:space="0" w:color="auto"/>
              <w:right w:val="single" w:sz="4" w:space="0" w:color="auto"/>
            </w:tcBorders>
            <w:vAlign w:val="center"/>
          </w:tcPr>
          <w:p w14:paraId="589400C5" w14:textId="77777777" w:rsidR="00EA2B37" w:rsidRPr="0073594C" w:rsidRDefault="00EA2B37" w:rsidP="005A4037">
            <w:pPr>
              <w:pStyle w:val="TAC"/>
              <w:rPr>
                <w:rFonts w:cs="Arial"/>
                <w:szCs w:val="18"/>
                <w:lang w:val="en-US" w:eastAsia="zh-CN"/>
              </w:rPr>
            </w:pPr>
            <w:r>
              <w:rPr>
                <w:rFonts w:eastAsia="宋体" w:cs="Arial"/>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E6F5E" w14:textId="77777777" w:rsidR="00EA2B37" w:rsidRPr="0073594C" w:rsidRDefault="00EA2B37" w:rsidP="005A4037">
            <w:pPr>
              <w:keepNext/>
              <w:keepLines/>
              <w:spacing w:after="0"/>
              <w:jc w:val="center"/>
              <w:textAlignment w:val="bottom"/>
              <w:rPr>
                <w:rFonts w:ascii="Arial" w:hAnsi="Arial" w:cs="Arial"/>
                <w:szCs w:val="18"/>
                <w:lang w:val="en-US" w:eastAsia="zh-CN"/>
              </w:rPr>
            </w:pPr>
            <w:r w:rsidRPr="00E95DBA">
              <w:rPr>
                <w:rFonts w:ascii="Arial"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332EE9" w14:textId="77777777" w:rsidR="00EA2B37" w:rsidRPr="0073594C" w:rsidRDefault="00EA2B37" w:rsidP="005A4037">
            <w:pPr>
              <w:pStyle w:val="TAC"/>
              <w:rPr>
                <w:szCs w:val="18"/>
                <w:lang w:val="en-US" w:eastAsia="zh-CN"/>
              </w:rPr>
            </w:pPr>
          </w:p>
        </w:tc>
      </w:tr>
      <w:tr w:rsidR="00EA2B37" w:rsidRPr="0073594C" w14:paraId="5B2E21A8"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513D3" w14:textId="77777777" w:rsidR="00EA2B37" w:rsidRPr="0073594C" w:rsidRDefault="00EA2B37" w:rsidP="005A4037">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63C33" w14:textId="77777777" w:rsidR="00EA2B37" w:rsidRPr="0073594C" w:rsidRDefault="00EA2B37" w:rsidP="005A4037">
            <w:pPr>
              <w:pStyle w:val="TAC"/>
              <w:jc w:val="left"/>
              <w:rPr>
                <w:rFonts w:cs="Arial"/>
                <w:szCs w:val="18"/>
                <w:lang w:val="en-US" w:eastAsia="zh-CN"/>
              </w:rPr>
            </w:pPr>
          </w:p>
        </w:tc>
        <w:tc>
          <w:tcPr>
            <w:tcW w:w="730" w:type="dxa"/>
            <w:tcBorders>
              <w:left w:val="single" w:sz="4" w:space="0" w:color="auto"/>
              <w:right w:val="single" w:sz="4" w:space="0" w:color="auto"/>
            </w:tcBorders>
            <w:vAlign w:val="center"/>
          </w:tcPr>
          <w:p w14:paraId="05E0535D" w14:textId="77777777" w:rsidR="00EA2B37" w:rsidRPr="0073594C" w:rsidRDefault="00EA2B37" w:rsidP="005A4037">
            <w:pPr>
              <w:pStyle w:val="TAC"/>
              <w:rPr>
                <w:rFonts w:cs="Arial"/>
                <w:szCs w:val="18"/>
                <w:lang w:val="en-US" w:eastAsia="zh-CN"/>
              </w:rPr>
            </w:pPr>
            <w:r>
              <w:rPr>
                <w:rFonts w:cs="Arial"/>
                <w:szCs w:val="18"/>
                <w:lang w:val="en-US" w:eastAsia="zh-CN"/>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EABA61" w14:textId="77777777" w:rsidR="00EA2B37" w:rsidRPr="0073594C" w:rsidRDefault="00EA2B37" w:rsidP="005A4037">
            <w:pPr>
              <w:keepNext/>
              <w:keepLines/>
              <w:spacing w:after="0"/>
              <w:jc w:val="center"/>
              <w:textAlignment w:val="bottom"/>
              <w:rPr>
                <w:rFonts w:ascii="Arial" w:eastAsia="宋体" w:hAnsi="Arial" w:cs="Arial"/>
                <w:sz w:val="18"/>
                <w:szCs w:val="18"/>
                <w:lang w:val="en-US" w:eastAsia="zh-CN" w:bidi="ar"/>
              </w:rPr>
            </w:pPr>
            <w:r w:rsidRPr="002C3A0A">
              <w:rPr>
                <w:rFonts w:ascii="Arial" w:hAnsi="Arial" w:cs="Arial"/>
                <w:sz w:val="18"/>
                <w:szCs w:val="18"/>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CD96F" w14:textId="77777777" w:rsidR="00EA2B37" w:rsidRPr="0073594C" w:rsidRDefault="00EA2B37" w:rsidP="005A4037">
            <w:pPr>
              <w:pStyle w:val="TAC"/>
              <w:rPr>
                <w:szCs w:val="18"/>
                <w:lang w:val="en-US" w:eastAsia="zh-CN"/>
              </w:rPr>
            </w:pPr>
          </w:p>
        </w:tc>
      </w:tr>
    </w:tbl>
    <w:p w14:paraId="13CE1BED" w14:textId="77777777" w:rsidR="00EA2B37" w:rsidRPr="0073594C" w:rsidRDefault="00EA2B37" w:rsidP="00EA2B37">
      <w:pPr>
        <w:pStyle w:val="EditorsNote"/>
        <w:ind w:left="284" w:firstLine="0"/>
      </w:pPr>
      <w:r w:rsidRPr="0073594C">
        <w:rPr>
          <w:lang w:val="en-US" w:eastAsia="zh-CN"/>
        </w:rPr>
        <w:t xml:space="preserve"> </w:t>
      </w:r>
    </w:p>
    <w:p w14:paraId="65120A2B" w14:textId="2264E42E" w:rsidR="00EA2B37" w:rsidRPr="006A0293" w:rsidRDefault="00EA2B37" w:rsidP="00EA2B37">
      <w:pPr>
        <w:pStyle w:val="41"/>
      </w:pPr>
      <w:bookmarkStart w:id="662" w:name="_Toc144251704"/>
      <w:r>
        <w:t>5.63</w:t>
      </w:r>
      <w:r w:rsidRPr="0073594C">
        <w:t>.1.3</w:t>
      </w:r>
      <w:r w:rsidRPr="0073594C">
        <w:tab/>
      </w:r>
      <w:r w:rsidRPr="006A0293">
        <w:t>∆T</w:t>
      </w:r>
      <w:r w:rsidRPr="006A0293">
        <w:rPr>
          <w:vertAlign w:val="subscript"/>
        </w:rPr>
        <w:t>IB,c</w:t>
      </w:r>
      <w:r w:rsidRPr="006A0293">
        <w:t xml:space="preserve"> and ∆R</w:t>
      </w:r>
      <w:r w:rsidRPr="006A0293">
        <w:rPr>
          <w:vertAlign w:val="subscript"/>
        </w:rPr>
        <w:t>IB,c</w:t>
      </w:r>
      <w:r w:rsidRPr="006A0293">
        <w:t xml:space="preserve"> values</w:t>
      </w:r>
      <w:bookmarkEnd w:id="662"/>
    </w:p>
    <w:p w14:paraId="001D00DF" w14:textId="77777777" w:rsidR="00EA2B37" w:rsidRPr="0073594C" w:rsidRDefault="00EA2B37" w:rsidP="00EA2B37">
      <w:r w:rsidRPr="0073594C">
        <w:t xml:space="preserve">For </w:t>
      </w:r>
      <w:r w:rsidRPr="0073594C">
        <w:rPr>
          <w:lang w:val="en-US" w:eastAsia="zh-CN"/>
        </w:rPr>
        <w:t>CA_n</w:t>
      </w:r>
      <w:r>
        <w:rPr>
          <w:lang w:val="en-US" w:eastAsia="zh-CN"/>
        </w:rPr>
        <w:t>40</w:t>
      </w:r>
      <w:r w:rsidRPr="0073594C">
        <w:rPr>
          <w:lang w:val="en-US" w:eastAsia="zh-CN"/>
        </w:rPr>
        <w:t>-n</w:t>
      </w:r>
      <w:r>
        <w:rPr>
          <w:lang w:val="en-US" w:eastAsia="zh-CN"/>
        </w:rPr>
        <w:t>78</w:t>
      </w:r>
      <w:r w:rsidRPr="0073594C">
        <w:rPr>
          <w:lang w:val="en-US" w:eastAsia="zh-CN"/>
        </w:rPr>
        <w:t>-n</w:t>
      </w:r>
      <w:r>
        <w:rPr>
          <w:lang w:val="en-US" w:eastAsia="zh-CN"/>
        </w:rPr>
        <w:t>105</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w:t>
      </w:r>
      <w:r>
        <w:t>DC_28_n40-n78</w:t>
      </w:r>
      <w:r w:rsidRPr="0073594C">
        <w:t xml:space="preserve"> </w:t>
      </w:r>
      <w:r>
        <w:t xml:space="preserve">and </w:t>
      </w:r>
      <w:r w:rsidRPr="0073594C">
        <w:t>are given in the tables below.</w:t>
      </w:r>
    </w:p>
    <w:p w14:paraId="73B7180A" w14:textId="779D0D72" w:rsidR="00EA2B37" w:rsidRPr="0073594C" w:rsidRDefault="00EA2B37" w:rsidP="00EA2B37">
      <w:pPr>
        <w:pStyle w:val="TH"/>
        <w:rPr>
          <w:rFonts w:cs="Arial"/>
        </w:rPr>
      </w:pPr>
      <w:r w:rsidRPr="0073594C">
        <w:rPr>
          <w:rFonts w:cs="Arial"/>
        </w:rPr>
        <w:t xml:space="preserve">Table </w:t>
      </w:r>
      <w:r>
        <w:rPr>
          <w:rFonts w:cs="Arial" w:hint="eastAsia"/>
          <w:lang w:val="en-US" w:eastAsia="zh-CN"/>
        </w:rPr>
        <w:t>5.</w:t>
      </w:r>
      <w:r>
        <w:rPr>
          <w:rFonts w:cs="Arial"/>
          <w:lang w:val="en-US" w:eastAsia="zh-CN"/>
        </w:rPr>
        <w:t>63</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2B37" w:rsidRPr="0073594C" w14:paraId="0C1E71C7" w14:textId="77777777" w:rsidTr="005A4037">
        <w:trPr>
          <w:jc w:val="center"/>
        </w:trPr>
        <w:tc>
          <w:tcPr>
            <w:tcW w:w="2336" w:type="dxa"/>
            <w:vMerge w:val="restart"/>
            <w:tcBorders>
              <w:top w:val="single" w:sz="4" w:space="0" w:color="auto"/>
              <w:left w:val="single" w:sz="4" w:space="0" w:color="auto"/>
              <w:right w:val="single" w:sz="4" w:space="0" w:color="auto"/>
            </w:tcBorders>
          </w:tcPr>
          <w:p w14:paraId="52223E34"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B941D0"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EA2B37" w:rsidRPr="0073594C" w14:paraId="54148C04" w14:textId="77777777" w:rsidTr="005A4037">
        <w:trPr>
          <w:jc w:val="center"/>
        </w:trPr>
        <w:tc>
          <w:tcPr>
            <w:tcW w:w="2336" w:type="dxa"/>
            <w:vMerge/>
            <w:tcBorders>
              <w:left w:val="single" w:sz="4" w:space="0" w:color="auto"/>
              <w:bottom w:val="single" w:sz="4" w:space="0" w:color="auto"/>
              <w:right w:val="single" w:sz="4" w:space="0" w:color="auto"/>
            </w:tcBorders>
          </w:tcPr>
          <w:p w14:paraId="06FF8F07" w14:textId="77777777" w:rsidR="00EA2B37" w:rsidRPr="0073594C" w:rsidRDefault="00EA2B37" w:rsidP="005A4037">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1EA7B5" w14:textId="77777777" w:rsidR="00EA2B37" w:rsidRPr="0073594C" w:rsidRDefault="00EA2B37" w:rsidP="005A4037">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EA2B37" w:rsidRPr="0073594C" w14:paraId="11A23C6A"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4C5750"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1968" w:type="dxa"/>
            <w:tcBorders>
              <w:top w:val="single" w:sz="4" w:space="0" w:color="auto"/>
              <w:left w:val="single" w:sz="4" w:space="0" w:color="auto"/>
              <w:bottom w:val="single" w:sz="4" w:space="0" w:color="auto"/>
              <w:right w:val="single" w:sz="4" w:space="0" w:color="auto"/>
            </w:tcBorders>
            <w:vAlign w:val="center"/>
          </w:tcPr>
          <w:p w14:paraId="12BE5415"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AC7010"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3E5C3" w14:textId="77777777" w:rsidR="00EA2B37" w:rsidRPr="0073594C" w:rsidRDefault="00EA2B37" w:rsidP="005A4037">
            <w:pPr>
              <w:keepNext/>
              <w:keepLines/>
              <w:spacing w:after="0"/>
              <w:jc w:val="center"/>
              <w:rPr>
                <w:rFonts w:ascii="Arial" w:eastAsia="宋体" w:hAnsi="Arial"/>
                <w:color w:val="000000" w:themeColor="text1"/>
                <w:sz w:val="18"/>
                <w:lang w:val="en-US" w:eastAsia="zh-CN"/>
              </w:rPr>
            </w:pPr>
            <w:r>
              <w:rPr>
                <w:rFonts w:ascii="Arial" w:eastAsia="宋体" w:hAnsi="Arial"/>
                <w:color w:val="000000" w:themeColor="text1"/>
                <w:sz w:val="18"/>
                <w:lang w:val="en-US" w:eastAsia="zh-CN"/>
              </w:rPr>
              <w:t>0.5</w:t>
            </w:r>
          </w:p>
        </w:tc>
      </w:tr>
      <w:tr w:rsidR="00EA2B37" w:rsidRPr="0073594C" w14:paraId="23B81A55"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F4686E" w14:textId="77777777" w:rsidR="00EA2B37" w:rsidRPr="0073594C" w:rsidRDefault="00EA2B37" w:rsidP="005A4037">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16570719" w14:textId="77777777" w:rsidR="00EA2B37" w:rsidRPr="0073594C" w:rsidRDefault="00EA2B37" w:rsidP="005A4037">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8D6F6F5" w14:textId="77777777" w:rsidR="00EA2B37" w:rsidRPr="0073594C" w:rsidRDefault="00EA2B37" w:rsidP="00EA2B37">
      <w:pPr>
        <w:keepNext/>
        <w:keepLines/>
        <w:rPr>
          <w:rFonts w:ascii="Arial" w:hAnsi="Arial" w:cs="Arial"/>
        </w:rPr>
      </w:pPr>
    </w:p>
    <w:p w14:paraId="19CD0B2B" w14:textId="7A972679" w:rsidR="00EA2B37" w:rsidRPr="0073594C" w:rsidRDefault="00EA2B37" w:rsidP="00EA2B37">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63</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2124"/>
        <w:gridCol w:w="2095"/>
        <w:gridCol w:w="1450"/>
      </w:tblGrid>
      <w:tr w:rsidR="00EA2B37" w:rsidRPr="0073594C" w14:paraId="4C7D1277" w14:textId="77777777" w:rsidTr="005A4037">
        <w:trPr>
          <w:trHeight w:val="187"/>
          <w:jc w:val="center"/>
        </w:trPr>
        <w:tc>
          <w:tcPr>
            <w:tcW w:w="2551" w:type="dxa"/>
            <w:vMerge w:val="restart"/>
          </w:tcPr>
          <w:p w14:paraId="6A323541"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666" w:type="dxa"/>
            <w:gridSpan w:val="3"/>
            <w:vAlign w:val="center"/>
          </w:tcPr>
          <w:p w14:paraId="2331E724"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EA2B37" w:rsidRPr="0073594C" w14:paraId="25C195BA" w14:textId="77777777" w:rsidTr="005A4037">
        <w:trPr>
          <w:trHeight w:val="187"/>
          <w:jc w:val="center"/>
        </w:trPr>
        <w:tc>
          <w:tcPr>
            <w:tcW w:w="2551" w:type="dxa"/>
            <w:vMerge/>
            <w:tcBorders>
              <w:bottom w:val="single" w:sz="4" w:space="0" w:color="auto"/>
            </w:tcBorders>
          </w:tcPr>
          <w:p w14:paraId="753A3685" w14:textId="77777777" w:rsidR="00EA2B37" w:rsidRPr="0073594C" w:rsidRDefault="00EA2B37" w:rsidP="005A4037">
            <w:pPr>
              <w:keepNext/>
              <w:keepLines/>
              <w:spacing w:after="0"/>
              <w:jc w:val="center"/>
              <w:rPr>
                <w:rFonts w:ascii="Arial" w:eastAsia="等线" w:hAnsi="Arial"/>
                <w:b/>
                <w:color w:val="000000" w:themeColor="text1"/>
                <w:sz w:val="18"/>
              </w:rPr>
            </w:pPr>
          </w:p>
        </w:tc>
        <w:tc>
          <w:tcPr>
            <w:tcW w:w="5666" w:type="dxa"/>
            <w:gridSpan w:val="3"/>
            <w:vAlign w:val="center"/>
          </w:tcPr>
          <w:p w14:paraId="554A7D9B" w14:textId="77777777" w:rsidR="00EA2B37" w:rsidRPr="0073594C" w:rsidRDefault="00EA2B37" w:rsidP="005A4037">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EA2B37" w:rsidRPr="0073594C" w14:paraId="623E727F" w14:textId="77777777" w:rsidTr="005A4037">
        <w:trPr>
          <w:trHeight w:val="187"/>
          <w:jc w:val="center"/>
        </w:trPr>
        <w:tc>
          <w:tcPr>
            <w:tcW w:w="2551" w:type="dxa"/>
            <w:tcBorders>
              <w:bottom w:val="single" w:sz="4" w:space="0" w:color="auto"/>
            </w:tcBorders>
            <w:shd w:val="clear" w:color="auto" w:fill="auto"/>
          </w:tcPr>
          <w:p w14:paraId="0E99C210" w14:textId="77777777" w:rsidR="00EA2B37" w:rsidRPr="0073594C" w:rsidRDefault="00EA2B37" w:rsidP="005A4037">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w:t>
            </w:r>
            <w:r>
              <w:rPr>
                <w:rFonts w:ascii="Arial" w:eastAsia="宋体" w:hAnsi="Arial"/>
                <w:color w:val="000000"/>
                <w:sz w:val="18"/>
                <w:lang w:eastAsia="zh-CN"/>
              </w:rPr>
              <w:t>40A</w:t>
            </w:r>
            <w:r w:rsidRPr="0073594C">
              <w:rPr>
                <w:rFonts w:ascii="Arial" w:eastAsia="宋体" w:hAnsi="Arial"/>
                <w:color w:val="000000"/>
                <w:sz w:val="18"/>
                <w:lang w:eastAsia="zh-CN"/>
              </w:rPr>
              <w:t>-n</w:t>
            </w:r>
            <w:r>
              <w:rPr>
                <w:rFonts w:ascii="Arial" w:eastAsia="宋体" w:hAnsi="Arial"/>
                <w:color w:val="000000"/>
                <w:sz w:val="18"/>
                <w:lang w:eastAsia="zh-CN"/>
              </w:rPr>
              <w:t>78A</w:t>
            </w:r>
            <w:r w:rsidRPr="0073594C">
              <w:rPr>
                <w:rFonts w:ascii="Arial" w:eastAsia="宋体" w:hAnsi="Arial"/>
                <w:color w:val="000000"/>
                <w:sz w:val="18"/>
                <w:lang w:eastAsia="zh-CN"/>
              </w:rPr>
              <w:t>-n</w:t>
            </w:r>
            <w:r>
              <w:rPr>
                <w:rFonts w:ascii="Arial" w:eastAsia="宋体" w:hAnsi="Arial"/>
                <w:color w:val="000000"/>
                <w:sz w:val="18"/>
                <w:lang w:eastAsia="zh-CN"/>
              </w:rPr>
              <w:t>105A</w:t>
            </w:r>
          </w:p>
        </w:tc>
        <w:tc>
          <w:tcPr>
            <w:tcW w:w="2124" w:type="dxa"/>
            <w:vAlign w:val="center"/>
          </w:tcPr>
          <w:p w14:paraId="3BB689D9"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0.4</w:t>
            </w:r>
          </w:p>
        </w:tc>
        <w:tc>
          <w:tcPr>
            <w:tcW w:w="2095" w:type="dxa"/>
            <w:vAlign w:val="center"/>
          </w:tcPr>
          <w:p w14:paraId="64D31FD9"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447" w:type="dxa"/>
            <w:vAlign w:val="center"/>
          </w:tcPr>
          <w:p w14:paraId="1279B5C1" w14:textId="77777777" w:rsidR="00EA2B37" w:rsidRPr="0073594C" w:rsidRDefault="00EA2B37" w:rsidP="005A403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0.2</w:t>
            </w:r>
          </w:p>
        </w:tc>
      </w:tr>
      <w:tr w:rsidR="00EA2B37" w:rsidRPr="0073594C" w14:paraId="418EF703" w14:textId="77777777" w:rsidTr="005A4037">
        <w:trPr>
          <w:trHeight w:val="187"/>
          <w:jc w:val="center"/>
        </w:trPr>
        <w:tc>
          <w:tcPr>
            <w:tcW w:w="8220" w:type="dxa"/>
            <w:gridSpan w:val="4"/>
            <w:tcBorders>
              <w:top w:val="single" w:sz="4" w:space="0" w:color="auto"/>
            </w:tcBorders>
            <w:shd w:val="clear" w:color="auto" w:fill="auto"/>
          </w:tcPr>
          <w:p w14:paraId="10BB539F" w14:textId="77777777" w:rsidR="00EA2B37" w:rsidRPr="0073594C" w:rsidRDefault="00EA2B37" w:rsidP="005A4037">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D83BA4C" w14:textId="77777777" w:rsidR="00EA2B37" w:rsidRPr="0073594C" w:rsidRDefault="00EA2B37" w:rsidP="005A4037">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24A6FC3E" w14:textId="77777777" w:rsidR="00EA2B37" w:rsidRPr="0073594C" w:rsidRDefault="00EA2B37" w:rsidP="00EA2B37"/>
    <w:p w14:paraId="35279B4F" w14:textId="43A82368" w:rsidR="00EA2B37" w:rsidRPr="006A0293" w:rsidRDefault="00EA2B37" w:rsidP="00EA2B37">
      <w:pPr>
        <w:pStyle w:val="31"/>
        <w:rPr>
          <w:rFonts w:cs="Arial"/>
          <w:color w:val="000000" w:themeColor="text1"/>
          <w:szCs w:val="28"/>
        </w:rPr>
      </w:pPr>
      <w:bookmarkStart w:id="663" w:name="_Toc144251705"/>
      <w:r w:rsidRPr="00EA2B37">
        <w:rPr>
          <w:rFonts w:cs="Arial"/>
          <w:color w:val="000000" w:themeColor="text1"/>
          <w:szCs w:val="28"/>
        </w:rPr>
        <w:t>5.63</w:t>
      </w:r>
      <w:r w:rsidRPr="006A0293">
        <w:rPr>
          <w:rFonts w:cs="Arial"/>
          <w:color w:val="000000" w:themeColor="text1"/>
          <w:szCs w:val="28"/>
        </w:rPr>
        <w:t>.2</w:t>
      </w:r>
      <w:r w:rsidRPr="006A0293">
        <w:rPr>
          <w:rFonts w:cs="Arial"/>
          <w:color w:val="000000" w:themeColor="text1"/>
          <w:szCs w:val="28"/>
        </w:rPr>
        <w:tab/>
        <w:t>Specific for 2 bands UL CA</w:t>
      </w:r>
      <w:bookmarkEnd w:id="663"/>
    </w:p>
    <w:p w14:paraId="4B7DF5CC" w14:textId="0A7A1730" w:rsidR="00EA2B37" w:rsidRPr="006A0293" w:rsidRDefault="00EA2B37" w:rsidP="00EA2B37">
      <w:pPr>
        <w:pStyle w:val="41"/>
      </w:pPr>
      <w:bookmarkStart w:id="664" w:name="_Toc144251706"/>
      <w:r>
        <w:rPr>
          <w:rFonts w:hint="eastAsia"/>
        </w:rPr>
        <w:t>5.</w:t>
      </w:r>
      <w:r>
        <w:t>63</w:t>
      </w:r>
      <w:r w:rsidRPr="0073594C">
        <w:rPr>
          <w:rFonts w:hint="eastAsia"/>
        </w:rPr>
        <w:t>.</w:t>
      </w:r>
      <w:r w:rsidRPr="0073594C">
        <w:t>2.1</w:t>
      </w:r>
      <w:r w:rsidRPr="0073594C">
        <w:tab/>
      </w:r>
      <w:r w:rsidRPr="0073594C">
        <w:rPr>
          <w:rFonts w:hint="eastAsia"/>
        </w:rPr>
        <w:t>UE co-existence studies</w:t>
      </w:r>
      <w:bookmarkEnd w:id="664"/>
    </w:p>
    <w:p w14:paraId="7B9F4C70" w14:textId="6595A163" w:rsidR="00EA2B37" w:rsidRPr="0073594C" w:rsidRDefault="00EA2B37" w:rsidP="00EA2B37">
      <w:r w:rsidRPr="0073594C">
        <w:t xml:space="preserve">Table </w:t>
      </w:r>
      <w:r>
        <w:rPr>
          <w:rFonts w:hint="eastAsia"/>
          <w:lang w:val="en-US" w:eastAsia="zh-CN"/>
        </w:rPr>
        <w:t>5.</w:t>
      </w:r>
      <w:r>
        <w:rPr>
          <w:lang w:val="en-US" w:eastAsia="zh-CN"/>
        </w:rPr>
        <w:t>63</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29444EF0" w14:textId="6B3BD91B" w:rsidR="00EA2B37" w:rsidRPr="0073594C" w:rsidRDefault="00EA2B37" w:rsidP="00EA2B37">
      <w:r>
        <w:t>Table 5.63</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40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3E8EA5AB" w14:textId="3F810A1D" w:rsidR="00EA2B37" w:rsidRPr="0073594C" w:rsidRDefault="00EA2B37" w:rsidP="00EA2B37">
      <w:r>
        <w:t>Table 5.63</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105</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order IMD f</w:t>
      </w:r>
      <w:r>
        <w:t>or the UE coexistence analysis.</w:t>
      </w:r>
    </w:p>
    <w:p w14:paraId="01765C6E" w14:textId="6A14FFC8" w:rsidR="00EA2B37" w:rsidRPr="0073594C" w:rsidRDefault="00EA2B37" w:rsidP="00EA2B37">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-1: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4CC50860"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48A21"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F3E73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FAC69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A0A222"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78DD0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22308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1D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3384FE2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101803B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0453C8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1D38AB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42E97C4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B7FC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F60D7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13AC8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3723A1D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3" w:type="dxa"/>
            <w:tcBorders>
              <w:top w:val="nil"/>
              <w:left w:val="nil"/>
              <w:bottom w:val="single" w:sz="4" w:space="0" w:color="auto"/>
              <w:right w:val="single" w:sz="4" w:space="0" w:color="auto"/>
            </w:tcBorders>
            <w:shd w:val="clear" w:color="auto" w:fill="auto"/>
            <w:noWrap/>
            <w:vAlign w:val="center"/>
          </w:tcPr>
          <w:p w14:paraId="6D03B9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r>
      <w:tr w:rsidR="00EA2B37" w:rsidRPr="0073594C" w14:paraId="358676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522CA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88C4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AD8492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67B35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FAF5CC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30C0C4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B97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FB059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w:t>
            </w:r>
          </w:p>
        </w:tc>
        <w:tc>
          <w:tcPr>
            <w:tcW w:w="1842" w:type="dxa"/>
            <w:tcBorders>
              <w:top w:val="nil"/>
              <w:left w:val="nil"/>
              <w:bottom w:val="single" w:sz="4" w:space="0" w:color="auto"/>
              <w:right w:val="single" w:sz="4" w:space="0" w:color="auto"/>
            </w:tcBorders>
            <w:shd w:val="clear" w:color="auto" w:fill="auto"/>
            <w:noWrap/>
            <w:vAlign w:val="center"/>
          </w:tcPr>
          <w:p w14:paraId="0312F8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09C7EA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5600</w:t>
            </w:r>
          </w:p>
        </w:tc>
        <w:tc>
          <w:tcPr>
            <w:tcW w:w="1843" w:type="dxa"/>
            <w:tcBorders>
              <w:top w:val="nil"/>
              <w:left w:val="nil"/>
              <w:bottom w:val="single" w:sz="4" w:space="0" w:color="auto"/>
              <w:right w:val="single" w:sz="4" w:space="0" w:color="auto"/>
            </w:tcBorders>
            <w:shd w:val="clear" w:color="auto" w:fill="auto"/>
            <w:noWrap/>
            <w:vAlign w:val="center"/>
          </w:tcPr>
          <w:p w14:paraId="55810E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6200</w:t>
            </w:r>
          </w:p>
        </w:tc>
      </w:tr>
      <w:tr w:rsidR="00EA2B37" w:rsidRPr="0073594C" w14:paraId="1AA5251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3FA6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F5C4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39168F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4C7542C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98F54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562F593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8DD0D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7923D0B"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800</w:t>
            </w:r>
          </w:p>
        </w:tc>
        <w:tc>
          <w:tcPr>
            <w:tcW w:w="1842" w:type="dxa"/>
            <w:tcBorders>
              <w:top w:val="nil"/>
              <w:left w:val="nil"/>
              <w:bottom w:val="single" w:sz="4" w:space="0" w:color="auto"/>
              <w:right w:val="single" w:sz="4" w:space="0" w:color="auto"/>
            </w:tcBorders>
            <w:shd w:val="clear" w:color="auto" w:fill="auto"/>
            <w:noWrap/>
            <w:vAlign w:val="center"/>
          </w:tcPr>
          <w:p w14:paraId="403CC6E2"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1500</w:t>
            </w:r>
          </w:p>
        </w:tc>
        <w:tc>
          <w:tcPr>
            <w:tcW w:w="1985" w:type="dxa"/>
            <w:tcBorders>
              <w:top w:val="nil"/>
              <w:left w:val="nil"/>
              <w:bottom w:val="single" w:sz="4" w:space="0" w:color="auto"/>
              <w:right w:val="single" w:sz="4" w:space="0" w:color="auto"/>
            </w:tcBorders>
            <w:shd w:val="clear" w:color="auto" w:fill="auto"/>
            <w:noWrap/>
            <w:vAlign w:val="center"/>
          </w:tcPr>
          <w:p w14:paraId="76A6978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4200</w:t>
            </w:r>
          </w:p>
        </w:tc>
        <w:tc>
          <w:tcPr>
            <w:tcW w:w="1843" w:type="dxa"/>
            <w:tcBorders>
              <w:top w:val="nil"/>
              <w:left w:val="nil"/>
              <w:bottom w:val="single" w:sz="4" w:space="0" w:color="auto"/>
              <w:right w:val="single" w:sz="4" w:space="0" w:color="auto"/>
            </w:tcBorders>
            <w:shd w:val="clear" w:color="auto" w:fill="auto"/>
            <w:noWrap/>
            <w:vAlign w:val="center"/>
          </w:tcPr>
          <w:p w14:paraId="7010F9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5300</w:t>
            </w:r>
          </w:p>
        </w:tc>
      </w:tr>
      <w:tr w:rsidR="00EA2B37" w:rsidRPr="0073594C" w14:paraId="0821836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7F5A3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B3EC4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A7B6D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25AD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C89A8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5A8E9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BBE0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AC5AD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7900</w:t>
            </w:r>
          </w:p>
        </w:tc>
        <w:tc>
          <w:tcPr>
            <w:tcW w:w="1842" w:type="dxa"/>
            <w:tcBorders>
              <w:top w:val="nil"/>
              <w:left w:val="nil"/>
              <w:bottom w:val="single" w:sz="4" w:space="0" w:color="auto"/>
              <w:right w:val="single" w:sz="4" w:space="0" w:color="auto"/>
            </w:tcBorders>
            <w:shd w:val="clear" w:color="auto" w:fill="auto"/>
            <w:noWrap/>
            <w:vAlign w:val="center"/>
          </w:tcPr>
          <w:p w14:paraId="3125A45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8600</w:t>
            </w:r>
          </w:p>
        </w:tc>
        <w:tc>
          <w:tcPr>
            <w:tcW w:w="1985" w:type="dxa"/>
            <w:tcBorders>
              <w:top w:val="nil"/>
              <w:left w:val="nil"/>
              <w:bottom w:val="single" w:sz="4" w:space="0" w:color="auto"/>
              <w:right w:val="single" w:sz="4" w:space="0" w:color="auto"/>
            </w:tcBorders>
            <w:shd w:val="clear" w:color="auto" w:fill="auto"/>
            <w:noWrap/>
            <w:vAlign w:val="center"/>
          </w:tcPr>
          <w:p w14:paraId="0C1DE32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8900</w:t>
            </w:r>
          </w:p>
        </w:tc>
        <w:tc>
          <w:tcPr>
            <w:tcW w:w="1843" w:type="dxa"/>
            <w:tcBorders>
              <w:top w:val="nil"/>
              <w:left w:val="nil"/>
              <w:bottom w:val="single" w:sz="4" w:space="0" w:color="auto"/>
              <w:right w:val="single" w:sz="4" w:space="0" w:color="auto"/>
            </w:tcBorders>
            <w:shd w:val="clear" w:color="auto" w:fill="auto"/>
            <w:noWrap/>
            <w:vAlign w:val="center"/>
          </w:tcPr>
          <w:p w14:paraId="71A0820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10000</w:t>
            </w:r>
          </w:p>
        </w:tc>
      </w:tr>
      <w:tr w:rsidR="00EA2B37" w:rsidRPr="0073594C" w14:paraId="5146270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1C9FB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612789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4C9DD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F42811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5600F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2BCEC3F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5426D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661C9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3100</w:t>
            </w:r>
          </w:p>
        </w:tc>
        <w:tc>
          <w:tcPr>
            <w:tcW w:w="1842" w:type="dxa"/>
            <w:tcBorders>
              <w:top w:val="nil"/>
              <w:left w:val="nil"/>
              <w:bottom w:val="single" w:sz="4" w:space="0" w:color="auto"/>
              <w:right w:val="single" w:sz="4" w:space="0" w:color="auto"/>
            </w:tcBorders>
            <w:shd w:val="clear" w:color="auto" w:fill="auto"/>
            <w:noWrap/>
            <w:vAlign w:val="center"/>
          </w:tcPr>
          <w:p w14:paraId="6073D98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3900</w:t>
            </w:r>
          </w:p>
        </w:tc>
        <w:tc>
          <w:tcPr>
            <w:tcW w:w="1985" w:type="dxa"/>
            <w:tcBorders>
              <w:top w:val="nil"/>
              <w:left w:val="nil"/>
              <w:bottom w:val="single" w:sz="4" w:space="0" w:color="auto"/>
              <w:right w:val="single" w:sz="4" w:space="0" w:color="auto"/>
            </w:tcBorders>
            <w:shd w:val="clear" w:color="auto" w:fill="auto"/>
            <w:noWrap/>
            <w:vAlign w:val="center"/>
          </w:tcPr>
          <w:p w14:paraId="576DBC8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7500</w:t>
            </w:r>
          </w:p>
        </w:tc>
        <w:tc>
          <w:tcPr>
            <w:tcW w:w="1843" w:type="dxa"/>
            <w:tcBorders>
              <w:top w:val="nil"/>
              <w:left w:val="nil"/>
              <w:bottom w:val="single" w:sz="4" w:space="0" w:color="auto"/>
              <w:right w:val="single" w:sz="4" w:space="0" w:color="auto"/>
            </w:tcBorders>
            <w:shd w:val="clear" w:color="auto" w:fill="auto"/>
            <w:noWrap/>
            <w:vAlign w:val="center"/>
          </w:tcPr>
          <w:p w14:paraId="27E589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9100</w:t>
            </w:r>
          </w:p>
        </w:tc>
      </w:tr>
      <w:tr w:rsidR="00EA2B37" w:rsidRPr="0073594C" w14:paraId="6EC83F2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4106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7B608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D6F1D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4AC171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7A2EC1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1E76BF2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B44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F6CA1B"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3000</w:t>
            </w:r>
          </w:p>
        </w:tc>
        <w:tc>
          <w:tcPr>
            <w:tcW w:w="1842" w:type="dxa"/>
            <w:tcBorders>
              <w:top w:val="nil"/>
              <w:left w:val="nil"/>
              <w:bottom w:val="single" w:sz="4" w:space="0" w:color="auto"/>
              <w:right w:val="single" w:sz="4" w:space="0" w:color="auto"/>
            </w:tcBorders>
            <w:shd w:val="clear" w:color="auto" w:fill="auto"/>
            <w:noWrap/>
            <w:vAlign w:val="center"/>
          </w:tcPr>
          <w:p w14:paraId="7FB47A85" w14:textId="77777777" w:rsidR="00EA2B37" w:rsidRPr="00EA26FA"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1800</w:t>
            </w:r>
          </w:p>
        </w:tc>
        <w:tc>
          <w:tcPr>
            <w:tcW w:w="1985" w:type="dxa"/>
            <w:tcBorders>
              <w:top w:val="nil"/>
              <w:left w:val="nil"/>
              <w:bottom w:val="single" w:sz="4" w:space="0" w:color="auto"/>
              <w:right w:val="single" w:sz="4" w:space="0" w:color="auto"/>
            </w:tcBorders>
            <w:shd w:val="clear" w:color="auto" w:fill="auto"/>
            <w:noWrap/>
            <w:vAlign w:val="center"/>
          </w:tcPr>
          <w:p w14:paraId="49CD455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11200</w:t>
            </w:r>
          </w:p>
        </w:tc>
        <w:tc>
          <w:tcPr>
            <w:tcW w:w="1843" w:type="dxa"/>
            <w:tcBorders>
              <w:top w:val="nil"/>
              <w:left w:val="nil"/>
              <w:bottom w:val="single" w:sz="4" w:space="0" w:color="auto"/>
              <w:right w:val="single" w:sz="4" w:space="0" w:color="auto"/>
            </w:tcBorders>
            <w:shd w:val="clear" w:color="auto" w:fill="auto"/>
            <w:noWrap/>
            <w:vAlign w:val="center"/>
          </w:tcPr>
          <w:p w14:paraId="62E8F7C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12400</w:t>
            </w:r>
          </w:p>
        </w:tc>
      </w:tr>
      <w:tr w:rsidR="00EA2B37" w:rsidRPr="0073594C" w14:paraId="605D19F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0DD1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7DA6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B59ED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33F9B21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325E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527BB5B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B9220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F5BE4A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10200</w:t>
            </w:r>
          </w:p>
        </w:tc>
        <w:tc>
          <w:tcPr>
            <w:tcW w:w="1842" w:type="dxa"/>
            <w:tcBorders>
              <w:top w:val="nil"/>
              <w:left w:val="nil"/>
              <w:bottom w:val="single" w:sz="4" w:space="0" w:color="auto"/>
              <w:right w:val="single" w:sz="4" w:space="0" w:color="auto"/>
            </w:tcBorders>
            <w:shd w:val="clear" w:color="auto" w:fill="auto"/>
            <w:noWrap/>
            <w:vAlign w:val="center"/>
          </w:tcPr>
          <w:p w14:paraId="135EA5D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11000</w:t>
            </w:r>
          </w:p>
        </w:tc>
        <w:tc>
          <w:tcPr>
            <w:tcW w:w="1985" w:type="dxa"/>
            <w:tcBorders>
              <w:top w:val="nil"/>
              <w:left w:val="nil"/>
              <w:bottom w:val="single" w:sz="4" w:space="0" w:color="auto"/>
              <w:right w:val="single" w:sz="4" w:space="0" w:color="auto"/>
            </w:tcBorders>
            <w:shd w:val="clear" w:color="auto" w:fill="auto"/>
            <w:noWrap/>
            <w:vAlign w:val="center"/>
          </w:tcPr>
          <w:p w14:paraId="310E04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12200</w:t>
            </w:r>
          </w:p>
        </w:tc>
        <w:tc>
          <w:tcPr>
            <w:tcW w:w="1843" w:type="dxa"/>
            <w:tcBorders>
              <w:top w:val="nil"/>
              <w:left w:val="nil"/>
              <w:bottom w:val="single" w:sz="4" w:space="0" w:color="auto"/>
              <w:right w:val="single" w:sz="4" w:space="0" w:color="auto"/>
            </w:tcBorders>
            <w:shd w:val="clear" w:color="auto" w:fill="auto"/>
            <w:noWrap/>
            <w:vAlign w:val="center"/>
          </w:tcPr>
          <w:p w14:paraId="01BD33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13800</w:t>
            </w:r>
          </w:p>
        </w:tc>
      </w:tr>
      <w:tr w:rsidR="00EA2B37" w:rsidRPr="0073594C" w14:paraId="1112397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F8420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099E4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D0A93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9C6202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0CB44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6B8F68B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32FBA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5EBD7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12900</w:t>
            </w:r>
          </w:p>
        </w:tc>
        <w:tc>
          <w:tcPr>
            <w:tcW w:w="1842" w:type="dxa"/>
            <w:tcBorders>
              <w:top w:val="nil"/>
              <w:left w:val="nil"/>
              <w:bottom w:val="single" w:sz="4" w:space="0" w:color="auto"/>
              <w:right w:val="single" w:sz="4" w:space="0" w:color="auto"/>
            </w:tcBorders>
            <w:shd w:val="clear" w:color="auto" w:fill="auto"/>
            <w:noWrap/>
            <w:vAlign w:val="center"/>
          </w:tcPr>
          <w:p w14:paraId="53CA099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10800</w:t>
            </w:r>
          </w:p>
        </w:tc>
        <w:tc>
          <w:tcPr>
            <w:tcW w:w="1985" w:type="dxa"/>
            <w:tcBorders>
              <w:top w:val="nil"/>
              <w:left w:val="nil"/>
              <w:bottom w:val="single" w:sz="4" w:space="0" w:color="auto"/>
              <w:right w:val="single" w:sz="4" w:space="0" w:color="auto"/>
            </w:tcBorders>
            <w:shd w:val="clear" w:color="auto" w:fill="auto"/>
            <w:noWrap/>
            <w:vAlign w:val="center"/>
          </w:tcPr>
          <w:p w14:paraId="08DE1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6300</w:t>
            </w:r>
          </w:p>
        </w:tc>
        <w:tc>
          <w:tcPr>
            <w:tcW w:w="1843" w:type="dxa"/>
            <w:tcBorders>
              <w:top w:val="nil"/>
              <w:left w:val="nil"/>
              <w:bottom w:val="single" w:sz="4" w:space="0" w:color="auto"/>
              <w:right w:val="single" w:sz="4" w:space="0" w:color="auto"/>
            </w:tcBorders>
            <w:shd w:val="clear" w:color="auto" w:fill="auto"/>
            <w:noWrap/>
            <w:vAlign w:val="center"/>
          </w:tcPr>
          <w:p w14:paraId="4BAA9E8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5400</w:t>
            </w:r>
          </w:p>
        </w:tc>
      </w:tr>
      <w:tr w:rsidR="00EA2B37" w:rsidRPr="0073594C" w14:paraId="58875AB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B13AF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530647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C8ABC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5C95D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EC1FA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7F2651C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0849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B415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6800</w:t>
            </w:r>
          </w:p>
        </w:tc>
        <w:tc>
          <w:tcPr>
            <w:tcW w:w="1842" w:type="dxa"/>
            <w:tcBorders>
              <w:top w:val="nil"/>
              <w:left w:val="nil"/>
              <w:bottom w:val="single" w:sz="4" w:space="0" w:color="auto"/>
              <w:right w:val="single" w:sz="4" w:space="0" w:color="auto"/>
            </w:tcBorders>
            <w:shd w:val="clear" w:color="auto" w:fill="auto"/>
            <w:noWrap/>
            <w:vAlign w:val="center"/>
          </w:tcPr>
          <w:p w14:paraId="7F67629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5100</w:t>
            </w:r>
          </w:p>
        </w:tc>
        <w:tc>
          <w:tcPr>
            <w:tcW w:w="1985" w:type="dxa"/>
            <w:tcBorders>
              <w:top w:val="nil"/>
              <w:left w:val="nil"/>
              <w:bottom w:val="single" w:sz="4" w:space="0" w:color="auto"/>
              <w:right w:val="single" w:sz="4" w:space="0" w:color="auto"/>
            </w:tcBorders>
            <w:shd w:val="clear" w:color="auto" w:fill="auto"/>
            <w:noWrap/>
            <w:vAlign w:val="center"/>
          </w:tcPr>
          <w:p w14:paraId="3C3DA0C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600</w:t>
            </w:r>
          </w:p>
        </w:tc>
        <w:tc>
          <w:tcPr>
            <w:tcW w:w="1843" w:type="dxa"/>
            <w:tcBorders>
              <w:top w:val="nil"/>
              <w:left w:val="nil"/>
              <w:bottom w:val="single" w:sz="4" w:space="0" w:color="auto"/>
              <w:right w:val="single" w:sz="4" w:space="0" w:color="auto"/>
            </w:tcBorders>
            <w:shd w:val="clear" w:color="auto" w:fill="auto"/>
            <w:noWrap/>
            <w:vAlign w:val="center"/>
          </w:tcPr>
          <w:p w14:paraId="234DEA6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700</w:t>
            </w:r>
          </w:p>
        </w:tc>
      </w:tr>
      <w:tr w:rsidR="00EA2B37" w:rsidRPr="0073594C" w14:paraId="42FA76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1C096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A15A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B1065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11C87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843901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66C7CC3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896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79EE4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15500</w:t>
            </w:r>
          </w:p>
        </w:tc>
        <w:tc>
          <w:tcPr>
            <w:tcW w:w="1842" w:type="dxa"/>
            <w:tcBorders>
              <w:top w:val="nil"/>
              <w:left w:val="nil"/>
              <w:bottom w:val="single" w:sz="4" w:space="0" w:color="auto"/>
              <w:right w:val="single" w:sz="4" w:space="0" w:color="auto"/>
            </w:tcBorders>
            <w:shd w:val="clear" w:color="auto" w:fill="auto"/>
            <w:noWrap/>
            <w:vAlign w:val="center"/>
          </w:tcPr>
          <w:p w14:paraId="55AD2E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17600</w:t>
            </w:r>
          </w:p>
        </w:tc>
        <w:tc>
          <w:tcPr>
            <w:tcW w:w="1985" w:type="dxa"/>
            <w:tcBorders>
              <w:top w:val="nil"/>
              <w:left w:val="nil"/>
              <w:bottom w:val="single" w:sz="4" w:space="0" w:color="auto"/>
              <w:right w:val="single" w:sz="4" w:space="0" w:color="auto"/>
            </w:tcBorders>
            <w:shd w:val="clear" w:color="auto" w:fill="auto"/>
            <w:noWrap/>
            <w:vAlign w:val="center"/>
          </w:tcPr>
          <w:p w14:paraId="6FD7A12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12500</w:t>
            </w:r>
          </w:p>
        </w:tc>
        <w:tc>
          <w:tcPr>
            <w:tcW w:w="1843" w:type="dxa"/>
            <w:tcBorders>
              <w:top w:val="nil"/>
              <w:left w:val="nil"/>
              <w:bottom w:val="single" w:sz="4" w:space="0" w:color="auto"/>
              <w:right w:val="single" w:sz="4" w:space="0" w:color="auto"/>
            </w:tcBorders>
            <w:shd w:val="clear" w:color="auto" w:fill="auto"/>
            <w:noWrap/>
            <w:vAlign w:val="center"/>
          </w:tcPr>
          <w:p w14:paraId="3E4E8EC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13400</w:t>
            </w:r>
          </w:p>
        </w:tc>
      </w:tr>
      <w:tr w:rsidR="00EA2B37" w:rsidRPr="0073594C" w14:paraId="1D31AA7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16F9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5283A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91F71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0C1CB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5AEC7B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3B5E1CC7"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4E33C"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6E2606"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14500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EB59AFB"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16200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07711E"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8B4EE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14800</w:t>
            </w:r>
          </w:p>
        </w:tc>
      </w:tr>
    </w:tbl>
    <w:p w14:paraId="2482CE9E" w14:textId="77777777" w:rsidR="00EA2B37" w:rsidRPr="0073594C" w:rsidRDefault="00EA2B37" w:rsidP="00EA2B37">
      <w:pPr>
        <w:rPr>
          <w:lang w:eastAsia="ko-KR"/>
        </w:rPr>
      </w:pPr>
    </w:p>
    <w:p w14:paraId="493D5273" w14:textId="14BE3572"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7F979CF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D174"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C03A8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F919899"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97D35D"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946FF3"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color w:val="000000"/>
                <w:sz w:val="16"/>
                <w:szCs w:val="16"/>
              </w:rPr>
              <w:t>703</w:t>
            </w:r>
          </w:p>
        </w:tc>
      </w:tr>
      <w:tr w:rsidR="00EA2B37" w:rsidRPr="0073594C" w14:paraId="3A9E066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D61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5D419C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2300</w:t>
            </w:r>
          </w:p>
        </w:tc>
        <w:tc>
          <w:tcPr>
            <w:tcW w:w="1842" w:type="dxa"/>
            <w:tcBorders>
              <w:top w:val="nil"/>
              <w:left w:val="nil"/>
              <w:bottom w:val="single" w:sz="4" w:space="0" w:color="auto"/>
              <w:right w:val="single" w:sz="4" w:space="0" w:color="auto"/>
            </w:tcBorders>
            <w:shd w:val="clear" w:color="auto" w:fill="auto"/>
            <w:noWrap/>
            <w:vAlign w:val="center"/>
          </w:tcPr>
          <w:p w14:paraId="392D0F1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2400</w:t>
            </w:r>
          </w:p>
        </w:tc>
        <w:tc>
          <w:tcPr>
            <w:tcW w:w="1985" w:type="dxa"/>
            <w:tcBorders>
              <w:top w:val="nil"/>
              <w:left w:val="nil"/>
              <w:bottom w:val="single" w:sz="4" w:space="0" w:color="auto"/>
              <w:right w:val="single" w:sz="4" w:space="0" w:color="auto"/>
            </w:tcBorders>
            <w:shd w:val="clear" w:color="auto" w:fill="auto"/>
            <w:noWrap/>
            <w:vAlign w:val="center"/>
          </w:tcPr>
          <w:p w14:paraId="10A83E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217FB06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3887F11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695C3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740465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67B3FB8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7EC68B9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1E711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5431754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875E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10703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1737</w:t>
            </w:r>
          </w:p>
        </w:tc>
        <w:tc>
          <w:tcPr>
            <w:tcW w:w="1842" w:type="dxa"/>
            <w:tcBorders>
              <w:top w:val="nil"/>
              <w:left w:val="nil"/>
              <w:bottom w:val="single" w:sz="4" w:space="0" w:color="auto"/>
              <w:right w:val="single" w:sz="4" w:space="0" w:color="auto"/>
            </w:tcBorders>
            <w:shd w:val="clear" w:color="auto" w:fill="auto"/>
            <w:noWrap/>
            <w:vAlign w:val="center"/>
          </w:tcPr>
          <w:p w14:paraId="20ACEE0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1597</w:t>
            </w:r>
          </w:p>
        </w:tc>
        <w:tc>
          <w:tcPr>
            <w:tcW w:w="1985" w:type="dxa"/>
            <w:tcBorders>
              <w:top w:val="nil"/>
              <w:left w:val="nil"/>
              <w:bottom w:val="single" w:sz="4" w:space="0" w:color="auto"/>
              <w:right w:val="single" w:sz="4" w:space="0" w:color="auto"/>
            </w:tcBorders>
            <w:shd w:val="clear" w:color="auto" w:fill="auto"/>
            <w:noWrap/>
            <w:vAlign w:val="center"/>
          </w:tcPr>
          <w:p w14:paraId="25336CE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2963</w:t>
            </w:r>
          </w:p>
        </w:tc>
        <w:tc>
          <w:tcPr>
            <w:tcW w:w="1843" w:type="dxa"/>
            <w:tcBorders>
              <w:top w:val="nil"/>
              <w:left w:val="nil"/>
              <w:bottom w:val="single" w:sz="4" w:space="0" w:color="auto"/>
              <w:right w:val="single" w:sz="4" w:space="0" w:color="auto"/>
            </w:tcBorders>
            <w:shd w:val="clear" w:color="auto" w:fill="auto"/>
            <w:noWrap/>
            <w:vAlign w:val="center"/>
          </w:tcPr>
          <w:p w14:paraId="40E60A9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3103</w:t>
            </w:r>
          </w:p>
        </w:tc>
      </w:tr>
      <w:tr w:rsidR="00EA2B37" w:rsidRPr="0073594C" w14:paraId="5638AC3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6C517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7E696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129E2AC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58DAC0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5B0B293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42B0B28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E11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F305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3897</w:t>
            </w:r>
          </w:p>
        </w:tc>
        <w:tc>
          <w:tcPr>
            <w:tcW w:w="1842" w:type="dxa"/>
            <w:tcBorders>
              <w:top w:val="nil"/>
              <w:left w:val="nil"/>
              <w:bottom w:val="single" w:sz="4" w:space="0" w:color="auto"/>
              <w:right w:val="single" w:sz="4" w:space="0" w:color="auto"/>
            </w:tcBorders>
            <w:shd w:val="clear" w:color="auto" w:fill="auto"/>
            <w:noWrap/>
            <w:vAlign w:val="center"/>
          </w:tcPr>
          <w:p w14:paraId="6723218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4137</w:t>
            </w:r>
          </w:p>
        </w:tc>
        <w:tc>
          <w:tcPr>
            <w:tcW w:w="1985" w:type="dxa"/>
            <w:tcBorders>
              <w:top w:val="nil"/>
              <w:left w:val="nil"/>
              <w:bottom w:val="single" w:sz="4" w:space="0" w:color="auto"/>
              <w:right w:val="single" w:sz="4" w:space="0" w:color="auto"/>
            </w:tcBorders>
            <w:shd w:val="clear" w:color="auto" w:fill="auto"/>
            <w:noWrap/>
            <w:vAlign w:val="center"/>
          </w:tcPr>
          <w:p w14:paraId="49C9FB1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1074</w:t>
            </w:r>
          </w:p>
        </w:tc>
        <w:tc>
          <w:tcPr>
            <w:tcW w:w="1843" w:type="dxa"/>
            <w:tcBorders>
              <w:top w:val="nil"/>
              <w:left w:val="nil"/>
              <w:bottom w:val="single" w:sz="4" w:space="0" w:color="auto"/>
              <w:right w:val="single" w:sz="4" w:space="0" w:color="auto"/>
            </w:tcBorders>
            <w:shd w:val="clear" w:color="auto" w:fill="auto"/>
            <w:noWrap/>
            <w:vAlign w:val="center"/>
          </w:tcPr>
          <w:p w14:paraId="64B304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894</w:t>
            </w:r>
          </w:p>
        </w:tc>
      </w:tr>
      <w:tr w:rsidR="00EA2B37" w:rsidRPr="0073594C" w14:paraId="7C77D10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BEE76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9BF160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22BD07A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8DC385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36B0A5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E50EB2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9A6F8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474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5263</w:t>
            </w:r>
          </w:p>
        </w:tc>
        <w:tc>
          <w:tcPr>
            <w:tcW w:w="1842" w:type="dxa"/>
            <w:tcBorders>
              <w:top w:val="nil"/>
              <w:left w:val="nil"/>
              <w:bottom w:val="single" w:sz="4" w:space="0" w:color="auto"/>
              <w:right w:val="single" w:sz="4" w:space="0" w:color="auto"/>
            </w:tcBorders>
            <w:shd w:val="clear" w:color="auto" w:fill="auto"/>
            <w:noWrap/>
            <w:vAlign w:val="center"/>
          </w:tcPr>
          <w:p w14:paraId="3BF23E4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5503</w:t>
            </w:r>
          </w:p>
        </w:tc>
        <w:tc>
          <w:tcPr>
            <w:tcW w:w="1985" w:type="dxa"/>
            <w:tcBorders>
              <w:top w:val="nil"/>
              <w:left w:val="nil"/>
              <w:bottom w:val="single" w:sz="4" w:space="0" w:color="auto"/>
              <w:right w:val="single" w:sz="4" w:space="0" w:color="auto"/>
            </w:tcBorders>
            <w:shd w:val="clear" w:color="auto" w:fill="auto"/>
            <w:noWrap/>
            <w:vAlign w:val="center"/>
          </w:tcPr>
          <w:p w14:paraId="574D2202"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3626</w:t>
            </w:r>
          </w:p>
        </w:tc>
        <w:tc>
          <w:tcPr>
            <w:tcW w:w="1843" w:type="dxa"/>
            <w:tcBorders>
              <w:top w:val="nil"/>
              <w:left w:val="nil"/>
              <w:bottom w:val="single" w:sz="4" w:space="0" w:color="auto"/>
              <w:right w:val="single" w:sz="4" w:space="0" w:color="auto"/>
            </w:tcBorders>
            <w:shd w:val="clear" w:color="auto" w:fill="auto"/>
            <w:noWrap/>
            <w:vAlign w:val="center"/>
          </w:tcPr>
          <w:p w14:paraId="451E813D"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3806</w:t>
            </w:r>
          </w:p>
        </w:tc>
      </w:tr>
      <w:tr w:rsidR="00EA2B37" w:rsidRPr="0073594C" w14:paraId="142AA39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5B44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568D8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23D2E6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029D168"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F5327CC" w14:textId="77777777" w:rsidR="00EA2B37" w:rsidRPr="00763B7B"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|3*fy_high – 1*fx_low|</w:t>
            </w:r>
          </w:p>
        </w:tc>
      </w:tr>
      <w:tr w:rsidR="00EA2B37" w:rsidRPr="0073594C" w14:paraId="6461692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D34D7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3F4FDE7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6197</w:t>
            </w:r>
          </w:p>
        </w:tc>
        <w:tc>
          <w:tcPr>
            <w:tcW w:w="1842" w:type="dxa"/>
            <w:tcBorders>
              <w:top w:val="nil"/>
              <w:left w:val="nil"/>
              <w:bottom w:val="single" w:sz="4" w:space="0" w:color="auto"/>
              <w:right w:val="single" w:sz="4" w:space="0" w:color="auto"/>
            </w:tcBorders>
            <w:shd w:val="clear" w:color="auto" w:fill="auto"/>
            <w:noWrap/>
            <w:vAlign w:val="center"/>
          </w:tcPr>
          <w:p w14:paraId="76166E5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6537</w:t>
            </w:r>
          </w:p>
        </w:tc>
        <w:tc>
          <w:tcPr>
            <w:tcW w:w="1985" w:type="dxa"/>
            <w:tcBorders>
              <w:top w:val="nil"/>
              <w:left w:val="nil"/>
              <w:bottom w:val="single" w:sz="4" w:space="0" w:color="auto"/>
              <w:right w:val="single" w:sz="4" w:space="0" w:color="auto"/>
            </w:tcBorders>
            <w:shd w:val="clear" w:color="auto" w:fill="auto"/>
            <w:noWrap/>
            <w:vAlign w:val="center"/>
          </w:tcPr>
          <w:p w14:paraId="559319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411</w:t>
            </w:r>
          </w:p>
        </w:tc>
        <w:tc>
          <w:tcPr>
            <w:tcW w:w="1843" w:type="dxa"/>
            <w:tcBorders>
              <w:top w:val="nil"/>
              <w:left w:val="nil"/>
              <w:bottom w:val="single" w:sz="4" w:space="0" w:color="auto"/>
              <w:right w:val="single" w:sz="4" w:space="0" w:color="auto"/>
            </w:tcBorders>
            <w:shd w:val="clear" w:color="auto" w:fill="auto"/>
            <w:noWrap/>
            <w:vAlign w:val="center"/>
          </w:tcPr>
          <w:p w14:paraId="074B073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191</w:t>
            </w:r>
          </w:p>
        </w:tc>
      </w:tr>
      <w:tr w:rsidR="00EA2B37" w:rsidRPr="0073594C" w14:paraId="103C27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0BEDA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CA852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06BC26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710E9BD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87EB6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28422E8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C109B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9F77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3194</w:t>
            </w:r>
          </w:p>
        </w:tc>
        <w:tc>
          <w:tcPr>
            <w:tcW w:w="1842" w:type="dxa"/>
            <w:tcBorders>
              <w:top w:val="nil"/>
              <w:left w:val="nil"/>
              <w:bottom w:val="single" w:sz="4" w:space="0" w:color="auto"/>
              <w:right w:val="single" w:sz="4" w:space="0" w:color="auto"/>
            </w:tcBorders>
            <w:shd w:val="clear" w:color="auto" w:fill="auto"/>
            <w:noWrap/>
            <w:vAlign w:val="center"/>
          </w:tcPr>
          <w:p w14:paraId="46BDC2A4"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3474</w:t>
            </w:r>
          </w:p>
        </w:tc>
        <w:tc>
          <w:tcPr>
            <w:tcW w:w="1985" w:type="dxa"/>
            <w:tcBorders>
              <w:top w:val="nil"/>
              <w:left w:val="nil"/>
              <w:bottom w:val="single" w:sz="4" w:space="0" w:color="auto"/>
              <w:right w:val="single" w:sz="4" w:space="0" w:color="auto"/>
            </w:tcBorders>
            <w:shd w:val="clear" w:color="auto" w:fill="auto"/>
            <w:noWrap/>
            <w:vAlign w:val="center"/>
          </w:tcPr>
          <w:p w14:paraId="78E0F55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5926</w:t>
            </w:r>
          </w:p>
        </w:tc>
        <w:tc>
          <w:tcPr>
            <w:tcW w:w="1843" w:type="dxa"/>
            <w:tcBorders>
              <w:top w:val="nil"/>
              <w:left w:val="nil"/>
              <w:bottom w:val="single" w:sz="4" w:space="0" w:color="auto"/>
              <w:right w:val="single" w:sz="4" w:space="0" w:color="auto"/>
            </w:tcBorders>
            <w:shd w:val="clear" w:color="auto" w:fill="auto"/>
            <w:noWrap/>
            <w:vAlign w:val="center"/>
          </w:tcPr>
          <w:p w14:paraId="69316D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6206</w:t>
            </w:r>
          </w:p>
        </w:tc>
      </w:tr>
      <w:tr w:rsidR="00EA2B37" w:rsidRPr="0073594C" w14:paraId="53736CF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009E6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8C9C4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F8B63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217B2E6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DB0D1F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7C54EF9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8D63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FAFC2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7563</w:t>
            </w:r>
          </w:p>
        </w:tc>
        <w:tc>
          <w:tcPr>
            <w:tcW w:w="1842" w:type="dxa"/>
            <w:tcBorders>
              <w:top w:val="nil"/>
              <w:left w:val="nil"/>
              <w:bottom w:val="single" w:sz="4" w:space="0" w:color="auto"/>
              <w:right w:val="single" w:sz="4" w:space="0" w:color="auto"/>
            </w:tcBorders>
            <w:shd w:val="clear" w:color="auto" w:fill="auto"/>
            <w:noWrap/>
            <w:vAlign w:val="center"/>
          </w:tcPr>
          <w:p w14:paraId="24B4F33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7903</w:t>
            </w:r>
          </w:p>
        </w:tc>
        <w:tc>
          <w:tcPr>
            <w:tcW w:w="1985" w:type="dxa"/>
            <w:tcBorders>
              <w:top w:val="nil"/>
              <w:left w:val="nil"/>
              <w:bottom w:val="single" w:sz="4" w:space="0" w:color="auto"/>
              <w:right w:val="single" w:sz="4" w:space="0" w:color="auto"/>
            </w:tcBorders>
            <w:shd w:val="clear" w:color="auto" w:fill="auto"/>
            <w:noWrap/>
            <w:vAlign w:val="center"/>
          </w:tcPr>
          <w:p w14:paraId="4CE2AA0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4289</w:t>
            </w:r>
          </w:p>
        </w:tc>
        <w:tc>
          <w:tcPr>
            <w:tcW w:w="1843" w:type="dxa"/>
            <w:tcBorders>
              <w:top w:val="nil"/>
              <w:left w:val="nil"/>
              <w:bottom w:val="single" w:sz="4" w:space="0" w:color="auto"/>
              <w:right w:val="single" w:sz="4" w:space="0" w:color="auto"/>
            </w:tcBorders>
            <w:shd w:val="clear" w:color="auto" w:fill="auto"/>
            <w:noWrap/>
            <w:vAlign w:val="center"/>
          </w:tcPr>
          <w:p w14:paraId="2EA148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4509</w:t>
            </w:r>
          </w:p>
        </w:tc>
      </w:tr>
      <w:tr w:rsidR="00EA2B37" w:rsidRPr="0073594C" w14:paraId="690B67B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782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4D30D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E5730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1DB1FF0"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E652363"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4*fx_low|</w:t>
            </w:r>
          </w:p>
        </w:tc>
      </w:tr>
      <w:tr w:rsidR="00EA2B37" w:rsidRPr="0073594C" w14:paraId="0AC2C46C"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63C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AD51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512</w:t>
            </w:r>
          </w:p>
        </w:tc>
        <w:tc>
          <w:tcPr>
            <w:tcW w:w="1842" w:type="dxa"/>
            <w:tcBorders>
              <w:top w:val="nil"/>
              <w:left w:val="nil"/>
              <w:bottom w:val="single" w:sz="4" w:space="0" w:color="auto"/>
              <w:right w:val="single" w:sz="4" w:space="0" w:color="auto"/>
            </w:tcBorders>
            <w:shd w:val="clear" w:color="auto" w:fill="auto"/>
            <w:noWrap/>
            <w:vAlign w:val="center"/>
          </w:tcPr>
          <w:p w14:paraId="5714F02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252</w:t>
            </w:r>
          </w:p>
        </w:tc>
        <w:tc>
          <w:tcPr>
            <w:tcW w:w="1985" w:type="dxa"/>
            <w:tcBorders>
              <w:top w:val="nil"/>
              <w:left w:val="nil"/>
              <w:bottom w:val="single" w:sz="4" w:space="0" w:color="auto"/>
              <w:right w:val="single" w:sz="4" w:space="0" w:color="auto"/>
            </w:tcBorders>
            <w:shd w:val="clear" w:color="auto" w:fill="auto"/>
            <w:noWrap/>
            <w:vAlign w:val="center"/>
          </w:tcPr>
          <w:p w14:paraId="594D172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8937</w:t>
            </w:r>
          </w:p>
        </w:tc>
        <w:tc>
          <w:tcPr>
            <w:tcW w:w="1843" w:type="dxa"/>
            <w:tcBorders>
              <w:top w:val="nil"/>
              <w:left w:val="nil"/>
              <w:bottom w:val="single" w:sz="4" w:space="0" w:color="auto"/>
              <w:right w:val="single" w:sz="4" w:space="0" w:color="auto"/>
            </w:tcBorders>
            <w:shd w:val="clear" w:color="auto" w:fill="auto"/>
            <w:noWrap/>
            <w:vAlign w:val="center"/>
          </w:tcPr>
          <w:p w14:paraId="7D7EF6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8497</w:t>
            </w:r>
          </w:p>
        </w:tc>
      </w:tr>
      <w:tr w:rsidR="00EA2B37" w:rsidRPr="0073594C" w14:paraId="187CCF2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620E6"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959043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2703010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4C387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3C1F51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0D4909C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24E3C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D4297B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2491</w:t>
            </w:r>
          </w:p>
        </w:tc>
        <w:tc>
          <w:tcPr>
            <w:tcW w:w="1842" w:type="dxa"/>
            <w:tcBorders>
              <w:top w:val="nil"/>
              <w:left w:val="nil"/>
              <w:bottom w:val="single" w:sz="4" w:space="0" w:color="auto"/>
              <w:right w:val="single" w:sz="4" w:space="0" w:color="auto"/>
            </w:tcBorders>
            <w:shd w:val="clear" w:color="auto" w:fill="auto"/>
            <w:noWrap/>
            <w:vAlign w:val="center"/>
          </w:tcPr>
          <w:p w14:paraId="6EC231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2811</w:t>
            </w:r>
          </w:p>
        </w:tc>
        <w:tc>
          <w:tcPr>
            <w:tcW w:w="1985" w:type="dxa"/>
            <w:tcBorders>
              <w:top w:val="nil"/>
              <w:left w:val="nil"/>
              <w:bottom w:val="single" w:sz="4" w:space="0" w:color="auto"/>
              <w:right w:val="single" w:sz="4" w:space="0" w:color="auto"/>
            </w:tcBorders>
            <w:shd w:val="clear" w:color="auto" w:fill="auto"/>
            <w:noWrap/>
            <w:vAlign w:val="center"/>
          </w:tcPr>
          <w:p w14:paraId="2AF9760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5874</w:t>
            </w:r>
          </w:p>
        </w:tc>
        <w:tc>
          <w:tcPr>
            <w:tcW w:w="1843" w:type="dxa"/>
            <w:tcBorders>
              <w:top w:val="nil"/>
              <w:left w:val="nil"/>
              <w:bottom w:val="single" w:sz="4" w:space="0" w:color="auto"/>
              <w:right w:val="single" w:sz="4" w:space="0" w:color="auto"/>
            </w:tcBorders>
            <w:shd w:val="clear" w:color="auto" w:fill="auto"/>
            <w:noWrap/>
            <w:vAlign w:val="center"/>
          </w:tcPr>
          <w:p w14:paraId="3F3271E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5494</w:t>
            </w:r>
          </w:p>
        </w:tc>
      </w:tr>
      <w:tr w:rsidR="00EA2B37" w:rsidRPr="0073594C" w14:paraId="596FF15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081298"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EBE371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2557B4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468070C"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5E33B89"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|fy_high + 4*fx_high|</w:t>
            </w:r>
          </w:p>
        </w:tc>
      </w:tr>
      <w:tr w:rsidR="00EA2B37" w:rsidRPr="0073594C" w14:paraId="0CB52B0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8AE9D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394595"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4952</w:t>
            </w:r>
          </w:p>
        </w:tc>
        <w:tc>
          <w:tcPr>
            <w:tcW w:w="1842" w:type="dxa"/>
            <w:tcBorders>
              <w:top w:val="nil"/>
              <w:left w:val="nil"/>
              <w:bottom w:val="single" w:sz="4" w:space="0" w:color="auto"/>
              <w:right w:val="single" w:sz="4" w:space="0" w:color="auto"/>
            </w:tcBorders>
            <w:shd w:val="clear" w:color="auto" w:fill="auto"/>
            <w:noWrap/>
            <w:vAlign w:val="center"/>
          </w:tcPr>
          <w:p w14:paraId="522F174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5212</w:t>
            </w:r>
          </w:p>
        </w:tc>
        <w:tc>
          <w:tcPr>
            <w:tcW w:w="1985" w:type="dxa"/>
            <w:tcBorders>
              <w:top w:val="nil"/>
              <w:left w:val="nil"/>
              <w:bottom w:val="single" w:sz="4" w:space="0" w:color="auto"/>
              <w:right w:val="single" w:sz="4" w:space="0" w:color="auto"/>
            </w:tcBorders>
            <w:shd w:val="clear" w:color="auto" w:fill="auto"/>
            <w:noWrap/>
            <w:vAlign w:val="center"/>
          </w:tcPr>
          <w:p w14:paraId="739C064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9863</w:t>
            </w:r>
          </w:p>
        </w:tc>
        <w:tc>
          <w:tcPr>
            <w:tcW w:w="1843" w:type="dxa"/>
            <w:tcBorders>
              <w:top w:val="nil"/>
              <w:left w:val="nil"/>
              <w:bottom w:val="single" w:sz="4" w:space="0" w:color="auto"/>
              <w:right w:val="single" w:sz="4" w:space="0" w:color="auto"/>
            </w:tcBorders>
            <w:shd w:val="clear" w:color="auto" w:fill="auto"/>
            <w:noWrap/>
            <w:vAlign w:val="center"/>
          </w:tcPr>
          <w:p w14:paraId="43AADB8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10303</w:t>
            </w:r>
          </w:p>
        </w:tc>
      </w:tr>
      <w:tr w:rsidR="00EA2B37" w:rsidRPr="0073594C" w14:paraId="4142BFF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417D7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477461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EC82C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06BB5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F2D207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204ACDA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CAF9B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DD9AD0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6589</w:t>
            </w:r>
          </w:p>
        </w:tc>
        <w:tc>
          <w:tcPr>
            <w:tcW w:w="1842" w:type="dxa"/>
            <w:tcBorders>
              <w:top w:val="nil"/>
              <w:left w:val="nil"/>
              <w:bottom w:val="single" w:sz="4" w:space="0" w:color="auto"/>
              <w:right w:val="single" w:sz="4" w:space="0" w:color="auto"/>
            </w:tcBorders>
            <w:shd w:val="clear" w:color="auto" w:fill="auto"/>
            <w:noWrap/>
            <w:vAlign w:val="center"/>
          </w:tcPr>
          <w:p w14:paraId="02D0BC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6909</w:t>
            </w:r>
          </w:p>
        </w:tc>
        <w:tc>
          <w:tcPr>
            <w:tcW w:w="1985" w:type="dxa"/>
            <w:tcBorders>
              <w:top w:val="nil"/>
              <w:left w:val="nil"/>
              <w:bottom w:val="single" w:sz="4" w:space="0" w:color="auto"/>
              <w:right w:val="single" w:sz="4" w:space="0" w:color="auto"/>
            </w:tcBorders>
            <w:shd w:val="clear" w:color="auto" w:fill="auto"/>
            <w:noWrap/>
            <w:vAlign w:val="center"/>
          </w:tcPr>
          <w:p w14:paraId="1CED2EA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8226</w:t>
            </w:r>
          </w:p>
        </w:tc>
        <w:tc>
          <w:tcPr>
            <w:tcW w:w="1843" w:type="dxa"/>
            <w:tcBorders>
              <w:top w:val="nil"/>
              <w:left w:val="nil"/>
              <w:bottom w:val="single" w:sz="4" w:space="0" w:color="auto"/>
              <w:right w:val="single" w:sz="4" w:space="0" w:color="auto"/>
            </w:tcBorders>
            <w:shd w:val="clear" w:color="auto" w:fill="auto"/>
            <w:noWrap/>
            <w:vAlign w:val="center"/>
          </w:tcPr>
          <w:p w14:paraId="5222E8D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8606</w:t>
            </w:r>
          </w:p>
        </w:tc>
      </w:tr>
      <w:tr w:rsidR="00EA2B37" w:rsidRPr="0073594C" w14:paraId="1A8C9FF1"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15CAE"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D828F"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2300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691D3"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2400</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E25186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663</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251B14"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703</w:t>
            </w:r>
          </w:p>
        </w:tc>
      </w:tr>
    </w:tbl>
    <w:p w14:paraId="1FE09394" w14:textId="77777777" w:rsidR="00EA2B37" w:rsidRPr="0073594C" w:rsidRDefault="00EA2B37" w:rsidP="00EA2B37">
      <w:pPr>
        <w:rPr>
          <w:lang w:eastAsia="ko-KR"/>
        </w:rPr>
      </w:pPr>
    </w:p>
    <w:p w14:paraId="058A62FF" w14:textId="2484E658" w:rsidR="00EA2B37" w:rsidRPr="0073594C" w:rsidRDefault="00EA2B37" w:rsidP="00EA2B37">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105</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EA2B37" w:rsidRPr="0073594C" w14:paraId="252C6D85"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47607" w14:textId="77777777" w:rsidR="00EA2B37" w:rsidRPr="0073594C" w:rsidRDefault="00EA2B37" w:rsidP="005A4037">
            <w:pPr>
              <w:spacing w:after="0"/>
              <w:rPr>
                <w:rFonts w:ascii="Arial" w:hAnsi="Arial" w:cs="Arial"/>
                <w:b/>
                <w:bCs/>
                <w:color w:val="000000"/>
                <w:sz w:val="18"/>
                <w:szCs w:val="18"/>
                <w:lang w:val="en-US" w:eastAsia="ja-JP"/>
              </w:rPr>
            </w:pPr>
            <w:r>
              <w:rPr>
                <w:rFonts w:ascii="Arial" w:hAnsi="Arial" w:cs="Arial"/>
                <w:b/>
                <w:bCs/>
                <w:color w:val="000000"/>
                <w:sz w:val="18"/>
                <w:szCs w:val="18"/>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30B686"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6D6ED34"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E56920B"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A2DAC00" w14:textId="77777777" w:rsidR="00EA2B37" w:rsidRPr="0073594C" w:rsidRDefault="00EA2B37" w:rsidP="005A4037">
            <w:pPr>
              <w:spacing w:after="0"/>
              <w:jc w:val="center"/>
              <w:rPr>
                <w:rFonts w:ascii="Arial" w:hAnsi="Arial" w:cs="Arial"/>
                <w:b/>
                <w:bCs/>
                <w:color w:val="000000"/>
                <w:sz w:val="18"/>
                <w:szCs w:val="18"/>
                <w:lang w:val="en-US" w:eastAsia="ja-JP"/>
              </w:rPr>
            </w:pPr>
            <w:r>
              <w:rPr>
                <w:rFonts w:ascii="Arial" w:hAnsi="Arial" w:cs="Arial"/>
                <w:b/>
                <w:bCs/>
                <w:color w:val="000000"/>
                <w:sz w:val="18"/>
                <w:szCs w:val="18"/>
              </w:rPr>
              <w:t>fy_high</w:t>
            </w:r>
          </w:p>
        </w:tc>
      </w:tr>
      <w:tr w:rsidR="00EA2B37" w:rsidRPr="0073594C" w14:paraId="2D364B0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7241E9"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UL Frequency [MHz]</w:t>
            </w:r>
          </w:p>
        </w:tc>
        <w:tc>
          <w:tcPr>
            <w:tcW w:w="1843" w:type="dxa"/>
            <w:tcBorders>
              <w:top w:val="nil"/>
              <w:left w:val="nil"/>
              <w:bottom w:val="single" w:sz="4" w:space="0" w:color="auto"/>
              <w:right w:val="single" w:sz="4" w:space="0" w:color="auto"/>
            </w:tcBorders>
            <w:shd w:val="clear" w:color="auto" w:fill="auto"/>
            <w:noWrap/>
            <w:vAlign w:val="center"/>
          </w:tcPr>
          <w:p w14:paraId="1E57632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1982E0E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4CF9BCD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663</w:t>
            </w:r>
          </w:p>
        </w:tc>
        <w:tc>
          <w:tcPr>
            <w:tcW w:w="1843" w:type="dxa"/>
            <w:tcBorders>
              <w:top w:val="nil"/>
              <w:left w:val="nil"/>
              <w:bottom w:val="single" w:sz="4" w:space="0" w:color="auto"/>
              <w:right w:val="single" w:sz="4" w:space="0" w:color="auto"/>
            </w:tcBorders>
            <w:shd w:val="clear" w:color="auto" w:fill="auto"/>
            <w:noWrap/>
            <w:vAlign w:val="center"/>
          </w:tcPr>
          <w:p w14:paraId="23CDE77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703</w:t>
            </w:r>
          </w:p>
        </w:tc>
      </w:tr>
      <w:tr w:rsidR="00EA2B37" w:rsidRPr="0073594C" w14:paraId="240CA0D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EA04B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DL Frequency [MHz]</w:t>
            </w:r>
          </w:p>
        </w:tc>
        <w:tc>
          <w:tcPr>
            <w:tcW w:w="1843" w:type="dxa"/>
            <w:tcBorders>
              <w:top w:val="nil"/>
              <w:left w:val="nil"/>
              <w:bottom w:val="single" w:sz="4" w:space="0" w:color="auto"/>
              <w:right w:val="single" w:sz="4" w:space="0" w:color="auto"/>
            </w:tcBorders>
            <w:shd w:val="clear" w:color="auto" w:fill="auto"/>
            <w:noWrap/>
            <w:vAlign w:val="center"/>
          </w:tcPr>
          <w:p w14:paraId="2AC4D0C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3300</w:t>
            </w:r>
          </w:p>
        </w:tc>
        <w:tc>
          <w:tcPr>
            <w:tcW w:w="1842" w:type="dxa"/>
            <w:tcBorders>
              <w:top w:val="nil"/>
              <w:left w:val="nil"/>
              <w:bottom w:val="single" w:sz="4" w:space="0" w:color="auto"/>
              <w:right w:val="single" w:sz="4" w:space="0" w:color="auto"/>
            </w:tcBorders>
            <w:shd w:val="clear" w:color="auto" w:fill="auto"/>
            <w:noWrap/>
            <w:vAlign w:val="center"/>
          </w:tcPr>
          <w:p w14:paraId="5B894CE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3800</w:t>
            </w:r>
          </w:p>
        </w:tc>
        <w:tc>
          <w:tcPr>
            <w:tcW w:w="1985" w:type="dxa"/>
            <w:tcBorders>
              <w:top w:val="nil"/>
              <w:left w:val="nil"/>
              <w:bottom w:val="single" w:sz="4" w:space="0" w:color="auto"/>
              <w:right w:val="single" w:sz="4" w:space="0" w:color="auto"/>
            </w:tcBorders>
            <w:shd w:val="clear" w:color="auto" w:fill="auto"/>
            <w:noWrap/>
            <w:vAlign w:val="center"/>
          </w:tcPr>
          <w:p w14:paraId="3D5772F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612</w:t>
            </w:r>
          </w:p>
        </w:tc>
        <w:tc>
          <w:tcPr>
            <w:tcW w:w="1843" w:type="dxa"/>
            <w:tcBorders>
              <w:top w:val="nil"/>
              <w:left w:val="nil"/>
              <w:bottom w:val="single" w:sz="4" w:space="0" w:color="auto"/>
              <w:right w:val="single" w:sz="4" w:space="0" w:color="auto"/>
            </w:tcBorders>
            <w:shd w:val="clear" w:color="auto" w:fill="auto"/>
            <w:noWrap/>
            <w:vAlign w:val="center"/>
          </w:tcPr>
          <w:p w14:paraId="5EE220A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652</w:t>
            </w:r>
          </w:p>
        </w:tc>
      </w:tr>
      <w:tr w:rsidR="00EA2B37" w:rsidRPr="0073594C" w14:paraId="74CE87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82DB4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22183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fx_high|</w:t>
            </w:r>
          </w:p>
        </w:tc>
        <w:tc>
          <w:tcPr>
            <w:tcW w:w="1842" w:type="dxa"/>
            <w:tcBorders>
              <w:top w:val="nil"/>
              <w:left w:val="nil"/>
              <w:bottom w:val="single" w:sz="4" w:space="0" w:color="auto"/>
              <w:right w:val="single" w:sz="4" w:space="0" w:color="auto"/>
            </w:tcBorders>
            <w:shd w:val="clear" w:color="auto" w:fill="auto"/>
            <w:noWrap/>
            <w:vAlign w:val="center"/>
          </w:tcPr>
          <w:p w14:paraId="1D07DA6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fx_low|</w:t>
            </w:r>
          </w:p>
        </w:tc>
        <w:tc>
          <w:tcPr>
            <w:tcW w:w="1985" w:type="dxa"/>
            <w:tcBorders>
              <w:top w:val="nil"/>
              <w:left w:val="nil"/>
              <w:bottom w:val="single" w:sz="4" w:space="0" w:color="auto"/>
              <w:right w:val="single" w:sz="4" w:space="0" w:color="auto"/>
            </w:tcBorders>
            <w:shd w:val="clear" w:color="auto" w:fill="auto"/>
            <w:noWrap/>
            <w:vAlign w:val="center"/>
          </w:tcPr>
          <w:p w14:paraId="5151CAB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49DB155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fx_high|</w:t>
            </w:r>
          </w:p>
        </w:tc>
      </w:tr>
      <w:tr w:rsidR="00EA2B37" w:rsidRPr="0073594C" w14:paraId="2878D0E7"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9162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D446C3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3137</w:t>
            </w:r>
          </w:p>
        </w:tc>
        <w:tc>
          <w:tcPr>
            <w:tcW w:w="1842" w:type="dxa"/>
            <w:tcBorders>
              <w:top w:val="nil"/>
              <w:left w:val="nil"/>
              <w:bottom w:val="single" w:sz="4" w:space="0" w:color="auto"/>
              <w:right w:val="single" w:sz="4" w:space="0" w:color="auto"/>
            </w:tcBorders>
            <w:shd w:val="clear" w:color="auto" w:fill="auto"/>
            <w:noWrap/>
            <w:vAlign w:val="center"/>
          </w:tcPr>
          <w:p w14:paraId="74F8C98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2597</w:t>
            </w:r>
          </w:p>
        </w:tc>
        <w:tc>
          <w:tcPr>
            <w:tcW w:w="1985" w:type="dxa"/>
            <w:tcBorders>
              <w:top w:val="nil"/>
              <w:left w:val="nil"/>
              <w:bottom w:val="single" w:sz="4" w:space="0" w:color="auto"/>
              <w:right w:val="single" w:sz="4" w:space="0" w:color="auto"/>
            </w:tcBorders>
            <w:shd w:val="clear" w:color="auto" w:fill="auto"/>
            <w:noWrap/>
            <w:vAlign w:val="center"/>
          </w:tcPr>
          <w:p w14:paraId="075845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3963</w:t>
            </w:r>
          </w:p>
        </w:tc>
        <w:tc>
          <w:tcPr>
            <w:tcW w:w="1843" w:type="dxa"/>
            <w:tcBorders>
              <w:top w:val="nil"/>
              <w:left w:val="nil"/>
              <w:bottom w:val="single" w:sz="4" w:space="0" w:color="auto"/>
              <w:right w:val="single" w:sz="4" w:space="0" w:color="auto"/>
            </w:tcBorders>
            <w:shd w:val="clear" w:color="auto" w:fill="auto"/>
            <w:noWrap/>
            <w:vAlign w:val="center"/>
          </w:tcPr>
          <w:p w14:paraId="607FF8C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4503</w:t>
            </w:r>
          </w:p>
        </w:tc>
      </w:tr>
      <w:tr w:rsidR="00EA2B37" w:rsidRPr="0073594C" w14:paraId="004B39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2EE2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A65B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fy_high|</w:t>
            </w:r>
          </w:p>
        </w:tc>
        <w:tc>
          <w:tcPr>
            <w:tcW w:w="1842" w:type="dxa"/>
            <w:tcBorders>
              <w:top w:val="nil"/>
              <w:left w:val="nil"/>
              <w:bottom w:val="single" w:sz="4" w:space="0" w:color="auto"/>
              <w:right w:val="single" w:sz="4" w:space="0" w:color="auto"/>
            </w:tcBorders>
            <w:shd w:val="clear" w:color="auto" w:fill="auto"/>
            <w:noWrap/>
            <w:vAlign w:val="center"/>
          </w:tcPr>
          <w:p w14:paraId="280C679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fy_low|</w:t>
            </w:r>
          </w:p>
        </w:tc>
        <w:tc>
          <w:tcPr>
            <w:tcW w:w="1985" w:type="dxa"/>
            <w:tcBorders>
              <w:top w:val="nil"/>
              <w:left w:val="nil"/>
              <w:bottom w:val="single" w:sz="4" w:space="0" w:color="auto"/>
              <w:right w:val="single" w:sz="4" w:space="0" w:color="auto"/>
            </w:tcBorders>
            <w:shd w:val="clear" w:color="auto" w:fill="auto"/>
            <w:noWrap/>
            <w:vAlign w:val="center"/>
          </w:tcPr>
          <w:p w14:paraId="7EEECD0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A3CF9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fx_low|</w:t>
            </w:r>
          </w:p>
        </w:tc>
      </w:tr>
      <w:tr w:rsidR="00EA2B37" w:rsidRPr="0073594C" w14:paraId="61E6FCF8"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F0953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89A148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5897</w:t>
            </w:r>
          </w:p>
        </w:tc>
        <w:tc>
          <w:tcPr>
            <w:tcW w:w="1842" w:type="dxa"/>
            <w:tcBorders>
              <w:top w:val="nil"/>
              <w:left w:val="nil"/>
              <w:bottom w:val="single" w:sz="4" w:space="0" w:color="auto"/>
              <w:right w:val="single" w:sz="4" w:space="0" w:color="auto"/>
            </w:tcBorders>
            <w:shd w:val="clear" w:color="auto" w:fill="auto"/>
            <w:noWrap/>
            <w:vAlign w:val="center"/>
          </w:tcPr>
          <w:p w14:paraId="1A11B52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6937</w:t>
            </w:r>
          </w:p>
        </w:tc>
        <w:tc>
          <w:tcPr>
            <w:tcW w:w="1985" w:type="dxa"/>
            <w:tcBorders>
              <w:top w:val="nil"/>
              <w:left w:val="nil"/>
              <w:bottom w:val="single" w:sz="4" w:space="0" w:color="auto"/>
              <w:right w:val="single" w:sz="4" w:space="0" w:color="auto"/>
            </w:tcBorders>
            <w:shd w:val="clear" w:color="auto" w:fill="auto"/>
            <w:noWrap/>
            <w:vAlign w:val="center"/>
          </w:tcPr>
          <w:p w14:paraId="345FE25A"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2474</w:t>
            </w:r>
          </w:p>
        </w:tc>
        <w:tc>
          <w:tcPr>
            <w:tcW w:w="1843" w:type="dxa"/>
            <w:tcBorders>
              <w:top w:val="nil"/>
              <w:left w:val="nil"/>
              <w:bottom w:val="single" w:sz="4" w:space="0" w:color="auto"/>
              <w:right w:val="single" w:sz="4" w:space="0" w:color="auto"/>
            </w:tcBorders>
            <w:shd w:val="clear" w:color="auto" w:fill="auto"/>
            <w:noWrap/>
            <w:vAlign w:val="center"/>
          </w:tcPr>
          <w:p w14:paraId="5D7B6538" w14:textId="77777777" w:rsidR="00EA2B37" w:rsidRPr="00972815" w:rsidRDefault="00EA2B37" w:rsidP="005A4037">
            <w:pPr>
              <w:spacing w:after="0"/>
              <w:jc w:val="center"/>
              <w:rPr>
                <w:rFonts w:ascii="Arial" w:hAnsi="Arial" w:cs="Arial"/>
                <w:color w:val="000000"/>
                <w:sz w:val="18"/>
                <w:szCs w:val="18"/>
                <w:highlight w:val="yellow"/>
                <w:lang w:val="en-US" w:eastAsia="ja-JP"/>
              </w:rPr>
            </w:pPr>
            <w:r w:rsidRPr="00972815">
              <w:rPr>
                <w:rFonts w:ascii="Arial" w:hAnsi="Arial" w:cs="Arial"/>
                <w:color w:val="000000"/>
                <w:sz w:val="16"/>
                <w:szCs w:val="16"/>
                <w:highlight w:val="yellow"/>
              </w:rPr>
              <w:t>1894</w:t>
            </w:r>
          </w:p>
        </w:tc>
      </w:tr>
      <w:tr w:rsidR="00EA2B37" w:rsidRPr="0073594C" w14:paraId="0F58007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397F2"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46927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12344E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11728D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86683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fx_high|</w:t>
            </w:r>
          </w:p>
        </w:tc>
      </w:tr>
      <w:tr w:rsidR="00EA2B37" w:rsidRPr="0073594C" w14:paraId="371D4114"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166E7B"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9946B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7263</w:t>
            </w:r>
          </w:p>
        </w:tc>
        <w:tc>
          <w:tcPr>
            <w:tcW w:w="1842" w:type="dxa"/>
            <w:tcBorders>
              <w:top w:val="nil"/>
              <w:left w:val="nil"/>
              <w:bottom w:val="single" w:sz="4" w:space="0" w:color="auto"/>
              <w:right w:val="single" w:sz="4" w:space="0" w:color="auto"/>
            </w:tcBorders>
            <w:shd w:val="clear" w:color="auto" w:fill="auto"/>
            <w:noWrap/>
            <w:vAlign w:val="center"/>
          </w:tcPr>
          <w:p w14:paraId="7C39BE4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8303</w:t>
            </w:r>
          </w:p>
        </w:tc>
        <w:tc>
          <w:tcPr>
            <w:tcW w:w="1985" w:type="dxa"/>
            <w:tcBorders>
              <w:top w:val="nil"/>
              <w:left w:val="nil"/>
              <w:bottom w:val="single" w:sz="4" w:space="0" w:color="auto"/>
              <w:right w:val="single" w:sz="4" w:space="0" w:color="auto"/>
            </w:tcBorders>
            <w:shd w:val="clear" w:color="auto" w:fill="auto"/>
            <w:noWrap/>
            <w:vAlign w:val="center"/>
          </w:tcPr>
          <w:p w14:paraId="4E44A8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4626</w:t>
            </w:r>
          </w:p>
        </w:tc>
        <w:tc>
          <w:tcPr>
            <w:tcW w:w="1843" w:type="dxa"/>
            <w:tcBorders>
              <w:top w:val="nil"/>
              <w:left w:val="nil"/>
              <w:bottom w:val="single" w:sz="4" w:space="0" w:color="auto"/>
              <w:right w:val="single" w:sz="4" w:space="0" w:color="auto"/>
            </w:tcBorders>
            <w:shd w:val="clear" w:color="auto" w:fill="auto"/>
            <w:noWrap/>
            <w:vAlign w:val="center"/>
          </w:tcPr>
          <w:p w14:paraId="3AF72A4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5206</w:t>
            </w:r>
          </w:p>
        </w:tc>
      </w:tr>
      <w:tr w:rsidR="00EA2B37" w:rsidRPr="0073594C" w14:paraId="54B659E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5675F4"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FFFFFF" w:themeFill="background1"/>
            <w:noWrap/>
            <w:vAlign w:val="center"/>
          </w:tcPr>
          <w:p w14:paraId="27F7FBB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F81634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1CB01B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40DE9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1*fx_low|</w:t>
            </w:r>
          </w:p>
        </w:tc>
      </w:tr>
      <w:tr w:rsidR="00EA2B37" w:rsidRPr="0073594C" w14:paraId="3BEB93AF"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A4D480"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793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9197</w:t>
            </w:r>
          </w:p>
        </w:tc>
        <w:tc>
          <w:tcPr>
            <w:tcW w:w="1842" w:type="dxa"/>
            <w:tcBorders>
              <w:top w:val="nil"/>
              <w:left w:val="nil"/>
              <w:bottom w:val="single" w:sz="4" w:space="0" w:color="auto"/>
              <w:right w:val="single" w:sz="4" w:space="0" w:color="auto"/>
            </w:tcBorders>
            <w:shd w:val="clear" w:color="auto" w:fill="auto"/>
            <w:noWrap/>
            <w:vAlign w:val="center"/>
          </w:tcPr>
          <w:p w14:paraId="1D898A7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10737</w:t>
            </w:r>
          </w:p>
        </w:tc>
        <w:tc>
          <w:tcPr>
            <w:tcW w:w="1985" w:type="dxa"/>
            <w:tcBorders>
              <w:top w:val="nil"/>
              <w:left w:val="nil"/>
              <w:bottom w:val="single" w:sz="4" w:space="0" w:color="auto"/>
              <w:right w:val="single" w:sz="4" w:space="0" w:color="auto"/>
            </w:tcBorders>
            <w:shd w:val="clear" w:color="auto" w:fill="auto"/>
            <w:noWrap/>
            <w:vAlign w:val="center"/>
          </w:tcPr>
          <w:p w14:paraId="409254DE"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1811</w:t>
            </w:r>
          </w:p>
        </w:tc>
        <w:tc>
          <w:tcPr>
            <w:tcW w:w="1843" w:type="dxa"/>
            <w:tcBorders>
              <w:top w:val="nil"/>
              <w:left w:val="nil"/>
              <w:bottom w:val="single" w:sz="4" w:space="0" w:color="auto"/>
              <w:right w:val="single" w:sz="4" w:space="0" w:color="auto"/>
            </w:tcBorders>
            <w:shd w:val="clear" w:color="auto" w:fill="auto"/>
            <w:noWrap/>
            <w:vAlign w:val="center"/>
          </w:tcPr>
          <w:p w14:paraId="48CEADBA" w14:textId="77777777" w:rsidR="00EA2B37" w:rsidRPr="00865E93" w:rsidRDefault="00EA2B37" w:rsidP="005A4037">
            <w:pPr>
              <w:spacing w:after="0"/>
              <w:jc w:val="center"/>
              <w:rPr>
                <w:rFonts w:ascii="Arial" w:hAnsi="Arial" w:cs="Arial"/>
                <w:color w:val="000000"/>
                <w:sz w:val="18"/>
                <w:szCs w:val="18"/>
                <w:highlight w:val="yellow"/>
                <w:lang w:val="en-US" w:eastAsia="ja-JP"/>
              </w:rPr>
            </w:pPr>
            <w:r>
              <w:rPr>
                <w:rFonts w:ascii="Arial" w:hAnsi="Arial" w:cs="Arial"/>
                <w:color w:val="000000"/>
                <w:sz w:val="16"/>
                <w:szCs w:val="16"/>
              </w:rPr>
              <w:t>1191</w:t>
            </w:r>
          </w:p>
        </w:tc>
      </w:tr>
      <w:tr w:rsidR="00EA2B37" w:rsidRPr="0073594C" w14:paraId="55B76720"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8D759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E60E7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CC57319"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fy_low|</w:t>
            </w:r>
          </w:p>
        </w:tc>
        <w:tc>
          <w:tcPr>
            <w:tcW w:w="1985" w:type="dxa"/>
            <w:tcBorders>
              <w:top w:val="nil"/>
              <w:left w:val="nil"/>
              <w:bottom w:val="single" w:sz="4" w:space="0" w:color="auto"/>
              <w:right w:val="single" w:sz="4" w:space="0" w:color="auto"/>
            </w:tcBorders>
            <w:shd w:val="clear" w:color="auto" w:fill="auto"/>
            <w:noWrap/>
            <w:vAlign w:val="center"/>
          </w:tcPr>
          <w:p w14:paraId="1DDD62B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1200D9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+2* fy_high|</w:t>
            </w:r>
          </w:p>
        </w:tc>
      </w:tr>
      <w:tr w:rsidR="00EA2B37" w:rsidRPr="0073594C" w14:paraId="71AC6E5D"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FC12B5"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C66B3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5194</w:t>
            </w:r>
          </w:p>
        </w:tc>
        <w:tc>
          <w:tcPr>
            <w:tcW w:w="1842" w:type="dxa"/>
            <w:tcBorders>
              <w:top w:val="nil"/>
              <w:left w:val="nil"/>
              <w:bottom w:val="single" w:sz="4" w:space="0" w:color="auto"/>
              <w:right w:val="single" w:sz="4" w:space="0" w:color="auto"/>
            </w:tcBorders>
            <w:shd w:val="clear" w:color="auto" w:fill="auto"/>
            <w:noWrap/>
            <w:vAlign w:val="center"/>
          </w:tcPr>
          <w:p w14:paraId="2AEEBE0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6274</w:t>
            </w:r>
          </w:p>
        </w:tc>
        <w:tc>
          <w:tcPr>
            <w:tcW w:w="1985" w:type="dxa"/>
            <w:tcBorders>
              <w:top w:val="nil"/>
              <w:left w:val="nil"/>
              <w:bottom w:val="single" w:sz="4" w:space="0" w:color="auto"/>
              <w:right w:val="single" w:sz="4" w:space="0" w:color="auto"/>
            </w:tcBorders>
            <w:shd w:val="clear" w:color="auto" w:fill="auto"/>
            <w:noWrap/>
            <w:vAlign w:val="center"/>
          </w:tcPr>
          <w:p w14:paraId="23FCEC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7926</w:t>
            </w:r>
          </w:p>
        </w:tc>
        <w:tc>
          <w:tcPr>
            <w:tcW w:w="1843" w:type="dxa"/>
            <w:tcBorders>
              <w:top w:val="nil"/>
              <w:left w:val="nil"/>
              <w:bottom w:val="single" w:sz="4" w:space="0" w:color="auto"/>
              <w:right w:val="single" w:sz="4" w:space="0" w:color="auto"/>
            </w:tcBorders>
            <w:shd w:val="clear" w:color="auto" w:fill="auto"/>
            <w:noWrap/>
            <w:vAlign w:val="center"/>
          </w:tcPr>
          <w:p w14:paraId="38F6DD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9006</w:t>
            </w:r>
          </w:p>
        </w:tc>
      </w:tr>
      <w:tr w:rsidR="00EA2B37" w:rsidRPr="0073594C" w14:paraId="13BCC8A5"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12D87F"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10883F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EBA552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|3*fx_high + 1*fy_high|</w:t>
            </w:r>
          </w:p>
        </w:tc>
        <w:tc>
          <w:tcPr>
            <w:tcW w:w="1985" w:type="dxa"/>
            <w:tcBorders>
              <w:top w:val="nil"/>
              <w:left w:val="nil"/>
              <w:bottom w:val="single" w:sz="4" w:space="0" w:color="auto"/>
              <w:right w:val="single" w:sz="4" w:space="0" w:color="auto"/>
            </w:tcBorders>
            <w:shd w:val="clear" w:color="auto" w:fill="auto"/>
            <w:noWrap/>
            <w:vAlign w:val="center"/>
          </w:tcPr>
          <w:p w14:paraId="1D6146CF"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7E628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|3*fy_high + 1*fx_high|</w:t>
            </w:r>
          </w:p>
        </w:tc>
      </w:tr>
      <w:tr w:rsidR="00EA2B37" w:rsidRPr="0073594C" w14:paraId="4D17004A"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6A0C6D"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B6B8B1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10563</w:t>
            </w:r>
          </w:p>
        </w:tc>
        <w:tc>
          <w:tcPr>
            <w:tcW w:w="1842" w:type="dxa"/>
            <w:tcBorders>
              <w:top w:val="nil"/>
              <w:left w:val="nil"/>
              <w:bottom w:val="single" w:sz="4" w:space="0" w:color="auto"/>
              <w:right w:val="single" w:sz="4" w:space="0" w:color="auto"/>
            </w:tcBorders>
            <w:shd w:val="clear" w:color="auto" w:fill="auto"/>
            <w:noWrap/>
            <w:vAlign w:val="center"/>
          </w:tcPr>
          <w:p w14:paraId="07C2BA0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12103</w:t>
            </w:r>
          </w:p>
        </w:tc>
        <w:tc>
          <w:tcPr>
            <w:tcW w:w="1985" w:type="dxa"/>
            <w:tcBorders>
              <w:top w:val="nil"/>
              <w:left w:val="nil"/>
              <w:bottom w:val="single" w:sz="4" w:space="0" w:color="auto"/>
              <w:right w:val="single" w:sz="4" w:space="0" w:color="auto"/>
            </w:tcBorders>
            <w:shd w:val="clear" w:color="auto" w:fill="auto"/>
            <w:noWrap/>
            <w:vAlign w:val="center"/>
          </w:tcPr>
          <w:p w14:paraId="5466A65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5289</w:t>
            </w:r>
          </w:p>
        </w:tc>
        <w:tc>
          <w:tcPr>
            <w:tcW w:w="1843" w:type="dxa"/>
            <w:tcBorders>
              <w:top w:val="nil"/>
              <w:left w:val="nil"/>
              <w:bottom w:val="single" w:sz="4" w:space="0" w:color="auto"/>
              <w:right w:val="single" w:sz="4" w:space="0" w:color="auto"/>
            </w:tcBorders>
            <w:shd w:val="clear" w:color="auto" w:fill="auto"/>
            <w:noWrap/>
            <w:vAlign w:val="center"/>
          </w:tcPr>
          <w:p w14:paraId="0108E3C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5909</w:t>
            </w:r>
          </w:p>
        </w:tc>
      </w:tr>
      <w:tr w:rsidR="00EA2B37" w:rsidRPr="0073594C" w14:paraId="3DBDA61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72FD2A"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466F0E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339930"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288C224"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38CDB1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4*fx_low|</w:t>
            </w:r>
          </w:p>
        </w:tc>
      </w:tr>
      <w:tr w:rsidR="00EA2B37" w:rsidRPr="0073594C" w14:paraId="4DF7E29E"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98DA8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6044CA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488</w:t>
            </w:r>
          </w:p>
        </w:tc>
        <w:tc>
          <w:tcPr>
            <w:tcW w:w="1842" w:type="dxa"/>
            <w:tcBorders>
              <w:top w:val="nil"/>
              <w:left w:val="nil"/>
              <w:bottom w:val="single" w:sz="4" w:space="0" w:color="auto"/>
              <w:right w:val="single" w:sz="4" w:space="0" w:color="auto"/>
            </w:tcBorders>
            <w:shd w:val="clear" w:color="auto" w:fill="auto"/>
            <w:noWrap/>
            <w:vAlign w:val="center"/>
          </w:tcPr>
          <w:p w14:paraId="3DFD73D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1148</w:t>
            </w:r>
          </w:p>
        </w:tc>
        <w:tc>
          <w:tcPr>
            <w:tcW w:w="1985" w:type="dxa"/>
            <w:tcBorders>
              <w:top w:val="nil"/>
              <w:left w:val="nil"/>
              <w:bottom w:val="single" w:sz="4" w:space="0" w:color="auto"/>
              <w:right w:val="single" w:sz="4" w:space="0" w:color="auto"/>
            </w:tcBorders>
            <w:shd w:val="clear" w:color="auto" w:fill="auto"/>
            <w:noWrap/>
            <w:vAlign w:val="center"/>
          </w:tcPr>
          <w:p w14:paraId="3F50E7E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14537</w:t>
            </w:r>
          </w:p>
        </w:tc>
        <w:tc>
          <w:tcPr>
            <w:tcW w:w="1843" w:type="dxa"/>
            <w:tcBorders>
              <w:top w:val="nil"/>
              <w:left w:val="nil"/>
              <w:bottom w:val="single" w:sz="4" w:space="0" w:color="auto"/>
              <w:right w:val="single" w:sz="4" w:space="0" w:color="auto"/>
            </w:tcBorders>
            <w:shd w:val="clear" w:color="auto" w:fill="auto"/>
            <w:noWrap/>
            <w:vAlign w:val="center"/>
          </w:tcPr>
          <w:p w14:paraId="1DDD4DA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12497</w:t>
            </w:r>
          </w:p>
        </w:tc>
      </w:tr>
      <w:tr w:rsidR="00EA2B37" w:rsidRPr="0073594C" w14:paraId="624EA901"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BDAC07"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7D603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30E0BF0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90D26F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89DA1A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-3*fx_low|</w:t>
            </w:r>
          </w:p>
        </w:tc>
      </w:tr>
      <w:tr w:rsidR="00EA2B37" w:rsidRPr="0073594C" w14:paraId="37D295DB"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66D7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7917F56"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4491</w:t>
            </w:r>
          </w:p>
        </w:tc>
        <w:tc>
          <w:tcPr>
            <w:tcW w:w="1842" w:type="dxa"/>
            <w:tcBorders>
              <w:top w:val="nil"/>
              <w:left w:val="nil"/>
              <w:bottom w:val="single" w:sz="4" w:space="0" w:color="auto"/>
              <w:right w:val="single" w:sz="4" w:space="0" w:color="auto"/>
            </w:tcBorders>
            <w:shd w:val="clear" w:color="auto" w:fill="auto"/>
            <w:noWrap/>
            <w:vAlign w:val="center"/>
          </w:tcPr>
          <w:p w14:paraId="63CEE6A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5611</w:t>
            </w:r>
          </w:p>
        </w:tc>
        <w:tc>
          <w:tcPr>
            <w:tcW w:w="1985" w:type="dxa"/>
            <w:tcBorders>
              <w:top w:val="nil"/>
              <w:left w:val="nil"/>
              <w:bottom w:val="single" w:sz="4" w:space="0" w:color="auto"/>
              <w:right w:val="single" w:sz="4" w:space="0" w:color="auto"/>
            </w:tcBorders>
            <w:shd w:val="clear" w:color="auto" w:fill="auto"/>
            <w:noWrap/>
            <w:vAlign w:val="center"/>
          </w:tcPr>
          <w:p w14:paraId="13744BEC"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10074</w:t>
            </w:r>
          </w:p>
        </w:tc>
        <w:tc>
          <w:tcPr>
            <w:tcW w:w="1843" w:type="dxa"/>
            <w:tcBorders>
              <w:top w:val="nil"/>
              <w:left w:val="nil"/>
              <w:bottom w:val="single" w:sz="4" w:space="0" w:color="auto"/>
              <w:right w:val="single" w:sz="4" w:space="0" w:color="auto"/>
            </w:tcBorders>
            <w:shd w:val="clear" w:color="auto" w:fill="auto"/>
            <w:noWrap/>
            <w:vAlign w:val="center"/>
          </w:tcPr>
          <w:p w14:paraId="6F9164B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8494</w:t>
            </w:r>
          </w:p>
        </w:tc>
      </w:tr>
      <w:tr w:rsidR="00EA2B37" w:rsidRPr="0073594C" w14:paraId="706380C3"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CBBB51"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6DDD437"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2307E3"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5F27B5D"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127367D8"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|fy_high + 4*fx_high|</w:t>
            </w:r>
          </w:p>
        </w:tc>
      </w:tr>
      <w:tr w:rsidR="00EA2B37" w:rsidRPr="0073594C" w14:paraId="488BFB46"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4FBAFE"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1C56961"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5952</w:t>
            </w:r>
          </w:p>
        </w:tc>
        <w:tc>
          <w:tcPr>
            <w:tcW w:w="1842" w:type="dxa"/>
            <w:tcBorders>
              <w:top w:val="nil"/>
              <w:left w:val="nil"/>
              <w:bottom w:val="single" w:sz="4" w:space="0" w:color="auto"/>
              <w:right w:val="single" w:sz="4" w:space="0" w:color="auto"/>
            </w:tcBorders>
            <w:shd w:val="clear" w:color="auto" w:fill="auto"/>
            <w:noWrap/>
            <w:vAlign w:val="center"/>
          </w:tcPr>
          <w:p w14:paraId="3D68968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6612</w:t>
            </w:r>
          </w:p>
        </w:tc>
        <w:tc>
          <w:tcPr>
            <w:tcW w:w="1985" w:type="dxa"/>
            <w:tcBorders>
              <w:top w:val="nil"/>
              <w:left w:val="nil"/>
              <w:bottom w:val="single" w:sz="4" w:space="0" w:color="auto"/>
              <w:right w:val="single" w:sz="4" w:space="0" w:color="auto"/>
            </w:tcBorders>
            <w:shd w:val="clear" w:color="auto" w:fill="auto"/>
            <w:noWrap/>
            <w:vAlign w:val="center"/>
          </w:tcPr>
          <w:p w14:paraId="7063FFF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13863</w:t>
            </w:r>
          </w:p>
        </w:tc>
        <w:tc>
          <w:tcPr>
            <w:tcW w:w="1843" w:type="dxa"/>
            <w:tcBorders>
              <w:top w:val="nil"/>
              <w:left w:val="nil"/>
              <w:bottom w:val="single" w:sz="4" w:space="0" w:color="auto"/>
              <w:right w:val="single" w:sz="4" w:space="0" w:color="auto"/>
            </w:tcBorders>
            <w:shd w:val="clear" w:color="auto" w:fill="auto"/>
            <w:noWrap/>
            <w:vAlign w:val="center"/>
          </w:tcPr>
          <w:p w14:paraId="475FFD7A"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15903</w:t>
            </w:r>
          </w:p>
        </w:tc>
      </w:tr>
      <w:tr w:rsidR="00EA2B37" w:rsidRPr="0073594C" w14:paraId="15AF4E82" w14:textId="77777777" w:rsidTr="005A403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3390FC" w14:textId="77777777" w:rsidR="00EA2B37" w:rsidRPr="0073594C" w:rsidRDefault="00EA2B37" w:rsidP="005A4037">
            <w:pPr>
              <w:spacing w:after="0"/>
              <w:rPr>
                <w:rFonts w:ascii="Arial" w:hAnsi="Arial" w:cs="Arial"/>
                <w:color w:val="000000"/>
                <w:sz w:val="18"/>
                <w:szCs w:val="18"/>
                <w:lang w:val="en-US" w:eastAsia="ja-JP"/>
              </w:rPr>
            </w:pPr>
            <w:r>
              <w:rPr>
                <w:rFonts w:ascii="Arial" w:hAnsi="Arial" w:cs="Arial"/>
                <w:color w:val="000000"/>
                <w:sz w:val="16"/>
                <w:szCs w:val="16"/>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4DE43E"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3A106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7948FF2"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962FDCB" w14:textId="77777777" w:rsidR="00EA2B37" w:rsidRPr="0073594C" w:rsidRDefault="00EA2B37" w:rsidP="005A4037">
            <w:pPr>
              <w:spacing w:after="0"/>
              <w:jc w:val="center"/>
              <w:rPr>
                <w:rFonts w:ascii="Arial" w:hAnsi="Arial" w:cs="Arial"/>
                <w:color w:val="000000"/>
                <w:sz w:val="18"/>
                <w:szCs w:val="18"/>
                <w:lang w:val="en-US" w:eastAsia="ja-JP"/>
              </w:rPr>
            </w:pPr>
            <w:r>
              <w:rPr>
                <w:rFonts w:ascii="Arial" w:hAnsi="Arial" w:cs="Arial"/>
                <w:color w:val="000000"/>
                <w:sz w:val="16"/>
                <w:szCs w:val="16"/>
              </w:rPr>
              <w:t>|2*fy_high + 3*fx_high|</w:t>
            </w:r>
          </w:p>
        </w:tc>
      </w:tr>
      <w:tr w:rsidR="00EA2B37" w:rsidRPr="0073594C" w14:paraId="14537FF8" w14:textId="77777777" w:rsidTr="005A403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38B13" w14:textId="77777777" w:rsidR="00EA2B37" w:rsidRDefault="00EA2B37" w:rsidP="005A4037">
            <w:pPr>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DB1411"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8589</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9DCAE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9709</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7E1FD2"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11226</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97603A" w14:textId="77777777" w:rsidR="00EA2B37" w:rsidRDefault="00EA2B37" w:rsidP="005A4037">
            <w:pPr>
              <w:spacing w:after="0"/>
              <w:jc w:val="center"/>
              <w:rPr>
                <w:rFonts w:ascii="Arial" w:hAnsi="Arial" w:cs="Arial"/>
                <w:color w:val="000000"/>
                <w:sz w:val="16"/>
                <w:szCs w:val="16"/>
              </w:rPr>
            </w:pPr>
            <w:r>
              <w:rPr>
                <w:rFonts w:ascii="Arial" w:hAnsi="Arial" w:cs="Arial"/>
                <w:color w:val="000000"/>
                <w:sz w:val="16"/>
                <w:szCs w:val="16"/>
              </w:rPr>
              <w:t>12806</w:t>
            </w:r>
          </w:p>
        </w:tc>
      </w:tr>
    </w:tbl>
    <w:p w14:paraId="6260F9F9" w14:textId="77777777" w:rsidR="00EA2B37" w:rsidRPr="0073594C" w:rsidRDefault="00EA2B37" w:rsidP="00EA2B37">
      <w:pPr>
        <w:rPr>
          <w:lang w:eastAsia="ko-KR"/>
        </w:rPr>
      </w:pPr>
    </w:p>
    <w:p w14:paraId="3D62BE18" w14:textId="77777777" w:rsidR="00EA2B37" w:rsidRDefault="00EA2B37" w:rsidP="00EA2B37">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10236322" w14:textId="77777777" w:rsidR="00EA2B37" w:rsidRDefault="00EA2B37" w:rsidP="006A0293">
      <w:pPr>
        <w:pStyle w:val="affb"/>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IMD5</w:t>
      </w:r>
      <w:r w:rsidRPr="0073594C">
        <w:rPr>
          <w:lang w:eastAsia="ko-KR"/>
        </w:rPr>
        <w:t xml:space="preserve"> may affect Rx frequencies of band n</w:t>
      </w:r>
      <w:r>
        <w:rPr>
          <w:lang w:eastAsia="ko-KR"/>
        </w:rPr>
        <w:t>105</w:t>
      </w:r>
    </w:p>
    <w:p w14:paraId="389EBC9C" w14:textId="77777777" w:rsidR="00EA2B37" w:rsidRDefault="00EA2B37" w:rsidP="006A0293">
      <w:pPr>
        <w:pStyle w:val="affb"/>
        <w:overflowPunct w:val="0"/>
        <w:autoSpaceDE w:val="0"/>
        <w:autoSpaceDN w:val="0"/>
        <w:adjustRightInd w:val="0"/>
        <w:textAlignment w:val="baseline"/>
        <w:rPr>
          <w:lang w:eastAsia="zh-CN"/>
        </w:rPr>
      </w:pPr>
      <w:r>
        <w:rPr>
          <w:lang w:eastAsia="ko-KR"/>
        </w:rPr>
        <w:t>n40</w:t>
      </w:r>
      <w:r w:rsidRPr="0073594C">
        <w:rPr>
          <w:lang w:eastAsia="ko-KR"/>
        </w:rPr>
        <w:t>+ n</w:t>
      </w:r>
      <w:r>
        <w:rPr>
          <w:lang w:eastAsia="ko-KR"/>
        </w:rPr>
        <w:t>105</w:t>
      </w:r>
      <w:r w:rsidRPr="0073594C">
        <w:rPr>
          <w:lang w:eastAsia="ko-KR"/>
        </w:rPr>
        <w:t xml:space="preserve"> </w:t>
      </w:r>
      <w:r>
        <w:rPr>
          <w:lang w:eastAsia="ko-KR"/>
        </w:rPr>
        <w:t xml:space="preserve">IMD3 and </w:t>
      </w:r>
      <w:r w:rsidRPr="0073594C">
        <w:rPr>
          <w:lang w:eastAsia="ko-KR"/>
        </w:rPr>
        <w:t>IMD</w:t>
      </w:r>
      <w:r>
        <w:rPr>
          <w:lang w:eastAsia="ko-KR"/>
        </w:rPr>
        <w:t>4</w:t>
      </w:r>
      <w:r w:rsidRPr="0073594C">
        <w:rPr>
          <w:lang w:eastAsia="ko-KR"/>
        </w:rPr>
        <w:t xml:space="preserve"> may affect Rx frequencies of band n</w:t>
      </w:r>
      <w:r>
        <w:rPr>
          <w:lang w:eastAsia="ko-KR"/>
        </w:rPr>
        <w:t>78</w:t>
      </w:r>
    </w:p>
    <w:p w14:paraId="3CB67B6C" w14:textId="77777777" w:rsidR="00EA2B37" w:rsidRDefault="00EA2B37" w:rsidP="006A0293">
      <w:pPr>
        <w:pStyle w:val="affb"/>
        <w:overflowPunct w:val="0"/>
        <w:autoSpaceDE w:val="0"/>
        <w:autoSpaceDN w:val="0"/>
        <w:adjustRightInd w:val="0"/>
        <w:textAlignment w:val="baseline"/>
        <w:rPr>
          <w:lang w:eastAsia="zh-CN"/>
        </w:rPr>
      </w:pPr>
      <w:r>
        <w:rPr>
          <w:lang w:eastAsia="ko-KR"/>
        </w:rPr>
        <w:t>n78 + n105</w:t>
      </w:r>
      <w:r w:rsidRPr="00972815">
        <w:rPr>
          <w:lang w:eastAsia="ko-KR"/>
        </w:rPr>
        <w:t xml:space="preserve"> </w:t>
      </w:r>
      <w:r>
        <w:rPr>
          <w:lang w:eastAsia="ko-KR"/>
        </w:rPr>
        <w:t>IMD3</w:t>
      </w:r>
      <w:r w:rsidRPr="0073594C">
        <w:rPr>
          <w:lang w:eastAsia="ko-KR"/>
        </w:rPr>
        <w:t xml:space="preserve"> may affect Rx frequencies of band n</w:t>
      </w:r>
      <w:r>
        <w:rPr>
          <w:lang w:eastAsia="ko-KR"/>
        </w:rPr>
        <w:t>40</w:t>
      </w:r>
    </w:p>
    <w:p w14:paraId="3FA9B467" w14:textId="77777777" w:rsidR="00EA2B37" w:rsidRPr="0073594C" w:rsidRDefault="00EA2B37" w:rsidP="00EA2B37">
      <w:pPr>
        <w:rPr>
          <w:lang w:eastAsia="ko-KR"/>
        </w:rPr>
      </w:pPr>
    </w:p>
    <w:p w14:paraId="6C7AA8E9" w14:textId="31D657A3" w:rsidR="00EA2B37" w:rsidRPr="006A0293" w:rsidRDefault="00EA2B37" w:rsidP="00EA2B37">
      <w:pPr>
        <w:pStyle w:val="41"/>
      </w:pPr>
      <w:bookmarkStart w:id="665" w:name="_Toc144251707"/>
      <w:r w:rsidRPr="006A0293">
        <w:t>5.</w:t>
      </w:r>
      <w:r>
        <w:t>63</w:t>
      </w:r>
      <w:r w:rsidRPr="006A0293">
        <w:t>.2.2</w:t>
      </w:r>
      <w:r w:rsidRPr="006A0293">
        <w:tab/>
        <w:t>REFSENS requirements</w:t>
      </w:r>
      <w:bookmarkEnd w:id="665"/>
    </w:p>
    <w:p w14:paraId="38AED626" w14:textId="77777777" w:rsidR="00EA2B37" w:rsidRDefault="00EA2B37" w:rsidP="00EA2B37">
      <w:r>
        <w:t xml:space="preserve">MSD values have been re-used from </w:t>
      </w:r>
      <w:bookmarkStart w:id="666" w:name="_Hlk135661354"/>
      <w:r>
        <w:t>CA_n28-n40-n78</w:t>
      </w:r>
      <w:bookmarkEnd w:id="666"/>
      <w:r>
        <w:t xml:space="preserve"> and DC_28A-40A_n78A. For the IMD5 MSD value similar cases of IMD5 was studied like DC_5-7_n78 and DC_18-41_n78.</w:t>
      </w:r>
    </w:p>
    <w:p w14:paraId="265A520A" w14:textId="429332F6" w:rsidR="00EA2B37" w:rsidRPr="0073594C" w:rsidRDefault="00EA2B37" w:rsidP="00EA2B37">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63</w:t>
      </w:r>
      <w:r>
        <w:rPr>
          <w:rFonts w:ascii="Arial" w:hAnsi="Arial" w:cs="Arial" w:hint="eastAsia"/>
          <w:b/>
          <w:bCs/>
          <w:lang w:val="en-US" w:eastAsia="zh-CN"/>
        </w:rPr>
        <w:t>.2.2</w:t>
      </w:r>
      <w:r w:rsidRPr="0073594C">
        <w:rPr>
          <w:rFonts w:ascii="Arial" w:hAnsi="Arial" w:cs="Arial" w:hint="eastAsia"/>
          <w:b/>
          <w:bCs/>
          <w:lang w:val="en-US" w:eastAsia="zh-CN"/>
        </w:rPr>
        <w:t>-1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A2B37" w:rsidRPr="0073594C" w14:paraId="7FDBAA9B"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0A0220" w14:textId="77777777" w:rsidR="00EA2B37" w:rsidRPr="0073594C" w:rsidRDefault="00EA2B37" w:rsidP="005A4037">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00842F" w14:textId="77777777" w:rsidR="00EA2B37" w:rsidRPr="0073594C" w:rsidRDefault="00EA2B37" w:rsidP="005A4037">
            <w:pPr>
              <w:pStyle w:val="TAH"/>
            </w:pPr>
            <w:r w:rsidRPr="0073594C">
              <w:t>Source of IMD</w:t>
            </w:r>
          </w:p>
        </w:tc>
      </w:tr>
      <w:tr w:rsidR="00EA2B37" w:rsidRPr="0073594C" w14:paraId="6BB08304"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2CEA9B" w14:textId="77777777" w:rsidR="00EA2B37" w:rsidRPr="0073594C" w:rsidRDefault="00EA2B37" w:rsidP="005A4037">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30FE2C" w14:textId="77777777" w:rsidR="00EA2B37" w:rsidRPr="0073594C" w:rsidRDefault="00EA2B37" w:rsidP="005A4037">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6193AADC" w14:textId="77777777" w:rsidR="00EA2B37" w:rsidRPr="0073594C" w:rsidRDefault="00EA2B37" w:rsidP="005A4037">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790EA1B2" w14:textId="77777777" w:rsidR="00EA2B37" w:rsidRPr="0073594C" w:rsidRDefault="00EA2B37" w:rsidP="005A4037">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415E1975" w14:textId="77777777" w:rsidR="00EA2B37" w:rsidRPr="0073594C" w:rsidRDefault="00EA2B37" w:rsidP="005A4037">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20377A4" w14:textId="77777777" w:rsidR="00EA2B37" w:rsidRPr="0073594C" w:rsidRDefault="00EA2B37" w:rsidP="005A4037">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A11BC1F" w14:textId="77777777" w:rsidR="00EA2B37" w:rsidRPr="0073594C" w:rsidRDefault="00EA2B37" w:rsidP="005A4037">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456AE088" w14:textId="77777777" w:rsidR="00EA2B37" w:rsidRPr="0073594C" w:rsidRDefault="00EA2B37" w:rsidP="005A4037">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0349122" w14:textId="77777777" w:rsidR="00EA2B37" w:rsidRPr="0073594C" w:rsidRDefault="00EA2B37" w:rsidP="005A4037">
            <w:pPr>
              <w:pStyle w:val="TAH"/>
            </w:pPr>
          </w:p>
        </w:tc>
      </w:tr>
      <w:tr w:rsidR="00EA2B37" w:rsidRPr="0073594C" w14:paraId="23AC96F6"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9F1D19" w14:textId="77777777" w:rsidR="00EA2B37" w:rsidRPr="0073594C" w:rsidRDefault="00EA2B37" w:rsidP="005A4037">
            <w:pPr>
              <w:pStyle w:val="TAC"/>
              <w:rPr>
                <w:lang w:val="en-US" w:eastAsia="zh-CN"/>
              </w:rPr>
            </w:pPr>
            <w:r w:rsidRPr="0073594C">
              <w:rPr>
                <w:rFonts w:eastAsia="宋体"/>
                <w:color w:val="000000"/>
                <w:lang w:eastAsia="zh-CN"/>
              </w:rPr>
              <w:t>CA_n</w:t>
            </w:r>
            <w:r>
              <w:rPr>
                <w:rFonts w:eastAsia="宋体"/>
                <w:color w:val="000000"/>
                <w:lang w:eastAsia="zh-CN"/>
              </w:rPr>
              <w:t>40</w:t>
            </w:r>
            <w:r w:rsidRPr="0073594C">
              <w:rPr>
                <w:rFonts w:eastAsia="宋体"/>
                <w:color w:val="000000"/>
                <w:lang w:eastAsia="zh-CN"/>
              </w:rPr>
              <w:t>-n</w:t>
            </w:r>
            <w:r>
              <w:rPr>
                <w:rFonts w:eastAsia="宋体"/>
                <w:color w:val="000000"/>
                <w:lang w:eastAsia="zh-CN"/>
              </w:rPr>
              <w:t>78</w:t>
            </w:r>
            <w:r w:rsidRPr="0073594C">
              <w:rPr>
                <w:rFonts w:eastAsia="宋体"/>
                <w:color w:val="000000"/>
                <w:lang w:eastAsia="zh-CN"/>
              </w:rPr>
              <w:t>-n</w:t>
            </w:r>
            <w:r>
              <w:rPr>
                <w:rFonts w:eastAsia="宋体"/>
                <w:color w:val="000000"/>
                <w:lang w:eastAsia="zh-CN"/>
              </w:rPr>
              <w:t>105</w:t>
            </w:r>
          </w:p>
        </w:tc>
        <w:tc>
          <w:tcPr>
            <w:tcW w:w="1146" w:type="dxa"/>
            <w:tcBorders>
              <w:top w:val="single" w:sz="4" w:space="0" w:color="auto"/>
              <w:left w:val="single" w:sz="4" w:space="0" w:color="auto"/>
              <w:right w:val="single" w:sz="4" w:space="0" w:color="auto"/>
            </w:tcBorders>
            <w:vAlign w:val="center"/>
          </w:tcPr>
          <w:p w14:paraId="0C2C309C" w14:textId="77777777" w:rsidR="00EA2B37" w:rsidRPr="0073594C" w:rsidRDefault="00EA2B37" w:rsidP="005A4037">
            <w:pPr>
              <w:pStyle w:val="TAC"/>
              <w:rPr>
                <w:lang w:val="en-US" w:eastAsia="zh-CN"/>
              </w:rPr>
            </w:pPr>
            <w:r>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16519323" w14:textId="77777777" w:rsidR="00EA2B37" w:rsidRPr="0073594C" w:rsidRDefault="00EA2B37" w:rsidP="005A4037">
            <w:pPr>
              <w:pStyle w:val="TAC"/>
              <w:rPr>
                <w:lang w:val="en-US" w:eastAsia="zh-CN"/>
              </w:rPr>
            </w:pPr>
            <w:r>
              <w:rPr>
                <w:rFonts w:cs="Arial"/>
                <w:color w:val="000000"/>
                <w:szCs w:val="18"/>
              </w:rPr>
              <w:t>2310</w:t>
            </w:r>
          </w:p>
        </w:tc>
        <w:tc>
          <w:tcPr>
            <w:tcW w:w="964" w:type="dxa"/>
            <w:tcBorders>
              <w:top w:val="single" w:sz="4" w:space="0" w:color="auto"/>
              <w:left w:val="single" w:sz="4" w:space="0" w:color="auto"/>
              <w:right w:val="single" w:sz="4" w:space="0" w:color="auto"/>
            </w:tcBorders>
          </w:tcPr>
          <w:p w14:paraId="52865D9C"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7C216D9"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3BF328E5" w14:textId="77777777" w:rsidR="00EA2B37" w:rsidRPr="0073594C" w:rsidRDefault="00EA2B37" w:rsidP="005A4037">
            <w:pPr>
              <w:pStyle w:val="TAC"/>
              <w:rPr>
                <w:lang w:val="en-US" w:eastAsia="zh-CN"/>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A74BD8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B977978"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1BEF00" w14:textId="77777777" w:rsidR="00EA2B37" w:rsidRPr="0073594C" w:rsidRDefault="00EA2B37" w:rsidP="005A4037">
            <w:pPr>
              <w:pStyle w:val="TAC"/>
              <w:rPr>
                <w:lang w:val="en-US" w:eastAsia="zh-CN"/>
              </w:rPr>
            </w:pPr>
            <w:r>
              <w:rPr>
                <w:lang w:val="en-US" w:eastAsia="zh-CN"/>
              </w:rPr>
              <w:t>N/A</w:t>
            </w:r>
          </w:p>
        </w:tc>
      </w:tr>
      <w:tr w:rsidR="00EA2B37" w:rsidRPr="0073594C" w14:paraId="009CBE3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282B8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1B349C" w14:textId="77777777" w:rsidR="00EA2B37" w:rsidRPr="0073594C" w:rsidRDefault="00EA2B37" w:rsidP="005A4037">
            <w:pPr>
              <w:pStyle w:val="TAC"/>
              <w:rPr>
                <w:lang w:val="en-US" w:eastAsia="zh-CN"/>
              </w:rPr>
            </w:pPr>
            <w:r>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35BE1898" w14:textId="77777777" w:rsidR="00EA2B37" w:rsidRPr="0073594C" w:rsidRDefault="00EA2B37" w:rsidP="005A4037">
            <w:pPr>
              <w:pStyle w:val="TAC"/>
              <w:rPr>
                <w:lang w:val="en-US" w:eastAsia="zh-CN"/>
              </w:rPr>
            </w:pPr>
            <w:r>
              <w:rPr>
                <w:rFonts w:cs="Arial"/>
                <w:color w:val="000000"/>
                <w:szCs w:val="18"/>
              </w:rPr>
              <w:t>3789</w:t>
            </w:r>
          </w:p>
        </w:tc>
        <w:tc>
          <w:tcPr>
            <w:tcW w:w="964" w:type="dxa"/>
            <w:tcBorders>
              <w:top w:val="single" w:sz="4" w:space="0" w:color="auto"/>
              <w:left w:val="single" w:sz="4" w:space="0" w:color="auto"/>
              <w:right w:val="single" w:sz="4" w:space="0" w:color="auto"/>
            </w:tcBorders>
          </w:tcPr>
          <w:p w14:paraId="58C2437A" w14:textId="77777777" w:rsidR="00EA2B37" w:rsidRPr="0073594C"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FA38B5E" w14:textId="77777777" w:rsidR="00EA2B37" w:rsidRPr="0073594C"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0266C24" w14:textId="77777777" w:rsidR="00EA2B37" w:rsidRPr="0073594C" w:rsidRDefault="00EA2B37" w:rsidP="005A4037">
            <w:pPr>
              <w:pStyle w:val="TAC"/>
              <w:rPr>
                <w:lang w:val="en-US" w:eastAsia="zh-CN"/>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D0F767F"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541C2AC" w14:textId="77777777" w:rsidR="00EA2B37" w:rsidRPr="0073594C"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6D626D7" w14:textId="77777777" w:rsidR="00EA2B37" w:rsidRPr="0073594C" w:rsidRDefault="00EA2B37" w:rsidP="005A4037">
            <w:pPr>
              <w:pStyle w:val="TAC"/>
              <w:rPr>
                <w:lang w:val="en-US" w:eastAsia="zh-CN"/>
              </w:rPr>
            </w:pPr>
            <w:r>
              <w:rPr>
                <w:lang w:val="en-US" w:eastAsia="zh-CN"/>
              </w:rPr>
              <w:t>N/A</w:t>
            </w:r>
          </w:p>
        </w:tc>
      </w:tr>
      <w:tr w:rsidR="00EA2B37" w:rsidRPr="0073594C" w14:paraId="51912A57"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3A92C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DE916" w14:textId="77777777" w:rsidR="00EA2B37" w:rsidRPr="0073594C" w:rsidRDefault="00EA2B37" w:rsidP="005A4037">
            <w:pPr>
              <w:pStyle w:val="TAC"/>
              <w:rPr>
                <w:lang w:val="en-US" w:eastAsia="zh-CN"/>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0883BB96" w14:textId="77777777" w:rsidR="00EA2B37" w:rsidRPr="0073594C" w:rsidRDefault="00EA2B37" w:rsidP="005A4037">
            <w:pPr>
              <w:pStyle w:val="TAC"/>
              <w:rPr>
                <w:lang w:val="en-US" w:eastAsia="zh-CN"/>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40C0295E" w14:textId="77777777" w:rsidR="00EA2B37" w:rsidRPr="0073594C"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FFE25D" w14:textId="77777777" w:rsidR="00EA2B37" w:rsidRPr="0073594C"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9BD876" w14:textId="77777777" w:rsidR="00EA2B37" w:rsidRPr="0073594C" w:rsidRDefault="00EA2B37" w:rsidP="005A4037">
            <w:pPr>
              <w:pStyle w:val="TAC"/>
              <w:rPr>
                <w:lang w:val="en-US" w:eastAsia="zh-CN"/>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2CBF612" w14:textId="77777777" w:rsidR="00EA2B37" w:rsidRPr="0073594C" w:rsidRDefault="00EA2B37" w:rsidP="005A4037">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5ABC3CA" w14:textId="77777777" w:rsidR="00EA2B37" w:rsidRPr="0073594C"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2FF84" w14:textId="77777777" w:rsidR="00EA2B37" w:rsidRPr="0073594C" w:rsidRDefault="00EA2B37" w:rsidP="005A4037">
            <w:pPr>
              <w:pStyle w:val="TAC"/>
              <w:rPr>
                <w:lang w:val="en-US" w:eastAsia="zh-CN"/>
              </w:rPr>
            </w:pPr>
            <w:r>
              <w:rPr>
                <w:lang w:val="en-US" w:eastAsia="zh-CN"/>
              </w:rPr>
              <w:t>IMD5</w:t>
            </w:r>
          </w:p>
        </w:tc>
      </w:tr>
      <w:tr w:rsidR="00EA2B37" w:rsidRPr="0073594C" w14:paraId="0B85E1D3"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23F12"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A6BDB"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16D893FE"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DB22C2D"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5576F8"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C1B98B"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6F80534"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7189"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CC5FDA" w14:textId="77777777" w:rsidR="00EA2B37" w:rsidRDefault="00EA2B37" w:rsidP="005A4037">
            <w:pPr>
              <w:pStyle w:val="TAC"/>
              <w:rPr>
                <w:lang w:val="en-US" w:eastAsia="zh-CN"/>
              </w:rPr>
            </w:pPr>
            <w:r>
              <w:rPr>
                <w:lang w:val="en-US" w:eastAsia="zh-CN"/>
              </w:rPr>
              <w:t>N/A</w:t>
            </w:r>
          </w:p>
        </w:tc>
      </w:tr>
      <w:tr w:rsidR="00EA2B37" w:rsidRPr="0073594C" w14:paraId="6F96209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14E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8CB4"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75A45E"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1F2F6EDC"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BCB70C"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7525A"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4AF1E70" w14:textId="77777777" w:rsidR="00EA2B37" w:rsidRPr="0073594C" w:rsidRDefault="00EA2B37" w:rsidP="005A4037">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D2F7D11"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DDA880" w14:textId="77777777" w:rsidR="00EA2B37" w:rsidRDefault="00EA2B37" w:rsidP="005A4037">
            <w:pPr>
              <w:pStyle w:val="TAC"/>
              <w:rPr>
                <w:lang w:val="en-US" w:eastAsia="zh-CN"/>
              </w:rPr>
            </w:pPr>
            <w:r>
              <w:rPr>
                <w:lang w:val="en-US" w:eastAsia="zh-CN"/>
              </w:rPr>
              <w:t>IMD3</w:t>
            </w:r>
          </w:p>
        </w:tc>
      </w:tr>
      <w:tr w:rsidR="00EA2B37" w:rsidRPr="0073594C" w14:paraId="154D9894"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D6F36"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05E89"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847613F"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056A7F90"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AC6A5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7859D5"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A1B0C21" w14:textId="77777777" w:rsidR="00EA2B37" w:rsidRPr="0073594C"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D4054"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89B766" w14:textId="77777777" w:rsidR="00EA2B37" w:rsidRDefault="00EA2B37" w:rsidP="005A4037">
            <w:pPr>
              <w:pStyle w:val="TAC"/>
              <w:rPr>
                <w:lang w:val="en-US" w:eastAsia="zh-CN"/>
              </w:rPr>
            </w:pPr>
            <w:r>
              <w:rPr>
                <w:lang w:val="en-US" w:eastAsia="zh-CN"/>
              </w:rPr>
              <w:t>N/A</w:t>
            </w:r>
          </w:p>
        </w:tc>
      </w:tr>
      <w:tr w:rsidR="00EA2B37" w:rsidRPr="0073594C" w14:paraId="60AC5DBB"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3150B"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B3871" w14:textId="77777777" w:rsidR="00EA2B37" w:rsidRDefault="00EA2B37" w:rsidP="005A4037">
            <w:pPr>
              <w:pStyle w:val="TAC"/>
              <w:rPr>
                <w:rFonts w:cs="Arial"/>
                <w:color w:val="000000"/>
                <w:szCs w:val="18"/>
              </w:rPr>
            </w:pPr>
            <w:r>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9A0FAAD" w14:textId="77777777" w:rsidR="00EA2B37" w:rsidRDefault="00EA2B37" w:rsidP="005A4037">
            <w:pPr>
              <w:pStyle w:val="TAC"/>
              <w:rPr>
                <w:rFonts w:cs="Arial"/>
                <w:color w:val="000000"/>
                <w:szCs w:val="18"/>
              </w:rPr>
            </w:pPr>
            <w:r>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0FBD9E76"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74BFA6"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938A5" w14:textId="77777777" w:rsidR="00EA2B37" w:rsidRDefault="00EA2B37" w:rsidP="005A4037">
            <w:pPr>
              <w:pStyle w:val="TAC"/>
              <w:rPr>
                <w:rFonts w:cs="Arial"/>
                <w:color w:val="000000"/>
                <w:szCs w:val="18"/>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B2ED6CD" w14:textId="77777777" w:rsidR="00EA2B37" w:rsidRDefault="00EA2B37" w:rsidP="005A403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EF34D8A"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28385" w14:textId="77777777" w:rsidR="00EA2B37" w:rsidRDefault="00EA2B37" w:rsidP="005A4037">
            <w:pPr>
              <w:pStyle w:val="TAC"/>
              <w:tabs>
                <w:tab w:val="left" w:pos="250"/>
                <w:tab w:val="center" w:pos="420"/>
              </w:tabs>
              <w:rPr>
                <w:lang w:val="en-US" w:eastAsia="zh-CN"/>
              </w:rPr>
            </w:pPr>
            <w:r>
              <w:rPr>
                <w:lang w:val="en-US" w:eastAsia="zh-CN"/>
              </w:rPr>
              <w:t>IMD3</w:t>
            </w:r>
          </w:p>
        </w:tc>
      </w:tr>
      <w:tr w:rsidR="00EA2B37" w:rsidRPr="0073594C" w14:paraId="5099AF20"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B5A9"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09EF5C" w14:textId="77777777" w:rsidR="00EA2B37" w:rsidRDefault="00EA2B37" w:rsidP="005A4037">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3306387" w14:textId="77777777" w:rsidR="00EA2B37" w:rsidRDefault="00EA2B37" w:rsidP="005A4037">
            <w:pPr>
              <w:pStyle w:val="TAC"/>
              <w:rPr>
                <w:rFonts w:cs="Arial"/>
                <w:color w:val="000000"/>
                <w:szCs w:val="18"/>
              </w:rPr>
            </w:pPr>
            <w:r>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22671A58" w14:textId="77777777" w:rsidR="00EA2B37" w:rsidRDefault="00EA2B37" w:rsidP="005A403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6A75D0" w14:textId="77777777" w:rsidR="00EA2B37" w:rsidRDefault="00EA2B37" w:rsidP="005A403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69037" w14:textId="77777777" w:rsidR="00EA2B37" w:rsidRDefault="00EA2B37" w:rsidP="005A4037">
            <w:pPr>
              <w:pStyle w:val="TAC"/>
              <w:rPr>
                <w:rFonts w:cs="Arial"/>
                <w:color w:val="000000"/>
                <w:szCs w:val="18"/>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63477E25"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F4E6C" w14:textId="77777777" w:rsidR="00EA2B37" w:rsidRDefault="00EA2B37" w:rsidP="005A403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305E2C" w14:textId="77777777" w:rsidR="00EA2B37" w:rsidRDefault="00EA2B37" w:rsidP="005A4037">
            <w:pPr>
              <w:pStyle w:val="TAC"/>
              <w:rPr>
                <w:lang w:val="en-US" w:eastAsia="zh-CN"/>
              </w:rPr>
            </w:pPr>
            <w:r>
              <w:rPr>
                <w:lang w:val="en-US" w:eastAsia="zh-CN"/>
              </w:rPr>
              <w:t>N/A</w:t>
            </w:r>
          </w:p>
        </w:tc>
      </w:tr>
      <w:tr w:rsidR="00EA2B37" w:rsidRPr="0073594C" w14:paraId="7B4E3E63"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E04341" w14:textId="77777777" w:rsidR="00EA2B37" w:rsidRPr="0073594C" w:rsidRDefault="00EA2B37"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0EC47" w14:textId="77777777" w:rsidR="00EA2B37" w:rsidRDefault="00EA2B37" w:rsidP="005A4037">
            <w:pPr>
              <w:pStyle w:val="TAC"/>
              <w:rPr>
                <w:rFonts w:cs="Arial"/>
                <w:color w:val="000000"/>
                <w:szCs w:val="18"/>
              </w:rPr>
            </w:pPr>
            <w:r>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CF54D90" w14:textId="77777777" w:rsidR="00EA2B37" w:rsidRDefault="00EA2B37" w:rsidP="005A4037">
            <w:pPr>
              <w:pStyle w:val="TAC"/>
              <w:rPr>
                <w:rFonts w:cs="Arial"/>
                <w:color w:val="000000"/>
                <w:szCs w:val="18"/>
              </w:rPr>
            </w:pPr>
            <w:r>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79AD6B1F" w14:textId="77777777" w:rsidR="00EA2B37" w:rsidRDefault="00EA2B37" w:rsidP="005A403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F36DFD" w14:textId="77777777" w:rsidR="00EA2B37" w:rsidRDefault="00EA2B37" w:rsidP="005A403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CF41C6" w14:textId="77777777" w:rsidR="00EA2B37" w:rsidRDefault="00EA2B37" w:rsidP="005A4037">
            <w:pPr>
              <w:pStyle w:val="TAC"/>
              <w:rPr>
                <w:rFonts w:cs="Arial"/>
                <w:color w:val="000000"/>
                <w:szCs w:val="18"/>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71B31FB" w14:textId="77777777" w:rsidR="00EA2B37" w:rsidRDefault="00EA2B37" w:rsidP="005A403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3723" w14:textId="77777777" w:rsidR="00EA2B37" w:rsidRDefault="00EA2B37" w:rsidP="005A403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50218" w14:textId="77777777" w:rsidR="00EA2B37" w:rsidRDefault="00EA2B37" w:rsidP="005A4037">
            <w:pPr>
              <w:pStyle w:val="TAC"/>
              <w:rPr>
                <w:lang w:val="en-US" w:eastAsia="zh-CN"/>
              </w:rPr>
            </w:pPr>
            <w:r>
              <w:rPr>
                <w:lang w:val="en-US" w:eastAsia="zh-CN"/>
              </w:rPr>
              <w:t>N/A</w:t>
            </w:r>
          </w:p>
        </w:tc>
      </w:tr>
    </w:tbl>
    <w:p w14:paraId="03BC5CD8" w14:textId="77777777" w:rsidR="00EA2B37" w:rsidRDefault="00EA2B37" w:rsidP="00EA2B37">
      <w:pPr>
        <w:rPr>
          <w:color w:val="0070C0"/>
        </w:rPr>
      </w:pPr>
    </w:p>
    <w:p w14:paraId="5A1A6C47" w14:textId="02969299" w:rsidR="00FC040B" w:rsidRDefault="00FC040B" w:rsidP="00FC040B">
      <w:pPr>
        <w:pStyle w:val="21"/>
      </w:pPr>
      <w:bookmarkStart w:id="667" w:name="_Toc144251708"/>
      <w:r>
        <w:rPr>
          <w:rFonts w:hint="eastAsia"/>
        </w:rPr>
        <w:t>5.64</w:t>
      </w:r>
      <w:r w:rsidRPr="000469EC">
        <w:tab/>
      </w:r>
      <w:r w:rsidRPr="0060359B">
        <w:t>CA_</w:t>
      </w:r>
      <w:r>
        <w:t>n5</w:t>
      </w:r>
      <w:r w:rsidRPr="0060359B">
        <w:t>-n41-n66</w:t>
      </w:r>
      <w:bookmarkEnd w:id="667"/>
    </w:p>
    <w:p w14:paraId="42B8D415" w14:textId="61846923" w:rsidR="00FC040B" w:rsidRPr="00A20126" w:rsidRDefault="00FC040B" w:rsidP="00FC040B">
      <w:pPr>
        <w:pStyle w:val="31"/>
      </w:pPr>
      <w:bookmarkStart w:id="668" w:name="_Toc144251709"/>
      <w:r>
        <w:t>5.64.1</w:t>
      </w:r>
      <w:r>
        <w:tab/>
        <w:t>Common for 1 band UL and 2 bands UL CA</w:t>
      </w:r>
      <w:bookmarkEnd w:id="668"/>
    </w:p>
    <w:p w14:paraId="47ACFFDF" w14:textId="0893694F" w:rsidR="00FC040B" w:rsidRDefault="00FC040B" w:rsidP="00FC040B">
      <w:pPr>
        <w:pStyle w:val="41"/>
      </w:pPr>
      <w:bookmarkStart w:id="669" w:name="_Toc144251710"/>
      <w:r>
        <w:rPr>
          <w:rFonts w:hint="eastAsia"/>
        </w:rPr>
        <w:t>5.</w:t>
      </w:r>
      <w:r>
        <w:t>64</w:t>
      </w:r>
      <w:r>
        <w:rPr>
          <w:rFonts w:hint="eastAsia"/>
        </w:rPr>
        <w:t>.1</w:t>
      </w:r>
      <w:r>
        <w:t>.1</w:t>
      </w:r>
      <w:r>
        <w:tab/>
        <w:t xml:space="preserve">Operating bands for </w:t>
      </w:r>
      <w:r>
        <w:rPr>
          <w:rFonts w:hint="eastAsia"/>
        </w:rPr>
        <w:t>CA</w:t>
      </w:r>
      <w:bookmarkEnd w:id="669"/>
    </w:p>
    <w:p w14:paraId="52E0EA79" w14:textId="7C9FBB54" w:rsidR="00FC040B" w:rsidRPr="000469EC" w:rsidRDefault="00FC040B" w:rsidP="00FC040B">
      <w:pPr>
        <w:pStyle w:val="TH"/>
        <w:rPr>
          <w:rFonts w:cs="Arial"/>
        </w:rPr>
      </w:pPr>
      <w:r>
        <w:rPr>
          <w:rFonts w:cs="Arial"/>
        </w:rPr>
        <w:t>Table 5.64.1.1-1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C040B" w14:paraId="0048D1B0"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90035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4DD0336"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DD109F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777BF9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DD7B4"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Duplex Mode</w:t>
            </w:r>
          </w:p>
        </w:tc>
      </w:tr>
      <w:tr w:rsidR="00FC040B" w14:paraId="4900B265"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F062"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8FDC"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7C5ABE0"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55F5F7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4B6E" w14:textId="77777777" w:rsidR="00FC040B" w:rsidRDefault="00FC040B" w:rsidP="005A4037">
            <w:pPr>
              <w:spacing w:after="0"/>
              <w:rPr>
                <w:rFonts w:ascii="Arial" w:hAnsi="Arial"/>
                <w:b/>
                <w:color w:val="000000"/>
                <w:sz w:val="18"/>
              </w:rPr>
            </w:pPr>
          </w:p>
        </w:tc>
      </w:tr>
      <w:tr w:rsidR="00FC040B" w14:paraId="6A1A2329"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8BB36" w14:textId="77777777" w:rsidR="00FC040B" w:rsidRDefault="00FC040B"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2DD62" w14:textId="77777777" w:rsidR="00FC040B" w:rsidRDefault="00FC040B"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BB3DF7A"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E913438" w14:textId="77777777" w:rsidR="00FC040B" w:rsidRDefault="00FC040B"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2D92" w14:textId="77777777" w:rsidR="00FC040B" w:rsidRDefault="00FC040B" w:rsidP="005A4037">
            <w:pPr>
              <w:spacing w:after="0"/>
              <w:rPr>
                <w:rFonts w:ascii="Arial" w:hAnsi="Arial"/>
                <w:b/>
                <w:color w:val="000000"/>
                <w:sz w:val="18"/>
              </w:rPr>
            </w:pPr>
          </w:p>
        </w:tc>
      </w:tr>
      <w:tr w:rsidR="00FC040B" w14:paraId="03B6F26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C3D608" w14:textId="77777777" w:rsidR="00FC040B" w:rsidRPr="00050EB8" w:rsidRDefault="00FC040B" w:rsidP="005A4037">
            <w:pPr>
              <w:keepNext/>
              <w:keepLines/>
              <w:spacing w:after="0"/>
              <w:jc w:val="center"/>
              <w:rPr>
                <w:rFonts w:ascii="Arial" w:hAnsi="Arial"/>
                <w:color w:val="000000"/>
                <w:sz w:val="18"/>
                <w:lang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F6A73A" w14:textId="77777777" w:rsidR="00FC040B" w:rsidRPr="00050EB8" w:rsidRDefault="00FC040B" w:rsidP="005A4037">
            <w:pPr>
              <w:keepNext/>
              <w:keepLines/>
              <w:spacing w:after="0"/>
              <w:jc w:val="center"/>
              <w:rPr>
                <w:rFonts w:ascii="Arial" w:hAnsi="Arial"/>
                <w:color w:val="000000"/>
                <w:sz w:val="18"/>
              </w:rPr>
            </w:pPr>
            <w:r>
              <w:rPr>
                <w:rFonts w:ascii="Arial" w:eastAsia="宋体"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577A505C"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824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A69AFAB"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84E939"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849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CF3E8BA"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869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4340A2D"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773BB0"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894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99285"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FC040B" w14:paraId="241AF5E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D2298"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7A4F345" w14:textId="77777777" w:rsidR="00FC040B" w:rsidRPr="00050EB8" w:rsidRDefault="00FC040B" w:rsidP="005A4037">
            <w:pPr>
              <w:keepNext/>
              <w:keepLines/>
              <w:spacing w:after="0"/>
              <w:jc w:val="center"/>
              <w:rPr>
                <w:rFonts w:ascii="Arial" w:hAnsi="Arial"/>
                <w:color w:val="000000"/>
                <w:sz w:val="18"/>
              </w:rPr>
            </w:pPr>
            <w:r>
              <w:rPr>
                <w:rFonts w:ascii="Arial" w:eastAsia="宋体"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5E154D92"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724DBA05"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AE645CF"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5F10D091" w14:textId="77777777" w:rsidR="00FC040B" w:rsidRPr="00050EB8" w:rsidRDefault="00FC040B"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231E37A0" w14:textId="77777777" w:rsidR="00FC040B" w:rsidRDefault="00FC040B"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8ACA5" w14:textId="77777777" w:rsidR="00FC040B" w:rsidRPr="00050EB8" w:rsidRDefault="00FC040B"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41426A2" w14:textId="77777777" w:rsidR="00FC040B" w:rsidRPr="00050EB8" w:rsidRDefault="00FC040B" w:rsidP="005A4037">
            <w:pPr>
              <w:keepNext/>
              <w:keepLines/>
              <w:spacing w:after="0"/>
              <w:jc w:val="center"/>
              <w:rPr>
                <w:rFonts w:ascii="Arial" w:hAnsi="Arial"/>
                <w:color w:val="000000"/>
                <w:sz w:val="18"/>
                <w:lang w:eastAsia="zh-CN"/>
              </w:rPr>
            </w:pPr>
            <w:r>
              <w:rPr>
                <w:rFonts w:ascii="Arial" w:hAnsi="Arial" w:cs="Arial"/>
                <w:sz w:val="18"/>
                <w:lang w:eastAsia="ja-JP"/>
              </w:rPr>
              <w:t>TDD</w:t>
            </w:r>
          </w:p>
        </w:tc>
      </w:tr>
      <w:tr w:rsidR="00FC040B" w14:paraId="2F9D74E5" w14:textId="77777777" w:rsidTr="006A029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C18F" w14:textId="77777777" w:rsidR="00FC040B" w:rsidRPr="00050EB8" w:rsidRDefault="00FC040B"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6A95859" w14:textId="77777777" w:rsidR="00FC040B" w:rsidRPr="00050EB8" w:rsidRDefault="00FC040B" w:rsidP="005A4037">
            <w:pPr>
              <w:keepNext/>
              <w:keepLines/>
              <w:spacing w:after="0"/>
              <w:jc w:val="center"/>
              <w:rPr>
                <w:rFonts w:ascii="Arial" w:hAnsi="Arial"/>
                <w:color w:val="000000"/>
                <w:sz w:val="18"/>
                <w:lang w:eastAsia="zh-CN"/>
              </w:rPr>
            </w:pPr>
            <w:r>
              <w:rPr>
                <w:rFonts w:ascii="Arial" w:eastAsia="宋体"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vAlign w:val="center"/>
          </w:tcPr>
          <w:p w14:paraId="59AF4086" w14:textId="77777777" w:rsidR="00FC040B" w:rsidRPr="00050EB8" w:rsidRDefault="00FC040B"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171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334B27A0"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53C01E2" w14:textId="77777777" w:rsidR="00FC040B" w:rsidRPr="00050EB8" w:rsidRDefault="00FC040B" w:rsidP="005A4037">
            <w:pPr>
              <w:keepNext/>
              <w:keepLines/>
              <w:spacing w:after="0"/>
              <w:rPr>
                <w:rFonts w:ascii="Arial" w:hAnsi="Arial" w:cs="Arial"/>
                <w:color w:val="000000"/>
                <w:sz w:val="18"/>
                <w:lang w:eastAsia="zh-CN"/>
              </w:rPr>
            </w:pPr>
            <w:r>
              <w:rPr>
                <w:rFonts w:ascii="Arial" w:eastAsia="宋体" w:hAnsi="Arial" w:cs="Arial"/>
                <w:sz w:val="18"/>
                <w:lang w:eastAsia="zh-CN"/>
              </w:rPr>
              <w:t>178</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A21365C" w14:textId="77777777" w:rsidR="00FC040B" w:rsidRPr="00050EB8" w:rsidRDefault="00FC040B" w:rsidP="005A4037">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11</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72F398A" w14:textId="77777777" w:rsidR="00FC040B" w:rsidRDefault="00FC040B"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9BF6654" w14:textId="77777777" w:rsidR="00FC040B" w:rsidRPr="00050EB8" w:rsidRDefault="00FC040B" w:rsidP="005A4037">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6EC5A6D0" w14:textId="77777777" w:rsidR="00FC040B" w:rsidRPr="00050EB8" w:rsidRDefault="00FC040B" w:rsidP="005A4037">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69A4E6E" w14:textId="77777777" w:rsidR="00FC040B" w:rsidRDefault="00FC040B" w:rsidP="00FC040B">
      <w:pPr>
        <w:rPr>
          <w:lang w:eastAsia="ko-KR"/>
        </w:rPr>
      </w:pPr>
    </w:p>
    <w:p w14:paraId="28BFB89D" w14:textId="0C3EE970" w:rsidR="00FC040B" w:rsidRDefault="00FC040B" w:rsidP="00FC040B">
      <w:pPr>
        <w:pStyle w:val="41"/>
      </w:pPr>
      <w:bookmarkStart w:id="670" w:name="_Toc144251711"/>
      <w:r>
        <w:rPr>
          <w:rFonts w:hint="eastAsia"/>
        </w:rPr>
        <w:t>5.64.</w:t>
      </w:r>
      <w:r>
        <w:t>1.2</w:t>
      </w:r>
      <w:r>
        <w:tab/>
        <w:t xml:space="preserve">Channel bandwidths per operating band for </w:t>
      </w:r>
      <w:r>
        <w:rPr>
          <w:rFonts w:hint="eastAsia"/>
        </w:rPr>
        <w:t>CA</w:t>
      </w:r>
      <w:bookmarkEnd w:id="670"/>
    </w:p>
    <w:p w14:paraId="5E1A3307" w14:textId="3C057525" w:rsidR="00FC040B" w:rsidRDefault="00FC040B" w:rsidP="00FC040B">
      <w:pPr>
        <w:pStyle w:val="TH"/>
        <w:rPr>
          <w:rFonts w:cs="Arial"/>
        </w:rPr>
      </w:pPr>
      <w:r>
        <w:rPr>
          <w:rFonts w:cs="Arial"/>
        </w:rPr>
        <w:t>Table 5.64.1.2-1: Supported bandwidths per CA band combination of band n5+n41+n66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C040B" w14:paraId="36A60A13"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248523" w14:textId="77777777" w:rsidR="00FC040B" w:rsidRDefault="00FC040B"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A145147" w14:textId="77777777" w:rsidR="00FC040B" w:rsidRDefault="00FC040B"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7EE82A" w14:textId="77777777" w:rsidR="00FC040B" w:rsidRDefault="00FC040B"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9D3ECC" w14:textId="77777777" w:rsidR="00FC040B" w:rsidRDefault="00FC040B"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7EB9AE" w14:textId="77777777" w:rsidR="00FC040B" w:rsidRDefault="00FC040B" w:rsidP="005A4037">
            <w:pPr>
              <w:pStyle w:val="TAH"/>
              <w:overflowPunct w:val="0"/>
              <w:autoSpaceDE w:val="0"/>
              <w:autoSpaceDN w:val="0"/>
              <w:adjustRightInd w:val="0"/>
              <w:rPr>
                <w:lang w:eastAsia="zh-CN"/>
              </w:rPr>
            </w:pPr>
            <w:r>
              <w:t>Bandwidth combination set</w:t>
            </w:r>
          </w:p>
        </w:tc>
      </w:tr>
      <w:tr w:rsidR="00FC040B" w14:paraId="3087BA17"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D47C8" w14:textId="77777777" w:rsidR="00FC040B" w:rsidRDefault="00FC040B" w:rsidP="005A4037">
            <w:pPr>
              <w:pStyle w:val="TAC"/>
              <w:overflowPunct w:val="0"/>
              <w:autoSpaceDE w:val="0"/>
              <w:autoSpaceDN w:val="0"/>
              <w:adjustRightInd w:val="0"/>
              <w:rPr>
                <w:rFonts w:eastAsia="宋体"/>
                <w:lang w:eastAsia="zh-CN"/>
              </w:rPr>
            </w:pPr>
            <w:r w:rsidRPr="0060359B">
              <w:rPr>
                <w:lang w:eastAsia="zh-CN"/>
              </w:rPr>
              <w:t>CA_</w:t>
            </w:r>
            <w:r>
              <w:rPr>
                <w:lang w:eastAsia="zh-CN"/>
              </w:rPr>
              <w:t>n5</w:t>
            </w:r>
            <w:r w:rsidRPr="0060359B">
              <w:rPr>
                <w:lang w:eastAsia="zh-CN"/>
              </w:rPr>
              <w:t>A-n41A-n66A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78512" w14:textId="77777777" w:rsidR="00FC040B" w:rsidRDefault="00FC040B" w:rsidP="005A4037">
            <w:pPr>
              <w:pStyle w:val="TAC"/>
              <w:overflowPunct w:val="0"/>
              <w:autoSpaceDE w:val="0"/>
              <w:autoSpaceDN w:val="0"/>
              <w:adjustRightInd w:val="0"/>
              <w:rPr>
                <w:rFonts w:eastAsia="宋体"/>
                <w:lang w:eastAsia="zh-CN"/>
              </w:rPr>
            </w:pPr>
            <w:r w:rsidRPr="0060359B">
              <w:rPr>
                <w:lang w:eastAsia="zh-CN"/>
              </w:rPr>
              <w:t>CA_</w:t>
            </w:r>
            <w:r>
              <w:rPr>
                <w:lang w:eastAsia="zh-CN"/>
              </w:rPr>
              <w:t>n5</w:t>
            </w:r>
            <w:r w:rsidRPr="0060359B">
              <w:rPr>
                <w:lang w:eastAsia="zh-CN"/>
              </w:rPr>
              <w:t>A-n41A</w:t>
            </w:r>
            <w:r>
              <w:rPr>
                <w:lang w:eastAsia="zh-CN"/>
              </w:rPr>
              <w:t xml:space="preserve"> </w:t>
            </w:r>
            <w:r>
              <w:rPr>
                <w:lang w:eastAsia="zh-CN"/>
              </w:rPr>
              <w:br/>
            </w:r>
            <w:r w:rsidRPr="0060359B">
              <w:rPr>
                <w:lang w:eastAsia="zh-CN"/>
              </w:rPr>
              <w:t>CA_</w:t>
            </w:r>
            <w:r>
              <w:rPr>
                <w:lang w:eastAsia="zh-CN"/>
              </w:rPr>
              <w:t>n5</w:t>
            </w:r>
            <w:r w:rsidRPr="0060359B">
              <w:rPr>
                <w:lang w:eastAsia="zh-CN"/>
              </w:rPr>
              <w:t>A-n66A</w:t>
            </w:r>
            <w:r>
              <w:rPr>
                <w:lang w:eastAsia="zh-CN"/>
              </w:rPr>
              <w:br/>
            </w:r>
            <w:r w:rsidRPr="0060359B">
              <w:rPr>
                <w:lang w:eastAsia="zh-CN"/>
              </w:rPr>
              <w:t>CA</w:t>
            </w:r>
            <w:r>
              <w:rPr>
                <w:lang w:eastAsia="zh-CN"/>
              </w:rPr>
              <w:t>_</w:t>
            </w:r>
            <w:r w:rsidRPr="0060359B">
              <w:rPr>
                <w:lang w:eastAsia="zh-CN"/>
              </w:rPr>
              <w:t>n41A-n66A</w:t>
            </w:r>
          </w:p>
        </w:tc>
        <w:tc>
          <w:tcPr>
            <w:tcW w:w="730" w:type="dxa"/>
            <w:tcBorders>
              <w:left w:val="single" w:sz="4" w:space="0" w:color="auto"/>
              <w:right w:val="single" w:sz="4" w:space="0" w:color="auto"/>
            </w:tcBorders>
            <w:vAlign w:val="center"/>
          </w:tcPr>
          <w:p w14:paraId="3F58CCF8" w14:textId="77777777" w:rsidR="00FC040B" w:rsidRDefault="00FC040B"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C203B" w14:textId="77777777" w:rsidR="00FC040B" w:rsidRDefault="00FC040B" w:rsidP="005A4037">
            <w:pPr>
              <w:pStyle w:val="TAC"/>
            </w:pPr>
            <w:r>
              <w:t xml:space="preserve">5, </w:t>
            </w:r>
            <w:r w:rsidRPr="00C47350">
              <w:t>10, 15</w:t>
            </w:r>
            <w:r>
              <w:t>, 20, 25</w:t>
            </w:r>
          </w:p>
        </w:tc>
        <w:tc>
          <w:tcPr>
            <w:tcW w:w="1360" w:type="dxa"/>
            <w:tcBorders>
              <w:left w:val="single" w:sz="4" w:space="0" w:color="auto"/>
              <w:bottom w:val="nil"/>
              <w:right w:val="single" w:sz="4" w:space="0" w:color="auto"/>
            </w:tcBorders>
            <w:shd w:val="clear" w:color="auto" w:fill="auto"/>
            <w:vAlign w:val="center"/>
          </w:tcPr>
          <w:p w14:paraId="682D64FA" w14:textId="77777777" w:rsidR="00FC040B" w:rsidRDefault="00FC040B" w:rsidP="005A4037">
            <w:pPr>
              <w:pStyle w:val="TAC"/>
              <w:overflowPunct w:val="0"/>
              <w:autoSpaceDE w:val="0"/>
              <w:autoSpaceDN w:val="0"/>
              <w:adjustRightInd w:val="0"/>
              <w:rPr>
                <w:lang w:eastAsia="zh-CN"/>
              </w:rPr>
            </w:pPr>
            <w:r>
              <w:rPr>
                <w:rFonts w:hint="eastAsia"/>
                <w:lang w:eastAsia="zh-CN"/>
              </w:rPr>
              <w:t>0</w:t>
            </w:r>
          </w:p>
        </w:tc>
      </w:tr>
      <w:tr w:rsidR="00FC040B" w14:paraId="3463ECDB"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61FAD414"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A6E74B"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40414E5" w14:textId="77777777" w:rsidR="00FC040B" w:rsidRDefault="00FC040B"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A2575A" w14:textId="77777777" w:rsidR="00FC040B" w:rsidRDefault="00FC040B" w:rsidP="005A4037">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FE0073" w14:textId="77777777" w:rsidR="00FC040B" w:rsidRDefault="00FC040B" w:rsidP="005A4037">
            <w:pPr>
              <w:pStyle w:val="TAC"/>
              <w:overflowPunct w:val="0"/>
              <w:autoSpaceDE w:val="0"/>
              <w:autoSpaceDN w:val="0"/>
              <w:adjustRightInd w:val="0"/>
              <w:rPr>
                <w:lang w:eastAsia="zh-CN"/>
              </w:rPr>
            </w:pPr>
          </w:p>
        </w:tc>
      </w:tr>
      <w:tr w:rsidR="00FC040B" w14:paraId="357380DB"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2666C" w14:textId="77777777" w:rsidR="00FC040B" w:rsidRDefault="00FC040B"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02769" w14:textId="77777777" w:rsidR="00FC040B" w:rsidRDefault="00FC040B"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414A975" w14:textId="77777777" w:rsidR="00FC040B" w:rsidRDefault="00FC040B" w:rsidP="005A4037">
            <w:pPr>
              <w:pStyle w:val="TAC"/>
              <w:overflowPunct w:val="0"/>
              <w:autoSpaceDE w:val="0"/>
              <w:autoSpaceDN w:val="0"/>
              <w:adjustRightInd w:val="0"/>
              <w:rPr>
                <w:lang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B5BDD3" w14:textId="77777777" w:rsidR="00FC040B" w:rsidRPr="00C85666" w:rsidRDefault="00FC040B" w:rsidP="005A4037">
            <w:pPr>
              <w:pStyle w:val="TAC"/>
              <w:rPr>
                <w:rFonts w:eastAsia="宋体"/>
                <w:lang w:eastAsia="zh-CN" w:bidi="ar"/>
              </w:rPr>
            </w:pPr>
            <w:r>
              <w:t xml:space="preserve">5, </w:t>
            </w:r>
            <w:r w:rsidRPr="00FE1D75">
              <w:t>10, 15, 20, 25, 30,</w:t>
            </w:r>
            <w:r>
              <w:t xml:space="preserve"> 35,</w:t>
            </w:r>
            <w:r w:rsidRPr="00FE1D75">
              <w:t xml:space="preserve"> 40, </w:t>
            </w:r>
            <w:r>
              <w:t>45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3D11" w14:textId="77777777" w:rsidR="00FC040B" w:rsidRDefault="00FC040B" w:rsidP="005A4037">
            <w:pPr>
              <w:pStyle w:val="TAC"/>
              <w:overflowPunct w:val="0"/>
              <w:autoSpaceDE w:val="0"/>
              <w:autoSpaceDN w:val="0"/>
              <w:adjustRightInd w:val="0"/>
              <w:rPr>
                <w:lang w:eastAsia="zh-CN"/>
              </w:rPr>
            </w:pPr>
          </w:p>
        </w:tc>
      </w:tr>
    </w:tbl>
    <w:p w14:paraId="2B231692" w14:textId="77777777" w:rsidR="00FC040B" w:rsidRDefault="00FC040B" w:rsidP="00FC040B">
      <w:pPr>
        <w:pStyle w:val="TH"/>
        <w:sectPr w:rsidR="00FC040B">
          <w:pgSz w:w="11906" w:h="16838"/>
          <w:pgMar w:top="567" w:right="1134" w:bottom="709" w:left="1134" w:header="720" w:footer="720" w:gutter="0"/>
          <w:cols w:space="720"/>
          <w:docGrid w:linePitch="272"/>
        </w:sectPr>
      </w:pPr>
    </w:p>
    <w:p w14:paraId="7C259DAD" w14:textId="1E8248ED" w:rsidR="00FC040B" w:rsidRDefault="00FC040B" w:rsidP="00FC040B">
      <w:pPr>
        <w:pStyle w:val="41"/>
      </w:pPr>
      <w:bookmarkStart w:id="671" w:name="_Toc144251712"/>
      <w:r>
        <w:rPr>
          <w:rFonts w:hint="eastAsia"/>
        </w:rPr>
        <w:t>5.64.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71"/>
    </w:p>
    <w:p w14:paraId="4A1EF05B" w14:textId="77777777" w:rsidR="00FC040B" w:rsidRDefault="00FC040B" w:rsidP="00FC040B">
      <w:r>
        <w:t xml:space="preserve">For </w:t>
      </w:r>
      <w:r w:rsidRPr="00C82050">
        <w:t>CA_</w:t>
      </w:r>
      <w:r>
        <w:t>n5</w:t>
      </w:r>
      <w:r w:rsidRPr="00C82050">
        <w:t>-n41-n66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DC_5-7</w:t>
      </w:r>
      <w:r w:rsidRPr="00EF5447">
        <w:rPr>
          <w:lang w:eastAsia="ja-JP"/>
        </w:rPr>
        <w:t>_n66</w:t>
      </w:r>
      <w:r w:rsidRPr="00712E3A">
        <w:rPr>
          <w:rFonts w:ascii="Arial" w:hAnsi="Arial" w:cs="Arial"/>
          <w:sz w:val="18"/>
          <w:szCs w:val="18"/>
          <w:lang w:val="en-US" w:eastAsia="ja-JP"/>
        </w:rPr>
        <w:t xml:space="preserve"> </w:t>
      </w:r>
      <w:r>
        <w:t>and are given in the tables below.</w:t>
      </w:r>
    </w:p>
    <w:p w14:paraId="1FF7AC4D" w14:textId="1E18DA02" w:rsidR="00FC040B" w:rsidRDefault="00FC040B" w:rsidP="00FC040B">
      <w:pPr>
        <w:pStyle w:val="TH"/>
        <w:rPr>
          <w:rFonts w:cs="Arial"/>
        </w:rPr>
      </w:pPr>
      <w:r>
        <w:rPr>
          <w:rFonts w:cs="Arial"/>
        </w:rPr>
        <w:t xml:space="preserve">Table </w:t>
      </w:r>
      <w:r>
        <w:rPr>
          <w:rFonts w:cs="Arial" w:hint="eastAsia"/>
        </w:rPr>
        <w:t>5.64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C040B" w14:paraId="2446CA8C" w14:textId="77777777" w:rsidTr="005A4037">
        <w:trPr>
          <w:jc w:val="center"/>
        </w:trPr>
        <w:tc>
          <w:tcPr>
            <w:tcW w:w="2336" w:type="dxa"/>
            <w:vMerge w:val="restart"/>
            <w:tcBorders>
              <w:top w:val="single" w:sz="4" w:space="0" w:color="auto"/>
              <w:left w:val="single" w:sz="4" w:space="0" w:color="auto"/>
              <w:right w:val="single" w:sz="4" w:space="0" w:color="auto"/>
            </w:tcBorders>
          </w:tcPr>
          <w:p w14:paraId="7B99C642" w14:textId="77777777" w:rsidR="00FC040B" w:rsidRDefault="00FC040B" w:rsidP="005A403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57CC55" w14:textId="77777777" w:rsidR="00FC040B" w:rsidRDefault="00FC040B" w:rsidP="005A403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C040B" w14:paraId="4DA219AC" w14:textId="77777777" w:rsidTr="005A4037">
        <w:trPr>
          <w:jc w:val="center"/>
        </w:trPr>
        <w:tc>
          <w:tcPr>
            <w:tcW w:w="2336" w:type="dxa"/>
            <w:vMerge/>
            <w:tcBorders>
              <w:left w:val="single" w:sz="4" w:space="0" w:color="auto"/>
              <w:bottom w:val="single" w:sz="4" w:space="0" w:color="auto"/>
              <w:right w:val="single" w:sz="4" w:space="0" w:color="auto"/>
            </w:tcBorders>
          </w:tcPr>
          <w:p w14:paraId="4AD52564" w14:textId="77777777" w:rsidR="00FC040B" w:rsidRDefault="00FC040B" w:rsidP="005A403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084092" w14:textId="77777777" w:rsidR="00FC040B" w:rsidRDefault="00FC040B" w:rsidP="005A403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C040B" w14:paraId="1FEE6C77"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FC668" w14:textId="77777777" w:rsidR="00FC040B" w:rsidRPr="00BD2DC9" w:rsidRDefault="00FC040B" w:rsidP="005A4037">
            <w:pPr>
              <w:keepNext/>
              <w:keepLines/>
              <w:spacing w:after="0"/>
              <w:jc w:val="center"/>
              <w:rPr>
                <w:rFonts w:ascii="Arial" w:eastAsia="等线" w:hAnsi="Arial" w:cs="Arial"/>
                <w:sz w:val="18"/>
                <w:szCs w:val="18"/>
                <w:lang w:val="en-US" w:eastAsia="zh-CN"/>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68" w:type="dxa"/>
            <w:tcBorders>
              <w:top w:val="single" w:sz="4" w:space="0" w:color="auto"/>
              <w:left w:val="single" w:sz="4" w:space="0" w:color="auto"/>
              <w:bottom w:val="single" w:sz="4" w:space="0" w:color="auto"/>
              <w:right w:val="single" w:sz="4" w:space="0" w:color="auto"/>
            </w:tcBorders>
            <w:vAlign w:val="center"/>
          </w:tcPr>
          <w:p w14:paraId="7E2B6556" w14:textId="77777777" w:rsidR="00FC040B" w:rsidRPr="005944CA" w:rsidRDefault="00FC040B" w:rsidP="005A4037">
            <w:pPr>
              <w:keepNext/>
              <w:keepLines/>
              <w:spacing w:after="0"/>
              <w:jc w:val="center"/>
              <w:rPr>
                <w:rFonts w:ascii="Arial" w:eastAsia="等线" w:hAnsi="Arial" w:cs="Arial"/>
                <w:sz w:val="18"/>
                <w:szCs w:val="18"/>
                <w:lang w:val="en-US" w:eastAsia="zh-CN"/>
              </w:rPr>
            </w:pPr>
            <w:r w:rsidRPr="005944CA">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61DB811C" w14:textId="77777777" w:rsidR="00FC040B" w:rsidRPr="009E24C8" w:rsidRDefault="00FC040B" w:rsidP="005A4037">
            <w:pPr>
              <w:keepNext/>
              <w:keepLines/>
              <w:spacing w:after="0"/>
              <w:jc w:val="center"/>
              <w:rPr>
                <w:rFonts w:ascii="Arial" w:eastAsia="等线" w:hAnsi="Arial" w:cs="Arial"/>
                <w:sz w:val="18"/>
                <w:szCs w:val="18"/>
                <w:lang w:val="en-US" w:eastAsia="zh-CN"/>
              </w:rPr>
            </w:pPr>
            <w:r w:rsidRPr="009E24C8">
              <w:rPr>
                <w:rFonts w:ascii="Arial" w:hAnsi="Arial" w:cs="Arial"/>
                <w:sz w:val="18"/>
                <w:szCs w:val="18"/>
                <w:lang w:val="en-US" w:eastAsia="zh-CN"/>
              </w:rPr>
              <w:t>0.8</w:t>
            </w:r>
            <w:r>
              <w:rPr>
                <w:rFonts w:ascii="Arial" w:hAnsi="Arial" w:cs="Arial"/>
                <w:sz w:val="18"/>
                <w:szCs w:val="18"/>
                <w:vertAlign w:val="superscript"/>
                <w:lang w:val="en-US" w:eastAsia="zh-CN"/>
              </w:rPr>
              <w:t>5</w:t>
            </w:r>
            <w:r w:rsidRPr="009E24C8">
              <w:rPr>
                <w:rFonts w:ascii="Arial" w:hAnsi="Arial" w:cs="Arial"/>
                <w:sz w:val="18"/>
                <w:szCs w:val="18"/>
                <w:lang w:val="en-US" w:eastAsia="zh-CN"/>
              </w:rPr>
              <w:t xml:space="preserve"> / 1.3</w:t>
            </w:r>
            <w:r>
              <w:rPr>
                <w:rFonts w:ascii="Arial"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F50C87" w14:textId="77777777" w:rsidR="00FC040B" w:rsidRPr="005944CA" w:rsidRDefault="00FC040B" w:rsidP="005A4037">
            <w:pPr>
              <w:keepNext/>
              <w:keepLines/>
              <w:spacing w:after="0"/>
              <w:jc w:val="center"/>
              <w:rPr>
                <w:rFonts w:ascii="Arial" w:eastAsia="等线" w:hAnsi="Arial" w:cs="Arial"/>
                <w:sz w:val="18"/>
                <w:szCs w:val="18"/>
                <w:lang w:val="en-US" w:eastAsia="zh-CN"/>
              </w:rPr>
            </w:pPr>
            <w:r w:rsidRPr="005944CA">
              <w:rPr>
                <w:rFonts w:ascii="Arial" w:hAnsi="Arial" w:cs="Arial"/>
                <w:sz w:val="18"/>
                <w:szCs w:val="18"/>
              </w:rPr>
              <w:t>0.5</w:t>
            </w:r>
          </w:p>
        </w:tc>
      </w:tr>
      <w:tr w:rsidR="00FC040B" w14:paraId="65756533"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C3C768" w14:textId="77777777" w:rsidR="00FC040B" w:rsidRDefault="00FC040B" w:rsidP="005A4037">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1DB5840E" w14:textId="5CE5E184" w:rsidR="00FC040B" w:rsidRDefault="00FC040B" w:rsidP="005A4037">
            <w:pPr>
              <w:keepNext/>
              <w:keepLines/>
              <w:spacing w:after="0"/>
              <w:ind w:left="851" w:hanging="851"/>
              <w:rPr>
                <w:rFonts w:ascii="Arial" w:hAnsi="Arial" w:cs="Arial"/>
                <w:sz w:val="18"/>
                <w:szCs w:val="18"/>
                <w:lang w:eastAsia="ja-JP"/>
              </w:rPr>
            </w:pPr>
            <w:r w:rsidRPr="000C10E6">
              <w:rPr>
                <w:rFonts w:ascii="Arial" w:eastAsia="等线" w:hAnsi="Arial" w:cs="Arial"/>
                <w:sz w:val="18"/>
                <w:szCs w:val="18"/>
              </w:rPr>
              <w:t xml:space="preserve">NOTE </w:t>
            </w:r>
            <w:r w:rsidRPr="000C10E6">
              <w:rPr>
                <w:rFonts w:ascii="Arial" w:eastAsia="等线" w:hAnsi="Arial" w:cs="Arial"/>
                <w:sz w:val="18"/>
                <w:szCs w:val="18"/>
                <w:lang w:eastAsia="zh-CN"/>
              </w:rPr>
              <w:t>6</w:t>
            </w:r>
            <w:r w:rsidRPr="000C10E6">
              <w:rPr>
                <w:rFonts w:ascii="Arial" w:eastAsia="等线" w:hAnsi="Arial" w:cs="Arial"/>
                <w:sz w:val="18"/>
                <w:szCs w:val="18"/>
              </w:rPr>
              <w:t>:</w:t>
            </w:r>
            <w:r w:rsidRPr="000C10E6">
              <w:rPr>
                <w:rFonts w:ascii="Arial" w:eastAsia="等线" w:hAnsi="Arial" w:cs="Arial"/>
                <w:sz w:val="18"/>
                <w:szCs w:val="18"/>
              </w:rPr>
              <w:tab/>
              <w:t>The requirement is applied for UE transmitting on the frequency range of 2496 - 2545 MHz</w:t>
            </w:r>
          </w:p>
          <w:p w14:paraId="5797C26F" w14:textId="77777777" w:rsidR="00FC040B" w:rsidRDefault="00FC040B" w:rsidP="005A4037">
            <w:pPr>
              <w:keepNext/>
              <w:keepLines/>
              <w:spacing w:after="0"/>
              <w:ind w:left="851" w:hanging="851"/>
              <w:rPr>
                <w:rFonts w:ascii="Arial" w:hAnsi="Arial" w:cs="Arial"/>
                <w:sz w:val="18"/>
                <w:szCs w:val="18"/>
                <w:lang w:eastAsia="ja-JP"/>
              </w:rPr>
            </w:pPr>
            <w:r w:rsidRPr="000C10E6">
              <w:rPr>
                <w:rFonts w:ascii="Arial" w:hAnsi="Arial" w:cs="Arial"/>
                <w:sz w:val="18"/>
                <w:szCs w:val="18"/>
                <w:lang w:eastAsia="ja-JP"/>
              </w:rPr>
              <w:t>NOTE 8:</w:t>
            </w:r>
            <w:r w:rsidRPr="000C10E6">
              <w:rPr>
                <w:rFonts w:ascii="Arial" w:hAnsi="Arial" w:cs="Arial"/>
                <w:sz w:val="18"/>
                <w:szCs w:val="18"/>
                <w:lang w:eastAsia="ja-JP"/>
              </w:rPr>
              <w:tab/>
              <w:t>“-” denotes ΔT</w:t>
            </w:r>
            <w:r w:rsidRPr="000C10E6">
              <w:rPr>
                <w:rFonts w:ascii="Arial" w:hAnsi="Arial" w:cs="Arial"/>
                <w:sz w:val="18"/>
                <w:szCs w:val="18"/>
                <w:vertAlign w:val="subscript"/>
                <w:lang w:eastAsia="ja-JP"/>
              </w:rPr>
              <w:t>IB,c</w:t>
            </w:r>
            <w:r w:rsidRPr="000C10E6">
              <w:rPr>
                <w:rFonts w:ascii="Arial" w:hAnsi="Arial" w:cs="Arial"/>
                <w:sz w:val="18"/>
                <w:szCs w:val="18"/>
                <w:lang w:eastAsia="ja-JP"/>
              </w:rPr>
              <w:t xml:space="preserve"> = 0.</w:t>
            </w:r>
          </w:p>
          <w:p w14:paraId="740B02C0" w14:textId="77777777" w:rsidR="00FC040B" w:rsidRDefault="00FC040B" w:rsidP="005A4037">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3B853A1" w14:textId="77777777" w:rsidR="00FC040B" w:rsidRDefault="00FC040B" w:rsidP="00FC040B">
      <w:pPr>
        <w:rPr>
          <w:lang w:eastAsia="ko-KR"/>
        </w:rPr>
      </w:pPr>
    </w:p>
    <w:p w14:paraId="316D3C3A" w14:textId="02058FBB" w:rsidR="00FC040B" w:rsidRDefault="00FC040B" w:rsidP="00FC040B">
      <w:pPr>
        <w:pStyle w:val="TH"/>
      </w:pPr>
      <w:r>
        <w:rPr>
          <w:rFonts w:cs="Arial"/>
        </w:rPr>
        <w:t>Table 5.64.1.3-2: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C040B" w:rsidRPr="00F92868" w14:paraId="1798FB09" w14:textId="77777777" w:rsidTr="005A4037">
        <w:trPr>
          <w:trHeight w:val="187"/>
          <w:jc w:val="center"/>
        </w:trPr>
        <w:tc>
          <w:tcPr>
            <w:tcW w:w="1594" w:type="dxa"/>
            <w:vMerge w:val="restart"/>
          </w:tcPr>
          <w:p w14:paraId="46AC56C2" w14:textId="77777777" w:rsidR="00FC040B" w:rsidRPr="00F92868" w:rsidRDefault="00FC040B" w:rsidP="005A403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C893A93" w14:textId="77777777" w:rsidR="00FC040B" w:rsidRPr="00F92868" w:rsidRDefault="00FC040B" w:rsidP="005A4037">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C040B" w:rsidRPr="00F92868" w14:paraId="054D00E7" w14:textId="77777777" w:rsidTr="005A4037">
        <w:trPr>
          <w:trHeight w:val="187"/>
          <w:jc w:val="center"/>
        </w:trPr>
        <w:tc>
          <w:tcPr>
            <w:tcW w:w="1594" w:type="dxa"/>
            <w:vMerge/>
            <w:tcBorders>
              <w:bottom w:val="single" w:sz="4" w:space="0" w:color="auto"/>
            </w:tcBorders>
          </w:tcPr>
          <w:p w14:paraId="62E355BE" w14:textId="77777777" w:rsidR="00FC040B" w:rsidRPr="00F92868" w:rsidRDefault="00FC040B" w:rsidP="005A4037">
            <w:pPr>
              <w:keepNext/>
              <w:keepLines/>
              <w:spacing w:after="0"/>
              <w:jc w:val="center"/>
              <w:rPr>
                <w:rFonts w:ascii="Arial" w:eastAsia="等线" w:hAnsi="Arial"/>
                <w:b/>
                <w:sz w:val="18"/>
              </w:rPr>
            </w:pPr>
          </w:p>
        </w:tc>
        <w:tc>
          <w:tcPr>
            <w:tcW w:w="5845" w:type="dxa"/>
            <w:gridSpan w:val="3"/>
            <w:vAlign w:val="center"/>
          </w:tcPr>
          <w:p w14:paraId="465D532F" w14:textId="77777777" w:rsidR="00FC040B" w:rsidRPr="00F92868" w:rsidRDefault="00FC040B" w:rsidP="005A4037">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C040B" w:rsidRPr="00F92868" w14:paraId="27503D2C" w14:textId="77777777" w:rsidTr="005A4037">
        <w:trPr>
          <w:trHeight w:val="187"/>
          <w:jc w:val="center"/>
        </w:trPr>
        <w:tc>
          <w:tcPr>
            <w:tcW w:w="1594" w:type="dxa"/>
            <w:shd w:val="clear" w:color="auto" w:fill="auto"/>
          </w:tcPr>
          <w:p w14:paraId="762854B0" w14:textId="77777777" w:rsidR="00FC040B" w:rsidRPr="00F92868" w:rsidRDefault="00FC040B" w:rsidP="005A4037">
            <w:pPr>
              <w:keepNext/>
              <w:keepLines/>
              <w:spacing w:after="0"/>
              <w:jc w:val="center"/>
              <w:rPr>
                <w:rFonts w:ascii="Arial" w:eastAsia="等线" w:hAnsi="Arial"/>
                <w:sz w:val="18"/>
              </w:rPr>
            </w:pPr>
            <w:r w:rsidRPr="0060359B">
              <w:rPr>
                <w:rFonts w:ascii="Arial" w:hAnsi="Arial"/>
                <w:color w:val="000000"/>
                <w:sz w:val="18"/>
              </w:rPr>
              <w:t>CA_</w:t>
            </w:r>
            <w:r>
              <w:rPr>
                <w:rFonts w:ascii="Arial" w:hAnsi="Arial"/>
                <w:color w:val="000000"/>
                <w:sz w:val="18"/>
              </w:rPr>
              <w:t>n5</w:t>
            </w:r>
            <w:r w:rsidRPr="0060359B">
              <w:rPr>
                <w:rFonts w:ascii="Arial" w:hAnsi="Arial"/>
                <w:color w:val="000000"/>
                <w:sz w:val="18"/>
              </w:rPr>
              <w:t>-n41-n66</w:t>
            </w:r>
          </w:p>
        </w:tc>
        <w:tc>
          <w:tcPr>
            <w:tcW w:w="1948" w:type="dxa"/>
            <w:vAlign w:val="center"/>
          </w:tcPr>
          <w:p w14:paraId="0445DBAD" w14:textId="77777777" w:rsidR="00FC040B" w:rsidRPr="003938CB" w:rsidRDefault="00FC040B" w:rsidP="005A4037">
            <w:pPr>
              <w:keepNext/>
              <w:keepLines/>
              <w:spacing w:after="0"/>
              <w:jc w:val="center"/>
              <w:rPr>
                <w:rFonts w:ascii="Arial" w:eastAsia="等线" w:hAnsi="Arial"/>
                <w:sz w:val="18"/>
                <w:lang w:val="en-US" w:eastAsia="zh-CN"/>
              </w:rPr>
            </w:pPr>
            <w:r>
              <w:rPr>
                <w:rFonts w:ascii="Arial" w:hAnsi="Arial" w:cs="Arial"/>
                <w:sz w:val="18"/>
                <w:lang w:eastAsia="ja-JP"/>
              </w:rPr>
              <w:t>0.2</w:t>
            </w:r>
          </w:p>
        </w:tc>
        <w:tc>
          <w:tcPr>
            <w:tcW w:w="1948" w:type="dxa"/>
            <w:vAlign w:val="center"/>
          </w:tcPr>
          <w:p w14:paraId="07093984" w14:textId="77777777" w:rsidR="00FC040B" w:rsidRPr="001D337F" w:rsidRDefault="00FC040B" w:rsidP="005A4037">
            <w:pPr>
              <w:keepNext/>
              <w:keepLines/>
              <w:spacing w:after="0"/>
              <w:jc w:val="center"/>
              <w:rPr>
                <w:rFonts w:ascii="Arial" w:eastAsia="等线" w:hAnsi="Arial" w:cs="Arial"/>
                <w:sz w:val="18"/>
                <w:szCs w:val="18"/>
                <w:lang w:val="en-US" w:eastAsia="zh-CN"/>
              </w:rPr>
            </w:pPr>
            <w:r w:rsidRPr="001D337F">
              <w:rPr>
                <w:rFonts w:ascii="Arial" w:hAnsi="Arial" w:cs="Arial"/>
                <w:sz w:val="18"/>
                <w:szCs w:val="18"/>
                <w:lang w:val="en-US" w:eastAsia="zh-CN"/>
              </w:rPr>
              <w:t>0.5</w:t>
            </w:r>
            <w:r>
              <w:rPr>
                <w:rFonts w:ascii="Arial" w:hAnsi="Arial" w:cs="Arial"/>
                <w:sz w:val="18"/>
                <w:szCs w:val="18"/>
                <w:vertAlign w:val="superscript"/>
                <w:lang w:val="en-US" w:eastAsia="zh-CN"/>
              </w:rPr>
              <w:t>5</w:t>
            </w:r>
            <w:r w:rsidRPr="001D337F">
              <w:rPr>
                <w:rFonts w:ascii="Arial" w:hAnsi="Arial" w:cs="Arial"/>
                <w:sz w:val="18"/>
                <w:szCs w:val="18"/>
                <w:lang w:val="en-US" w:eastAsia="zh-CN"/>
              </w:rPr>
              <w:t xml:space="preserve"> / 1</w:t>
            </w:r>
            <w:r>
              <w:rPr>
                <w:rFonts w:ascii="Arial" w:hAnsi="Arial" w:cs="Arial"/>
                <w:sz w:val="18"/>
                <w:szCs w:val="18"/>
                <w:vertAlign w:val="superscript"/>
                <w:lang w:val="en-US" w:eastAsia="zh-CN"/>
              </w:rPr>
              <w:t>6</w:t>
            </w:r>
          </w:p>
        </w:tc>
        <w:tc>
          <w:tcPr>
            <w:tcW w:w="1949" w:type="dxa"/>
            <w:vAlign w:val="center"/>
          </w:tcPr>
          <w:p w14:paraId="07F0433D" w14:textId="77777777" w:rsidR="00FC040B" w:rsidRPr="003938CB" w:rsidRDefault="00FC040B" w:rsidP="005A4037">
            <w:pPr>
              <w:keepNext/>
              <w:keepLines/>
              <w:spacing w:after="0"/>
              <w:jc w:val="center"/>
              <w:rPr>
                <w:rFonts w:ascii="Arial" w:eastAsia="等线" w:hAnsi="Arial"/>
                <w:sz w:val="18"/>
                <w:lang w:val="en-US" w:eastAsia="zh-CN"/>
              </w:rPr>
            </w:pPr>
            <w:r w:rsidRPr="00C96590">
              <w:rPr>
                <w:rFonts w:ascii="Arial" w:hAnsi="Arial" w:cs="Arial"/>
                <w:sz w:val="18"/>
                <w:lang w:eastAsia="ja-JP"/>
              </w:rPr>
              <w:t>0.5</w:t>
            </w:r>
          </w:p>
        </w:tc>
      </w:tr>
      <w:tr w:rsidR="00FC040B" w:rsidRPr="00F92868" w14:paraId="6981780F" w14:textId="77777777" w:rsidTr="005A4037">
        <w:trPr>
          <w:trHeight w:val="187"/>
          <w:jc w:val="center"/>
        </w:trPr>
        <w:tc>
          <w:tcPr>
            <w:tcW w:w="7439" w:type="dxa"/>
            <w:gridSpan w:val="4"/>
            <w:tcBorders>
              <w:bottom w:val="single" w:sz="4" w:space="0" w:color="auto"/>
            </w:tcBorders>
            <w:shd w:val="clear" w:color="auto" w:fill="auto"/>
          </w:tcPr>
          <w:p w14:paraId="4C479BCC" w14:textId="77777777" w:rsidR="00FC040B" w:rsidRDefault="00FC040B" w:rsidP="005A4037">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14:paraId="535B441F" w14:textId="79D0DE1C" w:rsidR="00FC040B" w:rsidRDefault="00FC040B" w:rsidP="006A0293">
            <w:pPr>
              <w:pStyle w:val="TAN"/>
              <w:rPr>
                <w:rFonts w:eastAsia="等线" w:cs="Arial"/>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14:paraId="6F512C81" w14:textId="77777777" w:rsidR="00FC040B" w:rsidRPr="00901DE9" w:rsidRDefault="00FC040B" w:rsidP="005A4037">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8254980" w14:textId="77777777" w:rsidR="00FC040B" w:rsidRPr="008C08AE" w:rsidRDefault="00FC040B" w:rsidP="005A4037">
            <w:pPr>
              <w:keepLines/>
              <w:spacing w:after="0"/>
              <w:ind w:left="870" w:hanging="870"/>
              <w:rPr>
                <w:rFonts w:ascii="Arial" w:eastAsia="等线" w:hAnsi="Arial"/>
                <w:color w:val="000000"/>
                <w:sz w:val="18"/>
                <w:lang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6E7B902" w14:textId="68D7AC97" w:rsidR="00FC040B" w:rsidRPr="00A20126" w:rsidRDefault="00FC040B" w:rsidP="00FC040B">
      <w:pPr>
        <w:pStyle w:val="31"/>
      </w:pPr>
      <w:bookmarkStart w:id="672" w:name="_Toc129108920"/>
      <w:bookmarkStart w:id="673" w:name="_Toc144251713"/>
      <w:r>
        <w:t>5.64.2</w:t>
      </w:r>
      <w:r>
        <w:tab/>
      </w:r>
      <w:r w:rsidRPr="00A20126">
        <w:t>Specific for 2 bands UL CA</w:t>
      </w:r>
      <w:bookmarkEnd w:id="672"/>
      <w:bookmarkEnd w:id="673"/>
    </w:p>
    <w:p w14:paraId="22B1483C" w14:textId="1C41E7C7" w:rsidR="00FC040B" w:rsidRPr="00A20126" w:rsidRDefault="00FC040B" w:rsidP="00FC040B">
      <w:pPr>
        <w:pStyle w:val="41"/>
      </w:pPr>
      <w:bookmarkStart w:id="674" w:name="_Toc129108921"/>
      <w:bookmarkStart w:id="675" w:name="_Toc144251714"/>
      <w:r>
        <w:t>5.64.2.1</w:t>
      </w:r>
      <w:r>
        <w:tab/>
      </w:r>
      <w:r w:rsidRPr="00A20126">
        <w:t>UE co-existence studies</w:t>
      </w:r>
      <w:bookmarkEnd w:id="674"/>
      <w:bookmarkEnd w:id="675"/>
    </w:p>
    <w:p w14:paraId="062CFCB8"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w:t>
      </w:r>
    </w:p>
    <w:p w14:paraId="06E7C6E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IMD2 and IMD3 caused by UL CA_n5-n66 Tx may fall into band n41 Rx.</w:t>
      </w:r>
    </w:p>
    <w:p w14:paraId="04C7791F" w14:textId="77777777" w:rsidR="00FC040B" w:rsidRDefault="00FC040B" w:rsidP="00FC040B">
      <w:pPr>
        <w:pStyle w:val="EditorsNote"/>
        <w:keepLines w:val="0"/>
        <w:widowControl w:val="0"/>
        <w:overflowPunct w:val="0"/>
        <w:autoSpaceDE w:val="0"/>
        <w:autoSpaceDN w:val="0"/>
        <w:adjustRightInd w:val="0"/>
        <w:ind w:left="0" w:firstLine="0"/>
        <w:textAlignment w:val="baseline"/>
        <w:rPr>
          <w:color w:val="auto"/>
          <w:lang w:val="en-US" w:eastAsia="zh-CN"/>
        </w:rPr>
      </w:pPr>
      <w:bookmarkStart w:id="676" w:name="_Toc129108922"/>
      <w:r>
        <w:rPr>
          <w:color w:val="auto"/>
          <w:lang w:val="en-US" w:eastAsia="zh-CN"/>
        </w:rPr>
        <w:t>IMD2 and IMD3 caused by UL CA_n41-n66 Tx may fall into band n5 Rx.</w:t>
      </w:r>
    </w:p>
    <w:p w14:paraId="737E59DF" w14:textId="791CED50" w:rsidR="00FC040B" w:rsidRPr="00A20126" w:rsidRDefault="00FC040B" w:rsidP="00FC040B">
      <w:pPr>
        <w:pStyle w:val="41"/>
      </w:pPr>
      <w:bookmarkStart w:id="677" w:name="_Toc144251715"/>
      <w:r>
        <w:t>5.64.2.2</w:t>
      </w:r>
      <w:r>
        <w:tab/>
      </w:r>
      <w:r w:rsidRPr="00A20126">
        <w:t>REFSENS requirements</w:t>
      </w:r>
      <w:bookmarkEnd w:id="676"/>
      <w:bookmarkEnd w:id="677"/>
    </w:p>
    <w:p w14:paraId="514AC861" w14:textId="11C292B7" w:rsidR="00FC040B" w:rsidRDefault="00FC040B" w:rsidP="00FC040B">
      <w:pPr>
        <w:spacing w:after="120"/>
        <w:rPr>
          <w:rFonts w:eastAsia="宋体"/>
          <w:kern w:val="2"/>
          <w:lang w:val="en-US" w:eastAsia="zh-CN"/>
        </w:rPr>
      </w:pPr>
      <w:r>
        <w:rPr>
          <w:rFonts w:eastAsia="宋体"/>
          <w:kern w:val="2"/>
          <w:lang w:val="en-US" w:eastAsia="zh-CN"/>
        </w:rPr>
        <w:t xml:space="preserve">For the IMD2 into band n41, the MSD values is reused from </w:t>
      </w:r>
      <w:r w:rsidRPr="00EF5447">
        <w:rPr>
          <w:lang w:eastAsia="ja-JP"/>
        </w:rPr>
        <w:t>DC_5-7_n66</w:t>
      </w:r>
      <w:r>
        <w:rPr>
          <w:rFonts w:eastAsia="宋体"/>
          <w:kern w:val="2"/>
          <w:lang w:val="en-US" w:eastAsia="zh-CN"/>
        </w:rPr>
        <w:t xml:space="preserve"> and are defined in table 5.64.2.2-1.</w:t>
      </w:r>
    </w:p>
    <w:p w14:paraId="3CF6218E" w14:textId="747CFBB2" w:rsidR="00FC040B" w:rsidRDefault="00FC040B" w:rsidP="00FC040B">
      <w:pPr>
        <w:spacing w:after="120"/>
        <w:rPr>
          <w:rFonts w:ascii="Arial" w:eastAsia="宋体" w:hAnsi="Arial" w:cs="Arial"/>
          <w:kern w:val="2"/>
          <w:lang w:val="en-US" w:eastAsia="zh-CN"/>
        </w:rPr>
      </w:pPr>
      <w:r>
        <w:rPr>
          <w:rFonts w:eastAsia="宋体"/>
          <w:kern w:val="2"/>
          <w:lang w:val="en-US" w:eastAsia="zh-CN"/>
        </w:rPr>
        <w:t>For the IMD2 into band n5, the MSD values is reused from CA_n3-n18-n41 and are defined in table 5.64.2.2-1.</w:t>
      </w:r>
    </w:p>
    <w:p w14:paraId="49722924" w14:textId="6E9E9E11" w:rsidR="00FC040B" w:rsidRPr="00A20126" w:rsidRDefault="00FC040B" w:rsidP="00FC040B">
      <w:pPr>
        <w:pStyle w:val="TH"/>
        <w:rPr>
          <w:rFonts w:cs="Arial"/>
        </w:rPr>
      </w:pPr>
      <w:r w:rsidRPr="00A20126">
        <w:rPr>
          <w:rFonts w:cs="Arial"/>
        </w:rPr>
        <w:t xml:space="preserve">Table </w:t>
      </w:r>
      <w:r>
        <w:rPr>
          <w:rFonts w:cs="Arial"/>
        </w:rPr>
        <w:t>5.64</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040B" w14:paraId="74A4C8B9"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A11AC7" w14:textId="77777777" w:rsidR="00FC040B" w:rsidRDefault="00FC040B"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8D0FD2" w14:textId="77777777" w:rsidR="00FC040B" w:rsidRDefault="00FC040B" w:rsidP="005A4037">
            <w:pPr>
              <w:pStyle w:val="TAH"/>
            </w:pPr>
            <w:r>
              <w:t>Source of IMD</w:t>
            </w:r>
          </w:p>
        </w:tc>
      </w:tr>
      <w:tr w:rsidR="00FC040B" w14:paraId="56D3A43F"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B54E73" w14:textId="77777777" w:rsidR="00FC040B" w:rsidRDefault="00FC040B"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8F8BAF" w14:textId="77777777" w:rsidR="00FC040B" w:rsidRDefault="00FC040B"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BEEA6CA" w14:textId="77777777" w:rsidR="00FC040B" w:rsidRDefault="00FC040B"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819B15" w14:textId="77777777" w:rsidR="00FC040B" w:rsidRDefault="00FC040B"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027264F" w14:textId="77777777" w:rsidR="00FC040B" w:rsidRDefault="00FC040B"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56896" w14:textId="77777777" w:rsidR="00FC040B" w:rsidRDefault="00FC040B"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9BA0BB3" w14:textId="77777777" w:rsidR="00FC040B" w:rsidRDefault="00FC040B"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15F9743" w14:textId="77777777" w:rsidR="00FC040B" w:rsidRDefault="00FC040B"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3AB8E3" w14:textId="77777777" w:rsidR="00FC040B" w:rsidRDefault="00FC040B" w:rsidP="005A4037">
            <w:pPr>
              <w:pStyle w:val="TAH"/>
            </w:pPr>
          </w:p>
        </w:tc>
      </w:tr>
      <w:tr w:rsidR="00FC040B" w14:paraId="087E505A"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50DF2E" w14:textId="77777777" w:rsidR="00FC040B" w:rsidRDefault="00FC040B" w:rsidP="005A4037">
            <w:pPr>
              <w:pStyle w:val="TAC"/>
              <w:rPr>
                <w:lang w:val="en-US" w:eastAsia="zh-CN"/>
              </w:rPr>
            </w:pPr>
            <w:r w:rsidRPr="0060359B">
              <w:rPr>
                <w:color w:val="000000"/>
              </w:rPr>
              <w:t>CA_</w:t>
            </w:r>
            <w:r>
              <w:rPr>
                <w:color w:val="000000"/>
              </w:rPr>
              <w:t>n5</w:t>
            </w:r>
            <w:r w:rsidRPr="0060359B">
              <w:rPr>
                <w:color w:val="000000"/>
              </w:rPr>
              <w:t>-n41-n66</w:t>
            </w:r>
          </w:p>
        </w:tc>
        <w:tc>
          <w:tcPr>
            <w:tcW w:w="1146" w:type="dxa"/>
            <w:tcBorders>
              <w:top w:val="single" w:sz="4" w:space="0" w:color="auto"/>
              <w:left w:val="single" w:sz="4" w:space="0" w:color="auto"/>
              <w:right w:val="single" w:sz="4" w:space="0" w:color="auto"/>
            </w:tcBorders>
            <w:vAlign w:val="center"/>
          </w:tcPr>
          <w:p w14:paraId="098E9678" w14:textId="77777777" w:rsidR="00FC040B" w:rsidRDefault="00FC040B" w:rsidP="005A4037">
            <w:pPr>
              <w:pStyle w:val="TAC"/>
              <w:rPr>
                <w:rFonts w:eastAsia="宋体"/>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3E2F3A42" w14:textId="77777777" w:rsidR="00FC040B" w:rsidRDefault="00FC040B" w:rsidP="005A4037">
            <w:pPr>
              <w:pStyle w:val="TAC"/>
              <w:rPr>
                <w:rFonts w:eastAsia="宋体"/>
                <w:lang w:val="en-US" w:eastAsia="zh-CN"/>
              </w:rPr>
            </w:pPr>
            <w:r w:rsidRPr="00EF5447">
              <w:t>846.5</w:t>
            </w:r>
          </w:p>
        </w:tc>
        <w:tc>
          <w:tcPr>
            <w:tcW w:w="964" w:type="dxa"/>
            <w:tcBorders>
              <w:top w:val="single" w:sz="4" w:space="0" w:color="auto"/>
              <w:left w:val="single" w:sz="4" w:space="0" w:color="auto"/>
              <w:right w:val="single" w:sz="4" w:space="0" w:color="auto"/>
            </w:tcBorders>
          </w:tcPr>
          <w:p w14:paraId="34DAC673" w14:textId="77777777" w:rsidR="00FC040B" w:rsidRDefault="00FC040B" w:rsidP="005A4037">
            <w:pPr>
              <w:pStyle w:val="TAC"/>
              <w:rPr>
                <w:lang w:val="en-US" w:eastAsia="zh-CN"/>
              </w:rPr>
            </w:pPr>
            <w:r w:rsidRPr="00EF5447">
              <w:t>5</w:t>
            </w:r>
          </w:p>
        </w:tc>
        <w:tc>
          <w:tcPr>
            <w:tcW w:w="960" w:type="dxa"/>
            <w:tcBorders>
              <w:top w:val="single" w:sz="4" w:space="0" w:color="auto"/>
              <w:left w:val="single" w:sz="4" w:space="0" w:color="auto"/>
              <w:right w:val="single" w:sz="4" w:space="0" w:color="auto"/>
            </w:tcBorders>
          </w:tcPr>
          <w:p w14:paraId="47FC06C3" w14:textId="77777777" w:rsidR="00FC040B" w:rsidRDefault="00FC040B" w:rsidP="005A4037">
            <w:pPr>
              <w:pStyle w:val="TAC"/>
              <w:rPr>
                <w:lang w:val="en-US" w:eastAsia="zh-CN"/>
              </w:rPr>
            </w:pPr>
            <w:r w:rsidRPr="00EF5447">
              <w:t>25</w:t>
            </w:r>
          </w:p>
        </w:tc>
        <w:tc>
          <w:tcPr>
            <w:tcW w:w="960" w:type="dxa"/>
            <w:tcBorders>
              <w:top w:val="single" w:sz="4" w:space="0" w:color="auto"/>
              <w:left w:val="single" w:sz="4" w:space="0" w:color="auto"/>
              <w:right w:val="single" w:sz="4" w:space="0" w:color="auto"/>
            </w:tcBorders>
          </w:tcPr>
          <w:p w14:paraId="2A9C50A4" w14:textId="77777777" w:rsidR="00FC040B" w:rsidRDefault="00FC040B" w:rsidP="005A4037">
            <w:pPr>
              <w:pStyle w:val="TAC"/>
              <w:rPr>
                <w:rFonts w:eastAsia="宋体"/>
                <w:lang w:val="en-US" w:eastAsia="zh-CN"/>
              </w:rPr>
            </w:pPr>
            <w:r w:rsidRPr="00EF5447">
              <w:t>891.5</w:t>
            </w:r>
          </w:p>
        </w:tc>
        <w:tc>
          <w:tcPr>
            <w:tcW w:w="977" w:type="dxa"/>
            <w:tcBorders>
              <w:top w:val="single" w:sz="4" w:space="0" w:color="auto"/>
              <w:left w:val="single" w:sz="4" w:space="0" w:color="auto"/>
              <w:bottom w:val="single" w:sz="4" w:space="0" w:color="auto"/>
              <w:right w:val="single" w:sz="4" w:space="0" w:color="auto"/>
            </w:tcBorders>
          </w:tcPr>
          <w:p w14:paraId="49CE6956"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EABE635"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3AB2A2F" w14:textId="77777777" w:rsidR="00FC040B" w:rsidRDefault="00FC040B" w:rsidP="005A4037">
            <w:pPr>
              <w:pStyle w:val="TAC"/>
              <w:rPr>
                <w:lang w:val="en-US" w:eastAsia="zh-CN"/>
              </w:rPr>
            </w:pPr>
            <w:r w:rsidRPr="00EF5447">
              <w:t>N/A</w:t>
            </w:r>
          </w:p>
        </w:tc>
      </w:tr>
      <w:tr w:rsidR="00FC040B" w14:paraId="3AAD0D6A"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D4929"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4C9A22"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39C20E73" w14:textId="77777777" w:rsidR="00FC040B" w:rsidRDefault="00FC040B" w:rsidP="005A4037">
            <w:pPr>
              <w:pStyle w:val="TAC"/>
              <w:rPr>
                <w:rFonts w:eastAsia="宋体"/>
                <w:lang w:val="en-US" w:eastAsia="zh-CN"/>
              </w:rPr>
            </w:pPr>
            <w:r w:rsidRPr="00EF5447">
              <w:t>2624</w:t>
            </w:r>
          </w:p>
        </w:tc>
        <w:tc>
          <w:tcPr>
            <w:tcW w:w="964" w:type="dxa"/>
            <w:tcBorders>
              <w:top w:val="single" w:sz="4" w:space="0" w:color="auto"/>
              <w:left w:val="single" w:sz="4" w:space="0" w:color="auto"/>
              <w:right w:val="single" w:sz="4" w:space="0" w:color="auto"/>
            </w:tcBorders>
          </w:tcPr>
          <w:p w14:paraId="64B1349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D3C0E8C"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040714D0" w14:textId="77777777" w:rsidR="00FC040B" w:rsidRDefault="00FC040B" w:rsidP="005A4037">
            <w:pPr>
              <w:pStyle w:val="TAC"/>
              <w:rPr>
                <w:lang w:val="en-US" w:eastAsia="zh-CN"/>
              </w:rPr>
            </w:pPr>
            <w:r w:rsidRPr="00EF5447">
              <w:t>2624</w:t>
            </w:r>
          </w:p>
        </w:tc>
        <w:tc>
          <w:tcPr>
            <w:tcW w:w="977" w:type="dxa"/>
            <w:tcBorders>
              <w:top w:val="single" w:sz="4" w:space="0" w:color="auto"/>
              <w:left w:val="single" w:sz="4" w:space="0" w:color="auto"/>
              <w:bottom w:val="single" w:sz="4" w:space="0" w:color="auto"/>
              <w:right w:val="single" w:sz="4" w:space="0" w:color="auto"/>
            </w:tcBorders>
          </w:tcPr>
          <w:p w14:paraId="1EB61E18" w14:textId="77777777" w:rsidR="00FC040B" w:rsidRDefault="00FC040B" w:rsidP="005A4037">
            <w:pPr>
              <w:pStyle w:val="TAC"/>
              <w:rPr>
                <w:lang w:val="en-US" w:eastAsia="zh-CN"/>
              </w:rPr>
            </w:pPr>
            <w:r w:rsidRPr="00EF5447">
              <w:rPr>
                <w:lang w:eastAsia="ja-JP"/>
              </w:rPr>
              <w:t>29.0</w:t>
            </w:r>
          </w:p>
        </w:tc>
        <w:tc>
          <w:tcPr>
            <w:tcW w:w="828" w:type="dxa"/>
            <w:tcBorders>
              <w:top w:val="single" w:sz="4" w:space="0" w:color="auto"/>
              <w:left w:val="single" w:sz="4" w:space="0" w:color="auto"/>
              <w:right w:val="single" w:sz="4" w:space="0" w:color="auto"/>
            </w:tcBorders>
            <w:vAlign w:val="center"/>
          </w:tcPr>
          <w:p w14:paraId="4BAD50D7"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30324F1" w14:textId="77777777" w:rsidR="00FC040B" w:rsidRDefault="00FC040B" w:rsidP="005A4037">
            <w:pPr>
              <w:pStyle w:val="TAC"/>
              <w:rPr>
                <w:lang w:val="en-US" w:eastAsia="zh-CN"/>
              </w:rPr>
            </w:pPr>
            <w:r w:rsidRPr="00EF5447">
              <w:t>IMD2</w:t>
            </w:r>
            <w:r>
              <w:rPr>
                <w:vertAlign w:val="superscript"/>
              </w:rPr>
              <w:t>4</w:t>
            </w:r>
          </w:p>
        </w:tc>
      </w:tr>
      <w:tr w:rsidR="00FC040B" w14:paraId="11374619"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86983"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247D70" w14:textId="77777777" w:rsidR="00FC040B" w:rsidRDefault="00FC040B" w:rsidP="005A4037">
            <w:pPr>
              <w:pStyle w:val="TAC"/>
              <w:rPr>
                <w:rFonts w:eastAsia="宋体"/>
                <w:lang w:val="en-US" w:eastAsia="zh-CN"/>
              </w:rPr>
            </w:pPr>
            <w:r>
              <w:rPr>
                <w:lang w:eastAsia="ja-JP"/>
              </w:rPr>
              <w:t>n</w:t>
            </w:r>
            <w:r w:rsidRPr="00EF5447">
              <w:rPr>
                <w:lang w:eastAsia="ja-JP"/>
              </w:rPr>
              <w:t>66</w:t>
            </w:r>
          </w:p>
        </w:tc>
        <w:tc>
          <w:tcPr>
            <w:tcW w:w="960" w:type="dxa"/>
            <w:tcBorders>
              <w:top w:val="single" w:sz="4" w:space="0" w:color="auto"/>
              <w:left w:val="single" w:sz="4" w:space="0" w:color="auto"/>
              <w:right w:val="single" w:sz="4" w:space="0" w:color="auto"/>
            </w:tcBorders>
          </w:tcPr>
          <w:p w14:paraId="18ED0A08" w14:textId="77777777" w:rsidR="00FC040B" w:rsidRDefault="00FC040B" w:rsidP="005A4037">
            <w:pPr>
              <w:pStyle w:val="TAC"/>
              <w:rPr>
                <w:rFonts w:eastAsia="宋体"/>
                <w:lang w:val="en-US" w:eastAsia="zh-CN"/>
              </w:rPr>
            </w:pPr>
            <w:r w:rsidRPr="00EF5447">
              <w:t>1777.5</w:t>
            </w:r>
          </w:p>
        </w:tc>
        <w:tc>
          <w:tcPr>
            <w:tcW w:w="964" w:type="dxa"/>
            <w:tcBorders>
              <w:top w:val="single" w:sz="4" w:space="0" w:color="auto"/>
              <w:left w:val="single" w:sz="4" w:space="0" w:color="auto"/>
              <w:right w:val="single" w:sz="4" w:space="0" w:color="auto"/>
            </w:tcBorders>
          </w:tcPr>
          <w:p w14:paraId="58A68E4D" w14:textId="77777777" w:rsidR="00FC040B" w:rsidRDefault="00FC040B" w:rsidP="005A4037">
            <w:pPr>
              <w:pStyle w:val="TAC"/>
              <w:rPr>
                <w:rFonts w:eastAsia="宋体"/>
                <w:lang w:val="en-US" w:eastAsia="zh-CN"/>
              </w:rPr>
            </w:pPr>
            <w:r w:rsidRPr="00EF5447">
              <w:t>5</w:t>
            </w:r>
          </w:p>
        </w:tc>
        <w:tc>
          <w:tcPr>
            <w:tcW w:w="960" w:type="dxa"/>
            <w:tcBorders>
              <w:top w:val="single" w:sz="4" w:space="0" w:color="auto"/>
              <w:left w:val="single" w:sz="4" w:space="0" w:color="auto"/>
              <w:right w:val="single" w:sz="4" w:space="0" w:color="auto"/>
            </w:tcBorders>
          </w:tcPr>
          <w:p w14:paraId="08ADFF0F" w14:textId="77777777" w:rsidR="00FC040B" w:rsidRDefault="00FC040B" w:rsidP="005A4037">
            <w:pPr>
              <w:pStyle w:val="TAC"/>
              <w:rPr>
                <w:rFonts w:eastAsia="宋体"/>
                <w:lang w:val="en-US" w:eastAsia="zh-CN"/>
              </w:rPr>
            </w:pPr>
            <w:r w:rsidRPr="00EF5447">
              <w:t>25</w:t>
            </w:r>
          </w:p>
        </w:tc>
        <w:tc>
          <w:tcPr>
            <w:tcW w:w="960" w:type="dxa"/>
            <w:tcBorders>
              <w:top w:val="single" w:sz="4" w:space="0" w:color="auto"/>
              <w:left w:val="single" w:sz="4" w:space="0" w:color="auto"/>
              <w:right w:val="single" w:sz="4" w:space="0" w:color="auto"/>
            </w:tcBorders>
          </w:tcPr>
          <w:p w14:paraId="161EA92F" w14:textId="77777777" w:rsidR="00FC040B" w:rsidRDefault="00FC040B" w:rsidP="005A4037">
            <w:pPr>
              <w:pStyle w:val="TAC"/>
              <w:rPr>
                <w:rFonts w:eastAsia="宋体"/>
                <w:lang w:val="en-US" w:eastAsia="zh-CN"/>
              </w:rPr>
            </w:pPr>
            <w:r w:rsidRPr="00EF5447">
              <w:t>2177.5</w:t>
            </w:r>
          </w:p>
        </w:tc>
        <w:tc>
          <w:tcPr>
            <w:tcW w:w="977" w:type="dxa"/>
            <w:tcBorders>
              <w:top w:val="single" w:sz="4" w:space="0" w:color="auto"/>
              <w:left w:val="single" w:sz="4" w:space="0" w:color="auto"/>
              <w:bottom w:val="single" w:sz="4" w:space="0" w:color="auto"/>
              <w:right w:val="single" w:sz="4" w:space="0" w:color="auto"/>
            </w:tcBorders>
          </w:tcPr>
          <w:p w14:paraId="314D3589" w14:textId="77777777" w:rsidR="00FC040B" w:rsidRDefault="00FC040B" w:rsidP="005A4037">
            <w:pPr>
              <w:pStyle w:val="TAC"/>
              <w:rPr>
                <w:lang w:val="en-US"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7A0B8ADA" w14:textId="77777777" w:rsidR="00FC040B" w:rsidRDefault="00FC040B" w:rsidP="005A403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7DAD558" w14:textId="77777777" w:rsidR="00FC040B" w:rsidRDefault="00FC040B" w:rsidP="005A4037">
            <w:pPr>
              <w:pStyle w:val="TAC"/>
              <w:rPr>
                <w:rFonts w:eastAsia="宋体"/>
                <w:vertAlign w:val="superscript"/>
                <w:lang w:val="en-US" w:eastAsia="zh-CN"/>
              </w:rPr>
            </w:pPr>
            <w:r w:rsidRPr="00EF5447">
              <w:t>N/A</w:t>
            </w:r>
          </w:p>
        </w:tc>
      </w:tr>
      <w:tr w:rsidR="00FC040B" w14:paraId="65CB68C6"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88D83E"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C8DF9" w14:textId="77777777" w:rsidR="00FC040B" w:rsidRDefault="00FC040B" w:rsidP="005A4037">
            <w:pPr>
              <w:pStyle w:val="TAC"/>
              <w:rPr>
                <w:rFonts w:eastAsia="宋体"/>
                <w:lang w:val="en-US" w:eastAsia="zh-CN"/>
              </w:rPr>
            </w:pPr>
            <w:r>
              <w:rPr>
                <w:lang w:eastAsia="ja-JP"/>
              </w:rPr>
              <w:t>n</w:t>
            </w:r>
            <w:r w:rsidRPr="00EF5447">
              <w:rPr>
                <w:lang w:eastAsia="ja-JP"/>
              </w:rPr>
              <w:t>5</w:t>
            </w:r>
          </w:p>
        </w:tc>
        <w:tc>
          <w:tcPr>
            <w:tcW w:w="960" w:type="dxa"/>
            <w:tcBorders>
              <w:top w:val="single" w:sz="4" w:space="0" w:color="auto"/>
              <w:left w:val="single" w:sz="4" w:space="0" w:color="auto"/>
              <w:right w:val="single" w:sz="4" w:space="0" w:color="auto"/>
            </w:tcBorders>
          </w:tcPr>
          <w:p w14:paraId="643F8649" w14:textId="77777777" w:rsidR="00FC040B" w:rsidRDefault="00FC040B" w:rsidP="005A4037">
            <w:pPr>
              <w:pStyle w:val="TAC"/>
              <w:rPr>
                <w:rFonts w:eastAsia="宋体"/>
                <w:lang w:val="en-US" w:eastAsia="zh-CN"/>
              </w:rPr>
            </w:pPr>
            <w:r>
              <w:t>830</w:t>
            </w:r>
          </w:p>
        </w:tc>
        <w:tc>
          <w:tcPr>
            <w:tcW w:w="964" w:type="dxa"/>
            <w:tcBorders>
              <w:top w:val="single" w:sz="4" w:space="0" w:color="auto"/>
              <w:left w:val="single" w:sz="4" w:space="0" w:color="auto"/>
              <w:right w:val="single" w:sz="4" w:space="0" w:color="auto"/>
            </w:tcBorders>
          </w:tcPr>
          <w:p w14:paraId="740F9008" w14:textId="77777777" w:rsidR="00FC040B" w:rsidRDefault="00FC040B" w:rsidP="005A4037">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158A3B" w14:textId="77777777" w:rsidR="00FC040B" w:rsidRDefault="00FC040B" w:rsidP="005A4037">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964AEB6" w14:textId="77777777" w:rsidR="00FC040B" w:rsidRDefault="00FC040B" w:rsidP="005A4037">
            <w:pPr>
              <w:pStyle w:val="TAC"/>
              <w:rPr>
                <w:rFonts w:eastAsia="宋体"/>
                <w:lang w:val="en-US"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468F3536" w14:textId="77777777" w:rsidR="00FC040B" w:rsidRDefault="00FC040B" w:rsidP="005A4037">
            <w:pPr>
              <w:pStyle w:val="TAC"/>
              <w:rPr>
                <w:lang w:val="en-US" w:eastAsia="zh-CN"/>
              </w:rPr>
            </w:pPr>
            <w:r>
              <w:t>28.9</w:t>
            </w:r>
          </w:p>
        </w:tc>
        <w:tc>
          <w:tcPr>
            <w:tcW w:w="828" w:type="dxa"/>
            <w:tcBorders>
              <w:top w:val="single" w:sz="4" w:space="0" w:color="auto"/>
              <w:left w:val="single" w:sz="4" w:space="0" w:color="auto"/>
              <w:right w:val="single" w:sz="4" w:space="0" w:color="auto"/>
            </w:tcBorders>
            <w:vAlign w:val="center"/>
          </w:tcPr>
          <w:p w14:paraId="7EF94230"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B6D2905" w14:textId="77777777" w:rsidR="00FC040B" w:rsidRDefault="00FC040B" w:rsidP="005A4037">
            <w:pPr>
              <w:pStyle w:val="TAC"/>
              <w:rPr>
                <w:lang w:val="en-US" w:eastAsia="zh-CN"/>
              </w:rPr>
            </w:pPr>
            <w:r w:rsidRPr="00EF5447">
              <w:t>IMD2</w:t>
            </w:r>
            <w:r>
              <w:rPr>
                <w:vertAlign w:val="superscript"/>
              </w:rPr>
              <w:t>4</w:t>
            </w:r>
          </w:p>
        </w:tc>
      </w:tr>
      <w:tr w:rsidR="00FC040B" w14:paraId="68C3DEAF"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6A77" w14:textId="77777777" w:rsidR="00FC040B" w:rsidRDefault="00FC040B"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3EB4" w14:textId="77777777" w:rsidR="00FC040B" w:rsidRDefault="00FC040B" w:rsidP="005A4037">
            <w:pPr>
              <w:pStyle w:val="TAC"/>
              <w:rPr>
                <w:lang w:val="en-US" w:eastAsia="zh-CN"/>
              </w:rPr>
            </w:pPr>
            <w:r>
              <w:rPr>
                <w:lang w:eastAsia="ja-JP"/>
              </w:rPr>
              <w:t>n41</w:t>
            </w:r>
          </w:p>
        </w:tc>
        <w:tc>
          <w:tcPr>
            <w:tcW w:w="960" w:type="dxa"/>
            <w:tcBorders>
              <w:top w:val="single" w:sz="4" w:space="0" w:color="auto"/>
              <w:left w:val="single" w:sz="4" w:space="0" w:color="auto"/>
              <w:right w:val="single" w:sz="4" w:space="0" w:color="auto"/>
            </w:tcBorders>
          </w:tcPr>
          <w:p w14:paraId="4F8679AC" w14:textId="77777777" w:rsidR="00FC040B" w:rsidRDefault="00FC040B" w:rsidP="005A4037">
            <w:pPr>
              <w:pStyle w:val="TAC"/>
              <w:rPr>
                <w:rFonts w:eastAsia="宋体"/>
                <w:lang w:val="en-US" w:eastAsia="zh-CN"/>
              </w:rPr>
            </w:pPr>
            <w:r>
              <w:t>2640</w:t>
            </w:r>
          </w:p>
        </w:tc>
        <w:tc>
          <w:tcPr>
            <w:tcW w:w="964" w:type="dxa"/>
            <w:tcBorders>
              <w:top w:val="single" w:sz="4" w:space="0" w:color="auto"/>
              <w:left w:val="single" w:sz="4" w:space="0" w:color="auto"/>
              <w:right w:val="single" w:sz="4" w:space="0" w:color="auto"/>
            </w:tcBorders>
          </w:tcPr>
          <w:p w14:paraId="74F6A61B" w14:textId="77777777" w:rsidR="00FC040B" w:rsidRDefault="00FC040B" w:rsidP="005A4037">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54F45DB" w14:textId="77777777" w:rsidR="00FC040B" w:rsidRDefault="00FC040B" w:rsidP="005A4037">
            <w:pPr>
              <w:pStyle w:val="TAC"/>
              <w:rPr>
                <w:lang w:val="en-US" w:eastAsia="zh-CN"/>
              </w:rPr>
            </w:pPr>
            <w:r>
              <w:t>50</w:t>
            </w:r>
          </w:p>
        </w:tc>
        <w:tc>
          <w:tcPr>
            <w:tcW w:w="960" w:type="dxa"/>
            <w:tcBorders>
              <w:top w:val="single" w:sz="4" w:space="0" w:color="auto"/>
              <w:left w:val="single" w:sz="4" w:space="0" w:color="auto"/>
              <w:right w:val="single" w:sz="4" w:space="0" w:color="auto"/>
            </w:tcBorders>
          </w:tcPr>
          <w:p w14:paraId="3D37B9B3" w14:textId="77777777" w:rsidR="00FC040B" w:rsidRDefault="00FC040B" w:rsidP="005A4037">
            <w:pPr>
              <w:pStyle w:val="TAC"/>
              <w:rPr>
                <w:lang w:val="en-US" w:eastAsia="zh-CN"/>
              </w:rPr>
            </w:pPr>
            <w:r>
              <w:t>2640</w:t>
            </w:r>
          </w:p>
        </w:tc>
        <w:tc>
          <w:tcPr>
            <w:tcW w:w="977" w:type="dxa"/>
            <w:tcBorders>
              <w:top w:val="single" w:sz="4" w:space="0" w:color="auto"/>
              <w:left w:val="single" w:sz="4" w:space="0" w:color="auto"/>
              <w:bottom w:val="single" w:sz="4" w:space="0" w:color="auto"/>
              <w:right w:val="single" w:sz="4" w:space="0" w:color="auto"/>
            </w:tcBorders>
          </w:tcPr>
          <w:p w14:paraId="1DDBEB62" w14:textId="77777777" w:rsidR="00FC040B" w:rsidRDefault="00FC040B" w:rsidP="005A4037">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8E1E2E6" w14:textId="77777777" w:rsidR="00FC040B" w:rsidRDefault="00FC040B" w:rsidP="005A403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CCA524B" w14:textId="77777777" w:rsidR="00FC040B" w:rsidRDefault="00FC040B" w:rsidP="005A4037">
            <w:pPr>
              <w:pStyle w:val="TAC"/>
              <w:rPr>
                <w:lang w:val="en-US" w:eastAsia="zh-CN"/>
              </w:rPr>
            </w:pPr>
            <w:r>
              <w:rPr>
                <w:lang w:val="en-US" w:eastAsia="zh-CN"/>
              </w:rPr>
              <w:t>N/A</w:t>
            </w:r>
          </w:p>
        </w:tc>
      </w:tr>
      <w:tr w:rsidR="00FC040B" w14:paraId="3C475ED0"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2DECE" w14:textId="77777777" w:rsidR="00FC040B" w:rsidRDefault="00FC040B" w:rsidP="005A403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A48A5" w14:textId="77777777" w:rsidR="00FC040B" w:rsidRDefault="00FC040B" w:rsidP="005A4037">
            <w:pPr>
              <w:pStyle w:val="TAC"/>
              <w:rPr>
                <w:rFonts w:eastAsia="宋体"/>
                <w:lang w:val="en-US" w:eastAsia="zh-CN"/>
              </w:rPr>
            </w:pPr>
            <w:r>
              <w:rPr>
                <w:lang w:eastAsia="ja-JP"/>
              </w:rPr>
              <w:t>n</w:t>
            </w:r>
            <w:r w:rsidRPr="00EF5447">
              <w:rPr>
                <w:lang w:eastAsia="ja-JP"/>
              </w:rPr>
              <w:t>66</w:t>
            </w:r>
          </w:p>
        </w:tc>
        <w:tc>
          <w:tcPr>
            <w:tcW w:w="960" w:type="dxa"/>
            <w:tcBorders>
              <w:top w:val="single" w:sz="4" w:space="0" w:color="auto"/>
              <w:left w:val="single" w:sz="4" w:space="0" w:color="auto"/>
              <w:bottom w:val="single" w:sz="4" w:space="0" w:color="auto"/>
              <w:right w:val="single" w:sz="4" w:space="0" w:color="auto"/>
            </w:tcBorders>
          </w:tcPr>
          <w:p w14:paraId="0D71CA8B" w14:textId="77777777" w:rsidR="00FC040B" w:rsidRDefault="00FC040B" w:rsidP="005A4037">
            <w:pPr>
              <w:pStyle w:val="TAC"/>
              <w:rPr>
                <w:rFonts w:eastAsia="宋体"/>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6173FFD9" w14:textId="77777777" w:rsidR="00FC040B" w:rsidRDefault="00FC040B" w:rsidP="005A4037">
            <w:pPr>
              <w:pStyle w:val="TAC"/>
              <w:rPr>
                <w:rFonts w:eastAsia="宋体"/>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2B215E" w14:textId="77777777" w:rsidR="00FC040B" w:rsidRDefault="00FC040B" w:rsidP="005A4037">
            <w:pPr>
              <w:pStyle w:val="TAC"/>
              <w:rPr>
                <w:rFonts w:eastAsia="宋体"/>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3ABDE74" w14:textId="77777777" w:rsidR="00FC040B" w:rsidRDefault="00FC040B" w:rsidP="005A4037">
            <w:pPr>
              <w:pStyle w:val="TAC"/>
              <w:rPr>
                <w:rFonts w:eastAsia="宋体"/>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381D0AD" w14:textId="77777777" w:rsidR="00FC040B" w:rsidRDefault="00FC040B" w:rsidP="005A403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2F29BA" w14:textId="77777777" w:rsidR="00FC040B" w:rsidRDefault="00FC040B" w:rsidP="005A403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60BD35" w14:textId="77777777" w:rsidR="00FC040B" w:rsidRDefault="00FC040B" w:rsidP="005A4037">
            <w:pPr>
              <w:pStyle w:val="TAC"/>
              <w:rPr>
                <w:rFonts w:eastAsia="宋体"/>
                <w:vertAlign w:val="superscript"/>
                <w:lang w:val="en-US" w:eastAsia="zh-CN"/>
              </w:rPr>
            </w:pPr>
            <w:r w:rsidRPr="00EF5447">
              <w:t>N/A</w:t>
            </w:r>
          </w:p>
        </w:tc>
      </w:tr>
      <w:tr w:rsidR="00FC040B" w14:paraId="2A6EF2C5" w14:textId="77777777" w:rsidTr="005A403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0D331F" w14:textId="77777777" w:rsidR="00FC040B" w:rsidRPr="00EF5447" w:rsidRDefault="00FC040B" w:rsidP="005A4037">
            <w:pPr>
              <w:pStyle w:val="TAC"/>
              <w:jc w:val="left"/>
            </w:pPr>
            <w:r>
              <w:rPr>
                <w:lang w:eastAsia="ko-KR"/>
              </w:rPr>
              <w:t>NOTE 4:</w:t>
            </w:r>
            <w:r>
              <w:rPr>
                <w:lang w:eastAsia="ko-KR"/>
              </w:rPr>
              <w:tab/>
              <w:t>This band is subject to IMD3 also which MSD is not specified.</w:t>
            </w:r>
          </w:p>
        </w:tc>
      </w:tr>
    </w:tbl>
    <w:p w14:paraId="4133D57B" w14:textId="77777777" w:rsidR="008E4F23" w:rsidRPr="00FC040B" w:rsidRDefault="008E4F23" w:rsidP="00AC4AB0">
      <w:pPr>
        <w:rPr>
          <w:b/>
          <w:color w:val="0070C0"/>
          <w:sz w:val="32"/>
          <w:szCs w:val="32"/>
        </w:rPr>
      </w:pPr>
    </w:p>
    <w:p w14:paraId="27CE4E2D" w14:textId="77777777" w:rsidR="008E4F23" w:rsidRDefault="008E4F23" w:rsidP="00AC4AB0">
      <w:pPr>
        <w:rPr>
          <w:b/>
          <w:color w:val="0070C0"/>
          <w:sz w:val="32"/>
          <w:szCs w:val="32"/>
        </w:rPr>
      </w:pPr>
    </w:p>
    <w:p w14:paraId="4F48336A" w14:textId="6F381575" w:rsidR="00E05272" w:rsidRDefault="00E05272" w:rsidP="00E05272">
      <w:pPr>
        <w:pStyle w:val="21"/>
      </w:pPr>
      <w:bookmarkStart w:id="678" w:name="_Toc144251716"/>
      <w:r>
        <w:rPr>
          <w:rFonts w:hint="eastAsia"/>
        </w:rPr>
        <w:t>5.</w:t>
      </w:r>
      <w:r>
        <w:t>65</w:t>
      </w:r>
      <w:r w:rsidRPr="000469EC">
        <w:tab/>
      </w:r>
      <w:r>
        <w:rPr>
          <w:rFonts w:hint="eastAsia"/>
        </w:rPr>
        <w:t>CA_n</w:t>
      </w:r>
      <w:r>
        <w:t>2</w:t>
      </w:r>
      <w:r>
        <w:rPr>
          <w:rFonts w:hint="eastAsia"/>
        </w:rPr>
        <w:t>-n5</w:t>
      </w:r>
      <w:r>
        <w:t>-n41</w:t>
      </w:r>
      <w:bookmarkEnd w:id="678"/>
    </w:p>
    <w:p w14:paraId="1FE94EE3" w14:textId="3AE6A54A" w:rsidR="00E05272" w:rsidRPr="00A20126" w:rsidRDefault="00E05272" w:rsidP="00E05272">
      <w:pPr>
        <w:pStyle w:val="31"/>
      </w:pPr>
      <w:bookmarkStart w:id="679" w:name="_Toc144251717"/>
      <w:r>
        <w:t>5.65.1</w:t>
      </w:r>
      <w:r>
        <w:tab/>
        <w:t>Common for 1 band UL and 2 bands UL CA</w:t>
      </w:r>
      <w:bookmarkEnd w:id="679"/>
    </w:p>
    <w:p w14:paraId="54842B16" w14:textId="5DACE0C2" w:rsidR="00E05272" w:rsidRPr="00E05272" w:rsidRDefault="00E05272" w:rsidP="00E05272">
      <w:pPr>
        <w:pStyle w:val="41"/>
      </w:pPr>
      <w:bookmarkStart w:id="680" w:name="_Toc144251718"/>
      <w:r>
        <w:rPr>
          <w:rFonts w:hint="eastAsia"/>
        </w:rPr>
        <w:t>5.</w:t>
      </w:r>
      <w:r>
        <w:t>65</w:t>
      </w:r>
      <w:r w:rsidRPr="00E05272">
        <w:rPr>
          <w:rFonts w:hint="eastAsia"/>
        </w:rPr>
        <w:t>.1</w:t>
      </w:r>
      <w:r w:rsidRPr="00E05272">
        <w:t>.1</w:t>
      </w:r>
      <w:r w:rsidRPr="00E05272">
        <w:tab/>
        <w:t xml:space="preserve">Operating bands for </w:t>
      </w:r>
      <w:r w:rsidRPr="00E05272">
        <w:rPr>
          <w:rFonts w:hint="eastAsia"/>
        </w:rPr>
        <w:t>CA</w:t>
      </w:r>
      <w:bookmarkEnd w:id="680"/>
    </w:p>
    <w:p w14:paraId="6D75D5EA" w14:textId="0DF87DFB" w:rsidR="00E05272" w:rsidRPr="000469EC" w:rsidRDefault="00E05272" w:rsidP="00E05272">
      <w:pPr>
        <w:pStyle w:val="TH"/>
        <w:rPr>
          <w:rFonts w:cs="Arial"/>
        </w:rPr>
      </w:pPr>
      <w:r>
        <w:rPr>
          <w:rFonts w:cs="Arial"/>
        </w:rPr>
        <w:t>Table 5.65.1.1-1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05272" w14:paraId="1332F6C9"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9C5390"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43EA855"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CA9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857A8"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679104"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Duplex Mode</w:t>
            </w:r>
          </w:p>
        </w:tc>
      </w:tr>
      <w:tr w:rsidR="00E05272" w14:paraId="461D4A00"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23691"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1F56"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612E4BC"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DDC681"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2446" w14:textId="77777777" w:rsidR="00E05272" w:rsidRDefault="00E05272" w:rsidP="005A4037">
            <w:pPr>
              <w:spacing w:after="0"/>
              <w:rPr>
                <w:rFonts w:ascii="Arial" w:hAnsi="Arial"/>
                <w:b/>
                <w:color w:val="000000"/>
                <w:sz w:val="18"/>
              </w:rPr>
            </w:pPr>
          </w:p>
        </w:tc>
      </w:tr>
      <w:tr w:rsidR="00E05272" w14:paraId="645BBAC3" w14:textId="77777777" w:rsidTr="005A40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CC128" w14:textId="77777777" w:rsidR="00E05272" w:rsidRDefault="00E05272" w:rsidP="005A40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1D3C" w14:textId="77777777" w:rsidR="00E05272" w:rsidRDefault="00E05272" w:rsidP="005A40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1D4A76"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EBE452B" w14:textId="77777777" w:rsidR="00E05272" w:rsidRDefault="00E05272" w:rsidP="005A40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5439" w14:textId="77777777" w:rsidR="00E05272" w:rsidRDefault="00E05272" w:rsidP="005A4037">
            <w:pPr>
              <w:spacing w:after="0"/>
              <w:rPr>
                <w:rFonts w:ascii="Arial" w:hAnsi="Arial"/>
                <w:b/>
                <w:color w:val="000000"/>
                <w:sz w:val="18"/>
              </w:rPr>
            </w:pPr>
          </w:p>
        </w:tc>
      </w:tr>
      <w:tr w:rsidR="00E05272" w14:paraId="5BA52181" w14:textId="77777777" w:rsidTr="005A40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E18C38D" w14:textId="77777777" w:rsidR="00E05272" w:rsidRPr="00050EB8" w:rsidRDefault="00E05272" w:rsidP="005A4037">
            <w:pPr>
              <w:keepNext/>
              <w:keepLines/>
              <w:spacing w:after="0"/>
              <w:jc w:val="center"/>
              <w:rPr>
                <w:rFonts w:ascii="Arial" w:hAnsi="Arial"/>
                <w:color w:val="000000"/>
                <w:sz w:val="18"/>
                <w:lang w:eastAsia="zh-CN"/>
              </w:rPr>
            </w:pPr>
            <w:r w:rsidRPr="00B2163C">
              <w:rPr>
                <w:rFonts w:ascii="Arial" w:hAnsi="Arial"/>
                <w:color w:val="000000"/>
                <w:sz w:val="18"/>
              </w:rPr>
              <w:t>CA_n2-</w:t>
            </w:r>
            <w:r>
              <w:rPr>
                <w:rFonts w:ascii="Arial" w:hAnsi="Arial"/>
                <w:color w:val="000000"/>
                <w:sz w:val="18"/>
              </w:rPr>
              <w:t>n5</w:t>
            </w:r>
            <w:r w:rsidRPr="00B2163C">
              <w:rPr>
                <w:rFonts w:ascii="Arial" w:hAnsi="Arial"/>
                <w:color w:val="000000"/>
                <w:sz w:val="18"/>
              </w:rPr>
              <w:t>-</w:t>
            </w:r>
            <w:r>
              <w:rPr>
                <w:rFonts w:ascii="Arial" w:hAnsi="Arial"/>
                <w:color w:val="000000"/>
                <w:sz w:val="18"/>
              </w:rPr>
              <w:t>n41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712C39B" w14:textId="77777777" w:rsidR="00E05272" w:rsidRPr="00050EB8" w:rsidRDefault="00E05272" w:rsidP="005A4037">
            <w:pPr>
              <w:keepNext/>
              <w:keepLines/>
              <w:spacing w:after="0"/>
              <w:jc w:val="center"/>
              <w:rPr>
                <w:rFonts w:ascii="Arial" w:hAnsi="Arial"/>
                <w:color w:val="000000"/>
                <w:sz w:val="18"/>
              </w:rPr>
            </w:pPr>
            <w:r>
              <w:rPr>
                <w:rFonts w:ascii="Arial" w:hAnsi="Arial"/>
                <w:color w:val="000000"/>
                <w:sz w:val="18"/>
              </w:rPr>
              <w:t>n2</w:t>
            </w:r>
          </w:p>
        </w:tc>
        <w:tc>
          <w:tcPr>
            <w:tcW w:w="1212" w:type="dxa"/>
            <w:tcBorders>
              <w:top w:val="single" w:sz="4" w:space="0" w:color="auto"/>
              <w:left w:val="single" w:sz="4" w:space="0" w:color="auto"/>
              <w:bottom w:val="single" w:sz="4" w:space="0" w:color="auto"/>
              <w:right w:val="single" w:sz="4" w:space="0" w:color="auto"/>
            </w:tcBorders>
            <w:hideMark/>
          </w:tcPr>
          <w:p w14:paraId="75E6BA71"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14:paraId="2F8B768A"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44F5EC8"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3F3DF8B"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DD3BCD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01AE0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sz w:val="18"/>
                <w:lang w:val="en-US"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7CFA8F"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266E6C53"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33EBB"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8A8937" w14:textId="77777777" w:rsidR="00E05272" w:rsidRPr="00050EB8" w:rsidRDefault="00E05272" w:rsidP="005A4037">
            <w:pPr>
              <w:keepNext/>
              <w:keepLines/>
              <w:spacing w:after="0"/>
              <w:jc w:val="center"/>
              <w:rPr>
                <w:rFonts w:ascii="Arial" w:hAnsi="Arial"/>
                <w:color w:val="000000"/>
                <w:sz w:val="18"/>
              </w:rPr>
            </w:pPr>
            <w:r>
              <w:rPr>
                <w:rFonts w:ascii="Arial" w:eastAsia="宋体"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9BED16F"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824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875499F"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6961860" w14:textId="77777777" w:rsidR="00E05272" w:rsidRPr="00050EB8" w:rsidRDefault="00E05272"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849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731FCE2" w14:textId="77777777" w:rsidR="00E05272" w:rsidRPr="00050EB8" w:rsidRDefault="00E05272" w:rsidP="005A4037">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869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43BF340E" w14:textId="77777777" w:rsidR="00E05272" w:rsidRDefault="00E05272" w:rsidP="005A4037">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93CE1A4" w14:textId="77777777" w:rsidR="00E05272" w:rsidRPr="00050EB8" w:rsidRDefault="00E05272" w:rsidP="005A4037">
            <w:pPr>
              <w:keepNext/>
              <w:keepLines/>
              <w:spacing w:after="0"/>
              <w:rPr>
                <w:rFonts w:ascii="Arial" w:hAnsi="Arial" w:cs="Arial"/>
                <w:color w:val="000000"/>
                <w:sz w:val="18"/>
                <w:lang w:eastAsia="zh-CN"/>
              </w:rPr>
            </w:pPr>
            <w:r>
              <w:rPr>
                <w:rFonts w:ascii="Arial" w:eastAsia="宋体" w:hAnsi="Arial" w:cs="Arial"/>
                <w:sz w:val="18"/>
                <w:lang w:eastAsia="zh-CN"/>
              </w:rPr>
              <w:t xml:space="preserve">894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4FA92146" w14:textId="77777777" w:rsidR="00E05272" w:rsidRPr="00050EB8" w:rsidRDefault="00E05272" w:rsidP="005A4037">
            <w:pPr>
              <w:keepNext/>
              <w:keepLines/>
              <w:spacing w:after="0"/>
              <w:jc w:val="center"/>
              <w:rPr>
                <w:rFonts w:ascii="Arial" w:hAnsi="Arial"/>
                <w:color w:val="000000"/>
                <w:sz w:val="18"/>
                <w:lang w:eastAsia="zh-CN"/>
              </w:rPr>
            </w:pPr>
            <w:r>
              <w:rPr>
                <w:rFonts w:ascii="Arial" w:hAnsi="Arial" w:cs="Arial"/>
                <w:sz w:val="18"/>
                <w:lang w:eastAsia="ja-JP"/>
              </w:rPr>
              <w:t>FDD</w:t>
            </w:r>
          </w:p>
        </w:tc>
      </w:tr>
      <w:tr w:rsidR="00E05272" w14:paraId="6E72EF0D" w14:textId="77777777" w:rsidTr="005A40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E6339" w14:textId="77777777" w:rsidR="00E05272" w:rsidRPr="00050EB8" w:rsidRDefault="00E05272" w:rsidP="005A4037">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716EF3" w14:textId="77777777" w:rsidR="00E05272" w:rsidRPr="00050EB8" w:rsidRDefault="00E05272" w:rsidP="005A4037">
            <w:pPr>
              <w:keepNext/>
              <w:keepLines/>
              <w:spacing w:after="0"/>
              <w:jc w:val="center"/>
              <w:rPr>
                <w:rFonts w:ascii="Arial" w:hAnsi="Arial"/>
                <w:color w:val="000000"/>
                <w:sz w:val="18"/>
                <w:lang w:eastAsia="zh-CN"/>
              </w:rPr>
            </w:pPr>
            <w:r>
              <w:rPr>
                <w:rFonts w:ascii="Arial" w:eastAsia="宋体"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vAlign w:val="center"/>
          </w:tcPr>
          <w:p w14:paraId="1BBA5A30"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5722AB4B"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8123D80"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tcPr>
          <w:p w14:paraId="1ECE4EDD" w14:textId="77777777" w:rsidR="00E05272" w:rsidRPr="00050EB8" w:rsidRDefault="00E05272" w:rsidP="005A4037">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sz="4" w:space="0" w:color="auto"/>
              <w:left w:val="single" w:sz="4" w:space="0" w:color="auto"/>
              <w:bottom w:val="single" w:sz="4" w:space="0" w:color="auto"/>
              <w:right w:val="single" w:sz="4" w:space="0" w:color="auto"/>
            </w:tcBorders>
            <w:vAlign w:val="center"/>
          </w:tcPr>
          <w:p w14:paraId="6BB43552" w14:textId="77777777" w:rsidR="00E05272" w:rsidRDefault="00E05272" w:rsidP="005A4037">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6E7E1A" w14:textId="77777777" w:rsidR="00E05272" w:rsidRPr="00050EB8" w:rsidRDefault="00E05272" w:rsidP="005A4037">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E89A43" w14:textId="77777777" w:rsidR="00E05272" w:rsidRPr="00050EB8" w:rsidRDefault="00E05272" w:rsidP="005A4037">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A49C972" w14:textId="77777777" w:rsidR="00E05272" w:rsidRDefault="00E05272" w:rsidP="00E05272">
      <w:pPr>
        <w:rPr>
          <w:lang w:eastAsia="ko-KR"/>
        </w:rPr>
      </w:pPr>
    </w:p>
    <w:p w14:paraId="0BC200D8" w14:textId="63BC8861" w:rsidR="00E05272" w:rsidRDefault="00E05272" w:rsidP="00E05272">
      <w:pPr>
        <w:pStyle w:val="41"/>
      </w:pPr>
      <w:bookmarkStart w:id="681" w:name="_Toc144251719"/>
      <w:r>
        <w:rPr>
          <w:rFonts w:hint="eastAsia"/>
        </w:rPr>
        <w:t>5.</w:t>
      </w:r>
      <w:r>
        <w:t>65</w:t>
      </w:r>
      <w:r>
        <w:rPr>
          <w:rFonts w:hint="eastAsia"/>
        </w:rPr>
        <w:t>.</w:t>
      </w:r>
      <w:r>
        <w:t>1.2</w:t>
      </w:r>
      <w:r>
        <w:tab/>
        <w:t xml:space="preserve">Channel bandwidths per operating band for </w:t>
      </w:r>
      <w:r>
        <w:rPr>
          <w:rFonts w:hint="eastAsia"/>
        </w:rPr>
        <w:t>CA</w:t>
      </w:r>
      <w:bookmarkEnd w:id="681"/>
    </w:p>
    <w:p w14:paraId="2CA71D8F" w14:textId="0662C8A8" w:rsidR="00E05272" w:rsidRDefault="00E05272" w:rsidP="00E05272">
      <w:pPr>
        <w:pStyle w:val="TH"/>
        <w:rPr>
          <w:rFonts w:cs="Arial"/>
        </w:rPr>
      </w:pPr>
      <w:r>
        <w:rPr>
          <w:rFonts w:cs="Arial"/>
        </w:rPr>
        <w:t>Table 5.65.1.2-1: Supported bandwidths per CA band combination of band n2+n5+n41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5272" w14:paraId="7702C0D1" w14:textId="77777777" w:rsidTr="005A403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25CE8B" w14:textId="77777777" w:rsidR="00E05272" w:rsidRDefault="00E05272" w:rsidP="005A4037">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716AF0" w14:textId="77777777" w:rsidR="00E05272" w:rsidRDefault="00E05272" w:rsidP="005A4037">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D2034C1" w14:textId="77777777" w:rsidR="00E05272" w:rsidRDefault="00E05272" w:rsidP="005A4037">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94B977" w14:textId="77777777" w:rsidR="00E05272" w:rsidRDefault="00E05272" w:rsidP="005A4037">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F9BCC8A" w14:textId="77777777" w:rsidR="00E05272" w:rsidRDefault="00E05272" w:rsidP="005A4037">
            <w:pPr>
              <w:pStyle w:val="TAH"/>
              <w:overflowPunct w:val="0"/>
              <w:autoSpaceDE w:val="0"/>
              <w:autoSpaceDN w:val="0"/>
              <w:adjustRightInd w:val="0"/>
              <w:rPr>
                <w:lang w:eastAsia="zh-CN"/>
              </w:rPr>
            </w:pPr>
            <w:r>
              <w:t>Bandwidth combination set</w:t>
            </w:r>
          </w:p>
        </w:tc>
      </w:tr>
      <w:tr w:rsidR="00E05272" w14:paraId="67A1D28E" w14:textId="77777777" w:rsidTr="005A403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C0757" w14:textId="77777777" w:rsidR="00E05272" w:rsidRDefault="00E05272" w:rsidP="005A4037">
            <w:pPr>
              <w:pStyle w:val="TAC"/>
              <w:overflowPunct w:val="0"/>
              <w:autoSpaceDE w:val="0"/>
              <w:autoSpaceDN w:val="0"/>
              <w:adjustRightInd w:val="0"/>
              <w:rPr>
                <w:rFonts w:eastAsia="宋体"/>
                <w:lang w:eastAsia="zh-CN"/>
              </w:rPr>
            </w:pPr>
            <w:r w:rsidRPr="008C43A2">
              <w:rPr>
                <w:lang w:eastAsia="zh-CN"/>
              </w:rPr>
              <w:t>CA_n2A-</w:t>
            </w:r>
            <w:r>
              <w:rPr>
                <w:lang w:eastAsia="zh-CN"/>
              </w:rPr>
              <w:t>n5</w:t>
            </w:r>
            <w:r w:rsidRPr="008C43A2">
              <w:rPr>
                <w:lang w:eastAsia="zh-CN"/>
              </w:rPr>
              <w:t>A-</w:t>
            </w:r>
            <w:r>
              <w:rPr>
                <w:lang w:eastAsia="zh-CN"/>
              </w:rPr>
              <w:t>n41</w:t>
            </w:r>
            <w:r w:rsidRPr="008C43A2">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605C" w14:textId="77777777" w:rsidR="00E05272" w:rsidRDefault="00E05272" w:rsidP="005A4037">
            <w:pPr>
              <w:pStyle w:val="TAC"/>
              <w:overflowPunct w:val="0"/>
              <w:autoSpaceDE w:val="0"/>
              <w:autoSpaceDN w:val="0"/>
              <w:adjustRightInd w:val="0"/>
              <w:rPr>
                <w:lang w:eastAsia="zh-CN"/>
              </w:rPr>
            </w:pPr>
            <w:r>
              <w:rPr>
                <w:lang w:eastAsia="zh-CN"/>
              </w:rPr>
              <w:t>CA_n2A_n5A</w:t>
            </w:r>
          </w:p>
          <w:p w14:paraId="01577567" w14:textId="77777777" w:rsidR="00E05272" w:rsidRDefault="00E05272" w:rsidP="005A4037">
            <w:pPr>
              <w:pStyle w:val="TAC"/>
              <w:overflowPunct w:val="0"/>
              <w:autoSpaceDE w:val="0"/>
              <w:autoSpaceDN w:val="0"/>
              <w:adjustRightInd w:val="0"/>
              <w:rPr>
                <w:lang w:eastAsia="zh-CN"/>
              </w:rPr>
            </w:pPr>
            <w:r>
              <w:rPr>
                <w:lang w:eastAsia="zh-CN"/>
              </w:rPr>
              <w:t>CA_n2A_n41A</w:t>
            </w:r>
          </w:p>
          <w:p w14:paraId="133FAAF1" w14:textId="77777777" w:rsidR="00E05272" w:rsidRDefault="00E05272" w:rsidP="005A4037">
            <w:pPr>
              <w:pStyle w:val="TAC"/>
              <w:overflowPunct w:val="0"/>
              <w:autoSpaceDE w:val="0"/>
              <w:autoSpaceDN w:val="0"/>
              <w:adjustRightInd w:val="0"/>
              <w:rPr>
                <w:rFonts w:eastAsia="宋体"/>
                <w:lang w:eastAsia="zh-CN"/>
              </w:rPr>
            </w:pPr>
            <w:r>
              <w:rPr>
                <w:lang w:eastAsia="zh-CN"/>
              </w:rPr>
              <w:t>CA_n5A_n41A</w:t>
            </w:r>
          </w:p>
        </w:tc>
        <w:tc>
          <w:tcPr>
            <w:tcW w:w="730" w:type="dxa"/>
            <w:tcBorders>
              <w:left w:val="single" w:sz="4" w:space="0" w:color="auto"/>
              <w:right w:val="single" w:sz="4" w:space="0" w:color="auto"/>
            </w:tcBorders>
            <w:vAlign w:val="center"/>
          </w:tcPr>
          <w:p w14:paraId="0C8D8DB6" w14:textId="77777777" w:rsidR="00E05272" w:rsidRDefault="00E05272" w:rsidP="005A4037">
            <w:pPr>
              <w:pStyle w:val="TAC"/>
              <w:overflowPunct w:val="0"/>
              <w:autoSpaceDE w:val="0"/>
              <w:autoSpaceDN w:val="0"/>
              <w:adjustRightInd w:val="0"/>
              <w:rPr>
                <w:lang w:eastAsia="zh-CN"/>
              </w:rPr>
            </w:pPr>
            <w:r>
              <w:rPr>
                <w:rFonts w:hint="eastAsia"/>
                <w:lang w:eastAsia="zh-CN"/>
              </w:rPr>
              <w:t>n</w:t>
            </w:r>
            <w:r>
              <w:rPr>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8239E6" w14:textId="77777777" w:rsidR="00E05272" w:rsidRDefault="00E05272" w:rsidP="005A4037">
            <w:pPr>
              <w:pStyle w:val="TAC"/>
            </w:pPr>
            <w:r>
              <w:t xml:space="preserve">5, </w:t>
            </w:r>
            <w:r>
              <w:rPr>
                <w:rFonts w:hint="eastAsia"/>
              </w:rPr>
              <w:t>1</w:t>
            </w:r>
            <w:r>
              <w:t>0, 15, 20, 25, 30, 35, 40</w:t>
            </w:r>
          </w:p>
        </w:tc>
        <w:tc>
          <w:tcPr>
            <w:tcW w:w="1360" w:type="dxa"/>
            <w:tcBorders>
              <w:left w:val="single" w:sz="4" w:space="0" w:color="auto"/>
              <w:bottom w:val="nil"/>
              <w:right w:val="single" w:sz="4" w:space="0" w:color="auto"/>
            </w:tcBorders>
            <w:shd w:val="clear" w:color="auto" w:fill="auto"/>
            <w:vAlign w:val="center"/>
          </w:tcPr>
          <w:p w14:paraId="77F40647" w14:textId="77777777" w:rsidR="00E05272" w:rsidRDefault="00E05272" w:rsidP="005A4037">
            <w:pPr>
              <w:pStyle w:val="TAC"/>
              <w:overflowPunct w:val="0"/>
              <w:autoSpaceDE w:val="0"/>
              <w:autoSpaceDN w:val="0"/>
              <w:adjustRightInd w:val="0"/>
              <w:rPr>
                <w:lang w:eastAsia="zh-CN"/>
              </w:rPr>
            </w:pPr>
            <w:r>
              <w:rPr>
                <w:rFonts w:hint="eastAsia"/>
                <w:lang w:eastAsia="zh-CN"/>
              </w:rPr>
              <w:t>0</w:t>
            </w:r>
          </w:p>
        </w:tc>
      </w:tr>
      <w:tr w:rsidR="00E05272" w14:paraId="1A6FBFBE" w14:textId="77777777" w:rsidTr="005A4037">
        <w:trPr>
          <w:trHeight w:val="187"/>
        </w:trPr>
        <w:tc>
          <w:tcPr>
            <w:tcW w:w="1983" w:type="dxa"/>
            <w:tcBorders>
              <w:top w:val="nil"/>
              <w:left w:val="single" w:sz="4" w:space="0" w:color="auto"/>
              <w:bottom w:val="nil"/>
              <w:right w:val="single" w:sz="4" w:space="0" w:color="auto"/>
            </w:tcBorders>
            <w:shd w:val="clear" w:color="auto" w:fill="auto"/>
            <w:vAlign w:val="center"/>
          </w:tcPr>
          <w:p w14:paraId="46178473"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11B14"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B885F0" w14:textId="77777777" w:rsidR="00E05272" w:rsidRDefault="00E05272" w:rsidP="005A4037">
            <w:pPr>
              <w:pStyle w:val="TAC"/>
              <w:overflowPunct w:val="0"/>
              <w:autoSpaceDE w:val="0"/>
              <w:autoSpaceDN w:val="0"/>
              <w:adjustRightInd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F72073" w14:textId="77777777" w:rsidR="00E05272" w:rsidRDefault="00E05272" w:rsidP="005A4037">
            <w:pPr>
              <w:pStyle w:val="TAC"/>
            </w:pPr>
            <w:r>
              <w:t xml:space="preserve">5, </w:t>
            </w:r>
            <w:r w:rsidRPr="00C47350">
              <w:t>10, 15</w:t>
            </w:r>
            <w:r>
              <w:t>, 20, 25</w:t>
            </w:r>
          </w:p>
        </w:tc>
        <w:tc>
          <w:tcPr>
            <w:tcW w:w="1360" w:type="dxa"/>
            <w:tcBorders>
              <w:top w:val="nil"/>
              <w:left w:val="single" w:sz="4" w:space="0" w:color="auto"/>
              <w:bottom w:val="nil"/>
              <w:right w:val="single" w:sz="4" w:space="0" w:color="auto"/>
            </w:tcBorders>
            <w:shd w:val="clear" w:color="auto" w:fill="auto"/>
            <w:vAlign w:val="center"/>
          </w:tcPr>
          <w:p w14:paraId="47A4DAEE" w14:textId="77777777" w:rsidR="00E05272" w:rsidRDefault="00E05272" w:rsidP="005A4037">
            <w:pPr>
              <w:pStyle w:val="TAC"/>
              <w:overflowPunct w:val="0"/>
              <w:autoSpaceDE w:val="0"/>
              <w:autoSpaceDN w:val="0"/>
              <w:adjustRightInd w:val="0"/>
              <w:rPr>
                <w:lang w:eastAsia="zh-CN"/>
              </w:rPr>
            </w:pPr>
          </w:p>
        </w:tc>
      </w:tr>
      <w:tr w:rsidR="00E05272" w14:paraId="2B11F93A" w14:textId="77777777" w:rsidTr="005A403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BA959" w14:textId="77777777" w:rsidR="00E05272" w:rsidRDefault="00E05272" w:rsidP="005A4037">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A68E" w14:textId="77777777" w:rsidR="00E05272" w:rsidRDefault="00E05272" w:rsidP="005A4037">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CE6CA8" w14:textId="77777777" w:rsidR="00E05272" w:rsidRDefault="00E05272" w:rsidP="005A4037">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2B1F0F" w14:textId="77777777" w:rsidR="00E05272" w:rsidRPr="00C85666" w:rsidRDefault="00E05272" w:rsidP="005A4037">
            <w:pPr>
              <w:pStyle w:val="TAC"/>
              <w:rPr>
                <w:rFonts w:eastAsia="宋体"/>
                <w:lang w:eastAsia="zh-CN" w:bidi="ar"/>
              </w:rPr>
            </w:pPr>
            <w:r>
              <w:rPr>
                <w:rFonts w:hint="eastAsia"/>
              </w:rPr>
              <w:t>1</w:t>
            </w:r>
            <w:r>
              <w:t>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3480" w14:textId="77777777" w:rsidR="00E05272" w:rsidRDefault="00E05272" w:rsidP="005A4037">
            <w:pPr>
              <w:pStyle w:val="TAC"/>
              <w:overflowPunct w:val="0"/>
              <w:autoSpaceDE w:val="0"/>
              <w:autoSpaceDN w:val="0"/>
              <w:adjustRightInd w:val="0"/>
              <w:rPr>
                <w:lang w:eastAsia="zh-CN"/>
              </w:rPr>
            </w:pPr>
          </w:p>
        </w:tc>
      </w:tr>
    </w:tbl>
    <w:p w14:paraId="6B93011B" w14:textId="77777777" w:rsidR="00E05272" w:rsidRDefault="00E05272" w:rsidP="00E05272">
      <w:pPr>
        <w:pStyle w:val="TH"/>
        <w:sectPr w:rsidR="00E05272">
          <w:pgSz w:w="11906" w:h="16838"/>
          <w:pgMar w:top="567" w:right="1134" w:bottom="709" w:left="1134" w:header="720" w:footer="720" w:gutter="0"/>
          <w:cols w:space="720"/>
          <w:docGrid w:linePitch="272"/>
        </w:sectPr>
      </w:pPr>
    </w:p>
    <w:p w14:paraId="019E5D40" w14:textId="24A9A790" w:rsidR="00E05272" w:rsidRDefault="00E05272" w:rsidP="00E05272">
      <w:pPr>
        <w:pStyle w:val="41"/>
      </w:pPr>
      <w:bookmarkStart w:id="682" w:name="_Toc144251720"/>
      <w:r>
        <w:rPr>
          <w:rFonts w:hint="eastAsia"/>
        </w:rPr>
        <w:t>5.</w:t>
      </w:r>
      <w:r>
        <w:t>65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682"/>
    </w:p>
    <w:p w14:paraId="336C1E37" w14:textId="77777777" w:rsidR="00E05272" w:rsidRDefault="00E05272" w:rsidP="00E05272">
      <w:r>
        <w:t xml:space="preserve">For </w:t>
      </w:r>
      <w:r w:rsidRPr="00067BA9">
        <w:t>CA_n2-</w:t>
      </w:r>
      <w:r>
        <w:t>n5</w:t>
      </w:r>
      <w:r w:rsidRPr="00067BA9">
        <w:t>-</w:t>
      </w:r>
      <w:r>
        <w:t>n41,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DC_2-5</w:t>
      </w:r>
      <w:r>
        <w:rPr>
          <w:lang w:eastAsia="ja-JP"/>
        </w:rPr>
        <w:t>_</w:t>
      </w:r>
      <w:r w:rsidRPr="00EF5447">
        <w:rPr>
          <w:lang w:eastAsia="ja-JP"/>
        </w:rPr>
        <w:t>n7</w:t>
      </w:r>
      <w:r>
        <w:t xml:space="preserve"> and are given in the tables below.</w:t>
      </w:r>
    </w:p>
    <w:p w14:paraId="55D00623" w14:textId="49A13888" w:rsidR="00E05272" w:rsidRDefault="00E05272" w:rsidP="00E05272">
      <w:pPr>
        <w:pStyle w:val="TH"/>
        <w:rPr>
          <w:rFonts w:cs="Arial"/>
        </w:rPr>
      </w:pPr>
      <w:r>
        <w:rPr>
          <w:rFonts w:cs="Arial"/>
        </w:rPr>
        <w:t xml:space="preserve">Table </w:t>
      </w:r>
      <w:r>
        <w:rPr>
          <w:rFonts w:cs="Arial" w:hint="eastAsia"/>
        </w:rPr>
        <w:t>5.</w:t>
      </w:r>
      <w:r>
        <w:rPr>
          <w:rFonts w:cs="Arial"/>
        </w:rPr>
        <w:t>65.1.3-1: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05272" w14:paraId="1AEFF55D" w14:textId="77777777" w:rsidTr="005A4037">
        <w:trPr>
          <w:jc w:val="center"/>
        </w:trPr>
        <w:tc>
          <w:tcPr>
            <w:tcW w:w="2336" w:type="dxa"/>
            <w:vMerge w:val="restart"/>
            <w:tcBorders>
              <w:top w:val="single" w:sz="4" w:space="0" w:color="auto"/>
              <w:left w:val="single" w:sz="4" w:space="0" w:color="auto"/>
              <w:right w:val="single" w:sz="4" w:space="0" w:color="auto"/>
            </w:tcBorders>
          </w:tcPr>
          <w:p w14:paraId="2888501C" w14:textId="77777777" w:rsidR="00E05272" w:rsidRDefault="00E05272" w:rsidP="005A4037">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7606CF" w14:textId="77777777" w:rsidR="00E05272" w:rsidRDefault="00E05272" w:rsidP="005A4037">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05272" w14:paraId="0C184CBA" w14:textId="77777777" w:rsidTr="005A4037">
        <w:trPr>
          <w:jc w:val="center"/>
        </w:trPr>
        <w:tc>
          <w:tcPr>
            <w:tcW w:w="2336" w:type="dxa"/>
            <w:vMerge/>
            <w:tcBorders>
              <w:left w:val="single" w:sz="4" w:space="0" w:color="auto"/>
              <w:bottom w:val="single" w:sz="4" w:space="0" w:color="auto"/>
              <w:right w:val="single" w:sz="4" w:space="0" w:color="auto"/>
            </w:tcBorders>
          </w:tcPr>
          <w:p w14:paraId="02A4B32D" w14:textId="77777777" w:rsidR="00E05272" w:rsidRDefault="00E05272" w:rsidP="005A4037">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7A7648" w14:textId="77777777" w:rsidR="00E05272" w:rsidRDefault="00E05272" w:rsidP="005A4037">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05272" w14:paraId="35A8B833" w14:textId="77777777" w:rsidTr="005A403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443841" w14:textId="77777777" w:rsidR="00E05272" w:rsidRPr="003938CB" w:rsidRDefault="00E05272" w:rsidP="005A4037">
            <w:pPr>
              <w:keepNext/>
              <w:keepLines/>
              <w:spacing w:after="0"/>
              <w:jc w:val="center"/>
              <w:rPr>
                <w:rFonts w:ascii="Arial" w:eastAsia="等线" w:hAnsi="Arial"/>
                <w:sz w:val="18"/>
                <w:lang w:val="en-US" w:eastAsia="zh-CN"/>
              </w:rPr>
            </w:pPr>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232EE524"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ja-JP"/>
              </w:rPr>
              <w:t>0</w:t>
            </w:r>
            <w:r w:rsidRPr="006339FA">
              <w:rPr>
                <w:rFonts w:ascii="Arial"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196C9E" w14:textId="77777777" w:rsidR="00E05272" w:rsidRPr="006339FA" w:rsidRDefault="00E05272" w:rsidP="005A4037">
            <w:pPr>
              <w:keepNext/>
              <w:keepLines/>
              <w:spacing w:after="0"/>
              <w:jc w:val="center"/>
              <w:rPr>
                <w:rFonts w:ascii="Arial" w:hAnsi="Arial" w:cs="Arial"/>
                <w:sz w:val="18"/>
                <w:szCs w:val="18"/>
              </w:rPr>
            </w:pPr>
            <w:r w:rsidRPr="006339FA">
              <w:rPr>
                <w:rFonts w:ascii="Arial" w:hAnsi="Arial" w:cs="Arial"/>
                <w:sz w:val="18"/>
                <w:szCs w:val="18"/>
                <w:lang w:eastAsia="zh-CN"/>
              </w:rPr>
              <w:t>0.</w:t>
            </w:r>
            <w:r>
              <w:rPr>
                <w:rFonts w:ascii="Arial" w:hAnsi="Arial" w:cs="Arial"/>
                <w:sz w:val="18"/>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F68E1BC" w14:textId="77777777" w:rsidR="00E05272" w:rsidRPr="00A0657F" w:rsidRDefault="00E05272" w:rsidP="005A4037">
            <w:pPr>
              <w:keepNext/>
              <w:keepLines/>
              <w:spacing w:after="0"/>
              <w:jc w:val="center"/>
              <w:rPr>
                <w:rFonts w:ascii="Arial" w:hAnsi="Arial" w:cs="Arial"/>
                <w:sz w:val="18"/>
                <w:szCs w:val="18"/>
              </w:rPr>
            </w:pPr>
            <w:r w:rsidRPr="00A0657F">
              <w:rPr>
                <w:rFonts w:ascii="Arial" w:hAnsi="Arial" w:cs="Arial"/>
                <w:sz w:val="18"/>
                <w:szCs w:val="18"/>
                <w:lang w:eastAsia="zh-CN"/>
              </w:rPr>
              <w:t>0.4</w:t>
            </w:r>
            <w:r>
              <w:rPr>
                <w:rFonts w:ascii="Arial" w:hAnsi="Arial" w:cs="Arial"/>
                <w:sz w:val="18"/>
                <w:szCs w:val="18"/>
                <w:vertAlign w:val="superscript"/>
                <w:lang w:eastAsia="zh-CN"/>
              </w:rPr>
              <w:t>5</w:t>
            </w:r>
            <w:r w:rsidRPr="00A0657F">
              <w:rPr>
                <w:rFonts w:ascii="Arial" w:hAnsi="Arial" w:cs="Arial"/>
                <w:sz w:val="18"/>
                <w:szCs w:val="18"/>
                <w:lang w:eastAsia="zh-CN"/>
              </w:rPr>
              <w:t xml:space="preserve"> / 0.9</w:t>
            </w:r>
            <w:r>
              <w:rPr>
                <w:rFonts w:ascii="Arial" w:hAnsi="Arial" w:cs="Arial"/>
                <w:sz w:val="18"/>
                <w:szCs w:val="18"/>
                <w:vertAlign w:val="superscript"/>
                <w:lang w:eastAsia="zh-CN"/>
              </w:rPr>
              <w:t>6</w:t>
            </w:r>
          </w:p>
        </w:tc>
      </w:tr>
      <w:tr w:rsidR="00E05272" w14:paraId="77C0C3E4" w14:textId="77777777" w:rsidTr="005A403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AF3A45" w14:textId="77777777" w:rsidR="00E05272" w:rsidRDefault="00E05272" w:rsidP="005A4037">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14:paraId="533FA5AE" w14:textId="490296C4" w:rsidR="00E05272" w:rsidRDefault="00E05272" w:rsidP="005A4037">
            <w:pPr>
              <w:pStyle w:val="TAN"/>
              <w:rPr>
                <w:rFonts w:eastAsia="等线"/>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14:paraId="4BC3DF8C" w14:textId="77777777" w:rsidR="00E05272" w:rsidRPr="006305CE" w:rsidRDefault="00E05272" w:rsidP="005A4037">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14:paraId="3463E7CF" w14:textId="77777777" w:rsidR="00E05272" w:rsidRPr="00747877" w:rsidRDefault="00E05272" w:rsidP="005A4037">
            <w:pPr>
              <w:pStyle w:val="TAN"/>
              <w:rPr>
                <w:rFonts w:eastAsia="宋体"/>
                <w:lang w:eastAsia="zh-CN"/>
              </w:rPr>
            </w:pPr>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p>
        </w:tc>
      </w:tr>
    </w:tbl>
    <w:p w14:paraId="3927FDE9" w14:textId="77777777" w:rsidR="00E05272" w:rsidRDefault="00E05272" w:rsidP="00E05272">
      <w:pPr>
        <w:rPr>
          <w:lang w:eastAsia="ko-KR"/>
        </w:rPr>
      </w:pPr>
    </w:p>
    <w:p w14:paraId="4E44A5B1" w14:textId="6B946879" w:rsidR="00E05272" w:rsidRDefault="00E05272" w:rsidP="00E05272">
      <w:pPr>
        <w:pStyle w:val="TH"/>
      </w:pPr>
      <w:r>
        <w:rPr>
          <w:rFonts w:cs="Arial"/>
        </w:rPr>
        <w:t>Table 5.65.1.3-2: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05272" w:rsidRPr="00F92868" w14:paraId="7B40E9EE" w14:textId="77777777" w:rsidTr="005A4037">
        <w:trPr>
          <w:trHeight w:val="187"/>
          <w:jc w:val="center"/>
        </w:trPr>
        <w:tc>
          <w:tcPr>
            <w:tcW w:w="1594" w:type="dxa"/>
            <w:vMerge w:val="restart"/>
          </w:tcPr>
          <w:p w14:paraId="3A954D2B" w14:textId="77777777" w:rsidR="00E05272" w:rsidRPr="00F92868" w:rsidRDefault="00E05272" w:rsidP="005A4037">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CBE4A9C" w14:textId="77777777" w:rsidR="00E05272" w:rsidRPr="00F92868" w:rsidRDefault="00E05272" w:rsidP="005A4037">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05272" w:rsidRPr="00F92868" w14:paraId="0E7D892A" w14:textId="77777777" w:rsidTr="005A4037">
        <w:trPr>
          <w:trHeight w:val="187"/>
          <w:jc w:val="center"/>
        </w:trPr>
        <w:tc>
          <w:tcPr>
            <w:tcW w:w="1594" w:type="dxa"/>
            <w:vMerge/>
            <w:tcBorders>
              <w:bottom w:val="single" w:sz="4" w:space="0" w:color="auto"/>
            </w:tcBorders>
          </w:tcPr>
          <w:p w14:paraId="045B5690" w14:textId="77777777" w:rsidR="00E05272" w:rsidRPr="00F92868" w:rsidRDefault="00E05272" w:rsidP="005A4037">
            <w:pPr>
              <w:keepNext/>
              <w:keepLines/>
              <w:spacing w:after="0"/>
              <w:jc w:val="center"/>
              <w:rPr>
                <w:rFonts w:ascii="Arial" w:eastAsia="等线" w:hAnsi="Arial"/>
                <w:b/>
                <w:sz w:val="18"/>
              </w:rPr>
            </w:pPr>
          </w:p>
        </w:tc>
        <w:tc>
          <w:tcPr>
            <w:tcW w:w="5845" w:type="dxa"/>
            <w:gridSpan w:val="3"/>
            <w:vAlign w:val="center"/>
          </w:tcPr>
          <w:p w14:paraId="3F14729B" w14:textId="77777777" w:rsidR="00E05272" w:rsidRPr="00F92868" w:rsidRDefault="00E05272" w:rsidP="005A4037">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05272" w:rsidRPr="00F92868" w14:paraId="68734D8A" w14:textId="77777777" w:rsidTr="005A4037">
        <w:trPr>
          <w:trHeight w:val="187"/>
          <w:jc w:val="center"/>
        </w:trPr>
        <w:tc>
          <w:tcPr>
            <w:tcW w:w="1594" w:type="dxa"/>
            <w:shd w:val="clear" w:color="auto" w:fill="auto"/>
          </w:tcPr>
          <w:p w14:paraId="0103D678" w14:textId="77777777" w:rsidR="00E05272" w:rsidRPr="00F92868" w:rsidRDefault="00E05272" w:rsidP="005A4037">
            <w:pPr>
              <w:keepNext/>
              <w:keepLines/>
              <w:spacing w:after="0"/>
              <w:jc w:val="center"/>
              <w:rPr>
                <w:rFonts w:ascii="Arial" w:eastAsia="等线" w:hAnsi="Arial"/>
                <w:sz w:val="18"/>
              </w:rPr>
            </w:pPr>
            <w:r w:rsidRPr="003938CB">
              <w:rPr>
                <w:rFonts w:ascii="Arial" w:eastAsia="等线" w:hAnsi="Arial"/>
                <w:sz w:val="18"/>
                <w:lang w:val="en-US" w:eastAsia="zh-CN"/>
              </w:rPr>
              <w:t>CA_n2-</w:t>
            </w:r>
            <w:r>
              <w:rPr>
                <w:rFonts w:ascii="Arial" w:eastAsia="等线" w:hAnsi="Arial"/>
                <w:sz w:val="18"/>
                <w:lang w:val="en-US" w:eastAsia="zh-CN"/>
              </w:rPr>
              <w:t>n5</w:t>
            </w:r>
            <w:r w:rsidRPr="003938CB">
              <w:rPr>
                <w:rFonts w:ascii="Arial" w:eastAsia="等线" w:hAnsi="Arial"/>
                <w:sz w:val="18"/>
                <w:lang w:val="en-US" w:eastAsia="zh-CN"/>
              </w:rPr>
              <w:t>-</w:t>
            </w:r>
            <w:r>
              <w:rPr>
                <w:rFonts w:ascii="Arial" w:eastAsia="等线" w:hAnsi="Arial"/>
                <w:sz w:val="18"/>
                <w:lang w:val="en-US" w:eastAsia="zh-CN"/>
              </w:rPr>
              <w:t>n41</w:t>
            </w:r>
          </w:p>
        </w:tc>
        <w:tc>
          <w:tcPr>
            <w:tcW w:w="1948" w:type="dxa"/>
            <w:vAlign w:val="center"/>
          </w:tcPr>
          <w:p w14:paraId="0B4774A4"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hint="eastAsia"/>
                <w:sz w:val="18"/>
                <w:szCs w:val="18"/>
                <w:lang w:eastAsia="zh-CN"/>
              </w:rPr>
              <w:t>-</w:t>
            </w:r>
          </w:p>
        </w:tc>
        <w:tc>
          <w:tcPr>
            <w:tcW w:w="1948" w:type="dxa"/>
            <w:vAlign w:val="center"/>
          </w:tcPr>
          <w:p w14:paraId="4F527026"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sz w:val="18"/>
                <w:szCs w:val="18"/>
                <w:lang w:eastAsia="zh-CN"/>
              </w:rPr>
              <w:t>0.2</w:t>
            </w:r>
          </w:p>
        </w:tc>
        <w:tc>
          <w:tcPr>
            <w:tcW w:w="1949" w:type="dxa"/>
            <w:vAlign w:val="center"/>
          </w:tcPr>
          <w:p w14:paraId="28A54C78" w14:textId="77777777" w:rsidR="00E05272" w:rsidRPr="003938CB" w:rsidRDefault="00E05272" w:rsidP="005A4037">
            <w:pPr>
              <w:keepNext/>
              <w:keepLines/>
              <w:spacing w:after="0"/>
              <w:jc w:val="center"/>
              <w:rPr>
                <w:rFonts w:ascii="Arial" w:eastAsia="等线" w:hAnsi="Arial"/>
                <w:sz w:val="18"/>
                <w:lang w:val="en-US" w:eastAsia="zh-CN"/>
              </w:rPr>
            </w:pPr>
            <w:r>
              <w:rPr>
                <w:rFonts w:ascii="Arial" w:hAnsi="Arial" w:cs="Arial" w:hint="eastAsia"/>
                <w:sz w:val="18"/>
                <w:szCs w:val="18"/>
                <w:lang w:eastAsia="zh-CN"/>
              </w:rPr>
              <w:t>-</w:t>
            </w:r>
          </w:p>
        </w:tc>
      </w:tr>
      <w:tr w:rsidR="00E05272" w:rsidRPr="00F92868" w14:paraId="17C019A5" w14:textId="77777777" w:rsidTr="005A4037">
        <w:trPr>
          <w:trHeight w:val="187"/>
          <w:jc w:val="center"/>
        </w:trPr>
        <w:tc>
          <w:tcPr>
            <w:tcW w:w="7439" w:type="dxa"/>
            <w:gridSpan w:val="4"/>
            <w:tcBorders>
              <w:bottom w:val="single" w:sz="4" w:space="0" w:color="auto"/>
            </w:tcBorders>
            <w:shd w:val="clear" w:color="auto" w:fill="auto"/>
          </w:tcPr>
          <w:p w14:paraId="2A729EF2" w14:textId="77777777" w:rsidR="00E05272" w:rsidRPr="00901DE9" w:rsidRDefault="00E05272" w:rsidP="005A4037">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486E67" w14:textId="77777777" w:rsidR="00E05272" w:rsidRDefault="00E05272" w:rsidP="005A4037">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FA49992" w14:textId="3E22216F" w:rsidR="00E05272" w:rsidRPr="00A20126" w:rsidRDefault="00E05272" w:rsidP="00E05272">
      <w:pPr>
        <w:pStyle w:val="31"/>
      </w:pPr>
      <w:bookmarkStart w:id="683" w:name="_Toc144251721"/>
      <w:r>
        <w:t>5.65.2</w:t>
      </w:r>
      <w:r>
        <w:tab/>
      </w:r>
      <w:r w:rsidRPr="00A20126">
        <w:t>Specific for 2 bands UL CA</w:t>
      </w:r>
      <w:bookmarkEnd w:id="683"/>
    </w:p>
    <w:p w14:paraId="28A44C95" w14:textId="72B763C2" w:rsidR="00E05272" w:rsidRPr="00A20126" w:rsidRDefault="00E05272" w:rsidP="00E05272">
      <w:pPr>
        <w:pStyle w:val="41"/>
      </w:pPr>
      <w:bookmarkStart w:id="684" w:name="_Toc144251722"/>
      <w:r>
        <w:t>5.65.2.1</w:t>
      </w:r>
      <w:r>
        <w:tab/>
      </w:r>
      <w:r w:rsidRPr="00A20126">
        <w:t>UE co-existence studies</w:t>
      </w:r>
      <w:bookmarkEnd w:id="684"/>
    </w:p>
    <w:p w14:paraId="421AC21A" w14:textId="77777777" w:rsidR="00E05272" w:rsidRDefault="00E05272" w:rsidP="00E05272">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Co-existence studies shows that IMD2 caused by UL CA_n2-n5 Tx may fall into band n41 Rx.</w:t>
      </w:r>
    </w:p>
    <w:p w14:paraId="17952E59" w14:textId="24A76637" w:rsidR="00E05272" w:rsidRPr="00A20126" w:rsidRDefault="00E05272" w:rsidP="00E05272">
      <w:pPr>
        <w:pStyle w:val="41"/>
      </w:pPr>
      <w:bookmarkStart w:id="685" w:name="_Toc144251723"/>
      <w:r>
        <w:t>5.65.2.2</w:t>
      </w:r>
      <w:r>
        <w:tab/>
      </w:r>
      <w:r w:rsidRPr="00A20126">
        <w:t>REFSENS requirements</w:t>
      </w:r>
      <w:bookmarkEnd w:id="685"/>
    </w:p>
    <w:p w14:paraId="511FCA12" w14:textId="6DBD9326" w:rsidR="00E05272" w:rsidRDefault="00E05272" w:rsidP="00E05272">
      <w:pPr>
        <w:spacing w:after="120"/>
        <w:rPr>
          <w:rFonts w:ascii="Arial" w:eastAsia="宋体" w:hAnsi="Arial" w:cs="Arial"/>
          <w:kern w:val="2"/>
          <w:lang w:val="en-US" w:eastAsia="zh-CN"/>
        </w:rPr>
      </w:pPr>
      <w:r>
        <w:rPr>
          <w:rFonts w:eastAsia="宋体"/>
          <w:kern w:val="2"/>
          <w:lang w:val="en-US" w:eastAsia="zh-CN"/>
        </w:rPr>
        <w:t xml:space="preserve">For the IMD2 into band n41, the MSD values is reused from </w:t>
      </w:r>
      <w:r w:rsidRPr="00EF5447">
        <w:rPr>
          <w:rFonts w:cs="Arial"/>
        </w:rPr>
        <w:t>DC_2A-7A_n5A</w:t>
      </w:r>
      <w:r>
        <w:rPr>
          <w:rFonts w:eastAsia="宋体"/>
          <w:kern w:val="2"/>
          <w:lang w:val="en-US" w:eastAsia="zh-CN"/>
        </w:rPr>
        <w:t xml:space="preserve"> and are defined in table 5.65.2.2-1:</w:t>
      </w:r>
    </w:p>
    <w:p w14:paraId="4B980827" w14:textId="4F5B6502" w:rsidR="00E05272" w:rsidRPr="00A20126" w:rsidRDefault="00E05272" w:rsidP="00E05272">
      <w:pPr>
        <w:pStyle w:val="TH"/>
        <w:rPr>
          <w:rFonts w:cs="Arial"/>
        </w:rPr>
      </w:pPr>
      <w:r w:rsidRPr="00A20126">
        <w:rPr>
          <w:rFonts w:cs="Arial"/>
        </w:rPr>
        <w:t xml:space="preserve">Table </w:t>
      </w:r>
      <w:r>
        <w:rPr>
          <w:rFonts w:cs="Arial"/>
        </w:rPr>
        <w:t>5.65</w:t>
      </w:r>
      <w:r w:rsidRPr="00A20126">
        <w:rPr>
          <w:rFonts w:cs="Arial"/>
        </w:rPr>
        <w:t xml:space="preserve">.2.2-1: 3DL/2UL </w:t>
      </w:r>
      <w:r>
        <w:rPr>
          <w:rFonts w:cs="Arial" w:hint="eastAsia"/>
          <w:lang w:eastAsia="zh-CN"/>
        </w:rPr>
        <w:t>int</w:t>
      </w:r>
      <w:r>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05272" w14:paraId="76DF713E" w14:textId="77777777" w:rsidTr="005A40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7DA46D" w14:textId="77777777" w:rsidR="00E05272" w:rsidRDefault="00E05272" w:rsidP="005A403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199E6C" w14:textId="77777777" w:rsidR="00E05272" w:rsidRDefault="00E05272" w:rsidP="005A4037">
            <w:pPr>
              <w:pStyle w:val="TAH"/>
            </w:pPr>
            <w:r>
              <w:t>Source of IMD</w:t>
            </w:r>
          </w:p>
        </w:tc>
      </w:tr>
      <w:tr w:rsidR="00E05272" w14:paraId="1B29B21A" w14:textId="77777777" w:rsidTr="005A40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0859D2" w14:textId="77777777" w:rsidR="00E05272" w:rsidRDefault="00E05272" w:rsidP="005A4037">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C6AC8B2" w14:textId="77777777" w:rsidR="00E05272" w:rsidRDefault="00E05272" w:rsidP="005A4037">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7A234CD" w14:textId="77777777" w:rsidR="00E05272" w:rsidRDefault="00E05272" w:rsidP="005A403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D051AB" w14:textId="77777777" w:rsidR="00E05272" w:rsidRDefault="00E05272" w:rsidP="005A403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6DA0BF9" w14:textId="77777777" w:rsidR="00E05272" w:rsidRDefault="00E05272" w:rsidP="005A4037">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0A3D3B" w14:textId="77777777" w:rsidR="00E05272" w:rsidRDefault="00E05272" w:rsidP="005A403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1DBB7F4" w14:textId="77777777" w:rsidR="00E05272" w:rsidRDefault="00E05272" w:rsidP="005A403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2CFC56" w14:textId="77777777" w:rsidR="00E05272" w:rsidRDefault="00E05272" w:rsidP="005A4037">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9D929E8" w14:textId="77777777" w:rsidR="00E05272" w:rsidRDefault="00E05272" w:rsidP="005A4037">
            <w:pPr>
              <w:pStyle w:val="TAH"/>
            </w:pPr>
          </w:p>
        </w:tc>
      </w:tr>
      <w:tr w:rsidR="00E05272" w14:paraId="3603175B" w14:textId="77777777" w:rsidTr="005A40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A25CFF" w14:textId="77777777" w:rsidR="00E05272" w:rsidRDefault="00E05272" w:rsidP="005A4037">
            <w:pPr>
              <w:pStyle w:val="TAC"/>
              <w:rPr>
                <w:lang w:val="en-US" w:eastAsia="zh-CN"/>
              </w:rPr>
            </w:pPr>
            <w:r w:rsidRPr="003938CB">
              <w:rPr>
                <w:rFonts w:eastAsia="等线"/>
                <w:lang w:val="en-US" w:eastAsia="zh-CN"/>
              </w:rPr>
              <w:t>CA_n2-</w:t>
            </w:r>
            <w:r>
              <w:rPr>
                <w:rFonts w:eastAsia="等线"/>
                <w:lang w:val="en-US" w:eastAsia="zh-CN"/>
              </w:rPr>
              <w:t>n5</w:t>
            </w:r>
            <w:r w:rsidRPr="003938CB">
              <w:rPr>
                <w:rFonts w:eastAsia="等线"/>
                <w:lang w:val="en-US" w:eastAsia="zh-CN"/>
              </w:rPr>
              <w:t>-</w:t>
            </w:r>
            <w:r>
              <w:rPr>
                <w:rFonts w:eastAsia="等线"/>
                <w:lang w:val="en-US" w:eastAsia="zh-CN"/>
              </w:rPr>
              <w:t>n41</w:t>
            </w:r>
          </w:p>
        </w:tc>
        <w:tc>
          <w:tcPr>
            <w:tcW w:w="1146" w:type="dxa"/>
            <w:tcBorders>
              <w:top w:val="single" w:sz="4" w:space="0" w:color="auto"/>
              <w:left w:val="single" w:sz="4" w:space="0" w:color="auto"/>
              <w:right w:val="single" w:sz="4" w:space="0" w:color="auto"/>
            </w:tcBorders>
            <w:vAlign w:val="center"/>
          </w:tcPr>
          <w:p w14:paraId="54D67C66" w14:textId="77777777" w:rsidR="00E05272" w:rsidRDefault="00E05272" w:rsidP="005A4037">
            <w:pPr>
              <w:pStyle w:val="TAC"/>
              <w:rPr>
                <w:rFonts w:eastAsia="宋体"/>
                <w:lang w:val="en-US" w:eastAsia="zh-CN"/>
              </w:rPr>
            </w:pPr>
            <w:r>
              <w:rPr>
                <w:rFonts w:cs="Arial"/>
              </w:rPr>
              <w:t>n</w:t>
            </w:r>
            <w:r w:rsidRPr="00EF5447">
              <w:rPr>
                <w:rFonts w:cs="Arial"/>
              </w:rPr>
              <w:t>2</w:t>
            </w:r>
          </w:p>
        </w:tc>
        <w:tc>
          <w:tcPr>
            <w:tcW w:w="960" w:type="dxa"/>
            <w:tcBorders>
              <w:top w:val="single" w:sz="4" w:space="0" w:color="auto"/>
              <w:left w:val="single" w:sz="4" w:space="0" w:color="auto"/>
              <w:right w:val="single" w:sz="4" w:space="0" w:color="auto"/>
            </w:tcBorders>
          </w:tcPr>
          <w:p w14:paraId="436F461F" w14:textId="77777777" w:rsidR="00E05272" w:rsidRDefault="00E05272" w:rsidP="005A4037">
            <w:pPr>
              <w:pStyle w:val="TAC"/>
              <w:rPr>
                <w:rFonts w:eastAsia="宋体"/>
                <w:lang w:val="en-US" w:eastAsia="zh-CN"/>
              </w:rPr>
            </w:pPr>
            <w:r w:rsidRPr="00EF5447">
              <w:rPr>
                <w:rFonts w:cs="Arial"/>
              </w:rPr>
              <w:t>1855</w:t>
            </w:r>
          </w:p>
        </w:tc>
        <w:tc>
          <w:tcPr>
            <w:tcW w:w="964" w:type="dxa"/>
            <w:tcBorders>
              <w:top w:val="single" w:sz="4" w:space="0" w:color="auto"/>
              <w:left w:val="single" w:sz="4" w:space="0" w:color="auto"/>
              <w:right w:val="single" w:sz="4" w:space="0" w:color="auto"/>
            </w:tcBorders>
          </w:tcPr>
          <w:p w14:paraId="1EE1F0C6" w14:textId="77777777" w:rsidR="00E05272" w:rsidRDefault="00E05272" w:rsidP="005A4037">
            <w:pPr>
              <w:pStyle w:val="TAC"/>
              <w:rPr>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5CDEA9C7" w14:textId="77777777" w:rsidR="00E05272" w:rsidRDefault="00E05272" w:rsidP="005A4037">
            <w:pPr>
              <w:pStyle w:val="TAC"/>
              <w:rPr>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65242CEE" w14:textId="77777777" w:rsidR="00E05272" w:rsidRDefault="00E05272" w:rsidP="005A4037">
            <w:pPr>
              <w:pStyle w:val="TAC"/>
              <w:rPr>
                <w:rFonts w:eastAsia="宋体"/>
                <w:lang w:val="en-US" w:eastAsia="zh-CN"/>
              </w:rPr>
            </w:pPr>
            <w:r w:rsidRPr="00EF5447">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37DC870B"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22359002"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BE25C7D" w14:textId="77777777" w:rsidR="00E05272" w:rsidRDefault="00E05272" w:rsidP="005A4037">
            <w:pPr>
              <w:pStyle w:val="TAC"/>
              <w:rPr>
                <w:lang w:val="en-US" w:eastAsia="zh-CN"/>
              </w:rPr>
            </w:pPr>
            <w:r>
              <w:t>N/A</w:t>
            </w:r>
          </w:p>
        </w:tc>
      </w:tr>
      <w:tr w:rsidR="00E05272" w14:paraId="3E3821BE" w14:textId="77777777" w:rsidTr="005A40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A3BFEC"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068D9D" w14:textId="77777777" w:rsidR="00E05272" w:rsidRDefault="00E05272" w:rsidP="005A4037">
            <w:pPr>
              <w:pStyle w:val="TAC"/>
              <w:rPr>
                <w:lang w:val="en-US" w:eastAsia="zh-CN"/>
              </w:rPr>
            </w:pPr>
            <w:r w:rsidRPr="00EF5447">
              <w:rPr>
                <w:rFonts w:cs="Arial"/>
              </w:rPr>
              <w:t>n5</w:t>
            </w:r>
          </w:p>
        </w:tc>
        <w:tc>
          <w:tcPr>
            <w:tcW w:w="960" w:type="dxa"/>
            <w:tcBorders>
              <w:top w:val="single" w:sz="4" w:space="0" w:color="auto"/>
              <w:left w:val="single" w:sz="4" w:space="0" w:color="auto"/>
              <w:right w:val="single" w:sz="4" w:space="0" w:color="auto"/>
            </w:tcBorders>
          </w:tcPr>
          <w:p w14:paraId="6E738172" w14:textId="77777777" w:rsidR="00E05272" w:rsidRDefault="00E05272" w:rsidP="005A4037">
            <w:pPr>
              <w:pStyle w:val="TAC"/>
              <w:rPr>
                <w:rFonts w:eastAsia="宋体"/>
                <w:lang w:val="en-US" w:eastAsia="zh-CN"/>
              </w:rPr>
            </w:pPr>
            <w:r w:rsidRPr="00EF5447">
              <w:rPr>
                <w:rFonts w:cs="Arial"/>
              </w:rPr>
              <w:t>830</w:t>
            </w:r>
          </w:p>
        </w:tc>
        <w:tc>
          <w:tcPr>
            <w:tcW w:w="964" w:type="dxa"/>
            <w:tcBorders>
              <w:top w:val="single" w:sz="4" w:space="0" w:color="auto"/>
              <w:left w:val="single" w:sz="4" w:space="0" w:color="auto"/>
              <w:right w:val="single" w:sz="4" w:space="0" w:color="auto"/>
            </w:tcBorders>
          </w:tcPr>
          <w:p w14:paraId="6039E235" w14:textId="77777777" w:rsidR="00E05272" w:rsidRDefault="00E05272" w:rsidP="005A4037">
            <w:pPr>
              <w:pStyle w:val="TAC"/>
              <w:rPr>
                <w:lang w:val="en-US" w:eastAsia="zh-CN"/>
              </w:rPr>
            </w:pPr>
            <w:r w:rsidRPr="00EF5447">
              <w:rPr>
                <w:rFonts w:cs="Arial"/>
              </w:rPr>
              <w:t>5</w:t>
            </w:r>
          </w:p>
        </w:tc>
        <w:tc>
          <w:tcPr>
            <w:tcW w:w="960" w:type="dxa"/>
            <w:tcBorders>
              <w:top w:val="single" w:sz="4" w:space="0" w:color="auto"/>
              <w:left w:val="single" w:sz="4" w:space="0" w:color="auto"/>
              <w:right w:val="single" w:sz="4" w:space="0" w:color="auto"/>
            </w:tcBorders>
          </w:tcPr>
          <w:p w14:paraId="27A7E565" w14:textId="77777777" w:rsidR="00E05272" w:rsidRDefault="00E05272" w:rsidP="005A4037">
            <w:pPr>
              <w:pStyle w:val="TAC"/>
              <w:rPr>
                <w:lang w:val="en-US" w:eastAsia="zh-CN"/>
              </w:rPr>
            </w:pPr>
            <w:r w:rsidRPr="00EF5447">
              <w:rPr>
                <w:rFonts w:cs="Arial"/>
              </w:rPr>
              <w:t>25</w:t>
            </w:r>
          </w:p>
        </w:tc>
        <w:tc>
          <w:tcPr>
            <w:tcW w:w="960" w:type="dxa"/>
            <w:tcBorders>
              <w:top w:val="single" w:sz="4" w:space="0" w:color="auto"/>
              <w:left w:val="single" w:sz="4" w:space="0" w:color="auto"/>
              <w:right w:val="single" w:sz="4" w:space="0" w:color="auto"/>
            </w:tcBorders>
          </w:tcPr>
          <w:p w14:paraId="6F181ADF" w14:textId="77777777" w:rsidR="00E05272" w:rsidRDefault="00E05272" w:rsidP="005A4037">
            <w:pPr>
              <w:pStyle w:val="TAC"/>
              <w:rPr>
                <w:lang w:val="en-US" w:eastAsia="zh-CN"/>
              </w:rPr>
            </w:pPr>
            <w:r w:rsidRPr="00EF5447">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0ACBCC49" w14:textId="77777777" w:rsidR="00E05272" w:rsidRDefault="00E05272" w:rsidP="005A4037">
            <w:pPr>
              <w:pStyle w:val="TAC"/>
              <w:rPr>
                <w:lang w:val="en-US" w:eastAsia="zh-CN"/>
              </w:rPr>
            </w:pPr>
            <w:r w:rsidRPr="00EF5447">
              <w:rPr>
                <w:rFonts w:cs="Arial"/>
              </w:rPr>
              <w:t>N/A</w:t>
            </w:r>
          </w:p>
        </w:tc>
        <w:tc>
          <w:tcPr>
            <w:tcW w:w="828" w:type="dxa"/>
            <w:tcBorders>
              <w:top w:val="single" w:sz="4" w:space="0" w:color="auto"/>
              <w:left w:val="single" w:sz="4" w:space="0" w:color="auto"/>
              <w:right w:val="single" w:sz="4" w:space="0" w:color="auto"/>
            </w:tcBorders>
            <w:vAlign w:val="center"/>
          </w:tcPr>
          <w:p w14:paraId="4768B5F4" w14:textId="77777777" w:rsidR="00E05272" w:rsidRDefault="00E05272" w:rsidP="005A403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7193CA4" w14:textId="77777777" w:rsidR="00E05272" w:rsidRDefault="00E05272" w:rsidP="005A4037">
            <w:pPr>
              <w:pStyle w:val="TAC"/>
              <w:rPr>
                <w:lang w:val="en-US" w:eastAsia="zh-CN"/>
              </w:rPr>
            </w:pPr>
            <w:r>
              <w:t>N/A</w:t>
            </w:r>
          </w:p>
        </w:tc>
      </w:tr>
      <w:tr w:rsidR="00E05272" w14:paraId="36778778" w14:textId="77777777" w:rsidTr="005A40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73386A" w14:textId="77777777" w:rsidR="00E05272" w:rsidRDefault="00E05272" w:rsidP="005A4037">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147EB71" w14:textId="77777777" w:rsidR="00E05272" w:rsidRDefault="00E05272" w:rsidP="005A4037">
            <w:pPr>
              <w:pStyle w:val="TAC"/>
              <w:rPr>
                <w:rFonts w:eastAsia="宋体"/>
                <w:lang w:val="en-US" w:eastAsia="zh-CN"/>
              </w:rPr>
            </w:pPr>
            <w:r>
              <w:rPr>
                <w:rFonts w:cs="Arial"/>
              </w:rPr>
              <w:t>n41</w:t>
            </w:r>
          </w:p>
        </w:tc>
        <w:tc>
          <w:tcPr>
            <w:tcW w:w="960" w:type="dxa"/>
            <w:tcBorders>
              <w:top w:val="single" w:sz="4" w:space="0" w:color="auto"/>
              <w:left w:val="single" w:sz="4" w:space="0" w:color="auto"/>
              <w:right w:val="single" w:sz="4" w:space="0" w:color="auto"/>
            </w:tcBorders>
          </w:tcPr>
          <w:p w14:paraId="3F1FF29E" w14:textId="77777777" w:rsidR="00E05272" w:rsidRDefault="00E05272" w:rsidP="005A4037">
            <w:pPr>
              <w:pStyle w:val="TAC"/>
              <w:rPr>
                <w:rFonts w:eastAsia="宋体"/>
                <w:lang w:val="en-US" w:eastAsia="zh-CN"/>
              </w:rPr>
            </w:pPr>
            <w:r w:rsidRPr="00EF5447">
              <w:rPr>
                <w:rFonts w:cs="Arial"/>
              </w:rPr>
              <w:t>2685</w:t>
            </w:r>
          </w:p>
        </w:tc>
        <w:tc>
          <w:tcPr>
            <w:tcW w:w="964" w:type="dxa"/>
            <w:tcBorders>
              <w:top w:val="single" w:sz="4" w:space="0" w:color="auto"/>
              <w:left w:val="single" w:sz="4" w:space="0" w:color="auto"/>
              <w:right w:val="single" w:sz="4" w:space="0" w:color="auto"/>
            </w:tcBorders>
          </w:tcPr>
          <w:p w14:paraId="47AB6374" w14:textId="77777777" w:rsidR="00E05272" w:rsidRDefault="00E05272" w:rsidP="005A4037">
            <w:pPr>
              <w:pStyle w:val="TAC"/>
              <w:rPr>
                <w:rFonts w:eastAsia="宋体"/>
                <w:lang w:val="en-US" w:eastAsia="zh-CN"/>
              </w:rPr>
            </w:pPr>
            <w:r w:rsidRPr="00EF5447">
              <w:rPr>
                <w:rFonts w:cs="Arial"/>
              </w:rPr>
              <w:t>10</w:t>
            </w:r>
          </w:p>
        </w:tc>
        <w:tc>
          <w:tcPr>
            <w:tcW w:w="960" w:type="dxa"/>
            <w:tcBorders>
              <w:top w:val="single" w:sz="4" w:space="0" w:color="auto"/>
              <w:left w:val="single" w:sz="4" w:space="0" w:color="auto"/>
              <w:right w:val="single" w:sz="4" w:space="0" w:color="auto"/>
            </w:tcBorders>
          </w:tcPr>
          <w:p w14:paraId="15132618" w14:textId="77777777" w:rsidR="00E05272" w:rsidRDefault="00E05272" w:rsidP="005A4037">
            <w:pPr>
              <w:pStyle w:val="TAC"/>
              <w:rPr>
                <w:rFonts w:eastAsia="宋体"/>
                <w:lang w:val="en-US" w:eastAsia="zh-CN"/>
              </w:rPr>
            </w:pPr>
            <w:r w:rsidRPr="00EF5447">
              <w:rPr>
                <w:rFonts w:cs="Arial"/>
              </w:rPr>
              <w:t>50</w:t>
            </w:r>
          </w:p>
        </w:tc>
        <w:tc>
          <w:tcPr>
            <w:tcW w:w="960" w:type="dxa"/>
            <w:tcBorders>
              <w:top w:val="single" w:sz="4" w:space="0" w:color="auto"/>
              <w:left w:val="single" w:sz="4" w:space="0" w:color="auto"/>
              <w:right w:val="single" w:sz="4" w:space="0" w:color="auto"/>
            </w:tcBorders>
          </w:tcPr>
          <w:p w14:paraId="1AA92F1A" w14:textId="77777777" w:rsidR="00E05272" w:rsidRDefault="00E05272" w:rsidP="005A4037">
            <w:pPr>
              <w:pStyle w:val="TAC"/>
              <w:rPr>
                <w:rFonts w:eastAsia="宋体"/>
                <w:lang w:val="en-US" w:eastAsia="zh-CN"/>
              </w:rPr>
            </w:pPr>
            <w:r w:rsidRPr="00EF5447">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6780BDC0" w14:textId="77777777" w:rsidR="00E05272" w:rsidRDefault="00E05272" w:rsidP="005A4037">
            <w:pPr>
              <w:pStyle w:val="TAC"/>
              <w:rPr>
                <w:lang w:val="en-US" w:eastAsia="zh-CN"/>
              </w:rPr>
            </w:pPr>
            <w:r w:rsidRPr="00EF5447">
              <w:rPr>
                <w:rFonts w:cs="Arial"/>
              </w:rPr>
              <w:t>30.0</w:t>
            </w:r>
          </w:p>
        </w:tc>
        <w:tc>
          <w:tcPr>
            <w:tcW w:w="828" w:type="dxa"/>
            <w:tcBorders>
              <w:top w:val="single" w:sz="4" w:space="0" w:color="auto"/>
              <w:left w:val="single" w:sz="4" w:space="0" w:color="auto"/>
              <w:right w:val="single" w:sz="4" w:space="0" w:color="auto"/>
            </w:tcBorders>
            <w:vAlign w:val="center"/>
          </w:tcPr>
          <w:p w14:paraId="50FC6FA0" w14:textId="77777777" w:rsidR="00E05272" w:rsidRDefault="00E05272" w:rsidP="005A4037">
            <w:pPr>
              <w:pStyle w:val="TAC"/>
              <w:rPr>
                <w:lang w:val="en-US" w:eastAsia="zh-CN"/>
              </w:rPr>
            </w:pPr>
            <w:r>
              <w:rPr>
                <w:lang w:eastAsia="zh-CN"/>
              </w:rPr>
              <w:t>TDD</w:t>
            </w:r>
          </w:p>
        </w:tc>
        <w:tc>
          <w:tcPr>
            <w:tcW w:w="1057" w:type="dxa"/>
            <w:tcBorders>
              <w:top w:val="single" w:sz="4" w:space="0" w:color="auto"/>
              <w:left w:val="single" w:sz="4" w:space="0" w:color="auto"/>
              <w:right w:val="single" w:sz="4" w:space="0" w:color="auto"/>
            </w:tcBorders>
          </w:tcPr>
          <w:p w14:paraId="7F533725" w14:textId="77777777" w:rsidR="00E05272" w:rsidRDefault="00E05272" w:rsidP="005A4037">
            <w:pPr>
              <w:pStyle w:val="TAC"/>
              <w:rPr>
                <w:rFonts w:eastAsia="宋体"/>
                <w:vertAlign w:val="superscript"/>
                <w:lang w:val="en-US" w:eastAsia="zh-CN"/>
              </w:rPr>
            </w:pPr>
            <w:r>
              <w:t>IMD</w:t>
            </w:r>
            <w:r>
              <w:rPr>
                <w:rFonts w:eastAsia="宋体" w:hint="eastAsia"/>
                <w:lang w:val="en-US" w:eastAsia="zh-CN"/>
              </w:rPr>
              <w:t>2</w:t>
            </w:r>
          </w:p>
        </w:tc>
      </w:tr>
    </w:tbl>
    <w:p w14:paraId="3099ECFD" w14:textId="77777777" w:rsidR="008E4F23" w:rsidRDefault="008E4F23" w:rsidP="00AC4AB0">
      <w:pPr>
        <w:rPr>
          <w:b/>
          <w:color w:val="0070C0"/>
          <w:sz w:val="32"/>
          <w:szCs w:val="32"/>
        </w:rPr>
      </w:pPr>
    </w:p>
    <w:p w14:paraId="5342A0C6" w14:textId="620392B0" w:rsidR="004818F0" w:rsidRPr="00C23DD6" w:rsidRDefault="004818F0" w:rsidP="00C23DD6">
      <w:pPr>
        <w:pStyle w:val="21"/>
      </w:pPr>
      <w:bookmarkStart w:id="686" w:name="_Toc144251724"/>
      <w:r w:rsidRPr="00C23DD6">
        <w:t>5.66</w:t>
      </w:r>
      <w:r w:rsidRPr="00C23DD6">
        <w:tab/>
        <w:t>CA_n29-n66-n71</w:t>
      </w:r>
      <w:bookmarkEnd w:id="686"/>
    </w:p>
    <w:p w14:paraId="3E1EA8B1" w14:textId="58AD72FE" w:rsidR="004818F0" w:rsidRPr="00C23DD6" w:rsidRDefault="004818F0" w:rsidP="004818F0">
      <w:pPr>
        <w:pStyle w:val="31"/>
      </w:pPr>
      <w:bookmarkStart w:id="687" w:name="_Toc144251725"/>
      <w:r w:rsidRPr="008E41AD">
        <w:t>5.</w:t>
      </w:r>
      <w:r>
        <w:t>66.</w:t>
      </w:r>
      <w:r w:rsidRPr="008E41AD">
        <w:t>1</w:t>
      </w:r>
      <w:r w:rsidRPr="008E41AD">
        <w:tab/>
      </w:r>
      <w:r w:rsidRPr="00C23DD6">
        <w:t>Common for 1 band UL and 2 bands UL CA</w:t>
      </w:r>
      <w:bookmarkEnd w:id="687"/>
    </w:p>
    <w:p w14:paraId="393A6332" w14:textId="29D0DE64" w:rsidR="004818F0" w:rsidRPr="00C23DD6" w:rsidRDefault="004818F0" w:rsidP="004818F0">
      <w:pPr>
        <w:pStyle w:val="41"/>
      </w:pPr>
      <w:bookmarkStart w:id="688" w:name="_Toc144251726"/>
      <w:r w:rsidRPr="008E41AD">
        <w:t>5.</w:t>
      </w:r>
      <w:r>
        <w:t>66</w:t>
      </w:r>
      <w:r w:rsidRPr="008E41AD">
        <w:t>.1.1</w:t>
      </w:r>
      <w:r w:rsidRPr="008E41AD">
        <w:tab/>
      </w:r>
      <w:r w:rsidRPr="00C23DD6">
        <w:t>Operating bands for CA</w:t>
      </w:r>
      <w:bookmarkEnd w:id="688"/>
    </w:p>
    <w:p w14:paraId="0FFC474A" w14:textId="7E540425" w:rsidR="004818F0" w:rsidRPr="008E41AD" w:rsidRDefault="004818F0" w:rsidP="004818F0">
      <w:pPr>
        <w:pStyle w:val="TH"/>
        <w:rPr>
          <w:color w:val="000000"/>
          <w:lang w:val="en-US"/>
        </w:rPr>
      </w:pPr>
      <w:r w:rsidRPr="008E41AD">
        <w:rPr>
          <w:color w:val="000000"/>
          <w:lang w:val="en-US"/>
        </w:rPr>
        <w:t xml:space="preserve">Table </w:t>
      </w:r>
      <w:r w:rsidRPr="008E41AD">
        <w:rPr>
          <w:color w:val="000000"/>
          <w:lang w:val="en-US" w:eastAsia="zh-CN"/>
        </w:rPr>
        <w:t>5.</w:t>
      </w:r>
      <w:r>
        <w:rPr>
          <w:color w:val="000000"/>
          <w:lang w:val="en-US" w:eastAsia="zh-CN"/>
        </w:rPr>
        <w:t>66</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818F0" w:rsidRPr="008E41AD" w14:paraId="0DD33F83" w14:textId="77777777" w:rsidTr="0053496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47985B"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lang w:eastAsia="zh-CN"/>
              </w:rPr>
              <w:t>NR</w:t>
            </w:r>
            <w:r w:rsidRPr="008E41AD">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1ACB6EC"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lang w:eastAsia="zh-CN"/>
              </w:rPr>
              <w:t>NR</w:t>
            </w:r>
            <w:r w:rsidRPr="008E41AD">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F249BD"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038E81"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7EE991"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Duplex Mode</w:t>
            </w:r>
          </w:p>
        </w:tc>
      </w:tr>
      <w:tr w:rsidR="004818F0" w:rsidRPr="008E41AD" w14:paraId="2F8B42B2" w14:textId="77777777" w:rsidTr="005349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84447" w14:textId="77777777" w:rsidR="004818F0" w:rsidRPr="008E41AD" w:rsidRDefault="004818F0" w:rsidP="0053496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40C5" w14:textId="77777777" w:rsidR="004818F0" w:rsidRPr="008E41AD" w:rsidRDefault="004818F0"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E18B7A"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AB08CDA"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769C" w14:textId="77777777" w:rsidR="004818F0" w:rsidRPr="008E41AD" w:rsidRDefault="004818F0" w:rsidP="00534960">
            <w:pPr>
              <w:spacing w:after="0"/>
              <w:rPr>
                <w:rFonts w:ascii="Arial" w:hAnsi="Arial"/>
                <w:b/>
                <w:color w:val="000000"/>
                <w:sz w:val="18"/>
              </w:rPr>
            </w:pPr>
          </w:p>
        </w:tc>
      </w:tr>
      <w:tr w:rsidR="004818F0" w:rsidRPr="008E41AD" w14:paraId="33D0F9D0" w14:textId="77777777" w:rsidTr="0053496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29B" w14:textId="77777777" w:rsidR="004818F0" w:rsidRPr="008E41AD" w:rsidRDefault="004818F0" w:rsidP="0053496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22EA" w14:textId="77777777" w:rsidR="004818F0" w:rsidRPr="008E41AD" w:rsidRDefault="004818F0"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4654418"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F</w:t>
            </w:r>
            <w:r w:rsidRPr="008E41AD">
              <w:rPr>
                <w:rFonts w:ascii="Arial" w:hAnsi="Arial"/>
                <w:b/>
                <w:color w:val="000000"/>
                <w:sz w:val="18"/>
                <w:vertAlign w:val="subscript"/>
              </w:rPr>
              <w:t>UL_low</w:t>
            </w:r>
            <w:r w:rsidRPr="008E41AD">
              <w:rPr>
                <w:rFonts w:ascii="Arial" w:hAnsi="Arial"/>
                <w:b/>
                <w:color w:val="000000"/>
                <w:sz w:val="18"/>
              </w:rPr>
              <w:t xml:space="preserve">  –  F</w:t>
            </w:r>
            <w:r w:rsidRPr="008E41AD">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F24BCD" w14:textId="77777777" w:rsidR="004818F0" w:rsidRPr="008E41AD" w:rsidRDefault="004818F0" w:rsidP="00534960">
            <w:pPr>
              <w:keepNext/>
              <w:keepLines/>
              <w:spacing w:after="0"/>
              <w:jc w:val="center"/>
              <w:rPr>
                <w:rFonts w:ascii="Arial" w:hAnsi="Arial"/>
                <w:b/>
                <w:color w:val="000000"/>
                <w:sz w:val="18"/>
              </w:rPr>
            </w:pPr>
            <w:r w:rsidRPr="008E41AD">
              <w:rPr>
                <w:rFonts w:ascii="Arial" w:hAnsi="Arial"/>
                <w:b/>
                <w:color w:val="000000"/>
                <w:sz w:val="18"/>
              </w:rPr>
              <w:t>F</w:t>
            </w:r>
            <w:r w:rsidRPr="008E41AD">
              <w:rPr>
                <w:rFonts w:ascii="Arial" w:hAnsi="Arial"/>
                <w:b/>
                <w:color w:val="000000"/>
                <w:sz w:val="18"/>
                <w:vertAlign w:val="subscript"/>
              </w:rPr>
              <w:t>DL_low</w:t>
            </w:r>
            <w:r w:rsidRPr="008E41AD">
              <w:rPr>
                <w:rFonts w:ascii="Arial" w:hAnsi="Arial"/>
                <w:b/>
                <w:color w:val="000000"/>
                <w:sz w:val="18"/>
              </w:rPr>
              <w:t xml:space="preserve">  –  F</w:t>
            </w:r>
            <w:r w:rsidRPr="008E41AD">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2AD59" w14:textId="77777777" w:rsidR="004818F0" w:rsidRPr="008E41AD" w:rsidRDefault="004818F0" w:rsidP="00534960">
            <w:pPr>
              <w:spacing w:after="0"/>
              <w:rPr>
                <w:rFonts w:ascii="Arial" w:hAnsi="Arial"/>
                <w:b/>
                <w:color w:val="000000"/>
                <w:sz w:val="18"/>
              </w:rPr>
            </w:pPr>
          </w:p>
        </w:tc>
      </w:tr>
      <w:tr w:rsidR="004818F0" w:rsidRPr="008E41AD" w14:paraId="0B168BA1" w14:textId="77777777" w:rsidTr="0053496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30C692A" w14:textId="77777777" w:rsidR="004818F0" w:rsidRPr="008E41AD" w:rsidRDefault="004818F0" w:rsidP="00534960">
            <w:pPr>
              <w:keepNext/>
              <w:keepLines/>
              <w:spacing w:after="0"/>
              <w:jc w:val="center"/>
              <w:rPr>
                <w:rFonts w:ascii="Arial" w:hAnsi="Arial"/>
                <w:color w:val="000000"/>
                <w:sz w:val="18"/>
                <w:lang w:eastAsia="zh-CN"/>
              </w:rPr>
            </w:pPr>
            <w:r w:rsidRPr="008E41AD">
              <w:rPr>
                <w:rFonts w:ascii="Arial" w:eastAsia="宋体" w:hAnsi="Arial"/>
                <w:color w:val="000000"/>
                <w:sz w:val="18"/>
                <w:lang w:eastAsia="zh-CN"/>
              </w:rPr>
              <w:t>CA_n</w:t>
            </w:r>
            <w:r>
              <w:rPr>
                <w:rFonts w:ascii="Arial" w:eastAsia="宋体" w:hAnsi="Arial"/>
                <w:color w:val="000000"/>
                <w:sz w:val="18"/>
                <w:lang w:eastAsia="zh-CN"/>
              </w:rPr>
              <w:t>29</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-n7</w:t>
            </w:r>
            <w:r>
              <w:rPr>
                <w:rFonts w:ascii="Arial" w:eastAsia="宋体" w:hAnsi="Arial"/>
                <w:color w:val="000000"/>
                <w:sz w:val="18"/>
                <w:lang w:eastAsia="zh-CN"/>
              </w:rPr>
              <w:t>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2B70D6" w14:textId="77777777" w:rsidR="004818F0" w:rsidRPr="008E41AD" w:rsidRDefault="004818F0" w:rsidP="00534960">
            <w:pPr>
              <w:keepNext/>
              <w:keepLines/>
              <w:spacing w:after="0"/>
              <w:jc w:val="center"/>
              <w:rPr>
                <w:rFonts w:ascii="Arial" w:hAnsi="Arial"/>
                <w:color w:val="000000"/>
                <w:sz w:val="18"/>
              </w:rPr>
            </w:pPr>
            <w:r w:rsidRPr="008E41AD">
              <w:rPr>
                <w:rFonts w:ascii="Arial" w:eastAsia="宋体" w:hAnsi="Arial"/>
                <w:color w:val="000000"/>
                <w:sz w:val="18"/>
                <w:lang w:eastAsia="zh-CN"/>
              </w:rPr>
              <w:t>n</w:t>
            </w:r>
            <w:r>
              <w:rPr>
                <w:rFonts w:ascii="Arial" w:eastAsia="宋体" w:hAnsi="Arial"/>
                <w:color w:val="000000"/>
                <w:sz w:val="18"/>
                <w:lang w:eastAsia="zh-CN"/>
              </w:rPr>
              <w:t>29</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948FE5"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156108FA"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A22EEB"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6EECDE1"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717</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5D08C8"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626A48A"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728</w:t>
            </w:r>
            <w:r w:rsidRPr="008E41AD">
              <w:rPr>
                <w:rFonts w:ascii="Arial" w:hAnsi="Arial" w:cs="Arial"/>
                <w:sz w:val="18"/>
                <w:lang w:val="en-US"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331B3" w14:textId="77777777" w:rsidR="004818F0" w:rsidRPr="008E41AD" w:rsidRDefault="004818F0" w:rsidP="00534960">
            <w:pPr>
              <w:keepNext/>
              <w:keepLines/>
              <w:spacing w:after="0"/>
              <w:jc w:val="center"/>
              <w:rPr>
                <w:rFonts w:ascii="Arial" w:hAnsi="Arial"/>
                <w:color w:val="000000"/>
                <w:sz w:val="18"/>
                <w:lang w:eastAsia="zh-CN"/>
              </w:rPr>
            </w:pPr>
            <w:r>
              <w:rPr>
                <w:rFonts w:ascii="Arial" w:hAnsi="Arial" w:cs="Arial"/>
                <w:sz w:val="18"/>
                <w:lang w:eastAsia="ja-JP"/>
              </w:rPr>
              <w:t>SDL</w:t>
            </w:r>
          </w:p>
        </w:tc>
      </w:tr>
      <w:tr w:rsidR="004818F0" w:rsidRPr="008E41AD" w14:paraId="28168159" w14:textId="77777777" w:rsidTr="005349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4CAB" w14:textId="77777777" w:rsidR="004818F0" w:rsidRPr="008E41AD" w:rsidRDefault="004818F0" w:rsidP="0053496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452A43" w14:textId="77777777" w:rsidR="004818F0" w:rsidRPr="008E41AD" w:rsidRDefault="004818F0" w:rsidP="00534960">
            <w:pPr>
              <w:keepNext/>
              <w:keepLines/>
              <w:spacing w:after="0"/>
              <w:jc w:val="center"/>
              <w:rPr>
                <w:rFonts w:ascii="Arial" w:hAnsi="Arial"/>
                <w:color w:val="000000"/>
                <w:sz w:val="18"/>
              </w:rPr>
            </w:pPr>
            <w:r w:rsidRPr="008E41AD">
              <w:rPr>
                <w:rFonts w:ascii="Arial" w:eastAsia="宋体" w:hAnsi="Arial"/>
                <w:color w:val="000000"/>
                <w:sz w:val="18"/>
                <w:lang w:eastAsia="zh-CN"/>
              </w:rPr>
              <w:t>n</w:t>
            </w:r>
            <w:r>
              <w:rPr>
                <w:rFonts w:ascii="Arial" w:eastAsia="宋体" w:hAnsi="Arial"/>
                <w:color w:val="000000"/>
                <w:sz w:val="18"/>
                <w:lang w:eastAsia="zh-CN"/>
              </w:rPr>
              <w:t>66</w:t>
            </w:r>
          </w:p>
        </w:tc>
        <w:tc>
          <w:tcPr>
            <w:tcW w:w="1212" w:type="dxa"/>
            <w:tcBorders>
              <w:top w:val="single" w:sz="4" w:space="0" w:color="auto"/>
              <w:left w:val="single" w:sz="4" w:space="0" w:color="auto"/>
              <w:bottom w:val="single" w:sz="4" w:space="0" w:color="auto"/>
              <w:right w:val="single" w:sz="4" w:space="0" w:color="auto"/>
            </w:tcBorders>
            <w:vAlign w:val="center"/>
          </w:tcPr>
          <w:p w14:paraId="04734D25"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1710</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56634135"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8C97402"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 xml:space="preserve">1780 </w:t>
            </w:r>
            <w:r w:rsidRPr="008E41AD">
              <w:rPr>
                <w:rFonts w:ascii="Arial" w:hAnsi="Arial" w:cs="Arial"/>
                <w:sz w:val="18"/>
                <w:lang w:val="en-US"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23743DD4"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2110</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3D74C455" w14:textId="77777777" w:rsidR="004818F0" w:rsidRPr="008E41AD" w:rsidRDefault="004818F0" w:rsidP="00534960">
            <w:pPr>
              <w:keepNext/>
              <w:keepLines/>
              <w:spacing w:after="0"/>
              <w:jc w:val="right"/>
              <w:rPr>
                <w:rFonts w:ascii="Arial" w:hAnsi="Arial" w:cs="Arial"/>
                <w:color w:val="000000"/>
                <w:sz w:val="18"/>
                <w:lang w:eastAsia="zh-CN"/>
              </w:rPr>
            </w:pPr>
            <w:r w:rsidRPr="008E41AD">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39CD44F"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2200</w:t>
            </w:r>
            <w:r w:rsidRPr="008E41AD">
              <w:rPr>
                <w:rFonts w:ascii="Arial" w:hAnsi="Arial" w:cs="Arial"/>
                <w:sz w:val="18"/>
                <w:lang w:val="en-US"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7289B5F6" w14:textId="77777777" w:rsidR="004818F0" w:rsidRPr="008E41AD" w:rsidRDefault="004818F0" w:rsidP="00534960">
            <w:pPr>
              <w:keepNext/>
              <w:keepLines/>
              <w:spacing w:after="0"/>
              <w:jc w:val="center"/>
              <w:rPr>
                <w:rFonts w:ascii="Arial" w:hAnsi="Arial"/>
                <w:color w:val="000000"/>
                <w:sz w:val="18"/>
                <w:lang w:eastAsia="zh-CN"/>
              </w:rPr>
            </w:pPr>
            <w:r w:rsidRPr="008E41AD">
              <w:rPr>
                <w:rFonts w:ascii="Arial" w:hAnsi="Arial" w:cs="Arial"/>
                <w:sz w:val="18"/>
                <w:lang w:eastAsia="ja-JP"/>
              </w:rPr>
              <w:t>FDD</w:t>
            </w:r>
          </w:p>
        </w:tc>
      </w:tr>
      <w:tr w:rsidR="004818F0" w:rsidRPr="00A516AA" w14:paraId="50A38E38" w14:textId="77777777" w:rsidTr="0053496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0B3A" w14:textId="77777777" w:rsidR="004818F0" w:rsidRPr="008E41AD" w:rsidRDefault="004818F0" w:rsidP="0053496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546605" w14:textId="77777777" w:rsidR="004818F0" w:rsidRPr="008E41AD" w:rsidRDefault="004818F0" w:rsidP="00534960">
            <w:pPr>
              <w:keepNext/>
              <w:keepLines/>
              <w:spacing w:after="0"/>
              <w:jc w:val="center"/>
              <w:rPr>
                <w:rFonts w:ascii="Arial" w:hAnsi="Arial"/>
                <w:color w:val="000000"/>
                <w:sz w:val="18"/>
                <w:lang w:eastAsia="zh-CN"/>
              </w:rPr>
            </w:pPr>
            <w:r w:rsidRPr="008E41AD">
              <w:rPr>
                <w:rFonts w:ascii="Arial" w:eastAsia="宋体" w:hAnsi="Arial" w:cs="Arial"/>
                <w:sz w:val="18"/>
                <w:lang w:val="en-US" w:eastAsia="zh-CN"/>
              </w:rPr>
              <w:t>n7</w:t>
            </w:r>
            <w:r>
              <w:rPr>
                <w:rFonts w:ascii="Arial" w:eastAsia="宋体" w:hAnsi="Arial" w:cs="Arial"/>
                <w:sz w:val="18"/>
                <w:lang w:val="en-US" w:eastAsia="zh-CN"/>
              </w:rPr>
              <w:t>1</w:t>
            </w:r>
          </w:p>
        </w:tc>
        <w:tc>
          <w:tcPr>
            <w:tcW w:w="1212" w:type="dxa"/>
            <w:tcBorders>
              <w:top w:val="single" w:sz="4" w:space="0" w:color="auto"/>
              <w:left w:val="single" w:sz="4" w:space="0" w:color="auto"/>
              <w:bottom w:val="single" w:sz="4" w:space="0" w:color="auto"/>
              <w:right w:val="single" w:sz="4" w:space="0" w:color="auto"/>
            </w:tcBorders>
            <w:vAlign w:val="center"/>
          </w:tcPr>
          <w:p w14:paraId="3CDA9F44"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663</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2A1CCF31"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E455C53"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698</w:t>
            </w:r>
            <w:r w:rsidRPr="008E41AD">
              <w:rPr>
                <w:rFonts w:ascii="Arial" w:hAnsi="Arial" w:cs="Arial"/>
                <w:sz w:val="18"/>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tcPr>
          <w:p w14:paraId="35F3A79B" w14:textId="77777777" w:rsidR="004818F0" w:rsidRPr="008E41AD" w:rsidRDefault="004818F0" w:rsidP="00534960">
            <w:pPr>
              <w:keepNext/>
              <w:keepLines/>
              <w:spacing w:after="0"/>
              <w:jc w:val="right"/>
              <w:rPr>
                <w:rFonts w:ascii="Arial" w:hAnsi="Arial" w:cs="Arial"/>
                <w:color w:val="000000"/>
                <w:sz w:val="18"/>
                <w:lang w:eastAsia="zh-CN"/>
              </w:rPr>
            </w:pPr>
            <w:r>
              <w:rPr>
                <w:rFonts w:ascii="Arial" w:hAnsi="Arial" w:cs="Arial"/>
                <w:sz w:val="18"/>
                <w:lang w:val="en-US" w:eastAsia="zh-CN"/>
              </w:rPr>
              <w:t>617</w:t>
            </w:r>
            <w:r w:rsidRPr="008E41AD">
              <w:rPr>
                <w:rFonts w:ascii="Arial" w:hAnsi="Arial" w:cs="Arial"/>
                <w:sz w:val="18"/>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tcPr>
          <w:p w14:paraId="5F71BBC6" w14:textId="77777777" w:rsidR="004818F0" w:rsidRPr="008E41AD" w:rsidRDefault="004818F0" w:rsidP="00534960">
            <w:pPr>
              <w:keepNext/>
              <w:keepLines/>
              <w:spacing w:after="0"/>
              <w:jc w:val="center"/>
              <w:rPr>
                <w:rFonts w:ascii="Arial" w:hAnsi="Arial" w:cs="Arial"/>
                <w:color w:val="000000"/>
                <w:sz w:val="18"/>
              </w:rPr>
            </w:pPr>
            <w:r w:rsidRPr="008E41AD">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93D8C4C" w14:textId="77777777" w:rsidR="004818F0" w:rsidRPr="008E41AD" w:rsidRDefault="004818F0" w:rsidP="00534960">
            <w:pPr>
              <w:keepNext/>
              <w:keepLines/>
              <w:spacing w:after="0"/>
              <w:rPr>
                <w:rFonts w:ascii="Arial" w:hAnsi="Arial" w:cs="Arial"/>
                <w:color w:val="000000"/>
                <w:sz w:val="18"/>
                <w:lang w:eastAsia="zh-CN"/>
              </w:rPr>
            </w:pPr>
            <w:r>
              <w:rPr>
                <w:rFonts w:ascii="Arial" w:hAnsi="Arial" w:cs="Arial"/>
                <w:sz w:val="18"/>
                <w:lang w:val="en-US" w:eastAsia="zh-CN"/>
              </w:rPr>
              <w:t>652</w:t>
            </w:r>
            <w:r w:rsidRPr="008E41AD">
              <w:rPr>
                <w:rFonts w:ascii="Arial" w:hAnsi="Arial" w:cs="Arial"/>
                <w:sz w:val="18"/>
                <w:lang w:val="en-US" w:eastAsia="zh-CN"/>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tcPr>
          <w:p w14:paraId="393C12A1" w14:textId="77777777" w:rsidR="004818F0" w:rsidRPr="008E41AD" w:rsidRDefault="004818F0" w:rsidP="00534960">
            <w:pPr>
              <w:keepNext/>
              <w:keepLines/>
              <w:spacing w:after="0"/>
              <w:jc w:val="center"/>
              <w:rPr>
                <w:rFonts w:ascii="Arial" w:hAnsi="Arial" w:cs="Arial"/>
                <w:color w:val="000000"/>
                <w:sz w:val="18"/>
                <w:szCs w:val="18"/>
                <w:lang w:eastAsia="zh-CN"/>
              </w:rPr>
            </w:pPr>
            <w:r w:rsidRPr="008E41AD">
              <w:rPr>
                <w:rFonts w:ascii="Arial" w:hAnsi="Arial" w:cs="Arial"/>
                <w:sz w:val="18"/>
                <w:lang w:eastAsia="ja-JP"/>
              </w:rPr>
              <w:t>FDD</w:t>
            </w:r>
          </w:p>
        </w:tc>
      </w:tr>
    </w:tbl>
    <w:p w14:paraId="2D93CB1E" w14:textId="77777777" w:rsidR="004818F0" w:rsidRPr="001D7359" w:rsidRDefault="004818F0" w:rsidP="004818F0">
      <w:pPr>
        <w:rPr>
          <w:lang w:eastAsia="ko-KR"/>
        </w:rPr>
      </w:pPr>
    </w:p>
    <w:p w14:paraId="19E41066" w14:textId="6C0995C2" w:rsidR="004818F0" w:rsidRPr="00C23DD6" w:rsidRDefault="004818F0" w:rsidP="004818F0">
      <w:pPr>
        <w:pStyle w:val="41"/>
      </w:pPr>
      <w:bookmarkStart w:id="689" w:name="_Toc144251727"/>
      <w:r w:rsidRPr="00C23DD6">
        <w:t>5.66</w:t>
      </w:r>
      <w:r w:rsidRPr="008E41AD">
        <w:rPr>
          <w:rFonts w:hint="eastAsia"/>
        </w:rPr>
        <w:t>.</w:t>
      </w:r>
      <w:r w:rsidRPr="008E41AD">
        <w:t>1.2</w:t>
      </w:r>
      <w:r w:rsidRPr="008E41AD">
        <w:tab/>
        <w:t xml:space="preserve">Channel bandwidths per operating band for </w:t>
      </w:r>
      <w:r w:rsidRPr="008E41AD">
        <w:rPr>
          <w:rFonts w:hint="eastAsia"/>
        </w:rPr>
        <w:t>CA</w:t>
      </w:r>
      <w:bookmarkEnd w:id="689"/>
    </w:p>
    <w:p w14:paraId="5D55CC01" w14:textId="1658C460" w:rsidR="004818F0" w:rsidRPr="008E41AD" w:rsidRDefault="004818F0" w:rsidP="004818F0">
      <w:pPr>
        <w:pStyle w:val="TH"/>
        <w:rPr>
          <w:rFonts w:cs="Arial"/>
          <w:lang w:val="en-US" w:eastAsia="zh-CN"/>
        </w:rPr>
      </w:pPr>
      <w:r w:rsidRPr="008E41AD">
        <w:rPr>
          <w:rFonts w:cs="Arial"/>
        </w:rPr>
        <w:t xml:space="preserve">Table </w:t>
      </w:r>
      <w:r w:rsidRPr="008E41AD">
        <w:rPr>
          <w:rFonts w:cs="Arial" w:hint="eastAsia"/>
          <w:lang w:val="en-US" w:eastAsia="zh-CN"/>
        </w:rPr>
        <w:t>5.</w:t>
      </w:r>
      <w:r>
        <w:rPr>
          <w:rFonts w:cs="Arial"/>
          <w:lang w:val="en-US" w:eastAsia="zh-CN"/>
        </w:rPr>
        <w:t>66</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29</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818F0" w:rsidRPr="008E41AD" w14:paraId="44794072"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802FFC" w14:textId="77777777" w:rsidR="004818F0" w:rsidRPr="008E41AD" w:rsidRDefault="004818F0" w:rsidP="00534960">
            <w:pPr>
              <w:pStyle w:val="TAH"/>
              <w:overflowPunct w:val="0"/>
              <w:autoSpaceDE w:val="0"/>
              <w:autoSpaceDN w:val="0"/>
              <w:adjustRightInd w:val="0"/>
              <w:rPr>
                <w:szCs w:val="18"/>
                <w:lang w:eastAsia="zh-CN"/>
              </w:rPr>
            </w:pPr>
            <w:r w:rsidRPr="008E41AD">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3BDA66C" w14:textId="77777777" w:rsidR="004818F0" w:rsidRPr="008E41AD" w:rsidRDefault="004818F0" w:rsidP="00534960">
            <w:pPr>
              <w:pStyle w:val="TAH"/>
              <w:overflowPunct w:val="0"/>
              <w:autoSpaceDE w:val="0"/>
              <w:autoSpaceDN w:val="0"/>
              <w:adjustRightInd w:val="0"/>
              <w:rPr>
                <w:szCs w:val="18"/>
                <w:lang w:eastAsia="zh-CN"/>
              </w:rPr>
            </w:pPr>
            <w:r w:rsidRPr="008E41AD">
              <w:t>Uplink CA configuration</w:t>
            </w:r>
            <w:r w:rsidRPr="008E41AD">
              <w:rPr>
                <w:rFonts w:hint="eastAsia"/>
                <w:lang w:eastAsia="zh-CN"/>
              </w:rPr>
              <w:t xml:space="preserve"> </w:t>
            </w:r>
            <w:r w:rsidRPr="008E41AD">
              <w:t>or single uplink carrier</w:t>
            </w:r>
          </w:p>
        </w:tc>
        <w:tc>
          <w:tcPr>
            <w:tcW w:w="730" w:type="dxa"/>
            <w:tcBorders>
              <w:left w:val="single" w:sz="4" w:space="0" w:color="auto"/>
              <w:right w:val="single" w:sz="4" w:space="0" w:color="auto"/>
            </w:tcBorders>
            <w:vAlign w:val="center"/>
          </w:tcPr>
          <w:p w14:paraId="0DA648D7" w14:textId="77777777" w:rsidR="004818F0" w:rsidRPr="008E41AD" w:rsidRDefault="004818F0" w:rsidP="00534960">
            <w:pPr>
              <w:pStyle w:val="TAH"/>
              <w:overflowPunct w:val="0"/>
              <w:autoSpaceDE w:val="0"/>
              <w:autoSpaceDN w:val="0"/>
              <w:adjustRightInd w:val="0"/>
              <w:rPr>
                <w:szCs w:val="18"/>
                <w:lang w:val="en-US" w:eastAsia="zh-CN"/>
              </w:rPr>
            </w:pPr>
            <w:r w:rsidRPr="008E41AD">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451E25" w14:textId="77777777" w:rsidR="004818F0" w:rsidRPr="008E41AD" w:rsidRDefault="004818F0" w:rsidP="00534960">
            <w:pPr>
              <w:pStyle w:val="TAH"/>
              <w:overflowPunct w:val="0"/>
              <w:autoSpaceDE w:val="0"/>
              <w:autoSpaceDN w:val="0"/>
              <w:adjustRightInd w:val="0"/>
              <w:rPr>
                <w:rFonts w:cs="Arial"/>
                <w:szCs w:val="18"/>
                <w:lang w:val="en-US" w:eastAsia="zh-CN" w:bidi="ar"/>
              </w:rPr>
            </w:pPr>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p>
        </w:tc>
        <w:tc>
          <w:tcPr>
            <w:tcW w:w="1360" w:type="dxa"/>
            <w:tcBorders>
              <w:left w:val="single" w:sz="4" w:space="0" w:color="auto"/>
              <w:bottom w:val="nil"/>
              <w:right w:val="single" w:sz="4" w:space="0" w:color="auto"/>
            </w:tcBorders>
            <w:shd w:val="clear" w:color="auto" w:fill="auto"/>
            <w:vAlign w:val="center"/>
          </w:tcPr>
          <w:p w14:paraId="59A25A91" w14:textId="77777777" w:rsidR="004818F0" w:rsidRPr="008E41AD" w:rsidRDefault="004818F0" w:rsidP="00534960">
            <w:pPr>
              <w:pStyle w:val="TAH"/>
              <w:overflowPunct w:val="0"/>
              <w:autoSpaceDE w:val="0"/>
              <w:autoSpaceDN w:val="0"/>
              <w:adjustRightInd w:val="0"/>
              <w:rPr>
                <w:szCs w:val="18"/>
                <w:lang w:val="en-US" w:eastAsia="zh-CN"/>
              </w:rPr>
            </w:pPr>
            <w:r w:rsidRPr="008E41AD">
              <w:t>Bandwidth combination set</w:t>
            </w:r>
          </w:p>
        </w:tc>
      </w:tr>
      <w:tr w:rsidR="004818F0" w:rsidRPr="008E41AD" w14:paraId="343FC88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A3219" w14:textId="77777777" w:rsidR="004818F0" w:rsidRPr="008E41AD" w:rsidRDefault="004818F0" w:rsidP="00534960">
            <w:pPr>
              <w:keepNext/>
              <w:keepLines/>
              <w:spacing w:after="0"/>
              <w:jc w:val="center"/>
              <w:rPr>
                <w:rFonts w:ascii="Arial" w:eastAsia="宋体" w:hAnsi="Arial" w:cs="Arial"/>
                <w:sz w:val="18"/>
                <w:szCs w:val="18"/>
                <w:lang w:val="en-US" w:eastAsia="zh-CN"/>
              </w:rPr>
            </w:pPr>
            <w:r w:rsidRPr="008E41AD">
              <w:rPr>
                <w:rFonts w:ascii="Arial" w:hAnsi="Arial" w:cs="Arial"/>
                <w:sz w:val="18"/>
                <w:szCs w:val="18"/>
              </w:rPr>
              <w:t>CA_n</w:t>
            </w:r>
            <w:r>
              <w:rPr>
                <w:rFonts w:ascii="Arial" w:hAnsi="Arial" w:cs="Arial"/>
                <w:sz w:val="18"/>
                <w:szCs w:val="18"/>
              </w:rPr>
              <w:t>29</w:t>
            </w:r>
            <w:r w:rsidRPr="008E41AD">
              <w:rPr>
                <w:rFonts w:ascii="Arial" w:hAnsi="Arial" w:cs="Arial"/>
                <w:sz w:val="18"/>
                <w:szCs w:val="18"/>
              </w:rPr>
              <w:t>A-n</w:t>
            </w:r>
            <w:r>
              <w:rPr>
                <w:rFonts w:ascii="Arial" w:hAnsi="Arial" w:cs="Arial"/>
                <w:sz w:val="18"/>
                <w:szCs w:val="18"/>
              </w:rPr>
              <w:t>66</w:t>
            </w:r>
            <w:r w:rsidRPr="008E41AD">
              <w:rPr>
                <w:rFonts w:ascii="Arial" w:hAnsi="Arial" w:cs="Arial"/>
                <w:sz w:val="18"/>
                <w:szCs w:val="18"/>
              </w:rPr>
              <w:t>A-n7</w:t>
            </w:r>
            <w:r>
              <w:rPr>
                <w:rFonts w:ascii="Arial" w:hAnsi="Arial" w:cs="Arial"/>
                <w:sz w:val="18"/>
                <w:szCs w:val="18"/>
              </w:rPr>
              <w:t>1</w:t>
            </w:r>
            <w:r w:rsidRPr="008E41AD">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0DD5E"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730" w:type="dxa"/>
            <w:tcBorders>
              <w:left w:val="single" w:sz="4" w:space="0" w:color="auto"/>
              <w:right w:val="single" w:sz="4" w:space="0" w:color="auto"/>
            </w:tcBorders>
            <w:vAlign w:val="center"/>
          </w:tcPr>
          <w:p w14:paraId="2F495BC1"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eastAsia="宋体" w:cs="Arial"/>
                <w:color w:val="000000"/>
                <w:lang w:eastAsia="zh-CN"/>
              </w:rPr>
              <w:t>n</w:t>
            </w:r>
            <w:r>
              <w:rPr>
                <w:rFonts w:eastAsia="宋体" w:cs="Arial"/>
                <w:color w:val="000000"/>
                <w:lang w:eastAsia="zh-CN"/>
              </w:rPr>
              <w:t>29</w:t>
            </w:r>
          </w:p>
        </w:tc>
        <w:tc>
          <w:tcPr>
            <w:tcW w:w="4081" w:type="dxa"/>
            <w:tcBorders>
              <w:top w:val="single" w:sz="4" w:space="0" w:color="auto"/>
              <w:left w:val="single" w:sz="4" w:space="0" w:color="auto"/>
              <w:bottom w:val="single" w:sz="4" w:space="0" w:color="auto"/>
              <w:right w:val="single" w:sz="4" w:space="0" w:color="auto"/>
            </w:tcBorders>
            <w:vAlign w:val="center"/>
          </w:tcPr>
          <w:p w14:paraId="2C51D7A7"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Cs w:val="18"/>
                <w:lang w:val="en-US" w:eastAsia="zh-CN"/>
              </w:rPr>
            </w:pPr>
            <w:r w:rsidRPr="00164C0F">
              <w:rPr>
                <w:rFonts w:ascii="Arial" w:hAnsi="Arial" w:cs="Arial"/>
                <w:sz w:val="18"/>
                <w:szCs w:val="18"/>
              </w:rPr>
              <w:t>5</w:t>
            </w:r>
            <w:r w:rsidRPr="00164C0F">
              <w:rPr>
                <w:rFonts w:ascii="Arial" w:hAnsi="Arial" w:cs="Arial"/>
                <w:sz w:val="18"/>
                <w:szCs w:val="18"/>
                <w:lang w:eastAsia="zh-CN"/>
              </w:rPr>
              <w:t>, 10</w:t>
            </w:r>
          </w:p>
        </w:tc>
        <w:tc>
          <w:tcPr>
            <w:tcW w:w="1360" w:type="dxa"/>
            <w:tcBorders>
              <w:left w:val="single" w:sz="4" w:space="0" w:color="auto"/>
              <w:bottom w:val="nil"/>
              <w:right w:val="single" w:sz="4" w:space="0" w:color="auto"/>
            </w:tcBorders>
            <w:shd w:val="clear" w:color="auto" w:fill="auto"/>
            <w:vAlign w:val="center"/>
          </w:tcPr>
          <w:p w14:paraId="5ACAE1A8" w14:textId="77777777" w:rsidR="004818F0" w:rsidRPr="008E41AD" w:rsidRDefault="004818F0" w:rsidP="00534960">
            <w:pPr>
              <w:pStyle w:val="TAC"/>
              <w:overflowPunct w:val="0"/>
              <w:autoSpaceDE w:val="0"/>
              <w:autoSpaceDN w:val="0"/>
              <w:adjustRightInd w:val="0"/>
              <w:rPr>
                <w:szCs w:val="18"/>
                <w:lang w:val="en-US" w:eastAsia="zh-CN"/>
              </w:rPr>
            </w:pPr>
            <w:r w:rsidRPr="008E41AD">
              <w:rPr>
                <w:rFonts w:hint="eastAsia"/>
                <w:szCs w:val="18"/>
                <w:lang w:val="en-US" w:eastAsia="zh-CN"/>
              </w:rPr>
              <w:t>0</w:t>
            </w:r>
          </w:p>
        </w:tc>
      </w:tr>
      <w:tr w:rsidR="004818F0" w:rsidRPr="008E41AD" w14:paraId="5B13E299"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DFC4BAB" w14:textId="77777777" w:rsidR="004818F0" w:rsidRPr="008E41AD" w:rsidRDefault="004818F0" w:rsidP="00534960">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9F30"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5DBAB387"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eastAsia="宋体" w:cs="Arial"/>
                <w:color w:val="000000"/>
                <w:lang w:eastAsia="zh-CN"/>
              </w:rPr>
              <w:t>n</w:t>
            </w:r>
            <w:r>
              <w:rPr>
                <w:rFonts w:eastAsia="宋体" w:cs="Arial"/>
                <w:color w:val="000000"/>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E8619A2"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Cs w:val="18"/>
                <w:lang w:val="en-US" w:eastAsia="zh-CN"/>
              </w:rPr>
            </w:pPr>
            <w:r w:rsidRPr="00164C0F">
              <w:rPr>
                <w:rFonts w:ascii="Arial" w:hAnsi="Arial" w:cs="Arial"/>
                <w:sz w:val="18"/>
                <w:szCs w:val="18"/>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9242A7" w14:textId="77777777" w:rsidR="004818F0" w:rsidRPr="008E41AD" w:rsidRDefault="004818F0" w:rsidP="00534960">
            <w:pPr>
              <w:pStyle w:val="TAC"/>
              <w:overflowPunct w:val="0"/>
              <w:autoSpaceDE w:val="0"/>
              <w:autoSpaceDN w:val="0"/>
              <w:adjustRightInd w:val="0"/>
              <w:rPr>
                <w:szCs w:val="18"/>
                <w:lang w:val="en-US" w:eastAsia="zh-CN"/>
              </w:rPr>
            </w:pPr>
          </w:p>
        </w:tc>
      </w:tr>
      <w:tr w:rsidR="004818F0" w:rsidRPr="008E41AD" w14:paraId="3C980F9F"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4E8F0EF"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FC323"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359DE60A"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eastAsia="宋体" w:cs="Arial"/>
                <w:color w:val="000000"/>
                <w:lang w:eastAsia="zh-CN"/>
              </w:rPr>
              <w:t>n7</w:t>
            </w:r>
            <w:r>
              <w:rPr>
                <w:rFonts w:eastAsia="宋体" w:cs="Arial"/>
                <w:color w:val="000000"/>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8EDCB0" w14:textId="77777777" w:rsidR="004818F0" w:rsidRPr="00164C0F" w:rsidRDefault="004818F0" w:rsidP="0053496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164C0F">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4B4F140" w14:textId="77777777" w:rsidR="004818F0" w:rsidRPr="008E41AD" w:rsidRDefault="004818F0" w:rsidP="00534960">
            <w:pPr>
              <w:pStyle w:val="TAC"/>
              <w:overflowPunct w:val="0"/>
              <w:autoSpaceDE w:val="0"/>
              <w:autoSpaceDN w:val="0"/>
              <w:adjustRightInd w:val="0"/>
              <w:rPr>
                <w:szCs w:val="18"/>
                <w:lang w:val="en-US" w:eastAsia="zh-CN"/>
              </w:rPr>
            </w:pPr>
          </w:p>
        </w:tc>
      </w:tr>
      <w:tr w:rsidR="004818F0" w:rsidRPr="008E41AD" w14:paraId="4895006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C2BC4"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7D258" w14:textId="77777777" w:rsidR="004818F0" w:rsidRPr="008E41AD" w:rsidRDefault="004818F0" w:rsidP="00534960">
            <w:pPr>
              <w:pStyle w:val="TAC"/>
              <w:overflowPunct w:val="0"/>
              <w:autoSpaceDE w:val="0"/>
              <w:autoSpaceDN w:val="0"/>
              <w:adjustRightInd w:val="0"/>
              <w:rPr>
                <w:rFonts w:cs="Arial"/>
                <w:szCs w:val="18"/>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730" w:type="dxa"/>
            <w:tcBorders>
              <w:left w:val="single" w:sz="4" w:space="0" w:color="auto"/>
              <w:right w:val="single" w:sz="4" w:space="0" w:color="auto"/>
            </w:tcBorders>
            <w:vAlign w:val="center"/>
          </w:tcPr>
          <w:p w14:paraId="485D797F" w14:textId="77777777" w:rsidR="004818F0" w:rsidRPr="008E41AD" w:rsidRDefault="004818F0" w:rsidP="00534960">
            <w:pPr>
              <w:pStyle w:val="TAC"/>
              <w:overflowPunct w:val="0"/>
              <w:autoSpaceDE w:val="0"/>
              <w:autoSpaceDN w:val="0"/>
              <w:adjustRightInd w:val="0"/>
              <w:rPr>
                <w:rFonts w:eastAsia="宋体" w:cs="Arial"/>
                <w:color w:val="000000"/>
                <w:lang w:eastAsia="zh-CN"/>
              </w:rPr>
            </w:pPr>
            <w:r w:rsidRPr="008E41AD">
              <w:rPr>
                <w:rFonts w:eastAsia="宋体" w:cs="Arial"/>
                <w:color w:val="000000"/>
                <w:lang w:eastAsia="zh-CN"/>
              </w:rPr>
              <w:t>n</w:t>
            </w:r>
            <w:r>
              <w:rPr>
                <w:rFonts w:eastAsia="宋体" w:cs="Arial"/>
                <w:color w:val="000000"/>
                <w:lang w:eastAsia="zh-CN"/>
              </w:rPr>
              <w:t>29</w:t>
            </w:r>
          </w:p>
        </w:tc>
        <w:tc>
          <w:tcPr>
            <w:tcW w:w="4081" w:type="dxa"/>
            <w:tcBorders>
              <w:top w:val="single" w:sz="4" w:space="0" w:color="auto"/>
              <w:left w:val="single" w:sz="4" w:space="0" w:color="auto"/>
              <w:bottom w:val="single" w:sz="4" w:space="0" w:color="auto"/>
              <w:right w:val="single" w:sz="4" w:space="0" w:color="auto"/>
            </w:tcBorders>
            <w:vAlign w:val="center"/>
          </w:tcPr>
          <w:p w14:paraId="450ADCF8"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 w:val="18"/>
                <w:szCs w:val="18"/>
              </w:rPr>
            </w:pPr>
            <w:r w:rsidRPr="00164C0F">
              <w:rPr>
                <w:rFonts w:ascii="Arial" w:hAnsi="Arial" w:cs="Arial"/>
                <w:sz w:val="18"/>
                <w:szCs w:val="18"/>
              </w:rPr>
              <w:t>5, 10</w:t>
            </w:r>
          </w:p>
        </w:tc>
        <w:tc>
          <w:tcPr>
            <w:tcW w:w="1360" w:type="dxa"/>
            <w:tcBorders>
              <w:left w:val="single" w:sz="4" w:space="0" w:color="auto"/>
              <w:bottom w:val="nil"/>
              <w:right w:val="single" w:sz="4" w:space="0" w:color="auto"/>
            </w:tcBorders>
            <w:shd w:val="clear" w:color="auto" w:fill="auto"/>
            <w:vAlign w:val="center"/>
          </w:tcPr>
          <w:p w14:paraId="4CCBFC25" w14:textId="77777777" w:rsidR="004818F0" w:rsidRPr="008E41AD" w:rsidRDefault="004818F0" w:rsidP="00534960">
            <w:pPr>
              <w:pStyle w:val="TAC"/>
              <w:overflowPunct w:val="0"/>
              <w:autoSpaceDE w:val="0"/>
              <w:autoSpaceDN w:val="0"/>
              <w:adjustRightInd w:val="0"/>
              <w:rPr>
                <w:szCs w:val="18"/>
                <w:lang w:val="en-US" w:eastAsia="zh-CN"/>
              </w:rPr>
            </w:pPr>
            <w:r w:rsidRPr="008E41AD">
              <w:rPr>
                <w:rFonts w:hint="eastAsia"/>
                <w:szCs w:val="18"/>
                <w:lang w:val="en-US" w:eastAsia="zh-CN"/>
              </w:rPr>
              <w:t>0</w:t>
            </w:r>
          </w:p>
        </w:tc>
      </w:tr>
      <w:tr w:rsidR="004818F0" w:rsidRPr="008E41AD" w14:paraId="1F33975A"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73DCEB5"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FB452"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6257AF6" w14:textId="77777777" w:rsidR="004818F0" w:rsidRPr="008E41AD" w:rsidRDefault="004818F0" w:rsidP="00534960">
            <w:pPr>
              <w:pStyle w:val="TAC"/>
              <w:overflowPunct w:val="0"/>
              <w:autoSpaceDE w:val="0"/>
              <w:autoSpaceDN w:val="0"/>
              <w:adjustRightInd w:val="0"/>
              <w:rPr>
                <w:rFonts w:eastAsia="宋体" w:cs="Arial"/>
                <w:color w:val="000000"/>
                <w:lang w:eastAsia="zh-CN"/>
              </w:rPr>
            </w:pPr>
            <w:r w:rsidRPr="008E41AD">
              <w:rPr>
                <w:rFonts w:eastAsia="宋体" w:cs="Arial"/>
                <w:color w:val="000000"/>
                <w:lang w:eastAsia="zh-CN"/>
              </w:rPr>
              <w:t>n</w:t>
            </w:r>
            <w:r>
              <w:rPr>
                <w:rFonts w:eastAsia="宋体" w:cs="Arial"/>
                <w:color w:val="000000"/>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EB3305"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 w:val="18"/>
                <w:szCs w:val="18"/>
              </w:rPr>
            </w:pPr>
            <w:r w:rsidRPr="00164C0F">
              <w:rPr>
                <w:rFonts w:ascii="Arial" w:hAnsi="Arial" w:cs="Arial"/>
                <w:sz w:val="18"/>
                <w:szCs w:val="18"/>
              </w:rPr>
              <w:t>CA_n66(2A)_BCS1</w:t>
            </w:r>
          </w:p>
        </w:tc>
        <w:tc>
          <w:tcPr>
            <w:tcW w:w="1360" w:type="dxa"/>
            <w:tcBorders>
              <w:top w:val="nil"/>
              <w:left w:val="single" w:sz="4" w:space="0" w:color="auto"/>
              <w:bottom w:val="nil"/>
              <w:right w:val="single" w:sz="4" w:space="0" w:color="auto"/>
            </w:tcBorders>
            <w:shd w:val="clear" w:color="auto" w:fill="auto"/>
            <w:vAlign w:val="center"/>
          </w:tcPr>
          <w:p w14:paraId="5810FFD6" w14:textId="77777777" w:rsidR="004818F0" w:rsidRPr="008E41AD" w:rsidRDefault="004818F0" w:rsidP="00534960">
            <w:pPr>
              <w:pStyle w:val="TAC"/>
              <w:overflowPunct w:val="0"/>
              <w:autoSpaceDE w:val="0"/>
              <w:autoSpaceDN w:val="0"/>
              <w:adjustRightInd w:val="0"/>
              <w:rPr>
                <w:szCs w:val="18"/>
                <w:lang w:val="en-US" w:eastAsia="zh-CN"/>
              </w:rPr>
            </w:pPr>
          </w:p>
        </w:tc>
      </w:tr>
      <w:tr w:rsidR="004818F0" w:rsidRPr="008E41AD" w14:paraId="2B99D6F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0CAC"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CE613" w14:textId="77777777" w:rsidR="004818F0" w:rsidRPr="008E41AD" w:rsidRDefault="004818F0" w:rsidP="00534960">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3C43143C" w14:textId="77777777" w:rsidR="004818F0" w:rsidRPr="008E41AD" w:rsidRDefault="004818F0" w:rsidP="00534960">
            <w:pPr>
              <w:pStyle w:val="TAC"/>
              <w:overflowPunct w:val="0"/>
              <w:autoSpaceDE w:val="0"/>
              <w:autoSpaceDN w:val="0"/>
              <w:adjustRightInd w:val="0"/>
              <w:rPr>
                <w:rFonts w:eastAsia="宋体" w:cs="Arial"/>
                <w:color w:val="000000"/>
                <w:lang w:eastAsia="zh-CN"/>
              </w:rPr>
            </w:pPr>
            <w:r w:rsidRPr="008E41AD">
              <w:rPr>
                <w:rFonts w:eastAsia="宋体" w:cs="Arial"/>
                <w:color w:val="000000"/>
                <w:lang w:eastAsia="zh-CN"/>
              </w:rPr>
              <w:t>n7</w:t>
            </w:r>
            <w:r>
              <w:rPr>
                <w:rFonts w:eastAsia="宋体" w:cs="Arial"/>
                <w:color w:val="000000"/>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6C1783" w14:textId="77777777" w:rsidR="004818F0" w:rsidRPr="00164C0F" w:rsidRDefault="004818F0" w:rsidP="00534960">
            <w:pPr>
              <w:keepNext/>
              <w:keepLines/>
              <w:overflowPunct w:val="0"/>
              <w:autoSpaceDE w:val="0"/>
              <w:autoSpaceDN w:val="0"/>
              <w:adjustRightInd w:val="0"/>
              <w:spacing w:after="0"/>
              <w:jc w:val="center"/>
              <w:textAlignment w:val="bottom"/>
              <w:rPr>
                <w:rFonts w:ascii="Arial" w:hAnsi="Arial" w:cs="Arial"/>
                <w:sz w:val="18"/>
                <w:szCs w:val="18"/>
              </w:rPr>
            </w:pPr>
            <w:r w:rsidRPr="00164C0F">
              <w:rPr>
                <w:rFonts w:ascii="Arial" w:hAnsi="Arial" w:cs="Arial"/>
                <w:sz w:val="18"/>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EF4FF" w14:textId="77777777" w:rsidR="004818F0" w:rsidRPr="008E41AD" w:rsidRDefault="004818F0" w:rsidP="00534960">
            <w:pPr>
              <w:pStyle w:val="TAC"/>
              <w:overflowPunct w:val="0"/>
              <w:autoSpaceDE w:val="0"/>
              <w:autoSpaceDN w:val="0"/>
              <w:adjustRightInd w:val="0"/>
              <w:rPr>
                <w:szCs w:val="18"/>
                <w:lang w:val="en-US" w:eastAsia="zh-CN"/>
              </w:rPr>
            </w:pPr>
          </w:p>
        </w:tc>
      </w:tr>
    </w:tbl>
    <w:p w14:paraId="47D7C294" w14:textId="77777777" w:rsidR="004818F0" w:rsidRDefault="004818F0" w:rsidP="004818F0">
      <w:pPr>
        <w:pStyle w:val="EditorsNote"/>
        <w:overflowPunct w:val="0"/>
        <w:autoSpaceDE w:val="0"/>
        <w:autoSpaceDN w:val="0"/>
        <w:adjustRightInd w:val="0"/>
        <w:ind w:left="0" w:firstLine="0"/>
        <w:textAlignment w:val="baseline"/>
        <w:rPr>
          <w:rFonts w:eastAsia="Times New Roman"/>
          <w:lang w:eastAsia="en-GB"/>
        </w:rPr>
      </w:pPr>
    </w:p>
    <w:p w14:paraId="3B50783D" w14:textId="6E3742E1" w:rsidR="004818F0" w:rsidRPr="00C23DD6" w:rsidRDefault="004818F0" w:rsidP="004818F0">
      <w:pPr>
        <w:pStyle w:val="41"/>
      </w:pPr>
      <w:bookmarkStart w:id="690" w:name="_Toc144251728"/>
      <w:r w:rsidRPr="008E41AD">
        <w:t>5.</w:t>
      </w:r>
      <w:r>
        <w:t>66</w:t>
      </w:r>
      <w:r w:rsidRPr="008E41AD">
        <w:t>.1.3</w:t>
      </w:r>
      <w:r w:rsidRPr="008E41AD">
        <w:tab/>
      </w:r>
      <w:r w:rsidRPr="00C23DD6">
        <w:t>∆T</w:t>
      </w:r>
      <w:r w:rsidRPr="00C23DD6">
        <w:rPr>
          <w:vertAlign w:val="subscript"/>
        </w:rPr>
        <w:t>IB,c</w:t>
      </w:r>
      <w:r w:rsidRPr="00C23DD6">
        <w:t xml:space="preserve"> and ∆R</w:t>
      </w:r>
      <w:r w:rsidRPr="00C23DD6">
        <w:rPr>
          <w:vertAlign w:val="subscript"/>
        </w:rPr>
        <w:t>IB,c</w:t>
      </w:r>
      <w:r w:rsidRPr="00C23DD6">
        <w:t xml:space="preserve"> values</w:t>
      </w:r>
      <w:bookmarkEnd w:id="690"/>
    </w:p>
    <w:p w14:paraId="19219926" w14:textId="77777777" w:rsidR="004818F0" w:rsidRDefault="004818F0" w:rsidP="004818F0">
      <w:r w:rsidRPr="00CD2416">
        <w:t xml:space="preserve">For </w:t>
      </w:r>
      <w:r w:rsidRPr="00CD2416">
        <w:rPr>
          <w:lang w:val="en-US" w:eastAsia="zh-CN"/>
        </w:rPr>
        <w:t>CA_n29-n66-n71</w:t>
      </w:r>
      <w:r w:rsidRPr="00CD2416">
        <w:t>, the</w:t>
      </w:r>
      <w:r w:rsidRPr="00CD2416">
        <w:rPr>
          <w:lang w:eastAsia="zh-CN"/>
        </w:rPr>
        <w:t xml:space="preserve"> </w:t>
      </w:r>
      <w:r w:rsidRPr="00CD2416">
        <w:sym w:font="Symbol" w:char="F044"/>
      </w:r>
      <w:r w:rsidRPr="00CD2416">
        <w:t>T</w:t>
      </w:r>
      <w:r w:rsidRPr="00CD2416">
        <w:rPr>
          <w:vertAlign w:val="subscript"/>
        </w:rPr>
        <w:t>IB,c</w:t>
      </w:r>
      <w:r w:rsidRPr="00CD2416">
        <w:t xml:space="preserve"> and</w:t>
      </w:r>
      <w:r w:rsidRPr="00CD2416">
        <w:rPr>
          <w:lang w:eastAsia="zh-CN"/>
        </w:rPr>
        <w:t xml:space="preserve"> </w:t>
      </w:r>
      <w:r w:rsidRPr="00CD2416">
        <w:sym w:font="Symbol" w:char="F044"/>
      </w:r>
      <w:r w:rsidRPr="00CD2416">
        <w:t>R</w:t>
      </w:r>
      <w:r w:rsidRPr="00CD2416">
        <w:rPr>
          <w:vertAlign w:val="subscript"/>
        </w:rPr>
        <w:t>IB</w:t>
      </w:r>
      <w:r w:rsidRPr="00CD2416">
        <w:rPr>
          <w:vertAlign w:val="subscript"/>
          <w:lang w:eastAsia="zh-CN"/>
        </w:rPr>
        <w:t>,c</w:t>
      </w:r>
      <w:r w:rsidRPr="00CD2416">
        <w:t xml:space="preserve"> values are given in the tables below.</w:t>
      </w:r>
    </w:p>
    <w:p w14:paraId="38FD0A3E" w14:textId="58E134CA" w:rsidR="004818F0" w:rsidRPr="007D1289" w:rsidRDefault="004818F0" w:rsidP="004818F0">
      <w:pPr>
        <w:keepNext/>
        <w:keepLines/>
        <w:spacing w:before="60"/>
        <w:jc w:val="center"/>
        <w:rPr>
          <w:rFonts w:ascii="Arial" w:hAnsi="Arial" w:cs="Arial"/>
          <w:b/>
        </w:rPr>
      </w:pPr>
      <w:r w:rsidRPr="007D1289">
        <w:rPr>
          <w:rFonts w:ascii="Arial" w:hAnsi="Arial" w:cs="Arial"/>
          <w:b/>
        </w:rPr>
        <w:t xml:space="preserve">Table </w:t>
      </w:r>
      <w:r w:rsidRPr="007D1289">
        <w:rPr>
          <w:rFonts w:ascii="Arial" w:hAnsi="Arial" w:cs="Arial" w:hint="eastAsia"/>
          <w:b/>
          <w:lang w:val="en-US" w:eastAsia="zh-CN"/>
        </w:rPr>
        <w:t>5.</w:t>
      </w:r>
      <w:r>
        <w:rPr>
          <w:rFonts w:ascii="Arial" w:hAnsi="Arial" w:cs="Arial"/>
          <w:b/>
          <w:lang w:val="en-US" w:eastAsia="zh-CN"/>
        </w:rPr>
        <w:t>66</w:t>
      </w:r>
      <w:r w:rsidRPr="007D1289">
        <w:rPr>
          <w:rFonts w:ascii="Arial" w:hAnsi="Arial" w:cs="Arial"/>
          <w:b/>
        </w:rPr>
        <w:t>.</w:t>
      </w:r>
      <w:r w:rsidRPr="007D1289">
        <w:rPr>
          <w:rFonts w:ascii="Arial" w:hAnsi="Arial" w:cs="Arial"/>
          <w:b/>
          <w:lang w:val="en-US" w:eastAsia="zh-CN"/>
        </w:rPr>
        <w:t>1.</w:t>
      </w:r>
      <w:r w:rsidRPr="007D1289">
        <w:rPr>
          <w:rFonts w:ascii="Arial" w:hAnsi="Arial" w:cs="Arial"/>
          <w:b/>
        </w:rPr>
        <w:t>3</w:t>
      </w:r>
      <w:r w:rsidRPr="007D1289">
        <w:rPr>
          <w:rFonts w:ascii="Arial" w:hAnsi="Arial" w:cs="Arial"/>
          <w:b/>
          <w:lang w:eastAsia="zh-CN"/>
        </w:rPr>
        <w:t>-</w:t>
      </w:r>
      <w:r w:rsidRPr="007D1289">
        <w:rPr>
          <w:rFonts w:ascii="Arial" w:hAnsi="Arial" w:cs="Arial"/>
          <w:b/>
        </w:rPr>
        <w:t>1: ΔT</w:t>
      </w:r>
      <w:r w:rsidRPr="007D1289">
        <w:rPr>
          <w:rFonts w:ascii="Arial" w:hAnsi="Arial" w:cs="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818F0" w:rsidRPr="007D1289" w14:paraId="7E7D1A31" w14:textId="77777777" w:rsidTr="00534960">
        <w:trPr>
          <w:jc w:val="center"/>
        </w:trPr>
        <w:tc>
          <w:tcPr>
            <w:tcW w:w="2336" w:type="dxa"/>
            <w:vMerge w:val="restart"/>
            <w:tcBorders>
              <w:top w:val="single" w:sz="4" w:space="0" w:color="auto"/>
              <w:left w:val="single" w:sz="4" w:space="0" w:color="auto"/>
              <w:right w:val="single" w:sz="4" w:space="0" w:color="auto"/>
            </w:tcBorders>
          </w:tcPr>
          <w:p w14:paraId="5E7EB248"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b/>
                <w:sz w:val="18"/>
              </w:rPr>
            </w:pPr>
            <w:r w:rsidRPr="007D1289">
              <w:rPr>
                <w:rFonts w:ascii="Arial" w:eastAsia="宋体" w:hAnsi="Arial"/>
                <w:b/>
                <w:sz w:val="18"/>
              </w:rPr>
              <w:t xml:space="preserve">Inter-band </w:t>
            </w:r>
            <w:r w:rsidRPr="007D1289">
              <w:rPr>
                <w:rFonts w:ascii="Arial" w:eastAsia="宋体" w:hAnsi="Arial"/>
                <w:b/>
                <w:sz w:val="18"/>
                <w:lang w:eastAsia="zh-CN"/>
              </w:rPr>
              <w:t>CA</w:t>
            </w:r>
            <w:r w:rsidRPr="007D1289">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8A521E"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b/>
                <w:sz w:val="18"/>
              </w:rPr>
            </w:pPr>
            <w:r w:rsidRPr="007D1289">
              <w:rPr>
                <w:rFonts w:ascii="Arial" w:eastAsia="宋体" w:hAnsi="Arial"/>
                <w:b/>
                <w:sz w:val="18"/>
              </w:rPr>
              <w:t>ΔT</w:t>
            </w:r>
            <w:r w:rsidRPr="007D1289">
              <w:rPr>
                <w:rFonts w:ascii="Arial" w:eastAsia="宋体" w:hAnsi="Arial"/>
                <w:b/>
                <w:sz w:val="18"/>
                <w:vertAlign w:val="subscript"/>
              </w:rPr>
              <w:t>IB,c</w:t>
            </w:r>
            <w:r w:rsidRPr="007D1289">
              <w:rPr>
                <w:rFonts w:ascii="Arial" w:eastAsia="宋体" w:hAnsi="Arial"/>
                <w:b/>
                <w:sz w:val="18"/>
              </w:rPr>
              <w:t xml:space="preserve"> for NR bands (dB)</w:t>
            </w:r>
            <w:r w:rsidRPr="007D1289">
              <w:rPr>
                <w:rFonts w:ascii="Arial" w:eastAsia="宋体" w:hAnsi="Arial"/>
                <w:b/>
                <w:sz w:val="18"/>
                <w:vertAlign w:val="superscript"/>
              </w:rPr>
              <w:t>8</w:t>
            </w:r>
          </w:p>
        </w:tc>
      </w:tr>
      <w:tr w:rsidR="004818F0" w:rsidRPr="007D1289" w14:paraId="178DDA2E" w14:textId="77777777" w:rsidTr="00534960">
        <w:trPr>
          <w:jc w:val="center"/>
        </w:trPr>
        <w:tc>
          <w:tcPr>
            <w:tcW w:w="2336" w:type="dxa"/>
            <w:vMerge/>
            <w:tcBorders>
              <w:left w:val="single" w:sz="4" w:space="0" w:color="auto"/>
              <w:bottom w:val="single" w:sz="4" w:space="0" w:color="auto"/>
              <w:right w:val="single" w:sz="4" w:space="0" w:color="auto"/>
            </w:tcBorders>
          </w:tcPr>
          <w:p w14:paraId="2062CD14"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6234BD"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b/>
                <w:sz w:val="18"/>
              </w:rPr>
            </w:pPr>
            <w:r w:rsidRPr="007D1289">
              <w:rPr>
                <w:rFonts w:ascii="Arial" w:eastAsia="宋体" w:hAnsi="Arial"/>
                <w:b/>
                <w:sz w:val="18"/>
              </w:rPr>
              <w:t>Component band in order of bands in configuration</w:t>
            </w:r>
            <w:r w:rsidRPr="007D1289">
              <w:rPr>
                <w:rFonts w:ascii="Arial" w:eastAsia="宋体" w:hAnsi="Arial"/>
                <w:b/>
                <w:sz w:val="18"/>
                <w:vertAlign w:val="superscript"/>
              </w:rPr>
              <w:t>9</w:t>
            </w:r>
          </w:p>
        </w:tc>
      </w:tr>
      <w:tr w:rsidR="004818F0" w:rsidRPr="007D1289" w14:paraId="2D63C056"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F7CDEF"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D1289">
              <w:rPr>
                <w:rFonts w:ascii="Arial" w:eastAsia="等线" w:hAnsi="Arial"/>
                <w:sz w:val="18"/>
                <w:lang w:eastAsia="zh-CN"/>
              </w:rPr>
              <w:t>CA</w:t>
            </w:r>
            <w:r w:rsidRPr="007D1289">
              <w:rPr>
                <w:rFonts w:ascii="Arial" w:eastAsia="等线" w:hAnsi="Arial"/>
                <w:sz w:val="18"/>
              </w:rPr>
              <w:t>_</w:t>
            </w:r>
            <w:r w:rsidRPr="007D1289">
              <w:rPr>
                <w:rFonts w:ascii="Arial" w:eastAsia="等线" w:hAnsi="Arial"/>
                <w:sz w:val="18"/>
                <w:lang w:eastAsia="zh-CN"/>
              </w:rPr>
              <w:t>n2</w:t>
            </w:r>
            <w:r>
              <w:rPr>
                <w:rFonts w:ascii="Arial" w:eastAsia="等线" w:hAnsi="Arial"/>
                <w:sz w:val="18"/>
                <w:lang w:eastAsia="zh-CN"/>
              </w:rPr>
              <w:t>9</w:t>
            </w:r>
            <w:r w:rsidRPr="007D1289">
              <w:rPr>
                <w:rFonts w:ascii="Arial" w:eastAsia="等线" w:hAnsi="Arial"/>
                <w:sz w:val="18"/>
                <w:lang w:val="sv-SE" w:eastAsia="ja-JP"/>
              </w:rPr>
              <w:t>-</w:t>
            </w:r>
            <w:r w:rsidRPr="007D1289">
              <w:rPr>
                <w:rFonts w:ascii="Arial" w:eastAsia="等线" w:hAnsi="Arial"/>
                <w:sz w:val="18"/>
                <w:lang w:val="en-US" w:eastAsia="zh-CN"/>
              </w:rPr>
              <w:t>n</w:t>
            </w:r>
            <w:r>
              <w:rPr>
                <w:rFonts w:ascii="Arial" w:eastAsia="等线" w:hAnsi="Arial"/>
                <w:sz w:val="18"/>
                <w:lang w:val="en-US" w:eastAsia="zh-CN"/>
              </w:rPr>
              <w:t>66</w:t>
            </w:r>
            <w:r w:rsidRPr="007D1289">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8A41EA5"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D1289">
              <w:rPr>
                <w:rFonts w:ascii="Arial" w:eastAsia="等线" w:hAnsi="Arial" w:cs="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386B19"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D1289">
              <w:rPr>
                <w:rFonts w:ascii="Arial" w:eastAsia="等线" w:hAnsi="Arial" w:cs="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7158AE"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D1289">
              <w:rPr>
                <w:rFonts w:ascii="Arial" w:eastAsia="宋体" w:hAnsi="Arial" w:hint="eastAsia"/>
                <w:sz w:val="18"/>
                <w:lang w:val="en-US" w:eastAsia="zh-CN"/>
              </w:rPr>
              <w:t>0.</w:t>
            </w:r>
            <w:r>
              <w:rPr>
                <w:rFonts w:ascii="Arial" w:eastAsia="宋体" w:hAnsi="Arial"/>
                <w:sz w:val="18"/>
                <w:lang w:val="en-US" w:eastAsia="zh-CN"/>
              </w:rPr>
              <w:t>5</w:t>
            </w:r>
          </w:p>
        </w:tc>
      </w:tr>
      <w:tr w:rsidR="004818F0" w:rsidRPr="007D1289" w14:paraId="59B8597F"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6D674C3" w14:textId="77777777" w:rsidR="004818F0" w:rsidRPr="007D1289" w:rsidRDefault="004818F0" w:rsidP="00534960">
            <w:pPr>
              <w:keepNext/>
              <w:keepLines/>
              <w:overflowPunct w:val="0"/>
              <w:autoSpaceDE w:val="0"/>
              <w:autoSpaceDN w:val="0"/>
              <w:adjustRightInd w:val="0"/>
              <w:spacing w:after="0"/>
              <w:textAlignment w:val="baseline"/>
              <w:rPr>
                <w:rFonts w:ascii="Arial" w:eastAsia="宋体" w:hAnsi="Arial" w:cs="Arial"/>
                <w:sz w:val="18"/>
                <w:szCs w:val="22"/>
                <w:lang w:val="en-US" w:eastAsia="zh-CN"/>
              </w:rPr>
            </w:pPr>
            <w:r w:rsidRPr="007D1289">
              <w:rPr>
                <w:rFonts w:ascii="Arial" w:eastAsia="宋体" w:hAnsi="Arial" w:cs="Arial"/>
                <w:sz w:val="18"/>
                <w:szCs w:val="22"/>
                <w:lang w:val="en-US" w:eastAsia="zh-CN"/>
              </w:rPr>
              <w:t>NOTE 8:</w:t>
            </w:r>
            <w:r w:rsidRPr="007D1289">
              <w:rPr>
                <w:rFonts w:ascii="Arial" w:eastAsia="宋体" w:hAnsi="Arial" w:cs="Arial"/>
                <w:sz w:val="18"/>
                <w:szCs w:val="22"/>
                <w:lang w:val="en-US" w:eastAsia="zh-CN"/>
              </w:rPr>
              <w:tab/>
              <w:t>“-” denotes ΔTIB,c = 0.</w:t>
            </w:r>
          </w:p>
          <w:p w14:paraId="4C4A4EA8" w14:textId="77777777" w:rsidR="004818F0" w:rsidRPr="007D1289" w:rsidRDefault="004818F0" w:rsidP="00534960">
            <w:pPr>
              <w:keepNext/>
              <w:keepLines/>
              <w:overflowPunct w:val="0"/>
              <w:autoSpaceDE w:val="0"/>
              <w:autoSpaceDN w:val="0"/>
              <w:adjustRightInd w:val="0"/>
              <w:spacing w:after="0"/>
              <w:textAlignment w:val="baseline"/>
              <w:rPr>
                <w:rFonts w:ascii="Arial" w:eastAsia="宋体" w:hAnsi="Arial" w:cs="Arial"/>
                <w:sz w:val="18"/>
                <w:szCs w:val="22"/>
                <w:lang w:val="en-US" w:eastAsia="zh-CN"/>
              </w:rPr>
            </w:pPr>
            <w:r w:rsidRPr="007D1289">
              <w:rPr>
                <w:rFonts w:ascii="Arial" w:eastAsia="宋体" w:hAnsi="Arial" w:cs="Arial"/>
                <w:sz w:val="18"/>
                <w:szCs w:val="22"/>
                <w:lang w:val="en-US" w:eastAsia="zh-CN"/>
              </w:rPr>
              <w:t>NOTE 9:</w:t>
            </w:r>
            <w:r w:rsidRPr="007D1289">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p>
        </w:tc>
      </w:tr>
    </w:tbl>
    <w:p w14:paraId="104E4E82" w14:textId="77777777" w:rsidR="004818F0" w:rsidRPr="007D1289" w:rsidRDefault="004818F0" w:rsidP="004818F0">
      <w:pPr>
        <w:keepNext/>
        <w:keepLines/>
        <w:rPr>
          <w:rFonts w:ascii="Arial" w:hAnsi="Arial" w:cs="Arial"/>
        </w:rPr>
      </w:pPr>
    </w:p>
    <w:p w14:paraId="27267DE3" w14:textId="7BD71E0E" w:rsidR="004818F0" w:rsidRPr="007D1289" w:rsidRDefault="004818F0" w:rsidP="004818F0">
      <w:pPr>
        <w:keepNext/>
        <w:keepLines/>
        <w:spacing w:before="60"/>
        <w:jc w:val="center"/>
        <w:rPr>
          <w:rFonts w:ascii="Arial" w:hAnsi="Arial" w:cs="Arial"/>
          <w:b/>
          <w:lang w:eastAsia="zh-CN"/>
        </w:rPr>
      </w:pPr>
      <w:r w:rsidRPr="007D1289">
        <w:rPr>
          <w:rFonts w:ascii="Arial" w:hAnsi="Arial" w:cs="Arial"/>
          <w:b/>
        </w:rPr>
        <w:t xml:space="preserve">Table </w:t>
      </w:r>
      <w:r w:rsidRPr="007D1289">
        <w:rPr>
          <w:rFonts w:ascii="Arial" w:hAnsi="Arial" w:cs="Arial"/>
          <w:b/>
          <w:lang w:val="en-US" w:eastAsia="zh-CN"/>
        </w:rPr>
        <w:t>5</w:t>
      </w:r>
      <w:r w:rsidRPr="007D1289">
        <w:rPr>
          <w:rFonts w:ascii="Arial" w:hAnsi="Arial" w:cs="Arial"/>
          <w:b/>
        </w:rPr>
        <w:t>.</w:t>
      </w:r>
      <w:r>
        <w:rPr>
          <w:rFonts w:ascii="Arial" w:hAnsi="Arial" w:cs="Arial"/>
          <w:b/>
        </w:rPr>
        <w:t>66</w:t>
      </w:r>
      <w:r w:rsidRPr="007D1289">
        <w:rPr>
          <w:rFonts w:ascii="Arial" w:hAnsi="Arial" w:cs="Arial"/>
          <w:b/>
          <w:lang w:val="en-US" w:eastAsia="zh-CN"/>
        </w:rPr>
        <w:t>.1.</w:t>
      </w:r>
      <w:r w:rsidRPr="007D1289">
        <w:rPr>
          <w:rFonts w:ascii="Arial" w:hAnsi="Arial" w:cs="Arial"/>
          <w:b/>
        </w:rPr>
        <w:t>3-2: ΔR</w:t>
      </w:r>
      <w:r w:rsidRPr="007D1289">
        <w:rPr>
          <w:rFonts w:ascii="Arial" w:hAnsi="Arial" w:cs="Arial"/>
          <w:b/>
          <w:vertAlign w:val="subscript"/>
        </w:rPr>
        <w:t>IB</w:t>
      </w:r>
      <w:r w:rsidRPr="007D1289">
        <w:rPr>
          <w:rFonts w:ascii="Arial"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818F0" w:rsidRPr="007D1289" w14:paraId="55D5F0AA" w14:textId="77777777" w:rsidTr="00534960">
        <w:trPr>
          <w:trHeight w:val="187"/>
          <w:jc w:val="center"/>
        </w:trPr>
        <w:tc>
          <w:tcPr>
            <w:tcW w:w="1735" w:type="dxa"/>
            <w:vMerge w:val="restart"/>
          </w:tcPr>
          <w:p w14:paraId="0AB82AD6"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b/>
                <w:sz w:val="18"/>
              </w:rPr>
            </w:pPr>
            <w:r w:rsidRPr="007D1289">
              <w:rPr>
                <w:rFonts w:ascii="Arial" w:eastAsia="等线" w:hAnsi="Arial" w:cs="Arial"/>
                <w:b/>
                <w:sz w:val="18"/>
              </w:rPr>
              <w:t>Inter-band CA combination</w:t>
            </w:r>
          </w:p>
        </w:tc>
        <w:tc>
          <w:tcPr>
            <w:tcW w:w="5704" w:type="dxa"/>
            <w:gridSpan w:val="3"/>
            <w:vAlign w:val="center"/>
          </w:tcPr>
          <w:p w14:paraId="564FFE27"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b/>
                <w:sz w:val="18"/>
              </w:rPr>
            </w:pPr>
            <w:r w:rsidRPr="007D1289">
              <w:rPr>
                <w:rFonts w:ascii="Arial" w:eastAsia="等线" w:hAnsi="Arial" w:cs="Arial"/>
                <w:b/>
                <w:sz w:val="18"/>
              </w:rPr>
              <w:t>ΔR</w:t>
            </w:r>
            <w:r w:rsidRPr="007D1289">
              <w:rPr>
                <w:rFonts w:ascii="Arial" w:eastAsia="等线" w:hAnsi="Arial" w:cs="Arial"/>
                <w:b/>
                <w:sz w:val="18"/>
                <w:vertAlign w:val="subscript"/>
              </w:rPr>
              <w:t>IB,c</w:t>
            </w:r>
            <w:r w:rsidRPr="007D1289">
              <w:rPr>
                <w:rFonts w:ascii="Arial" w:eastAsia="等线" w:hAnsi="Arial" w:cs="Arial"/>
                <w:b/>
                <w:sz w:val="18"/>
              </w:rPr>
              <w:t xml:space="preserve"> for NR bands (dB)</w:t>
            </w:r>
            <w:r w:rsidRPr="007D1289">
              <w:rPr>
                <w:rFonts w:ascii="Arial" w:eastAsia="等线" w:hAnsi="Arial" w:cs="Arial"/>
                <w:b/>
                <w:sz w:val="18"/>
                <w:vertAlign w:val="superscript"/>
              </w:rPr>
              <w:t>9</w:t>
            </w:r>
          </w:p>
        </w:tc>
      </w:tr>
      <w:tr w:rsidR="004818F0" w:rsidRPr="007D1289" w14:paraId="6B8BEFC4" w14:textId="77777777" w:rsidTr="00534960">
        <w:trPr>
          <w:trHeight w:val="187"/>
          <w:jc w:val="center"/>
        </w:trPr>
        <w:tc>
          <w:tcPr>
            <w:tcW w:w="1735" w:type="dxa"/>
            <w:vMerge/>
            <w:tcBorders>
              <w:bottom w:val="single" w:sz="4" w:space="0" w:color="auto"/>
            </w:tcBorders>
          </w:tcPr>
          <w:p w14:paraId="0B7E8313" w14:textId="77777777" w:rsidR="004818F0" w:rsidRPr="007D1289" w:rsidRDefault="004818F0" w:rsidP="00534960">
            <w:pPr>
              <w:keepNext/>
              <w:keepLines/>
              <w:spacing w:after="0"/>
              <w:jc w:val="center"/>
              <w:rPr>
                <w:rFonts w:ascii="Arial" w:eastAsia="等线" w:hAnsi="Arial" w:cs="Arial"/>
                <w:b/>
                <w:sz w:val="18"/>
              </w:rPr>
            </w:pPr>
          </w:p>
        </w:tc>
        <w:tc>
          <w:tcPr>
            <w:tcW w:w="5704" w:type="dxa"/>
            <w:gridSpan w:val="3"/>
            <w:vAlign w:val="center"/>
          </w:tcPr>
          <w:p w14:paraId="0F77372A"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b/>
                <w:sz w:val="18"/>
              </w:rPr>
            </w:pPr>
            <w:r w:rsidRPr="007D1289">
              <w:rPr>
                <w:rFonts w:ascii="Arial" w:eastAsia="等线" w:hAnsi="Arial" w:cs="Arial"/>
                <w:b/>
                <w:sz w:val="18"/>
              </w:rPr>
              <w:t>Component band in order of bands in configuration</w:t>
            </w:r>
            <w:r w:rsidRPr="007D1289">
              <w:rPr>
                <w:rFonts w:ascii="Arial" w:eastAsia="等线" w:hAnsi="Arial" w:cs="Arial"/>
                <w:b/>
                <w:sz w:val="18"/>
                <w:vertAlign w:val="superscript"/>
              </w:rPr>
              <w:t>10</w:t>
            </w:r>
          </w:p>
        </w:tc>
      </w:tr>
      <w:tr w:rsidR="004818F0" w:rsidRPr="007D1289" w14:paraId="07922F98" w14:textId="77777777" w:rsidTr="00534960">
        <w:trPr>
          <w:trHeight w:val="187"/>
          <w:jc w:val="center"/>
        </w:trPr>
        <w:tc>
          <w:tcPr>
            <w:tcW w:w="1735" w:type="dxa"/>
            <w:shd w:val="clear" w:color="auto" w:fill="auto"/>
          </w:tcPr>
          <w:p w14:paraId="727A242B"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sz w:val="18"/>
              </w:rPr>
            </w:pPr>
            <w:r w:rsidRPr="007D1289">
              <w:rPr>
                <w:rFonts w:ascii="Arial" w:eastAsia="等线" w:hAnsi="Arial" w:cs="Arial"/>
                <w:sz w:val="18"/>
                <w:lang w:eastAsia="zh-CN"/>
              </w:rPr>
              <w:t>CA</w:t>
            </w:r>
            <w:r w:rsidRPr="007D1289">
              <w:rPr>
                <w:rFonts w:ascii="Arial" w:eastAsia="等线" w:hAnsi="Arial" w:cs="Arial"/>
                <w:sz w:val="18"/>
              </w:rPr>
              <w:t>_</w:t>
            </w:r>
            <w:r w:rsidRPr="007D1289">
              <w:rPr>
                <w:rFonts w:ascii="Arial" w:eastAsia="等线" w:hAnsi="Arial" w:cs="Arial"/>
                <w:sz w:val="18"/>
                <w:lang w:eastAsia="zh-CN"/>
              </w:rPr>
              <w:t>n2</w:t>
            </w:r>
            <w:r>
              <w:rPr>
                <w:rFonts w:ascii="Arial" w:eastAsia="等线" w:hAnsi="Arial" w:cs="Arial"/>
                <w:sz w:val="18"/>
                <w:lang w:eastAsia="zh-CN"/>
              </w:rPr>
              <w:t>9</w:t>
            </w:r>
            <w:r w:rsidRPr="007D1289">
              <w:rPr>
                <w:rFonts w:ascii="Arial" w:eastAsia="等线" w:hAnsi="Arial" w:cs="Arial"/>
                <w:sz w:val="18"/>
                <w:lang w:val="sv-SE" w:eastAsia="ja-JP"/>
              </w:rPr>
              <w:t>-</w:t>
            </w:r>
            <w:r w:rsidRPr="007D1289">
              <w:rPr>
                <w:rFonts w:ascii="Arial" w:eastAsia="等线" w:hAnsi="Arial" w:cs="Arial"/>
                <w:sz w:val="18"/>
                <w:lang w:val="en-US" w:eastAsia="zh-CN"/>
              </w:rPr>
              <w:t>n</w:t>
            </w:r>
            <w:r>
              <w:rPr>
                <w:rFonts w:ascii="Arial" w:eastAsia="等线" w:hAnsi="Arial" w:cs="Arial"/>
                <w:sz w:val="18"/>
                <w:lang w:val="en-US" w:eastAsia="zh-CN"/>
              </w:rPr>
              <w:t>66</w:t>
            </w:r>
            <w:r w:rsidRPr="007D1289">
              <w:rPr>
                <w:rFonts w:ascii="Arial" w:eastAsia="等线" w:hAnsi="Arial" w:cs="Arial"/>
                <w:sz w:val="18"/>
                <w:lang w:val="sv-SE" w:eastAsia="zh-CN"/>
              </w:rPr>
              <w:t>-n71</w:t>
            </w:r>
          </w:p>
        </w:tc>
        <w:tc>
          <w:tcPr>
            <w:tcW w:w="1807" w:type="dxa"/>
            <w:vAlign w:val="center"/>
          </w:tcPr>
          <w:p w14:paraId="52CA6A19"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0.5</w:t>
            </w:r>
          </w:p>
        </w:tc>
        <w:tc>
          <w:tcPr>
            <w:tcW w:w="1948" w:type="dxa"/>
            <w:vAlign w:val="center"/>
          </w:tcPr>
          <w:p w14:paraId="3A553140"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0.3</w:t>
            </w:r>
          </w:p>
        </w:tc>
        <w:tc>
          <w:tcPr>
            <w:tcW w:w="1949" w:type="dxa"/>
            <w:vAlign w:val="center"/>
          </w:tcPr>
          <w:p w14:paraId="714F3ADD" w14:textId="77777777" w:rsidR="004818F0" w:rsidRPr="007D1289" w:rsidRDefault="004818F0" w:rsidP="00534960">
            <w:pPr>
              <w:keepNext/>
              <w:keepLines/>
              <w:overflowPunct w:val="0"/>
              <w:autoSpaceDE w:val="0"/>
              <w:autoSpaceDN w:val="0"/>
              <w:adjustRightInd w:val="0"/>
              <w:spacing w:after="0"/>
              <w:jc w:val="center"/>
              <w:textAlignment w:val="baseline"/>
              <w:rPr>
                <w:rFonts w:ascii="Arial" w:eastAsia="等线" w:hAnsi="Arial" w:cs="Arial"/>
                <w:sz w:val="18"/>
                <w:lang w:eastAsia="zh-CN"/>
              </w:rPr>
            </w:pPr>
            <w:r>
              <w:rPr>
                <w:rFonts w:ascii="Arial" w:eastAsia="等线" w:hAnsi="Arial" w:cs="Arial" w:hint="eastAsia"/>
                <w:sz w:val="18"/>
                <w:lang w:eastAsia="zh-CN"/>
              </w:rPr>
              <w:t>0</w:t>
            </w:r>
            <w:r>
              <w:rPr>
                <w:rFonts w:ascii="Arial" w:eastAsia="等线" w:hAnsi="Arial" w:cs="Arial"/>
                <w:sz w:val="18"/>
                <w:lang w:eastAsia="zh-CN"/>
              </w:rPr>
              <w:t>.7</w:t>
            </w:r>
          </w:p>
        </w:tc>
      </w:tr>
      <w:tr w:rsidR="004818F0" w:rsidRPr="007D1289" w14:paraId="4BA37D80" w14:textId="77777777" w:rsidTr="00534960">
        <w:trPr>
          <w:trHeight w:val="187"/>
          <w:jc w:val="center"/>
        </w:trPr>
        <w:tc>
          <w:tcPr>
            <w:tcW w:w="7439" w:type="dxa"/>
            <w:gridSpan w:val="4"/>
            <w:tcBorders>
              <w:bottom w:val="single" w:sz="4" w:space="0" w:color="auto"/>
            </w:tcBorders>
            <w:shd w:val="clear" w:color="auto" w:fill="auto"/>
          </w:tcPr>
          <w:p w14:paraId="0E387EB6" w14:textId="77777777" w:rsidR="004818F0" w:rsidRPr="007D1289" w:rsidRDefault="004818F0" w:rsidP="00534960">
            <w:pPr>
              <w:keepNext/>
              <w:keepLines/>
              <w:overflowPunct w:val="0"/>
              <w:autoSpaceDE w:val="0"/>
              <w:autoSpaceDN w:val="0"/>
              <w:adjustRightInd w:val="0"/>
              <w:spacing w:after="0"/>
              <w:ind w:left="851" w:hanging="851"/>
              <w:textAlignment w:val="baseline"/>
              <w:rPr>
                <w:rFonts w:ascii="Arial" w:eastAsia="等线" w:hAnsi="Arial" w:cs="Arial"/>
                <w:sz w:val="18"/>
                <w:lang w:eastAsia="ja-JP"/>
              </w:rPr>
            </w:pPr>
            <w:r w:rsidRPr="007D1289">
              <w:rPr>
                <w:rFonts w:ascii="Arial" w:eastAsia="等线" w:hAnsi="Arial" w:cs="Arial"/>
                <w:sz w:val="18"/>
                <w:lang w:eastAsia="ja-JP"/>
              </w:rPr>
              <w:t>NOTE 9:</w:t>
            </w:r>
            <w:r w:rsidRPr="007D1289">
              <w:rPr>
                <w:rFonts w:ascii="Arial" w:eastAsia="等线" w:hAnsi="Arial" w:cs="Arial"/>
                <w:sz w:val="18"/>
                <w:lang w:eastAsia="ja-JP"/>
              </w:rPr>
              <w:tab/>
              <w:t xml:space="preserve"> “-” denotes ΔR</w:t>
            </w:r>
            <w:r w:rsidRPr="007D1289">
              <w:rPr>
                <w:rFonts w:ascii="Arial" w:eastAsia="等线" w:hAnsi="Arial" w:cs="Arial"/>
                <w:bCs/>
                <w:sz w:val="18"/>
                <w:szCs w:val="18"/>
                <w:vertAlign w:val="subscript"/>
                <w:lang w:eastAsia="ja-JP"/>
              </w:rPr>
              <w:t>IB,c</w:t>
            </w:r>
            <w:r w:rsidRPr="007D1289">
              <w:rPr>
                <w:rFonts w:ascii="Arial" w:eastAsia="等线" w:hAnsi="Arial" w:cs="Arial"/>
                <w:sz w:val="18"/>
                <w:szCs w:val="18"/>
                <w:lang w:eastAsia="ja-JP"/>
              </w:rPr>
              <w:t xml:space="preserve"> = 0.</w:t>
            </w:r>
          </w:p>
          <w:p w14:paraId="2861D134" w14:textId="77777777" w:rsidR="004818F0" w:rsidRPr="007D1289" w:rsidRDefault="004818F0" w:rsidP="00534960">
            <w:pPr>
              <w:keepNext/>
              <w:keepLines/>
              <w:overflowPunct w:val="0"/>
              <w:autoSpaceDE w:val="0"/>
              <w:autoSpaceDN w:val="0"/>
              <w:adjustRightInd w:val="0"/>
              <w:spacing w:after="0"/>
              <w:textAlignment w:val="baseline"/>
              <w:rPr>
                <w:rFonts w:ascii="Arial" w:eastAsia="等线" w:hAnsi="Arial" w:cs="Arial"/>
                <w:color w:val="000000"/>
                <w:sz w:val="18"/>
                <w:lang w:val="en-US" w:eastAsia="zh-CN"/>
              </w:rPr>
            </w:pPr>
            <w:r w:rsidRPr="007D1289">
              <w:rPr>
                <w:rFonts w:ascii="Arial" w:eastAsia="等线" w:hAnsi="Arial" w:cs="Arial"/>
                <w:lang w:eastAsia="ja-JP"/>
              </w:rPr>
              <w:t>NOTE 10:</w:t>
            </w:r>
            <w:r w:rsidRPr="007D1289">
              <w:rPr>
                <w:rFonts w:ascii="Arial" w:eastAsia="等线" w:hAnsi="Arial" w:cs="Arial"/>
                <w:lang w:eastAsia="ja-JP"/>
              </w:rPr>
              <w:tab/>
              <w:t>The component band order in the configuration should be listed by the order of NR bands, such as for CA_n1-n3-n8</w:t>
            </w:r>
            <w:r w:rsidRPr="007D1289">
              <w:rPr>
                <w:rFonts w:ascii="Arial" w:eastAsia="等线" w:hAnsi="Arial" w:cs="Arial"/>
                <w:szCs w:val="21"/>
                <w:lang w:eastAsia="ja-JP"/>
              </w:rPr>
              <w:t xml:space="preserve"> the band order from left to right is n1</w:t>
            </w:r>
            <w:r w:rsidRPr="007D1289">
              <w:rPr>
                <w:rFonts w:ascii="Arial" w:eastAsia="等线" w:hAnsi="Arial" w:cs="Arial"/>
                <w:lang w:eastAsia="ja-JP"/>
              </w:rPr>
              <w:t>, n3 and n8.</w:t>
            </w:r>
          </w:p>
        </w:tc>
      </w:tr>
    </w:tbl>
    <w:p w14:paraId="5A126786" w14:textId="77777777" w:rsidR="004818F0" w:rsidRPr="007D1289" w:rsidRDefault="004818F0" w:rsidP="004818F0"/>
    <w:p w14:paraId="0F1A5939" w14:textId="24E359A3" w:rsidR="004818F0" w:rsidRPr="00C23DD6" w:rsidRDefault="004818F0" w:rsidP="004818F0">
      <w:pPr>
        <w:pStyle w:val="31"/>
      </w:pPr>
      <w:bookmarkStart w:id="691" w:name="_Toc144251729"/>
      <w:r w:rsidRPr="008E41AD">
        <w:t>5.</w:t>
      </w:r>
      <w:r>
        <w:t>66</w:t>
      </w:r>
      <w:r w:rsidRPr="008E41AD">
        <w:t>.2</w:t>
      </w:r>
      <w:r w:rsidRPr="008E41AD">
        <w:tab/>
      </w:r>
      <w:r w:rsidRPr="00C23DD6">
        <w:t>Specific for 2 bands UL CA</w:t>
      </w:r>
      <w:bookmarkEnd w:id="691"/>
    </w:p>
    <w:p w14:paraId="00DD9582" w14:textId="76B399CE" w:rsidR="004818F0" w:rsidRPr="00C23DD6" w:rsidRDefault="004818F0" w:rsidP="004818F0">
      <w:pPr>
        <w:pStyle w:val="41"/>
      </w:pPr>
      <w:bookmarkStart w:id="692" w:name="_Toc144251730"/>
      <w:r w:rsidRPr="008E41AD">
        <w:rPr>
          <w:rFonts w:hint="eastAsia"/>
        </w:rPr>
        <w:t>5.</w:t>
      </w:r>
      <w:r>
        <w:t>66</w:t>
      </w:r>
      <w:r w:rsidRPr="008E41AD">
        <w:rPr>
          <w:rFonts w:hint="eastAsia"/>
        </w:rPr>
        <w:t>.</w:t>
      </w:r>
      <w:r w:rsidRPr="008E41AD">
        <w:t>2.1</w:t>
      </w:r>
      <w:r w:rsidRPr="008E41AD">
        <w:tab/>
      </w:r>
      <w:r w:rsidRPr="008E41AD">
        <w:rPr>
          <w:rFonts w:hint="eastAsia"/>
        </w:rPr>
        <w:t>UE co-existence studies</w:t>
      </w:r>
      <w:bookmarkEnd w:id="692"/>
    </w:p>
    <w:p w14:paraId="4FBD5FBC" w14:textId="2DEEEB36" w:rsidR="004818F0" w:rsidRPr="008E41AD" w:rsidRDefault="004818F0" w:rsidP="004818F0">
      <w:r w:rsidRPr="008E41AD">
        <w:t>Table 5.</w:t>
      </w:r>
      <w:r w:rsidR="00F64952">
        <w:t>66</w:t>
      </w:r>
      <w:r w:rsidRPr="008E41AD">
        <w:t>.2.2-</w:t>
      </w:r>
      <w:r>
        <w:t>1</w:t>
      </w:r>
      <w:r w:rsidRPr="008E41AD">
        <w:t xml:space="preserve"> lists B</w:t>
      </w:r>
      <w:r w:rsidRPr="008E41AD">
        <w:rPr>
          <w:rFonts w:hint="eastAsia"/>
          <w:lang w:eastAsia="ja-JP"/>
        </w:rPr>
        <w:t xml:space="preserve">and </w:t>
      </w:r>
      <w:r w:rsidRPr="008E41AD">
        <w:rPr>
          <w:lang w:val="en-US" w:eastAsia="zh-CN"/>
        </w:rPr>
        <w:t>n</w:t>
      </w:r>
      <w:r>
        <w:rPr>
          <w:lang w:val="en-US" w:eastAsia="zh-CN"/>
        </w:rPr>
        <w:t>66</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n7</w:t>
      </w:r>
      <w:r>
        <w:rPr>
          <w:lang w:val="en-US" w:eastAsia="zh-CN"/>
        </w:rPr>
        <w:t>1</w:t>
      </w:r>
      <w:r w:rsidRPr="008E41AD">
        <w:rPr>
          <w:lang w:val="en-US" w:eastAsia="zh-CN"/>
        </w:rPr>
        <w:t xml:space="preserve">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4</w:t>
      </w:r>
      <w:r w:rsidRPr="008E41AD">
        <w:rPr>
          <w:vertAlign w:val="superscript"/>
          <w:lang w:eastAsia="ja-JP"/>
        </w:rPr>
        <w:t>th</w:t>
      </w:r>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p>
    <w:p w14:paraId="2F0EA264" w14:textId="2F313A40" w:rsidR="004818F0" w:rsidRPr="00846EB4" w:rsidRDefault="004818F0" w:rsidP="004818F0">
      <w:pPr>
        <w:jc w:val="center"/>
        <w:rPr>
          <w:rFonts w:eastAsia="等线"/>
          <w:lang w:eastAsia="zh-CN"/>
        </w:rPr>
      </w:pPr>
      <w:r w:rsidRPr="00846EB4">
        <w:rPr>
          <w:rFonts w:ascii="Arial" w:eastAsia="等线" w:hAnsi="Arial" w:cs="Arial"/>
          <w:b/>
          <w:bCs/>
          <w:lang w:val="en-US"/>
        </w:rPr>
        <w:t xml:space="preserve">Table </w:t>
      </w:r>
      <w:r w:rsidRPr="00846EB4">
        <w:rPr>
          <w:rFonts w:ascii="Arial" w:eastAsia="等线" w:hAnsi="Arial" w:cs="Arial" w:hint="eastAsia"/>
          <w:b/>
          <w:bCs/>
          <w:lang w:val="en-US" w:eastAsia="zh-CN"/>
        </w:rPr>
        <w:t>5.</w:t>
      </w:r>
      <w:r>
        <w:rPr>
          <w:rFonts w:ascii="Arial" w:eastAsia="等线" w:hAnsi="Arial" w:cs="Arial"/>
          <w:b/>
          <w:bCs/>
          <w:lang w:val="en-US" w:eastAsia="zh-CN"/>
        </w:rPr>
        <w:t>66</w:t>
      </w:r>
      <w:r w:rsidRPr="00846EB4">
        <w:rPr>
          <w:rFonts w:ascii="Arial" w:eastAsia="等线" w:hAnsi="Arial" w:cs="Arial"/>
          <w:b/>
          <w:bCs/>
          <w:lang w:val="en-US" w:eastAsia="zh-CN"/>
        </w:rPr>
        <w:t>.2</w:t>
      </w:r>
      <w:r w:rsidRPr="00846EB4">
        <w:rPr>
          <w:rFonts w:ascii="Arial" w:eastAsia="等线" w:hAnsi="Arial" w:cs="Arial"/>
          <w:b/>
          <w:bCs/>
          <w:lang w:val="en-US"/>
        </w:rPr>
        <w:t>.</w:t>
      </w:r>
      <w:r w:rsidRPr="00846EB4">
        <w:rPr>
          <w:rFonts w:ascii="Arial" w:eastAsia="等线" w:hAnsi="Arial" w:cs="Arial" w:hint="eastAsia"/>
          <w:b/>
          <w:bCs/>
          <w:lang w:val="en-US" w:eastAsia="zh-CN"/>
        </w:rPr>
        <w:t>2</w:t>
      </w:r>
      <w:r w:rsidRPr="00846EB4">
        <w:rPr>
          <w:rFonts w:ascii="Arial" w:eastAsia="等线" w:hAnsi="Arial" w:cs="Arial"/>
          <w:b/>
          <w:bCs/>
          <w:lang w:val="en-US"/>
        </w:rPr>
        <w:t xml:space="preserve">-1: Band </w:t>
      </w:r>
      <w:r w:rsidRPr="00846EB4">
        <w:rPr>
          <w:rFonts w:ascii="Arial" w:eastAsia="等线" w:hAnsi="Arial" w:cs="Arial"/>
          <w:b/>
          <w:bCs/>
          <w:lang w:val="en-US" w:eastAsia="zh-CN"/>
        </w:rPr>
        <w:t>n</w:t>
      </w:r>
      <w:r>
        <w:rPr>
          <w:rFonts w:ascii="Arial" w:eastAsia="等线" w:hAnsi="Arial" w:cs="Arial"/>
          <w:b/>
          <w:bCs/>
          <w:lang w:val="en-US" w:eastAsia="zh-CN"/>
        </w:rPr>
        <w:t>66</w:t>
      </w:r>
      <w:r w:rsidRPr="00846EB4">
        <w:rPr>
          <w:rFonts w:ascii="Arial" w:eastAsia="等线" w:hAnsi="Arial" w:cs="Arial"/>
          <w:b/>
          <w:bCs/>
          <w:lang w:val="en-US"/>
        </w:rPr>
        <w:t xml:space="preserve"> and Band </w:t>
      </w:r>
      <w:r w:rsidRPr="00846EB4">
        <w:rPr>
          <w:rFonts w:ascii="Arial" w:eastAsia="等线" w:hAnsi="Arial" w:cs="Arial"/>
          <w:b/>
          <w:bCs/>
          <w:lang w:val="en-US" w:eastAsia="zh-CN"/>
        </w:rPr>
        <w:t>n7</w:t>
      </w:r>
      <w:r>
        <w:rPr>
          <w:rFonts w:ascii="Arial" w:eastAsia="等线" w:hAnsi="Arial" w:cs="Arial"/>
          <w:b/>
          <w:bCs/>
          <w:lang w:val="en-US" w:eastAsia="zh-CN"/>
        </w:rPr>
        <w:t>1</w:t>
      </w:r>
      <w:r w:rsidRPr="00846EB4">
        <w:rPr>
          <w:rFonts w:ascii="Arial" w:eastAsia="等线" w:hAnsi="Arial" w:cs="Arial"/>
          <w:b/>
          <w:bCs/>
          <w:lang w:val="en-US"/>
        </w:rPr>
        <w:t xml:space="preserve"> </w:t>
      </w:r>
      <w:r w:rsidRPr="00846EB4">
        <w:rPr>
          <w:rFonts w:ascii="Arial" w:eastAsia="等线" w:hAnsi="Arial" w:cs="Arial"/>
          <w:b/>
          <w:bCs/>
          <w:lang w:val="en-US" w:eastAsia="zh-CN"/>
        </w:rPr>
        <w:t>U</w:t>
      </w:r>
      <w:r w:rsidRPr="00846EB4">
        <w:rPr>
          <w:rFonts w:ascii="Arial" w:eastAsia="等线"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4818F0" w:rsidRPr="00846EB4" w14:paraId="0248CD68"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9544" w14:textId="77777777" w:rsidR="004818F0" w:rsidRPr="00846EB4" w:rsidRDefault="004818F0" w:rsidP="00534960">
            <w:pPr>
              <w:spacing w:after="0"/>
              <w:rPr>
                <w:rFonts w:ascii="Arial" w:eastAsia="等线" w:hAnsi="Arial" w:cs="Arial"/>
                <w:b/>
                <w:bCs/>
                <w:color w:val="000000"/>
                <w:sz w:val="18"/>
                <w:szCs w:val="18"/>
                <w:lang w:val="en-US" w:eastAsia="ja-JP"/>
              </w:rPr>
            </w:pPr>
            <w:r w:rsidRPr="00846EB4">
              <w:rPr>
                <w:rFonts w:ascii="Arial" w:eastAsia="等线"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00341B9" w14:textId="77777777" w:rsidR="004818F0" w:rsidRPr="00846EB4" w:rsidRDefault="004818F0" w:rsidP="00534960">
            <w:pPr>
              <w:spacing w:after="0"/>
              <w:jc w:val="center"/>
              <w:rPr>
                <w:rFonts w:ascii="Arial" w:eastAsia="等线" w:hAnsi="Arial" w:cs="Arial"/>
                <w:b/>
                <w:bCs/>
                <w:color w:val="000000"/>
                <w:sz w:val="18"/>
                <w:szCs w:val="18"/>
                <w:lang w:val="en-US" w:eastAsia="ja-JP"/>
              </w:rPr>
            </w:pPr>
            <w:r w:rsidRPr="00846EB4">
              <w:rPr>
                <w:rFonts w:ascii="Arial" w:eastAsia="等线" w:hAnsi="Arial" w:cs="Arial"/>
                <w:b/>
                <w:bCs/>
                <w:color w:val="000000"/>
                <w:sz w:val="18"/>
                <w:szCs w:val="18"/>
                <w:lang w:val="en-US" w:eastAsia="ja-JP"/>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7FD1EE4" w14:textId="77777777" w:rsidR="004818F0" w:rsidRPr="00846EB4" w:rsidRDefault="004818F0" w:rsidP="00534960">
            <w:pPr>
              <w:spacing w:after="0"/>
              <w:jc w:val="center"/>
              <w:rPr>
                <w:rFonts w:ascii="Arial" w:eastAsia="等线" w:hAnsi="Arial" w:cs="Arial"/>
                <w:b/>
                <w:bCs/>
                <w:color w:val="000000"/>
                <w:sz w:val="18"/>
                <w:szCs w:val="18"/>
                <w:lang w:val="en-US" w:eastAsia="ja-JP"/>
              </w:rPr>
            </w:pPr>
            <w:r w:rsidRPr="00846EB4">
              <w:rPr>
                <w:rFonts w:ascii="Arial" w:eastAsia="等线" w:hAnsi="Arial" w:cs="Arial"/>
                <w:b/>
                <w:bCs/>
                <w:color w:val="000000"/>
                <w:sz w:val="18"/>
                <w:szCs w:val="18"/>
                <w:lang w:val="en-US" w:eastAsia="ja-JP"/>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496CBA6" w14:textId="77777777" w:rsidR="004818F0" w:rsidRPr="00846EB4" w:rsidRDefault="004818F0" w:rsidP="00534960">
            <w:pPr>
              <w:spacing w:after="0"/>
              <w:jc w:val="center"/>
              <w:rPr>
                <w:rFonts w:ascii="Arial" w:eastAsia="等线" w:hAnsi="Arial" w:cs="Arial"/>
                <w:b/>
                <w:bCs/>
                <w:color w:val="000000"/>
                <w:sz w:val="18"/>
                <w:szCs w:val="18"/>
                <w:lang w:val="en-US" w:eastAsia="ja-JP"/>
              </w:rPr>
            </w:pPr>
            <w:r w:rsidRPr="00846EB4">
              <w:rPr>
                <w:rFonts w:ascii="Arial" w:eastAsia="等线" w:hAnsi="Arial" w:cs="Arial"/>
                <w:b/>
                <w:bCs/>
                <w:color w:val="000000"/>
                <w:sz w:val="18"/>
                <w:szCs w:val="18"/>
                <w:lang w:val="en-US" w:eastAsia="ja-JP"/>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80F6955" w14:textId="77777777" w:rsidR="004818F0" w:rsidRPr="00846EB4" w:rsidRDefault="004818F0" w:rsidP="00534960">
            <w:pPr>
              <w:spacing w:after="0"/>
              <w:jc w:val="center"/>
              <w:rPr>
                <w:rFonts w:ascii="Arial" w:eastAsia="等线" w:hAnsi="Arial" w:cs="Arial"/>
                <w:b/>
                <w:bCs/>
                <w:color w:val="000000"/>
                <w:sz w:val="18"/>
                <w:szCs w:val="18"/>
                <w:lang w:val="en-US" w:eastAsia="ja-JP"/>
              </w:rPr>
            </w:pPr>
            <w:r w:rsidRPr="00846EB4">
              <w:rPr>
                <w:rFonts w:ascii="Arial" w:eastAsia="等线" w:hAnsi="Arial" w:cs="Arial"/>
                <w:b/>
                <w:bCs/>
                <w:color w:val="000000"/>
                <w:sz w:val="18"/>
                <w:szCs w:val="18"/>
                <w:lang w:val="en-US" w:eastAsia="ja-JP"/>
              </w:rPr>
              <w:t>fy_high</w:t>
            </w:r>
          </w:p>
        </w:tc>
      </w:tr>
      <w:tr w:rsidR="004818F0" w:rsidRPr="00846EB4" w14:paraId="581672F8" w14:textId="77777777" w:rsidTr="00534960">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FCB512"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22BB466A"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710</w:t>
            </w:r>
          </w:p>
        </w:tc>
        <w:tc>
          <w:tcPr>
            <w:tcW w:w="1842" w:type="dxa"/>
            <w:tcBorders>
              <w:top w:val="nil"/>
              <w:left w:val="nil"/>
              <w:bottom w:val="single" w:sz="4" w:space="0" w:color="auto"/>
              <w:right w:val="single" w:sz="4" w:space="0" w:color="auto"/>
            </w:tcBorders>
            <w:shd w:val="clear" w:color="auto" w:fill="auto"/>
            <w:noWrap/>
            <w:vAlign w:val="center"/>
          </w:tcPr>
          <w:p w14:paraId="058916F2"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eastAsia="zh-CN"/>
              </w:rPr>
              <w:t>1</w:t>
            </w:r>
            <w:r>
              <w:rPr>
                <w:rFonts w:ascii="Arial" w:eastAsia="等线" w:hAnsi="Arial" w:cs="Arial"/>
                <w:color w:val="000000"/>
                <w:sz w:val="18"/>
                <w:szCs w:val="18"/>
                <w:lang w:eastAsia="zh-CN"/>
              </w:rPr>
              <w:t>780</w:t>
            </w:r>
          </w:p>
        </w:tc>
        <w:tc>
          <w:tcPr>
            <w:tcW w:w="1985" w:type="dxa"/>
            <w:tcBorders>
              <w:top w:val="nil"/>
              <w:left w:val="nil"/>
              <w:bottom w:val="single" w:sz="4" w:space="0" w:color="auto"/>
              <w:right w:val="single" w:sz="4" w:space="0" w:color="auto"/>
            </w:tcBorders>
            <w:shd w:val="clear" w:color="auto" w:fill="auto"/>
            <w:noWrap/>
            <w:vAlign w:val="center"/>
          </w:tcPr>
          <w:p w14:paraId="7741EB7F"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63</w:t>
            </w:r>
          </w:p>
        </w:tc>
        <w:tc>
          <w:tcPr>
            <w:tcW w:w="1843" w:type="dxa"/>
            <w:tcBorders>
              <w:top w:val="nil"/>
              <w:left w:val="nil"/>
              <w:bottom w:val="single" w:sz="4" w:space="0" w:color="auto"/>
              <w:right w:val="single" w:sz="4" w:space="0" w:color="auto"/>
            </w:tcBorders>
            <w:shd w:val="clear" w:color="auto" w:fill="auto"/>
            <w:noWrap/>
            <w:vAlign w:val="center"/>
          </w:tcPr>
          <w:p w14:paraId="36F46012"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eastAsia="zh-CN"/>
              </w:rPr>
              <w:t>6</w:t>
            </w:r>
            <w:r>
              <w:rPr>
                <w:rFonts w:ascii="Arial" w:eastAsia="等线" w:hAnsi="Arial" w:cs="Arial"/>
                <w:color w:val="000000"/>
                <w:sz w:val="18"/>
                <w:szCs w:val="18"/>
                <w:lang w:eastAsia="zh-CN"/>
              </w:rPr>
              <w:t>98</w:t>
            </w:r>
          </w:p>
        </w:tc>
      </w:tr>
      <w:tr w:rsidR="004818F0" w:rsidRPr="00846EB4" w14:paraId="6AE5CB8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70458B87"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Times New Roman" w:hAnsi="Arial"/>
                <w:sz w:val="18"/>
                <w:lang w:eastAsia="en-GB"/>
              </w:rPr>
              <w:t>2nd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3706A86A"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w:t>
            </w:r>
            <w:r w:rsidRPr="00846EB4">
              <w:rPr>
                <w:rFonts w:ascii="Arial" w:eastAsia="等线" w:hAnsi="Arial" w:cs="Arial"/>
                <w:sz w:val="18"/>
                <w:lang w:eastAsia="zh-CN"/>
              </w:rPr>
              <w:t>f</w:t>
            </w:r>
            <w:r w:rsidRPr="00846EB4">
              <w:rPr>
                <w:rFonts w:ascii="Arial" w:eastAsia="等线" w:hAnsi="Arial" w:cs="Arial"/>
                <w:sz w:val="18"/>
                <w:vertAlign w:val="subscript"/>
                <w:lang w:eastAsia="zh-CN"/>
              </w:rPr>
              <w:t>x</w:t>
            </w:r>
            <w:r w:rsidRPr="00846EB4">
              <w:rPr>
                <w:rFonts w:ascii="Arial" w:eastAsia="等线" w:hAnsi="Arial" w:cs="Arial"/>
                <w:sz w:val="18"/>
                <w:vertAlign w:val="subscript"/>
                <w:lang w:val="en-US"/>
              </w:rPr>
              <w:t>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577B36A"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C2AB93C"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7E10F076"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r>
      <w:tr w:rsidR="004818F0" w:rsidRPr="00846EB4" w14:paraId="3923E5DF"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CBD491E"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54AAC65C"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012</w:t>
            </w:r>
          </w:p>
        </w:tc>
        <w:tc>
          <w:tcPr>
            <w:tcW w:w="1842" w:type="dxa"/>
            <w:tcBorders>
              <w:top w:val="single" w:sz="4" w:space="0" w:color="auto"/>
              <w:left w:val="single" w:sz="4" w:space="0" w:color="auto"/>
              <w:bottom w:val="single" w:sz="4" w:space="0" w:color="auto"/>
              <w:right w:val="single" w:sz="4" w:space="0" w:color="auto"/>
            </w:tcBorders>
            <w:noWrap/>
            <w:vAlign w:val="center"/>
          </w:tcPr>
          <w:p w14:paraId="368895AF"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117</w:t>
            </w:r>
          </w:p>
        </w:tc>
        <w:tc>
          <w:tcPr>
            <w:tcW w:w="1985" w:type="dxa"/>
            <w:noWrap/>
            <w:vAlign w:val="center"/>
          </w:tcPr>
          <w:p w14:paraId="30E32162"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373</w:t>
            </w:r>
          </w:p>
        </w:tc>
        <w:tc>
          <w:tcPr>
            <w:tcW w:w="1843" w:type="dxa"/>
            <w:tcBorders>
              <w:top w:val="nil"/>
              <w:left w:val="nil"/>
              <w:bottom w:val="single" w:sz="4" w:space="0" w:color="auto"/>
              <w:right w:val="single" w:sz="4" w:space="0" w:color="auto"/>
            </w:tcBorders>
            <w:shd w:val="clear" w:color="auto" w:fill="auto"/>
            <w:noWrap/>
            <w:vAlign w:val="center"/>
          </w:tcPr>
          <w:p w14:paraId="14847908"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478</w:t>
            </w:r>
          </w:p>
        </w:tc>
      </w:tr>
      <w:tr w:rsidR="004818F0" w:rsidRPr="00846EB4" w14:paraId="43D62A71"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1367E2B"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12930F84"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2EC6F0E7"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1149F5E"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2F329DA2"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r>
      <w:tr w:rsidR="004818F0" w:rsidRPr="00846EB4" w14:paraId="51616C1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A26FBAF"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149218C2"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722</w:t>
            </w:r>
          </w:p>
        </w:tc>
        <w:tc>
          <w:tcPr>
            <w:tcW w:w="1842" w:type="dxa"/>
            <w:tcBorders>
              <w:top w:val="single" w:sz="4" w:space="0" w:color="auto"/>
              <w:left w:val="single" w:sz="4" w:space="0" w:color="auto"/>
              <w:bottom w:val="single" w:sz="4" w:space="0" w:color="auto"/>
              <w:right w:val="single" w:sz="4" w:space="0" w:color="auto"/>
            </w:tcBorders>
            <w:noWrap/>
            <w:vAlign w:val="center"/>
          </w:tcPr>
          <w:p w14:paraId="43CC7616"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897</w:t>
            </w:r>
          </w:p>
        </w:tc>
        <w:tc>
          <w:tcPr>
            <w:tcW w:w="1985" w:type="dxa"/>
            <w:noWrap/>
            <w:vAlign w:val="center"/>
          </w:tcPr>
          <w:p w14:paraId="15DAF8E5"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14</w:t>
            </w:r>
          </w:p>
        </w:tc>
        <w:tc>
          <w:tcPr>
            <w:tcW w:w="1843" w:type="dxa"/>
            <w:tcBorders>
              <w:top w:val="single" w:sz="4" w:space="0" w:color="auto"/>
              <w:left w:val="single" w:sz="4" w:space="0" w:color="auto"/>
              <w:bottom w:val="single" w:sz="4" w:space="0" w:color="auto"/>
              <w:right w:val="single" w:sz="4" w:space="0" w:color="auto"/>
            </w:tcBorders>
            <w:noWrap/>
            <w:vAlign w:val="center"/>
          </w:tcPr>
          <w:p w14:paraId="0C8B26F0"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54</w:t>
            </w:r>
          </w:p>
        </w:tc>
      </w:tr>
      <w:tr w:rsidR="004818F0" w:rsidRPr="00846EB4" w14:paraId="3315D6E6"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17BF929"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Two-tone</w:t>
            </w:r>
            <w:r w:rsidRPr="00846EB4">
              <w:rPr>
                <w:rFonts w:ascii="Arial" w:eastAsia="等线" w:hAnsi="Arial"/>
                <w:sz w:val="18"/>
                <w:lang w:val="en-US"/>
              </w:rPr>
              <w:t xml:space="preserve"> 3</w:t>
            </w:r>
            <w:r w:rsidRPr="00846EB4">
              <w:rPr>
                <w:rFonts w:ascii="Arial" w:eastAsia="等线" w:hAnsi="Arial"/>
                <w:sz w:val="18"/>
                <w:vertAlign w:val="superscript"/>
                <w:lang w:val="en-US"/>
              </w:rPr>
              <w:t>rd</w:t>
            </w:r>
            <w:r w:rsidRPr="00846EB4">
              <w:rPr>
                <w:rFonts w:ascii="Arial" w:eastAsia="等线" w:hAnsi="Arial"/>
                <w:sz w:val="18"/>
                <w:lang w:val="en-US"/>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2C124EB8"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5562C4DB"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4926E17F"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73A59A1A"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r>
      <w:tr w:rsidR="004818F0" w:rsidRPr="00846EB4" w14:paraId="3300B8D2"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67E20E58"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664D292C"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083</w:t>
            </w:r>
          </w:p>
        </w:tc>
        <w:tc>
          <w:tcPr>
            <w:tcW w:w="1842" w:type="dxa"/>
            <w:tcBorders>
              <w:top w:val="single" w:sz="4" w:space="0" w:color="auto"/>
              <w:left w:val="single" w:sz="4" w:space="0" w:color="auto"/>
              <w:bottom w:val="single" w:sz="4" w:space="0" w:color="auto"/>
              <w:right w:val="single" w:sz="4" w:space="0" w:color="auto"/>
            </w:tcBorders>
            <w:noWrap/>
            <w:vAlign w:val="center"/>
          </w:tcPr>
          <w:p w14:paraId="393169B5"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258</w:t>
            </w:r>
          </w:p>
        </w:tc>
        <w:tc>
          <w:tcPr>
            <w:tcW w:w="1985" w:type="dxa"/>
            <w:noWrap/>
            <w:vAlign w:val="center"/>
          </w:tcPr>
          <w:p w14:paraId="37B10DBC"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036</w:t>
            </w:r>
          </w:p>
        </w:tc>
        <w:tc>
          <w:tcPr>
            <w:tcW w:w="1843" w:type="dxa"/>
            <w:tcBorders>
              <w:top w:val="single" w:sz="4" w:space="0" w:color="auto"/>
              <w:left w:val="single" w:sz="4" w:space="0" w:color="auto"/>
              <w:bottom w:val="single" w:sz="4" w:space="0" w:color="auto"/>
              <w:right w:val="single" w:sz="4" w:space="0" w:color="auto"/>
            </w:tcBorders>
            <w:noWrap/>
            <w:vAlign w:val="center"/>
          </w:tcPr>
          <w:p w14:paraId="1E68BBFE"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176</w:t>
            </w:r>
          </w:p>
        </w:tc>
      </w:tr>
      <w:tr w:rsidR="004818F0" w:rsidRPr="00846EB4" w14:paraId="0771498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DBF16F2"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6E026C4"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03C19C6"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5CB5A256"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F219C2D"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r>
      <w:tr w:rsidR="004818F0" w:rsidRPr="00846EB4" w14:paraId="3CFAFBE6"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01DCDEE"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IMD</w:t>
            </w:r>
            <w:r w:rsidRPr="00846EB4">
              <w:rPr>
                <w:rFonts w:ascii="Arial" w:eastAsia="等线" w:hAnsi="Arial"/>
                <w:sz w:val="18"/>
                <w:lang w:val="en-US"/>
              </w:rPr>
              <w:t xml:space="preserve">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271E4CD"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432</w:t>
            </w:r>
          </w:p>
        </w:tc>
        <w:tc>
          <w:tcPr>
            <w:tcW w:w="1842" w:type="dxa"/>
            <w:tcBorders>
              <w:top w:val="single" w:sz="4" w:space="0" w:color="auto"/>
              <w:left w:val="single" w:sz="4" w:space="0" w:color="auto"/>
              <w:bottom w:val="single" w:sz="4" w:space="0" w:color="auto"/>
              <w:right w:val="single" w:sz="4" w:space="0" w:color="auto"/>
            </w:tcBorders>
            <w:noWrap/>
            <w:vAlign w:val="center"/>
          </w:tcPr>
          <w:p w14:paraId="56634EEF"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677</w:t>
            </w:r>
          </w:p>
        </w:tc>
        <w:tc>
          <w:tcPr>
            <w:tcW w:w="1985" w:type="dxa"/>
            <w:noWrap/>
            <w:vAlign w:val="center"/>
          </w:tcPr>
          <w:p w14:paraId="3AD80516"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09</w:t>
            </w:r>
          </w:p>
        </w:tc>
        <w:tc>
          <w:tcPr>
            <w:tcW w:w="1843" w:type="dxa"/>
            <w:tcBorders>
              <w:top w:val="single" w:sz="4" w:space="0" w:color="auto"/>
              <w:left w:val="single" w:sz="4" w:space="0" w:color="auto"/>
              <w:bottom w:val="single" w:sz="4" w:space="0" w:color="auto"/>
              <w:right w:val="single" w:sz="4" w:space="0" w:color="auto"/>
            </w:tcBorders>
            <w:noWrap/>
            <w:vAlign w:val="center"/>
          </w:tcPr>
          <w:p w14:paraId="0C47E3CE"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84</w:t>
            </w:r>
          </w:p>
        </w:tc>
      </w:tr>
      <w:tr w:rsidR="004818F0" w:rsidRPr="00846EB4" w14:paraId="0D3BFF4E"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39E8AE3"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eastAsia="等线"/>
                <w:sz w:val="18"/>
                <w:lang w:eastAsia="zh-CN"/>
              </w:rPr>
              <w:t>Two-tone</w:t>
            </w:r>
            <w:r w:rsidRPr="00846EB4">
              <w:rPr>
                <w:rFonts w:eastAsia="等线"/>
                <w:sz w:val="18"/>
                <w:lang w:val="en-US"/>
              </w:rPr>
              <w:t xml:space="preserve"> </w:t>
            </w:r>
            <w:r w:rsidRPr="00846EB4">
              <w:rPr>
                <w:rFonts w:eastAsia="等线"/>
                <w:sz w:val="18"/>
                <w:lang w:val="en-US" w:eastAsia="ja-JP"/>
              </w:rPr>
              <w:t>4</w:t>
            </w:r>
            <w:r w:rsidRPr="00846EB4">
              <w:rPr>
                <w:rFonts w:eastAsia="等线"/>
                <w:sz w:val="18"/>
                <w:vertAlign w:val="superscript"/>
                <w:lang w:val="en-US" w:eastAsia="ja-JP"/>
              </w:rPr>
              <w:t>th</w:t>
            </w:r>
            <w:r w:rsidRPr="00846EB4">
              <w:rPr>
                <w:rFonts w:eastAsia="等线"/>
                <w:sz w:val="18"/>
                <w:lang w:val="en-US" w:eastAsia="ja-JP"/>
              </w:rPr>
              <w:t xml:space="preserve"> </w:t>
            </w:r>
            <w:r w:rsidRPr="00846EB4">
              <w:rPr>
                <w:rFonts w:eastAsia="等线"/>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7442E241"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+1*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4EED5DE"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198F820A"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17C6BB0"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|3*f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+ 1*f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r>
      <w:tr w:rsidR="004818F0" w:rsidRPr="00846EB4" w14:paraId="4A196789"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1BE07EF"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0243494C"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5</w:t>
            </w:r>
            <w:r>
              <w:rPr>
                <w:rFonts w:ascii="Arial" w:eastAsia="等线" w:hAnsi="Arial" w:cs="Arial"/>
                <w:color w:val="000000"/>
                <w:sz w:val="18"/>
                <w:szCs w:val="18"/>
                <w:lang w:val="en-US" w:eastAsia="zh-CN"/>
              </w:rPr>
              <w:t>793</w:t>
            </w:r>
          </w:p>
        </w:tc>
        <w:tc>
          <w:tcPr>
            <w:tcW w:w="1842" w:type="dxa"/>
            <w:tcBorders>
              <w:top w:val="single" w:sz="4" w:space="0" w:color="auto"/>
              <w:left w:val="single" w:sz="4" w:space="0" w:color="auto"/>
              <w:bottom w:val="single" w:sz="4" w:space="0" w:color="auto"/>
              <w:right w:val="single" w:sz="4" w:space="0" w:color="auto"/>
            </w:tcBorders>
            <w:noWrap/>
            <w:vAlign w:val="center"/>
          </w:tcPr>
          <w:p w14:paraId="6A5FAA8B"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038</w:t>
            </w:r>
          </w:p>
        </w:tc>
        <w:tc>
          <w:tcPr>
            <w:tcW w:w="1985" w:type="dxa"/>
            <w:tcBorders>
              <w:top w:val="single" w:sz="4" w:space="0" w:color="auto"/>
            </w:tcBorders>
            <w:noWrap/>
            <w:vAlign w:val="center"/>
          </w:tcPr>
          <w:p w14:paraId="731E90B4"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699</w:t>
            </w:r>
          </w:p>
        </w:tc>
        <w:tc>
          <w:tcPr>
            <w:tcW w:w="1843" w:type="dxa"/>
            <w:tcBorders>
              <w:top w:val="single" w:sz="4" w:space="0" w:color="auto"/>
              <w:left w:val="single" w:sz="4" w:space="0" w:color="auto"/>
              <w:bottom w:val="single" w:sz="4" w:space="0" w:color="auto"/>
              <w:right w:val="single" w:sz="4" w:space="0" w:color="auto"/>
            </w:tcBorders>
            <w:noWrap/>
            <w:vAlign w:val="center"/>
          </w:tcPr>
          <w:p w14:paraId="76A2440C"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874</w:t>
            </w:r>
          </w:p>
        </w:tc>
      </w:tr>
      <w:tr w:rsidR="004818F0" w:rsidRPr="00846EB4" w14:paraId="5EE925A0"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BA5D141" w14:textId="77777777" w:rsidR="004818F0" w:rsidRPr="00846EB4" w:rsidRDefault="004818F0" w:rsidP="00534960">
            <w:pPr>
              <w:spacing w:after="0"/>
              <w:rPr>
                <w:rFonts w:ascii="Arial" w:eastAsia="等线" w:hAnsi="Arial"/>
                <w:sz w:val="18"/>
                <w:lang w:val="en-US"/>
              </w:rPr>
            </w:pPr>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4</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33598654"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0C830495"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19538739"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47746F0"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+2* 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r>
      <w:tr w:rsidR="004818F0" w:rsidRPr="00846EB4" w14:paraId="49F86B91"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1554D0F" w14:textId="77777777" w:rsidR="004818F0" w:rsidRPr="00846EB4" w:rsidRDefault="004818F0" w:rsidP="00534960">
            <w:pPr>
              <w:spacing w:after="0"/>
              <w:rPr>
                <w:rFonts w:ascii="Arial" w:eastAsia="等线" w:hAnsi="Arial"/>
                <w:sz w:val="18"/>
                <w:lang w:val="en-US"/>
              </w:rPr>
            </w:pPr>
            <w:r w:rsidRPr="00846EB4">
              <w:rPr>
                <w:rFonts w:ascii="Arial" w:eastAsia="等线" w:hAnsi="Arial"/>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079FB70"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024</w:t>
            </w:r>
          </w:p>
        </w:tc>
        <w:tc>
          <w:tcPr>
            <w:tcW w:w="1842" w:type="dxa"/>
            <w:tcBorders>
              <w:top w:val="single" w:sz="4" w:space="0" w:color="auto"/>
              <w:left w:val="single" w:sz="4" w:space="0" w:color="auto"/>
              <w:bottom w:val="single" w:sz="4" w:space="0" w:color="auto"/>
              <w:right w:val="single" w:sz="4" w:space="0" w:color="auto"/>
            </w:tcBorders>
            <w:noWrap/>
            <w:vAlign w:val="center"/>
          </w:tcPr>
          <w:p w14:paraId="52AFBA00"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2</w:t>
            </w:r>
            <w:r>
              <w:rPr>
                <w:rFonts w:ascii="Arial" w:eastAsia="等线" w:hAnsi="Arial" w:cs="Arial"/>
                <w:color w:val="000000"/>
                <w:sz w:val="18"/>
                <w:szCs w:val="18"/>
                <w:lang w:val="en-US" w:eastAsia="zh-CN"/>
              </w:rPr>
              <w:t>234</w:t>
            </w:r>
          </w:p>
        </w:tc>
        <w:tc>
          <w:tcPr>
            <w:tcW w:w="1985" w:type="dxa"/>
            <w:tcBorders>
              <w:bottom w:val="single" w:sz="4" w:space="0" w:color="auto"/>
            </w:tcBorders>
            <w:noWrap/>
            <w:vAlign w:val="center"/>
          </w:tcPr>
          <w:p w14:paraId="3A7F6253"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746</w:t>
            </w:r>
          </w:p>
        </w:tc>
        <w:tc>
          <w:tcPr>
            <w:tcW w:w="1843" w:type="dxa"/>
            <w:tcBorders>
              <w:top w:val="single" w:sz="4" w:space="0" w:color="auto"/>
              <w:left w:val="single" w:sz="4" w:space="0" w:color="auto"/>
              <w:bottom w:val="single" w:sz="4" w:space="0" w:color="auto"/>
              <w:right w:val="single" w:sz="4" w:space="0" w:color="auto"/>
            </w:tcBorders>
            <w:noWrap/>
            <w:vAlign w:val="center"/>
          </w:tcPr>
          <w:p w14:paraId="43EBD934"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956</w:t>
            </w:r>
          </w:p>
        </w:tc>
      </w:tr>
      <w:tr w:rsidR="004818F0" w:rsidRPr="00846EB4" w14:paraId="1A1A6835"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A43850C"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B54025C"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0EB7DEF"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354AECB4"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66775AF"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r>
      <w:tr w:rsidR="004818F0" w:rsidRPr="00846EB4" w14:paraId="78B1C7E6"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21C847C"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val="en-US"/>
              </w:rPr>
              <w:t xml:space="preserve">IMD </w:t>
            </w:r>
            <w:r w:rsidRPr="00846EB4">
              <w:rPr>
                <w:rFonts w:ascii="Arial" w:eastAsia="等线" w:hAnsi="Arial"/>
                <w:sz w:val="18"/>
                <w:lang w:eastAsia="zh-CN"/>
              </w:rPr>
              <w:t>frequency</w:t>
            </w:r>
            <w:r w:rsidRPr="00846EB4">
              <w:rPr>
                <w:rFonts w:ascii="Arial" w:eastAsia="等线" w:hAnsi="Arial"/>
                <w:sz w:val="18"/>
                <w:lang w:val="en-US"/>
              </w:rPr>
              <w:t xml:space="preserve">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1B134A9D"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8</w:t>
            </w:r>
            <w:r>
              <w:rPr>
                <w:rFonts w:ascii="Arial" w:eastAsia="等线" w:hAnsi="Arial" w:cs="Arial"/>
                <w:color w:val="000000"/>
                <w:sz w:val="18"/>
                <w:szCs w:val="18"/>
                <w:lang w:val="en-US" w:eastAsia="zh-CN"/>
              </w:rPr>
              <w:t>72</w:t>
            </w:r>
          </w:p>
        </w:tc>
        <w:tc>
          <w:tcPr>
            <w:tcW w:w="1842" w:type="dxa"/>
            <w:tcBorders>
              <w:top w:val="single" w:sz="4" w:space="0" w:color="auto"/>
              <w:left w:val="single" w:sz="4" w:space="0" w:color="auto"/>
              <w:bottom w:val="single" w:sz="4" w:space="0" w:color="auto"/>
              <w:right w:val="single" w:sz="4" w:space="0" w:color="auto"/>
            </w:tcBorders>
            <w:noWrap/>
            <w:vAlign w:val="center"/>
          </w:tcPr>
          <w:p w14:paraId="4E221A0A"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082</w:t>
            </w:r>
          </w:p>
        </w:tc>
        <w:tc>
          <w:tcPr>
            <w:tcW w:w="1985" w:type="dxa"/>
            <w:noWrap/>
            <w:vAlign w:val="center"/>
          </w:tcPr>
          <w:p w14:paraId="0D4DDA89"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142</w:t>
            </w:r>
          </w:p>
        </w:tc>
        <w:tc>
          <w:tcPr>
            <w:tcW w:w="1843" w:type="dxa"/>
            <w:tcBorders>
              <w:top w:val="single" w:sz="4" w:space="0" w:color="auto"/>
              <w:left w:val="single" w:sz="4" w:space="0" w:color="auto"/>
              <w:bottom w:val="single" w:sz="4" w:space="0" w:color="auto"/>
              <w:right w:val="single" w:sz="4" w:space="0" w:color="auto"/>
            </w:tcBorders>
            <w:noWrap/>
            <w:vAlign w:val="center"/>
          </w:tcPr>
          <w:p w14:paraId="7EC578A2"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6</w:t>
            </w:r>
            <w:r>
              <w:rPr>
                <w:rFonts w:ascii="Arial" w:eastAsia="等线" w:hAnsi="Arial" w:cs="Arial"/>
                <w:color w:val="000000"/>
                <w:sz w:val="18"/>
                <w:szCs w:val="18"/>
                <w:lang w:val="en-US" w:eastAsia="zh-CN"/>
              </w:rPr>
              <w:t>457</w:t>
            </w:r>
          </w:p>
        </w:tc>
      </w:tr>
      <w:tr w:rsidR="004818F0" w:rsidRPr="00846EB4" w14:paraId="0DCDDA2F"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74EB5DE" w14:textId="77777777" w:rsidR="004818F0" w:rsidRPr="00846EB4" w:rsidRDefault="004818F0" w:rsidP="00534960">
            <w:pPr>
              <w:spacing w:after="0"/>
              <w:rPr>
                <w:rFonts w:ascii="Arial" w:eastAsia="等线" w:hAnsi="Arial"/>
                <w:sz w:val="18"/>
                <w:lang w:val="en-US"/>
              </w:rPr>
            </w:pPr>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01A3F479"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09E66BE0"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67C52067"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0790552" w14:textId="77777777" w:rsidR="004818F0" w:rsidRPr="00846EB4" w:rsidRDefault="004818F0" w:rsidP="00534960">
            <w:pPr>
              <w:spacing w:after="0"/>
              <w:jc w:val="center"/>
              <w:rPr>
                <w:rFonts w:ascii="Arial" w:eastAsia="等线" w:hAnsi="Arial" w:cs="Arial"/>
                <w:color w:val="000000"/>
                <w:sz w:val="18"/>
                <w:szCs w:val="18"/>
                <w:lang w:val="en-US" w:eastAsia="zh-CN"/>
              </w:rPr>
            </w:pPr>
            <w:r w:rsidRPr="00846EB4">
              <w:rPr>
                <w:rFonts w:ascii="Arial" w:eastAsia="等线" w:hAnsi="Arial" w:cs="Arial"/>
                <w:sz w:val="18"/>
                <w:lang w:val="en-US"/>
              </w:rPr>
              <w:t>|f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+ 4*f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r>
      <w:tr w:rsidR="004818F0" w:rsidRPr="00846EB4" w14:paraId="07BAC573"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D37E3D0" w14:textId="77777777" w:rsidR="004818F0" w:rsidRPr="00846EB4" w:rsidRDefault="004818F0" w:rsidP="00534960">
            <w:pPr>
              <w:spacing w:after="0"/>
              <w:rPr>
                <w:rFonts w:ascii="Arial" w:eastAsia="等线" w:hAnsi="Arial"/>
                <w:sz w:val="18"/>
                <w:lang w:val="en-US"/>
              </w:rPr>
            </w:pPr>
            <w:r w:rsidRPr="00846EB4">
              <w:rPr>
                <w:rFonts w:ascii="Arial" w:eastAsia="等线" w:hAnsi="Arial"/>
                <w:sz w:val="18"/>
                <w:lang w:eastAsia="zh-CN"/>
              </w:rPr>
              <w:t>IMD</w:t>
            </w:r>
            <w:r w:rsidRPr="00846EB4">
              <w:rPr>
                <w:rFonts w:ascii="Arial" w:eastAsia="等线" w:hAnsi="Arial"/>
                <w:sz w:val="18"/>
                <w:lang w:val="en-US"/>
              </w:rPr>
              <w:t xml:space="preserve">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542B78E1"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362</w:t>
            </w:r>
          </w:p>
        </w:tc>
        <w:tc>
          <w:tcPr>
            <w:tcW w:w="1842" w:type="dxa"/>
            <w:tcBorders>
              <w:top w:val="single" w:sz="4" w:space="0" w:color="auto"/>
              <w:left w:val="single" w:sz="4" w:space="0" w:color="auto"/>
              <w:bottom w:val="single" w:sz="4" w:space="0" w:color="auto"/>
              <w:right w:val="single" w:sz="4" w:space="0" w:color="auto"/>
            </w:tcBorders>
            <w:noWrap/>
            <w:vAlign w:val="center"/>
          </w:tcPr>
          <w:p w14:paraId="22C9332C"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572</w:t>
            </w:r>
          </w:p>
        </w:tc>
        <w:tc>
          <w:tcPr>
            <w:tcW w:w="1985" w:type="dxa"/>
            <w:tcBorders>
              <w:top w:val="single" w:sz="4" w:space="0" w:color="auto"/>
            </w:tcBorders>
            <w:noWrap/>
            <w:vAlign w:val="center"/>
          </w:tcPr>
          <w:p w14:paraId="1BBCD3E3"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503</w:t>
            </w:r>
          </w:p>
        </w:tc>
        <w:tc>
          <w:tcPr>
            <w:tcW w:w="1843" w:type="dxa"/>
            <w:tcBorders>
              <w:top w:val="single" w:sz="4" w:space="0" w:color="auto"/>
              <w:left w:val="single" w:sz="4" w:space="0" w:color="auto"/>
              <w:bottom w:val="single" w:sz="4" w:space="0" w:color="auto"/>
              <w:right w:val="single" w:sz="4" w:space="0" w:color="auto"/>
            </w:tcBorders>
            <w:noWrap/>
            <w:vAlign w:val="center"/>
          </w:tcPr>
          <w:p w14:paraId="36196815"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7</w:t>
            </w:r>
            <w:r>
              <w:rPr>
                <w:rFonts w:ascii="Arial" w:eastAsia="等线" w:hAnsi="Arial" w:cs="Arial"/>
                <w:color w:val="000000"/>
                <w:sz w:val="18"/>
                <w:szCs w:val="18"/>
                <w:lang w:val="en-US" w:eastAsia="zh-CN"/>
              </w:rPr>
              <w:t>818</w:t>
            </w:r>
          </w:p>
        </w:tc>
      </w:tr>
      <w:tr w:rsidR="004818F0" w:rsidRPr="00846EB4" w14:paraId="7549BECB"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3357BC2"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55D9970B"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7846B79"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4E1BB8B4"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889B0A1"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r>
      <w:tr w:rsidR="004818F0" w:rsidRPr="00846EB4" w14:paraId="0C9EC7F4"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9295554"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eastAsia="等线"/>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1BB3A6E"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326</w:t>
            </w:r>
          </w:p>
        </w:tc>
        <w:tc>
          <w:tcPr>
            <w:tcW w:w="1842" w:type="dxa"/>
            <w:tcBorders>
              <w:top w:val="single" w:sz="4" w:space="0" w:color="auto"/>
              <w:left w:val="single" w:sz="4" w:space="0" w:color="auto"/>
              <w:bottom w:val="single" w:sz="4" w:space="0" w:color="auto"/>
              <w:right w:val="single" w:sz="4" w:space="0" w:color="auto"/>
            </w:tcBorders>
            <w:noWrap/>
            <w:vAlign w:val="center"/>
          </w:tcPr>
          <w:p w14:paraId="76BD494D"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1</w:t>
            </w:r>
            <w:r>
              <w:rPr>
                <w:rFonts w:ascii="Arial" w:eastAsia="等线" w:hAnsi="Arial" w:cs="Arial"/>
                <w:color w:val="000000"/>
                <w:sz w:val="18"/>
                <w:szCs w:val="18"/>
                <w:lang w:val="en-US" w:eastAsia="zh-CN"/>
              </w:rPr>
              <w:t>571</w:t>
            </w:r>
          </w:p>
        </w:tc>
        <w:tc>
          <w:tcPr>
            <w:tcW w:w="1985" w:type="dxa"/>
            <w:noWrap/>
            <w:vAlign w:val="center"/>
          </w:tcPr>
          <w:p w14:paraId="56B209C7"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3</w:t>
            </w:r>
            <w:r>
              <w:rPr>
                <w:rFonts w:ascii="Arial" w:eastAsia="等线" w:hAnsi="Arial" w:cs="Arial"/>
                <w:color w:val="000000"/>
                <w:sz w:val="18"/>
                <w:szCs w:val="18"/>
                <w:lang w:val="en-US" w:eastAsia="zh-CN"/>
              </w:rPr>
              <w:t>734</w:t>
            </w:r>
          </w:p>
        </w:tc>
        <w:tc>
          <w:tcPr>
            <w:tcW w:w="1843" w:type="dxa"/>
            <w:tcBorders>
              <w:top w:val="single" w:sz="4" w:space="0" w:color="auto"/>
              <w:left w:val="single" w:sz="4" w:space="0" w:color="auto"/>
              <w:bottom w:val="single" w:sz="4" w:space="0" w:color="auto"/>
              <w:right w:val="single" w:sz="4" w:space="0" w:color="auto"/>
            </w:tcBorders>
            <w:noWrap/>
            <w:vAlign w:val="center"/>
          </w:tcPr>
          <w:p w14:paraId="072E0C69" w14:textId="77777777" w:rsidR="004818F0" w:rsidRPr="00846EB4" w:rsidRDefault="004818F0" w:rsidP="00534960">
            <w:pPr>
              <w:spacing w:after="0"/>
              <w:jc w:val="center"/>
              <w:rPr>
                <w:rFonts w:ascii="Arial" w:eastAsia="等线" w:hAnsi="Arial" w:cs="Arial"/>
                <w:color w:val="000000"/>
                <w:sz w:val="18"/>
                <w:szCs w:val="18"/>
                <w:lang w:val="en-US" w:eastAsia="zh-CN"/>
              </w:rPr>
            </w:pPr>
            <w:r>
              <w:rPr>
                <w:rFonts w:ascii="Arial" w:eastAsia="等线" w:hAnsi="Arial" w:cs="Arial" w:hint="eastAsia"/>
                <w:color w:val="000000"/>
                <w:sz w:val="18"/>
                <w:szCs w:val="18"/>
                <w:lang w:val="en-US" w:eastAsia="zh-CN"/>
              </w:rPr>
              <w:t>4</w:t>
            </w:r>
            <w:r>
              <w:rPr>
                <w:rFonts w:ascii="Arial" w:eastAsia="等线" w:hAnsi="Arial" w:cs="Arial"/>
                <w:color w:val="000000"/>
                <w:sz w:val="18"/>
                <w:szCs w:val="18"/>
                <w:lang w:val="en-US" w:eastAsia="zh-CN"/>
              </w:rPr>
              <w:t>014</w:t>
            </w:r>
          </w:p>
        </w:tc>
      </w:tr>
      <w:tr w:rsidR="004818F0" w:rsidRPr="00846EB4" w14:paraId="5B685334"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2698AC5" w14:textId="77777777" w:rsidR="004818F0" w:rsidRPr="00846EB4" w:rsidRDefault="004818F0" w:rsidP="00534960">
            <w:pPr>
              <w:spacing w:after="0"/>
              <w:rPr>
                <w:rFonts w:ascii="Arial" w:eastAsia="等线" w:hAnsi="Arial" w:cs="Arial"/>
                <w:color w:val="000000"/>
                <w:sz w:val="18"/>
                <w:szCs w:val="18"/>
                <w:lang w:val="en-US" w:eastAsia="ja-JP"/>
              </w:rPr>
            </w:pPr>
            <w:r w:rsidRPr="00846EB4">
              <w:rPr>
                <w:rFonts w:ascii="Arial" w:eastAsia="等线" w:hAnsi="Arial"/>
                <w:sz w:val="18"/>
                <w:lang w:eastAsia="zh-CN"/>
              </w:rPr>
              <w:t>Two-tone</w:t>
            </w:r>
            <w:r w:rsidRPr="00846EB4">
              <w:rPr>
                <w:rFonts w:ascii="Arial" w:eastAsia="等线" w:hAnsi="Arial"/>
                <w:sz w:val="18"/>
                <w:lang w:val="en-US"/>
              </w:rPr>
              <w:t xml:space="preserve"> </w:t>
            </w:r>
            <w:r w:rsidRPr="00846EB4">
              <w:rPr>
                <w:rFonts w:ascii="Arial" w:eastAsia="等线" w:hAnsi="Arial"/>
                <w:sz w:val="18"/>
                <w:lang w:val="en-US" w:eastAsia="ja-JP"/>
              </w:rPr>
              <w:t>5</w:t>
            </w:r>
            <w:r w:rsidRPr="00846EB4">
              <w:rPr>
                <w:rFonts w:ascii="Arial" w:eastAsia="等线" w:hAnsi="Arial"/>
                <w:sz w:val="18"/>
                <w:vertAlign w:val="superscript"/>
                <w:lang w:val="en-US" w:eastAsia="ja-JP"/>
              </w:rPr>
              <w:t>th</w:t>
            </w:r>
            <w:r w:rsidRPr="00846EB4">
              <w:rPr>
                <w:rFonts w:ascii="Arial" w:eastAsia="等线" w:hAnsi="Arial"/>
                <w:sz w:val="18"/>
                <w:lang w:val="en-US" w:eastAsia="ja-JP"/>
              </w:rPr>
              <w:t xml:space="preserve"> </w:t>
            </w:r>
            <w:r w:rsidRPr="00846EB4">
              <w:rPr>
                <w:rFonts w:ascii="Arial" w:eastAsia="等线" w:hAnsi="Arial"/>
                <w:sz w:val="18"/>
                <w:lang w:val="en-US"/>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5FD8B12"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y_low</w:t>
            </w:r>
            <w:r w:rsidRPr="00846EB4">
              <w:rPr>
                <w:rFonts w:ascii="Arial" w:eastAsia="等线" w:hAnsi="Arial" w:cs="Arial"/>
                <w:sz w:val="18"/>
                <w:lang w:val="en-US"/>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ACD13C5"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x_high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y_high</w:t>
            </w:r>
            <w:r w:rsidRPr="00846EB4">
              <w:rPr>
                <w:rFonts w:ascii="Arial" w:eastAsia="等线" w:hAnsi="Arial" w:cs="Arial"/>
                <w:sz w:val="18"/>
                <w:lang w:val="en-US"/>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387C4B6D"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y_low</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x_low</w:t>
            </w:r>
            <w:r w:rsidRPr="00846EB4">
              <w:rPr>
                <w:rFonts w:ascii="Arial" w:eastAsia="等线" w:hAnsi="Arial" w:cs="Arial"/>
                <w:sz w:val="18"/>
                <w:lang w:val="en-US"/>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3666CCB" w14:textId="77777777" w:rsidR="004818F0" w:rsidRPr="00846EB4" w:rsidRDefault="004818F0" w:rsidP="00534960">
            <w:pPr>
              <w:spacing w:after="0"/>
              <w:jc w:val="center"/>
              <w:rPr>
                <w:rFonts w:ascii="Arial" w:eastAsia="等线" w:hAnsi="Arial" w:cs="Arial"/>
                <w:color w:val="000000"/>
                <w:sz w:val="18"/>
                <w:szCs w:val="18"/>
                <w:lang w:val="en-US" w:eastAsia="ja-JP"/>
              </w:rPr>
            </w:pPr>
            <w:r w:rsidRPr="00846EB4">
              <w:rPr>
                <w:rFonts w:ascii="Arial" w:eastAsia="等线" w:hAnsi="Arial" w:cs="Arial"/>
                <w:sz w:val="18"/>
                <w:lang w:val="en-US"/>
              </w:rPr>
              <w:t>|2*f</w:t>
            </w:r>
            <w:r w:rsidRPr="00846EB4">
              <w:rPr>
                <w:rFonts w:ascii="Arial" w:eastAsia="等线" w:hAnsi="Arial" w:cs="Arial"/>
                <w:sz w:val="18"/>
                <w:vertAlign w:val="subscript"/>
                <w:lang w:val="en-US"/>
              </w:rPr>
              <w:t>y_high</w:t>
            </w:r>
            <w:r w:rsidRPr="00846EB4">
              <w:rPr>
                <w:rFonts w:ascii="Arial" w:eastAsia="等线" w:hAnsi="Arial" w:cs="Arial"/>
                <w:sz w:val="18"/>
                <w:lang w:val="en-US"/>
              </w:rPr>
              <w:t xml:space="preserve"> + 3*f</w:t>
            </w:r>
            <w:r w:rsidRPr="00846EB4">
              <w:rPr>
                <w:rFonts w:ascii="Arial" w:eastAsia="等线" w:hAnsi="Arial" w:cs="Arial"/>
                <w:sz w:val="18"/>
                <w:vertAlign w:val="subscript"/>
                <w:lang w:val="en-US"/>
              </w:rPr>
              <w:t>x_high</w:t>
            </w:r>
            <w:r w:rsidRPr="00846EB4">
              <w:rPr>
                <w:rFonts w:ascii="Arial" w:eastAsia="等线" w:hAnsi="Arial" w:cs="Arial"/>
                <w:sz w:val="18"/>
                <w:lang w:val="en-US"/>
              </w:rPr>
              <w:t>|</w:t>
            </w:r>
          </w:p>
        </w:tc>
      </w:tr>
      <w:tr w:rsidR="004818F0" w:rsidRPr="00846EB4" w14:paraId="4212F049" w14:textId="77777777" w:rsidTr="00534960">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C4CD937" w14:textId="77777777" w:rsidR="004818F0" w:rsidRPr="00846EB4" w:rsidRDefault="004818F0" w:rsidP="00534960">
            <w:pPr>
              <w:spacing w:after="0"/>
              <w:rPr>
                <w:rFonts w:ascii="Arial" w:eastAsia="等线" w:hAnsi="Arial"/>
                <w:sz w:val="18"/>
                <w:lang w:eastAsia="zh-CN"/>
              </w:rPr>
            </w:pPr>
            <w:r w:rsidRPr="00846EB4">
              <w:rPr>
                <w:rFonts w:eastAsia="等线"/>
                <w:sz w:val="18"/>
                <w:lang w:val="en-US"/>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3B35FF54" w14:textId="77777777" w:rsidR="004818F0" w:rsidRPr="00846EB4" w:rsidRDefault="004818F0" w:rsidP="00534960">
            <w:pPr>
              <w:spacing w:after="0"/>
              <w:jc w:val="center"/>
              <w:rPr>
                <w:rFonts w:ascii="Arial" w:eastAsia="等线" w:hAnsi="Arial" w:cs="Arial"/>
                <w:sz w:val="18"/>
                <w:lang w:val="en-US" w:eastAsia="zh-CN"/>
              </w:rPr>
            </w:pPr>
            <w:r>
              <w:rPr>
                <w:rFonts w:ascii="Arial" w:eastAsia="等线" w:hAnsi="Arial" w:cs="Arial" w:hint="eastAsia"/>
                <w:sz w:val="18"/>
                <w:lang w:val="en-US" w:eastAsia="zh-CN"/>
              </w:rPr>
              <w:t>5</w:t>
            </w:r>
            <w:r>
              <w:rPr>
                <w:rFonts w:ascii="Arial" w:eastAsia="等线" w:hAnsi="Arial" w:cs="Arial"/>
                <w:sz w:val="18"/>
                <w:lang w:val="en-US" w:eastAsia="zh-CN"/>
              </w:rPr>
              <w:t>409</w:t>
            </w:r>
          </w:p>
        </w:tc>
        <w:tc>
          <w:tcPr>
            <w:tcW w:w="1842" w:type="dxa"/>
            <w:tcBorders>
              <w:top w:val="single" w:sz="4" w:space="0" w:color="auto"/>
              <w:left w:val="single" w:sz="4" w:space="0" w:color="auto"/>
              <w:bottom w:val="single" w:sz="4" w:space="0" w:color="auto"/>
              <w:right w:val="single" w:sz="4" w:space="0" w:color="auto"/>
            </w:tcBorders>
            <w:noWrap/>
            <w:vAlign w:val="center"/>
          </w:tcPr>
          <w:p w14:paraId="21910605" w14:textId="77777777" w:rsidR="004818F0" w:rsidRPr="00846EB4" w:rsidRDefault="004818F0" w:rsidP="00534960">
            <w:pPr>
              <w:spacing w:after="0"/>
              <w:jc w:val="center"/>
              <w:rPr>
                <w:rFonts w:ascii="Arial" w:eastAsia="等线" w:hAnsi="Arial" w:cs="Arial"/>
                <w:sz w:val="18"/>
                <w:lang w:val="en-US" w:eastAsia="zh-CN"/>
              </w:rPr>
            </w:pPr>
            <w:r>
              <w:rPr>
                <w:rFonts w:ascii="Arial" w:eastAsia="等线" w:hAnsi="Arial" w:cs="Arial" w:hint="eastAsia"/>
                <w:sz w:val="18"/>
                <w:lang w:val="en-US" w:eastAsia="zh-CN"/>
              </w:rPr>
              <w:t>5</w:t>
            </w:r>
            <w:r>
              <w:rPr>
                <w:rFonts w:ascii="Arial" w:eastAsia="等线" w:hAnsi="Arial" w:cs="Arial"/>
                <w:sz w:val="18"/>
                <w:lang w:val="en-US" w:eastAsia="zh-CN"/>
              </w:rPr>
              <w:t>654</w:t>
            </w:r>
          </w:p>
        </w:tc>
        <w:tc>
          <w:tcPr>
            <w:tcW w:w="1985" w:type="dxa"/>
            <w:tcBorders>
              <w:top w:val="single" w:sz="4" w:space="0" w:color="auto"/>
              <w:bottom w:val="single" w:sz="4" w:space="0" w:color="auto"/>
            </w:tcBorders>
            <w:noWrap/>
            <w:vAlign w:val="center"/>
          </w:tcPr>
          <w:p w14:paraId="53A0B2C0" w14:textId="77777777" w:rsidR="004818F0" w:rsidRPr="00846EB4" w:rsidRDefault="004818F0" w:rsidP="00534960">
            <w:pPr>
              <w:spacing w:after="0"/>
              <w:jc w:val="center"/>
              <w:rPr>
                <w:rFonts w:ascii="Arial" w:eastAsia="等线" w:hAnsi="Arial" w:cs="Arial"/>
                <w:sz w:val="18"/>
                <w:lang w:val="en-US" w:eastAsia="zh-CN"/>
              </w:rPr>
            </w:pPr>
            <w:r>
              <w:rPr>
                <w:rFonts w:ascii="Arial" w:eastAsia="等线" w:hAnsi="Arial" w:cs="Arial" w:hint="eastAsia"/>
                <w:sz w:val="18"/>
                <w:lang w:val="en-US" w:eastAsia="zh-CN"/>
              </w:rPr>
              <w:t>6</w:t>
            </w:r>
            <w:r>
              <w:rPr>
                <w:rFonts w:ascii="Arial" w:eastAsia="等线" w:hAnsi="Arial" w:cs="Arial"/>
                <w:sz w:val="18"/>
                <w:lang w:val="en-US" w:eastAsia="zh-CN"/>
              </w:rPr>
              <w:t>456</w:t>
            </w:r>
          </w:p>
        </w:tc>
        <w:tc>
          <w:tcPr>
            <w:tcW w:w="1843" w:type="dxa"/>
            <w:tcBorders>
              <w:top w:val="single" w:sz="4" w:space="0" w:color="auto"/>
              <w:left w:val="single" w:sz="4" w:space="0" w:color="auto"/>
              <w:bottom w:val="single" w:sz="4" w:space="0" w:color="auto"/>
              <w:right w:val="single" w:sz="4" w:space="0" w:color="auto"/>
            </w:tcBorders>
            <w:noWrap/>
            <w:vAlign w:val="center"/>
          </w:tcPr>
          <w:p w14:paraId="56F64DC9" w14:textId="77777777" w:rsidR="004818F0" w:rsidRPr="00846EB4" w:rsidRDefault="004818F0" w:rsidP="00534960">
            <w:pPr>
              <w:spacing w:after="0"/>
              <w:jc w:val="center"/>
              <w:rPr>
                <w:rFonts w:ascii="Arial" w:eastAsia="等线" w:hAnsi="Arial" w:cs="Arial"/>
                <w:sz w:val="18"/>
                <w:lang w:val="en-US" w:eastAsia="zh-CN"/>
              </w:rPr>
            </w:pPr>
            <w:r>
              <w:rPr>
                <w:rFonts w:ascii="Arial" w:eastAsia="等线" w:hAnsi="Arial" w:cs="Arial" w:hint="eastAsia"/>
                <w:sz w:val="18"/>
                <w:lang w:val="en-US" w:eastAsia="zh-CN"/>
              </w:rPr>
              <w:t>6</w:t>
            </w:r>
            <w:r>
              <w:rPr>
                <w:rFonts w:ascii="Arial" w:eastAsia="等线" w:hAnsi="Arial" w:cs="Arial"/>
                <w:sz w:val="18"/>
                <w:lang w:val="en-US" w:eastAsia="zh-CN"/>
              </w:rPr>
              <w:t>736</w:t>
            </w:r>
          </w:p>
        </w:tc>
      </w:tr>
    </w:tbl>
    <w:p w14:paraId="6B98F94F" w14:textId="77777777" w:rsidR="004818F0" w:rsidRPr="00846EB4" w:rsidRDefault="004818F0" w:rsidP="004818F0">
      <w:pPr>
        <w:rPr>
          <w:rFonts w:eastAsia="等线"/>
          <w:lang w:eastAsia="ko-KR"/>
        </w:rPr>
      </w:pPr>
    </w:p>
    <w:p w14:paraId="66A12EE7" w14:textId="77777777" w:rsidR="004818F0" w:rsidRPr="008818C4" w:rsidRDefault="004818F0" w:rsidP="004818F0">
      <w:pPr>
        <w:rPr>
          <w:lang w:eastAsia="ko-KR"/>
        </w:rPr>
      </w:pPr>
      <w:r w:rsidRPr="0019420D">
        <w:rPr>
          <w:lang w:eastAsia="ko-KR"/>
        </w:rPr>
        <w:t xml:space="preserve">Based on the </w:t>
      </w:r>
      <w:r w:rsidRPr="0019420D">
        <w:rPr>
          <w:lang w:val="en-US" w:eastAsia="zh-CN"/>
        </w:rPr>
        <w:t>t</w:t>
      </w:r>
      <w:r w:rsidRPr="0019420D">
        <w:rPr>
          <w:lang w:eastAsia="ko-KR"/>
        </w:rPr>
        <w:t xml:space="preserve">able above it can be seen that </w:t>
      </w:r>
      <w:r w:rsidRPr="00E31F1B">
        <w:rPr>
          <w:rFonts w:eastAsia="等线"/>
          <w:lang w:eastAsia="ko-KR"/>
        </w:rPr>
        <w:t>there is n</w:t>
      </w:r>
      <w:r>
        <w:rPr>
          <w:rFonts w:eastAsia="等线" w:hint="eastAsia"/>
          <w:lang w:eastAsia="zh-CN"/>
        </w:rPr>
        <w:t>o</w:t>
      </w:r>
      <w:r>
        <w:rPr>
          <w:rFonts w:eastAsia="等线"/>
          <w:lang w:eastAsia="ko-KR"/>
        </w:rPr>
        <w:t xml:space="preserve"> </w:t>
      </w:r>
      <w:r w:rsidRPr="0019420D">
        <w:rPr>
          <w:lang w:eastAsia="ko-KR"/>
        </w:rPr>
        <w:t>n</w:t>
      </w:r>
      <w:r>
        <w:rPr>
          <w:lang w:eastAsia="ko-KR"/>
        </w:rPr>
        <w:t>66</w:t>
      </w:r>
      <w:r w:rsidRPr="0019420D">
        <w:rPr>
          <w:lang w:eastAsia="ko-KR"/>
        </w:rPr>
        <w:t xml:space="preserve"> + n7</w:t>
      </w:r>
      <w:r>
        <w:rPr>
          <w:lang w:eastAsia="ko-KR"/>
        </w:rPr>
        <w:t>1</w:t>
      </w:r>
      <w:r w:rsidRPr="0019420D">
        <w:rPr>
          <w:lang w:eastAsia="ko-KR"/>
        </w:rPr>
        <w:t xml:space="preserve"> IMD may affect Rx frequencies of band n</w:t>
      </w:r>
      <w:r>
        <w:rPr>
          <w:lang w:eastAsia="ko-KR"/>
        </w:rPr>
        <w:t>29</w:t>
      </w:r>
      <w:r w:rsidRPr="0019420D">
        <w:rPr>
          <w:lang w:eastAsia="ko-KR"/>
        </w:rPr>
        <w:t>.</w:t>
      </w:r>
    </w:p>
    <w:p w14:paraId="509140A3" w14:textId="77777777" w:rsidR="004818F0" w:rsidRPr="0019420D" w:rsidRDefault="004818F0" w:rsidP="004818F0">
      <w:pPr>
        <w:pStyle w:val="affb"/>
        <w:rPr>
          <w:lang w:eastAsia="ko-KR"/>
        </w:rPr>
      </w:pPr>
    </w:p>
    <w:p w14:paraId="6F699C8E" w14:textId="297F795D" w:rsidR="004818F0" w:rsidRPr="00C23DD6" w:rsidRDefault="004818F0" w:rsidP="004818F0">
      <w:pPr>
        <w:pStyle w:val="41"/>
      </w:pPr>
      <w:bookmarkStart w:id="693" w:name="_Toc144251731"/>
      <w:r w:rsidRPr="00C23DD6">
        <w:t>5.66.2.2</w:t>
      </w:r>
      <w:r w:rsidRPr="00C23DD6">
        <w:tab/>
        <w:t>REFSENS requirements</w:t>
      </w:r>
      <w:bookmarkEnd w:id="693"/>
    </w:p>
    <w:p w14:paraId="41A7F0A4" w14:textId="573B5517" w:rsidR="004818F0" w:rsidRPr="00227DDF" w:rsidRDefault="004818F0" w:rsidP="004818F0">
      <w:pPr>
        <w:rPr>
          <w:rFonts w:eastAsia="宋体"/>
        </w:rPr>
      </w:pPr>
      <w:r w:rsidRPr="00A32E28">
        <w:rPr>
          <w:rFonts w:eastAsia="宋体"/>
          <w:lang w:eastAsia="ko-KR"/>
        </w:rPr>
        <w:t xml:space="preserve">Based on co-existence studies on </w:t>
      </w:r>
      <w:r w:rsidRPr="00A32E28">
        <w:rPr>
          <w:rFonts w:eastAsia="宋体" w:hint="eastAsia"/>
          <w:lang w:eastAsia="zh-CN"/>
        </w:rPr>
        <w:t>5.</w:t>
      </w:r>
      <w:r w:rsidR="00F64952">
        <w:rPr>
          <w:rFonts w:eastAsia="宋体"/>
          <w:lang w:eastAsia="zh-CN"/>
        </w:rPr>
        <w:t>66</w:t>
      </w:r>
      <w:r w:rsidRPr="00A32E28">
        <w:rPr>
          <w:rFonts w:eastAsia="宋体"/>
          <w:lang w:eastAsia="ko-KR"/>
        </w:rPr>
        <w:t>.2.1, no need to define exceptional REFSENS requirements.</w:t>
      </w:r>
    </w:p>
    <w:p w14:paraId="4A633F76" w14:textId="77777777" w:rsidR="004818F0" w:rsidRDefault="004818F0" w:rsidP="00AC4AB0">
      <w:pPr>
        <w:rPr>
          <w:b/>
          <w:color w:val="0070C0"/>
          <w:sz w:val="32"/>
          <w:szCs w:val="32"/>
        </w:rPr>
      </w:pPr>
    </w:p>
    <w:p w14:paraId="1C257B2E" w14:textId="77777777" w:rsidR="008E4F23" w:rsidRPr="00FA1E66" w:rsidRDefault="008E4F23" w:rsidP="00AC4AB0">
      <w:pPr>
        <w:rPr>
          <w:b/>
          <w:color w:val="0070C0"/>
          <w:sz w:val="32"/>
          <w:szCs w:val="32"/>
        </w:rPr>
      </w:pPr>
    </w:p>
    <w:p w14:paraId="5A9F9544" w14:textId="1E2F159B" w:rsidR="00127F5E" w:rsidRDefault="00127F5E" w:rsidP="00127F5E">
      <w:pPr>
        <w:pStyle w:val="21"/>
        <w:numPr>
          <w:ilvl w:val="1"/>
          <w:numId w:val="0"/>
        </w:numPr>
        <w:rPr>
          <w:rFonts w:eastAsia="宋体"/>
          <w:lang w:val="en-US" w:eastAsia="zh-CN"/>
        </w:rPr>
      </w:pPr>
      <w:bookmarkStart w:id="694" w:name="_Toc144251732"/>
      <w:r>
        <w:t>5.67</w:t>
      </w:r>
      <w:r>
        <w:tab/>
      </w:r>
      <w:r>
        <w:rPr>
          <w:rFonts w:eastAsia="宋体" w:hint="eastAsia"/>
          <w:lang w:val="en-US" w:eastAsia="zh-CN"/>
        </w:rPr>
        <w:tab/>
      </w:r>
      <w:r>
        <w:rPr>
          <w:rFonts w:eastAsia="宋体" w:hint="eastAsia"/>
          <w:lang w:val="en-US" w:eastAsia="zh-CN"/>
        </w:rPr>
        <w:tab/>
      </w:r>
      <w:r>
        <w:rPr>
          <w:rFonts w:eastAsia="宋体"/>
          <w:lang w:val="en-US" w:eastAsia="zh-CN"/>
        </w:rPr>
        <w:t>CA</w:t>
      </w:r>
      <w:r w:rsidR="00F64952">
        <w:rPr>
          <w:rFonts w:eastAsia="宋体"/>
          <w:lang w:val="en-US" w:eastAsia="zh-CN"/>
        </w:rPr>
        <w:t>_</w:t>
      </w:r>
      <w:r>
        <w:rPr>
          <w:rFonts w:eastAsia="宋体" w:hint="eastAsia"/>
          <w:lang w:val="en-US" w:eastAsia="zh-CN"/>
        </w:rPr>
        <w:t>n8-</w:t>
      </w:r>
      <w:r>
        <w:rPr>
          <w:rFonts w:eastAsia="宋体"/>
          <w:lang w:eastAsia="zh-CN"/>
        </w:rPr>
        <w:t>n41</w:t>
      </w:r>
      <w:r>
        <w:rPr>
          <w:rFonts w:eastAsia="宋体" w:hint="eastAsia"/>
          <w:lang w:val="en-US" w:eastAsia="zh-CN"/>
        </w:rPr>
        <w:t>-n79</w:t>
      </w:r>
      <w:bookmarkEnd w:id="694"/>
    </w:p>
    <w:p w14:paraId="372E4B03" w14:textId="13413C5A" w:rsidR="00127F5E" w:rsidRDefault="00127F5E" w:rsidP="00127F5E">
      <w:pPr>
        <w:pStyle w:val="31"/>
        <w:numPr>
          <w:ilvl w:val="2"/>
          <w:numId w:val="0"/>
        </w:numPr>
        <w:rPr>
          <w:rFonts w:cs="Arial"/>
          <w:lang w:val="en-US" w:eastAsia="zh-CN"/>
        </w:rPr>
      </w:pPr>
      <w:bookmarkStart w:id="695" w:name="_Toc144251733"/>
      <w:r>
        <w:t>5.67.1</w:t>
      </w:r>
      <w:r>
        <w:tab/>
      </w:r>
      <w:r>
        <w:rPr>
          <w:rFonts w:cs="Arial"/>
          <w:szCs w:val="28"/>
          <w:lang w:val="en-US" w:eastAsia="zh-CN"/>
        </w:rPr>
        <w:t>Common for 1 band UL and 2 bands UL CA</w:t>
      </w:r>
      <w:bookmarkEnd w:id="695"/>
    </w:p>
    <w:p w14:paraId="06008EDB" w14:textId="17FE1A10" w:rsidR="00127F5E" w:rsidRDefault="00127F5E" w:rsidP="00127F5E">
      <w:pPr>
        <w:pStyle w:val="41"/>
        <w:numPr>
          <w:ilvl w:val="3"/>
          <w:numId w:val="0"/>
        </w:numPr>
      </w:pPr>
      <w:bookmarkStart w:id="696" w:name="_Toc144251734"/>
      <w:r>
        <w:t>5.67.1.1</w:t>
      </w:r>
      <w:r>
        <w:tab/>
      </w:r>
      <w:r>
        <w:rPr>
          <w:rFonts w:cs="Arial"/>
          <w:lang w:eastAsia="zh-CN"/>
        </w:rPr>
        <w:t>Operating bands for CA</w:t>
      </w:r>
      <w:bookmarkEnd w:id="696"/>
    </w:p>
    <w:p w14:paraId="5E751616" w14:textId="6D7977E4" w:rsidR="00127F5E" w:rsidRDefault="00127F5E" w:rsidP="00127F5E">
      <w:pPr>
        <w:pStyle w:val="TH"/>
      </w:pPr>
      <w:r>
        <w:rPr>
          <w:rFonts w:cs="Arial"/>
        </w:rPr>
        <w:t xml:space="preserve">Table </w:t>
      </w:r>
      <w:r>
        <w:rPr>
          <w:rFonts w:cs="Arial" w:hint="eastAsia"/>
          <w:lang w:val="en-US" w:eastAsia="zh-CN"/>
        </w:rPr>
        <w:t>5.</w:t>
      </w:r>
      <w:r w:rsidR="00F64952">
        <w:rPr>
          <w:rFonts w:cs="Arial"/>
          <w:lang w:val="en-US" w:eastAsia="zh-CN"/>
        </w:rPr>
        <w:t>67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27F5E" w14:paraId="63F879B1"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tcPr>
          <w:p w14:paraId="4CDD427A" w14:textId="77777777" w:rsidR="00127F5E" w:rsidRDefault="00127F5E" w:rsidP="00534960">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5F4C1F28" w14:textId="77777777" w:rsidR="00127F5E" w:rsidRDefault="00127F5E" w:rsidP="00534960">
            <w:pPr>
              <w:pStyle w:val="TAH"/>
              <w:rPr>
                <w:rFonts w:eastAsia="等线"/>
                <w:lang w:val="en-US"/>
              </w:rPr>
            </w:pPr>
            <w:r>
              <w:rPr>
                <w:rFonts w:eastAsia="等线"/>
                <w:lang w:val="en-US"/>
              </w:rPr>
              <w:t>NR Band</w:t>
            </w:r>
          </w:p>
          <w:p w14:paraId="06541D66" w14:textId="77777777" w:rsidR="00127F5E" w:rsidRDefault="00127F5E" w:rsidP="00534960">
            <w:pPr>
              <w:pStyle w:val="TAH"/>
              <w:rPr>
                <w:rFonts w:eastAsia="等线"/>
              </w:rPr>
            </w:pPr>
            <w:r>
              <w:rPr>
                <w:rFonts w:eastAsia="等线"/>
                <w:lang w:val="en-US"/>
              </w:rPr>
              <w:t>(Table 5.2-1)</w:t>
            </w:r>
          </w:p>
        </w:tc>
      </w:tr>
      <w:tr w:rsidR="00127F5E" w14:paraId="58589738"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615883" w14:textId="77777777" w:rsidR="00127F5E" w:rsidRDefault="00127F5E" w:rsidP="00534960">
            <w:pPr>
              <w:pStyle w:val="TAC"/>
              <w:rPr>
                <w:rFonts w:eastAsia="等线"/>
                <w:lang w:val="en-US" w:eastAsia="zh-CN"/>
              </w:rPr>
            </w:pPr>
            <w:r>
              <w:rPr>
                <w:rFonts w:eastAsia="宋体" w:hint="eastAsia"/>
                <w:bCs/>
                <w:sz w:val="20"/>
                <w:lang w:val="en-US" w:eastAsia="zh-CN"/>
              </w:rPr>
              <w:t>n</w:t>
            </w:r>
            <w:r>
              <w:rPr>
                <w:rFonts w:hint="eastAsia"/>
                <w:lang w:val="en-US" w:eastAsia="zh-CN"/>
              </w:rPr>
              <w:t>8A-</w:t>
            </w:r>
            <w:r>
              <w:rPr>
                <w:lang w:eastAsia="zh-CN"/>
              </w:rPr>
              <w:t>n41</w:t>
            </w:r>
            <w:r>
              <w:rPr>
                <w:rFonts w:hint="eastAsia"/>
                <w:lang w:val="en-US" w:eastAsia="zh-CN"/>
              </w:rPr>
              <w:t>A-n79A</w:t>
            </w:r>
          </w:p>
        </w:tc>
        <w:tc>
          <w:tcPr>
            <w:tcW w:w="2552" w:type="dxa"/>
            <w:tcBorders>
              <w:top w:val="single" w:sz="4" w:space="0" w:color="auto"/>
              <w:left w:val="single" w:sz="4" w:space="0" w:color="auto"/>
              <w:bottom w:val="single" w:sz="4" w:space="0" w:color="auto"/>
              <w:right w:val="single" w:sz="4" w:space="0" w:color="auto"/>
            </w:tcBorders>
            <w:vAlign w:val="center"/>
          </w:tcPr>
          <w:p w14:paraId="078D71EF" w14:textId="77777777" w:rsidR="00127F5E" w:rsidRDefault="00127F5E" w:rsidP="00534960">
            <w:pPr>
              <w:pStyle w:val="TAC"/>
              <w:rPr>
                <w:rFonts w:eastAsia="等线"/>
                <w:lang w:val="en-US" w:eastAsia="zh-CN"/>
              </w:rPr>
            </w:pPr>
            <w:r>
              <w:rPr>
                <w:rFonts w:eastAsia="等线" w:hint="eastAsia"/>
                <w:lang w:val="en-US" w:eastAsia="zh-CN"/>
              </w:rPr>
              <w:t>n8</w:t>
            </w:r>
            <w:r>
              <w:rPr>
                <w:rFonts w:eastAsia="等线"/>
                <w:lang w:val="en-US" w:eastAsia="zh-CN"/>
              </w:rPr>
              <w:t xml:space="preserve">, </w:t>
            </w:r>
            <w:r>
              <w:rPr>
                <w:rFonts w:eastAsia="等线"/>
                <w:lang w:eastAsia="zh-CN"/>
              </w:rPr>
              <w:t>n41</w:t>
            </w:r>
            <w:r>
              <w:rPr>
                <w:rFonts w:eastAsia="等线"/>
                <w:lang w:val="en-US" w:eastAsia="zh-CN"/>
              </w:rPr>
              <w:t xml:space="preserve">, </w:t>
            </w:r>
            <w:r>
              <w:rPr>
                <w:rFonts w:eastAsia="等线" w:hint="eastAsia"/>
                <w:lang w:val="en-US" w:eastAsia="zh-CN"/>
              </w:rPr>
              <w:t>n79</w:t>
            </w:r>
          </w:p>
        </w:tc>
      </w:tr>
    </w:tbl>
    <w:p w14:paraId="59AE1E6D" w14:textId="77777777" w:rsidR="00127F5E" w:rsidRDefault="00127F5E" w:rsidP="00127F5E">
      <w:pPr>
        <w:rPr>
          <w:lang w:eastAsia="zh-CN"/>
        </w:rPr>
      </w:pPr>
    </w:p>
    <w:p w14:paraId="07D228B2" w14:textId="5898A200" w:rsidR="00127F5E" w:rsidRDefault="00127F5E" w:rsidP="00127F5E">
      <w:pPr>
        <w:pStyle w:val="41"/>
        <w:numPr>
          <w:ilvl w:val="3"/>
          <w:numId w:val="0"/>
        </w:numPr>
      </w:pPr>
      <w:bookmarkStart w:id="697" w:name="_Toc144251735"/>
      <w:r>
        <w:t>5.67.1.2</w:t>
      </w:r>
      <w:r>
        <w:tab/>
      </w:r>
      <w:r>
        <w:rPr>
          <w:rFonts w:cs="Arial"/>
          <w:lang w:eastAsia="zh-CN"/>
        </w:rPr>
        <w:t>Channel bandwidths per operating band for CA</w:t>
      </w:r>
      <w:bookmarkEnd w:id="697"/>
    </w:p>
    <w:p w14:paraId="246FFA20" w14:textId="438B82F3" w:rsidR="00127F5E" w:rsidRDefault="00127F5E" w:rsidP="00127F5E">
      <w:pPr>
        <w:pStyle w:val="TH"/>
        <w:rPr>
          <w:lang w:val="en-US" w:eastAsia="zh-CN"/>
        </w:rPr>
      </w:pPr>
      <w:r>
        <w:rPr>
          <w:rFonts w:cs="Arial"/>
        </w:rPr>
        <w:t xml:space="preserve">Table </w:t>
      </w:r>
      <w:r>
        <w:rPr>
          <w:rFonts w:cs="Arial" w:hint="eastAsia"/>
          <w:lang w:val="en-US" w:eastAsia="zh-CN"/>
        </w:rPr>
        <w:t>5.</w:t>
      </w:r>
      <w:r>
        <w:rPr>
          <w:rFonts w:cs="Arial"/>
          <w:lang w:val="en-US" w:eastAsia="zh-CN"/>
        </w:rPr>
        <w:t>67.1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7F5E" w14:paraId="58D26908"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6DB5FB5" w14:textId="77777777" w:rsidR="00127F5E" w:rsidRDefault="00127F5E" w:rsidP="0053496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8F3AAE6" w14:textId="77777777" w:rsidR="00127F5E" w:rsidRDefault="00127F5E" w:rsidP="0053496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6F0150C" w14:textId="77777777" w:rsidR="00127F5E" w:rsidRDefault="00127F5E" w:rsidP="0053496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641885" w14:textId="77777777" w:rsidR="00127F5E" w:rsidRDefault="00127F5E" w:rsidP="00534960">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0D71C6" w14:textId="77777777" w:rsidR="00127F5E" w:rsidRDefault="00127F5E" w:rsidP="00534960">
            <w:pPr>
              <w:pStyle w:val="TAH"/>
              <w:overflowPunct w:val="0"/>
              <w:autoSpaceDE w:val="0"/>
              <w:autoSpaceDN w:val="0"/>
              <w:adjustRightInd w:val="0"/>
              <w:rPr>
                <w:szCs w:val="18"/>
                <w:lang w:val="en-US" w:eastAsia="zh-CN"/>
              </w:rPr>
            </w:pPr>
            <w:r>
              <w:t>Bandwidth combination set</w:t>
            </w:r>
          </w:p>
        </w:tc>
      </w:tr>
      <w:tr w:rsidR="00127F5E" w14:paraId="7CD34AF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44947" w14:textId="77777777" w:rsidR="00127F5E" w:rsidRDefault="00127F5E" w:rsidP="00534960">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szCs w:val="18"/>
                <w:lang w:eastAsia="zh-CN"/>
              </w:rPr>
              <w:t>n41</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BEC73" w14:textId="77777777" w:rsidR="00127F5E" w:rsidRDefault="00127F5E" w:rsidP="00534960">
            <w:pPr>
              <w:pStyle w:val="TAC"/>
              <w:overflowPunct w:val="0"/>
              <w:autoSpaceDE w:val="0"/>
              <w:autoSpaceDN w:val="0"/>
              <w:adjustRightInd w:val="0"/>
              <w:rPr>
                <w:szCs w:val="18"/>
                <w:lang w:eastAsia="zh-CN"/>
              </w:rPr>
            </w:pPr>
            <w:r>
              <w:rPr>
                <w:rFonts w:hint="eastAsia"/>
                <w:szCs w:val="18"/>
                <w:lang w:eastAsia="zh-CN"/>
              </w:rPr>
              <w:t>CA_n8A-</w:t>
            </w:r>
            <w:r>
              <w:rPr>
                <w:szCs w:val="18"/>
                <w:lang w:eastAsia="zh-CN"/>
              </w:rPr>
              <w:t>n41</w:t>
            </w:r>
            <w:r>
              <w:rPr>
                <w:rFonts w:hint="eastAsia"/>
                <w:szCs w:val="18"/>
                <w:lang w:eastAsia="zh-CN"/>
              </w:rPr>
              <w:t>A</w:t>
            </w:r>
          </w:p>
          <w:p w14:paraId="1FBAF8CE" w14:textId="77777777" w:rsidR="00127F5E" w:rsidRDefault="00127F5E" w:rsidP="00534960">
            <w:pPr>
              <w:pStyle w:val="TAC"/>
              <w:overflowPunct w:val="0"/>
              <w:autoSpaceDE w:val="0"/>
              <w:autoSpaceDN w:val="0"/>
              <w:adjustRightInd w:val="0"/>
              <w:rPr>
                <w:szCs w:val="18"/>
                <w:lang w:eastAsia="zh-CN"/>
              </w:rPr>
            </w:pPr>
            <w:r>
              <w:rPr>
                <w:rFonts w:hint="eastAsia"/>
                <w:szCs w:val="18"/>
                <w:lang w:eastAsia="zh-CN"/>
              </w:rPr>
              <w:t>CA_n8A-n79A</w:t>
            </w:r>
          </w:p>
          <w:p w14:paraId="62E7C895" w14:textId="77777777" w:rsidR="00127F5E" w:rsidRDefault="00127F5E" w:rsidP="00534960">
            <w:pPr>
              <w:pStyle w:val="TAC"/>
              <w:overflowPunct w:val="0"/>
              <w:autoSpaceDE w:val="0"/>
              <w:autoSpaceDN w:val="0"/>
              <w:adjustRightInd w:val="0"/>
              <w:rPr>
                <w:rFonts w:eastAsia="宋体"/>
                <w:szCs w:val="18"/>
                <w:lang w:val="en-US" w:eastAsia="zh-CN"/>
              </w:rPr>
            </w:pPr>
            <w:r>
              <w:rPr>
                <w:rFonts w:hint="eastAsia"/>
                <w:szCs w:val="18"/>
                <w:lang w:eastAsia="zh-CN"/>
              </w:rPr>
              <w:t>CA_</w:t>
            </w:r>
            <w:r>
              <w:rPr>
                <w:szCs w:val="18"/>
                <w:lang w:eastAsia="zh-CN"/>
              </w:rPr>
              <w:t>n41</w:t>
            </w:r>
            <w:r>
              <w:rPr>
                <w:rFonts w:hint="eastAsia"/>
                <w:szCs w:val="18"/>
                <w:lang w:eastAsia="zh-CN"/>
              </w:rPr>
              <w:t>A-n79A</w:t>
            </w:r>
          </w:p>
        </w:tc>
        <w:tc>
          <w:tcPr>
            <w:tcW w:w="730" w:type="dxa"/>
            <w:tcBorders>
              <w:left w:val="single" w:sz="4" w:space="0" w:color="auto"/>
              <w:right w:val="single" w:sz="4" w:space="0" w:color="auto"/>
            </w:tcBorders>
            <w:vAlign w:val="center"/>
          </w:tcPr>
          <w:p w14:paraId="7106DC7C" w14:textId="77777777" w:rsidR="00127F5E" w:rsidRDefault="00127F5E" w:rsidP="00534960">
            <w:pPr>
              <w:pStyle w:val="TAC"/>
              <w:rPr>
                <w:rFonts w:eastAsia="宋体"/>
                <w:szCs w:val="18"/>
                <w:lang w:val="en-US" w:eastAsia="zh-CN"/>
              </w:rPr>
            </w:pPr>
            <w:r>
              <w:rPr>
                <w:rFonts w:eastAsia="宋体"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457184" w14:textId="77777777" w:rsidR="00127F5E" w:rsidRDefault="00127F5E" w:rsidP="00534960">
            <w:pPr>
              <w:pStyle w:val="TAC"/>
              <w:rPr>
                <w:color w:val="000000"/>
                <w:szCs w:val="18"/>
                <w:lang w:val="en-US" w:eastAsia="zh-CN"/>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360" w:type="dxa"/>
            <w:tcBorders>
              <w:left w:val="single" w:sz="4" w:space="0" w:color="auto"/>
              <w:bottom w:val="nil"/>
              <w:right w:val="single" w:sz="4" w:space="0" w:color="auto"/>
            </w:tcBorders>
            <w:shd w:val="clear" w:color="auto" w:fill="auto"/>
            <w:vAlign w:val="center"/>
          </w:tcPr>
          <w:p w14:paraId="1620A128" w14:textId="77777777" w:rsidR="00127F5E" w:rsidRDefault="00127F5E" w:rsidP="00534960">
            <w:pPr>
              <w:pStyle w:val="TAC"/>
              <w:overflowPunct w:val="0"/>
              <w:autoSpaceDE w:val="0"/>
              <w:autoSpaceDN w:val="0"/>
              <w:adjustRightInd w:val="0"/>
              <w:rPr>
                <w:szCs w:val="18"/>
                <w:lang w:val="en-US" w:eastAsia="zh-CN"/>
              </w:rPr>
            </w:pPr>
            <w:r>
              <w:rPr>
                <w:rFonts w:hint="eastAsia"/>
                <w:szCs w:val="18"/>
                <w:lang w:val="en-US" w:eastAsia="zh-CN"/>
              </w:rPr>
              <w:t>4 and 5</w:t>
            </w:r>
          </w:p>
        </w:tc>
      </w:tr>
      <w:tr w:rsidR="00127F5E" w14:paraId="528B106C"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0EF6129" w14:textId="77777777" w:rsidR="00127F5E" w:rsidRDefault="00127F5E"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F38BD" w14:textId="77777777" w:rsidR="00127F5E" w:rsidRDefault="00127F5E"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7E07224" w14:textId="77777777" w:rsidR="00127F5E" w:rsidRDefault="00127F5E" w:rsidP="00534960">
            <w:pPr>
              <w:pStyle w:val="TAC"/>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87B3DC" w14:textId="77777777" w:rsidR="00127F5E" w:rsidRDefault="00127F5E" w:rsidP="00534960">
            <w:pPr>
              <w:pStyle w:val="TAC"/>
              <w:rPr>
                <w:color w:val="000000"/>
                <w:szCs w:val="18"/>
                <w:lang w:val="en-US" w:eastAsia="zh-CN"/>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790BBE28" w14:textId="77777777" w:rsidR="00127F5E" w:rsidRDefault="00127F5E" w:rsidP="00534960">
            <w:pPr>
              <w:pStyle w:val="TAC"/>
              <w:overflowPunct w:val="0"/>
              <w:autoSpaceDE w:val="0"/>
              <w:autoSpaceDN w:val="0"/>
              <w:adjustRightInd w:val="0"/>
              <w:rPr>
                <w:szCs w:val="18"/>
                <w:lang w:val="en-US" w:eastAsia="zh-CN"/>
              </w:rPr>
            </w:pPr>
          </w:p>
        </w:tc>
      </w:tr>
      <w:tr w:rsidR="00127F5E" w14:paraId="3DF6999B"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1DDDF" w14:textId="77777777" w:rsidR="00127F5E" w:rsidRDefault="00127F5E"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A9774C" w14:textId="77777777" w:rsidR="00127F5E" w:rsidRDefault="00127F5E"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527CCC" w14:textId="77777777" w:rsidR="00127F5E" w:rsidRDefault="00127F5E" w:rsidP="00534960">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8A5DF4" w14:textId="77777777" w:rsidR="00127F5E" w:rsidRDefault="00127F5E" w:rsidP="00534960">
            <w:pPr>
              <w:spacing w:after="0"/>
              <w:jc w:val="center"/>
              <w:rPr>
                <w:rFonts w:ascii="Arial" w:hAnsi="Arial" w:cs="Arial"/>
                <w:color w:val="000000"/>
                <w:kern w:val="2"/>
                <w:sz w:val="18"/>
                <w:szCs w:val="18"/>
                <w:lang w:val="en-US" w:eastAsia="zh-CN"/>
              </w:rPr>
            </w:pPr>
            <w:r>
              <w:rPr>
                <w:rFonts w:ascii="Arial" w:eastAsia="MS Mincho" w:hAnsi="Arial" w:cs="Arial" w:hint="eastAsia"/>
                <w:color w:val="000000"/>
                <w:kern w:val="2"/>
                <w:sz w:val="18"/>
                <w:szCs w:val="18"/>
                <w:lang w:val="en-US" w:eastAsia="zh-CN"/>
              </w:rPr>
              <w:t xml:space="preserve">See </w:t>
            </w:r>
            <w:r>
              <w:rPr>
                <w:rFonts w:ascii="Arial" w:eastAsia="MS Mincho" w:hAnsi="Arial" w:cs="Arial"/>
                <w:color w:val="000000"/>
                <w:kern w:val="2"/>
                <w:sz w:val="18"/>
                <w:szCs w:val="18"/>
              </w:rPr>
              <w:t>n</w:t>
            </w:r>
            <w:r>
              <w:rPr>
                <w:rFonts w:ascii="Arial" w:hAnsi="Arial" w:cs="Arial" w:hint="eastAsia"/>
                <w:color w:val="000000"/>
                <w:kern w:val="2"/>
                <w:sz w:val="18"/>
                <w:szCs w:val="18"/>
                <w:lang w:val="en-US" w:eastAsia="zh-CN"/>
              </w:rPr>
              <w:t>79</w:t>
            </w:r>
            <w:r>
              <w:rPr>
                <w:rFonts w:ascii="Arial" w:eastAsia="MS Mincho" w:hAnsi="Arial" w:cs="Arial"/>
                <w:color w:val="000000"/>
                <w:kern w:val="2"/>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303D2" w14:textId="77777777" w:rsidR="00127F5E" w:rsidRDefault="00127F5E" w:rsidP="00534960">
            <w:pPr>
              <w:pStyle w:val="TAC"/>
              <w:overflowPunct w:val="0"/>
              <w:autoSpaceDE w:val="0"/>
              <w:autoSpaceDN w:val="0"/>
              <w:adjustRightInd w:val="0"/>
              <w:rPr>
                <w:szCs w:val="18"/>
                <w:lang w:val="en-US" w:eastAsia="zh-CN"/>
              </w:rPr>
            </w:pPr>
          </w:p>
        </w:tc>
      </w:tr>
    </w:tbl>
    <w:p w14:paraId="386FB523" w14:textId="77777777" w:rsidR="00127F5E" w:rsidRDefault="00127F5E" w:rsidP="00127F5E">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84D3C9" w14:textId="29838B39" w:rsidR="00127F5E" w:rsidRDefault="00127F5E" w:rsidP="00127F5E">
      <w:pPr>
        <w:pStyle w:val="41"/>
        <w:numPr>
          <w:ilvl w:val="3"/>
          <w:numId w:val="0"/>
        </w:numPr>
      </w:pPr>
      <w:bookmarkStart w:id="698" w:name="_Toc144251736"/>
      <w:r>
        <w:t>5.67.1.3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698"/>
    </w:p>
    <w:p w14:paraId="72BD9837" w14:textId="77777777" w:rsidR="00127F5E" w:rsidRDefault="00127F5E" w:rsidP="00127F5E">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w:t>
      </w:r>
      <w:r>
        <w:rPr>
          <w:rFonts w:eastAsia="宋体"/>
          <w:kern w:val="2"/>
          <w:lang w:eastAsia="zh-CN"/>
        </w:rPr>
        <w:t>n41</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6E8559C8" w14:textId="121E5261" w:rsidR="00127F5E" w:rsidRDefault="00127F5E" w:rsidP="00127F5E">
      <w:pPr>
        <w:pStyle w:val="31"/>
        <w:numPr>
          <w:ilvl w:val="2"/>
          <w:numId w:val="0"/>
        </w:numPr>
        <w:rPr>
          <w:rFonts w:cs="Arial"/>
          <w:lang w:eastAsia="zh-CN"/>
        </w:rPr>
      </w:pPr>
      <w:bookmarkStart w:id="699" w:name="_Toc144251737"/>
      <w:r>
        <w:t>5.67.2</w:t>
      </w:r>
      <w:r>
        <w:tab/>
      </w:r>
      <w:r>
        <w:rPr>
          <w:rFonts w:cs="Arial"/>
          <w:szCs w:val="28"/>
          <w:lang w:eastAsia="zh-CN"/>
        </w:rPr>
        <w:t>Specific for 2 bands UL CA</w:t>
      </w:r>
      <w:bookmarkEnd w:id="699"/>
    </w:p>
    <w:p w14:paraId="0CD24BC4" w14:textId="7172E334" w:rsidR="00127F5E" w:rsidRDefault="00127F5E" w:rsidP="00127F5E">
      <w:pPr>
        <w:pStyle w:val="41"/>
        <w:numPr>
          <w:ilvl w:val="3"/>
          <w:numId w:val="0"/>
        </w:numPr>
        <w:rPr>
          <w:rFonts w:cs="Arial"/>
          <w:lang w:eastAsia="zh-CN"/>
        </w:rPr>
      </w:pPr>
      <w:bookmarkStart w:id="700" w:name="_Toc144251738"/>
      <w:r>
        <w:t>5.67.2.1</w:t>
      </w:r>
      <w:r>
        <w:tab/>
      </w:r>
      <w:r>
        <w:rPr>
          <w:rFonts w:cs="Arial"/>
          <w:lang w:eastAsia="zh-CN"/>
        </w:rPr>
        <w:t>UE co-existence studies</w:t>
      </w:r>
      <w:bookmarkEnd w:id="700"/>
    </w:p>
    <w:p w14:paraId="7AB14649" w14:textId="77777777" w:rsidR="00127F5E" w:rsidRDefault="00127F5E" w:rsidP="00127F5E">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eastAsia="zh-CN"/>
        </w:rPr>
        <w:t>n41</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eastAsia="zh-CN"/>
        </w:rPr>
        <w:t>n41</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E26589" w14:textId="77777777" w:rsidR="00127F5E" w:rsidRDefault="00127F5E" w:rsidP="00127F5E">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IMD3 issue </w:t>
      </w:r>
      <w:r>
        <w:rPr>
          <w:color w:val="auto"/>
          <w:lang w:val="en-US" w:eastAsia="zh-CN"/>
        </w:rPr>
        <w:t xml:space="preserve">caused by </w:t>
      </w:r>
      <w:r>
        <w:rPr>
          <w:rFonts w:hint="eastAsia"/>
          <w:color w:val="auto"/>
          <w:lang w:val="en-US" w:eastAsia="zh-CN"/>
        </w:rPr>
        <w:t>n8</w:t>
      </w:r>
      <w:r>
        <w:rPr>
          <w:color w:val="auto"/>
          <w:lang w:val="en-US" w:eastAsia="zh-CN"/>
        </w:rPr>
        <w:t>+</w:t>
      </w:r>
      <w:r>
        <w:rPr>
          <w:color w:val="auto"/>
          <w:lang w:eastAsia="zh-CN"/>
        </w:rPr>
        <w:t>n41</w:t>
      </w:r>
      <w:r>
        <w:rPr>
          <w:color w:val="auto"/>
          <w:lang w:val="en-US" w:eastAsia="zh-CN"/>
        </w:rPr>
        <w:t xml:space="preserve"> fall into the its own band </w:t>
      </w:r>
      <w:r>
        <w:rPr>
          <w:rFonts w:hint="eastAsia"/>
          <w:color w:val="auto"/>
          <w:lang w:val="en-US" w:eastAsia="zh-CN"/>
        </w:rPr>
        <w:t xml:space="preserve">n79 </w:t>
      </w:r>
      <w:r>
        <w:rPr>
          <w:color w:val="auto"/>
          <w:lang w:val="en-US" w:eastAsia="zh-CN"/>
        </w:rPr>
        <w:t>Rx</w:t>
      </w:r>
      <w:r>
        <w:rPr>
          <w:rFonts w:hint="eastAsia"/>
          <w:color w:val="auto"/>
          <w:lang w:val="en-US" w:eastAsia="zh-CN"/>
        </w:rPr>
        <w:t>;</w:t>
      </w:r>
    </w:p>
    <w:p w14:paraId="715E4542" w14:textId="77777777" w:rsidR="00127F5E" w:rsidRDefault="00127F5E" w:rsidP="00127F5E">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and 5 issue</w:t>
      </w:r>
      <w:r>
        <w:rPr>
          <w:color w:val="auto"/>
          <w:lang w:val="en-US" w:eastAsia="zh-CN"/>
        </w:rPr>
        <w:t xml:space="preserve"> caused by </w:t>
      </w:r>
      <w:r>
        <w:rPr>
          <w:color w:val="auto"/>
          <w:lang w:eastAsia="zh-CN"/>
        </w:rPr>
        <w:t>n41</w:t>
      </w:r>
      <w:r>
        <w:rPr>
          <w:color w:val="auto"/>
          <w:lang w:val="en-US" w:eastAsia="zh-CN"/>
        </w:rPr>
        <w:t>+</w:t>
      </w:r>
      <w:r>
        <w:rPr>
          <w:rFonts w:hint="eastAsia"/>
          <w:color w:val="auto"/>
          <w:lang w:val="en-US" w:eastAsia="zh-CN"/>
        </w:rPr>
        <w:t>n79</w:t>
      </w:r>
      <w:r>
        <w:rPr>
          <w:color w:val="auto"/>
          <w:lang w:val="en-US" w:eastAsia="zh-CN"/>
        </w:rPr>
        <w:t xml:space="preserve"> fall into the its own band n</w:t>
      </w:r>
      <w:r>
        <w:rPr>
          <w:rFonts w:hint="eastAsia"/>
          <w:color w:val="auto"/>
          <w:lang w:val="en-US" w:eastAsia="zh-CN"/>
        </w:rPr>
        <w:t>8</w:t>
      </w:r>
      <w:r>
        <w:rPr>
          <w:color w:val="auto"/>
          <w:lang w:val="en-US" w:eastAsia="zh-CN"/>
        </w:rPr>
        <w:t xml:space="preserve"> Rx</w:t>
      </w:r>
      <w:r>
        <w:rPr>
          <w:rFonts w:hint="eastAsia"/>
          <w:color w:val="auto"/>
          <w:lang w:val="en-US" w:eastAsia="zh-CN"/>
        </w:rPr>
        <w:t>;</w:t>
      </w:r>
    </w:p>
    <w:p w14:paraId="4893E4FF" w14:textId="77777777" w:rsidR="00127F5E" w:rsidRDefault="00127F5E" w:rsidP="00127F5E">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 issue</w:t>
      </w:r>
      <w:r>
        <w:rPr>
          <w:color w:val="auto"/>
          <w:lang w:val="en-US" w:eastAsia="zh-CN"/>
        </w:rPr>
        <w:t xml:space="preserve"> caused by </w:t>
      </w:r>
      <w:r>
        <w:rPr>
          <w:rFonts w:hint="eastAsia"/>
          <w:color w:val="auto"/>
          <w:lang w:val="en-US" w:eastAsia="zh-CN"/>
        </w:rPr>
        <w:t>n8</w:t>
      </w:r>
      <w:r>
        <w:rPr>
          <w:color w:val="auto"/>
          <w:lang w:val="en-US" w:eastAsia="zh-CN"/>
        </w:rPr>
        <w:t>+</w:t>
      </w:r>
      <w:r>
        <w:rPr>
          <w:rFonts w:hint="eastAsia"/>
          <w:color w:val="auto"/>
          <w:lang w:val="en-US" w:eastAsia="zh-CN"/>
        </w:rPr>
        <w:t>n79</w:t>
      </w:r>
      <w:r>
        <w:rPr>
          <w:color w:val="auto"/>
          <w:lang w:val="en-US" w:eastAsia="zh-CN"/>
        </w:rPr>
        <w:t xml:space="preserve"> fall into the its own band </w:t>
      </w:r>
      <w:r>
        <w:rPr>
          <w:color w:val="auto"/>
          <w:lang w:eastAsia="zh-CN"/>
        </w:rPr>
        <w:t>n41</w:t>
      </w:r>
      <w:r>
        <w:rPr>
          <w:color w:val="auto"/>
          <w:lang w:val="en-US" w:eastAsia="zh-CN"/>
        </w:rPr>
        <w:t xml:space="preserve"> Rx</w:t>
      </w:r>
      <w:r>
        <w:rPr>
          <w:rFonts w:hint="eastAsia"/>
          <w:color w:val="auto"/>
          <w:lang w:val="en-US" w:eastAsia="zh-CN"/>
        </w:rPr>
        <w:t>.</w:t>
      </w:r>
    </w:p>
    <w:p w14:paraId="6CC4D364" w14:textId="6DDC309E" w:rsidR="00127F5E" w:rsidRDefault="00127F5E" w:rsidP="00127F5E">
      <w:pPr>
        <w:pStyle w:val="41"/>
        <w:numPr>
          <w:ilvl w:val="3"/>
          <w:numId w:val="0"/>
        </w:numPr>
        <w:rPr>
          <w:rFonts w:cs="Arial"/>
          <w:lang w:eastAsia="zh-CN"/>
        </w:rPr>
      </w:pPr>
      <w:bookmarkStart w:id="701" w:name="_Toc144251739"/>
      <w:r>
        <w:t>5.67.2.2</w:t>
      </w:r>
      <w:r>
        <w:tab/>
      </w:r>
      <w:r>
        <w:rPr>
          <w:rFonts w:cs="Arial"/>
          <w:szCs w:val="22"/>
          <w:lang w:val="en-US" w:eastAsia="zh-CN"/>
        </w:rPr>
        <w:t>REFSENS requirements</w:t>
      </w:r>
      <w:bookmarkEnd w:id="701"/>
    </w:p>
    <w:p w14:paraId="55EE8B7A" w14:textId="64E6AED0" w:rsidR="00127F5E" w:rsidRDefault="00127F5E" w:rsidP="00127F5E">
      <w:pPr>
        <w:spacing w:after="120"/>
        <w:rPr>
          <w:rFonts w:eastAsia="宋体"/>
          <w:kern w:val="2"/>
          <w:lang w:val="en-US" w:eastAsia="zh-CN"/>
        </w:rPr>
      </w:pPr>
      <w:r>
        <w:rPr>
          <w:rFonts w:eastAsia="宋体"/>
          <w:kern w:val="2"/>
          <w:lang w:val="en-US" w:eastAsia="zh-CN"/>
        </w:rPr>
        <w:t xml:space="preserve">Based on co-existence studies additional MSD </w:t>
      </w:r>
      <w:r>
        <w:rPr>
          <w:rFonts w:eastAsia="宋体" w:hint="eastAsia"/>
          <w:kern w:val="2"/>
          <w:lang w:val="en-US" w:eastAsia="zh-CN"/>
        </w:rPr>
        <w:t>are</w:t>
      </w:r>
      <w:r>
        <w:rPr>
          <w:rFonts w:eastAsia="宋体"/>
          <w:kern w:val="2"/>
          <w:lang w:val="en-US" w:eastAsia="zh-CN"/>
        </w:rPr>
        <w:t xml:space="preserve"> needed to be defined</w:t>
      </w:r>
      <w:r>
        <w:rPr>
          <w:rFonts w:eastAsia="宋体" w:hint="eastAsia"/>
          <w:kern w:val="2"/>
          <w:lang w:val="en-US" w:eastAsia="zh-CN"/>
        </w:rPr>
        <w:t>, shown in table 5</w:t>
      </w:r>
      <w:r>
        <w:rPr>
          <w:rFonts w:eastAsia="宋体"/>
          <w:kern w:val="2"/>
          <w:lang w:val="en-US" w:eastAsia="zh-CN"/>
        </w:rPr>
        <w:t>.</w:t>
      </w:r>
      <w:r w:rsidR="00F64952">
        <w:rPr>
          <w:rFonts w:eastAsia="宋体"/>
          <w:kern w:val="2"/>
          <w:lang w:val="en-US" w:eastAsia="zh-CN"/>
        </w:rPr>
        <w:t>67</w:t>
      </w:r>
      <w:r>
        <w:rPr>
          <w:rFonts w:eastAsia="宋体"/>
          <w:kern w:val="2"/>
          <w:lang w:val="en-US" w:eastAsia="zh-CN"/>
        </w:rPr>
        <w:t>.</w:t>
      </w:r>
      <w:r>
        <w:rPr>
          <w:rFonts w:eastAsia="宋体" w:hint="eastAsia"/>
          <w:kern w:val="2"/>
          <w:lang w:val="en-US" w:eastAsia="zh-CN"/>
        </w:rPr>
        <w:t>2.2</w:t>
      </w:r>
      <w:r>
        <w:rPr>
          <w:rFonts w:eastAsia="宋体"/>
          <w:kern w:val="2"/>
          <w:lang w:val="en-US" w:eastAsia="zh-CN"/>
        </w:rPr>
        <w:t>-</w:t>
      </w:r>
      <w:r>
        <w:rPr>
          <w:rFonts w:eastAsia="宋体"/>
          <w:kern w:val="2"/>
          <w:lang w:val="en-US" w:eastAsia="zh-TW"/>
        </w:rPr>
        <w:t>1</w:t>
      </w:r>
      <w:r>
        <w:rPr>
          <w:rFonts w:eastAsia="宋体"/>
          <w:kern w:val="2"/>
          <w:lang w:val="en-US" w:eastAsia="zh-CN"/>
        </w:rPr>
        <w:t>.</w:t>
      </w:r>
      <w:r>
        <w:rPr>
          <w:rFonts w:eastAsia="宋体" w:hint="eastAsia"/>
          <w:kern w:val="2"/>
          <w:lang w:val="en-US" w:eastAsia="zh-CN"/>
        </w:rPr>
        <w:t xml:space="preserve"> where some MSD requirements are reused form DC_8_</w:t>
      </w:r>
      <w:r>
        <w:rPr>
          <w:rFonts w:eastAsia="宋体"/>
          <w:kern w:val="2"/>
          <w:lang w:eastAsia="zh-CN"/>
        </w:rPr>
        <w:t>n41</w:t>
      </w:r>
      <w:r>
        <w:rPr>
          <w:rFonts w:eastAsia="宋体" w:hint="eastAsia"/>
          <w:kern w:val="2"/>
          <w:lang w:val="en-US" w:eastAsia="zh-CN"/>
        </w:rPr>
        <w:t>-n79.</w:t>
      </w:r>
    </w:p>
    <w:p w14:paraId="3B69B3BE" w14:textId="184B410D" w:rsidR="00127F5E" w:rsidRDefault="00127F5E" w:rsidP="00127F5E">
      <w:pPr>
        <w:pStyle w:val="TH"/>
        <w:rPr>
          <w:rFonts w:eastAsia="宋体"/>
          <w:lang w:val="en-US" w:eastAsia="zh-CN"/>
        </w:rPr>
      </w:pPr>
      <w:r>
        <w:rPr>
          <w:rFonts w:hint="eastAsia"/>
          <w:lang w:val="en-US" w:eastAsia="zh-CN"/>
        </w:rPr>
        <w:t>T</w:t>
      </w:r>
      <w:r>
        <w:rPr>
          <w:lang w:eastAsia="zh-CN"/>
        </w:rPr>
        <w:t xml:space="preserve">able </w:t>
      </w:r>
      <w:r>
        <w:rPr>
          <w:lang w:val="en-US" w:eastAsia="zh-CN"/>
        </w:rPr>
        <w:t>5.67.2.2-1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7"/>
        <w:gridCol w:w="646"/>
        <w:gridCol w:w="976"/>
        <w:gridCol w:w="1039"/>
        <w:gridCol w:w="800"/>
        <w:gridCol w:w="978"/>
        <w:gridCol w:w="846"/>
        <w:gridCol w:w="987"/>
        <w:gridCol w:w="713"/>
      </w:tblGrid>
      <w:tr w:rsidR="00127F5E" w14:paraId="3A8941B9" w14:textId="77777777" w:rsidTr="00534960">
        <w:trPr>
          <w:trHeight w:val="648"/>
          <w:jc w:val="center"/>
        </w:trPr>
        <w:tc>
          <w:tcPr>
            <w:tcW w:w="1348" w:type="pct"/>
            <w:tcBorders>
              <w:top w:val="single" w:sz="4" w:space="0" w:color="auto"/>
              <w:left w:val="single" w:sz="4" w:space="0" w:color="auto"/>
              <w:bottom w:val="single" w:sz="4" w:space="0" w:color="auto"/>
              <w:right w:val="single" w:sz="4" w:space="0" w:color="auto"/>
            </w:tcBorders>
            <w:vAlign w:val="center"/>
          </w:tcPr>
          <w:p w14:paraId="2AB3FE2B" w14:textId="77777777" w:rsidR="00127F5E" w:rsidRDefault="00127F5E" w:rsidP="00534960">
            <w:pPr>
              <w:pStyle w:val="TAH"/>
            </w:pPr>
            <w:r>
              <w:rPr>
                <w:rFonts w:eastAsia="宋体" w:hint="eastAsia"/>
                <w:lang w:val="en-US" w:eastAsia="zh-CN"/>
              </w:rPr>
              <w:t xml:space="preserve">NR CA </w:t>
            </w:r>
            <w:r>
              <w:t>Configuration</w:t>
            </w:r>
          </w:p>
        </w:tc>
        <w:tc>
          <w:tcPr>
            <w:tcW w:w="330" w:type="pct"/>
            <w:tcBorders>
              <w:top w:val="single" w:sz="4" w:space="0" w:color="auto"/>
              <w:left w:val="single" w:sz="4" w:space="0" w:color="auto"/>
              <w:bottom w:val="single" w:sz="4" w:space="0" w:color="auto"/>
              <w:right w:val="single" w:sz="4" w:space="0" w:color="auto"/>
            </w:tcBorders>
            <w:vAlign w:val="center"/>
          </w:tcPr>
          <w:p w14:paraId="562A79B5" w14:textId="77777777" w:rsidR="00127F5E" w:rsidRDefault="00127F5E" w:rsidP="00534960">
            <w:pPr>
              <w:pStyle w:val="TAH"/>
            </w:pPr>
            <w:r>
              <w:rPr>
                <w:lang w:eastAsia="ja-JP"/>
              </w:rPr>
              <w:t>NR</w:t>
            </w:r>
            <w:r>
              <w:t xml:space="preserve"> band</w:t>
            </w:r>
          </w:p>
        </w:tc>
        <w:tc>
          <w:tcPr>
            <w:tcW w:w="515" w:type="pct"/>
            <w:tcBorders>
              <w:top w:val="single" w:sz="4" w:space="0" w:color="auto"/>
              <w:left w:val="single" w:sz="4" w:space="0" w:color="auto"/>
              <w:bottom w:val="single" w:sz="4" w:space="0" w:color="auto"/>
              <w:right w:val="single" w:sz="4" w:space="0" w:color="auto"/>
            </w:tcBorders>
            <w:vAlign w:val="center"/>
          </w:tcPr>
          <w:p w14:paraId="368BF689" w14:textId="77777777" w:rsidR="00127F5E" w:rsidRDefault="00127F5E" w:rsidP="00534960">
            <w:pPr>
              <w:pStyle w:val="TAH"/>
            </w:pPr>
            <w:r>
              <w:t>UL F</w:t>
            </w:r>
            <w:r>
              <w:rPr>
                <w:vertAlign w:val="subscript"/>
              </w:rPr>
              <w:t>c</w:t>
            </w:r>
            <w:r>
              <w:t xml:space="preserve"> </w:t>
            </w:r>
            <w:r>
              <w:br/>
              <w:t>(MHz)</w:t>
            </w:r>
          </w:p>
        </w:tc>
        <w:tc>
          <w:tcPr>
            <w:tcW w:w="548" w:type="pct"/>
            <w:tcBorders>
              <w:top w:val="single" w:sz="4" w:space="0" w:color="auto"/>
              <w:left w:val="single" w:sz="4" w:space="0" w:color="auto"/>
              <w:bottom w:val="single" w:sz="4" w:space="0" w:color="auto"/>
              <w:right w:val="single" w:sz="4" w:space="0" w:color="auto"/>
            </w:tcBorders>
            <w:vAlign w:val="center"/>
          </w:tcPr>
          <w:p w14:paraId="327DC12F" w14:textId="77777777" w:rsidR="00127F5E" w:rsidRDefault="00127F5E" w:rsidP="00534960">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tcPr>
          <w:p w14:paraId="1D68F2A1" w14:textId="77777777" w:rsidR="00127F5E" w:rsidRDefault="00127F5E" w:rsidP="00534960">
            <w:pPr>
              <w:pStyle w:val="TAH"/>
            </w:pPr>
            <w:r>
              <w:t xml:space="preserve">UL </w:t>
            </w:r>
            <w:r>
              <w:br/>
              <w:t>L</w:t>
            </w:r>
            <w:r>
              <w:rPr>
                <w:vertAlign w:val="subscript"/>
              </w:rPr>
              <w:t>CRB</w:t>
            </w:r>
          </w:p>
        </w:tc>
        <w:tc>
          <w:tcPr>
            <w:tcW w:w="516" w:type="pct"/>
            <w:tcBorders>
              <w:top w:val="single" w:sz="4" w:space="0" w:color="auto"/>
              <w:left w:val="single" w:sz="4" w:space="0" w:color="auto"/>
              <w:bottom w:val="single" w:sz="4" w:space="0" w:color="auto"/>
              <w:right w:val="single" w:sz="4" w:space="0" w:color="auto"/>
            </w:tcBorders>
            <w:vAlign w:val="center"/>
          </w:tcPr>
          <w:p w14:paraId="5E30DA10" w14:textId="77777777" w:rsidR="00127F5E" w:rsidRDefault="00127F5E" w:rsidP="00534960">
            <w:pPr>
              <w:pStyle w:val="TAH"/>
            </w:pPr>
            <w:r>
              <w:t>DL F</w:t>
            </w:r>
            <w:r>
              <w:rPr>
                <w:vertAlign w:val="subscript"/>
              </w:rPr>
              <w:t>c</w:t>
            </w:r>
            <w:r>
              <w:t xml:space="preserve"> (MHz)</w:t>
            </w:r>
          </w:p>
        </w:tc>
        <w:tc>
          <w:tcPr>
            <w:tcW w:w="447" w:type="pct"/>
            <w:tcBorders>
              <w:top w:val="single" w:sz="4" w:space="0" w:color="auto"/>
              <w:left w:val="single" w:sz="4" w:space="0" w:color="auto"/>
              <w:bottom w:val="single" w:sz="4" w:space="0" w:color="auto"/>
              <w:right w:val="single" w:sz="4" w:space="0" w:color="auto"/>
            </w:tcBorders>
            <w:vAlign w:val="center"/>
          </w:tcPr>
          <w:p w14:paraId="132A6DE8" w14:textId="77777777" w:rsidR="00127F5E" w:rsidRDefault="00127F5E" w:rsidP="00534960">
            <w:pPr>
              <w:pStyle w:val="TAH"/>
            </w:pPr>
            <w:r>
              <w:t xml:space="preserve">MSD </w:t>
            </w:r>
            <w:r>
              <w:br/>
              <w:t>(dB)</w:t>
            </w:r>
          </w:p>
        </w:tc>
        <w:tc>
          <w:tcPr>
            <w:tcW w:w="505" w:type="pct"/>
            <w:tcBorders>
              <w:top w:val="single" w:sz="4" w:space="0" w:color="auto"/>
              <w:left w:val="single" w:sz="4" w:space="0" w:color="auto"/>
              <w:bottom w:val="single" w:sz="4" w:space="0" w:color="auto"/>
              <w:right w:val="single" w:sz="4" w:space="0" w:color="auto"/>
            </w:tcBorders>
            <w:vAlign w:val="center"/>
          </w:tcPr>
          <w:p w14:paraId="5DC72BCE" w14:textId="77777777" w:rsidR="00127F5E" w:rsidRDefault="00127F5E" w:rsidP="00534960">
            <w:pPr>
              <w:pStyle w:val="TAH"/>
              <w:rPr>
                <w:rFonts w:eastAsia="宋体"/>
                <w:lang w:val="en-US" w:eastAsia="zh-CN"/>
              </w:rPr>
            </w:pPr>
            <w:r>
              <w:rPr>
                <w:rFonts w:eastAsia="宋体" w:hint="eastAsia"/>
                <w:lang w:val="en-US" w:eastAsia="zh-CN"/>
              </w:rPr>
              <w:t>Duplexer Mode</w:t>
            </w:r>
          </w:p>
        </w:tc>
        <w:tc>
          <w:tcPr>
            <w:tcW w:w="364" w:type="pct"/>
            <w:tcBorders>
              <w:top w:val="single" w:sz="4" w:space="0" w:color="auto"/>
              <w:left w:val="single" w:sz="4" w:space="0" w:color="auto"/>
              <w:bottom w:val="single" w:sz="4" w:space="0" w:color="auto"/>
              <w:right w:val="single" w:sz="4" w:space="0" w:color="auto"/>
            </w:tcBorders>
            <w:vAlign w:val="center"/>
          </w:tcPr>
          <w:p w14:paraId="3CE86576" w14:textId="77777777" w:rsidR="00127F5E" w:rsidRDefault="00127F5E" w:rsidP="00534960">
            <w:pPr>
              <w:pStyle w:val="TAH"/>
            </w:pPr>
            <w:r>
              <w:t>IMD order</w:t>
            </w:r>
          </w:p>
        </w:tc>
      </w:tr>
      <w:tr w:rsidR="00127F5E" w14:paraId="3041D01A" w14:textId="77777777" w:rsidTr="00534960">
        <w:trPr>
          <w:trHeight w:val="305"/>
          <w:jc w:val="center"/>
        </w:trPr>
        <w:tc>
          <w:tcPr>
            <w:tcW w:w="1348" w:type="pct"/>
            <w:tcBorders>
              <w:top w:val="single" w:sz="4" w:space="0" w:color="auto"/>
              <w:left w:val="single" w:sz="4" w:space="0" w:color="auto"/>
              <w:bottom w:val="nil"/>
              <w:right w:val="single" w:sz="4" w:space="0" w:color="auto"/>
            </w:tcBorders>
            <w:vAlign w:val="center"/>
          </w:tcPr>
          <w:p w14:paraId="3EAB3897" w14:textId="77777777" w:rsidR="00127F5E" w:rsidRDefault="00127F5E" w:rsidP="00534960">
            <w:pPr>
              <w:pStyle w:val="TAC"/>
              <w:rPr>
                <w:lang w:eastAsia="zh-TW"/>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szCs w:val="18"/>
                <w:lang w:eastAsia="zh-CN"/>
              </w:rPr>
              <w:t>n41</w:t>
            </w:r>
            <w:r>
              <w:rPr>
                <w:rFonts w:eastAsia="宋体" w:hint="eastAsia"/>
                <w:szCs w:val="18"/>
                <w:lang w:val="en-US" w:eastAsia="zh-CN"/>
              </w:rPr>
              <w:t>-n79</w:t>
            </w:r>
          </w:p>
        </w:tc>
        <w:tc>
          <w:tcPr>
            <w:tcW w:w="330" w:type="pct"/>
            <w:tcBorders>
              <w:top w:val="single" w:sz="4" w:space="0" w:color="auto"/>
              <w:left w:val="single" w:sz="4" w:space="0" w:color="auto"/>
              <w:bottom w:val="single" w:sz="4" w:space="0" w:color="auto"/>
              <w:right w:val="single" w:sz="4" w:space="0" w:color="auto"/>
            </w:tcBorders>
            <w:vAlign w:val="center"/>
          </w:tcPr>
          <w:p w14:paraId="49A6BF4A" w14:textId="77777777" w:rsidR="00127F5E" w:rsidRDefault="00127F5E" w:rsidP="00534960">
            <w:pPr>
              <w:keepNext/>
              <w:keepLines/>
              <w:spacing w:after="0"/>
              <w:jc w:val="center"/>
              <w:rPr>
                <w:lang w:eastAsia="zh-TW"/>
              </w:rPr>
            </w:pPr>
            <w:r>
              <w:rPr>
                <w:rFonts w:ascii="Arial" w:eastAsia="宋体" w:hAnsi="Arial" w:cs="Arial" w:hint="eastAsia"/>
                <w:sz w:val="18"/>
                <w:lang w:val="en-US" w:eastAsia="zh-CN"/>
              </w:rPr>
              <w:t>n8</w:t>
            </w:r>
          </w:p>
        </w:tc>
        <w:tc>
          <w:tcPr>
            <w:tcW w:w="515" w:type="pct"/>
            <w:tcBorders>
              <w:top w:val="single" w:sz="4" w:space="0" w:color="auto"/>
              <w:left w:val="single" w:sz="4" w:space="0" w:color="auto"/>
              <w:bottom w:val="single" w:sz="4" w:space="0" w:color="auto"/>
              <w:right w:val="single" w:sz="4" w:space="0" w:color="auto"/>
            </w:tcBorders>
            <w:noWrap/>
            <w:vAlign w:val="center"/>
          </w:tcPr>
          <w:p w14:paraId="1D0549D5" w14:textId="77777777" w:rsidR="00127F5E" w:rsidRDefault="00127F5E" w:rsidP="00534960">
            <w:pPr>
              <w:pStyle w:val="TAC"/>
              <w:rPr>
                <w:lang w:val="en-US" w:eastAsia="zh-TW"/>
              </w:rPr>
            </w:pPr>
            <w:r>
              <w:rPr>
                <w:rFonts w:cs="Arial" w:hint="eastAsia"/>
                <w:kern w:val="2"/>
                <w:szCs w:val="24"/>
                <w:lang w:val="en-US" w:eastAsia="zh-CN"/>
              </w:rPr>
              <w:t>910</w:t>
            </w:r>
          </w:p>
        </w:tc>
        <w:tc>
          <w:tcPr>
            <w:tcW w:w="548" w:type="pct"/>
            <w:tcBorders>
              <w:top w:val="single" w:sz="4" w:space="0" w:color="auto"/>
              <w:left w:val="single" w:sz="4" w:space="0" w:color="auto"/>
              <w:bottom w:val="single" w:sz="4" w:space="0" w:color="auto"/>
              <w:right w:val="single" w:sz="4" w:space="0" w:color="auto"/>
            </w:tcBorders>
            <w:noWrap/>
            <w:vAlign w:val="center"/>
          </w:tcPr>
          <w:p w14:paraId="6EEE42F3" w14:textId="77777777" w:rsidR="00127F5E" w:rsidRDefault="00127F5E" w:rsidP="00534960">
            <w:pPr>
              <w:pStyle w:val="TAC"/>
              <w:rPr>
                <w:lang w:eastAsia="zh-TW"/>
              </w:rPr>
            </w:pPr>
            <w:r>
              <w:rPr>
                <w:rFonts w:eastAsia="Malgun Gothic" w:cs="Arial"/>
                <w:kern w:val="2"/>
                <w:szCs w:val="24"/>
                <w:lang w:eastAsia="ko-KR"/>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458B448F" w14:textId="77777777" w:rsidR="00127F5E" w:rsidRDefault="00127F5E" w:rsidP="00534960">
            <w:pPr>
              <w:pStyle w:val="TAC"/>
              <w:rPr>
                <w:rFonts w:eastAsia="宋体"/>
                <w:lang w:val="en-US" w:eastAsia="zh-CN"/>
              </w:rPr>
            </w:pPr>
            <w:r>
              <w:rPr>
                <w:rFonts w:eastAsia="宋体" w:hint="eastAsia"/>
                <w:lang w:val="en-US" w:eastAsia="zh-CN"/>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0AD20B87" w14:textId="77777777" w:rsidR="00127F5E" w:rsidRDefault="00127F5E" w:rsidP="00534960">
            <w:pPr>
              <w:pStyle w:val="TAC"/>
              <w:rPr>
                <w:lang w:val="en-US" w:eastAsia="zh-TW"/>
              </w:rPr>
            </w:pPr>
            <w:r>
              <w:rPr>
                <w:rFonts w:cs="Arial" w:hint="eastAsia"/>
                <w:kern w:val="2"/>
                <w:szCs w:val="24"/>
                <w:lang w:val="en-US" w:eastAsia="zh-CN"/>
              </w:rPr>
              <w:t>955</w:t>
            </w:r>
          </w:p>
        </w:tc>
        <w:tc>
          <w:tcPr>
            <w:tcW w:w="447" w:type="pct"/>
            <w:tcBorders>
              <w:top w:val="single" w:sz="4" w:space="0" w:color="auto"/>
              <w:left w:val="single" w:sz="4" w:space="0" w:color="auto"/>
              <w:right w:val="single" w:sz="4" w:space="0" w:color="auto"/>
            </w:tcBorders>
            <w:noWrap/>
            <w:vAlign w:val="center"/>
          </w:tcPr>
          <w:p w14:paraId="3710EAE6" w14:textId="77777777" w:rsidR="00127F5E" w:rsidRDefault="00127F5E" w:rsidP="00534960">
            <w:pPr>
              <w:pStyle w:val="TAC"/>
              <w:rPr>
                <w:lang w:eastAsia="zh-TW"/>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1F103D84"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4D14C120" w14:textId="77777777" w:rsidR="00127F5E" w:rsidRDefault="00127F5E" w:rsidP="00534960">
            <w:pPr>
              <w:pStyle w:val="TAC"/>
              <w:rPr>
                <w:lang w:eastAsia="zh-TW"/>
              </w:rPr>
            </w:pPr>
            <w:r>
              <w:rPr>
                <w:rFonts w:eastAsia="Malgun Gothic" w:cs="Arial"/>
                <w:kern w:val="2"/>
                <w:szCs w:val="24"/>
                <w:lang w:eastAsia="ko-KR"/>
              </w:rPr>
              <w:t>N/A</w:t>
            </w:r>
          </w:p>
        </w:tc>
      </w:tr>
      <w:tr w:rsidR="00127F5E" w14:paraId="795C49C2"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7D9495D" w14:textId="77777777" w:rsidR="00127F5E" w:rsidRDefault="00127F5E"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15E05F69" w14:textId="77777777" w:rsidR="00127F5E" w:rsidRDefault="00127F5E" w:rsidP="00534960">
            <w:pPr>
              <w:keepNext/>
              <w:keepLines/>
              <w:spacing w:after="0"/>
              <w:jc w:val="center"/>
              <w:rPr>
                <w:lang w:eastAsia="zh-TW"/>
              </w:rPr>
            </w:pPr>
            <w:r>
              <w:rPr>
                <w:rFonts w:ascii="Arial" w:hAnsi="Arial" w:cs="Arial"/>
                <w:sz w:val="18"/>
                <w:lang w:eastAsia="zh-TW"/>
              </w:rPr>
              <w:t>n41</w:t>
            </w:r>
          </w:p>
        </w:tc>
        <w:tc>
          <w:tcPr>
            <w:tcW w:w="515" w:type="pct"/>
            <w:tcBorders>
              <w:top w:val="single" w:sz="4" w:space="0" w:color="auto"/>
              <w:left w:val="single" w:sz="4" w:space="0" w:color="auto"/>
              <w:bottom w:val="single" w:sz="4" w:space="0" w:color="auto"/>
              <w:right w:val="single" w:sz="4" w:space="0" w:color="auto"/>
            </w:tcBorders>
            <w:noWrap/>
            <w:vAlign w:val="center"/>
          </w:tcPr>
          <w:p w14:paraId="5BB904D4" w14:textId="77777777" w:rsidR="00127F5E" w:rsidRDefault="00127F5E" w:rsidP="00534960">
            <w:pPr>
              <w:pStyle w:val="TAC"/>
              <w:rPr>
                <w:lang w:val="en-US" w:eastAsia="zh-TW"/>
              </w:rPr>
            </w:pPr>
            <w:r>
              <w:rPr>
                <w:rFonts w:cs="Arial" w:hint="eastAsia"/>
                <w:kern w:val="2"/>
                <w:szCs w:val="24"/>
                <w:lang w:val="en-US" w:eastAsia="zh-CN"/>
              </w:rPr>
              <w:t>2650</w:t>
            </w:r>
          </w:p>
        </w:tc>
        <w:tc>
          <w:tcPr>
            <w:tcW w:w="548" w:type="pct"/>
            <w:tcBorders>
              <w:top w:val="single" w:sz="4" w:space="0" w:color="auto"/>
              <w:left w:val="single" w:sz="4" w:space="0" w:color="auto"/>
              <w:bottom w:val="single" w:sz="4" w:space="0" w:color="auto"/>
              <w:right w:val="single" w:sz="4" w:space="0" w:color="auto"/>
            </w:tcBorders>
            <w:noWrap/>
            <w:vAlign w:val="center"/>
          </w:tcPr>
          <w:p w14:paraId="63FB1001" w14:textId="77777777" w:rsidR="00127F5E" w:rsidRDefault="00127F5E" w:rsidP="00534960">
            <w:pPr>
              <w:pStyle w:val="TAC"/>
              <w:rPr>
                <w:lang w:val="en-US" w:eastAsia="zh-TW"/>
              </w:rPr>
            </w:pPr>
            <w:r>
              <w:rPr>
                <w:rFonts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31A1F225" w14:textId="77777777" w:rsidR="00127F5E" w:rsidRDefault="00127F5E" w:rsidP="00534960">
            <w:pPr>
              <w:pStyle w:val="TAC"/>
              <w:rPr>
                <w:lang w:val="en-US" w:eastAsia="zh-TW"/>
              </w:rPr>
            </w:pPr>
            <w:r>
              <w:rPr>
                <w:rFonts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2CD351FB" w14:textId="77777777" w:rsidR="00127F5E" w:rsidRDefault="00127F5E" w:rsidP="00534960">
            <w:pPr>
              <w:pStyle w:val="TAC"/>
              <w:rPr>
                <w:lang w:val="en-US" w:eastAsia="zh-TW"/>
              </w:rPr>
            </w:pPr>
            <w:r>
              <w:rPr>
                <w:rFonts w:cs="Arial" w:hint="eastAsia"/>
                <w:kern w:val="2"/>
                <w:szCs w:val="24"/>
                <w:lang w:val="en-US" w:eastAsia="zh-CN"/>
              </w:rPr>
              <w:t>2650</w:t>
            </w:r>
          </w:p>
        </w:tc>
        <w:tc>
          <w:tcPr>
            <w:tcW w:w="447" w:type="pct"/>
            <w:tcBorders>
              <w:top w:val="single" w:sz="4" w:space="0" w:color="auto"/>
              <w:left w:val="single" w:sz="4" w:space="0" w:color="auto"/>
              <w:bottom w:val="single" w:sz="4" w:space="0" w:color="auto"/>
              <w:right w:val="single" w:sz="4" w:space="0" w:color="auto"/>
            </w:tcBorders>
            <w:noWrap/>
            <w:vAlign w:val="center"/>
          </w:tcPr>
          <w:p w14:paraId="41FCCA2C" w14:textId="77777777" w:rsidR="00127F5E" w:rsidRDefault="00127F5E" w:rsidP="00534960">
            <w:pPr>
              <w:pStyle w:val="TAC"/>
              <w:rPr>
                <w:lang w:eastAsia="zh-TW"/>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19E4D879"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B514F4D" w14:textId="77777777" w:rsidR="00127F5E" w:rsidRDefault="00127F5E" w:rsidP="00534960">
            <w:pPr>
              <w:pStyle w:val="TAC"/>
              <w:rPr>
                <w:lang w:eastAsia="zh-TW"/>
              </w:rPr>
            </w:pPr>
            <w:r>
              <w:rPr>
                <w:rFonts w:eastAsia="Malgun Gothic" w:cs="Arial"/>
                <w:kern w:val="2"/>
                <w:szCs w:val="24"/>
                <w:lang w:eastAsia="ko-KR"/>
              </w:rPr>
              <w:t>N/A</w:t>
            </w:r>
          </w:p>
        </w:tc>
      </w:tr>
      <w:tr w:rsidR="00127F5E" w14:paraId="639E3108"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486A35E" w14:textId="77777777" w:rsidR="00127F5E" w:rsidRDefault="00127F5E"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1C362BC9" w14:textId="77777777" w:rsidR="00127F5E" w:rsidRDefault="00127F5E" w:rsidP="00534960">
            <w:pPr>
              <w:keepNext/>
              <w:keepLines/>
              <w:spacing w:after="0"/>
              <w:jc w:val="center"/>
              <w:rPr>
                <w:lang w:val="en-US" w:eastAsia="zh-TW"/>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653A814E" w14:textId="77777777" w:rsidR="00127F5E" w:rsidRDefault="00127F5E" w:rsidP="00534960">
            <w:pPr>
              <w:pStyle w:val="TAC"/>
              <w:rPr>
                <w:rFonts w:eastAsia="宋体"/>
                <w:lang w:val="en-US" w:eastAsia="zh-CN"/>
              </w:rPr>
            </w:pPr>
            <w:r>
              <w:rPr>
                <w:rFonts w:eastAsia="宋体" w:cs="Arial" w:hint="eastAsia"/>
                <w:kern w:val="2"/>
                <w:szCs w:val="24"/>
                <w:lang w:val="en-US" w:eastAsia="zh-CN"/>
              </w:rPr>
              <w:t>4470</w:t>
            </w:r>
          </w:p>
        </w:tc>
        <w:tc>
          <w:tcPr>
            <w:tcW w:w="548" w:type="pct"/>
            <w:tcBorders>
              <w:top w:val="single" w:sz="4" w:space="0" w:color="auto"/>
              <w:left w:val="single" w:sz="4" w:space="0" w:color="auto"/>
              <w:bottom w:val="single" w:sz="4" w:space="0" w:color="auto"/>
              <w:right w:val="single" w:sz="4" w:space="0" w:color="auto"/>
            </w:tcBorders>
            <w:noWrap/>
            <w:vAlign w:val="center"/>
          </w:tcPr>
          <w:p w14:paraId="107F6B86" w14:textId="77777777" w:rsidR="00127F5E" w:rsidRDefault="00127F5E" w:rsidP="00534960">
            <w:pPr>
              <w:pStyle w:val="TAC"/>
              <w:rPr>
                <w:rFonts w:eastAsia="宋体"/>
                <w:lang w:val="en-US" w:eastAsia="zh-CN"/>
              </w:rPr>
            </w:pPr>
            <w:r>
              <w:rPr>
                <w:rFonts w:eastAsia="宋体"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034CB386" w14:textId="77777777" w:rsidR="00127F5E" w:rsidRDefault="00127F5E" w:rsidP="00534960">
            <w:pPr>
              <w:pStyle w:val="TAC"/>
              <w:rPr>
                <w:lang w:val="en-US"/>
              </w:rPr>
            </w:pPr>
            <w:r>
              <w:rPr>
                <w:rFonts w:eastAsia="宋体"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308FC5DE" w14:textId="77777777" w:rsidR="00127F5E" w:rsidRDefault="00127F5E" w:rsidP="00534960">
            <w:pPr>
              <w:pStyle w:val="TAC"/>
              <w:rPr>
                <w:rFonts w:eastAsia="Times New Roman"/>
                <w:lang w:val="en-US"/>
              </w:rPr>
            </w:pPr>
            <w:r>
              <w:rPr>
                <w:rFonts w:eastAsia="宋体" w:cs="Arial" w:hint="eastAsia"/>
                <w:kern w:val="2"/>
                <w:szCs w:val="24"/>
                <w:lang w:val="en-US" w:eastAsia="zh-CN"/>
              </w:rPr>
              <w:t>4470</w:t>
            </w:r>
          </w:p>
        </w:tc>
        <w:tc>
          <w:tcPr>
            <w:tcW w:w="447" w:type="pct"/>
            <w:tcBorders>
              <w:top w:val="single" w:sz="4" w:space="0" w:color="auto"/>
              <w:left w:val="single" w:sz="4" w:space="0" w:color="auto"/>
              <w:bottom w:val="single" w:sz="4" w:space="0" w:color="auto"/>
              <w:right w:val="single" w:sz="4" w:space="0" w:color="auto"/>
            </w:tcBorders>
            <w:noWrap/>
            <w:vAlign w:val="center"/>
          </w:tcPr>
          <w:p w14:paraId="16A6933F" w14:textId="77777777" w:rsidR="00127F5E" w:rsidRDefault="00127F5E" w:rsidP="00534960">
            <w:pPr>
              <w:pStyle w:val="TAC"/>
              <w:rPr>
                <w:rFonts w:eastAsia="宋体"/>
                <w:lang w:val="en-US" w:eastAsia="zh-CN"/>
              </w:rPr>
            </w:pPr>
            <w:r>
              <w:rPr>
                <w:rFonts w:eastAsia="宋体" w:hint="eastAsia"/>
                <w:lang w:val="en-US" w:eastAsia="zh-CN"/>
              </w:rPr>
              <w:t>16.3</w:t>
            </w:r>
          </w:p>
        </w:tc>
        <w:tc>
          <w:tcPr>
            <w:tcW w:w="505" w:type="pct"/>
            <w:tcBorders>
              <w:top w:val="single" w:sz="4" w:space="0" w:color="auto"/>
              <w:left w:val="single" w:sz="4" w:space="0" w:color="auto"/>
              <w:bottom w:val="single" w:sz="4" w:space="0" w:color="auto"/>
              <w:right w:val="single" w:sz="4" w:space="0" w:color="auto"/>
            </w:tcBorders>
            <w:vAlign w:val="center"/>
          </w:tcPr>
          <w:p w14:paraId="0F6B87D8" w14:textId="77777777" w:rsidR="00127F5E" w:rsidRDefault="00127F5E" w:rsidP="00534960">
            <w:pPr>
              <w:pStyle w:val="TAC"/>
              <w:rPr>
                <w:rFonts w:eastAsia="宋体"/>
                <w:lang w:val="en-US" w:eastAsia="zh-CN"/>
              </w:rPr>
            </w:pPr>
            <w:r>
              <w:rPr>
                <w:rFonts w:eastAsia="宋体" w:hint="eastAsia"/>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2B472689" w14:textId="77777777" w:rsidR="00127F5E" w:rsidRDefault="00127F5E" w:rsidP="00534960">
            <w:pPr>
              <w:pStyle w:val="TAC"/>
              <w:rPr>
                <w:lang w:eastAsia="zh-TW"/>
              </w:rPr>
            </w:pPr>
            <w:r>
              <w:rPr>
                <w:rFonts w:cs="Arial"/>
                <w:kern w:val="2"/>
                <w:szCs w:val="24"/>
                <w:lang w:eastAsia="ja-JP"/>
              </w:rPr>
              <w:t>IMD</w:t>
            </w:r>
            <w:r>
              <w:rPr>
                <w:rFonts w:cs="Arial" w:hint="eastAsia"/>
                <w:kern w:val="2"/>
                <w:szCs w:val="24"/>
                <w:lang w:val="en-US" w:eastAsia="zh-CN"/>
              </w:rPr>
              <w:t>3</w:t>
            </w:r>
          </w:p>
        </w:tc>
      </w:tr>
      <w:tr w:rsidR="00127F5E" w14:paraId="17C6584F"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46CBE2E3" w14:textId="77777777" w:rsidR="00127F5E" w:rsidRDefault="00127F5E" w:rsidP="00534960">
            <w:pPr>
              <w:spacing w:after="0"/>
              <w:jc w:val="center"/>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6CBF649" w14:textId="77777777" w:rsidR="00127F5E" w:rsidRDefault="00127F5E" w:rsidP="00534960">
            <w:pPr>
              <w:keepNext/>
              <w:keepLines/>
              <w:spacing w:after="0"/>
              <w:jc w:val="center"/>
              <w:rPr>
                <w:rFonts w:cs="Arial"/>
                <w:kern w:val="2"/>
                <w:szCs w:val="24"/>
                <w:lang w:eastAsia="zh-CN"/>
              </w:rPr>
            </w:pPr>
            <w:r>
              <w:rPr>
                <w:rFonts w:ascii="Arial" w:eastAsia="宋体" w:hAnsi="Arial" w:cs="Arial" w:hint="eastAsia"/>
                <w:sz w:val="18"/>
                <w:lang w:val="en-US" w:eastAsia="zh-CN"/>
              </w:rPr>
              <w:t>n8</w:t>
            </w:r>
          </w:p>
        </w:tc>
        <w:tc>
          <w:tcPr>
            <w:tcW w:w="515" w:type="pct"/>
            <w:tcBorders>
              <w:top w:val="single" w:sz="4" w:space="0" w:color="auto"/>
              <w:left w:val="single" w:sz="4" w:space="0" w:color="auto"/>
              <w:bottom w:val="single" w:sz="4" w:space="0" w:color="auto"/>
              <w:right w:val="single" w:sz="4" w:space="0" w:color="auto"/>
            </w:tcBorders>
            <w:noWrap/>
            <w:vAlign w:val="center"/>
          </w:tcPr>
          <w:p w14:paraId="29B3FD80"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910</w:t>
            </w:r>
          </w:p>
        </w:tc>
        <w:tc>
          <w:tcPr>
            <w:tcW w:w="548" w:type="pct"/>
            <w:tcBorders>
              <w:top w:val="single" w:sz="4" w:space="0" w:color="auto"/>
              <w:left w:val="single" w:sz="4" w:space="0" w:color="auto"/>
              <w:bottom w:val="single" w:sz="4" w:space="0" w:color="auto"/>
              <w:right w:val="single" w:sz="4" w:space="0" w:color="auto"/>
            </w:tcBorders>
            <w:noWrap/>
            <w:vAlign w:val="center"/>
          </w:tcPr>
          <w:p w14:paraId="7910ED11" w14:textId="77777777" w:rsidR="00127F5E" w:rsidRDefault="00127F5E" w:rsidP="00534960">
            <w:pPr>
              <w:pStyle w:val="TAC"/>
              <w:rPr>
                <w:rFonts w:eastAsia="Malgun Gothic"/>
                <w:szCs w:val="24"/>
                <w:lang w:eastAsia="ko-KR"/>
              </w:rPr>
            </w:pPr>
            <w:r>
              <w:rPr>
                <w:rFonts w:eastAsia="Malgun Gothic" w:cs="Arial"/>
                <w:kern w:val="2"/>
                <w:szCs w:val="24"/>
                <w:lang w:eastAsia="ko-KR"/>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19638FA7" w14:textId="77777777" w:rsidR="00127F5E" w:rsidRDefault="00127F5E"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1B8AB17E" w14:textId="77777777" w:rsidR="00127F5E" w:rsidRDefault="00127F5E" w:rsidP="00534960">
            <w:pPr>
              <w:pStyle w:val="TAC"/>
              <w:rPr>
                <w:szCs w:val="24"/>
                <w:lang w:val="en-US" w:eastAsia="zh-CN"/>
              </w:rPr>
            </w:pPr>
            <w:r>
              <w:rPr>
                <w:rFonts w:cs="Arial" w:hint="eastAsia"/>
                <w:kern w:val="2"/>
                <w:szCs w:val="24"/>
                <w:lang w:val="en-US" w:eastAsia="zh-CN"/>
              </w:rPr>
              <w:t>955</w:t>
            </w:r>
          </w:p>
        </w:tc>
        <w:tc>
          <w:tcPr>
            <w:tcW w:w="447" w:type="pct"/>
            <w:tcBorders>
              <w:top w:val="single" w:sz="4" w:space="0" w:color="auto"/>
              <w:left w:val="single" w:sz="4" w:space="0" w:color="auto"/>
              <w:bottom w:val="single" w:sz="4" w:space="0" w:color="auto"/>
              <w:right w:val="single" w:sz="4" w:space="0" w:color="auto"/>
            </w:tcBorders>
            <w:noWrap/>
            <w:vAlign w:val="center"/>
          </w:tcPr>
          <w:p w14:paraId="32C7EE9D"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3B19CD95"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67F0B115"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r>
      <w:tr w:rsidR="00127F5E" w14:paraId="150C52CF"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F3694D5"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5BF889D1" w14:textId="77777777" w:rsidR="00127F5E" w:rsidRDefault="00127F5E" w:rsidP="00534960">
            <w:pPr>
              <w:keepNext/>
              <w:keepLines/>
              <w:spacing w:after="0"/>
              <w:jc w:val="center"/>
              <w:rPr>
                <w:rFonts w:cs="Arial"/>
                <w:kern w:val="2"/>
                <w:szCs w:val="24"/>
                <w:lang w:eastAsia="zh-CN"/>
              </w:rPr>
            </w:pPr>
            <w:r>
              <w:rPr>
                <w:rFonts w:ascii="Arial" w:hAnsi="Arial" w:cs="Arial"/>
                <w:sz w:val="18"/>
                <w:lang w:eastAsia="zh-TW"/>
              </w:rPr>
              <w:t>n41</w:t>
            </w:r>
          </w:p>
        </w:tc>
        <w:tc>
          <w:tcPr>
            <w:tcW w:w="515" w:type="pct"/>
            <w:tcBorders>
              <w:top w:val="single" w:sz="4" w:space="0" w:color="auto"/>
              <w:left w:val="single" w:sz="4" w:space="0" w:color="auto"/>
              <w:bottom w:val="single" w:sz="4" w:space="0" w:color="auto"/>
              <w:right w:val="single" w:sz="4" w:space="0" w:color="auto"/>
            </w:tcBorders>
            <w:noWrap/>
            <w:vAlign w:val="center"/>
          </w:tcPr>
          <w:p w14:paraId="68CBF9FB" w14:textId="77777777" w:rsidR="00127F5E" w:rsidRDefault="00127F5E" w:rsidP="00534960">
            <w:pPr>
              <w:pStyle w:val="TAC"/>
              <w:rPr>
                <w:rFonts w:eastAsia="宋体"/>
                <w:szCs w:val="24"/>
                <w:lang w:val="en-US" w:eastAsia="zh-CN"/>
              </w:rPr>
            </w:pPr>
            <w:r>
              <w:rPr>
                <w:rFonts w:cs="Arial" w:hint="eastAsia"/>
                <w:kern w:val="2"/>
                <w:szCs w:val="24"/>
                <w:lang w:val="en-US" w:eastAsia="zh-CN"/>
              </w:rPr>
              <w:t>2650</w:t>
            </w:r>
          </w:p>
        </w:tc>
        <w:tc>
          <w:tcPr>
            <w:tcW w:w="548" w:type="pct"/>
            <w:tcBorders>
              <w:top w:val="single" w:sz="4" w:space="0" w:color="auto"/>
              <w:left w:val="single" w:sz="4" w:space="0" w:color="auto"/>
              <w:bottom w:val="single" w:sz="4" w:space="0" w:color="auto"/>
              <w:right w:val="single" w:sz="4" w:space="0" w:color="auto"/>
            </w:tcBorders>
            <w:noWrap/>
            <w:vAlign w:val="center"/>
          </w:tcPr>
          <w:p w14:paraId="7441F0F7"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20C62B51"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6D78985E" w14:textId="77777777" w:rsidR="00127F5E" w:rsidRDefault="00127F5E" w:rsidP="00534960">
            <w:pPr>
              <w:pStyle w:val="TAC"/>
              <w:rPr>
                <w:szCs w:val="24"/>
                <w:lang w:val="en-US" w:eastAsia="zh-CN"/>
              </w:rPr>
            </w:pPr>
            <w:r>
              <w:rPr>
                <w:rFonts w:cs="Arial" w:hint="eastAsia"/>
                <w:kern w:val="2"/>
                <w:szCs w:val="24"/>
                <w:lang w:val="en-US" w:eastAsia="zh-CN"/>
              </w:rPr>
              <w:t>2650</w:t>
            </w:r>
          </w:p>
        </w:tc>
        <w:tc>
          <w:tcPr>
            <w:tcW w:w="447" w:type="pct"/>
            <w:tcBorders>
              <w:top w:val="single" w:sz="4" w:space="0" w:color="auto"/>
              <w:left w:val="single" w:sz="4" w:space="0" w:color="auto"/>
              <w:bottom w:val="single" w:sz="4" w:space="0" w:color="auto"/>
              <w:right w:val="single" w:sz="4" w:space="0" w:color="auto"/>
            </w:tcBorders>
            <w:noWrap/>
            <w:vAlign w:val="center"/>
          </w:tcPr>
          <w:p w14:paraId="467A351A" w14:textId="77777777" w:rsidR="00127F5E" w:rsidRDefault="00127F5E" w:rsidP="00534960">
            <w:pPr>
              <w:pStyle w:val="TAC"/>
              <w:rPr>
                <w:rFonts w:eastAsia="Malgun Gothic"/>
                <w:szCs w:val="24"/>
                <w:lang w:val="en-US" w:eastAsia="ko-KR"/>
              </w:rPr>
            </w:pPr>
            <w:r>
              <w:rPr>
                <w:rFonts w:eastAsia="宋体" w:cs="Arial" w:hint="eastAsia"/>
                <w:kern w:val="2"/>
                <w:szCs w:val="24"/>
                <w:lang w:val="en-US" w:eastAsia="zh-CN"/>
              </w:rPr>
              <w:t>15.5</w:t>
            </w:r>
          </w:p>
        </w:tc>
        <w:tc>
          <w:tcPr>
            <w:tcW w:w="505" w:type="pct"/>
            <w:tcBorders>
              <w:top w:val="single" w:sz="4" w:space="0" w:color="auto"/>
              <w:left w:val="single" w:sz="4" w:space="0" w:color="auto"/>
              <w:bottom w:val="single" w:sz="4" w:space="0" w:color="auto"/>
              <w:right w:val="single" w:sz="4" w:space="0" w:color="auto"/>
            </w:tcBorders>
            <w:vAlign w:val="center"/>
          </w:tcPr>
          <w:p w14:paraId="5953F019"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042EDE21"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IMD3</w:t>
            </w:r>
          </w:p>
        </w:tc>
      </w:tr>
      <w:tr w:rsidR="00127F5E" w14:paraId="0BA04640"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14D1993B"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47F03198" w14:textId="77777777" w:rsidR="00127F5E" w:rsidRDefault="00127F5E" w:rsidP="00534960">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64AB60CB"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4470</w:t>
            </w:r>
          </w:p>
        </w:tc>
        <w:tc>
          <w:tcPr>
            <w:tcW w:w="548" w:type="pct"/>
            <w:tcBorders>
              <w:top w:val="single" w:sz="4" w:space="0" w:color="auto"/>
              <w:left w:val="single" w:sz="4" w:space="0" w:color="auto"/>
              <w:bottom w:val="single" w:sz="4" w:space="0" w:color="auto"/>
              <w:right w:val="single" w:sz="4" w:space="0" w:color="auto"/>
            </w:tcBorders>
            <w:noWrap/>
            <w:vAlign w:val="center"/>
          </w:tcPr>
          <w:p w14:paraId="1DAD3E04"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1A30D302"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5E1BA600" w14:textId="77777777" w:rsidR="00127F5E" w:rsidRDefault="00127F5E" w:rsidP="00534960">
            <w:pPr>
              <w:pStyle w:val="TAC"/>
              <w:rPr>
                <w:szCs w:val="24"/>
                <w:lang w:val="en-US" w:eastAsia="zh-CN"/>
              </w:rPr>
            </w:pPr>
            <w:r>
              <w:rPr>
                <w:rFonts w:eastAsia="宋体" w:cs="Arial" w:hint="eastAsia"/>
                <w:kern w:val="2"/>
                <w:szCs w:val="24"/>
                <w:lang w:val="en-US" w:eastAsia="zh-CN"/>
              </w:rPr>
              <w:t>4470</w:t>
            </w:r>
          </w:p>
        </w:tc>
        <w:tc>
          <w:tcPr>
            <w:tcW w:w="447" w:type="pct"/>
            <w:tcBorders>
              <w:top w:val="single" w:sz="4" w:space="0" w:color="auto"/>
              <w:left w:val="single" w:sz="4" w:space="0" w:color="auto"/>
              <w:bottom w:val="single" w:sz="4" w:space="0" w:color="auto"/>
              <w:right w:val="single" w:sz="4" w:space="0" w:color="auto"/>
            </w:tcBorders>
            <w:noWrap/>
            <w:vAlign w:val="center"/>
          </w:tcPr>
          <w:p w14:paraId="65BC49A1" w14:textId="77777777" w:rsidR="00127F5E" w:rsidRDefault="00127F5E" w:rsidP="00534960">
            <w:pPr>
              <w:pStyle w:val="TAC"/>
              <w:rPr>
                <w:rFonts w:eastAsia="宋体"/>
                <w:szCs w:val="24"/>
                <w:lang w:val="en-US" w:eastAsia="zh-CN"/>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03619A75"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526F1C5F"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r>
      <w:tr w:rsidR="00127F5E" w14:paraId="75845445"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1EB3C1A5"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711899DA" w14:textId="77777777" w:rsidR="00127F5E" w:rsidRDefault="00127F5E" w:rsidP="00534960">
            <w:pPr>
              <w:keepNext/>
              <w:keepLines/>
              <w:spacing w:after="0"/>
              <w:jc w:val="center"/>
              <w:rPr>
                <w:rFonts w:cs="Arial"/>
                <w:kern w:val="2"/>
                <w:szCs w:val="24"/>
                <w:lang w:val="en-US" w:eastAsia="zh-CN"/>
              </w:rPr>
            </w:pPr>
            <w:r>
              <w:rPr>
                <w:rFonts w:ascii="Arial" w:eastAsia="宋体" w:hAnsi="Arial" w:cs="Arial" w:hint="eastAsia"/>
                <w:sz w:val="18"/>
                <w:lang w:val="en-US" w:eastAsia="zh-CN"/>
              </w:rPr>
              <w:t>n8</w:t>
            </w:r>
          </w:p>
        </w:tc>
        <w:tc>
          <w:tcPr>
            <w:tcW w:w="515" w:type="pct"/>
            <w:tcBorders>
              <w:top w:val="single" w:sz="4" w:space="0" w:color="auto"/>
              <w:left w:val="single" w:sz="4" w:space="0" w:color="auto"/>
              <w:bottom w:val="single" w:sz="4" w:space="0" w:color="auto"/>
              <w:right w:val="single" w:sz="4" w:space="0" w:color="auto"/>
            </w:tcBorders>
            <w:noWrap/>
            <w:vAlign w:val="center"/>
          </w:tcPr>
          <w:p w14:paraId="57D321E7"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895</w:t>
            </w:r>
          </w:p>
        </w:tc>
        <w:tc>
          <w:tcPr>
            <w:tcW w:w="548" w:type="pct"/>
            <w:tcBorders>
              <w:top w:val="single" w:sz="4" w:space="0" w:color="auto"/>
              <w:left w:val="single" w:sz="4" w:space="0" w:color="auto"/>
              <w:bottom w:val="single" w:sz="4" w:space="0" w:color="auto"/>
              <w:right w:val="single" w:sz="4" w:space="0" w:color="auto"/>
            </w:tcBorders>
            <w:noWrap/>
            <w:vAlign w:val="center"/>
          </w:tcPr>
          <w:p w14:paraId="59C86F5C" w14:textId="77777777" w:rsidR="00127F5E" w:rsidRDefault="00127F5E" w:rsidP="00534960">
            <w:pPr>
              <w:pStyle w:val="TAC"/>
              <w:rPr>
                <w:rFonts w:eastAsia="Malgun Gothic"/>
                <w:szCs w:val="24"/>
                <w:lang w:val="en-US" w:eastAsia="zh-CN"/>
              </w:rPr>
            </w:pPr>
            <w:r>
              <w:rPr>
                <w:rFonts w:eastAsia="Malgun Gothic" w:cs="Arial"/>
                <w:kern w:val="2"/>
                <w:szCs w:val="24"/>
                <w:lang w:eastAsia="ko-KR"/>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79651175" w14:textId="77777777" w:rsidR="00127F5E" w:rsidRDefault="00127F5E"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355BAB11" w14:textId="77777777" w:rsidR="00127F5E" w:rsidRDefault="00127F5E" w:rsidP="00534960">
            <w:pPr>
              <w:pStyle w:val="TAC"/>
              <w:rPr>
                <w:szCs w:val="24"/>
                <w:lang w:val="en-US" w:eastAsia="zh-CN"/>
              </w:rPr>
            </w:pPr>
            <w:r>
              <w:rPr>
                <w:rFonts w:cs="Arial" w:hint="eastAsia"/>
                <w:kern w:val="2"/>
                <w:szCs w:val="24"/>
                <w:lang w:val="en-US" w:eastAsia="zh-CN"/>
              </w:rPr>
              <w:t>940</w:t>
            </w:r>
          </w:p>
        </w:tc>
        <w:tc>
          <w:tcPr>
            <w:tcW w:w="447" w:type="pct"/>
            <w:tcBorders>
              <w:top w:val="single" w:sz="4" w:space="0" w:color="auto"/>
              <w:left w:val="single" w:sz="4" w:space="0" w:color="auto"/>
              <w:bottom w:val="single" w:sz="4" w:space="0" w:color="auto"/>
              <w:right w:val="single" w:sz="4" w:space="0" w:color="auto"/>
            </w:tcBorders>
            <w:noWrap/>
            <w:vAlign w:val="center"/>
          </w:tcPr>
          <w:p w14:paraId="18BE84DE"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11.8</w:t>
            </w:r>
          </w:p>
        </w:tc>
        <w:tc>
          <w:tcPr>
            <w:tcW w:w="505" w:type="pct"/>
            <w:tcBorders>
              <w:top w:val="single" w:sz="4" w:space="0" w:color="auto"/>
              <w:left w:val="single" w:sz="4" w:space="0" w:color="auto"/>
              <w:bottom w:val="single" w:sz="4" w:space="0" w:color="auto"/>
              <w:right w:val="single" w:sz="4" w:space="0" w:color="auto"/>
            </w:tcBorders>
            <w:vAlign w:val="center"/>
          </w:tcPr>
          <w:p w14:paraId="5FFBFC62"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610E1D3B" w14:textId="77777777" w:rsidR="00127F5E" w:rsidRDefault="00127F5E" w:rsidP="00534960">
            <w:pPr>
              <w:pStyle w:val="TAC"/>
              <w:rPr>
                <w:rFonts w:eastAsia="宋体"/>
                <w:szCs w:val="24"/>
                <w:vertAlign w:val="superscript"/>
                <w:lang w:val="en-US" w:eastAsia="zh-CN"/>
              </w:rPr>
            </w:pPr>
            <w:r>
              <w:rPr>
                <w:rFonts w:eastAsia="宋体" w:cs="Arial" w:hint="eastAsia"/>
                <w:kern w:val="2"/>
                <w:szCs w:val="24"/>
                <w:lang w:val="en-US" w:eastAsia="zh-CN"/>
              </w:rPr>
              <w:t>IMD3</w:t>
            </w:r>
            <w:r>
              <w:rPr>
                <w:rFonts w:eastAsia="宋体" w:cs="Arial" w:hint="eastAsia"/>
                <w:kern w:val="2"/>
                <w:szCs w:val="24"/>
                <w:vertAlign w:val="superscript"/>
                <w:lang w:val="en-US" w:eastAsia="zh-CN"/>
              </w:rPr>
              <w:t>1</w:t>
            </w:r>
          </w:p>
        </w:tc>
      </w:tr>
      <w:tr w:rsidR="00127F5E" w14:paraId="403853D9"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0A1D439"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0B5783F9" w14:textId="77777777" w:rsidR="00127F5E" w:rsidRDefault="00127F5E" w:rsidP="00534960">
            <w:pPr>
              <w:keepNext/>
              <w:keepLines/>
              <w:spacing w:after="0"/>
              <w:jc w:val="center"/>
              <w:rPr>
                <w:rFonts w:cs="Arial"/>
                <w:kern w:val="2"/>
                <w:szCs w:val="24"/>
                <w:lang w:eastAsia="zh-CN"/>
              </w:rPr>
            </w:pPr>
            <w:r>
              <w:rPr>
                <w:rFonts w:ascii="Arial" w:hAnsi="Arial" w:cs="Arial"/>
                <w:sz w:val="18"/>
                <w:lang w:eastAsia="zh-TW"/>
              </w:rPr>
              <w:t>n41</w:t>
            </w:r>
          </w:p>
        </w:tc>
        <w:tc>
          <w:tcPr>
            <w:tcW w:w="515" w:type="pct"/>
            <w:tcBorders>
              <w:top w:val="single" w:sz="4" w:space="0" w:color="auto"/>
              <w:left w:val="single" w:sz="4" w:space="0" w:color="auto"/>
              <w:bottom w:val="single" w:sz="4" w:space="0" w:color="auto"/>
              <w:right w:val="single" w:sz="4" w:space="0" w:color="auto"/>
            </w:tcBorders>
            <w:noWrap/>
            <w:vAlign w:val="center"/>
          </w:tcPr>
          <w:p w14:paraId="376EA546"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2680</w:t>
            </w:r>
          </w:p>
        </w:tc>
        <w:tc>
          <w:tcPr>
            <w:tcW w:w="548" w:type="pct"/>
            <w:tcBorders>
              <w:top w:val="single" w:sz="4" w:space="0" w:color="auto"/>
              <w:left w:val="single" w:sz="4" w:space="0" w:color="auto"/>
              <w:bottom w:val="single" w:sz="4" w:space="0" w:color="auto"/>
              <w:right w:val="single" w:sz="4" w:space="0" w:color="auto"/>
            </w:tcBorders>
            <w:noWrap/>
            <w:vAlign w:val="center"/>
          </w:tcPr>
          <w:p w14:paraId="2AC742A7" w14:textId="77777777" w:rsidR="00127F5E" w:rsidRDefault="00127F5E" w:rsidP="00534960">
            <w:pPr>
              <w:pStyle w:val="TAC"/>
              <w:rPr>
                <w:rFonts w:eastAsia="Malgun Gothic"/>
                <w:szCs w:val="24"/>
                <w:lang w:val="en-US" w:eastAsia="zh-CN"/>
              </w:rPr>
            </w:pPr>
            <w:r>
              <w:rPr>
                <w:rFonts w:eastAsia="Malgun Gothic"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3954BA70" w14:textId="77777777" w:rsidR="00127F5E" w:rsidRDefault="00127F5E" w:rsidP="00534960">
            <w:pPr>
              <w:pStyle w:val="TAC"/>
              <w:rPr>
                <w:rFonts w:eastAsia="Malgun Gothic"/>
                <w:szCs w:val="24"/>
                <w:lang w:val="en-US" w:eastAsia="zh-CN"/>
              </w:rPr>
            </w:pPr>
            <w:r>
              <w:rPr>
                <w:rFonts w:eastAsia="Malgun Gothic"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02813641" w14:textId="77777777" w:rsidR="00127F5E" w:rsidRDefault="00127F5E" w:rsidP="00534960">
            <w:pPr>
              <w:pStyle w:val="TAC"/>
              <w:rPr>
                <w:szCs w:val="24"/>
                <w:lang w:val="en-US" w:eastAsia="zh-CN"/>
              </w:rPr>
            </w:pPr>
            <w:r>
              <w:rPr>
                <w:rFonts w:eastAsia="宋体" w:cs="Arial" w:hint="eastAsia"/>
                <w:kern w:val="2"/>
                <w:szCs w:val="24"/>
                <w:lang w:val="en-US" w:eastAsia="zh-CN"/>
              </w:rPr>
              <w:t>2680</w:t>
            </w:r>
          </w:p>
        </w:tc>
        <w:tc>
          <w:tcPr>
            <w:tcW w:w="447" w:type="pct"/>
            <w:tcBorders>
              <w:top w:val="single" w:sz="4" w:space="0" w:color="auto"/>
              <w:left w:val="single" w:sz="4" w:space="0" w:color="auto"/>
              <w:bottom w:val="single" w:sz="4" w:space="0" w:color="auto"/>
              <w:right w:val="single" w:sz="4" w:space="0" w:color="auto"/>
            </w:tcBorders>
            <w:noWrap/>
            <w:vAlign w:val="center"/>
          </w:tcPr>
          <w:p w14:paraId="320B0DBE" w14:textId="77777777" w:rsidR="00127F5E" w:rsidRDefault="00127F5E" w:rsidP="00534960">
            <w:pPr>
              <w:pStyle w:val="TAC"/>
              <w:rPr>
                <w:rFonts w:eastAsia="Malgun Gothic"/>
                <w:szCs w:val="24"/>
                <w:lang w:val="en-US" w:eastAsia="ko-KR"/>
              </w:rPr>
            </w:pPr>
            <w:r>
              <w:rPr>
                <w:rFonts w:eastAsia="宋体" w:cs="Arial" w:hint="eastAsia"/>
                <w:kern w:val="2"/>
                <w:szCs w:val="24"/>
                <w:lang w:val="en-US" w:eastAsia="zh-CN"/>
              </w:rPr>
              <w:t>N/A</w:t>
            </w:r>
          </w:p>
        </w:tc>
        <w:tc>
          <w:tcPr>
            <w:tcW w:w="505" w:type="pct"/>
            <w:tcBorders>
              <w:top w:val="single" w:sz="4" w:space="0" w:color="auto"/>
              <w:left w:val="single" w:sz="4" w:space="0" w:color="auto"/>
              <w:bottom w:val="single" w:sz="4" w:space="0" w:color="auto"/>
              <w:right w:val="single" w:sz="4" w:space="0" w:color="auto"/>
            </w:tcBorders>
            <w:vAlign w:val="center"/>
          </w:tcPr>
          <w:p w14:paraId="6D1AF95B"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3EDD05E7" w14:textId="77777777" w:rsidR="00127F5E" w:rsidRDefault="00127F5E" w:rsidP="00534960">
            <w:pPr>
              <w:pStyle w:val="TAC"/>
              <w:rPr>
                <w:rFonts w:eastAsia="宋体"/>
                <w:szCs w:val="24"/>
                <w:lang w:val="en-US" w:eastAsia="ko-KR"/>
              </w:rPr>
            </w:pPr>
            <w:r>
              <w:rPr>
                <w:rFonts w:eastAsia="宋体" w:cs="Arial" w:hint="eastAsia"/>
                <w:kern w:val="2"/>
                <w:szCs w:val="24"/>
                <w:lang w:val="en-US" w:eastAsia="zh-CN"/>
              </w:rPr>
              <w:t>N/A</w:t>
            </w:r>
          </w:p>
        </w:tc>
      </w:tr>
      <w:tr w:rsidR="00127F5E" w14:paraId="2BA8BD51"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4BF57902" w14:textId="77777777" w:rsidR="00127F5E" w:rsidRDefault="00127F5E"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3301F04" w14:textId="77777777" w:rsidR="00127F5E" w:rsidRDefault="00127F5E" w:rsidP="00534960">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08229567"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4420</w:t>
            </w:r>
          </w:p>
        </w:tc>
        <w:tc>
          <w:tcPr>
            <w:tcW w:w="548" w:type="pct"/>
            <w:tcBorders>
              <w:top w:val="single" w:sz="4" w:space="0" w:color="auto"/>
              <w:left w:val="single" w:sz="4" w:space="0" w:color="auto"/>
              <w:bottom w:val="single" w:sz="4" w:space="0" w:color="auto"/>
              <w:right w:val="single" w:sz="4" w:space="0" w:color="auto"/>
            </w:tcBorders>
            <w:noWrap/>
            <w:vAlign w:val="center"/>
          </w:tcPr>
          <w:p w14:paraId="31CA45B1"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10</w:t>
            </w:r>
          </w:p>
        </w:tc>
        <w:tc>
          <w:tcPr>
            <w:tcW w:w="423" w:type="pct"/>
            <w:tcBorders>
              <w:top w:val="single" w:sz="4" w:space="0" w:color="auto"/>
              <w:left w:val="single" w:sz="4" w:space="0" w:color="auto"/>
              <w:bottom w:val="single" w:sz="4" w:space="0" w:color="auto"/>
              <w:right w:val="single" w:sz="4" w:space="0" w:color="auto"/>
            </w:tcBorders>
            <w:noWrap/>
            <w:vAlign w:val="center"/>
          </w:tcPr>
          <w:p w14:paraId="37E076C3"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50</w:t>
            </w:r>
          </w:p>
        </w:tc>
        <w:tc>
          <w:tcPr>
            <w:tcW w:w="516" w:type="pct"/>
            <w:tcBorders>
              <w:top w:val="single" w:sz="4" w:space="0" w:color="auto"/>
              <w:left w:val="single" w:sz="4" w:space="0" w:color="auto"/>
              <w:bottom w:val="single" w:sz="4" w:space="0" w:color="auto"/>
              <w:right w:val="single" w:sz="4" w:space="0" w:color="auto"/>
            </w:tcBorders>
            <w:noWrap/>
            <w:vAlign w:val="center"/>
          </w:tcPr>
          <w:p w14:paraId="3938DA0D" w14:textId="77777777" w:rsidR="00127F5E" w:rsidRDefault="00127F5E" w:rsidP="00534960">
            <w:pPr>
              <w:pStyle w:val="TAC"/>
              <w:rPr>
                <w:szCs w:val="24"/>
                <w:lang w:val="en-US" w:eastAsia="zh-CN"/>
              </w:rPr>
            </w:pPr>
            <w:r>
              <w:rPr>
                <w:rFonts w:cs="Arial" w:hint="eastAsia"/>
                <w:kern w:val="2"/>
                <w:szCs w:val="24"/>
                <w:lang w:val="en-US" w:eastAsia="zh-CN"/>
              </w:rPr>
              <w:t>4420</w:t>
            </w:r>
          </w:p>
        </w:tc>
        <w:tc>
          <w:tcPr>
            <w:tcW w:w="447" w:type="pct"/>
            <w:tcBorders>
              <w:top w:val="single" w:sz="4" w:space="0" w:color="auto"/>
              <w:left w:val="single" w:sz="4" w:space="0" w:color="auto"/>
              <w:bottom w:val="single" w:sz="4" w:space="0" w:color="auto"/>
              <w:right w:val="single" w:sz="4" w:space="0" w:color="auto"/>
            </w:tcBorders>
            <w:noWrap/>
            <w:vAlign w:val="center"/>
          </w:tcPr>
          <w:p w14:paraId="5511FBF0" w14:textId="77777777" w:rsidR="00127F5E" w:rsidRDefault="00127F5E" w:rsidP="00534960">
            <w:pPr>
              <w:pStyle w:val="TAC"/>
              <w:rPr>
                <w:rFonts w:eastAsia="宋体"/>
                <w:szCs w:val="24"/>
                <w:lang w:val="en-US" w:eastAsia="ko-KR"/>
              </w:rPr>
            </w:pPr>
            <w:r>
              <w:rPr>
                <w:rFonts w:eastAsia="Malgun Gothic" w:cs="Arial"/>
                <w:kern w:val="2"/>
                <w:szCs w:val="24"/>
                <w:lang w:eastAsia="ko-KR"/>
              </w:rPr>
              <w:t>N/A</w:t>
            </w:r>
          </w:p>
        </w:tc>
        <w:tc>
          <w:tcPr>
            <w:tcW w:w="505" w:type="pct"/>
            <w:tcBorders>
              <w:top w:val="single" w:sz="4" w:space="0" w:color="auto"/>
              <w:left w:val="single" w:sz="4" w:space="0" w:color="auto"/>
              <w:bottom w:val="single" w:sz="4" w:space="0" w:color="auto"/>
              <w:right w:val="single" w:sz="4" w:space="0" w:color="auto"/>
            </w:tcBorders>
            <w:vAlign w:val="center"/>
          </w:tcPr>
          <w:p w14:paraId="2DFB1083" w14:textId="77777777" w:rsidR="00127F5E" w:rsidRDefault="00127F5E"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13B541C4" w14:textId="77777777" w:rsidR="00127F5E" w:rsidRDefault="00127F5E" w:rsidP="00534960">
            <w:pPr>
              <w:pStyle w:val="TAC"/>
              <w:rPr>
                <w:rFonts w:eastAsia="Malgun Gothic"/>
                <w:szCs w:val="24"/>
                <w:lang w:eastAsia="ko-KR"/>
              </w:rPr>
            </w:pPr>
            <w:r>
              <w:rPr>
                <w:rFonts w:eastAsia="Malgun Gothic" w:cs="Arial"/>
                <w:kern w:val="2"/>
                <w:szCs w:val="24"/>
                <w:lang w:eastAsia="ko-KR"/>
              </w:rPr>
              <w:t>N/A</w:t>
            </w:r>
          </w:p>
        </w:tc>
      </w:tr>
      <w:tr w:rsidR="00127F5E" w14:paraId="05DB3A98" w14:textId="77777777" w:rsidTr="00534960">
        <w:trPr>
          <w:trHeight w:val="306"/>
          <w:jc w:val="center"/>
        </w:trPr>
        <w:tc>
          <w:tcPr>
            <w:tcW w:w="5000" w:type="pct"/>
            <w:gridSpan w:val="9"/>
            <w:tcBorders>
              <w:top w:val="single" w:sz="4" w:space="0" w:color="auto"/>
              <w:left w:val="single" w:sz="4" w:space="0" w:color="auto"/>
              <w:right w:val="single" w:sz="4" w:space="0" w:color="auto"/>
            </w:tcBorders>
            <w:vAlign w:val="center"/>
          </w:tcPr>
          <w:p w14:paraId="0373A059" w14:textId="77777777" w:rsidR="00127F5E" w:rsidRDefault="00127F5E" w:rsidP="00534960">
            <w:pPr>
              <w:pStyle w:val="TAN"/>
            </w:pPr>
            <w:r>
              <w:t xml:space="preserve">NOTE </w:t>
            </w:r>
            <w:r>
              <w:rPr>
                <w:rFonts w:hint="eastAsia"/>
                <w:lang w:val="en-US" w:eastAsia="zh-CN"/>
              </w:rPr>
              <w:t>1</w:t>
            </w:r>
            <w:r>
              <w:t>:</w:t>
            </w:r>
            <w:r>
              <w:tab/>
            </w:r>
            <w:r>
              <w:rPr>
                <w:lang w:eastAsia="ja-JP"/>
              </w:rPr>
              <w:t>This band is subject to IMD5 also which MSD is not specified.</w:t>
            </w:r>
          </w:p>
        </w:tc>
      </w:tr>
    </w:tbl>
    <w:p w14:paraId="28679EAA" w14:textId="77777777" w:rsidR="00FA1E66" w:rsidRPr="00127F5E" w:rsidRDefault="00FA1E66" w:rsidP="00AC4AB0">
      <w:pPr>
        <w:rPr>
          <w:b/>
          <w:color w:val="0070C0"/>
          <w:sz w:val="32"/>
          <w:szCs w:val="32"/>
        </w:rPr>
      </w:pPr>
    </w:p>
    <w:p w14:paraId="06438A43" w14:textId="25F4F9A3" w:rsidR="00E06D05" w:rsidRDefault="00E06D05" w:rsidP="00E06D05">
      <w:pPr>
        <w:pStyle w:val="21"/>
        <w:numPr>
          <w:ilvl w:val="1"/>
          <w:numId w:val="0"/>
        </w:numPr>
        <w:rPr>
          <w:rFonts w:eastAsia="宋体"/>
          <w:lang w:val="en-US" w:eastAsia="zh-CN"/>
        </w:rPr>
      </w:pPr>
      <w:bookmarkStart w:id="702" w:name="_Toc144251740"/>
      <w:r>
        <w:t>5.68</w:t>
      </w:r>
      <w:r>
        <w:tab/>
      </w:r>
      <w:r>
        <w:rPr>
          <w:rFonts w:eastAsia="宋体" w:hint="eastAsia"/>
          <w:lang w:val="en-US" w:eastAsia="zh-CN"/>
        </w:rPr>
        <w:tab/>
      </w:r>
      <w:r>
        <w:rPr>
          <w:rFonts w:eastAsia="宋体" w:hint="eastAsia"/>
          <w:lang w:val="en-US" w:eastAsia="zh-CN"/>
        </w:rPr>
        <w:tab/>
      </w:r>
      <w:r>
        <w:rPr>
          <w:rFonts w:eastAsia="宋体"/>
          <w:lang w:val="en-US" w:eastAsia="zh-CN"/>
        </w:rPr>
        <w:t>CA_</w:t>
      </w:r>
      <w:r>
        <w:rPr>
          <w:rFonts w:eastAsia="宋体" w:hint="eastAsia"/>
          <w:lang w:val="en-US" w:eastAsia="zh-CN"/>
        </w:rPr>
        <w:t>n28-n39-n79</w:t>
      </w:r>
      <w:bookmarkEnd w:id="702"/>
    </w:p>
    <w:p w14:paraId="681BF013" w14:textId="093E0DF3" w:rsidR="00E06D05" w:rsidRDefault="00E06D05" w:rsidP="00E06D05">
      <w:pPr>
        <w:pStyle w:val="31"/>
        <w:numPr>
          <w:ilvl w:val="2"/>
          <w:numId w:val="0"/>
        </w:numPr>
        <w:rPr>
          <w:rFonts w:cs="Arial"/>
          <w:lang w:val="en-US" w:eastAsia="zh-CN"/>
        </w:rPr>
      </w:pPr>
      <w:bookmarkStart w:id="703" w:name="_Toc144251741"/>
      <w:r>
        <w:t>5.68.1</w:t>
      </w:r>
      <w:r>
        <w:tab/>
      </w:r>
      <w:r>
        <w:rPr>
          <w:rFonts w:cs="Arial"/>
          <w:szCs w:val="28"/>
          <w:lang w:val="en-US" w:eastAsia="zh-CN"/>
        </w:rPr>
        <w:t>Common for 1 band UL and 2 bands UL CA</w:t>
      </w:r>
      <w:bookmarkEnd w:id="703"/>
    </w:p>
    <w:p w14:paraId="12D5EA89" w14:textId="7D9F34E8" w:rsidR="00E06D05" w:rsidRDefault="00E06D05" w:rsidP="00E06D05">
      <w:pPr>
        <w:pStyle w:val="41"/>
        <w:numPr>
          <w:ilvl w:val="3"/>
          <w:numId w:val="0"/>
        </w:numPr>
      </w:pPr>
      <w:bookmarkStart w:id="704" w:name="_Toc144251742"/>
      <w:r>
        <w:t>5.68.1.1</w:t>
      </w:r>
      <w:r>
        <w:tab/>
      </w:r>
      <w:r>
        <w:rPr>
          <w:rFonts w:cs="Arial"/>
          <w:lang w:eastAsia="zh-CN"/>
        </w:rPr>
        <w:t>Operating bands for CA</w:t>
      </w:r>
      <w:bookmarkEnd w:id="704"/>
    </w:p>
    <w:p w14:paraId="3393573F" w14:textId="11FE4DCA" w:rsidR="00E06D05" w:rsidRDefault="00E06D05" w:rsidP="00E06D05">
      <w:pPr>
        <w:pStyle w:val="TH"/>
      </w:pPr>
      <w:r>
        <w:rPr>
          <w:rFonts w:cs="Arial"/>
        </w:rPr>
        <w:t xml:space="preserve">Table </w:t>
      </w:r>
      <w:r>
        <w:rPr>
          <w:rFonts w:cs="Arial" w:hint="eastAsia"/>
          <w:lang w:val="en-US" w:eastAsia="zh-CN"/>
        </w:rPr>
        <w:t>5.</w:t>
      </w:r>
      <w:r>
        <w:rPr>
          <w:rFonts w:cs="Arial"/>
          <w:lang w:val="en-US" w:eastAsia="zh-CN"/>
        </w:rPr>
        <w:t>68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6D05" w14:paraId="24919540"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tcPr>
          <w:p w14:paraId="3686DEAF" w14:textId="77777777" w:rsidR="00E06D05" w:rsidRDefault="00E06D05" w:rsidP="00534960">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6F19AE65" w14:textId="77777777" w:rsidR="00E06D05" w:rsidRDefault="00E06D05" w:rsidP="00534960">
            <w:pPr>
              <w:pStyle w:val="TAH"/>
              <w:rPr>
                <w:rFonts w:eastAsia="等线"/>
                <w:lang w:val="en-US"/>
              </w:rPr>
            </w:pPr>
            <w:r>
              <w:rPr>
                <w:rFonts w:eastAsia="等线"/>
                <w:lang w:val="en-US"/>
              </w:rPr>
              <w:t>NR Band</w:t>
            </w:r>
          </w:p>
          <w:p w14:paraId="47445C31" w14:textId="77777777" w:rsidR="00E06D05" w:rsidRDefault="00E06D05" w:rsidP="00534960">
            <w:pPr>
              <w:pStyle w:val="TAH"/>
              <w:rPr>
                <w:rFonts w:eastAsia="等线"/>
              </w:rPr>
            </w:pPr>
            <w:r>
              <w:rPr>
                <w:rFonts w:eastAsia="等线"/>
                <w:lang w:val="en-US"/>
              </w:rPr>
              <w:t>(Table 5.2-1)</w:t>
            </w:r>
          </w:p>
        </w:tc>
      </w:tr>
      <w:tr w:rsidR="00E06D05" w14:paraId="7CF65917" w14:textId="77777777" w:rsidTr="0053496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77CBD" w14:textId="77777777" w:rsidR="00E06D05" w:rsidRDefault="00E06D05" w:rsidP="00534960">
            <w:pPr>
              <w:pStyle w:val="TAC"/>
              <w:rPr>
                <w:rFonts w:eastAsia="等线"/>
                <w:lang w:val="en-US" w:eastAsia="zh-CN"/>
              </w:rPr>
            </w:pPr>
            <w:r>
              <w:rPr>
                <w:rFonts w:eastAsia="宋体" w:hint="eastAsia"/>
                <w:bCs/>
                <w:sz w:val="20"/>
                <w:lang w:val="en-US" w:eastAsia="zh-CN"/>
              </w:rPr>
              <w:t>n2</w:t>
            </w:r>
            <w:r>
              <w:rPr>
                <w:rFonts w:hint="eastAsia"/>
                <w:lang w:val="en-US" w:eastAsia="zh-CN"/>
              </w:rPr>
              <w:t>8A-n39A-n79A</w:t>
            </w:r>
          </w:p>
        </w:tc>
        <w:tc>
          <w:tcPr>
            <w:tcW w:w="2552" w:type="dxa"/>
            <w:tcBorders>
              <w:top w:val="single" w:sz="4" w:space="0" w:color="auto"/>
              <w:left w:val="single" w:sz="4" w:space="0" w:color="auto"/>
              <w:bottom w:val="single" w:sz="4" w:space="0" w:color="auto"/>
              <w:right w:val="single" w:sz="4" w:space="0" w:color="auto"/>
            </w:tcBorders>
            <w:vAlign w:val="center"/>
          </w:tcPr>
          <w:p w14:paraId="201912E3" w14:textId="77777777" w:rsidR="00E06D05" w:rsidRDefault="00E06D05" w:rsidP="00534960">
            <w:pPr>
              <w:pStyle w:val="TAC"/>
              <w:rPr>
                <w:rFonts w:eastAsia="等线"/>
                <w:lang w:val="en-US" w:eastAsia="zh-CN"/>
              </w:rPr>
            </w:pPr>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79</w:t>
            </w:r>
          </w:p>
        </w:tc>
      </w:tr>
    </w:tbl>
    <w:p w14:paraId="11C4D1E7" w14:textId="77777777" w:rsidR="00E06D05" w:rsidRDefault="00E06D05" w:rsidP="00E06D05">
      <w:pPr>
        <w:rPr>
          <w:lang w:eastAsia="zh-CN"/>
        </w:rPr>
      </w:pPr>
    </w:p>
    <w:p w14:paraId="46B538D9" w14:textId="3F931F91" w:rsidR="00E06D05" w:rsidRDefault="00E06D05" w:rsidP="00E06D05">
      <w:pPr>
        <w:pStyle w:val="41"/>
        <w:numPr>
          <w:ilvl w:val="3"/>
          <w:numId w:val="0"/>
        </w:numPr>
      </w:pPr>
      <w:bookmarkStart w:id="705" w:name="_Toc144251743"/>
      <w:r>
        <w:t>5.68.1.2</w:t>
      </w:r>
      <w:r>
        <w:tab/>
      </w:r>
      <w:r>
        <w:rPr>
          <w:rFonts w:cs="Arial"/>
          <w:lang w:eastAsia="zh-CN"/>
        </w:rPr>
        <w:t>Channel bandwidths per operating band for CA</w:t>
      </w:r>
      <w:bookmarkEnd w:id="705"/>
    </w:p>
    <w:p w14:paraId="3152C3EF" w14:textId="22310A5F" w:rsidR="00E06D05" w:rsidRDefault="00E06D05" w:rsidP="00E06D05">
      <w:pPr>
        <w:pStyle w:val="TH"/>
        <w:rPr>
          <w:lang w:val="en-US" w:eastAsia="zh-CN"/>
        </w:rPr>
      </w:pPr>
      <w:r>
        <w:rPr>
          <w:rFonts w:cs="Arial"/>
        </w:rPr>
        <w:t xml:space="preserve">Table </w:t>
      </w:r>
      <w:r>
        <w:rPr>
          <w:rFonts w:cs="Arial" w:hint="eastAsia"/>
          <w:lang w:val="en-US" w:eastAsia="zh-CN"/>
        </w:rPr>
        <w:t>5.</w:t>
      </w:r>
      <w:r>
        <w:rPr>
          <w:rFonts w:cs="Arial"/>
          <w:lang w:val="en-US" w:eastAsia="zh-CN"/>
        </w:rPr>
        <w:t>68.1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06D05" w14:paraId="42077A62"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337F44" w14:textId="77777777" w:rsidR="00E06D05" w:rsidRDefault="00E06D05" w:rsidP="0053496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5A62C92" w14:textId="77777777" w:rsidR="00E06D05" w:rsidRDefault="00E06D05" w:rsidP="0053496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308A0D9" w14:textId="77777777" w:rsidR="00E06D05" w:rsidRDefault="00E06D05" w:rsidP="0053496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F8D6F" w14:textId="77777777" w:rsidR="00E06D05" w:rsidRDefault="00E06D05" w:rsidP="00534960">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B1A4AE" w14:textId="77777777" w:rsidR="00E06D05" w:rsidRDefault="00E06D05" w:rsidP="00534960">
            <w:pPr>
              <w:pStyle w:val="TAH"/>
              <w:overflowPunct w:val="0"/>
              <w:autoSpaceDE w:val="0"/>
              <w:autoSpaceDN w:val="0"/>
              <w:adjustRightInd w:val="0"/>
              <w:rPr>
                <w:szCs w:val="18"/>
                <w:lang w:val="en-US" w:eastAsia="zh-CN"/>
              </w:rPr>
            </w:pPr>
            <w:r>
              <w:t>Bandwidth combination set</w:t>
            </w:r>
          </w:p>
        </w:tc>
      </w:tr>
      <w:tr w:rsidR="00E06D05" w14:paraId="487FD8F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ECCE8" w14:textId="77777777" w:rsidR="00E06D05" w:rsidRDefault="00E06D05" w:rsidP="00534960">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7A8CF" w14:textId="77777777" w:rsidR="00E06D05" w:rsidRDefault="00E06D05" w:rsidP="00534960">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8A-n39A</w:t>
            </w:r>
          </w:p>
          <w:p w14:paraId="515406CF" w14:textId="77777777" w:rsidR="00E06D05" w:rsidRDefault="00E06D05" w:rsidP="00534960">
            <w:pPr>
              <w:pStyle w:val="TAC"/>
              <w:overflowPunct w:val="0"/>
              <w:autoSpaceDE w:val="0"/>
              <w:autoSpaceDN w:val="0"/>
              <w:adjustRightInd w:val="0"/>
              <w:rPr>
                <w:szCs w:val="18"/>
                <w:lang w:eastAsia="zh-CN"/>
              </w:rPr>
            </w:pPr>
            <w:r>
              <w:rPr>
                <w:rFonts w:hint="eastAsia"/>
                <w:szCs w:val="18"/>
                <w:lang w:eastAsia="zh-CN"/>
              </w:rPr>
              <w:t>CA_n</w:t>
            </w:r>
            <w:r>
              <w:rPr>
                <w:rFonts w:hint="eastAsia"/>
                <w:szCs w:val="18"/>
                <w:lang w:val="en-US" w:eastAsia="zh-CN"/>
              </w:rPr>
              <w:t>2</w:t>
            </w:r>
            <w:r>
              <w:rPr>
                <w:rFonts w:hint="eastAsia"/>
                <w:szCs w:val="18"/>
                <w:lang w:eastAsia="zh-CN"/>
              </w:rPr>
              <w:t>8A-n</w:t>
            </w:r>
            <w:r>
              <w:rPr>
                <w:rFonts w:hint="eastAsia"/>
                <w:szCs w:val="18"/>
                <w:lang w:val="en-US" w:eastAsia="zh-CN"/>
              </w:rPr>
              <w:t>79</w:t>
            </w:r>
            <w:r>
              <w:rPr>
                <w:rFonts w:hint="eastAsia"/>
                <w:szCs w:val="18"/>
                <w:lang w:eastAsia="zh-CN"/>
              </w:rPr>
              <w:t>A</w:t>
            </w:r>
          </w:p>
          <w:p w14:paraId="1F96058C" w14:textId="77777777" w:rsidR="00E06D05" w:rsidRDefault="00E06D05" w:rsidP="00534960">
            <w:pPr>
              <w:pStyle w:val="TAC"/>
              <w:overflowPunct w:val="0"/>
              <w:autoSpaceDE w:val="0"/>
              <w:autoSpaceDN w:val="0"/>
              <w:adjustRightInd w:val="0"/>
              <w:rPr>
                <w:rFonts w:eastAsia="宋体"/>
                <w:szCs w:val="18"/>
                <w:lang w:val="en-US" w:eastAsia="zh-CN"/>
              </w:rPr>
            </w:pPr>
            <w:r>
              <w:rPr>
                <w:rFonts w:hint="eastAsia"/>
                <w:szCs w:val="18"/>
                <w:lang w:eastAsia="zh-CN"/>
              </w:rPr>
              <w:t>CA_n39A-n</w:t>
            </w:r>
            <w:r>
              <w:rPr>
                <w:rFonts w:hint="eastAsia"/>
                <w:szCs w:val="18"/>
                <w:lang w:val="en-US" w:eastAsia="zh-CN"/>
              </w:rPr>
              <w:t>79</w:t>
            </w:r>
            <w:r>
              <w:rPr>
                <w:rFonts w:hint="eastAsia"/>
                <w:szCs w:val="18"/>
                <w:lang w:eastAsia="zh-CN"/>
              </w:rPr>
              <w:t>A</w:t>
            </w:r>
          </w:p>
        </w:tc>
        <w:tc>
          <w:tcPr>
            <w:tcW w:w="730" w:type="dxa"/>
            <w:tcBorders>
              <w:left w:val="single" w:sz="4" w:space="0" w:color="auto"/>
              <w:right w:val="single" w:sz="4" w:space="0" w:color="auto"/>
            </w:tcBorders>
            <w:vAlign w:val="center"/>
          </w:tcPr>
          <w:p w14:paraId="595F973C" w14:textId="77777777" w:rsidR="00E06D05" w:rsidRDefault="00E06D05" w:rsidP="00534960">
            <w:pPr>
              <w:pStyle w:val="TAC"/>
              <w:rPr>
                <w:rFonts w:eastAsia="宋体"/>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39CEA9" w14:textId="77777777" w:rsidR="00E06D05" w:rsidRDefault="00E06D05" w:rsidP="00534960">
            <w:pPr>
              <w:pStyle w:val="TAC"/>
              <w:rPr>
                <w:rFonts w:eastAsia="宋体"/>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1BB9F885" w14:textId="77777777" w:rsidR="00E06D05" w:rsidRDefault="00E06D05" w:rsidP="00534960">
            <w:pPr>
              <w:pStyle w:val="TAC"/>
              <w:overflowPunct w:val="0"/>
              <w:autoSpaceDE w:val="0"/>
              <w:autoSpaceDN w:val="0"/>
              <w:adjustRightInd w:val="0"/>
              <w:rPr>
                <w:szCs w:val="18"/>
                <w:lang w:val="en-US" w:eastAsia="zh-CN"/>
              </w:rPr>
            </w:pPr>
            <w:r>
              <w:rPr>
                <w:rFonts w:hint="eastAsia"/>
                <w:szCs w:val="18"/>
                <w:lang w:val="en-US" w:eastAsia="zh-CN"/>
              </w:rPr>
              <w:t>0</w:t>
            </w:r>
          </w:p>
        </w:tc>
      </w:tr>
      <w:tr w:rsidR="00E06D05" w14:paraId="56BCAD8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BB33C9E" w14:textId="77777777" w:rsidR="00E06D05" w:rsidRDefault="00E06D05"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295EC7" w14:textId="77777777" w:rsidR="00E06D05" w:rsidRDefault="00E06D05"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25C8FF" w14:textId="77777777" w:rsidR="00E06D05" w:rsidRDefault="00E06D05" w:rsidP="00534960">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09C83CE" w14:textId="77777777" w:rsidR="00E06D05" w:rsidRDefault="00E06D05" w:rsidP="00534960">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F792CE9" w14:textId="77777777" w:rsidR="00E06D05" w:rsidRDefault="00E06D05" w:rsidP="00534960">
            <w:pPr>
              <w:pStyle w:val="TAC"/>
              <w:overflowPunct w:val="0"/>
              <w:autoSpaceDE w:val="0"/>
              <w:autoSpaceDN w:val="0"/>
              <w:adjustRightInd w:val="0"/>
              <w:rPr>
                <w:szCs w:val="18"/>
                <w:lang w:val="en-US" w:eastAsia="zh-CN"/>
              </w:rPr>
            </w:pPr>
          </w:p>
        </w:tc>
      </w:tr>
      <w:tr w:rsidR="00E06D05" w14:paraId="2D90AD4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9E771" w14:textId="77777777" w:rsidR="00E06D05" w:rsidRDefault="00E06D05" w:rsidP="00534960">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093E5" w14:textId="77777777" w:rsidR="00E06D05" w:rsidRDefault="00E06D05" w:rsidP="00534960">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069AB9" w14:textId="77777777" w:rsidR="00E06D05" w:rsidRDefault="00E06D05" w:rsidP="00534960">
            <w:pPr>
              <w:pStyle w:val="TAC"/>
              <w:rPr>
                <w:szCs w:val="18"/>
                <w:lang w:val="en-US" w:eastAsia="zh-CN"/>
              </w:rPr>
            </w:pPr>
            <w:r>
              <w:rPr>
                <w:lang w:val="en-US"/>
              </w:rPr>
              <w:t>n79</w:t>
            </w:r>
          </w:p>
        </w:tc>
        <w:tc>
          <w:tcPr>
            <w:tcW w:w="4081" w:type="dxa"/>
            <w:tcBorders>
              <w:top w:val="single" w:sz="4" w:space="0" w:color="auto"/>
              <w:left w:val="single" w:sz="4" w:space="0" w:color="auto"/>
              <w:bottom w:val="single" w:sz="4" w:space="0" w:color="auto"/>
              <w:right w:val="single" w:sz="4" w:space="0" w:color="auto"/>
            </w:tcBorders>
          </w:tcPr>
          <w:p w14:paraId="426A7F94" w14:textId="77777777" w:rsidR="00E06D05" w:rsidRDefault="00E06D05" w:rsidP="00534960">
            <w:pPr>
              <w:pStyle w:val="TAC"/>
              <w:rPr>
                <w:rFonts w:eastAsia="宋体"/>
                <w:szCs w:val="18"/>
                <w:lang w:val="en-US" w:eastAsia="zh-CN" w:bidi="ar"/>
              </w:rPr>
            </w:pPr>
            <w:r>
              <w:rPr>
                <w:lang w:val="en-US"/>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D187A" w14:textId="77777777" w:rsidR="00E06D05" w:rsidRDefault="00E06D05" w:rsidP="00534960">
            <w:pPr>
              <w:pStyle w:val="TAC"/>
              <w:overflowPunct w:val="0"/>
              <w:autoSpaceDE w:val="0"/>
              <w:autoSpaceDN w:val="0"/>
              <w:adjustRightInd w:val="0"/>
              <w:rPr>
                <w:szCs w:val="18"/>
                <w:lang w:val="en-US" w:eastAsia="zh-CN"/>
              </w:rPr>
            </w:pPr>
          </w:p>
        </w:tc>
      </w:tr>
    </w:tbl>
    <w:p w14:paraId="22545609" w14:textId="77777777" w:rsidR="00E06D05" w:rsidRDefault="00E06D05" w:rsidP="00E06D0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18755790" w14:textId="2892D0B7" w:rsidR="00E06D05" w:rsidRDefault="00E06D05" w:rsidP="00E06D05">
      <w:pPr>
        <w:pStyle w:val="41"/>
        <w:numPr>
          <w:ilvl w:val="3"/>
          <w:numId w:val="0"/>
        </w:numPr>
      </w:pPr>
      <w:bookmarkStart w:id="706" w:name="_Toc144251744"/>
      <w:r>
        <w:t>5.68.1.3</w:t>
      </w:r>
      <w:r>
        <w:tab/>
      </w:r>
      <w:r>
        <w:rPr>
          <w:lang w:val="en-US" w:eastAsia="zh-CN"/>
        </w:rPr>
        <w:t>∆T</w:t>
      </w:r>
      <w:r w:rsidRPr="00C23DD6">
        <w:rPr>
          <w:vertAlign w:val="subscript"/>
          <w:lang w:val="en-US" w:eastAsia="zh-CN"/>
        </w:rPr>
        <w:t>IB,c</w:t>
      </w:r>
      <w:r>
        <w:rPr>
          <w:lang w:val="en-US" w:eastAsia="zh-CN"/>
        </w:rPr>
        <w:t xml:space="preserve"> and ∆R</w:t>
      </w:r>
      <w:r w:rsidRPr="00C23DD6">
        <w:rPr>
          <w:vertAlign w:val="subscript"/>
          <w:lang w:val="en-US" w:eastAsia="zh-CN"/>
        </w:rPr>
        <w:t>IB,c</w:t>
      </w:r>
      <w:r>
        <w:rPr>
          <w:lang w:val="en-US" w:eastAsia="zh-CN"/>
        </w:rPr>
        <w:t xml:space="preserve"> values</w:t>
      </w:r>
      <w:bookmarkEnd w:id="706"/>
    </w:p>
    <w:p w14:paraId="68ACDCF1" w14:textId="77777777" w:rsidR="00E06D05" w:rsidRDefault="00E06D05" w:rsidP="00E06D05">
      <w:pPr>
        <w:rPr>
          <w:rFonts w:eastAsia="宋体"/>
          <w:kern w:val="2"/>
          <w:lang w:val="en-US" w:eastAsia="zh-CN"/>
        </w:rPr>
      </w:pPr>
      <w:r>
        <w:rPr>
          <w:rFonts w:eastAsia="宋体"/>
          <w:kern w:val="2"/>
          <w:lang w:val="en-US" w:eastAsia="zh-CN"/>
        </w:rPr>
        <w:t>For CA_</w:t>
      </w:r>
      <w:r>
        <w:rPr>
          <w:rFonts w:eastAsia="宋体" w:hint="eastAsia"/>
          <w:kern w:val="2"/>
          <w:lang w:val="en-US" w:eastAsia="zh-CN"/>
        </w:rPr>
        <w:t>n8</w:t>
      </w:r>
      <w:r>
        <w:rPr>
          <w:rFonts w:eastAsia="宋体"/>
          <w:kern w:val="2"/>
          <w:lang w:val="en-US" w:eastAsia="zh-CN"/>
        </w:rPr>
        <w:t>-n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defined in the spec.</w:t>
      </w:r>
    </w:p>
    <w:p w14:paraId="4AA4FB24" w14:textId="774134CC" w:rsidR="00E06D05" w:rsidRDefault="00E06D05" w:rsidP="00E06D05">
      <w:pPr>
        <w:pStyle w:val="31"/>
        <w:numPr>
          <w:ilvl w:val="2"/>
          <w:numId w:val="0"/>
        </w:numPr>
        <w:rPr>
          <w:rFonts w:cs="Arial"/>
          <w:lang w:eastAsia="zh-CN"/>
        </w:rPr>
      </w:pPr>
      <w:bookmarkStart w:id="707" w:name="_Toc144251745"/>
      <w:r>
        <w:t>5.68.2</w:t>
      </w:r>
      <w:r>
        <w:tab/>
      </w:r>
      <w:r>
        <w:rPr>
          <w:rFonts w:cs="Arial"/>
          <w:szCs w:val="28"/>
          <w:lang w:eastAsia="zh-CN"/>
        </w:rPr>
        <w:t>Specific for 2 bands UL CA</w:t>
      </w:r>
      <w:bookmarkEnd w:id="707"/>
    </w:p>
    <w:p w14:paraId="36437C01" w14:textId="42C49376" w:rsidR="00E06D05" w:rsidRDefault="00E06D05" w:rsidP="00E06D05">
      <w:pPr>
        <w:pStyle w:val="41"/>
        <w:numPr>
          <w:ilvl w:val="3"/>
          <w:numId w:val="0"/>
        </w:numPr>
        <w:rPr>
          <w:rFonts w:cs="Arial"/>
          <w:lang w:eastAsia="zh-CN"/>
        </w:rPr>
      </w:pPr>
      <w:bookmarkStart w:id="708" w:name="_Toc144251746"/>
      <w:r>
        <w:t>5.68.2.1</w:t>
      </w:r>
      <w:r>
        <w:tab/>
      </w:r>
      <w:r>
        <w:rPr>
          <w:rFonts w:cs="Arial"/>
          <w:lang w:eastAsia="zh-CN"/>
        </w:rPr>
        <w:t>UE co-existence studies</w:t>
      </w:r>
      <w:bookmarkEnd w:id="708"/>
    </w:p>
    <w:p w14:paraId="55F909BB" w14:textId="77777777" w:rsidR="00E06D05" w:rsidRDefault="00E06D05" w:rsidP="00E06D0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41</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4DF71CD4" w14:textId="77777777" w:rsidR="00E06D05" w:rsidRDefault="00E06D05" w:rsidP="00E06D0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IMD3, IMD4 and IMD5 issuess caused by n28-n39 fall into its own band n79 Rx;</w:t>
      </w:r>
    </w:p>
    <w:p w14:paraId="1C19DF50" w14:textId="77777777" w:rsidR="00E06D05" w:rsidRDefault="00E06D05" w:rsidP="00E06D0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IMD5 issue </w:t>
      </w:r>
      <w:r>
        <w:rPr>
          <w:color w:val="auto"/>
          <w:lang w:val="en-US" w:eastAsia="zh-CN"/>
        </w:rPr>
        <w:t xml:space="preserve">caused by </w:t>
      </w:r>
      <w:r>
        <w:rPr>
          <w:rFonts w:hint="eastAsia"/>
          <w:color w:val="auto"/>
          <w:lang w:val="en-US" w:eastAsia="zh-CN"/>
        </w:rPr>
        <w:t>n28</w:t>
      </w:r>
      <w:r>
        <w:rPr>
          <w:color w:val="auto"/>
          <w:lang w:val="en-US" w:eastAsia="zh-CN"/>
        </w:rPr>
        <w:t>+n</w:t>
      </w:r>
      <w:r>
        <w:rPr>
          <w:rFonts w:hint="eastAsia"/>
          <w:color w:val="auto"/>
          <w:lang w:val="en-US" w:eastAsia="zh-CN"/>
        </w:rPr>
        <w:t>79</w:t>
      </w:r>
      <w:r>
        <w:rPr>
          <w:color w:val="auto"/>
          <w:lang w:val="en-US" w:eastAsia="zh-CN"/>
        </w:rPr>
        <w:t xml:space="preserve"> fall into the its own band n</w:t>
      </w:r>
      <w:r>
        <w:rPr>
          <w:rFonts w:hint="eastAsia"/>
          <w:color w:val="auto"/>
          <w:lang w:val="en-US" w:eastAsia="zh-CN"/>
        </w:rPr>
        <w:t xml:space="preserve">39 </w:t>
      </w:r>
      <w:r>
        <w:rPr>
          <w:color w:val="auto"/>
          <w:lang w:val="en-US" w:eastAsia="zh-CN"/>
        </w:rPr>
        <w:t>Rx</w:t>
      </w:r>
      <w:r>
        <w:rPr>
          <w:rFonts w:hint="eastAsia"/>
          <w:color w:val="auto"/>
          <w:lang w:val="en-US" w:eastAsia="zh-CN"/>
        </w:rPr>
        <w:t>;</w:t>
      </w:r>
    </w:p>
    <w:p w14:paraId="2798C1ED" w14:textId="77777777" w:rsidR="00E06D05" w:rsidRDefault="00E06D05" w:rsidP="00E06D0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IMD3 and IMD4 issue</w:t>
      </w:r>
      <w:r>
        <w:rPr>
          <w:color w:val="auto"/>
          <w:lang w:val="en-US" w:eastAsia="zh-CN"/>
        </w:rPr>
        <w:t xml:space="preserve"> caused by </w:t>
      </w:r>
      <w:r>
        <w:rPr>
          <w:rFonts w:hint="eastAsia"/>
          <w:color w:val="auto"/>
          <w:lang w:val="en-US" w:eastAsia="zh-CN"/>
        </w:rPr>
        <w:t>n39</w:t>
      </w:r>
      <w:r>
        <w:rPr>
          <w:color w:val="auto"/>
          <w:lang w:val="en-US" w:eastAsia="zh-CN"/>
        </w:rPr>
        <w:t>+n</w:t>
      </w:r>
      <w:r>
        <w:rPr>
          <w:rFonts w:hint="eastAsia"/>
          <w:color w:val="auto"/>
          <w:lang w:val="en-US" w:eastAsia="zh-CN"/>
        </w:rPr>
        <w:t>79</w:t>
      </w:r>
      <w:r>
        <w:rPr>
          <w:color w:val="auto"/>
          <w:lang w:val="en-US" w:eastAsia="zh-CN"/>
        </w:rPr>
        <w:t xml:space="preserve">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w:t>
      </w:r>
    </w:p>
    <w:p w14:paraId="2A546DFA" w14:textId="3AD204FE" w:rsidR="00E06D05" w:rsidRDefault="00E06D05" w:rsidP="00E06D05">
      <w:pPr>
        <w:pStyle w:val="41"/>
        <w:numPr>
          <w:ilvl w:val="3"/>
          <w:numId w:val="0"/>
        </w:numPr>
        <w:rPr>
          <w:rFonts w:cs="Arial"/>
          <w:lang w:eastAsia="zh-CN"/>
        </w:rPr>
      </w:pPr>
      <w:bookmarkStart w:id="709" w:name="_Toc144251747"/>
      <w:r>
        <w:t>5.68.2.2</w:t>
      </w:r>
      <w:r>
        <w:tab/>
      </w:r>
      <w:r>
        <w:rPr>
          <w:rFonts w:cs="Arial"/>
          <w:szCs w:val="22"/>
          <w:lang w:val="en-US" w:eastAsia="zh-CN"/>
        </w:rPr>
        <w:t>REFSENS requirements</w:t>
      </w:r>
      <w:bookmarkEnd w:id="709"/>
    </w:p>
    <w:p w14:paraId="040BD13D" w14:textId="1CB4CE67" w:rsidR="00E06D05" w:rsidRDefault="00E06D05" w:rsidP="00E06D05">
      <w:pPr>
        <w:spacing w:after="120"/>
        <w:rPr>
          <w:rFonts w:eastAsia="宋体"/>
          <w:kern w:val="2"/>
          <w:lang w:val="en-US" w:eastAsia="zh-CN"/>
        </w:rPr>
      </w:pPr>
      <w:r>
        <w:t>Based on co-existence studies additional MSD</w:t>
      </w:r>
      <w:r>
        <w:rPr>
          <w:rFonts w:eastAsia="宋体" w:hint="eastAsia"/>
          <w:lang w:val="en-US" w:eastAsia="zh-CN"/>
        </w:rPr>
        <w:t>s</w:t>
      </w:r>
      <w:r>
        <w:t xml:space="preserve"> </w:t>
      </w:r>
      <w:r>
        <w:rPr>
          <w:rFonts w:eastAsia="宋体" w:hint="eastAsia"/>
          <w:lang w:val="en-US" w:eastAsia="zh-CN"/>
        </w:rPr>
        <w:t>are</w:t>
      </w:r>
      <w:r>
        <w:t xml:space="preserve"> needed to be defined</w:t>
      </w:r>
      <w:r>
        <w:rPr>
          <w:rFonts w:eastAsia="宋体" w:hint="eastAsia"/>
          <w:lang w:val="en-US" w:eastAsia="zh-CN"/>
        </w:rPr>
        <w:t>, shown in table 5</w:t>
      </w:r>
      <w:r>
        <w:t>.68.</w:t>
      </w:r>
      <w:r>
        <w:rPr>
          <w:rFonts w:eastAsia="宋体" w:hint="eastAsia"/>
          <w:lang w:val="en-US" w:eastAsia="zh-CN"/>
        </w:rPr>
        <w:t>2.2</w:t>
      </w:r>
      <w:r>
        <w:t>-</w:t>
      </w:r>
      <w:r>
        <w:rPr>
          <w:lang w:val="en-US" w:eastAsia="zh-TW"/>
        </w:rPr>
        <w:t>1</w:t>
      </w:r>
      <w:r>
        <w:t>.</w:t>
      </w:r>
      <w:r>
        <w:rPr>
          <w:rFonts w:eastAsia="宋体" w:hint="eastAsia"/>
          <w:lang w:val="en-US" w:eastAsia="zh-CN"/>
        </w:rPr>
        <w:t>:</w:t>
      </w:r>
    </w:p>
    <w:p w14:paraId="5466B43A" w14:textId="4B425799" w:rsidR="00E06D05" w:rsidRDefault="00E06D05" w:rsidP="00E06D05">
      <w:pPr>
        <w:pStyle w:val="TH"/>
        <w:rPr>
          <w:rFonts w:eastAsia="宋体"/>
          <w:lang w:val="en-US" w:eastAsia="zh-CN"/>
        </w:rPr>
      </w:pPr>
      <w:r>
        <w:rPr>
          <w:rFonts w:hint="eastAsia"/>
          <w:lang w:val="en-US" w:eastAsia="zh-CN"/>
        </w:rPr>
        <w:t>T</w:t>
      </w:r>
      <w:r>
        <w:rPr>
          <w:lang w:eastAsia="zh-CN"/>
        </w:rPr>
        <w:t xml:space="preserve">able </w:t>
      </w:r>
      <w:r>
        <w:rPr>
          <w:lang w:val="en-US" w:eastAsia="zh-CN"/>
        </w:rPr>
        <w:t>5.68.2.2-1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646"/>
        <w:gridCol w:w="975"/>
        <w:gridCol w:w="1035"/>
        <w:gridCol w:w="799"/>
        <w:gridCol w:w="978"/>
        <w:gridCol w:w="849"/>
        <w:gridCol w:w="987"/>
        <w:gridCol w:w="713"/>
      </w:tblGrid>
      <w:tr w:rsidR="00E06D05" w14:paraId="47F07E66" w14:textId="77777777" w:rsidTr="00534960">
        <w:trPr>
          <w:trHeight w:val="648"/>
          <w:jc w:val="center"/>
        </w:trPr>
        <w:tc>
          <w:tcPr>
            <w:tcW w:w="1348" w:type="pct"/>
            <w:tcBorders>
              <w:top w:val="single" w:sz="4" w:space="0" w:color="auto"/>
              <w:left w:val="single" w:sz="4" w:space="0" w:color="auto"/>
              <w:bottom w:val="single" w:sz="4" w:space="0" w:color="auto"/>
              <w:right w:val="single" w:sz="4" w:space="0" w:color="auto"/>
            </w:tcBorders>
            <w:vAlign w:val="center"/>
          </w:tcPr>
          <w:p w14:paraId="3E9EDE9C" w14:textId="77777777" w:rsidR="00E06D05" w:rsidRDefault="00E06D05" w:rsidP="00534960">
            <w:pPr>
              <w:pStyle w:val="TAH"/>
            </w:pPr>
            <w:r>
              <w:rPr>
                <w:rFonts w:eastAsia="宋体" w:hint="eastAsia"/>
                <w:lang w:val="en-US" w:eastAsia="zh-CN"/>
              </w:rPr>
              <w:t xml:space="preserve">NR CA </w:t>
            </w:r>
            <w:r>
              <w:t>Configuration</w:t>
            </w:r>
          </w:p>
        </w:tc>
        <w:tc>
          <w:tcPr>
            <w:tcW w:w="330" w:type="pct"/>
            <w:tcBorders>
              <w:top w:val="single" w:sz="4" w:space="0" w:color="auto"/>
              <w:left w:val="single" w:sz="4" w:space="0" w:color="auto"/>
              <w:bottom w:val="single" w:sz="4" w:space="0" w:color="auto"/>
              <w:right w:val="single" w:sz="4" w:space="0" w:color="auto"/>
            </w:tcBorders>
            <w:vAlign w:val="center"/>
          </w:tcPr>
          <w:p w14:paraId="6FCED173" w14:textId="77777777" w:rsidR="00E06D05" w:rsidRDefault="00E06D05" w:rsidP="00534960">
            <w:pPr>
              <w:pStyle w:val="TAH"/>
            </w:pPr>
            <w:r>
              <w:rPr>
                <w:lang w:eastAsia="ja-JP"/>
              </w:rPr>
              <w:t>NR</w:t>
            </w:r>
            <w:r>
              <w:t xml:space="preserve"> band</w:t>
            </w:r>
          </w:p>
        </w:tc>
        <w:tc>
          <w:tcPr>
            <w:tcW w:w="515" w:type="pct"/>
            <w:tcBorders>
              <w:top w:val="single" w:sz="4" w:space="0" w:color="auto"/>
              <w:left w:val="single" w:sz="4" w:space="0" w:color="auto"/>
              <w:bottom w:val="single" w:sz="4" w:space="0" w:color="auto"/>
              <w:right w:val="single" w:sz="4" w:space="0" w:color="auto"/>
            </w:tcBorders>
            <w:vAlign w:val="center"/>
          </w:tcPr>
          <w:p w14:paraId="6C460D41" w14:textId="77777777" w:rsidR="00E06D05" w:rsidRDefault="00E06D05" w:rsidP="00534960">
            <w:pPr>
              <w:pStyle w:val="TAH"/>
            </w:pPr>
            <w:r>
              <w:t>UL F</w:t>
            </w:r>
            <w:r>
              <w:rPr>
                <w:vertAlign w:val="subscript"/>
              </w:rPr>
              <w:t>c</w:t>
            </w:r>
            <w:r>
              <w:t xml:space="preserve"> </w:t>
            </w:r>
            <w:r>
              <w:br/>
              <w:t>(MHz)</w:t>
            </w:r>
          </w:p>
        </w:tc>
        <w:tc>
          <w:tcPr>
            <w:tcW w:w="546" w:type="pct"/>
            <w:tcBorders>
              <w:top w:val="single" w:sz="4" w:space="0" w:color="auto"/>
              <w:left w:val="single" w:sz="4" w:space="0" w:color="auto"/>
              <w:bottom w:val="single" w:sz="4" w:space="0" w:color="auto"/>
              <w:right w:val="single" w:sz="4" w:space="0" w:color="auto"/>
            </w:tcBorders>
            <w:vAlign w:val="center"/>
          </w:tcPr>
          <w:p w14:paraId="567766C8" w14:textId="77777777" w:rsidR="00E06D05" w:rsidRDefault="00E06D05" w:rsidP="00534960">
            <w:pPr>
              <w:pStyle w:val="TAH"/>
            </w:pPr>
            <w:r>
              <w:t xml:space="preserve">UL/DL BW </w:t>
            </w:r>
            <w:r>
              <w:br/>
              <w:t>(MHz)</w:t>
            </w:r>
          </w:p>
        </w:tc>
        <w:tc>
          <w:tcPr>
            <w:tcW w:w="422" w:type="pct"/>
            <w:tcBorders>
              <w:top w:val="single" w:sz="4" w:space="0" w:color="auto"/>
              <w:left w:val="single" w:sz="4" w:space="0" w:color="auto"/>
              <w:bottom w:val="single" w:sz="4" w:space="0" w:color="auto"/>
              <w:right w:val="single" w:sz="4" w:space="0" w:color="auto"/>
            </w:tcBorders>
            <w:vAlign w:val="center"/>
          </w:tcPr>
          <w:p w14:paraId="3DAEDD59" w14:textId="77777777" w:rsidR="00E06D05" w:rsidRDefault="00E06D05" w:rsidP="00534960">
            <w:pPr>
              <w:pStyle w:val="TAH"/>
            </w:pPr>
            <w:r>
              <w:t xml:space="preserve">UL </w:t>
            </w:r>
            <w:r>
              <w:br/>
              <w:t>L</w:t>
            </w:r>
            <w:r>
              <w:rPr>
                <w:vertAlign w:val="subscript"/>
              </w:rPr>
              <w:t>CRB</w:t>
            </w:r>
          </w:p>
        </w:tc>
        <w:tc>
          <w:tcPr>
            <w:tcW w:w="516" w:type="pct"/>
            <w:tcBorders>
              <w:top w:val="single" w:sz="4" w:space="0" w:color="auto"/>
              <w:left w:val="single" w:sz="4" w:space="0" w:color="auto"/>
              <w:bottom w:val="single" w:sz="4" w:space="0" w:color="auto"/>
              <w:right w:val="single" w:sz="4" w:space="0" w:color="auto"/>
            </w:tcBorders>
            <w:vAlign w:val="center"/>
          </w:tcPr>
          <w:p w14:paraId="786E7F3D" w14:textId="77777777" w:rsidR="00E06D05" w:rsidRDefault="00E06D05" w:rsidP="00534960">
            <w:pPr>
              <w:pStyle w:val="TAH"/>
            </w:pPr>
            <w:r>
              <w:t>DL F</w:t>
            </w:r>
            <w:r>
              <w:rPr>
                <w:vertAlign w:val="subscript"/>
              </w:rPr>
              <w:t>c</w:t>
            </w:r>
            <w:r>
              <w:t xml:space="preserve"> (MHz)</w:t>
            </w:r>
          </w:p>
        </w:tc>
        <w:tc>
          <w:tcPr>
            <w:tcW w:w="448" w:type="pct"/>
            <w:tcBorders>
              <w:top w:val="single" w:sz="4" w:space="0" w:color="auto"/>
              <w:left w:val="single" w:sz="4" w:space="0" w:color="auto"/>
              <w:bottom w:val="single" w:sz="4" w:space="0" w:color="auto"/>
              <w:right w:val="single" w:sz="4" w:space="0" w:color="auto"/>
            </w:tcBorders>
            <w:vAlign w:val="center"/>
          </w:tcPr>
          <w:p w14:paraId="4214342E" w14:textId="77777777" w:rsidR="00E06D05" w:rsidRDefault="00E06D05" w:rsidP="00534960">
            <w:pPr>
              <w:pStyle w:val="TAH"/>
            </w:pPr>
            <w:r>
              <w:t xml:space="preserve">MSD </w:t>
            </w:r>
            <w:r>
              <w:br/>
              <w:t>(dB)</w:t>
            </w:r>
          </w:p>
        </w:tc>
        <w:tc>
          <w:tcPr>
            <w:tcW w:w="507" w:type="pct"/>
            <w:tcBorders>
              <w:top w:val="single" w:sz="4" w:space="0" w:color="auto"/>
              <w:left w:val="single" w:sz="4" w:space="0" w:color="auto"/>
              <w:bottom w:val="single" w:sz="4" w:space="0" w:color="auto"/>
              <w:right w:val="single" w:sz="4" w:space="0" w:color="auto"/>
            </w:tcBorders>
            <w:vAlign w:val="center"/>
          </w:tcPr>
          <w:p w14:paraId="1C22ADA4" w14:textId="77777777" w:rsidR="00E06D05" w:rsidRDefault="00E06D05" w:rsidP="00534960">
            <w:pPr>
              <w:pStyle w:val="TAH"/>
              <w:rPr>
                <w:rFonts w:eastAsia="宋体"/>
                <w:lang w:val="en-US" w:eastAsia="zh-CN"/>
              </w:rPr>
            </w:pPr>
            <w:r>
              <w:rPr>
                <w:rFonts w:eastAsia="宋体" w:hint="eastAsia"/>
                <w:lang w:val="en-US" w:eastAsia="zh-CN"/>
              </w:rPr>
              <w:t>Duplexer Mode</w:t>
            </w:r>
          </w:p>
        </w:tc>
        <w:tc>
          <w:tcPr>
            <w:tcW w:w="364" w:type="pct"/>
            <w:tcBorders>
              <w:top w:val="single" w:sz="4" w:space="0" w:color="auto"/>
              <w:left w:val="single" w:sz="4" w:space="0" w:color="auto"/>
              <w:bottom w:val="single" w:sz="4" w:space="0" w:color="auto"/>
              <w:right w:val="single" w:sz="4" w:space="0" w:color="auto"/>
            </w:tcBorders>
            <w:vAlign w:val="center"/>
          </w:tcPr>
          <w:p w14:paraId="796C39C0" w14:textId="77777777" w:rsidR="00E06D05" w:rsidRDefault="00E06D05" w:rsidP="00534960">
            <w:pPr>
              <w:pStyle w:val="TAH"/>
            </w:pPr>
            <w:r>
              <w:t>IMD order</w:t>
            </w:r>
          </w:p>
        </w:tc>
      </w:tr>
      <w:tr w:rsidR="00E06D05" w14:paraId="4FBDA57C" w14:textId="77777777" w:rsidTr="00534960">
        <w:trPr>
          <w:trHeight w:val="305"/>
          <w:jc w:val="center"/>
        </w:trPr>
        <w:tc>
          <w:tcPr>
            <w:tcW w:w="1348" w:type="pct"/>
            <w:tcBorders>
              <w:top w:val="single" w:sz="4" w:space="0" w:color="auto"/>
              <w:left w:val="single" w:sz="4" w:space="0" w:color="auto"/>
              <w:bottom w:val="nil"/>
              <w:right w:val="single" w:sz="4" w:space="0" w:color="auto"/>
            </w:tcBorders>
            <w:vAlign w:val="center"/>
          </w:tcPr>
          <w:p w14:paraId="702DEE70" w14:textId="77777777" w:rsidR="00E06D05" w:rsidRDefault="00E06D05" w:rsidP="00534960">
            <w:pPr>
              <w:pStyle w:val="TAC"/>
              <w:rPr>
                <w:lang w:eastAsia="zh-TW"/>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-n79</w:t>
            </w:r>
          </w:p>
        </w:tc>
        <w:tc>
          <w:tcPr>
            <w:tcW w:w="330" w:type="pct"/>
            <w:tcBorders>
              <w:top w:val="single" w:sz="4" w:space="0" w:color="auto"/>
              <w:left w:val="single" w:sz="4" w:space="0" w:color="auto"/>
              <w:bottom w:val="single" w:sz="4" w:space="0" w:color="auto"/>
              <w:right w:val="single" w:sz="4" w:space="0" w:color="auto"/>
            </w:tcBorders>
            <w:vAlign w:val="center"/>
          </w:tcPr>
          <w:p w14:paraId="2D21214B" w14:textId="77777777" w:rsidR="00E06D05" w:rsidRDefault="00E06D05" w:rsidP="00534960">
            <w:pPr>
              <w:keepNext/>
              <w:keepLines/>
              <w:spacing w:after="0"/>
              <w:jc w:val="center"/>
              <w:rPr>
                <w:lang w:eastAsia="zh-TW"/>
              </w:rPr>
            </w:pPr>
            <w:r>
              <w:rPr>
                <w:rFonts w:ascii="Arial" w:eastAsia="宋体"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6B071595" w14:textId="77777777" w:rsidR="00E06D05" w:rsidRDefault="00E06D05" w:rsidP="00534960">
            <w:pPr>
              <w:pStyle w:val="TAC"/>
              <w:rPr>
                <w:lang w:val="en-US" w:eastAsia="zh-TW"/>
              </w:rPr>
            </w:pPr>
            <w:r>
              <w:rPr>
                <w:rFonts w:cs="Arial" w:hint="eastAsia"/>
                <w:kern w:val="2"/>
                <w:szCs w:val="24"/>
                <w:lang w:val="en-US" w:eastAsia="zh-CN"/>
              </w:rPr>
              <w:t>715</w:t>
            </w:r>
          </w:p>
        </w:tc>
        <w:tc>
          <w:tcPr>
            <w:tcW w:w="546" w:type="pct"/>
            <w:tcBorders>
              <w:top w:val="single" w:sz="4" w:space="0" w:color="auto"/>
              <w:left w:val="single" w:sz="4" w:space="0" w:color="auto"/>
              <w:bottom w:val="single" w:sz="4" w:space="0" w:color="auto"/>
              <w:right w:val="single" w:sz="4" w:space="0" w:color="auto"/>
            </w:tcBorders>
            <w:noWrap/>
            <w:vAlign w:val="center"/>
          </w:tcPr>
          <w:p w14:paraId="09D3DF15" w14:textId="77777777" w:rsidR="00E06D05" w:rsidRDefault="00E06D05" w:rsidP="00534960">
            <w:pPr>
              <w:pStyle w:val="TAC"/>
              <w:rPr>
                <w:lang w:eastAsia="zh-TW"/>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2021D61D" w14:textId="77777777" w:rsidR="00E06D05" w:rsidRDefault="00E06D05" w:rsidP="00534960">
            <w:pPr>
              <w:pStyle w:val="TAC"/>
              <w:rPr>
                <w:lang w:eastAsia="zh-TW"/>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4D1FD3D3" w14:textId="77777777" w:rsidR="00E06D05" w:rsidRDefault="00E06D05" w:rsidP="00534960">
            <w:pPr>
              <w:pStyle w:val="TAC"/>
              <w:rPr>
                <w:lang w:val="en-US" w:eastAsia="zh-TW"/>
              </w:rPr>
            </w:pPr>
            <w:r>
              <w:rPr>
                <w:rFonts w:cs="Arial" w:hint="eastAsia"/>
                <w:kern w:val="2"/>
                <w:szCs w:val="24"/>
                <w:lang w:val="en-US" w:eastAsia="zh-CN"/>
              </w:rPr>
              <w:t>770</w:t>
            </w:r>
          </w:p>
        </w:tc>
        <w:tc>
          <w:tcPr>
            <w:tcW w:w="448" w:type="pct"/>
            <w:tcBorders>
              <w:top w:val="single" w:sz="4" w:space="0" w:color="auto"/>
              <w:left w:val="single" w:sz="4" w:space="0" w:color="auto"/>
              <w:right w:val="single" w:sz="4" w:space="0" w:color="auto"/>
            </w:tcBorders>
            <w:noWrap/>
            <w:vAlign w:val="center"/>
          </w:tcPr>
          <w:p w14:paraId="590E35D2" w14:textId="77777777" w:rsidR="00E06D05" w:rsidRDefault="00E06D05" w:rsidP="00534960">
            <w:pPr>
              <w:pStyle w:val="TAC"/>
              <w:rPr>
                <w:lang w:eastAsia="zh-TW"/>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1338FE9"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0224903A" w14:textId="77777777" w:rsidR="00E06D05" w:rsidRDefault="00E06D05" w:rsidP="00534960">
            <w:pPr>
              <w:pStyle w:val="TAC"/>
              <w:rPr>
                <w:lang w:eastAsia="zh-TW"/>
              </w:rPr>
            </w:pPr>
            <w:r>
              <w:rPr>
                <w:rFonts w:eastAsia="Malgun Gothic" w:cs="Arial"/>
                <w:kern w:val="2"/>
                <w:szCs w:val="24"/>
                <w:lang w:eastAsia="ko-KR"/>
              </w:rPr>
              <w:t>N/A</w:t>
            </w:r>
          </w:p>
        </w:tc>
      </w:tr>
      <w:tr w:rsidR="00E06D05" w14:paraId="5B09EDF5"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39826A87" w14:textId="77777777" w:rsidR="00E06D05" w:rsidRDefault="00E06D05"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5B3D9DC6" w14:textId="77777777" w:rsidR="00E06D05" w:rsidRDefault="00E06D05" w:rsidP="00534960">
            <w:pPr>
              <w:keepNext/>
              <w:keepLines/>
              <w:spacing w:after="0"/>
              <w:jc w:val="center"/>
              <w:rPr>
                <w:lang w:eastAsia="zh-TW"/>
              </w:rPr>
            </w:pPr>
            <w:r>
              <w:rPr>
                <w:rFonts w:ascii="Arial" w:hAnsi="Arial" w:cs="Arial"/>
                <w:sz w:val="18"/>
                <w:lang w:val="zh-CN" w:eastAsia="zh-TW"/>
              </w:rPr>
              <w:t>n</w:t>
            </w:r>
            <w:r>
              <w:rPr>
                <w:rFonts w:ascii="Arial" w:eastAsia="宋体"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65DAA1E0" w14:textId="77777777" w:rsidR="00E06D05" w:rsidRDefault="00E06D05" w:rsidP="00534960">
            <w:pPr>
              <w:pStyle w:val="TAC"/>
              <w:rPr>
                <w:lang w:val="en-US" w:eastAsia="zh-TW"/>
              </w:rPr>
            </w:pPr>
            <w:r>
              <w:rPr>
                <w:rFonts w:cs="Arial" w:hint="eastAsia"/>
                <w:kern w:val="2"/>
                <w:szCs w:val="24"/>
                <w:lang w:val="en-US" w:eastAsia="zh-CN"/>
              </w:rPr>
              <w:t>1902.5</w:t>
            </w:r>
          </w:p>
        </w:tc>
        <w:tc>
          <w:tcPr>
            <w:tcW w:w="546" w:type="pct"/>
            <w:tcBorders>
              <w:top w:val="single" w:sz="4" w:space="0" w:color="auto"/>
              <w:left w:val="single" w:sz="4" w:space="0" w:color="auto"/>
              <w:bottom w:val="single" w:sz="4" w:space="0" w:color="auto"/>
              <w:right w:val="single" w:sz="4" w:space="0" w:color="auto"/>
            </w:tcBorders>
            <w:noWrap/>
            <w:vAlign w:val="center"/>
          </w:tcPr>
          <w:p w14:paraId="0F80EC43" w14:textId="77777777" w:rsidR="00E06D05" w:rsidRDefault="00E06D05" w:rsidP="00534960">
            <w:pPr>
              <w:pStyle w:val="TAC"/>
              <w:rPr>
                <w:lang w:eastAsia="zh-TW"/>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5FF490AB" w14:textId="77777777" w:rsidR="00E06D05" w:rsidRDefault="00E06D05" w:rsidP="00534960">
            <w:pPr>
              <w:pStyle w:val="TAC"/>
              <w:rPr>
                <w:lang w:eastAsia="zh-TW"/>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445ED127" w14:textId="77777777" w:rsidR="00E06D05" w:rsidRDefault="00E06D05" w:rsidP="00534960">
            <w:pPr>
              <w:pStyle w:val="TAC"/>
              <w:rPr>
                <w:lang w:val="en-US" w:eastAsia="zh-TW"/>
              </w:rPr>
            </w:pPr>
            <w:r>
              <w:rPr>
                <w:rFonts w:cs="Arial" w:hint="eastAsia"/>
                <w:kern w:val="2"/>
                <w:szCs w:val="24"/>
                <w:lang w:val="en-US" w:eastAsia="zh-CN"/>
              </w:rPr>
              <w:t>1902.5</w:t>
            </w:r>
          </w:p>
        </w:tc>
        <w:tc>
          <w:tcPr>
            <w:tcW w:w="448" w:type="pct"/>
            <w:tcBorders>
              <w:top w:val="single" w:sz="4" w:space="0" w:color="auto"/>
              <w:left w:val="single" w:sz="4" w:space="0" w:color="auto"/>
              <w:bottom w:val="single" w:sz="4" w:space="0" w:color="auto"/>
              <w:right w:val="single" w:sz="4" w:space="0" w:color="auto"/>
            </w:tcBorders>
            <w:noWrap/>
            <w:vAlign w:val="center"/>
          </w:tcPr>
          <w:p w14:paraId="048AA7A1" w14:textId="77777777" w:rsidR="00E06D05" w:rsidRDefault="00E06D05" w:rsidP="00534960">
            <w:pPr>
              <w:pStyle w:val="TAC"/>
              <w:rPr>
                <w:lang w:eastAsia="zh-TW"/>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564D7286"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42F70DE" w14:textId="77777777" w:rsidR="00E06D05" w:rsidRDefault="00E06D05" w:rsidP="00534960">
            <w:pPr>
              <w:pStyle w:val="TAC"/>
              <w:rPr>
                <w:lang w:eastAsia="zh-TW"/>
              </w:rPr>
            </w:pPr>
            <w:r>
              <w:rPr>
                <w:rFonts w:eastAsia="Malgun Gothic" w:cs="Arial"/>
                <w:kern w:val="2"/>
                <w:szCs w:val="24"/>
                <w:lang w:eastAsia="ko-KR"/>
              </w:rPr>
              <w:t>N/A</w:t>
            </w:r>
          </w:p>
        </w:tc>
      </w:tr>
      <w:tr w:rsidR="00E06D05" w14:paraId="67103650"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6FAACD8" w14:textId="77777777" w:rsidR="00E06D05" w:rsidRDefault="00E06D05" w:rsidP="00534960">
            <w:pPr>
              <w:spacing w:after="0"/>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79C58FF7" w14:textId="77777777" w:rsidR="00E06D05" w:rsidRDefault="00E06D05" w:rsidP="00534960">
            <w:pPr>
              <w:keepNext/>
              <w:keepLines/>
              <w:spacing w:after="0"/>
              <w:jc w:val="center"/>
              <w:rPr>
                <w:lang w:val="en-US" w:eastAsia="zh-TW"/>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2B30EB19" w14:textId="77777777" w:rsidR="00E06D05" w:rsidRDefault="00E06D05" w:rsidP="00534960">
            <w:pPr>
              <w:pStyle w:val="TAC"/>
              <w:rPr>
                <w:rFonts w:eastAsia="宋体"/>
                <w:lang w:val="en-US" w:eastAsia="zh-CN"/>
              </w:rPr>
            </w:pPr>
            <w:r>
              <w:rPr>
                <w:rFonts w:eastAsia="宋体" w:cs="Arial" w:hint="eastAsia"/>
                <w:kern w:val="2"/>
                <w:szCs w:val="24"/>
                <w:lang w:val="en-US" w:eastAsia="zh-CN"/>
              </w:rPr>
              <w:t>4520</w:t>
            </w:r>
          </w:p>
        </w:tc>
        <w:tc>
          <w:tcPr>
            <w:tcW w:w="546" w:type="pct"/>
            <w:tcBorders>
              <w:top w:val="single" w:sz="4" w:space="0" w:color="auto"/>
              <w:left w:val="single" w:sz="4" w:space="0" w:color="auto"/>
              <w:bottom w:val="single" w:sz="4" w:space="0" w:color="auto"/>
              <w:right w:val="single" w:sz="4" w:space="0" w:color="auto"/>
            </w:tcBorders>
            <w:noWrap/>
            <w:vAlign w:val="center"/>
          </w:tcPr>
          <w:p w14:paraId="0EB7D502" w14:textId="77777777" w:rsidR="00E06D05" w:rsidRDefault="00E06D05" w:rsidP="00534960">
            <w:pPr>
              <w:pStyle w:val="TAC"/>
              <w:rPr>
                <w:rFonts w:eastAsia="宋体"/>
                <w:lang w:val="en-US" w:eastAsia="zh-CN"/>
              </w:rPr>
            </w:pPr>
            <w:r>
              <w:rPr>
                <w:rFonts w:eastAsia="宋体"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3D7366AC" w14:textId="77777777" w:rsidR="00E06D05" w:rsidRDefault="00E06D05" w:rsidP="00534960">
            <w:pPr>
              <w:pStyle w:val="TAC"/>
            </w:pPr>
            <w:r>
              <w:rPr>
                <w:rFonts w:eastAsia="宋体"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0F36B020" w14:textId="77777777" w:rsidR="00E06D05" w:rsidRDefault="00E06D05" w:rsidP="00534960">
            <w:pPr>
              <w:pStyle w:val="TAC"/>
              <w:rPr>
                <w:rFonts w:eastAsia="Times New Roman"/>
              </w:rPr>
            </w:pPr>
            <w:r>
              <w:rPr>
                <w:rFonts w:eastAsia="宋体" w:cs="Arial" w:hint="eastAsia"/>
                <w:kern w:val="2"/>
                <w:szCs w:val="24"/>
                <w:lang w:val="en-US" w:eastAsia="zh-CN"/>
              </w:rPr>
              <w:t>4520</w:t>
            </w:r>
          </w:p>
        </w:tc>
        <w:tc>
          <w:tcPr>
            <w:tcW w:w="448" w:type="pct"/>
            <w:tcBorders>
              <w:top w:val="single" w:sz="4" w:space="0" w:color="auto"/>
              <w:left w:val="single" w:sz="4" w:space="0" w:color="auto"/>
              <w:bottom w:val="single" w:sz="4" w:space="0" w:color="auto"/>
              <w:right w:val="single" w:sz="4" w:space="0" w:color="auto"/>
            </w:tcBorders>
            <w:noWrap/>
            <w:vAlign w:val="center"/>
          </w:tcPr>
          <w:p w14:paraId="400F74B8" w14:textId="77777777" w:rsidR="00E06D05" w:rsidRDefault="00E06D05" w:rsidP="00534960">
            <w:pPr>
              <w:pStyle w:val="TAC"/>
              <w:rPr>
                <w:lang w:val="en-US" w:eastAsia="zh-TW"/>
              </w:rPr>
            </w:pPr>
            <w:r>
              <w:rPr>
                <w:rFonts w:eastAsia="宋体" w:cs="Arial" w:hint="eastAsia"/>
                <w:kern w:val="2"/>
                <w:szCs w:val="24"/>
                <w:lang w:val="en-US" w:eastAsia="zh-CN"/>
              </w:rPr>
              <w:t>6.7</w:t>
            </w:r>
          </w:p>
        </w:tc>
        <w:tc>
          <w:tcPr>
            <w:tcW w:w="507" w:type="pct"/>
            <w:tcBorders>
              <w:top w:val="single" w:sz="4" w:space="0" w:color="auto"/>
              <w:left w:val="single" w:sz="4" w:space="0" w:color="auto"/>
              <w:bottom w:val="single" w:sz="4" w:space="0" w:color="auto"/>
              <w:right w:val="single" w:sz="4" w:space="0" w:color="auto"/>
            </w:tcBorders>
            <w:vAlign w:val="center"/>
          </w:tcPr>
          <w:p w14:paraId="2BFDA06B"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3C000017" w14:textId="77777777" w:rsidR="00E06D05" w:rsidRDefault="00E06D05" w:rsidP="00534960">
            <w:pPr>
              <w:pStyle w:val="TAC"/>
              <w:rPr>
                <w:lang w:eastAsia="zh-TW"/>
              </w:rPr>
            </w:pPr>
            <w:r>
              <w:rPr>
                <w:rFonts w:cs="Arial"/>
                <w:kern w:val="2"/>
                <w:szCs w:val="24"/>
                <w:lang w:eastAsia="ja-JP"/>
              </w:rPr>
              <w:t>IMD</w:t>
            </w:r>
            <w:r>
              <w:rPr>
                <w:rFonts w:cs="Arial" w:hint="eastAsia"/>
                <w:kern w:val="2"/>
                <w:szCs w:val="24"/>
                <w:lang w:val="en-US" w:eastAsia="zh-CN"/>
              </w:rPr>
              <w:t>3</w:t>
            </w:r>
          </w:p>
        </w:tc>
      </w:tr>
      <w:tr w:rsidR="00E06D05" w14:paraId="2AD4287A"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4009199" w14:textId="77777777" w:rsidR="00E06D05" w:rsidRDefault="00E06D05" w:rsidP="00534960">
            <w:pPr>
              <w:spacing w:after="0"/>
              <w:jc w:val="center"/>
              <w:rPr>
                <w:rFonts w:ascii="Arial" w:hAnsi="Arial" w:cs="Arial"/>
                <w:kern w:val="2"/>
                <w:sz w:val="18"/>
                <w:lang w:eastAsia="zh-TW"/>
              </w:rPr>
            </w:pPr>
          </w:p>
        </w:tc>
        <w:tc>
          <w:tcPr>
            <w:tcW w:w="330" w:type="pct"/>
            <w:tcBorders>
              <w:top w:val="single" w:sz="4" w:space="0" w:color="auto"/>
              <w:left w:val="single" w:sz="4" w:space="0" w:color="auto"/>
              <w:bottom w:val="single" w:sz="4" w:space="0" w:color="auto"/>
              <w:right w:val="single" w:sz="4" w:space="0" w:color="auto"/>
            </w:tcBorders>
            <w:vAlign w:val="center"/>
          </w:tcPr>
          <w:p w14:paraId="54DE820F" w14:textId="77777777" w:rsidR="00E06D05" w:rsidRDefault="00E06D05" w:rsidP="00534960">
            <w:pPr>
              <w:keepNext/>
              <w:keepLines/>
              <w:spacing w:after="0"/>
              <w:jc w:val="center"/>
              <w:rPr>
                <w:rFonts w:cs="Arial"/>
                <w:kern w:val="2"/>
                <w:szCs w:val="24"/>
                <w:lang w:eastAsia="zh-CN"/>
              </w:rPr>
            </w:pPr>
            <w:r>
              <w:rPr>
                <w:rFonts w:ascii="Arial" w:eastAsia="宋体"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77304D71" w14:textId="77777777" w:rsidR="00E06D05" w:rsidRDefault="00E06D05" w:rsidP="00534960">
            <w:pPr>
              <w:pStyle w:val="TAC"/>
              <w:rPr>
                <w:rFonts w:eastAsia="Malgun Gothic"/>
                <w:szCs w:val="24"/>
                <w:lang w:val="en-US" w:eastAsia="ko-KR"/>
              </w:rPr>
            </w:pPr>
            <w:r>
              <w:rPr>
                <w:rFonts w:cs="Arial" w:hint="eastAsia"/>
                <w:kern w:val="2"/>
                <w:szCs w:val="24"/>
                <w:lang w:val="en-US" w:eastAsia="zh-CN"/>
              </w:rPr>
              <w:t>727.5</w:t>
            </w:r>
          </w:p>
        </w:tc>
        <w:tc>
          <w:tcPr>
            <w:tcW w:w="546" w:type="pct"/>
            <w:tcBorders>
              <w:top w:val="single" w:sz="4" w:space="0" w:color="auto"/>
              <w:left w:val="single" w:sz="4" w:space="0" w:color="auto"/>
              <w:bottom w:val="single" w:sz="4" w:space="0" w:color="auto"/>
              <w:right w:val="single" w:sz="4" w:space="0" w:color="auto"/>
            </w:tcBorders>
            <w:noWrap/>
            <w:vAlign w:val="center"/>
          </w:tcPr>
          <w:p w14:paraId="1317D9A5" w14:textId="77777777" w:rsidR="00E06D05" w:rsidRDefault="00E06D05" w:rsidP="00534960">
            <w:pPr>
              <w:pStyle w:val="TAC"/>
              <w:rPr>
                <w:rFonts w:eastAsia="Malgun Gothic"/>
                <w:szCs w:val="24"/>
                <w:lang w:eastAsia="ko-KR"/>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15055082"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07EE3C3C" w14:textId="77777777" w:rsidR="00E06D05" w:rsidRDefault="00E06D05" w:rsidP="00534960">
            <w:pPr>
              <w:pStyle w:val="TAC"/>
              <w:rPr>
                <w:szCs w:val="24"/>
                <w:lang w:val="en-US" w:eastAsia="zh-CN"/>
              </w:rPr>
            </w:pPr>
            <w:r>
              <w:rPr>
                <w:rFonts w:cs="Arial" w:hint="eastAsia"/>
                <w:kern w:val="2"/>
                <w:szCs w:val="24"/>
                <w:lang w:val="en-US" w:eastAsia="zh-CN"/>
              </w:rPr>
              <w:t>782.5</w:t>
            </w:r>
          </w:p>
        </w:tc>
        <w:tc>
          <w:tcPr>
            <w:tcW w:w="448" w:type="pct"/>
            <w:tcBorders>
              <w:top w:val="single" w:sz="4" w:space="0" w:color="auto"/>
              <w:left w:val="single" w:sz="4" w:space="0" w:color="auto"/>
              <w:bottom w:val="single" w:sz="4" w:space="0" w:color="auto"/>
              <w:right w:val="single" w:sz="4" w:space="0" w:color="auto"/>
            </w:tcBorders>
            <w:noWrap/>
            <w:vAlign w:val="center"/>
          </w:tcPr>
          <w:p w14:paraId="59897554"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096705D0"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5056BE6C"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29335FB7"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82191BC"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AE0A2BA" w14:textId="77777777" w:rsidR="00E06D05" w:rsidRDefault="00E06D05" w:rsidP="00534960">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06CF93B6" w14:textId="77777777" w:rsidR="00E06D05" w:rsidRDefault="00E06D05" w:rsidP="00534960">
            <w:pPr>
              <w:pStyle w:val="TAC"/>
              <w:rPr>
                <w:rFonts w:eastAsia="Malgun Gothic"/>
                <w:szCs w:val="24"/>
                <w:lang w:eastAsia="ko-KR"/>
              </w:rPr>
            </w:pPr>
            <w:r>
              <w:rPr>
                <w:rFonts w:cs="Arial" w:hint="eastAsia"/>
                <w:kern w:val="2"/>
                <w:szCs w:val="24"/>
                <w:lang w:val="en-US" w:eastAsia="zh-CN"/>
              </w:rPr>
              <w:t>1902.5</w:t>
            </w:r>
          </w:p>
        </w:tc>
        <w:tc>
          <w:tcPr>
            <w:tcW w:w="546" w:type="pct"/>
            <w:tcBorders>
              <w:top w:val="single" w:sz="4" w:space="0" w:color="auto"/>
              <w:left w:val="single" w:sz="4" w:space="0" w:color="auto"/>
              <w:bottom w:val="single" w:sz="4" w:space="0" w:color="auto"/>
              <w:right w:val="single" w:sz="4" w:space="0" w:color="auto"/>
            </w:tcBorders>
            <w:noWrap/>
            <w:vAlign w:val="center"/>
          </w:tcPr>
          <w:p w14:paraId="6462744C" w14:textId="77777777" w:rsidR="00E06D05" w:rsidRDefault="00E06D05" w:rsidP="00534960">
            <w:pPr>
              <w:pStyle w:val="TAC"/>
              <w:rPr>
                <w:rFonts w:eastAsia="Malgun Gothic"/>
                <w:szCs w:val="24"/>
                <w:lang w:eastAsia="ko-KR"/>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301476E1"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1C216577" w14:textId="77777777" w:rsidR="00E06D05" w:rsidRDefault="00E06D05" w:rsidP="00534960">
            <w:pPr>
              <w:pStyle w:val="TAC"/>
              <w:rPr>
                <w:szCs w:val="24"/>
                <w:lang w:eastAsia="zh-CN"/>
              </w:rPr>
            </w:pPr>
            <w:r>
              <w:rPr>
                <w:rFonts w:cs="Arial" w:hint="eastAsia"/>
                <w:kern w:val="2"/>
                <w:szCs w:val="24"/>
                <w:lang w:val="en-US" w:eastAsia="zh-CN"/>
              </w:rPr>
              <w:t>1902.5</w:t>
            </w:r>
          </w:p>
        </w:tc>
        <w:tc>
          <w:tcPr>
            <w:tcW w:w="448" w:type="pct"/>
            <w:tcBorders>
              <w:top w:val="single" w:sz="4" w:space="0" w:color="auto"/>
              <w:left w:val="single" w:sz="4" w:space="0" w:color="auto"/>
              <w:bottom w:val="single" w:sz="4" w:space="0" w:color="auto"/>
              <w:right w:val="single" w:sz="4" w:space="0" w:color="auto"/>
            </w:tcBorders>
            <w:noWrap/>
            <w:vAlign w:val="center"/>
          </w:tcPr>
          <w:p w14:paraId="483E43E5"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7BF94D7"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2BBDBE1E"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61E82EB8"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32EBA8A7"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5B1D8DA" w14:textId="77777777" w:rsidR="00E06D05" w:rsidRDefault="00E06D05" w:rsidP="00534960">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62D8CFED" w14:textId="77777777" w:rsidR="00E06D05" w:rsidRDefault="00E06D05" w:rsidP="00534960">
            <w:pPr>
              <w:pStyle w:val="TAC"/>
              <w:rPr>
                <w:rFonts w:eastAsia="Malgun Gothic"/>
                <w:szCs w:val="24"/>
                <w:lang w:val="en-US" w:eastAsia="ko-KR"/>
              </w:rPr>
            </w:pPr>
            <w:r>
              <w:rPr>
                <w:rFonts w:eastAsia="宋体" w:cs="Arial" w:hint="eastAsia"/>
                <w:kern w:val="2"/>
                <w:szCs w:val="24"/>
                <w:lang w:val="en-US" w:eastAsia="zh-CN"/>
              </w:rPr>
              <w:t>4980</w:t>
            </w:r>
          </w:p>
        </w:tc>
        <w:tc>
          <w:tcPr>
            <w:tcW w:w="546" w:type="pct"/>
            <w:tcBorders>
              <w:top w:val="single" w:sz="4" w:space="0" w:color="auto"/>
              <w:left w:val="single" w:sz="4" w:space="0" w:color="auto"/>
              <w:bottom w:val="single" w:sz="4" w:space="0" w:color="auto"/>
              <w:right w:val="single" w:sz="4" w:space="0" w:color="auto"/>
            </w:tcBorders>
            <w:noWrap/>
            <w:vAlign w:val="center"/>
          </w:tcPr>
          <w:p w14:paraId="32ADA1CC" w14:textId="77777777" w:rsidR="00E06D05" w:rsidRDefault="00E06D05" w:rsidP="00534960">
            <w:pPr>
              <w:pStyle w:val="TAC"/>
              <w:rPr>
                <w:rFonts w:eastAsia="Malgun Gothic"/>
                <w:szCs w:val="24"/>
                <w:lang w:eastAsia="ko-KR"/>
              </w:rPr>
            </w:pPr>
            <w:r>
              <w:rPr>
                <w:rFonts w:eastAsia="宋体"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4A24DBC3" w14:textId="77777777" w:rsidR="00E06D05" w:rsidRDefault="00E06D05" w:rsidP="00534960">
            <w:pPr>
              <w:pStyle w:val="TAC"/>
              <w:rPr>
                <w:rFonts w:eastAsia="Malgun Gothic"/>
                <w:szCs w:val="24"/>
                <w:lang w:eastAsia="ko-KR"/>
              </w:rPr>
            </w:pPr>
            <w:r>
              <w:rPr>
                <w:rFonts w:eastAsia="宋体"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030F9AB7" w14:textId="77777777" w:rsidR="00E06D05" w:rsidRDefault="00E06D05" w:rsidP="00534960">
            <w:pPr>
              <w:pStyle w:val="TAC"/>
              <w:rPr>
                <w:szCs w:val="24"/>
                <w:lang w:eastAsia="zh-CN"/>
              </w:rPr>
            </w:pPr>
            <w:r>
              <w:rPr>
                <w:rFonts w:eastAsia="宋体" w:cs="Arial" w:hint="eastAsia"/>
                <w:kern w:val="2"/>
                <w:szCs w:val="24"/>
                <w:lang w:val="en-US" w:eastAsia="zh-CN"/>
              </w:rPr>
              <w:t>4980</w:t>
            </w:r>
          </w:p>
        </w:tc>
        <w:tc>
          <w:tcPr>
            <w:tcW w:w="448" w:type="pct"/>
            <w:tcBorders>
              <w:top w:val="single" w:sz="4" w:space="0" w:color="auto"/>
              <w:left w:val="single" w:sz="4" w:space="0" w:color="auto"/>
              <w:bottom w:val="single" w:sz="4" w:space="0" w:color="auto"/>
              <w:right w:val="single" w:sz="4" w:space="0" w:color="auto"/>
            </w:tcBorders>
            <w:noWrap/>
            <w:vAlign w:val="center"/>
          </w:tcPr>
          <w:p w14:paraId="08AF0DEA" w14:textId="77777777" w:rsidR="00E06D05" w:rsidRDefault="00E06D05" w:rsidP="00534960">
            <w:pPr>
              <w:pStyle w:val="TAC"/>
              <w:rPr>
                <w:rFonts w:eastAsia="Malgun Gothic"/>
                <w:szCs w:val="24"/>
                <w:lang w:val="en-US" w:eastAsia="ko-KR"/>
              </w:rPr>
            </w:pPr>
            <w:r>
              <w:rPr>
                <w:rFonts w:eastAsia="宋体" w:cs="Arial" w:hint="eastAsia"/>
                <w:kern w:val="2"/>
                <w:szCs w:val="24"/>
                <w:lang w:val="en-US" w:eastAsia="zh-CN"/>
              </w:rPr>
              <w:t>4.0</w:t>
            </w:r>
          </w:p>
        </w:tc>
        <w:tc>
          <w:tcPr>
            <w:tcW w:w="507" w:type="pct"/>
            <w:tcBorders>
              <w:top w:val="single" w:sz="4" w:space="0" w:color="auto"/>
              <w:left w:val="single" w:sz="4" w:space="0" w:color="auto"/>
              <w:bottom w:val="single" w:sz="4" w:space="0" w:color="auto"/>
              <w:right w:val="single" w:sz="4" w:space="0" w:color="auto"/>
            </w:tcBorders>
            <w:vAlign w:val="center"/>
          </w:tcPr>
          <w:p w14:paraId="3EB57CA9"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537C4822" w14:textId="77777777" w:rsidR="00E06D05" w:rsidRDefault="00E06D05" w:rsidP="00534960">
            <w:pPr>
              <w:pStyle w:val="TAC"/>
              <w:rPr>
                <w:rFonts w:eastAsia="宋体"/>
                <w:szCs w:val="24"/>
                <w:vertAlign w:val="superscript"/>
                <w:lang w:val="en-US" w:eastAsia="zh-CN"/>
              </w:rPr>
            </w:pPr>
            <w:r>
              <w:rPr>
                <w:rFonts w:eastAsia="宋体" w:cs="Arial" w:hint="eastAsia"/>
                <w:kern w:val="2"/>
                <w:szCs w:val="24"/>
                <w:lang w:val="en-US" w:eastAsia="zh-CN"/>
              </w:rPr>
              <w:t>IMD4</w:t>
            </w:r>
            <w:r>
              <w:rPr>
                <w:rFonts w:eastAsia="宋体" w:cs="Arial" w:hint="eastAsia"/>
                <w:kern w:val="2"/>
                <w:szCs w:val="24"/>
                <w:vertAlign w:val="superscript"/>
                <w:lang w:val="en-US" w:eastAsia="zh-CN"/>
              </w:rPr>
              <w:t>1</w:t>
            </w:r>
          </w:p>
        </w:tc>
      </w:tr>
      <w:tr w:rsidR="00E06D05" w14:paraId="20623988"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2355380A" w14:textId="77777777" w:rsidR="00E06D05" w:rsidRDefault="00E06D05" w:rsidP="00534960">
            <w:pPr>
              <w:spacing w:after="0"/>
              <w:jc w:val="center"/>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1753A064" w14:textId="77777777" w:rsidR="00E06D05" w:rsidRDefault="00E06D05" w:rsidP="00534960">
            <w:pPr>
              <w:keepNext/>
              <w:keepLines/>
              <w:spacing w:after="0"/>
              <w:jc w:val="center"/>
              <w:rPr>
                <w:rFonts w:cs="Arial"/>
                <w:kern w:val="2"/>
                <w:szCs w:val="24"/>
                <w:lang w:eastAsia="zh-CN"/>
              </w:rPr>
            </w:pPr>
            <w:r>
              <w:rPr>
                <w:rFonts w:ascii="Arial" w:eastAsia="宋体"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7E3CDE1D" w14:textId="77777777" w:rsidR="00E06D05" w:rsidRDefault="00E06D05" w:rsidP="00534960">
            <w:pPr>
              <w:pStyle w:val="TAC"/>
              <w:rPr>
                <w:rFonts w:eastAsia="宋体"/>
                <w:szCs w:val="24"/>
                <w:lang w:val="en-US" w:eastAsia="zh-CN"/>
              </w:rPr>
            </w:pPr>
            <w:r>
              <w:rPr>
                <w:rFonts w:cs="Arial" w:hint="eastAsia"/>
                <w:kern w:val="2"/>
                <w:szCs w:val="24"/>
                <w:lang w:val="en-US" w:eastAsia="zh-CN"/>
              </w:rPr>
              <w:t>715.5</w:t>
            </w:r>
          </w:p>
        </w:tc>
        <w:tc>
          <w:tcPr>
            <w:tcW w:w="546" w:type="pct"/>
            <w:tcBorders>
              <w:top w:val="single" w:sz="4" w:space="0" w:color="auto"/>
              <w:left w:val="single" w:sz="4" w:space="0" w:color="auto"/>
              <w:bottom w:val="single" w:sz="4" w:space="0" w:color="auto"/>
              <w:right w:val="single" w:sz="4" w:space="0" w:color="auto"/>
            </w:tcBorders>
            <w:noWrap/>
            <w:vAlign w:val="center"/>
          </w:tcPr>
          <w:p w14:paraId="0021EAD0" w14:textId="77777777" w:rsidR="00E06D05" w:rsidRDefault="00E06D05" w:rsidP="00534960">
            <w:pPr>
              <w:pStyle w:val="TAC"/>
              <w:rPr>
                <w:rFonts w:eastAsia="Malgun Gothic"/>
                <w:szCs w:val="24"/>
                <w:lang w:eastAsia="ko-KR"/>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3039CCCF"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3472F13A" w14:textId="77777777" w:rsidR="00E06D05" w:rsidRDefault="00E06D05" w:rsidP="00534960">
            <w:pPr>
              <w:pStyle w:val="TAC"/>
              <w:rPr>
                <w:szCs w:val="24"/>
                <w:lang w:val="en-US" w:eastAsia="zh-CN"/>
              </w:rPr>
            </w:pPr>
            <w:r>
              <w:rPr>
                <w:rFonts w:cs="Arial" w:hint="eastAsia"/>
                <w:kern w:val="2"/>
                <w:szCs w:val="24"/>
                <w:lang w:val="en-US" w:eastAsia="zh-CN"/>
              </w:rPr>
              <w:t>770.5</w:t>
            </w:r>
          </w:p>
        </w:tc>
        <w:tc>
          <w:tcPr>
            <w:tcW w:w="448" w:type="pct"/>
            <w:tcBorders>
              <w:top w:val="single" w:sz="4" w:space="0" w:color="auto"/>
              <w:left w:val="single" w:sz="4" w:space="0" w:color="auto"/>
              <w:bottom w:val="single" w:sz="4" w:space="0" w:color="auto"/>
              <w:right w:val="single" w:sz="4" w:space="0" w:color="auto"/>
            </w:tcBorders>
            <w:noWrap/>
            <w:vAlign w:val="center"/>
          </w:tcPr>
          <w:p w14:paraId="389CFFA2"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7A07C137"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168C533E"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06086872"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345DF3C"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5A91EFEA" w14:textId="77777777" w:rsidR="00E06D05" w:rsidRDefault="00E06D05" w:rsidP="00534960">
            <w:pPr>
              <w:keepNext/>
              <w:keepLines/>
              <w:spacing w:after="0"/>
              <w:jc w:val="center"/>
              <w:rPr>
                <w:rFonts w:cs="Arial"/>
                <w:kern w:val="2"/>
                <w:szCs w:val="24"/>
                <w:lang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2BADCC3C" w14:textId="77777777" w:rsidR="00E06D05" w:rsidRDefault="00E06D05" w:rsidP="00534960">
            <w:pPr>
              <w:pStyle w:val="TAC"/>
              <w:rPr>
                <w:rFonts w:eastAsia="宋体"/>
                <w:szCs w:val="24"/>
                <w:lang w:val="en-US" w:eastAsia="zh-CN"/>
              </w:rPr>
            </w:pPr>
            <w:r>
              <w:rPr>
                <w:rFonts w:cs="Arial" w:hint="eastAsia"/>
                <w:kern w:val="2"/>
                <w:szCs w:val="24"/>
                <w:lang w:val="en-US" w:eastAsia="zh-CN"/>
              </w:rPr>
              <w:t>1898</w:t>
            </w:r>
          </w:p>
        </w:tc>
        <w:tc>
          <w:tcPr>
            <w:tcW w:w="546" w:type="pct"/>
            <w:tcBorders>
              <w:top w:val="single" w:sz="4" w:space="0" w:color="auto"/>
              <w:left w:val="single" w:sz="4" w:space="0" w:color="auto"/>
              <w:bottom w:val="single" w:sz="4" w:space="0" w:color="auto"/>
              <w:right w:val="single" w:sz="4" w:space="0" w:color="auto"/>
            </w:tcBorders>
            <w:noWrap/>
            <w:vAlign w:val="center"/>
          </w:tcPr>
          <w:p w14:paraId="4580E6AC" w14:textId="77777777" w:rsidR="00E06D05" w:rsidRDefault="00E06D05" w:rsidP="00534960">
            <w:pPr>
              <w:pStyle w:val="TAC"/>
              <w:rPr>
                <w:rFonts w:eastAsia="Malgun Gothic"/>
                <w:szCs w:val="24"/>
                <w:lang w:eastAsia="ko-KR"/>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7D1E3C42" w14:textId="77777777" w:rsidR="00E06D05" w:rsidRDefault="00E06D05" w:rsidP="00534960">
            <w:pPr>
              <w:pStyle w:val="TAC"/>
              <w:rPr>
                <w:rFonts w:eastAsia="Malgun Gothic"/>
                <w:szCs w:val="24"/>
                <w:lang w:eastAsia="ko-KR"/>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0BFA9FC6" w14:textId="77777777" w:rsidR="00E06D05" w:rsidRDefault="00E06D05" w:rsidP="00534960">
            <w:pPr>
              <w:pStyle w:val="TAC"/>
              <w:rPr>
                <w:szCs w:val="24"/>
                <w:lang w:val="en-US" w:eastAsia="zh-CN"/>
              </w:rPr>
            </w:pPr>
            <w:r>
              <w:rPr>
                <w:rFonts w:cs="Arial" w:hint="eastAsia"/>
                <w:kern w:val="2"/>
                <w:szCs w:val="24"/>
                <w:lang w:val="en-US" w:eastAsia="zh-CN"/>
              </w:rPr>
              <w:t>1898</w:t>
            </w:r>
          </w:p>
        </w:tc>
        <w:tc>
          <w:tcPr>
            <w:tcW w:w="448" w:type="pct"/>
            <w:tcBorders>
              <w:top w:val="single" w:sz="4" w:space="0" w:color="auto"/>
              <w:left w:val="single" w:sz="4" w:space="0" w:color="auto"/>
              <w:bottom w:val="single" w:sz="4" w:space="0" w:color="auto"/>
              <w:right w:val="single" w:sz="4" w:space="0" w:color="auto"/>
            </w:tcBorders>
            <w:noWrap/>
            <w:vAlign w:val="center"/>
          </w:tcPr>
          <w:p w14:paraId="28D022B5" w14:textId="77777777" w:rsidR="00E06D05" w:rsidRDefault="00E06D05" w:rsidP="00534960">
            <w:pPr>
              <w:pStyle w:val="TAC"/>
              <w:rPr>
                <w:rFonts w:eastAsia="Malgun Gothic"/>
                <w:szCs w:val="24"/>
                <w:lang w:val="en-US" w:eastAsia="ko-KR"/>
              </w:rPr>
            </w:pPr>
            <w:r>
              <w:rPr>
                <w:rFonts w:eastAsia="宋体" w:cs="Arial" w:hint="eastAsia"/>
                <w:kern w:val="2"/>
                <w:szCs w:val="24"/>
                <w:lang w:val="en-US" w:eastAsia="zh-CN"/>
              </w:rPr>
              <w:t>5.7</w:t>
            </w:r>
          </w:p>
        </w:tc>
        <w:tc>
          <w:tcPr>
            <w:tcW w:w="507" w:type="pct"/>
            <w:tcBorders>
              <w:top w:val="single" w:sz="4" w:space="0" w:color="auto"/>
              <w:left w:val="single" w:sz="4" w:space="0" w:color="auto"/>
              <w:bottom w:val="single" w:sz="4" w:space="0" w:color="auto"/>
              <w:right w:val="single" w:sz="4" w:space="0" w:color="auto"/>
            </w:tcBorders>
            <w:vAlign w:val="center"/>
          </w:tcPr>
          <w:p w14:paraId="53D040EF"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7580017"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IMD5</w:t>
            </w:r>
          </w:p>
        </w:tc>
      </w:tr>
      <w:tr w:rsidR="00E06D05" w14:paraId="36CACEF6"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0B9B9B15"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B993AE9" w14:textId="77777777" w:rsidR="00E06D05" w:rsidRDefault="00E06D05" w:rsidP="00534960">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7075E504"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4760</w:t>
            </w:r>
          </w:p>
        </w:tc>
        <w:tc>
          <w:tcPr>
            <w:tcW w:w="546" w:type="pct"/>
            <w:tcBorders>
              <w:top w:val="single" w:sz="4" w:space="0" w:color="auto"/>
              <w:left w:val="single" w:sz="4" w:space="0" w:color="auto"/>
              <w:bottom w:val="single" w:sz="4" w:space="0" w:color="auto"/>
              <w:right w:val="single" w:sz="4" w:space="0" w:color="auto"/>
            </w:tcBorders>
            <w:noWrap/>
            <w:vAlign w:val="center"/>
          </w:tcPr>
          <w:p w14:paraId="75DFCBB4"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25969EF8"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1E5D5D33" w14:textId="77777777" w:rsidR="00E06D05" w:rsidRDefault="00E06D05" w:rsidP="00534960">
            <w:pPr>
              <w:pStyle w:val="TAC"/>
              <w:rPr>
                <w:szCs w:val="24"/>
                <w:lang w:val="en-US" w:eastAsia="zh-CN"/>
              </w:rPr>
            </w:pPr>
            <w:r>
              <w:rPr>
                <w:rFonts w:eastAsia="宋体" w:cs="Arial" w:hint="eastAsia"/>
                <w:kern w:val="2"/>
                <w:szCs w:val="24"/>
                <w:lang w:val="en-US" w:eastAsia="zh-CN"/>
              </w:rPr>
              <w:t>4760</w:t>
            </w:r>
          </w:p>
        </w:tc>
        <w:tc>
          <w:tcPr>
            <w:tcW w:w="448" w:type="pct"/>
            <w:tcBorders>
              <w:top w:val="single" w:sz="4" w:space="0" w:color="auto"/>
              <w:left w:val="single" w:sz="4" w:space="0" w:color="auto"/>
              <w:bottom w:val="single" w:sz="4" w:space="0" w:color="auto"/>
              <w:right w:val="single" w:sz="4" w:space="0" w:color="auto"/>
            </w:tcBorders>
            <w:noWrap/>
            <w:vAlign w:val="center"/>
          </w:tcPr>
          <w:p w14:paraId="7ECD1D7A" w14:textId="77777777" w:rsidR="00E06D05" w:rsidRDefault="00E06D05" w:rsidP="00534960">
            <w:pPr>
              <w:pStyle w:val="TAC"/>
              <w:rPr>
                <w:rFonts w:eastAsia="宋体"/>
                <w:szCs w:val="24"/>
                <w:lang w:val="en-US" w:eastAsia="zh-CN"/>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DF0DB1E"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3C12C2E0"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4ACAAA76"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1D728711"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4DB44688" w14:textId="77777777" w:rsidR="00E06D05" w:rsidRDefault="00E06D05" w:rsidP="00534960">
            <w:pPr>
              <w:keepNext/>
              <w:keepLines/>
              <w:spacing w:after="0"/>
              <w:jc w:val="center"/>
              <w:rPr>
                <w:rFonts w:cs="Arial"/>
                <w:kern w:val="2"/>
                <w:szCs w:val="24"/>
                <w:lang w:val="en-US" w:eastAsia="zh-CN"/>
              </w:rPr>
            </w:pPr>
            <w:r>
              <w:rPr>
                <w:rFonts w:ascii="Arial" w:eastAsia="宋体"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1802A175"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730</w:t>
            </w:r>
          </w:p>
        </w:tc>
        <w:tc>
          <w:tcPr>
            <w:tcW w:w="546" w:type="pct"/>
            <w:tcBorders>
              <w:top w:val="single" w:sz="4" w:space="0" w:color="auto"/>
              <w:left w:val="single" w:sz="4" w:space="0" w:color="auto"/>
              <w:bottom w:val="single" w:sz="4" w:space="0" w:color="auto"/>
              <w:right w:val="single" w:sz="4" w:space="0" w:color="auto"/>
            </w:tcBorders>
            <w:noWrap/>
            <w:vAlign w:val="center"/>
          </w:tcPr>
          <w:p w14:paraId="37F8B502"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5B44EDB5"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7E602CBD" w14:textId="77777777" w:rsidR="00E06D05" w:rsidRDefault="00E06D05" w:rsidP="00534960">
            <w:pPr>
              <w:pStyle w:val="TAC"/>
              <w:rPr>
                <w:szCs w:val="24"/>
                <w:lang w:val="en-US" w:eastAsia="zh-CN"/>
              </w:rPr>
            </w:pPr>
            <w:r>
              <w:rPr>
                <w:rFonts w:cs="Arial" w:hint="eastAsia"/>
                <w:kern w:val="2"/>
                <w:szCs w:val="24"/>
                <w:lang w:val="en-US" w:eastAsia="zh-CN"/>
              </w:rPr>
              <w:t>785</w:t>
            </w:r>
          </w:p>
        </w:tc>
        <w:tc>
          <w:tcPr>
            <w:tcW w:w="448" w:type="pct"/>
            <w:tcBorders>
              <w:top w:val="single" w:sz="4" w:space="0" w:color="auto"/>
              <w:left w:val="single" w:sz="4" w:space="0" w:color="auto"/>
              <w:bottom w:val="single" w:sz="4" w:space="0" w:color="auto"/>
              <w:right w:val="single" w:sz="4" w:space="0" w:color="auto"/>
            </w:tcBorders>
            <w:noWrap/>
            <w:vAlign w:val="center"/>
          </w:tcPr>
          <w:p w14:paraId="4AA155C1"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15.6</w:t>
            </w:r>
          </w:p>
        </w:tc>
        <w:tc>
          <w:tcPr>
            <w:tcW w:w="507" w:type="pct"/>
            <w:tcBorders>
              <w:top w:val="single" w:sz="4" w:space="0" w:color="auto"/>
              <w:left w:val="single" w:sz="4" w:space="0" w:color="auto"/>
              <w:bottom w:val="single" w:sz="4" w:space="0" w:color="auto"/>
              <w:right w:val="single" w:sz="4" w:space="0" w:color="auto"/>
            </w:tcBorders>
            <w:vAlign w:val="center"/>
          </w:tcPr>
          <w:p w14:paraId="2A63BA23"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4EE88F34"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IMD3</w:t>
            </w:r>
          </w:p>
        </w:tc>
      </w:tr>
      <w:tr w:rsidR="00E06D05" w14:paraId="63EEF312"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5BFA5246"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D33265E" w14:textId="77777777" w:rsidR="00E06D05" w:rsidRDefault="00E06D05" w:rsidP="00534960">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1E539CF2"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1887.5</w:t>
            </w:r>
          </w:p>
        </w:tc>
        <w:tc>
          <w:tcPr>
            <w:tcW w:w="546" w:type="pct"/>
            <w:tcBorders>
              <w:top w:val="single" w:sz="4" w:space="0" w:color="auto"/>
              <w:left w:val="single" w:sz="4" w:space="0" w:color="auto"/>
              <w:bottom w:val="single" w:sz="4" w:space="0" w:color="auto"/>
              <w:right w:val="single" w:sz="4" w:space="0" w:color="auto"/>
            </w:tcBorders>
            <w:noWrap/>
            <w:vAlign w:val="center"/>
          </w:tcPr>
          <w:p w14:paraId="08B8BD9E" w14:textId="77777777" w:rsidR="00E06D05" w:rsidRDefault="00E06D05" w:rsidP="00534960">
            <w:pPr>
              <w:pStyle w:val="TAC"/>
              <w:rPr>
                <w:rFonts w:eastAsia="Malgun Gothic"/>
                <w:szCs w:val="24"/>
                <w:lang w:val="en-US" w:eastAsia="zh-CN"/>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324F17BD"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1F4E7020" w14:textId="77777777" w:rsidR="00E06D05" w:rsidRDefault="00E06D05" w:rsidP="00534960">
            <w:pPr>
              <w:pStyle w:val="TAC"/>
              <w:rPr>
                <w:szCs w:val="24"/>
                <w:lang w:val="en-US" w:eastAsia="zh-CN"/>
              </w:rPr>
            </w:pPr>
            <w:r>
              <w:rPr>
                <w:rFonts w:eastAsia="宋体" w:cs="Arial" w:hint="eastAsia"/>
                <w:kern w:val="2"/>
                <w:szCs w:val="24"/>
                <w:lang w:val="en-US" w:eastAsia="zh-CN"/>
              </w:rPr>
              <w:t>1887.5</w:t>
            </w:r>
          </w:p>
        </w:tc>
        <w:tc>
          <w:tcPr>
            <w:tcW w:w="448" w:type="pct"/>
            <w:tcBorders>
              <w:top w:val="single" w:sz="4" w:space="0" w:color="auto"/>
              <w:left w:val="single" w:sz="4" w:space="0" w:color="auto"/>
              <w:bottom w:val="single" w:sz="4" w:space="0" w:color="auto"/>
              <w:right w:val="single" w:sz="4" w:space="0" w:color="auto"/>
            </w:tcBorders>
            <w:noWrap/>
            <w:vAlign w:val="center"/>
          </w:tcPr>
          <w:p w14:paraId="1F303386" w14:textId="77777777" w:rsidR="00E06D05" w:rsidRDefault="00E06D05" w:rsidP="00534960">
            <w:pPr>
              <w:pStyle w:val="TAC"/>
              <w:rPr>
                <w:rFonts w:eastAsia="Malgun Gothic"/>
                <w:szCs w:val="24"/>
                <w:lang w:val="en-US" w:eastAsia="ko-KR"/>
              </w:rPr>
            </w:pPr>
            <w:r>
              <w:rPr>
                <w:rFonts w:eastAsia="宋体" w:cs="Arial" w:hint="eastAsia"/>
                <w:kern w:val="2"/>
                <w:szCs w:val="24"/>
                <w:lang w:val="en-US" w:eastAsia="zh-CN"/>
              </w:rPr>
              <w:t>N/A</w:t>
            </w:r>
          </w:p>
        </w:tc>
        <w:tc>
          <w:tcPr>
            <w:tcW w:w="507" w:type="pct"/>
            <w:tcBorders>
              <w:top w:val="single" w:sz="4" w:space="0" w:color="auto"/>
              <w:left w:val="single" w:sz="4" w:space="0" w:color="auto"/>
              <w:bottom w:val="single" w:sz="4" w:space="0" w:color="auto"/>
              <w:right w:val="single" w:sz="4" w:space="0" w:color="auto"/>
            </w:tcBorders>
            <w:vAlign w:val="center"/>
          </w:tcPr>
          <w:p w14:paraId="1735627D"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761021D6"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N/A</w:t>
            </w:r>
          </w:p>
        </w:tc>
      </w:tr>
      <w:tr w:rsidR="00E06D05" w14:paraId="4AE6384F"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0EFDBC5"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CCEF36C" w14:textId="77777777" w:rsidR="00E06D05" w:rsidRDefault="00E06D05" w:rsidP="00534960">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5A5D74C9"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4560</w:t>
            </w:r>
          </w:p>
        </w:tc>
        <w:tc>
          <w:tcPr>
            <w:tcW w:w="546" w:type="pct"/>
            <w:tcBorders>
              <w:top w:val="single" w:sz="4" w:space="0" w:color="auto"/>
              <w:left w:val="single" w:sz="4" w:space="0" w:color="auto"/>
              <w:bottom w:val="single" w:sz="4" w:space="0" w:color="auto"/>
              <w:right w:val="single" w:sz="4" w:space="0" w:color="auto"/>
            </w:tcBorders>
            <w:noWrap/>
            <w:vAlign w:val="center"/>
          </w:tcPr>
          <w:p w14:paraId="4E563B47"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5D2D0116"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228F9138" w14:textId="77777777" w:rsidR="00E06D05" w:rsidRDefault="00E06D05" w:rsidP="00534960">
            <w:pPr>
              <w:pStyle w:val="TAC"/>
              <w:rPr>
                <w:szCs w:val="24"/>
                <w:lang w:val="en-US" w:eastAsia="zh-CN"/>
              </w:rPr>
            </w:pPr>
            <w:r>
              <w:rPr>
                <w:rFonts w:eastAsia="宋体" w:cs="Arial" w:hint="eastAsia"/>
                <w:kern w:val="2"/>
                <w:szCs w:val="24"/>
                <w:lang w:val="en-US" w:eastAsia="zh-CN"/>
              </w:rPr>
              <w:t>4560</w:t>
            </w:r>
          </w:p>
        </w:tc>
        <w:tc>
          <w:tcPr>
            <w:tcW w:w="448" w:type="pct"/>
            <w:tcBorders>
              <w:top w:val="single" w:sz="4" w:space="0" w:color="auto"/>
              <w:left w:val="single" w:sz="4" w:space="0" w:color="auto"/>
              <w:bottom w:val="single" w:sz="4" w:space="0" w:color="auto"/>
              <w:right w:val="single" w:sz="4" w:space="0" w:color="auto"/>
            </w:tcBorders>
            <w:noWrap/>
            <w:vAlign w:val="center"/>
          </w:tcPr>
          <w:p w14:paraId="78C2DE38" w14:textId="77777777" w:rsidR="00E06D05" w:rsidRDefault="00E06D05" w:rsidP="00534960">
            <w:pPr>
              <w:pStyle w:val="TAC"/>
              <w:rPr>
                <w:rFonts w:eastAsia="宋体"/>
                <w:szCs w:val="24"/>
                <w:lang w:val="en-US"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66D3F21E"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6BFC58C4"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6FFD56D4"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7D0B181F"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2DA94CE8" w14:textId="77777777" w:rsidR="00E06D05" w:rsidRDefault="00E06D05" w:rsidP="00534960">
            <w:pPr>
              <w:keepNext/>
              <w:keepLines/>
              <w:spacing w:after="0"/>
              <w:jc w:val="center"/>
              <w:rPr>
                <w:rFonts w:cs="Arial"/>
                <w:kern w:val="2"/>
                <w:szCs w:val="24"/>
                <w:lang w:val="en-US" w:eastAsia="zh-CN"/>
              </w:rPr>
            </w:pPr>
            <w:r>
              <w:rPr>
                <w:rFonts w:ascii="Arial" w:eastAsia="宋体" w:hAnsi="Arial" w:cs="Arial" w:hint="eastAsia"/>
                <w:sz w:val="18"/>
                <w:lang w:val="en-US" w:eastAsia="zh-CN"/>
              </w:rPr>
              <w:t>n28</w:t>
            </w:r>
          </w:p>
        </w:tc>
        <w:tc>
          <w:tcPr>
            <w:tcW w:w="515" w:type="pct"/>
            <w:tcBorders>
              <w:top w:val="single" w:sz="4" w:space="0" w:color="auto"/>
              <w:left w:val="single" w:sz="4" w:space="0" w:color="auto"/>
              <w:bottom w:val="single" w:sz="4" w:space="0" w:color="auto"/>
              <w:right w:val="single" w:sz="4" w:space="0" w:color="auto"/>
            </w:tcBorders>
            <w:noWrap/>
            <w:vAlign w:val="center"/>
          </w:tcPr>
          <w:p w14:paraId="52F82CA2"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725</w:t>
            </w:r>
          </w:p>
        </w:tc>
        <w:tc>
          <w:tcPr>
            <w:tcW w:w="546" w:type="pct"/>
            <w:tcBorders>
              <w:top w:val="single" w:sz="4" w:space="0" w:color="auto"/>
              <w:left w:val="single" w:sz="4" w:space="0" w:color="auto"/>
              <w:bottom w:val="single" w:sz="4" w:space="0" w:color="auto"/>
              <w:right w:val="single" w:sz="4" w:space="0" w:color="auto"/>
            </w:tcBorders>
            <w:noWrap/>
            <w:vAlign w:val="center"/>
          </w:tcPr>
          <w:p w14:paraId="15D52037"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2C419DE5"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6C5331B5" w14:textId="77777777" w:rsidR="00E06D05" w:rsidRDefault="00E06D05" w:rsidP="00534960">
            <w:pPr>
              <w:pStyle w:val="TAC"/>
              <w:rPr>
                <w:szCs w:val="24"/>
                <w:lang w:val="en-US" w:eastAsia="zh-CN"/>
              </w:rPr>
            </w:pPr>
            <w:r>
              <w:rPr>
                <w:rFonts w:cs="Arial" w:hint="eastAsia"/>
                <w:kern w:val="2"/>
                <w:szCs w:val="24"/>
                <w:lang w:val="en-US" w:eastAsia="zh-CN"/>
              </w:rPr>
              <w:t>780</w:t>
            </w:r>
          </w:p>
        </w:tc>
        <w:tc>
          <w:tcPr>
            <w:tcW w:w="448" w:type="pct"/>
            <w:tcBorders>
              <w:top w:val="single" w:sz="4" w:space="0" w:color="auto"/>
              <w:left w:val="single" w:sz="4" w:space="0" w:color="auto"/>
              <w:bottom w:val="single" w:sz="4" w:space="0" w:color="auto"/>
              <w:right w:val="single" w:sz="4" w:space="0" w:color="auto"/>
            </w:tcBorders>
            <w:noWrap/>
            <w:vAlign w:val="center"/>
          </w:tcPr>
          <w:p w14:paraId="4EA6CC96"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8.5</w:t>
            </w:r>
          </w:p>
        </w:tc>
        <w:tc>
          <w:tcPr>
            <w:tcW w:w="507" w:type="pct"/>
            <w:tcBorders>
              <w:top w:val="single" w:sz="4" w:space="0" w:color="auto"/>
              <w:left w:val="single" w:sz="4" w:space="0" w:color="auto"/>
              <w:bottom w:val="single" w:sz="4" w:space="0" w:color="auto"/>
              <w:right w:val="single" w:sz="4" w:space="0" w:color="auto"/>
            </w:tcBorders>
            <w:vAlign w:val="center"/>
          </w:tcPr>
          <w:p w14:paraId="70037C9E"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FDD</w:t>
            </w:r>
          </w:p>
        </w:tc>
        <w:tc>
          <w:tcPr>
            <w:tcW w:w="364" w:type="pct"/>
            <w:tcBorders>
              <w:top w:val="single" w:sz="4" w:space="0" w:color="auto"/>
              <w:left w:val="single" w:sz="4" w:space="0" w:color="auto"/>
              <w:bottom w:val="single" w:sz="4" w:space="0" w:color="auto"/>
              <w:right w:val="single" w:sz="4" w:space="0" w:color="auto"/>
            </w:tcBorders>
            <w:vAlign w:val="center"/>
          </w:tcPr>
          <w:p w14:paraId="50D0A957"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IMD4</w:t>
            </w:r>
          </w:p>
        </w:tc>
      </w:tr>
      <w:tr w:rsidR="00E06D05" w14:paraId="18A2C705" w14:textId="77777777" w:rsidTr="00534960">
        <w:trPr>
          <w:trHeight w:val="306"/>
          <w:jc w:val="center"/>
        </w:trPr>
        <w:tc>
          <w:tcPr>
            <w:tcW w:w="1348" w:type="pct"/>
            <w:tcBorders>
              <w:top w:val="nil"/>
              <w:left w:val="single" w:sz="4" w:space="0" w:color="auto"/>
              <w:bottom w:val="nil"/>
              <w:right w:val="single" w:sz="4" w:space="0" w:color="auto"/>
            </w:tcBorders>
            <w:vAlign w:val="center"/>
          </w:tcPr>
          <w:p w14:paraId="64F8F641"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3E0C038A" w14:textId="77777777" w:rsidR="00E06D05" w:rsidRDefault="00E06D05" w:rsidP="00534960">
            <w:pPr>
              <w:keepNext/>
              <w:keepLines/>
              <w:spacing w:after="0"/>
              <w:jc w:val="center"/>
              <w:rPr>
                <w:rFonts w:cs="Arial"/>
                <w:kern w:val="2"/>
                <w:szCs w:val="24"/>
                <w:lang w:val="en-US" w:eastAsia="zh-CN"/>
              </w:rPr>
            </w:pPr>
            <w:r>
              <w:rPr>
                <w:rFonts w:ascii="Arial" w:hAnsi="Arial" w:cs="Arial"/>
                <w:sz w:val="18"/>
                <w:lang w:val="zh-CN" w:eastAsia="zh-TW"/>
              </w:rPr>
              <w:t>n</w:t>
            </w:r>
            <w:r>
              <w:rPr>
                <w:rFonts w:ascii="Arial" w:eastAsia="宋体" w:hAnsi="Arial" w:cs="Arial" w:hint="eastAsia"/>
                <w:sz w:val="18"/>
                <w:lang w:val="en-US" w:eastAsia="zh-CN"/>
              </w:rPr>
              <w:t>39</w:t>
            </w:r>
          </w:p>
        </w:tc>
        <w:tc>
          <w:tcPr>
            <w:tcW w:w="515" w:type="pct"/>
            <w:tcBorders>
              <w:top w:val="single" w:sz="4" w:space="0" w:color="auto"/>
              <w:left w:val="single" w:sz="4" w:space="0" w:color="auto"/>
              <w:bottom w:val="single" w:sz="4" w:space="0" w:color="auto"/>
              <w:right w:val="single" w:sz="4" w:space="0" w:color="auto"/>
            </w:tcBorders>
            <w:noWrap/>
            <w:vAlign w:val="center"/>
          </w:tcPr>
          <w:p w14:paraId="6DF09C7F"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1900</w:t>
            </w:r>
          </w:p>
        </w:tc>
        <w:tc>
          <w:tcPr>
            <w:tcW w:w="546" w:type="pct"/>
            <w:tcBorders>
              <w:top w:val="single" w:sz="4" w:space="0" w:color="auto"/>
              <w:left w:val="single" w:sz="4" w:space="0" w:color="auto"/>
              <w:bottom w:val="single" w:sz="4" w:space="0" w:color="auto"/>
              <w:right w:val="single" w:sz="4" w:space="0" w:color="auto"/>
            </w:tcBorders>
            <w:noWrap/>
            <w:vAlign w:val="center"/>
          </w:tcPr>
          <w:p w14:paraId="42B0AC66" w14:textId="77777777" w:rsidR="00E06D05" w:rsidRDefault="00E06D05" w:rsidP="00534960">
            <w:pPr>
              <w:pStyle w:val="TAC"/>
              <w:rPr>
                <w:rFonts w:eastAsia="Malgun Gothic"/>
                <w:szCs w:val="24"/>
                <w:lang w:val="en-US" w:eastAsia="zh-CN"/>
              </w:rPr>
            </w:pPr>
            <w:r>
              <w:rPr>
                <w:rFonts w:cs="Arial" w:hint="eastAsia"/>
                <w:kern w:val="2"/>
                <w:szCs w:val="24"/>
                <w:lang w:val="en-US" w:eastAsia="zh-CN"/>
              </w:rPr>
              <w:t>5</w:t>
            </w:r>
          </w:p>
        </w:tc>
        <w:tc>
          <w:tcPr>
            <w:tcW w:w="422" w:type="pct"/>
            <w:tcBorders>
              <w:top w:val="single" w:sz="4" w:space="0" w:color="auto"/>
              <w:left w:val="single" w:sz="4" w:space="0" w:color="auto"/>
              <w:bottom w:val="single" w:sz="4" w:space="0" w:color="auto"/>
              <w:right w:val="single" w:sz="4" w:space="0" w:color="auto"/>
            </w:tcBorders>
            <w:noWrap/>
            <w:vAlign w:val="center"/>
          </w:tcPr>
          <w:p w14:paraId="0ED28D10" w14:textId="77777777" w:rsidR="00E06D05" w:rsidRDefault="00E06D05" w:rsidP="00534960">
            <w:pPr>
              <w:pStyle w:val="TAC"/>
              <w:rPr>
                <w:rFonts w:eastAsia="Malgun Gothic"/>
                <w:szCs w:val="24"/>
                <w:lang w:val="en-US" w:eastAsia="zh-CN"/>
              </w:rPr>
            </w:pPr>
            <w:r>
              <w:rPr>
                <w:rFonts w:eastAsia="Malgun Gothic" w:cs="Arial"/>
                <w:kern w:val="2"/>
                <w:szCs w:val="24"/>
                <w:lang w:eastAsia="ko-KR"/>
              </w:rPr>
              <w:t>25</w:t>
            </w:r>
          </w:p>
        </w:tc>
        <w:tc>
          <w:tcPr>
            <w:tcW w:w="516" w:type="pct"/>
            <w:tcBorders>
              <w:top w:val="single" w:sz="4" w:space="0" w:color="auto"/>
              <w:left w:val="single" w:sz="4" w:space="0" w:color="auto"/>
              <w:bottom w:val="single" w:sz="4" w:space="0" w:color="auto"/>
              <w:right w:val="single" w:sz="4" w:space="0" w:color="auto"/>
            </w:tcBorders>
            <w:noWrap/>
            <w:vAlign w:val="center"/>
          </w:tcPr>
          <w:p w14:paraId="3E7A67A5" w14:textId="77777777" w:rsidR="00E06D05" w:rsidRDefault="00E06D05" w:rsidP="00534960">
            <w:pPr>
              <w:pStyle w:val="TAC"/>
              <w:rPr>
                <w:szCs w:val="24"/>
                <w:lang w:val="en-US" w:eastAsia="zh-CN"/>
              </w:rPr>
            </w:pPr>
            <w:r>
              <w:rPr>
                <w:rFonts w:eastAsia="宋体" w:cs="Arial" w:hint="eastAsia"/>
                <w:kern w:val="2"/>
                <w:szCs w:val="24"/>
                <w:lang w:val="en-US" w:eastAsia="zh-CN"/>
              </w:rPr>
              <w:t>1900</w:t>
            </w:r>
          </w:p>
        </w:tc>
        <w:tc>
          <w:tcPr>
            <w:tcW w:w="448" w:type="pct"/>
            <w:tcBorders>
              <w:top w:val="single" w:sz="4" w:space="0" w:color="auto"/>
              <w:left w:val="single" w:sz="4" w:space="0" w:color="auto"/>
              <w:bottom w:val="single" w:sz="4" w:space="0" w:color="auto"/>
              <w:right w:val="single" w:sz="4" w:space="0" w:color="auto"/>
            </w:tcBorders>
            <w:noWrap/>
            <w:vAlign w:val="center"/>
          </w:tcPr>
          <w:p w14:paraId="78E6EDB2" w14:textId="77777777" w:rsidR="00E06D05" w:rsidRDefault="00E06D05" w:rsidP="00534960">
            <w:pPr>
              <w:pStyle w:val="TAC"/>
              <w:rPr>
                <w:rFonts w:eastAsia="Malgun Gothic"/>
                <w:szCs w:val="24"/>
                <w:lang w:val="en-US" w:eastAsia="ko-KR"/>
              </w:rPr>
            </w:pPr>
            <w:r>
              <w:rPr>
                <w:rFonts w:eastAsia="宋体" w:cs="Arial" w:hint="eastAsia"/>
                <w:kern w:val="2"/>
                <w:szCs w:val="24"/>
                <w:lang w:val="en-US" w:eastAsia="zh-CN"/>
              </w:rPr>
              <w:t>N/A</w:t>
            </w:r>
          </w:p>
        </w:tc>
        <w:tc>
          <w:tcPr>
            <w:tcW w:w="507" w:type="pct"/>
            <w:tcBorders>
              <w:top w:val="single" w:sz="4" w:space="0" w:color="auto"/>
              <w:left w:val="single" w:sz="4" w:space="0" w:color="auto"/>
              <w:bottom w:val="single" w:sz="4" w:space="0" w:color="auto"/>
              <w:right w:val="single" w:sz="4" w:space="0" w:color="auto"/>
            </w:tcBorders>
            <w:vAlign w:val="center"/>
          </w:tcPr>
          <w:p w14:paraId="4E39ADD0"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15CDF0FD"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N/A</w:t>
            </w:r>
          </w:p>
        </w:tc>
      </w:tr>
      <w:tr w:rsidR="00E06D05" w14:paraId="327B0447" w14:textId="77777777" w:rsidTr="00534960">
        <w:trPr>
          <w:trHeight w:val="306"/>
          <w:jc w:val="center"/>
        </w:trPr>
        <w:tc>
          <w:tcPr>
            <w:tcW w:w="1348" w:type="pct"/>
            <w:tcBorders>
              <w:top w:val="nil"/>
              <w:left w:val="single" w:sz="4" w:space="0" w:color="auto"/>
              <w:bottom w:val="single" w:sz="4" w:space="0" w:color="auto"/>
              <w:right w:val="single" w:sz="4" w:space="0" w:color="auto"/>
            </w:tcBorders>
            <w:vAlign w:val="center"/>
          </w:tcPr>
          <w:p w14:paraId="37B9CBA1" w14:textId="77777777" w:rsidR="00E06D05" w:rsidRDefault="00E06D05" w:rsidP="00534960">
            <w:pPr>
              <w:spacing w:after="0"/>
              <w:rPr>
                <w:rFonts w:ascii="Arial" w:hAnsi="Arial"/>
                <w:sz w:val="18"/>
              </w:rPr>
            </w:pPr>
          </w:p>
        </w:tc>
        <w:tc>
          <w:tcPr>
            <w:tcW w:w="330" w:type="pct"/>
            <w:tcBorders>
              <w:top w:val="single" w:sz="4" w:space="0" w:color="auto"/>
              <w:left w:val="single" w:sz="4" w:space="0" w:color="auto"/>
              <w:bottom w:val="single" w:sz="4" w:space="0" w:color="auto"/>
              <w:right w:val="single" w:sz="4" w:space="0" w:color="auto"/>
            </w:tcBorders>
            <w:vAlign w:val="center"/>
          </w:tcPr>
          <w:p w14:paraId="6DC5BDE5" w14:textId="77777777" w:rsidR="00E06D05" w:rsidRDefault="00E06D05" w:rsidP="00534960">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15" w:type="pct"/>
            <w:tcBorders>
              <w:top w:val="single" w:sz="4" w:space="0" w:color="auto"/>
              <w:left w:val="single" w:sz="4" w:space="0" w:color="auto"/>
              <w:bottom w:val="single" w:sz="4" w:space="0" w:color="auto"/>
              <w:right w:val="single" w:sz="4" w:space="0" w:color="auto"/>
            </w:tcBorders>
            <w:noWrap/>
            <w:vAlign w:val="center"/>
          </w:tcPr>
          <w:p w14:paraId="5612F54C"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4920</w:t>
            </w:r>
          </w:p>
        </w:tc>
        <w:tc>
          <w:tcPr>
            <w:tcW w:w="546" w:type="pct"/>
            <w:tcBorders>
              <w:top w:val="single" w:sz="4" w:space="0" w:color="auto"/>
              <w:left w:val="single" w:sz="4" w:space="0" w:color="auto"/>
              <w:bottom w:val="single" w:sz="4" w:space="0" w:color="auto"/>
              <w:right w:val="single" w:sz="4" w:space="0" w:color="auto"/>
            </w:tcBorders>
            <w:noWrap/>
            <w:vAlign w:val="center"/>
          </w:tcPr>
          <w:p w14:paraId="30594F3C"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40</w:t>
            </w:r>
          </w:p>
        </w:tc>
        <w:tc>
          <w:tcPr>
            <w:tcW w:w="422" w:type="pct"/>
            <w:tcBorders>
              <w:top w:val="single" w:sz="4" w:space="0" w:color="auto"/>
              <w:left w:val="single" w:sz="4" w:space="0" w:color="auto"/>
              <w:bottom w:val="single" w:sz="4" w:space="0" w:color="auto"/>
              <w:right w:val="single" w:sz="4" w:space="0" w:color="auto"/>
            </w:tcBorders>
            <w:noWrap/>
            <w:vAlign w:val="center"/>
          </w:tcPr>
          <w:p w14:paraId="6D41767A" w14:textId="77777777" w:rsidR="00E06D05" w:rsidRDefault="00E06D05" w:rsidP="00534960">
            <w:pPr>
              <w:pStyle w:val="TAC"/>
              <w:rPr>
                <w:rFonts w:eastAsia="宋体"/>
                <w:szCs w:val="24"/>
                <w:lang w:val="en-US" w:eastAsia="zh-CN"/>
              </w:rPr>
            </w:pPr>
            <w:r>
              <w:rPr>
                <w:rFonts w:eastAsia="宋体" w:cs="Arial" w:hint="eastAsia"/>
                <w:kern w:val="2"/>
                <w:szCs w:val="24"/>
                <w:lang w:val="en-US" w:eastAsia="zh-CN"/>
              </w:rPr>
              <w:t>216</w:t>
            </w:r>
          </w:p>
        </w:tc>
        <w:tc>
          <w:tcPr>
            <w:tcW w:w="516" w:type="pct"/>
            <w:tcBorders>
              <w:top w:val="single" w:sz="4" w:space="0" w:color="auto"/>
              <w:left w:val="single" w:sz="4" w:space="0" w:color="auto"/>
              <w:bottom w:val="single" w:sz="4" w:space="0" w:color="auto"/>
              <w:right w:val="single" w:sz="4" w:space="0" w:color="auto"/>
            </w:tcBorders>
            <w:noWrap/>
            <w:vAlign w:val="center"/>
          </w:tcPr>
          <w:p w14:paraId="036B23AE" w14:textId="77777777" w:rsidR="00E06D05" w:rsidRDefault="00E06D05" w:rsidP="00534960">
            <w:pPr>
              <w:pStyle w:val="TAC"/>
              <w:rPr>
                <w:szCs w:val="24"/>
                <w:lang w:val="en-US" w:eastAsia="zh-CN"/>
              </w:rPr>
            </w:pPr>
            <w:r>
              <w:rPr>
                <w:rFonts w:eastAsia="宋体" w:cs="Arial" w:hint="eastAsia"/>
                <w:kern w:val="2"/>
                <w:szCs w:val="24"/>
                <w:lang w:val="en-US" w:eastAsia="zh-CN"/>
              </w:rPr>
              <w:t>4920</w:t>
            </w:r>
          </w:p>
        </w:tc>
        <w:tc>
          <w:tcPr>
            <w:tcW w:w="448" w:type="pct"/>
            <w:tcBorders>
              <w:top w:val="single" w:sz="4" w:space="0" w:color="auto"/>
              <w:left w:val="single" w:sz="4" w:space="0" w:color="auto"/>
              <w:bottom w:val="single" w:sz="4" w:space="0" w:color="auto"/>
              <w:right w:val="single" w:sz="4" w:space="0" w:color="auto"/>
            </w:tcBorders>
            <w:noWrap/>
            <w:vAlign w:val="center"/>
          </w:tcPr>
          <w:p w14:paraId="40447957" w14:textId="77777777" w:rsidR="00E06D05" w:rsidRDefault="00E06D05" w:rsidP="00534960">
            <w:pPr>
              <w:pStyle w:val="TAC"/>
              <w:rPr>
                <w:rFonts w:eastAsia="宋体"/>
                <w:szCs w:val="24"/>
                <w:lang w:val="en-US" w:eastAsia="ko-KR"/>
              </w:rPr>
            </w:pPr>
            <w:r>
              <w:rPr>
                <w:rFonts w:eastAsia="Malgun Gothic" w:cs="Arial"/>
                <w:kern w:val="2"/>
                <w:szCs w:val="24"/>
                <w:lang w:eastAsia="ko-KR"/>
              </w:rPr>
              <w:t>N/A</w:t>
            </w:r>
          </w:p>
        </w:tc>
        <w:tc>
          <w:tcPr>
            <w:tcW w:w="507" w:type="pct"/>
            <w:tcBorders>
              <w:top w:val="single" w:sz="4" w:space="0" w:color="auto"/>
              <w:left w:val="single" w:sz="4" w:space="0" w:color="auto"/>
              <w:bottom w:val="single" w:sz="4" w:space="0" w:color="auto"/>
              <w:right w:val="single" w:sz="4" w:space="0" w:color="auto"/>
            </w:tcBorders>
            <w:vAlign w:val="center"/>
          </w:tcPr>
          <w:p w14:paraId="1DEFE21D" w14:textId="77777777" w:rsidR="00E06D05" w:rsidRDefault="00E06D05" w:rsidP="00534960">
            <w:pPr>
              <w:pStyle w:val="TAC"/>
              <w:rPr>
                <w:rFonts w:eastAsia="宋体"/>
                <w:szCs w:val="24"/>
                <w:lang w:val="en-US" w:eastAsia="ko-KR"/>
              </w:rPr>
            </w:pPr>
            <w:r>
              <w:rPr>
                <w:rFonts w:eastAsia="宋体" w:cs="Arial" w:hint="eastAsia"/>
                <w:kern w:val="2"/>
                <w:szCs w:val="24"/>
                <w:lang w:val="en-US" w:eastAsia="zh-CN"/>
              </w:rPr>
              <w:t>TDD</w:t>
            </w:r>
          </w:p>
        </w:tc>
        <w:tc>
          <w:tcPr>
            <w:tcW w:w="364" w:type="pct"/>
            <w:tcBorders>
              <w:top w:val="single" w:sz="4" w:space="0" w:color="auto"/>
              <w:left w:val="single" w:sz="4" w:space="0" w:color="auto"/>
              <w:bottom w:val="single" w:sz="4" w:space="0" w:color="auto"/>
              <w:right w:val="single" w:sz="4" w:space="0" w:color="auto"/>
            </w:tcBorders>
            <w:vAlign w:val="center"/>
          </w:tcPr>
          <w:p w14:paraId="16C22E68" w14:textId="77777777" w:rsidR="00E06D05" w:rsidRDefault="00E06D05" w:rsidP="00534960">
            <w:pPr>
              <w:pStyle w:val="TAC"/>
              <w:rPr>
                <w:rFonts w:eastAsia="Malgun Gothic"/>
                <w:szCs w:val="24"/>
                <w:lang w:eastAsia="ko-KR"/>
              </w:rPr>
            </w:pPr>
            <w:r>
              <w:rPr>
                <w:rFonts w:eastAsia="Malgun Gothic" w:cs="Arial"/>
                <w:kern w:val="2"/>
                <w:szCs w:val="24"/>
                <w:lang w:eastAsia="ko-KR"/>
              </w:rPr>
              <w:t>N/A</w:t>
            </w:r>
          </w:p>
        </w:tc>
      </w:tr>
      <w:tr w:rsidR="00E06D05" w14:paraId="5F86685E" w14:textId="77777777" w:rsidTr="00534960">
        <w:trPr>
          <w:trHeight w:val="306"/>
          <w:jc w:val="center"/>
        </w:trPr>
        <w:tc>
          <w:tcPr>
            <w:tcW w:w="5000" w:type="pct"/>
            <w:gridSpan w:val="9"/>
            <w:tcBorders>
              <w:top w:val="single" w:sz="4" w:space="0" w:color="auto"/>
              <w:left w:val="single" w:sz="4" w:space="0" w:color="auto"/>
              <w:right w:val="single" w:sz="4" w:space="0" w:color="auto"/>
            </w:tcBorders>
            <w:vAlign w:val="center"/>
          </w:tcPr>
          <w:p w14:paraId="345FEFFC" w14:textId="77777777" w:rsidR="00E06D05" w:rsidRDefault="00E06D05" w:rsidP="00534960">
            <w:pPr>
              <w:pStyle w:val="TAN"/>
            </w:pPr>
            <w:r>
              <w:t xml:space="preserve">NOTE </w:t>
            </w:r>
            <w:r>
              <w:rPr>
                <w:rFonts w:hint="eastAsia"/>
                <w:lang w:val="en-US" w:eastAsia="zh-CN"/>
              </w:rPr>
              <w:t>1</w:t>
            </w:r>
            <w:r>
              <w:t>:</w:t>
            </w:r>
            <w:r>
              <w:tab/>
            </w:r>
            <w:r>
              <w:rPr>
                <w:lang w:eastAsia="ja-JP"/>
              </w:rPr>
              <w:t>This band is subject to IMD5 also which MSD is not specified.</w:t>
            </w:r>
          </w:p>
        </w:tc>
      </w:tr>
    </w:tbl>
    <w:p w14:paraId="2A3EB853" w14:textId="77777777" w:rsidR="00FA1E66" w:rsidRDefault="00FA1E66" w:rsidP="00AC4AB0">
      <w:pPr>
        <w:rPr>
          <w:b/>
          <w:color w:val="0070C0"/>
          <w:sz w:val="32"/>
          <w:szCs w:val="32"/>
        </w:rPr>
      </w:pPr>
    </w:p>
    <w:p w14:paraId="42AE968C" w14:textId="2B413772" w:rsidR="00CB2A4A" w:rsidRPr="00C23DD6" w:rsidRDefault="00CB2A4A" w:rsidP="00C23DD6">
      <w:pPr>
        <w:pStyle w:val="21"/>
        <w:numPr>
          <w:ilvl w:val="1"/>
          <w:numId w:val="0"/>
        </w:numPr>
      </w:pPr>
      <w:bookmarkStart w:id="710" w:name="_Toc144251748"/>
      <w:r w:rsidRPr="00C23DD6">
        <w:t>5.69</w:t>
      </w:r>
      <w:r w:rsidRPr="00C23DD6">
        <w:tab/>
        <w:t>CA_n46-n78-n102</w:t>
      </w:r>
      <w:bookmarkEnd w:id="710"/>
    </w:p>
    <w:p w14:paraId="3ED24FC7" w14:textId="248BFF23" w:rsidR="00CB2A4A" w:rsidRPr="00607CE1" w:rsidRDefault="00CB2A4A" w:rsidP="00CB2A4A">
      <w:pPr>
        <w:pStyle w:val="31"/>
        <w:rPr>
          <w:rFonts w:cs="Arial"/>
          <w:color w:val="000000" w:themeColor="text1"/>
          <w:szCs w:val="28"/>
        </w:rPr>
      </w:pPr>
      <w:bookmarkStart w:id="711" w:name="_Toc144251749"/>
      <w:r w:rsidRPr="00607CE1">
        <w:rPr>
          <w:rFonts w:cs="Arial"/>
          <w:color w:val="000000" w:themeColor="text1"/>
          <w:szCs w:val="28"/>
        </w:rPr>
        <w:t>5.</w:t>
      </w:r>
      <w:r w:rsidR="004658FA">
        <w:rPr>
          <w:rFonts w:cs="Arial"/>
          <w:color w:val="000000" w:themeColor="text1"/>
          <w:szCs w:val="28"/>
        </w:rPr>
        <w:t>69</w:t>
      </w:r>
      <w:r w:rsidRPr="00607CE1">
        <w:rPr>
          <w:rFonts w:cs="Arial"/>
          <w:color w:val="000000" w:themeColor="text1"/>
          <w:szCs w:val="28"/>
        </w:rPr>
        <w:t>.1</w:t>
      </w:r>
      <w:r w:rsidRPr="00607CE1">
        <w:rPr>
          <w:rFonts w:cs="Arial"/>
          <w:color w:val="000000" w:themeColor="text1"/>
          <w:szCs w:val="28"/>
        </w:rPr>
        <w:tab/>
        <w:t>Common for 1 band UL and 2 bands UL CA</w:t>
      </w:r>
      <w:bookmarkEnd w:id="711"/>
    </w:p>
    <w:p w14:paraId="254B53BF" w14:textId="4144EE10" w:rsidR="00CB2A4A" w:rsidRPr="00607CE1" w:rsidRDefault="00CB2A4A" w:rsidP="00CB2A4A">
      <w:pPr>
        <w:pStyle w:val="41"/>
        <w:rPr>
          <w:rFonts w:cs="Arial"/>
          <w:i/>
          <w:iCs/>
          <w:color w:val="000000" w:themeColor="text1"/>
          <w:szCs w:val="24"/>
        </w:rPr>
      </w:pPr>
      <w:bookmarkStart w:id="712" w:name="_Toc144251750"/>
      <w:r w:rsidRPr="00607CE1">
        <w:rPr>
          <w:rFonts w:cs="Arial"/>
          <w:color w:val="000000" w:themeColor="text1"/>
          <w:szCs w:val="24"/>
        </w:rPr>
        <w:t>5.</w:t>
      </w:r>
      <w:r w:rsidR="004658FA">
        <w:rPr>
          <w:rFonts w:cs="Arial"/>
          <w:color w:val="000000" w:themeColor="text1"/>
          <w:szCs w:val="24"/>
        </w:rPr>
        <w:t>69</w:t>
      </w:r>
      <w:r w:rsidRPr="00607CE1">
        <w:rPr>
          <w:rFonts w:cs="Arial"/>
          <w:color w:val="000000" w:themeColor="text1"/>
          <w:szCs w:val="24"/>
        </w:rPr>
        <w:t>.1.1</w:t>
      </w:r>
      <w:r w:rsidRPr="00607CE1">
        <w:rPr>
          <w:rFonts w:cs="Arial"/>
          <w:color w:val="000000" w:themeColor="text1"/>
          <w:szCs w:val="24"/>
        </w:rPr>
        <w:tab/>
        <w:t>Operating bands for CA</w:t>
      </w:r>
      <w:bookmarkEnd w:id="712"/>
    </w:p>
    <w:p w14:paraId="55D880AE" w14:textId="236E1A75" w:rsidR="00CB2A4A" w:rsidRPr="00A20126" w:rsidRDefault="00CB2A4A" w:rsidP="00CB2A4A">
      <w:pPr>
        <w:pStyle w:val="TH"/>
        <w:rPr>
          <w:rFonts w:cs="Arial"/>
        </w:rPr>
      </w:pPr>
      <w:r w:rsidRPr="00A20126">
        <w:rPr>
          <w:rFonts w:cs="Arial"/>
        </w:rPr>
        <w:t xml:space="preserve">Table </w:t>
      </w:r>
      <w:r w:rsidRPr="00467ADF">
        <w:rPr>
          <w:rFonts w:cs="Arial"/>
        </w:rPr>
        <w:t>5.</w:t>
      </w:r>
      <w:r w:rsidR="004658FA">
        <w:rPr>
          <w:rFonts w:cs="Arial"/>
        </w:rPr>
        <w:t>69</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CB2A4A" w14:paraId="0B7236C7" w14:textId="77777777" w:rsidTr="0053496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6DCD7930"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EAF0871"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E3C75F"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C6445C8"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D5BAF5"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Duplex Mode</w:t>
            </w:r>
          </w:p>
        </w:tc>
      </w:tr>
      <w:tr w:rsidR="00CB2A4A" w14:paraId="6C7B9B12" w14:textId="77777777" w:rsidTr="0053496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7AC27D1" w14:textId="77777777" w:rsidR="00CB2A4A" w:rsidRDefault="00CB2A4A"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2804741" w14:textId="77777777" w:rsidR="00CB2A4A" w:rsidRDefault="00CB2A4A"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E3A69A5"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F3C165"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339C" w14:textId="77777777" w:rsidR="00CB2A4A" w:rsidRDefault="00CB2A4A" w:rsidP="00534960">
            <w:pPr>
              <w:spacing w:after="0"/>
              <w:rPr>
                <w:rFonts w:ascii="Arial" w:hAnsi="Arial"/>
                <w:b/>
                <w:color w:val="000000"/>
                <w:sz w:val="18"/>
              </w:rPr>
            </w:pPr>
          </w:p>
        </w:tc>
      </w:tr>
      <w:tr w:rsidR="00CB2A4A" w14:paraId="203E262C" w14:textId="77777777" w:rsidTr="0053496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CF8F29B" w14:textId="77777777" w:rsidR="00CB2A4A" w:rsidRDefault="00CB2A4A"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58001E5" w14:textId="77777777" w:rsidR="00CB2A4A" w:rsidRDefault="00CB2A4A"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AD58303"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C0FD53E" w14:textId="77777777" w:rsidR="00CB2A4A" w:rsidRDefault="00CB2A4A"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8C7B" w14:textId="77777777" w:rsidR="00CB2A4A" w:rsidRDefault="00CB2A4A" w:rsidP="00534960">
            <w:pPr>
              <w:spacing w:after="0"/>
              <w:rPr>
                <w:rFonts w:ascii="Arial" w:hAnsi="Arial"/>
                <w:b/>
                <w:color w:val="000000"/>
                <w:sz w:val="18"/>
              </w:rPr>
            </w:pPr>
          </w:p>
        </w:tc>
      </w:tr>
      <w:tr w:rsidR="00CB2A4A" w14:paraId="6E116E22" w14:textId="77777777" w:rsidTr="0053496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0B4B3783" w14:textId="77777777" w:rsidR="00CB2A4A" w:rsidRPr="00050EB8" w:rsidRDefault="00CB2A4A" w:rsidP="0053496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46</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p>
        </w:tc>
        <w:tc>
          <w:tcPr>
            <w:tcW w:w="980" w:type="dxa"/>
            <w:tcBorders>
              <w:top w:val="single" w:sz="4" w:space="0" w:color="auto"/>
              <w:left w:val="single" w:sz="4" w:space="0" w:color="auto"/>
              <w:bottom w:val="single" w:sz="4" w:space="0" w:color="auto"/>
              <w:right w:val="single" w:sz="4" w:space="0" w:color="auto"/>
            </w:tcBorders>
            <w:vAlign w:val="center"/>
            <w:hideMark/>
          </w:tcPr>
          <w:p w14:paraId="5F9D41AE" w14:textId="77777777" w:rsidR="00CB2A4A" w:rsidRPr="00050EB8" w:rsidRDefault="00CB2A4A" w:rsidP="00534960">
            <w:pPr>
              <w:keepNext/>
              <w:keepLines/>
              <w:spacing w:after="0"/>
              <w:jc w:val="center"/>
              <w:rPr>
                <w:rFonts w:ascii="Arial" w:hAnsi="Arial"/>
                <w:color w:val="000000"/>
                <w:sz w:val="18"/>
              </w:rPr>
            </w:pPr>
            <w:r>
              <w:rPr>
                <w:rFonts w:ascii="Arial" w:hAnsi="Arial" w:cs="Arial"/>
                <w:color w:val="000000"/>
                <w:sz w:val="18"/>
                <w:szCs w:val="18"/>
              </w:rPr>
              <w:t>n46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ED86AE"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9548C36"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B93ED00"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F7FCBB"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8A762C8"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8856C1F"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91B675" w14:textId="77777777" w:rsidR="00CB2A4A" w:rsidRPr="00050EB8" w:rsidRDefault="00CB2A4A" w:rsidP="0053496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CB2A4A" w14:paraId="64B82444" w14:textId="77777777" w:rsidTr="00534960">
        <w:trPr>
          <w:trHeight w:val="225"/>
          <w:jc w:val="center"/>
        </w:trPr>
        <w:tc>
          <w:tcPr>
            <w:tcW w:w="1702" w:type="dxa"/>
            <w:tcBorders>
              <w:top w:val="nil"/>
              <w:left w:val="single" w:sz="4" w:space="0" w:color="auto"/>
              <w:bottom w:val="nil"/>
              <w:right w:val="single" w:sz="4" w:space="0" w:color="auto"/>
            </w:tcBorders>
            <w:vAlign w:val="center"/>
            <w:hideMark/>
          </w:tcPr>
          <w:p w14:paraId="2DBB0111" w14:textId="77777777" w:rsidR="00CB2A4A" w:rsidRPr="00050EB8" w:rsidRDefault="00CB2A4A"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7A24C69C" w14:textId="77777777" w:rsidR="00CB2A4A" w:rsidRPr="00050EB8" w:rsidRDefault="00CB2A4A" w:rsidP="00534960">
            <w:pPr>
              <w:keepNext/>
              <w:keepLines/>
              <w:spacing w:after="0"/>
              <w:jc w:val="center"/>
              <w:rPr>
                <w:rFonts w:ascii="Arial" w:hAnsi="Arial"/>
                <w:color w:val="000000"/>
                <w:sz w:val="18"/>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6FE43BEA"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DB79EB"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BE0F439"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0063655"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5F05AB" w14:textId="77777777" w:rsidR="00CB2A4A"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D6919BC"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40D13A9" w14:textId="77777777" w:rsidR="00CB2A4A" w:rsidRPr="00050EB8" w:rsidRDefault="00CB2A4A" w:rsidP="0053496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CB2A4A" w14:paraId="13E4F2C3" w14:textId="77777777" w:rsidTr="0053496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075437CC" w14:textId="77777777" w:rsidR="00CB2A4A" w:rsidRPr="00050EB8" w:rsidRDefault="00CB2A4A"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44ED4096" w14:textId="77777777" w:rsidR="00CB2A4A" w:rsidRPr="00050EB8" w:rsidRDefault="00CB2A4A" w:rsidP="00534960">
            <w:pPr>
              <w:keepNext/>
              <w:keepLines/>
              <w:spacing w:after="0"/>
              <w:jc w:val="center"/>
              <w:rPr>
                <w:rFonts w:ascii="Arial" w:hAnsi="Arial"/>
                <w:color w:val="000000"/>
                <w:sz w:val="18"/>
                <w:lang w:eastAsia="zh-CN"/>
              </w:rPr>
            </w:pPr>
            <w:r>
              <w:rPr>
                <w:rFonts w:ascii="Arial" w:hAnsi="Arial" w:cs="Arial"/>
                <w:color w:val="000000"/>
                <w:sz w:val="18"/>
                <w:szCs w:val="18"/>
              </w:rPr>
              <w:t>n102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D38C2A"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AB500A6"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CE6AE88"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8C26329" w14:textId="77777777" w:rsidR="00CB2A4A" w:rsidRPr="00050EB8" w:rsidRDefault="00CB2A4A" w:rsidP="00534960">
            <w:pPr>
              <w:keepNext/>
              <w:keepLines/>
              <w:spacing w:after="0"/>
              <w:jc w:val="right"/>
              <w:rPr>
                <w:rFonts w:ascii="Arial" w:hAnsi="Arial" w:cs="Arial"/>
                <w:color w:val="000000"/>
                <w:sz w:val="18"/>
                <w:lang w:eastAsia="zh-CN"/>
              </w:rPr>
            </w:pPr>
            <w:r>
              <w:rPr>
                <w:rFonts w:ascii="Arial" w:hAnsi="Arial" w:cs="Arial"/>
                <w:color w:val="000000"/>
                <w:sz w:val="18"/>
                <w:szCs w:val="18"/>
              </w:rPr>
              <w:t>5925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462E7DF" w14:textId="77777777" w:rsidR="00CB2A4A" w:rsidRDefault="00CB2A4A"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16636E5" w14:textId="77777777" w:rsidR="00CB2A4A" w:rsidRPr="00050EB8" w:rsidRDefault="00CB2A4A" w:rsidP="00534960">
            <w:pPr>
              <w:keepNext/>
              <w:keepLines/>
              <w:spacing w:after="0"/>
              <w:rPr>
                <w:rFonts w:ascii="Arial" w:hAnsi="Arial" w:cs="Arial"/>
                <w:color w:val="000000"/>
                <w:sz w:val="18"/>
                <w:lang w:eastAsia="zh-CN"/>
              </w:rPr>
            </w:pPr>
            <w:r>
              <w:rPr>
                <w:rFonts w:ascii="Arial" w:hAnsi="Arial" w:cs="Arial"/>
                <w:color w:val="000000"/>
                <w:sz w:val="18"/>
                <w:szCs w:val="18"/>
              </w:rPr>
              <w:t>6425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54C3B7" w14:textId="77777777" w:rsidR="00CB2A4A" w:rsidRPr="00050EB8" w:rsidRDefault="00CB2A4A" w:rsidP="0053496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5141EDEB" w14:textId="091488FA" w:rsidR="00CB2A4A" w:rsidRPr="00607CE1" w:rsidRDefault="00CB2A4A" w:rsidP="00CB2A4A">
      <w:pPr>
        <w:pStyle w:val="41"/>
        <w:rPr>
          <w:color w:val="000000" w:themeColor="text1"/>
        </w:rPr>
      </w:pPr>
      <w:bookmarkStart w:id="713" w:name="_Toc144251751"/>
      <w:r w:rsidRPr="00607CE1">
        <w:rPr>
          <w:rFonts w:cs="Arial"/>
          <w:color w:val="000000" w:themeColor="text1"/>
          <w:szCs w:val="24"/>
        </w:rPr>
        <w:t>5.</w:t>
      </w:r>
      <w:r w:rsidR="004658FA">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713"/>
    </w:p>
    <w:p w14:paraId="69512A5C" w14:textId="240D0B9C" w:rsidR="00CB2A4A" w:rsidRPr="00A20126" w:rsidRDefault="00CB2A4A" w:rsidP="00CB2A4A">
      <w:pPr>
        <w:pStyle w:val="TH"/>
        <w:rPr>
          <w:rFonts w:cs="Arial"/>
        </w:rPr>
      </w:pPr>
      <w:r>
        <w:rPr>
          <w:rFonts w:cs="Arial"/>
        </w:rPr>
        <w:t xml:space="preserve">Table </w:t>
      </w:r>
      <w:r w:rsidRPr="00A20126">
        <w:rPr>
          <w:rFonts w:cs="Arial"/>
        </w:rPr>
        <w:t>5.</w:t>
      </w:r>
      <w:r w:rsidR="004658FA">
        <w:rPr>
          <w:rFonts w:cs="Arial"/>
        </w:rPr>
        <w:t>69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46</w:t>
      </w:r>
      <w:r w:rsidRPr="00467ADF">
        <w:rPr>
          <w:rFonts w:cs="Arial"/>
        </w:rPr>
        <w:t>+n</w:t>
      </w:r>
      <w:r>
        <w:rPr>
          <w:rFonts w:cs="Arial"/>
        </w:rPr>
        <w:t>78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2A4A" w14:paraId="534387D4"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D2EB07" w14:textId="77777777" w:rsidR="00CB2A4A" w:rsidRDefault="00CB2A4A" w:rsidP="0053496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B8F630D" w14:textId="77777777" w:rsidR="00CB2A4A" w:rsidRDefault="00CB2A4A" w:rsidP="0053496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6D7DF10" w14:textId="77777777" w:rsidR="00CB2A4A" w:rsidRDefault="00CB2A4A" w:rsidP="0053496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952D86" w14:textId="77777777" w:rsidR="00CB2A4A" w:rsidRDefault="00CB2A4A" w:rsidP="0053496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00036CF" w14:textId="77777777" w:rsidR="00CB2A4A" w:rsidRDefault="00CB2A4A" w:rsidP="00534960">
            <w:pPr>
              <w:pStyle w:val="TAH"/>
              <w:rPr>
                <w:szCs w:val="18"/>
                <w:lang w:val="en-US" w:eastAsia="zh-CN"/>
              </w:rPr>
            </w:pPr>
            <w:r>
              <w:t>Bandwidth combination set</w:t>
            </w:r>
          </w:p>
        </w:tc>
      </w:tr>
      <w:tr w:rsidR="00CB2A4A" w14:paraId="56AEC66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60BEA7C1" w14:textId="77777777" w:rsidR="00CB2A4A" w:rsidRDefault="00CB2A4A" w:rsidP="00534960">
            <w:pPr>
              <w:pStyle w:val="TAC"/>
              <w:rPr>
                <w:rFonts w:eastAsia="宋体"/>
                <w:szCs w:val="18"/>
                <w:lang w:val="en-US" w:eastAsia="zh-CN"/>
              </w:rPr>
            </w:pPr>
            <w:r>
              <w:rPr>
                <w:color w:val="000000"/>
                <w:lang w:eastAsia="zh-CN"/>
              </w:rPr>
              <w:t>CA_n46A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68BDB"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00A003E3" w14:textId="77777777" w:rsidR="00CB2A4A" w:rsidRDefault="00CB2A4A" w:rsidP="00534960">
            <w:pPr>
              <w:pStyle w:val="TAC"/>
              <w:rPr>
                <w:rFonts w:eastAsia="宋体"/>
                <w:szCs w:val="18"/>
                <w:lang w:val="en-US" w:eastAsia="zh-CN"/>
              </w:rPr>
            </w:pPr>
            <w:r w:rsidRPr="0046242C">
              <w:rPr>
                <w:rFonts w:cs="Arial"/>
                <w:color w:val="000000"/>
                <w:szCs w:val="18"/>
              </w:rPr>
              <w:t>CA_n78A-n102A</w:t>
            </w:r>
          </w:p>
        </w:tc>
        <w:tc>
          <w:tcPr>
            <w:tcW w:w="730" w:type="dxa"/>
            <w:tcBorders>
              <w:left w:val="single" w:sz="4" w:space="0" w:color="auto"/>
              <w:right w:val="single" w:sz="4" w:space="0" w:color="auto"/>
            </w:tcBorders>
            <w:vAlign w:val="center"/>
          </w:tcPr>
          <w:p w14:paraId="15C1DF34" w14:textId="77777777" w:rsidR="00CB2A4A" w:rsidRDefault="00CB2A4A" w:rsidP="00534960">
            <w:pPr>
              <w:pStyle w:val="TAC"/>
              <w:rPr>
                <w:szCs w:val="18"/>
                <w:lang w:val="en-US"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99C8929" w14:textId="77777777" w:rsidR="00CB2A4A" w:rsidRPr="009663F7" w:rsidRDefault="00CB2A4A" w:rsidP="00534960">
            <w:pPr>
              <w:keepNext/>
              <w:keepLines/>
              <w:spacing w:after="0"/>
              <w:jc w:val="center"/>
              <w:textAlignment w:val="bottom"/>
              <w:rPr>
                <w:rFonts w:ascii="Arial" w:hAnsi="Arial" w:cs="Arial"/>
                <w:sz w:val="18"/>
                <w:szCs w:val="16"/>
                <w:lang w:val="en-US" w:eastAsia="zh-CN"/>
              </w:rPr>
            </w:pPr>
            <w:r>
              <w:rPr>
                <w:rFonts w:ascii="Arial" w:hAnsi="Arial" w:cs="Arial"/>
                <w:color w:val="000000"/>
                <w:sz w:val="18"/>
                <w:szCs w:val="16"/>
              </w:rPr>
              <w:t>10,20, 40, 60, 80, 100</w:t>
            </w:r>
          </w:p>
        </w:tc>
        <w:tc>
          <w:tcPr>
            <w:tcW w:w="1360" w:type="dxa"/>
            <w:tcBorders>
              <w:left w:val="single" w:sz="4" w:space="0" w:color="auto"/>
              <w:bottom w:val="nil"/>
              <w:right w:val="single" w:sz="4" w:space="0" w:color="auto"/>
            </w:tcBorders>
            <w:shd w:val="clear" w:color="auto" w:fill="auto"/>
            <w:vAlign w:val="center"/>
          </w:tcPr>
          <w:p w14:paraId="1546C2E0" w14:textId="77777777" w:rsidR="00CB2A4A" w:rsidRDefault="00CB2A4A" w:rsidP="00534960">
            <w:pPr>
              <w:pStyle w:val="TAC"/>
              <w:rPr>
                <w:szCs w:val="18"/>
                <w:lang w:val="en-US" w:eastAsia="zh-CN"/>
              </w:rPr>
            </w:pPr>
            <w:r>
              <w:rPr>
                <w:rFonts w:hint="eastAsia"/>
                <w:szCs w:val="18"/>
                <w:lang w:val="en-US" w:eastAsia="zh-CN"/>
              </w:rPr>
              <w:t>0</w:t>
            </w:r>
          </w:p>
        </w:tc>
      </w:tr>
      <w:tr w:rsidR="00CB2A4A" w14:paraId="0C669B23"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9FED5C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D1F00"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5F7AEA56" w14:textId="77777777" w:rsidR="00CB2A4A" w:rsidRDefault="00CB2A4A" w:rsidP="00534960">
            <w:pPr>
              <w:pStyle w:val="TAC"/>
              <w:rPr>
                <w:szCs w:val="18"/>
                <w:lang w:val="en-US"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097CCCF2"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3CF2261" w14:textId="77777777" w:rsidR="00CB2A4A" w:rsidRDefault="00CB2A4A" w:rsidP="00534960">
            <w:pPr>
              <w:pStyle w:val="TAC"/>
              <w:rPr>
                <w:szCs w:val="18"/>
                <w:lang w:val="en-US" w:eastAsia="zh-CN"/>
              </w:rPr>
            </w:pPr>
          </w:p>
        </w:tc>
      </w:tr>
      <w:tr w:rsidR="00CB2A4A" w14:paraId="3B27B93B"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A5485"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9651B"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4958A123" w14:textId="77777777" w:rsidR="00CB2A4A" w:rsidRDefault="00CB2A4A" w:rsidP="00534960">
            <w:pPr>
              <w:pStyle w:val="TAC"/>
              <w:rPr>
                <w:szCs w:val="18"/>
                <w:lang w:val="en-US"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82A9DDE"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74BE7" w14:textId="77777777" w:rsidR="00CB2A4A" w:rsidRDefault="00CB2A4A" w:rsidP="00534960">
            <w:pPr>
              <w:pStyle w:val="TAC"/>
              <w:rPr>
                <w:szCs w:val="18"/>
                <w:lang w:val="en-US" w:eastAsia="zh-CN"/>
              </w:rPr>
            </w:pPr>
          </w:p>
        </w:tc>
      </w:tr>
      <w:tr w:rsidR="00CB2A4A" w14:paraId="262B52CD"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9DDE1" w14:textId="77777777" w:rsidR="00CB2A4A" w:rsidRDefault="00CB2A4A" w:rsidP="00534960">
            <w:pPr>
              <w:pStyle w:val="TAC"/>
              <w:rPr>
                <w:szCs w:val="18"/>
                <w:lang w:val="en-US" w:eastAsia="zh-CN"/>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1EB95"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B77B43B"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2A4A1413"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6F0F22B"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75096" w14:textId="77777777" w:rsidR="00CB2A4A" w:rsidRDefault="00CB2A4A" w:rsidP="00534960">
            <w:pPr>
              <w:pStyle w:val="TAC"/>
              <w:rPr>
                <w:szCs w:val="18"/>
                <w:lang w:val="en-US" w:eastAsia="zh-CN"/>
              </w:rPr>
            </w:pPr>
            <w:r>
              <w:rPr>
                <w:szCs w:val="18"/>
                <w:lang w:val="en-US" w:eastAsia="zh-CN"/>
              </w:rPr>
              <w:t>0</w:t>
            </w:r>
          </w:p>
        </w:tc>
      </w:tr>
      <w:tr w:rsidR="00CB2A4A" w14:paraId="02C64068"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71440D0"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74A33"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25B649D1" w14:textId="77777777" w:rsidR="00CB2A4A" w:rsidRDefault="00CB2A4A" w:rsidP="0053496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D3A8EBF"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A831B97" w14:textId="77777777" w:rsidR="00CB2A4A" w:rsidRDefault="00CB2A4A" w:rsidP="00534960">
            <w:pPr>
              <w:pStyle w:val="TAC"/>
              <w:rPr>
                <w:szCs w:val="18"/>
                <w:lang w:val="en-US" w:eastAsia="zh-CN"/>
              </w:rPr>
            </w:pPr>
          </w:p>
        </w:tc>
      </w:tr>
      <w:tr w:rsidR="00CB2A4A" w14:paraId="79846DE1"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A1936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F8930" w14:textId="77777777" w:rsidR="00CB2A4A" w:rsidRDefault="00CB2A4A" w:rsidP="00534960">
            <w:pPr>
              <w:pStyle w:val="TAC"/>
              <w:rPr>
                <w:szCs w:val="18"/>
                <w:lang w:val="en-US" w:eastAsia="zh-CN"/>
              </w:rPr>
            </w:pPr>
          </w:p>
        </w:tc>
        <w:tc>
          <w:tcPr>
            <w:tcW w:w="730" w:type="dxa"/>
            <w:tcBorders>
              <w:left w:val="single" w:sz="4" w:space="0" w:color="auto"/>
              <w:right w:val="single" w:sz="4" w:space="0" w:color="auto"/>
            </w:tcBorders>
            <w:vAlign w:val="center"/>
          </w:tcPr>
          <w:p w14:paraId="4A5EF9ED"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8A6E1A0"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A7982" w14:textId="77777777" w:rsidR="00CB2A4A" w:rsidRDefault="00CB2A4A" w:rsidP="00534960">
            <w:pPr>
              <w:pStyle w:val="TAC"/>
              <w:rPr>
                <w:szCs w:val="18"/>
                <w:lang w:val="en-US" w:eastAsia="zh-CN"/>
              </w:rPr>
            </w:pPr>
          </w:p>
        </w:tc>
      </w:tr>
      <w:tr w:rsidR="00CB2A4A" w14:paraId="3F2BCDFF"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8421A" w14:textId="77777777" w:rsidR="00CB2A4A" w:rsidRPr="0008015D" w:rsidRDefault="00CB2A4A" w:rsidP="00534960">
            <w:pPr>
              <w:pStyle w:val="TAC"/>
              <w:rPr>
                <w:color w:val="000000"/>
                <w:lang w:eastAsia="zh-CN"/>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CD8E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6A009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3A67A0D"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4A517AB"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D7E2" w14:textId="77777777" w:rsidR="00CB2A4A" w:rsidRDefault="00CB2A4A" w:rsidP="00534960">
            <w:pPr>
              <w:pStyle w:val="TAC"/>
              <w:rPr>
                <w:szCs w:val="18"/>
                <w:lang w:val="en-US" w:eastAsia="zh-CN"/>
              </w:rPr>
            </w:pPr>
            <w:r>
              <w:rPr>
                <w:szCs w:val="18"/>
                <w:lang w:val="en-US" w:eastAsia="zh-CN"/>
              </w:rPr>
              <w:t>0</w:t>
            </w:r>
          </w:p>
        </w:tc>
      </w:tr>
      <w:tr w:rsidR="00CB2A4A" w14:paraId="36E6BB5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E8A81C3" w14:textId="77777777" w:rsidR="00CB2A4A" w:rsidRPr="0008015D" w:rsidRDefault="00CB2A4A" w:rsidP="00534960">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72A0CC4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AF4ED"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E22F640"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E4DBA08" w14:textId="77777777" w:rsidR="00CB2A4A" w:rsidRDefault="00CB2A4A" w:rsidP="00534960">
            <w:pPr>
              <w:pStyle w:val="TAC"/>
              <w:rPr>
                <w:szCs w:val="18"/>
                <w:lang w:val="en-US" w:eastAsia="zh-CN"/>
              </w:rPr>
            </w:pPr>
          </w:p>
        </w:tc>
      </w:tr>
      <w:tr w:rsidR="00CB2A4A" w14:paraId="763220B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EE5BB" w14:textId="77777777" w:rsidR="00CB2A4A" w:rsidRPr="0008015D" w:rsidRDefault="00CB2A4A" w:rsidP="00534960">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015F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6A4AE"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32870DE"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EBD55" w14:textId="77777777" w:rsidR="00CB2A4A" w:rsidRDefault="00CB2A4A" w:rsidP="00534960">
            <w:pPr>
              <w:pStyle w:val="TAC"/>
              <w:rPr>
                <w:szCs w:val="18"/>
                <w:lang w:val="en-US" w:eastAsia="zh-CN"/>
              </w:rPr>
            </w:pPr>
          </w:p>
        </w:tc>
      </w:tr>
      <w:tr w:rsidR="00CB2A4A" w14:paraId="1284A04C"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D3D0E"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C392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E9326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083FA430"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C8A8834"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E04C" w14:textId="77777777" w:rsidR="00CB2A4A" w:rsidRDefault="00CB2A4A" w:rsidP="00534960">
            <w:pPr>
              <w:pStyle w:val="TAC"/>
              <w:rPr>
                <w:szCs w:val="18"/>
                <w:lang w:val="en-US" w:eastAsia="zh-CN"/>
              </w:rPr>
            </w:pPr>
            <w:r>
              <w:rPr>
                <w:szCs w:val="18"/>
                <w:lang w:val="en-US" w:eastAsia="zh-CN"/>
              </w:rPr>
              <w:t>0</w:t>
            </w:r>
          </w:p>
        </w:tc>
      </w:tr>
      <w:tr w:rsidR="00CB2A4A" w14:paraId="708A3E3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506518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2CB0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30E8C"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5B2169B"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C1A1AFD" w14:textId="77777777" w:rsidR="00CB2A4A" w:rsidRDefault="00CB2A4A" w:rsidP="00534960">
            <w:pPr>
              <w:pStyle w:val="TAC"/>
              <w:rPr>
                <w:szCs w:val="18"/>
                <w:lang w:val="en-US" w:eastAsia="zh-CN"/>
              </w:rPr>
            </w:pPr>
          </w:p>
        </w:tc>
      </w:tr>
      <w:tr w:rsidR="00CB2A4A" w14:paraId="7AF8ED40"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1A9D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C3E5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08F23"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010020B"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B08AE" w14:textId="77777777" w:rsidR="00CB2A4A" w:rsidRDefault="00CB2A4A" w:rsidP="00534960">
            <w:pPr>
              <w:pStyle w:val="TAC"/>
              <w:rPr>
                <w:szCs w:val="18"/>
                <w:lang w:val="en-US" w:eastAsia="zh-CN"/>
              </w:rPr>
            </w:pPr>
          </w:p>
        </w:tc>
      </w:tr>
      <w:tr w:rsidR="00CB2A4A" w14:paraId="563893D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29B9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907D6"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27E9E39"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E889F63"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A577906"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AC6C7" w14:textId="77777777" w:rsidR="00CB2A4A" w:rsidRDefault="00CB2A4A" w:rsidP="00534960">
            <w:pPr>
              <w:pStyle w:val="TAC"/>
              <w:rPr>
                <w:szCs w:val="18"/>
                <w:lang w:val="en-US" w:eastAsia="zh-CN"/>
              </w:rPr>
            </w:pPr>
            <w:r>
              <w:rPr>
                <w:szCs w:val="18"/>
                <w:lang w:val="en-US" w:eastAsia="zh-CN"/>
              </w:rPr>
              <w:t>0</w:t>
            </w:r>
          </w:p>
        </w:tc>
      </w:tr>
      <w:tr w:rsidR="00CB2A4A" w14:paraId="5D70A89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38C66E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3ECC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E7D3B"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3072776"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481AA57" w14:textId="77777777" w:rsidR="00CB2A4A" w:rsidRDefault="00CB2A4A" w:rsidP="00534960">
            <w:pPr>
              <w:pStyle w:val="TAC"/>
              <w:rPr>
                <w:szCs w:val="18"/>
                <w:lang w:val="en-US" w:eastAsia="zh-CN"/>
              </w:rPr>
            </w:pPr>
          </w:p>
        </w:tc>
      </w:tr>
      <w:tr w:rsidR="00CB2A4A" w14:paraId="4FE156D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092A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6FCC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CAF5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97F9444"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D19D" w14:textId="77777777" w:rsidR="00CB2A4A" w:rsidRDefault="00CB2A4A" w:rsidP="00534960">
            <w:pPr>
              <w:pStyle w:val="TAC"/>
              <w:rPr>
                <w:szCs w:val="18"/>
                <w:lang w:val="en-US" w:eastAsia="zh-CN"/>
              </w:rPr>
            </w:pPr>
          </w:p>
        </w:tc>
      </w:tr>
      <w:tr w:rsidR="00CB2A4A" w14:paraId="6DCCBF8D"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E4C88"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4A2"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25D0594F"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44FEF6DA"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450EA28"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3B5A8" w14:textId="77777777" w:rsidR="00CB2A4A" w:rsidRDefault="00CB2A4A" w:rsidP="00534960">
            <w:pPr>
              <w:pStyle w:val="TAC"/>
              <w:rPr>
                <w:szCs w:val="18"/>
                <w:lang w:val="en-US" w:eastAsia="zh-CN"/>
              </w:rPr>
            </w:pPr>
            <w:r>
              <w:rPr>
                <w:szCs w:val="18"/>
                <w:lang w:val="en-US" w:eastAsia="zh-CN"/>
              </w:rPr>
              <w:t>0</w:t>
            </w:r>
          </w:p>
        </w:tc>
      </w:tr>
      <w:tr w:rsidR="00CB2A4A" w14:paraId="7AB4433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2DD7609"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6342C"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C7452"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AD73CB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E40100A" w14:textId="77777777" w:rsidR="00CB2A4A" w:rsidRDefault="00CB2A4A" w:rsidP="00534960">
            <w:pPr>
              <w:pStyle w:val="TAC"/>
              <w:rPr>
                <w:szCs w:val="18"/>
                <w:lang w:val="en-US" w:eastAsia="zh-CN"/>
              </w:rPr>
            </w:pPr>
          </w:p>
        </w:tc>
      </w:tr>
      <w:tr w:rsidR="00CB2A4A" w14:paraId="373004A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4AC3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F9C37"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8A28D"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770DA6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6AF4D" w14:textId="77777777" w:rsidR="00CB2A4A" w:rsidRDefault="00CB2A4A" w:rsidP="00534960">
            <w:pPr>
              <w:pStyle w:val="TAC"/>
              <w:rPr>
                <w:szCs w:val="18"/>
                <w:lang w:val="en-US" w:eastAsia="zh-CN"/>
              </w:rPr>
            </w:pPr>
          </w:p>
        </w:tc>
      </w:tr>
      <w:tr w:rsidR="00CB2A4A" w14:paraId="15F04D5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4830234F" w14:textId="77777777" w:rsidR="00CB2A4A" w:rsidRDefault="00CB2A4A" w:rsidP="00534960">
            <w:pPr>
              <w:pStyle w:val="TAC"/>
              <w:rPr>
                <w:szCs w:val="18"/>
                <w:lang w:val="en-US" w:eastAsia="zh-CN"/>
              </w:rPr>
            </w:pPr>
            <w:r>
              <w:rPr>
                <w:color w:val="000000"/>
                <w:lang w:eastAsia="zh-CN"/>
              </w:rPr>
              <w:t>CA_n46(2A)</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76BF5"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7285832C" w14:textId="77777777" w:rsidR="00CB2A4A" w:rsidRDefault="00CB2A4A" w:rsidP="00534960">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70621DA"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14D6D3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348E4" w14:textId="77777777" w:rsidR="00CB2A4A" w:rsidRDefault="00CB2A4A" w:rsidP="00534960">
            <w:pPr>
              <w:pStyle w:val="TAC"/>
              <w:rPr>
                <w:szCs w:val="18"/>
                <w:lang w:val="en-US" w:eastAsia="zh-CN"/>
              </w:rPr>
            </w:pPr>
            <w:r>
              <w:rPr>
                <w:szCs w:val="18"/>
                <w:lang w:val="en-US" w:eastAsia="zh-CN"/>
              </w:rPr>
              <w:t>0</w:t>
            </w:r>
          </w:p>
        </w:tc>
      </w:tr>
      <w:tr w:rsidR="00CB2A4A" w14:paraId="0CC0984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ED3B56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33677"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D4B58"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830602F"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2E6D686" w14:textId="77777777" w:rsidR="00CB2A4A" w:rsidRDefault="00CB2A4A" w:rsidP="00534960">
            <w:pPr>
              <w:pStyle w:val="TAC"/>
              <w:rPr>
                <w:szCs w:val="18"/>
                <w:lang w:val="en-US" w:eastAsia="zh-CN"/>
              </w:rPr>
            </w:pPr>
          </w:p>
        </w:tc>
      </w:tr>
      <w:tr w:rsidR="00CB2A4A" w14:paraId="4406478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F1EE8"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183D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AEB74"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C8784A6"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8C765" w14:textId="77777777" w:rsidR="00CB2A4A" w:rsidRDefault="00CB2A4A" w:rsidP="00534960">
            <w:pPr>
              <w:pStyle w:val="TAC"/>
              <w:rPr>
                <w:szCs w:val="18"/>
                <w:lang w:val="en-US" w:eastAsia="zh-CN"/>
              </w:rPr>
            </w:pPr>
          </w:p>
        </w:tc>
      </w:tr>
      <w:tr w:rsidR="00CB2A4A" w14:paraId="6A87038F"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2FE14" w14:textId="77777777" w:rsidR="00CB2A4A" w:rsidRDefault="00CB2A4A" w:rsidP="00534960">
            <w:pPr>
              <w:pStyle w:val="TAC"/>
              <w:rPr>
                <w:szCs w:val="18"/>
                <w:lang w:val="en-US" w:eastAsia="zh-CN"/>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A1EA7"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6746E141"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253C6CBB"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A240DEA"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68486" w14:textId="77777777" w:rsidR="00CB2A4A" w:rsidRDefault="00CB2A4A" w:rsidP="00534960">
            <w:pPr>
              <w:pStyle w:val="TAC"/>
              <w:rPr>
                <w:szCs w:val="18"/>
                <w:lang w:val="en-US" w:eastAsia="zh-CN"/>
              </w:rPr>
            </w:pPr>
            <w:r>
              <w:rPr>
                <w:szCs w:val="18"/>
                <w:lang w:val="en-US" w:eastAsia="zh-CN"/>
              </w:rPr>
              <w:t>0</w:t>
            </w:r>
          </w:p>
        </w:tc>
      </w:tr>
      <w:tr w:rsidR="00CB2A4A" w14:paraId="5CE33B59"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8A080F4"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80021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B99E"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53C9C202"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E2497DF" w14:textId="77777777" w:rsidR="00CB2A4A" w:rsidRDefault="00CB2A4A" w:rsidP="00534960">
            <w:pPr>
              <w:pStyle w:val="TAC"/>
              <w:rPr>
                <w:szCs w:val="18"/>
                <w:lang w:val="en-US" w:eastAsia="zh-CN"/>
              </w:rPr>
            </w:pPr>
          </w:p>
        </w:tc>
      </w:tr>
      <w:tr w:rsidR="00CB2A4A" w14:paraId="0FB04309"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8B08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A0EA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20F90E"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6FF6681"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2339" w14:textId="77777777" w:rsidR="00CB2A4A" w:rsidRDefault="00CB2A4A" w:rsidP="00534960">
            <w:pPr>
              <w:pStyle w:val="TAC"/>
              <w:rPr>
                <w:szCs w:val="18"/>
                <w:lang w:val="en-US" w:eastAsia="zh-CN"/>
              </w:rPr>
            </w:pPr>
          </w:p>
        </w:tc>
      </w:tr>
      <w:tr w:rsidR="00CB2A4A" w14:paraId="39DF1DB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87786" w14:textId="77777777" w:rsidR="00CB2A4A" w:rsidRDefault="00CB2A4A" w:rsidP="00534960">
            <w:pPr>
              <w:pStyle w:val="TAC"/>
              <w:rPr>
                <w:szCs w:val="18"/>
                <w:lang w:val="en-US" w:eastAsia="zh-CN"/>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E45EA"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2D1420"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4D69DBAD"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11D63B2"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9A6E" w14:textId="77777777" w:rsidR="00CB2A4A" w:rsidRDefault="00CB2A4A" w:rsidP="00534960">
            <w:pPr>
              <w:pStyle w:val="TAC"/>
              <w:rPr>
                <w:szCs w:val="18"/>
                <w:lang w:val="en-US" w:eastAsia="zh-CN"/>
              </w:rPr>
            </w:pPr>
            <w:r>
              <w:rPr>
                <w:szCs w:val="18"/>
                <w:lang w:val="en-US" w:eastAsia="zh-CN"/>
              </w:rPr>
              <w:t>0</w:t>
            </w:r>
          </w:p>
        </w:tc>
      </w:tr>
      <w:tr w:rsidR="00CB2A4A" w14:paraId="32EDA45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82DDD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4CF4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B8A5" w14:textId="77777777" w:rsidR="00CB2A4A" w:rsidRDefault="00CB2A4A" w:rsidP="00534960">
            <w:pPr>
              <w:pStyle w:val="TAC"/>
              <w:rPr>
                <w:color w:val="000000"/>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40889AB0"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3A31872" w14:textId="77777777" w:rsidR="00CB2A4A" w:rsidRDefault="00CB2A4A" w:rsidP="00534960">
            <w:pPr>
              <w:pStyle w:val="TAC"/>
              <w:rPr>
                <w:szCs w:val="18"/>
                <w:lang w:val="en-US" w:eastAsia="zh-CN"/>
              </w:rPr>
            </w:pPr>
          </w:p>
        </w:tc>
      </w:tr>
      <w:tr w:rsidR="00CB2A4A" w14:paraId="2D88E7A5"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61F5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BA2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F0FF6"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0C4325F"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D56D5" w14:textId="77777777" w:rsidR="00CB2A4A" w:rsidRDefault="00CB2A4A" w:rsidP="00534960">
            <w:pPr>
              <w:pStyle w:val="TAC"/>
              <w:rPr>
                <w:szCs w:val="18"/>
                <w:lang w:val="en-US" w:eastAsia="zh-CN"/>
              </w:rPr>
            </w:pPr>
          </w:p>
        </w:tc>
      </w:tr>
      <w:tr w:rsidR="00CB2A4A" w14:paraId="1243FCA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B7C9B"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8341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2C126"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2948BF80"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6E74C2B"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F013" w14:textId="77777777" w:rsidR="00CB2A4A" w:rsidRDefault="00CB2A4A" w:rsidP="00534960">
            <w:pPr>
              <w:pStyle w:val="TAC"/>
              <w:rPr>
                <w:szCs w:val="18"/>
                <w:lang w:val="en-US" w:eastAsia="zh-CN"/>
              </w:rPr>
            </w:pPr>
            <w:r>
              <w:rPr>
                <w:szCs w:val="18"/>
                <w:lang w:val="en-US" w:eastAsia="zh-CN"/>
              </w:rPr>
              <w:t>0</w:t>
            </w:r>
          </w:p>
        </w:tc>
      </w:tr>
      <w:tr w:rsidR="00CB2A4A" w14:paraId="2B73221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540F7F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74F83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37F77" w14:textId="77777777" w:rsidR="00CB2A4A" w:rsidRDefault="00CB2A4A" w:rsidP="00534960">
            <w:pPr>
              <w:pStyle w:val="TAC"/>
              <w:rPr>
                <w:color w:val="000000"/>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61DF37D"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612D49B" w14:textId="77777777" w:rsidR="00CB2A4A" w:rsidRDefault="00CB2A4A" w:rsidP="00534960">
            <w:pPr>
              <w:pStyle w:val="TAC"/>
              <w:rPr>
                <w:szCs w:val="18"/>
                <w:lang w:val="en-US" w:eastAsia="zh-CN"/>
              </w:rPr>
            </w:pPr>
          </w:p>
        </w:tc>
      </w:tr>
      <w:tr w:rsidR="00CB2A4A" w14:paraId="2814312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08A46"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5942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420F77"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157F39E"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9AE65" w14:textId="77777777" w:rsidR="00CB2A4A" w:rsidRDefault="00CB2A4A" w:rsidP="00534960">
            <w:pPr>
              <w:pStyle w:val="TAC"/>
              <w:rPr>
                <w:szCs w:val="18"/>
                <w:lang w:val="en-US" w:eastAsia="zh-CN"/>
              </w:rPr>
            </w:pPr>
          </w:p>
        </w:tc>
      </w:tr>
      <w:tr w:rsidR="00CB2A4A" w14:paraId="13431D3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F20EE"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F09ED"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7C9D2C"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17A64CD2"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1DDD1BB"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3CAAD" w14:textId="77777777" w:rsidR="00CB2A4A" w:rsidRDefault="00CB2A4A" w:rsidP="00534960">
            <w:pPr>
              <w:pStyle w:val="TAC"/>
              <w:rPr>
                <w:szCs w:val="18"/>
                <w:lang w:val="en-US" w:eastAsia="zh-CN"/>
              </w:rPr>
            </w:pPr>
            <w:r>
              <w:rPr>
                <w:szCs w:val="18"/>
                <w:lang w:val="en-US" w:eastAsia="zh-CN"/>
              </w:rPr>
              <w:t>0</w:t>
            </w:r>
          </w:p>
        </w:tc>
      </w:tr>
      <w:tr w:rsidR="00CB2A4A" w14:paraId="60C3739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0C4ED6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425C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A9803" w14:textId="77777777" w:rsidR="00CB2A4A" w:rsidRDefault="00CB2A4A" w:rsidP="00534960">
            <w:pPr>
              <w:pStyle w:val="TAC"/>
              <w:rPr>
                <w:color w:val="000000"/>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7669F01"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EEC335" w14:textId="77777777" w:rsidR="00CB2A4A" w:rsidRDefault="00CB2A4A" w:rsidP="00534960">
            <w:pPr>
              <w:pStyle w:val="TAC"/>
              <w:rPr>
                <w:szCs w:val="18"/>
                <w:lang w:val="en-US" w:eastAsia="zh-CN"/>
              </w:rPr>
            </w:pPr>
          </w:p>
        </w:tc>
      </w:tr>
      <w:tr w:rsidR="00CB2A4A" w14:paraId="57C33CA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534B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3AB9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B9827"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118DC2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25853" w14:textId="77777777" w:rsidR="00CB2A4A" w:rsidRDefault="00CB2A4A" w:rsidP="00534960">
            <w:pPr>
              <w:pStyle w:val="TAC"/>
              <w:rPr>
                <w:szCs w:val="18"/>
                <w:lang w:val="en-US" w:eastAsia="zh-CN"/>
              </w:rPr>
            </w:pPr>
          </w:p>
        </w:tc>
      </w:tr>
      <w:tr w:rsidR="00CB2A4A" w14:paraId="63F218C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B6820"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68512"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7ABBB750"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0E74659D"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226AF1A8" w14:textId="77777777" w:rsidR="00CB2A4A"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587A7" w14:textId="77777777" w:rsidR="00CB2A4A" w:rsidRDefault="00CB2A4A" w:rsidP="00534960">
            <w:pPr>
              <w:pStyle w:val="TAC"/>
              <w:rPr>
                <w:szCs w:val="18"/>
                <w:lang w:val="en-US" w:eastAsia="zh-CN"/>
              </w:rPr>
            </w:pPr>
            <w:r>
              <w:rPr>
                <w:szCs w:val="18"/>
                <w:lang w:val="en-US" w:eastAsia="zh-CN"/>
              </w:rPr>
              <w:t>0</w:t>
            </w:r>
          </w:p>
        </w:tc>
      </w:tr>
      <w:tr w:rsidR="00CB2A4A" w14:paraId="1DB2482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9ACDDD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825C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E0980" w14:textId="77777777" w:rsidR="00CB2A4A" w:rsidRDefault="00CB2A4A" w:rsidP="00534960">
            <w:pPr>
              <w:pStyle w:val="TAC"/>
              <w:rPr>
                <w:color w:val="000000"/>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69F54E9"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9892736" w14:textId="77777777" w:rsidR="00CB2A4A" w:rsidRDefault="00CB2A4A" w:rsidP="00534960">
            <w:pPr>
              <w:pStyle w:val="TAC"/>
              <w:rPr>
                <w:szCs w:val="18"/>
                <w:lang w:val="en-US" w:eastAsia="zh-CN"/>
              </w:rPr>
            </w:pPr>
          </w:p>
        </w:tc>
      </w:tr>
      <w:tr w:rsidR="00CB2A4A" w14:paraId="2B2DFF89"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65AED"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B2BBC"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A9ABE1"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833B5BF"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04684" w14:textId="77777777" w:rsidR="00CB2A4A" w:rsidRDefault="00CB2A4A" w:rsidP="00534960">
            <w:pPr>
              <w:pStyle w:val="TAC"/>
              <w:rPr>
                <w:szCs w:val="18"/>
                <w:lang w:val="en-US" w:eastAsia="zh-CN"/>
              </w:rPr>
            </w:pPr>
          </w:p>
        </w:tc>
      </w:tr>
      <w:tr w:rsidR="00CB2A4A" w14:paraId="63CD89BE"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1EB0EC7C" w14:textId="77777777" w:rsidR="00CB2A4A" w:rsidRDefault="00CB2A4A" w:rsidP="00534960">
            <w:pPr>
              <w:pStyle w:val="TAC"/>
              <w:rPr>
                <w:szCs w:val="18"/>
                <w:lang w:val="en-US" w:eastAsia="zh-CN"/>
              </w:rPr>
            </w:pPr>
            <w:r>
              <w:rPr>
                <w:color w:val="000000"/>
                <w:lang w:eastAsia="zh-CN"/>
              </w:rPr>
              <w:t>CA_n46C</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D0FFE"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670B2690" w14:textId="77777777" w:rsidR="00CB2A4A" w:rsidRDefault="00CB2A4A" w:rsidP="00534960">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31D3515B"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2E4F13E"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7A18D" w14:textId="77777777" w:rsidR="00CB2A4A" w:rsidRDefault="00CB2A4A" w:rsidP="00534960">
            <w:pPr>
              <w:pStyle w:val="TAC"/>
              <w:rPr>
                <w:szCs w:val="18"/>
                <w:lang w:val="en-US" w:eastAsia="zh-CN"/>
              </w:rPr>
            </w:pPr>
            <w:r>
              <w:rPr>
                <w:szCs w:val="18"/>
                <w:lang w:val="en-US" w:eastAsia="zh-CN"/>
              </w:rPr>
              <w:t>0</w:t>
            </w:r>
          </w:p>
        </w:tc>
      </w:tr>
      <w:tr w:rsidR="00CB2A4A" w14:paraId="2A91730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F2A3109"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81F80"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D6DA7"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6FF49F1E"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689410E" w14:textId="77777777" w:rsidR="00CB2A4A" w:rsidRDefault="00CB2A4A" w:rsidP="00534960">
            <w:pPr>
              <w:pStyle w:val="TAC"/>
              <w:rPr>
                <w:szCs w:val="18"/>
                <w:lang w:val="en-US" w:eastAsia="zh-CN"/>
              </w:rPr>
            </w:pPr>
          </w:p>
        </w:tc>
      </w:tr>
      <w:tr w:rsidR="00CB2A4A" w14:paraId="025EBE8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5BAB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DD2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C44F7"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FAE6DE8"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B1D46" w14:textId="77777777" w:rsidR="00CB2A4A" w:rsidRDefault="00CB2A4A" w:rsidP="00534960">
            <w:pPr>
              <w:pStyle w:val="TAC"/>
              <w:rPr>
                <w:szCs w:val="18"/>
                <w:lang w:val="en-US" w:eastAsia="zh-CN"/>
              </w:rPr>
            </w:pPr>
          </w:p>
        </w:tc>
      </w:tr>
      <w:tr w:rsidR="00CB2A4A" w14:paraId="23D711B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102F1" w14:textId="77777777" w:rsidR="00CB2A4A" w:rsidRDefault="00CB2A4A" w:rsidP="00534960">
            <w:pPr>
              <w:pStyle w:val="TAC"/>
              <w:rPr>
                <w:szCs w:val="18"/>
                <w:lang w:val="en-US" w:eastAsia="zh-CN"/>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8841"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D69D403"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6FF759C9"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F3C74D1"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A7F6B" w14:textId="77777777" w:rsidR="00CB2A4A" w:rsidRDefault="00CB2A4A" w:rsidP="00534960">
            <w:pPr>
              <w:pStyle w:val="TAC"/>
              <w:rPr>
                <w:szCs w:val="18"/>
                <w:lang w:val="en-US" w:eastAsia="zh-CN"/>
              </w:rPr>
            </w:pPr>
            <w:r>
              <w:rPr>
                <w:szCs w:val="18"/>
                <w:lang w:val="en-US" w:eastAsia="zh-CN"/>
              </w:rPr>
              <w:t>0</w:t>
            </w:r>
          </w:p>
        </w:tc>
      </w:tr>
      <w:tr w:rsidR="00CB2A4A" w14:paraId="4CFC8FB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CCED41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B9547"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AA899" w14:textId="77777777" w:rsidR="00CB2A4A" w:rsidRDefault="00CB2A4A" w:rsidP="00534960">
            <w:pPr>
              <w:pStyle w:val="TAC"/>
              <w:rPr>
                <w:color w:val="000000"/>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2C72CD53"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B3BB787" w14:textId="77777777" w:rsidR="00CB2A4A" w:rsidRDefault="00CB2A4A" w:rsidP="00534960">
            <w:pPr>
              <w:pStyle w:val="TAC"/>
              <w:rPr>
                <w:szCs w:val="18"/>
                <w:lang w:val="en-US" w:eastAsia="zh-CN"/>
              </w:rPr>
            </w:pPr>
          </w:p>
        </w:tc>
      </w:tr>
      <w:tr w:rsidR="00CB2A4A" w14:paraId="47A5350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2E30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C8B8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1FA9C"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8680578"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69B6B" w14:textId="77777777" w:rsidR="00CB2A4A" w:rsidRDefault="00CB2A4A" w:rsidP="00534960">
            <w:pPr>
              <w:pStyle w:val="TAC"/>
              <w:rPr>
                <w:szCs w:val="18"/>
                <w:lang w:val="en-US" w:eastAsia="zh-CN"/>
              </w:rPr>
            </w:pPr>
          </w:p>
        </w:tc>
      </w:tr>
      <w:tr w:rsidR="00CB2A4A" w14:paraId="1C862408"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F5F1A" w14:textId="77777777" w:rsidR="00CB2A4A" w:rsidRDefault="00CB2A4A" w:rsidP="00534960">
            <w:pPr>
              <w:pStyle w:val="TAC"/>
              <w:rPr>
                <w:szCs w:val="18"/>
                <w:lang w:val="en-US" w:eastAsia="zh-CN"/>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25F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5D2D13"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A972285"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3142261"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7C9D0" w14:textId="77777777" w:rsidR="00CB2A4A" w:rsidRDefault="00CB2A4A" w:rsidP="00534960">
            <w:pPr>
              <w:pStyle w:val="TAC"/>
              <w:rPr>
                <w:szCs w:val="18"/>
                <w:lang w:val="en-US" w:eastAsia="zh-CN"/>
              </w:rPr>
            </w:pPr>
            <w:r>
              <w:rPr>
                <w:szCs w:val="18"/>
                <w:lang w:val="en-US" w:eastAsia="zh-CN"/>
              </w:rPr>
              <w:t>0</w:t>
            </w:r>
          </w:p>
        </w:tc>
      </w:tr>
      <w:tr w:rsidR="00CB2A4A" w14:paraId="469C510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6120F6D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B395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40CF5" w14:textId="77777777" w:rsidR="00CB2A4A" w:rsidRDefault="00CB2A4A" w:rsidP="00534960">
            <w:pPr>
              <w:pStyle w:val="TAC"/>
              <w:rPr>
                <w:color w:val="000000"/>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5B31F5FC"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B69C71" w14:textId="77777777" w:rsidR="00CB2A4A" w:rsidRDefault="00CB2A4A" w:rsidP="00534960">
            <w:pPr>
              <w:pStyle w:val="TAC"/>
              <w:rPr>
                <w:szCs w:val="18"/>
                <w:lang w:val="en-US" w:eastAsia="zh-CN"/>
              </w:rPr>
            </w:pPr>
          </w:p>
        </w:tc>
      </w:tr>
      <w:tr w:rsidR="00CB2A4A" w14:paraId="554CC8E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C3E72"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4864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F9314"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0AA3ED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93FAD" w14:textId="77777777" w:rsidR="00CB2A4A" w:rsidRDefault="00CB2A4A" w:rsidP="00534960">
            <w:pPr>
              <w:pStyle w:val="TAC"/>
              <w:rPr>
                <w:szCs w:val="18"/>
                <w:lang w:val="en-US" w:eastAsia="zh-CN"/>
              </w:rPr>
            </w:pPr>
          </w:p>
        </w:tc>
      </w:tr>
      <w:tr w:rsidR="00CB2A4A" w14:paraId="5B64A47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540AD"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F347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9CB0B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63537FF"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72B21CB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3B53" w14:textId="77777777" w:rsidR="00CB2A4A" w:rsidRDefault="00CB2A4A" w:rsidP="00534960">
            <w:pPr>
              <w:pStyle w:val="TAC"/>
              <w:rPr>
                <w:szCs w:val="18"/>
                <w:lang w:val="en-US" w:eastAsia="zh-CN"/>
              </w:rPr>
            </w:pPr>
            <w:r>
              <w:rPr>
                <w:szCs w:val="18"/>
                <w:lang w:val="en-US" w:eastAsia="zh-CN"/>
              </w:rPr>
              <w:t>0</w:t>
            </w:r>
          </w:p>
        </w:tc>
      </w:tr>
      <w:tr w:rsidR="00CB2A4A" w14:paraId="36B7CEB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061D62"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1FC4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77101" w14:textId="77777777" w:rsidR="00CB2A4A" w:rsidRDefault="00CB2A4A" w:rsidP="00534960">
            <w:pPr>
              <w:pStyle w:val="TAC"/>
              <w:rPr>
                <w:color w:val="000000"/>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1A9704F6"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EA623CA" w14:textId="77777777" w:rsidR="00CB2A4A" w:rsidRDefault="00CB2A4A" w:rsidP="00534960">
            <w:pPr>
              <w:pStyle w:val="TAC"/>
              <w:rPr>
                <w:szCs w:val="18"/>
                <w:lang w:val="en-US" w:eastAsia="zh-CN"/>
              </w:rPr>
            </w:pPr>
          </w:p>
        </w:tc>
      </w:tr>
      <w:tr w:rsidR="00CB2A4A" w14:paraId="055A143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2A75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9778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C9E6F"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8670155"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B0134" w14:textId="77777777" w:rsidR="00CB2A4A" w:rsidRDefault="00CB2A4A" w:rsidP="00534960">
            <w:pPr>
              <w:pStyle w:val="TAC"/>
              <w:rPr>
                <w:szCs w:val="18"/>
                <w:lang w:val="en-US" w:eastAsia="zh-CN"/>
              </w:rPr>
            </w:pPr>
          </w:p>
        </w:tc>
      </w:tr>
      <w:tr w:rsidR="00CB2A4A" w14:paraId="4D7ADEC0"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734A9"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C22B1"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0BBE57"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791C182"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6DB97104"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48C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189A8" w14:textId="77777777" w:rsidR="00CB2A4A" w:rsidRDefault="00CB2A4A" w:rsidP="00534960">
            <w:pPr>
              <w:pStyle w:val="TAC"/>
              <w:rPr>
                <w:szCs w:val="18"/>
                <w:lang w:val="en-US" w:eastAsia="zh-CN"/>
              </w:rPr>
            </w:pPr>
            <w:r>
              <w:rPr>
                <w:szCs w:val="18"/>
                <w:lang w:val="en-US" w:eastAsia="zh-CN"/>
              </w:rPr>
              <w:t>0</w:t>
            </w:r>
          </w:p>
        </w:tc>
      </w:tr>
      <w:tr w:rsidR="00CB2A4A" w14:paraId="18C2EB0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DC05B2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65E4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BCC17" w14:textId="77777777" w:rsidR="00CB2A4A" w:rsidRDefault="00CB2A4A" w:rsidP="00534960">
            <w:pPr>
              <w:pStyle w:val="TAC"/>
              <w:rPr>
                <w:color w:val="000000"/>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6A189B0"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E2BFE2E" w14:textId="77777777" w:rsidR="00CB2A4A" w:rsidRDefault="00CB2A4A" w:rsidP="00534960">
            <w:pPr>
              <w:pStyle w:val="TAC"/>
              <w:rPr>
                <w:szCs w:val="18"/>
                <w:lang w:val="en-US" w:eastAsia="zh-CN"/>
              </w:rPr>
            </w:pPr>
          </w:p>
        </w:tc>
      </w:tr>
      <w:tr w:rsidR="00CB2A4A" w14:paraId="512E155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E330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72BD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AA536"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40DFFD"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D9871" w14:textId="77777777" w:rsidR="00CB2A4A" w:rsidRDefault="00CB2A4A" w:rsidP="00534960">
            <w:pPr>
              <w:pStyle w:val="TAC"/>
              <w:rPr>
                <w:szCs w:val="18"/>
                <w:lang w:val="en-US" w:eastAsia="zh-CN"/>
              </w:rPr>
            </w:pPr>
          </w:p>
        </w:tc>
      </w:tr>
      <w:tr w:rsidR="00CB2A4A" w14:paraId="43F5B2D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5B931"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E800A"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4D12E78F"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694A3050" w14:textId="77777777" w:rsidR="00CB2A4A" w:rsidRDefault="00CB2A4A" w:rsidP="00534960">
            <w:pPr>
              <w:pStyle w:val="TAC"/>
              <w:rPr>
                <w:color w:val="000000"/>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5E2C6552"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7E915" w14:textId="77777777" w:rsidR="00CB2A4A" w:rsidRDefault="00CB2A4A" w:rsidP="00534960">
            <w:pPr>
              <w:pStyle w:val="TAC"/>
              <w:rPr>
                <w:szCs w:val="18"/>
                <w:lang w:val="en-US" w:eastAsia="zh-CN"/>
              </w:rPr>
            </w:pPr>
            <w:r>
              <w:rPr>
                <w:szCs w:val="18"/>
                <w:lang w:val="en-US" w:eastAsia="zh-CN"/>
              </w:rPr>
              <w:t>0</w:t>
            </w:r>
          </w:p>
        </w:tc>
      </w:tr>
      <w:tr w:rsidR="00CB2A4A" w14:paraId="4659B5C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3DB486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76B21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58E0" w14:textId="77777777" w:rsidR="00CB2A4A" w:rsidRDefault="00CB2A4A" w:rsidP="00534960">
            <w:pPr>
              <w:pStyle w:val="TAC"/>
              <w:rPr>
                <w:color w:val="000000"/>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74AD6383" w14:textId="77777777" w:rsidR="00CB2A4A"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ACF8623" w14:textId="77777777" w:rsidR="00CB2A4A" w:rsidRDefault="00CB2A4A" w:rsidP="00534960">
            <w:pPr>
              <w:pStyle w:val="TAC"/>
              <w:rPr>
                <w:szCs w:val="18"/>
                <w:lang w:val="en-US" w:eastAsia="zh-CN"/>
              </w:rPr>
            </w:pPr>
          </w:p>
        </w:tc>
      </w:tr>
      <w:tr w:rsidR="00CB2A4A" w14:paraId="1CD4F9B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F243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A0DC"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0DF07" w14:textId="77777777" w:rsidR="00CB2A4A" w:rsidRDefault="00CB2A4A" w:rsidP="00534960">
            <w:pPr>
              <w:pStyle w:val="TAC"/>
              <w:rPr>
                <w:color w:val="000000"/>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A88F7D8" w14:textId="77777777" w:rsidR="00CB2A4A"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8ED51" w14:textId="77777777" w:rsidR="00CB2A4A" w:rsidRDefault="00CB2A4A" w:rsidP="00534960">
            <w:pPr>
              <w:pStyle w:val="TAC"/>
              <w:rPr>
                <w:szCs w:val="18"/>
                <w:lang w:val="en-US" w:eastAsia="zh-CN"/>
              </w:rPr>
            </w:pPr>
          </w:p>
        </w:tc>
      </w:tr>
      <w:tr w:rsidR="00CB2A4A" w14:paraId="4AAD6D7F"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317CD1A6" w14:textId="77777777" w:rsidR="00CB2A4A" w:rsidRDefault="00CB2A4A" w:rsidP="00534960">
            <w:pPr>
              <w:pStyle w:val="TAC"/>
              <w:rPr>
                <w:szCs w:val="18"/>
                <w:lang w:val="en-US" w:eastAsia="zh-CN"/>
              </w:rPr>
            </w:pPr>
            <w:r>
              <w:rPr>
                <w:color w:val="000000"/>
                <w:lang w:eastAsia="zh-CN"/>
              </w:rPr>
              <w:t>CA_n46D</w:t>
            </w:r>
            <w:r w:rsidRPr="0046242C">
              <w:rPr>
                <w:color w:val="000000"/>
                <w:lang w:eastAsia="zh-CN"/>
              </w:rPr>
              <w:t>-n78A-n102A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A3ED" w14:textId="77777777" w:rsidR="00CB2A4A" w:rsidRDefault="00CB2A4A" w:rsidP="00534960">
            <w:pPr>
              <w:pStyle w:val="TAC"/>
              <w:rPr>
                <w:rFonts w:cs="Arial"/>
                <w:color w:val="000000"/>
                <w:szCs w:val="18"/>
              </w:rPr>
            </w:pPr>
            <w:r>
              <w:rPr>
                <w:rFonts w:cs="Arial"/>
                <w:color w:val="000000"/>
                <w:szCs w:val="18"/>
              </w:rPr>
              <w:t>CA_n46A</w:t>
            </w:r>
            <w:r w:rsidRPr="0046242C">
              <w:rPr>
                <w:rFonts w:cs="Arial"/>
                <w:color w:val="000000"/>
                <w:szCs w:val="18"/>
              </w:rPr>
              <w:t>-n78A</w:t>
            </w:r>
          </w:p>
          <w:p w14:paraId="01346DAE" w14:textId="77777777" w:rsidR="00CB2A4A" w:rsidRDefault="00CB2A4A" w:rsidP="00534960">
            <w:pPr>
              <w:pStyle w:val="TAC"/>
              <w:rPr>
                <w:szCs w:val="18"/>
                <w:lang w:val="en-US" w:eastAsia="zh-CN"/>
              </w:rPr>
            </w:pPr>
            <w:r w:rsidRPr="0046242C">
              <w:rPr>
                <w:rFonts w:cs="Arial"/>
                <w:color w:val="000000"/>
                <w:szCs w:val="18"/>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536050A0"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101EE9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B8581" w14:textId="77777777" w:rsidR="00CB2A4A" w:rsidRDefault="00CB2A4A" w:rsidP="00534960">
            <w:pPr>
              <w:pStyle w:val="TAC"/>
              <w:rPr>
                <w:szCs w:val="18"/>
                <w:lang w:val="en-US" w:eastAsia="zh-CN"/>
              </w:rPr>
            </w:pPr>
            <w:r>
              <w:rPr>
                <w:szCs w:val="18"/>
                <w:lang w:val="en-US" w:eastAsia="zh-CN"/>
              </w:rPr>
              <w:t>0</w:t>
            </w:r>
          </w:p>
        </w:tc>
      </w:tr>
      <w:tr w:rsidR="00CB2A4A" w14:paraId="68F0FBB2"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A4E6D7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CB31C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138FE" w14:textId="77777777" w:rsidR="00CB2A4A" w:rsidRDefault="00CB2A4A" w:rsidP="0053496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4C344DB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D96B02A" w14:textId="77777777" w:rsidR="00CB2A4A" w:rsidRDefault="00CB2A4A" w:rsidP="00534960">
            <w:pPr>
              <w:pStyle w:val="TAC"/>
              <w:rPr>
                <w:szCs w:val="18"/>
                <w:lang w:val="en-US" w:eastAsia="zh-CN"/>
              </w:rPr>
            </w:pPr>
          </w:p>
        </w:tc>
      </w:tr>
      <w:tr w:rsidR="00CB2A4A" w14:paraId="26E6DD7F"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4BD9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A599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AF880"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0D4C24D7"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DF398" w14:textId="77777777" w:rsidR="00CB2A4A" w:rsidRDefault="00CB2A4A" w:rsidP="00534960">
            <w:pPr>
              <w:pStyle w:val="TAC"/>
              <w:rPr>
                <w:szCs w:val="18"/>
                <w:lang w:val="en-US" w:eastAsia="zh-CN"/>
              </w:rPr>
            </w:pPr>
          </w:p>
        </w:tc>
      </w:tr>
      <w:tr w:rsidR="00CB2A4A" w14:paraId="153F0AF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C0B5C" w14:textId="77777777" w:rsidR="00CB2A4A" w:rsidRDefault="00CB2A4A" w:rsidP="00534960">
            <w:pPr>
              <w:pStyle w:val="TAC"/>
              <w:rPr>
                <w:szCs w:val="18"/>
                <w:lang w:val="en-US" w:eastAsia="zh-CN"/>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C8112" w14:textId="77777777" w:rsidR="00CB2A4A" w:rsidRDefault="00CB2A4A" w:rsidP="00534960">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5504F4F" w14:textId="77777777" w:rsidR="00CB2A4A" w:rsidRDefault="00CB2A4A" w:rsidP="00534960">
            <w:pPr>
              <w:pStyle w:val="TAC"/>
              <w:rPr>
                <w:szCs w:val="18"/>
                <w:lang w:val="en-US" w:eastAsia="zh-CN"/>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14FF43E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1FDD116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1971C" w14:textId="77777777" w:rsidR="00CB2A4A" w:rsidRDefault="00CB2A4A" w:rsidP="00534960">
            <w:pPr>
              <w:pStyle w:val="TAC"/>
              <w:rPr>
                <w:szCs w:val="18"/>
                <w:lang w:val="en-US" w:eastAsia="zh-CN"/>
              </w:rPr>
            </w:pPr>
            <w:r>
              <w:rPr>
                <w:szCs w:val="18"/>
                <w:lang w:val="en-US" w:eastAsia="zh-CN"/>
              </w:rPr>
              <w:t>0</w:t>
            </w:r>
          </w:p>
        </w:tc>
      </w:tr>
      <w:tr w:rsidR="00CB2A4A" w14:paraId="2776D6D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E9381DD"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9CB9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4EEBA" w14:textId="77777777" w:rsidR="00CB2A4A" w:rsidRDefault="00CB2A4A" w:rsidP="00534960">
            <w:pPr>
              <w:pStyle w:val="TAC"/>
              <w:rPr>
                <w:rFonts w:eastAsia="宋体"/>
                <w:color w:val="000000"/>
                <w:lang w:eastAsia="zh-CN"/>
              </w:rPr>
            </w:pPr>
            <w:r>
              <w:rPr>
                <w:color w:val="000000"/>
              </w:rPr>
              <w:t>n78</w:t>
            </w:r>
          </w:p>
        </w:tc>
        <w:tc>
          <w:tcPr>
            <w:tcW w:w="4081" w:type="dxa"/>
            <w:tcBorders>
              <w:top w:val="single" w:sz="4" w:space="0" w:color="auto"/>
              <w:left w:val="single" w:sz="4" w:space="0" w:color="auto"/>
              <w:bottom w:val="single" w:sz="4" w:space="0" w:color="auto"/>
              <w:right w:val="single" w:sz="4" w:space="0" w:color="auto"/>
            </w:tcBorders>
          </w:tcPr>
          <w:p w14:paraId="20B6FAF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C67B59" w14:textId="77777777" w:rsidR="00CB2A4A" w:rsidRDefault="00CB2A4A" w:rsidP="00534960">
            <w:pPr>
              <w:pStyle w:val="TAC"/>
              <w:rPr>
                <w:szCs w:val="18"/>
                <w:lang w:val="en-US" w:eastAsia="zh-CN"/>
              </w:rPr>
            </w:pPr>
          </w:p>
        </w:tc>
      </w:tr>
      <w:tr w:rsidR="00CB2A4A" w14:paraId="3F9F4266"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1D5B0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9588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730F5"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7EDD3A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DDE20" w14:textId="77777777" w:rsidR="00CB2A4A" w:rsidRDefault="00CB2A4A" w:rsidP="00534960">
            <w:pPr>
              <w:pStyle w:val="TAC"/>
              <w:rPr>
                <w:szCs w:val="18"/>
                <w:lang w:val="en-US" w:eastAsia="zh-CN"/>
              </w:rPr>
            </w:pPr>
          </w:p>
        </w:tc>
      </w:tr>
      <w:tr w:rsidR="00CB2A4A" w14:paraId="0A625B7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3158D" w14:textId="77777777" w:rsidR="00CB2A4A" w:rsidRDefault="00CB2A4A" w:rsidP="00534960">
            <w:pPr>
              <w:pStyle w:val="TAC"/>
              <w:rPr>
                <w:szCs w:val="18"/>
                <w:lang w:val="en-US" w:eastAsia="zh-CN"/>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E9B8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41C464"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9180033"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08CC967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6442E" w14:textId="77777777" w:rsidR="00CB2A4A" w:rsidRDefault="00CB2A4A" w:rsidP="00534960">
            <w:pPr>
              <w:pStyle w:val="TAC"/>
              <w:rPr>
                <w:szCs w:val="18"/>
                <w:lang w:val="en-US" w:eastAsia="zh-CN"/>
              </w:rPr>
            </w:pPr>
            <w:r>
              <w:rPr>
                <w:szCs w:val="18"/>
                <w:lang w:val="en-US" w:eastAsia="zh-CN"/>
              </w:rPr>
              <w:t>0</w:t>
            </w:r>
          </w:p>
        </w:tc>
      </w:tr>
      <w:tr w:rsidR="00CB2A4A" w14:paraId="7A18FFA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A5C04B9"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2E304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E21FB"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D6A510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2B37840" w14:textId="77777777" w:rsidR="00CB2A4A" w:rsidRDefault="00CB2A4A" w:rsidP="00534960">
            <w:pPr>
              <w:pStyle w:val="TAC"/>
              <w:rPr>
                <w:szCs w:val="18"/>
                <w:lang w:val="en-US" w:eastAsia="zh-CN"/>
              </w:rPr>
            </w:pPr>
          </w:p>
        </w:tc>
      </w:tr>
      <w:tr w:rsidR="00CB2A4A" w14:paraId="6864080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45953"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38CB6"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9E780"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A2FAF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35516" w14:textId="77777777" w:rsidR="00CB2A4A" w:rsidRDefault="00CB2A4A" w:rsidP="00534960">
            <w:pPr>
              <w:pStyle w:val="TAC"/>
              <w:rPr>
                <w:szCs w:val="18"/>
                <w:lang w:val="en-US" w:eastAsia="zh-CN"/>
              </w:rPr>
            </w:pPr>
          </w:p>
        </w:tc>
      </w:tr>
      <w:tr w:rsidR="00CB2A4A" w14:paraId="00BB46A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4E8FB"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C95D"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CBC901"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3FEB0B7F"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724E2B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9C585" w14:textId="77777777" w:rsidR="00CB2A4A" w:rsidRDefault="00CB2A4A" w:rsidP="00534960">
            <w:pPr>
              <w:pStyle w:val="TAC"/>
              <w:rPr>
                <w:szCs w:val="18"/>
                <w:lang w:val="en-US" w:eastAsia="zh-CN"/>
              </w:rPr>
            </w:pPr>
            <w:r>
              <w:rPr>
                <w:szCs w:val="18"/>
                <w:lang w:val="en-US" w:eastAsia="zh-CN"/>
              </w:rPr>
              <w:t>0</w:t>
            </w:r>
          </w:p>
        </w:tc>
      </w:tr>
      <w:tr w:rsidR="00CB2A4A" w14:paraId="21927E3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B92252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A7EA4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3E2CC"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FB0A05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04CF54" w14:textId="77777777" w:rsidR="00CB2A4A" w:rsidRDefault="00CB2A4A" w:rsidP="00534960">
            <w:pPr>
              <w:pStyle w:val="TAC"/>
              <w:rPr>
                <w:szCs w:val="18"/>
                <w:lang w:val="en-US" w:eastAsia="zh-CN"/>
              </w:rPr>
            </w:pPr>
          </w:p>
        </w:tc>
      </w:tr>
      <w:tr w:rsidR="00CB2A4A" w14:paraId="01F19F8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FEBE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8D48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CF1FCF"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0401F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C62A7" w14:textId="77777777" w:rsidR="00CB2A4A" w:rsidRDefault="00CB2A4A" w:rsidP="00534960">
            <w:pPr>
              <w:pStyle w:val="TAC"/>
              <w:rPr>
                <w:szCs w:val="18"/>
                <w:lang w:val="en-US" w:eastAsia="zh-CN"/>
              </w:rPr>
            </w:pPr>
          </w:p>
        </w:tc>
      </w:tr>
      <w:tr w:rsidR="00CB2A4A" w14:paraId="60C40E8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19F16"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0ECCE"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497533"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7122019D"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40A4C6F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0DC67" w14:textId="77777777" w:rsidR="00CB2A4A" w:rsidRDefault="00CB2A4A" w:rsidP="00534960">
            <w:pPr>
              <w:pStyle w:val="TAC"/>
              <w:rPr>
                <w:szCs w:val="18"/>
                <w:lang w:val="en-US" w:eastAsia="zh-CN"/>
              </w:rPr>
            </w:pPr>
            <w:r>
              <w:rPr>
                <w:szCs w:val="18"/>
                <w:lang w:val="en-US" w:eastAsia="zh-CN"/>
              </w:rPr>
              <w:t>0</w:t>
            </w:r>
          </w:p>
        </w:tc>
      </w:tr>
      <w:tr w:rsidR="00CB2A4A" w14:paraId="2AEA35B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C6DD982"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E3E3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5DD0F"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285E65E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8777C59" w14:textId="77777777" w:rsidR="00CB2A4A" w:rsidRDefault="00CB2A4A" w:rsidP="00534960">
            <w:pPr>
              <w:pStyle w:val="TAC"/>
              <w:rPr>
                <w:szCs w:val="18"/>
                <w:lang w:val="en-US" w:eastAsia="zh-CN"/>
              </w:rPr>
            </w:pPr>
          </w:p>
        </w:tc>
      </w:tr>
      <w:tr w:rsidR="00CB2A4A" w14:paraId="2AC66B7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C00C6"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6B4D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3D719"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93FA8C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9E9AD" w14:textId="77777777" w:rsidR="00CB2A4A" w:rsidRDefault="00CB2A4A" w:rsidP="00534960">
            <w:pPr>
              <w:pStyle w:val="TAC"/>
              <w:rPr>
                <w:szCs w:val="18"/>
                <w:lang w:val="en-US" w:eastAsia="zh-CN"/>
              </w:rPr>
            </w:pPr>
          </w:p>
        </w:tc>
      </w:tr>
      <w:tr w:rsidR="00CB2A4A" w14:paraId="3E434C1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57100"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CCC63"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-n78A</w:t>
            </w:r>
          </w:p>
          <w:p w14:paraId="2859E56E" w14:textId="77777777" w:rsidR="00CB2A4A" w:rsidRDefault="00CB2A4A" w:rsidP="00534960">
            <w:pPr>
              <w:pStyle w:val="TAC"/>
              <w:rPr>
                <w:szCs w:val="18"/>
                <w:lang w:val="en-US" w:eastAsia="zh-CN"/>
              </w:rPr>
            </w:pPr>
            <w:r w:rsidRPr="0046242C">
              <w:rPr>
                <w:szCs w:val="18"/>
                <w:lang w:val="en-US" w:eastAsia="zh-CN"/>
              </w:rPr>
              <w:t>CA_n78A-n102A</w:t>
            </w:r>
          </w:p>
        </w:tc>
        <w:tc>
          <w:tcPr>
            <w:tcW w:w="730" w:type="dxa"/>
            <w:tcBorders>
              <w:top w:val="single" w:sz="4" w:space="0" w:color="auto"/>
              <w:left w:val="single" w:sz="4" w:space="0" w:color="auto"/>
              <w:bottom w:val="single" w:sz="4" w:space="0" w:color="auto"/>
              <w:right w:val="single" w:sz="4" w:space="0" w:color="auto"/>
            </w:tcBorders>
            <w:vAlign w:val="center"/>
          </w:tcPr>
          <w:p w14:paraId="1BC38348"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tcPr>
          <w:p w14:paraId="36901E3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46D</w:t>
            </w:r>
            <w:r w:rsidRPr="0008015D">
              <w:rPr>
                <w:rFonts w:ascii="Arial" w:hAnsi="Arial" w:cs="Arial"/>
                <w:color w:val="000000"/>
                <w:sz w:val="18"/>
                <w:szCs w:val="16"/>
              </w:rPr>
              <w:t>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44BF8" w14:textId="77777777" w:rsidR="00CB2A4A" w:rsidRDefault="00CB2A4A" w:rsidP="00534960">
            <w:pPr>
              <w:pStyle w:val="TAC"/>
              <w:rPr>
                <w:szCs w:val="18"/>
                <w:lang w:val="en-US" w:eastAsia="zh-CN"/>
              </w:rPr>
            </w:pPr>
            <w:r>
              <w:rPr>
                <w:szCs w:val="18"/>
                <w:lang w:val="en-US" w:eastAsia="zh-CN"/>
              </w:rPr>
              <w:t>0</w:t>
            </w:r>
          </w:p>
        </w:tc>
      </w:tr>
      <w:tr w:rsidR="00CB2A4A" w14:paraId="48D5546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6CA4CB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EE043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37B02"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6B32BFD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F652DB" w14:textId="77777777" w:rsidR="00CB2A4A" w:rsidRDefault="00CB2A4A" w:rsidP="00534960">
            <w:pPr>
              <w:pStyle w:val="TAC"/>
              <w:rPr>
                <w:szCs w:val="18"/>
                <w:lang w:val="en-US" w:eastAsia="zh-CN"/>
              </w:rPr>
            </w:pPr>
          </w:p>
        </w:tc>
      </w:tr>
      <w:tr w:rsidR="00CB2A4A" w14:paraId="72621B3E"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14D4A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081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85D60"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23069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8D9A" w14:textId="77777777" w:rsidR="00CB2A4A" w:rsidRDefault="00CB2A4A" w:rsidP="00534960">
            <w:pPr>
              <w:pStyle w:val="TAC"/>
              <w:rPr>
                <w:szCs w:val="18"/>
                <w:lang w:val="en-US" w:eastAsia="zh-CN"/>
              </w:rPr>
            </w:pPr>
          </w:p>
        </w:tc>
      </w:tr>
      <w:tr w:rsidR="00CB2A4A" w14:paraId="597D83F8"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BC129C" w14:textId="77777777" w:rsidR="00CB2A4A" w:rsidRPr="0046242C"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2B288"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27C64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8EF48F9" w14:textId="77777777" w:rsidR="00CB2A4A" w:rsidRPr="0046242C"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ECF397F" w14:textId="77777777" w:rsidR="00CB2A4A" w:rsidRPr="0046242C"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EDD8A16" w14:textId="77777777" w:rsidR="00CB2A4A" w:rsidRPr="0046242C"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75CBC" w14:textId="77777777" w:rsidR="00CB2A4A" w:rsidRDefault="00CB2A4A" w:rsidP="00534960">
            <w:pPr>
              <w:pStyle w:val="TAC"/>
              <w:rPr>
                <w:szCs w:val="18"/>
                <w:lang w:val="en-US" w:eastAsia="zh-CN"/>
              </w:rPr>
            </w:pPr>
            <w:r>
              <w:rPr>
                <w:rFonts w:hint="eastAsia"/>
                <w:szCs w:val="18"/>
                <w:lang w:val="en-US" w:eastAsia="zh-CN"/>
              </w:rPr>
              <w:t>0</w:t>
            </w:r>
          </w:p>
        </w:tc>
      </w:tr>
      <w:tr w:rsidR="00CB2A4A" w14:paraId="3BAF8568"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3C9BA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D5335"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DDC86F" w14:textId="77777777" w:rsidR="00CB2A4A" w:rsidRPr="0046242C"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35F1C4B"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2CD5E83" w14:textId="77777777" w:rsidR="00CB2A4A" w:rsidRDefault="00CB2A4A" w:rsidP="00534960">
            <w:pPr>
              <w:pStyle w:val="TAC"/>
              <w:rPr>
                <w:szCs w:val="18"/>
                <w:lang w:val="en-US" w:eastAsia="zh-CN"/>
              </w:rPr>
            </w:pPr>
          </w:p>
        </w:tc>
      </w:tr>
      <w:tr w:rsidR="00CB2A4A" w14:paraId="68F8723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DBB0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BCF2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626EB" w14:textId="77777777" w:rsidR="00CB2A4A" w:rsidRPr="0046242C"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A6FB780" w14:textId="77777777" w:rsidR="00CB2A4A" w:rsidRPr="0046242C"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F70D4" w14:textId="77777777" w:rsidR="00CB2A4A" w:rsidRDefault="00CB2A4A" w:rsidP="00534960">
            <w:pPr>
              <w:pStyle w:val="TAC"/>
              <w:rPr>
                <w:szCs w:val="18"/>
                <w:lang w:val="en-US" w:eastAsia="zh-CN"/>
              </w:rPr>
            </w:pPr>
          </w:p>
        </w:tc>
      </w:tr>
      <w:tr w:rsidR="00CB2A4A" w14:paraId="0B9CCDB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2BC44"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D4217"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1D277A"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78032DC"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2C0877"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04D73A0"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9BC63" w14:textId="77777777" w:rsidR="00CB2A4A" w:rsidRDefault="00CB2A4A" w:rsidP="00534960">
            <w:pPr>
              <w:pStyle w:val="TAC"/>
              <w:rPr>
                <w:szCs w:val="18"/>
                <w:lang w:val="en-US" w:eastAsia="zh-CN"/>
              </w:rPr>
            </w:pPr>
            <w:r>
              <w:rPr>
                <w:szCs w:val="18"/>
                <w:lang w:val="en-US" w:eastAsia="zh-CN"/>
              </w:rPr>
              <w:t>0</w:t>
            </w:r>
          </w:p>
        </w:tc>
      </w:tr>
      <w:tr w:rsidR="00CB2A4A" w14:paraId="25EB606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98D0F0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86F4D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C69EB"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9285FF3"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CF59F41" w14:textId="77777777" w:rsidR="00CB2A4A" w:rsidRDefault="00CB2A4A" w:rsidP="00534960">
            <w:pPr>
              <w:pStyle w:val="TAC"/>
              <w:rPr>
                <w:szCs w:val="18"/>
                <w:lang w:val="en-US" w:eastAsia="zh-CN"/>
              </w:rPr>
            </w:pPr>
          </w:p>
        </w:tc>
      </w:tr>
      <w:tr w:rsidR="00CB2A4A" w14:paraId="13C4EF9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CFBB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2A30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633AA"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198E9F5"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436BF" w14:textId="77777777" w:rsidR="00CB2A4A" w:rsidRDefault="00CB2A4A" w:rsidP="00534960">
            <w:pPr>
              <w:pStyle w:val="TAC"/>
              <w:rPr>
                <w:szCs w:val="18"/>
                <w:lang w:val="en-US" w:eastAsia="zh-CN"/>
              </w:rPr>
            </w:pPr>
          </w:p>
        </w:tc>
      </w:tr>
      <w:tr w:rsidR="00CB2A4A" w14:paraId="706B4C3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84229" w14:textId="77777777" w:rsidR="00CB2A4A" w:rsidRPr="0046242C"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ECB40"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F48447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7790ED"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FFFAC10"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E78C518"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DF70C" w14:textId="77777777" w:rsidR="00CB2A4A" w:rsidRDefault="00CB2A4A" w:rsidP="00534960">
            <w:pPr>
              <w:pStyle w:val="TAC"/>
              <w:rPr>
                <w:szCs w:val="18"/>
                <w:lang w:val="en-US" w:eastAsia="zh-CN"/>
              </w:rPr>
            </w:pPr>
            <w:r>
              <w:rPr>
                <w:szCs w:val="18"/>
                <w:lang w:val="en-US" w:eastAsia="zh-CN"/>
              </w:rPr>
              <w:t>0</w:t>
            </w:r>
          </w:p>
        </w:tc>
      </w:tr>
      <w:tr w:rsidR="00CB2A4A" w14:paraId="775779B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F57D769" w14:textId="77777777" w:rsidR="00CB2A4A" w:rsidRPr="0046242C"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FB3A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D0090"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09B72CC"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68FD7D3" w14:textId="77777777" w:rsidR="00CB2A4A" w:rsidRDefault="00CB2A4A" w:rsidP="00534960">
            <w:pPr>
              <w:pStyle w:val="TAC"/>
              <w:rPr>
                <w:szCs w:val="18"/>
                <w:lang w:val="en-US" w:eastAsia="zh-CN"/>
              </w:rPr>
            </w:pPr>
          </w:p>
        </w:tc>
      </w:tr>
      <w:tr w:rsidR="00CB2A4A" w14:paraId="3058995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546EE" w14:textId="77777777" w:rsidR="00CB2A4A" w:rsidRPr="0046242C"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F169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18721"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E59B748"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92B23" w14:textId="77777777" w:rsidR="00CB2A4A" w:rsidRDefault="00CB2A4A" w:rsidP="00534960">
            <w:pPr>
              <w:pStyle w:val="TAC"/>
              <w:rPr>
                <w:szCs w:val="18"/>
                <w:lang w:val="en-US" w:eastAsia="zh-CN"/>
              </w:rPr>
            </w:pPr>
          </w:p>
        </w:tc>
      </w:tr>
      <w:tr w:rsidR="00CB2A4A" w14:paraId="5F771B92"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02860"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9CF6D"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377FA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2941FF"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DD5B80B"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B0240C2"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B2640" w14:textId="77777777" w:rsidR="00CB2A4A" w:rsidRDefault="00CB2A4A" w:rsidP="00534960">
            <w:pPr>
              <w:pStyle w:val="TAC"/>
              <w:rPr>
                <w:szCs w:val="18"/>
                <w:lang w:val="en-US" w:eastAsia="zh-CN"/>
              </w:rPr>
            </w:pPr>
            <w:r>
              <w:rPr>
                <w:szCs w:val="18"/>
                <w:lang w:val="en-US" w:eastAsia="zh-CN"/>
              </w:rPr>
              <w:t>0</w:t>
            </w:r>
          </w:p>
        </w:tc>
      </w:tr>
      <w:tr w:rsidR="00CB2A4A" w14:paraId="1B8E687C"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769A45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D200C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3EF03"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BA52C7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AA6C988" w14:textId="77777777" w:rsidR="00CB2A4A" w:rsidRDefault="00CB2A4A" w:rsidP="00534960">
            <w:pPr>
              <w:pStyle w:val="TAC"/>
              <w:rPr>
                <w:szCs w:val="18"/>
                <w:lang w:val="en-US" w:eastAsia="zh-CN"/>
              </w:rPr>
            </w:pPr>
          </w:p>
        </w:tc>
      </w:tr>
      <w:tr w:rsidR="00CB2A4A" w14:paraId="2272FB3C"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B1D1C"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8A09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6F1B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213E05B"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2EBF5" w14:textId="77777777" w:rsidR="00CB2A4A" w:rsidRDefault="00CB2A4A" w:rsidP="00534960">
            <w:pPr>
              <w:pStyle w:val="TAC"/>
              <w:rPr>
                <w:szCs w:val="18"/>
                <w:lang w:val="en-US" w:eastAsia="zh-CN"/>
              </w:rPr>
            </w:pPr>
          </w:p>
        </w:tc>
      </w:tr>
      <w:tr w:rsidR="00CB2A4A" w14:paraId="13F24C8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CEF7C"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C34D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2449A4"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29E62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6E59C2"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B760BD1"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02E70" w14:textId="77777777" w:rsidR="00CB2A4A" w:rsidRDefault="00CB2A4A" w:rsidP="00534960">
            <w:pPr>
              <w:pStyle w:val="TAC"/>
              <w:rPr>
                <w:szCs w:val="18"/>
                <w:lang w:val="en-US" w:eastAsia="zh-CN"/>
              </w:rPr>
            </w:pPr>
            <w:r>
              <w:rPr>
                <w:szCs w:val="18"/>
                <w:lang w:val="en-US" w:eastAsia="zh-CN"/>
              </w:rPr>
              <w:t>0</w:t>
            </w:r>
          </w:p>
        </w:tc>
      </w:tr>
      <w:tr w:rsidR="00CB2A4A" w14:paraId="2B9644B8"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16F196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E8B5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54DCB"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2A64AE0"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0933CF5" w14:textId="77777777" w:rsidR="00CB2A4A" w:rsidRDefault="00CB2A4A" w:rsidP="00534960">
            <w:pPr>
              <w:pStyle w:val="TAC"/>
              <w:rPr>
                <w:szCs w:val="18"/>
                <w:lang w:val="en-US" w:eastAsia="zh-CN"/>
              </w:rPr>
            </w:pPr>
          </w:p>
        </w:tc>
      </w:tr>
      <w:tr w:rsidR="00CB2A4A" w14:paraId="602732D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705C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5C52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26B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5C0C61"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3AD2B" w14:textId="77777777" w:rsidR="00CB2A4A" w:rsidRDefault="00CB2A4A" w:rsidP="00534960">
            <w:pPr>
              <w:pStyle w:val="TAC"/>
              <w:rPr>
                <w:szCs w:val="18"/>
                <w:lang w:val="en-US" w:eastAsia="zh-CN"/>
              </w:rPr>
            </w:pPr>
          </w:p>
        </w:tc>
      </w:tr>
      <w:tr w:rsidR="00CB2A4A" w14:paraId="7BCF201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D67BC8" w14:textId="77777777" w:rsidR="00CB2A4A" w:rsidRDefault="00CB2A4A" w:rsidP="00534960">
            <w:pPr>
              <w:pStyle w:val="TAC"/>
              <w:rPr>
                <w:szCs w:val="18"/>
                <w:lang w:val="en-US" w:eastAsia="zh-CN"/>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79666"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31B2BA"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A26429"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1E94386"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CD04238" w14:textId="77777777" w:rsidR="00CB2A4A" w:rsidRPr="009663F7"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10,20, 40, 60, 80, 100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956AE" w14:textId="77777777" w:rsidR="00CB2A4A" w:rsidRDefault="00CB2A4A" w:rsidP="00534960">
            <w:pPr>
              <w:pStyle w:val="TAC"/>
              <w:rPr>
                <w:szCs w:val="18"/>
                <w:lang w:val="en-US" w:eastAsia="zh-CN"/>
              </w:rPr>
            </w:pPr>
            <w:r>
              <w:rPr>
                <w:szCs w:val="18"/>
                <w:lang w:val="en-US" w:eastAsia="zh-CN"/>
              </w:rPr>
              <w:t>0</w:t>
            </w:r>
          </w:p>
        </w:tc>
      </w:tr>
      <w:tr w:rsidR="00CB2A4A" w14:paraId="7A8109B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40FB64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08F0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C7D40"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72DDB96"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54DF370" w14:textId="77777777" w:rsidR="00CB2A4A" w:rsidRDefault="00CB2A4A" w:rsidP="00534960">
            <w:pPr>
              <w:pStyle w:val="TAC"/>
              <w:rPr>
                <w:szCs w:val="18"/>
                <w:lang w:val="en-US" w:eastAsia="zh-CN"/>
              </w:rPr>
            </w:pPr>
          </w:p>
        </w:tc>
      </w:tr>
      <w:tr w:rsidR="00CB2A4A" w14:paraId="042548D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FBA1B"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36FD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6FA6D"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0120795" w14:textId="77777777" w:rsidR="00CB2A4A" w:rsidRPr="009663F7"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9ACC2" w14:textId="77777777" w:rsidR="00CB2A4A" w:rsidRDefault="00CB2A4A" w:rsidP="00534960">
            <w:pPr>
              <w:pStyle w:val="TAC"/>
              <w:rPr>
                <w:szCs w:val="18"/>
                <w:lang w:val="en-US" w:eastAsia="zh-CN"/>
              </w:rPr>
            </w:pPr>
          </w:p>
        </w:tc>
      </w:tr>
      <w:tr w:rsidR="00CB2A4A" w14:paraId="610D1A9A"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8736B"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08765"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F6F806"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95B8D8"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CE13F4A"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845DE5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05F84" w14:textId="77777777" w:rsidR="00CB2A4A" w:rsidRDefault="00CB2A4A" w:rsidP="00534960">
            <w:pPr>
              <w:pStyle w:val="TAC"/>
              <w:rPr>
                <w:szCs w:val="18"/>
                <w:lang w:val="en-US" w:eastAsia="zh-CN"/>
              </w:rPr>
            </w:pPr>
            <w:r>
              <w:rPr>
                <w:rFonts w:hint="eastAsia"/>
                <w:szCs w:val="18"/>
                <w:lang w:val="en-US" w:eastAsia="zh-CN"/>
              </w:rPr>
              <w:t>0</w:t>
            </w:r>
          </w:p>
        </w:tc>
      </w:tr>
      <w:tr w:rsidR="00CB2A4A" w14:paraId="52717B10"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EC26301"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D0E2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3EFFE"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4A9B3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4328DA9" w14:textId="77777777" w:rsidR="00CB2A4A" w:rsidRDefault="00CB2A4A" w:rsidP="00534960">
            <w:pPr>
              <w:pStyle w:val="TAC"/>
              <w:rPr>
                <w:szCs w:val="18"/>
                <w:lang w:val="en-US" w:eastAsia="zh-CN"/>
              </w:rPr>
            </w:pPr>
          </w:p>
        </w:tc>
      </w:tr>
      <w:tr w:rsidR="00CB2A4A" w14:paraId="28581BD8"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AF99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FB7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C9D09"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A811A8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409C8" w14:textId="77777777" w:rsidR="00CB2A4A" w:rsidRDefault="00CB2A4A" w:rsidP="00534960">
            <w:pPr>
              <w:pStyle w:val="TAC"/>
              <w:rPr>
                <w:szCs w:val="18"/>
                <w:lang w:val="en-US" w:eastAsia="zh-CN"/>
              </w:rPr>
            </w:pPr>
          </w:p>
        </w:tc>
      </w:tr>
      <w:tr w:rsidR="00CB2A4A" w14:paraId="70E8C01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0ED4E"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CC040"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3814D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8461C9"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6A8222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B33239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E9F1A8" w14:textId="77777777" w:rsidR="00CB2A4A" w:rsidRDefault="00CB2A4A" w:rsidP="00534960">
            <w:pPr>
              <w:pStyle w:val="TAC"/>
              <w:rPr>
                <w:szCs w:val="18"/>
                <w:lang w:val="en-US" w:eastAsia="zh-CN"/>
              </w:rPr>
            </w:pPr>
            <w:r>
              <w:rPr>
                <w:szCs w:val="18"/>
                <w:lang w:val="en-US" w:eastAsia="zh-CN"/>
              </w:rPr>
              <w:t>0</w:t>
            </w:r>
          </w:p>
        </w:tc>
      </w:tr>
      <w:tr w:rsidR="00CB2A4A" w14:paraId="2A639E9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C1D9775"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48356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5785A"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D56D68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3771F8D4" w14:textId="77777777" w:rsidR="00CB2A4A" w:rsidRDefault="00CB2A4A" w:rsidP="00534960">
            <w:pPr>
              <w:pStyle w:val="TAC"/>
              <w:rPr>
                <w:szCs w:val="18"/>
                <w:lang w:val="en-US" w:eastAsia="zh-CN"/>
              </w:rPr>
            </w:pPr>
          </w:p>
        </w:tc>
      </w:tr>
      <w:tr w:rsidR="00CB2A4A" w14:paraId="11A5A19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76B22"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5C93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6642E"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79E20F0"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26411" w14:textId="77777777" w:rsidR="00CB2A4A" w:rsidRDefault="00CB2A4A" w:rsidP="00534960">
            <w:pPr>
              <w:pStyle w:val="TAC"/>
              <w:rPr>
                <w:szCs w:val="18"/>
                <w:lang w:val="en-US" w:eastAsia="zh-CN"/>
              </w:rPr>
            </w:pPr>
          </w:p>
        </w:tc>
      </w:tr>
      <w:tr w:rsidR="00CB2A4A" w14:paraId="0DDD7DC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4E74A"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9B5A8"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5DADB93"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2685D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8E8A707"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05C73F0"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88118" w14:textId="77777777" w:rsidR="00CB2A4A" w:rsidRDefault="00CB2A4A" w:rsidP="00534960">
            <w:pPr>
              <w:pStyle w:val="TAC"/>
              <w:rPr>
                <w:szCs w:val="18"/>
                <w:lang w:val="en-US" w:eastAsia="zh-CN"/>
              </w:rPr>
            </w:pPr>
            <w:r>
              <w:rPr>
                <w:szCs w:val="18"/>
                <w:lang w:val="en-US" w:eastAsia="zh-CN"/>
              </w:rPr>
              <w:t>0</w:t>
            </w:r>
          </w:p>
        </w:tc>
      </w:tr>
      <w:tr w:rsidR="00CB2A4A" w14:paraId="12144A8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52F913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E2B4D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13981"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148050C"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2F66884" w14:textId="77777777" w:rsidR="00CB2A4A" w:rsidRDefault="00CB2A4A" w:rsidP="00534960">
            <w:pPr>
              <w:pStyle w:val="TAC"/>
              <w:rPr>
                <w:szCs w:val="18"/>
                <w:lang w:val="en-US" w:eastAsia="zh-CN"/>
              </w:rPr>
            </w:pPr>
          </w:p>
        </w:tc>
      </w:tr>
      <w:tr w:rsidR="00CB2A4A" w14:paraId="43760C7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CB859"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8FFDA"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C4002"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470898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9FE1B" w14:textId="77777777" w:rsidR="00CB2A4A" w:rsidRDefault="00CB2A4A" w:rsidP="00534960">
            <w:pPr>
              <w:pStyle w:val="TAC"/>
              <w:rPr>
                <w:szCs w:val="18"/>
                <w:lang w:val="en-US" w:eastAsia="zh-CN"/>
              </w:rPr>
            </w:pPr>
          </w:p>
        </w:tc>
      </w:tr>
      <w:tr w:rsidR="00CB2A4A" w14:paraId="49A0FC0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986C7"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44DB2"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65717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tc>
        <w:tc>
          <w:tcPr>
            <w:tcW w:w="730" w:type="dxa"/>
            <w:tcBorders>
              <w:top w:val="single" w:sz="4" w:space="0" w:color="auto"/>
              <w:left w:val="single" w:sz="4" w:space="0" w:color="auto"/>
              <w:bottom w:val="single" w:sz="4" w:space="0" w:color="auto"/>
              <w:right w:val="single" w:sz="4" w:space="0" w:color="auto"/>
            </w:tcBorders>
            <w:vAlign w:val="center"/>
          </w:tcPr>
          <w:p w14:paraId="51BFC1B8"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4778C9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9EB34" w14:textId="77777777" w:rsidR="00CB2A4A" w:rsidRDefault="00CB2A4A" w:rsidP="00534960">
            <w:pPr>
              <w:pStyle w:val="TAC"/>
              <w:rPr>
                <w:szCs w:val="18"/>
                <w:lang w:val="en-US" w:eastAsia="zh-CN"/>
              </w:rPr>
            </w:pPr>
            <w:r>
              <w:rPr>
                <w:szCs w:val="18"/>
                <w:lang w:val="en-US" w:eastAsia="zh-CN"/>
              </w:rPr>
              <w:t>0</w:t>
            </w:r>
          </w:p>
        </w:tc>
      </w:tr>
      <w:tr w:rsidR="00CB2A4A" w14:paraId="1E62059A"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3FF0DBED"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31EEF6"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4A9215F"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771F05C"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91ED1C4" w14:textId="77777777" w:rsidR="00CB2A4A" w:rsidRDefault="00CB2A4A" w:rsidP="00534960">
            <w:pPr>
              <w:pStyle w:val="TAC"/>
              <w:rPr>
                <w:szCs w:val="18"/>
                <w:lang w:val="en-US" w:eastAsia="zh-CN"/>
              </w:rPr>
            </w:pPr>
          </w:p>
        </w:tc>
      </w:tr>
      <w:tr w:rsidR="00CB2A4A" w14:paraId="3BEFAC71"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D9DAB"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66FD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DEA04"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49783E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C16B3" w14:textId="77777777" w:rsidR="00CB2A4A" w:rsidRDefault="00CB2A4A" w:rsidP="00534960">
            <w:pPr>
              <w:pStyle w:val="TAC"/>
              <w:rPr>
                <w:szCs w:val="18"/>
                <w:lang w:val="en-US" w:eastAsia="zh-CN"/>
              </w:rPr>
            </w:pPr>
          </w:p>
        </w:tc>
      </w:tr>
      <w:tr w:rsidR="00CB2A4A" w14:paraId="3189E99C"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7359A" w14:textId="77777777" w:rsidR="00CB2A4A" w:rsidRDefault="00CB2A4A" w:rsidP="00534960">
            <w:pPr>
              <w:pStyle w:val="TAC"/>
              <w:rPr>
                <w:szCs w:val="18"/>
                <w:lang w:val="en-US" w:eastAsia="zh-CN"/>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04AE2"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959658"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B58A6F"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98C7D5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DB17B94"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E91BD" w14:textId="77777777" w:rsidR="00CB2A4A" w:rsidRDefault="00CB2A4A" w:rsidP="00534960">
            <w:pPr>
              <w:pStyle w:val="TAC"/>
              <w:rPr>
                <w:szCs w:val="18"/>
                <w:lang w:val="en-US" w:eastAsia="zh-CN"/>
              </w:rPr>
            </w:pPr>
            <w:r>
              <w:rPr>
                <w:szCs w:val="18"/>
                <w:lang w:val="en-US" w:eastAsia="zh-CN"/>
              </w:rPr>
              <w:t>0</w:t>
            </w:r>
          </w:p>
        </w:tc>
      </w:tr>
      <w:tr w:rsidR="00CB2A4A" w14:paraId="71BB2CC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2D3D985"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4C809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EAA79"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00EE0F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5D83021" w14:textId="77777777" w:rsidR="00CB2A4A" w:rsidRDefault="00CB2A4A" w:rsidP="00534960">
            <w:pPr>
              <w:pStyle w:val="TAC"/>
              <w:rPr>
                <w:szCs w:val="18"/>
                <w:lang w:val="en-US" w:eastAsia="zh-CN"/>
              </w:rPr>
            </w:pPr>
          </w:p>
        </w:tc>
      </w:tr>
      <w:tr w:rsidR="00CB2A4A" w14:paraId="5034F824"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13FA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4E66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6EDDA"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DBFC37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BD05A" w14:textId="77777777" w:rsidR="00CB2A4A" w:rsidRDefault="00CB2A4A" w:rsidP="00534960">
            <w:pPr>
              <w:pStyle w:val="TAC"/>
              <w:rPr>
                <w:szCs w:val="18"/>
                <w:lang w:val="en-US" w:eastAsia="zh-CN"/>
              </w:rPr>
            </w:pPr>
          </w:p>
        </w:tc>
      </w:tr>
      <w:tr w:rsidR="00CB2A4A" w14:paraId="1BBB4B1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0690D" w14:textId="77777777" w:rsidR="00CB2A4A" w:rsidRDefault="00CB2A4A" w:rsidP="00534960">
            <w:pPr>
              <w:pStyle w:val="TAC"/>
              <w:rPr>
                <w:szCs w:val="18"/>
                <w:lang w:val="en-US" w:eastAsia="zh-CN"/>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AE7B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4963E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8B574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79F68D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69863FE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w:t>
            </w:r>
            <w:r w:rsidRPr="0008015D">
              <w:rPr>
                <w:rFonts w:ascii="Arial" w:hAnsi="Arial" w:cs="Arial"/>
                <w:color w:val="000000"/>
                <w:sz w:val="18"/>
                <w:szCs w:val="16"/>
              </w:rPr>
              <w:t>(2A)_BCS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F1A92" w14:textId="77777777" w:rsidR="00CB2A4A" w:rsidRDefault="00CB2A4A" w:rsidP="00534960">
            <w:pPr>
              <w:pStyle w:val="TAC"/>
              <w:rPr>
                <w:szCs w:val="18"/>
                <w:lang w:val="en-US" w:eastAsia="zh-CN"/>
              </w:rPr>
            </w:pPr>
            <w:r>
              <w:rPr>
                <w:szCs w:val="18"/>
                <w:lang w:val="en-US" w:eastAsia="zh-CN"/>
              </w:rPr>
              <w:t>0</w:t>
            </w:r>
          </w:p>
        </w:tc>
      </w:tr>
      <w:tr w:rsidR="00CB2A4A" w14:paraId="5420B877"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B3BF14A"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A4987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A25B5"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705831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1983109B" w14:textId="77777777" w:rsidR="00CB2A4A" w:rsidRDefault="00CB2A4A" w:rsidP="00534960">
            <w:pPr>
              <w:pStyle w:val="TAC"/>
              <w:rPr>
                <w:szCs w:val="18"/>
                <w:lang w:val="en-US" w:eastAsia="zh-CN"/>
              </w:rPr>
            </w:pPr>
          </w:p>
        </w:tc>
      </w:tr>
      <w:tr w:rsidR="00CB2A4A" w14:paraId="21F57E1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182E1"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69675"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6BA20"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A6F639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CC384" w14:textId="77777777" w:rsidR="00CB2A4A" w:rsidRDefault="00CB2A4A" w:rsidP="00534960">
            <w:pPr>
              <w:pStyle w:val="TAC"/>
              <w:rPr>
                <w:szCs w:val="18"/>
                <w:lang w:val="en-US" w:eastAsia="zh-CN"/>
              </w:rPr>
            </w:pPr>
          </w:p>
        </w:tc>
      </w:tr>
      <w:tr w:rsidR="00CB2A4A" w14:paraId="2AF429A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3EC3C"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AA17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D26DF6"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D154A0"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BA86B4C"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7290F1D" w14:textId="77777777" w:rsidR="00CB2A4A" w:rsidRPr="00F6117A" w:rsidRDefault="00CB2A4A" w:rsidP="00534960">
            <w:pPr>
              <w:keepNext/>
              <w:keepLines/>
              <w:spacing w:after="0"/>
              <w:jc w:val="center"/>
              <w:textAlignment w:val="bottom"/>
              <w:rPr>
                <w:rFonts w:ascii="Arial" w:hAnsi="Arial" w:cs="Arial"/>
                <w:b/>
                <w:bCs/>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59079" w14:textId="77777777" w:rsidR="00CB2A4A" w:rsidRDefault="00CB2A4A" w:rsidP="00534960">
            <w:pPr>
              <w:pStyle w:val="TAC"/>
              <w:rPr>
                <w:szCs w:val="18"/>
                <w:lang w:val="en-US" w:eastAsia="zh-CN"/>
              </w:rPr>
            </w:pPr>
            <w:r>
              <w:rPr>
                <w:rFonts w:hint="eastAsia"/>
                <w:szCs w:val="18"/>
                <w:lang w:val="en-US" w:eastAsia="zh-CN"/>
              </w:rPr>
              <w:t>0</w:t>
            </w:r>
          </w:p>
        </w:tc>
      </w:tr>
      <w:tr w:rsidR="00CB2A4A" w14:paraId="129638F1"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73EDDDC0"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610DE8"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F3A33"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D4883D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1F72D6B" w14:textId="77777777" w:rsidR="00CB2A4A" w:rsidRDefault="00CB2A4A" w:rsidP="00534960">
            <w:pPr>
              <w:pStyle w:val="TAC"/>
              <w:rPr>
                <w:szCs w:val="18"/>
                <w:lang w:val="en-US" w:eastAsia="zh-CN"/>
              </w:rPr>
            </w:pPr>
          </w:p>
        </w:tc>
      </w:tr>
      <w:tr w:rsidR="00CB2A4A" w14:paraId="54036F9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32B93"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7ED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CFEA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B8227A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74FF6" w14:textId="77777777" w:rsidR="00CB2A4A" w:rsidRDefault="00CB2A4A" w:rsidP="00534960">
            <w:pPr>
              <w:pStyle w:val="TAC"/>
              <w:rPr>
                <w:szCs w:val="18"/>
                <w:lang w:val="en-US" w:eastAsia="zh-CN"/>
              </w:rPr>
            </w:pPr>
          </w:p>
        </w:tc>
      </w:tr>
      <w:tr w:rsidR="00CB2A4A" w14:paraId="575AE93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D3B9E"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4D99E"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85D453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D35E989"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84D0556"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DD2828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6E137" w14:textId="77777777" w:rsidR="00CB2A4A" w:rsidRDefault="00CB2A4A" w:rsidP="00534960">
            <w:pPr>
              <w:pStyle w:val="TAC"/>
              <w:rPr>
                <w:szCs w:val="18"/>
                <w:lang w:val="en-US" w:eastAsia="zh-CN"/>
              </w:rPr>
            </w:pPr>
            <w:r>
              <w:rPr>
                <w:szCs w:val="18"/>
                <w:lang w:val="en-US" w:eastAsia="zh-CN"/>
              </w:rPr>
              <w:t>0</w:t>
            </w:r>
          </w:p>
        </w:tc>
      </w:tr>
      <w:tr w:rsidR="00CB2A4A" w14:paraId="7828DDA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5B12ADC"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611E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914BF"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E8DB0B7"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CC12157" w14:textId="77777777" w:rsidR="00CB2A4A" w:rsidRDefault="00CB2A4A" w:rsidP="00534960">
            <w:pPr>
              <w:pStyle w:val="TAC"/>
              <w:rPr>
                <w:szCs w:val="18"/>
                <w:lang w:val="en-US" w:eastAsia="zh-CN"/>
              </w:rPr>
            </w:pPr>
          </w:p>
        </w:tc>
      </w:tr>
      <w:tr w:rsidR="00CB2A4A" w14:paraId="4E0B84E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CEBD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1A281"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43F631"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C48B302"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81B49" w14:textId="77777777" w:rsidR="00CB2A4A" w:rsidRDefault="00CB2A4A" w:rsidP="00534960">
            <w:pPr>
              <w:pStyle w:val="TAC"/>
              <w:rPr>
                <w:szCs w:val="18"/>
                <w:lang w:val="en-US" w:eastAsia="zh-CN"/>
              </w:rPr>
            </w:pPr>
          </w:p>
        </w:tc>
      </w:tr>
      <w:tr w:rsidR="00CB2A4A" w14:paraId="46A6C88D"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67367"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5F5F5"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A9930B"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A7ADB12"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63325B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33AD80F"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FBDF2" w14:textId="77777777" w:rsidR="00CB2A4A" w:rsidRDefault="00CB2A4A" w:rsidP="00534960">
            <w:pPr>
              <w:pStyle w:val="TAC"/>
              <w:rPr>
                <w:szCs w:val="18"/>
                <w:lang w:val="en-US" w:eastAsia="zh-CN"/>
              </w:rPr>
            </w:pPr>
            <w:r>
              <w:rPr>
                <w:szCs w:val="18"/>
                <w:lang w:val="en-US" w:eastAsia="zh-CN"/>
              </w:rPr>
              <w:t>0</w:t>
            </w:r>
          </w:p>
        </w:tc>
      </w:tr>
      <w:tr w:rsidR="00CB2A4A" w14:paraId="2BD044C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768A8A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C04C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6A3D"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286A1E"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17BF770" w14:textId="77777777" w:rsidR="00CB2A4A" w:rsidRDefault="00CB2A4A" w:rsidP="00534960">
            <w:pPr>
              <w:pStyle w:val="TAC"/>
              <w:rPr>
                <w:szCs w:val="18"/>
                <w:lang w:val="en-US" w:eastAsia="zh-CN"/>
              </w:rPr>
            </w:pPr>
          </w:p>
        </w:tc>
      </w:tr>
      <w:tr w:rsidR="00CB2A4A" w14:paraId="44D977A9"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C406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F26F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6246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C1F3B04"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7D9C0" w14:textId="77777777" w:rsidR="00CB2A4A" w:rsidRDefault="00CB2A4A" w:rsidP="00534960">
            <w:pPr>
              <w:pStyle w:val="TAC"/>
              <w:rPr>
                <w:szCs w:val="18"/>
                <w:lang w:val="en-US" w:eastAsia="zh-CN"/>
              </w:rPr>
            </w:pPr>
          </w:p>
        </w:tc>
      </w:tr>
      <w:tr w:rsidR="00CB2A4A" w14:paraId="6D920CD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07139"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487F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3052D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9E7BD1A"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A4E7FF5"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08FE15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408CB" w14:textId="77777777" w:rsidR="00CB2A4A" w:rsidRDefault="00CB2A4A" w:rsidP="00534960">
            <w:pPr>
              <w:pStyle w:val="TAC"/>
              <w:rPr>
                <w:szCs w:val="18"/>
                <w:lang w:val="en-US" w:eastAsia="zh-CN"/>
              </w:rPr>
            </w:pPr>
            <w:r>
              <w:rPr>
                <w:szCs w:val="18"/>
                <w:lang w:val="en-US" w:eastAsia="zh-CN"/>
              </w:rPr>
              <w:t>0</w:t>
            </w:r>
          </w:p>
        </w:tc>
      </w:tr>
      <w:tr w:rsidR="00CB2A4A" w14:paraId="47462FC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7037DAF"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F95380"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546CB"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079A5C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25DA6AF6" w14:textId="77777777" w:rsidR="00CB2A4A" w:rsidRDefault="00CB2A4A" w:rsidP="00534960">
            <w:pPr>
              <w:pStyle w:val="TAC"/>
              <w:rPr>
                <w:szCs w:val="18"/>
                <w:lang w:val="en-US" w:eastAsia="zh-CN"/>
              </w:rPr>
            </w:pPr>
          </w:p>
        </w:tc>
      </w:tr>
      <w:tr w:rsidR="00CB2A4A" w14:paraId="107C1AF7"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34838"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67A4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D481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7A3557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2E8DD" w14:textId="77777777" w:rsidR="00CB2A4A" w:rsidRDefault="00CB2A4A" w:rsidP="00534960">
            <w:pPr>
              <w:pStyle w:val="TAC"/>
              <w:rPr>
                <w:szCs w:val="18"/>
                <w:lang w:val="en-US" w:eastAsia="zh-CN"/>
              </w:rPr>
            </w:pPr>
          </w:p>
        </w:tc>
      </w:tr>
      <w:tr w:rsidR="00CB2A4A" w14:paraId="196CDCD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31D72" w14:textId="77777777" w:rsidR="00CB2A4A" w:rsidRDefault="00CB2A4A" w:rsidP="00534960">
            <w:pPr>
              <w:pStyle w:val="TAC"/>
              <w:rPr>
                <w:szCs w:val="18"/>
                <w:lang w:val="en-US" w:eastAsia="zh-CN"/>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5C3B"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13817A7"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FF041CD"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F19310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47AFEC3"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C462C" w14:textId="77777777" w:rsidR="00CB2A4A" w:rsidRDefault="00CB2A4A" w:rsidP="00534960">
            <w:pPr>
              <w:pStyle w:val="TAC"/>
              <w:rPr>
                <w:szCs w:val="18"/>
                <w:lang w:val="en-US" w:eastAsia="zh-CN"/>
              </w:rPr>
            </w:pPr>
            <w:r>
              <w:rPr>
                <w:szCs w:val="18"/>
                <w:lang w:val="en-US" w:eastAsia="zh-CN"/>
              </w:rPr>
              <w:t>0</w:t>
            </w:r>
          </w:p>
        </w:tc>
      </w:tr>
      <w:tr w:rsidR="00CB2A4A" w14:paraId="67EFD62C"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0607880"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FB84E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26EA9D"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303569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421CDA4F" w14:textId="77777777" w:rsidR="00CB2A4A" w:rsidRDefault="00CB2A4A" w:rsidP="00534960">
            <w:pPr>
              <w:pStyle w:val="TAC"/>
              <w:rPr>
                <w:szCs w:val="18"/>
                <w:lang w:val="en-US" w:eastAsia="zh-CN"/>
              </w:rPr>
            </w:pPr>
          </w:p>
        </w:tc>
      </w:tr>
      <w:tr w:rsidR="00CB2A4A" w14:paraId="0FA26E3D"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84F24"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10D44"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C6D7"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3FE6F77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0E734" w14:textId="77777777" w:rsidR="00CB2A4A" w:rsidRDefault="00CB2A4A" w:rsidP="00534960">
            <w:pPr>
              <w:pStyle w:val="TAC"/>
              <w:rPr>
                <w:szCs w:val="18"/>
                <w:lang w:val="en-US" w:eastAsia="zh-CN"/>
              </w:rPr>
            </w:pPr>
          </w:p>
        </w:tc>
      </w:tr>
      <w:tr w:rsidR="00CB2A4A" w14:paraId="05FE68B8"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BE46A" w14:textId="77777777" w:rsidR="00CB2A4A" w:rsidRDefault="00CB2A4A" w:rsidP="00534960">
            <w:pPr>
              <w:pStyle w:val="TAC"/>
              <w:rPr>
                <w:szCs w:val="18"/>
                <w:lang w:val="en-US" w:eastAsia="zh-CN"/>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9092"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85179E"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5E7D581"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F665D0"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CACE65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46C_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0C66" w14:textId="77777777" w:rsidR="00CB2A4A" w:rsidRDefault="00CB2A4A" w:rsidP="00534960">
            <w:pPr>
              <w:pStyle w:val="TAC"/>
              <w:rPr>
                <w:szCs w:val="18"/>
                <w:lang w:val="en-US" w:eastAsia="zh-CN"/>
              </w:rPr>
            </w:pPr>
            <w:r>
              <w:rPr>
                <w:szCs w:val="18"/>
                <w:lang w:val="en-US" w:eastAsia="zh-CN"/>
              </w:rPr>
              <w:t>0</w:t>
            </w:r>
          </w:p>
        </w:tc>
      </w:tr>
      <w:tr w:rsidR="00CB2A4A" w14:paraId="21C24EE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C040F26"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C5D00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AE20E"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74F0570"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D903EB3" w14:textId="77777777" w:rsidR="00CB2A4A" w:rsidRDefault="00CB2A4A" w:rsidP="00534960">
            <w:pPr>
              <w:pStyle w:val="TAC"/>
              <w:rPr>
                <w:szCs w:val="18"/>
                <w:lang w:val="en-US" w:eastAsia="zh-CN"/>
              </w:rPr>
            </w:pPr>
          </w:p>
        </w:tc>
      </w:tr>
      <w:tr w:rsidR="00CB2A4A" w14:paraId="2F2B5C9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9500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FF62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33FA9"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F5E1C2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AAAE7" w14:textId="77777777" w:rsidR="00CB2A4A" w:rsidRDefault="00CB2A4A" w:rsidP="00534960">
            <w:pPr>
              <w:pStyle w:val="TAC"/>
              <w:rPr>
                <w:szCs w:val="18"/>
                <w:lang w:val="en-US" w:eastAsia="zh-CN"/>
              </w:rPr>
            </w:pPr>
          </w:p>
        </w:tc>
      </w:tr>
      <w:tr w:rsidR="00CB2A4A" w14:paraId="6AC606F0"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C3D03"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D7759"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7A89AAD"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42B6BD"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C694CF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EBABDE7"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431C4" w14:textId="77777777" w:rsidR="00CB2A4A" w:rsidRDefault="00CB2A4A" w:rsidP="00534960">
            <w:pPr>
              <w:pStyle w:val="TAC"/>
              <w:rPr>
                <w:szCs w:val="18"/>
                <w:lang w:val="en-US" w:eastAsia="zh-CN"/>
              </w:rPr>
            </w:pPr>
            <w:r>
              <w:rPr>
                <w:rFonts w:hint="eastAsia"/>
                <w:szCs w:val="18"/>
                <w:lang w:val="en-US" w:eastAsia="zh-CN"/>
              </w:rPr>
              <w:t>0</w:t>
            </w:r>
          </w:p>
        </w:tc>
      </w:tr>
      <w:tr w:rsidR="00CB2A4A" w14:paraId="38043FE9"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A05241E"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7615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6E73FD"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36496E2"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4FD6478" w14:textId="77777777" w:rsidR="00CB2A4A" w:rsidRDefault="00CB2A4A" w:rsidP="00534960">
            <w:pPr>
              <w:pStyle w:val="TAC"/>
              <w:rPr>
                <w:szCs w:val="18"/>
                <w:lang w:val="en-US" w:eastAsia="zh-CN"/>
              </w:rPr>
            </w:pPr>
          </w:p>
        </w:tc>
      </w:tr>
      <w:tr w:rsidR="00CB2A4A" w14:paraId="0547B555"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4B24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7FF19"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D2297D"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1D8E7E3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46242C">
              <w:rPr>
                <w:rFonts w:ascii="Arial" w:hAnsi="Arial" w:cs="Arial"/>
                <w:color w:val="000000"/>
                <w:sz w:val="18"/>
                <w:szCs w:val="16"/>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D1410" w14:textId="77777777" w:rsidR="00CB2A4A" w:rsidRDefault="00CB2A4A" w:rsidP="00534960">
            <w:pPr>
              <w:pStyle w:val="TAC"/>
              <w:rPr>
                <w:szCs w:val="18"/>
                <w:lang w:val="en-US" w:eastAsia="zh-CN"/>
              </w:rPr>
            </w:pPr>
          </w:p>
        </w:tc>
      </w:tr>
      <w:tr w:rsidR="00CB2A4A" w14:paraId="43DEF642"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439C0"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8333F"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42D015"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356116"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5DA7052"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813BFC6"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0DB6E" w14:textId="77777777" w:rsidR="00CB2A4A" w:rsidRDefault="00CB2A4A" w:rsidP="00534960">
            <w:pPr>
              <w:pStyle w:val="TAC"/>
              <w:rPr>
                <w:szCs w:val="18"/>
                <w:lang w:val="en-US" w:eastAsia="zh-CN"/>
              </w:rPr>
            </w:pPr>
            <w:r>
              <w:rPr>
                <w:szCs w:val="18"/>
                <w:lang w:val="en-US" w:eastAsia="zh-CN"/>
              </w:rPr>
              <w:t>0</w:t>
            </w:r>
          </w:p>
        </w:tc>
      </w:tr>
      <w:tr w:rsidR="00CB2A4A" w14:paraId="26E1D455"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B9A2003"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AEB5B"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3DAD8"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7DF9A0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582537FD" w14:textId="77777777" w:rsidR="00CB2A4A" w:rsidRDefault="00CB2A4A" w:rsidP="00534960">
            <w:pPr>
              <w:pStyle w:val="TAC"/>
              <w:rPr>
                <w:szCs w:val="18"/>
                <w:lang w:val="en-US" w:eastAsia="zh-CN"/>
              </w:rPr>
            </w:pPr>
          </w:p>
        </w:tc>
      </w:tr>
      <w:tr w:rsidR="00CB2A4A" w14:paraId="73F2D57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B782D"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E322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62FBF"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F5293B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9D1CE" w14:textId="77777777" w:rsidR="00CB2A4A" w:rsidRDefault="00CB2A4A" w:rsidP="00534960">
            <w:pPr>
              <w:pStyle w:val="TAC"/>
              <w:rPr>
                <w:szCs w:val="18"/>
                <w:lang w:val="en-US" w:eastAsia="zh-CN"/>
              </w:rPr>
            </w:pPr>
          </w:p>
        </w:tc>
      </w:tr>
      <w:tr w:rsidR="00CB2A4A" w14:paraId="22895E86"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49D16"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B20E5"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69CB1A"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4A1A373"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808481E"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0C3A2D5"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A897E" w14:textId="77777777" w:rsidR="00CB2A4A" w:rsidRDefault="00CB2A4A" w:rsidP="00534960">
            <w:pPr>
              <w:pStyle w:val="TAC"/>
              <w:rPr>
                <w:szCs w:val="18"/>
                <w:lang w:val="en-US" w:eastAsia="zh-CN"/>
              </w:rPr>
            </w:pPr>
            <w:r>
              <w:rPr>
                <w:szCs w:val="18"/>
                <w:lang w:val="en-US" w:eastAsia="zh-CN"/>
              </w:rPr>
              <w:t>0</w:t>
            </w:r>
          </w:p>
        </w:tc>
      </w:tr>
      <w:tr w:rsidR="00CB2A4A" w14:paraId="5DB8EB22"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0AFBF38E"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BB3CE3"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BDA68"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796B10D"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B1347DD" w14:textId="77777777" w:rsidR="00CB2A4A" w:rsidRDefault="00CB2A4A" w:rsidP="00534960">
            <w:pPr>
              <w:pStyle w:val="TAC"/>
              <w:rPr>
                <w:szCs w:val="18"/>
                <w:lang w:val="en-US" w:eastAsia="zh-CN"/>
              </w:rPr>
            </w:pPr>
          </w:p>
        </w:tc>
      </w:tr>
      <w:tr w:rsidR="00CB2A4A" w14:paraId="56B72BC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6F50"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8227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FC165"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457B0B12"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4810A" w14:textId="77777777" w:rsidR="00CB2A4A" w:rsidRDefault="00CB2A4A" w:rsidP="00534960">
            <w:pPr>
              <w:pStyle w:val="TAC"/>
              <w:rPr>
                <w:szCs w:val="18"/>
                <w:lang w:val="en-US" w:eastAsia="zh-CN"/>
              </w:rPr>
            </w:pPr>
          </w:p>
        </w:tc>
      </w:tr>
      <w:tr w:rsidR="00CB2A4A" w14:paraId="086C8141"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6841F"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7808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46A06F7"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29A28B7"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F18DF66"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83F53F9"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5647B" w14:textId="77777777" w:rsidR="00CB2A4A" w:rsidRDefault="00CB2A4A" w:rsidP="00534960">
            <w:pPr>
              <w:pStyle w:val="TAC"/>
              <w:rPr>
                <w:szCs w:val="18"/>
                <w:lang w:val="en-US" w:eastAsia="zh-CN"/>
              </w:rPr>
            </w:pPr>
            <w:r>
              <w:rPr>
                <w:szCs w:val="18"/>
                <w:lang w:val="en-US" w:eastAsia="zh-CN"/>
              </w:rPr>
              <w:t>0</w:t>
            </w:r>
          </w:p>
        </w:tc>
      </w:tr>
      <w:tr w:rsidR="00CB2A4A" w14:paraId="55BAD8FB"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5A7416D"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5CFE2"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4F068"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B07C7C9"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64882330" w14:textId="77777777" w:rsidR="00CB2A4A" w:rsidRDefault="00CB2A4A" w:rsidP="00534960">
            <w:pPr>
              <w:pStyle w:val="TAC"/>
              <w:rPr>
                <w:szCs w:val="18"/>
                <w:lang w:val="en-US" w:eastAsia="zh-CN"/>
              </w:rPr>
            </w:pPr>
          </w:p>
        </w:tc>
      </w:tr>
      <w:tr w:rsidR="00CB2A4A" w14:paraId="795C1FFA"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2E84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5D67D"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6C6D"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EB66478"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92563" w14:textId="77777777" w:rsidR="00CB2A4A" w:rsidRDefault="00CB2A4A" w:rsidP="00534960">
            <w:pPr>
              <w:pStyle w:val="TAC"/>
              <w:rPr>
                <w:szCs w:val="18"/>
                <w:lang w:val="en-US" w:eastAsia="zh-CN"/>
              </w:rPr>
            </w:pPr>
          </w:p>
        </w:tc>
      </w:tr>
      <w:tr w:rsidR="00CB2A4A" w14:paraId="455E165B"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3B1EE" w14:textId="77777777" w:rsidR="00CB2A4A" w:rsidRDefault="00CB2A4A" w:rsidP="00534960">
            <w:pPr>
              <w:pStyle w:val="TAC"/>
              <w:rPr>
                <w:szCs w:val="18"/>
                <w:lang w:val="en-US" w:eastAsia="zh-CN"/>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DD7E4"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203D44"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BDB21B6"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0A90BF2"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03C3208"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450F" w14:textId="77777777" w:rsidR="00CB2A4A" w:rsidRDefault="00CB2A4A" w:rsidP="00534960">
            <w:pPr>
              <w:pStyle w:val="TAC"/>
              <w:rPr>
                <w:szCs w:val="18"/>
                <w:lang w:val="en-US" w:eastAsia="zh-CN"/>
              </w:rPr>
            </w:pPr>
            <w:r>
              <w:rPr>
                <w:szCs w:val="18"/>
                <w:lang w:val="en-US" w:eastAsia="zh-CN"/>
              </w:rPr>
              <w:t>0</w:t>
            </w:r>
          </w:p>
        </w:tc>
      </w:tr>
      <w:tr w:rsidR="00CB2A4A" w14:paraId="0143A064"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58C8CF5"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85C0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0891D" w14:textId="77777777" w:rsidR="00CB2A4A" w:rsidRDefault="00CB2A4A" w:rsidP="00534960">
            <w:pPr>
              <w:pStyle w:val="TAC"/>
              <w:rPr>
                <w:rFonts w:eastAsia="宋体"/>
                <w:color w:val="000000"/>
                <w:lang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058D2F6"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0AA1EE67" w14:textId="77777777" w:rsidR="00CB2A4A" w:rsidRDefault="00CB2A4A" w:rsidP="00534960">
            <w:pPr>
              <w:pStyle w:val="TAC"/>
              <w:rPr>
                <w:szCs w:val="18"/>
                <w:lang w:val="en-US" w:eastAsia="zh-CN"/>
              </w:rPr>
            </w:pPr>
          </w:p>
        </w:tc>
      </w:tr>
      <w:tr w:rsidR="00CB2A4A" w14:paraId="39D9F84F"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CCDEF"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506BE"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07FDA"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AB5A1AA"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7DDF0" w14:textId="77777777" w:rsidR="00CB2A4A" w:rsidRDefault="00CB2A4A" w:rsidP="00534960">
            <w:pPr>
              <w:pStyle w:val="TAC"/>
              <w:rPr>
                <w:szCs w:val="18"/>
                <w:lang w:val="en-US" w:eastAsia="zh-CN"/>
              </w:rPr>
            </w:pPr>
          </w:p>
        </w:tc>
      </w:tr>
      <w:tr w:rsidR="00CB2A4A" w14:paraId="37553414"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7CA69" w14:textId="77777777" w:rsidR="00CB2A4A" w:rsidRDefault="00CB2A4A" w:rsidP="00534960">
            <w:pPr>
              <w:pStyle w:val="TAC"/>
              <w:rPr>
                <w:szCs w:val="18"/>
                <w:lang w:val="en-US" w:eastAsia="zh-CN"/>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D0491" w14:textId="77777777" w:rsidR="00CB2A4A" w:rsidRDefault="00CB2A4A" w:rsidP="00534960">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653A91" w14:textId="77777777" w:rsidR="00CB2A4A" w:rsidRDefault="00CB2A4A" w:rsidP="00534960">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184AB4F" w14:textId="77777777" w:rsidR="00CB2A4A" w:rsidRDefault="00CB2A4A" w:rsidP="00534960">
            <w:pPr>
              <w:pStyle w:val="TAC"/>
              <w:rPr>
                <w:szCs w:val="18"/>
                <w:lang w:val="en-US" w:eastAsia="zh-CN"/>
              </w:rPr>
            </w:pPr>
            <w:r>
              <w:rPr>
                <w:szCs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39ACDF59" w14:textId="77777777" w:rsidR="00CB2A4A" w:rsidRDefault="00CB2A4A" w:rsidP="00534960">
            <w:pPr>
              <w:pStyle w:val="TAC"/>
              <w:rPr>
                <w:rFonts w:eastAsia="宋体"/>
                <w:color w:val="000000"/>
                <w:lang w:eastAsia="zh-CN"/>
              </w:rPr>
            </w:pPr>
            <w:r>
              <w:rPr>
                <w:color w:val="000000"/>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38013785" w14:textId="77777777" w:rsidR="00CB2A4A" w:rsidRPr="0008015D" w:rsidRDefault="00CB2A4A" w:rsidP="00534960">
            <w:pPr>
              <w:keepNext/>
              <w:keepLines/>
              <w:spacing w:after="0"/>
              <w:jc w:val="center"/>
              <w:textAlignment w:val="bottom"/>
              <w:rPr>
                <w:rFonts w:ascii="Arial" w:hAnsi="Arial" w:cs="Arial"/>
                <w:color w:val="000000"/>
                <w:sz w:val="18"/>
                <w:szCs w:val="16"/>
              </w:rPr>
            </w:pPr>
            <w:r>
              <w:rPr>
                <w:rFonts w:ascii="Arial" w:hAnsi="Arial" w:cs="Arial"/>
                <w:color w:val="000000"/>
                <w:sz w:val="18"/>
                <w:szCs w:val="16"/>
              </w:rPr>
              <w:t>CA_n46D_</w:t>
            </w:r>
            <w:r w:rsidRPr="0008015D">
              <w:rPr>
                <w:rFonts w:ascii="Arial" w:hAnsi="Arial" w:cs="Arial"/>
                <w:color w:val="000000"/>
                <w:sz w:val="18"/>
                <w:szCs w:val="16"/>
              </w:rPr>
              <w:t>BCS</w:t>
            </w:r>
            <w:r>
              <w:rPr>
                <w:rFonts w:ascii="Arial" w:hAnsi="Arial" w:cs="Arial"/>
                <w:color w:val="000000"/>
                <w:sz w:val="18"/>
                <w:szCs w:val="16"/>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BA928" w14:textId="77777777" w:rsidR="00CB2A4A" w:rsidRDefault="00CB2A4A" w:rsidP="00534960">
            <w:pPr>
              <w:pStyle w:val="TAC"/>
              <w:rPr>
                <w:szCs w:val="18"/>
                <w:lang w:val="en-US" w:eastAsia="zh-CN"/>
              </w:rPr>
            </w:pPr>
            <w:r>
              <w:rPr>
                <w:szCs w:val="18"/>
                <w:lang w:val="en-US" w:eastAsia="zh-CN"/>
              </w:rPr>
              <w:t>0</w:t>
            </w:r>
          </w:p>
        </w:tc>
      </w:tr>
      <w:tr w:rsidR="00CB2A4A" w14:paraId="4D54033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5ABBC738" w14:textId="77777777" w:rsidR="00CB2A4A" w:rsidRDefault="00CB2A4A"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69505"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FCD4F" w14:textId="77777777" w:rsidR="00CB2A4A" w:rsidRDefault="00CB2A4A" w:rsidP="00534960">
            <w:pPr>
              <w:pStyle w:val="TAC"/>
              <w:rPr>
                <w:rFonts w:eastAsia="宋体"/>
                <w:color w:val="000000"/>
                <w:lang w:eastAsia="zh-CN"/>
              </w:rPr>
            </w:pPr>
            <w:r w:rsidRPr="0046242C">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26145081"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p>
        </w:tc>
        <w:tc>
          <w:tcPr>
            <w:tcW w:w="1360" w:type="dxa"/>
            <w:tcBorders>
              <w:top w:val="nil"/>
              <w:left w:val="single" w:sz="4" w:space="0" w:color="auto"/>
              <w:bottom w:val="nil"/>
              <w:right w:val="single" w:sz="4" w:space="0" w:color="auto"/>
            </w:tcBorders>
            <w:shd w:val="clear" w:color="auto" w:fill="auto"/>
            <w:vAlign w:val="center"/>
          </w:tcPr>
          <w:p w14:paraId="746121A1" w14:textId="77777777" w:rsidR="00CB2A4A" w:rsidRDefault="00CB2A4A" w:rsidP="00534960">
            <w:pPr>
              <w:pStyle w:val="TAC"/>
              <w:rPr>
                <w:szCs w:val="18"/>
                <w:lang w:val="en-US" w:eastAsia="zh-CN"/>
              </w:rPr>
            </w:pPr>
          </w:p>
        </w:tc>
      </w:tr>
      <w:tr w:rsidR="00CB2A4A" w14:paraId="634E4DD2"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D2EC7" w14:textId="77777777" w:rsidR="00CB2A4A" w:rsidRDefault="00CB2A4A"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8462F" w14:textId="77777777" w:rsidR="00CB2A4A" w:rsidRDefault="00CB2A4A" w:rsidP="0053496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95444" w14:textId="77777777" w:rsidR="00CB2A4A" w:rsidRDefault="00CB2A4A" w:rsidP="00534960">
            <w:pPr>
              <w:pStyle w:val="TAC"/>
              <w:rPr>
                <w:rFonts w:eastAsia="宋体"/>
                <w:color w:val="000000"/>
                <w:lang w:eastAsia="zh-CN"/>
              </w:rPr>
            </w:pPr>
            <w:r>
              <w:rPr>
                <w:rFonts w:eastAsia="宋体"/>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23626A5B" w14:textId="77777777" w:rsidR="00CB2A4A" w:rsidRPr="0008015D" w:rsidRDefault="00CB2A4A" w:rsidP="00534960">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6DAA3" w14:textId="77777777" w:rsidR="00CB2A4A" w:rsidRDefault="00CB2A4A" w:rsidP="00534960">
            <w:pPr>
              <w:pStyle w:val="TAC"/>
              <w:rPr>
                <w:szCs w:val="18"/>
                <w:lang w:val="en-US" w:eastAsia="zh-CN"/>
              </w:rPr>
            </w:pPr>
          </w:p>
        </w:tc>
      </w:tr>
    </w:tbl>
    <w:p w14:paraId="4E0C4A61" w14:textId="77777777" w:rsidR="00CB2A4A" w:rsidRDefault="00CB2A4A" w:rsidP="00CB2A4A">
      <w:pPr>
        <w:pStyle w:val="EditorsNote"/>
        <w:ind w:left="284" w:firstLine="0"/>
      </w:pPr>
    </w:p>
    <w:p w14:paraId="488E43F4" w14:textId="5B9087F9" w:rsidR="00CB2A4A" w:rsidRPr="00607CE1" w:rsidRDefault="00CB2A4A" w:rsidP="00CB2A4A">
      <w:pPr>
        <w:pStyle w:val="41"/>
        <w:rPr>
          <w:rFonts w:cs="Arial"/>
          <w:i/>
          <w:iCs/>
          <w:color w:val="000000" w:themeColor="text1"/>
          <w:szCs w:val="24"/>
        </w:rPr>
      </w:pPr>
      <w:bookmarkStart w:id="714" w:name="_Toc144251752"/>
      <w:r w:rsidRPr="00607CE1">
        <w:rPr>
          <w:rFonts w:cs="Arial"/>
          <w:color w:val="000000" w:themeColor="text1"/>
          <w:szCs w:val="24"/>
        </w:rPr>
        <w:t>5.</w:t>
      </w:r>
      <w:r w:rsidR="004658FA">
        <w:rPr>
          <w:rFonts w:cs="Arial"/>
          <w:color w:val="000000" w:themeColor="text1"/>
          <w:szCs w:val="24"/>
        </w:rPr>
        <w:t>69</w:t>
      </w:r>
      <w:r w:rsidRPr="00607CE1">
        <w:rPr>
          <w:rFonts w:cs="Arial"/>
          <w:color w:val="000000" w:themeColor="text1"/>
          <w:szCs w:val="24"/>
        </w:rPr>
        <w:t>.1.3</w:t>
      </w:r>
      <w:r w:rsidRPr="00607CE1">
        <w:rPr>
          <w:rFonts w:cs="Arial"/>
          <w:color w:val="000000" w:themeColor="text1"/>
          <w:szCs w:val="24"/>
        </w:rPr>
        <w:tab/>
        <w:t>∆T</w:t>
      </w:r>
      <w:r w:rsidRPr="00C23DD6">
        <w:rPr>
          <w:rFonts w:cs="Arial"/>
          <w:color w:val="000000" w:themeColor="text1"/>
          <w:szCs w:val="24"/>
          <w:vertAlign w:val="subscript"/>
        </w:rPr>
        <w:t>IB,c</w:t>
      </w:r>
      <w:r w:rsidRPr="00607CE1">
        <w:rPr>
          <w:rFonts w:cs="Arial"/>
          <w:color w:val="000000" w:themeColor="text1"/>
          <w:szCs w:val="24"/>
        </w:rPr>
        <w:t xml:space="preserve"> and ∆R</w:t>
      </w:r>
      <w:r w:rsidRPr="00C23DD6">
        <w:rPr>
          <w:rFonts w:cs="Arial"/>
          <w:color w:val="000000" w:themeColor="text1"/>
          <w:szCs w:val="24"/>
          <w:vertAlign w:val="subscript"/>
        </w:rPr>
        <w:t xml:space="preserve">IB,c </w:t>
      </w:r>
      <w:r w:rsidRPr="00607CE1">
        <w:rPr>
          <w:rFonts w:cs="Arial"/>
          <w:color w:val="000000" w:themeColor="text1"/>
          <w:szCs w:val="24"/>
        </w:rPr>
        <w:t>values</w:t>
      </w:r>
      <w:bookmarkEnd w:id="714"/>
    </w:p>
    <w:p w14:paraId="14D1C3E1" w14:textId="77777777" w:rsidR="00CB2A4A" w:rsidRDefault="00CB2A4A" w:rsidP="00CB2A4A">
      <w:r>
        <w:t xml:space="preserve">For </w:t>
      </w:r>
      <w:r>
        <w:rPr>
          <w:lang w:val="en-US" w:eastAsia="zh-CN"/>
        </w:rPr>
        <w:t>CA</w:t>
      </w:r>
      <w:r>
        <w:rPr>
          <w:lang w:eastAsia="zh-CN"/>
        </w:rPr>
        <w:t>_</w:t>
      </w:r>
      <w:r>
        <w:rPr>
          <w:lang w:val="en-US" w:eastAsia="zh-CN"/>
        </w:rPr>
        <w:t>n46</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p>
    <w:p w14:paraId="64643CAE" w14:textId="77777777" w:rsidR="00BD0E39" w:rsidRDefault="00BD0E39" w:rsidP="00BD0E39">
      <w:pPr>
        <w:pStyle w:val="TH"/>
        <w:rPr>
          <w:rFonts w:cs="Arial"/>
        </w:rPr>
      </w:pPr>
      <w:r>
        <w:rPr>
          <w:rFonts w:cs="Arial"/>
        </w:rPr>
        <w:t xml:space="preserve">Table </w:t>
      </w:r>
      <w:r w:rsidRPr="00A20126">
        <w:rPr>
          <w:rFonts w:cs="Arial"/>
        </w:rPr>
        <w:t>5.</w:t>
      </w:r>
      <w:r>
        <w:rPr>
          <w:rFonts w:cs="Arial"/>
        </w:rPr>
        <w:t>x.</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D0E39" w14:paraId="4DF459DE" w14:textId="77777777" w:rsidTr="00534960">
        <w:trPr>
          <w:jc w:val="center"/>
        </w:trPr>
        <w:tc>
          <w:tcPr>
            <w:tcW w:w="2336" w:type="dxa"/>
            <w:vMerge w:val="restart"/>
            <w:tcBorders>
              <w:top w:val="single" w:sz="4" w:space="0" w:color="auto"/>
              <w:left w:val="single" w:sz="4" w:space="0" w:color="auto"/>
              <w:right w:val="single" w:sz="4" w:space="0" w:color="auto"/>
            </w:tcBorders>
          </w:tcPr>
          <w:p w14:paraId="7478D405" w14:textId="77777777" w:rsidR="00BD0E39" w:rsidRDefault="00BD0E39" w:rsidP="0053496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6ACAD6" w14:textId="77777777" w:rsidR="00BD0E39" w:rsidRDefault="00BD0E39" w:rsidP="0053496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D0E39" w14:paraId="434188C4" w14:textId="77777777" w:rsidTr="00534960">
        <w:trPr>
          <w:jc w:val="center"/>
        </w:trPr>
        <w:tc>
          <w:tcPr>
            <w:tcW w:w="2336" w:type="dxa"/>
            <w:vMerge/>
            <w:tcBorders>
              <w:left w:val="single" w:sz="4" w:space="0" w:color="auto"/>
              <w:bottom w:val="single" w:sz="4" w:space="0" w:color="auto"/>
              <w:right w:val="single" w:sz="4" w:space="0" w:color="auto"/>
            </w:tcBorders>
          </w:tcPr>
          <w:p w14:paraId="32288998" w14:textId="77777777" w:rsidR="00BD0E39" w:rsidRDefault="00BD0E39" w:rsidP="0053496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334DEE" w14:textId="77777777" w:rsidR="00BD0E39" w:rsidRDefault="00BD0E39" w:rsidP="0053496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D0E39" w14:paraId="35757DFA"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890DC" w14:textId="77777777" w:rsidR="00BD0E39" w:rsidRDefault="00BD0E39" w:rsidP="0053496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n46</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34A109A" w14:textId="77777777" w:rsidR="00BD0E39" w:rsidRDefault="00BD0E39" w:rsidP="00534960">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B6BC521" w14:textId="77777777" w:rsidR="00BD0E39" w:rsidRDefault="00BD0E39" w:rsidP="00534960">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0764D04" w14:textId="77777777" w:rsidR="00BD0E39" w:rsidRDefault="00BD0E39" w:rsidP="00534960">
            <w:pPr>
              <w:keepNext/>
              <w:keepLines/>
              <w:spacing w:after="0"/>
              <w:jc w:val="center"/>
              <w:rPr>
                <w:rFonts w:ascii="Arial" w:eastAsia="宋体" w:hAnsi="Arial"/>
                <w:sz w:val="18"/>
                <w:lang w:val="en-US" w:eastAsia="zh-CN"/>
              </w:rPr>
            </w:pPr>
            <w:r>
              <w:rPr>
                <w:rFonts w:ascii="Arial" w:eastAsia="宋体" w:hAnsi="Arial"/>
                <w:sz w:val="18"/>
                <w:lang w:val="en-US" w:eastAsia="zh-CN"/>
              </w:rPr>
              <w:t>1.5</w:t>
            </w:r>
          </w:p>
        </w:tc>
      </w:tr>
      <w:tr w:rsidR="00BD0E39" w14:paraId="6E3DE0FE"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76EAC65" w14:textId="77777777" w:rsidR="00BD0E39" w:rsidRPr="00901DE9" w:rsidRDefault="00BD0E39"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BD890F4" w14:textId="77777777" w:rsidR="00BD0E39" w:rsidRDefault="00BD0E39" w:rsidP="0053496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ED4FF5" w14:textId="77777777" w:rsidR="00BD0E39" w:rsidRPr="00467ADF" w:rsidRDefault="00BD0E39" w:rsidP="00BD0E39">
      <w:pPr>
        <w:keepNext/>
        <w:keepLines/>
        <w:rPr>
          <w:rFonts w:ascii="Arial" w:hAnsi="Arial" w:cs="Arial"/>
        </w:rPr>
      </w:pPr>
    </w:p>
    <w:p w14:paraId="69214231" w14:textId="77777777" w:rsidR="00BD0E39" w:rsidRDefault="00BD0E39" w:rsidP="00BD0E39">
      <w:pPr>
        <w:pStyle w:val="TH"/>
        <w:rPr>
          <w:rFonts w:cs="Arial"/>
        </w:rPr>
      </w:pPr>
      <w:r>
        <w:rPr>
          <w:rFonts w:cs="Arial"/>
        </w:rPr>
        <w:t xml:space="preserve">Table </w:t>
      </w:r>
      <w:r w:rsidRPr="00A20126">
        <w:rPr>
          <w:rFonts w:cs="Arial"/>
        </w:rPr>
        <w:t>5</w:t>
      </w:r>
      <w:r>
        <w:rPr>
          <w:rFonts w:cs="Arial"/>
        </w:rPr>
        <w:t>.x</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BD0E39" w:rsidRPr="00F92868" w14:paraId="234D6A5C" w14:textId="77777777" w:rsidTr="00534960">
        <w:trPr>
          <w:trHeight w:val="187"/>
          <w:jc w:val="center"/>
        </w:trPr>
        <w:tc>
          <w:tcPr>
            <w:tcW w:w="1741" w:type="dxa"/>
            <w:vMerge w:val="restart"/>
          </w:tcPr>
          <w:p w14:paraId="3BF549FD" w14:textId="77777777" w:rsidR="00BD0E39" w:rsidRPr="00F92868" w:rsidRDefault="00BD0E39" w:rsidP="0053496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C242FDF" w14:textId="77777777" w:rsidR="00BD0E39" w:rsidRPr="00F92868" w:rsidRDefault="00BD0E39" w:rsidP="0053496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BD0E39" w:rsidRPr="00F92868" w14:paraId="42A1A4F1" w14:textId="77777777" w:rsidTr="00534960">
        <w:trPr>
          <w:trHeight w:val="187"/>
          <w:jc w:val="center"/>
        </w:trPr>
        <w:tc>
          <w:tcPr>
            <w:tcW w:w="1741" w:type="dxa"/>
            <w:vMerge/>
            <w:tcBorders>
              <w:bottom w:val="single" w:sz="4" w:space="0" w:color="auto"/>
            </w:tcBorders>
          </w:tcPr>
          <w:p w14:paraId="6BF617EC" w14:textId="77777777" w:rsidR="00BD0E39" w:rsidRPr="00F92868" w:rsidRDefault="00BD0E39" w:rsidP="00534960">
            <w:pPr>
              <w:keepNext/>
              <w:keepLines/>
              <w:spacing w:after="0"/>
              <w:jc w:val="center"/>
              <w:rPr>
                <w:rFonts w:ascii="Arial" w:eastAsia="等线" w:hAnsi="Arial"/>
                <w:b/>
                <w:sz w:val="18"/>
              </w:rPr>
            </w:pPr>
          </w:p>
        </w:tc>
        <w:tc>
          <w:tcPr>
            <w:tcW w:w="5845" w:type="dxa"/>
            <w:gridSpan w:val="3"/>
            <w:vAlign w:val="center"/>
          </w:tcPr>
          <w:p w14:paraId="5B00A408" w14:textId="77777777" w:rsidR="00BD0E39" w:rsidRPr="00F92868" w:rsidRDefault="00BD0E39" w:rsidP="0053496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BD0E39" w:rsidRPr="00F92868" w14:paraId="563AAC97" w14:textId="77777777" w:rsidTr="00534960">
        <w:trPr>
          <w:trHeight w:val="187"/>
          <w:jc w:val="center"/>
        </w:trPr>
        <w:tc>
          <w:tcPr>
            <w:tcW w:w="1741" w:type="dxa"/>
            <w:shd w:val="clear" w:color="auto" w:fill="auto"/>
          </w:tcPr>
          <w:p w14:paraId="4E4189D1" w14:textId="77777777" w:rsidR="00BD0E39" w:rsidRPr="00F92868" w:rsidRDefault="00BD0E39" w:rsidP="0053496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n46</w:t>
            </w:r>
            <w:r>
              <w:rPr>
                <w:rFonts w:ascii="Arial" w:eastAsia="等线" w:hAnsi="Arial"/>
                <w:sz w:val="18"/>
                <w:lang w:val="sv-SE" w:eastAsia="ja-JP"/>
              </w:rPr>
              <w:t>-</w:t>
            </w:r>
            <w:r>
              <w:rPr>
                <w:rFonts w:ascii="Arial" w:eastAsia="等线" w:hAnsi="Arial"/>
                <w:sz w:val="18"/>
                <w:lang w:val="en-US" w:eastAsia="zh-CN"/>
              </w:rPr>
              <w:t>n78</w:t>
            </w:r>
            <w:r>
              <w:rPr>
                <w:rFonts w:ascii="Arial" w:eastAsia="等线" w:hAnsi="Arial"/>
                <w:sz w:val="18"/>
                <w:lang w:val="sv-SE" w:eastAsia="zh-CN"/>
              </w:rPr>
              <w:t>-n102</w:t>
            </w:r>
          </w:p>
        </w:tc>
        <w:tc>
          <w:tcPr>
            <w:tcW w:w="1948" w:type="dxa"/>
            <w:vAlign w:val="center"/>
          </w:tcPr>
          <w:p w14:paraId="4350EFB7" w14:textId="77777777" w:rsidR="00BD0E39" w:rsidRPr="00F92868" w:rsidRDefault="00BD0E39" w:rsidP="00534960">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30922B0" w14:textId="77777777" w:rsidR="00BD0E39" w:rsidRPr="00F92868" w:rsidRDefault="00BD0E39" w:rsidP="00534960">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6084804B" w14:textId="77777777" w:rsidR="00BD0E39" w:rsidRPr="00F92868" w:rsidRDefault="00BD0E39" w:rsidP="00534960">
            <w:pPr>
              <w:keepNext/>
              <w:keepLines/>
              <w:spacing w:after="0"/>
              <w:jc w:val="center"/>
              <w:rPr>
                <w:rFonts w:ascii="Arial" w:eastAsia="等线" w:hAnsi="Arial"/>
                <w:sz w:val="18"/>
                <w:lang w:eastAsia="zh-CN"/>
              </w:rPr>
            </w:pPr>
            <w:r>
              <w:rPr>
                <w:rFonts w:ascii="Arial" w:eastAsia="等线" w:hAnsi="Arial"/>
                <w:sz w:val="18"/>
                <w:lang w:eastAsia="zh-CN"/>
              </w:rPr>
              <w:t>-</w:t>
            </w:r>
          </w:p>
        </w:tc>
      </w:tr>
      <w:tr w:rsidR="00BD0E39" w:rsidRPr="00F92868" w14:paraId="0D0B493A" w14:textId="77777777" w:rsidTr="00534960">
        <w:trPr>
          <w:trHeight w:val="187"/>
          <w:jc w:val="center"/>
        </w:trPr>
        <w:tc>
          <w:tcPr>
            <w:tcW w:w="7586" w:type="dxa"/>
            <w:gridSpan w:val="4"/>
            <w:tcBorders>
              <w:bottom w:val="single" w:sz="4" w:space="0" w:color="auto"/>
            </w:tcBorders>
            <w:shd w:val="clear" w:color="auto" w:fill="auto"/>
          </w:tcPr>
          <w:p w14:paraId="23FBF38D" w14:textId="77777777" w:rsidR="00BD0E39" w:rsidRPr="00684407" w:rsidRDefault="00BD0E39" w:rsidP="0053496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BB21C5" w14:textId="77777777" w:rsidR="00BD0E39" w:rsidRDefault="00BD0E39" w:rsidP="0053496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A26FE86" w14:textId="7C94115E" w:rsidR="00BD0E39" w:rsidRPr="00607CE1" w:rsidRDefault="00BD0E39" w:rsidP="00BD0E39">
      <w:pPr>
        <w:pStyle w:val="31"/>
        <w:rPr>
          <w:rFonts w:cs="Arial"/>
          <w:color w:val="000000" w:themeColor="text1"/>
          <w:szCs w:val="28"/>
        </w:rPr>
      </w:pPr>
      <w:bookmarkStart w:id="715" w:name="_Toc144251753"/>
      <w:r w:rsidRPr="00607CE1">
        <w:rPr>
          <w:rFonts w:cs="Arial"/>
          <w:color w:val="000000" w:themeColor="text1"/>
          <w:szCs w:val="28"/>
        </w:rPr>
        <w:t>5.</w:t>
      </w:r>
      <w:r>
        <w:rPr>
          <w:rFonts w:cs="Arial"/>
          <w:color w:val="000000" w:themeColor="text1"/>
          <w:szCs w:val="28"/>
        </w:rPr>
        <w:t>69</w:t>
      </w:r>
      <w:r w:rsidRPr="00607CE1">
        <w:rPr>
          <w:rFonts w:cs="Arial"/>
          <w:color w:val="000000" w:themeColor="text1"/>
          <w:szCs w:val="28"/>
        </w:rPr>
        <w:t>.2</w:t>
      </w:r>
      <w:r w:rsidRPr="00607CE1">
        <w:rPr>
          <w:rFonts w:cs="Arial"/>
          <w:color w:val="000000" w:themeColor="text1"/>
          <w:szCs w:val="28"/>
        </w:rPr>
        <w:tab/>
        <w:t>Specific for 2 bands UL CA</w:t>
      </w:r>
      <w:bookmarkEnd w:id="715"/>
    </w:p>
    <w:p w14:paraId="34FF15B9" w14:textId="6C6D72C5" w:rsidR="00BD0E39" w:rsidRPr="00607CE1" w:rsidRDefault="00BD0E39" w:rsidP="00BD0E39">
      <w:pPr>
        <w:pStyle w:val="41"/>
        <w:rPr>
          <w:rFonts w:cs="Arial"/>
          <w:i/>
          <w:iCs/>
          <w:color w:val="000000" w:themeColor="text1"/>
          <w:szCs w:val="24"/>
        </w:rPr>
      </w:pPr>
      <w:bookmarkStart w:id="716" w:name="_Toc144251754"/>
      <w:r w:rsidRPr="00607CE1">
        <w:rPr>
          <w:rFonts w:cs="Arial" w:hint="eastAsia"/>
          <w:color w:val="000000" w:themeColor="text1"/>
          <w:szCs w:val="24"/>
        </w:rPr>
        <w:t>5.</w:t>
      </w:r>
      <w:r>
        <w:rPr>
          <w:rFonts w:cs="Arial"/>
          <w:color w:val="000000" w:themeColor="text1"/>
          <w:szCs w:val="24"/>
        </w:rPr>
        <w:t>69</w:t>
      </w:r>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716"/>
    </w:p>
    <w:p w14:paraId="38F13924" w14:textId="77777777" w:rsidR="00BD0E39" w:rsidRDefault="00BD0E39" w:rsidP="00C23DD6">
      <w:r>
        <w:t>This is a 3-band combination, so uplink harmonic and harmonic mixing analysis is already done in the fallbacks. Only IMD for two uplink configurations is analysed falling inside 3</w:t>
      </w:r>
      <w:r w:rsidRPr="00533D3E">
        <w:rPr>
          <w:vertAlign w:val="superscript"/>
        </w:rPr>
        <w:t>rd</w:t>
      </w:r>
      <w:r>
        <w:t xml:space="preserve"> band.</w:t>
      </w:r>
    </w:p>
    <w:p w14:paraId="1929F93D" w14:textId="15E59B26" w:rsidR="00BD0E39" w:rsidRPr="0073594C" w:rsidRDefault="00BD0E39" w:rsidP="00BD0E39">
      <w:r w:rsidRPr="0073594C">
        <w:t xml:space="preserve">Table </w:t>
      </w:r>
      <w:r>
        <w:rPr>
          <w:rFonts w:hint="eastAsia"/>
          <w:lang w:val="en-US" w:eastAsia="zh-CN"/>
        </w:rPr>
        <w:t>5.</w:t>
      </w:r>
      <w:r>
        <w:rPr>
          <w:lang w:val="en-US" w:eastAsia="zh-CN"/>
        </w:rPr>
        <w:t>69</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A4B66DC" w14:textId="77777777" w:rsidR="00BD0E39" w:rsidRPr="0073594C" w:rsidRDefault="00BD0E39" w:rsidP="00BD0E39">
      <w:r w:rsidRPr="0073594C">
        <w:t>B</w:t>
      </w:r>
      <w:r w:rsidRPr="0073594C">
        <w:rPr>
          <w:rFonts w:hint="eastAsia"/>
          <w:lang w:eastAsia="ja-JP"/>
        </w:rPr>
        <w:t xml:space="preserve">and </w:t>
      </w:r>
      <w:r w:rsidRPr="0073594C">
        <w:rPr>
          <w:lang w:val="en-US" w:eastAsia="zh-CN"/>
        </w:rPr>
        <w:t>n</w:t>
      </w:r>
      <w:r>
        <w:rPr>
          <w:lang w:val="en-US" w:eastAsia="zh-CN"/>
        </w:rPr>
        <w:t>46</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w:t>
      </w:r>
      <w:r>
        <w:rPr>
          <w:lang w:val="en-US" w:eastAsia="zh-CN"/>
        </w:rPr>
        <w:t>ULCA not requested</w:t>
      </w:r>
      <w:r>
        <w:t>.</w:t>
      </w:r>
    </w:p>
    <w:p w14:paraId="39B5EDA0" w14:textId="2485F1E1" w:rsidR="00BD0E39" w:rsidRPr="0073594C" w:rsidRDefault="00BD0E39" w:rsidP="00BD0E39">
      <w:r>
        <w:t>Table 5.69</w:t>
      </w:r>
      <w:r w:rsidRPr="0073594C">
        <w:t>.2.2-</w:t>
      </w:r>
      <w:r>
        <w:t>2</w:t>
      </w:r>
      <w:r w:rsidRPr="0073594C">
        <w:t xml:space="preserve">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369D597" w14:textId="03EBD2D4" w:rsidR="00BD0E39" w:rsidRDefault="00BD0E39" w:rsidP="00BD0E39">
      <w:pPr>
        <w:keepNext/>
        <w:keepLines/>
        <w:spacing w:before="60"/>
        <w:jc w:val="center"/>
        <w:rPr>
          <w:rFonts w:ascii="Arial" w:hAnsi="Arial" w:cs="Arial"/>
          <w:b/>
          <w:lang w:eastAsia="zh-CN"/>
        </w:rPr>
      </w:pPr>
      <w:r>
        <w:rPr>
          <w:rFonts w:ascii="Arial" w:hAnsi="Arial" w:cs="Arial"/>
          <w:b/>
          <w:lang w:eastAsia="zh-CN"/>
        </w:rPr>
        <w:t xml:space="preserve">Table 5.69.2.1-1: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 xml:space="preserve">46 </w:t>
      </w:r>
      <w:r w:rsidRPr="0073594C">
        <w:rPr>
          <w:rFonts w:ascii="Arial" w:hAnsi="Arial" w:cs="Arial"/>
          <w:b/>
          <w:bCs/>
          <w:lang w:val="en-US"/>
        </w:rPr>
        <w:t xml:space="preserve">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D0E39" w:rsidRPr="00DB7239" w14:paraId="12747864" w14:textId="77777777" w:rsidTr="00534960">
        <w:trPr>
          <w:trHeight w:val="270"/>
        </w:trPr>
        <w:tc>
          <w:tcPr>
            <w:tcW w:w="2825" w:type="dxa"/>
            <w:shd w:val="clear" w:color="auto" w:fill="auto"/>
            <w:vAlign w:val="center"/>
            <w:hideMark/>
          </w:tcPr>
          <w:p w14:paraId="5E33B9C0"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0169E7ED"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6F31529"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467FAA3A"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2AB23A54"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D0E39" w:rsidRPr="00DB7239" w14:paraId="6E9CDE96" w14:textId="77777777" w:rsidTr="00534960">
        <w:trPr>
          <w:trHeight w:val="270"/>
        </w:trPr>
        <w:tc>
          <w:tcPr>
            <w:tcW w:w="2825" w:type="dxa"/>
            <w:shd w:val="clear" w:color="000000" w:fill="F2F2F2"/>
            <w:vAlign w:val="center"/>
            <w:hideMark/>
          </w:tcPr>
          <w:p w14:paraId="193B5FE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15DC11D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36A6346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213573E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1AACB4B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BD0E39" w:rsidRPr="00DB7239" w14:paraId="2D713DA8" w14:textId="77777777" w:rsidTr="00534960">
        <w:trPr>
          <w:trHeight w:val="270"/>
        </w:trPr>
        <w:tc>
          <w:tcPr>
            <w:tcW w:w="2825" w:type="dxa"/>
            <w:shd w:val="clear" w:color="000000" w:fill="F2F2F2"/>
            <w:vAlign w:val="center"/>
            <w:hideMark/>
          </w:tcPr>
          <w:p w14:paraId="13141D1A"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5AD249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5150</w:t>
            </w:r>
          </w:p>
        </w:tc>
        <w:tc>
          <w:tcPr>
            <w:tcW w:w="1985" w:type="dxa"/>
            <w:shd w:val="clear" w:color="000000" w:fill="F2F2F2"/>
            <w:vAlign w:val="center"/>
            <w:hideMark/>
          </w:tcPr>
          <w:p w14:paraId="5E62A7C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2" w:type="dxa"/>
            <w:shd w:val="clear" w:color="000000" w:fill="F2F2F2"/>
            <w:vAlign w:val="center"/>
            <w:hideMark/>
          </w:tcPr>
          <w:p w14:paraId="09CA4F3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314E8C8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BD0E39" w:rsidRPr="00DB7239" w14:paraId="667E0D0E" w14:textId="77777777" w:rsidTr="00534960">
        <w:trPr>
          <w:trHeight w:val="270"/>
        </w:trPr>
        <w:tc>
          <w:tcPr>
            <w:tcW w:w="2825" w:type="dxa"/>
            <w:shd w:val="clear" w:color="auto" w:fill="auto"/>
            <w:vAlign w:val="center"/>
            <w:hideMark/>
          </w:tcPr>
          <w:p w14:paraId="6C57151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63D21DD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ED01B1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0AB6A7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B1F2FE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BD0E39" w:rsidRPr="00DB7239" w14:paraId="739281CA" w14:textId="77777777" w:rsidTr="00534960">
        <w:trPr>
          <w:trHeight w:val="270"/>
        </w:trPr>
        <w:tc>
          <w:tcPr>
            <w:tcW w:w="2825" w:type="dxa"/>
            <w:shd w:val="clear" w:color="auto" w:fill="auto"/>
            <w:vAlign w:val="center"/>
            <w:hideMark/>
          </w:tcPr>
          <w:p w14:paraId="0CC7C541"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6E7090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2625</w:t>
            </w:r>
          </w:p>
        </w:tc>
        <w:tc>
          <w:tcPr>
            <w:tcW w:w="1985" w:type="dxa"/>
            <w:shd w:val="clear" w:color="auto" w:fill="auto"/>
            <w:vAlign w:val="center"/>
            <w:hideMark/>
          </w:tcPr>
          <w:p w14:paraId="4853520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1350</w:t>
            </w:r>
          </w:p>
        </w:tc>
        <w:tc>
          <w:tcPr>
            <w:tcW w:w="1842" w:type="dxa"/>
            <w:shd w:val="clear" w:color="auto" w:fill="auto"/>
            <w:vAlign w:val="center"/>
            <w:hideMark/>
          </w:tcPr>
          <w:p w14:paraId="3F7DA3C4"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8450</w:t>
            </w:r>
          </w:p>
        </w:tc>
        <w:tc>
          <w:tcPr>
            <w:tcW w:w="1843" w:type="dxa"/>
            <w:shd w:val="clear" w:color="auto" w:fill="auto"/>
            <w:vAlign w:val="center"/>
            <w:hideMark/>
          </w:tcPr>
          <w:p w14:paraId="520060E8"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9725</w:t>
            </w:r>
          </w:p>
        </w:tc>
      </w:tr>
      <w:tr w:rsidR="00BD0E39" w:rsidRPr="00DB7239" w14:paraId="4B4F2836" w14:textId="77777777" w:rsidTr="00534960">
        <w:trPr>
          <w:trHeight w:val="270"/>
        </w:trPr>
        <w:tc>
          <w:tcPr>
            <w:tcW w:w="2825" w:type="dxa"/>
            <w:shd w:val="clear" w:color="000000" w:fill="F2F2F2"/>
            <w:vAlign w:val="center"/>
            <w:hideMark/>
          </w:tcPr>
          <w:p w14:paraId="568A169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A91BAE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13BD240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5A1B61F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678A9A5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BD0E39" w:rsidRPr="00DB7239" w14:paraId="0CDE1B6D" w14:textId="77777777" w:rsidTr="00534960">
        <w:trPr>
          <w:trHeight w:val="270"/>
        </w:trPr>
        <w:tc>
          <w:tcPr>
            <w:tcW w:w="2825" w:type="dxa"/>
            <w:shd w:val="clear" w:color="000000" w:fill="F2F2F2"/>
            <w:vAlign w:val="center"/>
            <w:hideMark/>
          </w:tcPr>
          <w:p w14:paraId="36C67317"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639FA2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6500</w:t>
            </w:r>
          </w:p>
        </w:tc>
        <w:tc>
          <w:tcPr>
            <w:tcW w:w="1985" w:type="dxa"/>
            <w:shd w:val="clear" w:color="000000" w:fill="F2F2F2"/>
            <w:vAlign w:val="center"/>
            <w:hideMark/>
          </w:tcPr>
          <w:p w14:paraId="293F220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8550</w:t>
            </w:r>
          </w:p>
        </w:tc>
        <w:tc>
          <w:tcPr>
            <w:tcW w:w="1842" w:type="dxa"/>
            <w:shd w:val="clear" w:color="000000" w:fill="F2F2F2"/>
            <w:vAlign w:val="center"/>
            <w:hideMark/>
          </w:tcPr>
          <w:p w14:paraId="760961A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675</w:t>
            </w:r>
          </w:p>
        </w:tc>
        <w:tc>
          <w:tcPr>
            <w:tcW w:w="1843" w:type="dxa"/>
            <w:shd w:val="clear" w:color="000000" w:fill="F2F2F2"/>
            <w:vAlign w:val="center"/>
            <w:hideMark/>
          </w:tcPr>
          <w:p w14:paraId="60F407D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2450</w:t>
            </w:r>
          </w:p>
        </w:tc>
      </w:tr>
      <w:tr w:rsidR="00BD0E39" w:rsidRPr="00DB7239" w14:paraId="6F890099" w14:textId="77777777" w:rsidTr="00534960">
        <w:trPr>
          <w:trHeight w:val="270"/>
        </w:trPr>
        <w:tc>
          <w:tcPr>
            <w:tcW w:w="2825" w:type="dxa"/>
            <w:shd w:val="clear" w:color="000000" w:fill="F2F2F2"/>
            <w:vAlign w:val="center"/>
            <w:hideMark/>
          </w:tcPr>
          <w:p w14:paraId="3FCEE74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F8BA85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2BC5329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732E52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68D231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BD0E39" w:rsidRPr="00DB7239" w14:paraId="1B1CD2B5" w14:textId="77777777" w:rsidTr="00534960">
        <w:trPr>
          <w:trHeight w:val="270"/>
        </w:trPr>
        <w:tc>
          <w:tcPr>
            <w:tcW w:w="2825" w:type="dxa"/>
            <w:shd w:val="clear" w:color="000000" w:fill="F2F2F2"/>
            <w:vAlign w:val="center"/>
            <w:hideMark/>
          </w:tcPr>
          <w:p w14:paraId="75E8F174"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83E35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13600</w:t>
            </w:r>
          </w:p>
        </w:tc>
        <w:tc>
          <w:tcPr>
            <w:tcW w:w="1985" w:type="dxa"/>
            <w:shd w:val="clear" w:color="000000" w:fill="F2F2F2"/>
            <w:vAlign w:val="center"/>
            <w:hideMark/>
          </w:tcPr>
          <w:p w14:paraId="52B5E96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15650</w:t>
            </w:r>
          </w:p>
        </w:tc>
        <w:tc>
          <w:tcPr>
            <w:tcW w:w="1842" w:type="dxa"/>
            <w:shd w:val="clear" w:color="000000" w:fill="F2F2F2"/>
            <w:vAlign w:val="center"/>
            <w:hideMark/>
          </w:tcPr>
          <w:p w14:paraId="27C8225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11750</w:t>
            </w:r>
          </w:p>
        </w:tc>
        <w:tc>
          <w:tcPr>
            <w:tcW w:w="1843" w:type="dxa"/>
            <w:shd w:val="clear" w:color="000000" w:fill="F2F2F2"/>
            <w:vAlign w:val="center"/>
            <w:hideMark/>
          </w:tcPr>
          <w:p w14:paraId="43D9F1C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13525</w:t>
            </w:r>
          </w:p>
        </w:tc>
      </w:tr>
      <w:tr w:rsidR="00BD0E39" w:rsidRPr="00DB7239" w14:paraId="1AF5296D" w14:textId="77777777" w:rsidTr="00534960">
        <w:trPr>
          <w:trHeight w:val="270"/>
        </w:trPr>
        <w:tc>
          <w:tcPr>
            <w:tcW w:w="2825" w:type="dxa"/>
            <w:shd w:val="clear" w:color="auto" w:fill="auto"/>
            <w:vAlign w:val="center"/>
            <w:hideMark/>
          </w:tcPr>
          <w:p w14:paraId="3BCC2FD0"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353120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44E7A41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58E980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A6B8C6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BD0E39" w:rsidRPr="00DB7239" w14:paraId="53FD848F" w14:textId="77777777" w:rsidTr="00534960">
        <w:trPr>
          <w:trHeight w:val="270"/>
        </w:trPr>
        <w:tc>
          <w:tcPr>
            <w:tcW w:w="2825" w:type="dxa"/>
            <w:shd w:val="clear" w:color="auto" w:fill="auto"/>
            <w:vAlign w:val="center"/>
            <w:hideMark/>
          </w:tcPr>
          <w:p w14:paraId="4A42F950"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6634D2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11650</w:t>
            </w:r>
          </w:p>
        </w:tc>
        <w:tc>
          <w:tcPr>
            <w:tcW w:w="1985" w:type="dxa"/>
            <w:shd w:val="clear" w:color="auto" w:fill="auto"/>
            <w:vAlign w:val="center"/>
            <w:hideMark/>
          </w:tcPr>
          <w:p w14:paraId="2A948C6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14475</w:t>
            </w:r>
          </w:p>
        </w:tc>
        <w:tc>
          <w:tcPr>
            <w:tcW w:w="1842" w:type="dxa"/>
            <w:shd w:val="clear" w:color="auto" w:fill="auto"/>
            <w:vAlign w:val="center"/>
            <w:hideMark/>
          </w:tcPr>
          <w:p w14:paraId="1FDAB863"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3975</w:t>
            </w:r>
          </w:p>
        </w:tc>
        <w:tc>
          <w:tcPr>
            <w:tcW w:w="1843" w:type="dxa"/>
            <w:shd w:val="clear" w:color="auto" w:fill="auto"/>
            <w:vAlign w:val="center"/>
            <w:hideMark/>
          </w:tcPr>
          <w:p w14:paraId="24E08290"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r>
      <w:tr w:rsidR="00BD0E39" w:rsidRPr="00DB7239" w14:paraId="08FA9AB1" w14:textId="77777777" w:rsidTr="00534960">
        <w:trPr>
          <w:trHeight w:val="270"/>
        </w:trPr>
        <w:tc>
          <w:tcPr>
            <w:tcW w:w="2825" w:type="dxa"/>
            <w:shd w:val="clear" w:color="auto" w:fill="auto"/>
            <w:vAlign w:val="center"/>
            <w:hideMark/>
          </w:tcPr>
          <w:p w14:paraId="3FD34F45"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894E46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730C2C0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502AB4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271208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BD0E39" w:rsidRPr="00DB7239" w14:paraId="12316C0A" w14:textId="77777777" w:rsidTr="00534960">
        <w:trPr>
          <w:trHeight w:val="270"/>
        </w:trPr>
        <w:tc>
          <w:tcPr>
            <w:tcW w:w="2825" w:type="dxa"/>
            <w:shd w:val="clear" w:color="auto" w:fill="auto"/>
            <w:vAlign w:val="center"/>
            <w:hideMark/>
          </w:tcPr>
          <w:p w14:paraId="110D272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0A30AF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2700</w:t>
            </w:r>
          </w:p>
        </w:tc>
        <w:tc>
          <w:tcPr>
            <w:tcW w:w="1985" w:type="dxa"/>
            <w:shd w:val="clear" w:color="auto" w:fill="auto"/>
            <w:vAlign w:val="center"/>
            <w:hideMark/>
          </w:tcPr>
          <w:p w14:paraId="49E931E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5250</w:t>
            </w:r>
          </w:p>
        </w:tc>
        <w:tc>
          <w:tcPr>
            <w:tcW w:w="1842" w:type="dxa"/>
            <w:shd w:val="clear" w:color="auto" w:fill="auto"/>
            <w:vAlign w:val="center"/>
            <w:hideMark/>
          </w:tcPr>
          <w:p w14:paraId="122C21E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16900</w:t>
            </w:r>
          </w:p>
        </w:tc>
        <w:tc>
          <w:tcPr>
            <w:tcW w:w="1843" w:type="dxa"/>
            <w:shd w:val="clear" w:color="auto" w:fill="auto"/>
            <w:vAlign w:val="center"/>
            <w:hideMark/>
          </w:tcPr>
          <w:p w14:paraId="421DF44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19450</w:t>
            </w:r>
          </w:p>
        </w:tc>
      </w:tr>
      <w:tr w:rsidR="00BD0E39" w:rsidRPr="00DB7239" w14:paraId="5A9A4A71" w14:textId="77777777" w:rsidTr="00534960">
        <w:trPr>
          <w:trHeight w:val="270"/>
        </w:trPr>
        <w:tc>
          <w:tcPr>
            <w:tcW w:w="2825" w:type="dxa"/>
            <w:shd w:val="clear" w:color="auto" w:fill="auto"/>
            <w:vAlign w:val="center"/>
            <w:hideMark/>
          </w:tcPr>
          <w:p w14:paraId="0D0A751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53B4C7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EF28D1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1C575F"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C50961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BD0E39" w:rsidRPr="00DB7239" w14:paraId="6FFF9FC7" w14:textId="77777777" w:rsidTr="00534960">
        <w:trPr>
          <w:trHeight w:val="270"/>
        </w:trPr>
        <w:tc>
          <w:tcPr>
            <w:tcW w:w="2825" w:type="dxa"/>
            <w:shd w:val="clear" w:color="auto" w:fill="auto"/>
            <w:vAlign w:val="center"/>
            <w:hideMark/>
          </w:tcPr>
          <w:p w14:paraId="6C26AE56"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2FAF88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18750</w:t>
            </w:r>
          </w:p>
        </w:tc>
        <w:tc>
          <w:tcPr>
            <w:tcW w:w="1985" w:type="dxa"/>
            <w:shd w:val="clear" w:color="000000" w:fill="FFFFFF"/>
            <w:vAlign w:val="center"/>
            <w:hideMark/>
          </w:tcPr>
          <w:p w14:paraId="111E14D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21575</w:t>
            </w:r>
          </w:p>
        </w:tc>
        <w:tc>
          <w:tcPr>
            <w:tcW w:w="1842" w:type="dxa"/>
            <w:shd w:val="clear" w:color="000000" w:fill="FFFFFF"/>
            <w:vAlign w:val="center"/>
            <w:hideMark/>
          </w:tcPr>
          <w:p w14:paraId="4A131B6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15050</w:t>
            </w:r>
          </w:p>
        </w:tc>
        <w:tc>
          <w:tcPr>
            <w:tcW w:w="1843" w:type="dxa"/>
            <w:shd w:val="clear" w:color="000000" w:fill="FFFFFF"/>
            <w:vAlign w:val="center"/>
            <w:hideMark/>
          </w:tcPr>
          <w:p w14:paraId="5A0E41D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17325</w:t>
            </w:r>
          </w:p>
        </w:tc>
      </w:tr>
      <w:tr w:rsidR="00BD0E39" w:rsidRPr="00DB7239" w14:paraId="760E0623" w14:textId="77777777" w:rsidTr="00534960">
        <w:trPr>
          <w:trHeight w:val="270"/>
        </w:trPr>
        <w:tc>
          <w:tcPr>
            <w:tcW w:w="2825" w:type="dxa"/>
            <w:shd w:val="clear" w:color="000000" w:fill="F2F2F2"/>
            <w:vAlign w:val="center"/>
            <w:hideMark/>
          </w:tcPr>
          <w:p w14:paraId="3CA17F9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AA9A0A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884C8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19084DC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E9C1CE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BD0E39" w:rsidRPr="00DB7239" w14:paraId="400E085D" w14:textId="77777777" w:rsidTr="00534960">
        <w:trPr>
          <w:trHeight w:val="270"/>
        </w:trPr>
        <w:tc>
          <w:tcPr>
            <w:tcW w:w="2825" w:type="dxa"/>
            <w:shd w:val="clear" w:color="000000" w:fill="F2F2F2"/>
            <w:vAlign w:val="center"/>
            <w:hideMark/>
          </w:tcPr>
          <w:p w14:paraId="130E515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75374B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10050</w:t>
            </w:r>
          </w:p>
        </w:tc>
        <w:tc>
          <w:tcPr>
            <w:tcW w:w="1985" w:type="dxa"/>
            <w:shd w:val="clear" w:color="000000" w:fill="F2F2F2"/>
            <w:vAlign w:val="center"/>
            <w:hideMark/>
          </w:tcPr>
          <w:p w14:paraId="47B1387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7275</w:t>
            </w:r>
          </w:p>
        </w:tc>
        <w:tc>
          <w:tcPr>
            <w:tcW w:w="1842" w:type="dxa"/>
            <w:shd w:val="clear" w:color="000000" w:fill="F2F2F2"/>
            <w:vAlign w:val="center"/>
            <w:hideMark/>
          </w:tcPr>
          <w:p w14:paraId="74D11376"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20400</w:t>
            </w:r>
          </w:p>
        </w:tc>
        <w:tc>
          <w:tcPr>
            <w:tcW w:w="1843" w:type="dxa"/>
            <w:shd w:val="clear" w:color="000000" w:fill="F2F2F2"/>
            <w:vAlign w:val="center"/>
            <w:hideMark/>
          </w:tcPr>
          <w:p w14:paraId="13E47FF8"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16800</w:t>
            </w:r>
          </w:p>
        </w:tc>
      </w:tr>
      <w:tr w:rsidR="00BD0E39" w:rsidRPr="00DB7239" w14:paraId="753C16C4" w14:textId="77777777" w:rsidTr="00534960">
        <w:trPr>
          <w:trHeight w:val="270"/>
        </w:trPr>
        <w:tc>
          <w:tcPr>
            <w:tcW w:w="2825" w:type="dxa"/>
            <w:shd w:val="clear" w:color="000000" w:fill="F2F2F2"/>
            <w:vAlign w:val="center"/>
            <w:hideMark/>
          </w:tcPr>
          <w:p w14:paraId="7563A54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AC7CE2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2E3BE39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4A97E22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3FCB4C5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BD0E39" w:rsidRPr="00DB7239" w14:paraId="32E659F9" w14:textId="77777777" w:rsidTr="00534960">
        <w:trPr>
          <w:trHeight w:val="270"/>
        </w:trPr>
        <w:tc>
          <w:tcPr>
            <w:tcW w:w="2825" w:type="dxa"/>
            <w:shd w:val="clear" w:color="000000" w:fill="F2F2F2"/>
            <w:vAlign w:val="center"/>
            <w:hideMark/>
          </w:tcPr>
          <w:p w14:paraId="1D425EC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639EE34"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1100</w:t>
            </w:r>
          </w:p>
        </w:tc>
        <w:tc>
          <w:tcPr>
            <w:tcW w:w="1985" w:type="dxa"/>
            <w:shd w:val="clear" w:color="000000" w:fill="F2F2F2"/>
            <w:vAlign w:val="center"/>
            <w:hideMark/>
          </w:tcPr>
          <w:p w14:paraId="4773FD6F"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1950</w:t>
            </w:r>
          </w:p>
        </w:tc>
        <w:tc>
          <w:tcPr>
            <w:tcW w:w="1842" w:type="dxa"/>
            <w:shd w:val="clear" w:color="000000" w:fill="F2F2F2"/>
            <w:vAlign w:val="center"/>
            <w:hideMark/>
          </w:tcPr>
          <w:p w14:paraId="47CE5C2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11175</w:t>
            </w:r>
          </w:p>
        </w:tc>
        <w:tc>
          <w:tcPr>
            <w:tcW w:w="1843" w:type="dxa"/>
            <w:shd w:val="clear" w:color="000000" w:fill="F2F2F2"/>
            <w:vAlign w:val="center"/>
            <w:hideMark/>
          </w:tcPr>
          <w:p w14:paraId="52B2DD7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7850</w:t>
            </w:r>
          </w:p>
        </w:tc>
      </w:tr>
      <w:tr w:rsidR="00BD0E39" w:rsidRPr="00DB7239" w14:paraId="12421C1A" w14:textId="77777777" w:rsidTr="00534960">
        <w:trPr>
          <w:trHeight w:val="270"/>
        </w:trPr>
        <w:tc>
          <w:tcPr>
            <w:tcW w:w="2825" w:type="dxa"/>
            <w:shd w:val="clear" w:color="000000" w:fill="F2F2F2"/>
            <w:vAlign w:val="center"/>
            <w:hideMark/>
          </w:tcPr>
          <w:p w14:paraId="4A166D17"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963D7B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657181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644F6D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EBD611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BD0E39" w:rsidRPr="00DB7239" w14:paraId="1CC02D3E" w14:textId="77777777" w:rsidTr="00534960">
        <w:trPr>
          <w:trHeight w:val="270"/>
        </w:trPr>
        <w:tc>
          <w:tcPr>
            <w:tcW w:w="2825" w:type="dxa"/>
            <w:shd w:val="clear" w:color="000000" w:fill="F2F2F2"/>
            <w:vAlign w:val="center"/>
            <w:hideMark/>
          </w:tcPr>
          <w:p w14:paraId="0D3CD123"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12FEE5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18350</w:t>
            </w:r>
          </w:p>
        </w:tc>
        <w:tc>
          <w:tcPr>
            <w:tcW w:w="1985" w:type="dxa"/>
            <w:shd w:val="clear" w:color="000000" w:fill="F2F2F2"/>
            <w:vAlign w:val="center"/>
            <w:hideMark/>
          </w:tcPr>
          <w:p w14:paraId="56D6D25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21125</w:t>
            </w:r>
          </w:p>
        </w:tc>
        <w:tc>
          <w:tcPr>
            <w:tcW w:w="1842" w:type="dxa"/>
            <w:shd w:val="clear" w:color="000000" w:fill="F2F2F2"/>
            <w:vAlign w:val="center"/>
            <w:hideMark/>
          </w:tcPr>
          <w:p w14:paraId="0A50854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23900</w:t>
            </w:r>
          </w:p>
        </w:tc>
        <w:tc>
          <w:tcPr>
            <w:tcW w:w="1843" w:type="dxa"/>
            <w:shd w:val="clear" w:color="000000" w:fill="F2F2F2"/>
            <w:vAlign w:val="center"/>
            <w:hideMark/>
          </w:tcPr>
          <w:p w14:paraId="4E15288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27500</w:t>
            </w:r>
          </w:p>
        </w:tc>
      </w:tr>
      <w:tr w:rsidR="00BD0E39" w:rsidRPr="00DB7239" w14:paraId="34BD942D" w14:textId="77777777" w:rsidTr="00534960">
        <w:trPr>
          <w:trHeight w:val="270"/>
        </w:trPr>
        <w:tc>
          <w:tcPr>
            <w:tcW w:w="2825" w:type="dxa"/>
            <w:shd w:val="clear" w:color="000000" w:fill="F2F2F2"/>
            <w:vAlign w:val="center"/>
            <w:hideMark/>
          </w:tcPr>
          <w:p w14:paraId="13945C7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DAC433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49C0DE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1CDCD67"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F4DBFA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BD0E39" w:rsidRPr="00DB7239" w14:paraId="0A1ED684" w14:textId="77777777" w:rsidTr="00534960">
        <w:trPr>
          <w:trHeight w:val="270"/>
        </w:trPr>
        <w:tc>
          <w:tcPr>
            <w:tcW w:w="2825" w:type="dxa"/>
            <w:shd w:val="clear" w:color="000000" w:fill="F2F2F2"/>
            <w:vAlign w:val="center"/>
            <w:hideMark/>
          </w:tcPr>
          <w:p w14:paraId="67EA5285"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36C9FCB" w14:textId="77777777" w:rsidR="00BD0E39" w:rsidRPr="000E21BB"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20200</w:t>
            </w:r>
          </w:p>
        </w:tc>
        <w:tc>
          <w:tcPr>
            <w:tcW w:w="1985" w:type="dxa"/>
            <w:shd w:val="clear" w:color="000000" w:fill="F2F2F2"/>
            <w:vAlign w:val="center"/>
            <w:hideMark/>
          </w:tcPr>
          <w:p w14:paraId="193B02AB" w14:textId="77777777" w:rsidR="00BD0E39" w:rsidRPr="000E21BB"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23250</w:t>
            </w:r>
          </w:p>
        </w:tc>
        <w:tc>
          <w:tcPr>
            <w:tcW w:w="1842" w:type="dxa"/>
            <w:shd w:val="clear" w:color="000000" w:fill="F2F2F2"/>
            <w:vAlign w:val="center"/>
            <w:hideMark/>
          </w:tcPr>
          <w:p w14:paraId="07E21E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22050</w:t>
            </w:r>
          </w:p>
        </w:tc>
        <w:tc>
          <w:tcPr>
            <w:tcW w:w="1843" w:type="dxa"/>
            <w:shd w:val="clear" w:color="000000" w:fill="F2F2F2"/>
            <w:vAlign w:val="center"/>
            <w:hideMark/>
          </w:tcPr>
          <w:p w14:paraId="08B45B4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25375</w:t>
            </w:r>
          </w:p>
        </w:tc>
      </w:tr>
    </w:tbl>
    <w:p w14:paraId="5C183502" w14:textId="77777777" w:rsidR="00BD0E39" w:rsidRPr="0073594C" w:rsidRDefault="00BD0E39" w:rsidP="00BD0E39">
      <w:pPr>
        <w:rPr>
          <w:lang w:eastAsia="ko-KR"/>
        </w:rPr>
      </w:pPr>
    </w:p>
    <w:p w14:paraId="27B66A44" w14:textId="535514E5" w:rsidR="00BD0E39" w:rsidRPr="0073594C" w:rsidRDefault="00BD0E39" w:rsidP="00BD0E39">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69</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D0E39" w:rsidRPr="00DB7239" w14:paraId="6A08FAF7" w14:textId="77777777" w:rsidTr="00534960">
        <w:trPr>
          <w:trHeight w:val="270"/>
        </w:trPr>
        <w:tc>
          <w:tcPr>
            <w:tcW w:w="2825" w:type="dxa"/>
            <w:shd w:val="clear" w:color="auto" w:fill="auto"/>
            <w:vAlign w:val="center"/>
            <w:hideMark/>
          </w:tcPr>
          <w:p w14:paraId="1C1772B2"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A97CEC9"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3CE4D0BB"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1287C5D"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7937BADF" w14:textId="77777777" w:rsidR="00BD0E39" w:rsidRPr="00DB7239" w:rsidRDefault="00BD0E39"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BD0E39" w:rsidRPr="00DB7239" w14:paraId="11FB30F8" w14:textId="77777777" w:rsidTr="00534960">
        <w:trPr>
          <w:trHeight w:val="270"/>
        </w:trPr>
        <w:tc>
          <w:tcPr>
            <w:tcW w:w="2825" w:type="dxa"/>
            <w:shd w:val="clear" w:color="000000" w:fill="F2F2F2"/>
            <w:vAlign w:val="center"/>
            <w:hideMark/>
          </w:tcPr>
          <w:p w14:paraId="7590BC9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4CA06F3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41D7297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765F3CB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EA9C51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6425</w:t>
            </w:r>
          </w:p>
        </w:tc>
      </w:tr>
      <w:tr w:rsidR="00BD0E39" w:rsidRPr="00DB7239" w14:paraId="0BF0BF05" w14:textId="77777777" w:rsidTr="00534960">
        <w:trPr>
          <w:trHeight w:val="270"/>
        </w:trPr>
        <w:tc>
          <w:tcPr>
            <w:tcW w:w="2825" w:type="dxa"/>
            <w:shd w:val="clear" w:color="000000" w:fill="F2F2F2"/>
            <w:vAlign w:val="center"/>
            <w:hideMark/>
          </w:tcPr>
          <w:p w14:paraId="6C92483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42EA94E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985" w:type="dxa"/>
            <w:shd w:val="clear" w:color="000000" w:fill="F2F2F2"/>
            <w:vAlign w:val="center"/>
            <w:hideMark/>
          </w:tcPr>
          <w:p w14:paraId="3C5EE05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3800</w:t>
            </w:r>
          </w:p>
        </w:tc>
        <w:tc>
          <w:tcPr>
            <w:tcW w:w="1842" w:type="dxa"/>
            <w:shd w:val="clear" w:color="000000" w:fill="F2F2F2"/>
            <w:vAlign w:val="center"/>
            <w:hideMark/>
          </w:tcPr>
          <w:p w14:paraId="1ED170E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63E60F9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6425</w:t>
            </w:r>
          </w:p>
        </w:tc>
      </w:tr>
      <w:tr w:rsidR="00BD0E39" w:rsidRPr="00DB7239" w14:paraId="65753E79" w14:textId="77777777" w:rsidTr="00534960">
        <w:trPr>
          <w:trHeight w:val="270"/>
        </w:trPr>
        <w:tc>
          <w:tcPr>
            <w:tcW w:w="2825" w:type="dxa"/>
            <w:shd w:val="clear" w:color="auto" w:fill="auto"/>
            <w:vAlign w:val="center"/>
            <w:hideMark/>
          </w:tcPr>
          <w:p w14:paraId="2DDCC7E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9EDE5C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693C1C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D7CDC2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A15E81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BD0E39" w:rsidRPr="00DB7239" w14:paraId="6DF9505F" w14:textId="77777777" w:rsidTr="00534960">
        <w:trPr>
          <w:trHeight w:val="270"/>
        </w:trPr>
        <w:tc>
          <w:tcPr>
            <w:tcW w:w="2825" w:type="dxa"/>
            <w:shd w:val="clear" w:color="auto" w:fill="auto"/>
            <w:vAlign w:val="center"/>
            <w:hideMark/>
          </w:tcPr>
          <w:p w14:paraId="5DEAA7C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E339F37"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2125</w:t>
            </w:r>
          </w:p>
        </w:tc>
        <w:tc>
          <w:tcPr>
            <w:tcW w:w="1985" w:type="dxa"/>
            <w:shd w:val="clear" w:color="auto" w:fill="auto"/>
            <w:vAlign w:val="center"/>
            <w:hideMark/>
          </w:tcPr>
          <w:p w14:paraId="6D6FC89C"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3125</w:t>
            </w:r>
          </w:p>
        </w:tc>
        <w:tc>
          <w:tcPr>
            <w:tcW w:w="1842" w:type="dxa"/>
            <w:shd w:val="clear" w:color="auto" w:fill="auto"/>
            <w:vAlign w:val="center"/>
            <w:hideMark/>
          </w:tcPr>
          <w:p w14:paraId="746FFB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9225</w:t>
            </w:r>
          </w:p>
        </w:tc>
        <w:tc>
          <w:tcPr>
            <w:tcW w:w="1843" w:type="dxa"/>
            <w:shd w:val="clear" w:color="auto" w:fill="auto"/>
            <w:vAlign w:val="center"/>
            <w:hideMark/>
          </w:tcPr>
          <w:p w14:paraId="070BE267"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10225</w:t>
            </w:r>
          </w:p>
        </w:tc>
      </w:tr>
      <w:tr w:rsidR="00BD0E39" w:rsidRPr="00DB7239" w14:paraId="17F4C161" w14:textId="77777777" w:rsidTr="00534960">
        <w:trPr>
          <w:trHeight w:val="270"/>
        </w:trPr>
        <w:tc>
          <w:tcPr>
            <w:tcW w:w="2825" w:type="dxa"/>
            <w:shd w:val="clear" w:color="000000" w:fill="F2F2F2"/>
            <w:vAlign w:val="center"/>
            <w:hideMark/>
          </w:tcPr>
          <w:p w14:paraId="108D4D3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7D8F96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9E4888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4F56B86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CEC152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BD0E39" w:rsidRPr="00DB7239" w14:paraId="7249A31A" w14:textId="77777777" w:rsidTr="00534960">
        <w:trPr>
          <w:trHeight w:val="270"/>
        </w:trPr>
        <w:tc>
          <w:tcPr>
            <w:tcW w:w="2825" w:type="dxa"/>
            <w:shd w:val="clear" w:color="000000" w:fill="F2F2F2"/>
            <w:vAlign w:val="center"/>
            <w:hideMark/>
          </w:tcPr>
          <w:p w14:paraId="23AB66E7"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1977C6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175</w:t>
            </w:r>
          </w:p>
        </w:tc>
        <w:tc>
          <w:tcPr>
            <w:tcW w:w="1985" w:type="dxa"/>
            <w:shd w:val="clear" w:color="000000" w:fill="F2F2F2"/>
            <w:vAlign w:val="center"/>
            <w:hideMark/>
          </w:tcPr>
          <w:p w14:paraId="2B8BE55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1675</w:t>
            </w:r>
          </w:p>
        </w:tc>
        <w:tc>
          <w:tcPr>
            <w:tcW w:w="1842" w:type="dxa"/>
            <w:shd w:val="clear" w:color="000000" w:fill="F2F2F2"/>
            <w:vAlign w:val="center"/>
            <w:hideMark/>
          </w:tcPr>
          <w:p w14:paraId="30E917D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8050</w:t>
            </w:r>
          </w:p>
        </w:tc>
        <w:tc>
          <w:tcPr>
            <w:tcW w:w="1843" w:type="dxa"/>
            <w:shd w:val="clear" w:color="000000" w:fill="F2F2F2"/>
            <w:vAlign w:val="center"/>
            <w:hideMark/>
          </w:tcPr>
          <w:p w14:paraId="79454A8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9550</w:t>
            </w:r>
          </w:p>
        </w:tc>
      </w:tr>
      <w:tr w:rsidR="00BD0E39" w:rsidRPr="00DB7239" w14:paraId="39980029" w14:textId="77777777" w:rsidTr="00534960">
        <w:trPr>
          <w:trHeight w:val="270"/>
        </w:trPr>
        <w:tc>
          <w:tcPr>
            <w:tcW w:w="2825" w:type="dxa"/>
            <w:shd w:val="clear" w:color="000000" w:fill="F2F2F2"/>
            <w:vAlign w:val="center"/>
            <w:hideMark/>
          </w:tcPr>
          <w:p w14:paraId="0E03148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7386C0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3A94CCE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79850ED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0096F09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BD0E39" w:rsidRPr="00DB7239" w14:paraId="0E8AAB9E" w14:textId="77777777" w:rsidTr="00534960">
        <w:trPr>
          <w:trHeight w:val="270"/>
        </w:trPr>
        <w:tc>
          <w:tcPr>
            <w:tcW w:w="2825" w:type="dxa"/>
            <w:shd w:val="clear" w:color="000000" w:fill="F2F2F2"/>
            <w:vAlign w:val="center"/>
            <w:hideMark/>
          </w:tcPr>
          <w:p w14:paraId="174AE6B0"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F8098F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12525</w:t>
            </w:r>
          </w:p>
        </w:tc>
        <w:tc>
          <w:tcPr>
            <w:tcW w:w="1985" w:type="dxa"/>
            <w:shd w:val="clear" w:color="000000" w:fill="F2F2F2"/>
            <w:vAlign w:val="center"/>
            <w:hideMark/>
          </w:tcPr>
          <w:p w14:paraId="73785FC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14025</w:t>
            </w:r>
          </w:p>
        </w:tc>
        <w:tc>
          <w:tcPr>
            <w:tcW w:w="1842" w:type="dxa"/>
            <w:shd w:val="clear" w:color="000000" w:fill="F2F2F2"/>
            <w:vAlign w:val="center"/>
            <w:hideMark/>
          </w:tcPr>
          <w:p w14:paraId="6BFFCD74"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15150</w:t>
            </w:r>
          </w:p>
        </w:tc>
        <w:tc>
          <w:tcPr>
            <w:tcW w:w="1843" w:type="dxa"/>
            <w:shd w:val="clear" w:color="000000" w:fill="F2F2F2"/>
            <w:vAlign w:val="center"/>
            <w:hideMark/>
          </w:tcPr>
          <w:p w14:paraId="4F79CBC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16650</w:t>
            </w:r>
          </w:p>
        </w:tc>
      </w:tr>
      <w:tr w:rsidR="00BD0E39" w:rsidRPr="00DB7239" w14:paraId="3F43FAFB" w14:textId="77777777" w:rsidTr="00534960">
        <w:trPr>
          <w:trHeight w:val="270"/>
        </w:trPr>
        <w:tc>
          <w:tcPr>
            <w:tcW w:w="2825" w:type="dxa"/>
            <w:shd w:val="clear" w:color="auto" w:fill="auto"/>
            <w:vAlign w:val="center"/>
            <w:hideMark/>
          </w:tcPr>
          <w:p w14:paraId="78E69394"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0B8840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1AE1D1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0F9E002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79808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BD0E39" w:rsidRPr="00DB7239" w14:paraId="7B6C5501" w14:textId="77777777" w:rsidTr="00534960">
        <w:trPr>
          <w:trHeight w:val="270"/>
        </w:trPr>
        <w:tc>
          <w:tcPr>
            <w:tcW w:w="2825" w:type="dxa"/>
            <w:shd w:val="clear" w:color="auto" w:fill="auto"/>
            <w:vAlign w:val="center"/>
            <w:hideMark/>
          </w:tcPr>
          <w:p w14:paraId="2E003D69"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A40B0E5"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3475</w:t>
            </w:r>
          </w:p>
        </w:tc>
        <w:tc>
          <w:tcPr>
            <w:tcW w:w="1985" w:type="dxa"/>
            <w:shd w:val="clear" w:color="auto" w:fill="auto"/>
            <w:vAlign w:val="center"/>
            <w:hideMark/>
          </w:tcPr>
          <w:p w14:paraId="7ECF3387"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5475</w:t>
            </w:r>
          </w:p>
        </w:tc>
        <w:tc>
          <w:tcPr>
            <w:tcW w:w="1842" w:type="dxa"/>
            <w:shd w:val="clear" w:color="auto" w:fill="auto"/>
            <w:vAlign w:val="center"/>
            <w:hideMark/>
          </w:tcPr>
          <w:p w14:paraId="6DF8C94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13975</w:t>
            </w:r>
          </w:p>
        </w:tc>
        <w:tc>
          <w:tcPr>
            <w:tcW w:w="1843" w:type="dxa"/>
            <w:shd w:val="clear" w:color="auto" w:fill="auto"/>
            <w:vAlign w:val="center"/>
            <w:hideMark/>
          </w:tcPr>
          <w:p w14:paraId="7C4EF07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15975</w:t>
            </w:r>
          </w:p>
        </w:tc>
      </w:tr>
      <w:tr w:rsidR="00BD0E39" w:rsidRPr="00DB7239" w14:paraId="2B93DE44" w14:textId="77777777" w:rsidTr="00534960">
        <w:trPr>
          <w:trHeight w:val="270"/>
        </w:trPr>
        <w:tc>
          <w:tcPr>
            <w:tcW w:w="2825" w:type="dxa"/>
            <w:shd w:val="clear" w:color="auto" w:fill="auto"/>
            <w:vAlign w:val="center"/>
            <w:hideMark/>
          </w:tcPr>
          <w:p w14:paraId="0605FBB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E96EBD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EE30FD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7E4934A"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6F3370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BD0E39" w:rsidRPr="00DB7239" w14:paraId="1AC5F41C" w14:textId="77777777" w:rsidTr="00534960">
        <w:trPr>
          <w:trHeight w:val="270"/>
        </w:trPr>
        <w:tc>
          <w:tcPr>
            <w:tcW w:w="2825" w:type="dxa"/>
            <w:shd w:val="clear" w:color="auto" w:fill="auto"/>
            <w:vAlign w:val="center"/>
            <w:hideMark/>
          </w:tcPr>
          <w:p w14:paraId="62C2A9CC"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0F8E1CE"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6250</w:t>
            </w:r>
          </w:p>
        </w:tc>
        <w:tc>
          <w:tcPr>
            <w:tcW w:w="1985" w:type="dxa"/>
            <w:shd w:val="clear" w:color="auto" w:fill="auto"/>
            <w:vAlign w:val="center"/>
            <w:hideMark/>
          </w:tcPr>
          <w:p w14:paraId="46FB8EDA" w14:textId="77777777" w:rsidR="00BD0E39" w:rsidRPr="00533D3E" w:rsidRDefault="00BD0E39" w:rsidP="00534960">
            <w:pPr>
              <w:spacing w:after="0"/>
              <w:jc w:val="center"/>
              <w:rPr>
                <w:rFonts w:ascii="Arial" w:hAnsi="Arial" w:cs="Arial"/>
                <w:color w:val="000000"/>
                <w:sz w:val="16"/>
                <w:szCs w:val="16"/>
                <w:highlight w:val="yellow"/>
              </w:rPr>
            </w:pPr>
            <w:r w:rsidRPr="00533D3E">
              <w:rPr>
                <w:rFonts w:ascii="Arial" w:hAnsi="Arial" w:cs="Arial"/>
                <w:color w:val="000000"/>
                <w:sz w:val="16"/>
                <w:szCs w:val="16"/>
                <w:highlight w:val="yellow"/>
              </w:rPr>
              <w:t>4250</w:t>
            </w:r>
          </w:p>
        </w:tc>
        <w:tc>
          <w:tcPr>
            <w:tcW w:w="1842" w:type="dxa"/>
            <w:shd w:val="clear" w:color="auto" w:fill="auto"/>
            <w:vAlign w:val="center"/>
            <w:hideMark/>
          </w:tcPr>
          <w:p w14:paraId="3BA4141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18450</w:t>
            </w:r>
          </w:p>
        </w:tc>
        <w:tc>
          <w:tcPr>
            <w:tcW w:w="1843" w:type="dxa"/>
            <w:shd w:val="clear" w:color="auto" w:fill="auto"/>
            <w:vAlign w:val="center"/>
            <w:hideMark/>
          </w:tcPr>
          <w:p w14:paraId="20A2A5F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20450</w:t>
            </w:r>
          </w:p>
        </w:tc>
      </w:tr>
      <w:tr w:rsidR="00BD0E39" w:rsidRPr="00DB7239" w14:paraId="0A70E1E4" w14:textId="77777777" w:rsidTr="00534960">
        <w:trPr>
          <w:trHeight w:val="270"/>
        </w:trPr>
        <w:tc>
          <w:tcPr>
            <w:tcW w:w="2825" w:type="dxa"/>
            <w:shd w:val="clear" w:color="auto" w:fill="auto"/>
            <w:vAlign w:val="center"/>
            <w:hideMark/>
          </w:tcPr>
          <w:p w14:paraId="3732A7EB"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D60C2B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41B4A0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5F42DC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38C5A4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BD0E39" w:rsidRPr="00DB7239" w14:paraId="787AFE84" w14:textId="77777777" w:rsidTr="00534960">
        <w:trPr>
          <w:trHeight w:val="270"/>
        </w:trPr>
        <w:tc>
          <w:tcPr>
            <w:tcW w:w="2825" w:type="dxa"/>
            <w:shd w:val="clear" w:color="auto" w:fill="auto"/>
            <w:vAlign w:val="center"/>
            <w:hideMark/>
          </w:tcPr>
          <w:p w14:paraId="279697DC"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574C96F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15825</w:t>
            </w:r>
          </w:p>
        </w:tc>
        <w:tc>
          <w:tcPr>
            <w:tcW w:w="1985" w:type="dxa"/>
            <w:shd w:val="clear" w:color="000000" w:fill="FFFFFF"/>
            <w:vAlign w:val="center"/>
            <w:hideMark/>
          </w:tcPr>
          <w:p w14:paraId="30480C2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17825</w:t>
            </w:r>
          </w:p>
        </w:tc>
        <w:tc>
          <w:tcPr>
            <w:tcW w:w="1842" w:type="dxa"/>
            <w:shd w:val="clear" w:color="000000" w:fill="FFFFFF"/>
            <w:vAlign w:val="center"/>
            <w:hideMark/>
          </w:tcPr>
          <w:p w14:paraId="5706CACC"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21075</w:t>
            </w:r>
          </w:p>
        </w:tc>
        <w:tc>
          <w:tcPr>
            <w:tcW w:w="1843" w:type="dxa"/>
            <w:shd w:val="clear" w:color="000000" w:fill="FFFFFF"/>
            <w:vAlign w:val="center"/>
            <w:hideMark/>
          </w:tcPr>
          <w:p w14:paraId="3A9EC86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23075</w:t>
            </w:r>
          </w:p>
        </w:tc>
      </w:tr>
      <w:tr w:rsidR="00BD0E39" w:rsidRPr="00DB7239" w14:paraId="6320CA58" w14:textId="77777777" w:rsidTr="00534960">
        <w:trPr>
          <w:trHeight w:val="270"/>
        </w:trPr>
        <w:tc>
          <w:tcPr>
            <w:tcW w:w="2825" w:type="dxa"/>
            <w:shd w:val="clear" w:color="000000" w:fill="F2F2F2"/>
            <w:vAlign w:val="center"/>
            <w:hideMark/>
          </w:tcPr>
          <w:p w14:paraId="21830BC3"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B66EA6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63BD5A6"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708025C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F3659D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BD0E39" w:rsidRPr="00DB7239" w14:paraId="4272360B" w14:textId="77777777" w:rsidTr="00534960">
        <w:trPr>
          <w:trHeight w:val="270"/>
        </w:trPr>
        <w:tc>
          <w:tcPr>
            <w:tcW w:w="2825" w:type="dxa"/>
            <w:shd w:val="clear" w:color="000000" w:fill="F2F2F2"/>
            <w:vAlign w:val="center"/>
            <w:hideMark/>
          </w:tcPr>
          <w:p w14:paraId="7BFF71F3"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1C36B4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22400</w:t>
            </w:r>
          </w:p>
        </w:tc>
        <w:tc>
          <w:tcPr>
            <w:tcW w:w="1985" w:type="dxa"/>
            <w:shd w:val="clear" w:color="000000" w:fill="F2F2F2"/>
            <w:vAlign w:val="center"/>
            <w:hideMark/>
          </w:tcPr>
          <w:p w14:paraId="10F6F07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19900</w:t>
            </w:r>
          </w:p>
        </w:tc>
        <w:tc>
          <w:tcPr>
            <w:tcW w:w="1842" w:type="dxa"/>
            <w:shd w:val="clear" w:color="000000" w:fill="F2F2F2"/>
            <w:vAlign w:val="center"/>
            <w:hideMark/>
          </w:tcPr>
          <w:p w14:paraId="6C72BF44"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9275</w:t>
            </w:r>
          </w:p>
        </w:tc>
        <w:tc>
          <w:tcPr>
            <w:tcW w:w="1843" w:type="dxa"/>
            <w:shd w:val="clear" w:color="000000" w:fill="F2F2F2"/>
            <w:vAlign w:val="center"/>
            <w:hideMark/>
          </w:tcPr>
          <w:p w14:paraId="092097F5" w14:textId="77777777" w:rsidR="00BD0E39" w:rsidRPr="00E471F9" w:rsidRDefault="00BD0E39" w:rsidP="00534960">
            <w:pPr>
              <w:spacing w:after="0"/>
              <w:jc w:val="center"/>
              <w:rPr>
                <w:rFonts w:ascii="Arial" w:hAnsi="Arial" w:cs="Arial"/>
                <w:color w:val="000000"/>
                <w:sz w:val="16"/>
                <w:szCs w:val="16"/>
                <w:highlight w:val="yellow"/>
              </w:rPr>
            </w:pPr>
            <w:r>
              <w:rPr>
                <w:rFonts w:ascii="Arial" w:hAnsi="Arial" w:cs="Arial"/>
                <w:color w:val="000000"/>
                <w:sz w:val="16"/>
                <w:szCs w:val="16"/>
              </w:rPr>
              <w:t>6775</w:t>
            </w:r>
          </w:p>
        </w:tc>
      </w:tr>
      <w:tr w:rsidR="00BD0E39" w:rsidRPr="00DB7239" w14:paraId="13A42171" w14:textId="77777777" w:rsidTr="00534960">
        <w:trPr>
          <w:trHeight w:val="270"/>
        </w:trPr>
        <w:tc>
          <w:tcPr>
            <w:tcW w:w="2825" w:type="dxa"/>
            <w:shd w:val="clear" w:color="000000" w:fill="F2F2F2"/>
            <w:vAlign w:val="center"/>
            <w:hideMark/>
          </w:tcPr>
          <w:p w14:paraId="32902BFF"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FF4B3F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9A9253B"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906371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E7CC52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BD0E39" w:rsidRPr="00DB7239" w14:paraId="596F3126" w14:textId="77777777" w:rsidTr="00534960">
        <w:trPr>
          <w:trHeight w:val="270"/>
        </w:trPr>
        <w:tc>
          <w:tcPr>
            <w:tcW w:w="2825" w:type="dxa"/>
            <w:shd w:val="clear" w:color="000000" w:fill="F2F2F2"/>
            <w:vAlign w:val="center"/>
            <w:hideMark/>
          </w:tcPr>
          <w:p w14:paraId="1AA3AF6A"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48D344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12675</w:t>
            </w:r>
          </w:p>
        </w:tc>
        <w:tc>
          <w:tcPr>
            <w:tcW w:w="1985" w:type="dxa"/>
            <w:shd w:val="clear" w:color="000000" w:fill="F2F2F2"/>
            <w:vAlign w:val="center"/>
            <w:hideMark/>
          </w:tcPr>
          <w:p w14:paraId="081C29B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10175</w:t>
            </w:r>
          </w:p>
        </w:tc>
        <w:tc>
          <w:tcPr>
            <w:tcW w:w="1842" w:type="dxa"/>
            <w:shd w:val="clear" w:color="000000" w:fill="F2F2F2"/>
            <w:vAlign w:val="center"/>
            <w:hideMark/>
          </w:tcPr>
          <w:p w14:paraId="3B783C39"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450</w:t>
            </w:r>
          </w:p>
        </w:tc>
        <w:tc>
          <w:tcPr>
            <w:tcW w:w="1843" w:type="dxa"/>
            <w:shd w:val="clear" w:color="000000" w:fill="F2F2F2"/>
            <w:vAlign w:val="center"/>
            <w:hideMark/>
          </w:tcPr>
          <w:p w14:paraId="0EAB3725" w14:textId="77777777" w:rsidR="00BD0E39" w:rsidRPr="00533D3E" w:rsidRDefault="00BD0E39" w:rsidP="00534960">
            <w:pPr>
              <w:spacing w:after="0"/>
              <w:jc w:val="center"/>
              <w:rPr>
                <w:rFonts w:ascii="Arial" w:hAnsi="Arial" w:cs="Arial"/>
                <w:color w:val="000000"/>
                <w:sz w:val="16"/>
                <w:szCs w:val="16"/>
              </w:rPr>
            </w:pPr>
            <w:r w:rsidRPr="00533D3E">
              <w:rPr>
                <w:rFonts w:ascii="Arial" w:hAnsi="Arial" w:cs="Arial"/>
                <w:color w:val="000000"/>
                <w:sz w:val="16"/>
                <w:szCs w:val="16"/>
              </w:rPr>
              <w:t>2950</w:t>
            </w:r>
          </w:p>
        </w:tc>
      </w:tr>
      <w:tr w:rsidR="00BD0E39" w:rsidRPr="00DB7239" w14:paraId="6159CE1F" w14:textId="77777777" w:rsidTr="00534960">
        <w:trPr>
          <w:trHeight w:val="270"/>
        </w:trPr>
        <w:tc>
          <w:tcPr>
            <w:tcW w:w="2825" w:type="dxa"/>
            <w:shd w:val="clear" w:color="000000" w:fill="F2F2F2"/>
            <w:vAlign w:val="center"/>
            <w:hideMark/>
          </w:tcPr>
          <w:p w14:paraId="19BD6D2D"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312202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9694D78"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7CDB66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9DA9382"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BD0E39" w:rsidRPr="00DB7239" w14:paraId="24088506" w14:textId="77777777" w:rsidTr="00534960">
        <w:trPr>
          <w:trHeight w:val="270"/>
        </w:trPr>
        <w:tc>
          <w:tcPr>
            <w:tcW w:w="2825" w:type="dxa"/>
            <w:shd w:val="clear" w:color="000000" w:fill="F2F2F2"/>
            <w:vAlign w:val="center"/>
            <w:hideMark/>
          </w:tcPr>
          <w:p w14:paraId="4D456AAE"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B1A72DE"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27000</w:t>
            </w:r>
          </w:p>
        </w:tc>
        <w:tc>
          <w:tcPr>
            <w:tcW w:w="1985" w:type="dxa"/>
            <w:shd w:val="clear" w:color="000000" w:fill="F2F2F2"/>
            <w:vAlign w:val="center"/>
            <w:hideMark/>
          </w:tcPr>
          <w:p w14:paraId="40B5B0CD"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29500</w:t>
            </w:r>
          </w:p>
        </w:tc>
        <w:tc>
          <w:tcPr>
            <w:tcW w:w="1842" w:type="dxa"/>
            <w:shd w:val="clear" w:color="000000" w:fill="F2F2F2"/>
            <w:vAlign w:val="center"/>
            <w:hideMark/>
          </w:tcPr>
          <w:p w14:paraId="154C6F9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19125</w:t>
            </w:r>
          </w:p>
        </w:tc>
        <w:tc>
          <w:tcPr>
            <w:tcW w:w="1843" w:type="dxa"/>
            <w:shd w:val="clear" w:color="000000" w:fill="F2F2F2"/>
            <w:vAlign w:val="center"/>
            <w:hideMark/>
          </w:tcPr>
          <w:p w14:paraId="3061691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21625</w:t>
            </w:r>
          </w:p>
        </w:tc>
      </w:tr>
      <w:tr w:rsidR="00BD0E39" w:rsidRPr="00DB7239" w14:paraId="17801F7C" w14:textId="77777777" w:rsidTr="00534960">
        <w:trPr>
          <w:trHeight w:val="270"/>
        </w:trPr>
        <w:tc>
          <w:tcPr>
            <w:tcW w:w="2825" w:type="dxa"/>
            <w:shd w:val="clear" w:color="000000" w:fill="F2F2F2"/>
            <w:vAlign w:val="center"/>
            <w:hideMark/>
          </w:tcPr>
          <w:p w14:paraId="75E3F478"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5268FC3"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73660287"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2B7BFB51"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4E65191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BD0E39" w:rsidRPr="00DB7239" w14:paraId="7738DEAB" w14:textId="77777777" w:rsidTr="00534960">
        <w:trPr>
          <w:trHeight w:val="270"/>
        </w:trPr>
        <w:tc>
          <w:tcPr>
            <w:tcW w:w="2825" w:type="dxa"/>
            <w:shd w:val="clear" w:color="000000" w:fill="F2F2F2"/>
            <w:vAlign w:val="center"/>
            <w:hideMark/>
          </w:tcPr>
          <w:p w14:paraId="29449E42" w14:textId="77777777" w:rsidR="00BD0E39" w:rsidRPr="00DB7239" w:rsidRDefault="00BD0E39"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8780505"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24375</w:t>
            </w:r>
          </w:p>
        </w:tc>
        <w:tc>
          <w:tcPr>
            <w:tcW w:w="1985" w:type="dxa"/>
            <w:shd w:val="clear" w:color="000000" w:fill="F2F2F2"/>
            <w:vAlign w:val="center"/>
            <w:hideMark/>
          </w:tcPr>
          <w:p w14:paraId="3F656FC0"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26875</w:t>
            </w:r>
          </w:p>
        </w:tc>
        <w:tc>
          <w:tcPr>
            <w:tcW w:w="1842" w:type="dxa"/>
            <w:shd w:val="clear" w:color="000000" w:fill="F2F2F2"/>
            <w:vAlign w:val="center"/>
            <w:hideMark/>
          </w:tcPr>
          <w:p w14:paraId="317CF7E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21750</w:t>
            </w:r>
          </w:p>
        </w:tc>
        <w:tc>
          <w:tcPr>
            <w:tcW w:w="1843" w:type="dxa"/>
            <w:shd w:val="clear" w:color="000000" w:fill="F2F2F2"/>
            <w:vAlign w:val="center"/>
            <w:hideMark/>
          </w:tcPr>
          <w:p w14:paraId="223F7359" w14:textId="77777777" w:rsidR="00BD0E39" w:rsidRPr="00DB7239" w:rsidRDefault="00BD0E39" w:rsidP="00534960">
            <w:pPr>
              <w:spacing w:after="0"/>
              <w:jc w:val="center"/>
              <w:rPr>
                <w:rFonts w:ascii="Arial" w:hAnsi="Arial" w:cs="Arial"/>
                <w:color w:val="000000"/>
                <w:sz w:val="16"/>
                <w:szCs w:val="16"/>
              </w:rPr>
            </w:pPr>
            <w:r>
              <w:rPr>
                <w:rFonts w:ascii="Arial" w:hAnsi="Arial" w:cs="Arial"/>
                <w:color w:val="000000"/>
                <w:sz w:val="16"/>
                <w:szCs w:val="16"/>
              </w:rPr>
              <w:t>24250</w:t>
            </w:r>
          </w:p>
        </w:tc>
      </w:tr>
    </w:tbl>
    <w:p w14:paraId="5BC32EF2" w14:textId="77777777" w:rsidR="00BD0E39" w:rsidRPr="0073594C" w:rsidRDefault="00BD0E39" w:rsidP="00BD0E39">
      <w:pPr>
        <w:rPr>
          <w:lang w:eastAsia="ko-KR"/>
        </w:rPr>
      </w:pPr>
    </w:p>
    <w:p w14:paraId="69ECD83F" w14:textId="77777777" w:rsidR="00BD0E39" w:rsidRDefault="00BD0E39" w:rsidP="00BD0E39">
      <w:pPr>
        <w:rPr>
          <w:lang w:eastAsia="ko-KR"/>
        </w:rPr>
      </w:pPr>
      <w:r w:rsidRPr="0073594C">
        <w:rPr>
          <w:lang w:eastAsia="ko-KR"/>
        </w:rPr>
        <w:t xml:space="preserve">Based on the </w:t>
      </w:r>
      <w:r>
        <w:rPr>
          <w:lang w:val="en-US" w:eastAsia="zh-CN"/>
        </w:rPr>
        <w:t xml:space="preserve">tables </w:t>
      </w:r>
      <w:r w:rsidRPr="0073594C">
        <w:rPr>
          <w:lang w:eastAsia="ko-KR"/>
        </w:rPr>
        <w:t xml:space="preserve">above it can be seen that </w:t>
      </w:r>
    </w:p>
    <w:p w14:paraId="3E30DD07" w14:textId="77777777" w:rsidR="00BD0E39" w:rsidRDefault="00BD0E39" w:rsidP="00C23DD6">
      <w:pPr>
        <w:pStyle w:val="affb"/>
        <w:overflowPunct w:val="0"/>
        <w:autoSpaceDE w:val="0"/>
        <w:autoSpaceDN w:val="0"/>
        <w:adjustRightInd w:val="0"/>
        <w:textAlignment w:val="baseline"/>
        <w:rPr>
          <w:lang w:eastAsia="zh-CN"/>
        </w:rPr>
      </w:pPr>
      <w:r>
        <w:rPr>
          <w:lang w:eastAsia="ko-KR"/>
        </w:rPr>
        <w:t>n46</w:t>
      </w:r>
      <w:r w:rsidRPr="0073594C">
        <w:rPr>
          <w:lang w:eastAsia="ko-KR"/>
        </w:rPr>
        <w:t xml:space="preserve"> + n</w:t>
      </w:r>
      <w:r>
        <w:rPr>
          <w:lang w:eastAsia="ko-KR"/>
        </w:rPr>
        <w:t>78</w:t>
      </w:r>
      <w:r w:rsidRPr="0073594C">
        <w:rPr>
          <w:lang w:eastAsia="ko-KR"/>
        </w:rPr>
        <w:t xml:space="preserve"> IMD</w:t>
      </w:r>
      <w:r>
        <w:rPr>
          <w:lang w:eastAsia="ko-KR"/>
        </w:rPr>
        <w:t>4</w:t>
      </w:r>
      <w:r w:rsidRPr="0073594C">
        <w:rPr>
          <w:lang w:eastAsia="ko-KR"/>
        </w:rPr>
        <w:t xml:space="preserve"> may affect Rx frequencies of band n</w:t>
      </w:r>
      <w:r>
        <w:rPr>
          <w:lang w:eastAsia="ko-KR"/>
        </w:rPr>
        <w:t>102</w:t>
      </w:r>
    </w:p>
    <w:p w14:paraId="739C1DD9" w14:textId="77777777" w:rsidR="00BD0E39" w:rsidRDefault="00BD0E39" w:rsidP="00C23DD6">
      <w:pPr>
        <w:pStyle w:val="affb"/>
        <w:overflowPunct w:val="0"/>
        <w:autoSpaceDE w:val="0"/>
        <w:autoSpaceDN w:val="0"/>
        <w:adjustRightInd w:val="0"/>
        <w:textAlignment w:val="baseline"/>
        <w:rPr>
          <w:lang w:eastAsia="zh-CN"/>
        </w:rPr>
      </w:pPr>
      <w:r>
        <w:rPr>
          <w:lang w:eastAsia="ko-KR"/>
        </w:rPr>
        <w:t>n78</w:t>
      </w:r>
      <w:r w:rsidRPr="0073594C">
        <w:rPr>
          <w:lang w:eastAsia="ko-KR"/>
        </w:rPr>
        <w:t xml:space="preserve"> + n</w:t>
      </w:r>
      <w:r>
        <w:rPr>
          <w:lang w:eastAsia="ko-KR"/>
        </w:rPr>
        <w:t>102</w:t>
      </w:r>
      <w:r w:rsidRPr="0073594C">
        <w:rPr>
          <w:lang w:eastAsia="ko-KR"/>
        </w:rPr>
        <w:t xml:space="preserve"> </w:t>
      </w:r>
      <w:r>
        <w:rPr>
          <w:lang w:eastAsia="ko-KR"/>
        </w:rPr>
        <w:t xml:space="preserve">IMD4 </w:t>
      </w:r>
      <w:r w:rsidRPr="0073594C">
        <w:rPr>
          <w:lang w:eastAsia="ko-KR"/>
        </w:rPr>
        <w:t>may affect Rx frequencies of band n</w:t>
      </w:r>
      <w:r>
        <w:rPr>
          <w:lang w:eastAsia="ko-KR"/>
        </w:rPr>
        <w:t>46</w:t>
      </w:r>
    </w:p>
    <w:p w14:paraId="4731F289" w14:textId="77777777" w:rsidR="00BD0E39" w:rsidRDefault="00BD0E39" w:rsidP="00BD0E39">
      <w:pPr>
        <w:ind w:left="360"/>
        <w:rPr>
          <w:lang w:eastAsia="zh-CN"/>
        </w:rPr>
      </w:pPr>
    </w:p>
    <w:p w14:paraId="62325067" w14:textId="77777777" w:rsidR="00BD0E39" w:rsidRDefault="00BD0E39" w:rsidP="00BD0E39">
      <w:pPr>
        <w:pStyle w:val="Guidance"/>
        <w:rPr>
          <w:rFonts w:ascii="Arial" w:eastAsia="Times New Roman" w:hAnsi="Arial" w:cs="Arial"/>
          <w:i w:val="0"/>
          <w:color w:val="auto"/>
          <w:lang w:eastAsia="en-GB"/>
        </w:rPr>
      </w:pPr>
      <w:r w:rsidRPr="005D0A01">
        <w:rPr>
          <w:rFonts w:eastAsia="Times New Roman"/>
          <w:i w:val="0"/>
          <w:color w:val="auto"/>
          <w:lang w:eastAsia="en-GB"/>
        </w:rPr>
        <w:t xml:space="preserve">The non-contiguous uplink </w:t>
      </w:r>
      <w:r>
        <w:rPr>
          <w:rFonts w:eastAsia="Times New Roman"/>
          <w:i w:val="0"/>
          <w:color w:val="auto"/>
          <w:lang w:eastAsia="en-GB"/>
        </w:rPr>
        <w:t xml:space="preserve">of n78(2A) </w:t>
      </w:r>
      <w:r w:rsidRPr="005D0A01">
        <w:rPr>
          <w:rFonts w:eastAsia="Times New Roman"/>
          <w:i w:val="0"/>
          <w:color w:val="auto"/>
          <w:lang w:eastAsia="en-GB"/>
        </w:rPr>
        <w:t>IMD interference analysis has been completed in the fallbacks</w:t>
      </w:r>
      <w:r>
        <w:rPr>
          <w:rFonts w:ascii="Arial" w:eastAsia="Times New Roman" w:hAnsi="Arial" w:cs="Arial"/>
          <w:i w:val="0"/>
          <w:color w:val="auto"/>
          <w:lang w:eastAsia="en-GB"/>
        </w:rPr>
        <w:t>:</w:t>
      </w:r>
    </w:p>
    <w:p w14:paraId="3F436911" w14:textId="77777777" w:rsidR="00BD0E39" w:rsidRPr="005D0A01" w:rsidRDefault="00BD0E39" w:rsidP="00BD0E39">
      <w:pPr>
        <w:pStyle w:val="Guidance"/>
        <w:rPr>
          <w:rFonts w:eastAsia="Times New Roman"/>
          <w:i w:val="0"/>
          <w:color w:val="auto"/>
          <w:lang w:eastAsia="en-GB"/>
        </w:rPr>
      </w:pPr>
    </w:p>
    <w:p w14:paraId="18228F5D" w14:textId="2C97AB38" w:rsidR="00BD0E39" w:rsidRPr="00C23DD6" w:rsidRDefault="00BD0E39" w:rsidP="00C23DD6">
      <w:pPr>
        <w:pStyle w:val="41"/>
        <w:numPr>
          <w:ilvl w:val="3"/>
          <w:numId w:val="0"/>
        </w:numPr>
      </w:pPr>
      <w:bookmarkStart w:id="717" w:name="_Toc144251755"/>
      <w:r w:rsidRPr="00C23DD6">
        <w:t>5.69.2.2</w:t>
      </w:r>
      <w:r w:rsidRPr="00C23DD6">
        <w:tab/>
        <w:t>REFSENS requirements</w:t>
      </w:r>
      <w:bookmarkEnd w:id="717"/>
    </w:p>
    <w:p w14:paraId="00E2A2A1" w14:textId="77777777" w:rsidR="00BD0E39" w:rsidRDefault="00BD0E39" w:rsidP="00BD0E39">
      <w:r>
        <w:t>Based on the co-existence studies there are a need to define MSD values. However, given n46 and n102 are shared spectrum access bands the MSD is left as N/A.</w:t>
      </w:r>
    </w:p>
    <w:p w14:paraId="1185A4AD" w14:textId="7974BBD2" w:rsidR="00BD0E39" w:rsidRDefault="00BD0E39" w:rsidP="00BD0E39">
      <w:pPr>
        <w:pStyle w:val="TH"/>
        <w:rPr>
          <w:rFonts w:cs="Arial"/>
        </w:rPr>
      </w:pPr>
      <w:r>
        <w:rPr>
          <w:rFonts w:cs="Arial"/>
        </w:rPr>
        <w:t xml:space="preserve">Table </w:t>
      </w:r>
      <w:r w:rsidRPr="00A20126">
        <w:rPr>
          <w:rFonts w:cs="Arial"/>
        </w:rPr>
        <w:t>5.</w:t>
      </w:r>
      <w:r>
        <w:rPr>
          <w:rFonts w:cs="Arial"/>
        </w:rPr>
        <w:t>69.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D0E39" w14:paraId="7D09FC77" w14:textId="77777777" w:rsidTr="0053496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0B3E70" w14:textId="77777777" w:rsidR="00BD0E39" w:rsidRDefault="00BD0E39" w:rsidP="0053496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673FDD" w14:textId="77777777" w:rsidR="00BD0E39" w:rsidRDefault="00BD0E39" w:rsidP="00534960">
            <w:pPr>
              <w:pStyle w:val="TAH"/>
            </w:pPr>
            <w:r>
              <w:t>Source of IMD</w:t>
            </w:r>
          </w:p>
        </w:tc>
      </w:tr>
      <w:tr w:rsidR="00BD0E39" w14:paraId="407501CD"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2752C0" w14:textId="77777777" w:rsidR="00BD0E39" w:rsidRDefault="00BD0E39" w:rsidP="005349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69E4A6C" w14:textId="77777777" w:rsidR="00BD0E39" w:rsidRDefault="00BD0E39" w:rsidP="005349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199CD54" w14:textId="77777777" w:rsidR="00BD0E39" w:rsidRDefault="00BD0E39"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466F3EC" w14:textId="77777777" w:rsidR="00BD0E39" w:rsidRDefault="00BD0E39"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CA8677F" w14:textId="77777777" w:rsidR="00BD0E39" w:rsidRDefault="00BD0E39"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39746E7" w14:textId="77777777" w:rsidR="00BD0E39" w:rsidRDefault="00BD0E39"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D880EF9" w14:textId="77777777" w:rsidR="00BD0E39" w:rsidRDefault="00BD0E39"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B30E18" w14:textId="77777777" w:rsidR="00BD0E39" w:rsidRDefault="00BD0E39"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B308BED" w14:textId="77777777" w:rsidR="00BD0E39" w:rsidRDefault="00BD0E39" w:rsidP="00534960">
            <w:pPr>
              <w:pStyle w:val="TAH"/>
            </w:pPr>
          </w:p>
        </w:tc>
      </w:tr>
      <w:tr w:rsidR="00BD0E39" w14:paraId="735494C5"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2F54E" w14:textId="77777777" w:rsidR="00BD0E39" w:rsidRDefault="00BD0E39" w:rsidP="00534960">
            <w:pPr>
              <w:pStyle w:val="TAC"/>
              <w:rPr>
                <w:lang w:val="en-US" w:eastAsia="zh-CN"/>
              </w:rPr>
            </w:pPr>
            <w:r w:rsidRPr="009253A0">
              <w:rPr>
                <w:color w:val="000000"/>
                <w:lang w:eastAsia="zh-CN"/>
              </w:rPr>
              <w:t>CA_n</w:t>
            </w:r>
            <w:r>
              <w:rPr>
                <w:color w:val="000000"/>
                <w:lang w:eastAsia="zh-CN"/>
              </w:rPr>
              <w:t>46</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p>
        </w:tc>
        <w:tc>
          <w:tcPr>
            <w:tcW w:w="1146" w:type="dxa"/>
            <w:tcBorders>
              <w:top w:val="single" w:sz="4" w:space="0" w:color="auto"/>
              <w:left w:val="single" w:sz="4" w:space="0" w:color="auto"/>
              <w:right w:val="single" w:sz="4" w:space="0" w:color="auto"/>
            </w:tcBorders>
          </w:tcPr>
          <w:p w14:paraId="2F199764" w14:textId="77777777" w:rsidR="00BD0E39" w:rsidRDefault="00BD0E39" w:rsidP="00534960">
            <w:pPr>
              <w:pStyle w:val="TAC"/>
              <w:rPr>
                <w:lang w:val="en-US" w:eastAsia="ko-KR"/>
              </w:rPr>
            </w:pPr>
            <w:r>
              <w:t>n46</w:t>
            </w:r>
          </w:p>
        </w:tc>
        <w:tc>
          <w:tcPr>
            <w:tcW w:w="960" w:type="dxa"/>
            <w:tcBorders>
              <w:top w:val="single" w:sz="4" w:space="0" w:color="auto"/>
              <w:left w:val="single" w:sz="4" w:space="0" w:color="auto"/>
              <w:right w:val="single" w:sz="4" w:space="0" w:color="auto"/>
            </w:tcBorders>
            <w:vAlign w:val="center"/>
          </w:tcPr>
          <w:p w14:paraId="03D199F2" w14:textId="77777777" w:rsidR="00BD0E39" w:rsidRDefault="00BD0E39" w:rsidP="00534960">
            <w:pPr>
              <w:pStyle w:val="TAC"/>
              <w:rPr>
                <w:lang w:val="en-US" w:eastAsia="ko-KR"/>
              </w:rPr>
            </w:pPr>
            <w:r>
              <w:rPr>
                <w:rFonts w:cs="Arial"/>
                <w:color w:val="000000"/>
                <w:szCs w:val="18"/>
              </w:rPr>
              <w:t>5315</w:t>
            </w:r>
          </w:p>
        </w:tc>
        <w:tc>
          <w:tcPr>
            <w:tcW w:w="964" w:type="dxa"/>
            <w:tcBorders>
              <w:top w:val="single" w:sz="4" w:space="0" w:color="auto"/>
              <w:left w:val="single" w:sz="4" w:space="0" w:color="auto"/>
              <w:right w:val="single" w:sz="4" w:space="0" w:color="auto"/>
            </w:tcBorders>
          </w:tcPr>
          <w:p w14:paraId="1B0B7863" w14:textId="77777777" w:rsidR="00BD0E39" w:rsidRDefault="00BD0E39" w:rsidP="00534960">
            <w:pPr>
              <w:pStyle w:val="TAC"/>
              <w:rPr>
                <w:lang w:val="en-US" w:eastAsia="ko-KR"/>
              </w:rPr>
            </w:pPr>
            <w:r>
              <w:rPr>
                <w:lang w:val="en-US" w:eastAsia="ko-KR"/>
              </w:rPr>
              <w:t>10</w:t>
            </w:r>
          </w:p>
        </w:tc>
        <w:tc>
          <w:tcPr>
            <w:tcW w:w="960" w:type="dxa"/>
            <w:tcBorders>
              <w:top w:val="single" w:sz="4" w:space="0" w:color="auto"/>
              <w:left w:val="single" w:sz="4" w:space="0" w:color="auto"/>
              <w:right w:val="single" w:sz="4" w:space="0" w:color="auto"/>
            </w:tcBorders>
          </w:tcPr>
          <w:p w14:paraId="22162C88" w14:textId="77777777" w:rsidR="00BD0E39" w:rsidRDefault="00BD0E39" w:rsidP="00534960">
            <w:pPr>
              <w:pStyle w:val="TAC"/>
              <w:rPr>
                <w:lang w:val="en-US" w:eastAsia="ko-KR"/>
              </w:rPr>
            </w:pPr>
            <w:r>
              <w:rPr>
                <w:lang w:val="en-US" w:eastAsia="ko-KR"/>
              </w:rPr>
              <w:t>52</w:t>
            </w:r>
          </w:p>
        </w:tc>
        <w:tc>
          <w:tcPr>
            <w:tcW w:w="960" w:type="dxa"/>
            <w:tcBorders>
              <w:top w:val="single" w:sz="4" w:space="0" w:color="auto"/>
              <w:left w:val="single" w:sz="4" w:space="0" w:color="auto"/>
              <w:right w:val="single" w:sz="4" w:space="0" w:color="auto"/>
            </w:tcBorders>
            <w:vAlign w:val="center"/>
          </w:tcPr>
          <w:p w14:paraId="47B72A95" w14:textId="77777777" w:rsidR="00BD0E39" w:rsidRDefault="00BD0E39" w:rsidP="00534960">
            <w:pPr>
              <w:pStyle w:val="TAC"/>
              <w:rPr>
                <w:lang w:val="en-US" w:eastAsia="ko-KR"/>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58E9736A" w14:textId="77777777" w:rsidR="00BD0E39" w:rsidRDefault="00BD0E39" w:rsidP="00534960">
            <w:pPr>
              <w:pStyle w:val="TAC"/>
            </w:pPr>
            <w:r>
              <w:t>N/A</w:t>
            </w:r>
          </w:p>
        </w:tc>
        <w:tc>
          <w:tcPr>
            <w:tcW w:w="828" w:type="dxa"/>
            <w:tcBorders>
              <w:top w:val="single" w:sz="4" w:space="0" w:color="auto"/>
              <w:left w:val="single" w:sz="4" w:space="0" w:color="auto"/>
              <w:right w:val="single" w:sz="4" w:space="0" w:color="auto"/>
            </w:tcBorders>
          </w:tcPr>
          <w:p w14:paraId="0EFD88D2" w14:textId="77777777" w:rsidR="00BD0E39" w:rsidRDefault="00BD0E39" w:rsidP="0053496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14:paraId="2F769590" w14:textId="77777777" w:rsidR="00BD0E39" w:rsidRDefault="00BD0E39" w:rsidP="00534960">
            <w:pPr>
              <w:pStyle w:val="TAC"/>
            </w:pPr>
            <w:r>
              <w:t>N/A</w:t>
            </w:r>
          </w:p>
        </w:tc>
      </w:tr>
      <w:tr w:rsidR="00BD0E39" w14:paraId="2B2A4313"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DC3325" w14:textId="77777777" w:rsidR="00BD0E39" w:rsidRDefault="00BD0E39" w:rsidP="00534960">
            <w:pPr>
              <w:pStyle w:val="TAC"/>
              <w:rPr>
                <w:lang w:val="en-US" w:eastAsia="zh-CN"/>
              </w:rPr>
            </w:pPr>
          </w:p>
        </w:tc>
        <w:tc>
          <w:tcPr>
            <w:tcW w:w="1146" w:type="dxa"/>
            <w:tcBorders>
              <w:top w:val="single" w:sz="4" w:space="0" w:color="auto"/>
              <w:left w:val="single" w:sz="4" w:space="0" w:color="auto"/>
              <w:right w:val="single" w:sz="4" w:space="0" w:color="auto"/>
            </w:tcBorders>
          </w:tcPr>
          <w:p w14:paraId="30A2C35F" w14:textId="77777777" w:rsidR="00BD0E39" w:rsidRDefault="00BD0E39" w:rsidP="00534960">
            <w:pPr>
              <w:pStyle w:val="TAC"/>
              <w:rPr>
                <w:lang w:val="en-US" w:eastAsia="ko-KR"/>
              </w:rPr>
            </w:pPr>
            <w:r>
              <w:t>n78</w:t>
            </w:r>
          </w:p>
        </w:tc>
        <w:tc>
          <w:tcPr>
            <w:tcW w:w="960" w:type="dxa"/>
            <w:tcBorders>
              <w:top w:val="single" w:sz="4" w:space="0" w:color="auto"/>
              <w:left w:val="single" w:sz="4" w:space="0" w:color="auto"/>
              <w:right w:val="single" w:sz="4" w:space="0" w:color="auto"/>
            </w:tcBorders>
            <w:vAlign w:val="center"/>
          </w:tcPr>
          <w:p w14:paraId="6F2DDE70" w14:textId="77777777" w:rsidR="00BD0E39" w:rsidRPr="00E7711D" w:rsidRDefault="00BD0E39" w:rsidP="00534960">
            <w:pPr>
              <w:pStyle w:val="TAC"/>
              <w:framePr w:wrap="notBeside" w:vAnchor="page" w:hAnchor="margin" w:xAlign="right" w:y="6805"/>
            </w:pPr>
            <w:r>
              <w:rPr>
                <w:rFonts w:cs="Arial"/>
                <w:color w:val="000000"/>
                <w:szCs w:val="18"/>
              </w:rPr>
              <w:t>3770</w:t>
            </w:r>
          </w:p>
        </w:tc>
        <w:tc>
          <w:tcPr>
            <w:tcW w:w="964" w:type="dxa"/>
            <w:tcBorders>
              <w:top w:val="single" w:sz="4" w:space="0" w:color="auto"/>
              <w:left w:val="single" w:sz="4" w:space="0" w:color="auto"/>
              <w:right w:val="single" w:sz="4" w:space="0" w:color="auto"/>
            </w:tcBorders>
          </w:tcPr>
          <w:p w14:paraId="4DBB611A" w14:textId="77777777" w:rsidR="00BD0E39" w:rsidRPr="00E7711D" w:rsidRDefault="00BD0E39" w:rsidP="00534960">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28890A5F" w14:textId="77777777" w:rsidR="00BD0E39" w:rsidRPr="00E7711D" w:rsidRDefault="00BD0E39" w:rsidP="00534960">
            <w:pPr>
              <w:pStyle w:val="TAC"/>
              <w:framePr w:wrap="notBeside" w:vAnchor="page" w:hAnchor="margin" w:xAlign="right" w:y="6805"/>
            </w:pPr>
            <w:r>
              <w:t>52</w:t>
            </w:r>
          </w:p>
        </w:tc>
        <w:tc>
          <w:tcPr>
            <w:tcW w:w="960" w:type="dxa"/>
            <w:tcBorders>
              <w:top w:val="single" w:sz="4" w:space="0" w:color="auto"/>
              <w:left w:val="single" w:sz="4" w:space="0" w:color="auto"/>
              <w:right w:val="single" w:sz="4" w:space="0" w:color="auto"/>
            </w:tcBorders>
            <w:vAlign w:val="center"/>
          </w:tcPr>
          <w:p w14:paraId="2C5FB5E1" w14:textId="77777777" w:rsidR="00BD0E39" w:rsidRPr="00E7711D" w:rsidRDefault="00BD0E39" w:rsidP="00534960">
            <w:pPr>
              <w:pStyle w:val="TAC"/>
              <w:framePr w:wrap="notBeside" w:vAnchor="page" w:hAnchor="margin" w:xAlign="right" w:y="6805"/>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6ED14AA2" w14:textId="77777777" w:rsidR="00BD0E39" w:rsidRDefault="00BD0E39" w:rsidP="00534960">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6E291725" w14:textId="77777777" w:rsidR="00BD0E39" w:rsidRDefault="00BD0E39" w:rsidP="0053496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969CEAB" w14:textId="77777777" w:rsidR="00BD0E39" w:rsidRDefault="00BD0E39" w:rsidP="00534960">
            <w:pPr>
              <w:pStyle w:val="TAC"/>
            </w:pPr>
            <w:r>
              <w:t>N/A</w:t>
            </w:r>
          </w:p>
        </w:tc>
      </w:tr>
      <w:tr w:rsidR="00BD0E39" w14:paraId="077BE5F5"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5BF849"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0CDD4" w14:textId="77777777" w:rsidR="00BD0E39" w:rsidRDefault="00BD0E39" w:rsidP="00534960">
            <w:pPr>
              <w:pStyle w:val="TAC"/>
              <w:rPr>
                <w:lang w:val="en-US" w:eastAsia="ko-KR"/>
              </w:rPr>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74F51887" w14:textId="77777777" w:rsidR="00BD0E39" w:rsidRPr="00E7711D" w:rsidRDefault="00BD0E39" w:rsidP="00534960">
            <w:pPr>
              <w:pStyle w:val="TAC"/>
              <w:framePr w:wrap="notBeside" w:vAnchor="page" w:hAnchor="margin" w:xAlign="right" w:y="6805"/>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BADD10" w14:textId="77777777" w:rsidR="00BD0E39" w:rsidRPr="00E7711D" w:rsidRDefault="00BD0E39" w:rsidP="00534960">
            <w:pPr>
              <w:pStyle w:val="TAC"/>
              <w:framePr w:wrap="notBeside" w:vAnchor="page" w:hAnchor="margin" w:xAlign="right" w:y="6805"/>
            </w:pPr>
            <w:r>
              <w:t>40</w:t>
            </w:r>
          </w:p>
        </w:tc>
        <w:tc>
          <w:tcPr>
            <w:tcW w:w="960" w:type="dxa"/>
            <w:tcBorders>
              <w:top w:val="single" w:sz="4" w:space="0" w:color="auto"/>
              <w:left w:val="single" w:sz="4" w:space="0" w:color="auto"/>
              <w:bottom w:val="single" w:sz="4" w:space="0" w:color="auto"/>
              <w:right w:val="single" w:sz="4" w:space="0" w:color="auto"/>
            </w:tcBorders>
          </w:tcPr>
          <w:p w14:paraId="10BFAFEB" w14:textId="77777777" w:rsidR="00BD0E39" w:rsidRPr="00E7711D" w:rsidRDefault="00BD0E39" w:rsidP="00534960">
            <w:pPr>
              <w:pStyle w:val="TAC"/>
              <w:framePr w:wrap="notBeside" w:vAnchor="page" w:hAnchor="margin" w:xAlign="right" w:y="6805"/>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CC7CA6" w14:textId="77777777" w:rsidR="00BD0E39" w:rsidRPr="00E7711D" w:rsidRDefault="00BD0E39" w:rsidP="00534960">
            <w:pPr>
              <w:pStyle w:val="TAC"/>
              <w:framePr w:wrap="notBeside" w:vAnchor="page" w:hAnchor="margin" w:xAlign="right" w:y="6805"/>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53D6C192" w14:textId="77777777" w:rsidR="00BD0E39" w:rsidRDefault="00BD0E39" w:rsidP="00534960">
            <w:pPr>
              <w:pStyle w:val="TAC"/>
              <w:framePr w:wrap="notBeside" w:vAnchor="page" w:hAnchor="margin" w:xAlign="right" w:y="6805"/>
            </w:pPr>
            <w:r>
              <w:t>N/A</w:t>
            </w:r>
            <w:r w:rsidRPr="00E84A06">
              <w:rPr>
                <w:highlight w:val="yellow"/>
                <w:vertAlign w:val="superscript"/>
              </w:rPr>
              <w:t>xx</w:t>
            </w:r>
          </w:p>
        </w:tc>
        <w:tc>
          <w:tcPr>
            <w:tcW w:w="828" w:type="dxa"/>
            <w:tcBorders>
              <w:top w:val="single" w:sz="4" w:space="0" w:color="auto"/>
              <w:left w:val="single" w:sz="4" w:space="0" w:color="auto"/>
              <w:bottom w:val="single" w:sz="4" w:space="0" w:color="auto"/>
              <w:right w:val="single" w:sz="4" w:space="0" w:color="auto"/>
            </w:tcBorders>
          </w:tcPr>
          <w:p w14:paraId="70CCF300" w14:textId="77777777" w:rsidR="00BD0E39" w:rsidRDefault="00BD0E39"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01933599" w14:textId="77777777" w:rsidR="00BD0E39" w:rsidRDefault="00BD0E39" w:rsidP="00534960">
            <w:pPr>
              <w:pStyle w:val="TAC"/>
            </w:pPr>
            <w:r>
              <w:t>IMD4</w:t>
            </w:r>
          </w:p>
        </w:tc>
      </w:tr>
      <w:tr w:rsidR="00BD0E39" w14:paraId="37FF37B8"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31A466"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7CAB79" w14:textId="77777777" w:rsidR="00BD0E39" w:rsidRDefault="00BD0E39" w:rsidP="00534960">
            <w:pPr>
              <w:pStyle w:val="TAC"/>
            </w:pPr>
            <w:r>
              <w:t>n46</w:t>
            </w:r>
          </w:p>
        </w:tc>
        <w:tc>
          <w:tcPr>
            <w:tcW w:w="960" w:type="dxa"/>
            <w:tcBorders>
              <w:top w:val="single" w:sz="4" w:space="0" w:color="auto"/>
              <w:left w:val="single" w:sz="4" w:space="0" w:color="auto"/>
              <w:bottom w:val="single" w:sz="4" w:space="0" w:color="auto"/>
              <w:right w:val="single" w:sz="4" w:space="0" w:color="auto"/>
            </w:tcBorders>
            <w:vAlign w:val="center"/>
          </w:tcPr>
          <w:p w14:paraId="77CAE49F" w14:textId="77777777" w:rsidR="00BD0E39" w:rsidRDefault="00BD0E39" w:rsidP="00534960">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DB19349" w14:textId="77777777" w:rsidR="00BD0E39" w:rsidRDefault="00BD0E39" w:rsidP="0053496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6C242B" w14:textId="77777777" w:rsidR="00BD0E39" w:rsidRDefault="00BD0E39" w:rsidP="00534960">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47EDB" w14:textId="77777777" w:rsidR="00BD0E39" w:rsidRDefault="00BD0E39" w:rsidP="00534960">
            <w:pPr>
              <w:pStyle w:val="TAC"/>
              <w:rPr>
                <w:rFonts w:cs="Arial"/>
                <w:color w:val="000000"/>
                <w:szCs w:val="18"/>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3A736D5A" w14:textId="77777777" w:rsidR="00BD0E39" w:rsidRDefault="00BD0E39" w:rsidP="00534960">
            <w:pPr>
              <w:pStyle w:val="TAC"/>
            </w:pPr>
            <w:r>
              <w:t>N/A</w:t>
            </w:r>
            <w:r w:rsidRPr="00E84A06">
              <w:rPr>
                <w:highlight w:val="yellow"/>
                <w:vertAlign w:val="superscript"/>
              </w:rPr>
              <w:t>xx</w:t>
            </w:r>
          </w:p>
        </w:tc>
        <w:tc>
          <w:tcPr>
            <w:tcW w:w="828" w:type="dxa"/>
            <w:tcBorders>
              <w:top w:val="single" w:sz="4" w:space="0" w:color="auto"/>
              <w:left w:val="single" w:sz="4" w:space="0" w:color="auto"/>
              <w:bottom w:val="single" w:sz="4" w:space="0" w:color="auto"/>
              <w:right w:val="single" w:sz="4" w:space="0" w:color="auto"/>
            </w:tcBorders>
          </w:tcPr>
          <w:p w14:paraId="7936EEB5" w14:textId="77777777" w:rsidR="00BD0E39" w:rsidRDefault="00BD0E39" w:rsidP="0053496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08DDD" w14:textId="77777777" w:rsidR="00BD0E39" w:rsidRDefault="00BD0E39" w:rsidP="00534960">
            <w:pPr>
              <w:pStyle w:val="TAC"/>
            </w:pPr>
            <w:r>
              <w:t>IMD4</w:t>
            </w:r>
          </w:p>
        </w:tc>
      </w:tr>
      <w:tr w:rsidR="00BD0E39" w14:paraId="639D83C7"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095EEA"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B2560" w14:textId="77777777" w:rsidR="00BD0E39" w:rsidRDefault="00BD0E39" w:rsidP="0053496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6C25C311" w14:textId="77777777" w:rsidR="00BD0E39" w:rsidRDefault="00BD0E39" w:rsidP="00534960">
            <w:pPr>
              <w:pStyle w:val="TAC"/>
              <w:rPr>
                <w:rFonts w:cs="Arial"/>
                <w:color w:val="000000"/>
                <w:szCs w:val="18"/>
              </w:rPr>
            </w:pPr>
            <w:r>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14:paraId="7FB9524A" w14:textId="77777777" w:rsidR="00BD0E39" w:rsidRDefault="00BD0E39" w:rsidP="0053496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96EF7A" w14:textId="77777777" w:rsidR="00BD0E39" w:rsidRDefault="00BD0E39" w:rsidP="00534960">
            <w:pPr>
              <w:pStyle w:val="TAC"/>
            </w:pPr>
            <w:r>
              <w:t>52</w:t>
            </w:r>
          </w:p>
        </w:tc>
        <w:tc>
          <w:tcPr>
            <w:tcW w:w="960" w:type="dxa"/>
            <w:tcBorders>
              <w:top w:val="single" w:sz="4" w:space="0" w:color="auto"/>
              <w:left w:val="single" w:sz="4" w:space="0" w:color="auto"/>
              <w:bottom w:val="single" w:sz="4" w:space="0" w:color="auto"/>
              <w:right w:val="single" w:sz="4" w:space="0" w:color="auto"/>
            </w:tcBorders>
            <w:vAlign w:val="center"/>
          </w:tcPr>
          <w:p w14:paraId="506DC1E8" w14:textId="77777777" w:rsidR="00BD0E39" w:rsidRDefault="00BD0E39" w:rsidP="00534960">
            <w:pPr>
              <w:pStyle w:val="TAC"/>
              <w:rPr>
                <w:rFonts w:cs="Arial"/>
                <w:color w:val="000000"/>
                <w:szCs w:val="18"/>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1DB4D007" w14:textId="77777777" w:rsidR="00BD0E39" w:rsidRDefault="00BD0E39" w:rsidP="0053496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C9D61DA" w14:textId="77777777" w:rsidR="00BD0E39" w:rsidRDefault="00BD0E39" w:rsidP="0053496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BFC2B5" w14:textId="77777777" w:rsidR="00BD0E39" w:rsidRDefault="00BD0E39" w:rsidP="00534960">
            <w:pPr>
              <w:pStyle w:val="TAC"/>
            </w:pPr>
            <w:r>
              <w:t>N/A</w:t>
            </w:r>
          </w:p>
        </w:tc>
      </w:tr>
      <w:tr w:rsidR="00BD0E39" w14:paraId="34F88264"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D54408" w14:textId="77777777" w:rsidR="00BD0E39" w:rsidRDefault="00BD0E39"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FBF7A" w14:textId="77777777" w:rsidR="00BD0E39" w:rsidRDefault="00BD0E39" w:rsidP="00534960">
            <w:pPr>
              <w:pStyle w:val="TAC"/>
            </w:pPr>
            <w:r>
              <w:t>n102</w:t>
            </w:r>
          </w:p>
        </w:tc>
        <w:tc>
          <w:tcPr>
            <w:tcW w:w="960" w:type="dxa"/>
            <w:tcBorders>
              <w:top w:val="single" w:sz="4" w:space="0" w:color="auto"/>
              <w:left w:val="single" w:sz="4" w:space="0" w:color="auto"/>
              <w:bottom w:val="single" w:sz="4" w:space="0" w:color="auto"/>
              <w:right w:val="single" w:sz="4" w:space="0" w:color="auto"/>
            </w:tcBorders>
            <w:vAlign w:val="center"/>
          </w:tcPr>
          <w:p w14:paraId="67815341" w14:textId="77777777" w:rsidR="00BD0E39" w:rsidRDefault="00BD0E39" w:rsidP="00534960">
            <w:pPr>
              <w:pStyle w:val="TAC"/>
              <w:rPr>
                <w:rFonts w:cs="Arial"/>
                <w:color w:val="000000"/>
                <w:szCs w:val="18"/>
              </w:rPr>
            </w:pPr>
            <w:r>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14:paraId="6763DDB2" w14:textId="77777777" w:rsidR="00BD0E39" w:rsidRDefault="00BD0E39" w:rsidP="00534960">
            <w:pPr>
              <w:pStyle w:val="TAC"/>
            </w:pPr>
            <w:r>
              <w:t>40</w:t>
            </w:r>
          </w:p>
        </w:tc>
        <w:tc>
          <w:tcPr>
            <w:tcW w:w="960" w:type="dxa"/>
            <w:tcBorders>
              <w:top w:val="single" w:sz="4" w:space="0" w:color="auto"/>
              <w:left w:val="single" w:sz="4" w:space="0" w:color="auto"/>
              <w:bottom w:val="single" w:sz="4" w:space="0" w:color="auto"/>
              <w:right w:val="single" w:sz="4" w:space="0" w:color="auto"/>
            </w:tcBorders>
          </w:tcPr>
          <w:p w14:paraId="7D3CE3E1" w14:textId="77777777" w:rsidR="00BD0E39" w:rsidRDefault="00BD0E39" w:rsidP="00534960">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14:paraId="23FF365C" w14:textId="77777777" w:rsidR="00BD0E39" w:rsidRDefault="00BD0E39" w:rsidP="00534960">
            <w:pPr>
              <w:pStyle w:val="TAC"/>
              <w:rPr>
                <w:rFonts w:cs="Arial"/>
                <w:color w:val="000000"/>
                <w:szCs w:val="18"/>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0D53893" w14:textId="77777777" w:rsidR="00BD0E39" w:rsidRDefault="00BD0E39" w:rsidP="0053496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E80803" w14:textId="77777777" w:rsidR="00BD0E39" w:rsidRDefault="00BD0E39" w:rsidP="0053496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88462B" w14:textId="77777777" w:rsidR="00BD0E39" w:rsidRDefault="00BD0E39" w:rsidP="00534960">
            <w:pPr>
              <w:pStyle w:val="TAC"/>
            </w:pPr>
            <w:r>
              <w:t>N/A</w:t>
            </w:r>
          </w:p>
        </w:tc>
      </w:tr>
      <w:tr w:rsidR="00BD0E39" w14:paraId="1C14C5E0"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CAEF498" w14:textId="77777777" w:rsidR="00BD0E39" w:rsidRDefault="00BD0E39" w:rsidP="00534960">
            <w:pPr>
              <w:pStyle w:val="TAN"/>
              <w:rPr>
                <w:rFonts w:eastAsia="宋体" w:cs="Arial"/>
                <w:szCs w:val="18"/>
                <w:lang w:val="en-US" w:eastAsia="zh-CN" w:bidi="ar"/>
              </w:rPr>
            </w:pPr>
            <w:r>
              <w:rPr>
                <w:rFonts w:hint="eastAsia"/>
                <w:lang w:eastAsia="zh-CN"/>
              </w:rPr>
              <w:t>NOTE</w:t>
            </w:r>
            <w:r>
              <w:rPr>
                <w:lang w:eastAsia="zh-CN"/>
              </w:rPr>
              <w:t xml:space="preserve"> </w:t>
            </w:r>
            <w:r w:rsidRPr="00E84A06">
              <w:rPr>
                <w:highlight w:val="yellow"/>
                <w:lang w:eastAsia="zh-CN"/>
              </w:rPr>
              <w:t>xx</w:t>
            </w:r>
            <w:r>
              <w:t>:</w:t>
            </w:r>
            <w:r>
              <w:tab/>
            </w:r>
            <w:r>
              <w:rPr>
                <w:rFonts w:eastAsia="宋体" w:cs="Arial"/>
                <w:szCs w:val="18"/>
                <w:lang w:val="en-US" w:eastAsia="zh-CN" w:bidi="ar"/>
              </w:rPr>
              <w:t>This is a share spectrum access band, hence no MSD is defined.</w:t>
            </w:r>
          </w:p>
          <w:p w14:paraId="1EEA42E3" w14:textId="77777777" w:rsidR="00BD0E39" w:rsidRPr="009F047A" w:rsidRDefault="00BD0E39" w:rsidP="00534960">
            <w:pPr>
              <w:pStyle w:val="TAN"/>
              <w:rPr>
                <w:lang w:val="en-US" w:eastAsia="ja-JP"/>
              </w:rPr>
            </w:pPr>
          </w:p>
        </w:tc>
      </w:tr>
    </w:tbl>
    <w:p w14:paraId="0A45626F" w14:textId="77777777" w:rsidR="0086115F" w:rsidRPr="000469EC" w:rsidRDefault="0086115F" w:rsidP="00AC4AB0">
      <w:pPr>
        <w:rPr>
          <w:b/>
          <w:color w:val="0070C0"/>
          <w:sz w:val="32"/>
          <w:szCs w:val="32"/>
        </w:rPr>
      </w:pPr>
    </w:p>
    <w:p w14:paraId="62349831" w14:textId="61609F2C" w:rsidR="00F5244C" w:rsidRPr="00C23DD6" w:rsidRDefault="00F5244C" w:rsidP="00C23DD6">
      <w:pPr>
        <w:pStyle w:val="21"/>
        <w:numPr>
          <w:ilvl w:val="1"/>
          <w:numId w:val="0"/>
        </w:numPr>
      </w:pPr>
      <w:bookmarkStart w:id="718" w:name="_Toc144251756"/>
      <w:r w:rsidRPr="00C23DD6">
        <w:t>5.</w:t>
      </w:r>
      <w:r>
        <w:t>70</w:t>
      </w:r>
      <w:r w:rsidRPr="00C23DD6">
        <w:tab/>
        <w:t>CA_n3-n40-n78</w:t>
      </w:r>
      <w:bookmarkEnd w:id="718"/>
    </w:p>
    <w:p w14:paraId="16BF685E" w14:textId="76A50833" w:rsidR="00F5244C" w:rsidRPr="00607CE1" w:rsidRDefault="00F5244C" w:rsidP="00F5244C">
      <w:pPr>
        <w:pStyle w:val="31"/>
        <w:rPr>
          <w:rFonts w:cs="Arial"/>
          <w:color w:val="000000" w:themeColor="text1"/>
          <w:szCs w:val="28"/>
        </w:rPr>
      </w:pPr>
      <w:bookmarkStart w:id="719" w:name="_Toc144251757"/>
      <w:r w:rsidRPr="00607CE1">
        <w:rPr>
          <w:rFonts w:cs="Arial"/>
          <w:color w:val="000000" w:themeColor="text1"/>
          <w:szCs w:val="28"/>
        </w:rPr>
        <w:t>5.</w:t>
      </w:r>
      <w:r>
        <w:rPr>
          <w:rFonts w:cs="Arial"/>
          <w:color w:val="000000" w:themeColor="text1"/>
          <w:szCs w:val="28"/>
        </w:rPr>
        <w:t>70</w:t>
      </w:r>
      <w:r w:rsidRPr="00607CE1">
        <w:rPr>
          <w:rFonts w:cs="Arial"/>
          <w:color w:val="000000" w:themeColor="text1"/>
          <w:szCs w:val="28"/>
        </w:rPr>
        <w:t>.1</w:t>
      </w:r>
      <w:r w:rsidRPr="00607CE1">
        <w:rPr>
          <w:rFonts w:cs="Arial"/>
          <w:color w:val="000000" w:themeColor="text1"/>
          <w:szCs w:val="28"/>
        </w:rPr>
        <w:tab/>
        <w:t>Common for 1 band UL and 2 bands UL CA</w:t>
      </w:r>
      <w:bookmarkEnd w:id="719"/>
    </w:p>
    <w:p w14:paraId="4813AC73" w14:textId="20DBD7D2" w:rsidR="00F5244C" w:rsidRPr="00607CE1" w:rsidRDefault="00F5244C" w:rsidP="00F5244C">
      <w:pPr>
        <w:pStyle w:val="41"/>
        <w:rPr>
          <w:rFonts w:cs="Arial"/>
          <w:i/>
          <w:iCs/>
          <w:color w:val="000000" w:themeColor="text1"/>
          <w:szCs w:val="24"/>
        </w:rPr>
      </w:pPr>
      <w:bookmarkStart w:id="720" w:name="_Toc144251758"/>
      <w:r w:rsidRPr="00607CE1">
        <w:rPr>
          <w:rFonts w:cs="Arial"/>
          <w:color w:val="000000" w:themeColor="text1"/>
          <w:szCs w:val="24"/>
        </w:rPr>
        <w:t>5.</w:t>
      </w:r>
      <w:r>
        <w:rPr>
          <w:rFonts w:cs="Arial"/>
          <w:color w:val="000000" w:themeColor="text1"/>
          <w:szCs w:val="24"/>
        </w:rPr>
        <w:t>70</w:t>
      </w:r>
      <w:r w:rsidRPr="00607CE1">
        <w:rPr>
          <w:rFonts w:cs="Arial"/>
          <w:color w:val="000000" w:themeColor="text1"/>
          <w:szCs w:val="24"/>
        </w:rPr>
        <w:t>.1.1</w:t>
      </w:r>
      <w:r w:rsidRPr="00607CE1">
        <w:rPr>
          <w:rFonts w:cs="Arial"/>
          <w:color w:val="000000" w:themeColor="text1"/>
          <w:szCs w:val="24"/>
        </w:rPr>
        <w:tab/>
        <w:t>Operating bands for CA</w:t>
      </w:r>
      <w:bookmarkEnd w:id="720"/>
    </w:p>
    <w:p w14:paraId="35CB8A80" w14:textId="4853DC44" w:rsidR="00F5244C" w:rsidRPr="00A20126" w:rsidRDefault="00F5244C" w:rsidP="00F5244C">
      <w:pPr>
        <w:pStyle w:val="TH"/>
        <w:rPr>
          <w:rFonts w:cs="Arial"/>
        </w:rPr>
      </w:pPr>
      <w:r w:rsidRPr="00A20126">
        <w:rPr>
          <w:rFonts w:cs="Arial"/>
        </w:rPr>
        <w:t xml:space="preserve">Table </w:t>
      </w:r>
      <w:r w:rsidRPr="00467ADF">
        <w:rPr>
          <w:rFonts w:cs="Arial"/>
        </w:rPr>
        <w:t>5.</w:t>
      </w:r>
      <w:r>
        <w:rPr>
          <w:rFonts w:cs="Arial"/>
        </w:rPr>
        <w:t>70</w:t>
      </w:r>
      <w:r w:rsidRPr="00A20126">
        <w:rPr>
          <w:rFonts w:cs="Arial"/>
        </w:rPr>
        <w:t>.1.1-1: 3DL Inter-band CA operating bands</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F5244C" w14:paraId="35675201" w14:textId="77777777" w:rsidTr="00534960">
        <w:trPr>
          <w:trHeight w:val="225"/>
          <w:jc w:val="center"/>
        </w:trPr>
        <w:tc>
          <w:tcPr>
            <w:tcW w:w="1702" w:type="dxa"/>
            <w:vMerge w:val="restart"/>
            <w:tcBorders>
              <w:top w:val="single" w:sz="4" w:space="0" w:color="auto"/>
              <w:left w:val="single" w:sz="4" w:space="0" w:color="auto"/>
              <w:bottom w:val="single" w:sz="4" w:space="0" w:color="auto"/>
              <w:right w:val="single" w:sz="4" w:space="0" w:color="auto"/>
            </w:tcBorders>
            <w:hideMark/>
          </w:tcPr>
          <w:p w14:paraId="5C8D185B"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BEC3C51"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2C06D"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2CD6A2"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32F82A"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Duplex Mode</w:t>
            </w:r>
          </w:p>
        </w:tc>
      </w:tr>
      <w:tr w:rsidR="00F5244C" w14:paraId="1226BAC9" w14:textId="77777777" w:rsidTr="00534960">
        <w:trPr>
          <w:trHeight w:val="225"/>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7C1B5AC" w14:textId="77777777" w:rsidR="00F5244C" w:rsidRDefault="00F5244C"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D636200" w14:textId="77777777" w:rsidR="00F5244C" w:rsidRDefault="00F5244C"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8B35DA9"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1CF710"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CC0B" w14:textId="77777777" w:rsidR="00F5244C" w:rsidRDefault="00F5244C" w:rsidP="00534960">
            <w:pPr>
              <w:spacing w:after="0"/>
              <w:rPr>
                <w:rFonts w:ascii="Arial" w:hAnsi="Arial"/>
                <w:b/>
                <w:color w:val="000000"/>
                <w:sz w:val="18"/>
              </w:rPr>
            </w:pPr>
          </w:p>
        </w:tc>
      </w:tr>
      <w:tr w:rsidR="00F5244C" w14:paraId="53BD2A3B" w14:textId="77777777" w:rsidTr="00534960">
        <w:trPr>
          <w:trHeight w:val="189"/>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72D85D00" w14:textId="77777777" w:rsidR="00F5244C" w:rsidRDefault="00F5244C" w:rsidP="00534960">
            <w:pPr>
              <w:spacing w:after="0"/>
              <w:rPr>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174BABD" w14:textId="77777777" w:rsidR="00F5244C" w:rsidRDefault="00F5244C" w:rsidP="0053496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62CDAAD"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CDD59F" w14:textId="77777777" w:rsidR="00F5244C" w:rsidRDefault="00F5244C" w:rsidP="0053496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0622" w14:textId="77777777" w:rsidR="00F5244C" w:rsidRDefault="00F5244C" w:rsidP="00534960">
            <w:pPr>
              <w:spacing w:after="0"/>
              <w:rPr>
                <w:rFonts w:ascii="Arial" w:hAnsi="Arial"/>
                <w:b/>
                <w:color w:val="000000"/>
                <w:sz w:val="18"/>
              </w:rPr>
            </w:pPr>
          </w:p>
        </w:tc>
      </w:tr>
      <w:tr w:rsidR="00F5244C" w14:paraId="75DECF1F" w14:textId="77777777" w:rsidTr="00534960">
        <w:trPr>
          <w:trHeight w:val="225"/>
          <w:jc w:val="center"/>
        </w:trPr>
        <w:tc>
          <w:tcPr>
            <w:tcW w:w="1702" w:type="dxa"/>
            <w:tcBorders>
              <w:top w:val="single" w:sz="4" w:space="0" w:color="auto"/>
              <w:left w:val="single" w:sz="4" w:space="0" w:color="auto"/>
              <w:bottom w:val="nil"/>
              <w:right w:val="single" w:sz="4" w:space="0" w:color="auto"/>
            </w:tcBorders>
            <w:vAlign w:val="center"/>
            <w:hideMark/>
          </w:tcPr>
          <w:p w14:paraId="1B09F838" w14:textId="77777777" w:rsidR="00F5244C" w:rsidRPr="00050EB8" w:rsidRDefault="00F5244C" w:rsidP="00534960">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40</w:t>
            </w:r>
            <w:r w:rsidRPr="009253A0">
              <w:rPr>
                <w:rFonts w:ascii="Arial" w:hAnsi="Arial"/>
                <w:color w:val="000000"/>
                <w:sz w:val="18"/>
                <w:lang w:eastAsia="zh-CN"/>
              </w:rPr>
              <w:t>-n</w:t>
            </w:r>
            <w:r>
              <w:rPr>
                <w:rFonts w:ascii="Arial" w:hAnsi="Arial"/>
                <w:color w:val="000000"/>
                <w:sz w:val="18"/>
                <w:lang w:eastAsia="zh-CN"/>
              </w:rPr>
              <w:t>78</w:t>
            </w:r>
          </w:p>
        </w:tc>
        <w:tc>
          <w:tcPr>
            <w:tcW w:w="980" w:type="dxa"/>
            <w:tcBorders>
              <w:top w:val="single" w:sz="4" w:space="0" w:color="auto"/>
              <w:left w:val="single" w:sz="4" w:space="0" w:color="auto"/>
              <w:bottom w:val="single" w:sz="4" w:space="0" w:color="auto"/>
              <w:right w:val="single" w:sz="4" w:space="0" w:color="auto"/>
            </w:tcBorders>
            <w:vAlign w:val="center"/>
            <w:hideMark/>
          </w:tcPr>
          <w:p w14:paraId="68844D90" w14:textId="77777777" w:rsidR="00F5244C" w:rsidRPr="00050EB8" w:rsidRDefault="00F5244C" w:rsidP="00534960">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A0899F"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C595A"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58C9B34"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E2AD4A2"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2C3446"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DE5126"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BF1FA" w14:textId="77777777" w:rsidR="00F5244C" w:rsidRPr="00050EB8" w:rsidRDefault="00F5244C" w:rsidP="00534960">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5244C" w14:paraId="42F1D9F6" w14:textId="77777777" w:rsidTr="00534960">
        <w:trPr>
          <w:trHeight w:val="225"/>
          <w:jc w:val="center"/>
        </w:trPr>
        <w:tc>
          <w:tcPr>
            <w:tcW w:w="1702" w:type="dxa"/>
            <w:tcBorders>
              <w:top w:val="nil"/>
              <w:left w:val="single" w:sz="4" w:space="0" w:color="auto"/>
              <w:bottom w:val="nil"/>
              <w:right w:val="single" w:sz="4" w:space="0" w:color="auto"/>
            </w:tcBorders>
            <w:vAlign w:val="center"/>
            <w:hideMark/>
          </w:tcPr>
          <w:p w14:paraId="7FBCC727" w14:textId="77777777" w:rsidR="00F5244C" w:rsidRPr="00050EB8" w:rsidRDefault="00F5244C"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08311CC8" w14:textId="77777777" w:rsidR="00F5244C" w:rsidRPr="00050EB8" w:rsidRDefault="00F5244C" w:rsidP="00534960">
            <w:pPr>
              <w:keepNext/>
              <w:keepLines/>
              <w:spacing w:after="0"/>
              <w:jc w:val="center"/>
              <w:rPr>
                <w:rFonts w:ascii="Arial" w:hAnsi="Arial"/>
                <w:color w:val="000000"/>
                <w:sz w:val="18"/>
              </w:rPr>
            </w:pPr>
            <w:r>
              <w:rPr>
                <w:rFonts w:ascii="Arial" w:hAnsi="Arial" w:cs="Arial"/>
                <w:color w:val="000000"/>
                <w:sz w:val="18"/>
                <w:szCs w:val="18"/>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5F29D0A3"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317" w:type="dxa"/>
            <w:tcBorders>
              <w:top w:val="single" w:sz="4" w:space="0" w:color="auto"/>
              <w:left w:val="single" w:sz="4" w:space="0" w:color="auto"/>
              <w:bottom w:val="single" w:sz="4" w:space="0" w:color="auto"/>
              <w:right w:val="single" w:sz="4" w:space="0" w:color="auto"/>
            </w:tcBorders>
            <w:vAlign w:val="center"/>
          </w:tcPr>
          <w:p w14:paraId="6235EEF4"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4A1CFC81"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1210" w:type="dxa"/>
            <w:tcBorders>
              <w:top w:val="single" w:sz="4" w:space="0" w:color="auto"/>
              <w:left w:val="single" w:sz="4" w:space="0" w:color="auto"/>
              <w:bottom w:val="single" w:sz="4" w:space="0" w:color="auto"/>
              <w:right w:val="single" w:sz="4" w:space="0" w:color="auto"/>
            </w:tcBorders>
            <w:vAlign w:val="center"/>
          </w:tcPr>
          <w:p w14:paraId="550FAFFD"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2300 MHz</w:t>
            </w:r>
          </w:p>
        </w:tc>
        <w:tc>
          <w:tcPr>
            <w:tcW w:w="317" w:type="dxa"/>
            <w:tcBorders>
              <w:top w:val="single" w:sz="4" w:space="0" w:color="auto"/>
              <w:left w:val="single" w:sz="4" w:space="0" w:color="auto"/>
              <w:bottom w:val="single" w:sz="4" w:space="0" w:color="auto"/>
              <w:right w:val="single" w:sz="4" w:space="0" w:color="auto"/>
            </w:tcBorders>
            <w:vAlign w:val="center"/>
          </w:tcPr>
          <w:p w14:paraId="55DF4F8E" w14:textId="77777777" w:rsidR="00F5244C"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FBE1D6"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2400 MHz</w:t>
            </w:r>
          </w:p>
        </w:tc>
        <w:tc>
          <w:tcPr>
            <w:tcW w:w="850" w:type="dxa"/>
            <w:tcBorders>
              <w:top w:val="single" w:sz="4" w:space="0" w:color="auto"/>
              <w:left w:val="single" w:sz="4" w:space="0" w:color="auto"/>
              <w:bottom w:val="single" w:sz="4" w:space="0" w:color="auto"/>
              <w:right w:val="single" w:sz="4" w:space="0" w:color="auto"/>
            </w:tcBorders>
            <w:vAlign w:val="center"/>
          </w:tcPr>
          <w:p w14:paraId="4413B41F" w14:textId="77777777" w:rsidR="00F5244C" w:rsidRPr="00050EB8" w:rsidRDefault="00F5244C" w:rsidP="00534960">
            <w:pPr>
              <w:keepNext/>
              <w:keepLines/>
              <w:spacing w:after="0"/>
              <w:jc w:val="center"/>
              <w:rPr>
                <w:rFonts w:ascii="Arial" w:hAnsi="Arial"/>
                <w:color w:val="000000"/>
                <w:sz w:val="18"/>
                <w:lang w:eastAsia="zh-CN"/>
              </w:rPr>
            </w:pPr>
            <w:r>
              <w:rPr>
                <w:rFonts w:ascii="Arial" w:hAnsi="Arial" w:cs="Arial"/>
                <w:color w:val="000000"/>
                <w:sz w:val="18"/>
                <w:szCs w:val="18"/>
              </w:rPr>
              <w:t>TDD</w:t>
            </w:r>
          </w:p>
        </w:tc>
      </w:tr>
      <w:tr w:rsidR="00F5244C" w14:paraId="73C8F6A8" w14:textId="77777777" w:rsidTr="00534960">
        <w:trPr>
          <w:trHeight w:val="225"/>
          <w:jc w:val="center"/>
        </w:trPr>
        <w:tc>
          <w:tcPr>
            <w:tcW w:w="1702" w:type="dxa"/>
            <w:tcBorders>
              <w:top w:val="nil"/>
              <w:left w:val="single" w:sz="4" w:space="0" w:color="auto"/>
              <w:bottom w:val="single" w:sz="4" w:space="0" w:color="auto"/>
              <w:right w:val="single" w:sz="4" w:space="0" w:color="auto"/>
            </w:tcBorders>
            <w:vAlign w:val="center"/>
            <w:hideMark/>
          </w:tcPr>
          <w:p w14:paraId="53437DE5" w14:textId="77777777" w:rsidR="00F5244C" w:rsidRPr="00050EB8" w:rsidRDefault="00F5244C" w:rsidP="00534960">
            <w:pPr>
              <w:spacing w:after="0"/>
              <w:rPr>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5F4197A0" w14:textId="77777777" w:rsidR="00F5244C" w:rsidRPr="00050EB8" w:rsidRDefault="00F5244C" w:rsidP="00534960">
            <w:pPr>
              <w:keepNext/>
              <w:keepLines/>
              <w:spacing w:after="0"/>
              <w:jc w:val="center"/>
              <w:rPr>
                <w:rFonts w:ascii="Arial" w:hAnsi="Arial"/>
                <w:color w:val="000000"/>
                <w:sz w:val="18"/>
                <w:lang w:eastAsia="zh-CN"/>
              </w:rPr>
            </w:pPr>
            <w:r>
              <w:rPr>
                <w:rFonts w:ascii="Arial" w:hAnsi="Arial" w:cs="Arial"/>
                <w:color w:val="000000"/>
                <w:sz w:val="18"/>
                <w:szCs w:val="18"/>
              </w:rPr>
              <w:t>n78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262C25E"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789E8"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026990"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98A2D0" w14:textId="77777777" w:rsidR="00F5244C" w:rsidRPr="00050EB8" w:rsidRDefault="00F5244C" w:rsidP="00534960">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CAAD5CF" w14:textId="77777777" w:rsidR="00F5244C" w:rsidRDefault="00F5244C" w:rsidP="00534960">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0D954A5" w14:textId="77777777" w:rsidR="00F5244C" w:rsidRPr="00050EB8" w:rsidRDefault="00F5244C" w:rsidP="00534960">
            <w:pPr>
              <w:keepNext/>
              <w:keepLines/>
              <w:spacing w:after="0"/>
              <w:rPr>
                <w:rFonts w:ascii="Arial" w:hAnsi="Arial" w:cs="Arial"/>
                <w:color w:val="000000"/>
                <w:sz w:val="18"/>
                <w:lang w:eastAsia="zh-CN"/>
              </w:rPr>
            </w:pPr>
            <w:r>
              <w:rPr>
                <w:rFonts w:ascii="Arial" w:hAnsi="Arial" w:cs="Arial"/>
                <w:color w:val="000000"/>
                <w:sz w:val="18"/>
                <w:szCs w:val="18"/>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10DBD" w14:textId="77777777" w:rsidR="00F5244C" w:rsidRPr="00050EB8" w:rsidRDefault="00F5244C" w:rsidP="00534960">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7FAB738D" w14:textId="1F991483" w:rsidR="00F5244C" w:rsidRPr="00607CE1" w:rsidRDefault="00F5244C" w:rsidP="00F5244C">
      <w:pPr>
        <w:pStyle w:val="41"/>
        <w:rPr>
          <w:color w:val="000000" w:themeColor="text1"/>
        </w:rPr>
      </w:pPr>
      <w:bookmarkStart w:id="721" w:name="_Toc144251759"/>
      <w:r w:rsidRPr="00607CE1">
        <w:rPr>
          <w:rFonts w:cs="Arial"/>
          <w:color w:val="000000" w:themeColor="text1"/>
          <w:szCs w:val="24"/>
        </w:rPr>
        <w:t>5.</w:t>
      </w:r>
      <w:r>
        <w:rPr>
          <w:rFonts w:cs="Arial"/>
          <w:color w:val="000000" w:themeColor="text1"/>
          <w:szCs w:val="24"/>
        </w:rPr>
        <w:t>70</w:t>
      </w:r>
      <w:r w:rsidRPr="00607CE1">
        <w:rPr>
          <w:rFonts w:cs="Arial" w:hint="eastAsia"/>
          <w:color w:val="000000" w:themeColor="text1"/>
          <w:szCs w:val="24"/>
        </w:rPr>
        <w:t>.</w:t>
      </w:r>
      <w:r w:rsidRPr="00607CE1">
        <w:rPr>
          <w:rFonts w:cs="Arial"/>
          <w:color w:val="000000" w:themeColor="text1"/>
          <w:szCs w:val="24"/>
        </w:rPr>
        <w:t>1.2</w:t>
      </w:r>
      <w:r w:rsidRPr="00607CE1">
        <w:rPr>
          <w:rFonts w:cs="Arial"/>
          <w:color w:val="000000" w:themeColor="text1"/>
          <w:szCs w:val="24"/>
        </w:rPr>
        <w:tab/>
        <w:t xml:space="preserve">Channel bandwidths per operating band for </w:t>
      </w:r>
      <w:r w:rsidRPr="00607CE1">
        <w:rPr>
          <w:rFonts w:cs="Arial" w:hint="eastAsia"/>
          <w:color w:val="000000" w:themeColor="text1"/>
          <w:szCs w:val="24"/>
        </w:rPr>
        <w:t>CA</w:t>
      </w:r>
      <w:bookmarkEnd w:id="721"/>
    </w:p>
    <w:p w14:paraId="6F7CF768" w14:textId="05D075B7" w:rsidR="00F5244C" w:rsidRPr="00A20126" w:rsidRDefault="00F5244C" w:rsidP="00F5244C">
      <w:pPr>
        <w:pStyle w:val="TH"/>
        <w:rPr>
          <w:rFonts w:cs="Arial"/>
        </w:rPr>
      </w:pPr>
      <w:r>
        <w:rPr>
          <w:rFonts w:cs="Arial"/>
        </w:rPr>
        <w:t xml:space="preserve">Table </w:t>
      </w:r>
      <w:r w:rsidRPr="00A20126">
        <w:rPr>
          <w:rFonts w:cs="Arial"/>
        </w:rPr>
        <w:t>5.</w:t>
      </w:r>
      <w:r>
        <w:rPr>
          <w:rFonts w:cs="Arial"/>
        </w:rPr>
        <w:t xml:space="preserve">70.1.2-1: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40</w:t>
      </w:r>
      <w:r w:rsidRPr="00467ADF">
        <w:rPr>
          <w:rFonts w:cs="Arial"/>
        </w:rPr>
        <w:t>+n</w:t>
      </w:r>
      <w:r>
        <w:rPr>
          <w:rFonts w:cs="Arial"/>
        </w:rPr>
        <w:t>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5244C" w14:paraId="1FBC8410"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82C557B" w14:textId="77777777" w:rsidR="00F5244C" w:rsidRDefault="00F5244C" w:rsidP="00534960">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D81D89" w14:textId="77777777" w:rsidR="00F5244C" w:rsidRDefault="00F5244C" w:rsidP="00534960">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8F1E00B" w14:textId="77777777" w:rsidR="00F5244C" w:rsidRDefault="00F5244C" w:rsidP="0053496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E695" w14:textId="77777777" w:rsidR="00F5244C" w:rsidRDefault="00F5244C" w:rsidP="0053496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F969AC7" w14:textId="77777777" w:rsidR="00F5244C" w:rsidRDefault="00F5244C" w:rsidP="00534960">
            <w:pPr>
              <w:pStyle w:val="TAH"/>
              <w:rPr>
                <w:szCs w:val="18"/>
                <w:lang w:val="en-US" w:eastAsia="zh-CN"/>
              </w:rPr>
            </w:pPr>
            <w:r>
              <w:t>Bandwidth combination set</w:t>
            </w:r>
          </w:p>
        </w:tc>
      </w:tr>
      <w:tr w:rsidR="00F5244C" w14:paraId="6E822ED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31409" w14:textId="77777777" w:rsidR="00F5244C" w:rsidRDefault="00F5244C" w:rsidP="00534960">
            <w:pPr>
              <w:pStyle w:val="TAC"/>
              <w:rPr>
                <w:rFonts w:eastAsia="宋体"/>
                <w:szCs w:val="18"/>
                <w:lang w:val="en-US"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455EA" w14:textId="77777777" w:rsidR="00F5244C" w:rsidRDefault="00F5244C" w:rsidP="0053496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120D824" w14:textId="77777777" w:rsidR="00F5244C" w:rsidRDefault="00F5244C" w:rsidP="00534960">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6410804B" w14:textId="77777777" w:rsidR="00F5244C" w:rsidRDefault="00F5244C" w:rsidP="00534960">
            <w:pPr>
              <w:pStyle w:val="TAC"/>
              <w:rPr>
                <w:rFonts w:eastAsia="宋体"/>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730" w:type="dxa"/>
            <w:tcBorders>
              <w:left w:val="single" w:sz="4" w:space="0" w:color="auto"/>
              <w:right w:val="single" w:sz="4" w:space="0" w:color="auto"/>
            </w:tcBorders>
            <w:vAlign w:val="center"/>
          </w:tcPr>
          <w:p w14:paraId="6816A552" w14:textId="77777777" w:rsidR="00F5244C" w:rsidRDefault="00F5244C" w:rsidP="00534960">
            <w:pPr>
              <w:pStyle w:val="TAC"/>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tcPr>
          <w:p w14:paraId="47D12B8E" w14:textId="77777777" w:rsidR="00F5244C" w:rsidRPr="009663F7" w:rsidRDefault="00F5244C" w:rsidP="00534960">
            <w:pPr>
              <w:keepNext/>
              <w:keepLines/>
              <w:spacing w:after="0"/>
              <w:jc w:val="center"/>
              <w:textAlignment w:val="bottom"/>
              <w:rPr>
                <w:rFonts w:ascii="Arial" w:hAnsi="Arial" w:cs="Arial"/>
                <w:sz w:val="18"/>
                <w:szCs w:val="16"/>
                <w:lang w:val="en-US" w:eastAsia="zh-CN"/>
              </w:rPr>
            </w:pPr>
            <w:r w:rsidRPr="00307074">
              <w:rPr>
                <w:rFonts w:ascii="Arial" w:hAnsi="Arial" w:cs="Arial"/>
                <w:color w:val="000000"/>
                <w:sz w:val="18"/>
                <w:szCs w:val="16"/>
              </w:rPr>
              <w:t>5, 10, 15, 20, 25, 30, 40, 50</w:t>
            </w:r>
          </w:p>
        </w:tc>
        <w:tc>
          <w:tcPr>
            <w:tcW w:w="1360" w:type="dxa"/>
            <w:tcBorders>
              <w:left w:val="single" w:sz="4" w:space="0" w:color="auto"/>
              <w:bottom w:val="nil"/>
              <w:right w:val="single" w:sz="4" w:space="0" w:color="auto"/>
            </w:tcBorders>
            <w:shd w:val="clear" w:color="auto" w:fill="auto"/>
            <w:vAlign w:val="center"/>
          </w:tcPr>
          <w:p w14:paraId="3E80CE96" w14:textId="77777777" w:rsidR="00F5244C" w:rsidRDefault="00F5244C" w:rsidP="00534960">
            <w:pPr>
              <w:pStyle w:val="TAC"/>
              <w:rPr>
                <w:szCs w:val="18"/>
                <w:lang w:val="en-US" w:eastAsia="zh-CN"/>
              </w:rPr>
            </w:pPr>
            <w:r>
              <w:rPr>
                <w:rFonts w:hint="eastAsia"/>
                <w:szCs w:val="18"/>
                <w:lang w:val="en-US" w:eastAsia="zh-CN"/>
              </w:rPr>
              <w:t>0</w:t>
            </w:r>
          </w:p>
        </w:tc>
      </w:tr>
      <w:tr w:rsidR="00F5244C" w14:paraId="5935F28D"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134B48CB" w14:textId="77777777" w:rsidR="00F5244C" w:rsidRDefault="00F5244C" w:rsidP="0053496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345C34" w14:textId="77777777" w:rsidR="00F5244C" w:rsidRDefault="00F5244C" w:rsidP="00534960">
            <w:pPr>
              <w:pStyle w:val="TAC"/>
              <w:rPr>
                <w:szCs w:val="18"/>
                <w:lang w:val="en-US" w:eastAsia="zh-CN"/>
              </w:rPr>
            </w:pPr>
          </w:p>
        </w:tc>
        <w:tc>
          <w:tcPr>
            <w:tcW w:w="730" w:type="dxa"/>
            <w:tcBorders>
              <w:left w:val="single" w:sz="4" w:space="0" w:color="auto"/>
              <w:right w:val="single" w:sz="4" w:space="0" w:color="auto"/>
            </w:tcBorders>
            <w:vAlign w:val="center"/>
          </w:tcPr>
          <w:p w14:paraId="55C2032B" w14:textId="77777777" w:rsidR="00F5244C" w:rsidRDefault="00F5244C" w:rsidP="00534960">
            <w:pPr>
              <w:pStyle w:val="TAC"/>
              <w:rPr>
                <w:szCs w:val="18"/>
                <w:lang w:val="en-US" w:eastAsia="zh-CN"/>
              </w:rPr>
            </w:pPr>
            <w:r>
              <w:rPr>
                <w:color w:val="000000"/>
              </w:rPr>
              <w:t>n40</w:t>
            </w:r>
          </w:p>
        </w:tc>
        <w:tc>
          <w:tcPr>
            <w:tcW w:w="4081" w:type="dxa"/>
            <w:tcBorders>
              <w:top w:val="single" w:sz="4" w:space="0" w:color="auto"/>
              <w:left w:val="single" w:sz="4" w:space="0" w:color="auto"/>
              <w:bottom w:val="single" w:sz="4" w:space="0" w:color="auto"/>
              <w:right w:val="single" w:sz="4" w:space="0" w:color="auto"/>
            </w:tcBorders>
          </w:tcPr>
          <w:p w14:paraId="0F005F04" w14:textId="77777777" w:rsidR="00F5244C" w:rsidRPr="0046242C" w:rsidRDefault="00F5244C" w:rsidP="00534960">
            <w:pPr>
              <w:keepNext/>
              <w:keepLines/>
              <w:spacing w:after="0"/>
              <w:jc w:val="center"/>
              <w:textAlignment w:val="bottom"/>
              <w:rPr>
                <w:rFonts w:ascii="Arial" w:hAnsi="Arial" w:cs="Arial"/>
                <w:color w:val="000000"/>
                <w:sz w:val="18"/>
                <w:szCs w:val="16"/>
              </w:rPr>
            </w:pPr>
            <w:r w:rsidRPr="0036053F">
              <w:rPr>
                <w:rFonts w:ascii="Arial" w:hAnsi="Arial" w:cs="Arial"/>
                <w:color w:val="000000"/>
                <w:sz w:val="18"/>
                <w:szCs w:val="16"/>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C49E07E" w14:textId="77777777" w:rsidR="00F5244C" w:rsidRDefault="00F5244C" w:rsidP="00534960">
            <w:pPr>
              <w:pStyle w:val="TAC"/>
              <w:rPr>
                <w:szCs w:val="18"/>
                <w:lang w:val="en-US" w:eastAsia="zh-CN"/>
              </w:rPr>
            </w:pPr>
          </w:p>
        </w:tc>
      </w:tr>
      <w:tr w:rsidR="00F5244C" w14:paraId="54B0F5EF"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6EE95" w14:textId="77777777" w:rsidR="00F5244C" w:rsidRDefault="00F5244C" w:rsidP="0053496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1B780F" w14:textId="77777777" w:rsidR="00F5244C" w:rsidRDefault="00F5244C" w:rsidP="00534960">
            <w:pPr>
              <w:pStyle w:val="TAC"/>
              <w:rPr>
                <w:szCs w:val="18"/>
                <w:lang w:val="en-US" w:eastAsia="zh-CN"/>
              </w:rPr>
            </w:pPr>
          </w:p>
        </w:tc>
        <w:tc>
          <w:tcPr>
            <w:tcW w:w="730" w:type="dxa"/>
            <w:tcBorders>
              <w:left w:val="single" w:sz="4" w:space="0" w:color="auto"/>
              <w:right w:val="single" w:sz="4" w:space="0" w:color="auto"/>
            </w:tcBorders>
            <w:vAlign w:val="center"/>
          </w:tcPr>
          <w:p w14:paraId="68D9BE8C" w14:textId="77777777" w:rsidR="00F5244C" w:rsidRDefault="00F5244C" w:rsidP="00534960">
            <w:pPr>
              <w:pStyle w:val="TAC"/>
              <w:rPr>
                <w:szCs w:val="18"/>
                <w:lang w:val="en-US" w:eastAsia="zh-CN"/>
              </w:rPr>
            </w:pPr>
            <w:r>
              <w:rPr>
                <w:rFonts w:eastAsia="宋体"/>
                <w:color w:val="000000"/>
                <w:lang w:eastAsia="zh-CN"/>
              </w:rPr>
              <w:t>n78</w:t>
            </w:r>
          </w:p>
        </w:tc>
        <w:tc>
          <w:tcPr>
            <w:tcW w:w="4081" w:type="dxa"/>
            <w:tcBorders>
              <w:top w:val="single" w:sz="4" w:space="0" w:color="auto"/>
              <w:left w:val="single" w:sz="4" w:space="0" w:color="auto"/>
              <w:bottom w:val="single" w:sz="4" w:space="0" w:color="auto"/>
              <w:right w:val="single" w:sz="4" w:space="0" w:color="auto"/>
            </w:tcBorders>
          </w:tcPr>
          <w:p w14:paraId="046FFEAB" w14:textId="77777777" w:rsidR="00F5244C" w:rsidRPr="0046242C" w:rsidRDefault="00F5244C" w:rsidP="00534960">
            <w:pPr>
              <w:keepNext/>
              <w:keepLines/>
              <w:spacing w:after="0"/>
              <w:jc w:val="center"/>
              <w:textAlignment w:val="bottom"/>
              <w:rPr>
                <w:rFonts w:ascii="Arial" w:hAnsi="Arial" w:cs="Arial"/>
                <w:color w:val="000000"/>
                <w:sz w:val="18"/>
                <w:szCs w:val="16"/>
              </w:rPr>
            </w:pPr>
            <w:r w:rsidRPr="0036053F">
              <w:rPr>
                <w:rFonts w:ascii="Arial" w:hAnsi="Arial" w:cs="Arial"/>
                <w:color w:val="000000"/>
                <w:sz w:val="18"/>
                <w:szCs w:val="16"/>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9989F" w14:textId="77777777" w:rsidR="00F5244C" w:rsidRDefault="00F5244C" w:rsidP="00534960">
            <w:pPr>
              <w:pStyle w:val="TAC"/>
              <w:rPr>
                <w:szCs w:val="18"/>
                <w:lang w:val="en-US" w:eastAsia="zh-CN"/>
              </w:rPr>
            </w:pPr>
          </w:p>
        </w:tc>
      </w:tr>
    </w:tbl>
    <w:p w14:paraId="23D7BA6D" w14:textId="77777777" w:rsidR="00F5244C" w:rsidRDefault="00F5244C" w:rsidP="00F5244C">
      <w:pPr>
        <w:pStyle w:val="EditorsNote"/>
        <w:ind w:left="284" w:firstLine="0"/>
      </w:pPr>
    </w:p>
    <w:p w14:paraId="2617B0F4" w14:textId="2435DCD9" w:rsidR="00F5244C" w:rsidRPr="00607CE1" w:rsidRDefault="00F5244C" w:rsidP="00F5244C">
      <w:pPr>
        <w:pStyle w:val="41"/>
        <w:rPr>
          <w:rFonts w:cs="Arial"/>
          <w:i/>
          <w:iCs/>
          <w:color w:val="000000" w:themeColor="text1"/>
          <w:szCs w:val="24"/>
        </w:rPr>
      </w:pPr>
      <w:bookmarkStart w:id="722" w:name="_Toc144251760"/>
      <w:r w:rsidRPr="00607CE1">
        <w:rPr>
          <w:rFonts w:cs="Arial"/>
          <w:color w:val="000000" w:themeColor="text1"/>
          <w:szCs w:val="24"/>
        </w:rPr>
        <w:t>5.</w:t>
      </w:r>
      <w:r>
        <w:rPr>
          <w:rFonts w:cs="Arial"/>
          <w:color w:val="000000" w:themeColor="text1"/>
          <w:szCs w:val="24"/>
        </w:rPr>
        <w:t>70</w:t>
      </w:r>
      <w:r w:rsidRPr="00607CE1">
        <w:rPr>
          <w:rFonts w:cs="Arial"/>
          <w:color w:val="000000" w:themeColor="text1"/>
          <w:szCs w:val="24"/>
        </w:rPr>
        <w:t>.1.3</w:t>
      </w:r>
      <w:r w:rsidRPr="00607CE1">
        <w:rPr>
          <w:rFonts w:cs="Arial"/>
          <w:color w:val="000000" w:themeColor="text1"/>
          <w:szCs w:val="24"/>
        </w:rPr>
        <w:tab/>
        <w:t>∆T</w:t>
      </w:r>
      <w:r w:rsidRPr="00C23DD6">
        <w:rPr>
          <w:rFonts w:cs="Arial"/>
          <w:color w:val="000000" w:themeColor="text1"/>
          <w:szCs w:val="24"/>
          <w:vertAlign w:val="subscript"/>
        </w:rPr>
        <w:t>IB,c</w:t>
      </w:r>
      <w:r w:rsidRPr="00607CE1">
        <w:rPr>
          <w:rFonts w:cs="Arial"/>
          <w:color w:val="000000" w:themeColor="text1"/>
          <w:szCs w:val="24"/>
        </w:rPr>
        <w:t xml:space="preserve"> and ∆R</w:t>
      </w:r>
      <w:r w:rsidRPr="00C23DD6">
        <w:rPr>
          <w:rFonts w:cs="Arial"/>
          <w:color w:val="000000" w:themeColor="text1"/>
          <w:szCs w:val="24"/>
          <w:vertAlign w:val="subscript"/>
        </w:rPr>
        <w:t>IB,c</w:t>
      </w:r>
      <w:r w:rsidRPr="00607CE1">
        <w:rPr>
          <w:rFonts w:cs="Arial"/>
          <w:color w:val="000000" w:themeColor="text1"/>
          <w:szCs w:val="24"/>
        </w:rPr>
        <w:t xml:space="preserve"> values</w:t>
      </w:r>
      <w:bookmarkEnd w:id="722"/>
    </w:p>
    <w:p w14:paraId="75EC53CF" w14:textId="77777777" w:rsidR="00F5244C" w:rsidRDefault="00F5244C" w:rsidP="00F5244C">
      <w:r>
        <w:t xml:space="preserve">For </w:t>
      </w:r>
      <w:r>
        <w:rPr>
          <w:lang w:val="en-US" w:eastAsia="zh-CN"/>
        </w:rPr>
        <w:t>CA</w:t>
      </w:r>
      <w:r>
        <w:rPr>
          <w:lang w:eastAsia="zh-CN"/>
        </w:rPr>
        <w:t>_</w:t>
      </w:r>
      <w:r>
        <w:rPr>
          <w:lang w:val="en-US" w:eastAsia="zh-CN"/>
        </w:rPr>
        <w:t>n3</w:t>
      </w:r>
      <w:r>
        <w:rPr>
          <w:lang w:eastAsia="ja-JP"/>
        </w:rPr>
        <w:t>-n40</w:t>
      </w:r>
      <w:r>
        <w:rPr>
          <w:lang w:val="en-US" w:eastAsia="zh-CN"/>
        </w:rPr>
        <w:t>-</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the EN-DC case DC_3_n40-n78</w:t>
      </w:r>
    </w:p>
    <w:p w14:paraId="06581DDF" w14:textId="1F049548" w:rsidR="00F5244C" w:rsidRDefault="00F5244C" w:rsidP="00F5244C">
      <w:pPr>
        <w:pStyle w:val="TH"/>
        <w:rPr>
          <w:rFonts w:cs="Arial"/>
        </w:rPr>
      </w:pPr>
      <w:r>
        <w:rPr>
          <w:rFonts w:cs="Arial"/>
        </w:rPr>
        <w:t xml:space="preserve">Table </w:t>
      </w:r>
      <w:r w:rsidRPr="00A20126">
        <w:rPr>
          <w:rFonts w:cs="Arial"/>
        </w:rPr>
        <w:t>5.</w:t>
      </w:r>
      <w:r>
        <w:rPr>
          <w:rFonts w:cs="Arial"/>
        </w:rPr>
        <w:t>70.</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5244C" w14:paraId="33ED342B" w14:textId="77777777" w:rsidTr="00534960">
        <w:trPr>
          <w:jc w:val="center"/>
        </w:trPr>
        <w:tc>
          <w:tcPr>
            <w:tcW w:w="2336" w:type="dxa"/>
            <w:vMerge w:val="restart"/>
            <w:tcBorders>
              <w:top w:val="single" w:sz="4" w:space="0" w:color="auto"/>
              <w:left w:val="single" w:sz="4" w:space="0" w:color="auto"/>
              <w:right w:val="single" w:sz="4" w:space="0" w:color="auto"/>
            </w:tcBorders>
          </w:tcPr>
          <w:p w14:paraId="7D7E9640" w14:textId="77777777" w:rsidR="00F5244C" w:rsidRDefault="00F5244C" w:rsidP="0053496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5715D3" w14:textId="77777777" w:rsidR="00F5244C" w:rsidRDefault="00F5244C" w:rsidP="0053496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5244C" w14:paraId="04F91D24" w14:textId="77777777" w:rsidTr="00534960">
        <w:trPr>
          <w:jc w:val="center"/>
        </w:trPr>
        <w:tc>
          <w:tcPr>
            <w:tcW w:w="2336" w:type="dxa"/>
            <w:vMerge/>
            <w:tcBorders>
              <w:left w:val="single" w:sz="4" w:space="0" w:color="auto"/>
              <w:bottom w:val="single" w:sz="4" w:space="0" w:color="auto"/>
              <w:right w:val="single" w:sz="4" w:space="0" w:color="auto"/>
            </w:tcBorders>
          </w:tcPr>
          <w:p w14:paraId="2DF71A7B" w14:textId="77777777" w:rsidR="00F5244C" w:rsidRDefault="00F5244C" w:rsidP="0053496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BFB7BF" w14:textId="77777777" w:rsidR="00F5244C" w:rsidRDefault="00F5244C" w:rsidP="0053496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5244C" w14:paraId="755830FC"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DFA034" w14:textId="77777777" w:rsidR="00F5244C" w:rsidRDefault="00F5244C" w:rsidP="0053496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511D897" w14:textId="77777777" w:rsidR="00F5244C" w:rsidRPr="00005C6E" w:rsidRDefault="00F5244C" w:rsidP="00534960">
            <w:pPr>
              <w:keepNext/>
              <w:keepLines/>
              <w:spacing w:after="0"/>
              <w:jc w:val="center"/>
              <w:rPr>
                <w:rFonts w:ascii="Arial" w:eastAsia="宋体" w:hAnsi="Arial" w:cs="Arial"/>
                <w:sz w:val="18"/>
                <w:lang w:val="en-US" w:eastAsia="zh-CN"/>
              </w:rPr>
            </w:pPr>
            <w:r w:rsidRPr="00005C6E">
              <w:rPr>
                <w:rFonts w:ascii="Arial" w:eastAsia="等线" w:hAnsi="Arial" w:cs="Arial"/>
                <w:sz w:val="18"/>
                <w:lang w:val="en-US"/>
              </w:rPr>
              <w:t>0.</w:t>
            </w:r>
            <w:r>
              <w:rPr>
                <w:rFonts w:ascii="Arial" w:eastAsia="等线" w:hAnsi="Arial" w:cs="Arial"/>
                <w:sz w:val="18"/>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AEC955" w14:textId="77777777" w:rsidR="00F5244C" w:rsidRPr="00005C6E" w:rsidRDefault="00F5244C" w:rsidP="00534960">
            <w:pPr>
              <w:keepNext/>
              <w:keepLines/>
              <w:spacing w:after="0"/>
              <w:jc w:val="center"/>
              <w:rPr>
                <w:rFonts w:ascii="Arial" w:eastAsia="宋体" w:hAnsi="Arial" w:cs="Arial"/>
                <w:sz w:val="18"/>
                <w:lang w:val="en-US" w:eastAsia="zh-CN"/>
              </w:rPr>
            </w:pPr>
            <w:r>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6EAFBA" w14:textId="77777777" w:rsidR="00F5244C" w:rsidRPr="00005C6E" w:rsidRDefault="00F5244C" w:rsidP="00534960">
            <w:pPr>
              <w:keepNext/>
              <w:keepLines/>
              <w:spacing w:after="0"/>
              <w:jc w:val="center"/>
              <w:rPr>
                <w:rFonts w:ascii="Arial" w:eastAsia="宋体" w:hAnsi="Arial" w:cs="Arial"/>
                <w:sz w:val="18"/>
                <w:lang w:val="en-US" w:eastAsia="zh-CN"/>
              </w:rPr>
            </w:pPr>
            <w:r>
              <w:rPr>
                <w:rFonts w:ascii="Arial" w:eastAsia="等线" w:hAnsi="Arial" w:cs="Arial"/>
                <w:sz w:val="18"/>
                <w:lang w:val="en-US"/>
              </w:rPr>
              <w:t>0.8</w:t>
            </w:r>
          </w:p>
        </w:tc>
      </w:tr>
      <w:tr w:rsidR="00F5244C" w14:paraId="4C091770"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35C1926" w14:textId="77777777" w:rsidR="00F5244C" w:rsidRPr="00901DE9" w:rsidRDefault="00F5244C"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F3DAC56" w14:textId="77777777" w:rsidR="00F5244C" w:rsidRDefault="00F5244C" w:rsidP="0053496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3D5065F" w14:textId="77777777" w:rsidR="00F5244C" w:rsidRPr="00467ADF" w:rsidRDefault="00F5244C" w:rsidP="00F5244C">
      <w:pPr>
        <w:keepNext/>
        <w:keepLines/>
        <w:rPr>
          <w:rFonts w:ascii="Arial" w:hAnsi="Arial" w:cs="Arial"/>
        </w:rPr>
      </w:pPr>
    </w:p>
    <w:p w14:paraId="6E622674" w14:textId="6C42D49F" w:rsidR="00F5244C" w:rsidRDefault="00F5244C" w:rsidP="00F5244C">
      <w:pPr>
        <w:pStyle w:val="TH"/>
        <w:rPr>
          <w:rFonts w:cs="Arial"/>
        </w:rPr>
      </w:pPr>
      <w:r>
        <w:rPr>
          <w:rFonts w:cs="Arial"/>
        </w:rPr>
        <w:t xml:space="preserve">Table </w:t>
      </w:r>
      <w:r w:rsidRPr="00A20126">
        <w:rPr>
          <w:rFonts w:cs="Arial"/>
        </w:rPr>
        <w:t>5</w:t>
      </w:r>
      <w:r>
        <w:rPr>
          <w:rFonts w:cs="Arial"/>
        </w:rPr>
        <w:t>.70</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5244C" w:rsidRPr="00F92868" w14:paraId="2DBEC054" w14:textId="77777777" w:rsidTr="00534960">
        <w:trPr>
          <w:trHeight w:val="187"/>
          <w:jc w:val="center"/>
        </w:trPr>
        <w:tc>
          <w:tcPr>
            <w:tcW w:w="1741" w:type="dxa"/>
            <w:vMerge w:val="restart"/>
          </w:tcPr>
          <w:p w14:paraId="466A15F8" w14:textId="77777777" w:rsidR="00F5244C" w:rsidRPr="00F92868" w:rsidRDefault="00F5244C" w:rsidP="0053496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ED99F3C" w14:textId="77777777" w:rsidR="00F5244C" w:rsidRPr="00F92868" w:rsidRDefault="00F5244C" w:rsidP="00534960">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5244C" w:rsidRPr="00F92868" w14:paraId="138D028F" w14:textId="77777777" w:rsidTr="00534960">
        <w:trPr>
          <w:trHeight w:val="187"/>
          <w:jc w:val="center"/>
        </w:trPr>
        <w:tc>
          <w:tcPr>
            <w:tcW w:w="1741" w:type="dxa"/>
            <w:vMerge/>
            <w:tcBorders>
              <w:bottom w:val="single" w:sz="4" w:space="0" w:color="auto"/>
            </w:tcBorders>
          </w:tcPr>
          <w:p w14:paraId="09E50FFD" w14:textId="77777777" w:rsidR="00F5244C" w:rsidRPr="00F92868" w:rsidRDefault="00F5244C" w:rsidP="00534960">
            <w:pPr>
              <w:keepNext/>
              <w:keepLines/>
              <w:spacing w:after="0"/>
              <w:jc w:val="center"/>
              <w:rPr>
                <w:rFonts w:ascii="Arial" w:eastAsia="等线" w:hAnsi="Arial"/>
                <w:b/>
                <w:sz w:val="18"/>
              </w:rPr>
            </w:pPr>
          </w:p>
        </w:tc>
        <w:tc>
          <w:tcPr>
            <w:tcW w:w="5845" w:type="dxa"/>
            <w:gridSpan w:val="3"/>
            <w:vAlign w:val="center"/>
          </w:tcPr>
          <w:p w14:paraId="33A31C9A" w14:textId="77777777" w:rsidR="00F5244C" w:rsidRPr="00F92868" w:rsidRDefault="00F5244C" w:rsidP="00534960">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5244C" w:rsidRPr="00F92868" w14:paraId="79BB2AD4" w14:textId="77777777" w:rsidTr="00534960">
        <w:trPr>
          <w:trHeight w:val="187"/>
          <w:jc w:val="center"/>
        </w:trPr>
        <w:tc>
          <w:tcPr>
            <w:tcW w:w="1741" w:type="dxa"/>
            <w:shd w:val="clear" w:color="auto" w:fill="auto"/>
          </w:tcPr>
          <w:p w14:paraId="23A7EDC9" w14:textId="77777777" w:rsidR="00F5244C" w:rsidRPr="00F92868" w:rsidRDefault="00F5244C" w:rsidP="0053496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-n78</w:t>
            </w:r>
          </w:p>
        </w:tc>
        <w:tc>
          <w:tcPr>
            <w:tcW w:w="1948" w:type="dxa"/>
            <w:vAlign w:val="center"/>
          </w:tcPr>
          <w:p w14:paraId="7C59F695" w14:textId="77777777" w:rsidR="00F5244C" w:rsidRPr="00F92868" w:rsidRDefault="00F5244C" w:rsidP="00534960">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2255A5AC" w14:textId="77777777" w:rsidR="00F5244C" w:rsidRPr="00F92868" w:rsidRDefault="00F5244C" w:rsidP="00534960">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AC16E8E" w14:textId="77777777" w:rsidR="00F5244C" w:rsidRPr="00F92868" w:rsidRDefault="00F5244C" w:rsidP="00534960">
            <w:pPr>
              <w:keepNext/>
              <w:keepLines/>
              <w:spacing w:after="0"/>
              <w:jc w:val="center"/>
              <w:rPr>
                <w:rFonts w:ascii="Arial" w:eastAsia="等线" w:hAnsi="Arial"/>
                <w:sz w:val="18"/>
                <w:lang w:eastAsia="zh-CN"/>
              </w:rPr>
            </w:pPr>
            <w:r>
              <w:rPr>
                <w:rFonts w:ascii="Arial" w:eastAsia="等线" w:hAnsi="Arial"/>
                <w:sz w:val="18"/>
                <w:lang w:eastAsia="zh-CN"/>
              </w:rPr>
              <w:t>0.5</w:t>
            </w:r>
          </w:p>
        </w:tc>
      </w:tr>
      <w:tr w:rsidR="00F5244C" w:rsidRPr="00F92868" w14:paraId="2230DD1E" w14:textId="77777777" w:rsidTr="00534960">
        <w:trPr>
          <w:trHeight w:val="187"/>
          <w:jc w:val="center"/>
        </w:trPr>
        <w:tc>
          <w:tcPr>
            <w:tcW w:w="7586" w:type="dxa"/>
            <w:gridSpan w:val="4"/>
            <w:tcBorders>
              <w:bottom w:val="single" w:sz="4" w:space="0" w:color="auto"/>
            </w:tcBorders>
            <w:shd w:val="clear" w:color="auto" w:fill="auto"/>
          </w:tcPr>
          <w:p w14:paraId="1C6700C7" w14:textId="77777777" w:rsidR="00F5244C" w:rsidRPr="00684407" w:rsidRDefault="00F5244C" w:rsidP="00534960">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958C37" w14:textId="77777777" w:rsidR="00F5244C" w:rsidRDefault="00F5244C" w:rsidP="00534960">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79F9826" w14:textId="12738947" w:rsidR="00F5244C" w:rsidRPr="00607CE1" w:rsidRDefault="00F5244C" w:rsidP="00F5244C">
      <w:pPr>
        <w:pStyle w:val="31"/>
        <w:rPr>
          <w:rFonts w:cs="Arial"/>
          <w:color w:val="000000" w:themeColor="text1"/>
          <w:szCs w:val="28"/>
        </w:rPr>
      </w:pPr>
      <w:bookmarkStart w:id="723" w:name="_Toc144251761"/>
      <w:r w:rsidRPr="00607CE1">
        <w:rPr>
          <w:rFonts w:cs="Arial"/>
          <w:color w:val="000000" w:themeColor="text1"/>
          <w:szCs w:val="28"/>
        </w:rPr>
        <w:t>5.</w:t>
      </w:r>
      <w:r>
        <w:rPr>
          <w:rFonts w:cs="Arial"/>
          <w:color w:val="000000" w:themeColor="text1"/>
          <w:szCs w:val="28"/>
        </w:rPr>
        <w:t>70</w:t>
      </w:r>
      <w:r w:rsidRPr="00607CE1">
        <w:rPr>
          <w:rFonts w:cs="Arial"/>
          <w:color w:val="000000" w:themeColor="text1"/>
          <w:szCs w:val="28"/>
        </w:rPr>
        <w:t>.2</w:t>
      </w:r>
      <w:r w:rsidRPr="00607CE1">
        <w:rPr>
          <w:rFonts w:cs="Arial"/>
          <w:color w:val="000000" w:themeColor="text1"/>
          <w:szCs w:val="28"/>
        </w:rPr>
        <w:tab/>
        <w:t>Specific for 2 bands UL CA</w:t>
      </w:r>
      <w:bookmarkEnd w:id="723"/>
    </w:p>
    <w:p w14:paraId="509CB1E3" w14:textId="45ACE565" w:rsidR="00F5244C" w:rsidRPr="00607CE1" w:rsidRDefault="00F5244C" w:rsidP="00F5244C">
      <w:pPr>
        <w:pStyle w:val="41"/>
        <w:rPr>
          <w:rFonts w:cs="Arial"/>
          <w:i/>
          <w:iCs/>
          <w:color w:val="000000" w:themeColor="text1"/>
          <w:szCs w:val="24"/>
        </w:rPr>
      </w:pPr>
      <w:bookmarkStart w:id="724" w:name="_Toc144251762"/>
      <w:r w:rsidRPr="00607CE1">
        <w:rPr>
          <w:rFonts w:cs="Arial" w:hint="eastAsia"/>
          <w:color w:val="000000" w:themeColor="text1"/>
          <w:szCs w:val="24"/>
        </w:rPr>
        <w:t>5.</w:t>
      </w:r>
      <w:r>
        <w:rPr>
          <w:rFonts w:cs="Arial"/>
          <w:color w:val="000000" w:themeColor="text1"/>
          <w:szCs w:val="24"/>
        </w:rPr>
        <w:t>70</w:t>
      </w:r>
      <w:r w:rsidRPr="00607CE1">
        <w:rPr>
          <w:rFonts w:cs="Arial" w:hint="eastAsia"/>
          <w:color w:val="000000" w:themeColor="text1"/>
          <w:szCs w:val="24"/>
        </w:rPr>
        <w:t>.</w:t>
      </w:r>
      <w:r w:rsidRPr="00607CE1">
        <w:rPr>
          <w:rFonts w:cs="Arial"/>
          <w:color w:val="000000" w:themeColor="text1"/>
          <w:szCs w:val="24"/>
        </w:rPr>
        <w:t>2.1</w:t>
      </w:r>
      <w:r w:rsidRPr="00607CE1">
        <w:rPr>
          <w:rFonts w:cs="Arial"/>
          <w:color w:val="000000" w:themeColor="text1"/>
          <w:szCs w:val="24"/>
        </w:rPr>
        <w:tab/>
      </w:r>
      <w:r w:rsidRPr="00607CE1">
        <w:rPr>
          <w:rFonts w:cs="Arial" w:hint="eastAsia"/>
          <w:color w:val="000000" w:themeColor="text1"/>
          <w:szCs w:val="24"/>
        </w:rPr>
        <w:t>UE co-existence studies</w:t>
      </w:r>
      <w:bookmarkEnd w:id="724"/>
    </w:p>
    <w:p w14:paraId="26612144" w14:textId="77777777" w:rsidR="00F5244C" w:rsidRDefault="00F5244C" w:rsidP="00C23DD6">
      <w:r>
        <w:t>This is a 3-band combination, so uplink harmonic and harmonic mixing analysis is already done in the fallbacks. Only IMD for two uplink configurations is analysed.</w:t>
      </w:r>
    </w:p>
    <w:p w14:paraId="7745F256" w14:textId="6D48A535" w:rsidR="00F5244C" w:rsidRPr="0073594C" w:rsidRDefault="00F5244C" w:rsidP="00F5244C">
      <w:r w:rsidRPr="0073594C">
        <w:t xml:space="preserve">Table </w:t>
      </w:r>
      <w:r>
        <w:rPr>
          <w:rFonts w:hint="eastAsia"/>
          <w:lang w:val="en-US" w:eastAsia="zh-CN"/>
        </w:rPr>
        <w:t>5.</w:t>
      </w:r>
      <w:r>
        <w:rPr>
          <w:lang w:val="en-US" w:eastAsia="zh-CN"/>
        </w:rPr>
        <w:t>70</w:t>
      </w:r>
      <w:r w:rsidRPr="0073594C">
        <w:rPr>
          <w:rFonts w:hint="eastAsia"/>
          <w:lang w:val="en-US" w:eastAsia="zh-CN"/>
        </w:rPr>
        <w:t>.2</w:t>
      </w:r>
      <w:r w:rsidRPr="0073594C">
        <w:rPr>
          <w:lang w:eastAsia="zh-CN"/>
        </w:rPr>
        <w:t>.</w:t>
      </w:r>
      <w:r>
        <w:rPr>
          <w:lang w:val="en-US" w:eastAsia="zh-CN"/>
        </w:rPr>
        <w:t>1</w:t>
      </w:r>
      <w:r w:rsidRPr="0073594C">
        <w:t>-1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40</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516EB5C4" w14:textId="3286A2C1" w:rsidR="00F5244C" w:rsidRPr="0073594C" w:rsidRDefault="00F5244C" w:rsidP="00F5244C">
      <w:r>
        <w:t>Table 5.70</w:t>
      </w:r>
      <w:r w:rsidRPr="0073594C">
        <w:t>.2.</w:t>
      </w:r>
      <w:r>
        <w:t>1</w:t>
      </w:r>
      <w:r w:rsidRPr="0073594C">
        <w:t>-2 lists B</w:t>
      </w:r>
      <w:r w:rsidRPr="0073594C">
        <w:rPr>
          <w:rFonts w:hint="eastAsia"/>
          <w:lang w:eastAsia="ja-JP"/>
        </w:rPr>
        <w:t xml:space="preserve">and </w:t>
      </w:r>
      <w:r w:rsidRPr="0073594C">
        <w:rPr>
          <w:lang w:val="en-US" w:eastAsia="zh-CN"/>
        </w:rPr>
        <w:t>n</w:t>
      </w:r>
      <w:r>
        <w:rPr>
          <w:lang w:val="en-US" w:eastAsia="zh-CN"/>
        </w:rPr>
        <w:t>3</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F400908" w14:textId="7404C834" w:rsidR="00F5244C" w:rsidRPr="0073594C" w:rsidRDefault="00F5244C" w:rsidP="00F5244C">
      <w:r>
        <w:t>Table 5.70</w:t>
      </w:r>
      <w:r w:rsidRPr="0073594C">
        <w:t>.2.</w:t>
      </w:r>
      <w:r>
        <w:t>1</w:t>
      </w:r>
      <w:r w:rsidRPr="0073594C">
        <w:t>-3 lists B</w:t>
      </w:r>
      <w:r w:rsidRPr="0073594C">
        <w:rPr>
          <w:rFonts w:hint="eastAsia"/>
          <w:lang w:eastAsia="ja-JP"/>
        </w:rPr>
        <w:t xml:space="preserve">and </w:t>
      </w:r>
      <w:r w:rsidRPr="0073594C">
        <w:rPr>
          <w:lang w:val="en-US" w:eastAsia="zh-CN"/>
        </w:rPr>
        <w:t>n</w:t>
      </w:r>
      <w:r>
        <w:rPr>
          <w:lang w:val="en-US" w:eastAsia="zh-CN"/>
        </w:rPr>
        <w:t xml:space="preserve">40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6A72FCD" w14:textId="5C713341" w:rsidR="00F5244C" w:rsidRDefault="00F5244C" w:rsidP="00F5244C">
      <w:pPr>
        <w:keepNext/>
        <w:keepLines/>
        <w:spacing w:before="60"/>
        <w:jc w:val="center"/>
        <w:rPr>
          <w:rFonts w:ascii="Arial" w:hAnsi="Arial" w:cs="Arial"/>
          <w:b/>
          <w:lang w:eastAsia="zh-CN"/>
        </w:rPr>
      </w:pPr>
      <w:r>
        <w:rPr>
          <w:rFonts w:ascii="Arial" w:hAnsi="Arial" w:cs="Arial"/>
          <w:b/>
          <w:lang w:eastAsia="zh-CN"/>
        </w:rPr>
        <w:t xml:space="preserve">Table 5.70.2.1-1: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1BB9054D" w14:textId="77777777" w:rsidTr="00534960">
        <w:trPr>
          <w:trHeight w:val="270"/>
        </w:trPr>
        <w:tc>
          <w:tcPr>
            <w:tcW w:w="2825" w:type="dxa"/>
            <w:shd w:val="clear" w:color="auto" w:fill="auto"/>
            <w:vAlign w:val="center"/>
            <w:hideMark/>
          </w:tcPr>
          <w:p w14:paraId="06E1B8A6"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C755E72"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DB50059"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3DB345F"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B74D26B"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F5244C" w:rsidRPr="00DB7239" w14:paraId="332774C7" w14:textId="77777777" w:rsidTr="00534960">
        <w:trPr>
          <w:trHeight w:val="270"/>
        </w:trPr>
        <w:tc>
          <w:tcPr>
            <w:tcW w:w="2825" w:type="dxa"/>
            <w:shd w:val="clear" w:color="000000" w:fill="F2F2F2"/>
            <w:vAlign w:val="center"/>
            <w:hideMark/>
          </w:tcPr>
          <w:p w14:paraId="240D17D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2557734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1710</w:t>
            </w:r>
          </w:p>
        </w:tc>
        <w:tc>
          <w:tcPr>
            <w:tcW w:w="1985" w:type="dxa"/>
            <w:shd w:val="clear" w:color="000000" w:fill="F2F2F2"/>
            <w:vAlign w:val="center"/>
            <w:hideMark/>
          </w:tcPr>
          <w:p w14:paraId="26EE808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26C4853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C3688B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r>
      <w:tr w:rsidR="00F5244C" w:rsidRPr="00DB7239" w14:paraId="12B21781" w14:textId="77777777" w:rsidTr="00534960">
        <w:trPr>
          <w:trHeight w:val="270"/>
        </w:trPr>
        <w:tc>
          <w:tcPr>
            <w:tcW w:w="2825" w:type="dxa"/>
            <w:shd w:val="clear" w:color="000000" w:fill="F2F2F2"/>
            <w:vAlign w:val="center"/>
            <w:hideMark/>
          </w:tcPr>
          <w:p w14:paraId="0BB7B4C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219F493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1805</w:t>
            </w:r>
          </w:p>
        </w:tc>
        <w:tc>
          <w:tcPr>
            <w:tcW w:w="1985" w:type="dxa"/>
            <w:shd w:val="clear" w:color="000000" w:fill="F2F2F2"/>
            <w:vAlign w:val="center"/>
            <w:hideMark/>
          </w:tcPr>
          <w:p w14:paraId="76C9177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000000" w:fill="F2F2F2"/>
            <w:vAlign w:val="center"/>
            <w:hideMark/>
          </w:tcPr>
          <w:p w14:paraId="1B96824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780FD6D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r>
      <w:tr w:rsidR="00F5244C" w:rsidRPr="00DB7239" w14:paraId="10145033" w14:textId="77777777" w:rsidTr="00534960">
        <w:trPr>
          <w:trHeight w:val="270"/>
        </w:trPr>
        <w:tc>
          <w:tcPr>
            <w:tcW w:w="2825" w:type="dxa"/>
            <w:shd w:val="clear" w:color="auto" w:fill="auto"/>
            <w:vAlign w:val="center"/>
            <w:hideMark/>
          </w:tcPr>
          <w:p w14:paraId="553C6D3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A37413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4CD60C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6057F1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BE8766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F5244C" w:rsidRPr="00DB7239" w14:paraId="251C21CE" w14:textId="77777777" w:rsidTr="00534960">
        <w:trPr>
          <w:trHeight w:val="270"/>
        </w:trPr>
        <w:tc>
          <w:tcPr>
            <w:tcW w:w="2825" w:type="dxa"/>
            <w:shd w:val="clear" w:color="auto" w:fill="auto"/>
            <w:vAlign w:val="center"/>
            <w:hideMark/>
          </w:tcPr>
          <w:p w14:paraId="7655802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921566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515</w:t>
            </w:r>
          </w:p>
        </w:tc>
        <w:tc>
          <w:tcPr>
            <w:tcW w:w="1985" w:type="dxa"/>
            <w:shd w:val="clear" w:color="auto" w:fill="auto"/>
            <w:vAlign w:val="center"/>
            <w:hideMark/>
          </w:tcPr>
          <w:p w14:paraId="1EFC237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49E8ECE9"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4010</w:t>
            </w:r>
          </w:p>
        </w:tc>
        <w:tc>
          <w:tcPr>
            <w:tcW w:w="1843" w:type="dxa"/>
            <w:shd w:val="clear" w:color="auto" w:fill="auto"/>
            <w:vAlign w:val="center"/>
            <w:hideMark/>
          </w:tcPr>
          <w:p w14:paraId="07D58356"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4185</w:t>
            </w:r>
          </w:p>
        </w:tc>
      </w:tr>
      <w:tr w:rsidR="00F5244C" w:rsidRPr="00DB7239" w14:paraId="0DB4108D" w14:textId="77777777" w:rsidTr="00534960">
        <w:trPr>
          <w:trHeight w:val="270"/>
        </w:trPr>
        <w:tc>
          <w:tcPr>
            <w:tcW w:w="2825" w:type="dxa"/>
            <w:shd w:val="clear" w:color="000000" w:fill="F2F2F2"/>
            <w:vAlign w:val="center"/>
            <w:hideMark/>
          </w:tcPr>
          <w:p w14:paraId="4349B214"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D4185B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55B40FF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7D4E65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94BA1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F5244C" w:rsidRPr="00DB7239" w14:paraId="055EC2ED" w14:textId="77777777" w:rsidTr="00534960">
        <w:trPr>
          <w:trHeight w:val="270"/>
        </w:trPr>
        <w:tc>
          <w:tcPr>
            <w:tcW w:w="2825" w:type="dxa"/>
            <w:shd w:val="clear" w:color="000000" w:fill="F2F2F2"/>
            <w:vAlign w:val="center"/>
            <w:hideMark/>
          </w:tcPr>
          <w:p w14:paraId="4FEB9EEE"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3CE2A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1020</w:t>
            </w:r>
          </w:p>
        </w:tc>
        <w:tc>
          <w:tcPr>
            <w:tcW w:w="1985" w:type="dxa"/>
            <w:shd w:val="clear" w:color="000000" w:fill="F2F2F2"/>
            <w:vAlign w:val="center"/>
            <w:hideMark/>
          </w:tcPr>
          <w:p w14:paraId="43D02AD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24082B7C"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2815</w:t>
            </w:r>
          </w:p>
        </w:tc>
        <w:tc>
          <w:tcPr>
            <w:tcW w:w="1843" w:type="dxa"/>
            <w:shd w:val="clear" w:color="000000" w:fill="F2F2F2"/>
            <w:vAlign w:val="center"/>
            <w:hideMark/>
          </w:tcPr>
          <w:p w14:paraId="6879026B"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3090</w:t>
            </w:r>
          </w:p>
        </w:tc>
      </w:tr>
      <w:tr w:rsidR="00F5244C" w:rsidRPr="00DB7239" w14:paraId="374904CB" w14:textId="77777777" w:rsidTr="00534960">
        <w:trPr>
          <w:trHeight w:val="270"/>
        </w:trPr>
        <w:tc>
          <w:tcPr>
            <w:tcW w:w="2825" w:type="dxa"/>
            <w:shd w:val="clear" w:color="000000" w:fill="F2F2F2"/>
            <w:vAlign w:val="center"/>
            <w:hideMark/>
          </w:tcPr>
          <w:p w14:paraId="1F68C1D6"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10E0EA0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1F7E429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9CC877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675FBC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F5244C" w:rsidRPr="00DB7239" w14:paraId="05B76473" w14:textId="77777777" w:rsidTr="00534960">
        <w:trPr>
          <w:trHeight w:val="270"/>
        </w:trPr>
        <w:tc>
          <w:tcPr>
            <w:tcW w:w="2825" w:type="dxa"/>
            <w:shd w:val="clear" w:color="000000" w:fill="F2F2F2"/>
            <w:vAlign w:val="center"/>
            <w:hideMark/>
          </w:tcPr>
          <w:p w14:paraId="0749B11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11CAFC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5720</w:t>
            </w:r>
          </w:p>
        </w:tc>
        <w:tc>
          <w:tcPr>
            <w:tcW w:w="1985" w:type="dxa"/>
            <w:shd w:val="clear" w:color="000000" w:fill="F2F2F2"/>
            <w:vAlign w:val="center"/>
            <w:hideMark/>
          </w:tcPr>
          <w:p w14:paraId="3490440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1D8DA49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5DF11B7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6585</w:t>
            </w:r>
          </w:p>
        </w:tc>
      </w:tr>
      <w:tr w:rsidR="00F5244C" w:rsidRPr="00DB7239" w14:paraId="3ACE432E" w14:textId="77777777" w:rsidTr="00534960">
        <w:trPr>
          <w:trHeight w:val="270"/>
        </w:trPr>
        <w:tc>
          <w:tcPr>
            <w:tcW w:w="2825" w:type="dxa"/>
            <w:shd w:val="clear" w:color="auto" w:fill="auto"/>
            <w:vAlign w:val="center"/>
            <w:hideMark/>
          </w:tcPr>
          <w:p w14:paraId="6795367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2565C6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6239C9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F3BC13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26F81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F5244C" w:rsidRPr="00DB7239" w14:paraId="216F8067" w14:textId="77777777" w:rsidTr="00534960">
        <w:trPr>
          <w:trHeight w:val="270"/>
        </w:trPr>
        <w:tc>
          <w:tcPr>
            <w:tcW w:w="2825" w:type="dxa"/>
            <w:shd w:val="clear" w:color="auto" w:fill="auto"/>
            <w:vAlign w:val="center"/>
            <w:hideMark/>
          </w:tcPr>
          <w:p w14:paraId="15F40F42"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EFA1E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2730</w:t>
            </w:r>
          </w:p>
        </w:tc>
        <w:tc>
          <w:tcPr>
            <w:tcW w:w="1985" w:type="dxa"/>
            <w:shd w:val="clear" w:color="auto" w:fill="auto"/>
            <w:vAlign w:val="center"/>
            <w:hideMark/>
          </w:tcPr>
          <w:p w14:paraId="6C7AD2C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3EF47E5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449EF6D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5490</w:t>
            </w:r>
          </w:p>
        </w:tc>
      </w:tr>
      <w:tr w:rsidR="00F5244C" w:rsidRPr="00DB7239" w14:paraId="3958E914" w14:textId="77777777" w:rsidTr="00534960">
        <w:trPr>
          <w:trHeight w:val="270"/>
        </w:trPr>
        <w:tc>
          <w:tcPr>
            <w:tcW w:w="2825" w:type="dxa"/>
            <w:shd w:val="clear" w:color="auto" w:fill="auto"/>
            <w:vAlign w:val="center"/>
            <w:hideMark/>
          </w:tcPr>
          <w:p w14:paraId="4D9DA60A"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3F7B76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4144E31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0AC87A9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4813C42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F5244C" w:rsidRPr="00DB7239" w14:paraId="4DBFE4C6" w14:textId="77777777" w:rsidTr="00534960">
        <w:trPr>
          <w:trHeight w:val="270"/>
        </w:trPr>
        <w:tc>
          <w:tcPr>
            <w:tcW w:w="2825" w:type="dxa"/>
            <w:shd w:val="clear" w:color="auto" w:fill="auto"/>
            <w:vAlign w:val="center"/>
            <w:hideMark/>
          </w:tcPr>
          <w:p w14:paraId="22F2871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D3593F6"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1380</w:t>
            </w:r>
          </w:p>
        </w:tc>
        <w:tc>
          <w:tcPr>
            <w:tcW w:w="1985" w:type="dxa"/>
            <w:shd w:val="clear" w:color="auto" w:fill="auto"/>
            <w:vAlign w:val="center"/>
            <w:hideMark/>
          </w:tcPr>
          <w:p w14:paraId="1B7A21F5"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1030</w:t>
            </w:r>
          </w:p>
        </w:tc>
        <w:tc>
          <w:tcPr>
            <w:tcW w:w="1842" w:type="dxa"/>
            <w:shd w:val="clear" w:color="auto" w:fill="auto"/>
            <w:vAlign w:val="center"/>
            <w:hideMark/>
          </w:tcPr>
          <w:p w14:paraId="3775627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2D4F140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8370</w:t>
            </w:r>
          </w:p>
        </w:tc>
      </w:tr>
      <w:tr w:rsidR="00F5244C" w:rsidRPr="00DB7239" w14:paraId="5CA37C53" w14:textId="77777777" w:rsidTr="00534960">
        <w:trPr>
          <w:trHeight w:val="270"/>
        </w:trPr>
        <w:tc>
          <w:tcPr>
            <w:tcW w:w="2825" w:type="dxa"/>
            <w:shd w:val="clear" w:color="auto" w:fill="auto"/>
            <w:vAlign w:val="center"/>
            <w:hideMark/>
          </w:tcPr>
          <w:p w14:paraId="55B85B6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C97E96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AE1932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0AD6C8E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CE65DA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F5244C" w:rsidRPr="00DB7239" w14:paraId="703198CD" w14:textId="77777777" w:rsidTr="00534960">
        <w:trPr>
          <w:trHeight w:val="270"/>
        </w:trPr>
        <w:tc>
          <w:tcPr>
            <w:tcW w:w="2825" w:type="dxa"/>
            <w:shd w:val="clear" w:color="auto" w:fill="auto"/>
            <w:vAlign w:val="center"/>
            <w:hideMark/>
          </w:tcPr>
          <w:p w14:paraId="06E55FE3"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289C31E0"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7430</w:t>
            </w:r>
          </w:p>
        </w:tc>
        <w:tc>
          <w:tcPr>
            <w:tcW w:w="1985" w:type="dxa"/>
            <w:shd w:val="clear" w:color="000000" w:fill="FFFFFF"/>
            <w:vAlign w:val="center"/>
            <w:hideMark/>
          </w:tcPr>
          <w:p w14:paraId="0B3230E0"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7755</w:t>
            </w:r>
          </w:p>
        </w:tc>
        <w:tc>
          <w:tcPr>
            <w:tcW w:w="1842" w:type="dxa"/>
            <w:shd w:val="clear" w:color="000000" w:fill="FFFFFF"/>
            <w:vAlign w:val="center"/>
            <w:hideMark/>
          </w:tcPr>
          <w:p w14:paraId="1F89B45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00D7C1C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8985</w:t>
            </w:r>
          </w:p>
        </w:tc>
      </w:tr>
      <w:tr w:rsidR="00F5244C" w:rsidRPr="00DB7239" w14:paraId="12E26F02" w14:textId="77777777" w:rsidTr="00534960">
        <w:trPr>
          <w:trHeight w:val="270"/>
        </w:trPr>
        <w:tc>
          <w:tcPr>
            <w:tcW w:w="2825" w:type="dxa"/>
            <w:shd w:val="clear" w:color="000000" w:fill="F2F2F2"/>
            <w:vAlign w:val="center"/>
            <w:hideMark/>
          </w:tcPr>
          <w:p w14:paraId="39BFE27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15ED2B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DC6326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789AD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7D21E5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F5244C" w:rsidRPr="00DB7239" w14:paraId="790959F2" w14:textId="77777777" w:rsidTr="00534960">
        <w:trPr>
          <w:trHeight w:val="270"/>
        </w:trPr>
        <w:tc>
          <w:tcPr>
            <w:tcW w:w="2825" w:type="dxa"/>
            <w:shd w:val="clear" w:color="000000" w:fill="F2F2F2"/>
            <w:vAlign w:val="center"/>
            <w:hideMark/>
          </w:tcPr>
          <w:p w14:paraId="13C9682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0AE9F5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7890</w:t>
            </w:r>
          </w:p>
        </w:tc>
        <w:tc>
          <w:tcPr>
            <w:tcW w:w="1985" w:type="dxa"/>
            <w:shd w:val="clear" w:color="000000" w:fill="F2F2F2"/>
            <w:vAlign w:val="center"/>
            <w:hideMark/>
          </w:tcPr>
          <w:p w14:paraId="3624161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21703464"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4840</w:t>
            </w:r>
          </w:p>
        </w:tc>
        <w:tc>
          <w:tcPr>
            <w:tcW w:w="1843" w:type="dxa"/>
            <w:shd w:val="clear" w:color="000000" w:fill="F2F2F2"/>
            <w:vAlign w:val="center"/>
            <w:hideMark/>
          </w:tcPr>
          <w:p w14:paraId="6896B778"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4440</w:t>
            </w:r>
          </w:p>
        </w:tc>
      </w:tr>
      <w:tr w:rsidR="00F5244C" w:rsidRPr="00DB7239" w14:paraId="65F98E45" w14:textId="77777777" w:rsidTr="00534960">
        <w:trPr>
          <w:trHeight w:val="270"/>
        </w:trPr>
        <w:tc>
          <w:tcPr>
            <w:tcW w:w="2825" w:type="dxa"/>
            <w:shd w:val="clear" w:color="000000" w:fill="F2F2F2"/>
            <w:vAlign w:val="center"/>
            <w:hideMark/>
          </w:tcPr>
          <w:p w14:paraId="76CC9392"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1462F3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1C8E2F7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5BFC3F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8CCDAF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F5244C" w:rsidRPr="00DB7239" w14:paraId="7F83F880" w14:textId="77777777" w:rsidTr="00534960">
        <w:trPr>
          <w:trHeight w:val="270"/>
        </w:trPr>
        <w:tc>
          <w:tcPr>
            <w:tcW w:w="2825" w:type="dxa"/>
            <w:shd w:val="clear" w:color="000000" w:fill="F2F2F2"/>
            <w:vAlign w:val="center"/>
            <w:hideMark/>
          </w:tcPr>
          <w:p w14:paraId="31D3EB2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9F1C55C" w14:textId="77777777" w:rsidR="00F5244C" w:rsidRPr="003A110F" w:rsidRDefault="00F5244C" w:rsidP="00534960">
            <w:pPr>
              <w:spacing w:after="0"/>
              <w:jc w:val="center"/>
              <w:rPr>
                <w:rFonts w:ascii="Arial" w:hAnsi="Arial" w:cs="Arial"/>
                <w:color w:val="000000"/>
                <w:sz w:val="16"/>
                <w:szCs w:val="16"/>
                <w:highlight w:val="yellow"/>
              </w:rPr>
            </w:pPr>
            <w:r w:rsidRPr="003A110F">
              <w:rPr>
                <w:rFonts w:ascii="Arial" w:hAnsi="Arial" w:cs="Arial"/>
                <w:color w:val="000000"/>
                <w:sz w:val="16"/>
                <w:szCs w:val="16"/>
                <w:highlight w:val="yellow"/>
              </w:rPr>
              <w:t>3780</w:t>
            </w:r>
          </w:p>
        </w:tc>
        <w:tc>
          <w:tcPr>
            <w:tcW w:w="1985" w:type="dxa"/>
            <w:shd w:val="clear" w:color="000000" w:fill="F2F2F2"/>
            <w:vAlign w:val="center"/>
            <w:hideMark/>
          </w:tcPr>
          <w:p w14:paraId="3B2D341D" w14:textId="77777777" w:rsidR="00F5244C" w:rsidRPr="003A110F" w:rsidRDefault="00F5244C" w:rsidP="00534960">
            <w:pPr>
              <w:spacing w:after="0"/>
              <w:jc w:val="center"/>
              <w:rPr>
                <w:rFonts w:ascii="Arial" w:hAnsi="Arial" w:cs="Arial"/>
                <w:color w:val="000000"/>
                <w:sz w:val="16"/>
                <w:szCs w:val="16"/>
                <w:highlight w:val="yellow"/>
              </w:rPr>
            </w:pPr>
            <w:r w:rsidRPr="003A110F">
              <w:rPr>
                <w:rFonts w:ascii="Arial" w:hAnsi="Arial" w:cs="Arial"/>
                <w:color w:val="000000"/>
                <w:sz w:val="16"/>
                <w:szCs w:val="16"/>
                <w:highlight w:val="yellow"/>
              </w:rPr>
              <w:t>3330</w:t>
            </w:r>
          </w:p>
        </w:tc>
        <w:tc>
          <w:tcPr>
            <w:tcW w:w="1842" w:type="dxa"/>
            <w:shd w:val="clear" w:color="000000" w:fill="F2F2F2"/>
            <w:vAlign w:val="center"/>
            <w:hideMark/>
          </w:tcPr>
          <w:p w14:paraId="50350045" w14:textId="77777777" w:rsidR="00F5244C" w:rsidRPr="003A110F" w:rsidRDefault="00F5244C" w:rsidP="00534960">
            <w:pPr>
              <w:spacing w:after="0"/>
              <w:jc w:val="center"/>
              <w:rPr>
                <w:rFonts w:ascii="Arial" w:hAnsi="Arial" w:cs="Arial"/>
                <w:color w:val="000000"/>
                <w:sz w:val="16"/>
                <w:szCs w:val="16"/>
              </w:rPr>
            </w:pPr>
            <w:r w:rsidRPr="003A110F">
              <w:rPr>
                <w:rFonts w:ascii="Arial" w:hAnsi="Arial" w:cs="Arial"/>
                <w:color w:val="000000"/>
                <w:sz w:val="16"/>
                <w:szCs w:val="16"/>
              </w:rPr>
              <w:t>755</w:t>
            </w:r>
          </w:p>
        </w:tc>
        <w:tc>
          <w:tcPr>
            <w:tcW w:w="1843" w:type="dxa"/>
            <w:shd w:val="clear" w:color="000000" w:fill="F2F2F2"/>
            <w:vAlign w:val="center"/>
            <w:hideMark/>
          </w:tcPr>
          <w:p w14:paraId="1C5838B3" w14:textId="77777777" w:rsidR="00F5244C" w:rsidRPr="003A110F" w:rsidRDefault="00F5244C" w:rsidP="00534960">
            <w:pPr>
              <w:spacing w:after="0"/>
              <w:jc w:val="center"/>
              <w:rPr>
                <w:rFonts w:ascii="Arial" w:hAnsi="Arial" w:cs="Arial"/>
                <w:color w:val="000000"/>
                <w:sz w:val="16"/>
                <w:szCs w:val="16"/>
              </w:rPr>
            </w:pPr>
            <w:r w:rsidRPr="003A110F">
              <w:rPr>
                <w:rFonts w:ascii="Arial" w:hAnsi="Arial" w:cs="Arial"/>
                <w:color w:val="000000"/>
                <w:sz w:val="16"/>
                <w:szCs w:val="16"/>
              </w:rPr>
              <w:t>330</w:t>
            </w:r>
          </w:p>
        </w:tc>
      </w:tr>
      <w:tr w:rsidR="00F5244C" w:rsidRPr="00DB7239" w14:paraId="0542DFD0" w14:textId="77777777" w:rsidTr="00534960">
        <w:trPr>
          <w:trHeight w:val="270"/>
        </w:trPr>
        <w:tc>
          <w:tcPr>
            <w:tcW w:w="2825" w:type="dxa"/>
            <w:shd w:val="clear" w:color="000000" w:fill="F2F2F2"/>
            <w:vAlign w:val="center"/>
            <w:hideMark/>
          </w:tcPr>
          <w:p w14:paraId="04E13FAA"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054054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425BF25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5C6D33F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46EAF2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F5244C" w:rsidRPr="00DB7239" w14:paraId="4A2A74C0" w14:textId="77777777" w:rsidTr="00534960">
        <w:trPr>
          <w:trHeight w:val="270"/>
        </w:trPr>
        <w:tc>
          <w:tcPr>
            <w:tcW w:w="2825" w:type="dxa"/>
            <w:shd w:val="clear" w:color="000000" w:fill="F2F2F2"/>
            <w:vAlign w:val="center"/>
            <w:hideMark/>
          </w:tcPr>
          <w:p w14:paraId="7190E43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E8FC78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10910</w:t>
            </w:r>
          </w:p>
        </w:tc>
        <w:tc>
          <w:tcPr>
            <w:tcW w:w="1985" w:type="dxa"/>
            <w:shd w:val="clear" w:color="000000" w:fill="F2F2F2"/>
            <w:vAlign w:val="center"/>
            <w:hideMark/>
          </w:tcPr>
          <w:p w14:paraId="4CE767A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647F6B8B"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9140</w:t>
            </w:r>
          </w:p>
        </w:tc>
        <w:tc>
          <w:tcPr>
            <w:tcW w:w="1843" w:type="dxa"/>
            <w:shd w:val="clear" w:color="000000" w:fill="F2F2F2"/>
            <w:vAlign w:val="center"/>
            <w:hideMark/>
          </w:tcPr>
          <w:p w14:paraId="074DAE75"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9540</w:t>
            </w:r>
          </w:p>
        </w:tc>
      </w:tr>
      <w:tr w:rsidR="00F5244C" w:rsidRPr="00DB7239" w14:paraId="6BFADF8B" w14:textId="77777777" w:rsidTr="00534960">
        <w:trPr>
          <w:trHeight w:val="270"/>
        </w:trPr>
        <w:tc>
          <w:tcPr>
            <w:tcW w:w="2825" w:type="dxa"/>
            <w:shd w:val="clear" w:color="000000" w:fill="F2F2F2"/>
            <w:vAlign w:val="center"/>
            <w:hideMark/>
          </w:tcPr>
          <w:p w14:paraId="59CDD712"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8C0A7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1F6250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7AF67A4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CBD79E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F5244C" w:rsidRPr="00DB7239" w14:paraId="65DEE28E" w14:textId="77777777" w:rsidTr="00534960">
        <w:trPr>
          <w:trHeight w:val="270"/>
        </w:trPr>
        <w:tc>
          <w:tcPr>
            <w:tcW w:w="2825" w:type="dxa"/>
            <w:shd w:val="clear" w:color="000000" w:fill="F2F2F2"/>
            <w:vAlign w:val="center"/>
            <w:hideMark/>
          </w:tcPr>
          <w:p w14:paraId="125EDA06"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BDEDBD7" w14:textId="77777777" w:rsidR="00F5244C" w:rsidRPr="000E21BB"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10320</w:t>
            </w:r>
          </w:p>
        </w:tc>
        <w:tc>
          <w:tcPr>
            <w:tcW w:w="1985" w:type="dxa"/>
            <w:shd w:val="clear" w:color="000000" w:fill="F2F2F2"/>
            <w:vAlign w:val="center"/>
            <w:hideMark/>
          </w:tcPr>
          <w:p w14:paraId="0FA4A1C6" w14:textId="77777777" w:rsidR="00F5244C" w:rsidRPr="000E21BB"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10770</w:t>
            </w:r>
          </w:p>
        </w:tc>
        <w:tc>
          <w:tcPr>
            <w:tcW w:w="1842" w:type="dxa"/>
            <w:shd w:val="clear" w:color="000000" w:fill="F2F2F2"/>
            <w:vAlign w:val="center"/>
            <w:hideMark/>
          </w:tcPr>
          <w:p w14:paraId="39DED42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347E21A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10155</w:t>
            </w:r>
          </w:p>
        </w:tc>
      </w:tr>
    </w:tbl>
    <w:p w14:paraId="32A65354" w14:textId="77777777" w:rsidR="00F5244C" w:rsidRPr="0073594C" w:rsidRDefault="00F5244C" w:rsidP="00F5244C">
      <w:pPr>
        <w:rPr>
          <w:lang w:eastAsia="ko-KR"/>
        </w:rPr>
      </w:pPr>
    </w:p>
    <w:p w14:paraId="31D78D04" w14:textId="1B1F6CBB" w:rsidR="00F5244C" w:rsidRPr="0073594C" w:rsidRDefault="00F5244C" w:rsidP="00F5244C">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70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3</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01F50AB1" w14:textId="77777777" w:rsidTr="00534960">
        <w:trPr>
          <w:trHeight w:val="270"/>
        </w:trPr>
        <w:tc>
          <w:tcPr>
            <w:tcW w:w="2825" w:type="dxa"/>
            <w:shd w:val="clear" w:color="auto" w:fill="auto"/>
            <w:vAlign w:val="center"/>
            <w:hideMark/>
          </w:tcPr>
          <w:p w14:paraId="3549A194"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64C87D69"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A800C64"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1D686412"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8D3D73D"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F5244C" w:rsidRPr="00DB7239" w14:paraId="1E1B557F" w14:textId="77777777" w:rsidTr="00534960">
        <w:trPr>
          <w:trHeight w:val="270"/>
        </w:trPr>
        <w:tc>
          <w:tcPr>
            <w:tcW w:w="2825" w:type="dxa"/>
            <w:shd w:val="clear" w:color="000000" w:fill="F2F2F2"/>
            <w:vAlign w:val="center"/>
            <w:hideMark/>
          </w:tcPr>
          <w:p w14:paraId="30A7DF6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3312CC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1710</w:t>
            </w:r>
          </w:p>
        </w:tc>
        <w:tc>
          <w:tcPr>
            <w:tcW w:w="1985" w:type="dxa"/>
            <w:shd w:val="clear" w:color="000000" w:fill="F2F2F2"/>
            <w:vAlign w:val="center"/>
            <w:hideMark/>
          </w:tcPr>
          <w:p w14:paraId="008EF8E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07EE808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3C52B4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51818E3C" w14:textId="77777777" w:rsidTr="00534960">
        <w:trPr>
          <w:trHeight w:val="270"/>
        </w:trPr>
        <w:tc>
          <w:tcPr>
            <w:tcW w:w="2825" w:type="dxa"/>
            <w:shd w:val="clear" w:color="000000" w:fill="F2F2F2"/>
            <w:vAlign w:val="center"/>
            <w:hideMark/>
          </w:tcPr>
          <w:p w14:paraId="19ABB89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6BD4347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1805</w:t>
            </w:r>
          </w:p>
        </w:tc>
        <w:tc>
          <w:tcPr>
            <w:tcW w:w="1985" w:type="dxa"/>
            <w:shd w:val="clear" w:color="000000" w:fill="F2F2F2"/>
            <w:vAlign w:val="center"/>
            <w:hideMark/>
          </w:tcPr>
          <w:p w14:paraId="46EDB65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1880</w:t>
            </w:r>
          </w:p>
        </w:tc>
        <w:tc>
          <w:tcPr>
            <w:tcW w:w="1842" w:type="dxa"/>
            <w:shd w:val="clear" w:color="000000" w:fill="F2F2F2"/>
            <w:vAlign w:val="center"/>
            <w:hideMark/>
          </w:tcPr>
          <w:p w14:paraId="2879CE7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3F1E24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2E232442" w14:textId="77777777" w:rsidTr="00534960">
        <w:trPr>
          <w:trHeight w:val="270"/>
        </w:trPr>
        <w:tc>
          <w:tcPr>
            <w:tcW w:w="2825" w:type="dxa"/>
            <w:shd w:val="clear" w:color="auto" w:fill="auto"/>
            <w:vAlign w:val="center"/>
            <w:hideMark/>
          </w:tcPr>
          <w:p w14:paraId="723A7D98"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48F11C5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64D913A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6D352D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41E014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F5244C" w:rsidRPr="00DB7239" w14:paraId="41D60A1E" w14:textId="77777777" w:rsidTr="00534960">
        <w:trPr>
          <w:trHeight w:val="270"/>
        </w:trPr>
        <w:tc>
          <w:tcPr>
            <w:tcW w:w="2825" w:type="dxa"/>
            <w:shd w:val="clear" w:color="auto" w:fill="auto"/>
            <w:vAlign w:val="center"/>
            <w:hideMark/>
          </w:tcPr>
          <w:p w14:paraId="1532C54E"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7C80632"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1515</w:t>
            </w:r>
          </w:p>
        </w:tc>
        <w:tc>
          <w:tcPr>
            <w:tcW w:w="1985" w:type="dxa"/>
            <w:shd w:val="clear" w:color="auto" w:fill="auto"/>
            <w:vAlign w:val="center"/>
            <w:hideMark/>
          </w:tcPr>
          <w:p w14:paraId="2FA2833B"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2090</w:t>
            </w:r>
          </w:p>
        </w:tc>
        <w:tc>
          <w:tcPr>
            <w:tcW w:w="1842" w:type="dxa"/>
            <w:shd w:val="clear" w:color="auto" w:fill="auto"/>
            <w:vAlign w:val="center"/>
            <w:hideMark/>
          </w:tcPr>
          <w:p w14:paraId="08914AD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5010</w:t>
            </w:r>
          </w:p>
        </w:tc>
        <w:tc>
          <w:tcPr>
            <w:tcW w:w="1843" w:type="dxa"/>
            <w:shd w:val="clear" w:color="auto" w:fill="auto"/>
            <w:vAlign w:val="center"/>
            <w:hideMark/>
          </w:tcPr>
          <w:p w14:paraId="48F032B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5585</w:t>
            </w:r>
          </w:p>
        </w:tc>
      </w:tr>
      <w:tr w:rsidR="00F5244C" w:rsidRPr="00DB7239" w14:paraId="3D10DB36" w14:textId="77777777" w:rsidTr="00534960">
        <w:trPr>
          <w:trHeight w:val="270"/>
        </w:trPr>
        <w:tc>
          <w:tcPr>
            <w:tcW w:w="2825" w:type="dxa"/>
            <w:shd w:val="clear" w:color="000000" w:fill="F2F2F2"/>
            <w:vAlign w:val="center"/>
            <w:hideMark/>
          </w:tcPr>
          <w:p w14:paraId="4B4EFBD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3021146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001828A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39DB7C5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43DAC8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F5244C" w:rsidRPr="00DB7239" w14:paraId="65FB6789" w14:textId="77777777" w:rsidTr="00534960">
        <w:trPr>
          <w:trHeight w:val="270"/>
        </w:trPr>
        <w:tc>
          <w:tcPr>
            <w:tcW w:w="2825" w:type="dxa"/>
            <w:shd w:val="clear" w:color="000000" w:fill="F2F2F2"/>
            <w:vAlign w:val="center"/>
            <w:hideMark/>
          </w:tcPr>
          <w:p w14:paraId="4AB67F7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6457BD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w:t>
            </w:r>
          </w:p>
        </w:tc>
        <w:tc>
          <w:tcPr>
            <w:tcW w:w="1985" w:type="dxa"/>
            <w:shd w:val="clear" w:color="000000" w:fill="F2F2F2"/>
            <w:vAlign w:val="center"/>
            <w:hideMark/>
          </w:tcPr>
          <w:p w14:paraId="42AD692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270</w:t>
            </w:r>
          </w:p>
        </w:tc>
        <w:tc>
          <w:tcPr>
            <w:tcW w:w="1842" w:type="dxa"/>
            <w:shd w:val="clear" w:color="000000" w:fill="F2F2F2"/>
            <w:vAlign w:val="center"/>
            <w:hideMark/>
          </w:tcPr>
          <w:p w14:paraId="11A8134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4815</w:t>
            </w:r>
          </w:p>
        </w:tc>
        <w:tc>
          <w:tcPr>
            <w:tcW w:w="1843" w:type="dxa"/>
            <w:shd w:val="clear" w:color="000000" w:fill="F2F2F2"/>
            <w:vAlign w:val="center"/>
            <w:hideMark/>
          </w:tcPr>
          <w:p w14:paraId="77F7516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5890</w:t>
            </w:r>
          </w:p>
        </w:tc>
      </w:tr>
      <w:tr w:rsidR="00F5244C" w:rsidRPr="00DB7239" w14:paraId="5E25EECD" w14:textId="77777777" w:rsidTr="00534960">
        <w:trPr>
          <w:trHeight w:val="270"/>
        </w:trPr>
        <w:tc>
          <w:tcPr>
            <w:tcW w:w="2825" w:type="dxa"/>
            <w:shd w:val="clear" w:color="000000" w:fill="F2F2F2"/>
            <w:vAlign w:val="center"/>
            <w:hideMark/>
          </w:tcPr>
          <w:p w14:paraId="78BFE1B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443E9D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6C70048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206A73E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EED3C1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F5244C" w:rsidRPr="00DB7239" w14:paraId="3CD649FB" w14:textId="77777777" w:rsidTr="00534960">
        <w:trPr>
          <w:trHeight w:val="270"/>
        </w:trPr>
        <w:tc>
          <w:tcPr>
            <w:tcW w:w="2825" w:type="dxa"/>
            <w:shd w:val="clear" w:color="000000" w:fill="F2F2F2"/>
            <w:vAlign w:val="center"/>
            <w:hideMark/>
          </w:tcPr>
          <w:p w14:paraId="7047292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501BE1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6720</w:t>
            </w:r>
          </w:p>
        </w:tc>
        <w:tc>
          <w:tcPr>
            <w:tcW w:w="1985" w:type="dxa"/>
            <w:shd w:val="clear" w:color="000000" w:fill="F2F2F2"/>
            <w:vAlign w:val="center"/>
            <w:hideMark/>
          </w:tcPr>
          <w:p w14:paraId="5EE64FC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7370</w:t>
            </w:r>
          </w:p>
        </w:tc>
        <w:tc>
          <w:tcPr>
            <w:tcW w:w="1842" w:type="dxa"/>
            <w:shd w:val="clear" w:color="000000" w:fill="F2F2F2"/>
            <w:vAlign w:val="center"/>
            <w:hideMark/>
          </w:tcPr>
          <w:p w14:paraId="44901E0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8310</w:t>
            </w:r>
          </w:p>
        </w:tc>
        <w:tc>
          <w:tcPr>
            <w:tcW w:w="1843" w:type="dxa"/>
            <w:shd w:val="clear" w:color="000000" w:fill="F2F2F2"/>
            <w:vAlign w:val="center"/>
            <w:hideMark/>
          </w:tcPr>
          <w:p w14:paraId="67DDA38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9385</w:t>
            </w:r>
          </w:p>
        </w:tc>
      </w:tr>
      <w:tr w:rsidR="00F5244C" w:rsidRPr="00DB7239" w14:paraId="31EB7DAD" w14:textId="77777777" w:rsidTr="00534960">
        <w:trPr>
          <w:trHeight w:val="270"/>
        </w:trPr>
        <w:tc>
          <w:tcPr>
            <w:tcW w:w="2825" w:type="dxa"/>
            <w:shd w:val="clear" w:color="auto" w:fill="auto"/>
            <w:vAlign w:val="center"/>
            <w:hideMark/>
          </w:tcPr>
          <w:p w14:paraId="03E0EBE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6C73FA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4E1ED1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A517C1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313994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F5244C" w:rsidRPr="00DB7239" w14:paraId="540A4701" w14:textId="77777777" w:rsidTr="00534960">
        <w:trPr>
          <w:trHeight w:val="270"/>
        </w:trPr>
        <w:tc>
          <w:tcPr>
            <w:tcW w:w="2825" w:type="dxa"/>
            <w:shd w:val="clear" w:color="auto" w:fill="auto"/>
            <w:vAlign w:val="center"/>
            <w:hideMark/>
          </w:tcPr>
          <w:p w14:paraId="324123A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800796F"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1330</w:t>
            </w:r>
          </w:p>
        </w:tc>
        <w:tc>
          <w:tcPr>
            <w:tcW w:w="1985" w:type="dxa"/>
            <w:shd w:val="clear" w:color="auto" w:fill="auto"/>
            <w:vAlign w:val="center"/>
            <w:hideMark/>
          </w:tcPr>
          <w:p w14:paraId="153F55AB" w14:textId="77777777" w:rsidR="00F5244C" w:rsidRPr="002515E1" w:rsidRDefault="00F5244C" w:rsidP="00534960">
            <w:pPr>
              <w:spacing w:after="0"/>
              <w:jc w:val="center"/>
              <w:rPr>
                <w:rFonts w:ascii="Arial" w:hAnsi="Arial" w:cs="Arial"/>
                <w:color w:val="000000"/>
                <w:sz w:val="16"/>
                <w:szCs w:val="16"/>
              </w:rPr>
            </w:pPr>
            <w:r w:rsidRPr="002515E1">
              <w:rPr>
                <w:rFonts w:ascii="Arial" w:hAnsi="Arial" w:cs="Arial"/>
                <w:color w:val="000000"/>
                <w:sz w:val="16"/>
                <w:szCs w:val="16"/>
              </w:rPr>
              <w:t>2055</w:t>
            </w:r>
          </w:p>
        </w:tc>
        <w:tc>
          <w:tcPr>
            <w:tcW w:w="1842" w:type="dxa"/>
            <w:shd w:val="clear" w:color="auto" w:fill="auto"/>
            <w:vAlign w:val="center"/>
            <w:hideMark/>
          </w:tcPr>
          <w:p w14:paraId="39C6396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8115</w:t>
            </w:r>
          </w:p>
        </w:tc>
        <w:tc>
          <w:tcPr>
            <w:tcW w:w="1843" w:type="dxa"/>
            <w:shd w:val="clear" w:color="auto" w:fill="auto"/>
            <w:vAlign w:val="center"/>
            <w:hideMark/>
          </w:tcPr>
          <w:p w14:paraId="04949AF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9690</w:t>
            </w:r>
          </w:p>
        </w:tc>
      </w:tr>
      <w:tr w:rsidR="00F5244C" w:rsidRPr="00DB7239" w14:paraId="677D63B5" w14:textId="77777777" w:rsidTr="00534960">
        <w:trPr>
          <w:trHeight w:val="270"/>
        </w:trPr>
        <w:tc>
          <w:tcPr>
            <w:tcW w:w="2825" w:type="dxa"/>
            <w:shd w:val="clear" w:color="auto" w:fill="auto"/>
            <w:vAlign w:val="center"/>
            <w:hideMark/>
          </w:tcPr>
          <w:p w14:paraId="2952D79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A24A63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B09BC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F97851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2D8F00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F5244C" w:rsidRPr="00DB7239" w14:paraId="4DCD5716" w14:textId="77777777" w:rsidTr="00534960">
        <w:trPr>
          <w:trHeight w:val="270"/>
        </w:trPr>
        <w:tc>
          <w:tcPr>
            <w:tcW w:w="2825" w:type="dxa"/>
            <w:shd w:val="clear" w:color="auto" w:fill="auto"/>
            <w:vAlign w:val="center"/>
            <w:hideMark/>
          </w:tcPr>
          <w:p w14:paraId="5066F9C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198A58F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4180</w:t>
            </w:r>
          </w:p>
        </w:tc>
        <w:tc>
          <w:tcPr>
            <w:tcW w:w="1985" w:type="dxa"/>
            <w:shd w:val="clear" w:color="auto" w:fill="auto"/>
            <w:vAlign w:val="center"/>
            <w:hideMark/>
          </w:tcPr>
          <w:p w14:paraId="6B848CC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3030</w:t>
            </w:r>
          </w:p>
        </w:tc>
        <w:tc>
          <w:tcPr>
            <w:tcW w:w="1842" w:type="dxa"/>
            <w:shd w:val="clear" w:color="auto" w:fill="auto"/>
            <w:vAlign w:val="center"/>
            <w:hideMark/>
          </w:tcPr>
          <w:p w14:paraId="571937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10020</w:t>
            </w:r>
          </w:p>
        </w:tc>
        <w:tc>
          <w:tcPr>
            <w:tcW w:w="1843" w:type="dxa"/>
            <w:shd w:val="clear" w:color="auto" w:fill="auto"/>
            <w:vAlign w:val="center"/>
            <w:hideMark/>
          </w:tcPr>
          <w:p w14:paraId="7D735D4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11170</w:t>
            </w:r>
          </w:p>
        </w:tc>
      </w:tr>
      <w:tr w:rsidR="00F5244C" w:rsidRPr="00DB7239" w14:paraId="1577AFD8" w14:textId="77777777" w:rsidTr="00534960">
        <w:trPr>
          <w:trHeight w:val="270"/>
        </w:trPr>
        <w:tc>
          <w:tcPr>
            <w:tcW w:w="2825" w:type="dxa"/>
            <w:shd w:val="clear" w:color="auto" w:fill="auto"/>
            <w:vAlign w:val="center"/>
            <w:hideMark/>
          </w:tcPr>
          <w:p w14:paraId="5992C42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E7AF75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E70684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95E30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D8153C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F5244C" w:rsidRPr="00DB7239" w14:paraId="63D527B5" w14:textId="77777777" w:rsidTr="00534960">
        <w:trPr>
          <w:trHeight w:val="270"/>
        </w:trPr>
        <w:tc>
          <w:tcPr>
            <w:tcW w:w="2825" w:type="dxa"/>
            <w:shd w:val="clear" w:color="auto" w:fill="auto"/>
            <w:vAlign w:val="center"/>
            <w:hideMark/>
          </w:tcPr>
          <w:p w14:paraId="2BA1ADF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749A9A1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8430</w:t>
            </w:r>
          </w:p>
        </w:tc>
        <w:tc>
          <w:tcPr>
            <w:tcW w:w="1985" w:type="dxa"/>
            <w:shd w:val="clear" w:color="000000" w:fill="FFFFFF"/>
            <w:vAlign w:val="center"/>
            <w:hideMark/>
          </w:tcPr>
          <w:p w14:paraId="6A155B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9155</w:t>
            </w:r>
          </w:p>
        </w:tc>
        <w:tc>
          <w:tcPr>
            <w:tcW w:w="1842" w:type="dxa"/>
            <w:shd w:val="clear" w:color="000000" w:fill="FFFFFF"/>
            <w:vAlign w:val="center"/>
            <w:hideMark/>
          </w:tcPr>
          <w:p w14:paraId="506E1CB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11610</w:t>
            </w:r>
          </w:p>
        </w:tc>
        <w:tc>
          <w:tcPr>
            <w:tcW w:w="1843" w:type="dxa"/>
            <w:shd w:val="clear" w:color="000000" w:fill="FFFFFF"/>
            <w:vAlign w:val="center"/>
            <w:hideMark/>
          </w:tcPr>
          <w:p w14:paraId="2B512A6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13185</w:t>
            </w:r>
          </w:p>
        </w:tc>
      </w:tr>
      <w:tr w:rsidR="00F5244C" w:rsidRPr="00DB7239" w14:paraId="6F438458" w14:textId="77777777" w:rsidTr="00534960">
        <w:trPr>
          <w:trHeight w:val="270"/>
        </w:trPr>
        <w:tc>
          <w:tcPr>
            <w:tcW w:w="2825" w:type="dxa"/>
            <w:shd w:val="clear" w:color="000000" w:fill="F2F2F2"/>
            <w:vAlign w:val="center"/>
            <w:hideMark/>
          </w:tcPr>
          <w:p w14:paraId="0361269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113496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BF3AB4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DFE280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A530DC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F5244C" w:rsidRPr="00DB7239" w14:paraId="706C67EE" w14:textId="77777777" w:rsidTr="00534960">
        <w:trPr>
          <w:trHeight w:val="270"/>
        </w:trPr>
        <w:tc>
          <w:tcPr>
            <w:tcW w:w="2825" w:type="dxa"/>
            <w:shd w:val="clear" w:color="000000" w:fill="F2F2F2"/>
            <w:vAlign w:val="center"/>
            <w:hideMark/>
          </w:tcPr>
          <w:p w14:paraId="0C391F0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66726B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13490</w:t>
            </w:r>
          </w:p>
        </w:tc>
        <w:tc>
          <w:tcPr>
            <w:tcW w:w="1985" w:type="dxa"/>
            <w:shd w:val="clear" w:color="000000" w:fill="F2F2F2"/>
            <w:vAlign w:val="center"/>
            <w:hideMark/>
          </w:tcPr>
          <w:p w14:paraId="3E45A4B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11415</w:t>
            </w:r>
          </w:p>
        </w:tc>
        <w:tc>
          <w:tcPr>
            <w:tcW w:w="1842" w:type="dxa"/>
            <w:shd w:val="clear" w:color="000000" w:fill="F2F2F2"/>
            <w:vAlign w:val="center"/>
            <w:hideMark/>
          </w:tcPr>
          <w:p w14:paraId="10CC8641"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3840</w:t>
            </w:r>
          </w:p>
        </w:tc>
        <w:tc>
          <w:tcPr>
            <w:tcW w:w="1843" w:type="dxa"/>
            <w:shd w:val="clear" w:color="000000" w:fill="F2F2F2"/>
            <w:vAlign w:val="center"/>
            <w:hideMark/>
          </w:tcPr>
          <w:p w14:paraId="11471E91" w14:textId="77777777" w:rsidR="00F5244C" w:rsidRPr="00A80682"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3040</w:t>
            </w:r>
          </w:p>
        </w:tc>
      </w:tr>
      <w:tr w:rsidR="00F5244C" w:rsidRPr="00DB7239" w14:paraId="71B1C791" w14:textId="77777777" w:rsidTr="00534960">
        <w:trPr>
          <w:trHeight w:val="270"/>
        </w:trPr>
        <w:tc>
          <w:tcPr>
            <w:tcW w:w="2825" w:type="dxa"/>
            <w:shd w:val="clear" w:color="000000" w:fill="F2F2F2"/>
            <w:vAlign w:val="center"/>
            <w:hideMark/>
          </w:tcPr>
          <w:p w14:paraId="09DC0BB4"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9B99DC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40E6CDA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16BA0B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90220D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F5244C" w:rsidRPr="00DB7239" w14:paraId="694AD479" w14:textId="77777777" w:rsidTr="00534960">
        <w:trPr>
          <w:trHeight w:val="270"/>
        </w:trPr>
        <w:tc>
          <w:tcPr>
            <w:tcW w:w="2825" w:type="dxa"/>
            <w:shd w:val="clear" w:color="000000" w:fill="F2F2F2"/>
            <w:vAlign w:val="center"/>
            <w:hideMark/>
          </w:tcPr>
          <w:p w14:paraId="4C41F71E"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9B2140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7980</w:t>
            </w:r>
          </w:p>
        </w:tc>
        <w:tc>
          <w:tcPr>
            <w:tcW w:w="1985" w:type="dxa"/>
            <w:shd w:val="clear" w:color="000000" w:fill="F2F2F2"/>
            <w:vAlign w:val="center"/>
            <w:hideMark/>
          </w:tcPr>
          <w:p w14:paraId="5FB78AD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6330</w:t>
            </w:r>
          </w:p>
        </w:tc>
        <w:tc>
          <w:tcPr>
            <w:tcW w:w="1842" w:type="dxa"/>
            <w:shd w:val="clear" w:color="000000" w:fill="F2F2F2"/>
            <w:vAlign w:val="center"/>
            <w:hideMark/>
          </w:tcPr>
          <w:p w14:paraId="1F553CD5"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1245</w:t>
            </w:r>
          </w:p>
        </w:tc>
        <w:tc>
          <w:tcPr>
            <w:tcW w:w="1843" w:type="dxa"/>
            <w:shd w:val="clear" w:color="000000" w:fill="F2F2F2"/>
            <w:vAlign w:val="center"/>
            <w:hideMark/>
          </w:tcPr>
          <w:p w14:paraId="240B871B"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2470</w:t>
            </w:r>
          </w:p>
        </w:tc>
      </w:tr>
      <w:tr w:rsidR="00F5244C" w:rsidRPr="00DB7239" w14:paraId="62BB7EA8" w14:textId="77777777" w:rsidTr="00534960">
        <w:trPr>
          <w:trHeight w:val="270"/>
        </w:trPr>
        <w:tc>
          <w:tcPr>
            <w:tcW w:w="2825" w:type="dxa"/>
            <w:shd w:val="clear" w:color="000000" w:fill="F2F2F2"/>
            <w:vAlign w:val="center"/>
            <w:hideMark/>
          </w:tcPr>
          <w:p w14:paraId="76C6129A"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C4865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3961D2A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8DC1D5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F5ECBC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F5244C" w:rsidRPr="00DB7239" w14:paraId="4C1E3740" w14:textId="77777777" w:rsidTr="00534960">
        <w:trPr>
          <w:trHeight w:val="270"/>
        </w:trPr>
        <w:tc>
          <w:tcPr>
            <w:tcW w:w="2825" w:type="dxa"/>
            <w:shd w:val="clear" w:color="000000" w:fill="F2F2F2"/>
            <w:vAlign w:val="center"/>
            <w:hideMark/>
          </w:tcPr>
          <w:p w14:paraId="4DF6E12D"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32955A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14910</w:t>
            </w:r>
          </w:p>
        </w:tc>
        <w:tc>
          <w:tcPr>
            <w:tcW w:w="1985" w:type="dxa"/>
            <w:shd w:val="clear" w:color="000000" w:fill="F2F2F2"/>
            <w:vAlign w:val="center"/>
            <w:hideMark/>
          </w:tcPr>
          <w:p w14:paraId="33C7235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16985</w:t>
            </w:r>
          </w:p>
        </w:tc>
        <w:tc>
          <w:tcPr>
            <w:tcW w:w="1842" w:type="dxa"/>
            <w:shd w:val="clear" w:color="000000" w:fill="F2F2F2"/>
            <w:vAlign w:val="center"/>
            <w:hideMark/>
          </w:tcPr>
          <w:p w14:paraId="79A35A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10140</w:t>
            </w:r>
          </w:p>
        </w:tc>
        <w:tc>
          <w:tcPr>
            <w:tcW w:w="1843" w:type="dxa"/>
            <w:shd w:val="clear" w:color="000000" w:fill="F2F2F2"/>
            <w:vAlign w:val="center"/>
            <w:hideMark/>
          </w:tcPr>
          <w:p w14:paraId="0AE346C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10940</w:t>
            </w:r>
          </w:p>
        </w:tc>
      </w:tr>
      <w:tr w:rsidR="00F5244C" w:rsidRPr="00DB7239" w14:paraId="3A5161DF" w14:textId="77777777" w:rsidTr="00534960">
        <w:trPr>
          <w:trHeight w:val="270"/>
        </w:trPr>
        <w:tc>
          <w:tcPr>
            <w:tcW w:w="2825" w:type="dxa"/>
            <w:shd w:val="clear" w:color="000000" w:fill="F2F2F2"/>
            <w:vAlign w:val="center"/>
            <w:hideMark/>
          </w:tcPr>
          <w:p w14:paraId="3E3A639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10CAEA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3E94A84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6808E92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8E4BDC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F5244C" w:rsidRPr="00DB7239" w14:paraId="016472B3" w14:textId="77777777" w:rsidTr="00534960">
        <w:trPr>
          <w:trHeight w:val="270"/>
        </w:trPr>
        <w:tc>
          <w:tcPr>
            <w:tcW w:w="2825" w:type="dxa"/>
            <w:shd w:val="clear" w:color="000000" w:fill="F2F2F2"/>
            <w:vAlign w:val="center"/>
            <w:hideMark/>
          </w:tcPr>
          <w:p w14:paraId="5F24750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4AACFF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13320</w:t>
            </w:r>
          </w:p>
        </w:tc>
        <w:tc>
          <w:tcPr>
            <w:tcW w:w="1985" w:type="dxa"/>
            <w:shd w:val="clear" w:color="000000" w:fill="F2F2F2"/>
            <w:vAlign w:val="center"/>
            <w:hideMark/>
          </w:tcPr>
          <w:p w14:paraId="77F9B7B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14970</w:t>
            </w:r>
          </w:p>
        </w:tc>
        <w:tc>
          <w:tcPr>
            <w:tcW w:w="1842" w:type="dxa"/>
            <w:shd w:val="clear" w:color="000000" w:fill="F2F2F2"/>
            <w:vAlign w:val="center"/>
            <w:hideMark/>
          </w:tcPr>
          <w:p w14:paraId="420A822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11730</w:t>
            </w:r>
          </w:p>
        </w:tc>
        <w:tc>
          <w:tcPr>
            <w:tcW w:w="1843" w:type="dxa"/>
            <w:shd w:val="clear" w:color="000000" w:fill="F2F2F2"/>
            <w:vAlign w:val="center"/>
            <w:hideMark/>
          </w:tcPr>
          <w:p w14:paraId="28312BA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12955</w:t>
            </w:r>
          </w:p>
        </w:tc>
      </w:tr>
    </w:tbl>
    <w:p w14:paraId="0590E604" w14:textId="77777777" w:rsidR="00F5244C" w:rsidRPr="0073594C" w:rsidRDefault="00F5244C" w:rsidP="00F5244C">
      <w:pPr>
        <w:rPr>
          <w:lang w:eastAsia="ko-KR"/>
        </w:rPr>
      </w:pPr>
    </w:p>
    <w:p w14:paraId="22D4E8A5" w14:textId="6D5AE3F7" w:rsidR="00F5244C" w:rsidRPr="0073594C" w:rsidRDefault="00F5244C" w:rsidP="00F5244C">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70</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40</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F5244C" w:rsidRPr="00DB7239" w14:paraId="27DF8F3B" w14:textId="77777777" w:rsidTr="00534960">
        <w:trPr>
          <w:trHeight w:val="270"/>
        </w:trPr>
        <w:tc>
          <w:tcPr>
            <w:tcW w:w="2825" w:type="dxa"/>
            <w:shd w:val="clear" w:color="auto" w:fill="auto"/>
            <w:vAlign w:val="center"/>
            <w:hideMark/>
          </w:tcPr>
          <w:p w14:paraId="5CEDC1F6"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2836E7E0"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D6A54F0"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53496FDA"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354D0EB" w14:textId="77777777" w:rsidR="00F5244C" w:rsidRPr="00DB7239" w:rsidRDefault="00F5244C" w:rsidP="00534960">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F5244C" w:rsidRPr="00DB7239" w14:paraId="293F8173" w14:textId="77777777" w:rsidTr="00534960">
        <w:trPr>
          <w:trHeight w:val="270"/>
        </w:trPr>
        <w:tc>
          <w:tcPr>
            <w:tcW w:w="2825" w:type="dxa"/>
            <w:shd w:val="clear" w:color="000000" w:fill="F2F2F2"/>
            <w:vAlign w:val="center"/>
            <w:hideMark/>
          </w:tcPr>
          <w:p w14:paraId="46868554"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31B5B88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985" w:type="dxa"/>
            <w:shd w:val="clear" w:color="000000" w:fill="F2F2F2"/>
            <w:vAlign w:val="center"/>
            <w:hideMark/>
          </w:tcPr>
          <w:p w14:paraId="237460F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c>
          <w:tcPr>
            <w:tcW w:w="1842" w:type="dxa"/>
            <w:shd w:val="clear" w:color="000000" w:fill="F2F2F2"/>
            <w:vAlign w:val="center"/>
            <w:hideMark/>
          </w:tcPr>
          <w:p w14:paraId="42B9BD3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A9D227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6CA2C737" w14:textId="77777777" w:rsidTr="00534960">
        <w:trPr>
          <w:trHeight w:val="270"/>
        </w:trPr>
        <w:tc>
          <w:tcPr>
            <w:tcW w:w="2825" w:type="dxa"/>
            <w:shd w:val="clear" w:color="000000" w:fill="F2F2F2"/>
            <w:vAlign w:val="center"/>
            <w:hideMark/>
          </w:tcPr>
          <w:p w14:paraId="0455F34B"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706347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2300</w:t>
            </w:r>
          </w:p>
        </w:tc>
        <w:tc>
          <w:tcPr>
            <w:tcW w:w="1985" w:type="dxa"/>
            <w:shd w:val="clear" w:color="000000" w:fill="F2F2F2"/>
            <w:vAlign w:val="center"/>
            <w:hideMark/>
          </w:tcPr>
          <w:p w14:paraId="2BCA69F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2400</w:t>
            </w:r>
          </w:p>
        </w:tc>
        <w:tc>
          <w:tcPr>
            <w:tcW w:w="1842" w:type="dxa"/>
            <w:shd w:val="clear" w:color="000000" w:fill="F2F2F2"/>
            <w:vAlign w:val="center"/>
            <w:hideMark/>
          </w:tcPr>
          <w:p w14:paraId="0F4F3A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3300</w:t>
            </w:r>
          </w:p>
        </w:tc>
        <w:tc>
          <w:tcPr>
            <w:tcW w:w="1843" w:type="dxa"/>
            <w:shd w:val="clear" w:color="000000" w:fill="F2F2F2"/>
            <w:vAlign w:val="center"/>
            <w:hideMark/>
          </w:tcPr>
          <w:p w14:paraId="6D8A45C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3800</w:t>
            </w:r>
          </w:p>
        </w:tc>
      </w:tr>
      <w:tr w:rsidR="00F5244C" w:rsidRPr="00DB7239" w14:paraId="0B25D6EB" w14:textId="77777777" w:rsidTr="00534960">
        <w:trPr>
          <w:trHeight w:val="270"/>
        </w:trPr>
        <w:tc>
          <w:tcPr>
            <w:tcW w:w="2825" w:type="dxa"/>
            <w:shd w:val="clear" w:color="auto" w:fill="auto"/>
            <w:vAlign w:val="center"/>
            <w:hideMark/>
          </w:tcPr>
          <w:p w14:paraId="3BC17B8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08AD795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2158D8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0FE406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39DA6A1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fx_high|</w:t>
            </w:r>
          </w:p>
        </w:tc>
      </w:tr>
      <w:tr w:rsidR="00F5244C" w:rsidRPr="00DB7239" w14:paraId="2D9416B8" w14:textId="77777777" w:rsidTr="00534960">
        <w:trPr>
          <w:trHeight w:val="270"/>
        </w:trPr>
        <w:tc>
          <w:tcPr>
            <w:tcW w:w="2825" w:type="dxa"/>
            <w:shd w:val="clear" w:color="auto" w:fill="auto"/>
            <w:vAlign w:val="center"/>
            <w:hideMark/>
          </w:tcPr>
          <w:p w14:paraId="45B2BCED"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506BBD7"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900</w:t>
            </w:r>
          </w:p>
        </w:tc>
        <w:tc>
          <w:tcPr>
            <w:tcW w:w="1985" w:type="dxa"/>
            <w:shd w:val="clear" w:color="auto" w:fill="auto"/>
            <w:vAlign w:val="center"/>
            <w:hideMark/>
          </w:tcPr>
          <w:p w14:paraId="1E612EF4" w14:textId="77777777" w:rsidR="00F5244C" w:rsidRPr="00E471F9"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1500</w:t>
            </w:r>
          </w:p>
        </w:tc>
        <w:tc>
          <w:tcPr>
            <w:tcW w:w="1842" w:type="dxa"/>
            <w:shd w:val="clear" w:color="auto" w:fill="auto"/>
            <w:vAlign w:val="center"/>
            <w:hideMark/>
          </w:tcPr>
          <w:p w14:paraId="1153064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5600</w:t>
            </w:r>
          </w:p>
        </w:tc>
        <w:tc>
          <w:tcPr>
            <w:tcW w:w="1843" w:type="dxa"/>
            <w:shd w:val="clear" w:color="auto" w:fill="auto"/>
            <w:vAlign w:val="center"/>
            <w:hideMark/>
          </w:tcPr>
          <w:p w14:paraId="3923CD9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6200</w:t>
            </w:r>
          </w:p>
        </w:tc>
      </w:tr>
      <w:tr w:rsidR="00F5244C" w:rsidRPr="00DB7239" w14:paraId="577ACC8A" w14:textId="77777777" w:rsidTr="00534960">
        <w:trPr>
          <w:trHeight w:val="270"/>
        </w:trPr>
        <w:tc>
          <w:tcPr>
            <w:tcW w:w="2825" w:type="dxa"/>
            <w:shd w:val="clear" w:color="000000" w:fill="F2F2F2"/>
            <w:vAlign w:val="center"/>
            <w:hideMark/>
          </w:tcPr>
          <w:p w14:paraId="25384F0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C3CDCF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5F5E19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4DD6E3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DD9616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fx_low|</w:t>
            </w:r>
          </w:p>
        </w:tc>
      </w:tr>
      <w:tr w:rsidR="00F5244C" w:rsidRPr="00DB7239" w14:paraId="72BEA95A" w14:textId="77777777" w:rsidTr="00534960">
        <w:trPr>
          <w:trHeight w:val="270"/>
        </w:trPr>
        <w:tc>
          <w:tcPr>
            <w:tcW w:w="2825" w:type="dxa"/>
            <w:shd w:val="clear" w:color="000000" w:fill="F2F2F2"/>
            <w:vAlign w:val="center"/>
            <w:hideMark/>
          </w:tcPr>
          <w:p w14:paraId="1D05AA58"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D64AE22"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800</w:t>
            </w:r>
          </w:p>
        </w:tc>
        <w:tc>
          <w:tcPr>
            <w:tcW w:w="1985" w:type="dxa"/>
            <w:shd w:val="clear" w:color="000000" w:fill="F2F2F2"/>
            <w:vAlign w:val="center"/>
            <w:hideMark/>
          </w:tcPr>
          <w:p w14:paraId="1A794916"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1500</w:t>
            </w:r>
          </w:p>
        </w:tc>
        <w:tc>
          <w:tcPr>
            <w:tcW w:w="1842" w:type="dxa"/>
            <w:shd w:val="clear" w:color="000000" w:fill="F2F2F2"/>
            <w:vAlign w:val="center"/>
            <w:hideMark/>
          </w:tcPr>
          <w:p w14:paraId="39F598D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4200</w:t>
            </w:r>
          </w:p>
        </w:tc>
        <w:tc>
          <w:tcPr>
            <w:tcW w:w="1843" w:type="dxa"/>
            <w:shd w:val="clear" w:color="000000" w:fill="F2F2F2"/>
            <w:vAlign w:val="center"/>
            <w:hideMark/>
          </w:tcPr>
          <w:p w14:paraId="1DF59E1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5300</w:t>
            </w:r>
          </w:p>
        </w:tc>
      </w:tr>
      <w:tr w:rsidR="00F5244C" w:rsidRPr="00DB7239" w14:paraId="01A47CE8" w14:textId="77777777" w:rsidTr="00534960">
        <w:trPr>
          <w:trHeight w:val="270"/>
        </w:trPr>
        <w:tc>
          <w:tcPr>
            <w:tcW w:w="2825" w:type="dxa"/>
            <w:shd w:val="clear" w:color="000000" w:fill="F2F2F2"/>
            <w:vAlign w:val="center"/>
            <w:hideMark/>
          </w:tcPr>
          <w:p w14:paraId="1773C91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4FF6910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126CEA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8D2A1F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139CCE56"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F5244C" w:rsidRPr="00DB7239" w14:paraId="657029D4" w14:textId="77777777" w:rsidTr="00534960">
        <w:trPr>
          <w:trHeight w:val="270"/>
        </w:trPr>
        <w:tc>
          <w:tcPr>
            <w:tcW w:w="2825" w:type="dxa"/>
            <w:shd w:val="clear" w:color="000000" w:fill="F2F2F2"/>
            <w:vAlign w:val="center"/>
            <w:hideMark/>
          </w:tcPr>
          <w:p w14:paraId="1E58849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4E319B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7900</w:t>
            </w:r>
          </w:p>
        </w:tc>
        <w:tc>
          <w:tcPr>
            <w:tcW w:w="1985" w:type="dxa"/>
            <w:shd w:val="clear" w:color="000000" w:fill="F2F2F2"/>
            <w:vAlign w:val="center"/>
            <w:hideMark/>
          </w:tcPr>
          <w:p w14:paraId="575ED27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8600</w:t>
            </w:r>
          </w:p>
        </w:tc>
        <w:tc>
          <w:tcPr>
            <w:tcW w:w="1842" w:type="dxa"/>
            <w:shd w:val="clear" w:color="000000" w:fill="F2F2F2"/>
            <w:vAlign w:val="center"/>
            <w:hideMark/>
          </w:tcPr>
          <w:p w14:paraId="6BBE0CB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8900</w:t>
            </w:r>
          </w:p>
        </w:tc>
        <w:tc>
          <w:tcPr>
            <w:tcW w:w="1843" w:type="dxa"/>
            <w:shd w:val="clear" w:color="000000" w:fill="F2F2F2"/>
            <w:vAlign w:val="center"/>
            <w:hideMark/>
          </w:tcPr>
          <w:p w14:paraId="74FB3D6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10000</w:t>
            </w:r>
          </w:p>
        </w:tc>
      </w:tr>
      <w:tr w:rsidR="00F5244C" w:rsidRPr="00DB7239" w14:paraId="49D20E04" w14:textId="77777777" w:rsidTr="00534960">
        <w:trPr>
          <w:trHeight w:val="270"/>
        </w:trPr>
        <w:tc>
          <w:tcPr>
            <w:tcW w:w="2825" w:type="dxa"/>
            <w:shd w:val="clear" w:color="auto" w:fill="auto"/>
            <w:vAlign w:val="center"/>
            <w:hideMark/>
          </w:tcPr>
          <w:p w14:paraId="1B01A2E1"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8D244B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5A2018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53229AD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719A5C4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F5244C" w:rsidRPr="00DB7239" w14:paraId="781EBE1C" w14:textId="77777777" w:rsidTr="00534960">
        <w:trPr>
          <w:trHeight w:val="270"/>
        </w:trPr>
        <w:tc>
          <w:tcPr>
            <w:tcW w:w="2825" w:type="dxa"/>
            <w:shd w:val="clear" w:color="auto" w:fill="auto"/>
            <w:vAlign w:val="center"/>
            <w:hideMark/>
          </w:tcPr>
          <w:p w14:paraId="1A70989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C9A398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3100</w:t>
            </w:r>
          </w:p>
        </w:tc>
        <w:tc>
          <w:tcPr>
            <w:tcW w:w="1985" w:type="dxa"/>
            <w:shd w:val="clear" w:color="auto" w:fill="auto"/>
            <w:vAlign w:val="center"/>
            <w:hideMark/>
          </w:tcPr>
          <w:p w14:paraId="739E197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3900</w:t>
            </w:r>
          </w:p>
        </w:tc>
        <w:tc>
          <w:tcPr>
            <w:tcW w:w="1842" w:type="dxa"/>
            <w:shd w:val="clear" w:color="auto" w:fill="auto"/>
            <w:vAlign w:val="center"/>
            <w:hideMark/>
          </w:tcPr>
          <w:p w14:paraId="13436B8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7500</w:t>
            </w:r>
          </w:p>
        </w:tc>
        <w:tc>
          <w:tcPr>
            <w:tcW w:w="1843" w:type="dxa"/>
            <w:shd w:val="clear" w:color="auto" w:fill="auto"/>
            <w:vAlign w:val="center"/>
            <w:hideMark/>
          </w:tcPr>
          <w:p w14:paraId="1C80112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9100</w:t>
            </w:r>
          </w:p>
        </w:tc>
      </w:tr>
      <w:tr w:rsidR="00F5244C" w:rsidRPr="00DB7239" w14:paraId="661DC300" w14:textId="77777777" w:rsidTr="00534960">
        <w:trPr>
          <w:trHeight w:val="270"/>
        </w:trPr>
        <w:tc>
          <w:tcPr>
            <w:tcW w:w="2825" w:type="dxa"/>
            <w:shd w:val="clear" w:color="auto" w:fill="auto"/>
            <w:vAlign w:val="center"/>
            <w:hideMark/>
          </w:tcPr>
          <w:p w14:paraId="4E703A2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274898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0BCC7D8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EF7443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2F01762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F5244C" w:rsidRPr="00DB7239" w14:paraId="751511D8" w14:textId="77777777" w:rsidTr="00534960">
        <w:trPr>
          <w:trHeight w:val="270"/>
        </w:trPr>
        <w:tc>
          <w:tcPr>
            <w:tcW w:w="2825" w:type="dxa"/>
            <w:shd w:val="clear" w:color="auto" w:fill="auto"/>
            <w:vAlign w:val="center"/>
            <w:hideMark/>
          </w:tcPr>
          <w:p w14:paraId="1ECED03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7F176396"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3000</w:t>
            </w:r>
          </w:p>
        </w:tc>
        <w:tc>
          <w:tcPr>
            <w:tcW w:w="1985" w:type="dxa"/>
            <w:shd w:val="clear" w:color="auto" w:fill="auto"/>
            <w:vAlign w:val="center"/>
            <w:hideMark/>
          </w:tcPr>
          <w:p w14:paraId="3F5470DF" w14:textId="77777777" w:rsidR="00F5244C" w:rsidRPr="00355F39" w:rsidRDefault="00F5244C" w:rsidP="00534960">
            <w:pPr>
              <w:spacing w:after="0"/>
              <w:jc w:val="center"/>
              <w:rPr>
                <w:rFonts w:ascii="Arial" w:hAnsi="Arial" w:cs="Arial"/>
                <w:color w:val="000000"/>
                <w:sz w:val="16"/>
                <w:szCs w:val="16"/>
                <w:highlight w:val="yellow"/>
              </w:rPr>
            </w:pPr>
            <w:r w:rsidRPr="00355F39">
              <w:rPr>
                <w:rFonts w:ascii="Arial" w:hAnsi="Arial" w:cs="Arial"/>
                <w:color w:val="000000"/>
                <w:sz w:val="16"/>
                <w:szCs w:val="16"/>
                <w:highlight w:val="yellow"/>
              </w:rPr>
              <w:t>1800</w:t>
            </w:r>
          </w:p>
        </w:tc>
        <w:tc>
          <w:tcPr>
            <w:tcW w:w="1842" w:type="dxa"/>
            <w:shd w:val="clear" w:color="auto" w:fill="auto"/>
            <w:vAlign w:val="center"/>
            <w:hideMark/>
          </w:tcPr>
          <w:p w14:paraId="257AECC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11200</w:t>
            </w:r>
          </w:p>
        </w:tc>
        <w:tc>
          <w:tcPr>
            <w:tcW w:w="1843" w:type="dxa"/>
            <w:shd w:val="clear" w:color="auto" w:fill="auto"/>
            <w:vAlign w:val="center"/>
            <w:hideMark/>
          </w:tcPr>
          <w:p w14:paraId="77D9AED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12400</w:t>
            </w:r>
          </w:p>
        </w:tc>
      </w:tr>
      <w:tr w:rsidR="00F5244C" w:rsidRPr="00DB7239" w14:paraId="4C96D9A3" w14:textId="77777777" w:rsidTr="00534960">
        <w:trPr>
          <w:trHeight w:val="270"/>
        </w:trPr>
        <w:tc>
          <w:tcPr>
            <w:tcW w:w="2825" w:type="dxa"/>
            <w:shd w:val="clear" w:color="auto" w:fill="auto"/>
            <w:vAlign w:val="center"/>
            <w:hideMark/>
          </w:tcPr>
          <w:p w14:paraId="445A7E0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EA1EEC4"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0551CAB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DD9BAF3"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14E5BD2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F5244C" w:rsidRPr="00DB7239" w14:paraId="377A1079" w14:textId="77777777" w:rsidTr="00534960">
        <w:trPr>
          <w:trHeight w:val="270"/>
        </w:trPr>
        <w:tc>
          <w:tcPr>
            <w:tcW w:w="2825" w:type="dxa"/>
            <w:shd w:val="clear" w:color="auto" w:fill="auto"/>
            <w:vAlign w:val="center"/>
            <w:hideMark/>
          </w:tcPr>
          <w:p w14:paraId="522812D6"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666786A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10200</w:t>
            </w:r>
          </w:p>
        </w:tc>
        <w:tc>
          <w:tcPr>
            <w:tcW w:w="1985" w:type="dxa"/>
            <w:shd w:val="clear" w:color="000000" w:fill="FFFFFF"/>
            <w:vAlign w:val="center"/>
            <w:hideMark/>
          </w:tcPr>
          <w:p w14:paraId="2CA6095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11000</w:t>
            </w:r>
          </w:p>
        </w:tc>
        <w:tc>
          <w:tcPr>
            <w:tcW w:w="1842" w:type="dxa"/>
            <w:shd w:val="clear" w:color="000000" w:fill="FFFFFF"/>
            <w:vAlign w:val="center"/>
            <w:hideMark/>
          </w:tcPr>
          <w:p w14:paraId="78C02EE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12200</w:t>
            </w:r>
          </w:p>
        </w:tc>
        <w:tc>
          <w:tcPr>
            <w:tcW w:w="1843" w:type="dxa"/>
            <w:shd w:val="clear" w:color="000000" w:fill="FFFFFF"/>
            <w:vAlign w:val="center"/>
            <w:hideMark/>
          </w:tcPr>
          <w:p w14:paraId="7FD55DB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13800</w:t>
            </w:r>
          </w:p>
        </w:tc>
      </w:tr>
      <w:tr w:rsidR="00F5244C" w:rsidRPr="00DB7239" w14:paraId="17487C42" w14:textId="77777777" w:rsidTr="00534960">
        <w:trPr>
          <w:trHeight w:val="270"/>
        </w:trPr>
        <w:tc>
          <w:tcPr>
            <w:tcW w:w="2825" w:type="dxa"/>
            <w:shd w:val="clear" w:color="000000" w:fill="F2F2F2"/>
            <w:vAlign w:val="center"/>
            <w:hideMark/>
          </w:tcPr>
          <w:p w14:paraId="60D6D2B0"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C5D96E2"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1D7239F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4227693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7CFD2A3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4*fx_low|</w:t>
            </w:r>
          </w:p>
        </w:tc>
      </w:tr>
      <w:tr w:rsidR="00F5244C" w:rsidRPr="00DB7239" w14:paraId="6F2E6AE9" w14:textId="77777777" w:rsidTr="00534960">
        <w:trPr>
          <w:trHeight w:val="270"/>
        </w:trPr>
        <w:tc>
          <w:tcPr>
            <w:tcW w:w="2825" w:type="dxa"/>
            <w:shd w:val="clear" w:color="000000" w:fill="F2F2F2"/>
            <w:vAlign w:val="center"/>
            <w:hideMark/>
          </w:tcPr>
          <w:p w14:paraId="52D3BD87"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01ABDC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12900</w:t>
            </w:r>
          </w:p>
        </w:tc>
        <w:tc>
          <w:tcPr>
            <w:tcW w:w="1985" w:type="dxa"/>
            <w:shd w:val="clear" w:color="000000" w:fill="F2F2F2"/>
            <w:vAlign w:val="center"/>
            <w:hideMark/>
          </w:tcPr>
          <w:p w14:paraId="3CF078E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10800</w:t>
            </w:r>
          </w:p>
        </w:tc>
        <w:tc>
          <w:tcPr>
            <w:tcW w:w="1842" w:type="dxa"/>
            <w:shd w:val="clear" w:color="000000" w:fill="F2F2F2"/>
            <w:vAlign w:val="center"/>
            <w:hideMark/>
          </w:tcPr>
          <w:p w14:paraId="705B136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6300</w:t>
            </w:r>
          </w:p>
        </w:tc>
        <w:tc>
          <w:tcPr>
            <w:tcW w:w="1843" w:type="dxa"/>
            <w:shd w:val="clear" w:color="000000" w:fill="F2F2F2"/>
            <w:vAlign w:val="center"/>
            <w:hideMark/>
          </w:tcPr>
          <w:p w14:paraId="710530C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5400</w:t>
            </w:r>
          </w:p>
        </w:tc>
      </w:tr>
      <w:tr w:rsidR="00F5244C" w:rsidRPr="00DB7239" w14:paraId="58F133F4" w14:textId="77777777" w:rsidTr="00534960">
        <w:trPr>
          <w:trHeight w:val="270"/>
        </w:trPr>
        <w:tc>
          <w:tcPr>
            <w:tcW w:w="2825" w:type="dxa"/>
            <w:shd w:val="clear" w:color="000000" w:fill="F2F2F2"/>
            <w:vAlign w:val="center"/>
            <w:hideMark/>
          </w:tcPr>
          <w:p w14:paraId="62C8544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A55BD00"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6406BFD"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07B8B3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98DA0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-3*fx_low|</w:t>
            </w:r>
          </w:p>
        </w:tc>
      </w:tr>
      <w:tr w:rsidR="00F5244C" w:rsidRPr="00DB7239" w14:paraId="6FEC42A7" w14:textId="77777777" w:rsidTr="00534960">
        <w:trPr>
          <w:trHeight w:val="270"/>
        </w:trPr>
        <w:tc>
          <w:tcPr>
            <w:tcW w:w="2825" w:type="dxa"/>
            <w:shd w:val="clear" w:color="000000" w:fill="F2F2F2"/>
            <w:vAlign w:val="center"/>
            <w:hideMark/>
          </w:tcPr>
          <w:p w14:paraId="386309AF"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A774395"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6800</w:t>
            </w:r>
          </w:p>
        </w:tc>
        <w:tc>
          <w:tcPr>
            <w:tcW w:w="1985" w:type="dxa"/>
            <w:shd w:val="clear" w:color="000000" w:fill="F2F2F2"/>
            <w:vAlign w:val="center"/>
            <w:hideMark/>
          </w:tcPr>
          <w:p w14:paraId="5C68902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5100</w:t>
            </w:r>
          </w:p>
        </w:tc>
        <w:tc>
          <w:tcPr>
            <w:tcW w:w="1842" w:type="dxa"/>
            <w:shd w:val="clear" w:color="000000" w:fill="F2F2F2"/>
            <w:vAlign w:val="center"/>
            <w:hideMark/>
          </w:tcPr>
          <w:p w14:paraId="326E3C7F"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600</w:t>
            </w:r>
          </w:p>
        </w:tc>
        <w:tc>
          <w:tcPr>
            <w:tcW w:w="1843" w:type="dxa"/>
            <w:shd w:val="clear" w:color="000000" w:fill="F2F2F2"/>
            <w:vAlign w:val="center"/>
            <w:hideMark/>
          </w:tcPr>
          <w:p w14:paraId="4A13AD4D" w14:textId="77777777" w:rsidR="00F5244C" w:rsidRPr="00297F83" w:rsidRDefault="00F5244C" w:rsidP="00534960">
            <w:pPr>
              <w:spacing w:after="0"/>
              <w:jc w:val="center"/>
              <w:rPr>
                <w:rFonts w:ascii="Arial" w:hAnsi="Arial" w:cs="Arial"/>
                <w:color w:val="000000"/>
                <w:sz w:val="16"/>
                <w:szCs w:val="16"/>
                <w:highlight w:val="yellow"/>
              </w:rPr>
            </w:pPr>
            <w:r>
              <w:rPr>
                <w:rFonts w:ascii="Arial" w:hAnsi="Arial" w:cs="Arial"/>
                <w:color w:val="000000"/>
                <w:sz w:val="16"/>
                <w:szCs w:val="16"/>
              </w:rPr>
              <w:t>700</w:t>
            </w:r>
          </w:p>
        </w:tc>
      </w:tr>
      <w:tr w:rsidR="00F5244C" w:rsidRPr="00DB7239" w14:paraId="63B36479" w14:textId="77777777" w:rsidTr="00534960">
        <w:trPr>
          <w:trHeight w:val="270"/>
        </w:trPr>
        <w:tc>
          <w:tcPr>
            <w:tcW w:w="2825" w:type="dxa"/>
            <w:shd w:val="clear" w:color="000000" w:fill="F2F2F2"/>
            <w:vAlign w:val="center"/>
            <w:hideMark/>
          </w:tcPr>
          <w:p w14:paraId="55C5FF25"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7DA1FA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75FD5B7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13AB434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2C41645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F5244C" w:rsidRPr="00DB7239" w14:paraId="25E9CF9D" w14:textId="77777777" w:rsidTr="00534960">
        <w:trPr>
          <w:trHeight w:val="270"/>
        </w:trPr>
        <w:tc>
          <w:tcPr>
            <w:tcW w:w="2825" w:type="dxa"/>
            <w:shd w:val="clear" w:color="000000" w:fill="F2F2F2"/>
            <w:vAlign w:val="center"/>
            <w:hideMark/>
          </w:tcPr>
          <w:p w14:paraId="7422745C"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8D6D7AB"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00</w:t>
            </w:r>
          </w:p>
        </w:tc>
        <w:tc>
          <w:tcPr>
            <w:tcW w:w="1985" w:type="dxa"/>
            <w:shd w:val="clear" w:color="000000" w:fill="F2F2F2"/>
            <w:vAlign w:val="center"/>
            <w:hideMark/>
          </w:tcPr>
          <w:p w14:paraId="151CAAD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17600</w:t>
            </w:r>
          </w:p>
        </w:tc>
        <w:tc>
          <w:tcPr>
            <w:tcW w:w="1842" w:type="dxa"/>
            <w:shd w:val="clear" w:color="000000" w:fill="F2F2F2"/>
            <w:vAlign w:val="center"/>
            <w:hideMark/>
          </w:tcPr>
          <w:p w14:paraId="07D2CD4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12500</w:t>
            </w:r>
          </w:p>
        </w:tc>
        <w:tc>
          <w:tcPr>
            <w:tcW w:w="1843" w:type="dxa"/>
            <w:shd w:val="clear" w:color="000000" w:fill="F2F2F2"/>
            <w:vAlign w:val="center"/>
            <w:hideMark/>
          </w:tcPr>
          <w:p w14:paraId="3D19E819"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13400</w:t>
            </w:r>
          </w:p>
        </w:tc>
      </w:tr>
      <w:tr w:rsidR="00F5244C" w:rsidRPr="00DB7239" w14:paraId="414C5B9D" w14:textId="77777777" w:rsidTr="00534960">
        <w:trPr>
          <w:trHeight w:val="270"/>
        </w:trPr>
        <w:tc>
          <w:tcPr>
            <w:tcW w:w="2825" w:type="dxa"/>
            <w:shd w:val="clear" w:color="000000" w:fill="F2F2F2"/>
            <w:vAlign w:val="center"/>
            <w:hideMark/>
          </w:tcPr>
          <w:p w14:paraId="15CE8D49"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00ED56E"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441EA15F"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66218D21"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3030201A"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F5244C" w:rsidRPr="00DB7239" w14:paraId="37A7DECF" w14:textId="77777777" w:rsidTr="00534960">
        <w:trPr>
          <w:trHeight w:val="270"/>
        </w:trPr>
        <w:tc>
          <w:tcPr>
            <w:tcW w:w="2825" w:type="dxa"/>
            <w:shd w:val="clear" w:color="000000" w:fill="F2F2F2"/>
            <w:vAlign w:val="center"/>
            <w:hideMark/>
          </w:tcPr>
          <w:p w14:paraId="29636B88" w14:textId="77777777" w:rsidR="00F5244C" w:rsidRPr="00DB7239" w:rsidRDefault="00F5244C" w:rsidP="00534960">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620FD8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14500</w:t>
            </w:r>
          </w:p>
        </w:tc>
        <w:tc>
          <w:tcPr>
            <w:tcW w:w="1985" w:type="dxa"/>
            <w:shd w:val="clear" w:color="000000" w:fill="F2F2F2"/>
            <w:vAlign w:val="center"/>
            <w:hideMark/>
          </w:tcPr>
          <w:p w14:paraId="1AABC618"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16200</w:t>
            </w:r>
          </w:p>
        </w:tc>
        <w:tc>
          <w:tcPr>
            <w:tcW w:w="1842" w:type="dxa"/>
            <w:shd w:val="clear" w:color="000000" w:fill="F2F2F2"/>
            <w:vAlign w:val="center"/>
            <w:hideMark/>
          </w:tcPr>
          <w:p w14:paraId="4ADB3F37"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13500</w:t>
            </w:r>
          </w:p>
        </w:tc>
        <w:tc>
          <w:tcPr>
            <w:tcW w:w="1843" w:type="dxa"/>
            <w:shd w:val="clear" w:color="000000" w:fill="F2F2F2"/>
            <w:vAlign w:val="center"/>
            <w:hideMark/>
          </w:tcPr>
          <w:p w14:paraId="5814F92C" w14:textId="77777777" w:rsidR="00F5244C" w:rsidRPr="00DB7239" w:rsidRDefault="00F5244C" w:rsidP="00534960">
            <w:pPr>
              <w:spacing w:after="0"/>
              <w:jc w:val="center"/>
              <w:rPr>
                <w:rFonts w:ascii="Arial" w:hAnsi="Arial" w:cs="Arial"/>
                <w:color w:val="000000"/>
                <w:sz w:val="16"/>
                <w:szCs w:val="16"/>
              </w:rPr>
            </w:pPr>
            <w:r>
              <w:rPr>
                <w:rFonts w:ascii="Arial" w:hAnsi="Arial" w:cs="Arial"/>
                <w:color w:val="000000"/>
                <w:sz w:val="16"/>
                <w:szCs w:val="16"/>
              </w:rPr>
              <w:t>14800</w:t>
            </w:r>
          </w:p>
        </w:tc>
      </w:tr>
    </w:tbl>
    <w:p w14:paraId="3E1B6C2A" w14:textId="77777777" w:rsidR="00F5244C" w:rsidRDefault="00F5244C" w:rsidP="00F5244C">
      <w:pPr>
        <w:rPr>
          <w:rFonts w:asciiTheme="minorHAnsi" w:eastAsiaTheme="minorHAnsi" w:hAnsiTheme="minorHAnsi" w:cstheme="minorBidi"/>
          <w:sz w:val="22"/>
          <w:szCs w:val="22"/>
        </w:rPr>
      </w:pPr>
    </w:p>
    <w:p w14:paraId="3D114D3E" w14:textId="77777777" w:rsidR="00F5244C" w:rsidRDefault="00F5244C" w:rsidP="00F5244C">
      <w:pPr>
        <w:rPr>
          <w:lang w:eastAsia="ko-KR"/>
        </w:rPr>
      </w:pPr>
      <w:r w:rsidRPr="0073594C">
        <w:rPr>
          <w:lang w:eastAsia="ko-KR"/>
        </w:rPr>
        <w:t xml:space="preserve">Based on the </w:t>
      </w:r>
      <w:r>
        <w:rPr>
          <w:lang w:val="en-US" w:eastAsia="zh-CN"/>
        </w:rPr>
        <w:t xml:space="preserve">tables </w:t>
      </w:r>
      <w:r w:rsidRPr="0073594C">
        <w:rPr>
          <w:lang w:eastAsia="ko-KR"/>
        </w:rPr>
        <w:t xml:space="preserve">above </w:t>
      </w:r>
      <w:r>
        <w:rPr>
          <w:lang w:eastAsia="ko-KR"/>
        </w:rPr>
        <w:t>only the frequency ranges that affect the 3</w:t>
      </w:r>
      <w:r w:rsidRPr="00DB2054">
        <w:rPr>
          <w:vertAlign w:val="superscript"/>
          <w:lang w:eastAsia="ko-KR"/>
        </w:rPr>
        <w:t>rd</w:t>
      </w:r>
      <w:r>
        <w:rPr>
          <w:lang w:eastAsia="ko-KR"/>
        </w:rPr>
        <w:t xml:space="preserve"> RX band are studied and </w:t>
      </w:r>
      <w:r w:rsidRPr="0073594C">
        <w:rPr>
          <w:lang w:eastAsia="ko-KR"/>
        </w:rPr>
        <w:t xml:space="preserve">it can be seen that </w:t>
      </w:r>
    </w:p>
    <w:p w14:paraId="5BCD1006" w14:textId="77777777" w:rsidR="00F5244C" w:rsidRDefault="00F5244C" w:rsidP="00C23DD6">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40</w:t>
      </w:r>
      <w:r w:rsidRPr="0073594C">
        <w:rPr>
          <w:lang w:eastAsia="ko-KR"/>
        </w:rPr>
        <w:t xml:space="preserve"> IMD</w:t>
      </w:r>
      <w:r>
        <w:rPr>
          <w:lang w:eastAsia="ko-KR"/>
        </w:rPr>
        <w:t>5</w:t>
      </w:r>
      <w:r w:rsidRPr="0073594C">
        <w:rPr>
          <w:lang w:eastAsia="ko-KR"/>
        </w:rPr>
        <w:t xml:space="preserve"> may affect Rx frequencies of band n</w:t>
      </w:r>
      <w:r>
        <w:rPr>
          <w:lang w:eastAsia="ko-KR"/>
        </w:rPr>
        <w:t>78. Since n40 and n78 have simultaneous RX/TX MSD is needed</w:t>
      </w:r>
    </w:p>
    <w:p w14:paraId="64ECA17A" w14:textId="77777777" w:rsidR="00F5244C" w:rsidRDefault="00F5244C" w:rsidP="00C23DD6">
      <w:pPr>
        <w:pStyle w:val="affb"/>
        <w:overflowPunct w:val="0"/>
        <w:autoSpaceDE w:val="0"/>
        <w:autoSpaceDN w:val="0"/>
        <w:adjustRightInd w:val="0"/>
        <w:textAlignment w:val="baseline"/>
        <w:rPr>
          <w:lang w:eastAsia="zh-CN"/>
        </w:rPr>
      </w:pPr>
      <w:r>
        <w:rPr>
          <w:lang w:eastAsia="ko-KR"/>
        </w:rPr>
        <w:t>n3</w:t>
      </w:r>
      <w:r w:rsidRPr="0073594C">
        <w:rPr>
          <w:lang w:eastAsia="ko-KR"/>
        </w:rPr>
        <w:t xml:space="preserve"> + n</w:t>
      </w:r>
      <w:r>
        <w:rPr>
          <w:lang w:eastAsia="ko-KR"/>
        </w:rPr>
        <w:t>78</w:t>
      </w:r>
      <w:r w:rsidRPr="0073594C">
        <w:rPr>
          <w:lang w:eastAsia="ko-KR"/>
        </w:rPr>
        <w:t xml:space="preserve"> </w:t>
      </w:r>
      <w:r>
        <w:rPr>
          <w:lang w:eastAsia="ko-KR"/>
        </w:rPr>
        <w:t>IMD5 may affect RX frequencies of band n40. Since n78 and n40 have simultaneous RX/TX MSD is needed</w:t>
      </w:r>
    </w:p>
    <w:p w14:paraId="64FBA35A" w14:textId="77777777" w:rsidR="00F5244C" w:rsidRDefault="00F5244C" w:rsidP="00C23DD6">
      <w:pPr>
        <w:pStyle w:val="affb"/>
        <w:overflowPunct w:val="0"/>
        <w:autoSpaceDE w:val="0"/>
        <w:autoSpaceDN w:val="0"/>
        <w:adjustRightInd w:val="0"/>
        <w:textAlignment w:val="baseline"/>
        <w:rPr>
          <w:lang w:eastAsia="zh-CN"/>
        </w:rPr>
      </w:pPr>
      <w:r>
        <w:rPr>
          <w:lang w:eastAsia="ko-KR"/>
        </w:rPr>
        <w:t>n40</w:t>
      </w:r>
      <w:r w:rsidRPr="0073594C">
        <w:rPr>
          <w:lang w:eastAsia="ko-KR"/>
        </w:rPr>
        <w:t xml:space="preserve"> + n</w:t>
      </w:r>
      <w:r>
        <w:rPr>
          <w:lang w:eastAsia="ko-KR"/>
        </w:rPr>
        <w:t>78</w:t>
      </w:r>
      <w:r w:rsidRPr="0073594C">
        <w:rPr>
          <w:lang w:eastAsia="ko-KR"/>
        </w:rPr>
        <w:t xml:space="preserve"> </w:t>
      </w:r>
      <w:r>
        <w:rPr>
          <w:lang w:eastAsia="ko-KR"/>
        </w:rPr>
        <w:t xml:space="preserve">IMD4 </w:t>
      </w:r>
      <w:r w:rsidRPr="0073594C">
        <w:rPr>
          <w:lang w:eastAsia="ko-KR"/>
        </w:rPr>
        <w:t>may affect Rx frequencies of band n</w:t>
      </w:r>
      <w:r>
        <w:rPr>
          <w:lang w:eastAsia="ko-KR"/>
        </w:rPr>
        <w:t>3, but since n40 and n78 have simultaneous RX/TX this 2ULCA case is invalid, as they will never be present simultaneously.</w:t>
      </w:r>
    </w:p>
    <w:p w14:paraId="24B6B253" w14:textId="4380870C" w:rsidR="00F5244C" w:rsidRPr="00607CE1" w:rsidRDefault="00F5244C" w:rsidP="00F5244C">
      <w:pPr>
        <w:pStyle w:val="41"/>
        <w:rPr>
          <w:rFonts w:cs="Arial"/>
          <w:i/>
          <w:iCs/>
          <w:color w:val="000000" w:themeColor="text1"/>
          <w:szCs w:val="24"/>
        </w:rPr>
      </w:pPr>
      <w:bookmarkStart w:id="725" w:name="_Toc144251763"/>
      <w:r w:rsidRPr="00607CE1">
        <w:rPr>
          <w:rFonts w:cs="Arial" w:hint="eastAsia"/>
          <w:color w:val="000000" w:themeColor="text1"/>
          <w:szCs w:val="24"/>
        </w:rPr>
        <w:t>5.</w:t>
      </w:r>
      <w:r>
        <w:rPr>
          <w:rFonts w:cs="Arial"/>
          <w:color w:val="000000" w:themeColor="text1"/>
          <w:szCs w:val="24"/>
        </w:rPr>
        <w:t>70</w:t>
      </w:r>
      <w:r w:rsidRPr="00607CE1">
        <w:rPr>
          <w:rFonts w:cs="Arial"/>
          <w:color w:val="000000" w:themeColor="text1"/>
          <w:szCs w:val="24"/>
        </w:rPr>
        <w:t>.2.2</w:t>
      </w:r>
      <w:r w:rsidRPr="00607CE1">
        <w:rPr>
          <w:rFonts w:cs="Arial"/>
          <w:color w:val="000000" w:themeColor="text1"/>
          <w:szCs w:val="24"/>
        </w:rPr>
        <w:tab/>
        <w:t>REFSENS requirements</w:t>
      </w:r>
      <w:bookmarkEnd w:id="725"/>
    </w:p>
    <w:p w14:paraId="0FE3F2F2" w14:textId="77777777" w:rsidR="00F5244C" w:rsidRDefault="00F5244C" w:rsidP="00F5244C">
      <w:r>
        <w:t xml:space="preserve">Based on the co-existence studies there are a need to define MSD values. MSD values from </w:t>
      </w:r>
      <w:r>
        <w:rPr>
          <w:rStyle w:val="ui-provider"/>
        </w:rPr>
        <w:t>DC_3-n40-n78</w:t>
      </w:r>
      <w:r w:rsidDel="00B832E9">
        <w:t xml:space="preserve"> </w:t>
      </w:r>
      <w:r>
        <w:t>are reused.</w:t>
      </w:r>
    </w:p>
    <w:p w14:paraId="36EBEAC2" w14:textId="2A1F2CD0" w:rsidR="00F5244C" w:rsidRDefault="00F5244C" w:rsidP="00F5244C">
      <w:pPr>
        <w:pStyle w:val="TH"/>
        <w:rPr>
          <w:rFonts w:cs="Arial"/>
        </w:rPr>
      </w:pPr>
      <w:r>
        <w:rPr>
          <w:rFonts w:cs="Arial"/>
        </w:rPr>
        <w:t xml:space="preserve">Table </w:t>
      </w:r>
      <w:r w:rsidRPr="00A20126">
        <w:rPr>
          <w:rFonts w:cs="Arial"/>
        </w:rPr>
        <w:t>5.</w:t>
      </w:r>
      <w:r>
        <w:rPr>
          <w:rFonts w:cs="Arial"/>
        </w:rPr>
        <w:t>70.</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5244C" w14:paraId="428DEBE6" w14:textId="77777777" w:rsidTr="0053496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99DAD6" w14:textId="77777777" w:rsidR="00F5244C" w:rsidRDefault="00F5244C" w:rsidP="0053496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6D0CBA" w14:textId="77777777" w:rsidR="00F5244C" w:rsidRDefault="00F5244C" w:rsidP="00534960">
            <w:pPr>
              <w:pStyle w:val="TAH"/>
            </w:pPr>
            <w:r>
              <w:t>Source of IMD</w:t>
            </w:r>
          </w:p>
        </w:tc>
      </w:tr>
      <w:tr w:rsidR="00F5244C" w14:paraId="6BFA4EBF"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9FB676" w14:textId="77777777" w:rsidR="00F5244C" w:rsidRDefault="00F5244C" w:rsidP="0053496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F27B9E3" w14:textId="77777777" w:rsidR="00F5244C" w:rsidRDefault="00F5244C" w:rsidP="0053496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2131E52" w14:textId="77777777" w:rsidR="00F5244C" w:rsidRDefault="00F5244C"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27EF600" w14:textId="77777777" w:rsidR="00F5244C" w:rsidRDefault="00F5244C"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B0190B" w14:textId="77777777" w:rsidR="00F5244C" w:rsidRDefault="00F5244C"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DBD99F0" w14:textId="77777777" w:rsidR="00F5244C" w:rsidRDefault="00F5244C"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C735A0" w14:textId="77777777" w:rsidR="00F5244C" w:rsidRDefault="00F5244C"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E60FFC3" w14:textId="77777777" w:rsidR="00F5244C" w:rsidRDefault="00F5244C"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A409E01" w14:textId="77777777" w:rsidR="00F5244C" w:rsidRDefault="00F5244C" w:rsidP="00534960">
            <w:pPr>
              <w:pStyle w:val="TAH"/>
            </w:pPr>
          </w:p>
        </w:tc>
      </w:tr>
      <w:tr w:rsidR="00F5244C" w14:paraId="20F6F211"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ABF30A" w14:textId="77777777" w:rsidR="00F5244C" w:rsidRDefault="00F5244C" w:rsidP="00534960">
            <w:pPr>
              <w:pStyle w:val="TAC"/>
              <w:rPr>
                <w:lang w:val="en-US" w:eastAsia="zh-CN"/>
              </w:rPr>
            </w:pPr>
            <w:r w:rsidRPr="009253A0">
              <w:rPr>
                <w:color w:val="000000"/>
                <w:lang w:eastAsia="zh-CN"/>
              </w:rPr>
              <w:t>CA_n</w:t>
            </w:r>
            <w:r>
              <w:rPr>
                <w:color w:val="000000"/>
                <w:lang w:eastAsia="zh-CN"/>
              </w:rPr>
              <w:t>3</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right w:val="single" w:sz="4" w:space="0" w:color="auto"/>
            </w:tcBorders>
          </w:tcPr>
          <w:p w14:paraId="6B97B7FF" w14:textId="77777777" w:rsidR="00F5244C" w:rsidRDefault="00F5244C" w:rsidP="00534960">
            <w:pPr>
              <w:pStyle w:val="TAC"/>
              <w:rPr>
                <w:lang w:val="en-US" w:eastAsia="ko-KR"/>
              </w:rPr>
            </w:pPr>
            <w:r>
              <w:t>n</w:t>
            </w:r>
            <w:r w:rsidRPr="00F113FE">
              <w:t>3</w:t>
            </w:r>
          </w:p>
        </w:tc>
        <w:tc>
          <w:tcPr>
            <w:tcW w:w="960" w:type="dxa"/>
            <w:tcBorders>
              <w:top w:val="single" w:sz="4" w:space="0" w:color="auto"/>
              <w:left w:val="single" w:sz="4" w:space="0" w:color="auto"/>
              <w:right w:val="single" w:sz="4" w:space="0" w:color="auto"/>
            </w:tcBorders>
          </w:tcPr>
          <w:p w14:paraId="367AAB19" w14:textId="77777777" w:rsidR="00F5244C" w:rsidRDefault="00F5244C" w:rsidP="00534960">
            <w:pPr>
              <w:pStyle w:val="TAC"/>
              <w:rPr>
                <w:lang w:val="en-US" w:eastAsia="ko-KR"/>
              </w:rPr>
            </w:pPr>
            <w:r w:rsidRPr="00F113FE">
              <w:t>1730</w:t>
            </w:r>
          </w:p>
        </w:tc>
        <w:tc>
          <w:tcPr>
            <w:tcW w:w="964" w:type="dxa"/>
            <w:tcBorders>
              <w:top w:val="single" w:sz="4" w:space="0" w:color="auto"/>
              <w:left w:val="single" w:sz="4" w:space="0" w:color="auto"/>
              <w:right w:val="single" w:sz="4" w:space="0" w:color="auto"/>
            </w:tcBorders>
          </w:tcPr>
          <w:p w14:paraId="1B02A27F" w14:textId="77777777" w:rsidR="00F5244C" w:rsidRDefault="00F5244C" w:rsidP="00534960">
            <w:pPr>
              <w:pStyle w:val="TAC"/>
              <w:rPr>
                <w:lang w:val="en-US" w:eastAsia="ko-KR"/>
              </w:rPr>
            </w:pPr>
            <w:r w:rsidRPr="00F113FE">
              <w:t>5</w:t>
            </w:r>
          </w:p>
        </w:tc>
        <w:tc>
          <w:tcPr>
            <w:tcW w:w="960" w:type="dxa"/>
            <w:tcBorders>
              <w:top w:val="single" w:sz="4" w:space="0" w:color="auto"/>
              <w:left w:val="single" w:sz="4" w:space="0" w:color="auto"/>
              <w:right w:val="single" w:sz="4" w:space="0" w:color="auto"/>
            </w:tcBorders>
          </w:tcPr>
          <w:p w14:paraId="4F208F65" w14:textId="77777777" w:rsidR="00F5244C" w:rsidRDefault="00F5244C" w:rsidP="00534960">
            <w:pPr>
              <w:pStyle w:val="TAC"/>
              <w:rPr>
                <w:lang w:val="en-US" w:eastAsia="ko-KR"/>
              </w:rPr>
            </w:pPr>
            <w:r w:rsidRPr="00F113FE">
              <w:t>25</w:t>
            </w:r>
          </w:p>
        </w:tc>
        <w:tc>
          <w:tcPr>
            <w:tcW w:w="960" w:type="dxa"/>
            <w:tcBorders>
              <w:top w:val="single" w:sz="4" w:space="0" w:color="auto"/>
              <w:left w:val="single" w:sz="4" w:space="0" w:color="auto"/>
              <w:right w:val="single" w:sz="4" w:space="0" w:color="auto"/>
            </w:tcBorders>
          </w:tcPr>
          <w:p w14:paraId="2F29E471" w14:textId="77777777" w:rsidR="00F5244C" w:rsidRDefault="00F5244C" w:rsidP="00534960">
            <w:pPr>
              <w:pStyle w:val="TAC"/>
              <w:rPr>
                <w:lang w:val="en-US" w:eastAsia="ko-KR"/>
              </w:rPr>
            </w:pPr>
            <w:r w:rsidRPr="00F113FE">
              <w:t>1825</w:t>
            </w:r>
          </w:p>
        </w:tc>
        <w:tc>
          <w:tcPr>
            <w:tcW w:w="977" w:type="dxa"/>
            <w:tcBorders>
              <w:top w:val="single" w:sz="4" w:space="0" w:color="auto"/>
              <w:left w:val="single" w:sz="4" w:space="0" w:color="auto"/>
              <w:bottom w:val="single" w:sz="4" w:space="0" w:color="auto"/>
              <w:right w:val="single" w:sz="4" w:space="0" w:color="auto"/>
            </w:tcBorders>
          </w:tcPr>
          <w:p w14:paraId="752D9937" w14:textId="77777777" w:rsidR="00F5244C" w:rsidRDefault="00F5244C" w:rsidP="00534960">
            <w:pPr>
              <w:pStyle w:val="TAC"/>
            </w:pPr>
            <w:r w:rsidRPr="00F113FE">
              <w:t>N/A</w:t>
            </w:r>
          </w:p>
        </w:tc>
        <w:tc>
          <w:tcPr>
            <w:tcW w:w="828" w:type="dxa"/>
            <w:tcBorders>
              <w:top w:val="single" w:sz="4" w:space="0" w:color="auto"/>
              <w:left w:val="single" w:sz="4" w:space="0" w:color="auto"/>
              <w:right w:val="single" w:sz="4" w:space="0" w:color="auto"/>
            </w:tcBorders>
          </w:tcPr>
          <w:p w14:paraId="715BCED6" w14:textId="77777777" w:rsidR="00F5244C" w:rsidRDefault="00F5244C" w:rsidP="0053496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A1ACB52" w14:textId="77777777" w:rsidR="00F5244C" w:rsidRDefault="00F5244C" w:rsidP="00534960">
            <w:pPr>
              <w:pStyle w:val="TAC"/>
            </w:pPr>
            <w:r>
              <w:t>N/A</w:t>
            </w:r>
          </w:p>
        </w:tc>
      </w:tr>
      <w:tr w:rsidR="00F5244C" w14:paraId="4CE6B3F7"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13185" w14:textId="77777777" w:rsidR="00F5244C" w:rsidRDefault="00F5244C" w:rsidP="00534960">
            <w:pPr>
              <w:pStyle w:val="TAC"/>
              <w:rPr>
                <w:lang w:val="en-US" w:eastAsia="zh-CN"/>
              </w:rPr>
            </w:pPr>
          </w:p>
        </w:tc>
        <w:tc>
          <w:tcPr>
            <w:tcW w:w="1146" w:type="dxa"/>
            <w:tcBorders>
              <w:top w:val="single" w:sz="4" w:space="0" w:color="auto"/>
              <w:left w:val="single" w:sz="4" w:space="0" w:color="auto"/>
              <w:right w:val="single" w:sz="4" w:space="0" w:color="auto"/>
            </w:tcBorders>
          </w:tcPr>
          <w:p w14:paraId="74C58FC2" w14:textId="77777777" w:rsidR="00F5244C" w:rsidRDefault="00F5244C" w:rsidP="00534960">
            <w:pPr>
              <w:pStyle w:val="TAC"/>
              <w:rPr>
                <w:lang w:val="en-US" w:eastAsia="ko-KR"/>
              </w:rPr>
            </w:pPr>
            <w:r w:rsidRPr="00F113FE">
              <w:t>n40</w:t>
            </w:r>
          </w:p>
        </w:tc>
        <w:tc>
          <w:tcPr>
            <w:tcW w:w="960" w:type="dxa"/>
            <w:tcBorders>
              <w:top w:val="single" w:sz="4" w:space="0" w:color="auto"/>
              <w:left w:val="single" w:sz="4" w:space="0" w:color="auto"/>
              <w:right w:val="single" w:sz="4" w:space="0" w:color="auto"/>
            </w:tcBorders>
          </w:tcPr>
          <w:p w14:paraId="5A28FA83" w14:textId="77777777" w:rsidR="00F5244C" w:rsidRPr="00E7711D" w:rsidRDefault="00F5244C" w:rsidP="00534960">
            <w:pPr>
              <w:pStyle w:val="TAC"/>
              <w:framePr w:wrap="notBeside" w:vAnchor="page" w:hAnchor="margin" w:xAlign="right" w:y="6805"/>
            </w:pPr>
            <w:r w:rsidRPr="00F113FE">
              <w:t>2360</w:t>
            </w:r>
          </w:p>
        </w:tc>
        <w:tc>
          <w:tcPr>
            <w:tcW w:w="964" w:type="dxa"/>
            <w:tcBorders>
              <w:top w:val="single" w:sz="4" w:space="0" w:color="auto"/>
              <w:left w:val="single" w:sz="4" w:space="0" w:color="auto"/>
              <w:right w:val="single" w:sz="4" w:space="0" w:color="auto"/>
            </w:tcBorders>
          </w:tcPr>
          <w:p w14:paraId="711F694D" w14:textId="77777777" w:rsidR="00F5244C" w:rsidRPr="00E7711D" w:rsidRDefault="00F5244C" w:rsidP="00534960">
            <w:pPr>
              <w:pStyle w:val="TAC"/>
              <w:framePr w:wrap="notBeside" w:vAnchor="page" w:hAnchor="margin" w:xAlign="right" w:y="6805"/>
            </w:pPr>
            <w:r w:rsidRPr="00F113FE">
              <w:t>5</w:t>
            </w:r>
          </w:p>
        </w:tc>
        <w:tc>
          <w:tcPr>
            <w:tcW w:w="960" w:type="dxa"/>
            <w:tcBorders>
              <w:top w:val="single" w:sz="4" w:space="0" w:color="auto"/>
              <w:left w:val="single" w:sz="4" w:space="0" w:color="auto"/>
              <w:right w:val="single" w:sz="4" w:space="0" w:color="auto"/>
            </w:tcBorders>
          </w:tcPr>
          <w:p w14:paraId="5D179686" w14:textId="77777777" w:rsidR="00F5244C" w:rsidRPr="00E7711D" w:rsidRDefault="00F5244C" w:rsidP="00534960">
            <w:pPr>
              <w:pStyle w:val="TAC"/>
              <w:framePr w:wrap="notBeside" w:vAnchor="page" w:hAnchor="margin" w:xAlign="right" w:y="6805"/>
            </w:pPr>
            <w:r w:rsidRPr="00F113FE">
              <w:t>25</w:t>
            </w:r>
          </w:p>
        </w:tc>
        <w:tc>
          <w:tcPr>
            <w:tcW w:w="960" w:type="dxa"/>
            <w:tcBorders>
              <w:top w:val="single" w:sz="4" w:space="0" w:color="auto"/>
              <w:left w:val="single" w:sz="4" w:space="0" w:color="auto"/>
              <w:right w:val="single" w:sz="4" w:space="0" w:color="auto"/>
            </w:tcBorders>
          </w:tcPr>
          <w:p w14:paraId="6CF66DB7" w14:textId="77777777" w:rsidR="00F5244C" w:rsidRPr="00E7711D" w:rsidRDefault="00F5244C" w:rsidP="00534960">
            <w:pPr>
              <w:pStyle w:val="TAC"/>
              <w:framePr w:wrap="notBeside" w:vAnchor="page" w:hAnchor="margin" w:xAlign="right" w:y="6805"/>
            </w:pPr>
            <w:r w:rsidRPr="00F113FE">
              <w:t>2360</w:t>
            </w:r>
          </w:p>
        </w:tc>
        <w:tc>
          <w:tcPr>
            <w:tcW w:w="977" w:type="dxa"/>
            <w:tcBorders>
              <w:top w:val="single" w:sz="4" w:space="0" w:color="auto"/>
              <w:left w:val="single" w:sz="4" w:space="0" w:color="auto"/>
              <w:bottom w:val="single" w:sz="4" w:space="0" w:color="auto"/>
              <w:right w:val="single" w:sz="4" w:space="0" w:color="auto"/>
            </w:tcBorders>
          </w:tcPr>
          <w:p w14:paraId="44DBF9EB" w14:textId="77777777" w:rsidR="00F5244C" w:rsidRDefault="00F5244C" w:rsidP="00534960">
            <w:pPr>
              <w:pStyle w:val="TAC"/>
              <w:framePr w:wrap="notBeside" w:vAnchor="page" w:hAnchor="margin" w:xAlign="right" w:y="6805"/>
            </w:pPr>
            <w:r w:rsidRPr="00F113FE">
              <w:t>N/A</w:t>
            </w:r>
          </w:p>
        </w:tc>
        <w:tc>
          <w:tcPr>
            <w:tcW w:w="828" w:type="dxa"/>
            <w:tcBorders>
              <w:top w:val="single" w:sz="4" w:space="0" w:color="auto"/>
              <w:left w:val="single" w:sz="4" w:space="0" w:color="auto"/>
              <w:right w:val="single" w:sz="4" w:space="0" w:color="auto"/>
            </w:tcBorders>
          </w:tcPr>
          <w:p w14:paraId="460F90B3"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5E2F052F" w14:textId="77777777" w:rsidR="00F5244C" w:rsidRDefault="00F5244C" w:rsidP="00534960">
            <w:pPr>
              <w:pStyle w:val="TAC"/>
            </w:pPr>
            <w:r>
              <w:t>N/A</w:t>
            </w:r>
          </w:p>
        </w:tc>
      </w:tr>
      <w:tr w:rsidR="00F5244C" w14:paraId="33A9FBA8"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2E70B"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B66272" w14:textId="77777777" w:rsidR="00F5244C" w:rsidRDefault="00F5244C" w:rsidP="00534960">
            <w:pPr>
              <w:pStyle w:val="TAC"/>
              <w:rPr>
                <w:lang w:val="en-US" w:eastAsia="ko-KR"/>
              </w:rPr>
            </w:pPr>
            <w:r w:rsidRPr="00F113FE">
              <w:t>n78</w:t>
            </w:r>
          </w:p>
        </w:tc>
        <w:tc>
          <w:tcPr>
            <w:tcW w:w="960" w:type="dxa"/>
            <w:tcBorders>
              <w:top w:val="single" w:sz="4" w:space="0" w:color="auto"/>
              <w:left w:val="single" w:sz="4" w:space="0" w:color="auto"/>
              <w:bottom w:val="single" w:sz="4" w:space="0" w:color="auto"/>
              <w:right w:val="single" w:sz="4" w:space="0" w:color="auto"/>
            </w:tcBorders>
          </w:tcPr>
          <w:p w14:paraId="26EB73E6" w14:textId="77777777" w:rsidR="00F5244C" w:rsidRPr="00E7711D" w:rsidRDefault="00F5244C" w:rsidP="00534960">
            <w:pPr>
              <w:pStyle w:val="TAC"/>
              <w:framePr w:wrap="notBeside" w:vAnchor="page" w:hAnchor="margin" w:xAlign="right" w:y="6805"/>
            </w:pPr>
            <w:r>
              <w:t>N/A</w:t>
            </w:r>
          </w:p>
        </w:tc>
        <w:tc>
          <w:tcPr>
            <w:tcW w:w="964" w:type="dxa"/>
            <w:tcBorders>
              <w:top w:val="single" w:sz="4" w:space="0" w:color="auto"/>
              <w:left w:val="single" w:sz="4" w:space="0" w:color="auto"/>
              <w:bottom w:val="single" w:sz="4" w:space="0" w:color="auto"/>
              <w:right w:val="single" w:sz="4" w:space="0" w:color="auto"/>
            </w:tcBorders>
          </w:tcPr>
          <w:p w14:paraId="31CA1925" w14:textId="77777777" w:rsidR="00F5244C" w:rsidRPr="00E7711D" w:rsidRDefault="00F5244C" w:rsidP="00534960">
            <w:pPr>
              <w:pStyle w:val="TAC"/>
              <w:framePr w:wrap="notBeside" w:vAnchor="page" w:hAnchor="margin" w:xAlign="right" w:y="6805"/>
            </w:pPr>
            <w:r w:rsidRPr="00F113FE">
              <w:t>10</w:t>
            </w:r>
          </w:p>
        </w:tc>
        <w:tc>
          <w:tcPr>
            <w:tcW w:w="960" w:type="dxa"/>
            <w:tcBorders>
              <w:top w:val="single" w:sz="4" w:space="0" w:color="auto"/>
              <w:left w:val="single" w:sz="4" w:space="0" w:color="auto"/>
              <w:bottom w:val="single" w:sz="4" w:space="0" w:color="auto"/>
              <w:right w:val="single" w:sz="4" w:space="0" w:color="auto"/>
            </w:tcBorders>
          </w:tcPr>
          <w:p w14:paraId="31336B12" w14:textId="77777777" w:rsidR="00F5244C" w:rsidRPr="00E7711D" w:rsidRDefault="00F5244C" w:rsidP="00534960">
            <w:pPr>
              <w:pStyle w:val="TAC"/>
              <w:framePr w:wrap="notBeside" w:vAnchor="page" w:hAnchor="margin" w:xAlign="right" w:y="6805"/>
            </w:pPr>
            <w:r>
              <w:t>N/A</w:t>
            </w:r>
          </w:p>
        </w:tc>
        <w:tc>
          <w:tcPr>
            <w:tcW w:w="960" w:type="dxa"/>
            <w:tcBorders>
              <w:top w:val="single" w:sz="4" w:space="0" w:color="auto"/>
              <w:left w:val="single" w:sz="4" w:space="0" w:color="auto"/>
              <w:bottom w:val="single" w:sz="4" w:space="0" w:color="auto"/>
              <w:right w:val="single" w:sz="4" w:space="0" w:color="auto"/>
            </w:tcBorders>
          </w:tcPr>
          <w:p w14:paraId="1C9F6815" w14:textId="77777777" w:rsidR="00F5244C" w:rsidRPr="00E7711D" w:rsidRDefault="00F5244C" w:rsidP="00534960">
            <w:pPr>
              <w:pStyle w:val="TAC"/>
              <w:framePr w:wrap="notBeside" w:vAnchor="page" w:hAnchor="margin" w:xAlign="right" w:y="6805"/>
            </w:pPr>
            <w:r w:rsidRPr="00F113FE">
              <w:t>3620</w:t>
            </w:r>
          </w:p>
        </w:tc>
        <w:tc>
          <w:tcPr>
            <w:tcW w:w="977" w:type="dxa"/>
            <w:tcBorders>
              <w:top w:val="single" w:sz="4" w:space="0" w:color="auto"/>
              <w:left w:val="single" w:sz="4" w:space="0" w:color="auto"/>
              <w:bottom w:val="single" w:sz="4" w:space="0" w:color="auto"/>
              <w:right w:val="single" w:sz="4" w:space="0" w:color="auto"/>
            </w:tcBorders>
          </w:tcPr>
          <w:p w14:paraId="2A68BF9A" w14:textId="77777777" w:rsidR="00F5244C" w:rsidRDefault="00F5244C" w:rsidP="00534960">
            <w:pPr>
              <w:pStyle w:val="TAC"/>
              <w:framePr w:wrap="notBeside" w:vAnchor="page" w:hAnchor="margin" w:xAlign="right" w:y="6805"/>
            </w:pPr>
            <w:r w:rsidRPr="00F113FE">
              <w:t>4.8</w:t>
            </w:r>
          </w:p>
        </w:tc>
        <w:tc>
          <w:tcPr>
            <w:tcW w:w="828" w:type="dxa"/>
            <w:tcBorders>
              <w:top w:val="single" w:sz="4" w:space="0" w:color="auto"/>
              <w:left w:val="single" w:sz="4" w:space="0" w:color="auto"/>
              <w:bottom w:val="single" w:sz="4" w:space="0" w:color="auto"/>
              <w:right w:val="single" w:sz="4" w:space="0" w:color="auto"/>
            </w:tcBorders>
          </w:tcPr>
          <w:p w14:paraId="0F8B45D9"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6D035392" w14:textId="77777777" w:rsidR="00F5244C" w:rsidRDefault="00F5244C" w:rsidP="00534960">
            <w:pPr>
              <w:pStyle w:val="TAC"/>
            </w:pPr>
            <w:r>
              <w:t>IMD5</w:t>
            </w:r>
          </w:p>
        </w:tc>
      </w:tr>
      <w:tr w:rsidR="00F5244C" w14:paraId="00D463F6"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81A00"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A2DCA" w14:textId="77777777" w:rsidR="00F5244C" w:rsidRDefault="00F5244C" w:rsidP="00534960">
            <w:pPr>
              <w:pStyle w:val="TAC"/>
            </w:pPr>
            <w:r>
              <w:t>n</w:t>
            </w:r>
            <w:r w:rsidRPr="00F113FE">
              <w:t>3</w:t>
            </w:r>
          </w:p>
        </w:tc>
        <w:tc>
          <w:tcPr>
            <w:tcW w:w="960" w:type="dxa"/>
            <w:tcBorders>
              <w:top w:val="single" w:sz="4" w:space="0" w:color="auto"/>
              <w:left w:val="single" w:sz="4" w:space="0" w:color="auto"/>
              <w:bottom w:val="single" w:sz="4" w:space="0" w:color="auto"/>
              <w:right w:val="single" w:sz="4" w:space="0" w:color="auto"/>
            </w:tcBorders>
          </w:tcPr>
          <w:p w14:paraId="263B9CA4" w14:textId="77777777" w:rsidR="00F5244C" w:rsidRDefault="00F5244C" w:rsidP="00534960">
            <w:pPr>
              <w:pStyle w:val="TAC"/>
              <w:framePr w:wrap="notBeside" w:vAnchor="page" w:hAnchor="margin" w:xAlign="right" w:y="6805"/>
              <w:rPr>
                <w:rFonts w:cs="Arial"/>
                <w:color w:val="000000"/>
                <w:szCs w:val="18"/>
              </w:rPr>
            </w:pPr>
            <w:r w:rsidRPr="00F113FE">
              <w:t>1720</w:t>
            </w:r>
          </w:p>
        </w:tc>
        <w:tc>
          <w:tcPr>
            <w:tcW w:w="964" w:type="dxa"/>
            <w:tcBorders>
              <w:top w:val="single" w:sz="4" w:space="0" w:color="auto"/>
              <w:left w:val="single" w:sz="4" w:space="0" w:color="auto"/>
              <w:bottom w:val="single" w:sz="4" w:space="0" w:color="auto"/>
              <w:right w:val="single" w:sz="4" w:space="0" w:color="auto"/>
            </w:tcBorders>
          </w:tcPr>
          <w:p w14:paraId="57F4F59A" w14:textId="77777777" w:rsidR="00F5244C" w:rsidRDefault="00F5244C" w:rsidP="00534960">
            <w:pPr>
              <w:pStyle w:val="TAC"/>
              <w:framePr w:wrap="notBeside" w:vAnchor="page" w:hAnchor="margin" w:xAlign="right" w:y="6805"/>
            </w:pPr>
            <w:r w:rsidRPr="00F113FE">
              <w:t>5</w:t>
            </w:r>
          </w:p>
        </w:tc>
        <w:tc>
          <w:tcPr>
            <w:tcW w:w="960" w:type="dxa"/>
            <w:tcBorders>
              <w:top w:val="single" w:sz="4" w:space="0" w:color="auto"/>
              <w:left w:val="single" w:sz="4" w:space="0" w:color="auto"/>
              <w:bottom w:val="single" w:sz="4" w:space="0" w:color="auto"/>
              <w:right w:val="single" w:sz="4" w:space="0" w:color="auto"/>
            </w:tcBorders>
          </w:tcPr>
          <w:p w14:paraId="6B7EED5C" w14:textId="77777777" w:rsidR="00F5244C" w:rsidRDefault="00F5244C" w:rsidP="00534960">
            <w:pPr>
              <w:pStyle w:val="TAC"/>
              <w:framePr w:wrap="notBeside" w:vAnchor="page" w:hAnchor="margin" w:xAlign="right" w:y="6805"/>
            </w:pPr>
            <w:r w:rsidRPr="00F113FE">
              <w:t>25</w:t>
            </w:r>
          </w:p>
        </w:tc>
        <w:tc>
          <w:tcPr>
            <w:tcW w:w="960" w:type="dxa"/>
            <w:tcBorders>
              <w:top w:val="single" w:sz="4" w:space="0" w:color="auto"/>
              <w:left w:val="single" w:sz="4" w:space="0" w:color="auto"/>
              <w:bottom w:val="single" w:sz="4" w:space="0" w:color="auto"/>
              <w:right w:val="single" w:sz="4" w:space="0" w:color="auto"/>
            </w:tcBorders>
          </w:tcPr>
          <w:p w14:paraId="7F64C925" w14:textId="77777777" w:rsidR="00F5244C" w:rsidRDefault="00F5244C" w:rsidP="00534960">
            <w:pPr>
              <w:pStyle w:val="TAC"/>
              <w:framePr w:wrap="notBeside" w:vAnchor="page" w:hAnchor="margin" w:xAlign="right" w:y="6805"/>
              <w:rPr>
                <w:rFonts w:cs="Arial"/>
                <w:color w:val="000000"/>
                <w:szCs w:val="18"/>
              </w:rPr>
            </w:pPr>
            <w:r w:rsidRPr="00F113FE">
              <w:t>1815</w:t>
            </w:r>
          </w:p>
        </w:tc>
        <w:tc>
          <w:tcPr>
            <w:tcW w:w="977" w:type="dxa"/>
            <w:tcBorders>
              <w:top w:val="single" w:sz="4" w:space="0" w:color="auto"/>
              <w:left w:val="single" w:sz="4" w:space="0" w:color="auto"/>
              <w:bottom w:val="single" w:sz="4" w:space="0" w:color="auto"/>
              <w:right w:val="single" w:sz="4" w:space="0" w:color="auto"/>
            </w:tcBorders>
          </w:tcPr>
          <w:p w14:paraId="588591D7" w14:textId="77777777" w:rsidR="00F5244C" w:rsidRDefault="00F5244C" w:rsidP="00534960">
            <w:pPr>
              <w:pStyle w:val="TAC"/>
              <w:framePr w:wrap="notBeside" w:vAnchor="page" w:hAnchor="margin" w:xAlign="right" w:y="6805"/>
            </w:pPr>
            <w:r w:rsidRPr="00F113FE">
              <w:t>N/A</w:t>
            </w:r>
          </w:p>
        </w:tc>
        <w:tc>
          <w:tcPr>
            <w:tcW w:w="828" w:type="dxa"/>
            <w:tcBorders>
              <w:top w:val="single" w:sz="4" w:space="0" w:color="auto"/>
              <w:left w:val="single" w:sz="4" w:space="0" w:color="auto"/>
              <w:bottom w:val="single" w:sz="4" w:space="0" w:color="auto"/>
              <w:right w:val="single" w:sz="4" w:space="0" w:color="auto"/>
            </w:tcBorders>
          </w:tcPr>
          <w:p w14:paraId="1738D99F" w14:textId="77777777" w:rsidR="00F5244C" w:rsidRDefault="00F5244C" w:rsidP="00534960">
            <w:pPr>
              <w:pStyle w:val="TAC"/>
              <w:framePr w:wrap="notBeside" w:vAnchor="page" w:hAnchor="margin" w:xAlign="right" w:y="6805"/>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16D8B" w14:textId="77777777" w:rsidR="00F5244C" w:rsidRDefault="00F5244C" w:rsidP="00534960">
            <w:pPr>
              <w:pStyle w:val="TAC"/>
            </w:pPr>
            <w:r>
              <w:t>N/A</w:t>
            </w:r>
          </w:p>
        </w:tc>
      </w:tr>
      <w:tr w:rsidR="00F5244C" w14:paraId="5263D22A"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B8E95"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9EF81" w14:textId="77777777" w:rsidR="00F5244C" w:rsidRDefault="00F5244C" w:rsidP="00534960">
            <w:pPr>
              <w:pStyle w:val="TAC"/>
            </w:pPr>
            <w:r w:rsidRPr="00F113FE">
              <w:t>n40</w:t>
            </w:r>
          </w:p>
        </w:tc>
        <w:tc>
          <w:tcPr>
            <w:tcW w:w="960" w:type="dxa"/>
            <w:tcBorders>
              <w:top w:val="single" w:sz="4" w:space="0" w:color="auto"/>
              <w:left w:val="single" w:sz="4" w:space="0" w:color="auto"/>
              <w:bottom w:val="single" w:sz="4" w:space="0" w:color="auto"/>
              <w:right w:val="single" w:sz="4" w:space="0" w:color="auto"/>
            </w:tcBorders>
          </w:tcPr>
          <w:p w14:paraId="6015F32A" w14:textId="77777777" w:rsidR="00F5244C" w:rsidRDefault="00F5244C" w:rsidP="00534960">
            <w:pPr>
              <w:pStyle w:val="TAC"/>
              <w:framePr w:wrap="notBeside" w:vAnchor="page" w:hAnchor="margin" w:xAlign="right" w:y="6805"/>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tcPr>
          <w:p w14:paraId="451E8127" w14:textId="77777777" w:rsidR="00F5244C" w:rsidRDefault="00F5244C" w:rsidP="00534960">
            <w:pPr>
              <w:pStyle w:val="TAC"/>
              <w:framePr w:wrap="notBeside" w:vAnchor="page" w:hAnchor="margin" w:xAlign="right" w:y="6805"/>
            </w:pPr>
            <w:r w:rsidRPr="00F113FE">
              <w:t>5</w:t>
            </w:r>
          </w:p>
        </w:tc>
        <w:tc>
          <w:tcPr>
            <w:tcW w:w="960" w:type="dxa"/>
            <w:tcBorders>
              <w:top w:val="single" w:sz="4" w:space="0" w:color="auto"/>
              <w:left w:val="single" w:sz="4" w:space="0" w:color="auto"/>
              <w:bottom w:val="single" w:sz="4" w:space="0" w:color="auto"/>
              <w:right w:val="single" w:sz="4" w:space="0" w:color="auto"/>
            </w:tcBorders>
          </w:tcPr>
          <w:p w14:paraId="3E4D886A" w14:textId="77777777" w:rsidR="00F5244C" w:rsidRDefault="00F5244C" w:rsidP="00534960">
            <w:pPr>
              <w:pStyle w:val="TAC"/>
              <w:framePr w:wrap="notBeside" w:vAnchor="page" w:hAnchor="margin" w:xAlign="right" w:y="6805"/>
            </w:pPr>
            <w:r>
              <w:t>N/A</w:t>
            </w:r>
          </w:p>
        </w:tc>
        <w:tc>
          <w:tcPr>
            <w:tcW w:w="960" w:type="dxa"/>
            <w:tcBorders>
              <w:top w:val="single" w:sz="4" w:space="0" w:color="auto"/>
              <w:left w:val="single" w:sz="4" w:space="0" w:color="auto"/>
              <w:bottom w:val="single" w:sz="4" w:space="0" w:color="auto"/>
              <w:right w:val="single" w:sz="4" w:space="0" w:color="auto"/>
            </w:tcBorders>
          </w:tcPr>
          <w:p w14:paraId="3F771CC8" w14:textId="77777777" w:rsidR="00F5244C" w:rsidRDefault="00F5244C" w:rsidP="00534960">
            <w:pPr>
              <w:pStyle w:val="TAC"/>
              <w:framePr w:wrap="notBeside" w:vAnchor="page" w:hAnchor="margin" w:xAlign="right" w:y="6805"/>
              <w:rPr>
                <w:rFonts w:cs="Arial"/>
                <w:color w:val="000000"/>
                <w:szCs w:val="18"/>
              </w:rPr>
            </w:pPr>
            <w:r w:rsidRPr="00F113FE">
              <w:t>2360</w:t>
            </w:r>
          </w:p>
        </w:tc>
        <w:tc>
          <w:tcPr>
            <w:tcW w:w="977" w:type="dxa"/>
            <w:tcBorders>
              <w:top w:val="single" w:sz="4" w:space="0" w:color="auto"/>
              <w:left w:val="single" w:sz="4" w:space="0" w:color="auto"/>
              <w:bottom w:val="single" w:sz="4" w:space="0" w:color="auto"/>
              <w:right w:val="single" w:sz="4" w:space="0" w:color="auto"/>
            </w:tcBorders>
          </w:tcPr>
          <w:p w14:paraId="5797E911" w14:textId="77777777" w:rsidR="00F5244C" w:rsidRDefault="00F5244C" w:rsidP="00534960">
            <w:pPr>
              <w:pStyle w:val="TAC"/>
              <w:framePr w:wrap="notBeside" w:vAnchor="page" w:hAnchor="margin" w:xAlign="right" w:y="6805"/>
            </w:pPr>
            <w:r w:rsidRPr="00F113FE">
              <w:t>4.4</w:t>
            </w:r>
          </w:p>
        </w:tc>
        <w:tc>
          <w:tcPr>
            <w:tcW w:w="828" w:type="dxa"/>
            <w:tcBorders>
              <w:top w:val="single" w:sz="4" w:space="0" w:color="auto"/>
              <w:left w:val="single" w:sz="4" w:space="0" w:color="auto"/>
              <w:bottom w:val="single" w:sz="4" w:space="0" w:color="auto"/>
              <w:right w:val="single" w:sz="4" w:space="0" w:color="auto"/>
            </w:tcBorders>
          </w:tcPr>
          <w:p w14:paraId="79D504CB"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C25D4DB" w14:textId="77777777" w:rsidR="00F5244C" w:rsidRDefault="00F5244C" w:rsidP="00534960">
            <w:pPr>
              <w:pStyle w:val="TAC"/>
            </w:pPr>
            <w:r>
              <w:t>IMD5</w:t>
            </w:r>
          </w:p>
        </w:tc>
      </w:tr>
      <w:tr w:rsidR="00F5244C" w14:paraId="74CA76C2"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8271CB" w14:textId="77777777" w:rsidR="00F5244C" w:rsidRDefault="00F5244C" w:rsidP="0053496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45F19" w14:textId="77777777" w:rsidR="00F5244C" w:rsidRDefault="00F5244C" w:rsidP="00534960">
            <w:pPr>
              <w:pStyle w:val="TAC"/>
            </w:pPr>
            <w:r w:rsidRPr="00F113FE">
              <w:t>n78</w:t>
            </w:r>
          </w:p>
        </w:tc>
        <w:tc>
          <w:tcPr>
            <w:tcW w:w="960" w:type="dxa"/>
            <w:tcBorders>
              <w:top w:val="single" w:sz="4" w:space="0" w:color="auto"/>
              <w:left w:val="single" w:sz="4" w:space="0" w:color="auto"/>
              <w:bottom w:val="single" w:sz="4" w:space="0" w:color="auto"/>
              <w:right w:val="single" w:sz="4" w:space="0" w:color="auto"/>
            </w:tcBorders>
          </w:tcPr>
          <w:p w14:paraId="14D12092" w14:textId="77777777" w:rsidR="00F5244C" w:rsidRDefault="00F5244C" w:rsidP="00534960">
            <w:pPr>
              <w:pStyle w:val="TAC"/>
              <w:framePr w:wrap="notBeside" w:vAnchor="page" w:hAnchor="margin" w:xAlign="right" w:y="6805"/>
              <w:rPr>
                <w:rFonts w:cs="Arial"/>
                <w:color w:val="000000"/>
                <w:szCs w:val="18"/>
              </w:rPr>
            </w:pPr>
            <w:r w:rsidRPr="00F113FE">
              <w:t>3760</w:t>
            </w:r>
          </w:p>
        </w:tc>
        <w:tc>
          <w:tcPr>
            <w:tcW w:w="964" w:type="dxa"/>
            <w:tcBorders>
              <w:top w:val="single" w:sz="4" w:space="0" w:color="auto"/>
              <w:left w:val="single" w:sz="4" w:space="0" w:color="auto"/>
              <w:bottom w:val="single" w:sz="4" w:space="0" w:color="auto"/>
              <w:right w:val="single" w:sz="4" w:space="0" w:color="auto"/>
            </w:tcBorders>
          </w:tcPr>
          <w:p w14:paraId="35DB3664" w14:textId="77777777" w:rsidR="00F5244C" w:rsidRDefault="00F5244C" w:rsidP="00534960">
            <w:pPr>
              <w:pStyle w:val="TAC"/>
              <w:framePr w:wrap="notBeside" w:vAnchor="page" w:hAnchor="margin" w:xAlign="right" w:y="6805"/>
            </w:pPr>
            <w:r w:rsidRPr="00F113FE">
              <w:t>10</w:t>
            </w:r>
          </w:p>
        </w:tc>
        <w:tc>
          <w:tcPr>
            <w:tcW w:w="960" w:type="dxa"/>
            <w:tcBorders>
              <w:top w:val="single" w:sz="4" w:space="0" w:color="auto"/>
              <w:left w:val="single" w:sz="4" w:space="0" w:color="auto"/>
              <w:bottom w:val="single" w:sz="4" w:space="0" w:color="auto"/>
              <w:right w:val="single" w:sz="4" w:space="0" w:color="auto"/>
            </w:tcBorders>
          </w:tcPr>
          <w:p w14:paraId="35C25A65" w14:textId="77777777" w:rsidR="00F5244C" w:rsidRDefault="00F5244C" w:rsidP="00534960">
            <w:pPr>
              <w:pStyle w:val="TAC"/>
              <w:framePr w:wrap="notBeside" w:vAnchor="page" w:hAnchor="margin" w:xAlign="right" w:y="6805"/>
            </w:pPr>
            <w:r w:rsidRPr="00F113FE">
              <w:t>50</w:t>
            </w:r>
          </w:p>
        </w:tc>
        <w:tc>
          <w:tcPr>
            <w:tcW w:w="960" w:type="dxa"/>
            <w:tcBorders>
              <w:top w:val="single" w:sz="4" w:space="0" w:color="auto"/>
              <w:left w:val="single" w:sz="4" w:space="0" w:color="auto"/>
              <w:bottom w:val="single" w:sz="4" w:space="0" w:color="auto"/>
              <w:right w:val="single" w:sz="4" w:space="0" w:color="auto"/>
            </w:tcBorders>
          </w:tcPr>
          <w:p w14:paraId="7C1293C7" w14:textId="77777777" w:rsidR="00F5244C" w:rsidRDefault="00F5244C" w:rsidP="00534960">
            <w:pPr>
              <w:pStyle w:val="TAC"/>
              <w:framePr w:wrap="notBeside" w:vAnchor="page" w:hAnchor="margin" w:xAlign="right" w:y="6805"/>
              <w:rPr>
                <w:rFonts w:cs="Arial"/>
                <w:color w:val="000000"/>
                <w:szCs w:val="18"/>
              </w:rPr>
            </w:pPr>
            <w:r w:rsidRPr="00F113FE">
              <w:t>3760</w:t>
            </w:r>
          </w:p>
        </w:tc>
        <w:tc>
          <w:tcPr>
            <w:tcW w:w="977" w:type="dxa"/>
            <w:tcBorders>
              <w:top w:val="single" w:sz="4" w:space="0" w:color="auto"/>
              <w:left w:val="single" w:sz="4" w:space="0" w:color="auto"/>
              <w:bottom w:val="single" w:sz="4" w:space="0" w:color="auto"/>
              <w:right w:val="single" w:sz="4" w:space="0" w:color="auto"/>
            </w:tcBorders>
          </w:tcPr>
          <w:p w14:paraId="6FBC373F" w14:textId="77777777" w:rsidR="00F5244C" w:rsidRDefault="00F5244C" w:rsidP="00534960">
            <w:pPr>
              <w:pStyle w:val="TAC"/>
              <w:framePr w:wrap="notBeside" w:vAnchor="page" w:hAnchor="margin" w:xAlign="right" w:y="6805"/>
            </w:pPr>
            <w:r w:rsidRPr="00F113FE">
              <w:t>N/A</w:t>
            </w:r>
          </w:p>
        </w:tc>
        <w:tc>
          <w:tcPr>
            <w:tcW w:w="828" w:type="dxa"/>
            <w:tcBorders>
              <w:top w:val="single" w:sz="4" w:space="0" w:color="auto"/>
              <w:left w:val="single" w:sz="4" w:space="0" w:color="auto"/>
              <w:bottom w:val="single" w:sz="4" w:space="0" w:color="auto"/>
              <w:right w:val="single" w:sz="4" w:space="0" w:color="auto"/>
            </w:tcBorders>
          </w:tcPr>
          <w:p w14:paraId="22A052C4" w14:textId="77777777" w:rsidR="00F5244C" w:rsidRDefault="00F5244C" w:rsidP="00534960">
            <w:pPr>
              <w:pStyle w:val="TAC"/>
              <w:framePr w:wrap="notBeside" w:vAnchor="page" w:hAnchor="margin" w:xAlign="right" w:y="6805"/>
            </w:pPr>
            <w:r>
              <w:t>TDD</w:t>
            </w:r>
          </w:p>
        </w:tc>
        <w:tc>
          <w:tcPr>
            <w:tcW w:w="1057" w:type="dxa"/>
            <w:tcBorders>
              <w:top w:val="single" w:sz="4" w:space="0" w:color="auto"/>
              <w:left w:val="single" w:sz="4" w:space="0" w:color="auto"/>
              <w:bottom w:val="single" w:sz="4" w:space="0" w:color="auto"/>
              <w:right w:val="single" w:sz="4" w:space="0" w:color="auto"/>
            </w:tcBorders>
          </w:tcPr>
          <w:p w14:paraId="7B93EBD0" w14:textId="77777777" w:rsidR="00F5244C" w:rsidRDefault="00F5244C" w:rsidP="00534960">
            <w:pPr>
              <w:pStyle w:val="TAC"/>
            </w:pPr>
            <w:r>
              <w:t>N/A</w:t>
            </w:r>
          </w:p>
        </w:tc>
      </w:tr>
    </w:tbl>
    <w:p w14:paraId="72A9C680" w14:textId="77777777" w:rsidR="003468A1" w:rsidRDefault="003468A1">
      <w:pPr>
        <w:pStyle w:val="EditorsNote"/>
        <w:overflowPunct w:val="0"/>
        <w:autoSpaceDE w:val="0"/>
        <w:autoSpaceDN w:val="0"/>
        <w:adjustRightInd w:val="0"/>
        <w:ind w:left="284" w:firstLine="0"/>
        <w:textAlignment w:val="baseline"/>
        <w:rPr>
          <w:rFonts w:eastAsia="宋体"/>
          <w:lang w:eastAsia="zh-CN"/>
        </w:rPr>
      </w:pPr>
    </w:p>
    <w:p w14:paraId="101BD9BF" w14:textId="77777777" w:rsidR="00F5244C" w:rsidRDefault="00F5244C">
      <w:pPr>
        <w:pStyle w:val="EditorsNote"/>
        <w:overflowPunct w:val="0"/>
        <w:autoSpaceDE w:val="0"/>
        <w:autoSpaceDN w:val="0"/>
        <w:adjustRightInd w:val="0"/>
        <w:ind w:left="284" w:firstLine="0"/>
        <w:textAlignment w:val="baseline"/>
        <w:rPr>
          <w:rFonts w:eastAsia="宋体"/>
          <w:lang w:eastAsia="zh-CN"/>
        </w:rPr>
      </w:pPr>
    </w:p>
    <w:p w14:paraId="082BE144" w14:textId="11EE4ADE" w:rsidR="00D30A31" w:rsidRDefault="00D30A31" w:rsidP="00D30A31">
      <w:pPr>
        <w:pStyle w:val="21"/>
      </w:pPr>
      <w:bookmarkStart w:id="726" w:name="_Toc144251764"/>
      <w:r>
        <w:rPr>
          <w:rFonts w:hint="eastAsia"/>
        </w:rPr>
        <w:t>5.</w:t>
      </w:r>
      <w:r>
        <w:t>71</w:t>
      </w:r>
      <w:r w:rsidRPr="00AC4AB0">
        <w:tab/>
      </w:r>
      <w:r w:rsidRPr="00760708">
        <w:rPr>
          <w:rFonts w:eastAsia="宋体"/>
          <w:lang w:eastAsia="zh-CN"/>
        </w:rPr>
        <w:t>CA_n2-n71-n77</w:t>
      </w:r>
      <w:bookmarkEnd w:id="726"/>
    </w:p>
    <w:p w14:paraId="166D9C76" w14:textId="08507029" w:rsidR="00D30A31" w:rsidRPr="00A20126" w:rsidRDefault="00D30A31" w:rsidP="00D30A31">
      <w:pPr>
        <w:pStyle w:val="31"/>
      </w:pPr>
      <w:bookmarkStart w:id="727" w:name="_Toc144251765"/>
      <w:r>
        <w:t>5.71.1</w:t>
      </w:r>
      <w:r>
        <w:tab/>
        <w:t>Common for 1 band UL and 2 bands UL CA</w:t>
      </w:r>
      <w:bookmarkEnd w:id="727"/>
    </w:p>
    <w:p w14:paraId="06181B89" w14:textId="6ACB344A" w:rsidR="00D30A31" w:rsidRDefault="00D30A31" w:rsidP="00D30A31">
      <w:pPr>
        <w:pStyle w:val="41"/>
      </w:pPr>
      <w:bookmarkStart w:id="728" w:name="_Toc144251766"/>
      <w:r>
        <w:rPr>
          <w:rFonts w:hint="eastAsia"/>
        </w:rPr>
        <w:t>5.</w:t>
      </w:r>
      <w:r>
        <w:t>71</w:t>
      </w:r>
      <w:r>
        <w:rPr>
          <w:rFonts w:hint="eastAsia"/>
        </w:rPr>
        <w:t>.1</w:t>
      </w:r>
      <w:r>
        <w:t>.1</w:t>
      </w:r>
      <w:r>
        <w:tab/>
        <w:t xml:space="preserve">Operating bands for </w:t>
      </w:r>
      <w:r>
        <w:rPr>
          <w:rFonts w:hint="eastAsia"/>
        </w:rPr>
        <w:t>CA</w:t>
      </w:r>
      <w:bookmarkEnd w:id="728"/>
    </w:p>
    <w:p w14:paraId="65E500E1" w14:textId="2DEDF08F" w:rsidR="00D30A31" w:rsidRPr="00AC4AB0" w:rsidRDefault="00D30A31" w:rsidP="00D30A31">
      <w:pPr>
        <w:pStyle w:val="TH"/>
        <w:rPr>
          <w:rFonts w:cs="Arial"/>
        </w:rPr>
      </w:pPr>
      <w:r>
        <w:rPr>
          <w:rFonts w:cs="Arial"/>
        </w:rPr>
        <w:t>Table 5.71.1.1-1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D30A31" w14:paraId="1363CEFC"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D5F94BA" w14:textId="77777777" w:rsidR="00D30A31" w:rsidRDefault="00D30A31"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6D96701" w14:textId="77777777" w:rsidR="00D30A31" w:rsidRDefault="00D30A31"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D517D7D" w14:textId="77777777" w:rsidR="00D30A31" w:rsidRDefault="00D30A31"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A47DC16" w14:textId="77777777" w:rsidR="00D30A31" w:rsidRDefault="00D30A31" w:rsidP="00534960">
            <w:pPr>
              <w:pStyle w:val="TAH"/>
              <w:rPr>
                <w:rFonts w:eastAsia="Malgun Gothic"/>
              </w:rPr>
            </w:pPr>
            <w:r>
              <w:rPr>
                <w:rFonts w:eastAsia="Malgun Gothic"/>
              </w:rPr>
              <w:t>Duplex</w:t>
            </w:r>
          </w:p>
          <w:p w14:paraId="01D2E9E6" w14:textId="77777777" w:rsidR="00D30A31" w:rsidRDefault="00D30A31" w:rsidP="00534960">
            <w:pPr>
              <w:pStyle w:val="TAH"/>
            </w:pPr>
            <w:r>
              <w:t>mode</w:t>
            </w:r>
          </w:p>
        </w:tc>
      </w:tr>
      <w:tr w:rsidR="00D30A31" w14:paraId="6672C5C0"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085663" w14:textId="77777777" w:rsidR="00D30A31" w:rsidRDefault="00D30A31"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E717B1" w14:textId="77777777" w:rsidR="00D30A31" w:rsidRDefault="00D30A31"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D84A15D" w14:textId="77777777" w:rsidR="00D30A31" w:rsidRDefault="00D30A31"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442F523D" w14:textId="77777777" w:rsidR="00D30A31" w:rsidRDefault="00D30A31" w:rsidP="00534960">
            <w:pPr>
              <w:pStyle w:val="TAH"/>
              <w:rPr>
                <w:rFonts w:eastAsia="Malgun Gothic"/>
              </w:rPr>
            </w:pPr>
          </w:p>
        </w:tc>
      </w:tr>
      <w:tr w:rsidR="00D30A31" w14:paraId="748345E2"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93D8D" w14:textId="77777777" w:rsidR="00D30A31" w:rsidRDefault="00D30A31"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F5B2C27" w14:textId="77777777" w:rsidR="00D30A31" w:rsidRDefault="00D30A31"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7B9BD84" w14:textId="77777777" w:rsidR="00D30A31" w:rsidRDefault="00D30A31"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2BA859A1" w14:textId="77777777" w:rsidR="00D30A31" w:rsidRDefault="00D30A31" w:rsidP="00534960">
            <w:pPr>
              <w:pStyle w:val="TAH"/>
              <w:rPr>
                <w:rFonts w:eastAsia="Malgun Gothic"/>
              </w:rPr>
            </w:pPr>
          </w:p>
        </w:tc>
      </w:tr>
      <w:tr w:rsidR="00D30A31" w14:paraId="79D80CF1"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B1CEB7B" w14:textId="77777777" w:rsidR="00D30A31" w:rsidRDefault="00D30A31" w:rsidP="00534960">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w:t>
            </w:r>
          </w:p>
        </w:tc>
        <w:tc>
          <w:tcPr>
            <w:tcW w:w="1088" w:type="dxa"/>
            <w:tcBorders>
              <w:top w:val="single" w:sz="4" w:space="0" w:color="auto"/>
              <w:left w:val="single" w:sz="4" w:space="0" w:color="auto"/>
              <w:bottom w:val="single" w:sz="4" w:space="0" w:color="auto"/>
              <w:right w:val="nil"/>
            </w:tcBorders>
          </w:tcPr>
          <w:p w14:paraId="4F82BB9A" w14:textId="77777777" w:rsidR="00D30A31" w:rsidRDefault="00D30A31" w:rsidP="00534960">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6563EEC4" w14:textId="77777777" w:rsidR="00D30A31" w:rsidRDefault="00D30A31"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45CBBDA7" w14:textId="77777777" w:rsidR="00D30A31" w:rsidRDefault="00D30A31" w:rsidP="00534960">
            <w:pPr>
              <w:keepNext/>
              <w:keepLines/>
              <w:rPr>
                <w:rFonts w:ascii="Arial" w:eastAsia="宋体" w:hAnsi="Arial" w:cs="Arial"/>
                <w:color w:val="000000"/>
                <w:sz w:val="18"/>
              </w:rPr>
            </w:pPr>
            <w:r>
              <w:rPr>
                <w:rFonts w:ascii="Arial" w:eastAsia="宋体" w:hAnsi="Arial" w:cs="Arial"/>
                <w:color w:val="000000"/>
                <w:sz w:val="18"/>
              </w:rPr>
              <w:t>1910 MHz</w:t>
            </w:r>
          </w:p>
        </w:tc>
        <w:tc>
          <w:tcPr>
            <w:tcW w:w="1134" w:type="dxa"/>
            <w:tcBorders>
              <w:top w:val="single" w:sz="4" w:space="0" w:color="auto"/>
              <w:left w:val="single" w:sz="4" w:space="0" w:color="auto"/>
              <w:bottom w:val="single" w:sz="4" w:space="0" w:color="auto"/>
              <w:right w:val="nil"/>
            </w:tcBorders>
          </w:tcPr>
          <w:p w14:paraId="34379173" w14:textId="77777777" w:rsidR="00D30A31" w:rsidRDefault="00D30A31" w:rsidP="00534960">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52D3C430" w14:textId="77777777" w:rsidR="00D30A31" w:rsidRDefault="00D30A31"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211A565B" w14:textId="77777777" w:rsidR="00D30A31" w:rsidRDefault="00D30A31" w:rsidP="00534960">
            <w:pPr>
              <w:keepNext/>
              <w:keepLines/>
              <w:rPr>
                <w:rFonts w:ascii="Arial" w:eastAsia="宋体" w:hAnsi="Arial" w:cs="Arial"/>
                <w:color w:val="000000"/>
                <w:sz w:val="18"/>
              </w:rPr>
            </w:pPr>
            <w:r>
              <w:rPr>
                <w:rFonts w:ascii="Arial" w:eastAsia="宋体" w:hAnsi="Arial" w:cs="Arial"/>
                <w:color w:val="000000"/>
                <w:sz w:val="18"/>
              </w:rPr>
              <w:t>1990 MHz</w:t>
            </w:r>
          </w:p>
        </w:tc>
        <w:tc>
          <w:tcPr>
            <w:tcW w:w="1752" w:type="dxa"/>
            <w:tcBorders>
              <w:top w:val="single" w:sz="4" w:space="0" w:color="auto"/>
              <w:left w:val="single" w:sz="4" w:space="0" w:color="auto"/>
              <w:bottom w:val="single" w:sz="4" w:space="0" w:color="auto"/>
              <w:right w:val="single" w:sz="4" w:space="0" w:color="auto"/>
            </w:tcBorders>
            <w:vAlign w:val="center"/>
          </w:tcPr>
          <w:p w14:paraId="0A6FB0A3" w14:textId="77777777" w:rsidR="00D30A31" w:rsidRDefault="00D30A31" w:rsidP="00534960">
            <w:pPr>
              <w:keepNext/>
              <w:keepLines/>
              <w:jc w:val="center"/>
              <w:rPr>
                <w:rFonts w:ascii="Arial" w:hAnsi="Arial" w:cs="Arial"/>
                <w:sz w:val="18"/>
              </w:rPr>
            </w:pPr>
            <w:r>
              <w:rPr>
                <w:rFonts w:ascii="Arial" w:hAnsi="Arial" w:cs="Arial"/>
                <w:sz w:val="18"/>
              </w:rPr>
              <w:t>FDD</w:t>
            </w:r>
          </w:p>
        </w:tc>
      </w:tr>
      <w:tr w:rsidR="00D30A31" w14:paraId="234B123A"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0756E70" w14:textId="77777777" w:rsidR="00D30A31" w:rsidRDefault="00D30A31" w:rsidP="00534960">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641AA650" w14:textId="77777777" w:rsidR="00D30A31" w:rsidRDefault="00D30A31"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6D6B2CFE" w14:textId="77777777" w:rsidR="00D30A31" w:rsidRDefault="00D30A31"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3A9F59F" w14:textId="77777777" w:rsidR="00D30A31" w:rsidRDefault="00D30A31"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A40BD96" w14:textId="77777777" w:rsidR="00D30A31" w:rsidRDefault="00D30A31"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50B601C0" w14:textId="77777777" w:rsidR="00D30A31" w:rsidRDefault="00D30A31"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716E0FEB" w14:textId="77777777" w:rsidR="00D30A31" w:rsidRDefault="00D30A31"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6659D2A" w14:textId="77777777" w:rsidR="00D30A31" w:rsidRDefault="00D30A31"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D30A31" w14:paraId="10A08E1C"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206F6DE" w14:textId="77777777" w:rsidR="00D30A31" w:rsidRDefault="00D30A31" w:rsidP="00534960">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3039542D" w14:textId="77777777" w:rsidR="00D30A31" w:rsidRDefault="00D30A31" w:rsidP="00534960">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25F1EA9" w14:textId="77777777" w:rsidR="00D30A31" w:rsidRDefault="00D30A31" w:rsidP="00534960">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280AD8" w14:textId="77777777" w:rsidR="00D30A31" w:rsidRDefault="00D30A31" w:rsidP="00534960">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934C4F4" w14:textId="77777777" w:rsidR="00D30A31" w:rsidRDefault="00D30A31" w:rsidP="00534960">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38749F3B" w14:textId="77777777" w:rsidR="00D30A31" w:rsidRDefault="00D30A31"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D0D650F" w14:textId="77777777" w:rsidR="00D30A31" w:rsidRDefault="00D30A31" w:rsidP="00534960">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5EAED5B" w14:textId="77777777" w:rsidR="00D30A31" w:rsidRDefault="00D30A31" w:rsidP="00534960">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7A7877AC" w14:textId="215DAE6E" w:rsidR="00D30A31" w:rsidRDefault="00D30A31" w:rsidP="00D30A31">
      <w:pPr>
        <w:pStyle w:val="41"/>
      </w:pPr>
      <w:bookmarkStart w:id="729" w:name="_Toc144251767"/>
      <w:r>
        <w:rPr>
          <w:rFonts w:hint="eastAsia"/>
        </w:rPr>
        <w:t>5.</w:t>
      </w:r>
      <w:r>
        <w:t>71</w:t>
      </w:r>
      <w:r>
        <w:rPr>
          <w:rFonts w:hint="eastAsia"/>
        </w:rPr>
        <w:t>.</w:t>
      </w:r>
      <w:r>
        <w:t>1.2</w:t>
      </w:r>
      <w:r>
        <w:tab/>
        <w:t xml:space="preserve">Channel bandwidths per operating band for </w:t>
      </w:r>
      <w:r>
        <w:rPr>
          <w:rFonts w:hint="eastAsia"/>
        </w:rPr>
        <w:t>CA</w:t>
      </w:r>
      <w:bookmarkEnd w:id="729"/>
    </w:p>
    <w:p w14:paraId="7A9407D4" w14:textId="33FC4223" w:rsidR="00D30A31" w:rsidRDefault="00D30A31" w:rsidP="00D30A31">
      <w:pPr>
        <w:pStyle w:val="TH"/>
        <w:rPr>
          <w:rFonts w:cs="Arial"/>
        </w:rPr>
      </w:pPr>
      <w:r>
        <w:rPr>
          <w:rFonts w:cs="Arial"/>
        </w:rPr>
        <w:t>Table 5.71.1.2-1: Supported bandwidths per CA band combination of band n2+n71+n77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D30A31" w14:paraId="41C5B93F" w14:textId="77777777" w:rsidTr="00534960">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BFD4415" w14:textId="77777777" w:rsidR="00D30A31" w:rsidRDefault="00D30A31" w:rsidP="00534960">
            <w:pPr>
              <w:pStyle w:val="TAH"/>
              <w:overflowPunct w:val="0"/>
              <w:autoSpaceDE w:val="0"/>
              <w:autoSpaceDN w:val="0"/>
              <w:adjustRightInd w:val="0"/>
              <w:rPr>
                <w:lang w:eastAsia="zh-CN"/>
              </w:rPr>
            </w:pPr>
            <w:r>
              <w:t>NR CA configuration</w:t>
            </w:r>
          </w:p>
        </w:tc>
        <w:tc>
          <w:tcPr>
            <w:tcW w:w="1551" w:type="dxa"/>
            <w:tcBorders>
              <w:left w:val="single" w:sz="4" w:space="0" w:color="auto"/>
              <w:bottom w:val="single" w:sz="4" w:space="0" w:color="auto"/>
              <w:right w:val="single" w:sz="4" w:space="0" w:color="auto"/>
            </w:tcBorders>
            <w:shd w:val="clear" w:color="auto" w:fill="auto"/>
            <w:vAlign w:val="center"/>
          </w:tcPr>
          <w:p w14:paraId="5E299B0A" w14:textId="77777777" w:rsidR="00D30A31" w:rsidRDefault="00D30A31"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D2DBE6C" w14:textId="77777777" w:rsidR="00D30A31" w:rsidRDefault="00D30A31"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EF35BC" w14:textId="77777777" w:rsidR="00D30A31" w:rsidRDefault="00D30A31"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9ED5AEB" w14:textId="77777777" w:rsidR="00D30A31" w:rsidRDefault="00D30A31" w:rsidP="00534960">
            <w:pPr>
              <w:pStyle w:val="TAH"/>
              <w:overflowPunct w:val="0"/>
              <w:autoSpaceDE w:val="0"/>
              <w:autoSpaceDN w:val="0"/>
              <w:adjustRightInd w:val="0"/>
              <w:rPr>
                <w:lang w:eastAsia="zh-CN"/>
              </w:rPr>
            </w:pPr>
            <w:r>
              <w:t>Bandwidth combination set</w:t>
            </w:r>
          </w:p>
        </w:tc>
      </w:tr>
      <w:tr w:rsidR="00D30A31" w14:paraId="67A2B646" w14:textId="77777777" w:rsidTr="00534960">
        <w:trPr>
          <w:trHeight w:val="187"/>
        </w:trPr>
        <w:tc>
          <w:tcPr>
            <w:tcW w:w="2122" w:type="dxa"/>
            <w:tcBorders>
              <w:top w:val="single" w:sz="4" w:space="0" w:color="auto"/>
              <w:left w:val="single" w:sz="4" w:space="0" w:color="auto"/>
              <w:bottom w:val="nil"/>
              <w:right w:val="single" w:sz="4" w:space="0" w:color="auto"/>
            </w:tcBorders>
            <w:shd w:val="clear" w:color="auto" w:fill="auto"/>
            <w:vAlign w:val="center"/>
          </w:tcPr>
          <w:p w14:paraId="5960717D" w14:textId="77777777" w:rsidR="00D30A31" w:rsidRDefault="00D30A31" w:rsidP="00534960">
            <w:pPr>
              <w:pStyle w:val="TAC"/>
              <w:rPr>
                <w:rFonts w:eastAsia="宋体"/>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551" w:type="dxa"/>
            <w:tcBorders>
              <w:top w:val="single" w:sz="4" w:space="0" w:color="auto"/>
              <w:left w:val="single" w:sz="4" w:space="0" w:color="auto"/>
              <w:bottom w:val="nil"/>
              <w:right w:val="single" w:sz="4" w:space="0" w:color="auto"/>
            </w:tcBorders>
            <w:shd w:val="clear" w:color="auto" w:fill="auto"/>
            <w:vAlign w:val="center"/>
          </w:tcPr>
          <w:p w14:paraId="63EEACD0" w14:textId="77777777" w:rsidR="00D30A31" w:rsidRDefault="00D30A31" w:rsidP="00534960">
            <w:pPr>
              <w:pStyle w:val="TAC"/>
              <w:rPr>
                <w:lang w:eastAsia="zh-CN"/>
              </w:rPr>
            </w:pPr>
            <w:r>
              <w:rPr>
                <w:lang w:eastAsia="zh-CN"/>
              </w:rPr>
              <w:t>CA_n2A-n71A</w:t>
            </w:r>
          </w:p>
          <w:p w14:paraId="566890B0" w14:textId="77777777" w:rsidR="00D30A31" w:rsidRDefault="00D30A31" w:rsidP="00534960">
            <w:pPr>
              <w:pStyle w:val="TAC"/>
              <w:rPr>
                <w:lang w:eastAsia="zh-CN"/>
              </w:rPr>
            </w:pPr>
            <w:r>
              <w:rPr>
                <w:lang w:eastAsia="zh-CN"/>
              </w:rPr>
              <w:t>CA_n2A-n77A</w:t>
            </w:r>
          </w:p>
          <w:p w14:paraId="048383B6" w14:textId="77777777" w:rsidR="00D30A31" w:rsidRDefault="00D30A31" w:rsidP="00534960">
            <w:pPr>
              <w:pStyle w:val="TAC"/>
              <w:rPr>
                <w:rFonts w:eastAsia="宋体"/>
                <w:lang w:eastAsia="zh-CN"/>
              </w:rPr>
            </w:pPr>
            <w:r>
              <w:rPr>
                <w:lang w:eastAsia="zh-CN"/>
              </w:rPr>
              <w:t>CA_n71A-n77A</w:t>
            </w:r>
          </w:p>
        </w:tc>
        <w:tc>
          <w:tcPr>
            <w:tcW w:w="730" w:type="dxa"/>
            <w:tcBorders>
              <w:left w:val="single" w:sz="4" w:space="0" w:color="auto"/>
              <w:right w:val="single" w:sz="4" w:space="0" w:color="auto"/>
            </w:tcBorders>
            <w:vAlign w:val="center"/>
          </w:tcPr>
          <w:p w14:paraId="44609371" w14:textId="77777777" w:rsidR="00D30A31" w:rsidRDefault="00D30A31" w:rsidP="00534960">
            <w:pPr>
              <w:pStyle w:val="TAC"/>
              <w:rPr>
                <w:lang w:eastAsia="zh-CN"/>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523FA" w14:textId="77777777" w:rsidR="00D30A31" w:rsidRDefault="00D30A31" w:rsidP="00534960">
            <w:pPr>
              <w:pStyle w:val="TAC"/>
            </w:pPr>
            <w:r>
              <w:rPr>
                <w:rFonts w:cs="Arial"/>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08420411" w14:textId="77777777" w:rsidR="00D30A31" w:rsidRDefault="00D30A31" w:rsidP="00534960">
            <w:pPr>
              <w:pStyle w:val="TAC"/>
              <w:rPr>
                <w:lang w:eastAsia="zh-CN"/>
              </w:rPr>
            </w:pPr>
            <w:r>
              <w:rPr>
                <w:lang w:eastAsia="zh-CN"/>
              </w:rPr>
              <w:t>0</w:t>
            </w:r>
          </w:p>
        </w:tc>
      </w:tr>
      <w:tr w:rsidR="00D30A31" w14:paraId="3A4788F6" w14:textId="77777777" w:rsidTr="00534960">
        <w:trPr>
          <w:trHeight w:val="187"/>
        </w:trPr>
        <w:tc>
          <w:tcPr>
            <w:tcW w:w="2122" w:type="dxa"/>
            <w:tcBorders>
              <w:top w:val="nil"/>
              <w:left w:val="single" w:sz="4" w:space="0" w:color="auto"/>
              <w:bottom w:val="nil"/>
              <w:right w:val="single" w:sz="4" w:space="0" w:color="auto"/>
            </w:tcBorders>
            <w:shd w:val="clear" w:color="auto" w:fill="auto"/>
            <w:vAlign w:val="center"/>
          </w:tcPr>
          <w:p w14:paraId="68377AD0" w14:textId="77777777" w:rsidR="00D30A31" w:rsidRDefault="00D30A31" w:rsidP="00534960">
            <w:pPr>
              <w:pStyle w:val="TAC"/>
              <w:rPr>
                <w:lang w:eastAsia="zh-CN"/>
              </w:rPr>
            </w:pPr>
          </w:p>
        </w:tc>
        <w:tc>
          <w:tcPr>
            <w:tcW w:w="1551" w:type="dxa"/>
            <w:tcBorders>
              <w:top w:val="nil"/>
              <w:left w:val="single" w:sz="4" w:space="0" w:color="auto"/>
              <w:bottom w:val="nil"/>
              <w:right w:val="single" w:sz="4" w:space="0" w:color="auto"/>
            </w:tcBorders>
            <w:shd w:val="clear" w:color="auto" w:fill="auto"/>
            <w:vAlign w:val="center"/>
          </w:tcPr>
          <w:p w14:paraId="336F602B" w14:textId="77777777" w:rsidR="00D30A31" w:rsidRDefault="00D30A31" w:rsidP="00534960">
            <w:pPr>
              <w:pStyle w:val="TAC"/>
              <w:rPr>
                <w:lang w:eastAsia="zh-CN"/>
              </w:rPr>
            </w:pPr>
          </w:p>
        </w:tc>
        <w:tc>
          <w:tcPr>
            <w:tcW w:w="730" w:type="dxa"/>
            <w:tcBorders>
              <w:left w:val="single" w:sz="4" w:space="0" w:color="auto"/>
              <w:right w:val="single" w:sz="4" w:space="0" w:color="auto"/>
            </w:tcBorders>
            <w:vAlign w:val="center"/>
          </w:tcPr>
          <w:p w14:paraId="52C92CF5" w14:textId="77777777" w:rsidR="00D30A31" w:rsidRDefault="00D30A31"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CE9CF5" w14:textId="77777777" w:rsidR="00D30A31" w:rsidRDefault="00D30A31" w:rsidP="00534960">
            <w:pPr>
              <w:pStyle w:val="TAC"/>
            </w:pPr>
            <w:r>
              <w:rPr>
                <w:rFonts w:cs="Arial"/>
                <w:szCs w:val="18"/>
              </w:rPr>
              <w:t>5, 10, 15, 20, 25, 30, 35</w:t>
            </w:r>
          </w:p>
        </w:tc>
        <w:tc>
          <w:tcPr>
            <w:tcW w:w="1360" w:type="dxa"/>
            <w:tcBorders>
              <w:top w:val="nil"/>
              <w:left w:val="single" w:sz="4" w:space="0" w:color="auto"/>
              <w:bottom w:val="nil"/>
              <w:right w:val="single" w:sz="4" w:space="0" w:color="auto"/>
            </w:tcBorders>
            <w:shd w:val="clear" w:color="auto" w:fill="auto"/>
            <w:vAlign w:val="center"/>
          </w:tcPr>
          <w:p w14:paraId="33681056" w14:textId="77777777" w:rsidR="00D30A31" w:rsidRDefault="00D30A31" w:rsidP="00534960">
            <w:pPr>
              <w:pStyle w:val="TAC"/>
              <w:rPr>
                <w:lang w:eastAsia="zh-CN"/>
              </w:rPr>
            </w:pPr>
          </w:p>
        </w:tc>
      </w:tr>
      <w:tr w:rsidR="00D30A31" w14:paraId="15E496CE" w14:textId="77777777" w:rsidTr="00534960">
        <w:trPr>
          <w:trHeight w:val="187"/>
        </w:trPr>
        <w:tc>
          <w:tcPr>
            <w:tcW w:w="2122" w:type="dxa"/>
            <w:tcBorders>
              <w:top w:val="nil"/>
              <w:left w:val="single" w:sz="4" w:space="0" w:color="auto"/>
              <w:bottom w:val="single" w:sz="4" w:space="0" w:color="auto"/>
              <w:right w:val="single" w:sz="4" w:space="0" w:color="auto"/>
            </w:tcBorders>
            <w:shd w:val="clear" w:color="auto" w:fill="auto"/>
            <w:vAlign w:val="center"/>
          </w:tcPr>
          <w:p w14:paraId="655E1769" w14:textId="77777777" w:rsidR="00D30A31" w:rsidRDefault="00D30A31" w:rsidP="00534960">
            <w:pPr>
              <w:pStyle w:val="TAC"/>
              <w:rPr>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5B51360" w14:textId="77777777" w:rsidR="00D30A31" w:rsidRDefault="00D30A31" w:rsidP="00534960">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B529DB" w14:textId="77777777" w:rsidR="00D30A31" w:rsidRDefault="00D30A31" w:rsidP="00534960">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13AA8C" w14:textId="77777777" w:rsidR="00D30A31" w:rsidRPr="00350EBB" w:rsidRDefault="00D30A31" w:rsidP="00534960">
            <w:pPr>
              <w:pStyle w:val="TAC"/>
              <w:rPr>
                <w:rFonts w:eastAsia="宋体"/>
                <w:lang w:eastAsia="zh-CN" w:bidi="ar"/>
              </w:rPr>
            </w:pPr>
            <w:r w:rsidRPr="00C30686">
              <w:rPr>
                <w:rFonts w:eastAsia="宋体" w:cs="Arial"/>
                <w:color w:val="000000"/>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29D98" w14:textId="77777777" w:rsidR="00D30A31" w:rsidRDefault="00D30A31" w:rsidP="00534960">
            <w:pPr>
              <w:pStyle w:val="TAC"/>
              <w:rPr>
                <w:lang w:eastAsia="zh-CN"/>
              </w:rPr>
            </w:pPr>
          </w:p>
        </w:tc>
      </w:tr>
      <w:tr w:rsidR="00D30A31" w14:paraId="23E34E39" w14:textId="77777777" w:rsidTr="00534960">
        <w:trPr>
          <w:trHeight w:val="187"/>
        </w:trPr>
        <w:tc>
          <w:tcPr>
            <w:tcW w:w="2122" w:type="dxa"/>
            <w:tcBorders>
              <w:top w:val="single" w:sz="4" w:space="0" w:color="auto"/>
              <w:left w:val="single" w:sz="4" w:space="0" w:color="auto"/>
              <w:bottom w:val="nil"/>
              <w:right w:val="single" w:sz="4" w:space="0" w:color="auto"/>
            </w:tcBorders>
            <w:shd w:val="clear" w:color="auto" w:fill="auto"/>
            <w:vAlign w:val="center"/>
          </w:tcPr>
          <w:p w14:paraId="7D7A145B" w14:textId="77777777" w:rsidR="00D30A31" w:rsidRDefault="00D30A31" w:rsidP="00534960">
            <w:pPr>
              <w:pStyle w:val="TAC"/>
              <w:rPr>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551" w:type="dxa"/>
            <w:tcBorders>
              <w:top w:val="single" w:sz="4" w:space="0" w:color="auto"/>
              <w:left w:val="single" w:sz="4" w:space="0" w:color="auto"/>
              <w:bottom w:val="nil"/>
              <w:right w:val="single" w:sz="4" w:space="0" w:color="auto"/>
            </w:tcBorders>
            <w:shd w:val="clear" w:color="auto" w:fill="auto"/>
            <w:vAlign w:val="center"/>
          </w:tcPr>
          <w:p w14:paraId="4F6BD7C0" w14:textId="77777777" w:rsidR="00D30A31" w:rsidRDefault="00D30A31" w:rsidP="00534960">
            <w:pPr>
              <w:pStyle w:val="TAC"/>
              <w:rPr>
                <w:lang w:eastAsia="zh-CN"/>
              </w:rPr>
            </w:pPr>
            <w:r>
              <w:rPr>
                <w:lang w:eastAsia="zh-CN"/>
              </w:rPr>
              <w:t>CA_n2A-n71A</w:t>
            </w:r>
          </w:p>
          <w:p w14:paraId="7740C1C7" w14:textId="77777777" w:rsidR="00D30A31" w:rsidRDefault="00D30A31" w:rsidP="00534960">
            <w:pPr>
              <w:pStyle w:val="TAC"/>
              <w:rPr>
                <w:lang w:eastAsia="zh-CN"/>
              </w:rPr>
            </w:pPr>
            <w:r>
              <w:rPr>
                <w:lang w:eastAsia="zh-CN"/>
              </w:rPr>
              <w:t>CA_n2A-n77A</w:t>
            </w:r>
          </w:p>
          <w:p w14:paraId="0A56F81E" w14:textId="77777777" w:rsidR="00D30A31" w:rsidRDefault="00D30A31" w:rsidP="00534960">
            <w:pPr>
              <w:pStyle w:val="TAC"/>
              <w:rPr>
                <w:lang w:eastAsia="zh-CN"/>
              </w:rPr>
            </w:pPr>
            <w:r>
              <w:rPr>
                <w:lang w:eastAsia="zh-CN"/>
              </w:rPr>
              <w:t>CA_n71A-n77A</w:t>
            </w:r>
          </w:p>
        </w:tc>
        <w:tc>
          <w:tcPr>
            <w:tcW w:w="730" w:type="dxa"/>
            <w:tcBorders>
              <w:top w:val="single" w:sz="4" w:space="0" w:color="auto"/>
              <w:left w:val="single" w:sz="4" w:space="0" w:color="auto"/>
              <w:right w:val="single" w:sz="4" w:space="0" w:color="auto"/>
            </w:tcBorders>
            <w:vAlign w:val="center"/>
          </w:tcPr>
          <w:p w14:paraId="45793E16" w14:textId="77777777" w:rsidR="00D30A31" w:rsidRDefault="00D30A31" w:rsidP="00534960">
            <w:pPr>
              <w:pStyle w:val="TAC"/>
              <w:rPr>
                <w:lang w:eastAsia="zh-CN"/>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FABC1" w14:textId="77777777" w:rsidR="00D30A31" w:rsidRDefault="00D30A31" w:rsidP="00534960">
            <w:pPr>
              <w:pStyle w:val="TAC"/>
              <w:rPr>
                <w:rFonts w:cs="Arial"/>
                <w:color w:val="000000"/>
                <w:szCs w:val="18"/>
              </w:rPr>
            </w:pPr>
            <w:r>
              <w:rPr>
                <w:rFonts w:cs="Arial"/>
                <w:szCs w:val="18"/>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FC2F" w14:textId="77777777" w:rsidR="00D30A31" w:rsidRDefault="00D30A31" w:rsidP="00534960">
            <w:pPr>
              <w:pStyle w:val="TAC"/>
              <w:rPr>
                <w:lang w:eastAsia="zh-CN"/>
              </w:rPr>
            </w:pPr>
            <w:r>
              <w:rPr>
                <w:lang w:eastAsia="zh-CN"/>
              </w:rPr>
              <w:t>0</w:t>
            </w:r>
          </w:p>
        </w:tc>
      </w:tr>
      <w:tr w:rsidR="00D30A31" w14:paraId="7FD1A7A8" w14:textId="77777777" w:rsidTr="00534960">
        <w:trPr>
          <w:trHeight w:val="187"/>
        </w:trPr>
        <w:tc>
          <w:tcPr>
            <w:tcW w:w="2122" w:type="dxa"/>
            <w:tcBorders>
              <w:top w:val="nil"/>
              <w:left w:val="single" w:sz="4" w:space="0" w:color="auto"/>
              <w:bottom w:val="nil"/>
              <w:right w:val="single" w:sz="4" w:space="0" w:color="auto"/>
            </w:tcBorders>
            <w:shd w:val="clear" w:color="auto" w:fill="auto"/>
            <w:vAlign w:val="center"/>
          </w:tcPr>
          <w:p w14:paraId="623CAE8E" w14:textId="77777777" w:rsidR="00D30A31" w:rsidRDefault="00D30A31" w:rsidP="00534960">
            <w:pPr>
              <w:pStyle w:val="TAC"/>
              <w:rPr>
                <w:lang w:eastAsia="zh-CN"/>
              </w:rPr>
            </w:pPr>
          </w:p>
        </w:tc>
        <w:tc>
          <w:tcPr>
            <w:tcW w:w="1551" w:type="dxa"/>
            <w:tcBorders>
              <w:top w:val="nil"/>
              <w:left w:val="single" w:sz="4" w:space="0" w:color="auto"/>
              <w:bottom w:val="nil"/>
              <w:right w:val="single" w:sz="4" w:space="0" w:color="auto"/>
            </w:tcBorders>
            <w:shd w:val="clear" w:color="auto" w:fill="auto"/>
            <w:vAlign w:val="center"/>
          </w:tcPr>
          <w:p w14:paraId="4D017339" w14:textId="77777777" w:rsidR="00D30A31" w:rsidRDefault="00D30A31" w:rsidP="00534960">
            <w:pPr>
              <w:pStyle w:val="TAC"/>
              <w:rPr>
                <w:lang w:eastAsia="zh-CN"/>
              </w:rPr>
            </w:pPr>
          </w:p>
        </w:tc>
        <w:tc>
          <w:tcPr>
            <w:tcW w:w="730" w:type="dxa"/>
            <w:tcBorders>
              <w:left w:val="single" w:sz="4" w:space="0" w:color="auto"/>
              <w:right w:val="single" w:sz="4" w:space="0" w:color="auto"/>
            </w:tcBorders>
            <w:vAlign w:val="center"/>
          </w:tcPr>
          <w:p w14:paraId="4BAE324A" w14:textId="77777777" w:rsidR="00D30A31" w:rsidRDefault="00D30A31"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CC1FE4" w14:textId="77777777" w:rsidR="00D30A31" w:rsidRDefault="00D30A31" w:rsidP="00534960">
            <w:pPr>
              <w:pStyle w:val="TAC"/>
              <w:rPr>
                <w:rFonts w:cs="Arial"/>
                <w:color w:val="000000"/>
                <w:szCs w:val="18"/>
              </w:rPr>
            </w:pPr>
            <w:r>
              <w:rPr>
                <w:rFonts w:cs="Arial"/>
                <w:szCs w:val="18"/>
              </w:rPr>
              <w:t>5, 10, 15, 20, 25, 30, 35</w:t>
            </w:r>
          </w:p>
        </w:tc>
        <w:tc>
          <w:tcPr>
            <w:tcW w:w="1360" w:type="dxa"/>
            <w:tcBorders>
              <w:top w:val="nil"/>
              <w:left w:val="single" w:sz="4" w:space="0" w:color="auto"/>
              <w:bottom w:val="nil"/>
              <w:right w:val="single" w:sz="4" w:space="0" w:color="auto"/>
            </w:tcBorders>
            <w:shd w:val="clear" w:color="auto" w:fill="auto"/>
            <w:vAlign w:val="center"/>
          </w:tcPr>
          <w:p w14:paraId="55F053F4" w14:textId="77777777" w:rsidR="00D30A31" w:rsidRDefault="00D30A31" w:rsidP="00534960">
            <w:pPr>
              <w:pStyle w:val="TAC"/>
              <w:rPr>
                <w:lang w:eastAsia="zh-CN"/>
              </w:rPr>
            </w:pPr>
          </w:p>
        </w:tc>
      </w:tr>
      <w:tr w:rsidR="00D30A31" w14:paraId="63A509B6" w14:textId="77777777" w:rsidTr="00534960">
        <w:trPr>
          <w:trHeight w:val="187"/>
        </w:trPr>
        <w:tc>
          <w:tcPr>
            <w:tcW w:w="2122" w:type="dxa"/>
            <w:tcBorders>
              <w:top w:val="nil"/>
              <w:left w:val="single" w:sz="4" w:space="0" w:color="auto"/>
              <w:bottom w:val="single" w:sz="4" w:space="0" w:color="auto"/>
              <w:right w:val="single" w:sz="4" w:space="0" w:color="auto"/>
            </w:tcBorders>
            <w:shd w:val="clear" w:color="auto" w:fill="auto"/>
            <w:vAlign w:val="center"/>
          </w:tcPr>
          <w:p w14:paraId="2919C714" w14:textId="77777777" w:rsidR="00D30A31" w:rsidRDefault="00D30A31" w:rsidP="00534960">
            <w:pPr>
              <w:pStyle w:val="TAC"/>
              <w:rPr>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CF7053C" w14:textId="77777777" w:rsidR="00D30A31" w:rsidRDefault="00D30A31" w:rsidP="00534960">
            <w:pPr>
              <w:pStyle w:val="TAC"/>
              <w:rPr>
                <w:lang w:eastAsia="zh-CN"/>
              </w:rPr>
            </w:pPr>
          </w:p>
        </w:tc>
        <w:tc>
          <w:tcPr>
            <w:tcW w:w="730" w:type="dxa"/>
            <w:tcBorders>
              <w:left w:val="single" w:sz="4" w:space="0" w:color="auto"/>
              <w:right w:val="single" w:sz="4" w:space="0" w:color="auto"/>
            </w:tcBorders>
            <w:vAlign w:val="center"/>
          </w:tcPr>
          <w:p w14:paraId="0B90A6C4" w14:textId="77777777" w:rsidR="00D30A31" w:rsidRDefault="00D30A31" w:rsidP="00534960">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5A6A1F" w14:textId="77777777" w:rsidR="00D30A31" w:rsidRDefault="00D30A31" w:rsidP="00534960">
            <w:pPr>
              <w:pStyle w:val="TAC"/>
              <w:rPr>
                <w:rFonts w:cs="Arial"/>
                <w:color w:val="000000"/>
                <w:szCs w:val="18"/>
              </w:rPr>
            </w:pPr>
            <w:r>
              <w:rPr>
                <w:rFonts w:cs="Arial"/>
                <w:szCs w:val="18"/>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5F496" w14:textId="77777777" w:rsidR="00D30A31" w:rsidRDefault="00D30A31" w:rsidP="00534960">
            <w:pPr>
              <w:pStyle w:val="TAC"/>
              <w:rPr>
                <w:lang w:eastAsia="zh-CN"/>
              </w:rPr>
            </w:pPr>
          </w:p>
        </w:tc>
      </w:tr>
    </w:tbl>
    <w:p w14:paraId="4D72889F" w14:textId="77777777" w:rsidR="00D30A31" w:rsidRDefault="00D30A31" w:rsidP="00D30A31">
      <w:pPr>
        <w:rPr>
          <w:rFonts w:ascii="Arial" w:hAnsi="Arial" w:cs="Arial"/>
          <w:color w:val="0000FF"/>
          <w:sz w:val="32"/>
          <w:szCs w:val="32"/>
          <w:lang w:eastAsia="ja-JP"/>
        </w:rPr>
      </w:pPr>
    </w:p>
    <w:p w14:paraId="3DF01F1E" w14:textId="160A28E7" w:rsidR="00D30A31" w:rsidRDefault="00D30A31" w:rsidP="00D30A31">
      <w:pPr>
        <w:pStyle w:val="41"/>
      </w:pPr>
      <w:bookmarkStart w:id="730" w:name="_Toc144251768"/>
      <w:r>
        <w:rPr>
          <w:rFonts w:hint="eastAsia"/>
        </w:rPr>
        <w:t>5.</w:t>
      </w:r>
      <w:r>
        <w:t>71</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30"/>
    </w:p>
    <w:p w14:paraId="3FE69631" w14:textId="77777777" w:rsidR="00D30A31" w:rsidRDefault="00D30A31" w:rsidP="00D30A31">
      <w:r>
        <w:t xml:space="preserve">For </w:t>
      </w:r>
      <w:r w:rsidRPr="00C8045A">
        <w:rPr>
          <w:rFonts w:eastAsia="宋体"/>
          <w:lang w:eastAsia="zh-CN"/>
        </w:rPr>
        <w:t>CA_n2-n</w:t>
      </w:r>
      <w:r>
        <w:rPr>
          <w:rFonts w:eastAsia="宋体"/>
          <w:lang w:eastAsia="zh-CN"/>
        </w:rPr>
        <w:t>71</w:t>
      </w:r>
      <w:r w:rsidRPr="00C8045A">
        <w:rPr>
          <w:rFonts w:eastAsia="宋体"/>
          <w:lang w:eastAsia="zh-CN"/>
        </w:rPr>
        <w:t>-n</w:t>
      </w:r>
      <w:r>
        <w:rPr>
          <w:rFonts w:eastAsia="宋体"/>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8045A">
        <w:rPr>
          <w:rFonts w:eastAsia="宋体"/>
          <w:lang w:eastAsia="zh-CN"/>
        </w:rPr>
        <w:t>CA_n2-n</w:t>
      </w:r>
      <w:r>
        <w:rPr>
          <w:rFonts w:eastAsia="宋体"/>
          <w:lang w:eastAsia="zh-CN"/>
        </w:rPr>
        <w:t>12</w:t>
      </w:r>
      <w:r w:rsidRPr="00C8045A">
        <w:rPr>
          <w:rFonts w:eastAsia="宋体"/>
          <w:lang w:eastAsia="zh-CN"/>
        </w:rPr>
        <w:t>-n</w:t>
      </w:r>
      <w:r>
        <w:rPr>
          <w:rFonts w:eastAsia="宋体"/>
          <w:lang w:eastAsia="zh-CN"/>
        </w:rPr>
        <w:t xml:space="preserve">77 </w:t>
      </w:r>
      <w:r>
        <w:t>are given in the tables below.</w:t>
      </w:r>
    </w:p>
    <w:p w14:paraId="0C1CBCE8" w14:textId="5AB55C03" w:rsidR="00D30A31" w:rsidRDefault="00D30A31" w:rsidP="00D30A31">
      <w:pPr>
        <w:pStyle w:val="TH"/>
        <w:rPr>
          <w:rFonts w:cs="Arial"/>
        </w:rPr>
      </w:pPr>
      <w:r>
        <w:rPr>
          <w:rFonts w:cs="Arial"/>
        </w:rPr>
        <w:t xml:space="preserve">Table </w:t>
      </w:r>
      <w:r>
        <w:rPr>
          <w:rFonts w:cs="Arial" w:hint="eastAsia"/>
        </w:rPr>
        <w:t>5.</w:t>
      </w:r>
      <w:r>
        <w:rPr>
          <w:rFonts w:cs="Arial"/>
        </w:rPr>
        <w:t>71.1.3-1: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0A31" w14:paraId="37E43DB2" w14:textId="77777777" w:rsidTr="00534960">
        <w:trPr>
          <w:jc w:val="center"/>
        </w:trPr>
        <w:tc>
          <w:tcPr>
            <w:tcW w:w="2336" w:type="dxa"/>
            <w:vMerge w:val="restart"/>
            <w:tcBorders>
              <w:top w:val="single" w:sz="4" w:space="0" w:color="auto"/>
              <w:left w:val="single" w:sz="4" w:space="0" w:color="auto"/>
              <w:right w:val="single" w:sz="4" w:space="0" w:color="auto"/>
            </w:tcBorders>
          </w:tcPr>
          <w:p w14:paraId="4587C15C" w14:textId="77777777" w:rsidR="00D30A31" w:rsidRDefault="00D30A31" w:rsidP="0053496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411BF4A" w14:textId="77777777" w:rsidR="00D30A31" w:rsidRDefault="00D30A31" w:rsidP="00534960">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D30A31" w14:paraId="32E24A9A" w14:textId="77777777" w:rsidTr="00534960">
        <w:trPr>
          <w:jc w:val="center"/>
        </w:trPr>
        <w:tc>
          <w:tcPr>
            <w:tcW w:w="2336" w:type="dxa"/>
            <w:vMerge/>
            <w:tcBorders>
              <w:left w:val="single" w:sz="4" w:space="0" w:color="auto"/>
              <w:bottom w:val="single" w:sz="4" w:space="0" w:color="auto"/>
              <w:right w:val="single" w:sz="4" w:space="0" w:color="auto"/>
            </w:tcBorders>
          </w:tcPr>
          <w:p w14:paraId="4A1F97E6" w14:textId="77777777" w:rsidR="00D30A31" w:rsidRDefault="00D30A31" w:rsidP="0053496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134246" w14:textId="77777777" w:rsidR="00D30A31" w:rsidRDefault="00D30A31" w:rsidP="00534960">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D30A31" w14:paraId="42E89B36"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54C140" w14:textId="77777777" w:rsidR="00D30A31" w:rsidRDefault="00D30A31" w:rsidP="00534960">
            <w:pPr>
              <w:keepNext/>
              <w:keepLines/>
              <w:spacing w:after="0"/>
              <w:jc w:val="center"/>
              <w:rPr>
                <w:rFonts w:ascii="Arial" w:eastAsia="宋体" w:hAnsi="Arial"/>
                <w:sz w:val="18"/>
                <w:lang w:val="en-US" w:eastAsia="zh-CN"/>
              </w:rPr>
            </w:pPr>
            <w:r w:rsidRPr="00442A6F">
              <w:rPr>
                <w:rFonts w:ascii="Arial" w:eastAsia="等线" w:hAnsi="Arial"/>
                <w:sz w:val="18"/>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04867CC9" w14:textId="77777777" w:rsidR="00D30A31" w:rsidRPr="002472AC" w:rsidRDefault="00D30A31" w:rsidP="00534960">
            <w:pPr>
              <w:keepNext/>
              <w:keepLines/>
              <w:spacing w:after="0"/>
              <w:jc w:val="center"/>
              <w:rPr>
                <w:rFonts w:asciiTheme="minorBidi" w:eastAsia="宋体" w:hAnsiTheme="minorBidi" w:cstheme="minorBidi"/>
                <w:sz w:val="18"/>
                <w:szCs w:val="18"/>
                <w:lang w:val="en-US" w:eastAsia="zh-CN"/>
              </w:rPr>
            </w:pPr>
            <w:r w:rsidRPr="002472AC">
              <w:rPr>
                <w:rFonts w:asciiTheme="minorBidi" w:hAnsiTheme="minorBidi" w:cstheme="minorBidi"/>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6DD7E7" w14:textId="77777777" w:rsidR="00D30A31" w:rsidRPr="002472AC" w:rsidRDefault="00D30A31" w:rsidP="00534960">
            <w:pPr>
              <w:keepNext/>
              <w:keepLines/>
              <w:spacing w:after="0"/>
              <w:jc w:val="center"/>
              <w:rPr>
                <w:rFonts w:asciiTheme="minorBidi" w:eastAsia="宋体" w:hAnsiTheme="minorBidi" w:cstheme="minorBidi"/>
                <w:sz w:val="18"/>
                <w:szCs w:val="18"/>
                <w:lang w:val="en-US" w:eastAsia="zh-CN"/>
              </w:rPr>
            </w:pPr>
            <w:r w:rsidRPr="002472AC">
              <w:rPr>
                <w:rFonts w:asciiTheme="minorBidi" w:hAnsiTheme="minorBidi" w:cstheme="minorBidi"/>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008B31" w14:textId="77777777" w:rsidR="00D30A31" w:rsidRPr="002472AC" w:rsidRDefault="00D30A31" w:rsidP="00534960">
            <w:pPr>
              <w:keepNext/>
              <w:keepLines/>
              <w:spacing w:after="0"/>
              <w:jc w:val="center"/>
              <w:rPr>
                <w:rFonts w:asciiTheme="minorBidi" w:eastAsia="宋体" w:hAnsiTheme="minorBidi" w:cstheme="minorBidi"/>
                <w:sz w:val="18"/>
                <w:szCs w:val="18"/>
                <w:lang w:val="en-US" w:eastAsia="zh-CN"/>
              </w:rPr>
            </w:pPr>
            <w:r w:rsidRPr="002472AC">
              <w:rPr>
                <w:rFonts w:asciiTheme="minorBidi" w:eastAsia="等线" w:hAnsiTheme="minorBidi" w:cstheme="minorBidi"/>
                <w:color w:val="000000"/>
                <w:sz w:val="18"/>
                <w:szCs w:val="18"/>
                <w:lang w:val="en-US" w:eastAsia="zh-CN"/>
              </w:rPr>
              <w:t>0.8</w:t>
            </w:r>
          </w:p>
        </w:tc>
      </w:tr>
      <w:tr w:rsidR="00D30A31" w14:paraId="06A334E4"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0973A3C" w14:textId="77777777" w:rsidR="00D30A31" w:rsidRPr="00A20126" w:rsidRDefault="00D30A31"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74A204E8" w14:textId="77777777" w:rsidR="00D30A31" w:rsidRDefault="00D30A31" w:rsidP="0053496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3E30C500" w14:textId="13DC6A30" w:rsidR="00D30A31" w:rsidRDefault="00D30A31" w:rsidP="00D30A31">
      <w:pPr>
        <w:pStyle w:val="TH"/>
        <w:rPr>
          <w:rFonts w:cs="Arial"/>
        </w:rPr>
      </w:pPr>
      <w:r>
        <w:rPr>
          <w:rFonts w:cs="Arial"/>
        </w:rPr>
        <w:t>Table 5.71.1.3-2: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D30A31" w:rsidRPr="00F92868" w14:paraId="69F33E7F" w14:textId="77777777" w:rsidTr="00534960">
        <w:trPr>
          <w:trHeight w:val="187"/>
          <w:jc w:val="center"/>
        </w:trPr>
        <w:tc>
          <w:tcPr>
            <w:tcW w:w="1741" w:type="dxa"/>
            <w:vMerge w:val="restart"/>
          </w:tcPr>
          <w:p w14:paraId="70027759" w14:textId="77777777" w:rsidR="00D30A31" w:rsidRPr="00F92868" w:rsidRDefault="00D30A31" w:rsidP="0053496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9A9962E" w14:textId="77777777" w:rsidR="00D30A31" w:rsidRPr="00F92868" w:rsidRDefault="00D30A31" w:rsidP="00534960">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D30A31" w:rsidRPr="00F92868" w14:paraId="4932B7A0" w14:textId="77777777" w:rsidTr="00534960">
        <w:trPr>
          <w:trHeight w:val="187"/>
          <w:jc w:val="center"/>
        </w:trPr>
        <w:tc>
          <w:tcPr>
            <w:tcW w:w="1741" w:type="dxa"/>
            <w:vMerge/>
            <w:tcBorders>
              <w:bottom w:val="single" w:sz="4" w:space="0" w:color="auto"/>
            </w:tcBorders>
          </w:tcPr>
          <w:p w14:paraId="33B17B88" w14:textId="77777777" w:rsidR="00D30A31" w:rsidRPr="00F92868" w:rsidRDefault="00D30A31" w:rsidP="00534960">
            <w:pPr>
              <w:keepNext/>
              <w:keepLines/>
              <w:spacing w:after="0"/>
              <w:jc w:val="center"/>
              <w:rPr>
                <w:rFonts w:ascii="Arial" w:eastAsia="等线" w:hAnsi="Arial"/>
                <w:b/>
                <w:sz w:val="18"/>
              </w:rPr>
            </w:pPr>
          </w:p>
        </w:tc>
        <w:tc>
          <w:tcPr>
            <w:tcW w:w="5845" w:type="dxa"/>
            <w:gridSpan w:val="3"/>
            <w:vAlign w:val="center"/>
          </w:tcPr>
          <w:p w14:paraId="3ADCF1BD" w14:textId="77777777" w:rsidR="00D30A31" w:rsidRPr="00F92868" w:rsidRDefault="00D30A31" w:rsidP="00534960">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D30A31" w:rsidRPr="00F92868" w14:paraId="648F27FE" w14:textId="77777777" w:rsidTr="00534960">
        <w:trPr>
          <w:trHeight w:val="187"/>
          <w:jc w:val="center"/>
        </w:trPr>
        <w:tc>
          <w:tcPr>
            <w:tcW w:w="1741" w:type="dxa"/>
            <w:shd w:val="clear" w:color="auto" w:fill="auto"/>
          </w:tcPr>
          <w:p w14:paraId="39BB5868" w14:textId="77777777" w:rsidR="00D30A31" w:rsidRPr="00145E35" w:rsidRDefault="00D30A31" w:rsidP="00534960">
            <w:pPr>
              <w:keepNext/>
              <w:keepLines/>
              <w:spacing w:after="0"/>
              <w:jc w:val="center"/>
              <w:rPr>
                <w:rFonts w:asciiTheme="minorBidi" w:eastAsia="等线" w:hAnsiTheme="minorBidi" w:cstheme="minorBidi"/>
                <w:sz w:val="18"/>
                <w:szCs w:val="18"/>
              </w:rPr>
            </w:pPr>
            <w:r w:rsidRPr="00442A6F">
              <w:rPr>
                <w:rFonts w:asciiTheme="minorBidi" w:eastAsia="宋体" w:hAnsiTheme="minorBidi" w:cstheme="minorBidi"/>
                <w:sz w:val="18"/>
                <w:szCs w:val="18"/>
                <w:lang w:eastAsia="zh-CN"/>
              </w:rPr>
              <w:t>CA_n2-n71-n77</w:t>
            </w:r>
          </w:p>
        </w:tc>
        <w:tc>
          <w:tcPr>
            <w:tcW w:w="1948" w:type="dxa"/>
            <w:vAlign w:val="center"/>
          </w:tcPr>
          <w:p w14:paraId="633B5B1B" w14:textId="77777777" w:rsidR="00D30A31" w:rsidRPr="00F92868" w:rsidRDefault="00D30A31" w:rsidP="00534960">
            <w:pPr>
              <w:keepNext/>
              <w:keepLines/>
              <w:spacing w:after="0"/>
              <w:jc w:val="center"/>
              <w:rPr>
                <w:rFonts w:ascii="Arial" w:eastAsia="等线" w:hAnsi="Arial"/>
                <w:sz w:val="18"/>
                <w:lang w:eastAsia="zh-CN"/>
              </w:rPr>
            </w:pPr>
            <w:r>
              <w:rPr>
                <w:rFonts w:ascii="Arial" w:hAnsi="Arial"/>
                <w:sz w:val="18"/>
                <w:lang w:val="sv-SE" w:eastAsia="ja-JP"/>
              </w:rPr>
              <w:t>0.2</w:t>
            </w:r>
          </w:p>
        </w:tc>
        <w:tc>
          <w:tcPr>
            <w:tcW w:w="1948" w:type="dxa"/>
            <w:vAlign w:val="center"/>
          </w:tcPr>
          <w:p w14:paraId="77230607" w14:textId="77777777" w:rsidR="00D30A31" w:rsidRPr="00F92868" w:rsidRDefault="00D30A31" w:rsidP="00534960">
            <w:pPr>
              <w:keepNext/>
              <w:keepLines/>
              <w:spacing w:after="0"/>
              <w:jc w:val="center"/>
              <w:rPr>
                <w:rFonts w:ascii="Arial" w:eastAsia="等线" w:hAnsi="Arial"/>
                <w:sz w:val="18"/>
                <w:lang w:eastAsia="zh-CN"/>
              </w:rPr>
            </w:pPr>
            <w:r>
              <w:rPr>
                <w:rFonts w:ascii="Arial" w:hAnsi="Arial"/>
                <w:sz w:val="18"/>
                <w:lang w:eastAsia="zh-CN"/>
              </w:rPr>
              <w:t>0.2</w:t>
            </w:r>
          </w:p>
        </w:tc>
        <w:tc>
          <w:tcPr>
            <w:tcW w:w="1949" w:type="dxa"/>
            <w:vAlign w:val="center"/>
          </w:tcPr>
          <w:p w14:paraId="15AB37FA" w14:textId="77777777" w:rsidR="00D30A31" w:rsidRPr="00F92868" w:rsidRDefault="00D30A31" w:rsidP="00534960">
            <w:pPr>
              <w:keepNext/>
              <w:keepLines/>
              <w:spacing w:after="0"/>
              <w:jc w:val="center"/>
              <w:rPr>
                <w:rFonts w:ascii="Arial" w:eastAsia="等线" w:hAnsi="Arial"/>
                <w:sz w:val="18"/>
                <w:lang w:eastAsia="zh-CN"/>
              </w:rPr>
            </w:pPr>
            <w:r>
              <w:rPr>
                <w:rFonts w:ascii="Arial" w:hAnsi="Arial"/>
                <w:sz w:val="18"/>
              </w:rPr>
              <w:t>0.5</w:t>
            </w:r>
          </w:p>
        </w:tc>
      </w:tr>
      <w:tr w:rsidR="00D30A31" w:rsidRPr="00F92868" w14:paraId="667B9D62" w14:textId="77777777" w:rsidTr="00534960">
        <w:trPr>
          <w:trHeight w:val="187"/>
          <w:jc w:val="center"/>
        </w:trPr>
        <w:tc>
          <w:tcPr>
            <w:tcW w:w="7586" w:type="dxa"/>
            <w:gridSpan w:val="4"/>
            <w:tcBorders>
              <w:bottom w:val="single" w:sz="4" w:space="0" w:color="auto"/>
            </w:tcBorders>
            <w:shd w:val="clear" w:color="auto" w:fill="auto"/>
          </w:tcPr>
          <w:p w14:paraId="62FE21A0" w14:textId="77777777" w:rsidR="00D30A31" w:rsidRPr="00A20126" w:rsidRDefault="00D30A31" w:rsidP="00534960">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4A5CD59C" w14:textId="77777777" w:rsidR="00D30A31" w:rsidRDefault="00D30A31" w:rsidP="00534960">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F519F08" w14:textId="7EE1EC66" w:rsidR="00D30A31" w:rsidRPr="00F937E3" w:rsidRDefault="00D30A31" w:rsidP="00D30A31">
      <w:pPr>
        <w:pStyle w:val="31"/>
      </w:pPr>
      <w:bookmarkStart w:id="731" w:name="_Toc144251769"/>
      <w:r>
        <w:t>5.71.2</w:t>
      </w:r>
      <w:r>
        <w:tab/>
        <w:t>Specific for 2 bands UL CA</w:t>
      </w:r>
      <w:bookmarkEnd w:id="731"/>
    </w:p>
    <w:p w14:paraId="694EB4FE" w14:textId="0C29BC12" w:rsidR="00D30A31" w:rsidRDefault="00D30A31" w:rsidP="00D30A31">
      <w:pPr>
        <w:pStyle w:val="41"/>
      </w:pPr>
      <w:bookmarkStart w:id="732" w:name="_Toc144251770"/>
      <w:r>
        <w:rPr>
          <w:rFonts w:hint="eastAsia"/>
        </w:rPr>
        <w:t>5.</w:t>
      </w:r>
      <w:r>
        <w:t>71</w:t>
      </w:r>
      <w:r>
        <w:rPr>
          <w:rFonts w:hint="eastAsia"/>
        </w:rPr>
        <w:t>.</w:t>
      </w:r>
      <w:r>
        <w:t>2.1</w:t>
      </w:r>
      <w:r>
        <w:tab/>
      </w:r>
      <w:r>
        <w:rPr>
          <w:rFonts w:hint="eastAsia"/>
        </w:rPr>
        <w:t>UE co-existence studies</w:t>
      </w:r>
      <w:bookmarkEnd w:id="732"/>
    </w:p>
    <w:p w14:paraId="0B82723B" w14:textId="77777777" w:rsidR="00D30A31" w:rsidRPr="00F31DF3" w:rsidRDefault="00D30A31" w:rsidP="00D30A31">
      <w:pPr>
        <w:pStyle w:val="af1"/>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CA n2-n71, CA_n2-n</w:t>
      </w:r>
      <w:r>
        <w:rPr>
          <w:rFonts w:asciiTheme="minorBidi" w:hAnsiTheme="minorBidi" w:cstheme="minorBidi"/>
          <w:sz w:val="18"/>
          <w:szCs w:val="18"/>
        </w:rPr>
        <w:t>77</w:t>
      </w:r>
      <w:r w:rsidRPr="00303CEE">
        <w:rPr>
          <w:rFonts w:asciiTheme="minorBidi" w:hAnsiTheme="minorBidi" w:cstheme="minorBidi"/>
          <w:sz w:val="18"/>
          <w:szCs w:val="18"/>
        </w:rPr>
        <w:t xml:space="preserve"> and </w:t>
      </w:r>
      <w:r>
        <w:rPr>
          <w:rFonts w:asciiTheme="minorBidi" w:hAnsiTheme="minorBidi" w:cstheme="minorBidi"/>
          <w:sz w:val="18"/>
          <w:szCs w:val="18"/>
        </w:rPr>
        <w:t>CA_</w:t>
      </w:r>
      <w:r w:rsidRPr="00303CEE">
        <w:rPr>
          <w:rFonts w:asciiTheme="minorBidi" w:hAnsiTheme="minorBidi" w:cstheme="minorBidi"/>
          <w:sz w:val="18"/>
          <w:szCs w:val="18"/>
        </w:rPr>
        <w:t>n71-n</w:t>
      </w:r>
      <w:r>
        <w:rPr>
          <w:rFonts w:asciiTheme="minorBidi" w:hAnsiTheme="minorBidi" w:cstheme="minorBidi"/>
          <w:sz w:val="18"/>
          <w:szCs w:val="18"/>
        </w:rPr>
        <w:t>77</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266501E0" w14:textId="77777777" w:rsidR="00D30A31" w:rsidRPr="00B11D45" w:rsidRDefault="00D30A31" w:rsidP="00D30A31">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cstheme="minorHAnsi"/>
          <w:szCs w:val="21"/>
          <w:lang w:eastAsia="ko-KR"/>
        </w:rPr>
        <w:t>3</w:t>
      </w:r>
      <w:r>
        <w:rPr>
          <w:rFonts w:cstheme="minorHAnsi"/>
          <w:szCs w:val="21"/>
          <w:vertAlign w:val="superscript"/>
          <w:lang w:eastAsia="ko-KR"/>
        </w:rPr>
        <w:t>rd</w:t>
      </w:r>
      <w:r>
        <w:rPr>
          <w:rFonts w:cstheme="minorHAnsi"/>
          <w:szCs w:val="21"/>
          <w:lang w:eastAsia="ko-KR"/>
        </w:rPr>
        <w:t xml:space="preserve"> and 4</w:t>
      </w:r>
      <w:r w:rsidRPr="003259CC">
        <w:rPr>
          <w:rFonts w:cstheme="minorHAnsi"/>
          <w:szCs w:val="21"/>
          <w:vertAlign w:val="superscript"/>
          <w:lang w:eastAsia="ko-KR"/>
        </w:rPr>
        <w:t>th</w:t>
      </w:r>
      <w:r w:rsidRPr="00F31DF3">
        <w:rPr>
          <w:rFonts w:cstheme="minorHAnsi"/>
          <w:szCs w:val="21"/>
          <w:lang w:eastAsia="ko-KR"/>
        </w:rPr>
        <w:t xml:space="preserve"> order IMD generated by dual uplink of Band </w:t>
      </w:r>
      <w:r>
        <w:rPr>
          <w:rFonts w:eastAsia="宋体" w:cstheme="minorHAnsi"/>
          <w:szCs w:val="21"/>
        </w:rPr>
        <w:t>n77</w:t>
      </w:r>
      <w:r w:rsidRPr="00F31DF3">
        <w:rPr>
          <w:rFonts w:cstheme="minorHAnsi"/>
          <w:szCs w:val="21"/>
          <w:lang w:eastAsia="ko-KR"/>
        </w:rPr>
        <w:t xml:space="preserve"> + Band n</w:t>
      </w:r>
      <w:r>
        <w:rPr>
          <w:rFonts w:eastAsia="宋体" w:cstheme="minorHAnsi"/>
          <w:szCs w:val="21"/>
        </w:rPr>
        <w:t>71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w:t>
      </w:r>
    </w:p>
    <w:p w14:paraId="0C05A9F2" w14:textId="77777777" w:rsidR="00D30A31" w:rsidRPr="00F31DF3" w:rsidRDefault="00D30A31" w:rsidP="00D30A31">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3</w:t>
      </w:r>
      <w:r>
        <w:rPr>
          <w:rFonts w:cstheme="minorHAnsi"/>
          <w:szCs w:val="21"/>
          <w:vertAlign w:val="superscript"/>
          <w:lang w:eastAsia="ko-KR"/>
        </w:rPr>
        <w:t>rd</w:t>
      </w:r>
      <w:r>
        <w:rPr>
          <w:rFonts w:cstheme="minorHAnsi"/>
          <w:szCs w:val="21"/>
          <w:lang w:eastAsia="ko-KR"/>
        </w:rPr>
        <w:t>, 4</w:t>
      </w:r>
      <w:r w:rsidRPr="003259CC">
        <w:rPr>
          <w:rFonts w:cstheme="minorHAnsi"/>
          <w:szCs w:val="21"/>
          <w:vertAlign w:val="superscript"/>
          <w:lang w:eastAsia="ko-KR"/>
        </w:rPr>
        <w:t>th</w:t>
      </w:r>
      <w:r w:rsidRPr="00F31DF3">
        <w:rPr>
          <w:rFonts w:cstheme="minorHAnsi"/>
          <w:szCs w:val="21"/>
          <w:lang w:eastAsia="ko-KR"/>
        </w:rPr>
        <w:t xml:space="preserve"> </w:t>
      </w:r>
      <w:r>
        <w:rPr>
          <w:rFonts w:cstheme="minorHAnsi"/>
          <w:szCs w:val="21"/>
          <w:lang w:eastAsia="ko-KR"/>
        </w:rPr>
        <w:t>and 5</w:t>
      </w:r>
      <w:r w:rsidRPr="003259CC">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71</w:t>
      </w:r>
      <w:r w:rsidRPr="00F31DF3">
        <w:rPr>
          <w:rFonts w:cstheme="minorHAnsi"/>
          <w:szCs w:val="21"/>
          <w:lang w:eastAsia="ko-KR"/>
        </w:rPr>
        <w:t xml:space="preserve"> + Band </w:t>
      </w:r>
      <w:r>
        <w:rPr>
          <w:rFonts w:cstheme="minorHAnsi"/>
          <w:szCs w:val="21"/>
          <w:lang w:eastAsia="ko-KR"/>
        </w:rPr>
        <w:t>n2</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n77</w:t>
      </w:r>
      <w:r w:rsidRPr="00F31DF3">
        <w:rPr>
          <w:rFonts w:cstheme="minorHAnsi"/>
          <w:szCs w:val="21"/>
        </w:rPr>
        <w:t>.</w:t>
      </w:r>
    </w:p>
    <w:p w14:paraId="50556BE6" w14:textId="77777777" w:rsidR="00D30A31" w:rsidRDefault="00D30A31" w:rsidP="00D30A31">
      <w:pPr>
        <w:pStyle w:val="af1"/>
        <w:rPr>
          <w:rFonts w:eastAsia="PMingLiU"/>
          <w:lang w:eastAsia="zh-TW"/>
        </w:rPr>
      </w:pPr>
    </w:p>
    <w:p w14:paraId="78193F3A" w14:textId="40EF5A32" w:rsidR="00D30A31" w:rsidRDefault="00D30A31" w:rsidP="00D30A31">
      <w:pPr>
        <w:pStyle w:val="41"/>
      </w:pPr>
      <w:bookmarkStart w:id="733" w:name="_Toc144251771"/>
      <w:r>
        <w:rPr>
          <w:rFonts w:hint="eastAsia"/>
        </w:rPr>
        <w:t>5.</w:t>
      </w:r>
      <w:r>
        <w:t>71</w:t>
      </w:r>
      <w:r>
        <w:rPr>
          <w:rFonts w:hint="eastAsia"/>
        </w:rPr>
        <w:t>.</w:t>
      </w:r>
      <w:r>
        <w:t>2.2</w:t>
      </w:r>
      <w:r>
        <w:rPr>
          <w:rFonts w:hint="eastAsia"/>
        </w:rPr>
        <w:tab/>
        <w:t>REFSENS requirements</w:t>
      </w:r>
      <w:bookmarkEnd w:id="733"/>
    </w:p>
    <w:p w14:paraId="7B9B8AC1" w14:textId="31CDF075" w:rsidR="00D30A31" w:rsidRDefault="00D30A31" w:rsidP="00D30A31">
      <w:pPr>
        <w:pStyle w:val="TAC"/>
        <w:jc w:val="left"/>
        <w:rPr>
          <w:szCs w:val="21"/>
        </w:rPr>
      </w:pPr>
      <w:r w:rsidRPr="00F31DF3">
        <w:rPr>
          <w:szCs w:val="21"/>
        </w:rPr>
        <w:t xml:space="preserve">Table </w:t>
      </w:r>
      <w:r>
        <w:rPr>
          <w:rFonts w:eastAsia="宋体" w:hint="eastAsia"/>
        </w:rPr>
        <w:t>5.</w:t>
      </w:r>
      <w:r>
        <w:rPr>
          <w:rFonts w:eastAsia="宋体"/>
        </w:rPr>
        <w:t>71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42A6F">
        <w:rPr>
          <w:rFonts w:asciiTheme="minorBidi" w:eastAsia="宋体" w:hAnsiTheme="minorBidi" w:cstheme="minorBidi"/>
          <w:szCs w:val="18"/>
          <w:lang w:eastAsia="zh-CN"/>
        </w:rPr>
        <w:t>CA_n2-n</w:t>
      </w:r>
      <w:r>
        <w:rPr>
          <w:rFonts w:asciiTheme="minorBidi" w:eastAsia="宋体" w:hAnsiTheme="minorBidi" w:cstheme="minorBidi"/>
          <w:szCs w:val="18"/>
          <w:lang w:eastAsia="zh-CN"/>
        </w:rPr>
        <w:t>12</w:t>
      </w:r>
      <w:r w:rsidRPr="00442A6F">
        <w:rPr>
          <w:rFonts w:asciiTheme="minorBidi" w:eastAsia="宋体" w:hAnsiTheme="minorBidi" w:cstheme="minorBidi"/>
          <w:szCs w:val="18"/>
          <w:lang w:eastAsia="zh-CN"/>
        </w:rPr>
        <w:t>-n77</w:t>
      </w:r>
      <w:r>
        <w:rPr>
          <w:rFonts w:asciiTheme="minorBidi" w:eastAsia="宋体" w:hAnsiTheme="minorBidi" w:cstheme="minorBidi"/>
          <w:szCs w:val="18"/>
          <w:lang w:eastAsia="zh-CN"/>
        </w:rPr>
        <w:t xml:space="preserve"> </w:t>
      </w:r>
      <w:r>
        <w:rPr>
          <w:szCs w:val="21"/>
        </w:rPr>
        <w:t>are reused.</w:t>
      </w:r>
    </w:p>
    <w:p w14:paraId="19270387" w14:textId="77777777" w:rsidR="00D30A31" w:rsidRPr="00F31DF3" w:rsidRDefault="00D30A31" w:rsidP="00D30A31">
      <w:pPr>
        <w:pStyle w:val="TAC"/>
        <w:jc w:val="left"/>
        <w:rPr>
          <w:szCs w:val="21"/>
        </w:rPr>
      </w:pPr>
    </w:p>
    <w:p w14:paraId="08BF1DCD" w14:textId="4DCED862" w:rsidR="00D30A31" w:rsidRPr="00A20126" w:rsidRDefault="00D30A31" w:rsidP="00D30A31">
      <w:pPr>
        <w:pStyle w:val="TH"/>
        <w:rPr>
          <w:rFonts w:cs="Arial"/>
        </w:rPr>
      </w:pPr>
      <w:r w:rsidRPr="00AC4AB0">
        <w:rPr>
          <w:rFonts w:cs="Arial"/>
        </w:rPr>
        <w:t xml:space="preserve">Table </w:t>
      </w:r>
      <w:r>
        <w:rPr>
          <w:rFonts w:cs="Arial"/>
        </w:rPr>
        <w:t>5.71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30A31" w14:paraId="033C17E1"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26E6E717" w14:textId="77777777" w:rsidR="00D30A31" w:rsidRDefault="00D30A31" w:rsidP="00534960">
            <w:pPr>
              <w:pStyle w:val="TAH"/>
            </w:pPr>
            <w:r>
              <w:t>Band / Channel bandwidth / N</w:t>
            </w:r>
            <w:r>
              <w:rPr>
                <w:vertAlign w:val="subscript"/>
              </w:rPr>
              <w:t>RB</w:t>
            </w:r>
            <w:r>
              <w:t xml:space="preserve"> / Duplex mode</w:t>
            </w:r>
          </w:p>
        </w:tc>
      </w:tr>
      <w:tr w:rsidR="00D30A31" w14:paraId="59742F53"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6CC0E5" w14:textId="77777777" w:rsidR="00D30A31" w:rsidRDefault="00D30A31" w:rsidP="0053496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30E6D6" w14:textId="77777777" w:rsidR="00D30A31" w:rsidRDefault="00D30A31" w:rsidP="0053496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51481D2" w14:textId="77777777" w:rsidR="00D30A31" w:rsidRDefault="00D30A31"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EC54CA6" w14:textId="77777777" w:rsidR="00D30A31" w:rsidRDefault="00D30A31"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21A63B4" w14:textId="77777777" w:rsidR="00D30A31" w:rsidRDefault="00D30A31"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96FE3B4" w14:textId="77777777" w:rsidR="00D30A31" w:rsidRDefault="00D30A31"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47F5F23" w14:textId="77777777" w:rsidR="00D30A31" w:rsidRDefault="00D30A31"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5718707" w14:textId="77777777" w:rsidR="00D30A31" w:rsidRDefault="00D30A31"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F55CBB2" w14:textId="77777777" w:rsidR="00D30A31" w:rsidRDefault="00D30A31" w:rsidP="00534960">
            <w:pPr>
              <w:pStyle w:val="TAH"/>
            </w:pPr>
            <w:r>
              <w:t>Source of IMD</w:t>
            </w:r>
          </w:p>
        </w:tc>
      </w:tr>
      <w:tr w:rsidR="00D30A31" w14:paraId="4A3302BA"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485DD0" w14:textId="77777777" w:rsidR="00D30A31" w:rsidRDefault="00D30A31" w:rsidP="00534960">
            <w:pPr>
              <w:pStyle w:val="TAC"/>
              <w:rPr>
                <w:lang w:eastAsia="zh-CN"/>
              </w:rPr>
            </w:pPr>
            <w:r w:rsidRPr="00442A6F">
              <w:rPr>
                <w:rFonts w:asciiTheme="minorBidi" w:eastAsia="宋体" w:hAnsiTheme="minorBidi" w:cstheme="minorBidi"/>
                <w:szCs w:val="18"/>
                <w:lang w:eastAsia="zh-CN"/>
              </w:rPr>
              <w:t>CA_n2-n71-n77</w:t>
            </w:r>
          </w:p>
        </w:tc>
        <w:tc>
          <w:tcPr>
            <w:tcW w:w="1146" w:type="dxa"/>
            <w:tcBorders>
              <w:top w:val="single" w:sz="4" w:space="0" w:color="auto"/>
              <w:left w:val="single" w:sz="4" w:space="0" w:color="auto"/>
              <w:right w:val="single" w:sz="4" w:space="0" w:color="auto"/>
            </w:tcBorders>
            <w:vAlign w:val="center"/>
          </w:tcPr>
          <w:p w14:paraId="4843EC86" w14:textId="77777777" w:rsidR="00D30A31" w:rsidRDefault="00D30A31" w:rsidP="00534960">
            <w:pPr>
              <w:pStyle w:val="TAC"/>
              <w:rPr>
                <w:lang w:eastAsia="zh-CN"/>
              </w:rPr>
            </w:pPr>
            <w:r>
              <w:rPr>
                <w:color w:val="000000"/>
              </w:rPr>
              <w:t>n2</w:t>
            </w:r>
          </w:p>
        </w:tc>
        <w:tc>
          <w:tcPr>
            <w:tcW w:w="960" w:type="dxa"/>
            <w:tcBorders>
              <w:top w:val="single" w:sz="4" w:space="0" w:color="auto"/>
              <w:left w:val="single" w:sz="4" w:space="0" w:color="auto"/>
              <w:right w:val="single" w:sz="4" w:space="0" w:color="auto"/>
            </w:tcBorders>
          </w:tcPr>
          <w:p w14:paraId="70D5A319" w14:textId="77777777" w:rsidR="00D30A31" w:rsidRPr="002125B5" w:rsidRDefault="00D30A31" w:rsidP="00534960">
            <w:pPr>
              <w:pStyle w:val="TAC"/>
              <w:rPr>
                <w:lang w:eastAsia="zh-CN"/>
              </w:rPr>
            </w:pPr>
            <w:r>
              <w:rPr>
                <w:rFonts w:cs="Arial"/>
                <w:szCs w:val="18"/>
                <w:lang w:eastAsia="ko-KR"/>
              </w:rPr>
              <w:t>N/A</w:t>
            </w:r>
          </w:p>
        </w:tc>
        <w:tc>
          <w:tcPr>
            <w:tcW w:w="964" w:type="dxa"/>
            <w:tcBorders>
              <w:top w:val="single" w:sz="4" w:space="0" w:color="auto"/>
              <w:left w:val="single" w:sz="4" w:space="0" w:color="auto"/>
              <w:right w:val="single" w:sz="4" w:space="0" w:color="auto"/>
            </w:tcBorders>
          </w:tcPr>
          <w:p w14:paraId="4EDEEECA" w14:textId="77777777" w:rsidR="00D30A31" w:rsidRPr="002125B5" w:rsidRDefault="00D30A31" w:rsidP="00534960">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597BAD33" w14:textId="77777777" w:rsidR="00D30A31" w:rsidRPr="002125B5" w:rsidRDefault="00D30A31" w:rsidP="00534960">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78B053FE" w14:textId="77777777" w:rsidR="00D30A31" w:rsidRPr="002125B5" w:rsidRDefault="00D30A31" w:rsidP="00534960">
            <w:pPr>
              <w:pStyle w:val="TAC"/>
              <w:rPr>
                <w:lang w:eastAsia="zh-CN"/>
              </w:rPr>
            </w:pPr>
            <w:r>
              <w:rPr>
                <w:lang w:eastAsia="zh-CN"/>
              </w:rPr>
              <w:t>1970</w:t>
            </w:r>
          </w:p>
        </w:tc>
        <w:tc>
          <w:tcPr>
            <w:tcW w:w="977" w:type="dxa"/>
            <w:tcBorders>
              <w:top w:val="single" w:sz="4" w:space="0" w:color="auto"/>
              <w:left w:val="single" w:sz="4" w:space="0" w:color="auto"/>
              <w:bottom w:val="single" w:sz="4" w:space="0" w:color="auto"/>
              <w:right w:val="single" w:sz="4" w:space="0" w:color="auto"/>
            </w:tcBorders>
          </w:tcPr>
          <w:p w14:paraId="1F9328A4" w14:textId="77777777" w:rsidR="00D30A31" w:rsidRPr="002125B5" w:rsidRDefault="00D30A31" w:rsidP="00534960">
            <w:pPr>
              <w:pStyle w:val="TAC"/>
              <w:rPr>
                <w:lang w:eastAsia="zh-CN"/>
              </w:rPr>
            </w:pPr>
            <w:r w:rsidRPr="00590AEE">
              <w:t>16.5</w:t>
            </w:r>
          </w:p>
        </w:tc>
        <w:tc>
          <w:tcPr>
            <w:tcW w:w="828" w:type="dxa"/>
            <w:tcBorders>
              <w:top w:val="single" w:sz="4" w:space="0" w:color="auto"/>
              <w:left w:val="single" w:sz="4" w:space="0" w:color="auto"/>
              <w:right w:val="single" w:sz="4" w:space="0" w:color="auto"/>
            </w:tcBorders>
          </w:tcPr>
          <w:p w14:paraId="6B8AEEAC" w14:textId="77777777" w:rsidR="00D30A31" w:rsidRPr="002125B5" w:rsidRDefault="00D30A31" w:rsidP="00534960">
            <w:pPr>
              <w:pStyle w:val="TAC"/>
              <w:rPr>
                <w:lang w:eastAsia="zh-CN"/>
              </w:rPr>
            </w:pPr>
            <w:r w:rsidRPr="00590AEE">
              <w:t>FDD</w:t>
            </w:r>
          </w:p>
        </w:tc>
        <w:tc>
          <w:tcPr>
            <w:tcW w:w="1057" w:type="dxa"/>
            <w:tcBorders>
              <w:top w:val="single" w:sz="4" w:space="0" w:color="auto"/>
              <w:left w:val="single" w:sz="4" w:space="0" w:color="auto"/>
              <w:right w:val="single" w:sz="4" w:space="0" w:color="auto"/>
            </w:tcBorders>
            <w:vAlign w:val="center"/>
          </w:tcPr>
          <w:p w14:paraId="4BF3272F" w14:textId="77777777" w:rsidR="00D30A31" w:rsidRPr="002125B5" w:rsidRDefault="00D30A31" w:rsidP="00534960">
            <w:pPr>
              <w:pStyle w:val="TAC"/>
              <w:rPr>
                <w:lang w:eastAsia="zh-CN"/>
              </w:rPr>
            </w:pPr>
            <w:r w:rsidRPr="00590AEE">
              <w:t>IMD3</w:t>
            </w:r>
            <w:r w:rsidRPr="00590AEE">
              <w:rPr>
                <w:vertAlign w:val="superscript"/>
              </w:rPr>
              <w:t>2</w:t>
            </w:r>
          </w:p>
        </w:tc>
      </w:tr>
      <w:tr w:rsidR="00D30A31" w14:paraId="0262FCC2"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FC6C71" w14:textId="77777777" w:rsidR="00D30A31" w:rsidRDefault="00D30A31"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D900D7" w14:textId="77777777" w:rsidR="00D30A31" w:rsidRDefault="00D30A31" w:rsidP="00534960">
            <w:pPr>
              <w:pStyle w:val="TAC"/>
              <w:rPr>
                <w:lang w:eastAsia="zh-CN"/>
              </w:rPr>
            </w:pPr>
            <w:r>
              <w:rPr>
                <w:color w:val="000000"/>
                <w:lang w:eastAsia="zh-CN"/>
              </w:rPr>
              <w:t>n71</w:t>
            </w:r>
          </w:p>
        </w:tc>
        <w:tc>
          <w:tcPr>
            <w:tcW w:w="960" w:type="dxa"/>
            <w:tcBorders>
              <w:top w:val="single" w:sz="4" w:space="0" w:color="auto"/>
              <w:left w:val="single" w:sz="4" w:space="0" w:color="auto"/>
              <w:right w:val="single" w:sz="4" w:space="0" w:color="auto"/>
            </w:tcBorders>
            <w:vAlign w:val="center"/>
          </w:tcPr>
          <w:p w14:paraId="7F02377B" w14:textId="77777777" w:rsidR="00D30A31" w:rsidRPr="002125B5" w:rsidRDefault="00D30A31" w:rsidP="00534960">
            <w:pPr>
              <w:pStyle w:val="TAC"/>
              <w:rPr>
                <w:lang w:eastAsia="zh-CN"/>
              </w:rPr>
            </w:pPr>
            <w:r>
              <w:rPr>
                <w:lang w:eastAsia="zh-CN"/>
              </w:rPr>
              <w:t>670</w:t>
            </w:r>
          </w:p>
        </w:tc>
        <w:tc>
          <w:tcPr>
            <w:tcW w:w="964" w:type="dxa"/>
            <w:tcBorders>
              <w:top w:val="single" w:sz="4" w:space="0" w:color="auto"/>
              <w:left w:val="single" w:sz="4" w:space="0" w:color="auto"/>
              <w:right w:val="single" w:sz="4" w:space="0" w:color="auto"/>
            </w:tcBorders>
            <w:vAlign w:val="center"/>
          </w:tcPr>
          <w:p w14:paraId="131761CC" w14:textId="77777777" w:rsidR="00D30A31" w:rsidRPr="002125B5" w:rsidRDefault="00D30A31" w:rsidP="00534960">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030F892F" w14:textId="77777777" w:rsidR="00D30A31" w:rsidRPr="002125B5" w:rsidRDefault="00D30A31" w:rsidP="00534960">
            <w:pPr>
              <w:pStyle w:val="TAC"/>
              <w:rPr>
                <w:lang w:eastAsia="zh-CN"/>
              </w:rPr>
            </w:pPr>
            <w:r w:rsidRPr="00A42657">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060E7ACA" w14:textId="77777777" w:rsidR="00D30A31" w:rsidRPr="002125B5" w:rsidRDefault="00D30A31" w:rsidP="00534960">
            <w:pPr>
              <w:pStyle w:val="TAC"/>
              <w:rPr>
                <w:lang w:eastAsia="zh-CN"/>
              </w:rPr>
            </w:pPr>
            <w:r>
              <w:rPr>
                <w:lang w:eastAsia="zh-CN"/>
              </w:rPr>
              <w:t>624</w:t>
            </w:r>
          </w:p>
        </w:tc>
        <w:tc>
          <w:tcPr>
            <w:tcW w:w="977" w:type="dxa"/>
            <w:tcBorders>
              <w:top w:val="single" w:sz="4" w:space="0" w:color="auto"/>
              <w:left w:val="single" w:sz="4" w:space="0" w:color="auto"/>
              <w:bottom w:val="single" w:sz="4" w:space="0" w:color="auto"/>
              <w:right w:val="single" w:sz="4" w:space="0" w:color="auto"/>
            </w:tcBorders>
          </w:tcPr>
          <w:p w14:paraId="74893906" w14:textId="77777777" w:rsidR="00D30A31" w:rsidRPr="002125B5" w:rsidRDefault="00D30A31" w:rsidP="00534960">
            <w:pPr>
              <w:pStyle w:val="TAC"/>
              <w:rPr>
                <w:lang w:eastAsia="zh-CN"/>
              </w:rPr>
            </w:pPr>
            <w:r w:rsidRPr="00590AEE">
              <w:t>N/A</w:t>
            </w:r>
          </w:p>
        </w:tc>
        <w:tc>
          <w:tcPr>
            <w:tcW w:w="828" w:type="dxa"/>
            <w:tcBorders>
              <w:top w:val="single" w:sz="4" w:space="0" w:color="auto"/>
              <w:left w:val="single" w:sz="4" w:space="0" w:color="auto"/>
              <w:right w:val="single" w:sz="4" w:space="0" w:color="auto"/>
            </w:tcBorders>
          </w:tcPr>
          <w:p w14:paraId="4F5DA15E" w14:textId="77777777" w:rsidR="00D30A31" w:rsidRPr="002125B5" w:rsidRDefault="00D30A31" w:rsidP="00534960">
            <w:pPr>
              <w:pStyle w:val="TAC"/>
              <w:rPr>
                <w:lang w:eastAsia="zh-CN"/>
              </w:rPr>
            </w:pPr>
            <w:r w:rsidRPr="00590AEE">
              <w:t>FDD</w:t>
            </w:r>
          </w:p>
        </w:tc>
        <w:tc>
          <w:tcPr>
            <w:tcW w:w="1057" w:type="dxa"/>
            <w:tcBorders>
              <w:top w:val="single" w:sz="4" w:space="0" w:color="auto"/>
              <w:left w:val="single" w:sz="4" w:space="0" w:color="auto"/>
              <w:right w:val="single" w:sz="4" w:space="0" w:color="auto"/>
            </w:tcBorders>
            <w:vAlign w:val="center"/>
          </w:tcPr>
          <w:p w14:paraId="560469FD" w14:textId="77777777" w:rsidR="00D30A31" w:rsidRPr="002125B5" w:rsidRDefault="00D30A31" w:rsidP="00534960">
            <w:pPr>
              <w:pStyle w:val="TAC"/>
              <w:rPr>
                <w:lang w:eastAsia="zh-CN"/>
              </w:rPr>
            </w:pPr>
            <w:r w:rsidRPr="00590AEE">
              <w:t>N/A</w:t>
            </w:r>
          </w:p>
        </w:tc>
      </w:tr>
      <w:tr w:rsidR="00D30A31" w14:paraId="5AE37886"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75CE5" w14:textId="77777777" w:rsidR="00D30A31" w:rsidRDefault="00D30A31"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037C6F" w14:textId="77777777" w:rsidR="00D30A31" w:rsidRDefault="00D30A31" w:rsidP="00534960">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vAlign w:val="center"/>
          </w:tcPr>
          <w:p w14:paraId="6EC9847D" w14:textId="77777777" w:rsidR="00D30A31" w:rsidRPr="002125B5" w:rsidRDefault="00D30A31" w:rsidP="00534960">
            <w:pPr>
              <w:pStyle w:val="TAC"/>
              <w:rPr>
                <w:lang w:eastAsia="zh-CN"/>
              </w:rPr>
            </w:pPr>
            <w:r>
              <w:rPr>
                <w:lang w:eastAsia="zh-CN"/>
              </w:rPr>
              <w:t>3310</w:t>
            </w:r>
          </w:p>
        </w:tc>
        <w:tc>
          <w:tcPr>
            <w:tcW w:w="964" w:type="dxa"/>
            <w:tcBorders>
              <w:top w:val="single" w:sz="4" w:space="0" w:color="auto"/>
              <w:left w:val="single" w:sz="4" w:space="0" w:color="auto"/>
              <w:right w:val="single" w:sz="4" w:space="0" w:color="auto"/>
            </w:tcBorders>
            <w:vAlign w:val="center"/>
          </w:tcPr>
          <w:p w14:paraId="43ECAB44" w14:textId="77777777" w:rsidR="00D30A31" w:rsidRPr="002125B5" w:rsidRDefault="00D30A31" w:rsidP="00534960">
            <w:pPr>
              <w:pStyle w:val="TAC"/>
              <w:rPr>
                <w:lang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69733348" w14:textId="77777777" w:rsidR="00D30A31" w:rsidRPr="002125B5" w:rsidRDefault="00D30A31" w:rsidP="00534960">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03833A5C" w14:textId="77777777" w:rsidR="00D30A31" w:rsidRPr="002125B5" w:rsidRDefault="00D30A31" w:rsidP="00534960">
            <w:pPr>
              <w:pStyle w:val="TAC"/>
              <w:rPr>
                <w:lang w:eastAsia="zh-CN"/>
              </w:rPr>
            </w:pPr>
            <w:r>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C628FCC" w14:textId="77777777" w:rsidR="00D30A31" w:rsidRPr="002125B5" w:rsidRDefault="00D30A31" w:rsidP="00534960">
            <w:pPr>
              <w:pStyle w:val="TAC"/>
              <w:rPr>
                <w:lang w:eastAsia="zh-CN"/>
              </w:rPr>
            </w:pPr>
            <w:r w:rsidRPr="00590AEE">
              <w:t>N/A</w:t>
            </w:r>
          </w:p>
        </w:tc>
        <w:tc>
          <w:tcPr>
            <w:tcW w:w="828" w:type="dxa"/>
            <w:tcBorders>
              <w:top w:val="single" w:sz="4" w:space="0" w:color="auto"/>
              <w:left w:val="single" w:sz="4" w:space="0" w:color="auto"/>
              <w:right w:val="single" w:sz="4" w:space="0" w:color="auto"/>
            </w:tcBorders>
          </w:tcPr>
          <w:p w14:paraId="4C335DAD" w14:textId="77777777" w:rsidR="00D30A31" w:rsidRPr="002125B5" w:rsidRDefault="00D30A31" w:rsidP="00534960">
            <w:pPr>
              <w:pStyle w:val="TAC"/>
              <w:rPr>
                <w:lang w:eastAsia="zh-CN"/>
              </w:rPr>
            </w:pPr>
            <w:r w:rsidRPr="00590AEE">
              <w:t>TDD</w:t>
            </w:r>
          </w:p>
        </w:tc>
        <w:tc>
          <w:tcPr>
            <w:tcW w:w="1057" w:type="dxa"/>
            <w:tcBorders>
              <w:top w:val="single" w:sz="4" w:space="0" w:color="auto"/>
              <w:left w:val="single" w:sz="4" w:space="0" w:color="auto"/>
              <w:right w:val="single" w:sz="4" w:space="0" w:color="auto"/>
            </w:tcBorders>
            <w:vAlign w:val="center"/>
          </w:tcPr>
          <w:p w14:paraId="699D8425" w14:textId="77777777" w:rsidR="00D30A31" w:rsidRPr="002125B5" w:rsidRDefault="00D30A31" w:rsidP="00534960">
            <w:pPr>
              <w:pStyle w:val="TAC"/>
              <w:rPr>
                <w:lang w:eastAsia="zh-CN"/>
              </w:rPr>
            </w:pPr>
            <w:r w:rsidRPr="00590AEE">
              <w:t>N/A</w:t>
            </w:r>
          </w:p>
        </w:tc>
      </w:tr>
      <w:tr w:rsidR="00D30A31" w14:paraId="47063CEE"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939AE6" w14:textId="77777777" w:rsidR="00D30A31" w:rsidRDefault="00D30A31" w:rsidP="005349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A4AD0" w14:textId="77777777" w:rsidR="00D30A31" w:rsidRDefault="00D30A31" w:rsidP="00534960">
            <w:pPr>
              <w:pStyle w:val="TAC"/>
              <w:rPr>
                <w:color w:val="000000"/>
              </w:rPr>
            </w:pPr>
            <w:r>
              <w:rPr>
                <w:color w:val="000000"/>
              </w:rPr>
              <w:t>n2</w:t>
            </w:r>
          </w:p>
        </w:tc>
        <w:tc>
          <w:tcPr>
            <w:tcW w:w="960" w:type="dxa"/>
            <w:tcBorders>
              <w:top w:val="single" w:sz="4" w:space="0" w:color="auto"/>
              <w:left w:val="single" w:sz="4" w:space="0" w:color="auto"/>
              <w:bottom w:val="single" w:sz="4" w:space="0" w:color="auto"/>
              <w:right w:val="single" w:sz="4" w:space="0" w:color="auto"/>
            </w:tcBorders>
            <w:vAlign w:val="center"/>
          </w:tcPr>
          <w:p w14:paraId="1004DE90" w14:textId="77777777" w:rsidR="00D30A31" w:rsidRDefault="00D30A31" w:rsidP="00534960">
            <w:pPr>
              <w:pStyle w:val="TAC"/>
              <w:rPr>
                <w:lang w:eastAsia="zh-CN"/>
              </w:rPr>
            </w:pPr>
            <w:r>
              <w:rPr>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25DAFB5A" w14:textId="77777777" w:rsidR="00D30A31" w:rsidRDefault="00D30A31" w:rsidP="00534960">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CE978A5" w14:textId="77777777" w:rsidR="00D30A31" w:rsidRDefault="00D30A31" w:rsidP="00534960">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C640B0" w14:textId="77777777" w:rsidR="00D30A31" w:rsidRDefault="00D30A31" w:rsidP="00534960">
            <w:pPr>
              <w:pStyle w:val="TAC"/>
              <w:rPr>
                <w:lang w:eastAsia="zh-CN"/>
              </w:rPr>
            </w:pPr>
            <w:r>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7AC653E" w14:textId="77777777" w:rsidR="00D30A31" w:rsidRDefault="00D30A31" w:rsidP="00534960">
            <w:pPr>
              <w:pStyle w:val="TAC"/>
              <w:rPr>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BB4FC66" w14:textId="77777777" w:rsidR="00D30A31" w:rsidRDefault="00D30A31" w:rsidP="00534960">
            <w:pPr>
              <w:pStyle w:val="TAC"/>
              <w:rPr>
                <w:color w:val="000000"/>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943BF14" w14:textId="77777777" w:rsidR="00D30A31" w:rsidRDefault="00D30A31" w:rsidP="00534960">
            <w:pPr>
              <w:pStyle w:val="TAC"/>
            </w:pPr>
            <w:r w:rsidRPr="00590AEE">
              <w:t>N/A</w:t>
            </w:r>
          </w:p>
        </w:tc>
      </w:tr>
      <w:tr w:rsidR="00D30A31" w14:paraId="4F35D741"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C480F" w14:textId="77777777" w:rsidR="00D30A31" w:rsidRDefault="00D30A31" w:rsidP="005349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539DF" w14:textId="77777777" w:rsidR="00D30A31" w:rsidRDefault="00D30A31" w:rsidP="00534960">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AC9F25D" w14:textId="77777777" w:rsidR="00D30A31" w:rsidRDefault="00D30A31" w:rsidP="00534960">
            <w:pPr>
              <w:pStyle w:val="TAC"/>
              <w:rPr>
                <w:lang w:eastAsia="zh-CN"/>
              </w:rPr>
            </w:pPr>
            <w:r>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0637ECE" w14:textId="77777777" w:rsidR="00D30A31" w:rsidRDefault="00D30A31" w:rsidP="00534960">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4044DFA" w14:textId="77777777" w:rsidR="00D30A31" w:rsidRDefault="00D30A31" w:rsidP="00534960">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301895" w14:textId="77777777" w:rsidR="00D30A31" w:rsidRDefault="00D30A31" w:rsidP="00534960">
            <w:pPr>
              <w:pStyle w:val="TAC"/>
              <w:rPr>
                <w:lang w:eastAsia="zh-CN"/>
              </w:rPr>
            </w:pPr>
            <w:r>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42BED26" w14:textId="77777777" w:rsidR="00D30A31" w:rsidRDefault="00D30A31" w:rsidP="00534960">
            <w:pPr>
              <w:pStyle w:val="TAC"/>
              <w:rPr>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435965F" w14:textId="77777777" w:rsidR="00D30A31" w:rsidRDefault="00D30A31" w:rsidP="00534960">
            <w:pPr>
              <w:pStyle w:val="TAC"/>
              <w:rPr>
                <w:color w:val="000000"/>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6D6883F" w14:textId="77777777" w:rsidR="00D30A31" w:rsidRDefault="00D30A31" w:rsidP="00534960">
            <w:pPr>
              <w:pStyle w:val="TAC"/>
            </w:pPr>
            <w:r w:rsidRPr="00590AEE">
              <w:t>N/A</w:t>
            </w:r>
          </w:p>
        </w:tc>
      </w:tr>
      <w:tr w:rsidR="00D30A31" w14:paraId="5EF61A3B"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FAC3B" w14:textId="77777777" w:rsidR="00D30A31" w:rsidRDefault="00D30A31" w:rsidP="0053496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F488C" w14:textId="77777777" w:rsidR="00D30A31" w:rsidRDefault="00D30A31" w:rsidP="00534960">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1EF908" w14:textId="77777777" w:rsidR="00D30A31" w:rsidRDefault="00D30A31" w:rsidP="00534960">
            <w:pPr>
              <w:pStyle w:val="TAC"/>
              <w:rPr>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B445709" w14:textId="77777777" w:rsidR="00D30A31" w:rsidRDefault="00D30A31" w:rsidP="00534960">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CBD7C6" w14:textId="77777777" w:rsidR="00D30A31" w:rsidRDefault="00D30A31" w:rsidP="00534960">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21A92A" w14:textId="77777777" w:rsidR="00D30A31" w:rsidRDefault="00D30A31" w:rsidP="00534960">
            <w:pPr>
              <w:pStyle w:val="TAC"/>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06368C2" w14:textId="77777777" w:rsidR="00D30A31" w:rsidRDefault="00D30A31" w:rsidP="00534960">
            <w:pPr>
              <w:pStyle w:val="TAC"/>
              <w:rPr>
                <w:lang w:eastAsia="zh-CN"/>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00B68C4F" w14:textId="77777777" w:rsidR="00D30A31" w:rsidRDefault="00D30A31" w:rsidP="00534960">
            <w:pPr>
              <w:pStyle w:val="TAC"/>
              <w:rPr>
                <w:color w:val="000000"/>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6315E28" w14:textId="77777777" w:rsidR="00D30A31" w:rsidRDefault="00D30A31" w:rsidP="00534960">
            <w:pPr>
              <w:pStyle w:val="TAC"/>
            </w:pPr>
            <w:r w:rsidRPr="00590AEE">
              <w:t>IMD3</w:t>
            </w:r>
            <w:r w:rsidRPr="00590AEE">
              <w:rPr>
                <w:vertAlign w:val="superscript"/>
              </w:rPr>
              <w:t>1,2</w:t>
            </w:r>
          </w:p>
        </w:tc>
      </w:tr>
      <w:tr w:rsidR="00D30A31" w14:paraId="14E32957"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25925AC" w14:textId="77777777" w:rsidR="00D30A31" w:rsidRPr="00682816" w:rsidRDefault="00D30A31" w:rsidP="00534960">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510701F6" w14:textId="77777777" w:rsidR="00D30A31" w:rsidRPr="00590AEE" w:rsidRDefault="00D30A31" w:rsidP="00534960">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1206FC3F" w14:textId="77777777" w:rsidR="00D30A31" w:rsidRDefault="00D30A31">
      <w:pPr>
        <w:pStyle w:val="EditorsNote"/>
        <w:overflowPunct w:val="0"/>
        <w:autoSpaceDE w:val="0"/>
        <w:autoSpaceDN w:val="0"/>
        <w:adjustRightInd w:val="0"/>
        <w:ind w:left="284" w:firstLine="0"/>
        <w:textAlignment w:val="baseline"/>
        <w:rPr>
          <w:rFonts w:eastAsia="宋体"/>
          <w:lang w:eastAsia="zh-CN"/>
        </w:rPr>
      </w:pPr>
    </w:p>
    <w:p w14:paraId="447052E8" w14:textId="604A53A4" w:rsidR="00AE6FA8" w:rsidRDefault="00AE6FA8" w:rsidP="00AE6FA8">
      <w:pPr>
        <w:pStyle w:val="21"/>
      </w:pPr>
      <w:bookmarkStart w:id="734" w:name="_Toc144251772"/>
      <w:r>
        <w:rPr>
          <w:rFonts w:hint="eastAsia"/>
        </w:rPr>
        <w:t>5.</w:t>
      </w:r>
      <w:r>
        <w:t>72</w:t>
      </w:r>
      <w:r w:rsidRPr="00AC4AB0">
        <w:tab/>
      </w:r>
      <w:r w:rsidRPr="00C8045A">
        <w:rPr>
          <w:rFonts w:eastAsia="宋体"/>
          <w:lang w:eastAsia="zh-CN"/>
        </w:rPr>
        <w:t>CA_n25-n</w:t>
      </w:r>
      <w:r>
        <w:rPr>
          <w:rFonts w:eastAsia="宋体"/>
          <w:lang w:eastAsia="zh-CN"/>
        </w:rPr>
        <w:t>7</w:t>
      </w:r>
      <w:r w:rsidRPr="00C8045A">
        <w:rPr>
          <w:rFonts w:eastAsia="宋体"/>
          <w:lang w:eastAsia="zh-CN"/>
        </w:rPr>
        <w:t>1-n85</w:t>
      </w:r>
      <w:bookmarkEnd w:id="734"/>
    </w:p>
    <w:p w14:paraId="24297097" w14:textId="683103AE" w:rsidR="00AE6FA8" w:rsidRPr="00A20126" w:rsidRDefault="00AE6FA8" w:rsidP="00AE6FA8">
      <w:pPr>
        <w:pStyle w:val="31"/>
      </w:pPr>
      <w:bookmarkStart w:id="735" w:name="_Toc144251773"/>
      <w:r>
        <w:t>5.72.1</w:t>
      </w:r>
      <w:r>
        <w:tab/>
        <w:t>Common for 1 band UL and 2 bands UL CA</w:t>
      </w:r>
      <w:bookmarkEnd w:id="735"/>
    </w:p>
    <w:p w14:paraId="64D11051" w14:textId="00901347" w:rsidR="00AE6FA8" w:rsidRDefault="00AE6FA8" w:rsidP="00AE6FA8">
      <w:pPr>
        <w:pStyle w:val="41"/>
      </w:pPr>
      <w:bookmarkStart w:id="736" w:name="_Toc144251774"/>
      <w:r>
        <w:rPr>
          <w:rFonts w:hint="eastAsia"/>
        </w:rPr>
        <w:t>5.</w:t>
      </w:r>
      <w:r>
        <w:t>72</w:t>
      </w:r>
      <w:r>
        <w:rPr>
          <w:rFonts w:hint="eastAsia"/>
        </w:rPr>
        <w:t>.1</w:t>
      </w:r>
      <w:r>
        <w:t>.1</w:t>
      </w:r>
      <w:r>
        <w:tab/>
        <w:t xml:space="preserve">Operating bands for </w:t>
      </w:r>
      <w:r>
        <w:rPr>
          <w:rFonts w:hint="eastAsia"/>
        </w:rPr>
        <w:t>CA</w:t>
      </w:r>
      <w:bookmarkEnd w:id="736"/>
    </w:p>
    <w:p w14:paraId="436BEDDC" w14:textId="534D2D9E" w:rsidR="00AE6FA8" w:rsidRPr="00AC4AB0" w:rsidRDefault="00AE6FA8" w:rsidP="00AE6FA8">
      <w:pPr>
        <w:pStyle w:val="TH"/>
        <w:rPr>
          <w:rFonts w:cs="Arial"/>
        </w:rPr>
      </w:pPr>
      <w:r>
        <w:rPr>
          <w:rFonts w:cs="Arial"/>
        </w:rPr>
        <w:t>Table 5.72.1.1-1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E6FA8" w14:paraId="50B7D726"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90E31F" w14:textId="77777777" w:rsidR="00AE6FA8" w:rsidRDefault="00AE6FA8"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765D9B4" w14:textId="77777777" w:rsidR="00AE6FA8" w:rsidRDefault="00AE6FA8"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95DA621" w14:textId="77777777" w:rsidR="00AE6FA8" w:rsidRDefault="00AE6FA8"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8BB34B9" w14:textId="77777777" w:rsidR="00AE6FA8" w:rsidRDefault="00AE6FA8" w:rsidP="00534960">
            <w:pPr>
              <w:pStyle w:val="TAH"/>
              <w:rPr>
                <w:rFonts w:eastAsia="Malgun Gothic"/>
              </w:rPr>
            </w:pPr>
            <w:r>
              <w:rPr>
                <w:rFonts w:eastAsia="Malgun Gothic"/>
              </w:rPr>
              <w:t>Duplex</w:t>
            </w:r>
          </w:p>
          <w:p w14:paraId="40E29D42" w14:textId="77777777" w:rsidR="00AE6FA8" w:rsidRDefault="00AE6FA8" w:rsidP="00534960">
            <w:pPr>
              <w:pStyle w:val="TAH"/>
            </w:pPr>
            <w:r>
              <w:t>mode</w:t>
            </w:r>
          </w:p>
        </w:tc>
      </w:tr>
      <w:tr w:rsidR="00AE6FA8" w14:paraId="67A37A2B"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7C5B568" w14:textId="77777777" w:rsidR="00AE6FA8" w:rsidRDefault="00AE6FA8"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6CD2023" w14:textId="77777777" w:rsidR="00AE6FA8" w:rsidRDefault="00AE6FA8"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656B1E2" w14:textId="77777777" w:rsidR="00AE6FA8" w:rsidRDefault="00AE6FA8"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6F31CC4" w14:textId="77777777" w:rsidR="00AE6FA8" w:rsidRDefault="00AE6FA8" w:rsidP="00534960">
            <w:pPr>
              <w:pStyle w:val="TAH"/>
              <w:rPr>
                <w:rFonts w:eastAsia="Malgun Gothic"/>
              </w:rPr>
            </w:pPr>
          </w:p>
        </w:tc>
      </w:tr>
      <w:tr w:rsidR="00AE6FA8" w14:paraId="0D951F2D"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592C447" w14:textId="77777777" w:rsidR="00AE6FA8" w:rsidRDefault="00AE6FA8"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A80868C" w14:textId="77777777" w:rsidR="00AE6FA8" w:rsidRDefault="00AE6FA8"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FB68FE2" w14:textId="77777777" w:rsidR="00AE6FA8" w:rsidRDefault="00AE6FA8"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9BAC7EF" w14:textId="77777777" w:rsidR="00AE6FA8" w:rsidRDefault="00AE6FA8" w:rsidP="00534960">
            <w:pPr>
              <w:pStyle w:val="TAH"/>
              <w:rPr>
                <w:rFonts w:eastAsia="Malgun Gothic"/>
              </w:rPr>
            </w:pPr>
          </w:p>
        </w:tc>
      </w:tr>
      <w:tr w:rsidR="00AE6FA8" w14:paraId="2C189CCD"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D9C4DC" w14:textId="77777777" w:rsidR="00AE6FA8" w:rsidRDefault="00AE6FA8" w:rsidP="00534960">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3961F8A6" w14:textId="77777777" w:rsidR="00AE6FA8" w:rsidRDefault="00AE6FA8" w:rsidP="00534960">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7E8CD224" w14:textId="77777777" w:rsidR="00AE6FA8" w:rsidRDefault="00AE6FA8"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B66A71C" w14:textId="77777777" w:rsidR="00AE6FA8" w:rsidRDefault="00AE6FA8" w:rsidP="00534960">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2C25DD13" w14:textId="77777777" w:rsidR="00AE6FA8" w:rsidRDefault="00AE6FA8" w:rsidP="00534960">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439EFE24" w14:textId="77777777" w:rsidR="00AE6FA8" w:rsidRDefault="00AE6FA8"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88758F" w14:textId="77777777" w:rsidR="00AE6FA8" w:rsidRDefault="00AE6FA8" w:rsidP="00534960">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1F12B78F" w14:textId="77777777" w:rsidR="00AE6FA8" w:rsidRDefault="00AE6FA8" w:rsidP="00534960">
            <w:pPr>
              <w:keepNext/>
              <w:keepLines/>
              <w:jc w:val="center"/>
              <w:rPr>
                <w:rFonts w:ascii="Arial" w:hAnsi="Arial" w:cs="Arial"/>
                <w:sz w:val="18"/>
              </w:rPr>
            </w:pPr>
            <w:r>
              <w:rPr>
                <w:rFonts w:ascii="Arial" w:hAnsi="Arial" w:cs="Arial"/>
                <w:sz w:val="18"/>
              </w:rPr>
              <w:t>FDD</w:t>
            </w:r>
          </w:p>
        </w:tc>
      </w:tr>
      <w:tr w:rsidR="00AE6FA8" w14:paraId="55BD77C7"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744329F" w14:textId="77777777" w:rsidR="00AE6FA8" w:rsidRDefault="00AE6FA8" w:rsidP="00534960">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1E56E8E9" w14:textId="77777777" w:rsidR="00AE6FA8" w:rsidRDefault="00AE6FA8"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073202BF" w14:textId="77777777" w:rsidR="00AE6FA8" w:rsidRDefault="00AE6FA8"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24A01388" w14:textId="77777777" w:rsidR="00AE6FA8" w:rsidRDefault="00AE6FA8"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C1A2073" w14:textId="77777777" w:rsidR="00AE6FA8" w:rsidRDefault="00AE6FA8"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15B9FAB" w14:textId="77777777" w:rsidR="00AE6FA8" w:rsidRDefault="00AE6FA8"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30905F7" w14:textId="77777777" w:rsidR="00AE6FA8" w:rsidRDefault="00AE6FA8"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C3699F6" w14:textId="77777777" w:rsidR="00AE6FA8" w:rsidRDefault="00AE6FA8"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AE6FA8" w14:paraId="05DC8DD1"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0A8E3D5" w14:textId="77777777" w:rsidR="00AE6FA8" w:rsidRDefault="00AE6FA8" w:rsidP="00534960">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A395AB7" w14:textId="77777777" w:rsidR="00AE6FA8" w:rsidRDefault="00AE6FA8" w:rsidP="00534960">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1559ED62" w14:textId="77777777" w:rsidR="00AE6FA8" w:rsidRDefault="00AE6FA8" w:rsidP="00534960">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5F48658" w14:textId="77777777" w:rsidR="00AE6FA8" w:rsidRDefault="00AE6FA8" w:rsidP="00534960">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0D2AB39" w14:textId="77777777" w:rsidR="00AE6FA8" w:rsidRDefault="00AE6FA8" w:rsidP="00534960">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CFF6799" w14:textId="77777777" w:rsidR="00AE6FA8" w:rsidRDefault="00AE6FA8"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D3633C5" w14:textId="77777777" w:rsidR="00AE6FA8" w:rsidRDefault="00AE6FA8" w:rsidP="00534960">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036CF415" w14:textId="77777777" w:rsidR="00AE6FA8" w:rsidRDefault="00AE6FA8"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93949A3" w14:textId="25E56D93" w:rsidR="00AE6FA8" w:rsidRDefault="00AE6FA8" w:rsidP="00AE6FA8">
      <w:pPr>
        <w:pStyle w:val="41"/>
      </w:pPr>
      <w:bookmarkStart w:id="737" w:name="_Toc144251775"/>
      <w:r>
        <w:rPr>
          <w:rFonts w:hint="eastAsia"/>
        </w:rPr>
        <w:t>5.</w:t>
      </w:r>
      <w:r>
        <w:t>72</w:t>
      </w:r>
      <w:r>
        <w:rPr>
          <w:rFonts w:hint="eastAsia"/>
        </w:rPr>
        <w:t>.</w:t>
      </w:r>
      <w:r>
        <w:t>1.2</w:t>
      </w:r>
      <w:r>
        <w:tab/>
        <w:t xml:space="preserve">Channel bandwidths per operating band for </w:t>
      </w:r>
      <w:r>
        <w:rPr>
          <w:rFonts w:hint="eastAsia"/>
        </w:rPr>
        <w:t>CA</w:t>
      </w:r>
      <w:bookmarkEnd w:id="737"/>
    </w:p>
    <w:p w14:paraId="25CAF3B1" w14:textId="0442B471" w:rsidR="00AE6FA8" w:rsidRDefault="00AE6FA8" w:rsidP="00AE6FA8">
      <w:pPr>
        <w:pStyle w:val="TH"/>
        <w:rPr>
          <w:rFonts w:cs="Arial"/>
        </w:rPr>
      </w:pPr>
      <w:r>
        <w:rPr>
          <w:rFonts w:cs="Arial"/>
        </w:rPr>
        <w:t>Table 5.72.1.2-1: Supported bandwidths per CA band combination of band n25+n71+n85</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6FA8" w14:paraId="2A2C07BA" w14:textId="77777777" w:rsidTr="00534960">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75F3A257" w14:textId="77777777" w:rsidR="00AE6FA8" w:rsidRDefault="00AE6FA8" w:rsidP="0053496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EA7EA07" w14:textId="77777777" w:rsidR="00AE6FA8" w:rsidRDefault="00AE6FA8"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AC9E34A" w14:textId="77777777" w:rsidR="00AE6FA8" w:rsidRDefault="00AE6FA8"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215212" w14:textId="77777777" w:rsidR="00AE6FA8" w:rsidRDefault="00AE6FA8"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563B40" w14:textId="77777777" w:rsidR="00AE6FA8" w:rsidRDefault="00AE6FA8" w:rsidP="00534960">
            <w:pPr>
              <w:pStyle w:val="TAH"/>
              <w:overflowPunct w:val="0"/>
              <w:autoSpaceDE w:val="0"/>
              <w:autoSpaceDN w:val="0"/>
              <w:adjustRightInd w:val="0"/>
              <w:rPr>
                <w:lang w:eastAsia="zh-CN"/>
              </w:rPr>
            </w:pPr>
            <w:r>
              <w:t>Bandwidth combination set</w:t>
            </w:r>
          </w:p>
        </w:tc>
      </w:tr>
      <w:tr w:rsidR="00AE6FA8" w14:paraId="12787BC2" w14:textId="77777777" w:rsidTr="00534960">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313F9C" w14:textId="77777777" w:rsidR="00AE6FA8" w:rsidRDefault="00AE6FA8" w:rsidP="00534960">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24A18" w14:textId="77777777" w:rsidR="00AE6FA8" w:rsidRPr="00534960" w:rsidRDefault="00AE6FA8" w:rsidP="00534960">
            <w:pPr>
              <w:pStyle w:val="TAC"/>
              <w:rPr>
                <w:lang w:val="en-US"/>
              </w:rPr>
            </w:pPr>
            <w:r>
              <w:rPr>
                <w:rFonts w:hint="eastAsia"/>
                <w:lang w:eastAsia="zh-CN"/>
              </w:rPr>
              <w:t>CA</w:t>
            </w:r>
            <w:r>
              <w:t>_</w:t>
            </w:r>
            <w:r>
              <w:rPr>
                <w:rFonts w:hint="eastAsia"/>
                <w:lang w:eastAsia="zh-CN"/>
              </w:rPr>
              <w:t>n25</w:t>
            </w:r>
            <w:r w:rsidRPr="00534960">
              <w:rPr>
                <w:lang w:val="en-US"/>
              </w:rPr>
              <w:t>A-</w:t>
            </w:r>
            <w:r>
              <w:rPr>
                <w:rFonts w:hint="eastAsia"/>
                <w:lang w:eastAsia="zh-CN"/>
              </w:rPr>
              <w:t>n</w:t>
            </w:r>
            <w:r>
              <w:rPr>
                <w:lang w:eastAsia="zh-CN"/>
              </w:rPr>
              <w:t>71</w:t>
            </w:r>
            <w:r w:rsidRPr="00534960">
              <w:rPr>
                <w:lang w:val="en-US"/>
              </w:rPr>
              <w:t>A</w:t>
            </w:r>
          </w:p>
          <w:p w14:paraId="07C14F77" w14:textId="77777777" w:rsidR="00AE6FA8" w:rsidRPr="00534960" w:rsidRDefault="00AE6FA8" w:rsidP="00534960">
            <w:pPr>
              <w:pStyle w:val="TAC"/>
              <w:rPr>
                <w:lang w:val="en-US"/>
              </w:rPr>
            </w:pPr>
            <w:r>
              <w:rPr>
                <w:rFonts w:hint="eastAsia"/>
                <w:lang w:eastAsia="zh-CN"/>
              </w:rPr>
              <w:t>CA</w:t>
            </w:r>
            <w:r>
              <w:t>_</w:t>
            </w:r>
            <w:r>
              <w:rPr>
                <w:rFonts w:hint="eastAsia"/>
                <w:lang w:eastAsia="zh-CN"/>
              </w:rPr>
              <w:t>n25</w:t>
            </w:r>
            <w:r w:rsidRPr="00534960">
              <w:rPr>
                <w:lang w:val="en-US"/>
              </w:rPr>
              <w:t>A-</w:t>
            </w:r>
            <w:r>
              <w:rPr>
                <w:rFonts w:hint="eastAsia"/>
                <w:lang w:eastAsia="zh-CN"/>
              </w:rPr>
              <w:t>n85</w:t>
            </w:r>
            <w:r w:rsidRPr="00534960">
              <w:rPr>
                <w:lang w:val="en-US"/>
              </w:rPr>
              <w:t>A</w:t>
            </w:r>
          </w:p>
          <w:p w14:paraId="1E124C6B" w14:textId="77777777" w:rsidR="00AE6FA8" w:rsidRDefault="00AE6FA8" w:rsidP="00534960">
            <w:pPr>
              <w:pStyle w:val="TAC"/>
              <w:rPr>
                <w:rFonts w:eastAsia="宋体"/>
                <w:lang w:eastAsia="zh-CN"/>
              </w:rPr>
            </w:pPr>
          </w:p>
        </w:tc>
        <w:tc>
          <w:tcPr>
            <w:tcW w:w="730" w:type="dxa"/>
            <w:tcBorders>
              <w:left w:val="single" w:sz="4" w:space="0" w:color="auto"/>
              <w:right w:val="single" w:sz="4" w:space="0" w:color="auto"/>
            </w:tcBorders>
            <w:vAlign w:val="center"/>
          </w:tcPr>
          <w:p w14:paraId="3F0A6396" w14:textId="77777777" w:rsidR="00AE6FA8" w:rsidRDefault="00AE6FA8" w:rsidP="00534960">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B4C9C" w14:textId="77777777" w:rsidR="00AE6FA8" w:rsidRDefault="00AE6FA8" w:rsidP="00534960">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3CD6AB5A" w14:textId="77777777" w:rsidR="00AE6FA8" w:rsidRDefault="00AE6FA8" w:rsidP="00534960">
            <w:pPr>
              <w:pStyle w:val="TAC"/>
              <w:rPr>
                <w:lang w:eastAsia="zh-CN"/>
              </w:rPr>
            </w:pPr>
            <w:r>
              <w:rPr>
                <w:lang w:eastAsia="zh-CN"/>
              </w:rPr>
              <w:t>4 and 5</w:t>
            </w:r>
          </w:p>
        </w:tc>
      </w:tr>
      <w:tr w:rsidR="00AE6FA8" w14:paraId="7CFD1F71" w14:textId="77777777" w:rsidTr="00534960">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33306FB5" w14:textId="77777777" w:rsidR="00AE6FA8" w:rsidRDefault="00AE6FA8" w:rsidP="0053496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A4F5D" w14:textId="77777777" w:rsidR="00AE6FA8" w:rsidRDefault="00AE6FA8" w:rsidP="00534960">
            <w:pPr>
              <w:pStyle w:val="TAC"/>
              <w:rPr>
                <w:lang w:eastAsia="zh-CN"/>
              </w:rPr>
            </w:pPr>
          </w:p>
        </w:tc>
        <w:tc>
          <w:tcPr>
            <w:tcW w:w="730" w:type="dxa"/>
            <w:tcBorders>
              <w:left w:val="single" w:sz="4" w:space="0" w:color="auto"/>
              <w:right w:val="single" w:sz="4" w:space="0" w:color="auto"/>
            </w:tcBorders>
            <w:vAlign w:val="center"/>
          </w:tcPr>
          <w:p w14:paraId="2C03901B" w14:textId="77777777" w:rsidR="00AE6FA8" w:rsidRDefault="00AE6FA8"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BC362D" w14:textId="77777777" w:rsidR="00AE6FA8" w:rsidRDefault="00AE6FA8" w:rsidP="00534960">
            <w:pPr>
              <w:pStyle w:val="TAC"/>
            </w:pPr>
            <w:r>
              <w:rPr>
                <w:rFonts w:cs="Arial"/>
                <w:color w:val="000000"/>
                <w:szCs w:val="18"/>
              </w:rPr>
              <w:t xml:space="preserve">n71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2771213" w14:textId="77777777" w:rsidR="00AE6FA8" w:rsidRDefault="00AE6FA8" w:rsidP="00534960">
            <w:pPr>
              <w:pStyle w:val="TAC"/>
              <w:rPr>
                <w:lang w:eastAsia="zh-CN"/>
              </w:rPr>
            </w:pPr>
          </w:p>
        </w:tc>
      </w:tr>
      <w:tr w:rsidR="00AE6FA8" w14:paraId="228DB1C7" w14:textId="77777777" w:rsidTr="00534960">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AC2944" w14:textId="77777777" w:rsidR="00AE6FA8" w:rsidRDefault="00AE6FA8" w:rsidP="0053496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7C8E2" w14:textId="77777777" w:rsidR="00AE6FA8" w:rsidRDefault="00AE6FA8" w:rsidP="00534960">
            <w:pPr>
              <w:pStyle w:val="TAC"/>
              <w:rPr>
                <w:lang w:eastAsia="zh-CN"/>
              </w:rPr>
            </w:pPr>
          </w:p>
        </w:tc>
        <w:tc>
          <w:tcPr>
            <w:tcW w:w="730" w:type="dxa"/>
            <w:tcBorders>
              <w:left w:val="single" w:sz="4" w:space="0" w:color="auto"/>
              <w:right w:val="single" w:sz="4" w:space="0" w:color="auto"/>
            </w:tcBorders>
            <w:vAlign w:val="center"/>
          </w:tcPr>
          <w:p w14:paraId="0DA23BE7" w14:textId="77777777" w:rsidR="00AE6FA8" w:rsidRDefault="00AE6FA8" w:rsidP="00534960">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E0D06E" w14:textId="77777777" w:rsidR="00AE6FA8" w:rsidRPr="00350EBB" w:rsidRDefault="00AE6FA8" w:rsidP="00534960">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8D8B1" w14:textId="77777777" w:rsidR="00AE6FA8" w:rsidRDefault="00AE6FA8" w:rsidP="00534960">
            <w:pPr>
              <w:pStyle w:val="TAC"/>
              <w:rPr>
                <w:lang w:eastAsia="zh-CN"/>
              </w:rPr>
            </w:pPr>
          </w:p>
        </w:tc>
      </w:tr>
    </w:tbl>
    <w:p w14:paraId="30E9F0F8" w14:textId="77777777" w:rsidR="00AE6FA8" w:rsidRDefault="00AE6FA8" w:rsidP="00AE6FA8">
      <w:pPr>
        <w:rPr>
          <w:rFonts w:ascii="Arial" w:hAnsi="Arial" w:cs="Arial"/>
          <w:color w:val="0000FF"/>
          <w:sz w:val="32"/>
          <w:szCs w:val="32"/>
          <w:lang w:eastAsia="ja-JP"/>
        </w:rPr>
      </w:pPr>
    </w:p>
    <w:p w14:paraId="19CE2420" w14:textId="59C39425" w:rsidR="00AE6FA8" w:rsidRDefault="00AE6FA8" w:rsidP="00AE6FA8">
      <w:pPr>
        <w:pStyle w:val="41"/>
      </w:pPr>
      <w:bookmarkStart w:id="738" w:name="_Toc144251776"/>
      <w:r>
        <w:rPr>
          <w:rFonts w:hint="eastAsia"/>
        </w:rPr>
        <w:t>5.</w:t>
      </w:r>
      <w:r>
        <w:t>72</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38"/>
    </w:p>
    <w:p w14:paraId="144CA4C9" w14:textId="77777777" w:rsidR="00AE6FA8" w:rsidRDefault="00AE6FA8" w:rsidP="00AE6FA8">
      <w:r>
        <w:t xml:space="preserve">For </w:t>
      </w:r>
      <w:r w:rsidRPr="00C8045A">
        <w:rPr>
          <w:rFonts w:eastAsia="宋体"/>
          <w:lang w:eastAsia="zh-CN"/>
        </w:rPr>
        <w:t>CA_n25-n</w:t>
      </w:r>
      <w:r>
        <w:rPr>
          <w:rFonts w:eastAsia="宋体"/>
          <w:lang w:eastAsia="zh-CN"/>
        </w:rPr>
        <w:t>71</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reused from </w:t>
      </w:r>
      <w:r w:rsidRPr="001820B0">
        <w:t>DC_2-5_n71</w:t>
      </w:r>
      <w:r>
        <w:t xml:space="preserve"> and considering the values for 2band fallback are given in the tables below.</w:t>
      </w:r>
    </w:p>
    <w:p w14:paraId="5B5A7F98" w14:textId="5B1D11DF" w:rsidR="00AE6FA8" w:rsidRDefault="00AE6FA8" w:rsidP="00AE6FA8">
      <w:pPr>
        <w:pStyle w:val="TH"/>
        <w:rPr>
          <w:rFonts w:cs="Arial"/>
        </w:rPr>
      </w:pPr>
      <w:r>
        <w:rPr>
          <w:rFonts w:cs="Arial"/>
        </w:rPr>
        <w:t xml:space="preserve">Table </w:t>
      </w:r>
      <w:r>
        <w:rPr>
          <w:rFonts w:cs="Arial" w:hint="eastAsia"/>
        </w:rPr>
        <w:t>5.</w:t>
      </w:r>
      <w:r>
        <w:rPr>
          <w:rFonts w:cs="Arial"/>
        </w:rPr>
        <w:t>72.1.3-1: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E6FA8" w14:paraId="7E8E6801" w14:textId="77777777" w:rsidTr="00534960">
        <w:trPr>
          <w:jc w:val="center"/>
        </w:trPr>
        <w:tc>
          <w:tcPr>
            <w:tcW w:w="2336" w:type="dxa"/>
            <w:vMerge w:val="restart"/>
            <w:tcBorders>
              <w:top w:val="single" w:sz="4" w:space="0" w:color="auto"/>
              <w:left w:val="single" w:sz="4" w:space="0" w:color="auto"/>
              <w:right w:val="single" w:sz="4" w:space="0" w:color="auto"/>
            </w:tcBorders>
          </w:tcPr>
          <w:p w14:paraId="39DDDC7C" w14:textId="77777777" w:rsidR="00AE6FA8" w:rsidRDefault="00AE6FA8" w:rsidP="0053496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05AF7" w14:textId="77777777" w:rsidR="00AE6FA8" w:rsidRDefault="00AE6FA8" w:rsidP="00534960">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AE6FA8" w14:paraId="0F166E23" w14:textId="77777777" w:rsidTr="00534960">
        <w:trPr>
          <w:jc w:val="center"/>
        </w:trPr>
        <w:tc>
          <w:tcPr>
            <w:tcW w:w="2336" w:type="dxa"/>
            <w:vMerge/>
            <w:tcBorders>
              <w:left w:val="single" w:sz="4" w:space="0" w:color="auto"/>
              <w:bottom w:val="single" w:sz="4" w:space="0" w:color="auto"/>
              <w:right w:val="single" w:sz="4" w:space="0" w:color="auto"/>
            </w:tcBorders>
          </w:tcPr>
          <w:p w14:paraId="3838E9FF" w14:textId="77777777" w:rsidR="00AE6FA8" w:rsidRDefault="00AE6FA8" w:rsidP="0053496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75AA62" w14:textId="77777777" w:rsidR="00AE6FA8" w:rsidRDefault="00AE6FA8" w:rsidP="00534960">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AE6FA8" w14:paraId="2A69790A"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8BE3FE" w14:textId="77777777" w:rsidR="00AE6FA8" w:rsidRDefault="00AE6FA8" w:rsidP="00534960">
            <w:pPr>
              <w:keepNext/>
              <w:keepLines/>
              <w:spacing w:after="0"/>
              <w:jc w:val="center"/>
              <w:rPr>
                <w:rFonts w:ascii="Arial" w:eastAsia="宋体" w:hAnsi="Arial"/>
                <w:sz w:val="18"/>
                <w:lang w:val="en-US" w:eastAsia="zh-CN"/>
              </w:rPr>
            </w:pPr>
            <w:r w:rsidRPr="001E03B0">
              <w:rPr>
                <w:rFonts w:ascii="Arial" w:eastAsia="等线" w:hAnsi="Arial"/>
                <w:sz w:val="18"/>
                <w:lang w:eastAsia="zh-CN"/>
              </w:rPr>
              <w:t>CA_n25-n</w:t>
            </w:r>
            <w:r>
              <w:rPr>
                <w:rFonts w:ascii="Arial" w:eastAsia="等线" w:hAnsi="Arial"/>
                <w:sz w:val="18"/>
                <w:lang w:eastAsia="zh-CN"/>
              </w:rPr>
              <w:t>71</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13B678B8" w14:textId="77777777" w:rsidR="00AE6FA8" w:rsidRPr="00B0284C" w:rsidRDefault="00AE6FA8" w:rsidP="00534960">
            <w:pPr>
              <w:keepNext/>
              <w:keepLines/>
              <w:spacing w:after="0"/>
              <w:jc w:val="center"/>
              <w:rPr>
                <w:rFonts w:asciiTheme="minorBidi" w:eastAsia="宋体" w:hAnsiTheme="minorBidi" w:cstheme="minorBidi"/>
                <w:sz w:val="18"/>
                <w:szCs w:val="18"/>
                <w:lang w:val="en-US" w:eastAsia="zh-CN"/>
              </w:rPr>
            </w:pPr>
            <w:r w:rsidRPr="00B0284C">
              <w:rPr>
                <w:rFonts w:asciiTheme="minorBidi" w:hAnsiTheme="minorBidi" w:cstheme="minorBidi"/>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41DE78" w14:textId="77777777" w:rsidR="00AE6FA8" w:rsidRPr="00B0284C" w:rsidRDefault="00AE6FA8" w:rsidP="00534960">
            <w:pPr>
              <w:keepNext/>
              <w:keepLines/>
              <w:spacing w:after="0"/>
              <w:jc w:val="center"/>
              <w:rPr>
                <w:rFonts w:asciiTheme="minorBidi" w:eastAsia="宋体" w:hAnsiTheme="minorBidi" w:cstheme="minorBidi"/>
                <w:sz w:val="18"/>
                <w:szCs w:val="18"/>
                <w:lang w:val="en-US" w:eastAsia="zh-CN"/>
              </w:rPr>
            </w:pPr>
            <w:r>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C008134" w14:textId="77777777" w:rsidR="00AE6FA8" w:rsidRPr="00B0284C" w:rsidRDefault="00AE6FA8" w:rsidP="00534960">
            <w:pPr>
              <w:keepNext/>
              <w:keepLines/>
              <w:spacing w:after="0"/>
              <w:jc w:val="center"/>
              <w:rPr>
                <w:rFonts w:asciiTheme="minorBidi" w:eastAsia="宋体" w:hAnsiTheme="minorBidi" w:cstheme="minorBidi"/>
                <w:sz w:val="18"/>
                <w:szCs w:val="18"/>
                <w:lang w:val="en-US" w:eastAsia="zh-CN"/>
              </w:rPr>
            </w:pPr>
            <w:r>
              <w:rPr>
                <w:rFonts w:asciiTheme="minorBidi" w:hAnsiTheme="minorBidi" w:cstheme="minorBidi"/>
                <w:sz w:val="18"/>
                <w:szCs w:val="18"/>
                <w:lang w:eastAsia="ja-JP"/>
              </w:rPr>
              <w:t>1</w:t>
            </w:r>
          </w:p>
        </w:tc>
      </w:tr>
      <w:tr w:rsidR="00AE6FA8" w14:paraId="4A2384BB"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B55439C" w14:textId="77777777" w:rsidR="00AE6FA8" w:rsidRPr="00A20126" w:rsidRDefault="00AE6FA8"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10F7C63" w14:textId="77777777" w:rsidR="00AE6FA8" w:rsidRDefault="00AE6FA8" w:rsidP="0053496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4FA7DE90" w14:textId="1EA325D6" w:rsidR="00AE6FA8" w:rsidRDefault="00AE6FA8" w:rsidP="00AE6FA8">
      <w:pPr>
        <w:pStyle w:val="TH"/>
        <w:rPr>
          <w:rFonts w:cs="Arial"/>
        </w:rPr>
      </w:pPr>
      <w:r>
        <w:rPr>
          <w:rFonts w:cs="Arial"/>
        </w:rPr>
        <w:t>Table 5.72.1.3-2: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AE6FA8" w:rsidRPr="00F92868" w14:paraId="191B7517" w14:textId="77777777" w:rsidTr="00534960">
        <w:trPr>
          <w:trHeight w:val="187"/>
          <w:jc w:val="center"/>
        </w:trPr>
        <w:tc>
          <w:tcPr>
            <w:tcW w:w="1741" w:type="dxa"/>
            <w:vMerge w:val="restart"/>
          </w:tcPr>
          <w:p w14:paraId="76121D71" w14:textId="77777777" w:rsidR="00AE6FA8" w:rsidRPr="00F92868" w:rsidRDefault="00AE6FA8" w:rsidP="0053496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005DCE" w14:textId="77777777" w:rsidR="00AE6FA8" w:rsidRPr="00F92868" w:rsidRDefault="00AE6FA8" w:rsidP="00534960">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AE6FA8" w:rsidRPr="00F92868" w14:paraId="248849EB" w14:textId="77777777" w:rsidTr="00534960">
        <w:trPr>
          <w:trHeight w:val="187"/>
          <w:jc w:val="center"/>
        </w:trPr>
        <w:tc>
          <w:tcPr>
            <w:tcW w:w="1741" w:type="dxa"/>
            <w:vMerge/>
            <w:tcBorders>
              <w:bottom w:val="single" w:sz="4" w:space="0" w:color="auto"/>
            </w:tcBorders>
          </w:tcPr>
          <w:p w14:paraId="4D67B13F" w14:textId="77777777" w:rsidR="00AE6FA8" w:rsidRPr="00F92868" w:rsidRDefault="00AE6FA8" w:rsidP="00534960">
            <w:pPr>
              <w:keepNext/>
              <w:keepLines/>
              <w:spacing w:after="0"/>
              <w:jc w:val="center"/>
              <w:rPr>
                <w:rFonts w:ascii="Arial" w:eastAsia="等线" w:hAnsi="Arial"/>
                <w:b/>
                <w:sz w:val="18"/>
              </w:rPr>
            </w:pPr>
          </w:p>
        </w:tc>
        <w:tc>
          <w:tcPr>
            <w:tcW w:w="5845" w:type="dxa"/>
            <w:gridSpan w:val="3"/>
            <w:vAlign w:val="center"/>
          </w:tcPr>
          <w:p w14:paraId="1E079914" w14:textId="77777777" w:rsidR="00AE6FA8" w:rsidRPr="00F92868" w:rsidRDefault="00AE6FA8" w:rsidP="00534960">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AE6FA8" w:rsidRPr="00F92868" w14:paraId="78EF7C30" w14:textId="77777777" w:rsidTr="00534960">
        <w:trPr>
          <w:trHeight w:val="187"/>
          <w:jc w:val="center"/>
        </w:trPr>
        <w:tc>
          <w:tcPr>
            <w:tcW w:w="1741" w:type="dxa"/>
            <w:shd w:val="clear" w:color="auto" w:fill="auto"/>
          </w:tcPr>
          <w:p w14:paraId="1B8871F3" w14:textId="77777777" w:rsidR="00AE6FA8" w:rsidRPr="00145E35" w:rsidRDefault="00AE6FA8" w:rsidP="00534960">
            <w:pPr>
              <w:keepNext/>
              <w:keepLines/>
              <w:spacing w:after="0"/>
              <w:jc w:val="center"/>
              <w:rPr>
                <w:rFonts w:asciiTheme="minorBidi" w:eastAsia="等线" w:hAnsiTheme="minorBidi" w:cstheme="minorBidi"/>
                <w:sz w:val="18"/>
                <w:szCs w:val="18"/>
              </w:rPr>
            </w:pPr>
            <w:r w:rsidRPr="00145E35">
              <w:rPr>
                <w:rFonts w:asciiTheme="minorBidi" w:eastAsia="宋体" w:hAnsiTheme="minorBidi" w:cstheme="minorBidi"/>
                <w:sz w:val="18"/>
                <w:szCs w:val="18"/>
                <w:lang w:eastAsia="zh-CN"/>
              </w:rPr>
              <w:t>CA_n25-n71-n85</w:t>
            </w:r>
          </w:p>
        </w:tc>
        <w:tc>
          <w:tcPr>
            <w:tcW w:w="1948" w:type="dxa"/>
            <w:vAlign w:val="center"/>
          </w:tcPr>
          <w:p w14:paraId="5C8825E2" w14:textId="77777777" w:rsidR="00AE6FA8" w:rsidRPr="00F92868" w:rsidRDefault="00AE6FA8" w:rsidP="00534960">
            <w:pPr>
              <w:keepNext/>
              <w:keepLines/>
              <w:spacing w:after="0"/>
              <w:jc w:val="center"/>
              <w:rPr>
                <w:rFonts w:ascii="Arial" w:eastAsia="等线" w:hAnsi="Arial"/>
                <w:sz w:val="18"/>
                <w:lang w:eastAsia="zh-CN"/>
              </w:rPr>
            </w:pPr>
            <w:r>
              <w:rPr>
                <w:rFonts w:ascii="Arial" w:hAnsi="Arial"/>
                <w:sz w:val="18"/>
                <w:lang w:val="sv-SE" w:eastAsia="ja-JP"/>
              </w:rPr>
              <w:t>-</w:t>
            </w:r>
          </w:p>
        </w:tc>
        <w:tc>
          <w:tcPr>
            <w:tcW w:w="1948" w:type="dxa"/>
            <w:vAlign w:val="center"/>
          </w:tcPr>
          <w:p w14:paraId="6E222830" w14:textId="77777777" w:rsidR="00AE6FA8" w:rsidRPr="00F92868" w:rsidRDefault="00AE6FA8" w:rsidP="00534960">
            <w:pPr>
              <w:keepNext/>
              <w:keepLines/>
              <w:spacing w:after="0"/>
              <w:jc w:val="center"/>
              <w:rPr>
                <w:rFonts w:ascii="Arial" w:eastAsia="等线" w:hAnsi="Arial"/>
                <w:sz w:val="18"/>
                <w:lang w:eastAsia="zh-CN"/>
              </w:rPr>
            </w:pPr>
            <w:r>
              <w:rPr>
                <w:rFonts w:ascii="Arial" w:eastAsia="等线" w:hAnsi="Arial"/>
                <w:sz w:val="18"/>
                <w:lang w:eastAsia="zh-CN"/>
              </w:rPr>
              <w:t>0.8</w:t>
            </w:r>
          </w:p>
        </w:tc>
        <w:tc>
          <w:tcPr>
            <w:tcW w:w="1949" w:type="dxa"/>
            <w:vAlign w:val="center"/>
          </w:tcPr>
          <w:p w14:paraId="2F6CB884" w14:textId="77777777" w:rsidR="00AE6FA8" w:rsidRPr="00F92868" w:rsidRDefault="00AE6FA8" w:rsidP="00534960">
            <w:pPr>
              <w:keepNext/>
              <w:keepLines/>
              <w:spacing w:after="0"/>
              <w:jc w:val="center"/>
              <w:rPr>
                <w:rFonts w:ascii="Arial" w:eastAsia="等线" w:hAnsi="Arial"/>
                <w:sz w:val="18"/>
                <w:lang w:eastAsia="zh-CN"/>
              </w:rPr>
            </w:pPr>
            <w:r>
              <w:rPr>
                <w:rFonts w:ascii="Arial" w:eastAsia="等线" w:hAnsi="Arial"/>
                <w:sz w:val="18"/>
                <w:lang w:eastAsia="zh-CN"/>
              </w:rPr>
              <w:t>0.8</w:t>
            </w:r>
          </w:p>
        </w:tc>
      </w:tr>
      <w:tr w:rsidR="00AE6FA8" w:rsidRPr="00F92868" w14:paraId="19E1FACC" w14:textId="77777777" w:rsidTr="00534960">
        <w:trPr>
          <w:trHeight w:val="187"/>
          <w:jc w:val="center"/>
        </w:trPr>
        <w:tc>
          <w:tcPr>
            <w:tcW w:w="7586" w:type="dxa"/>
            <w:gridSpan w:val="4"/>
            <w:tcBorders>
              <w:bottom w:val="single" w:sz="4" w:space="0" w:color="auto"/>
            </w:tcBorders>
            <w:shd w:val="clear" w:color="auto" w:fill="auto"/>
          </w:tcPr>
          <w:p w14:paraId="167C2E48" w14:textId="77777777" w:rsidR="00AE6FA8" w:rsidRPr="00A20126" w:rsidRDefault="00AE6FA8" w:rsidP="00534960">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50848EA" w14:textId="77777777" w:rsidR="00AE6FA8" w:rsidRDefault="00AE6FA8" w:rsidP="00534960">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0D5F2A05" w14:textId="51949FDD" w:rsidR="00AE6FA8" w:rsidRPr="00F937E3" w:rsidRDefault="00AE6FA8" w:rsidP="00AE6FA8">
      <w:pPr>
        <w:pStyle w:val="31"/>
      </w:pPr>
      <w:bookmarkStart w:id="739" w:name="_Toc144251777"/>
      <w:r>
        <w:t>5.72.2</w:t>
      </w:r>
      <w:r>
        <w:tab/>
        <w:t>Specific for 2 bands UL CA</w:t>
      </w:r>
      <w:bookmarkEnd w:id="739"/>
    </w:p>
    <w:p w14:paraId="16DBC75A" w14:textId="59B4E8B2" w:rsidR="00AE6FA8" w:rsidRDefault="00AE6FA8" w:rsidP="00AE6FA8">
      <w:pPr>
        <w:pStyle w:val="41"/>
      </w:pPr>
      <w:bookmarkStart w:id="740" w:name="_Toc144251778"/>
      <w:r>
        <w:rPr>
          <w:rFonts w:hint="eastAsia"/>
        </w:rPr>
        <w:t>5.</w:t>
      </w:r>
      <w:r>
        <w:t>72</w:t>
      </w:r>
      <w:r>
        <w:rPr>
          <w:rFonts w:hint="eastAsia"/>
        </w:rPr>
        <w:t>.</w:t>
      </w:r>
      <w:r>
        <w:t>2.1</w:t>
      </w:r>
      <w:r>
        <w:tab/>
      </w:r>
      <w:r>
        <w:rPr>
          <w:rFonts w:hint="eastAsia"/>
        </w:rPr>
        <w:t>UE co-existence studies</w:t>
      </w:r>
      <w:bookmarkEnd w:id="740"/>
    </w:p>
    <w:p w14:paraId="087B90C1" w14:textId="77777777" w:rsidR="00AE6FA8" w:rsidRPr="00F31DF3" w:rsidRDefault="00AE6FA8" w:rsidP="00AE6FA8">
      <w:pPr>
        <w:pStyle w:val="af1"/>
        <w:rPr>
          <w:rFonts w:cstheme="minorHAnsi"/>
          <w:szCs w:val="21"/>
          <w:lang w:eastAsia="ja-JP"/>
        </w:rPr>
      </w:pPr>
      <w:r>
        <w:rPr>
          <w:rFonts w:hint="eastAsia"/>
        </w:rPr>
        <w:t>UE co-existence</w:t>
      </w:r>
      <w:r>
        <w:t xml:space="preserve"> has been already studied for 2DL/1UL fallback combinations: </w:t>
      </w:r>
      <w:r w:rsidRPr="00303CEE">
        <w:rPr>
          <w:rFonts w:asciiTheme="minorBidi" w:hAnsiTheme="minorBidi" w:cstheme="minorBidi"/>
          <w:sz w:val="18"/>
          <w:szCs w:val="18"/>
        </w:rPr>
        <w:t xml:space="preserve">CA n25-n71, CA_n25-n85 and </w:t>
      </w:r>
      <w:r>
        <w:rPr>
          <w:rFonts w:asciiTheme="minorBidi" w:hAnsiTheme="minorBidi" w:cstheme="minorBidi"/>
          <w:sz w:val="18"/>
          <w:szCs w:val="18"/>
        </w:rPr>
        <w:t>CA_</w:t>
      </w:r>
      <w:r w:rsidRPr="00303CEE">
        <w:rPr>
          <w:rFonts w:asciiTheme="minorBidi" w:hAnsiTheme="minorBidi" w:cstheme="minorBidi"/>
          <w:sz w:val="18"/>
          <w:szCs w:val="18"/>
        </w:rPr>
        <w:t>n71-n85</w:t>
      </w:r>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076CF36A" w14:textId="77777777" w:rsidR="00AE6FA8" w:rsidRPr="00B11D45" w:rsidRDefault="00AE6FA8" w:rsidP="00AE6FA8">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Pr="00F31DF3">
        <w:rPr>
          <w:rFonts w:cstheme="minorHAnsi"/>
          <w:szCs w:val="21"/>
          <w:lang w:eastAsia="ko-KR"/>
        </w:rPr>
        <w:t>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71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79C2DEEE" w14:textId="77777777" w:rsidR="00AE6FA8" w:rsidRDefault="00AE6FA8" w:rsidP="00AE6FA8">
      <w:pPr>
        <w:pStyle w:val="af1"/>
        <w:rPr>
          <w:rFonts w:eastAsia="PMingLiU"/>
          <w:lang w:eastAsia="zh-TW"/>
        </w:rPr>
      </w:pPr>
    </w:p>
    <w:p w14:paraId="43EF3DDB" w14:textId="480A4FC2" w:rsidR="00AE6FA8" w:rsidRDefault="00AE6FA8" w:rsidP="00AE6FA8">
      <w:pPr>
        <w:pStyle w:val="41"/>
      </w:pPr>
      <w:bookmarkStart w:id="741" w:name="_Toc144251779"/>
      <w:r>
        <w:rPr>
          <w:rFonts w:hint="eastAsia"/>
        </w:rPr>
        <w:t>5.</w:t>
      </w:r>
      <w:r>
        <w:t>72</w:t>
      </w:r>
      <w:r>
        <w:rPr>
          <w:rFonts w:hint="eastAsia"/>
        </w:rPr>
        <w:t>.</w:t>
      </w:r>
      <w:r>
        <w:t>2.2</w:t>
      </w:r>
      <w:r>
        <w:rPr>
          <w:rFonts w:hint="eastAsia"/>
        </w:rPr>
        <w:tab/>
        <w:t>REFSENS requirements</w:t>
      </w:r>
      <w:bookmarkEnd w:id="741"/>
    </w:p>
    <w:p w14:paraId="4C24DBE4" w14:textId="3290DB20" w:rsidR="00AE6FA8" w:rsidRDefault="00AE6FA8" w:rsidP="00AE6FA8">
      <w:pPr>
        <w:pStyle w:val="TAC"/>
        <w:jc w:val="left"/>
        <w:rPr>
          <w:szCs w:val="21"/>
        </w:rPr>
      </w:pPr>
      <w:r w:rsidRPr="00F31DF3">
        <w:rPr>
          <w:szCs w:val="21"/>
        </w:rPr>
        <w:t xml:space="preserve">Table </w:t>
      </w:r>
      <w:r>
        <w:rPr>
          <w:rFonts w:eastAsia="宋体" w:hint="eastAsia"/>
        </w:rPr>
        <w:t>5.</w:t>
      </w:r>
      <w:r>
        <w:rPr>
          <w:rFonts w:eastAsia="宋体"/>
        </w:rPr>
        <w:t>72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lang w:eastAsia="fi-FI"/>
        </w:rPr>
        <w:t xml:space="preserve"> </w:t>
      </w:r>
      <w:r>
        <w:rPr>
          <w:szCs w:val="21"/>
        </w:rPr>
        <w:t>are reused.</w:t>
      </w:r>
    </w:p>
    <w:p w14:paraId="3D1491CB" w14:textId="77777777" w:rsidR="00AE6FA8" w:rsidRPr="00F31DF3" w:rsidRDefault="00AE6FA8" w:rsidP="00AE6FA8">
      <w:pPr>
        <w:pStyle w:val="TAC"/>
        <w:jc w:val="left"/>
        <w:rPr>
          <w:szCs w:val="21"/>
        </w:rPr>
      </w:pPr>
    </w:p>
    <w:p w14:paraId="5929FC06" w14:textId="05FDB409" w:rsidR="00AE6FA8" w:rsidRPr="00A20126" w:rsidRDefault="00AE6FA8" w:rsidP="00AE6FA8">
      <w:pPr>
        <w:pStyle w:val="TH"/>
        <w:rPr>
          <w:rFonts w:cs="Arial"/>
        </w:rPr>
      </w:pPr>
      <w:r w:rsidRPr="00AC4AB0">
        <w:rPr>
          <w:rFonts w:cs="Arial"/>
        </w:rPr>
        <w:t xml:space="preserve">Table </w:t>
      </w:r>
      <w:r>
        <w:rPr>
          <w:rFonts w:cs="Arial"/>
        </w:rPr>
        <w:t>5.72</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E6FA8" w14:paraId="026EE0E0" w14:textId="77777777" w:rsidTr="0053496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3AB665DF" w14:textId="77777777" w:rsidR="00AE6FA8" w:rsidRDefault="00AE6FA8" w:rsidP="00534960">
            <w:pPr>
              <w:pStyle w:val="TAH"/>
            </w:pPr>
            <w:r>
              <w:t>Band / Channel bandwidth / N</w:t>
            </w:r>
            <w:r>
              <w:rPr>
                <w:vertAlign w:val="subscript"/>
              </w:rPr>
              <w:t>RB</w:t>
            </w:r>
            <w:r>
              <w:t xml:space="preserve"> / Duplex mode</w:t>
            </w:r>
          </w:p>
        </w:tc>
      </w:tr>
      <w:tr w:rsidR="00AE6FA8" w14:paraId="229CD4AB" w14:textId="77777777" w:rsidTr="0053496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B5A213" w14:textId="77777777" w:rsidR="00AE6FA8" w:rsidRDefault="00AE6FA8" w:rsidP="00534960">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D17B5A8" w14:textId="77777777" w:rsidR="00AE6FA8" w:rsidRDefault="00AE6FA8" w:rsidP="00534960">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1A0B716" w14:textId="77777777" w:rsidR="00AE6FA8" w:rsidRDefault="00AE6FA8" w:rsidP="0053496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9CA4A8" w14:textId="77777777" w:rsidR="00AE6FA8" w:rsidRDefault="00AE6FA8" w:rsidP="0053496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D657675" w14:textId="77777777" w:rsidR="00AE6FA8" w:rsidRDefault="00AE6FA8" w:rsidP="0053496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87E2D89" w14:textId="77777777" w:rsidR="00AE6FA8" w:rsidRDefault="00AE6FA8" w:rsidP="0053496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BA5C219" w14:textId="77777777" w:rsidR="00AE6FA8" w:rsidRDefault="00AE6FA8" w:rsidP="0053496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114376A" w14:textId="77777777" w:rsidR="00AE6FA8" w:rsidRDefault="00AE6FA8" w:rsidP="0053496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F9E9A94" w14:textId="77777777" w:rsidR="00AE6FA8" w:rsidRDefault="00AE6FA8" w:rsidP="00534960">
            <w:pPr>
              <w:pStyle w:val="TAH"/>
            </w:pPr>
            <w:r>
              <w:t>Source of IMD</w:t>
            </w:r>
          </w:p>
        </w:tc>
      </w:tr>
      <w:tr w:rsidR="00AE6FA8" w14:paraId="13196463" w14:textId="77777777" w:rsidTr="0053496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9760BC" w14:textId="77777777" w:rsidR="00AE6FA8" w:rsidRDefault="00AE6FA8" w:rsidP="00534960">
            <w:pPr>
              <w:pStyle w:val="TAC"/>
              <w:rPr>
                <w:lang w:eastAsia="zh-CN"/>
              </w:rPr>
            </w:pPr>
            <w:r w:rsidRPr="00C8045A">
              <w:rPr>
                <w:rFonts w:eastAsia="宋体"/>
                <w:lang w:eastAsia="zh-CN"/>
              </w:rPr>
              <w:t>CA_n25-n</w:t>
            </w:r>
            <w:r>
              <w:rPr>
                <w:rFonts w:eastAsia="宋体"/>
                <w:lang w:eastAsia="zh-CN"/>
              </w:rPr>
              <w:t>71</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4B670A7A" w14:textId="77777777" w:rsidR="00AE6FA8" w:rsidRDefault="00AE6FA8" w:rsidP="00534960">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4B09BFAA" w14:textId="77777777" w:rsidR="00AE6FA8" w:rsidRPr="002125B5" w:rsidRDefault="00AE6FA8" w:rsidP="00534960">
            <w:pPr>
              <w:pStyle w:val="TAC"/>
              <w:rPr>
                <w:lang w:eastAsia="zh-CN"/>
              </w:rPr>
            </w:pPr>
            <w:r w:rsidRPr="002125B5">
              <w:rPr>
                <w:rFonts w:cs="Arial"/>
                <w:szCs w:val="18"/>
                <w:lang w:eastAsia="ko-KR"/>
              </w:rPr>
              <w:t>19</w:t>
            </w:r>
            <w:r>
              <w:rPr>
                <w:rFonts w:cs="Arial"/>
                <w:szCs w:val="18"/>
                <w:lang w:eastAsia="ko-KR"/>
              </w:rPr>
              <w:t>12.5</w:t>
            </w:r>
          </w:p>
        </w:tc>
        <w:tc>
          <w:tcPr>
            <w:tcW w:w="964" w:type="dxa"/>
            <w:tcBorders>
              <w:top w:val="single" w:sz="4" w:space="0" w:color="auto"/>
              <w:left w:val="single" w:sz="4" w:space="0" w:color="auto"/>
              <w:right w:val="single" w:sz="4" w:space="0" w:color="auto"/>
            </w:tcBorders>
          </w:tcPr>
          <w:p w14:paraId="500AB253" w14:textId="77777777" w:rsidR="00AE6FA8" w:rsidRPr="002125B5" w:rsidRDefault="00AE6FA8" w:rsidP="00534960">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456804A0" w14:textId="77777777" w:rsidR="00AE6FA8" w:rsidRPr="002125B5" w:rsidRDefault="00AE6FA8" w:rsidP="00534960">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42864C3C" w14:textId="77777777" w:rsidR="00AE6FA8" w:rsidRPr="002125B5" w:rsidRDefault="00AE6FA8" w:rsidP="00534960">
            <w:pPr>
              <w:pStyle w:val="TAC"/>
              <w:rPr>
                <w:lang w:eastAsia="zh-CN"/>
              </w:rPr>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5277908" w14:textId="77777777" w:rsidR="00AE6FA8" w:rsidRPr="002125B5" w:rsidRDefault="00AE6FA8" w:rsidP="00534960">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465AFC93" w14:textId="77777777" w:rsidR="00AE6FA8" w:rsidRPr="002125B5" w:rsidRDefault="00AE6FA8" w:rsidP="00534960">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2B9876FC" w14:textId="77777777" w:rsidR="00AE6FA8" w:rsidRPr="002125B5" w:rsidRDefault="00AE6FA8" w:rsidP="00534960">
            <w:pPr>
              <w:pStyle w:val="TAC"/>
              <w:rPr>
                <w:lang w:eastAsia="zh-CN"/>
              </w:rPr>
            </w:pPr>
            <w:r w:rsidRPr="002125B5">
              <w:rPr>
                <w:rFonts w:cs="Arial"/>
                <w:szCs w:val="18"/>
              </w:rPr>
              <w:t>N/A</w:t>
            </w:r>
          </w:p>
        </w:tc>
      </w:tr>
      <w:tr w:rsidR="00AE6FA8" w14:paraId="69F8D0F9" w14:textId="77777777" w:rsidTr="0053496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CDE57" w14:textId="77777777" w:rsidR="00AE6FA8" w:rsidRDefault="00AE6FA8"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645A882B" w14:textId="77777777" w:rsidR="00AE6FA8" w:rsidRDefault="00AE6FA8" w:rsidP="00534960">
            <w:pPr>
              <w:pStyle w:val="TAC"/>
              <w:rPr>
                <w:lang w:eastAsia="zh-CN"/>
              </w:rPr>
            </w:pPr>
            <w:r>
              <w:rPr>
                <w:color w:val="000000"/>
                <w:lang w:eastAsia="zh-CN"/>
              </w:rPr>
              <w:t>n71</w:t>
            </w:r>
          </w:p>
        </w:tc>
        <w:tc>
          <w:tcPr>
            <w:tcW w:w="960" w:type="dxa"/>
            <w:tcBorders>
              <w:top w:val="single" w:sz="4" w:space="0" w:color="auto"/>
              <w:left w:val="single" w:sz="4" w:space="0" w:color="auto"/>
              <w:right w:val="single" w:sz="4" w:space="0" w:color="auto"/>
            </w:tcBorders>
            <w:vAlign w:val="center"/>
          </w:tcPr>
          <w:p w14:paraId="0026CE4A" w14:textId="77777777" w:rsidR="00AE6FA8" w:rsidRPr="002125B5" w:rsidRDefault="00AE6FA8" w:rsidP="00534960">
            <w:pPr>
              <w:pStyle w:val="TAC"/>
              <w:rPr>
                <w:lang w:eastAsia="zh-CN"/>
              </w:rPr>
            </w:pPr>
            <w:r>
              <w:rPr>
                <w:lang w:eastAsia="zh-CN"/>
              </w:rPr>
              <w:t>665.5</w:t>
            </w:r>
          </w:p>
        </w:tc>
        <w:tc>
          <w:tcPr>
            <w:tcW w:w="964" w:type="dxa"/>
            <w:tcBorders>
              <w:top w:val="single" w:sz="4" w:space="0" w:color="auto"/>
              <w:left w:val="single" w:sz="4" w:space="0" w:color="auto"/>
              <w:right w:val="single" w:sz="4" w:space="0" w:color="auto"/>
            </w:tcBorders>
            <w:vAlign w:val="center"/>
          </w:tcPr>
          <w:p w14:paraId="6BC4993D" w14:textId="77777777" w:rsidR="00AE6FA8" w:rsidRPr="002125B5" w:rsidRDefault="00AE6FA8" w:rsidP="00534960">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7037A761" w14:textId="77777777" w:rsidR="00AE6FA8" w:rsidRPr="002125B5" w:rsidRDefault="00AE6FA8" w:rsidP="00534960">
            <w:pPr>
              <w:pStyle w:val="TAC"/>
              <w:rPr>
                <w:lang w:eastAsia="zh-CN"/>
              </w:rPr>
            </w:pPr>
            <w:r w:rsidRPr="00A42657">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21D23F5" w14:textId="77777777" w:rsidR="00AE6FA8" w:rsidRPr="002125B5" w:rsidRDefault="00AE6FA8" w:rsidP="00534960">
            <w:pPr>
              <w:pStyle w:val="TAC"/>
              <w:rPr>
                <w:lang w:eastAsia="zh-CN"/>
              </w:rPr>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52F94140" w14:textId="77777777" w:rsidR="00AE6FA8" w:rsidRPr="002125B5" w:rsidRDefault="00AE6FA8" w:rsidP="00534960">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3F490686" w14:textId="77777777" w:rsidR="00AE6FA8" w:rsidRPr="002125B5" w:rsidRDefault="00AE6FA8" w:rsidP="00534960">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6F8C0716" w14:textId="77777777" w:rsidR="00AE6FA8" w:rsidRPr="002125B5" w:rsidRDefault="00AE6FA8" w:rsidP="00534960">
            <w:pPr>
              <w:pStyle w:val="TAC"/>
              <w:rPr>
                <w:lang w:eastAsia="zh-CN"/>
              </w:rPr>
            </w:pPr>
            <w:r w:rsidRPr="002125B5">
              <w:t>N/A</w:t>
            </w:r>
          </w:p>
        </w:tc>
      </w:tr>
      <w:tr w:rsidR="00AE6FA8" w14:paraId="444892BA" w14:textId="77777777" w:rsidTr="0053496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75D593" w14:textId="77777777" w:rsidR="00AE6FA8" w:rsidRDefault="00AE6FA8" w:rsidP="0053496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8F1836" w14:textId="77777777" w:rsidR="00AE6FA8" w:rsidRDefault="00AE6FA8" w:rsidP="00534960">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74A07EBF" w14:textId="77777777" w:rsidR="00AE6FA8" w:rsidRPr="002125B5" w:rsidRDefault="00AE6FA8" w:rsidP="00534960">
            <w:pPr>
              <w:pStyle w:val="TAC"/>
              <w:rPr>
                <w:lang w:eastAsia="zh-CN"/>
              </w:rPr>
            </w:pPr>
            <w:r>
              <w:rPr>
                <w:lang w:eastAsia="zh-CN"/>
              </w:rPr>
              <w:t>N/A</w:t>
            </w:r>
          </w:p>
        </w:tc>
        <w:tc>
          <w:tcPr>
            <w:tcW w:w="964" w:type="dxa"/>
            <w:tcBorders>
              <w:top w:val="single" w:sz="4" w:space="0" w:color="auto"/>
              <w:left w:val="single" w:sz="4" w:space="0" w:color="auto"/>
              <w:right w:val="single" w:sz="4" w:space="0" w:color="auto"/>
            </w:tcBorders>
            <w:vAlign w:val="center"/>
          </w:tcPr>
          <w:p w14:paraId="4C2B48E4" w14:textId="77777777" w:rsidR="00AE6FA8" w:rsidRPr="002125B5" w:rsidRDefault="00AE6FA8" w:rsidP="00534960">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3398350F" w14:textId="77777777" w:rsidR="00AE6FA8" w:rsidRPr="002125B5" w:rsidRDefault="00AE6FA8" w:rsidP="00534960">
            <w:pPr>
              <w:pStyle w:val="TAC"/>
              <w:rPr>
                <w:lang w:eastAsia="zh-CN"/>
              </w:rPr>
            </w:pPr>
            <w:r w:rsidRPr="00A42657">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71385F4E" w14:textId="77777777" w:rsidR="00AE6FA8" w:rsidRPr="002125B5" w:rsidRDefault="00AE6FA8" w:rsidP="00534960">
            <w:pPr>
              <w:pStyle w:val="TAC"/>
              <w:rPr>
                <w:lang w:eastAsia="zh-CN"/>
              </w:rPr>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AAD31E4" w14:textId="77777777" w:rsidR="00AE6FA8" w:rsidRPr="002125B5" w:rsidRDefault="00AE6FA8" w:rsidP="00534960">
            <w:pPr>
              <w:pStyle w:val="TAC"/>
              <w:rPr>
                <w:lang w:eastAsia="zh-CN"/>
              </w:rPr>
            </w:pPr>
            <w:r>
              <w:rPr>
                <w:lang w:eastAsia="zh-CN"/>
              </w:rPr>
              <w:t>4.2</w:t>
            </w:r>
          </w:p>
        </w:tc>
        <w:tc>
          <w:tcPr>
            <w:tcW w:w="828" w:type="dxa"/>
            <w:tcBorders>
              <w:top w:val="single" w:sz="4" w:space="0" w:color="auto"/>
              <w:left w:val="single" w:sz="4" w:space="0" w:color="auto"/>
              <w:right w:val="single" w:sz="4" w:space="0" w:color="auto"/>
            </w:tcBorders>
            <w:vAlign w:val="center"/>
          </w:tcPr>
          <w:p w14:paraId="015FC9BB" w14:textId="77777777" w:rsidR="00AE6FA8" w:rsidRPr="002125B5" w:rsidRDefault="00AE6FA8" w:rsidP="00534960">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2CAAC80" w14:textId="77777777" w:rsidR="00AE6FA8" w:rsidRPr="002125B5" w:rsidRDefault="00AE6FA8" w:rsidP="00534960">
            <w:pPr>
              <w:pStyle w:val="TAC"/>
              <w:rPr>
                <w:lang w:eastAsia="zh-CN"/>
              </w:rPr>
            </w:pPr>
            <w:r w:rsidRPr="002125B5">
              <w:t>IMD</w:t>
            </w:r>
            <w:r>
              <w:t>5</w:t>
            </w:r>
          </w:p>
        </w:tc>
      </w:tr>
    </w:tbl>
    <w:p w14:paraId="074C919D" w14:textId="77777777" w:rsidR="00D30A31" w:rsidRDefault="00D30A31">
      <w:pPr>
        <w:pStyle w:val="EditorsNote"/>
        <w:overflowPunct w:val="0"/>
        <w:autoSpaceDE w:val="0"/>
        <w:autoSpaceDN w:val="0"/>
        <w:adjustRightInd w:val="0"/>
        <w:ind w:left="284" w:firstLine="0"/>
        <w:textAlignment w:val="baseline"/>
        <w:rPr>
          <w:rFonts w:eastAsia="宋体"/>
          <w:lang w:eastAsia="zh-CN"/>
        </w:rPr>
      </w:pPr>
    </w:p>
    <w:p w14:paraId="548EB845" w14:textId="02301E07" w:rsidR="00F44F1B" w:rsidRDefault="00F44F1B" w:rsidP="00F44F1B">
      <w:pPr>
        <w:pStyle w:val="21"/>
      </w:pPr>
      <w:bookmarkStart w:id="742" w:name="_Toc144251780"/>
      <w:r>
        <w:rPr>
          <w:rFonts w:hint="eastAsia"/>
        </w:rPr>
        <w:t>5.</w:t>
      </w:r>
      <w:r>
        <w:t>73</w:t>
      </w:r>
      <w:r w:rsidRPr="00AC4AB0">
        <w:tab/>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7</w:t>
      </w:r>
      <w:r w:rsidRPr="00C8045A">
        <w:rPr>
          <w:rFonts w:eastAsia="宋体"/>
          <w:lang w:eastAsia="zh-CN"/>
        </w:rPr>
        <w:t>1-n85</w:t>
      </w:r>
      <w:bookmarkEnd w:id="742"/>
    </w:p>
    <w:p w14:paraId="0240150C" w14:textId="48105F9B" w:rsidR="00F44F1B" w:rsidRPr="00A20126" w:rsidRDefault="00F44F1B" w:rsidP="00F44F1B">
      <w:pPr>
        <w:pStyle w:val="31"/>
      </w:pPr>
      <w:bookmarkStart w:id="743" w:name="_Toc144251781"/>
      <w:r>
        <w:t>5.73.1</w:t>
      </w:r>
      <w:r>
        <w:tab/>
        <w:t>Common for 1 band UL and 2 bands UL CA</w:t>
      </w:r>
      <w:bookmarkEnd w:id="743"/>
    </w:p>
    <w:p w14:paraId="6F742900" w14:textId="352E0539" w:rsidR="00F44F1B" w:rsidRDefault="00F44F1B" w:rsidP="00F44F1B">
      <w:pPr>
        <w:pStyle w:val="41"/>
      </w:pPr>
      <w:bookmarkStart w:id="744" w:name="_Toc144251782"/>
      <w:r>
        <w:rPr>
          <w:rFonts w:hint="eastAsia"/>
        </w:rPr>
        <w:t>5.</w:t>
      </w:r>
      <w:r>
        <w:t>73</w:t>
      </w:r>
      <w:r>
        <w:rPr>
          <w:rFonts w:hint="eastAsia"/>
        </w:rPr>
        <w:t>.1</w:t>
      </w:r>
      <w:r>
        <w:t>.1</w:t>
      </w:r>
      <w:r>
        <w:tab/>
        <w:t xml:space="preserve">Operating bands for </w:t>
      </w:r>
      <w:r>
        <w:rPr>
          <w:rFonts w:hint="eastAsia"/>
        </w:rPr>
        <w:t>CA</w:t>
      </w:r>
      <w:bookmarkEnd w:id="744"/>
    </w:p>
    <w:p w14:paraId="5655D552" w14:textId="6486592A" w:rsidR="00F44F1B" w:rsidRPr="00AC4AB0" w:rsidRDefault="00F44F1B" w:rsidP="00F44F1B">
      <w:pPr>
        <w:pStyle w:val="TH"/>
        <w:rPr>
          <w:rFonts w:cs="Arial"/>
        </w:rPr>
      </w:pPr>
      <w:r>
        <w:rPr>
          <w:rFonts w:cs="Arial"/>
        </w:rPr>
        <w:t>Table 5.73.1.1-1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44F1B" w14:paraId="4DED8599"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5E57FFC" w14:textId="77777777" w:rsidR="00F44F1B" w:rsidRDefault="00F44F1B"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06BAE2E" w14:textId="77777777" w:rsidR="00F44F1B" w:rsidRDefault="00F44F1B"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E05E70F" w14:textId="77777777" w:rsidR="00F44F1B" w:rsidRDefault="00F44F1B"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37E2E2C" w14:textId="77777777" w:rsidR="00F44F1B" w:rsidRDefault="00F44F1B" w:rsidP="00534960">
            <w:pPr>
              <w:pStyle w:val="TAH"/>
              <w:rPr>
                <w:rFonts w:eastAsia="Malgun Gothic"/>
              </w:rPr>
            </w:pPr>
            <w:r>
              <w:rPr>
                <w:rFonts w:eastAsia="Malgun Gothic"/>
              </w:rPr>
              <w:t>Duplex</w:t>
            </w:r>
          </w:p>
          <w:p w14:paraId="5ABE3469" w14:textId="77777777" w:rsidR="00F44F1B" w:rsidRDefault="00F44F1B" w:rsidP="00534960">
            <w:pPr>
              <w:pStyle w:val="TAH"/>
            </w:pPr>
            <w:r>
              <w:t>mode</w:t>
            </w:r>
          </w:p>
        </w:tc>
      </w:tr>
      <w:tr w:rsidR="00F44F1B" w14:paraId="22FD75CD"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C2B162D" w14:textId="77777777" w:rsidR="00F44F1B" w:rsidRDefault="00F44F1B"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BFE7CCA" w14:textId="77777777" w:rsidR="00F44F1B" w:rsidRDefault="00F44F1B"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3D060CF4" w14:textId="77777777" w:rsidR="00F44F1B" w:rsidRDefault="00F44F1B"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C2BAFA1" w14:textId="77777777" w:rsidR="00F44F1B" w:rsidRDefault="00F44F1B" w:rsidP="00534960">
            <w:pPr>
              <w:pStyle w:val="TAH"/>
              <w:rPr>
                <w:rFonts w:eastAsia="Malgun Gothic"/>
              </w:rPr>
            </w:pPr>
          </w:p>
        </w:tc>
      </w:tr>
      <w:tr w:rsidR="00F44F1B" w14:paraId="79D1D52F"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09D09CB" w14:textId="77777777" w:rsidR="00F44F1B" w:rsidRDefault="00F44F1B"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38DA628" w14:textId="77777777" w:rsidR="00F44F1B" w:rsidRDefault="00F44F1B"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C2C3EA5" w14:textId="77777777" w:rsidR="00F44F1B" w:rsidRDefault="00F44F1B"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86C3248" w14:textId="77777777" w:rsidR="00F44F1B" w:rsidRDefault="00F44F1B" w:rsidP="00534960">
            <w:pPr>
              <w:pStyle w:val="TAH"/>
              <w:rPr>
                <w:rFonts w:eastAsia="Malgun Gothic"/>
              </w:rPr>
            </w:pPr>
          </w:p>
        </w:tc>
      </w:tr>
      <w:tr w:rsidR="00F44F1B" w14:paraId="3A8EE627"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1EC74E6" w14:textId="77777777" w:rsidR="00F44F1B" w:rsidRDefault="00F44F1B" w:rsidP="00534960">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41</w:t>
            </w:r>
          </w:p>
        </w:tc>
        <w:tc>
          <w:tcPr>
            <w:tcW w:w="1088" w:type="dxa"/>
            <w:tcBorders>
              <w:top w:val="single" w:sz="4" w:space="0" w:color="auto"/>
              <w:left w:val="single" w:sz="4" w:space="0" w:color="auto"/>
              <w:bottom w:val="single" w:sz="4" w:space="0" w:color="auto"/>
              <w:right w:val="nil"/>
            </w:tcBorders>
          </w:tcPr>
          <w:p w14:paraId="674D42BD" w14:textId="77777777" w:rsidR="00F44F1B" w:rsidRDefault="00F44F1B" w:rsidP="00534960">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295" w:type="dxa"/>
            <w:tcBorders>
              <w:top w:val="single" w:sz="4" w:space="0" w:color="auto"/>
              <w:left w:val="nil"/>
              <w:bottom w:val="single" w:sz="4" w:space="0" w:color="auto"/>
              <w:right w:val="nil"/>
            </w:tcBorders>
          </w:tcPr>
          <w:p w14:paraId="1A064CCB" w14:textId="77777777" w:rsidR="00F44F1B" w:rsidRDefault="00F44F1B"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EBCC316" w14:textId="77777777" w:rsidR="00F44F1B" w:rsidRDefault="00F44F1B" w:rsidP="00534960">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2A951DCD" w14:textId="77777777" w:rsidR="00F44F1B" w:rsidRDefault="00F44F1B" w:rsidP="00534960">
            <w:pPr>
              <w:keepNext/>
              <w:keepLines/>
              <w:jc w:val="right"/>
              <w:rPr>
                <w:rFonts w:ascii="Arial" w:eastAsia="宋体" w:hAnsi="Arial" w:cs="Arial"/>
                <w:color w:val="000000"/>
                <w:sz w:val="18"/>
              </w:rPr>
            </w:pPr>
            <w:r w:rsidRPr="005A732E">
              <w:rPr>
                <w:rFonts w:ascii="Arial" w:eastAsia="宋体" w:hAnsi="Arial" w:cs="Arial"/>
                <w:color w:val="000000"/>
                <w:sz w:val="18"/>
              </w:rPr>
              <w:t>2496</w:t>
            </w:r>
            <w:r>
              <w:rPr>
                <w:rFonts w:ascii="Arial" w:eastAsia="宋体" w:hAnsi="Arial" w:cs="Arial"/>
                <w:color w:val="000000"/>
                <w:sz w:val="18"/>
              </w:rPr>
              <w:t xml:space="preserve"> MHz</w:t>
            </w:r>
          </w:p>
        </w:tc>
        <w:tc>
          <w:tcPr>
            <w:tcW w:w="426" w:type="dxa"/>
            <w:tcBorders>
              <w:top w:val="single" w:sz="4" w:space="0" w:color="auto"/>
              <w:left w:val="nil"/>
              <w:bottom w:val="single" w:sz="4" w:space="0" w:color="auto"/>
              <w:right w:val="nil"/>
            </w:tcBorders>
          </w:tcPr>
          <w:p w14:paraId="35A51039" w14:textId="77777777" w:rsidR="00F44F1B" w:rsidRDefault="00F44F1B"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186C30E1" w14:textId="77777777" w:rsidR="00F44F1B" w:rsidRDefault="00F44F1B" w:rsidP="00534960">
            <w:pPr>
              <w:keepNext/>
              <w:keepLines/>
              <w:rPr>
                <w:rFonts w:ascii="Arial" w:eastAsia="宋体" w:hAnsi="Arial" w:cs="Arial"/>
                <w:color w:val="000000"/>
                <w:sz w:val="18"/>
              </w:rPr>
            </w:pPr>
            <w:r w:rsidRPr="00156FE6">
              <w:rPr>
                <w:rFonts w:ascii="Arial" w:eastAsia="宋体" w:hAnsi="Arial" w:cs="Arial"/>
                <w:color w:val="000000"/>
                <w:sz w:val="18"/>
              </w:rPr>
              <w:t>2690</w:t>
            </w:r>
            <w:r>
              <w:rPr>
                <w:rFonts w:ascii="Arial" w:eastAsia="宋体" w:hAnsi="Arial" w:cs="Arial"/>
                <w:color w:val="000000"/>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9BD6DF" w14:textId="77777777" w:rsidR="00F44F1B" w:rsidRDefault="00F44F1B" w:rsidP="00534960">
            <w:pPr>
              <w:keepNext/>
              <w:keepLines/>
              <w:jc w:val="center"/>
              <w:rPr>
                <w:rFonts w:ascii="Arial" w:hAnsi="Arial" w:cs="Arial"/>
                <w:sz w:val="18"/>
              </w:rPr>
            </w:pPr>
            <w:r>
              <w:rPr>
                <w:rFonts w:ascii="Arial" w:hAnsi="Arial" w:cs="Arial"/>
                <w:sz w:val="18"/>
              </w:rPr>
              <w:t>TDD</w:t>
            </w:r>
          </w:p>
        </w:tc>
      </w:tr>
      <w:tr w:rsidR="00F44F1B" w14:paraId="56AB3F0A"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7204867" w14:textId="77777777" w:rsidR="00F44F1B" w:rsidRDefault="00F44F1B" w:rsidP="00534960">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4C864FEA" w14:textId="77777777" w:rsidR="00F44F1B" w:rsidRDefault="00F44F1B"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57B49C33" w14:textId="77777777" w:rsidR="00F44F1B" w:rsidRDefault="00F44F1B"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D92259" w14:textId="77777777" w:rsidR="00F44F1B" w:rsidRDefault="00F44F1B"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30797A9" w14:textId="77777777" w:rsidR="00F44F1B" w:rsidRDefault="00F44F1B"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551F461" w14:textId="77777777" w:rsidR="00F44F1B" w:rsidRDefault="00F44F1B"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418F9BD" w14:textId="77777777" w:rsidR="00F44F1B" w:rsidRDefault="00F44F1B"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5D31B2F5" w14:textId="77777777" w:rsidR="00F44F1B" w:rsidRDefault="00F44F1B"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F44F1B" w14:paraId="0CCA7181"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29E3AE7" w14:textId="77777777" w:rsidR="00F44F1B" w:rsidRDefault="00F44F1B" w:rsidP="00534960">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B466259" w14:textId="77777777" w:rsidR="00F44F1B" w:rsidRDefault="00F44F1B" w:rsidP="00534960">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2637AD2E" w14:textId="77777777" w:rsidR="00F44F1B" w:rsidRDefault="00F44F1B" w:rsidP="00534960">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FB74B3" w14:textId="77777777" w:rsidR="00F44F1B" w:rsidRDefault="00F44F1B" w:rsidP="00534960">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9B8CE0F" w14:textId="77777777" w:rsidR="00F44F1B" w:rsidRDefault="00F44F1B" w:rsidP="00534960">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1C5DB23" w14:textId="77777777" w:rsidR="00F44F1B" w:rsidRDefault="00F44F1B"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E747E57" w14:textId="77777777" w:rsidR="00F44F1B" w:rsidRDefault="00F44F1B" w:rsidP="00534960">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061FCB64" w14:textId="77777777" w:rsidR="00F44F1B" w:rsidRDefault="00F44F1B"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4D7121DA" w14:textId="1B164622" w:rsidR="00F44F1B" w:rsidRDefault="00F44F1B" w:rsidP="00F44F1B">
      <w:pPr>
        <w:pStyle w:val="41"/>
      </w:pPr>
      <w:bookmarkStart w:id="745" w:name="_Toc144251783"/>
      <w:r>
        <w:rPr>
          <w:rFonts w:hint="eastAsia"/>
        </w:rPr>
        <w:t>5.</w:t>
      </w:r>
      <w:r>
        <w:t>73</w:t>
      </w:r>
      <w:r>
        <w:rPr>
          <w:rFonts w:hint="eastAsia"/>
        </w:rPr>
        <w:t>.</w:t>
      </w:r>
      <w:r>
        <w:t>1.2</w:t>
      </w:r>
      <w:r>
        <w:tab/>
        <w:t xml:space="preserve">Channel bandwidths per operating band for </w:t>
      </w:r>
      <w:r>
        <w:rPr>
          <w:rFonts w:hint="eastAsia"/>
        </w:rPr>
        <w:t>CA</w:t>
      </w:r>
      <w:bookmarkEnd w:id="745"/>
    </w:p>
    <w:p w14:paraId="082C86AF" w14:textId="00048643" w:rsidR="00F44F1B" w:rsidRDefault="00F44F1B" w:rsidP="00F44F1B">
      <w:pPr>
        <w:pStyle w:val="TH"/>
        <w:rPr>
          <w:rFonts w:cs="Arial"/>
        </w:rPr>
      </w:pPr>
      <w:r>
        <w:rPr>
          <w:rFonts w:cs="Arial"/>
        </w:rPr>
        <w:t>Table 5.73.1.2-1: Supported bandwidths per CA band combination of band n41+n71+n85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44F1B" w14:paraId="2B8694B4"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F379CED" w14:textId="77777777" w:rsidR="00F44F1B" w:rsidRDefault="00F44F1B" w:rsidP="0053496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38BF02A" w14:textId="77777777" w:rsidR="00F44F1B" w:rsidRDefault="00F44F1B"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A893A59" w14:textId="77777777" w:rsidR="00F44F1B" w:rsidRDefault="00F44F1B"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903FEC" w14:textId="77777777" w:rsidR="00F44F1B" w:rsidRDefault="00F44F1B"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F12789" w14:textId="77777777" w:rsidR="00F44F1B" w:rsidRDefault="00F44F1B" w:rsidP="00534960">
            <w:pPr>
              <w:pStyle w:val="TAH"/>
              <w:overflowPunct w:val="0"/>
              <w:autoSpaceDE w:val="0"/>
              <w:autoSpaceDN w:val="0"/>
              <w:adjustRightInd w:val="0"/>
              <w:rPr>
                <w:lang w:eastAsia="zh-CN"/>
              </w:rPr>
            </w:pPr>
            <w:r>
              <w:t>Bandwidth combination set</w:t>
            </w:r>
          </w:p>
        </w:tc>
      </w:tr>
      <w:tr w:rsidR="00F44F1B" w14:paraId="61B9C4B3"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38060" w14:textId="77777777" w:rsidR="00F44F1B" w:rsidRDefault="00F44F1B" w:rsidP="00534960">
            <w:pPr>
              <w:pStyle w:val="TAC"/>
              <w:rPr>
                <w:rFonts w:eastAsia="宋体"/>
                <w:lang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0CB8D" w14:textId="77777777" w:rsidR="00F44F1B" w:rsidRPr="00534960" w:rsidRDefault="00F44F1B" w:rsidP="00534960">
            <w:pPr>
              <w:pStyle w:val="TAC"/>
              <w:rPr>
                <w:lang w:val="en-US"/>
              </w:rPr>
            </w:pPr>
            <w:r>
              <w:rPr>
                <w:rFonts w:hint="eastAsia"/>
                <w:lang w:eastAsia="zh-CN"/>
              </w:rPr>
              <w:t>CA</w:t>
            </w:r>
            <w:r>
              <w:t>_</w:t>
            </w:r>
            <w:r>
              <w:rPr>
                <w:rFonts w:hint="eastAsia"/>
                <w:lang w:eastAsia="zh-CN"/>
              </w:rPr>
              <w:t>n41</w:t>
            </w:r>
            <w:r w:rsidRPr="00534960">
              <w:rPr>
                <w:lang w:val="en-US"/>
              </w:rPr>
              <w:t>A-</w:t>
            </w:r>
            <w:r>
              <w:rPr>
                <w:rFonts w:hint="eastAsia"/>
                <w:lang w:eastAsia="zh-CN"/>
              </w:rPr>
              <w:t>n</w:t>
            </w:r>
            <w:r>
              <w:rPr>
                <w:lang w:eastAsia="zh-CN"/>
              </w:rPr>
              <w:t>71</w:t>
            </w:r>
            <w:r w:rsidRPr="00534960">
              <w:rPr>
                <w:lang w:val="en-US"/>
              </w:rPr>
              <w:t>A</w:t>
            </w:r>
          </w:p>
          <w:p w14:paraId="666DB08B" w14:textId="77777777" w:rsidR="00F44F1B" w:rsidRPr="00534960" w:rsidRDefault="00F44F1B" w:rsidP="00534960">
            <w:pPr>
              <w:pStyle w:val="TAC"/>
              <w:rPr>
                <w:lang w:val="en-US"/>
              </w:rPr>
            </w:pPr>
            <w:r>
              <w:rPr>
                <w:rFonts w:hint="eastAsia"/>
                <w:lang w:eastAsia="zh-CN"/>
              </w:rPr>
              <w:t>CA</w:t>
            </w:r>
            <w:r>
              <w:t>_</w:t>
            </w:r>
            <w:r>
              <w:rPr>
                <w:rFonts w:hint="eastAsia"/>
                <w:lang w:eastAsia="zh-CN"/>
              </w:rPr>
              <w:t>n41</w:t>
            </w:r>
            <w:r w:rsidRPr="00534960">
              <w:rPr>
                <w:lang w:val="en-US"/>
              </w:rPr>
              <w:t>A-</w:t>
            </w:r>
            <w:r>
              <w:rPr>
                <w:rFonts w:hint="eastAsia"/>
                <w:lang w:eastAsia="zh-CN"/>
              </w:rPr>
              <w:t>n85</w:t>
            </w:r>
            <w:r w:rsidRPr="00534960">
              <w:rPr>
                <w:lang w:val="en-US"/>
              </w:rPr>
              <w:t>A</w:t>
            </w:r>
          </w:p>
          <w:p w14:paraId="191AB9E9" w14:textId="77777777" w:rsidR="00F44F1B" w:rsidRDefault="00F44F1B" w:rsidP="00534960">
            <w:pPr>
              <w:pStyle w:val="TAC"/>
              <w:rPr>
                <w:rFonts w:eastAsia="宋体"/>
                <w:lang w:eastAsia="zh-CN"/>
              </w:rPr>
            </w:pPr>
          </w:p>
        </w:tc>
        <w:tc>
          <w:tcPr>
            <w:tcW w:w="730" w:type="dxa"/>
            <w:tcBorders>
              <w:left w:val="single" w:sz="4" w:space="0" w:color="auto"/>
              <w:right w:val="single" w:sz="4" w:space="0" w:color="auto"/>
            </w:tcBorders>
            <w:vAlign w:val="center"/>
          </w:tcPr>
          <w:p w14:paraId="315AEB53" w14:textId="77777777" w:rsidR="00F44F1B" w:rsidRDefault="00F44F1B" w:rsidP="00534960">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02942A" w14:textId="77777777" w:rsidR="00F44F1B" w:rsidRDefault="00F44F1B" w:rsidP="00534960">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65FACDE5" w14:textId="77777777" w:rsidR="00F44F1B" w:rsidRDefault="00F44F1B" w:rsidP="00534960">
            <w:pPr>
              <w:pStyle w:val="TAC"/>
              <w:rPr>
                <w:lang w:eastAsia="zh-CN"/>
              </w:rPr>
            </w:pPr>
            <w:r>
              <w:rPr>
                <w:lang w:eastAsia="zh-CN"/>
              </w:rPr>
              <w:t>4 and 5</w:t>
            </w:r>
          </w:p>
        </w:tc>
      </w:tr>
      <w:tr w:rsidR="00F44F1B" w14:paraId="43BCB03E"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2EBBE032" w14:textId="77777777" w:rsidR="00F44F1B" w:rsidRDefault="00F44F1B" w:rsidP="0053496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94977B" w14:textId="77777777" w:rsidR="00F44F1B" w:rsidRDefault="00F44F1B" w:rsidP="00534960">
            <w:pPr>
              <w:pStyle w:val="TAC"/>
              <w:rPr>
                <w:lang w:eastAsia="zh-CN"/>
              </w:rPr>
            </w:pPr>
          </w:p>
        </w:tc>
        <w:tc>
          <w:tcPr>
            <w:tcW w:w="730" w:type="dxa"/>
            <w:tcBorders>
              <w:left w:val="single" w:sz="4" w:space="0" w:color="auto"/>
              <w:right w:val="single" w:sz="4" w:space="0" w:color="auto"/>
            </w:tcBorders>
            <w:vAlign w:val="center"/>
          </w:tcPr>
          <w:p w14:paraId="77844829" w14:textId="77777777" w:rsidR="00F44F1B" w:rsidRDefault="00F44F1B"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D13E1D" w14:textId="77777777" w:rsidR="00F44F1B" w:rsidRDefault="00F44F1B" w:rsidP="00534960">
            <w:pPr>
              <w:pStyle w:val="TAC"/>
            </w:pPr>
            <w:r>
              <w:rPr>
                <w:rFonts w:cs="Arial"/>
                <w:color w:val="000000"/>
                <w:szCs w:val="18"/>
              </w:rPr>
              <w:t xml:space="preserve">n71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7E48A3B1" w14:textId="77777777" w:rsidR="00F44F1B" w:rsidRDefault="00F44F1B" w:rsidP="00534960">
            <w:pPr>
              <w:pStyle w:val="TAC"/>
              <w:rPr>
                <w:lang w:eastAsia="zh-CN"/>
              </w:rPr>
            </w:pPr>
          </w:p>
        </w:tc>
      </w:tr>
      <w:tr w:rsidR="00F44F1B" w14:paraId="5AB30451"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20694" w14:textId="77777777" w:rsidR="00F44F1B" w:rsidRDefault="00F44F1B" w:rsidP="0053496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31D42" w14:textId="77777777" w:rsidR="00F44F1B" w:rsidRDefault="00F44F1B" w:rsidP="00534960">
            <w:pPr>
              <w:pStyle w:val="TAC"/>
              <w:rPr>
                <w:lang w:eastAsia="zh-CN"/>
              </w:rPr>
            </w:pPr>
          </w:p>
        </w:tc>
        <w:tc>
          <w:tcPr>
            <w:tcW w:w="730" w:type="dxa"/>
            <w:tcBorders>
              <w:left w:val="single" w:sz="4" w:space="0" w:color="auto"/>
              <w:right w:val="single" w:sz="4" w:space="0" w:color="auto"/>
            </w:tcBorders>
            <w:vAlign w:val="center"/>
          </w:tcPr>
          <w:p w14:paraId="6F061702" w14:textId="77777777" w:rsidR="00F44F1B" w:rsidRDefault="00F44F1B" w:rsidP="00534960">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ADA41B" w14:textId="77777777" w:rsidR="00F44F1B" w:rsidRPr="00350EBB" w:rsidRDefault="00F44F1B" w:rsidP="00534960">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D8DBB" w14:textId="77777777" w:rsidR="00F44F1B" w:rsidRDefault="00F44F1B" w:rsidP="00534960">
            <w:pPr>
              <w:pStyle w:val="TAC"/>
              <w:rPr>
                <w:lang w:eastAsia="zh-CN"/>
              </w:rPr>
            </w:pPr>
          </w:p>
        </w:tc>
      </w:tr>
    </w:tbl>
    <w:p w14:paraId="20B978E9" w14:textId="77777777" w:rsidR="00F44F1B" w:rsidRDefault="00F44F1B" w:rsidP="00F44F1B">
      <w:pPr>
        <w:rPr>
          <w:rFonts w:ascii="Arial" w:hAnsi="Arial" w:cs="Arial"/>
          <w:color w:val="0000FF"/>
          <w:sz w:val="32"/>
          <w:szCs w:val="32"/>
          <w:lang w:eastAsia="ja-JP"/>
        </w:rPr>
      </w:pPr>
    </w:p>
    <w:p w14:paraId="06604230" w14:textId="064AC345" w:rsidR="00F44F1B" w:rsidRDefault="00F44F1B" w:rsidP="00F44F1B">
      <w:pPr>
        <w:pStyle w:val="41"/>
      </w:pPr>
      <w:bookmarkStart w:id="746" w:name="_Toc144251784"/>
      <w:r>
        <w:rPr>
          <w:rFonts w:hint="eastAsia"/>
        </w:rPr>
        <w:t>5.</w:t>
      </w:r>
      <w:r>
        <w:t>73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46"/>
    </w:p>
    <w:p w14:paraId="35D7E01D" w14:textId="77777777" w:rsidR="00F44F1B" w:rsidRDefault="00F44F1B" w:rsidP="00F44F1B">
      <w:r>
        <w:t xml:space="preserve">For </w:t>
      </w: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71</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5BD869D" w14:textId="61DDFC87" w:rsidR="00F44F1B" w:rsidRDefault="00F44F1B" w:rsidP="00F44F1B">
      <w:pPr>
        <w:pStyle w:val="TH"/>
        <w:rPr>
          <w:rFonts w:cs="Arial"/>
        </w:rPr>
      </w:pPr>
      <w:r>
        <w:rPr>
          <w:rFonts w:cs="Arial"/>
        </w:rPr>
        <w:t xml:space="preserve">Table </w:t>
      </w:r>
      <w:r>
        <w:rPr>
          <w:rFonts w:cs="Arial" w:hint="eastAsia"/>
        </w:rPr>
        <w:t>5.</w:t>
      </w:r>
      <w:r>
        <w:rPr>
          <w:rFonts w:cs="Arial"/>
        </w:rPr>
        <w:t>73.1.3-1: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44F1B" w14:paraId="1C8EE7A5" w14:textId="77777777" w:rsidTr="00534960">
        <w:trPr>
          <w:jc w:val="center"/>
        </w:trPr>
        <w:tc>
          <w:tcPr>
            <w:tcW w:w="2336" w:type="dxa"/>
            <w:vMerge w:val="restart"/>
            <w:tcBorders>
              <w:top w:val="single" w:sz="4" w:space="0" w:color="auto"/>
              <w:left w:val="single" w:sz="4" w:space="0" w:color="auto"/>
              <w:right w:val="single" w:sz="4" w:space="0" w:color="auto"/>
            </w:tcBorders>
          </w:tcPr>
          <w:p w14:paraId="42E1F2DA" w14:textId="77777777" w:rsidR="00F44F1B" w:rsidRDefault="00F44F1B" w:rsidP="0053496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12E6969" w14:textId="77777777" w:rsidR="00F44F1B" w:rsidRDefault="00F44F1B" w:rsidP="00534960">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44F1B" w14:paraId="70B0E542" w14:textId="77777777" w:rsidTr="00534960">
        <w:trPr>
          <w:jc w:val="center"/>
        </w:trPr>
        <w:tc>
          <w:tcPr>
            <w:tcW w:w="2336" w:type="dxa"/>
            <w:vMerge/>
            <w:tcBorders>
              <w:left w:val="single" w:sz="4" w:space="0" w:color="auto"/>
              <w:bottom w:val="single" w:sz="4" w:space="0" w:color="auto"/>
              <w:right w:val="single" w:sz="4" w:space="0" w:color="auto"/>
            </w:tcBorders>
          </w:tcPr>
          <w:p w14:paraId="31595A37" w14:textId="77777777" w:rsidR="00F44F1B" w:rsidRDefault="00F44F1B" w:rsidP="0053496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E6CF70" w14:textId="77777777" w:rsidR="00F44F1B" w:rsidRDefault="00F44F1B" w:rsidP="00534960">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44F1B" w14:paraId="5A85A956"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8128E" w14:textId="77777777" w:rsidR="00F44F1B" w:rsidRDefault="00F44F1B" w:rsidP="00534960">
            <w:pPr>
              <w:keepNext/>
              <w:keepLines/>
              <w:spacing w:after="0"/>
              <w:jc w:val="center"/>
              <w:rPr>
                <w:rFonts w:ascii="Arial" w:eastAsia="宋体" w:hAnsi="Arial"/>
                <w:sz w:val="18"/>
                <w:lang w:val="en-US" w:eastAsia="zh-CN"/>
              </w:rPr>
            </w:pPr>
            <w:r w:rsidRPr="001E03B0">
              <w:rPr>
                <w:rFonts w:ascii="Arial" w:eastAsia="等线" w:hAnsi="Arial"/>
                <w:sz w:val="18"/>
                <w:lang w:eastAsia="zh-CN"/>
              </w:rPr>
              <w:t>CA_n</w:t>
            </w:r>
            <w:r>
              <w:rPr>
                <w:rFonts w:ascii="Arial" w:eastAsia="等线" w:hAnsi="Arial"/>
                <w:sz w:val="18"/>
                <w:lang w:eastAsia="zh-CN"/>
              </w:rPr>
              <w:t>41</w:t>
            </w:r>
            <w:r w:rsidRPr="001E03B0">
              <w:rPr>
                <w:rFonts w:ascii="Arial" w:eastAsia="等线" w:hAnsi="Arial"/>
                <w:sz w:val="18"/>
                <w:lang w:eastAsia="zh-CN"/>
              </w:rPr>
              <w:t>-n</w:t>
            </w:r>
            <w:r>
              <w:rPr>
                <w:rFonts w:ascii="Arial" w:eastAsia="等线" w:hAnsi="Arial"/>
                <w:sz w:val="18"/>
                <w:lang w:eastAsia="zh-CN"/>
              </w:rPr>
              <w:t>71</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46CCBBE9" w14:textId="77777777" w:rsidR="00F44F1B" w:rsidRPr="00E83F61" w:rsidRDefault="00F44F1B" w:rsidP="00534960">
            <w:pPr>
              <w:keepNext/>
              <w:keepLines/>
              <w:spacing w:after="0"/>
              <w:jc w:val="center"/>
              <w:rPr>
                <w:rFonts w:asciiTheme="minorBidi" w:eastAsia="宋体" w:hAnsiTheme="minorBidi" w:cstheme="minorBidi"/>
                <w:sz w:val="18"/>
                <w:szCs w:val="18"/>
                <w:lang w:val="en-US" w:eastAsia="zh-CN"/>
              </w:rPr>
            </w:pPr>
            <w:r w:rsidRPr="00E83F61">
              <w:rPr>
                <w:rFonts w:asciiTheme="minorBidi" w:hAnsiTheme="minorBidi" w:cstheme="minorBidi"/>
                <w:color w:val="000000"/>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51A9D2" w14:textId="77777777" w:rsidR="00F44F1B" w:rsidRPr="00E83F61" w:rsidRDefault="00F44F1B" w:rsidP="00534960">
            <w:pPr>
              <w:keepNext/>
              <w:keepLines/>
              <w:spacing w:after="0"/>
              <w:jc w:val="center"/>
              <w:rPr>
                <w:rFonts w:asciiTheme="minorBidi" w:eastAsia="宋体" w:hAnsiTheme="minorBidi" w:cstheme="minorBidi"/>
                <w:sz w:val="18"/>
                <w:szCs w:val="18"/>
                <w:lang w:val="en-US" w:eastAsia="zh-CN"/>
              </w:rPr>
            </w:pPr>
            <w:r>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2EC9E67" w14:textId="77777777" w:rsidR="00F44F1B" w:rsidRPr="00E83F61" w:rsidRDefault="00F44F1B" w:rsidP="00534960">
            <w:pPr>
              <w:keepNext/>
              <w:keepLines/>
              <w:spacing w:after="0"/>
              <w:jc w:val="center"/>
              <w:rPr>
                <w:rFonts w:asciiTheme="minorBidi" w:eastAsia="宋体" w:hAnsiTheme="minorBidi" w:cstheme="minorBidi"/>
                <w:sz w:val="18"/>
                <w:szCs w:val="18"/>
                <w:lang w:val="en-US" w:eastAsia="zh-CN"/>
              </w:rPr>
            </w:pPr>
            <w:r>
              <w:rPr>
                <w:rFonts w:asciiTheme="minorBidi" w:hAnsiTheme="minorBidi" w:cstheme="minorBidi"/>
                <w:sz w:val="18"/>
                <w:szCs w:val="18"/>
                <w:lang w:eastAsia="ja-JP"/>
              </w:rPr>
              <w:t>1</w:t>
            </w:r>
          </w:p>
        </w:tc>
      </w:tr>
      <w:tr w:rsidR="00F44F1B" w14:paraId="128E77E0"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4BE32DD" w14:textId="77777777" w:rsidR="00F44F1B" w:rsidRPr="00A20126" w:rsidRDefault="00F44F1B"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1FB23456" w14:textId="77777777" w:rsidR="00F44F1B" w:rsidRDefault="00F44F1B" w:rsidP="0053496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7E997B6D" w14:textId="4D34F809" w:rsidR="00F44F1B" w:rsidRDefault="00F44F1B" w:rsidP="00F44F1B">
      <w:pPr>
        <w:pStyle w:val="TH"/>
        <w:rPr>
          <w:rFonts w:cs="Arial"/>
        </w:rPr>
      </w:pPr>
      <w:r>
        <w:rPr>
          <w:rFonts w:cs="Arial"/>
        </w:rPr>
        <w:t>Table 5.73.1.3-2: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F44F1B" w:rsidRPr="00F92868" w14:paraId="11296EC5" w14:textId="77777777" w:rsidTr="00534960">
        <w:trPr>
          <w:trHeight w:val="187"/>
          <w:jc w:val="center"/>
        </w:trPr>
        <w:tc>
          <w:tcPr>
            <w:tcW w:w="1741" w:type="dxa"/>
            <w:vMerge w:val="restart"/>
          </w:tcPr>
          <w:p w14:paraId="6121077F" w14:textId="77777777" w:rsidR="00F44F1B" w:rsidRPr="00F92868" w:rsidRDefault="00F44F1B" w:rsidP="0053496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B297990" w14:textId="77777777" w:rsidR="00F44F1B" w:rsidRPr="00F92868" w:rsidRDefault="00F44F1B" w:rsidP="00534960">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44F1B" w:rsidRPr="00F92868" w14:paraId="0DCC32CB" w14:textId="77777777" w:rsidTr="00534960">
        <w:trPr>
          <w:trHeight w:val="187"/>
          <w:jc w:val="center"/>
        </w:trPr>
        <w:tc>
          <w:tcPr>
            <w:tcW w:w="1741" w:type="dxa"/>
            <w:vMerge/>
            <w:tcBorders>
              <w:bottom w:val="single" w:sz="4" w:space="0" w:color="auto"/>
            </w:tcBorders>
          </w:tcPr>
          <w:p w14:paraId="7D8B2CCA" w14:textId="77777777" w:rsidR="00F44F1B" w:rsidRPr="00F92868" w:rsidRDefault="00F44F1B" w:rsidP="00534960">
            <w:pPr>
              <w:keepNext/>
              <w:keepLines/>
              <w:spacing w:after="0"/>
              <w:jc w:val="center"/>
              <w:rPr>
                <w:rFonts w:ascii="Arial" w:eastAsia="等线" w:hAnsi="Arial"/>
                <w:b/>
                <w:sz w:val="18"/>
              </w:rPr>
            </w:pPr>
          </w:p>
        </w:tc>
        <w:tc>
          <w:tcPr>
            <w:tcW w:w="5845" w:type="dxa"/>
            <w:gridSpan w:val="3"/>
            <w:vAlign w:val="center"/>
          </w:tcPr>
          <w:p w14:paraId="5F424E8C" w14:textId="77777777" w:rsidR="00F44F1B" w:rsidRPr="00F92868" w:rsidRDefault="00F44F1B" w:rsidP="00534960">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44F1B" w:rsidRPr="00F92868" w14:paraId="04CF9482" w14:textId="77777777" w:rsidTr="00534960">
        <w:trPr>
          <w:trHeight w:val="187"/>
          <w:jc w:val="center"/>
        </w:trPr>
        <w:tc>
          <w:tcPr>
            <w:tcW w:w="1741" w:type="dxa"/>
            <w:shd w:val="clear" w:color="auto" w:fill="auto"/>
          </w:tcPr>
          <w:p w14:paraId="6DC558BB" w14:textId="77777777" w:rsidR="00F44F1B" w:rsidRPr="00F92868" w:rsidRDefault="00F44F1B" w:rsidP="00534960">
            <w:pPr>
              <w:keepNext/>
              <w:keepLines/>
              <w:spacing w:after="0"/>
              <w:jc w:val="center"/>
              <w:rPr>
                <w:rFonts w:ascii="Arial" w:eastAsia="等线" w:hAnsi="Arial"/>
                <w:sz w:val="18"/>
              </w:rPr>
            </w:pPr>
            <w:r w:rsidRPr="00C8045A">
              <w:rPr>
                <w:rFonts w:eastAsia="宋体"/>
                <w:lang w:eastAsia="zh-CN"/>
              </w:rPr>
              <w:t>CA_n</w:t>
            </w:r>
            <w:r>
              <w:rPr>
                <w:rFonts w:eastAsia="宋体"/>
                <w:lang w:eastAsia="zh-CN"/>
              </w:rPr>
              <w:t>41</w:t>
            </w:r>
            <w:r w:rsidRPr="00C8045A">
              <w:rPr>
                <w:rFonts w:eastAsia="宋体"/>
                <w:lang w:eastAsia="zh-CN"/>
              </w:rPr>
              <w:t>-n</w:t>
            </w:r>
            <w:r>
              <w:rPr>
                <w:rFonts w:eastAsia="宋体"/>
                <w:lang w:eastAsia="zh-CN"/>
              </w:rPr>
              <w:t>71</w:t>
            </w:r>
            <w:r w:rsidRPr="00C8045A">
              <w:rPr>
                <w:rFonts w:eastAsia="宋体"/>
                <w:lang w:eastAsia="zh-CN"/>
              </w:rPr>
              <w:t>-n85</w:t>
            </w:r>
          </w:p>
        </w:tc>
        <w:tc>
          <w:tcPr>
            <w:tcW w:w="1948" w:type="dxa"/>
            <w:vAlign w:val="center"/>
          </w:tcPr>
          <w:p w14:paraId="46E9E69C" w14:textId="77777777" w:rsidR="00F44F1B" w:rsidRPr="00F92868" w:rsidRDefault="00F44F1B" w:rsidP="00534960">
            <w:pPr>
              <w:keepNext/>
              <w:keepLines/>
              <w:spacing w:after="0"/>
              <w:jc w:val="center"/>
              <w:rPr>
                <w:rFonts w:ascii="Arial" w:eastAsia="等线" w:hAnsi="Arial"/>
                <w:sz w:val="18"/>
                <w:lang w:eastAsia="zh-CN"/>
              </w:rPr>
            </w:pPr>
            <w:r>
              <w:rPr>
                <w:rFonts w:eastAsia="等线" w:hint="eastAsia"/>
                <w:color w:val="000000"/>
                <w:lang w:eastAsia="zh-CN"/>
              </w:rPr>
              <w:t>-</w:t>
            </w:r>
          </w:p>
        </w:tc>
        <w:tc>
          <w:tcPr>
            <w:tcW w:w="1948" w:type="dxa"/>
            <w:vAlign w:val="center"/>
          </w:tcPr>
          <w:p w14:paraId="1640BF13" w14:textId="77777777" w:rsidR="00F44F1B" w:rsidRPr="00E83F61" w:rsidRDefault="00F44F1B" w:rsidP="00534960">
            <w:pPr>
              <w:keepNext/>
              <w:keepLines/>
              <w:spacing w:after="0"/>
              <w:jc w:val="center"/>
              <w:rPr>
                <w:rFonts w:asciiTheme="minorBidi" w:eastAsia="等线" w:hAnsiTheme="minorBidi" w:cstheme="minorBidi"/>
                <w:sz w:val="18"/>
                <w:szCs w:val="18"/>
                <w:lang w:eastAsia="zh-CN"/>
              </w:rPr>
            </w:pPr>
            <w:r>
              <w:rPr>
                <w:rFonts w:ascii="Arial" w:eastAsia="等线" w:hAnsi="Arial"/>
                <w:sz w:val="18"/>
                <w:lang w:eastAsia="zh-CN"/>
              </w:rPr>
              <w:t>0.8</w:t>
            </w:r>
          </w:p>
        </w:tc>
        <w:tc>
          <w:tcPr>
            <w:tcW w:w="1949" w:type="dxa"/>
            <w:vAlign w:val="center"/>
          </w:tcPr>
          <w:p w14:paraId="4CEEEB8E" w14:textId="77777777" w:rsidR="00F44F1B" w:rsidRPr="00E83F61" w:rsidRDefault="00F44F1B" w:rsidP="00534960">
            <w:pPr>
              <w:keepNext/>
              <w:keepLines/>
              <w:spacing w:after="0"/>
              <w:jc w:val="center"/>
              <w:rPr>
                <w:rFonts w:asciiTheme="minorBidi" w:eastAsia="等线" w:hAnsiTheme="minorBidi" w:cstheme="minorBidi"/>
                <w:sz w:val="18"/>
                <w:szCs w:val="18"/>
                <w:lang w:eastAsia="zh-CN"/>
              </w:rPr>
            </w:pPr>
            <w:r>
              <w:rPr>
                <w:rFonts w:ascii="Arial" w:eastAsia="等线" w:hAnsi="Arial"/>
                <w:sz w:val="18"/>
                <w:lang w:eastAsia="zh-CN"/>
              </w:rPr>
              <w:t>0.8</w:t>
            </w:r>
          </w:p>
        </w:tc>
      </w:tr>
      <w:tr w:rsidR="00F44F1B" w:rsidRPr="00F92868" w14:paraId="744ADC11" w14:textId="77777777" w:rsidTr="00534960">
        <w:trPr>
          <w:trHeight w:val="187"/>
          <w:jc w:val="center"/>
        </w:trPr>
        <w:tc>
          <w:tcPr>
            <w:tcW w:w="7586" w:type="dxa"/>
            <w:gridSpan w:val="4"/>
            <w:tcBorders>
              <w:bottom w:val="single" w:sz="4" w:space="0" w:color="auto"/>
            </w:tcBorders>
            <w:shd w:val="clear" w:color="auto" w:fill="auto"/>
          </w:tcPr>
          <w:p w14:paraId="2A81049D" w14:textId="77777777" w:rsidR="00F44F1B" w:rsidRPr="00A20126" w:rsidRDefault="00F44F1B" w:rsidP="00534960">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29AB628" w14:textId="77777777" w:rsidR="00F44F1B" w:rsidRDefault="00F44F1B" w:rsidP="00534960">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76E97993" w14:textId="50EA1AC8" w:rsidR="00F44F1B" w:rsidRPr="00F937E3" w:rsidRDefault="00F44F1B" w:rsidP="00F44F1B">
      <w:pPr>
        <w:pStyle w:val="31"/>
      </w:pPr>
      <w:bookmarkStart w:id="747" w:name="_Toc144251785"/>
      <w:r>
        <w:t>5.73.2</w:t>
      </w:r>
      <w:r>
        <w:tab/>
        <w:t>Specific for 2 bands UL CA</w:t>
      </w:r>
      <w:bookmarkEnd w:id="747"/>
    </w:p>
    <w:p w14:paraId="75E9F0EA" w14:textId="053F97E2" w:rsidR="00F44F1B" w:rsidRDefault="00F44F1B" w:rsidP="00F44F1B">
      <w:pPr>
        <w:pStyle w:val="41"/>
      </w:pPr>
      <w:bookmarkStart w:id="748" w:name="_Toc144251786"/>
      <w:r>
        <w:rPr>
          <w:rFonts w:hint="eastAsia"/>
        </w:rPr>
        <w:t>5.</w:t>
      </w:r>
      <w:r>
        <w:t>73</w:t>
      </w:r>
      <w:r>
        <w:rPr>
          <w:rFonts w:hint="eastAsia"/>
        </w:rPr>
        <w:t>.</w:t>
      </w:r>
      <w:r>
        <w:t>2.1</w:t>
      </w:r>
      <w:r>
        <w:tab/>
      </w:r>
      <w:r>
        <w:rPr>
          <w:rFonts w:hint="eastAsia"/>
        </w:rPr>
        <w:t>UE co-existence studies</w:t>
      </w:r>
      <w:bookmarkEnd w:id="748"/>
    </w:p>
    <w:p w14:paraId="2ACC2C3B" w14:textId="77777777" w:rsidR="00F44F1B" w:rsidRDefault="00F44F1B" w:rsidP="00F44F1B">
      <w:pPr>
        <w:pStyle w:val="af1"/>
        <w:rPr>
          <w:rFonts w:eastAsia="PMingLiU"/>
          <w:lang w:eastAsia="zh-TW"/>
        </w:rPr>
      </w:pPr>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p>
    <w:p w14:paraId="75C9AA92" w14:textId="758AE779" w:rsidR="00F44F1B" w:rsidRDefault="00F44F1B" w:rsidP="00F44F1B">
      <w:pPr>
        <w:pStyle w:val="41"/>
      </w:pPr>
      <w:bookmarkStart w:id="749" w:name="_Toc144251787"/>
      <w:r>
        <w:rPr>
          <w:rFonts w:hint="eastAsia"/>
        </w:rPr>
        <w:t>5.</w:t>
      </w:r>
      <w:r>
        <w:t>73</w:t>
      </w:r>
      <w:r>
        <w:rPr>
          <w:rFonts w:hint="eastAsia"/>
        </w:rPr>
        <w:t>.</w:t>
      </w:r>
      <w:r>
        <w:t>2.2</w:t>
      </w:r>
      <w:r>
        <w:rPr>
          <w:rFonts w:hint="eastAsia"/>
        </w:rPr>
        <w:tab/>
        <w:t>REFSENS requirements</w:t>
      </w:r>
      <w:bookmarkEnd w:id="749"/>
    </w:p>
    <w:p w14:paraId="54A1ACC2" w14:textId="71EE3F85" w:rsidR="00F44F1B" w:rsidRPr="00F31DF3" w:rsidRDefault="00F44F1B" w:rsidP="00F44F1B">
      <w:pPr>
        <w:pStyle w:val="TAC"/>
        <w:jc w:val="left"/>
        <w:rPr>
          <w:szCs w:val="21"/>
        </w:rPr>
      </w:pPr>
      <w:r>
        <w:rPr>
          <w:szCs w:val="21"/>
        </w:rPr>
        <w:t xml:space="preserve">Based on studies in </w:t>
      </w:r>
      <w:r>
        <w:rPr>
          <w:rFonts w:eastAsia="宋体" w:hint="eastAsia"/>
        </w:rPr>
        <w:t>5.</w:t>
      </w:r>
      <w:r>
        <w:rPr>
          <w:rFonts w:eastAsia="宋体"/>
        </w:rPr>
        <w:t>73</w:t>
      </w:r>
      <w:r>
        <w:rPr>
          <w:rFonts w:eastAsia="宋体" w:hint="eastAsia"/>
        </w:rPr>
        <w:t>.</w:t>
      </w:r>
      <w:r>
        <w:rPr>
          <w:rFonts w:eastAsia="宋体"/>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p>
    <w:p w14:paraId="20A9B9E1" w14:textId="77777777" w:rsidR="00AE6FA8" w:rsidRDefault="00AE6FA8">
      <w:pPr>
        <w:pStyle w:val="EditorsNote"/>
        <w:overflowPunct w:val="0"/>
        <w:autoSpaceDE w:val="0"/>
        <w:autoSpaceDN w:val="0"/>
        <w:adjustRightInd w:val="0"/>
        <w:ind w:left="284" w:firstLine="0"/>
        <w:textAlignment w:val="baseline"/>
        <w:rPr>
          <w:rFonts w:eastAsia="宋体"/>
          <w:lang w:eastAsia="zh-CN"/>
        </w:rPr>
      </w:pPr>
    </w:p>
    <w:p w14:paraId="040473A0" w14:textId="51560A50" w:rsidR="004446E5" w:rsidRDefault="004446E5" w:rsidP="004446E5">
      <w:pPr>
        <w:pStyle w:val="21"/>
      </w:pPr>
      <w:bookmarkStart w:id="750" w:name="_Toc144251788"/>
      <w:r>
        <w:rPr>
          <w:rFonts w:hint="eastAsia"/>
        </w:rPr>
        <w:t>5.</w:t>
      </w:r>
      <w:r>
        <w:t>74</w:t>
      </w:r>
      <w:r w:rsidRPr="00AC4AB0">
        <w:tab/>
      </w:r>
      <w:r w:rsidRPr="00C8045A">
        <w:rPr>
          <w:rFonts w:eastAsia="宋体"/>
          <w:lang w:eastAsia="zh-CN"/>
        </w:rPr>
        <w:t>CA_n</w:t>
      </w:r>
      <w:r>
        <w:rPr>
          <w:rFonts w:eastAsia="宋体"/>
          <w:lang w:eastAsia="zh-CN"/>
        </w:rPr>
        <w:t>66</w:t>
      </w:r>
      <w:r w:rsidRPr="00C8045A">
        <w:rPr>
          <w:rFonts w:eastAsia="宋体"/>
          <w:lang w:eastAsia="zh-CN"/>
        </w:rPr>
        <w:t>-n</w:t>
      </w:r>
      <w:r>
        <w:rPr>
          <w:rFonts w:eastAsia="宋体"/>
          <w:lang w:eastAsia="zh-CN"/>
        </w:rPr>
        <w:t>7</w:t>
      </w:r>
      <w:r w:rsidRPr="00C8045A">
        <w:rPr>
          <w:rFonts w:eastAsia="宋体"/>
          <w:lang w:eastAsia="zh-CN"/>
        </w:rPr>
        <w:t>1-n85</w:t>
      </w:r>
      <w:bookmarkEnd w:id="750"/>
    </w:p>
    <w:p w14:paraId="39D48443" w14:textId="0005475F" w:rsidR="004446E5" w:rsidRPr="00A20126" w:rsidRDefault="004446E5" w:rsidP="004446E5">
      <w:pPr>
        <w:pStyle w:val="31"/>
      </w:pPr>
      <w:bookmarkStart w:id="751" w:name="_Toc144251789"/>
      <w:r>
        <w:t>5.74.1</w:t>
      </w:r>
      <w:r>
        <w:tab/>
        <w:t>Common for 1 band UL and 2 bands UL CA</w:t>
      </w:r>
      <w:bookmarkEnd w:id="751"/>
    </w:p>
    <w:p w14:paraId="28E2CE97" w14:textId="3F6BF878" w:rsidR="004446E5" w:rsidRDefault="004446E5" w:rsidP="004446E5">
      <w:pPr>
        <w:pStyle w:val="41"/>
      </w:pPr>
      <w:bookmarkStart w:id="752" w:name="_Toc144251790"/>
      <w:r>
        <w:rPr>
          <w:rFonts w:hint="eastAsia"/>
        </w:rPr>
        <w:t>5.</w:t>
      </w:r>
      <w:r>
        <w:t>74</w:t>
      </w:r>
      <w:r>
        <w:rPr>
          <w:rFonts w:hint="eastAsia"/>
        </w:rPr>
        <w:t>.1</w:t>
      </w:r>
      <w:r>
        <w:t>.1</w:t>
      </w:r>
      <w:r>
        <w:tab/>
        <w:t xml:space="preserve">Operating bands for </w:t>
      </w:r>
      <w:r>
        <w:rPr>
          <w:rFonts w:hint="eastAsia"/>
        </w:rPr>
        <w:t>CA</w:t>
      </w:r>
      <w:bookmarkEnd w:id="752"/>
    </w:p>
    <w:p w14:paraId="201C3EF0" w14:textId="545F36FA" w:rsidR="004446E5" w:rsidRPr="00AC4AB0" w:rsidRDefault="004446E5" w:rsidP="004446E5">
      <w:pPr>
        <w:pStyle w:val="TH"/>
        <w:rPr>
          <w:rFonts w:cs="Arial"/>
        </w:rPr>
      </w:pPr>
      <w:r>
        <w:rPr>
          <w:rFonts w:cs="Arial"/>
        </w:rPr>
        <w:t>Table 5.74.1.1-1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4446E5" w14:paraId="226BA506" w14:textId="77777777" w:rsidTr="00534960">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6A74CFC" w14:textId="77777777" w:rsidR="004446E5" w:rsidRDefault="004446E5" w:rsidP="00534960">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0B414A8C" w14:textId="77777777" w:rsidR="004446E5" w:rsidRDefault="004446E5" w:rsidP="00534960">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D59F05" w14:textId="77777777" w:rsidR="004446E5" w:rsidRDefault="004446E5" w:rsidP="00534960">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8426B91" w14:textId="77777777" w:rsidR="004446E5" w:rsidRDefault="004446E5" w:rsidP="00534960">
            <w:pPr>
              <w:pStyle w:val="TAH"/>
              <w:rPr>
                <w:rFonts w:eastAsia="Malgun Gothic"/>
              </w:rPr>
            </w:pPr>
            <w:r>
              <w:rPr>
                <w:rFonts w:eastAsia="Malgun Gothic"/>
              </w:rPr>
              <w:t>Duplex</w:t>
            </w:r>
          </w:p>
          <w:p w14:paraId="672570F7" w14:textId="77777777" w:rsidR="004446E5" w:rsidRDefault="004446E5" w:rsidP="00534960">
            <w:pPr>
              <w:pStyle w:val="TAH"/>
            </w:pPr>
            <w:r>
              <w:t>mode</w:t>
            </w:r>
          </w:p>
        </w:tc>
      </w:tr>
      <w:tr w:rsidR="004446E5" w14:paraId="07290AE3"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6A6A33C" w14:textId="77777777" w:rsidR="004446E5" w:rsidRDefault="004446E5"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D0F64A" w14:textId="77777777" w:rsidR="004446E5" w:rsidRDefault="004446E5" w:rsidP="00534960">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18851EEC" w14:textId="77777777" w:rsidR="004446E5" w:rsidRDefault="004446E5" w:rsidP="00534960">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45FFF364" w14:textId="77777777" w:rsidR="004446E5" w:rsidRDefault="004446E5" w:rsidP="00534960">
            <w:pPr>
              <w:pStyle w:val="TAH"/>
              <w:rPr>
                <w:rFonts w:eastAsia="Malgun Gothic"/>
              </w:rPr>
            </w:pPr>
          </w:p>
        </w:tc>
      </w:tr>
      <w:tr w:rsidR="004446E5" w14:paraId="6C99C4A4" w14:textId="77777777" w:rsidTr="00534960">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C936BD9" w14:textId="77777777" w:rsidR="004446E5" w:rsidRDefault="004446E5" w:rsidP="00534960">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E9D4550" w14:textId="77777777" w:rsidR="004446E5" w:rsidRDefault="004446E5" w:rsidP="00534960">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278F3F8" w14:textId="77777777" w:rsidR="004446E5" w:rsidRDefault="004446E5" w:rsidP="00534960">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53425C4" w14:textId="77777777" w:rsidR="004446E5" w:rsidRDefault="004446E5" w:rsidP="00534960">
            <w:pPr>
              <w:pStyle w:val="TAH"/>
              <w:rPr>
                <w:rFonts w:eastAsia="Malgun Gothic"/>
              </w:rPr>
            </w:pPr>
          </w:p>
        </w:tc>
      </w:tr>
      <w:tr w:rsidR="004446E5" w14:paraId="4CEAF685" w14:textId="77777777" w:rsidTr="00534960">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C2D5" w14:textId="77777777" w:rsidR="004446E5" w:rsidRDefault="004446E5" w:rsidP="00534960">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66</w:t>
            </w:r>
          </w:p>
        </w:tc>
        <w:tc>
          <w:tcPr>
            <w:tcW w:w="1088" w:type="dxa"/>
            <w:tcBorders>
              <w:top w:val="single" w:sz="4" w:space="0" w:color="auto"/>
              <w:left w:val="single" w:sz="4" w:space="0" w:color="auto"/>
              <w:bottom w:val="single" w:sz="4" w:space="0" w:color="auto"/>
              <w:right w:val="nil"/>
            </w:tcBorders>
          </w:tcPr>
          <w:p w14:paraId="11545DF1" w14:textId="77777777" w:rsidR="004446E5" w:rsidRDefault="004446E5" w:rsidP="00534960">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6CA4A3FD" w14:textId="77777777" w:rsidR="004446E5" w:rsidRDefault="004446E5" w:rsidP="0053496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3341F05" w14:textId="77777777" w:rsidR="004446E5" w:rsidRDefault="004446E5" w:rsidP="00534960">
            <w:pPr>
              <w:keepNext/>
              <w:keepLines/>
              <w:rPr>
                <w:rFonts w:ascii="Arial" w:eastAsia="宋体" w:hAnsi="Arial" w:cs="Arial"/>
                <w:color w:val="000000"/>
                <w:sz w:val="18"/>
              </w:rPr>
            </w:pPr>
            <w:r>
              <w:rPr>
                <w:rFonts w:ascii="Arial" w:eastAsia="宋体" w:hAnsi="Arial" w:cs="Arial"/>
                <w:color w:val="000000"/>
                <w:sz w:val="18"/>
              </w:rPr>
              <w:t>178</w:t>
            </w:r>
            <w:r w:rsidRPr="00156FE6">
              <w:rPr>
                <w:rFonts w:ascii="Arial" w:eastAsia="宋体" w:hAnsi="Arial" w:cs="Arial"/>
                <w:color w:val="000000"/>
                <w:sz w:val="18"/>
              </w:rPr>
              <w:t>0</w:t>
            </w:r>
            <w:r>
              <w:rPr>
                <w:rFonts w:ascii="Arial" w:eastAsia="宋体" w:hAnsi="Arial" w:cs="Arial"/>
                <w:color w:val="000000"/>
                <w:sz w:val="18"/>
              </w:rPr>
              <w:t xml:space="preserve"> MHz</w:t>
            </w:r>
          </w:p>
        </w:tc>
        <w:tc>
          <w:tcPr>
            <w:tcW w:w="1134" w:type="dxa"/>
            <w:tcBorders>
              <w:top w:val="single" w:sz="4" w:space="0" w:color="auto"/>
              <w:left w:val="single" w:sz="4" w:space="0" w:color="auto"/>
              <w:bottom w:val="single" w:sz="4" w:space="0" w:color="auto"/>
              <w:right w:val="nil"/>
            </w:tcBorders>
          </w:tcPr>
          <w:p w14:paraId="0196AAE8" w14:textId="77777777" w:rsidR="004446E5" w:rsidRDefault="004446E5" w:rsidP="00534960">
            <w:pPr>
              <w:keepNext/>
              <w:keepLines/>
              <w:jc w:val="right"/>
              <w:rPr>
                <w:rFonts w:ascii="Arial" w:eastAsia="宋体" w:hAnsi="Arial" w:cs="Arial"/>
                <w:color w:val="000000"/>
                <w:sz w:val="18"/>
              </w:rPr>
            </w:pPr>
            <w:r w:rsidRPr="005A732E">
              <w:rPr>
                <w:rFonts w:ascii="Arial" w:eastAsia="宋体" w:hAnsi="Arial" w:cs="Arial"/>
                <w:color w:val="000000"/>
                <w:sz w:val="18"/>
              </w:rPr>
              <w:t>2</w:t>
            </w:r>
            <w:r>
              <w:rPr>
                <w:rFonts w:ascii="Arial" w:eastAsia="宋体" w:hAnsi="Arial" w:cs="Arial"/>
                <w:color w:val="000000"/>
                <w:sz w:val="18"/>
              </w:rPr>
              <w:t>110 MHz</w:t>
            </w:r>
          </w:p>
        </w:tc>
        <w:tc>
          <w:tcPr>
            <w:tcW w:w="426" w:type="dxa"/>
            <w:tcBorders>
              <w:top w:val="single" w:sz="4" w:space="0" w:color="auto"/>
              <w:left w:val="nil"/>
              <w:bottom w:val="single" w:sz="4" w:space="0" w:color="auto"/>
              <w:right w:val="nil"/>
            </w:tcBorders>
          </w:tcPr>
          <w:p w14:paraId="0C274095" w14:textId="77777777" w:rsidR="004446E5" w:rsidRDefault="004446E5" w:rsidP="0053496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8E54460" w14:textId="77777777" w:rsidR="004446E5" w:rsidRDefault="004446E5" w:rsidP="00534960">
            <w:pPr>
              <w:keepNext/>
              <w:keepLines/>
              <w:rPr>
                <w:rFonts w:ascii="Arial" w:eastAsia="宋体" w:hAnsi="Arial" w:cs="Arial"/>
                <w:color w:val="000000"/>
                <w:sz w:val="18"/>
              </w:rPr>
            </w:pPr>
            <w:r w:rsidRPr="00156FE6">
              <w:rPr>
                <w:rFonts w:ascii="Arial" w:eastAsia="宋体" w:hAnsi="Arial" w:cs="Arial"/>
                <w:color w:val="000000"/>
                <w:sz w:val="18"/>
              </w:rPr>
              <w:t>2</w:t>
            </w:r>
            <w:r>
              <w:rPr>
                <w:rFonts w:ascii="Arial" w:eastAsia="宋体" w:hAnsi="Arial" w:cs="Arial"/>
                <w:color w:val="000000"/>
                <w:sz w:val="18"/>
              </w:rPr>
              <w:t>200 MHz</w:t>
            </w:r>
          </w:p>
        </w:tc>
        <w:tc>
          <w:tcPr>
            <w:tcW w:w="1752" w:type="dxa"/>
            <w:tcBorders>
              <w:top w:val="single" w:sz="4" w:space="0" w:color="auto"/>
              <w:left w:val="single" w:sz="4" w:space="0" w:color="auto"/>
              <w:bottom w:val="single" w:sz="4" w:space="0" w:color="auto"/>
              <w:right w:val="single" w:sz="4" w:space="0" w:color="auto"/>
            </w:tcBorders>
            <w:vAlign w:val="center"/>
          </w:tcPr>
          <w:p w14:paraId="6E7D030D" w14:textId="77777777" w:rsidR="004446E5" w:rsidRDefault="004446E5" w:rsidP="00534960">
            <w:pPr>
              <w:keepNext/>
              <w:keepLines/>
              <w:jc w:val="center"/>
              <w:rPr>
                <w:rFonts w:ascii="Arial" w:hAnsi="Arial" w:cs="Arial"/>
                <w:sz w:val="18"/>
              </w:rPr>
            </w:pPr>
            <w:r>
              <w:rPr>
                <w:rFonts w:ascii="Arial" w:hAnsi="Arial" w:cs="Arial"/>
                <w:sz w:val="18"/>
              </w:rPr>
              <w:t>FDD</w:t>
            </w:r>
          </w:p>
        </w:tc>
      </w:tr>
      <w:tr w:rsidR="004446E5" w14:paraId="1D7F8694"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001C43" w14:textId="77777777" w:rsidR="004446E5" w:rsidRDefault="004446E5" w:rsidP="00534960">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71</w:t>
            </w:r>
          </w:p>
        </w:tc>
        <w:tc>
          <w:tcPr>
            <w:tcW w:w="1088" w:type="dxa"/>
            <w:tcBorders>
              <w:top w:val="single" w:sz="4" w:space="0" w:color="auto"/>
              <w:left w:val="single" w:sz="4" w:space="0" w:color="auto"/>
              <w:bottom w:val="single" w:sz="4" w:space="0" w:color="auto"/>
              <w:right w:val="nil"/>
            </w:tcBorders>
            <w:vAlign w:val="center"/>
          </w:tcPr>
          <w:p w14:paraId="38492F46" w14:textId="77777777" w:rsidR="004446E5" w:rsidRDefault="004446E5" w:rsidP="00534960">
            <w:pPr>
              <w:keepNext/>
              <w:keepLines/>
              <w:jc w:val="right"/>
              <w:rPr>
                <w:rFonts w:ascii="Arial" w:hAnsi="Arial" w:cs="Arial"/>
                <w:sz w:val="18"/>
              </w:rPr>
            </w:pPr>
            <w:r>
              <w:rPr>
                <w:rFonts w:ascii="Arial" w:hAnsi="Arial" w:cs="Arial"/>
                <w:sz w:val="18"/>
              </w:rPr>
              <w:t>663 MHz</w:t>
            </w:r>
          </w:p>
        </w:tc>
        <w:tc>
          <w:tcPr>
            <w:tcW w:w="295" w:type="dxa"/>
            <w:tcBorders>
              <w:top w:val="single" w:sz="4" w:space="0" w:color="auto"/>
              <w:left w:val="nil"/>
              <w:bottom w:val="single" w:sz="4" w:space="0" w:color="auto"/>
              <w:right w:val="nil"/>
            </w:tcBorders>
            <w:vAlign w:val="center"/>
          </w:tcPr>
          <w:p w14:paraId="6AA770DC" w14:textId="77777777" w:rsidR="004446E5" w:rsidRDefault="004446E5" w:rsidP="00534960">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4A19F5C" w14:textId="77777777" w:rsidR="004446E5" w:rsidRDefault="004446E5" w:rsidP="00534960">
            <w:pPr>
              <w:keepNext/>
              <w:keepLines/>
              <w:rPr>
                <w:rFonts w:ascii="Arial" w:hAnsi="Arial" w:cs="Arial"/>
                <w:sz w:val="18"/>
              </w:rPr>
            </w:pPr>
            <w:r>
              <w:rPr>
                <w:rFonts w:ascii="Arial" w:hAnsi="Arial" w:cs="Arial"/>
                <w:sz w:val="18"/>
              </w:rPr>
              <w:t xml:space="preserve">698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76B546E" w14:textId="77777777" w:rsidR="004446E5" w:rsidRDefault="004446E5" w:rsidP="00534960">
            <w:pPr>
              <w:keepNext/>
              <w:keepLines/>
              <w:jc w:val="right"/>
              <w:rPr>
                <w:rFonts w:ascii="Arial" w:hAnsi="Arial" w:cs="Arial"/>
                <w:sz w:val="18"/>
              </w:rPr>
            </w:pPr>
            <w:r>
              <w:rPr>
                <w:rFonts w:ascii="Arial" w:hAnsi="Arial" w:cs="Arial"/>
                <w:sz w:val="18"/>
              </w:rPr>
              <w:t xml:space="preserve">617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B92C8CB" w14:textId="77777777" w:rsidR="004446E5" w:rsidRDefault="004446E5" w:rsidP="0053496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92DDC81" w14:textId="77777777" w:rsidR="004446E5" w:rsidRDefault="004446E5" w:rsidP="00534960">
            <w:pPr>
              <w:keepNext/>
              <w:keepLines/>
              <w:rPr>
                <w:rFonts w:ascii="Arial" w:hAnsi="Arial" w:cs="Arial"/>
                <w:sz w:val="18"/>
              </w:rPr>
            </w:pPr>
            <w:r>
              <w:rPr>
                <w:rFonts w:ascii="Arial" w:hAnsi="Arial" w:cs="Arial"/>
                <w:sz w:val="18"/>
              </w:rPr>
              <w:t xml:space="preserve">652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F7102A7" w14:textId="77777777" w:rsidR="004446E5" w:rsidRDefault="004446E5"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4446E5" w14:paraId="2542A5EA" w14:textId="77777777" w:rsidTr="00534960">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5AA14D" w14:textId="77777777" w:rsidR="004446E5" w:rsidRDefault="004446E5" w:rsidP="00534960">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EAD006" w14:textId="77777777" w:rsidR="004446E5" w:rsidRDefault="004446E5" w:rsidP="00534960">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1E3B7A35" w14:textId="77777777" w:rsidR="004446E5" w:rsidRDefault="004446E5" w:rsidP="00534960">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ACBF8D3" w14:textId="77777777" w:rsidR="004446E5" w:rsidRDefault="004446E5" w:rsidP="00534960">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E15B1FC" w14:textId="77777777" w:rsidR="004446E5" w:rsidRDefault="004446E5" w:rsidP="00534960">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159E9CA" w14:textId="77777777" w:rsidR="004446E5" w:rsidRDefault="004446E5" w:rsidP="0053496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16AAAAC" w14:textId="77777777" w:rsidR="004446E5" w:rsidRDefault="004446E5" w:rsidP="00534960">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4225C7B" w14:textId="77777777" w:rsidR="004446E5" w:rsidRDefault="004446E5" w:rsidP="00534960">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8E3C393" w14:textId="06D2465D" w:rsidR="004446E5" w:rsidRDefault="004446E5" w:rsidP="004446E5">
      <w:pPr>
        <w:pStyle w:val="41"/>
      </w:pPr>
      <w:bookmarkStart w:id="753" w:name="_Toc144251791"/>
      <w:r>
        <w:rPr>
          <w:rFonts w:hint="eastAsia"/>
        </w:rPr>
        <w:t>5.</w:t>
      </w:r>
      <w:r>
        <w:t>74</w:t>
      </w:r>
      <w:r>
        <w:rPr>
          <w:rFonts w:hint="eastAsia"/>
        </w:rPr>
        <w:t>.</w:t>
      </w:r>
      <w:r>
        <w:t>1.2</w:t>
      </w:r>
      <w:r>
        <w:tab/>
        <w:t xml:space="preserve">Channel bandwidths per operating band for </w:t>
      </w:r>
      <w:r>
        <w:rPr>
          <w:rFonts w:hint="eastAsia"/>
        </w:rPr>
        <w:t>CA</w:t>
      </w:r>
      <w:bookmarkEnd w:id="753"/>
    </w:p>
    <w:p w14:paraId="24D28F68" w14:textId="5A8F93E5" w:rsidR="004446E5" w:rsidRDefault="004446E5" w:rsidP="004446E5">
      <w:pPr>
        <w:pStyle w:val="TH"/>
        <w:rPr>
          <w:rFonts w:cs="Arial"/>
        </w:rPr>
      </w:pPr>
      <w:r>
        <w:rPr>
          <w:rFonts w:cs="Arial"/>
        </w:rPr>
        <w:t>Table 5.74.1.2-1: Supported bandwidths per CA band combination of band n66+n71+n85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446E5" w14:paraId="132811DE" w14:textId="77777777" w:rsidTr="0053496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CD45AAE" w14:textId="77777777" w:rsidR="004446E5" w:rsidRDefault="004446E5" w:rsidP="0053496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A78D25" w14:textId="77777777" w:rsidR="004446E5" w:rsidRDefault="004446E5" w:rsidP="0053496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DE864D" w14:textId="77777777" w:rsidR="004446E5" w:rsidRDefault="004446E5" w:rsidP="0053496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D32B36" w14:textId="77777777" w:rsidR="004446E5" w:rsidRDefault="004446E5" w:rsidP="0053496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A2D9E8C" w14:textId="77777777" w:rsidR="004446E5" w:rsidRDefault="004446E5" w:rsidP="00534960">
            <w:pPr>
              <w:pStyle w:val="TAH"/>
              <w:overflowPunct w:val="0"/>
              <w:autoSpaceDE w:val="0"/>
              <w:autoSpaceDN w:val="0"/>
              <w:adjustRightInd w:val="0"/>
              <w:rPr>
                <w:lang w:eastAsia="zh-CN"/>
              </w:rPr>
            </w:pPr>
            <w:r>
              <w:t>Bandwidth combination set</w:t>
            </w:r>
          </w:p>
        </w:tc>
      </w:tr>
      <w:tr w:rsidR="004446E5" w14:paraId="1636C577" w14:textId="77777777" w:rsidTr="005349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21D30" w14:textId="77777777" w:rsidR="004446E5" w:rsidRDefault="004446E5" w:rsidP="00534960">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65C02" w14:textId="77777777" w:rsidR="004446E5" w:rsidRPr="00534960" w:rsidRDefault="004446E5" w:rsidP="00534960">
            <w:pPr>
              <w:pStyle w:val="TAC"/>
              <w:rPr>
                <w:lang w:val="en-US"/>
              </w:rPr>
            </w:pPr>
            <w:r>
              <w:rPr>
                <w:rFonts w:hint="eastAsia"/>
                <w:lang w:eastAsia="zh-CN"/>
              </w:rPr>
              <w:t>CA</w:t>
            </w:r>
            <w:r>
              <w:t>_</w:t>
            </w:r>
            <w:r>
              <w:rPr>
                <w:rFonts w:hint="eastAsia"/>
                <w:lang w:eastAsia="zh-CN"/>
              </w:rPr>
              <w:t>n66</w:t>
            </w:r>
            <w:r w:rsidRPr="00534960">
              <w:rPr>
                <w:lang w:val="en-US"/>
              </w:rPr>
              <w:t>A-</w:t>
            </w:r>
            <w:r>
              <w:rPr>
                <w:rFonts w:hint="eastAsia"/>
                <w:lang w:eastAsia="zh-CN"/>
              </w:rPr>
              <w:t>n</w:t>
            </w:r>
            <w:r>
              <w:rPr>
                <w:lang w:eastAsia="zh-CN"/>
              </w:rPr>
              <w:t>71</w:t>
            </w:r>
            <w:r w:rsidRPr="00534960">
              <w:rPr>
                <w:lang w:val="en-US"/>
              </w:rPr>
              <w:t>A</w:t>
            </w:r>
          </w:p>
          <w:p w14:paraId="63E47A97" w14:textId="77777777" w:rsidR="004446E5" w:rsidRPr="00534960" w:rsidRDefault="004446E5" w:rsidP="00534960">
            <w:pPr>
              <w:pStyle w:val="TAC"/>
              <w:rPr>
                <w:lang w:val="en-US"/>
              </w:rPr>
            </w:pPr>
            <w:r>
              <w:rPr>
                <w:rFonts w:hint="eastAsia"/>
                <w:lang w:eastAsia="zh-CN"/>
              </w:rPr>
              <w:t>CA</w:t>
            </w:r>
            <w:r>
              <w:t>_</w:t>
            </w:r>
            <w:r>
              <w:rPr>
                <w:rFonts w:hint="eastAsia"/>
                <w:lang w:eastAsia="zh-CN"/>
              </w:rPr>
              <w:t>n66</w:t>
            </w:r>
            <w:r w:rsidRPr="00534960">
              <w:rPr>
                <w:lang w:val="en-US"/>
              </w:rPr>
              <w:t>A-</w:t>
            </w:r>
            <w:r>
              <w:rPr>
                <w:rFonts w:hint="eastAsia"/>
                <w:lang w:eastAsia="zh-CN"/>
              </w:rPr>
              <w:t>n85</w:t>
            </w:r>
            <w:r w:rsidRPr="00534960">
              <w:rPr>
                <w:lang w:val="en-US"/>
              </w:rPr>
              <w:t>A</w:t>
            </w:r>
          </w:p>
          <w:p w14:paraId="4F3FD6BC" w14:textId="77777777" w:rsidR="004446E5" w:rsidRDefault="004446E5" w:rsidP="00534960">
            <w:pPr>
              <w:pStyle w:val="TAC"/>
              <w:rPr>
                <w:rFonts w:eastAsia="宋体"/>
                <w:lang w:eastAsia="zh-CN"/>
              </w:rPr>
            </w:pPr>
          </w:p>
        </w:tc>
        <w:tc>
          <w:tcPr>
            <w:tcW w:w="730" w:type="dxa"/>
            <w:tcBorders>
              <w:left w:val="single" w:sz="4" w:space="0" w:color="auto"/>
              <w:right w:val="single" w:sz="4" w:space="0" w:color="auto"/>
            </w:tcBorders>
            <w:vAlign w:val="center"/>
          </w:tcPr>
          <w:p w14:paraId="5F1DC901" w14:textId="77777777" w:rsidR="004446E5" w:rsidRDefault="004446E5" w:rsidP="00534960">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51BFC" w14:textId="77777777" w:rsidR="004446E5" w:rsidRDefault="004446E5" w:rsidP="00534960">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02FF4640" w14:textId="77777777" w:rsidR="004446E5" w:rsidRDefault="004446E5" w:rsidP="00534960">
            <w:pPr>
              <w:pStyle w:val="TAC"/>
              <w:rPr>
                <w:lang w:eastAsia="zh-CN"/>
              </w:rPr>
            </w:pPr>
            <w:r>
              <w:rPr>
                <w:lang w:eastAsia="zh-CN"/>
              </w:rPr>
              <w:t>4 and 5</w:t>
            </w:r>
          </w:p>
        </w:tc>
      </w:tr>
      <w:tr w:rsidR="004446E5" w14:paraId="2C8E12F3" w14:textId="77777777" w:rsidTr="00534960">
        <w:trPr>
          <w:trHeight w:val="187"/>
        </w:trPr>
        <w:tc>
          <w:tcPr>
            <w:tcW w:w="1983" w:type="dxa"/>
            <w:tcBorders>
              <w:top w:val="nil"/>
              <w:left w:val="single" w:sz="4" w:space="0" w:color="auto"/>
              <w:bottom w:val="nil"/>
              <w:right w:val="single" w:sz="4" w:space="0" w:color="auto"/>
            </w:tcBorders>
            <w:shd w:val="clear" w:color="auto" w:fill="auto"/>
            <w:vAlign w:val="center"/>
          </w:tcPr>
          <w:p w14:paraId="4E423342" w14:textId="77777777" w:rsidR="004446E5" w:rsidRDefault="004446E5" w:rsidP="0053496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55154" w14:textId="77777777" w:rsidR="004446E5" w:rsidRDefault="004446E5" w:rsidP="00534960">
            <w:pPr>
              <w:pStyle w:val="TAC"/>
              <w:rPr>
                <w:lang w:eastAsia="zh-CN"/>
              </w:rPr>
            </w:pPr>
          </w:p>
        </w:tc>
        <w:tc>
          <w:tcPr>
            <w:tcW w:w="730" w:type="dxa"/>
            <w:tcBorders>
              <w:left w:val="single" w:sz="4" w:space="0" w:color="auto"/>
              <w:right w:val="single" w:sz="4" w:space="0" w:color="auto"/>
            </w:tcBorders>
            <w:vAlign w:val="center"/>
          </w:tcPr>
          <w:p w14:paraId="32FDE200" w14:textId="77777777" w:rsidR="004446E5" w:rsidRDefault="004446E5" w:rsidP="00534960">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D3F5B6" w14:textId="77777777" w:rsidR="004446E5" w:rsidRDefault="004446E5" w:rsidP="00534960">
            <w:pPr>
              <w:pStyle w:val="TAC"/>
            </w:pPr>
            <w:r>
              <w:rPr>
                <w:rFonts w:cs="Arial"/>
                <w:color w:val="000000"/>
                <w:szCs w:val="18"/>
              </w:rPr>
              <w:t xml:space="preserve">n71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6E862D8B" w14:textId="77777777" w:rsidR="004446E5" w:rsidRDefault="004446E5" w:rsidP="00534960">
            <w:pPr>
              <w:pStyle w:val="TAC"/>
              <w:rPr>
                <w:lang w:eastAsia="zh-CN"/>
              </w:rPr>
            </w:pPr>
          </w:p>
        </w:tc>
      </w:tr>
      <w:tr w:rsidR="004446E5" w14:paraId="59B27D66" w14:textId="77777777" w:rsidTr="005349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CC04" w14:textId="77777777" w:rsidR="004446E5" w:rsidRDefault="004446E5" w:rsidP="0053496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AA32" w14:textId="77777777" w:rsidR="004446E5" w:rsidRDefault="004446E5" w:rsidP="00534960">
            <w:pPr>
              <w:pStyle w:val="TAC"/>
              <w:rPr>
                <w:lang w:eastAsia="zh-CN"/>
              </w:rPr>
            </w:pPr>
          </w:p>
        </w:tc>
        <w:tc>
          <w:tcPr>
            <w:tcW w:w="730" w:type="dxa"/>
            <w:tcBorders>
              <w:left w:val="single" w:sz="4" w:space="0" w:color="auto"/>
              <w:right w:val="single" w:sz="4" w:space="0" w:color="auto"/>
            </w:tcBorders>
            <w:vAlign w:val="center"/>
          </w:tcPr>
          <w:p w14:paraId="1A51F37E" w14:textId="77777777" w:rsidR="004446E5" w:rsidRDefault="004446E5" w:rsidP="00534960">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4F6EC82" w14:textId="77777777" w:rsidR="004446E5" w:rsidRPr="00350EBB" w:rsidRDefault="004446E5" w:rsidP="00534960">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C18DC" w14:textId="77777777" w:rsidR="004446E5" w:rsidRDefault="004446E5" w:rsidP="00534960">
            <w:pPr>
              <w:pStyle w:val="TAC"/>
              <w:rPr>
                <w:lang w:eastAsia="zh-CN"/>
              </w:rPr>
            </w:pPr>
          </w:p>
        </w:tc>
      </w:tr>
    </w:tbl>
    <w:p w14:paraId="2F8184DA" w14:textId="77777777" w:rsidR="004446E5" w:rsidRDefault="004446E5" w:rsidP="004446E5">
      <w:pPr>
        <w:rPr>
          <w:rFonts w:ascii="Arial" w:hAnsi="Arial" w:cs="Arial"/>
          <w:color w:val="0000FF"/>
          <w:sz w:val="32"/>
          <w:szCs w:val="32"/>
          <w:lang w:eastAsia="ja-JP"/>
        </w:rPr>
      </w:pPr>
    </w:p>
    <w:p w14:paraId="16D26E06" w14:textId="64C327DF" w:rsidR="004446E5" w:rsidRDefault="004446E5" w:rsidP="004446E5">
      <w:pPr>
        <w:pStyle w:val="41"/>
      </w:pPr>
      <w:bookmarkStart w:id="754" w:name="_Toc144251792"/>
      <w:r>
        <w:rPr>
          <w:rFonts w:hint="eastAsia"/>
        </w:rPr>
        <w:t>5.</w:t>
      </w:r>
      <w:r>
        <w:t>74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754"/>
    </w:p>
    <w:p w14:paraId="21D392F4" w14:textId="77777777" w:rsidR="004446E5" w:rsidRDefault="004446E5" w:rsidP="004446E5">
      <w:r>
        <w:t xml:space="preserve">For </w:t>
      </w:r>
      <w:r w:rsidRPr="00C8045A">
        <w:rPr>
          <w:rFonts w:eastAsia="宋体"/>
          <w:lang w:eastAsia="zh-CN"/>
        </w:rPr>
        <w:t>CA_n</w:t>
      </w:r>
      <w:r>
        <w:rPr>
          <w:rFonts w:eastAsia="宋体"/>
          <w:lang w:eastAsia="zh-CN"/>
        </w:rPr>
        <w:t>66</w:t>
      </w:r>
      <w:r w:rsidRPr="00C8045A">
        <w:rPr>
          <w:rFonts w:eastAsia="宋体"/>
          <w:lang w:eastAsia="zh-CN"/>
        </w:rPr>
        <w:t>-n</w:t>
      </w:r>
      <w:r>
        <w:rPr>
          <w:rFonts w:eastAsia="宋体"/>
          <w:lang w:eastAsia="zh-CN"/>
        </w:rPr>
        <w:t>71</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CB96C03" w14:textId="79F57B2C" w:rsidR="004446E5" w:rsidRDefault="004446E5" w:rsidP="004446E5">
      <w:pPr>
        <w:pStyle w:val="TH"/>
        <w:rPr>
          <w:rFonts w:cs="Arial"/>
        </w:rPr>
      </w:pPr>
      <w:r>
        <w:rPr>
          <w:rFonts w:cs="Arial"/>
        </w:rPr>
        <w:t xml:space="preserve">Table </w:t>
      </w:r>
      <w:r>
        <w:rPr>
          <w:rFonts w:cs="Arial" w:hint="eastAsia"/>
        </w:rPr>
        <w:t>5.</w:t>
      </w:r>
      <w:r>
        <w:rPr>
          <w:rFonts w:cs="Arial"/>
        </w:rPr>
        <w:t>74.1.3-1: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446E5" w14:paraId="097E3318" w14:textId="77777777" w:rsidTr="00534960">
        <w:trPr>
          <w:jc w:val="center"/>
        </w:trPr>
        <w:tc>
          <w:tcPr>
            <w:tcW w:w="2336" w:type="dxa"/>
            <w:vMerge w:val="restart"/>
            <w:tcBorders>
              <w:top w:val="single" w:sz="4" w:space="0" w:color="auto"/>
              <w:left w:val="single" w:sz="4" w:space="0" w:color="auto"/>
              <w:right w:val="single" w:sz="4" w:space="0" w:color="auto"/>
            </w:tcBorders>
          </w:tcPr>
          <w:p w14:paraId="007192F9" w14:textId="77777777" w:rsidR="004446E5" w:rsidRDefault="004446E5" w:rsidP="0053496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2012CE" w14:textId="77777777" w:rsidR="004446E5" w:rsidRDefault="004446E5" w:rsidP="00534960">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4446E5" w14:paraId="2B8A050F" w14:textId="77777777" w:rsidTr="00534960">
        <w:trPr>
          <w:jc w:val="center"/>
        </w:trPr>
        <w:tc>
          <w:tcPr>
            <w:tcW w:w="2336" w:type="dxa"/>
            <w:vMerge/>
            <w:tcBorders>
              <w:left w:val="single" w:sz="4" w:space="0" w:color="auto"/>
              <w:bottom w:val="single" w:sz="4" w:space="0" w:color="auto"/>
              <w:right w:val="single" w:sz="4" w:space="0" w:color="auto"/>
            </w:tcBorders>
          </w:tcPr>
          <w:p w14:paraId="497ADEEC" w14:textId="77777777" w:rsidR="004446E5" w:rsidRDefault="004446E5" w:rsidP="0053496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9C6D29A" w14:textId="77777777" w:rsidR="004446E5" w:rsidRDefault="004446E5" w:rsidP="00534960">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4446E5" w14:paraId="2A7B264C" w14:textId="77777777" w:rsidTr="005349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0E33E" w14:textId="77777777" w:rsidR="004446E5" w:rsidRDefault="004446E5" w:rsidP="00534960">
            <w:pPr>
              <w:keepNext/>
              <w:keepLines/>
              <w:spacing w:after="0"/>
              <w:jc w:val="center"/>
              <w:rPr>
                <w:rFonts w:ascii="Arial" w:eastAsia="宋体" w:hAnsi="Arial"/>
                <w:sz w:val="18"/>
                <w:lang w:val="en-US" w:eastAsia="zh-CN"/>
              </w:rPr>
            </w:pPr>
            <w:r w:rsidRPr="001E03B0">
              <w:rPr>
                <w:rFonts w:ascii="Arial" w:eastAsia="等线" w:hAnsi="Arial"/>
                <w:sz w:val="18"/>
                <w:lang w:eastAsia="zh-CN"/>
              </w:rPr>
              <w:t>CA_n</w:t>
            </w:r>
            <w:r>
              <w:rPr>
                <w:rFonts w:ascii="Arial" w:eastAsia="等线" w:hAnsi="Arial"/>
                <w:sz w:val="18"/>
                <w:lang w:eastAsia="zh-CN"/>
              </w:rPr>
              <w:t>66</w:t>
            </w:r>
            <w:r w:rsidRPr="001E03B0">
              <w:rPr>
                <w:rFonts w:ascii="Arial" w:eastAsia="等线" w:hAnsi="Arial"/>
                <w:sz w:val="18"/>
                <w:lang w:eastAsia="zh-CN"/>
              </w:rPr>
              <w:t>-n</w:t>
            </w:r>
            <w:r>
              <w:rPr>
                <w:rFonts w:ascii="Arial" w:eastAsia="等线" w:hAnsi="Arial"/>
                <w:sz w:val="18"/>
                <w:lang w:eastAsia="zh-CN"/>
              </w:rPr>
              <w:t>71</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7C4AB6B5" w14:textId="77777777" w:rsidR="004446E5" w:rsidRPr="000F6E2A" w:rsidRDefault="004446E5" w:rsidP="00534960">
            <w:pPr>
              <w:keepNext/>
              <w:keepLines/>
              <w:spacing w:after="0"/>
              <w:jc w:val="center"/>
              <w:rPr>
                <w:rFonts w:asciiTheme="minorBidi" w:eastAsia="宋体" w:hAnsiTheme="minorBidi" w:cstheme="minorBidi"/>
                <w:sz w:val="18"/>
                <w:szCs w:val="18"/>
                <w:lang w:val="en-US" w:eastAsia="zh-CN"/>
              </w:rPr>
            </w:pPr>
            <w:r w:rsidRPr="000F6E2A">
              <w:rPr>
                <w:rFonts w:asciiTheme="minorBidi" w:hAnsiTheme="minorBidi" w:cstheme="minorBidi"/>
                <w:sz w:val="18"/>
                <w:szCs w:val="18"/>
                <w:lang w:eastAsia="ja-JP"/>
              </w:rPr>
              <w:t>0.</w:t>
            </w:r>
            <w:r>
              <w:rPr>
                <w:rFonts w:asciiTheme="minorBidi" w:hAnsiTheme="minorBidi" w:cstheme="minorBidi"/>
                <w:sz w:val="18"/>
                <w:szCs w:val="18"/>
                <w:lang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504140" w14:textId="77777777" w:rsidR="004446E5" w:rsidRPr="000F6E2A" w:rsidRDefault="004446E5" w:rsidP="00534960">
            <w:pPr>
              <w:keepNext/>
              <w:keepLines/>
              <w:spacing w:after="0"/>
              <w:jc w:val="center"/>
              <w:rPr>
                <w:rFonts w:asciiTheme="minorBidi" w:eastAsia="宋体" w:hAnsiTheme="minorBidi" w:cstheme="minorBidi"/>
                <w:sz w:val="18"/>
                <w:szCs w:val="18"/>
                <w:lang w:val="en-US" w:eastAsia="zh-CN"/>
              </w:rPr>
            </w:pPr>
            <w:r>
              <w:rPr>
                <w:rFonts w:asciiTheme="minorBidi" w:hAnsiTheme="minorBidi" w:cstheme="minorBidi"/>
                <w:sz w:val="18"/>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76E42C0F" w14:textId="77777777" w:rsidR="004446E5" w:rsidRPr="000F6E2A" w:rsidRDefault="004446E5" w:rsidP="00534960">
            <w:pPr>
              <w:keepNext/>
              <w:keepLines/>
              <w:spacing w:after="0"/>
              <w:jc w:val="center"/>
              <w:rPr>
                <w:rFonts w:asciiTheme="minorBidi" w:eastAsia="宋体" w:hAnsiTheme="minorBidi" w:cstheme="minorBidi"/>
                <w:sz w:val="18"/>
                <w:szCs w:val="18"/>
                <w:lang w:val="en-US" w:eastAsia="zh-CN"/>
              </w:rPr>
            </w:pPr>
            <w:r>
              <w:rPr>
                <w:rFonts w:asciiTheme="minorBidi" w:hAnsiTheme="minorBidi" w:cstheme="minorBidi"/>
                <w:sz w:val="18"/>
                <w:szCs w:val="18"/>
                <w:lang w:eastAsia="ja-JP"/>
              </w:rPr>
              <w:t>1</w:t>
            </w:r>
          </w:p>
        </w:tc>
      </w:tr>
      <w:tr w:rsidR="004446E5" w14:paraId="206C67DB" w14:textId="77777777" w:rsidTr="005349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790C59" w14:textId="77777777" w:rsidR="004446E5" w:rsidRPr="00A20126" w:rsidRDefault="004446E5" w:rsidP="0053496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BDB8AE6" w14:textId="77777777" w:rsidR="004446E5" w:rsidRDefault="004446E5" w:rsidP="0053496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79D90F47" w14:textId="7FD98209" w:rsidR="004446E5" w:rsidRDefault="004446E5" w:rsidP="004446E5">
      <w:pPr>
        <w:pStyle w:val="TH"/>
        <w:rPr>
          <w:rFonts w:cs="Arial"/>
        </w:rPr>
      </w:pPr>
      <w:r>
        <w:rPr>
          <w:rFonts w:cs="Arial"/>
        </w:rPr>
        <w:t>Table 5.74.1.3-2: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4446E5" w:rsidRPr="00F92868" w14:paraId="55AD7833" w14:textId="77777777" w:rsidTr="00534960">
        <w:trPr>
          <w:trHeight w:val="187"/>
          <w:jc w:val="center"/>
        </w:trPr>
        <w:tc>
          <w:tcPr>
            <w:tcW w:w="1741" w:type="dxa"/>
            <w:vMerge w:val="restart"/>
          </w:tcPr>
          <w:p w14:paraId="172C0504" w14:textId="77777777" w:rsidR="004446E5" w:rsidRPr="00F92868" w:rsidRDefault="004446E5" w:rsidP="0053496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EC9256D" w14:textId="77777777" w:rsidR="004446E5" w:rsidRPr="00F92868" w:rsidRDefault="004446E5" w:rsidP="00534960">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4446E5" w:rsidRPr="00F92868" w14:paraId="3924A0E7" w14:textId="77777777" w:rsidTr="00534960">
        <w:trPr>
          <w:trHeight w:val="187"/>
          <w:jc w:val="center"/>
        </w:trPr>
        <w:tc>
          <w:tcPr>
            <w:tcW w:w="1741" w:type="dxa"/>
            <w:vMerge/>
            <w:tcBorders>
              <w:bottom w:val="single" w:sz="4" w:space="0" w:color="auto"/>
            </w:tcBorders>
          </w:tcPr>
          <w:p w14:paraId="7AE91FCE" w14:textId="77777777" w:rsidR="004446E5" w:rsidRPr="00F92868" w:rsidRDefault="004446E5" w:rsidP="00534960">
            <w:pPr>
              <w:keepNext/>
              <w:keepLines/>
              <w:spacing w:after="0"/>
              <w:jc w:val="center"/>
              <w:rPr>
                <w:rFonts w:ascii="Arial" w:eastAsia="等线" w:hAnsi="Arial"/>
                <w:b/>
                <w:sz w:val="18"/>
              </w:rPr>
            </w:pPr>
          </w:p>
        </w:tc>
        <w:tc>
          <w:tcPr>
            <w:tcW w:w="5845" w:type="dxa"/>
            <w:gridSpan w:val="3"/>
            <w:vAlign w:val="center"/>
          </w:tcPr>
          <w:p w14:paraId="5C761586" w14:textId="77777777" w:rsidR="004446E5" w:rsidRPr="00F92868" w:rsidRDefault="004446E5" w:rsidP="00534960">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4446E5" w:rsidRPr="00F92868" w14:paraId="0BAD216E" w14:textId="77777777" w:rsidTr="00534960">
        <w:trPr>
          <w:trHeight w:val="187"/>
          <w:jc w:val="center"/>
        </w:trPr>
        <w:tc>
          <w:tcPr>
            <w:tcW w:w="1741" w:type="dxa"/>
            <w:shd w:val="clear" w:color="auto" w:fill="auto"/>
          </w:tcPr>
          <w:p w14:paraId="4D3D94FC" w14:textId="77777777" w:rsidR="004446E5" w:rsidRPr="0012366D" w:rsidRDefault="004446E5" w:rsidP="00534960">
            <w:pPr>
              <w:keepNext/>
              <w:keepLines/>
              <w:spacing w:after="0"/>
              <w:jc w:val="center"/>
              <w:rPr>
                <w:rFonts w:asciiTheme="minorBidi" w:eastAsia="等线" w:hAnsiTheme="minorBidi" w:cstheme="minorBidi"/>
                <w:sz w:val="18"/>
                <w:szCs w:val="18"/>
              </w:rPr>
            </w:pPr>
            <w:r w:rsidRPr="0012366D">
              <w:rPr>
                <w:rFonts w:asciiTheme="minorBidi" w:eastAsia="宋体" w:hAnsiTheme="minorBidi" w:cstheme="minorBidi"/>
                <w:sz w:val="18"/>
                <w:szCs w:val="18"/>
                <w:lang w:eastAsia="zh-CN"/>
              </w:rPr>
              <w:t>CA_n66-n71-n85</w:t>
            </w:r>
          </w:p>
        </w:tc>
        <w:tc>
          <w:tcPr>
            <w:tcW w:w="1948" w:type="dxa"/>
            <w:vAlign w:val="center"/>
          </w:tcPr>
          <w:p w14:paraId="4E8963EF" w14:textId="77777777" w:rsidR="004446E5" w:rsidRPr="00F92868" w:rsidRDefault="004446E5" w:rsidP="00534960">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8" w:type="dxa"/>
            <w:vAlign w:val="center"/>
          </w:tcPr>
          <w:p w14:paraId="07CBA03E" w14:textId="77777777" w:rsidR="004446E5" w:rsidRPr="00F92868" w:rsidRDefault="004446E5" w:rsidP="00534960">
            <w:pPr>
              <w:keepNext/>
              <w:keepLines/>
              <w:spacing w:after="0"/>
              <w:jc w:val="center"/>
              <w:rPr>
                <w:rFonts w:ascii="Arial" w:eastAsia="等线" w:hAnsi="Arial"/>
                <w:sz w:val="18"/>
                <w:lang w:eastAsia="zh-CN"/>
              </w:rPr>
            </w:pPr>
            <w:r>
              <w:rPr>
                <w:rFonts w:ascii="Arial" w:eastAsia="等线" w:hAnsi="Arial"/>
                <w:sz w:val="18"/>
                <w:lang w:eastAsia="zh-CN"/>
              </w:rPr>
              <w:t>0.8</w:t>
            </w:r>
          </w:p>
        </w:tc>
        <w:tc>
          <w:tcPr>
            <w:tcW w:w="1949" w:type="dxa"/>
            <w:vAlign w:val="center"/>
          </w:tcPr>
          <w:p w14:paraId="29CF2AE3" w14:textId="77777777" w:rsidR="004446E5" w:rsidRPr="00F92868" w:rsidRDefault="004446E5" w:rsidP="00534960">
            <w:pPr>
              <w:keepNext/>
              <w:keepLines/>
              <w:spacing w:after="0"/>
              <w:jc w:val="center"/>
              <w:rPr>
                <w:rFonts w:ascii="Arial" w:eastAsia="等线" w:hAnsi="Arial"/>
                <w:sz w:val="18"/>
                <w:lang w:eastAsia="zh-CN"/>
              </w:rPr>
            </w:pPr>
            <w:r>
              <w:rPr>
                <w:rFonts w:ascii="Arial" w:eastAsia="等线" w:hAnsi="Arial"/>
                <w:sz w:val="18"/>
                <w:lang w:eastAsia="zh-CN"/>
              </w:rPr>
              <w:t>0.8</w:t>
            </w:r>
          </w:p>
        </w:tc>
      </w:tr>
      <w:tr w:rsidR="004446E5" w:rsidRPr="00F92868" w14:paraId="4B8E802A" w14:textId="77777777" w:rsidTr="00534960">
        <w:trPr>
          <w:trHeight w:val="187"/>
          <w:jc w:val="center"/>
        </w:trPr>
        <w:tc>
          <w:tcPr>
            <w:tcW w:w="7586" w:type="dxa"/>
            <w:gridSpan w:val="4"/>
            <w:tcBorders>
              <w:bottom w:val="single" w:sz="4" w:space="0" w:color="auto"/>
            </w:tcBorders>
            <w:shd w:val="clear" w:color="auto" w:fill="auto"/>
          </w:tcPr>
          <w:p w14:paraId="0BE84012" w14:textId="77777777" w:rsidR="004446E5" w:rsidRPr="00A20126" w:rsidRDefault="004446E5" w:rsidP="00534960">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67EEB479" w14:textId="77777777" w:rsidR="004446E5" w:rsidRDefault="004446E5" w:rsidP="00534960">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4D7AEEA" w14:textId="77777777" w:rsidR="004446E5" w:rsidRPr="00C23DD6" w:rsidRDefault="004446E5" w:rsidP="00C23DD6">
      <w:pPr>
        <w:pStyle w:val="af1"/>
        <w:rPr>
          <w:rFonts w:eastAsia="PMingLiU"/>
          <w:lang w:eastAsia="zh-TW"/>
        </w:rPr>
      </w:pPr>
    </w:p>
    <w:p w14:paraId="515E10D0" w14:textId="55FA9F80" w:rsidR="004446E5" w:rsidRPr="00F937E3" w:rsidRDefault="004446E5" w:rsidP="004446E5">
      <w:pPr>
        <w:pStyle w:val="31"/>
      </w:pPr>
      <w:bookmarkStart w:id="755" w:name="_Toc144251793"/>
      <w:r>
        <w:t>5.74.2</w:t>
      </w:r>
      <w:r>
        <w:tab/>
        <w:t>Specific for 2 bands UL CA</w:t>
      </w:r>
      <w:bookmarkEnd w:id="755"/>
    </w:p>
    <w:p w14:paraId="20B7D22F" w14:textId="655E0D04" w:rsidR="004446E5" w:rsidRDefault="004446E5" w:rsidP="004446E5">
      <w:pPr>
        <w:pStyle w:val="41"/>
      </w:pPr>
      <w:bookmarkStart w:id="756" w:name="_Toc144251794"/>
      <w:r>
        <w:rPr>
          <w:rFonts w:hint="eastAsia"/>
        </w:rPr>
        <w:t>5.</w:t>
      </w:r>
      <w:r>
        <w:t>74</w:t>
      </w:r>
      <w:r>
        <w:rPr>
          <w:rFonts w:hint="eastAsia"/>
        </w:rPr>
        <w:t>.</w:t>
      </w:r>
      <w:r>
        <w:t>2.1</w:t>
      </w:r>
      <w:r>
        <w:tab/>
      </w:r>
      <w:r>
        <w:rPr>
          <w:rFonts w:hint="eastAsia"/>
        </w:rPr>
        <w:t>UE co-existence studies</w:t>
      </w:r>
      <w:bookmarkEnd w:id="756"/>
    </w:p>
    <w:p w14:paraId="470707A7" w14:textId="77777777" w:rsidR="004446E5" w:rsidRDefault="004446E5" w:rsidP="004446E5">
      <w:pPr>
        <w:pStyle w:val="af1"/>
        <w:rPr>
          <w:rFonts w:eastAsia="PMingLiU"/>
          <w:lang w:eastAsia="zh-TW"/>
        </w:rPr>
      </w:pPr>
      <w:r>
        <w:rPr>
          <w:rFonts w:eastAsia="PMingLiU"/>
          <w:lang w:eastAsia="zh-TW"/>
        </w:rPr>
        <w:t xml:space="preserve">Based on the co-existence studies, there is no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w:t>
      </w:r>
      <w:r>
        <w:rPr>
          <w:rFonts w:cstheme="minorHAnsi"/>
          <w:szCs w:val="21"/>
          <w:lang w:eastAsia="ja-JP"/>
        </w:rPr>
        <w:t xml:space="preserve"> for this combination.</w:t>
      </w:r>
    </w:p>
    <w:p w14:paraId="73BD5C72" w14:textId="77777777" w:rsidR="004446E5" w:rsidRDefault="004446E5" w:rsidP="004446E5">
      <w:pPr>
        <w:pStyle w:val="af1"/>
        <w:rPr>
          <w:rFonts w:eastAsia="PMingLiU"/>
          <w:lang w:eastAsia="zh-TW"/>
        </w:rPr>
      </w:pPr>
    </w:p>
    <w:p w14:paraId="429065E5" w14:textId="49C8FF5F" w:rsidR="004446E5" w:rsidRDefault="004446E5" w:rsidP="004446E5">
      <w:pPr>
        <w:pStyle w:val="41"/>
      </w:pPr>
      <w:bookmarkStart w:id="757" w:name="_Toc144251795"/>
      <w:r>
        <w:rPr>
          <w:rFonts w:hint="eastAsia"/>
        </w:rPr>
        <w:t>5.</w:t>
      </w:r>
      <w:r>
        <w:t>74</w:t>
      </w:r>
      <w:r>
        <w:rPr>
          <w:rFonts w:hint="eastAsia"/>
        </w:rPr>
        <w:t>.</w:t>
      </w:r>
      <w:r>
        <w:t>2.2</w:t>
      </w:r>
      <w:r>
        <w:rPr>
          <w:rFonts w:hint="eastAsia"/>
        </w:rPr>
        <w:tab/>
        <w:t>REFSENS requirements</w:t>
      </w:r>
      <w:bookmarkEnd w:id="757"/>
    </w:p>
    <w:p w14:paraId="38A1CBFF" w14:textId="6043C0E0" w:rsidR="004446E5" w:rsidRPr="00F31DF3" w:rsidRDefault="004446E5" w:rsidP="004446E5">
      <w:pPr>
        <w:pStyle w:val="TAC"/>
        <w:jc w:val="left"/>
        <w:rPr>
          <w:szCs w:val="21"/>
        </w:rPr>
      </w:pPr>
      <w:r>
        <w:rPr>
          <w:szCs w:val="21"/>
        </w:rPr>
        <w:t xml:space="preserve">Based on studies in </w:t>
      </w:r>
      <w:r>
        <w:rPr>
          <w:rFonts w:eastAsia="宋体" w:hint="eastAsia"/>
        </w:rPr>
        <w:t>5.</w:t>
      </w:r>
      <w:r>
        <w:rPr>
          <w:rFonts w:eastAsia="宋体"/>
        </w:rPr>
        <w:t>74</w:t>
      </w:r>
      <w:r>
        <w:rPr>
          <w:rFonts w:eastAsia="宋体" w:hint="eastAsia"/>
        </w:rPr>
        <w:t>.</w:t>
      </w:r>
      <w:r>
        <w:rPr>
          <w:rFonts w:eastAsia="宋体"/>
        </w:rPr>
        <w:t>2.1,</w:t>
      </w:r>
      <w:r w:rsidRPr="00F31DF3">
        <w:rPr>
          <w:szCs w:val="21"/>
        </w:rPr>
        <w:t xml:space="preserve"> </w:t>
      </w:r>
      <w:r>
        <w:rPr>
          <w:szCs w:val="21"/>
        </w:rPr>
        <w:t>no</w:t>
      </w:r>
      <w:r w:rsidRPr="00F31DF3">
        <w:rPr>
          <w:rFonts w:hint="eastAsia"/>
          <w:szCs w:val="21"/>
        </w:rPr>
        <w:t xml:space="preserve"> IMD interference fall into the own 3</w:t>
      </w:r>
      <w:r w:rsidRPr="00F31DF3">
        <w:rPr>
          <w:rFonts w:hint="eastAsia"/>
          <w:szCs w:val="21"/>
          <w:vertAlign w:val="superscript"/>
        </w:rPr>
        <w:t>rd</w:t>
      </w:r>
      <w:r w:rsidRPr="00F31DF3">
        <w:rPr>
          <w:rFonts w:hint="eastAsia"/>
          <w:szCs w:val="21"/>
        </w:rPr>
        <w:t xml:space="preserve"> Rx frequency band</w:t>
      </w:r>
      <w:r>
        <w:rPr>
          <w:szCs w:val="21"/>
        </w:rPr>
        <w:t>, hence no need to define any MSD values.</w:t>
      </w:r>
    </w:p>
    <w:p w14:paraId="0F0BCA12" w14:textId="77777777" w:rsidR="00F44F1B" w:rsidRDefault="00F44F1B">
      <w:pPr>
        <w:pStyle w:val="EditorsNote"/>
        <w:overflowPunct w:val="0"/>
        <w:autoSpaceDE w:val="0"/>
        <w:autoSpaceDN w:val="0"/>
        <w:adjustRightInd w:val="0"/>
        <w:ind w:left="284" w:firstLine="0"/>
        <w:textAlignment w:val="baseline"/>
        <w:rPr>
          <w:rFonts w:eastAsia="宋体"/>
          <w:lang w:eastAsia="zh-CN"/>
        </w:rPr>
      </w:pPr>
    </w:p>
    <w:p w14:paraId="0D7E00F7" w14:textId="77777777" w:rsidR="00F5244C" w:rsidRPr="00A20126" w:rsidRDefault="00F5244C">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758" w:name="_Toc144251796"/>
      <w:r>
        <w:t>6</w:t>
      </w:r>
      <w:r>
        <w:tab/>
      </w:r>
      <w:r>
        <w:rPr>
          <w:rFonts w:cs="Arial"/>
          <w:lang w:eastAsia="zh-CN"/>
        </w:rPr>
        <w:t>Dual Connectivity</w:t>
      </w:r>
      <w:r>
        <w:rPr>
          <w:rFonts w:cs="Arial"/>
        </w:rPr>
        <w:t>: Specific Band Combination Part</w:t>
      </w:r>
      <w:bookmarkEnd w:id="758"/>
    </w:p>
    <w:p w14:paraId="6FD7A09B" w14:textId="77777777" w:rsidR="00654648" w:rsidRDefault="00DF33FC">
      <w:pPr>
        <w:pStyle w:val="21"/>
      </w:pPr>
      <w:bookmarkStart w:id="759" w:name="_Toc144251797"/>
      <w:r>
        <w:t>6.</w:t>
      </w:r>
      <w:r>
        <w:rPr>
          <w:rFonts w:hint="eastAsia"/>
          <w:lang w:eastAsia="zh-CN"/>
        </w:rPr>
        <w:t>x</w:t>
      </w:r>
      <w:r>
        <w:tab/>
        <w:t>DC_nX-nY-nZ</w:t>
      </w:r>
      <w:bookmarkEnd w:id="759"/>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760" w:name="_Toc144251798"/>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760"/>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761" w:name="_Toc144251799"/>
      <w:r>
        <w:t>6.</w:t>
      </w:r>
      <w:r>
        <w:rPr>
          <w:rFonts w:hint="eastAsia"/>
          <w:lang w:eastAsia="zh-CN"/>
        </w:rPr>
        <w:t>1</w:t>
      </w:r>
      <w:r>
        <w:tab/>
        <w:t>DC_n</w:t>
      </w:r>
      <w:r w:rsidR="004D1635">
        <w:t>3</w:t>
      </w:r>
      <w:r>
        <w:t>-n</w:t>
      </w:r>
      <w:r w:rsidR="004D1635">
        <w:t>67</w:t>
      </w:r>
      <w:r>
        <w:t>-n</w:t>
      </w:r>
      <w:r w:rsidR="004D1635">
        <w:t>78</w:t>
      </w:r>
      <w:bookmarkEnd w:id="761"/>
    </w:p>
    <w:p w14:paraId="5B23125A" w14:textId="7F88B3C4" w:rsidR="00A8185D" w:rsidRDefault="00A8185D" w:rsidP="00A8185D">
      <w:pPr>
        <w:pStyle w:val="31"/>
        <w:rPr>
          <w:rFonts w:cs="Arial"/>
          <w:lang w:val="en-US" w:eastAsia="zh-CN"/>
        </w:rPr>
      </w:pPr>
      <w:bookmarkStart w:id="762" w:name="_Toc144251800"/>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762"/>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763" w:name="_Toc120865873"/>
      <w:bookmarkStart w:id="764" w:name="_Toc144251801"/>
      <w:r>
        <w:t>6.</w:t>
      </w:r>
      <w:r>
        <w:rPr>
          <w:lang w:eastAsia="zh-CN"/>
        </w:rPr>
        <w:t>2</w:t>
      </w:r>
      <w:r>
        <w:tab/>
        <w:t>DC_n3-n7-n</w:t>
      </w:r>
      <w:bookmarkEnd w:id="763"/>
      <w:r>
        <w:t>67</w:t>
      </w:r>
      <w:bookmarkEnd w:id="764"/>
    </w:p>
    <w:p w14:paraId="698FB546" w14:textId="651B5BCA" w:rsidR="004D1635" w:rsidRDefault="004D1635" w:rsidP="004D1635">
      <w:pPr>
        <w:pStyle w:val="31"/>
        <w:rPr>
          <w:rFonts w:cs="Arial"/>
          <w:lang w:val="en-US" w:eastAsia="zh-CN"/>
        </w:rPr>
      </w:pPr>
      <w:bookmarkStart w:id="765" w:name="_Toc120865874"/>
      <w:bookmarkStart w:id="766" w:name="_Toc144251802"/>
      <w:r>
        <w:t>6.2.1</w:t>
      </w:r>
      <w:r>
        <w:tab/>
      </w:r>
      <w:r>
        <w:rPr>
          <w:rFonts w:cs="Arial"/>
          <w:lang w:eastAsia="zh-CN"/>
        </w:rPr>
        <w:t>Configurations for DC_</w:t>
      </w:r>
      <w:r>
        <w:rPr>
          <w:rFonts w:cs="Arial"/>
          <w:lang w:val="en-US" w:eastAsia="zh-CN"/>
        </w:rPr>
        <w:t>n3-n7</w:t>
      </w:r>
      <w:r>
        <w:rPr>
          <w:rFonts w:cs="Arial" w:hint="eastAsia"/>
          <w:lang w:val="en-US" w:eastAsia="zh-CN"/>
        </w:rPr>
        <w:t>-n</w:t>
      </w:r>
      <w:bookmarkEnd w:id="765"/>
      <w:r>
        <w:rPr>
          <w:rFonts w:cs="Arial"/>
          <w:lang w:val="en-US" w:eastAsia="zh-CN"/>
        </w:rPr>
        <w:t>67</w:t>
      </w:r>
      <w:bookmarkEnd w:id="766"/>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6D8C9E13" w:rsidR="002E0709" w:rsidRDefault="002E0709" w:rsidP="002E0709">
      <w:pPr>
        <w:pStyle w:val="21"/>
      </w:pPr>
      <w:bookmarkStart w:id="767" w:name="_Toc144251803"/>
      <w:r>
        <w:t>6.3</w:t>
      </w:r>
      <w:r>
        <w:tab/>
        <w:t>DC_</w:t>
      </w:r>
      <w:r w:rsidR="002C6DAD">
        <w:t>n1</w:t>
      </w:r>
      <w:r>
        <w:t>-</w:t>
      </w:r>
      <w:r w:rsidR="002C6DAD">
        <w:t>n28</w:t>
      </w:r>
      <w:r>
        <w:t>-</w:t>
      </w:r>
      <w:r w:rsidR="002C6DAD">
        <w:t>n46</w:t>
      </w:r>
      <w:bookmarkEnd w:id="767"/>
    </w:p>
    <w:p w14:paraId="01BAE2FF" w14:textId="1AB26775" w:rsidR="002E0709" w:rsidRPr="003474CF" w:rsidRDefault="002E0709" w:rsidP="002E0709">
      <w:pPr>
        <w:pStyle w:val="31"/>
      </w:pPr>
      <w:bookmarkStart w:id="768" w:name="_Toc144251804"/>
      <w:r w:rsidRPr="003474CF">
        <w:t>6.3.1</w:t>
      </w:r>
      <w:r w:rsidRPr="003474CF">
        <w:tab/>
      </w:r>
      <w:bookmarkStart w:id="769" w:name="_Toc18146"/>
      <w:bookmarkStart w:id="770" w:name="_Toc26651"/>
      <w:bookmarkStart w:id="771" w:name="_Toc24210"/>
      <w:bookmarkStart w:id="772" w:name="_Toc25679"/>
      <w:bookmarkStart w:id="773" w:name="_Toc14839"/>
      <w:bookmarkStart w:id="774" w:name="_Toc20918"/>
      <w:bookmarkStart w:id="775" w:name="_Toc18961"/>
      <w:r w:rsidRPr="003474CF">
        <w:t>Configurations for DC_n1-n</w:t>
      </w:r>
      <w:bookmarkEnd w:id="769"/>
      <w:bookmarkEnd w:id="770"/>
      <w:bookmarkEnd w:id="771"/>
      <w:bookmarkEnd w:id="772"/>
      <w:bookmarkEnd w:id="773"/>
      <w:bookmarkEnd w:id="774"/>
      <w:bookmarkEnd w:id="775"/>
      <w:r w:rsidRPr="003474CF">
        <w:t>28-n46</w:t>
      </w:r>
      <w:bookmarkEnd w:id="768"/>
    </w:p>
    <w:p w14:paraId="79A3133F" w14:textId="18992437" w:rsidR="002E0709" w:rsidRDefault="002E0709" w:rsidP="002E0709">
      <w:pPr>
        <w:jc w:val="center"/>
        <w:rPr>
          <w:rFonts w:ascii="Arial" w:hAnsi="Arial" w:cs="Arial"/>
          <w:b/>
          <w:bCs/>
          <w:lang w:val="en-US" w:eastAsia="ja-JP"/>
        </w:rPr>
      </w:pPr>
      <w:bookmarkStart w:id="776"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776"/>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21"/>
      </w:pPr>
      <w:bookmarkStart w:id="777" w:name="_Toc144251805"/>
      <w:r>
        <w:t>6.4</w:t>
      </w:r>
      <w:r>
        <w:tab/>
        <w:t>DC_n1-n46-n78</w:t>
      </w:r>
      <w:bookmarkEnd w:id="777"/>
    </w:p>
    <w:p w14:paraId="3C714AE0" w14:textId="59DE5F48" w:rsidR="00F43813" w:rsidRPr="003474CF" w:rsidRDefault="00F43813" w:rsidP="00F43813">
      <w:pPr>
        <w:pStyle w:val="31"/>
      </w:pPr>
      <w:bookmarkStart w:id="778" w:name="_Toc144251806"/>
      <w:r w:rsidRPr="00F43813">
        <w:t>6.</w:t>
      </w:r>
      <w:r>
        <w:t>4</w:t>
      </w:r>
      <w:r w:rsidRPr="003474CF">
        <w:t>.1</w:t>
      </w:r>
      <w:r w:rsidRPr="003474CF">
        <w:tab/>
        <w:t>Configurations for DC_n1-n46-n78</w:t>
      </w:r>
      <w:bookmarkEnd w:id="778"/>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21"/>
      </w:pPr>
      <w:bookmarkStart w:id="779" w:name="_Toc144251807"/>
      <w:r>
        <w:t>6.5</w:t>
      </w:r>
      <w:r>
        <w:tab/>
        <w:t>DC_n1-n7-n67</w:t>
      </w:r>
      <w:bookmarkEnd w:id="779"/>
    </w:p>
    <w:p w14:paraId="7965F80F" w14:textId="67678099" w:rsidR="004F6BC7" w:rsidRPr="003474CF" w:rsidRDefault="004F6BC7" w:rsidP="004F6BC7">
      <w:pPr>
        <w:pStyle w:val="31"/>
      </w:pPr>
      <w:bookmarkStart w:id="780" w:name="_Toc144251808"/>
      <w:r>
        <w:t>6.5.1</w:t>
      </w:r>
      <w:r>
        <w:tab/>
      </w:r>
      <w:r w:rsidRPr="003474CF">
        <w:t xml:space="preserve">Configurations for </w:t>
      </w:r>
      <w:r>
        <w:t>DC_</w:t>
      </w:r>
      <w:r w:rsidRPr="00B628CD">
        <w:t>n1-n7-n67</w:t>
      </w:r>
      <w:bookmarkEnd w:id="780"/>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621F6A58" w:rsidR="0041751E" w:rsidRDefault="0041751E" w:rsidP="0041751E">
      <w:pPr>
        <w:pStyle w:val="21"/>
      </w:pPr>
      <w:bookmarkStart w:id="781" w:name="_Toc144251809"/>
      <w:r>
        <w:t>6.6</w:t>
      </w:r>
      <w:r>
        <w:tab/>
        <w:t>DC_n1-</w:t>
      </w:r>
      <w:r w:rsidR="002C6DAD">
        <w:t>n67</w:t>
      </w:r>
      <w:r>
        <w:t>-</w:t>
      </w:r>
      <w:r w:rsidR="002C6DAD">
        <w:t>n78</w:t>
      </w:r>
      <w:bookmarkEnd w:id="781"/>
    </w:p>
    <w:p w14:paraId="180D261B" w14:textId="57AFE5FF" w:rsidR="0041751E" w:rsidRPr="003474CF" w:rsidRDefault="0041751E" w:rsidP="0041751E">
      <w:pPr>
        <w:pStyle w:val="31"/>
      </w:pPr>
      <w:bookmarkStart w:id="782" w:name="_Toc144251810"/>
      <w:r>
        <w:t>6.6.1</w:t>
      </w:r>
      <w:r>
        <w:tab/>
      </w:r>
      <w:r w:rsidRPr="003474CF">
        <w:t xml:space="preserve">Configurations for </w:t>
      </w:r>
      <w:r>
        <w:t>DC_</w:t>
      </w:r>
      <w:r w:rsidRPr="00B628CD">
        <w:t>n1-n</w:t>
      </w:r>
      <w:r>
        <w:t>6</w:t>
      </w:r>
      <w:r w:rsidRPr="00B628CD">
        <w:t>7-n7</w:t>
      </w:r>
      <w:r>
        <w:t>8</w:t>
      </w:r>
      <w:bookmarkEnd w:id="782"/>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CF9292E" w14:textId="449A1F4A" w:rsidR="003F2E5F" w:rsidRDefault="003F2E5F" w:rsidP="003F2E5F">
      <w:pPr>
        <w:pStyle w:val="21"/>
      </w:pPr>
      <w:bookmarkStart w:id="783" w:name="_Toc144251811"/>
      <w:r>
        <w:t>6.</w:t>
      </w:r>
      <w:r>
        <w:rPr>
          <w:lang w:eastAsia="zh-CN"/>
        </w:rPr>
        <w:t>7</w:t>
      </w:r>
      <w:r>
        <w:tab/>
        <w:t>DC_n7</w:t>
      </w:r>
      <w:r w:rsidRPr="00B628CD">
        <w:t>-n</w:t>
      </w:r>
      <w:r>
        <w:t>6</w:t>
      </w:r>
      <w:r w:rsidRPr="00B628CD">
        <w:t>7-n7</w:t>
      </w:r>
      <w:r>
        <w:t>8</w:t>
      </w:r>
      <w:bookmarkEnd w:id="783"/>
    </w:p>
    <w:p w14:paraId="1DAD7A0B" w14:textId="6AC3ADCA" w:rsidR="003F2E5F" w:rsidRDefault="003F2E5F" w:rsidP="003F2E5F">
      <w:pPr>
        <w:pStyle w:val="31"/>
        <w:rPr>
          <w:rFonts w:cs="Arial"/>
          <w:lang w:val="en-US" w:eastAsia="zh-CN"/>
        </w:rPr>
      </w:pPr>
      <w:bookmarkStart w:id="784" w:name="_Toc144251812"/>
      <w:r>
        <w:t>6.7.1</w:t>
      </w:r>
      <w:r>
        <w:tab/>
      </w:r>
      <w:r>
        <w:rPr>
          <w:rFonts w:cs="Arial"/>
          <w:lang w:eastAsia="zh-CN"/>
        </w:rPr>
        <w:t xml:space="preserve">Configurations for </w:t>
      </w:r>
      <w:r>
        <w:t>DC_n7</w:t>
      </w:r>
      <w:r w:rsidRPr="00B628CD">
        <w:t>-n</w:t>
      </w:r>
      <w:r>
        <w:t>6</w:t>
      </w:r>
      <w:r w:rsidRPr="00B628CD">
        <w:t>7-n7</w:t>
      </w:r>
      <w:r>
        <w:t>8</w:t>
      </w:r>
      <w:bookmarkEnd w:id="784"/>
    </w:p>
    <w:p w14:paraId="232FB18B" w14:textId="3F954FF3" w:rsidR="003F2E5F" w:rsidRDefault="003F2E5F" w:rsidP="003F2E5F">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7.1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F2E5F" w14:paraId="7C908F39" w14:textId="77777777" w:rsidTr="003F2E5F">
        <w:trPr>
          <w:tblHeader/>
          <w:jc w:val="center"/>
        </w:trPr>
        <w:tc>
          <w:tcPr>
            <w:tcW w:w="2853" w:type="dxa"/>
            <w:vAlign w:val="center"/>
          </w:tcPr>
          <w:p w14:paraId="77BAE827" w14:textId="77777777" w:rsidR="003F2E5F" w:rsidRDefault="003F2E5F" w:rsidP="003F2E5F">
            <w:pPr>
              <w:pStyle w:val="TAH"/>
              <w:rPr>
                <w:rFonts w:cs="Arial"/>
                <w:lang w:val="en-US" w:eastAsia="fi-FI"/>
              </w:rPr>
            </w:pPr>
            <w:r>
              <w:rPr>
                <w:rFonts w:cs="Arial"/>
                <w:lang w:val="en-US" w:eastAsia="zh-CN"/>
              </w:rPr>
              <w:t>NR DC</w:t>
            </w:r>
          </w:p>
          <w:p w14:paraId="58690505" w14:textId="77777777" w:rsidR="003F2E5F" w:rsidRDefault="003F2E5F" w:rsidP="003F2E5F">
            <w:pPr>
              <w:pStyle w:val="TAH"/>
              <w:rPr>
                <w:rFonts w:cs="Arial"/>
                <w:lang w:val="en-US" w:eastAsia="fi-FI"/>
              </w:rPr>
            </w:pPr>
            <w:r>
              <w:rPr>
                <w:rFonts w:cs="Arial"/>
                <w:lang w:val="en-US" w:eastAsia="fi-FI"/>
              </w:rPr>
              <w:t>configuration</w:t>
            </w:r>
          </w:p>
        </w:tc>
        <w:tc>
          <w:tcPr>
            <w:tcW w:w="2892" w:type="dxa"/>
            <w:vAlign w:val="center"/>
          </w:tcPr>
          <w:p w14:paraId="4FF27D89" w14:textId="77777777" w:rsidR="003F2E5F" w:rsidRDefault="003F2E5F" w:rsidP="003F2E5F">
            <w:pPr>
              <w:pStyle w:val="TAH"/>
              <w:rPr>
                <w:rFonts w:cs="Arial"/>
                <w:lang w:val="en-US" w:eastAsia="fi-FI"/>
              </w:rPr>
            </w:pPr>
            <w:r>
              <w:rPr>
                <w:rFonts w:cs="Arial"/>
                <w:lang w:val="en-US" w:eastAsia="fi-FI"/>
              </w:rPr>
              <w:t xml:space="preserve">Uplink </w:t>
            </w:r>
            <w:r>
              <w:rPr>
                <w:rFonts w:cs="Arial"/>
                <w:lang w:val="en-US" w:eastAsia="zh-CN"/>
              </w:rPr>
              <w:t>NR DC</w:t>
            </w:r>
          </w:p>
          <w:p w14:paraId="24C6E01D" w14:textId="77777777" w:rsidR="003F2E5F" w:rsidRDefault="003F2E5F" w:rsidP="003F2E5F">
            <w:pPr>
              <w:pStyle w:val="TAH"/>
              <w:rPr>
                <w:rFonts w:cs="Arial"/>
                <w:lang w:eastAsia="fi-FI"/>
              </w:rPr>
            </w:pPr>
            <w:r>
              <w:rPr>
                <w:rFonts w:cs="Arial"/>
                <w:lang w:val="en-US" w:eastAsia="fi-FI"/>
              </w:rPr>
              <w:t>configuration</w:t>
            </w:r>
          </w:p>
        </w:tc>
      </w:tr>
      <w:tr w:rsidR="003F2E5F" w14:paraId="51F5EEF5" w14:textId="77777777" w:rsidTr="003F2E5F">
        <w:trPr>
          <w:trHeight w:val="207"/>
          <w:jc w:val="center"/>
        </w:trPr>
        <w:tc>
          <w:tcPr>
            <w:tcW w:w="2853" w:type="dxa"/>
            <w:vAlign w:val="center"/>
          </w:tcPr>
          <w:p w14:paraId="50D383FA" w14:textId="77777777" w:rsidR="003F2E5F" w:rsidRDefault="003F2E5F" w:rsidP="003F2E5F">
            <w:pPr>
              <w:pStyle w:val="TAC"/>
              <w:rPr>
                <w:rFonts w:cs="Arial"/>
                <w:lang w:val="fi-FI" w:eastAsia="fi-FI"/>
              </w:rPr>
            </w:pPr>
            <w:r w:rsidRPr="002D2F44">
              <w:t>DC</w:t>
            </w:r>
            <w:r>
              <w:t>_n7</w:t>
            </w:r>
            <w:r w:rsidRPr="002D2F44">
              <w:t>A-n67A-n78A</w:t>
            </w:r>
          </w:p>
        </w:tc>
        <w:tc>
          <w:tcPr>
            <w:tcW w:w="2892" w:type="dxa"/>
            <w:vAlign w:val="center"/>
          </w:tcPr>
          <w:p w14:paraId="5D7AFAD7"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r w:rsidR="003F2E5F" w14:paraId="2757CD23" w14:textId="77777777" w:rsidTr="003F2E5F">
        <w:trPr>
          <w:trHeight w:val="207"/>
          <w:jc w:val="center"/>
        </w:trPr>
        <w:tc>
          <w:tcPr>
            <w:tcW w:w="2853" w:type="dxa"/>
            <w:vAlign w:val="center"/>
          </w:tcPr>
          <w:p w14:paraId="62DD1993" w14:textId="77777777" w:rsidR="003F2E5F" w:rsidRDefault="003F2E5F" w:rsidP="003F2E5F">
            <w:pPr>
              <w:pStyle w:val="TAC"/>
              <w:rPr>
                <w:rFonts w:cs="Arial"/>
                <w:lang w:val="fi-FI" w:eastAsia="fi-FI"/>
              </w:rPr>
            </w:pPr>
            <w:r w:rsidRPr="00D336E7">
              <w:t>DC</w:t>
            </w:r>
            <w:r>
              <w:t>_n7</w:t>
            </w:r>
            <w:r w:rsidRPr="00D336E7">
              <w:t>A-n67A-n78(2A)</w:t>
            </w:r>
          </w:p>
        </w:tc>
        <w:tc>
          <w:tcPr>
            <w:tcW w:w="2892" w:type="dxa"/>
            <w:vAlign w:val="center"/>
          </w:tcPr>
          <w:p w14:paraId="572AFDCF" w14:textId="77777777" w:rsidR="003F2E5F" w:rsidRDefault="003F2E5F" w:rsidP="003F2E5F">
            <w:pPr>
              <w:pStyle w:val="TAC"/>
              <w:rPr>
                <w:rFonts w:cs="Arial"/>
                <w:lang w:eastAsia="zh-CN"/>
              </w:rPr>
            </w:pPr>
            <w:r w:rsidRPr="00D336E7">
              <w:rPr>
                <w:rFonts w:cs="Arial"/>
                <w:lang w:val="sv-SE" w:eastAsia="zh-CN"/>
              </w:rPr>
              <w:t>DC</w:t>
            </w:r>
            <w:r>
              <w:rPr>
                <w:rFonts w:cs="Arial"/>
                <w:lang w:val="sv-SE" w:eastAsia="zh-CN"/>
              </w:rPr>
              <w:t>_n7</w:t>
            </w:r>
            <w:r w:rsidRPr="00D336E7">
              <w:rPr>
                <w:rFonts w:cs="Arial"/>
                <w:lang w:val="sv-SE" w:eastAsia="zh-CN"/>
              </w:rPr>
              <w:t>A-n78A</w:t>
            </w:r>
          </w:p>
        </w:tc>
      </w:tr>
    </w:tbl>
    <w:p w14:paraId="16437ACA" w14:textId="77777777" w:rsidR="00CB19FC" w:rsidRDefault="00CB19FC" w:rsidP="002E0709"/>
    <w:p w14:paraId="1E5CFED7" w14:textId="11124829" w:rsidR="00215A90" w:rsidRPr="006A0293" w:rsidRDefault="00215A90" w:rsidP="006A0293">
      <w:pPr>
        <w:pStyle w:val="21"/>
      </w:pPr>
      <w:bookmarkStart w:id="785" w:name="_Toc6576"/>
      <w:bookmarkStart w:id="786" w:name="_Toc144251813"/>
      <w:r w:rsidRPr="006A0293">
        <w:t>6.8</w:t>
      </w:r>
      <w:r w:rsidRPr="006A0293">
        <w:tab/>
        <w:t>DC_n1-n28-n102</w:t>
      </w:r>
      <w:bookmarkEnd w:id="785"/>
      <w:bookmarkEnd w:id="786"/>
    </w:p>
    <w:p w14:paraId="70A948CE" w14:textId="0053F6A0" w:rsidR="00215A90" w:rsidRPr="006A0293" w:rsidRDefault="00215A90" w:rsidP="006A0293">
      <w:pPr>
        <w:pStyle w:val="31"/>
        <w:rPr>
          <w:rFonts w:cs="Arial"/>
          <w:lang w:eastAsia="zh-CN"/>
        </w:rPr>
      </w:pPr>
      <w:bookmarkStart w:id="787" w:name="_Toc31037"/>
      <w:bookmarkStart w:id="788" w:name="_Toc144251814"/>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bookmarkEnd w:id="787"/>
      <w:bookmarkEnd w:id="788"/>
    </w:p>
    <w:p w14:paraId="295B0AB6" w14:textId="317E06D2" w:rsidR="00215A90" w:rsidRDefault="00215A90" w:rsidP="00215A90">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215A90" w14:paraId="2E2B9FAE" w14:textId="77777777" w:rsidTr="001471C7">
        <w:trPr>
          <w:trHeight w:val="300"/>
          <w:tblHeader/>
          <w:jc w:val="center"/>
        </w:trPr>
        <w:tc>
          <w:tcPr>
            <w:tcW w:w="2853" w:type="dxa"/>
            <w:tcBorders>
              <w:bottom w:val="single" w:sz="4" w:space="0" w:color="auto"/>
            </w:tcBorders>
            <w:vAlign w:val="center"/>
          </w:tcPr>
          <w:p w14:paraId="24B6B5F8" w14:textId="77777777" w:rsidR="00215A90" w:rsidRDefault="00215A90" w:rsidP="001471C7">
            <w:pPr>
              <w:pStyle w:val="TAH"/>
              <w:rPr>
                <w:rFonts w:cs="Arial"/>
                <w:lang w:val="en-US" w:eastAsia="fi-FI"/>
              </w:rPr>
            </w:pPr>
            <w:r>
              <w:rPr>
                <w:rFonts w:cs="Arial"/>
                <w:lang w:val="en-US" w:eastAsia="zh-CN"/>
              </w:rPr>
              <w:t>NR DC</w:t>
            </w:r>
          </w:p>
          <w:p w14:paraId="106FBA5F" w14:textId="77777777" w:rsidR="00215A90" w:rsidRDefault="00215A90"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94D88BC" w14:textId="77777777" w:rsidR="00215A90" w:rsidRDefault="00215A90" w:rsidP="001471C7">
            <w:pPr>
              <w:pStyle w:val="TAH"/>
              <w:rPr>
                <w:rFonts w:cs="Arial"/>
                <w:lang w:val="en-US" w:eastAsia="fi-FI"/>
              </w:rPr>
            </w:pPr>
            <w:r>
              <w:rPr>
                <w:rFonts w:cs="Arial"/>
                <w:lang w:val="en-US" w:eastAsia="fi-FI"/>
              </w:rPr>
              <w:t xml:space="preserve">Uplink </w:t>
            </w:r>
            <w:r>
              <w:rPr>
                <w:rFonts w:cs="Arial"/>
                <w:lang w:val="en-US" w:eastAsia="zh-CN"/>
              </w:rPr>
              <w:t>NR DC</w:t>
            </w:r>
          </w:p>
          <w:p w14:paraId="1E834CF2" w14:textId="77777777" w:rsidR="00215A90" w:rsidRDefault="00215A90" w:rsidP="001471C7">
            <w:pPr>
              <w:pStyle w:val="TAH"/>
              <w:rPr>
                <w:rFonts w:cs="Arial"/>
                <w:lang w:eastAsia="fi-FI"/>
              </w:rPr>
            </w:pPr>
            <w:r>
              <w:rPr>
                <w:rFonts w:cs="Arial"/>
                <w:lang w:val="en-US" w:eastAsia="fi-FI"/>
              </w:rPr>
              <w:t>configuration</w:t>
            </w:r>
          </w:p>
        </w:tc>
      </w:tr>
      <w:tr w:rsidR="00215A90" w14:paraId="31160D29" w14:textId="77777777" w:rsidTr="001471C7">
        <w:trPr>
          <w:trHeight w:val="207"/>
          <w:jc w:val="center"/>
        </w:trPr>
        <w:tc>
          <w:tcPr>
            <w:tcW w:w="2853" w:type="dxa"/>
          </w:tcPr>
          <w:p w14:paraId="5A999FCA" w14:textId="77777777" w:rsidR="00215A90" w:rsidRPr="006A0293" w:rsidRDefault="00215A90" w:rsidP="001471C7">
            <w:pPr>
              <w:pStyle w:val="TAC"/>
            </w:pPr>
            <w:r w:rsidRPr="006A0293">
              <w:t>DC_n1A-n28A-n102A</w:t>
            </w:r>
          </w:p>
          <w:p w14:paraId="5293F075" w14:textId="77777777" w:rsidR="00215A90" w:rsidRPr="006A0293" w:rsidRDefault="00215A90" w:rsidP="001471C7">
            <w:pPr>
              <w:pStyle w:val="TAC"/>
            </w:pPr>
            <w:r w:rsidRPr="006A0293">
              <w:t>DC_n1A-n28A-n102B</w:t>
            </w:r>
          </w:p>
          <w:p w14:paraId="107C9DCF" w14:textId="77777777" w:rsidR="00215A90" w:rsidRPr="006A0293" w:rsidRDefault="00215A90" w:rsidP="001471C7">
            <w:pPr>
              <w:pStyle w:val="TAC"/>
            </w:pPr>
            <w:r w:rsidRPr="006A0293">
              <w:t>DC_n1A-n28A-n102C</w:t>
            </w:r>
          </w:p>
          <w:p w14:paraId="17BED7DB" w14:textId="77777777" w:rsidR="00215A90" w:rsidRPr="006A0293" w:rsidRDefault="00215A90" w:rsidP="001471C7">
            <w:pPr>
              <w:pStyle w:val="TAC"/>
            </w:pPr>
            <w:r w:rsidRPr="006A0293">
              <w:t>DC_n1A-n28A-n102D</w:t>
            </w:r>
          </w:p>
          <w:p w14:paraId="0F6BB53E" w14:textId="77777777" w:rsidR="00215A90" w:rsidRPr="006A0293" w:rsidRDefault="00215A90" w:rsidP="001471C7">
            <w:pPr>
              <w:pStyle w:val="TAC"/>
            </w:pPr>
            <w:r w:rsidRPr="006A0293">
              <w:t>DC_n1A-n28A-n102E</w:t>
            </w:r>
          </w:p>
        </w:tc>
        <w:tc>
          <w:tcPr>
            <w:tcW w:w="2892" w:type="dxa"/>
            <w:vAlign w:val="center"/>
          </w:tcPr>
          <w:p w14:paraId="3214C658" w14:textId="77777777" w:rsidR="00215A90" w:rsidRPr="006A0293" w:rsidRDefault="00215A90" w:rsidP="001471C7">
            <w:pPr>
              <w:pStyle w:val="TAC"/>
            </w:pPr>
            <w:r w:rsidRPr="006A0293">
              <w:t>DC_n1A-n102A</w:t>
            </w:r>
          </w:p>
          <w:p w14:paraId="6209E7FF" w14:textId="77777777" w:rsidR="00215A90" w:rsidRPr="006A0293" w:rsidRDefault="00215A90" w:rsidP="001471C7">
            <w:pPr>
              <w:pStyle w:val="TAC"/>
            </w:pPr>
            <w:r w:rsidRPr="006A0293">
              <w:t>DC_n28A-n102A</w:t>
            </w:r>
          </w:p>
        </w:tc>
      </w:tr>
      <w:tr w:rsidR="00215A90" w14:paraId="43FB3E62" w14:textId="77777777" w:rsidTr="001471C7">
        <w:trPr>
          <w:trHeight w:val="207"/>
          <w:jc w:val="center"/>
        </w:trPr>
        <w:tc>
          <w:tcPr>
            <w:tcW w:w="2853" w:type="dxa"/>
            <w:tcBorders>
              <w:bottom w:val="single" w:sz="4" w:space="0" w:color="auto"/>
            </w:tcBorders>
          </w:tcPr>
          <w:p w14:paraId="3603AA79" w14:textId="77777777" w:rsidR="00215A90" w:rsidRPr="006A0293" w:rsidRDefault="00215A90" w:rsidP="001471C7">
            <w:pPr>
              <w:pStyle w:val="TAC"/>
            </w:pPr>
            <w:r w:rsidRPr="006A0293">
              <w:t>DC_n1A-n28A-n102(2A)</w:t>
            </w:r>
          </w:p>
        </w:tc>
        <w:tc>
          <w:tcPr>
            <w:tcW w:w="2892" w:type="dxa"/>
            <w:tcBorders>
              <w:bottom w:val="single" w:sz="4" w:space="0" w:color="auto"/>
            </w:tcBorders>
            <w:vAlign w:val="center"/>
          </w:tcPr>
          <w:p w14:paraId="45AFAFDC" w14:textId="77777777" w:rsidR="00215A90" w:rsidRPr="006A0293" w:rsidRDefault="00215A90" w:rsidP="001471C7">
            <w:pPr>
              <w:pStyle w:val="TAC"/>
            </w:pPr>
            <w:r w:rsidRPr="006A0293">
              <w:t>DC_n1A-n102A</w:t>
            </w:r>
          </w:p>
          <w:p w14:paraId="7FFA64D5" w14:textId="77777777" w:rsidR="00215A90" w:rsidRPr="006A0293" w:rsidRDefault="00215A90" w:rsidP="001471C7">
            <w:pPr>
              <w:pStyle w:val="TAC"/>
            </w:pPr>
            <w:r w:rsidRPr="006A0293">
              <w:t>DC_n28A-n102A</w:t>
            </w:r>
          </w:p>
        </w:tc>
      </w:tr>
    </w:tbl>
    <w:p w14:paraId="18950AF3" w14:textId="77777777" w:rsidR="00215A90" w:rsidRDefault="00215A90" w:rsidP="00215A90">
      <w:pPr>
        <w:rPr>
          <w:color w:val="0070C0"/>
        </w:rPr>
      </w:pPr>
    </w:p>
    <w:p w14:paraId="0A60903B" w14:textId="34D1204A" w:rsidR="001471C7" w:rsidRPr="005A6E4E" w:rsidRDefault="001471C7" w:rsidP="001471C7">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9</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p>
    <w:p w14:paraId="3589E9F9" w14:textId="3CE27FAA" w:rsidR="001471C7" w:rsidRDefault="001471C7" w:rsidP="001471C7">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9</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p>
    <w:p w14:paraId="06E1B453" w14:textId="6EC3FFB5" w:rsidR="001471C7" w:rsidRDefault="001471C7" w:rsidP="001471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471C7" w14:paraId="727E980B" w14:textId="77777777" w:rsidTr="001471C7">
        <w:trPr>
          <w:trHeight w:val="300"/>
          <w:tblHeader/>
          <w:jc w:val="center"/>
        </w:trPr>
        <w:tc>
          <w:tcPr>
            <w:tcW w:w="2853" w:type="dxa"/>
            <w:tcBorders>
              <w:bottom w:val="single" w:sz="4" w:space="0" w:color="auto"/>
            </w:tcBorders>
            <w:vAlign w:val="center"/>
          </w:tcPr>
          <w:p w14:paraId="1BCF96D7" w14:textId="77777777" w:rsidR="001471C7" w:rsidRDefault="001471C7" w:rsidP="001471C7">
            <w:pPr>
              <w:pStyle w:val="TAH"/>
              <w:rPr>
                <w:rFonts w:cs="Arial"/>
                <w:lang w:val="en-US" w:eastAsia="fi-FI"/>
              </w:rPr>
            </w:pPr>
            <w:r>
              <w:rPr>
                <w:rFonts w:cs="Arial"/>
                <w:lang w:val="en-US" w:eastAsia="zh-CN"/>
              </w:rPr>
              <w:t>NR DC</w:t>
            </w:r>
          </w:p>
          <w:p w14:paraId="05DA82E9" w14:textId="77777777" w:rsidR="001471C7" w:rsidRDefault="001471C7" w:rsidP="001471C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2ADCDF17" w14:textId="77777777" w:rsidR="001471C7" w:rsidRDefault="001471C7" w:rsidP="001471C7">
            <w:pPr>
              <w:pStyle w:val="TAH"/>
              <w:rPr>
                <w:rFonts w:cs="Arial"/>
                <w:lang w:val="en-US" w:eastAsia="fi-FI"/>
              </w:rPr>
            </w:pPr>
            <w:r>
              <w:rPr>
                <w:rFonts w:cs="Arial"/>
                <w:lang w:val="en-US" w:eastAsia="fi-FI"/>
              </w:rPr>
              <w:t xml:space="preserve">Uplink </w:t>
            </w:r>
            <w:r>
              <w:rPr>
                <w:rFonts w:cs="Arial"/>
                <w:lang w:val="en-US" w:eastAsia="zh-CN"/>
              </w:rPr>
              <w:t>NR DC</w:t>
            </w:r>
          </w:p>
          <w:p w14:paraId="766742E7" w14:textId="77777777" w:rsidR="001471C7" w:rsidRDefault="001471C7" w:rsidP="001471C7">
            <w:pPr>
              <w:pStyle w:val="TAH"/>
              <w:rPr>
                <w:rFonts w:cs="Arial"/>
                <w:lang w:eastAsia="fi-FI"/>
              </w:rPr>
            </w:pPr>
            <w:r>
              <w:rPr>
                <w:rFonts w:cs="Arial"/>
                <w:lang w:val="en-US" w:eastAsia="fi-FI"/>
              </w:rPr>
              <w:t>configuration</w:t>
            </w:r>
          </w:p>
        </w:tc>
      </w:tr>
      <w:tr w:rsidR="001471C7" w14:paraId="4FE8067B" w14:textId="77777777" w:rsidTr="001471C7">
        <w:trPr>
          <w:trHeight w:val="207"/>
          <w:jc w:val="center"/>
        </w:trPr>
        <w:tc>
          <w:tcPr>
            <w:tcW w:w="2853" w:type="dxa"/>
          </w:tcPr>
          <w:p w14:paraId="7D9BCF36" w14:textId="77777777" w:rsidR="001471C7" w:rsidRPr="006A0293" w:rsidRDefault="001471C7" w:rsidP="001471C7">
            <w:pPr>
              <w:pStyle w:val="TAC"/>
            </w:pPr>
            <w:r w:rsidRPr="006A0293">
              <w:t>DC_n1A-n78A-n102A</w:t>
            </w:r>
          </w:p>
          <w:p w14:paraId="5D693623" w14:textId="77777777" w:rsidR="001471C7" w:rsidRPr="006A0293" w:rsidRDefault="001471C7" w:rsidP="001471C7">
            <w:pPr>
              <w:pStyle w:val="TAC"/>
            </w:pPr>
            <w:r w:rsidRPr="006A0293">
              <w:t>DC_n1A-n78A-n102B</w:t>
            </w:r>
          </w:p>
          <w:p w14:paraId="284ECFBB" w14:textId="77777777" w:rsidR="001471C7" w:rsidRPr="006A0293" w:rsidRDefault="001471C7" w:rsidP="001471C7">
            <w:pPr>
              <w:pStyle w:val="TAC"/>
            </w:pPr>
            <w:r w:rsidRPr="006A0293">
              <w:t>DC_n1A-n78A-n102C</w:t>
            </w:r>
          </w:p>
          <w:p w14:paraId="72840BCD" w14:textId="77777777" w:rsidR="001471C7" w:rsidRPr="006A0293" w:rsidRDefault="001471C7" w:rsidP="001471C7">
            <w:pPr>
              <w:pStyle w:val="TAC"/>
            </w:pPr>
            <w:r w:rsidRPr="006A0293">
              <w:t>DC_n1A-n78A-n102D</w:t>
            </w:r>
          </w:p>
          <w:p w14:paraId="4EC5B3A1" w14:textId="77777777" w:rsidR="001471C7" w:rsidRPr="006A0293" w:rsidRDefault="001471C7" w:rsidP="001471C7">
            <w:pPr>
              <w:pStyle w:val="TAC"/>
            </w:pPr>
            <w:r w:rsidRPr="006A0293">
              <w:t>DC_n1A-n78A-n102E</w:t>
            </w:r>
          </w:p>
        </w:tc>
        <w:tc>
          <w:tcPr>
            <w:tcW w:w="2892" w:type="dxa"/>
            <w:vAlign w:val="center"/>
          </w:tcPr>
          <w:p w14:paraId="11890095" w14:textId="77777777" w:rsidR="001471C7" w:rsidRPr="006A0293" w:rsidRDefault="001471C7" w:rsidP="001471C7">
            <w:pPr>
              <w:pStyle w:val="TAC"/>
            </w:pPr>
            <w:r w:rsidRPr="006A0293">
              <w:t>DC_n1A-n78A</w:t>
            </w:r>
            <w:r w:rsidRPr="006A0293">
              <w:br/>
              <w:t>DC_n1A-n102A</w:t>
            </w:r>
            <w:r w:rsidRPr="006A0293">
              <w:br/>
              <w:t>DC_n78A-n102A</w:t>
            </w:r>
          </w:p>
        </w:tc>
      </w:tr>
      <w:tr w:rsidR="001471C7" w14:paraId="5C7A467A" w14:textId="77777777" w:rsidTr="001471C7">
        <w:trPr>
          <w:trHeight w:val="207"/>
          <w:jc w:val="center"/>
        </w:trPr>
        <w:tc>
          <w:tcPr>
            <w:tcW w:w="2853" w:type="dxa"/>
            <w:tcBorders>
              <w:bottom w:val="single" w:sz="4" w:space="0" w:color="auto"/>
            </w:tcBorders>
          </w:tcPr>
          <w:p w14:paraId="134D78EC" w14:textId="77777777" w:rsidR="001471C7" w:rsidRPr="006A0293" w:rsidRDefault="001471C7" w:rsidP="001471C7">
            <w:pPr>
              <w:pStyle w:val="TAC"/>
            </w:pPr>
            <w:r w:rsidRPr="006A0293">
              <w:t>DC_n1A-n78(2A)-n102A</w:t>
            </w:r>
          </w:p>
          <w:p w14:paraId="1E24C037" w14:textId="77777777" w:rsidR="001471C7" w:rsidRPr="006A0293" w:rsidRDefault="001471C7" w:rsidP="001471C7">
            <w:pPr>
              <w:pStyle w:val="TAC"/>
            </w:pPr>
            <w:r w:rsidRPr="006A0293">
              <w:t>DC_n1A-n78(2A)-n102B</w:t>
            </w:r>
          </w:p>
          <w:p w14:paraId="02EEC697" w14:textId="77777777" w:rsidR="001471C7" w:rsidRPr="006A0293" w:rsidRDefault="001471C7" w:rsidP="001471C7">
            <w:pPr>
              <w:pStyle w:val="TAC"/>
            </w:pPr>
            <w:r w:rsidRPr="006A0293">
              <w:t>DC_n1A-n78(2A)-n102C</w:t>
            </w:r>
          </w:p>
          <w:p w14:paraId="1D4542B5" w14:textId="77777777" w:rsidR="001471C7" w:rsidRPr="006A0293" w:rsidRDefault="001471C7" w:rsidP="001471C7">
            <w:pPr>
              <w:pStyle w:val="TAC"/>
            </w:pPr>
            <w:r w:rsidRPr="006A0293">
              <w:t>DC_n1A-n78(2A)-n102D</w:t>
            </w:r>
          </w:p>
          <w:p w14:paraId="051CE7E9" w14:textId="77777777" w:rsidR="001471C7" w:rsidRPr="006A0293" w:rsidRDefault="001471C7" w:rsidP="001471C7">
            <w:pPr>
              <w:pStyle w:val="TAC"/>
            </w:pPr>
            <w:r w:rsidRPr="006A0293">
              <w:t>DC_n1A-n78(2A)-n102E</w:t>
            </w:r>
          </w:p>
          <w:p w14:paraId="40F98B12" w14:textId="77777777" w:rsidR="001471C7" w:rsidRPr="006A0293" w:rsidRDefault="001471C7" w:rsidP="001471C7">
            <w:pPr>
              <w:pStyle w:val="TAC"/>
            </w:pPr>
            <w:r w:rsidRPr="006A0293">
              <w:t>DC_n1A-n78A-n102(2A)</w:t>
            </w:r>
          </w:p>
          <w:p w14:paraId="4058F892" w14:textId="77777777" w:rsidR="001471C7" w:rsidRPr="006A0293" w:rsidRDefault="001471C7" w:rsidP="001471C7">
            <w:pPr>
              <w:pStyle w:val="TAC"/>
            </w:pPr>
            <w:r w:rsidRPr="006A0293">
              <w:t>DC_n1A-n78(2A)-n102(2A)</w:t>
            </w:r>
          </w:p>
        </w:tc>
        <w:tc>
          <w:tcPr>
            <w:tcW w:w="2892" w:type="dxa"/>
            <w:tcBorders>
              <w:bottom w:val="single" w:sz="4" w:space="0" w:color="auto"/>
            </w:tcBorders>
            <w:vAlign w:val="center"/>
          </w:tcPr>
          <w:p w14:paraId="3044DA5F" w14:textId="77777777" w:rsidR="001471C7" w:rsidRPr="006A0293" w:rsidRDefault="001471C7" w:rsidP="001471C7">
            <w:pPr>
              <w:pStyle w:val="TAC"/>
            </w:pPr>
            <w:r w:rsidRPr="006A0293">
              <w:t>DC_n1A-n78A</w:t>
            </w:r>
            <w:r w:rsidRPr="006A0293">
              <w:br/>
              <w:t>DC_n1A-n102A</w:t>
            </w:r>
            <w:r w:rsidRPr="006A0293">
              <w:br/>
              <w:t>DC_n78A-n102A</w:t>
            </w:r>
          </w:p>
        </w:tc>
      </w:tr>
    </w:tbl>
    <w:p w14:paraId="59EE9999" w14:textId="77777777" w:rsidR="001471C7" w:rsidRDefault="001471C7" w:rsidP="001471C7">
      <w:pPr>
        <w:rPr>
          <w:color w:val="0070C0"/>
        </w:rPr>
      </w:pPr>
    </w:p>
    <w:p w14:paraId="0E7A2196" w14:textId="580E9EC0" w:rsidR="008E4F23" w:rsidRPr="005A6E4E" w:rsidRDefault="008E4F23" w:rsidP="008E4F23">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10</w:t>
      </w:r>
      <w:r w:rsidRPr="005A6E4E">
        <w:rPr>
          <w:rFonts w:ascii="Arial" w:hAnsi="Arial" w:hint="eastAsia"/>
          <w:sz w:val="32"/>
          <w:lang w:val="en-US" w:eastAsia="zh-CN"/>
        </w:rPr>
        <w:tab/>
        <w:t>DC_n</w:t>
      </w:r>
      <w:r>
        <w:rPr>
          <w:rFonts w:ascii="Arial" w:hAnsi="Arial"/>
          <w:sz w:val="32"/>
          <w:lang w:val="en-US" w:eastAsia="zh-CN"/>
        </w:rPr>
        <w:t>7-n78</w:t>
      </w:r>
      <w:r w:rsidRPr="005A6E4E">
        <w:rPr>
          <w:rFonts w:ascii="Arial" w:hAnsi="Arial" w:hint="eastAsia"/>
          <w:sz w:val="32"/>
          <w:lang w:val="en-US" w:eastAsia="zh-CN"/>
        </w:rPr>
        <w:t>-n102</w:t>
      </w:r>
    </w:p>
    <w:p w14:paraId="7E6741D1" w14:textId="5C841724" w:rsidR="008E4F23" w:rsidRDefault="008E4F23" w:rsidP="008E4F23">
      <w:pPr>
        <w:keepNext/>
        <w:keepLines/>
        <w:spacing w:before="120"/>
        <w:ind w:left="1134" w:hanging="1134"/>
        <w:outlineLvl w:val="2"/>
        <w:rPr>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10</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7-n78</w:t>
      </w:r>
      <w:r w:rsidRPr="005A6E4E">
        <w:rPr>
          <w:rFonts w:ascii="Arial" w:hAnsi="Arial" w:hint="eastAsia"/>
          <w:sz w:val="28"/>
          <w:lang w:val="en-US" w:eastAsia="zh-CN"/>
        </w:rPr>
        <w:t>-n102</w:t>
      </w:r>
    </w:p>
    <w:p w14:paraId="5A54F652" w14:textId="070D8A8E" w:rsidR="008E4F23" w:rsidRDefault="008E4F23" w:rsidP="008E4F23">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10.1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8E4F23" w14:paraId="740180F1" w14:textId="77777777" w:rsidTr="002B1EE0">
        <w:trPr>
          <w:trHeight w:val="300"/>
          <w:tblHeader/>
          <w:jc w:val="center"/>
        </w:trPr>
        <w:tc>
          <w:tcPr>
            <w:tcW w:w="2853" w:type="dxa"/>
            <w:tcBorders>
              <w:bottom w:val="single" w:sz="4" w:space="0" w:color="auto"/>
            </w:tcBorders>
            <w:vAlign w:val="center"/>
          </w:tcPr>
          <w:p w14:paraId="087A8A53" w14:textId="77777777" w:rsidR="008E4F23" w:rsidRDefault="008E4F23" w:rsidP="002B1EE0">
            <w:pPr>
              <w:pStyle w:val="TAH"/>
              <w:rPr>
                <w:rFonts w:cs="Arial"/>
                <w:lang w:val="en-US" w:eastAsia="fi-FI"/>
              </w:rPr>
            </w:pPr>
            <w:r>
              <w:rPr>
                <w:rFonts w:cs="Arial"/>
                <w:lang w:val="en-US" w:eastAsia="zh-CN"/>
              </w:rPr>
              <w:t>NR DC</w:t>
            </w:r>
          </w:p>
          <w:p w14:paraId="60194028" w14:textId="77777777" w:rsidR="008E4F23" w:rsidRDefault="008E4F23" w:rsidP="002B1EE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43BF2C9A" w14:textId="77777777" w:rsidR="008E4F23" w:rsidRDefault="008E4F23" w:rsidP="002B1EE0">
            <w:pPr>
              <w:pStyle w:val="TAH"/>
              <w:rPr>
                <w:rFonts w:cs="Arial"/>
                <w:lang w:val="en-US" w:eastAsia="fi-FI"/>
              </w:rPr>
            </w:pPr>
            <w:r>
              <w:rPr>
                <w:rFonts w:cs="Arial"/>
                <w:lang w:val="en-US" w:eastAsia="fi-FI"/>
              </w:rPr>
              <w:t xml:space="preserve">Uplink </w:t>
            </w:r>
            <w:r>
              <w:rPr>
                <w:rFonts w:cs="Arial"/>
                <w:lang w:val="en-US" w:eastAsia="zh-CN"/>
              </w:rPr>
              <w:t>NR DC</w:t>
            </w:r>
          </w:p>
          <w:p w14:paraId="181EE345" w14:textId="77777777" w:rsidR="008E4F23" w:rsidRDefault="008E4F23" w:rsidP="002B1EE0">
            <w:pPr>
              <w:pStyle w:val="TAH"/>
              <w:rPr>
                <w:rFonts w:cs="Arial"/>
                <w:lang w:eastAsia="fi-FI"/>
              </w:rPr>
            </w:pPr>
            <w:r>
              <w:rPr>
                <w:rFonts w:cs="Arial"/>
                <w:lang w:val="en-US" w:eastAsia="fi-FI"/>
              </w:rPr>
              <w:t>configuration</w:t>
            </w:r>
          </w:p>
        </w:tc>
      </w:tr>
      <w:tr w:rsidR="008E4F23" w14:paraId="255DCDE4" w14:textId="77777777" w:rsidTr="002B1EE0">
        <w:trPr>
          <w:trHeight w:val="207"/>
          <w:jc w:val="center"/>
        </w:trPr>
        <w:tc>
          <w:tcPr>
            <w:tcW w:w="2853" w:type="dxa"/>
          </w:tcPr>
          <w:p w14:paraId="78BC8433" w14:textId="77777777" w:rsidR="008E4F23" w:rsidRPr="006A0293" w:rsidRDefault="008E4F23" w:rsidP="002B1EE0">
            <w:pPr>
              <w:pStyle w:val="TAC"/>
            </w:pPr>
            <w:r w:rsidRPr="006A0293">
              <w:t>DC_n7A-n78A-n102A</w:t>
            </w:r>
          </w:p>
          <w:p w14:paraId="73289308" w14:textId="77777777" w:rsidR="008E4F23" w:rsidRPr="006A0293" w:rsidRDefault="008E4F23" w:rsidP="002B1EE0">
            <w:pPr>
              <w:pStyle w:val="TAC"/>
            </w:pPr>
            <w:r w:rsidRPr="006A0293">
              <w:t>DC_n7A-n78A-n102B</w:t>
            </w:r>
          </w:p>
          <w:p w14:paraId="769D9982" w14:textId="77777777" w:rsidR="008E4F23" w:rsidRPr="006A0293" w:rsidRDefault="008E4F23" w:rsidP="002B1EE0">
            <w:pPr>
              <w:pStyle w:val="TAC"/>
            </w:pPr>
            <w:r w:rsidRPr="006A0293">
              <w:t>DC_n7A-n78A-n102C</w:t>
            </w:r>
          </w:p>
          <w:p w14:paraId="1716F6F5" w14:textId="77777777" w:rsidR="008E4F23" w:rsidRPr="006A0293" w:rsidRDefault="008E4F23" w:rsidP="002B1EE0">
            <w:pPr>
              <w:pStyle w:val="TAC"/>
            </w:pPr>
            <w:r w:rsidRPr="006A0293">
              <w:t>DC_n7A-n78A-n102D</w:t>
            </w:r>
          </w:p>
          <w:p w14:paraId="670CC9AD" w14:textId="77777777" w:rsidR="008E4F23" w:rsidRPr="006A0293" w:rsidRDefault="008E4F23" w:rsidP="002B1EE0">
            <w:pPr>
              <w:pStyle w:val="TAC"/>
            </w:pPr>
            <w:r w:rsidRPr="006A0293">
              <w:t>DC_n7A-n78A-n102E</w:t>
            </w:r>
          </w:p>
        </w:tc>
        <w:tc>
          <w:tcPr>
            <w:tcW w:w="2892" w:type="dxa"/>
            <w:vAlign w:val="center"/>
          </w:tcPr>
          <w:p w14:paraId="70A1E649" w14:textId="77777777" w:rsidR="008E4F23" w:rsidRPr="006A0293" w:rsidRDefault="008E4F23" w:rsidP="002B1EE0">
            <w:pPr>
              <w:pStyle w:val="TAC"/>
            </w:pPr>
            <w:r w:rsidRPr="006A0293">
              <w:t>DC_n7A-n78A</w:t>
            </w:r>
          </w:p>
          <w:p w14:paraId="0E0C62B4" w14:textId="77777777" w:rsidR="008E4F23" w:rsidRPr="006A0293" w:rsidRDefault="008E4F23" w:rsidP="002B1EE0">
            <w:pPr>
              <w:pStyle w:val="TAC"/>
            </w:pPr>
            <w:r w:rsidRPr="006A0293">
              <w:t>DC_n7A-n102A</w:t>
            </w:r>
          </w:p>
          <w:p w14:paraId="0C334153" w14:textId="77777777" w:rsidR="008E4F23" w:rsidRPr="006A0293" w:rsidRDefault="008E4F23" w:rsidP="002B1EE0">
            <w:pPr>
              <w:pStyle w:val="TAC"/>
            </w:pPr>
            <w:r w:rsidRPr="006A0293">
              <w:t>DC_n78A-n102A</w:t>
            </w:r>
          </w:p>
        </w:tc>
      </w:tr>
      <w:tr w:rsidR="008E4F23" w14:paraId="157CB3B4" w14:textId="77777777" w:rsidTr="002B1EE0">
        <w:trPr>
          <w:trHeight w:val="207"/>
          <w:jc w:val="center"/>
        </w:trPr>
        <w:tc>
          <w:tcPr>
            <w:tcW w:w="2853" w:type="dxa"/>
            <w:tcBorders>
              <w:bottom w:val="single" w:sz="4" w:space="0" w:color="auto"/>
            </w:tcBorders>
          </w:tcPr>
          <w:p w14:paraId="1AB07B46" w14:textId="77777777" w:rsidR="008E4F23" w:rsidRPr="006A0293" w:rsidRDefault="008E4F23" w:rsidP="002B1EE0">
            <w:pPr>
              <w:pStyle w:val="TAC"/>
            </w:pPr>
            <w:r w:rsidRPr="006A0293">
              <w:t>DC_n7A-n78(2A)-n102A</w:t>
            </w:r>
          </w:p>
          <w:p w14:paraId="7F75DEEE" w14:textId="77777777" w:rsidR="008E4F23" w:rsidRPr="006A0293" w:rsidRDefault="008E4F23" w:rsidP="002B1EE0">
            <w:pPr>
              <w:pStyle w:val="TAC"/>
            </w:pPr>
            <w:r w:rsidRPr="006A0293">
              <w:t>DC_n7A-n78(2A)-n102B</w:t>
            </w:r>
          </w:p>
          <w:p w14:paraId="67F63AA2" w14:textId="77777777" w:rsidR="008E4F23" w:rsidRPr="006A0293" w:rsidRDefault="008E4F23" w:rsidP="002B1EE0">
            <w:pPr>
              <w:pStyle w:val="TAC"/>
            </w:pPr>
            <w:r w:rsidRPr="006A0293">
              <w:t>DC_n7A-n78(2A)-n102C</w:t>
            </w:r>
          </w:p>
          <w:p w14:paraId="6C344186" w14:textId="77777777" w:rsidR="008E4F23" w:rsidRPr="006A0293" w:rsidRDefault="008E4F23" w:rsidP="002B1EE0">
            <w:pPr>
              <w:pStyle w:val="TAC"/>
            </w:pPr>
            <w:r w:rsidRPr="006A0293">
              <w:t>DC_n7A-n78(2A)-n102D</w:t>
            </w:r>
          </w:p>
          <w:p w14:paraId="2BC2A85E" w14:textId="77777777" w:rsidR="008E4F23" w:rsidRPr="006A0293" w:rsidRDefault="008E4F23" w:rsidP="002B1EE0">
            <w:pPr>
              <w:pStyle w:val="TAC"/>
            </w:pPr>
            <w:r w:rsidRPr="006A0293">
              <w:t>DC_n7A-n78(2A)-n102E</w:t>
            </w:r>
          </w:p>
          <w:p w14:paraId="65C1ED32" w14:textId="77777777" w:rsidR="008E4F23" w:rsidRPr="006A0293" w:rsidRDefault="008E4F23" w:rsidP="002B1EE0">
            <w:pPr>
              <w:pStyle w:val="TAC"/>
            </w:pPr>
            <w:r w:rsidRPr="006A0293">
              <w:t>DC_n7A-n78A-n102(2A)</w:t>
            </w:r>
          </w:p>
          <w:p w14:paraId="5BB58934" w14:textId="77777777" w:rsidR="008E4F23" w:rsidRPr="006A0293" w:rsidRDefault="008E4F23" w:rsidP="002B1EE0">
            <w:pPr>
              <w:pStyle w:val="TAC"/>
            </w:pPr>
            <w:r w:rsidRPr="006A0293">
              <w:t>DC_n7A-n78(2A)-n102(2A)</w:t>
            </w:r>
          </w:p>
        </w:tc>
        <w:tc>
          <w:tcPr>
            <w:tcW w:w="2892" w:type="dxa"/>
            <w:tcBorders>
              <w:bottom w:val="single" w:sz="4" w:space="0" w:color="auto"/>
            </w:tcBorders>
            <w:vAlign w:val="center"/>
          </w:tcPr>
          <w:p w14:paraId="5E5D7B43" w14:textId="77777777" w:rsidR="008E4F23" w:rsidRPr="006A0293" w:rsidRDefault="008E4F23" w:rsidP="002B1EE0">
            <w:pPr>
              <w:pStyle w:val="TAC"/>
            </w:pPr>
            <w:r w:rsidRPr="006A0293">
              <w:t>DC_n7A-n78A</w:t>
            </w:r>
          </w:p>
          <w:p w14:paraId="434E9E58" w14:textId="77777777" w:rsidR="008E4F23" w:rsidRPr="006A0293" w:rsidRDefault="008E4F23" w:rsidP="002B1EE0">
            <w:pPr>
              <w:pStyle w:val="TAC"/>
            </w:pPr>
            <w:r w:rsidRPr="006A0293">
              <w:t>DC_n7A-n102A</w:t>
            </w:r>
          </w:p>
          <w:p w14:paraId="3A1D6A1D" w14:textId="77777777" w:rsidR="008E4F23" w:rsidRPr="006A0293" w:rsidRDefault="008E4F23" w:rsidP="002B1EE0">
            <w:pPr>
              <w:pStyle w:val="TAC"/>
            </w:pPr>
            <w:r w:rsidRPr="006A0293">
              <w:t>DC_n78A-n102A</w:t>
            </w:r>
          </w:p>
        </w:tc>
      </w:tr>
    </w:tbl>
    <w:p w14:paraId="6C06B9B5" w14:textId="77777777" w:rsidR="008E4F23" w:rsidRDefault="008E4F23" w:rsidP="008E4F23"/>
    <w:p w14:paraId="5057E48E" w14:textId="4F9CD119" w:rsidR="001645F6" w:rsidRPr="005A6E4E" w:rsidRDefault="001645F6" w:rsidP="00294D4D">
      <w:pPr>
        <w:keepNext/>
        <w:keepLines/>
        <w:spacing w:before="180"/>
        <w:ind w:left="1134" w:hanging="1134"/>
        <w:outlineLvl w:val="1"/>
        <w:rPr>
          <w:rFonts w:ascii="Arial" w:hAnsi="Arial"/>
          <w:sz w:val="32"/>
          <w:lang w:val="en-US" w:eastAsia="zh-CN"/>
        </w:rPr>
      </w:pPr>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11</w:t>
      </w:r>
      <w:r w:rsidRPr="005A6E4E">
        <w:rPr>
          <w:rFonts w:ascii="Arial" w:hAnsi="Arial" w:hint="eastAsia"/>
          <w:sz w:val="32"/>
          <w:lang w:val="en-US" w:eastAsia="zh-CN"/>
        </w:rPr>
        <w:tab/>
        <w:t>DC_n</w:t>
      </w:r>
      <w:r>
        <w:rPr>
          <w:rFonts w:ascii="Arial" w:hAnsi="Arial"/>
          <w:sz w:val="32"/>
          <w:lang w:val="en-US" w:eastAsia="zh-CN"/>
        </w:rPr>
        <w:t>28-n78</w:t>
      </w:r>
      <w:r w:rsidRPr="005A6E4E">
        <w:rPr>
          <w:rFonts w:ascii="Arial" w:hAnsi="Arial" w:hint="eastAsia"/>
          <w:sz w:val="32"/>
          <w:lang w:val="en-US" w:eastAsia="zh-CN"/>
        </w:rPr>
        <w:t>-n102</w:t>
      </w:r>
    </w:p>
    <w:p w14:paraId="56E8010A" w14:textId="05F36F18" w:rsidR="001645F6" w:rsidRPr="006A0293" w:rsidRDefault="001645F6" w:rsidP="001645F6">
      <w:pPr>
        <w:keepNext/>
        <w:keepLines/>
        <w:spacing w:before="120"/>
        <w:ind w:left="1134" w:hanging="1134"/>
        <w:outlineLvl w:val="2"/>
        <w:rPr>
          <w:rFonts w:ascii="Arial" w:hAnsi="Arial"/>
          <w:sz w:val="28"/>
          <w:lang w:val="en-US" w:eastAsia="zh-CN"/>
        </w:rPr>
      </w:pPr>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11</w:t>
      </w:r>
      <w:r w:rsidRPr="005A6E4E">
        <w:rPr>
          <w:rFonts w:ascii="Arial" w:hAnsi="Arial" w:hint="eastAsia"/>
          <w:sz w:val="28"/>
          <w:lang w:val="en-US" w:eastAsia="zh-CN"/>
        </w:rPr>
        <w:t>.1</w:t>
      </w:r>
      <w:r w:rsidRPr="005A6E4E">
        <w:rPr>
          <w:rFonts w:ascii="Arial" w:hAnsi="Arial" w:hint="eastAsia"/>
          <w:sz w:val="28"/>
          <w:lang w:val="en-US" w:eastAsia="zh-CN"/>
        </w:rPr>
        <w:tab/>
        <w:t>Configurations for DC_n</w:t>
      </w:r>
      <w:r>
        <w:rPr>
          <w:rFonts w:ascii="Arial" w:hAnsi="Arial"/>
          <w:sz w:val="28"/>
          <w:lang w:val="en-US" w:eastAsia="zh-CN"/>
        </w:rPr>
        <w:t>28-n78</w:t>
      </w:r>
      <w:r w:rsidRPr="005A6E4E">
        <w:rPr>
          <w:rFonts w:ascii="Arial" w:hAnsi="Arial" w:hint="eastAsia"/>
          <w:sz w:val="28"/>
          <w:lang w:val="en-US" w:eastAsia="zh-CN"/>
        </w:rPr>
        <w:t>-n102</w:t>
      </w:r>
    </w:p>
    <w:p w14:paraId="1D7CB43A" w14:textId="11617F9E" w:rsidR="001645F6" w:rsidRDefault="001645F6" w:rsidP="001645F6">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11.1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1645F6" w14:paraId="0313E7D6" w14:textId="77777777" w:rsidTr="005A4037">
        <w:trPr>
          <w:trHeight w:val="300"/>
          <w:tblHeader/>
          <w:jc w:val="center"/>
        </w:trPr>
        <w:tc>
          <w:tcPr>
            <w:tcW w:w="2853" w:type="dxa"/>
            <w:tcBorders>
              <w:bottom w:val="single" w:sz="4" w:space="0" w:color="auto"/>
            </w:tcBorders>
            <w:vAlign w:val="center"/>
          </w:tcPr>
          <w:p w14:paraId="541AD582" w14:textId="77777777" w:rsidR="001645F6" w:rsidRDefault="001645F6" w:rsidP="005A4037">
            <w:pPr>
              <w:pStyle w:val="TAH"/>
              <w:rPr>
                <w:rFonts w:cs="Arial"/>
                <w:lang w:val="en-US" w:eastAsia="fi-FI"/>
              </w:rPr>
            </w:pPr>
            <w:r>
              <w:rPr>
                <w:rFonts w:cs="Arial"/>
                <w:lang w:val="en-US" w:eastAsia="zh-CN"/>
              </w:rPr>
              <w:t>NR DC</w:t>
            </w:r>
          </w:p>
          <w:p w14:paraId="247DBE29" w14:textId="77777777" w:rsidR="001645F6" w:rsidRDefault="001645F6" w:rsidP="005A4037">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6F4EDE2" w14:textId="77777777" w:rsidR="001645F6" w:rsidRDefault="001645F6" w:rsidP="005A4037">
            <w:pPr>
              <w:pStyle w:val="TAH"/>
              <w:rPr>
                <w:rFonts w:cs="Arial"/>
                <w:lang w:val="en-US" w:eastAsia="fi-FI"/>
              </w:rPr>
            </w:pPr>
            <w:r>
              <w:rPr>
                <w:rFonts w:cs="Arial"/>
                <w:lang w:val="en-US" w:eastAsia="fi-FI"/>
              </w:rPr>
              <w:t xml:space="preserve">Uplink </w:t>
            </w:r>
            <w:r>
              <w:rPr>
                <w:rFonts w:cs="Arial"/>
                <w:lang w:val="en-US" w:eastAsia="zh-CN"/>
              </w:rPr>
              <w:t>NR DC</w:t>
            </w:r>
          </w:p>
          <w:p w14:paraId="7D56B969" w14:textId="77777777" w:rsidR="001645F6" w:rsidRDefault="001645F6" w:rsidP="005A4037">
            <w:pPr>
              <w:pStyle w:val="TAH"/>
              <w:rPr>
                <w:rFonts w:cs="Arial"/>
                <w:lang w:eastAsia="fi-FI"/>
              </w:rPr>
            </w:pPr>
            <w:r>
              <w:rPr>
                <w:rFonts w:cs="Arial"/>
                <w:lang w:val="en-US" w:eastAsia="fi-FI"/>
              </w:rPr>
              <w:t>configuration</w:t>
            </w:r>
          </w:p>
        </w:tc>
      </w:tr>
      <w:tr w:rsidR="001645F6" w14:paraId="53EF57A5" w14:textId="77777777" w:rsidTr="005A4037">
        <w:trPr>
          <w:trHeight w:val="207"/>
          <w:jc w:val="center"/>
        </w:trPr>
        <w:tc>
          <w:tcPr>
            <w:tcW w:w="2853" w:type="dxa"/>
          </w:tcPr>
          <w:p w14:paraId="2DB1A56E" w14:textId="77777777" w:rsidR="001645F6" w:rsidRPr="006A0293" w:rsidRDefault="001645F6" w:rsidP="005A4037">
            <w:pPr>
              <w:pStyle w:val="TAC"/>
            </w:pPr>
            <w:r w:rsidRPr="006A0293">
              <w:t>DC_n28A-n78A-n102A</w:t>
            </w:r>
          </w:p>
          <w:p w14:paraId="132438A5" w14:textId="77777777" w:rsidR="001645F6" w:rsidRPr="006A0293" w:rsidRDefault="001645F6" w:rsidP="005A4037">
            <w:pPr>
              <w:pStyle w:val="TAC"/>
            </w:pPr>
            <w:r w:rsidRPr="006A0293">
              <w:t>DC_n28A-n78A-n102B</w:t>
            </w:r>
          </w:p>
          <w:p w14:paraId="6F9DC796" w14:textId="77777777" w:rsidR="001645F6" w:rsidRPr="006A0293" w:rsidRDefault="001645F6" w:rsidP="005A4037">
            <w:pPr>
              <w:pStyle w:val="TAC"/>
            </w:pPr>
            <w:r w:rsidRPr="006A0293">
              <w:t>DC_n28A-n78A-n102C</w:t>
            </w:r>
          </w:p>
          <w:p w14:paraId="12FEC7CC" w14:textId="77777777" w:rsidR="001645F6" w:rsidRPr="006A0293" w:rsidRDefault="001645F6" w:rsidP="005A4037">
            <w:pPr>
              <w:pStyle w:val="TAC"/>
            </w:pPr>
            <w:r w:rsidRPr="006A0293">
              <w:t>DC_n28A-n78A-n102D</w:t>
            </w:r>
          </w:p>
          <w:p w14:paraId="53438BCA" w14:textId="77777777" w:rsidR="001645F6" w:rsidRPr="006A0293" w:rsidRDefault="001645F6" w:rsidP="005A4037">
            <w:pPr>
              <w:pStyle w:val="TAC"/>
            </w:pPr>
            <w:r w:rsidRPr="006A0293">
              <w:t>DC_n28A-n78A-n102E</w:t>
            </w:r>
          </w:p>
        </w:tc>
        <w:tc>
          <w:tcPr>
            <w:tcW w:w="2892" w:type="dxa"/>
            <w:vAlign w:val="center"/>
          </w:tcPr>
          <w:p w14:paraId="6156A470" w14:textId="77777777" w:rsidR="001645F6" w:rsidRPr="006A0293" w:rsidRDefault="001645F6" w:rsidP="005A4037">
            <w:pPr>
              <w:pStyle w:val="TAC"/>
            </w:pPr>
            <w:r w:rsidRPr="006A0293">
              <w:t>DC_n28A-n78A</w:t>
            </w:r>
            <w:r w:rsidRPr="006A0293">
              <w:br/>
              <w:t>DC_n28A-n102A</w:t>
            </w:r>
            <w:r w:rsidRPr="006A0293">
              <w:br/>
              <w:t>DC_n78A-n102A</w:t>
            </w:r>
          </w:p>
        </w:tc>
      </w:tr>
      <w:tr w:rsidR="001645F6" w14:paraId="67D826B9" w14:textId="77777777" w:rsidTr="005A4037">
        <w:trPr>
          <w:trHeight w:val="207"/>
          <w:jc w:val="center"/>
        </w:trPr>
        <w:tc>
          <w:tcPr>
            <w:tcW w:w="2853" w:type="dxa"/>
            <w:tcBorders>
              <w:bottom w:val="single" w:sz="4" w:space="0" w:color="auto"/>
            </w:tcBorders>
          </w:tcPr>
          <w:p w14:paraId="2002318E" w14:textId="77777777" w:rsidR="001645F6" w:rsidRPr="006A0293" w:rsidRDefault="001645F6" w:rsidP="005A4037">
            <w:pPr>
              <w:pStyle w:val="TAC"/>
            </w:pPr>
            <w:r w:rsidRPr="006A0293">
              <w:t>DC_n28A-n78(2A)-n102A</w:t>
            </w:r>
          </w:p>
          <w:p w14:paraId="0F33DB8C" w14:textId="77777777" w:rsidR="001645F6" w:rsidRPr="006A0293" w:rsidRDefault="001645F6" w:rsidP="005A4037">
            <w:pPr>
              <w:pStyle w:val="TAC"/>
            </w:pPr>
            <w:r w:rsidRPr="006A0293">
              <w:t>DC_n28A-n78(2A)-n102B</w:t>
            </w:r>
          </w:p>
          <w:p w14:paraId="537A3DDC" w14:textId="77777777" w:rsidR="001645F6" w:rsidRPr="006A0293" w:rsidRDefault="001645F6" w:rsidP="005A4037">
            <w:pPr>
              <w:pStyle w:val="TAC"/>
            </w:pPr>
            <w:r w:rsidRPr="006A0293">
              <w:t>DC_n28A-n78(2A)-n102C</w:t>
            </w:r>
          </w:p>
          <w:p w14:paraId="13A3FD03" w14:textId="77777777" w:rsidR="001645F6" w:rsidRPr="006A0293" w:rsidRDefault="001645F6" w:rsidP="005A4037">
            <w:pPr>
              <w:pStyle w:val="TAC"/>
            </w:pPr>
            <w:r w:rsidRPr="006A0293">
              <w:t>DC_n28A-n78(2A)-n102D</w:t>
            </w:r>
          </w:p>
          <w:p w14:paraId="152E18A3" w14:textId="77777777" w:rsidR="001645F6" w:rsidRPr="006A0293" w:rsidRDefault="001645F6" w:rsidP="005A4037">
            <w:pPr>
              <w:pStyle w:val="TAC"/>
            </w:pPr>
            <w:r w:rsidRPr="006A0293">
              <w:t>DC_n28A-n78(2A)-n102E</w:t>
            </w:r>
          </w:p>
          <w:p w14:paraId="2473CFB4" w14:textId="77777777" w:rsidR="001645F6" w:rsidRPr="006A0293" w:rsidRDefault="001645F6" w:rsidP="005A4037">
            <w:pPr>
              <w:pStyle w:val="TAC"/>
            </w:pPr>
            <w:r w:rsidRPr="006A0293">
              <w:t>DC_n28A-n78A-n102(2A)</w:t>
            </w:r>
          </w:p>
          <w:p w14:paraId="09F3DF7F" w14:textId="77777777" w:rsidR="001645F6" w:rsidRPr="006A0293" w:rsidRDefault="001645F6" w:rsidP="005A4037">
            <w:pPr>
              <w:pStyle w:val="TAC"/>
            </w:pPr>
            <w:r w:rsidRPr="006A0293">
              <w:t>DC_n28A-n78(2A)-n102(2A)</w:t>
            </w:r>
          </w:p>
        </w:tc>
        <w:tc>
          <w:tcPr>
            <w:tcW w:w="2892" w:type="dxa"/>
            <w:tcBorders>
              <w:bottom w:val="single" w:sz="4" w:space="0" w:color="auto"/>
            </w:tcBorders>
            <w:vAlign w:val="center"/>
          </w:tcPr>
          <w:p w14:paraId="6BD1B9F7" w14:textId="77777777" w:rsidR="001645F6" w:rsidRPr="006A0293" w:rsidRDefault="001645F6" w:rsidP="005A4037">
            <w:pPr>
              <w:pStyle w:val="TAC"/>
            </w:pPr>
            <w:r w:rsidRPr="006A0293">
              <w:t>DC_n28A-n78A</w:t>
            </w:r>
            <w:r w:rsidRPr="006A0293">
              <w:br/>
              <w:t>DC_n28A-n102A</w:t>
            </w:r>
            <w:r w:rsidRPr="006A0293">
              <w:br/>
              <w:t>DC_n78A-n102A</w:t>
            </w:r>
          </w:p>
        </w:tc>
      </w:tr>
    </w:tbl>
    <w:p w14:paraId="6A5279EC" w14:textId="77777777" w:rsidR="001645F6" w:rsidRDefault="001645F6" w:rsidP="001645F6">
      <w:pPr>
        <w:rPr>
          <w:color w:val="0070C0"/>
        </w:rPr>
      </w:pPr>
    </w:p>
    <w:p w14:paraId="21B7E5D3" w14:textId="77777777" w:rsidR="008E4F23" w:rsidRDefault="008E4F23" w:rsidP="008E4F23"/>
    <w:p w14:paraId="26F8A2D3" w14:textId="77777777" w:rsidR="008E4F23" w:rsidRPr="006A0293" w:rsidRDefault="008E4F23" w:rsidP="008E4F23"/>
    <w:p w14:paraId="35CA5520" w14:textId="77777777" w:rsidR="00CB19FC" w:rsidRDefault="00CB19FC" w:rsidP="002E0709"/>
    <w:p w14:paraId="2862FF14" w14:textId="77777777" w:rsidR="008E4F23" w:rsidRDefault="008E4F23" w:rsidP="002E0709"/>
    <w:p w14:paraId="78E06420" w14:textId="77777777" w:rsidR="008E4F23" w:rsidRDefault="008E4F23" w:rsidP="002E0709"/>
    <w:p w14:paraId="536E12DD" w14:textId="77777777" w:rsidR="008E4F23" w:rsidRDefault="008E4F23" w:rsidP="002E0709"/>
    <w:p w14:paraId="40D69036" w14:textId="77777777" w:rsidR="008E4F23" w:rsidRPr="001471C7" w:rsidRDefault="008E4F23"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789" w:name="_Toc144251815"/>
      <w:r>
        <w:t>Annex &lt;X&gt; (informative):</w:t>
      </w:r>
      <w:r>
        <w:br/>
        <w:t>Change history</w:t>
      </w:r>
      <w:bookmarkEnd w:id="7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790" w:name="historyclause"/>
            <w:bookmarkEnd w:id="790"/>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7"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8"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9"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4"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w:t>
            </w:r>
            <w:r w:rsidRPr="00F85883">
              <w:rPr>
                <w:rFonts w:eastAsia="宋体"/>
                <w:sz w:val="16"/>
                <w:szCs w:val="16"/>
                <w:lang w:val="en-US" w:eastAsia="zh-CN"/>
              </w:rPr>
              <w:t xml:space="preserve">.  </w:t>
            </w:r>
            <w:r w:rsidRPr="003474CF">
              <w:rPr>
                <w:rFonts w:eastAsia="宋体"/>
                <w:sz w:val="16"/>
                <w:szCs w:val="16"/>
                <w:lang w:val="en-US" w:eastAsia="zh-CN"/>
              </w:rPr>
              <w:t xml:space="preserve">R4- 2304524, TP to </w:t>
            </w:r>
            <w:bookmarkStart w:id="791" w:name="OLE_LINK42"/>
            <w:r w:rsidRPr="003474CF">
              <w:rPr>
                <w:rFonts w:eastAsia="宋体"/>
                <w:sz w:val="16"/>
                <w:szCs w:val="16"/>
                <w:lang w:val="en-US" w:eastAsia="zh-CN"/>
              </w:rPr>
              <w:t>TR 38.718-03-0</w:t>
            </w:r>
            <w:bookmarkEnd w:id="791"/>
            <w:r w:rsidRPr="003474CF">
              <w:rPr>
                <w:rFonts w:eastAsia="宋体"/>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85883">
              <w:rPr>
                <w:rFonts w:eastAsia="宋体"/>
                <w:sz w:val="16"/>
                <w:szCs w:val="16"/>
                <w:lang w:val="en-US" w:eastAsia="zh-CN"/>
              </w:rPr>
              <w:t xml:space="preserve">.  </w:t>
            </w:r>
            <w:r w:rsidR="006B4219" w:rsidRPr="003474CF">
              <w:rPr>
                <w:rFonts w:eastAsia="宋体"/>
                <w:sz w:val="16"/>
                <w:szCs w:val="16"/>
                <w:lang w:val="en-US" w:eastAsia="zh-CN"/>
              </w:rPr>
              <w:t xml:space="preserve">R4-2304756, TP for TR 38.718-03-01: to include band combination </w:t>
            </w:r>
            <w:bookmarkStart w:id="792" w:name="_Hlk131582314"/>
            <w:r w:rsidR="006B4219" w:rsidRPr="003474CF">
              <w:rPr>
                <w:rFonts w:eastAsia="宋体"/>
                <w:sz w:val="16"/>
                <w:szCs w:val="16"/>
                <w:lang w:val="en-US" w:eastAsia="zh-CN"/>
              </w:rPr>
              <w:t>CA_n25A-n41A</w:t>
            </w:r>
            <w:bookmarkEnd w:id="792"/>
            <w:r w:rsidR="006B4219" w:rsidRPr="003474CF">
              <w:rPr>
                <w:rFonts w:eastAsia="宋体"/>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3474CF">
              <w:rPr>
                <w:rFonts w:eastAsia="宋体"/>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3474CF">
              <w:rPr>
                <w:rFonts w:eastAsia="宋体"/>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3474CF">
              <w:rPr>
                <w:rFonts w:eastAsia="宋体"/>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3474CF">
              <w:rPr>
                <w:rFonts w:eastAsia="宋体"/>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3474CF">
              <w:rPr>
                <w:rFonts w:eastAsia="宋体"/>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3474CF">
              <w:rPr>
                <w:rFonts w:eastAsia="宋体"/>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Pr="003474CF">
              <w:rPr>
                <w:rFonts w:eastAsia="宋体"/>
                <w:sz w:val="16"/>
                <w:szCs w:val="16"/>
                <w:lang w:val="en-US" w:eastAsia="zh-CN"/>
              </w:rPr>
              <w:t xml:space="preserve">R4-2306525, TP for TR </w:t>
            </w:r>
            <w:hyperlink r:id="rId35" w:tgtFrame="_blank" w:history="1">
              <w:r w:rsidRPr="003474CF">
                <w:rPr>
                  <w:rFonts w:eastAsia="宋体"/>
                  <w:sz w:val="16"/>
                  <w:szCs w:val="16"/>
                  <w:lang w:val="en-US" w:eastAsia="zh-CN"/>
                </w:rPr>
                <w:t>38.718-03-01</w:t>
              </w:r>
            </w:hyperlink>
            <w:r w:rsidRPr="003474CF">
              <w:rPr>
                <w:rFonts w:eastAsia="宋体"/>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10</w:t>
            </w:r>
            <w:r w:rsidRPr="00F85883">
              <w:rPr>
                <w:rFonts w:eastAsia="宋体"/>
                <w:sz w:val="16"/>
                <w:szCs w:val="16"/>
                <w:lang w:val="en-US" w:eastAsia="zh-CN"/>
              </w:rPr>
              <w:t xml:space="preserve">.  </w:t>
            </w:r>
            <w:r w:rsidRPr="003474CF">
              <w:rPr>
                <w:rFonts w:eastAsia="宋体"/>
                <w:sz w:val="16"/>
                <w:szCs w:val="16"/>
                <w:lang w:val="en-US" w:eastAsia="zh-CN"/>
              </w:rPr>
              <w:t xml:space="preserve">R4-2306526, TP for TR </w:t>
            </w:r>
            <w:hyperlink r:id="rId36" w:tgtFrame="_blank" w:history="1">
              <w:r w:rsidRPr="003474CF">
                <w:rPr>
                  <w:rFonts w:eastAsia="宋体"/>
                  <w:sz w:val="16"/>
                  <w:szCs w:val="16"/>
                  <w:lang w:val="en-US" w:eastAsia="zh-CN"/>
                </w:rPr>
                <w:t>38.718-03-01</w:t>
              </w:r>
            </w:hyperlink>
            <w:r w:rsidRPr="003474CF">
              <w:rPr>
                <w:rFonts w:eastAsia="宋体"/>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11</w:t>
            </w:r>
            <w:r w:rsidRPr="00F85883">
              <w:rPr>
                <w:rFonts w:eastAsia="宋体"/>
                <w:sz w:val="16"/>
                <w:szCs w:val="16"/>
                <w:lang w:val="en-US" w:eastAsia="zh-CN"/>
              </w:rPr>
              <w:t xml:space="preserve">.  </w:t>
            </w:r>
            <w:r w:rsidRPr="003474CF">
              <w:rPr>
                <w:rFonts w:eastAsia="宋体"/>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12</w:t>
            </w:r>
            <w:r w:rsidRPr="00F85883">
              <w:rPr>
                <w:rFonts w:eastAsia="宋体"/>
                <w:sz w:val="16"/>
                <w:szCs w:val="16"/>
                <w:lang w:val="en-US" w:eastAsia="zh-CN"/>
              </w:rPr>
              <w:t xml:space="preserve">.  </w:t>
            </w:r>
            <w:r w:rsidRPr="003474CF">
              <w:rPr>
                <w:rFonts w:eastAsia="宋体"/>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宋体"/>
                <w:sz w:val="16"/>
                <w:szCs w:val="16"/>
                <w:lang w:val="en-US" w:eastAsia="zh-CN"/>
              </w:rPr>
            </w:pPr>
            <w:r>
              <w:rPr>
                <w:rFonts w:eastAsia="宋体"/>
                <w:sz w:val="16"/>
                <w:szCs w:val="16"/>
                <w:lang w:val="en-US" w:eastAsia="zh-CN"/>
              </w:rPr>
              <w:t>13</w:t>
            </w:r>
            <w:r w:rsidRPr="00F85883">
              <w:rPr>
                <w:rFonts w:eastAsia="宋体"/>
                <w:sz w:val="16"/>
                <w:szCs w:val="16"/>
                <w:lang w:val="en-US" w:eastAsia="zh-CN"/>
              </w:rPr>
              <w:t xml:space="preserve">.  </w:t>
            </w:r>
            <w:r w:rsidRPr="00A01FD1">
              <w:rPr>
                <w:rFonts w:eastAsia="宋体"/>
                <w:sz w:val="16"/>
                <w:szCs w:val="16"/>
                <w:lang w:val="en-US" w:eastAsia="zh-CN"/>
              </w:rPr>
              <w:t>R4-2304758, TP for TR 38.718-03-01</w:t>
            </w:r>
            <w:r w:rsidRPr="00A01FD1">
              <w:rPr>
                <w:rFonts w:eastAsia="宋体" w:hint="eastAsia"/>
                <w:sz w:val="16"/>
                <w:szCs w:val="16"/>
                <w:lang w:val="en-US" w:eastAsia="zh-CN"/>
              </w:rPr>
              <w:t>:</w:t>
            </w:r>
            <w:r w:rsidRPr="00A01FD1">
              <w:rPr>
                <w:rFonts w:eastAsia="宋体"/>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5A4037" w14:paraId="23BF915E" w14:textId="77777777">
        <w:tc>
          <w:tcPr>
            <w:tcW w:w="800" w:type="dxa"/>
            <w:shd w:val="solid" w:color="FFFFFF" w:fill="auto"/>
          </w:tcPr>
          <w:p w14:paraId="6B2E013F" w14:textId="1F7855EF" w:rsidR="005A4037" w:rsidRDefault="005A4037" w:rsidP="005A4037">
            <w:pPr>
              <w:pStyle w:val="TAC"/>
              <w:rPr>
                <w:rFonts w:eastAsia="宋体"/>
                <w:sz w:val="16"/>
                <w:szCs w:val="16"/>
                <w:lang w:val="en-US" w:eastAsia="zh-CN"/>
              </w:rPr>
            </w:pPr>
            <w:bookmarkStart w:id="793" w:name="MCCQCTEMPBM_00000062" w:colFirst="6" w:colLast="6"/>
            <w:bookmarkStart w:id="794" w:name="MCCQCTEMPBM_00000044" w:colFirst="6" w:colLast="6"/>
            <w:r>
              <w:rPr>
                <w:rFonts w:eastAsia="宋体" w:hint="eastAsia"/>
                <w:sz w:val="16"/>
                <w:szCs w:val="16"/>
                <w:lang w:val="en-US" w:eastAsia="zh-CN"/>
              </w:rPr>
              <w:t>2</w:t>
            </w:r>
            <w:r>
              <w:rPr>
                <w:rFonts w:eastAsia="宋体"/>
                <w:sz w:val="16"/>
                <w:szCs w:val="16"/>
                <w:lang w:val="en-US" w:eastAsia="zh-CN"/>
              </w:rPr>
              <w:t>023-05</w:t>
            </w:r>
          </w:p>
        </w:tc>
        <w:tc>
          <w:tcPr>
            <w:tcW w:w="901" w:type="dxa"/>
            <w:shd w:val="solid" w:color="FFFFFF" w:fill="auto"/>
          </w:tcPr>
          <w:p w14:paraId="5EF2C060" w14:textId="5AD99452" w:rsidR="005A4037" w:rsidRDefault="005A4037" w:rsidP="005A403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AN4#107</w:t>
            </w:r>
          </w:p>
        </w:tc>
        <w:tc>
          <w:tcPr>
            <w:tcW w:w="1134" w:type="dxa"/>
            <w:shd w:val="solid" w:color="FFFFFF" w:fill="auto"/>
          </w:tcPr>
          <w:p w14:paraId="21CB11B2" w14:textId="72FA48E7" w:rsidR="005A4037" w:rsidRDefault="005A4037" w:rsidP="006A0293">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4-230797</w:t>
            </w:r>
            <w:r w:rsidR="006A0293">
              <w:rPr>
                <w:rFonts w:eastAsia="宋体"/>
                <w:sz w:val="16"/>
                <w:szCs w:val="16"/>
                <w:lang w:val="en-US" w:eastAsia="zh-CN"/>
              </w:rPr>
              <w:t>7</w:t>
            </w:r>
          </w:p>
        </w:tc>
        <w:tc>
          <w:tcPr>
            <w:tcW w:w="567" w:type="dxa"/>
            <w:shd w:val="solid" w:color="FFFFFF" w:fill="auto"/>
          </w:tcPr>
          <w:p w14:paraId="0672A5F2" w14:textId="77777777" w:rsidR="005A4037" w:rsidRDefault="005A4037" w:rsidP="005A4037">
            <w:pPr>
              <w:pStyle w:val="TAC"/>
              <w:rPr>
                <w:sz w:val="16"/>
                <w:szCs w:val="16"/>
              </w:rPr>
            </w:pPr>
          </w:p>
        </w:tc>
        <w:tc>
          <w:tcPr>
            <w:tcW w:w="426" w:type="dxa"/>
            <w:shd w:val="solid" w:color="FFFFFF" w:fill="auto"/>
          </w:tcPr>
          <w:p w14:paraId="7754E4F1" w14:textId="77777777" w:rsidR="005A4037" w:rsidRDefault="005A4037" w:rsidP="005A4037">
            <w:pPr>
              <w:pStyle w:val="TAC"/>
              <w:rPr>
                <w:sz w:val="16"/>
                <w:szCs w:val="16"/>
              </w:rPr>
            </w:pPr>
          </w:p>
        </w:tc>
        <w:tc>
          <w:tcPr>
            <w:tcW w:w="425" w:type="dxa"/>
            <w:shd w:val="solid" w:color="FFFFFF" w:fill="auto"/>
          </w:tcPr>
          <w:p w14:paraId="0EDFDBF4" w14:textId="77777777" w:rsidR="005A4037" w:rsidRDefault="005A4037" w:rsidP="005A4037">
            <w:pPr>
              <w:pStyle w:val="TAC"/>
              <w:rPr>
                <w:sz w:val="16"/>
                <w:szCs w:val="16"/>
              </w:rPr>
            </w:pPr>
          </w:p>
        </w:tc>
        <w:tc>
          <w:tcPr>
            <w:tcW w:w="4678" w:type="dxa"/>
            <w:shd w:val="solid" w:color="FFFFFF" w:fill="auto"/>
          </w:tcPr>
          <w:p w14:paraId="17FB5A2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R4-2308176, TP for TR38.718-03-01_3DL_2UL CA_n8A-n39A-n41A,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20BEFA04"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R4-2308177, TP for TR38.718-03-01_3DL_2UL CA_</w:t>
            </w:r>
            <w:bookmarkStart w:id="795" w:name="OLE_LINK14"/>
            <w:r w:rsidRPr="006A0293">
              <w:rPr>
                <w:sz w:val="16"/>
                <w:szCs w:val="16"/>
                <w:lang w:eastAsia="zh-CN"/>
              </w:rPr>
              <w:t>n8A-n39A-n79A</w:t>
            </w:r>
            <w:bookmarkEnd w:id="795"/>
            <w:r w:rsidRPr="006A0293">
              <w:rPr>
                <w:sz w:val="16"/>
                <w:szCs w:val="16"/>
                <w:lang w:eastAsia="zh-CN"/>
              </w:rPr>
              <w:t xml:space="preserve">, </w:t>
            </w:r>
            <w:r w:rsidRPr="006A0293">
              <w:rPr>
                <w:sz w:val="16"/>
                <w:szCs w:val="16"/>
                <w:lang w:eastAsia="zh-CN"/>
              </w:rPr>
              <w:fldChar w:fldCharType="begin"/>
            </w:r>
            <w:r w:rsidRPr="006A0293">
              <w:rPr>
                <w:sz w:val="16"/>
                <w:szCs w:val="16"/>
                <w:lang w:eastAsia="zh-CN"/>
              </w:rPr>
              <w:instrText xml:space="preserve"> DOCPROPERTY  SourceIfWg  \* MERGEFORMAT </w:instrText>
            </w:r>
            <w:r w:rsidRPr="006A0293">
              <w:rPr>
                <w:sz w:val="16"/>
                <w:szCs w:val="16"/>
                <w:lang w:eastAsia="zh-CN"/>
              </w:rPr>
              <w:fldChar w:fldCharType="separate"/>
            </w:r>
            <w:r w:rsidRPr="006A0293">
              <w:rPr>
                <w:sz w:val="16"/>
                <w:szCs w:val="16"/>
                <w:lang w:eastAsia="zh-CN"/>
              </w:rPr>
              <w:t>ZTE Corporation</w:t>
            </w:r>
            <w:r w:rsidRPr="006A0293">
              <w:rPr>
                <w:sz w:val="16"/>
                <w:szCs w:val="16"/>
                <w:lang w:eastAsia="zh-CN"/>
              </w:rPr>
              <w:fldChar w:fldCharType="end"/>
            </w:r>
            <w:r w:rsidRPr="006A0293">
              <w:rPr>
                <w:sz w:val="16"/>
                <w:szCs w:val="16"/>
                <w:lang w:eastAsia="zh-CN"/>
              </w:rPr>
              <w:t>, RAN4#107.</w:t>
            </w:r>
          </w:p>
          <w:p w14:paraId="598A2F7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R4-2309393, TP for 38.718-03-01 to include CA_n7-n67-n78 and DC_n7-n67-n78, </w:t>
            </w:r>
            <w:r w:rsidRPr="006A0293">
              <w:rPr>
                <w:rFonts w:eastAsia="宋体" w:cs="Arial"/>
                <w:color w:val="000000"/>
                <w:sz w:val="16"/>
                <w:szCs w:val="16"/>
                <w:lang w:eastAsia="zh-CN"/>
              </w:rPr>
              <w:t xml:space="preserve">Ericsson, BT plc, </w:t>
            </w:r>
            <w:r w:rsidRPr="006A0293">
              <w:rPr>
                <w:sz w:val="16"/>
                <w:szCs w:val="16"/>
                <w:lang w:eastAsia="zh-CN"/>
              </w:rPr>
              <w:t>RAN4#107.</w:t>
            </w:r>
          </w:p>
          <w:p w14:paraId="254CA58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R4-2309515, TP for 38.718-03-01 to include CA_n41A-n66A-n85A, </w:t>
            </w:r>
            <w:r w:rsidRPr="006A0293">
              <w:rPr>
                <w:rFonts w:eastAsia="宋体" w:cs="Arial"/>
                <w:color w:val="000000"/>
                <w:sz w:val="16"/>
                <w:szCs w:val="16"/>
                <w:lang w:eastAsia="zh-CN"/>
              </w:rPr>
              <w:t xml:space="preserve">Ericsson, T-Mobile USA, </w:t>
            </w:r>
            <w:r w:rsidRPr="006A0293">
              <w:rPr>
                <w:sz w:val="16"/>
                <w:szCs w:val="16"/>
                <w:lang w:eastAsia="zh-CN"/>
              </w:rPr>
              <w:t>RAN4#107.</w:t>
            </w:r>
          </w:p>
          <w:p w14:paraId="0877F595" w14:textId="77777777" w:rsidR="005A4037" w:rsidRPr="006A0293" w:rsidRDefault="005A4037" w:rsidP="005A4037">
            <w:pPr>
              <w:pStyle w:val="CRCoverPage"/>
              <w:numPr>
                <w:ilvl w:val="0"/>
                <w:numId w:val="31"/>
              </w:numPr>
              <w:spacing w:after="0"/>
              <w:ind w:hanging="254"/>
              <w:rPr>
                <w:rFonts w:eastAsia="宋体" w:cs="Arial"/>
                <w:color w:val="000000"/>
                <w:sz w:val="16"/>
                <w:szCs w:val="16"/>
                <w:lang w:eastAsia="zh-CN"/>
              </w:rPr>
            </w:pPr>
            <w:r w:rsidRPr="006A0293">
              <w:rPr>
                <w:sz w:val="16"/>
                <w:szCs w:val="16"/>
                <w:lang w:eastAsia="zh-CN"/>
              </w:rPr>
              <w:t>R4-2310351, TP to TR 38.718-03-01 Addition to CA_n1-n28-n102 and DC_n1-n28-n102</w:t>
            </w:r>
            <w:r w:rsidRPr="006A0293">
              <w:rPr>
                <w:rFonts w:eastAsia="宋体" w:cs="Arial"/>
                <w:color w:val="000000"/>
                <w:sz w:val="16"/>
                <w:szCs w:val="16"/>
                <w:lang w:eastAsia="zh-CN"/>
              </w:rPr>
              <w:t xml:space="preserve">, Nokia, BT, </w:t>
            </w:r>
            <w:r w:rsidRPr="006A0293">
              <w:rPr>
                <w:sz w:val="16"/>
                <w:szCs w:val="16"/>
                <w:lang w:eastAsia="zh-CN"/>
              </w:rPr>
              <w:t>RAN4#107.</w:t>
            </w:r>
          </w:p>
          <w:p w14:paraId="7D15030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R4-2310352, TP to TR 38.718-03-01 Addition to CA_n1-n78-n102 and DC_n1-n78-n102,</w:t>
            </w:r>
            <w:r w:rsidRPr="006A0293">
              <w:rPr>
                <w:rFonts w:eastAsia="宋体" w:cs="Arial"/>
                <w:color w:val="000000"/>
                <w:sz w:val="16"/>
                <w:szCs w:val="16"/>
                <w:lang w:eastAsia="zh-CN"/>
              </w:rPr>
              <w:t xml:space="preserve"> Nokia, BT, </w:t>
            </w:r>
            <w:r w:rsidRPr="006A0293">
              <w:rPr>
                <w:sz w:val="16"/>
                <w:szCs w:val="16"/>
                <w:lang w:eastAsia="zh-CN"/>
              </w:rPr>
              <w:t>RAN4#107.</w:t>
            </w:r>
          </w:p>
          <w:p w14:paraId="2A233D8D"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R4-2310353, TP to TR 38.718-03-01 Addition to CA_n7-n78-n102 and DC_n7-n78-n102, </w:t>
            </w:r>
            <w:r w:rsidRPr="006A0293">
              <w:rPr>
                <w:rFonts w:eastAsia="宋体" w:cs="Arial"/>
                <w:color w:val="000000"/>
                <w:sz w:val="16"/>
                <w:szCs w:val="16"/>
                <w:lang w:eastAsia="zh-CN"/>
              </w:rPr>
              <w:t xml:space="preserve">Nokia, BT, </w:t>
            </w:r>
            <w:r w:rsidRPr="006A0293">
              <w:rPr>
                <w:sz w:val="16"/>
                <w:szCs w:val="16"/>
                <w:lang w:eastAsia="zh-CN"/>
              </w:rPr>
              <w:t>RAN4#107.</w:t>
            </w:r>
          </w:p>
          <w:p w14:paraId="24FD21AA"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R4-2310354 TP to TR 38.718-03-01 Addition to CA_n28-n78-n102 and DC_n28-n78-n102, </w:t>
            </w:r>
            <w:r w:rsidRPr="006A0293">
              <w:rPr>
                <w:rFonts w:eastAsia="宋体" w:cs="Arial"/>
                <w:color w:val="000000"/>
                <w:sz w:val="16"/>
                <w:szCs w:val="16"/>
                <w:lang w:eastAsia="zh-CN"/>
              </w:rPr>
              <w:t xml:space="preserve">Nokia, BT, </w:t>
            </w:r>
            <w:r w:rsidRPr="006A0293">
              <w:rPr>
                <w:sz w:val="16"/>
                <w:szCs w:val="16"/>
                <w:lang w:eastAsia="zh-CN"/>
              </w:rPr>
              <w:t>RAN4#107.</w:t>
            </w:r>
          </w:p>
          <w:p w14:paraId="1E014FA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R4-2310356, TP to TR 38.718-03-01 Addition of CA_n1-n3-n105, Nokia, AMX, RAN4#107.</w:t>
            </w:r>
          </w:p>
          <w:p w14:paraId="335870F0"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R4-2310357, TP to TR 38.718-03-01 Addition of CA_n1-n40-n105, Nokia, AMX, RAN4#107.</w:t>
            </w:r>
          </w:p>
          <w:p w14:paraId="62F1696C"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R4-2310358, TP to TR 38.718-03-01 Addition of CA_n1_n78_n105, Nokia, AMX, RAN4#107.</w:t>
            </w:r>
          </w:p>
          <w:p w14:paraId="626643F3"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R4-2310359, TP to TR 38.718-03-01 Addition of CA_n3_n40_n105, Nokia, AMX, RAN4#107.</w:t>
            </w:r>
          </w:p>
          <w:p w14:paraId="0849BAD1"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R4-2310360, TP to TR 38.718-03-01 Addition of CA_n3_n78_n105, Nokia, AMX, RAN4#107.</w:t>
            </w:r>
          </w:p>
          <w:p w14:paraId="0F9088DE" w14:textId="77777777" w:rsidR="005A4037" w:rsidRPr="006A0293" w:rsidRDefault="005A4037" w:rsidP="005A4037">
            <w:pPr>
              <w:pStyle w:val="CRCoverPage"/>
              <w:numPr>
                <w:ilvl w:val="0"/>
                <w:numId w:val="31"/>
              </w:numPr>
              <w:spacing w:after="0"/>
              <w:ind w:hanging="254"/>
              <w:rPr>
                <w:sz w:val="16"/>
                <w:szCs w:val="16"/>
                <w:lang w:eastAsia="zh-CN"/>
              </w:rPr>
            </w:pPr>
            <w:r w:rsidRPr="006A0293">
              <w:rPr>
                <w:sz w:val="16"/>
                <w:szCs w:val="16"/>
                <w:lang w:eastAsia="zh-CN"/>
              </w:rPr>
              <w:t>R4-2310361, TP to TR 38.718-03-01 Addition of CA_n40_n78_n105, Nokia, AMX, RAN4#107.</w:t>
            </w:r>
          </w:p>
          <w:p w14:paraId="36DF752E" w14:textId="77777777" w:rsidR="005A4037" w:rsidRDefault="005A4037" w:rsidP="005A4037">
            <w:pPr>
              <w:pStyle w:val="CRCoverPage"/>
              <w:numPr>
                <w:ilvl w:val="0"/>
                <w:numId w:val="31"/>
              </w:numPr>
              <w:spacing w:after="0"/>
              <w:ind w:hanging="254"/>
              <w:rPr>
                <w:sz w:val="16"/>
                <w:szCs w:val="16"/>
                <w:lang w:eastAsia="zh-CN"/>
              </w:rPr>
            </w:pPr>
            <w:r w:rsidRPr="006A0293">
              <w:rPr>
                <w:sz w:val="16"/>
                <w:szCs w:val="16"/>
                <w:lang w:eastAsia="zh-CN"/>
              </w:rPr>
              <w:t xml:space="preserve">R4-2310371, TP for 38.718-03-01 to include CA_n5A-n41A-n66A, </w:t>
            </w:r>
            <w:r w:rsidRPr="006A0293">
              <w:rPr>
                <w:rFonts w:eastAsia="宋体" w:cs="Arial"/>
                <w:color w:val="000000"/>
                <w:sz w:val="16"/>
                <w:szCs w:val="16"/>
                <w:lang w:eastAsia="zh-CN"/>
              </w:rPr>
              <w:t xml:space="preserve">Ericsson, Rogers, </w:t>
            </w:r>
            <w:r w:rsidRPr="006A0293">
              <w:rPr>
                <w:sz w:val="16"/>
                <w:szCs w:val="16"/>
                <w:lang w:eastAsia="zh-CN"/>
              </w:rPr>
              <w:t>RAN4#107.</w:t>
            </w:r>
          </w:p>
          <w:p w14:paraId="3D05D06B" w14:textId="4A800806" w:rsidR="005A4037" w:rsidRDefault="005A4037" w:rsidP="006A0293">
            <w:pPr>
              <w:pStyle w:val="CRCoverPage"/>
              <w:numPr>
                <w:ilvl w:val="0"/>
                <w:numId w:val="31"/>
              </w:numPr>
              <w:spacing w:after="0"/>
              <w:ind w:hanging="254"/>
              <w:rPr>
                <w:rFonts w:eastAsia="宋体"/>
                <w:sz w:val="16"/>
                <w:szCs w:val="16"/>
                <w:lang w:val="en-US" w:eastAsia="zh-CN"/>
              </w:rPr>
            </w:pPr>
            <w:r w:rsidRPr="00630520">
              <w:rPr>
                <w:sz w:val="16"/>
                <w:szCs w:val="16"/>
                <w:lang w:eastAsia="zh-CN"/>
              </w:rPr>
              <w:t xml:space="preserve">R4-2310414, TP for 38.718-03-01 to include CA_n2A-n5A-n41A, </w:t>
            </w:r>
            <w:r w:rsidRPr="00630520">
              <w:rPr>
                <w:rFonts w:eastAsia="宋体" w:cs="Arial"/>
                <w:color w:val="000000"/>
                <w:sz w:val="16"/>
                <w:szCs w:val="16"/>
                <w:lang w:eastAsia="zh-CN"/>
              </w:rPr>
              <w:t xml:space="preserve">Ericsson, Rogers, </w:t>
            </w:r>
            <w:r w:rsidRPr="00630520">
              <w:rPr>
                <w:sz w:val="16"/>
                <w:szCs w:val="16"/>
                <w:lang w:eastAsia="zh-CN"/>
              </w:rPr>
              <w:t>RAN4#107.</w:t>
            </w:r>
          </w:p>
        </w:tc>
        <w:tc>
          <w:tcPr>
            <w:tcW w:w="708" w:type="dxa"/>
            <w:shd w:val="solid" w:color="FFFFFF" w:fill="auto"/>
          </w:tcPr>
          <w:p w14:paraId="23197C3A" w14:textId="72316143" w:rsidR="005A4037" w:rsidRDefault="005A4037" w:rsidP="005A403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.6.0</w:t>
            </w:r>
          </w:p>
        </w:tc>
      </w:tr>
      <w:bookmarkEnd w:id="793"/>
      <w:bookmarkEnd w:id="794"/>
    </w:tbl>
    <w:p w14:paraId="4066F8D7" w14:textId="77777777" w:rsidR="00654648" w:rsidRDefault="00654648"/>
    <w:p w14:paraId="49653901" w14:textId="77777777" w:rsidR="00654648" w:rsidRDefault="00654648"/>
    <w:sectPr w:rsidR="00654648">
      <w:headerReference w:type="default" r:id="rId37"/>
      <w:footerReference w:type="default" r:id="rId3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9576F" w14:textId="77777777" w:rsidR="00136593" w:rsidRDefault="00136593">
      <w:pPr>
        <w:spacing w:after="0"/>
      </w:pPr>
      <w:r>
        <w:separator/>
      </w:r>
    </w:p>
  </w:endnote>
  <w:endnote w:type="continuationSeparator" w:id="0">
    <w:p w14:paraId="1C70CBCB" w14:textId="77777777" w:rsidR="00136593" w:rsidRDefault="001365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Malgun Gothic Semilight"/>
    <w:panose1 w:val="02020500000000000000"/>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5A4037" w:rsidRDefault="005A4037">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4F44D" w14:textId="77777777" w:rsidR="00136593" w:rsidRDefault="00136593">
      <w:pPr>
        <w:spacing w:after="0"/>
      </w:pPr>
      <w:r>
        <w:separator/>
      </w:r>
    </w:p>
  </w:footnote>
  <w:footnote w:type="continuationSeparator" w:id="0">
    <w:p w14:paraId="7267C01A" w14:textId="77777777" w:rsidR="00136593" w:rsidRDefault="001365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BE54D" w14:textId="7649B63C" w:rsidR="00BB760E" w:rsidRDefault="00BB760E" w:rsidP="00BB760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DD6">
      <w:rPr>
        <w:rFonts w:ascii="Arial" w:hAnsi="Arial" w:cs="Arial"/>
        <w:b/>
        <w:noProof/>
        <w:sz w:val="18"/>
        <w:szCs w:val="18"/>
      </w:rPr>
      <w:t>Release 18</w:t>
    </w:r>
    <w:r>
      <w:rPr>
        <w:rFonts w:ascii="Arial" w:hAnsi="Arial" w:cs="Arial"/>
        <w:b/>
        <w:sz w:val="18"/>
        <w:szCs w:val="18"/>
      </w:rPr>
      <w:fldChar w:fldCharType="end"/>
    </w:r>
  </w:p>
  <w:p w14:paraId="2CC8823B" w14:textId="77777777" w:rsidR="00BB760E" w:rsidRDefault="00BB760E" w:rsidP="00BB76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DD6">
      <w:rPr>
        <w:rFonts w:ascii="Arial" w:hAnsi="Arial" w:cs="Arial"/>
        <w:b/>
        <w:noProof/>
        <w:sz w:val="18"/>
        <w:szCs w:val="18"/>
      </w:rPr>
      <w:t>26</w:t>
    </w:r>
    <w:r>
      <w:rPr>
        <w:rFonts w:ascii="Arial" w:hAnsi="Arial" w:cs="Arial"/>
        <w:b/>
        <w:sz w:val="18"/>
        <w:szCs w:val="18"/>
      </w:rPr>
      <w:fldChar w:fldCharType="end"/>
    </w:r>
  </w:p>
  <w:p w14:paraId="2338E14F" w14:textId="4AD69F81" w:rsidR="00BB760E" w:rsidRDefault="00BB760E" w:rsidP="00BB76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DD6">
      <w:rPr>
        <w:rFonts w:ascii="Arial" w:hAnsi="Arial" w:cs="Arial"/>
        <w:b/>
        <w:noProof/>
        <w:sz w:val="18"/>
        <w:szCs w:val="18"/>
      </w:rPr>
      <w:t>3GPP TR 38.718-03-01 V0.7.0 (2023-08)</w:t>
    </w:r>
    <w:r>
      <w:rPr>
        <w:rFonts w:ascii="Arial" w:hAnsi="Arial" w:cs="Arial"/>
        <w:b/>
        <w:sz w:val="18"/>
        <w:szCs w:val="18"/>
      </w:rPr>
      <w:fldChar w:fldCharType="end"/>
    </w:r>
  </w:p>
  <w:p w14:paraId="58285F4D" w14:textId="77777777" w:rsidR="00BB760E" w:rsidRDefault="00BB760E">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5A4037" w:rsidRDefault="005A40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5420">
      <w:rPr>
        <w:rFonts w:ascii="Arial" w:hAnsi="Arial" w:cs="Arial"/>
        <w:b/>
        <w:noProof/>
        <w:sz w:val="18"/>
        <w:szCs w:val="18"/>
      </w:rPr>
      <w:t>3GPP TR 38.718-03-01 V0.76.0 (2023-085)</w:t>
    </w:r>
    <w:r>
      <w:rPr>
        <w:rFonts w:ascii="Arial" w:hAnsi="Arial" w:cs="Arial"/>
        <w:b/>
        <w:sz w:val="18"/>
        <w:szCs w:val="18"/>
      </w:rPr>
      <w:fldChar w:fldCharType="end"/>
    </w:r>
  </w:p>
  <w:p w14:paraId="031951FC" w14:textId="77777777" w:rsidR="005A4037" w:rsidRDefault="005A40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293">
      <w:rPr>
        <w:rFonts w:ascii="Arial" w:hAnsi="Arial" w:cs="Arial"/>
        <w:b/>
        <w:noProof/>
        <w:sz w:val="18"/>
        <w:szCs w:val="18"/>
      </w:rPr>
      <w:t>144</w:t>
    </w:r>
    <w:r>
      <w:rPr>
        <w:rFonts w:ascii="Arial" w:hAnsi="Arial" w:cs="Arial"/>
        <w:b/>
        <w:sz w:val="18"/>
        <w:szCs w:val="18"/>
      </w:rPr>
      <w:fldChar w:fldCharType="end"/>
    </w:r>
  </w:p>
  <w:p w14:paraId="7D6AF0AF" w14:textId="6D67267F" w:rsidR="005A4037" w:rsidRDefault="005A403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420">
      <w:rPr>
        <w:rFonts w:ascii="Arial" w:hAnsi="Arial" w:cs="Arial"/>
        <w:b/>
        <w:noProof/>
        <w:sz w:val="18"/>
        <w:szCs w:val="18"/>
      </w:rPr>
      <w:t>Release 18</w:t>
    </w:r>
    <w:r>
      <w:rPr>
        <w:rFonts w:ascii="Arial" w:hAnsi="Arial" w:cs="Arial"/>
        <w:b/>
        <w:sz w:val="18"/>
        <w:szCs w:val="18"/>
      </w:rPr>
      <w:fldChar w:fldCharType="end"/>
    </w:r>
  </w:p>
  <w:p w14:paraId="0AA05600" w14:textId="77777777" w:rsidR="005A4037" w:rsidRDefault="005A4037">
    <w:pPr>
      <w:pStyle w:val="afa"/>
    </w:pPr>
  </w:p>
  <w:p w14:paraId="559AFEBC" w14:textId="77777777" w:rsidR="005A4037" w:rsidRDefault="005A40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24"/>
  </w:num>
  <w:num w:numId="12">
    <w:abstractNumId w:val="12"/>
  </w:num>
  <w:num w:numId="13">
    <w:abstractNumId w:val="26"/>
  </w:num>
  <w:num w:numId="14">
    <w:abstractNumId w:val="23"/>
  </w:num>
  <w:num w:numId="15">
    <w:abstractNumId w:val="30"/>
  </w:num>
  <w:num w:numId="16">
    <w:abstractNumId w:val="17"/>
  </w:num>
  <w:num w:numId="17">
    <w:abstractNumId w:val="16"/>
  </w:num>
  <w:num w:numId="18">
    <w:abstractNumId w:val="20"/>
  </w:num>
  <w:num w:numId="19">
    <w:abstractNumId w:val="19"/>
  </w:num>
  <w:num w:numId="20">
    <w:abstractNumId w:val="27"/>
  </w:num>
  <w:num w:numId="21">
    <w:abstractNumId w:val="28"/>
  </w:num>
  <w:num w:numId="22">
    <w:abstractNumId w:val="22"/>
  </w:num>
  <w:num w:numId="23">
    <w:abstractNumId w:val="14"/>
  </w:num>
  <w:num w:numId="24">
    <w:abstractNumId w:val="13"/>
  </w:num>
  <w:num w:numId="25">
    <w:abstractNumId w:val="25"/>
  </w:num>
  <w:num w:numId="26">
    <w:abstractNumId w:val="21"/>
  </w:num>
  <w:num w:numId="27">
    <w:abstractNumId w:val="18"/>
  </w:num>
  <w:num w:numId="28">
    <w:abstractNumId w:val="15"/>
  </w:num>
  <w:num w:numId="29">
    <w:abstractNumId w:val="0"/>
  </w:num>
  <w:num w:numId="30">
    <w:abstractNumId w:val="11"/>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4D75"/>
    <w:rsid w:val="00011D54"/>
    <w:rsid w:val="00021311"/>
    <w:rsid w:val="0002322F"/>
    <w:rsid w:val="000270B9"/>
    <w:rsid w:val="00032223"/>
    <w:rsid w:val="00033397"/>
    <w:rsid w:val="00040095"/>
    <w:rsid w:val="000469EC"/>
    <w:rsid w:val="00051834"/>
    <w:rsid w:val="00054A22"/>
    <w:rsid w:val="00057DEC"/>
    <w:rsid w:val="00062023"/>
    <w:rsid w:val="000655A6"/>
    <w:rsid w:val="00072FBB"/>
    <w:rsid w:val="00080512"/>
    <w:rsid w:val="00084E03"/>
    <w:rsid w:val="0008622F"/>
    <w:rsid w:val="00091FD2"/>
    <w:rsid w:val="000959FE"/>
    <w:rsid w:val="000A50B3"/>
    <w:rsid w:val="000C47C3"/>
    <w:rsid w:val="000C7A57"/>
    <w:rsid w:val="000D0765"/>
    <w:rsid w:val="000D3AFD"/>
    <w:rsid w:val="000D407B"/>
    <w:rsid w:val="000D58AB"/>
    <w:rsid w:val="000E74FB"/>
    <w:rsid w:val="000F3905"/>
    <w:rsid w:val="00121721"/>
    <w:rsid w:val="001248E6"/>
    <w:rsid w:val="00127F5E"/>
    <w:rsid w:val="00133525"/>
    <w:rsid w:val="00136593"/>
    <w:rsid w:val="001471C7"/>
    <w:rsid w:val="00163597"/>
    <w:rsid w:val="001645F6"/>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15A90"/>
    <w:rsid w:val="00231800"/>
    <w:rsid w:val="00232F35"/>
    <w:rsid w:val="002347A2"/>
    <w:rsid w:val="002615F9"/>
    <w:rsid w:val="002675F0"/>
    <w:rsid w:val="002760EE"/>
    <w:rsid w:val="00293FC9"/>
    <w:rsid w:val="00294D4D"/>
    <w:rsid w:val="002969F4"/>
    <w:rsid w:val="002A1DF8"/>
    <w:rsid w:val="002A2307"/>
    <w:rsid w:val="002B1EE0"/>
    <w:rsid w:val="002B6339"/>
    <w:rsid w:val="002C1D73"/>
    <w:rsid w:val="002C5BEB"/>
    <w:rsid w:val="002C6DAD"/>
    <w:rsid w:val="002E00EE"/>
    <w:rsid w:val="002E0709"/>
    <w:rsid w:val="002E1024"/>
    <w:rsid w:val="002E7A03"/>
    <w:rsid w:val="002E7A45"/>
    <w:rsid w:val="002F2671"/>
    <w:rsid w:val="00305326"/>
    <w:rsid w:val="00315B85"/>
    <w:rsid w:val="003172DC"/>
    <w:rsid w:val="0033227C"/>
    <w:rsid w:val="00340F3A"/>
    <w:rsid w:val="003468A1"/>
    <w:rsid w:val="003474CF"/>
    <w:rsid w:val="0035462D"/>
    <w:rsid w:val="00356555"/>
    <w:rsid w:val="003623FE"/>
    <w:rsid w:val="003765B8"/>
    <w:rsid w:val="003C3971"/>
    <w:rsid w:val="003D4819"/>
    <w:rsid w:val="003F2E5F"/>
    <w:rsid w:val="003F348B"/>
    <w:rsid w:val="00402079"/>
    <w:rsid w:val="00411BDF"/>
    <w:rsid w:val="0041751E"/>
    <w:rsid w:val="00423334"/>
    <w:rsid w:val="004345EC"/>
    <w:rsid w:val="00434E0A"/>
    <w:rsid w:val="004446E5"/>
    <w:rsid w:val="004463B3"/>
    <w:rsid w:val="00465515"/>
    <w:rsid w:val="004658FA"/>
    <w:rsid w:val="00467ADF"/>
    <w:rsid w:val="00473507"/>
    <w:rsid w:val="004818F0"/>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220F"/>
    <w:rsid w:val="00543E6C"/>
    <w:rsid w:val="00562606"/>
    <w:rsid w:val="00563477"/>
    <w:rsid w:val="00565087"/>
    <w:rsid w:val="00567377"/>
    <w:rsid w:val="0057245E"/>
    <w:rsid w:val="005746A5"/>
    <w:rsid w:val="00597B11"/>
    <w:rsid w:val="005A4037"/>
    <w:rsid w:val="005A7615"/>
    <w:rsid w:val="005B084B"/>
    <w:rsid w:val="005B5D60"/>
    <w:rsid w:val="005B621C"/>
    <w:rsid w:val="005C0E79"/>
    <w:rsid w:val="005D029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0293"/>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A6A6E"/>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4056"/>
    <w:rsid w:val="008C7B64"/>
    <w:rsid w:val="008E2D68"/>
    <w:rsid w:val="008E4F23"/>
    <w:rsid w:val="008E6756"/>
    <w:rsid w:val="008F3471"/>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87509"/>
    <w:rsid w:val="009B5936"/>
    <w:rsid w:val="009D6A59"/>
    <w:rsid w:val="009F0C9D"/>
    <w:rsid w:val="009F37B7"/>
    <w:rsid w:val="009F5B3C"/>
    <w:rsid w:val="00A10F02"/>
    <w:rsid w:val="00A164B4"/>
    <w:rsid w:val="00A20126"/>
    <w:rsid w:val="00A23219"/>
    <w:rsid w:val="00A26956"/>
    <w:rsid w:val="00A27486"/>
    <w:rsid w:val="00A3074B"/>
    <w:rsid w:val="00A31264"/>
    <w:rsid w:val="00A530FE"/>
    <w:rsid w:val="00A53724"/>
    <w:rsid w:val="00A54385"/>
    <w:rsid w:val="00A56066"/>
    <w:rsid w:val="00A56697"/>
    <w:rsid w:val="00A57F5B"/>
    <w:rsid w:val="00A622FD"/>
    <w:rsid w:val="00A65A8C"/>
    <w:rsid w:val="00A668C3"/>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181D"/>
    <w:rsid w:val="00AD45A1"/>
    <w:rsid w:val="00AE6164"/>
    <w:rsid w:val="00AE65E2"/>
    <w:rsid w:val="00AE6FA8"/>
    <w:rsid w:val="00AF1460"/>
    <w:rsid w:val="00AF1766"/>
    <w:rsid w:val="00B15449"/>
    <w:rsid w:val="00B15EF8"/>
    <w:rsid w:val="00B175F5"/>
    <w:rsid w:val="00B25420"/>
    <w:rsid w:val="00B363C6"/>
    <w:rsid w:val="00B93086"/>
    <w:rsid w:val="00BA19ED"/>
    <w:rsid w:val="00BA4B8D"/>
    <w:rsid w:val="00BA60FF"/>
    <w:rsid w:val="00BB04FA"/>
    <w:rsid w:val="00BB428D"/>
    <w:rsid w:val="00BB760E"/>
    <w:rsid w:val="00BC0262"/>
    <w:rsid w:val="00BC0F7D"/>
    <w:rsid w:val="00BC1FE2"/>
    <w:rsid w:val="00BD0E39"/>
    <w:rsid w:val="00BD19AD"/>
    <w:rsid w:val="00BD7D31"/>
    <w:rsid w:val="00BE3255"/>
    <w:rsid w:val="00BE45EC"/>
    <w:rsid w:val="00BF128E"/>
    <w:rsid w:val="00C074DD"/>
    <w:rsid w:val="00C126C5"/>
    <w:rsid w:val="00C1496A"/>
    <w:rsid w:val="00C15C15"/>
    <w:rsid w:val="00C23DD6"/>
    <w:rsid w:val="00C33079"/>
    <w:rsid w:val="00C33313"/>
    <w:rsid w:val="00C36168"/>
    <w:rsid w:val="00C4466F"/>
    <w:rsid w:val="00C45231"/>
    <w:rsid w:val="00C50BCE"/>
    <w:rsid w:val="00C551FF"/>
    <w:rsid w:val="00C65F8C"/>
    <w:rsid w:val="00C72833"/>
    <w:rsid w:val="00C80341"/>
    <w:rsid w:val="00C80F1D"/>
    <w:rsid w:val="00C82BF1"/>
    <w:rsid w:val="00C91962"/>
    <w:rsid w:val="00C9241D"/>
    <w:rsid w:val="00C93F40"/>
    <w:rsid w:val="00C97CFD"/>
    <w:rsid w:val="00CA391B"/>
    <w:rsid w:val="00CA3D0C"/>
    <w:rsid w:val="00CB19FC"/>
    <w:rsid w:val="00CB2A4A"/>
    <w:rsid w:val="00CC01E6"/>
    <w:rsid w:val="00CD0451"/>
    <w:rsid w:val="00CF0FE9"/>
    <w:rsid w:val="00D30A31"/>
    <w:rsid w:val="00D57972"/>
    <w:rsid w:val="00D675A9"/>
    <w:rsid w:val="00D72526"/>
    <w:rsid w:val="00D738D6"/>
    <w:rsid w:val="00D755EB"/>
    <w:rsid w:val="00D76048"/>
    <w:rsid w:val="00D77C8B"/>
    <w:rsid w:val="00D82E6F"/>
    <w:rsid w:val="00D87E00"/>
    <w:rsid w:val="00D9134D"/>
    <w:rsid w:val="00D95D71"/>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5272"/>
    <w:rsid w:val="00E06D05"/>
    <w:rsid w:val="00E07EA9"/>
    <w:rsid w:val="00E101F3"/>
    <w:rsid w:val="00E14D03"/>
    <w:rsid w:val="00E16509"/>
    <w:rsid w:val="00E21E87"/>
    <w:rsid w:val="00E25E57"/>
    <w:rsid w:val="00E25FD2"/>
    <w:rsid w:val="00E30A24"/>
    <w:rsid w:val="00E44582"/>
    <w:rsid w:val="00E44D09"/>
    <w:rsid w:val="00E50036"/>
    <w:rsid w:val="00E54765"/>
    <w:rsid w:val="00E6006B"/>
    <w:rsid w:val="00E602D9"/>
    <w:rsid w:val="00E72713"/>
    <w:rsid w:val="00E775B9"/>
    <w:rsid w:val="00E77645"/>
    <w:rsid w:val="00EA15B0"/>
    <w:rsid w:val="00EA2B37"/>
    <w:rsid w:val="00EA3B90"/>
    <w:rsid w:val="00EA5EA7"/>
    <w:rsid w:val="00EA66BD"/>
    <w:rsid w:val="00EA6E6C"/>
    <w:rsid w:val="00EB1270"/>
    <w:rsid w:val="00EC4783"/>
    <w:rsid w:val="00EC4A25"/>
    <w:rsid w:val="00EE318B"/>
    <w:rsid w:val="00EE3450"/>
    <w:rsid w:val="00EE5832"/>
    <w:rsid w:val="00EF3B2A"/>
    <w:rsid w:val="00EF451D"/>
    <w:rsid w:val="00EF608C"/>
    <w:rsid w:val="00F025A2"/>
    <w:rsid w:val="00F03DF5"/>
    <w:rsid w:val="00F04712"/>
    <w:rsid w:val="00F13360"/>
    <w:rsid w:val="00F13F81"/>
    <w:rsid w:val="00F22EC7"/>
    <w:rsid w:val="00F325C8"/>
    <w:rsid w:val="00F34834"/>
    <w:rsid w:val="00F366EA"/>
    <w:rsid w:val="00F428C0"/>
    <w:rsid w:val="00F43813"/>
    <w:rsid w:val="00F44F1B"/>
    <w:rsid w:val="00F5244C"/>
    <w:rsid w:val="00F629FA"/>
    <w:rsid w:val="00F62FC5"/>
    <w:rsid w:val="00F64952"/>
    <w:rsid w:val="00F653B8"/>
    <w:rsid w:val="00F73866"/>
    <w:rsid w:val="00F8277A"/>
    <w:rsid w:val="00F84E41"/>
    <w:rsid w:val="00F85354"/>
    <w:rsid w:val="00F85883"/>
    <w:rsid w:val="00F8629D"/>
    <w:rsid w:val="00F87D1B"/>
    <w:rsid w:val="00F9008D"/>
    <w:rsid w:val="00F901B0"/>
    <w:rsid w:val="00F97066"/>
    <w:rsid w:val="00FA1266"/>
    <w:rsid w:val="00FA1E66"/>
    <w:rsid w:val="00FA4E24"/>
    <w:rsid w:val="00FB4764"/>
    <w:rsid w:val="00FC040B"/>
    <w:rsid w:val="00FC1192"/>
    <w:rsid w:val="00FC169E"/>
    <w:rsid w:val="00FC4417"/>
    <w:rsid w:val="00FC4C35"/>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aliases w:val="H1,h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
    <w:basedOn w:val="1"/>
    <w:next w:val="a1"/>
    <w:link w:val="2Char"/>
    <w:qFormat/>
    <w:pPr>
      <w:pBdr>
        <w:top w:val="none" w:sz="0" w:space="0" w:color="auto"/>
      </w:pBdr>
      <w:spacing w:before="180"/>
      <w:outlineLvl w:val="1"/>
    </w:pPr>
    <w:rPr>
      <w:sz w:val="32"/>
    </w:rPr>
  </w:style>
  <w:style w:type="paragraph" w:styleId="31">
    <w:name w:val="heading 3"/>
    <w:aliases w:val="H3,h3"/>
    <w:basedOn w:val="21"/>
    <w:next w:val="a1"/>
    <w:link w:val="3Char"/>
    <w:qFormat/>
    <w:pPr>
      <w:spacing w:before="120"/>
      <w:outlineLvl w:val="2"/>
    </w:pPr>
    <w:rPr>
      <w:sz w:val="28"/>
    </w:rPr>
  </w:style>
  <w:style w:type="paragraph" w:styleId="41">
    <w:name w:val="heading 4"/>
    <w:aliases w:val="h4"/>
    <w:basedOn w:val="31"/>
    <w:next w:val="a1"/>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1"/>
    <w:link w:val="5Char"/>
    <w:qFormat/>
    <w:pPr>
      <w:ind w:left="1701" w:hanging="1701"/>
      <w:outlineLvl w:val="4"/>
    </w:pPr>
    <w:rPr>
      <w:sz w:val="22"/>
    </w:rPr>
  </w:style>
  <w:style w:type="paragraph" w:styleId="6">
    <w:name w:val="heading 6"/>
    <w:aliases w:val="h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aliases w:val="cap,Caption Char1 Char,cap Char Char1,Caption Char Char1 Char,cap Char2 Char,Ca,Caption Char C...,cap1,cap2,cap11,Légende-figure,Légende-figure Char,Beschrifubg,Beschriftung Char,label,cap11 Char Char Char,captions,cap Char2,C,CaptionTable"/>
    <w:basedOn w:val="a1"/>
    <w:next w:val="a1"/>
    <w:link w:val="Char2"/>
    <w:uiPriority w:val="35"/>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3"/>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4"/>
    <w:qFormat/>
  </w:style>
  <w:style w:type="paragraph" w:styleId="61">
    <w:name w:val="index 6"/>
    <w:basedOn w:val="a1"/>
    <w:next w:val="a1"/>
    <w:qFormat/>
    <w:pPr>
      <w:spacing w:after="0"/>
      <w:ind w:left="1200" w:hanging="200"/>
    </w:pPr>
  </w:style>
  <w:style w:type="paragraph" w:styleId="af">
    <w:name w:val="Salutation"/>
    <w:basedOn w:val="a1"/>
    <w:next w:val="a1"/>
    <w:link w:val="Char5"/>
    <w:qFormat/>
  </w:style>
  <w:style w:type="paragraph" w:styleId="34">
    <w:name w:val="Body Text 3"/>
    <w:basedOn w:val="a1"/>
    <w:link w:val="3Char0"/>
    <w:qFormat/>
    <w:pPr>
      <w:spacing w:after="120"/>
    </w:pPr>
    <w:rPr>
      <w:sz w:val="16"/>
      <w:szCs w:val="16"/>
    </w:rPr>
  </w:style>
  <w:style w:type="paragraph" w:styleId="af0">
    <w:name w:val="Closing"/>
    <w:basedOn w:val="a1"/>
    <w:link w:val="Char6"/>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7"/>
    <w:qFormat/>
    <w:pPr>
      <w:spacing w:after="120"/>
    </w:pPr>
  </w:style>
  <w:style w:type="paragraph" w:styleId="af2">
    <w:name w:val="Body Text Indent"/>
    <w:basedOn w:val="a1"/>
    <w:link w:val="Char8"/>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9"/>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a"/>
    <w:qFormat/>
  </w:style>
  <w:style w:type="paragraph" w:styleId="24">
    <w:name w:val="Body Text Indent 2"/>
    <w:basedOn w:val="a1"/>
    <w:link w:val="2Char0"/>
    <w:qFormat/>
    <w:pPr>
      <w:spacing w:after="120" w:line="480" w:lineRule="auto"/>
      <w:ind w:left="283"/>
    </w:pPr>
  </w:style>
  <w:style w:type="paragraph" w:styleId="af7">
    <w:name w:val="endnote text"/>
    <w:basedOn w:val="a1"/>
    <w:link w:val="Charb"/>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c"/>
    <w:uiPriority w:val="99"/>
    <w:semiHidden/>
    <w:unhideWhenUsed/>
    <w:qFormat/>
    <w:pPr>
      <w:spacing w:after="0"/>
    </w:pPr>
    <w:rPr>
      <w:rFonts w:ascii="Segoe UI" w:hAnsi="Segoe UI" w:cs="Segoe UI"/>
      <w:sz w:val="18"/>
      <w:szCs w:val="18"/>
    </w:rPr>
  </w:style>
  <w:style w:type="paragraph" w:styleId="af9">
    <w:name w:val="footer"/>
    <w:basedOn w:val="afa"/>
    <w:link w:val="Chard"/>
    <w:uiPriority w:val="99"/>
    <w:qFormat/>
    <w:pPr>
      <w:jc w:val="center"/>
    </w:pPr>
    <w:rPr>
      <w:i/>
    </w:rPr>
  </w:style>
  <w:style w:type="paragraph" w:styleId="afa">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f"/>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f1"/>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2"/>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3"/>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4"/>
    <w:qFormat/>
    <w:rPr>
      <w:b/>
      <w:bCs/>
    </w:rPr>
  </w:style>
  <w:style w:type="paragraph" w:styleId="aff6">
    <w:name w:val="Body Text First Indent"/>
    <w:basedOn w:val="af1"/>
    <w:link w:val="Charf5"/>
    <w:qFormat/>
    <w:pPr>
      <w:spacing w:after="180"/>
      <w:ind w:firstLine="360"/>
    </w:pPr>
  </w:style>
  <w:style w:type="paragraph" w:styleId="28">
    <w:name w:val="Body Text First Indent 2"/>
    <w:basedOn w:val="af2"/>
    <w:link w:val="2Char2"/>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uiPriority w:val="99"/>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c">
    <w:name w:val="批注框文本 Char"/>
    <w:basedOn w:val="a2"/>
    <w:link w:val="af8"/>
    <w:uiPriority w:val="99"/>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7">
    <w:name w:val="正文文本 Char"/>
    <w:basedOn w:val="a2"/>
    <w:link w:val="af1"/>
    <w:qFormat/>
    <w:rPr>
      <w:lang w:eastAsia="en-US"/>
    </w:rPr>
  </w:style>
  <w:style w:type="character" w:customStyle="1" w:styleId="2Char1">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5">
    <w:name w:val="正文首行缩进 Char"/>
    <w:basedOn w:val="Char7"/>
    <w:link w:val="aff6"/>
    <w:qFormat/>
    <w:rPr>
      <w:lang w:eastAsia="en-US"/>
    </w:rPr>
  </w:style>
  <w:style w:type="character" w:customStyle="1" w:styleId="Char8">
    <w:name w:val="正文文本缩进 Char"/>
    <w:basedOn w:val="a2"/>
    <w:link w:val="af2"/>
    <w:qFormat/>
    <w:rPr>
      <w:lang w:eastAsia="en-US"/>
    </w:rPr>
  </w:style>
  <w:style w:type="character" w:customStyle="1" w:styleId="2Char2">
    <w:name w:val="正文首行缩进 2 Char"/>
    <w:basedOn w:val="Char8"/>
    <w:link w:val="28"/>
    <w:qFormat/>
    <w:rPr>
      <w:lang w:eastAsia="en-US"/>
    </w:rPr>
  </w:style>
  <w:style w:type="character" w:customStyle="1" w:styleId="2Char0">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6">
    <w:name w:val="结束语 Char"/>
    <w:basedOn w:val="a2"/>
    <w:link w:val="af0"/>
    <w:qFormat/>
    <w:rPr>
      <w:lang w:eastAsia="en-US"/>
    </w:rPr>
  </w:style>
  <w:style w:type="character" w:customStyle="1" w:styleId="Char4">
    <w:name w:val="批注文字 Char"/>
    <w:basedOn w:val="a2"/>
    <w:link w:val="ae"/>
    <w:qFormat/>
    <w:rPr>
      <w:lang w:eastAsia="en-US"/>
    </w:rPr>
  </w:style>
  <w:style w:type="character" w:customStyle="1" w:styleId="Charf4">
    <w:name w:val="批注主题 Char"/>
    <w:basedOn w:val="Char4"/>
    <w:link w:val="aff5"/>
    <w:qFormat/>
    <w:rPr>
      <w:b/>
      <w:bCs/>
      <w:lang w:eastAsia="en-US"/>
    </w:rPr>
  </w:style>
  <w:style w:type="character" w:customStyle="1" w:styleId="Chara">
    <w:name w:val="日期 Char"/>
    <w:basedOn w:val="a2"/>
    <w:link w:val="af6"/>
    <w:qFormat/>
    <w:rPr>
      <w:lang w:eastAsia="en-US"/>
    </w:rPr>
  </w:style>
  <w:style w:type="character" w:customStyle="1" w:styleId="Char3">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b">
    <w:name w:val="尾注文本 Char"/>
    <w:basedOn w:val="a2"/>
    <w:link w:val="af7"/>
    <w:qFormat/>
    <w:rPr>
      <w:lang w:eastAsia="en-US"/>
    </w:rPr>
  </w:style>
  <w:style w:type="character" w:customStyle="1" w:styleId="Charf1">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6"/>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6">
    <w:name w:val="明显引用 Char"/>
    <w:basedOn w:val="a2"/>
    <w:link w:val="affa"/>
    <w:uiPriority w:val="30"/>
    <w:qFormat/>
    <w:rPr>
      <w:i/>
      <w:iCs/>
      <w:color w:val="4472C4" w:themeColor="accent1"/>
      <w:lang w:eastAsia="en-US"/>
    </w:rPr>
  </w:style>
  <w:style w:type="paragraph" w:styleId="affb">
    <w:name w:val="List Paragraph"/>
    <w:basedOn w:val="a1"/>
    <w:link w:val="Charf7"/>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2">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9">
    <w:name w:val="纯文本 Char"/>
    <w:basedOn w:val="a2"/>
    <w:link w:val="af5"/>
    <w:qFormat/>
    <w:rPr>
      <w:rFonts w:ascii="Consolas" w:hAnsi="Consolas"/>
      <w:sz w:val="21"/>
      <w:szCs w:val="21"/>
      <w:lang w:eastAsia="en-US"/>
    </w:rPr>
  </w:style>
  <w:style w:type="paragraph" w:styleId="affd">
    <w:name w:val="Quote"/>
    <w:basedOn w:val="a1"/>
    <w:next w:val="a1"/>
    <w:link w:val="Charf8"/>
    <w:uiPriority w:val="29"/>
    <w:qFormat/>
    <w:pPr>
      <w:spacing w:before="200" w:after="160"/>
      <w:ind w:left="864" w:right="864"/>
      <w:jc w:val="center"/>
    </w:pPr>
    <w:rPr>
      <w:i/>
      <w:iCs/>
      <w:color w:val="404040" w:themeColor="text1" w:themeTint="BF"/>
    </w:rPr>
  </w:style>
  <w:style w:type="character" w:customStyle="1" w:styleId="Charf8">
    <w:name w:val="引用 Char"/>
    <w:basedOn w:val="a2"/>
    <w:link w:val="affd"/>
    <w:uiPriority w:val="29"/>
    <w:qFormat/>
    <w:rPr>
      <w:i/>
      <w:iCs/>
      <w:color w:val="404040" w:themeColor="text1" w:themeTint="BF"/>
      <w:lang w:eastAsia="en-US"/>
    </w:rPr>
  </w:style>
  <w:style w:type="character" w:customStyle="1" w:styleId="Char5">
    <w:name w:val="称呼 Char"/>
    <w:basedOn w:val="a2"/>
    <w:link w:val="af"/>
    <w:qFormat/>
    <w:rPr>
      <w:lang w:eastAsia="en-US"/>
    </w:rPr>
  </w:style>
  <w:style w:type="character" w:customStyle="1" w:styleId="Charf">
    <w:name w:val="签名 Char"/>
    <w:basedOn w:val="a2"/>
    <w:link w:val="afc"/>
    <w:qFormat/>
    <w:rPr>
      <w:lang w:eastAsia="en-US"/>
    </w:rPr>
  </w:style>
  <w:style w:type="character" w:customStyle="1" w:styleId="Charf0">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3">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
    <w:link w:val="31"/>
    <w:qFormat/>
    <w:rPr>
      <w:rFonts w:ascii="Arial" w:hAnsi="Arial"/>
      <w:sz w:val="28"/>
      <w:lang w:eastAsia="en-US"/>
    </w:rPr>
  </w:style>
  <w:style w:type="character" w:customStyle="1" w:styleId="4Char">
    <w:name w:val="标题 4 Char"/>
    <w:aliases w:val="h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uiPriority w:val="99"/>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7">
    <w:name w:val="列出段落 Char"/>
    <w:link w:val="affb"/>
    <w:uiPriority w:val="34"/>
    <w:qFormat/>
    <w:locked/>
    <w:rsid w:val="00CF0FE9"/>
    <w:rPr>
      <w:lang w:val="en-GB" w:eastAsia="en-US"/>
    </w:rPr>
  </w:style>
  <w:style w:type="character" w:customStyle="1" w:styleId="1Char">
    <w:name w:val="标题 1 Char"/>
    <w:aliases w:val="H1 Char,h1 Char"/>
    <w:basedOn w:val="a2"/>
    <w:link w:val="1"/>
    <w:rsid w:val="00C33313"/>
    <w:rPr>
      <w:rFonts w:ascii="Arial" w:hAnsi="Arial"/>
      <w:sz w:val="36"/>
      <w:lang w:val="en-GB" w:eastAsia="en-US"/>
    </w:rPr>
  </w:style>
  <w:style w:type="character" w:customStyle="1" w:styleId="Chare">
    <w:name w:val="页眉 Char"/>
    <w:basedOn w:val="a2"/>
    <w:link w:val="afa"/>
    <w:rsid w:val="00C33313"/>
    <w:rPr>
      <w:rFonts w:ascii="Arial" w:hAnsi="Arial"/>
      <w:b/>
      <w:sz w:val="18"/>
      <w:lang w:val="en-GB" w:eastAsia="ja-JP"/>
    </w:rPr>
  </w:style>
  <w:style w:type="character" w:customStyle="1" w:styleId="2Char">
    <w:name w:val="标题 2 Char"/>
    <w:aliases w:val="H2 Char,h2 Char"/>
    <w:basedOn w:val="a2"/>
    <w:link w:val="21"/>
    <w:rsid w:val="00C33313"/>
    <w:rPr>
      <w:rFonts w:ascii="Arial" w:hAnsi="Arial"/>
      <w:sz w:val="32"/>
      <w:lang w:val="en-GB" w:eastAsia="en-US"/>
    </w:rPr>
  </w:style>
  <w:style w:type="character" w:customStyle="1" w:styleId="Chard">
    <w:name w:val="页脚 Char"/>
    <w:basedOn w:val="a2"/>
    <w:link w:val="af9"/>
    <w:uiPriority w:val="99"/>
    <w:rsid w:val="00C33313"/>
    <w:rPr>
      <w:rFonts w:ascii="Arial" w:hAnsi="Arial"/>
      <w:b/>
      <w:i/>
      <w:sz w:val="18"/>
      <w:lang w:val="en-GB" w:eastAsia="ja-JP"/>
    </w:rPr>
  </w:style>
  <w:style w:type="character" w:customStyle="1" w:styleId="ui-provider">
    <w:name w:val="ui-provider"/>
    <w:basedOn w:val="a2"/>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1"/>
    <w:qFormat/>
    <w:rsid w:val="004A3F59"/>
    <w:rPr>
      <w:rFonts w:ascii="Arial" w:hAnsi="Arial"/>
      <w:sz w:val="22"/>
      <w:lang w:val="en-GB" w:eastAsia="en-US"/>
    </w:rPr>
  </w:style>
  <w:style w:type="character" w:customStyle="1" w:styleId="6Char">
    <w:name w:val="标题 6 Char"/>
    <w:aliases w:val="h6 Char"/>
    <w:basedOn w:val="a2"/>
    <w:link w:val="6"/>
    <w:rsid w:val="004A3F59"/>
    <w:rPr>
      <w:rFonts w:ascii="Arial" w:hAnsi="Arial"/>
      <w:lang w:val="en-GB" w:eastAsia="en-US"/>
    </w:rPr>
  </w:style>
  <w:style w:type="character" w:customStyle="1" w:styleId="7Char">
    <w:name w:val="标题 7 Char"/>
    <w:basedOn w:val="a2"/>
    <w:link w:val="7"/>
    <w:rsid w:val="004A3F59"/>
    <w:rPr>
      <w:rFonts w:ascii="Arial" w:hAnsi="Arial"/>
      <w:lang w:val="en-GB" w:eastAsia="en-US"/>
    </w:rPr>
  </w:style>
  <w:style w:type="character" w:customStyle="1" w:styleId="8Char">
    <w:name w:val="标题 8 Char"/>
    <w:basedOn w:val="a2"/>
    <w:link w:val="8"/>
    <w:rsid w:val="004A3F59"/>
    <w:rPr>
      <w:rFonts w:ascii="Arial" w:hAnsi="Arial"/>
      <w:sz w:val="36"/>
      <w:lang w:val="en-GB" w:eastAsia="en-US"/>
    </w:rPr>
  </w:style>
  <w:style w:type="character" w:customStyle="1" w:styleId="9Char">
    <w:name w:val="标题 9 Char"/>
    <w:basedOn w:val="a2"/>
    <w:link w:val="9"/>
    <w:rsid w:val="004A3F59"/>
    <w:rPr>
      <w:rFonts w:ascii="Arial" w:hAnsi="Arial"/>
      <w:sz w:val="36"/>
      <w:lang w:val="en-GB" w:eastAsia="en-US"/>
    </w:rPr>
  </w:style>
  <w:style w:type="character" w:styleId="afff">
    <w:name w:val="page number"/>
    <w:basedOn w:val="a2"/>
    <w:rsid w:val="004A3F59"/>
  </w:style>
  <w:style w:type="paragraph" w:customStyle="1" w:styleId="00BodyText">
    <w:name w:val="00 BodyText"/>
    <w:basedOn w:val="a1"/>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0">
    <w:name w:val="??"/>
    <w:rsid w:val="004A3F59"/>
    <w:pPr>
      <w:widowControl w:val="0"/>
    </w:pPr>
    <w:rPr>
      <w:rFonts w:eastAsia="Times New Roman"/>
      <w:lang w:eastAsia="en-US"/>
    </w:rPr>
  </w:style>
  <w:style w:type="paragraph" w:customStyle="1" w:styleId="29">
    <w:name w:val="??? 2"/>
    <w:basedOn w:val="afff0"/>
    <w:next w:val="afff0"/>
    <w:rsid w:val="004A3F59"/>
    <w:pPr>
      <w:keepNext/>
    </w:pPr>
    <w:rPr>
      <w:rFonts w:ascii="Arial" w:hAnsi="Arial"/>
      <w:b/>
      <w:sz w:val="24"/>
    </w:rPr>
  </w:style>
  <w:style w:type="character" w:styleId="afff1">
    <w:name w:val="annotation reference"/>
    <w:basedOn w:val="a2"/>
    <w:rsid w:val="004A3F59"/>
    <w:rPr>
      <w:sz w:val="16"/>
    </w:rPr>
  </w:style>
  <w:style w:type="paragraph" w:customStyle="1" w:styleId="DECISION">
    <w:name w:val="DECISION"/>
    <w:basedOn w:val="a1"/>
    <w:rsid w:val="004A3F5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ACTION">
    <w:name w:val="ACTION"/>
    <w:basedOn w:val="a1"/>
    <w:rsid w:val="004A3F59"/>
    <w:pPr>
      <w:keepNext/>
      <w:keepLines/>
      <w:widowControl w:val="0"/>
      <w:numPr>
        <w:numId w:val="27"/>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2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28"/>
      </w:numPr>
      <w:tabs>
        <w:tab w:val="num" w:pos="1125"/>
      </w:tabs>
    </w:pPr>
    <w:rPr>
      <w:color w:val="FF0000"/>
    </w:rPr>
  </w:style>
  <w:style w:type="character" w:styleId="afff2">
    <w:name w:val="footnote reference"/>
    <w:basedOn w:val="a2"/>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a"/>
    <w:rsid w:val="004A3F59"/>
    <w:rPr>
      <w:i/>
      <w:iCs/>
      <w:color w:val="44546A" w:themeColor="text2"/>
      <w:sz w:val="18"/>
      <w:szCs w:val="18"/>
      <w:lang w:val="en-GB" w:eastAsia="en-US"/>
    </w:rPr>
  </w:style>
  <w:style w:type="character" w:customStyle="1" w:styleId="font4">
    <w:name w:val="font4"/>
    <w:basedOn w:val="a2"/>
    <w:qFormat/>
    <w:rsid w:val="004A3F59"/>
  </w:style>
  <w:style w:type="character" w:customStyle="1" w:styleId="B1Char">
    <w:name w:val="B1 Char"/>
    <w:link w:val="B1"/>
    <w:rsid w:val="004A3F5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hyperlink" Target="https://www.3gpp.org/DynaReport/38718-02-01.htm" TargetMode="External"/><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wmf"/><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hyperlink" Target="https://www.3gpp.org/DynaReport/38718-02-01.htm" TargetMode="External"/><Relationship Id="rId36"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image" Target="media/image5.wmf"/><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7.wmf"/><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5C3AC7-160E-4AA9-86EB-23B7D776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28</Pages>
  <Words>55287</Words>
  <Characters>315138</Characters>
  <Application>Microsoft Office Word</Application>
  <DocSecurity>0</DocSecurity>
  <Lines>2626</Lines>
  <Paragraphs>739</Paragraphs>
  <ScaleCrop>false</ScaleCrop>
  <Company>ETSI</Company>
  <LinksUpToDate>false</LinksUpToDate>
  <CharactersWithSpaces>369686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cp:revision>
  <cp:lastPrinted>2019-02-25T14:05:00Z</cp:lastPrinted>
  <dcterms:created xsi:type="dcterms:W3CDTF">2023-08-30T14:59:00Z</dcterms:created>
  <dcterms:modified xsi:type="dcterms:W3CDTF">2023-09-01T03:12:00Z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