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8B6C1" w14:textId="77777777" w:rsidR="0061442B" w:rsidRDefault="00000000">
      <w:pPr>
        <w:pStyle w:val="Header"/>
        <w:tabs>
          <w:tab w:val="right" w:pos="9639"/>
        </w:tabs>
        <w:rPr>
          <w:bCs/>
          <w:i/>
          <w:sz w:val="24"/>
          <w:szCs w:val="24"/>
        </w:rPr>
      </w:pPr>
      <w:r>
        <w:rPr>
          <w:bCs/>
          <w:sz w:val="24"/>
          <w:szCs w:val="24"/>
        </w:rPr>
        <w:t>3GPP TSG-RAN WG3 Meeting #125bis</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245754</w:t>
      </w:r>
    </w:p>
    <w:p w14:paraId="2F77E42E" w14:textId="77777777" w:rsidR="0061442B" w:rsidRDefault="00000000">
      <w:pPr>
        <w:pStyle w:val="Header"/>
        <w:tabs>
          <w:tab w:val="right" w:pos="9639"/>
        </w:tabs>
        <w:rPr>
          <w:rFonts w:eastAsia="SimSun"/>
          <w:bCs/>
          <w:sz w:val="24"/>
          <w:szCs w:val="24"/>
          <w:lang w:eastAsia="zh-CN"/>
        </w:rPr>
      </w:pPr>
      <w:r>
        <w:rPr>
          <w:rFonts w:eastAsia="SimSun"/>
          <w:bCs/>
          <w:sz w:val="24"/>
          <w:szCs w:val="24"/>
          <w:lang w:eastAsia="zh-CN"/>
        </w:rPr>
        <w:t>Hefei, China, 14 – 18 October 2024</w:t>
      </w:r>
      <w:r>
        <w:rPr>
          <w:rFonts w:eastAsia="SimSun"/>
          <w:sz w:val="24"/>
          <w:szCs w:val="24"/>
          <w:lang w:eastAsia="zh-CN"/>
        </w:rPr>
        <w:tab/>
      </w:r>
    </w:p>
    <w:p w14:paraId="257978ED" w14:textId="77777777" w:rsidR="0061442B" w:rsidRDefault="0061442B">
      <w:pPr>
        <w:pStyle w:val="Header"/>
        <w:rPr>
          <w:bCs/>
          <w:sz w:val="24"/>
        </w:rPr>
      </w:pPr>
    </w:p>
    <w:p w14:paraId="4020E920" w14:textId="77777777" w:rsidR="0061442B" w:rsidRDefault="0061442B">
      <w:pPr>
        <w:pStyle w:val="Header"/>
        <w:rPr>
          <w:bCs/>
          <w:sz w:val="24"/>
        </w:rPr>
      </w:pPr>
    </w:p>
    <w:p w14:paraId="499C3FF9" w14:textId="77777777" w:rsidR="0061442B" w:rsidRDefault="00000000">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12.3</w:t>
      </w:r>
    </w:p>
    <w:p w14:paraId="0A4F1B03" w14:textId="77777777" w:rsidR="0061442B" w:rsidRDefault="00000000">
      <w:pPr>
        <w:tabs>
          <w:tab w:val="left" w:pos="1985"/>
        </w:tabs>
        <w:ind w:left="1985" w:hanging="1985"/>
        <w:rPr>
          <w:rFonts w:ascii="Arial" w:eastAsia="SimSun" w:hAnsi="Arial" w:cs="Arial"/>
          <w:b/>
          <w:bCs/>
          <w:sz w:val="24"/>
          <w:lang w:val="en-US" w:eastAsia="zh-CN"/>
        </w:rPr>
      </w:pPr>
      <w:r>
        <w:rPr>
          <w:rFonts w:ascii="Arial" w:hAnsi="Arial" w:cs="Arial"/>
          <w:b/>
          <w:bCs/>
          <w:sz w:val="24"/>
        </w:rPr>
        <w:t>Source:</w:t>
      </w:r>
      <w:r>
        <w:rPr>
          <w:rFonts w:ascii="Arial" w:hAnsi="Arial" w:cs="Arial"/>
          <w:b/>
          <w:bCs/>
          <w:sz w:val="24"/>
        </w:rPr>
        <w:tab/>
        <w:t>Nokia,</w:t>
      </w:r>
      <w:r>
        <w:t xml:space="preserve"> </w:t>
      </w:r>
      <w:r>
        <w:rPr>
          <w:rFonts w:ascii="Arial" w:hAnsi="Arial" w:cs="Arial"/>
          <w:b/>
          <w:bCs/>
          <w:sz w:val="24"/>
        </w:rPr>
        <w:t>TMO US, AT&amp;T, Verizon Wireless, BT, Charter, Huawei</w:t>
      </w:r>
      <w:r>
        <w:rPr>
          <w:rFonts w:ascii="Arial" w:hAnsi="Arial" w:cs="Arial" w:hint="eastAsia"/>
          <w:b/>
          <w:bCs/>
          <w:sz w:val="24"/>
          <w:lang w:eastAsia="ko-KR"/>
        </w:rPr>
        <w:t>, LG Electronics</w:t>
      </w:r>
      <w:r>
        <w:rPr>
          <w:rFonts w:ascii="Arial" w:hAnsi="Arial" w:cs="Arial"/>
          <w:b/>
          <w:bCs/>
          <w:sz w:val="24"/>
          <w:lang w:eastAsia="ko-KR"/>
        </w:rPr>
        <w:t>, Samsung</w:t>
      </w:r>
      <w:r>
        <w:rPr>
          <w:rFonts w:ascii="Arial" w:eastAsia="SimSun" w:hAnsi="Arial" w:cs="Arial" w:hint="eastAsia"/>
          <w:b/>
          <w:bCs/>
          <w:sz w:val="24"/>
          <w:lang w:eastAsia="zh-CN"/>
        </w:rPr>
        <w:t>, Lenovo</w:t>
      </w:r>
      <w:r>
        <w:rPr>
          <w:rFonts w:ascii="Arial" w:eastAsia="SimSun" w:hAnsi="Arial" w:cs="Arial" w:hint="eastAsia"/>
          <w:b/>
          <w:bCs/>
          <w:sz w:val="24"/>
          <w:lang w:val="en-US" w:eastAsia="zh-CN"/>
        </w:rPr>
        <w:t>, Baicells</w:t>
      </w:r>
    </w:p>
    <w:p w14:paraId="17CBF69E" w14:textId="77777777" w:rsidR="0061442B" w:rsidRDefault="00000000">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for BL CR on Introduction of NR Femto Architecture and Protocol Aspects </w:t>
      </w:r>
    </w:p>
    <w:p w14:paraId="06C0CB8A" w14:textId="77777777" w:rsidR="0061442B" w:rsidRDefault="00000000">
      <w:pPr>
        <w:ind w:left="1985" w:hanging="1985"/>
        <w:rPr>
          <w:rFonts w:ascii="Arial" w:hAnsi="Arial" w:cs="Arial"/>
          <w:b/>
          <w:bCs/>
          <w:sz w:val="24"/>
        </w:rPr>
      </w:pPr>
      <w:r>
        <w:rPr>
          <w:rFonts w:ascii="Arial" w:hAnsi="Arial" w:cs="Arial"/>
          <w:b/>
          <w:bCs/>
          <w:sz w:val="24"/>
        </w:rPr>
        <w:t>WID/SID:</w:t>
      </w:r>
      <w:r>
        <w:rPr>
          <w:rFonts w:ascii="Arial" w:hAnsi="Arial" w:cs="Arial"/>
          <w:b/>
          <w:bCs/>
          <w:sz w:val="24"/>
        </w:rPr>
        <w:tab/>
        <w:t>FS_WAB_5GFemto_NR - Release 19</w:t>
      </w:r>
    </w:p>
    <w:p w14:paraId="2D4D3331" w14:textId="77777777" w:rsidR="0061442B" w:rsidRDefault="0000000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5B1B246" w14:textId="77777777" w:rsidR="0061442B" w:rsidRDefault="0061442B">
      <w:pPr>
        <w:rPr>
          <w:rFonts w:eastAsia="SimSun"/>
          <w:lang w:val="en-US" w:eastAsia="zh-CN"/>
        </w:rPr>
      </w:pPr>
    </w:p>
    <w:p w14:paraId="0D10E83F" w14:textId="77777777" w:rsidR="0061442B" w:rsidRDefault="00000000">
      <w:pPr>
        <w:pStyle w:val="Heading1"/>
      </w:pPr>
      <w:r>
        <w:t>2</w:t>
      </w:r>
      <w:r>
        <w:tab/>
        <w:t>TP for BL CR 38.300</w:t>
      </w:r>
    </w:p>
    <w:p w14:paraId="5CAA70EF" w14:textId="77777777" w:rsidR="0061442B" w:rsidRDefault="0061442B">
      <w:pPr>
        <w:rPr>
          <w:rFonts w:eastAsia="SimSun"/>
          <w:lang w:val="en-US" w:eastAsia="zh-CN"/>
        </w:rPr>
      </w:pPr>
    </w:p>
    <w:p w14:paraId="11BB5592" w14:textId="77777777" w:rsidR="0061442B" w:rsidRDefault="00000000">
      <w:pPr>
        <w:pStyle w:val="Heading2"/>
      </w:pPr>
      <w:bookmarkStart w:id="0" w:name="_Toc46501875"/>
      <w:bookmarkStart w:id="1" w:name="_Toc20387886"/>
      <w:bookmarkStart w:id="2" w:name="_Toc37231822"/>
      <w:bookmarkStart w:id="3" w:name="_Toc29375965"/>
      <w:bookmarkStart w:id="4" w:name="_Toc51971223"/>
      <w:bookmarkStart w:id="5" w:name="_Toc178255748"/>
      <w:bookmarkStart w:id="6" w:name="_Toc52551206"/>
      <w:r>
        <w:t>3.1</w:t>
      </w:r>
      <w:r>
        <w:tab/>
        <w:t>Abbreviations</w:t>
      </w:r>
      <w:bookmarkEnd w:id="0"/>
      <w:bookmarkEnd w:id="1"/>
      <w:bookmarkEnd w:id="2"/>
      <w:bookmarkEnd w:id="3"/>
      <w:bookmarkEnd w:id="4"/>
      <w:bookmarkEnd w:id="5"/>
      <w:bookmarkEnd w:id="6"/>
    </w:p>
    <w:p w14:paraId="5ACE8639" w14:textId="77777777" w:rsidR="0061442B" w:rsidRDefault="00000000">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0001DC9" w14:textId="77777777" w:rsidR="0061442B" w:rsidRDefault="00000000">
      <w:pPr>
        <w:pStyle w:val="EW"/>
      </w:pPr>
      <w:r>
        <w:t>5GC</w:t>
      </w:r>
      <w:r>
        <w:tab/>
        <w:t>5G Core Network</w:t>
      </w:r>
    </w:p>
    <w:p w14:paraId="5F838321" w14:textId="77777777" w:rsidR="0061442B" w:rsidRDefault="00000000">
      <w:pPr>
        <w:pStyle w:val="EW"/>
      </w:pPr>
      <w:r>
        <w:t>5GS</w:t>
      </w:r>
      <w:r>
        <w:tab/>
        <w:t>5G System</w:t>
      </w:r>
    </w:p>
    <w:p w14:paraId="534A8465" w14:textId="77777777" w:rsidR="0061442B" w:rsidRDefault="00000000">
      <w:pPr>
        <w:pStyle w:val="EW"/>
      </w:pPr>
      <w:r>
        <w:t>5QI</w:t>
      </w:r>
      <w:r>
        <w:tab/>
        <w:t>5G QoS Identifier</w:t>
      </w:r>
    </w:p>
    <w:p w14:paraId="6CC5F6BF" w14:textId="77777777" w:rsidR="0061442B" w:rsidRDefault="00000000">
      <w:pPr>
        <w:pStyle w:val="EW"/>
      </w:pPr>
      <w:r>
        <w:t>A2X</w:t>
      </w:r>
      <w:r>
        <w:tab/>
        <w:t>Aircraft-to-Everything</w:t>
      </w:r>
    </w:p>
    <w:p w14:paraId="0197F859" w14:textId="77777777" w:rsidR="0061442B" w:rsidRDefault="00000000">
      <w:pPr>
        <w:pStyle w:val="EW"/>
      </w:pPr>
      <w:r>
        <w:t>A-CSI</w:t>
      </w:r>
      <w:r>
        <w:tab/>
        <w:t>Aperiodic CSI</w:t>
      </w:r>
    </w:p>
    <w:p w14:paraId="3E1F24A8" w14:textId="77777777" w:rsidR="0061442B" w:rsidRDefault="00000000">
      <w:pPr>
        <w:pStyle w:val="EW"/>
      </w:pPr>
      <w:r>
        <w:t>AGC</w:t>
      </w:r>
      <w:r>
        <w:tab/>
        <w:t>Automatic Gain Control</w:t>
      </w:r>
    </w:p>
    <w:p w14:paraId="4BCE0EF5" w14:textId="77777777" w:rsidR="0061442B" w:rsidRDefault="00000000">
      <w:pPr>
        <w:pStyle w:val="EW"/>
      </w:pPr>
      <w:r>
        <w:t>AI</w:t>
      </w:r>
      <w:r>
        <w:tab/>
        <w:t>Artificial Intelligence</w:t>
      </w:r>
    </w:p>
    <w:p w14:paraId="3B20AEB6" w14:textId="77777777" w:rsidR="0061442B" w:rsidRDefault="00000000">
      <w:pPr>
        <w:pStyle w:val="EW"/>
      </w:pPr>
      <w:r>
        <w:t>AKA</w:t>
      </w:r>
      <w:r>
        <w:tab/>
        <w:t>Authentication and Key Agreement</w:t>
      </w:r>
    </w:p>
    <w:p w14:paraId="6FDB508F" w14:textId="77777777" w:rsidR="0061442B" w:rsidRDefault="00000000">
      <w:pPr>
        <w:pStyle w:val="EW"/>
      </w:pPr>
      <w:r>
        <w:t>AMBR</w:t>
      </w:r>
      <w:r>
        <w:tab/>
        <w:t>Aggregate Maximum Bit Rate</w:t>
      </w:r>
    </w:p>
    <w:p w14:paraId="4BAE72FD" w14:textId="77777777" w:rsidR="0061442B" w:rsidRDefault="00000000">
      <w:pPr>
        <w:pStyle w:val="EW"/>
      </w:pPr>
      <w:r>
        <w:t>AMC</w:t>
      </w:r>
      <w:r>
        <w:tab/>
        <w:t>Adaptive Modulation and Coding</w:t>
      </w:r>
    </w:p>
    <w:p w14:paraId="7E7E2341" w14:textId="77777777" w:rsidR="0061442B" w:rsidRDefault="00000000">
      <w:pPr>
        <w:pStyle w:val="EW"/>
      </w:pPr>
      <w:r>
        <w:t>AMF</w:t>
      </w:r>
      <w:r>
        <w:tab/>
        <w:t>Access and Mobility Management Function</w:t>
      </w:r>
    </w:p>
    <w:p w14:paraId="481B8287" w14:textId="77777777" w:rsidR="0061442B" w:rsidRDefault="00000000">
      <w:pPr>
        <w:pStyle w:val="EW"/>
      </w:pPr>
      <w:r>
        <w:t>AR</w:t>
      </w:r>
      <w:r>
        <w:tab/>
        <w:t>Augmented Reality</w:t>
      </w:r>
    </w:p>
    <w:p w14:paraId="626B5014" w14:textId="77777777" w:rsidR="0061442B" w:rsidRDefault="00000000">
      <w:pPr>
        <w:pStyle w:val="EW"/>
      </w:pPr>
      <w:r>
        <w:t>ARP</w:t>
      </w:r>
      <w:r>
        <w:tab/>
        <w:t>Allocation and Retention Priority</w:t>
      </w:r>
    </w:p>
    <w:p w14:paraId="49EC03B4" w14:textId="77777777" w:rsidR="0061442B" w:rsidRDefault="00000000">
      <w:pPr>
        <w:pStyle w:val="EW"/>
      </w:pPr>
      <w:r>
        <w:t>ATG</w:t>
      </w:r>
      <w:r>
        <w:tab/>
        <w:t>Air to Ground</w:t>
      </w:r>
    </w:p>
    <w:p w14:paraId="7E56F491" w14:textId="77777777" w:rsidR="0061442B" w:rsidRDefault="00000000">
      <w:pPr>
        <w:pStyle w:val="EW"/>
      </w:pPr>
      <w:r>
        <w:t>BA</w:t>
      </w:r>
      <w:r>
        <w:tab/>
        <w:t>Bandwidth Adaptation</w:t>
      </w:r>
    </w:p>
    <w:p w14:paraId="68F15942" w14:textId="77777777" w:rsidR="0061442B" w:rsidRDefault="00000000">
      <w:pPr>
        <w:pStyle w:val="EW"/>
      </w:pPr>
      <w:r>
        <w:t>BCCH</w:t>
      </w:r>
      <w:r>
        <w:tab/>
        <w:t>Broadcast Control Channel</w:t>
      </w:r>
    </w:p>
    <w:p w14:paraId="0DFA191D" w14:textId="77777777" w:rsidR="0061442B" w:rsidRDefault="00000000">
      <w:pPr>
        <w:pStyle w:val="EW"/>
      </w:pPr>
      <w:r>
        <w:t>BCH</w:t>
      </w:r>
      <w:r>
        <w:tab/>
        <w:t>Broadcast Channel</w:t>
      </w:r>
    </w:p>
    <w:p w14:paraId="4EA222BC" w14:textId="77777777" w:rsidR="0061442B" w:rsidRDefault="00000000">
      <w:pPr>
        <w:pStyle w:val="EW"/>
      </w:pPr>
      <w:r>
        <w:t>BFD</w:t>
      </w:r>
      <w:r>
        <w:tab/>
        <w:t>Beam Failure Detection</w:t>
      </w:r>
    </w:p>
    <w:p w14:paraId="3D1B5ECA" w14:textId="77777777" w:rsidR="0061442B" w:rsidRDefault="00000000">
      <w:pPr>
        <w:pStyle w:val="EW"/>
      </w:pPr>
      <w:r>
        <w:t>BH</w:t>
      </w:r>
      <w:r>
        <w:tab/>
        <w:t>Backhaul</w:t>
      </w:r>
    </w:p>
    <w:p w14:paraId="5E1032B7" w14:textId="77777777" w:rsidR="0061442B" w:rsidRDefault="00000000">
      <w:pPr>
        <w:pStyle w:val="EW"/>
      </w:pPr>
      <w:r>
        <w:t>BL</w:t>
      </w:r>
      <w:r>
        <w:tab/>
        <w:t>Bandwidth reduced Low complexity</w:t>
      </w:r>
    </w:p>
    <w:p w14:paraId="2E766D53" w14:textId="77777777" w:rsidR="0061442B" w:rsidRDefault="00000000">
      <w:pPr>
        <w:pStyle w:val="EW"/>
      </w:pPr>
      <w:r>
        <w:t>BPSK</w:t>
      </w:r>
      <w:r>
        <w:tab/>
        <w:t>Binary Phase Shift Keying</w:t>
      </w:r>
    </w:p>
    <w:p w14:paraId="104CD0A3" w14:textId="77777777" w:rsidR="0061442B" w:rsidRDefault="00000000">
      <w:pPr>
        <w:pStyle w:val="EW"/>
      </w:pPr>
      <w:r>
        <w:t>BRID</w:t>
      </w:r>
      <w:r>
        <w:tab/>
        <w:t>Broadcast Remote Identification</w:t>
      </w:r>
    </w:p>
    <w:p w14:paraId="6DECBBA1" w14:textId="77777777" w:rsidR="0061442B" w:rsidRDefault="00000000">
      <w:pPr>
        <w:pStyle w:val="EW"/>
      </w:pPr>
      <w:r>
        <w:t>C-RNTI</w:t>
      </w:r>
      <w:r>
        <w:tab/>
        <w:t>Cell RNTI</w:t>
      </w:r>
    </w:p>
    <w:p w14:paraId="2DE6F518" w14:textId="77777777" w:rsidR="0061442B" w:rsidRDefault="00000000">
      <w:pPr>
        <w:pStyle w:val="EW"/>
      </w:pPr>
      <w:r>
        <w:t>CAG</w:t>
      </w:r>
      <w:r>
        <w:tab/>
        <w:t>Closed Access Group</w:t>
      </w:r>
    </w:p>
    <w:p w14:paraId="105558E3" w14:textId="77777777" w:rsidR="0061442B" w:rsidRDefault="00000000">
      <w:pPr>
        <w:pStyle w:val="EW"/>
      </w:pPr>
      <w:r>
        <w:t>CAPC</w:t>
      </w:r>
      <w:r>
        <w:tab/>
        <w:t>Channel Access Priority Class</w:t>
      </w:r>
    </w:p>
    <w:p w14:paraId="353FB4A9" w14:textId="77777777" w:rsidR="0061442B" w:rsidRDefault="00000000">
      <w:pPr>
        <w:pStyle w:val="EW"/>
      </w:pPr>
      <w:r>
        <w:t>CBRA</w:t>
      </w:r>
      <w:r>
        <w:tab/>
        <w:t>Contention Based Random Access</w:t>
      </w:r>
    </w:p>
    <w:p w14:paraId="68029A13" w14:textId="77777777" w:rsidR="0061442B" w:rsidRDefault="00000000">
      <w:pPr>
        <w:pStyle w:val="EW"/>
      </w:pPr>
      <w:r>
        <w:t>CCE</w:t>
      </w:r>
      <w:r>
        <w:tab/>
        <w:t>Control Channel Element</w:t>
      </w:r>
    </w:p>
    <w:p w14:paraId="46DDAD35" w14:textId="77777777" w:rsidR="0061442B" w:rsidRDefault="00000000">
      <w:pPr>
        <w:pStyle w:val="EW"/>
      </w:pPr>
      <w:r>
        <w:t>CD-SSB</w:t>
      </w:r>
      <w:r>
        <w:tab/>
        <w:t>Cell Defining SSB</w:t>
      </w:r>
    </w:p>
    <w:p w14:paraId="414AB015" w14:textId="77777777" w:rsidR="0061442B" w:rsidRDefault="00000000">
      <w:pPr>
        <w:pStyle w:val="EW"/>
      </w:pPr>
      <w:r>
        <w:t>cellDTRX-RNTI</w:t>
      </w:r>
      <w:r>
        <w:tab/>
        <w:t>Cell Discontinuous Transmission and Reception RNTI</w:t>
      </w:r>
    </w:p>
    <w:p w14:paraId="6951E9B2" w14:textId="77777777" w:rsidR="0061442B" w:rsidRDefault="00000000">
      <w:pPr>
        <w:pStyle w:val="EW"/>
      </w:pPr>
      <w:r>
        <w:t>CFR</w:t>
      </w:r>
      <w:r>
        <w:tab/>
        <w:t>Common Frequency Resource</w:t>
      </w:r>
    </w:p>
    <w:p w14:paraId="067F4A3A" w14:textId="77777777" w:rsidR="0061442B" w:rsidRDefault="00000000">
      <w:pPr>
        <w:pStyle w:val="EW"/>
      </w:pPr>
      <w:r>
        <w:t>CFRA</w:t>
      </w:r>
      <w:r>
        <w:tab/>
        <w:t>Contention Free Random Access</w:t>
      </w:r>
    </w:p>
    <w:p w14:paraId="5C4F5083" w14:textId="77777777" w:rsidR="0061442B" w:rsidRDefault="00000000">
      <w:pPr>
        <w:pStyle w:val="EW"/>
      </w:pPr>
      <w:r>
        <w:t>CG</w:t>
      </w:r>
      <w:r>
        <w:tab/>
        <w:t>Configured Grant</w:t>
      </w:r>
    </w:p>
    <w:p w14:paraId="69D08954" w14:textId="77777777" w:rsidR="0061442B" w:rsidRDefault="00000000">
      <w:pPr>
        <w:pStyle w:val="EW"/>
      </w:pPr>
      <w:r>
        <w:lastRenderedPageBreak/>
        <w:t>CHO</w:t>
      </w:r>
      <w:r>
        <w:tab/>
        <w:t>Conditional Handover</w:t>
      </w:r>
    </w:p>
    <w:p w14:paraId="00315042" w14:textId="77777777" w:rsidR="0061442B" w:rsidRDefault="00000000">
      <w:pPr>
        <w:pStyle w:val="EW"/>
      </w:pPr>
      <w:r>
        <w:t>CIoT</w:t>
      </w:r>
      <w:r>
        <w:tab/>
        <w:t>Cellular Internet of Things</w:t>
      </w:r>
    </w:p>
    <w:p w14:paraId="7EE0A74D" w14:textId="77777777" w:rsidR="0061442B" w:rsidRDefault="00000000">
      <w:pPr>
        <w:pStyle w:val="EW"/>
      </w:pPr>
      <w:r>
        <w:t>CLI</w:t>
      </w:r>
      <w:r>
        <w:tab/>
        <w:t>Cross Link interference</w:t>
      </w:r>
    </w:p>
    <w:p w14:paraId="0B7F1F13" w14:textId="77777777" w:rsidR="0061442B" w:rsidRDefault="00000000">
      <w:pPr>
        <w:pStyle w:val="EW"/>
      </w:pPr>
      <w:r>
        <w:t>CMAS</w:t>
      </w:r>
      <w:r>
        <w:tab/>
        <w:t>Commercial Mobile Alert Service</w:t>
      </w:r>
    </w:p>
    <w:p w14:paraId="26D7E58F" w14:textId="77777777" w:rsidR="0061442B" w:rsidRDefault="00000000">
      <w:pPr>
        <w:pStyle w:val="EW"/>
      </w:pPr>
      <w:r>
        <w:t>CORESET</w:t>
      </w:r>
      <w:r>
        <w:tab/>
        <w:t>Control Resource Set</w:t>
      </w:r>
    </w:p>
    <w:p w14:paraId="438E67A1" w14:textId="77777777" w:rsidR="0061442B" w:rsidRDefault="00000000">
      <w:pPr>
        <w:pStyle w:val="EW"/>
      </w:pPr>
      <w:r>
        <w:t>CP</w:t>
      </w:r>
      <w:r>
        <w:tab/>
        <w:t>Cyclic Prefix</w:t>
      </w:r>
    </w:p>
    <w:p w14:paraId="492A6CAC" w14:textId="77777777" w:rsidR="0061442B" w:rsidRDefault="00000000">
      <w:pPr>
        <w:pStyle w:val="EW"/>
      </w:pPr>
      <w:r>
        <w:t>CPA</w:t>
      </w:r>
      <w:r>
        <w:tab/>
        <w:t>Conditional PSCell Addition</w:t>
      </w:r>
    </w:p>
    <w:p w14:paraId="7B97CC83" w14:textId="77777777" w:rsidR="0061442B" w:rsidRDefault="00000000">
      <w:pPr>
        <w:pStyle w:val="EW"/>
      </w:pPr>
      <w:r>
        <w:t>CPC</w:t>
      </w:r>
      <w:r>
        <w:tab/>
        <w:t>Conditional PSCell Change</w:t>
      </w:r>
    </w:p>
    <w:p w14:paraId="098DA91E" w14:textId="77777777" w:rsidR="0061442B" w:rsidRDefault="00000000">
      <w:pPr>
        <w:pStyle w:val="EW"/>
      </w:pPr>
      <w:r>
        <w:t>DAA</w:t>
      </w:r>
      <w:r>
        <w:tab/>
        <w:t>Detect And Avoid</w:t>
      </w:r>
    </w:p>
    <w:p w14:paraId="1A9D8A30" w14:textId="77777777" w:rsidR="0061442B" w:rsidRDefault="00000000">
      <w:pPr>
        <w:pStyle w:val="EW"/>
      </w:pPr>
      <w:r>
        <w:t>DAG</w:t>
      </w:r>
      <w:r>
        <w:tab/>
        <w:t>Directed Acyclic Graph</w:t>
      </w:r>
    </w:p>
    <w:p w14:paraId="28CB264F" w14:textId="77777777" w:rsidR="0061442B" w:rsidRDefault="00000000">
      <w:pPr>
        <w:pStyle w:val="EW"/>
      </w:pPr>
      <w:r>
        <w:t>DAPS</w:t>
      </w:r>
      <w:r>
        <w:tab/>
        <w:t>Dual Active Protocol Stack</w:t>
      </w:r>
    </w:p>
    <w:p w14:paraId="14897A7F" w14:textId="77777777" w:rsidR="0061442B" w:rsidRDefault="00000000">
      <w:pPr>
        <w:pStyle w:val="EW"/>
      </w:pPr>
      <w:r>
        <w:t>DFT</w:t>
      </w:r>
      <w:r>
        <w:tab/>
        <w:t>Discrete Fourier Transform</w:t>
      </w:r>
    </w:p>
    <w:p w14:paraId="792D0CC9" w14:textId="77777777" w:rsidR="0061442B" w:rsidRDefault="00000000">
      <w:pPr>
        <w:pStyle w:val="EW"/>
      </w:pPr>
      <w:r>
        <w:t>DCI</w:t>
      </w:r>
      <w:r>
        <w:tab/>
        <w:t>Downlink Control Information</w:t>
      </w:r>
    </w:p>
    <w:p w14:paraId="50507321" w14:textId="77777777" w:rsidR="0061442B" w:rsidRDefault="00000000">
      <w:pPr>
        <w:pStyle w:val="EW"/>
      </w:pPr>
      <w:r>
        <w:t>DCP</w:t>
      </w:r>
      <w:r>
        <w:tab/>
        <w:t>DCI with CRC scrambled by PS-RNTI</w:t>
      </w:r>
    </w:p>
    <w:p w14:paraId="395D996C" w14:textId="77777777" w:rsidR="0061442B" w:rsidRDefault="00000000">
      <w:pPr>
        <w:pStyle w:val="EW"/>
      </w:pPr>
      <w:r>
        <w:t>DCR</w:t>
      </w:r>
      <w:r>
        <w:tab/>
        <w:t>Direct Communication Request</w:t>
      </w:r>
    </w:p>
    <w:p w14:paraId="56D3954E" w14:textId="77777777" w:rsidR="0061442B" w:rsidRDefault="00000000">
      <w:pPr>
        <w:pStyle w:val="EW"/>
      </w:pPr>
      <w:r>
        <w:t>DL-AoD</w:t>
      </w:r>
      <w:r>
        <w:tab/>
        <w:t>Downlink Angle-of-Departure</w:t>
      </w:r>
    </w:p>
    <w:p w14:paraId="0E13BFB5" w14:textId="77777777" w:rsidR="0061442B" w:rsidRDefault="00000000">
      <w:pPr>
        <w:pStyle w:val="EW"/>
      </w:pPr>
      <w:r>
        <w:t>DL-SCH</w:t>
      </w:r>
      <w:r>
        <w:tab/>
        <w:t>Downlink Shared Channel</w:t>
      </w:r>
    </w:p>
    <w:p w14:paraId="26AE4B96" w14:textId="77777777" w:rsidR="0061442B" w:rsidRDefault="00000000">
      <w:pPr>
        <w:pStyle w:val="EW"/>
      </w:pPr>
      <w:r>
        <w:t>DL-TDOA</w:t>
      </w:r>
      <w:r>
        <w:tab/>
        <w:t>Downlink Time Difference Of Arrival</w:t>
      </w:r>
    </w:p>
    <w:p w14:paraId="07968240" w14:textId="77777777" w:rsidR="0061442B" w:rsidRDefault="00000000">
      <w:pPr>
        <w:pStyle w:val="EW"/>
      </w:pPr>
      <w:r>
        <w:t>DMRS</w:t>
      </w:r>
      <w:r>
        <w:tab/>
        <w:t>Demodulation Reference Signal</w:t>
      </w:r>
    </w:p>
    <w:p w14:paraId="340F930A" w14:textId="77777777" w:rsidR="0061442B" w:rsidRDefault="00000000">
      <w:pPr>
        <w:pStyle w:val="EW"/>
      </w:pPr>
      <w:r>
        <w:t>DRX</w:t>
      </w:r>
      <w:r>
        <w:tab/>
        <w:t>Discontinuous Reception</w:t>
      </w:r>
    </w:p>
    <w:p w14:paraId="5488AC8A" w14:textId="77777777" w:rsidR="0061442B" w:rsidRDefault="00000000">
      <w:pPr>
        <w:pStyle w:val="EW"/>
      </w:pPr>
      <w:r>
        <w:t>DSR</w:t>
      </w:r>
      <w:r>
        <w:tab/>
        <w:t>Delay Status Report</w:t>
      </w:r>
    </w:p>
    <w:p w14:paraId="1A501608" w14:textId="77777777" w:rsidR="0061442B" w:rsidRDefault="00000000">
      <w:pPr>
        <w:pStyle w:val="EW"/>
      </w:pPr>
      <w:r>
        <w:t>DTX</w:t>
      </w:r>
      <w:r>
        <w:tab/>
        <w:t>Discontinuous Transmission</w:t>
      </w:r>
    </w:p>
    <w:p w14:paraId="0D69F9F7" w14:textId="77777777" w:rsidR="0061442B" w:rsidRDefault="00000000">
      <w:pPr>
        <w:pStyle w:val="EW"/>
      </w:pPr>
      <w:r>
        <w:t>E-CID</w:t>
      </w:r>
      <w:r>
        <w:tab/>
        <w:t>Enhanced Cell-ID (positioning method)</w:t>
      </w:r>
    </w:p>
    <w:p w14:paraId="35A73007" w14:textId="77777777" w:rsidR="0061442B" w:rsidRDefault="00000000">
      <w:pPr>
        <w:pStyle w:val="EW"/>
      </w:pPr>
      <w:r>
        <w:rPr>
          <w:bCs/>
        </w:rPr>
        <w:t>EC</w:t>
      </w:r>
      <w:r>
        <w:rPr>
          <w:bCs/>
        </w:rPr>
        <w:tab/>
        <w:t>Energy Cost</w:t>
      </w:r>
    </w:p>
    <w:p w14:paraId="69EA5854" w14:textId="77777777" w:rsidR="0061442B" w:rsidRDefault="00000000">
      <w:pPr>
        <w:pStyle w:val="EW"/>
      </w:pPr>
      <w:r>
        <w:t>EHC</w:t>
      </w:r>
      <w:r>
        <w:tab/>
        <w:t>Ethernet Header Compression</w:t>
      </w:r>
    </w:p>
    <w:p w14:paraId="5E4B7BE9" w14:textId="77777777" w:rsidR="0061442B" w:rsidRDefault="00000000">
      <w:pPr>
        <w:pStyle w:val="EW"/>
      </w:pPr>
      <w:r>
        <w:t>ePWS</w:t>
      </w:r>
      <w:r>
        <w:tab/>
        <w:t>enhancements of Public Warning System</w:t>
      </w:r>
    </w:p>
    <w:p w14:paraId="10DD7AFB" w14:textId="77777777" w:rsidR="0061442B" w:rsidRDefault="00000000">
      <w:pPr>
        <w:pStyle w:val="EW"/>
      </w:pPr>
      <w:r>
        <w:t>ETWS</w:t>
      </w:r>
      <w:r>
        <w:tab/>
        <w:t>Earthquake and Tsunami Warning System</w:t>
      </w:r>
    </w:p>
    <w:p w14:paraId="1BC3A0CA" w14:textId="77777777" w:rsidR="0061442B" w:rsidRDefault="00000000">
      <w:pPr>
        <w:pStyle w:val="EW"/>
      </w:pPr>
      <w:r>
        <w:t>FS</w:t>
      </w:r>
      <w:r>
        <w:tab/>
        <w:t>Feature Set</w:t>
      </w:r>
    </w:p>
    <w:p w14:paraId="3AFC224D" w14:textId="77777777" w:rsidR="0061442B" w:rsidRDefault="00000000">
      <w:pPr>
        <w:pStyle w:val="EW"/>
      </w:pPr>
      <w:r>
        <w:t>FSA ID</w:t>
      </w:r>
      <w:r>
        <w:tab/>
        <w:t>Frequency Selection Area Identity</w:t>
      </w:r>
    </w:p>
    <w:p w14:paraId="75BCB14C" w14:textId="77777777" w:rsidR="0061442B" w:rsidRDefault="00000000">
      <w:pPr>
        <w:pStyle w:val="EW"/>
      </w:pPr>
      <w:r>
        <w:t>G-CS-RNTI</w:t>
      </w:r>
      <w:r>
        <w:tab/>
        <w:t>Group Configured Scheduling RNTI</w:t>
      </w:r>
    </w:p>
    <w:p w14:paraId="62EA9BD4" w14:textId="77777777" w:rsidR="0061442B" w:rsidRDefault="00000000">
      <w:pPr>
        <w:pStyle w:val="EW"/>
      </w:pPr>
      <w:r>
        <w:t>G-RNTI</w:t>
      </w:r>
      <w:r>
        <w:tab/>
        <w:t>Group RNTI</w:t>
      </w:r>
    </w:p>
    <w:p w14:paraId="5D691185" w14:textId="77777777" w:rsidR="0061442B" w:rsidRDefault="00000000">
      <w:pPr>
        <w:pStyle w:val="EW"/>
      </w:pPr>
      <w:r>
        <w:t>GFBR</w:t>
      </w:r>
      <w:r>
        <w:tab/>
        <w:t>Guaranteed Flow Bit Rate</w:t>
      </w:r>
    </w:p>
    <w:p w14:paraId="22D1FEAC" w14:textId="77777777" w:rsidR="0061442B" w:rsidRDefault="00000000">
      <w:pPr>
        <w:pStyle w:val="EW"/>
        <w:rPr>
          <w:rFonts w:eastAsia="PMingLiU"/>
        </w:rPr>
      </w:pPr>
      <w:r>
        <w:rPr>
          <w:rFonts w:eastAsia="PMingLiU"/>
        </w:rPr>
        <w:t>GIN</w:t>
      </w:r>
      <w:r>
        <w:rPr>
          <w:rFonts w:eastAsia="PMingLiU"/>
        </w:rPr>
        <w:tab/>
        <w:t>Group ID for Network selection</w:t>
      </w:r>
    </w:p>
    <w:p w14:paraId="6D23E0C7" w14:textId="77777777" w:rsidR="0061442B" w:rsidRDefault="00000000">
      <w:pPr>
        <w:pStyle w:val="EW"/>
      </w:pPr>
      <w:r>
        <w:rPr>
          <w:rFonts w:eastAsia="PMingLiU"/>
        </w:rPr>
        <w:t>GNSS</w:t>
      </w:r>
      <w:r>
        <w:rPr>
          <w:rFonts w:eastAsia="PMingLiU"/>
        </w:rPr>
        <w:tab/>
        <w:t>Global Navigation Satellite System</w:t>
      </w:r>
    </w:p>
    <w:p w14:paraId="14731966" w14:textId="77777777" w:rsidR="0061442B" w:rsidRDefault="00000000">
      <w:pPr>
        <w:pStyle w:val="EW"/>
      </w:pPr>
      <w:r>
        <w:t>GSO</w:t>
      </w:r>
      <w:r>
        <w:tab/>
        <w:t>Geosynchronous Orbit</w:t>
      </w:r>
    </w:p>
    <w:p w14:paraId="1EA20F23" w14:textId="77777777" w:rsidR="0061442B" w:rsidRDefault="00000000">
      <w:pPr>
        <w:pStyle w:val="EW"/>
      </w:pPr>
      <w:r>
        <w:t>H-SFN</w:t>
      </w:r>
      <w:r>
        <w:tab/>
        <w:t>Hyper System Frame Number</w:t>
      </w:r>
    </w:p>
    <w:p w14:paraId="4A2B6437" w14:textId="77777777" w:rsidR="0061442B" w:rsidRDefault="00000000">
      <w:pPr>
        <w:pStyle w:val="EW"/>
      </w:pPr>
      <w:r>
        <w:t>HAPS</w:t>
      </w:r>
      <w:r>
        <w:tab/>
        <w:t>High Altitude Platform Station</w:t>
      </w:r>
    </w:p>
    <w:p w14:paraId="7DB07C27" w14:textId="77777777" w:rsidR="0061442B" w:rsidRDefault="00000000">
      <w:pPr>
        <w:pStyle w:val="EW"/>
      </w:pPr>
      <w:r>
        <w:t>HRNN</w:t>
      </w:r>
      <w:r>
        <w:tab/>
        <w:t>Human-Readable Network Name</w:t>
      </w:r>
    </w:p>
    <w:p w14:paraId="7697CCC4" w14:textId="77777777" w:rsidR="0061442B" w:rsidRDefault="00000000">
      <w:pPr>
        <w:pStyle w:val="EW"/>
      </w:pPr>
      <w:r>
        <w:t>IAB</w:t>
      </w:r>
      <w:r>
        <w:tab/>
        <w:t>Integrated Access and Backhaul</w:t>
      </w:r>
    </w:p>
    <w:p w14:paraId="38976AEC" w14:textId="77777777" w:rsidR="0061442B" w:rsidRDefault="00000000">
      <w:pPr>
        <w:pStyle w:val="EW"/>
      </w:pPr>
      <w:r>
        <w:t>IFRI</w:t>
      </w:r>
      <w:r>
        <w:tab/>
        <w:t>Intra Frequency Reselection Indication</w:t>
      </w:r>
    </w:p>
    <w:p w14:paraId="23EDB2FB" w14:textId="77777777" w:rsidR="0061442B" w:rsidRDefault="00000000">
      <w:pPr>
        <w:pStyle w:val="EW"/>
        <w:rPr>
          <w:lang w:val="fr-FR"/>
        </w:rPr>
      </w:pPr>
      <w:r>
        <w:rPr>
          <w:lang w:val="fr-FR"/>
        </w:rPr>
        <w:t>I-RNTI</w:t>
      </w:r>
      <w:r>
        <w:rPr>
          <w:lang w:val="fr-FR"/>
        </w:rPr>
        <w:tab/>
        <w:t>Inactive RNTI</w:t>
      </w:r>
    </w:p>
    <w:p w14:paraId="70F81974" w14:textId="77777777" w:rsidR="0061442B" w:rsidRDefault="00000000">
      <w:pPr>
        <w:pStyle w:val="EW"/>
        <w:rPr>
          <w:lang w:val="fr-FR"/>
        </w:rPr>
      </w:pPr>
      <w:r>
        <w:rPr>
          <w:lang w:val="fr-FR"/>
        </w:rPr>
        <w:t>INT-RNTI</w:t>
      </w:r>
      <w:r>
        <w:rPr>
          <w:lang w:val="fr-FR"/>
        </w:rPr>
        <w:tab/>
        <w:t>Interruption RNTI</w:t>
      </w:r>
    </w:p>
    <w:p w14:paraId="78F561E9" w14:textId="77777777" w:rsidR="0061442B" w:rsidRDefault="00000000">
      <w:pPr>
        <w:pStyle w:val="EW"/>
      </w:pPr>
      <w:r>
        <w:t>KPAS</w:t>
      </w:r>
      <w:r>
        <w:tab/>
        <w:t>Korean Public Alarm System</w:t>
      </w:r>
    </w:p>
    <w:p w14:paraId="78BA21B3" w14:textId="77777777" w:rsidR="0061442B" w:rsidRDefault="00000000">
      <w:pPr>
        <w:pStyle w:val="EW"/>
      </w:pPr>
      <w:r>
        <w:t>L2</w:t>
      </w:r>
      <w:r>
        <w:tab/>
        <w:t>Layer-2</w:t>
      </w:r>
    </w:p>
    <w:p w14:paraId="17ABCC30" w14:textId="77777777" w:rsidR="0061442B" w:rsidRDefault="00000000">
      <w:pPr>
        <w:pStyle w:val="EW"/>
      </w:pPr>
      <w:r>
        <w:t>L3</w:t>
      </w:r>
      <w:r>
        <w:tab/>
        <w:t>Layer-3</w:t>
      </w:r>
    </w:p>
    <w:p w14:paraId="34C5002A" w14:textId="77777777" w:rsidR="0061442B" w:rsidRDefault="00000000">
      <w:pPr>
        <w:pStyle w:val="EW"/>
        <w:rPr>
          <w:rFonts w:eastAsiaTheme="minorEastAsia"/>
        </w:rPr>
      </w:pPr>
      <w:r>
        <w:rPr>
          <w:rFonts w:eastAsiaTheme="minorEastAsia"/>
        </w:rPr>
        <w:t>LBT</w:t>
      </w:r>
      <w:r>
        <w:rPr>
          <w:rFonts w:eastAsiaTheme="minorEastAsia"/>
        </w:rPr>
        <w:tab/>
        <w:t>Listen Before Talk</w:t>
      </w:r>
    </w:p>
    <w:p w14:paraId="04A423FA" w14:textId="77777777" w:rsidR="0061442B" w:rsidRDefault="00000000">
      <w:pPr>
        <w:pStyle w:val="EW"/>
      </w:pPr>
      <w:r>
        <w:t>LDPC</w:t>
      </w:r>
      <w:r>
        <w:tab/>
        <w:t>Low Density Parity Check</w:t>
      </w:r>
    </w:p>
    <w:p w14:paraId="2804E3B2" w14:textId="77777777" w:rsidR="0061442B" w:rsidRDefault="00000000">
      <w:pPr>
        <w:pStyle w:val="EW"/>
      </w:pPr>
      <w:r>
        <w:t>LEO</w:t>
      </w:r>
      <w:r>
        <w:tab/>
        <w:t>Low Earth Orbit</w:t>
      </w:r>
    </w:p>
    <w:p w14:paraId="5E9FEE24" w14:textId="77777777" w:rsidR="0061442B" w:rsidRDefault="00000000">
      <w:pPr>
        <w:pStyle w:val="EW"/>
        <w:rPr>
          <w:rFonts w:eastAsia="SimSun"/>
          <w:bCs/>
        </w:rPr>
      </w:pPr>
      <w:r>
        <w:rPr>
          <w:rFonts w:eastAsiaTheme="minorEastAsia"/>
        </w:rPr>
        <w:t>LTM</w:t>
      </w:r>
      <w:r>
        <w:rPr>
          <w:rFonts w:eastAsiaTheme="minorEastAsia"/>
        </w:rPr>
        <w:tab/>
        <w:t>L1/L2 Triggered Mobility</w:t>
      </w:r>
    </w:p>
    <w:p w14:paraId="387FCA0C" w14:textId="77777777" w:rsidR="0061442B" w:rsidRDefault="00000000">
      <w:pPr>
        <w:pStyle w:val="EW"/>
        <w:rPr>
          <w:rFonts w:eastAsia="SimSun"/>
        </w:rPr>
      </w:pPr>
      <w:r>
        <w:rPr>
          <w:rFonts w:eastAsia="SimSun"/>
          <w:bCs/>
        </w:rPr>
        <w:t>MBS</w:t>
      </w:r>
      <w:r>
        <w:rPr>
          <w:rFonts w:eastAsia="SimSun"/>
          <w:bCs/>
        </w:rPr>
        <w:tab/>
      </w:r>
      <w:r>
        <w:rPr>
          <w:rFonts w:eastAsia="SimSun"/>
        </w:rPr>
        <w:t>Multicast/Broadcast Services</w:t>
      </w:r>
    </w:p>
    <w:p w14:paraId="19770893" w14:textId="77777777" w:rsidR="0061442B" w:rsidRDefault="00000000">
      <w:pPr>
        <w:pStyle w:val="EW"/>
      </w:pPr>
      <w:r>
        <w:t>MCE</w:t>
      </w:r>
      <w:r>
        <w:tab/>
        <w:t>Measurement Collection Entity</w:t>
      </w:r>
    </w:p>
    <w:p w14:paraId="0690BD8E" w14:textId="77777777" w:rsidR="0061442B" w:rsidRDefault="00000000">
      <w:pPr>
        <w:pStyle w:val="EW"/>
      </w:pPr>
      <w:r>
        <w:t>MCCH</w:t>
      </w:r>
      <w:r>
        <w:tab/>
        <w:t>M</w:t>
      </w:r>
      <w:r>
        <w:rPr>
          <w:rFonts w:eastAsiaTheme="minorEastAsia"/>
        </w:rPr>
        <w:t>BS</w:t>
      </w:r>
      <w:r>
        <w:t xml:space="preserve"> Control Channel</w:t>
      </w:r>
    </w:p>
    <w:p w14:paraId="79C4B55E" w14:textId="77777777" w:rsidR="0061442B" w:rsidRDefault="00000000">
      <w:pPr>
        <w:pStyle w:val="EW"/>
      </w:pPr>
      <w:r>
        <w:t>MDBV</w:t>
      </w:r>
      <w:r>
        <w:tab/>
        <w:t>Maximum Data Burst Volume</w:t>
      </w:r>
    </w:p>
    <w:p w14:paraId="0A6ECD9D" w14:textId="77777777" w:rsidR="0061442B" w:rsidRDefault="00000000">
      <w:pPr>
        <w:pStyle w:val="EW"/>
      </w:pPr>
      <w:r>
        <w:t>MEO</w:t>
      </w:r>
      <w:r>
        <w:tab/>
        <w:t>Medium Earth Orbit</w:t>
      </w:r>
    </w:p>
    <w:p w14:paraId="57D2BA41" w14:textId="77777777" w:rsidR="0061442B" w:rsidRDefault="00000000">
      <w:pPr>
        <w:pStyle w:val="EW"/>
      </w:pPr>
      <w:r>
        <w:t>MIB</w:t>
      </w:r>
      <w:r>
        <w:tab/>
        <w:t>Master Information Block</w:t>
      </w:r>
    </w:p>
    <w:p w14:paraId="4A402E9F" w14:textId="77777777" w:rsidR="0061442B" w:rsidRDefault="00000000">
      <w:pPr>
        <w:pStyle w:val="EW"/>
      </w:pPr>
      <w:r>
        <w:t>MICO</w:t>
      </w:r>
      <w:r>
        <w:tab/>
        <w:t>Mobile Initiated Connection Only</w:t>
      </w:r>
    </w:p>
    <w:p w14:paraId="1B496FE4" w14:textId="77777777" w:rsidR="0061442B" w:rsidRDefault="00000000">
      <w:pPr>
        <w:pStyle w:val="EW"/>
      </w:pPr>
      <w:r>
        <w:t>MFBR</w:t>
      </w:r>
      <w:r>
        <w:tab/>
        <w:t>Maximum Flow Bit Rate</w:t>
      </w:r>
    </w:p>
    <w:p w14:paraId="6B564768" w14:textId="77777777" w:rsidR="0061442B" w:rsidRDefault="00000000">
      <w:pPr>
        <w:pStyle w:val="EW"/>
      </w:pPr>
      <w:r>
        <w:t>ML</w:t>
      </w:r>
      <w:r>
        <w:tab/>
        <w:t>Machine Learning</w:t>
      </w:r>
    </w:p>
    <w:p w14:paraId="67FE48DB" w14:textId="77777777" w:rsidR="0061442B" w:rsidRDefault="00000000">
      <w:pPr>
        <w:pStyle w:val="EW"/>
      </w:pPr>
      <w:r>
        <w:t>MMTEL</w:t>
      </w:r>
      <w:r>
        <w:tab/>
        <w:t>Multimedia telephony</w:t>
      </w:r>
    </w:p>
    <w:p w14:paraId="213DDEF0" w14:textId="77777777" w:rsidR="0061442B" w:rsidRDefault="00000000">
      <w:pPr>
        <w:pStyle w:val="EW"/>
      </w:pPr>
      <w:r>
        <w:t>MNO</w:t>
      </w:r>
      <w:r>
        <w:tab/>
        <w:t>Mobile Network Operator</w:t>
      </w:r>
    </w:p>
    <w:p w14:paraId="5D9E6DCF" w14:textId="77777777" w:rsidR="0061442B" w:rsidRDefault="00000000">
      <w:pPr>
        <w:pStyle w:val="EW"/>
      </w:pPr>
      <w:r>
        <w:t>MO-SDT</w:t>
      </w:r>
      <w:r>
        <w:tab/>
        <w:t>Mobile Originated SDT</w:t>
      </w:r>
    </w:p>
    <w:p w14:paraId="21E78920" w14:textId="77777777" w:rsidR="0061442B" w:rsidRDefault="00000000">
      <w:pPr>
        <w:pStyle w:val="EW"/>
        <w:rPr>
          <w:lang w:val="fr-FR"/>
        </w:rPr>
      </w:pPr>
      <w:r>
        <w:rPr>
          <w:lang w:val="fr-FR"/>
        </w:rPr>
        <w:t>MP</w:t>
      </w:r>
      <w:r>
        <w:rPr>
          <w:lang w:val="fr-FR"/>
        </w:rPr>
        <w:tab/>
        <w:t>Multi-Path</w:t>
      </w:r>
    </w:p>
    <w:p w14:paraId="4A844BD1" w14:textId="77777777" w:rsidR="0061442B" w:rsidRDefault="00000000">
      <w:pPr>
        <w:pStyle w:val="EW"/>
        <w:rPr>
          <w:lang w:val="fr-FR"/>
        </w:rPr>
      </w:pPr>
      <w:r>
        <w:rPr>
          <w:lang w:val="fr-FR"/>
        </w:rPr>
        <w:lastRenderedPageBreak/>
        <w:t>MPE</w:t>
      </w:r>
      <w:r>
        <w:rPr>
          <w:lang w:val="fr-FR"/>
        </w:rPr>
        <w:tab/>
        <w:t>Maximum Permissible Exposure</w:t>
      </w:r>
    </w:p>
    <w:p w14:paraId="505D7DCC" w14:textId="77777777" w:rsidR="0061442B" w:rsidRDefault="00000000">
      <w:pPr>
        <w:pStyle w:val="EW"/>
      </w:pPr>
      <w:r>
        <w:rPr>
          <w:rFonts w:eastAsiaTheme="minorEastAsia"/>
        </w:rPr>
        <w:t>MRB</w:t>
      </w:r>
      <w:r>
        <w:rPr>
          <w:rFonts w:eastAsiaTheme="minorEastAsia"/>
        </w:rPr>
        <w:tab/>
        <w:t>MBS Radio Bearer</w:t>
      </w:r>
    </w:p>
    <w:p w14:paraId="2DAFD207" w14:textId="77777777" w:rsidR="0061442B" w:rsidRDefault="00000000">
      <w:pPr>
        <w:pStyle w:val="EW"/>
      </w:pPr>
      <w:r>
        <w:t>MT</w:t>
      </w:r>
      <w:r>
        <w:tab/>
        <w:t>Mobile Termination</w:t>
      </w:r>
    </w:p>
    <w:p w14:paraId="4D1924FE" w14:textId="77777777" w:rsidR="0061442B" w:rsidRDefault="00000000">
      <w:pPr>
        <w:pStyle w:val="EW"/>
      </w:pPr>
      <w:r>
        <w:t>MT-SDT</w:t>
      </w:r>
      <w:r>
        <w:tab/>
        <w:t>Mobile Terminated SDT</w:t>
      </w:r>
    </w:p>
    <w:p w14:paraId="58AD04EE" w14:textId="77777777" w:rsidR="0061442B" w:rsidRDefault="00000000">
      <w:pPr>
        <w:pStyle w:val="EW"/>
      </w:pPr>
      <w:r>
        <w:t>MTCH</w:t>
      </w:r>
      <w:r>
        <w:tab/>
      </w:r>
      <w:r>
        <w:rPr>
          <w:rFonts w:eastAsiaTheme="minorEastAsia"/>
        </w:rPr>
        <w:t>MBS</w:t>
      </w:r>
      <w:r>
        <w:t xml:space="preserve"> Traffic Channel</w:t>
      </w:r>
    </w:p>
    <w:p w14:paraId="00A30471" w14:textId="77777777" w:rsidR="0061442B" w:rsidRDefault="00000000">
      <w:pPr>
        <w:pStyle w:val="EW"/>
      </w:pPr>
      <w:r>
        <w:t>MTSI</w:t>
      </w:r>
      <w:r>
        <w:tab/>
        <w:t>Multimedia Telephony Service for IMS</w:t>
      </w:r>
    </w:p>
    <w:p w14:paraId="08EE1EB3" w14:textId="77777777" w:rsidR="0061442B" w:rsidRDefault="00000000">
      <w:pPr>
        <w:pStyle w:val="EW"/>
      </w:pPr>
      <w:r>
        <w:t>MU-MIMO</w:t>
      </w:r>
      <w:r>
        <w:tab/>
        <w:t>Multi User MIMO</w:t>
      </w:r>
    </w:p>
    <w:p w14:paraId="321C5C9F" w14:textId="77777777" w:rsidR="0061442B" w:rsidRDefault="00000000">
      <w:pPr>
        <w:pStyle w:val="EW"/>
      </w:pPr>
      <w:r>
        <w:t>Multi-RTT</w:t>
      </w:r>
      <w:r>
        <w:tab/>
        <w:t>Multi-Round Trip Time</w:t>
      </w:r>
    </w:p>
    <w:p w14:paraId="051A0975" w14:textId="77777777" w:rsidR="0061442B" w:rsidRDefault="00000000">
      <w:pPr>
        <w:pStyle w:val="EW"/>
      </w:pPr>
      <w:r>
        <w:t>MUSIM</w:t>
      </w:r>
      <w:r>
        <w:tab/>
        <w:t>Multi-Universal Subscriber Identity Module</w:t>
      </w:r>
    </w:p>
    <w:p w14:paraId="52E9867C" w14:textId="77777777" w:rsidR="0061442B" w:rsidRDefault="00000000">
      <w:pPr>
        <w:pStyle w:val="EW"/>
      </w:pPr>
      <w:r>
        <w:t>N3C</w:t>
      </w:r>
      <w:r>
        <w:tab/>
        <w:t>Non-3GPP Connection</w:t>
      </w:r>
    </w:p>
    <w:p w14:paraId="63D93559" w14:textId="77777777" w:rsidR="0061442B" w:rsidRDefault="00000000">
      <w:pPr>
        <w:pStyle w:val="EW"/>
      </w:pPr>
      <w:r>
        <w:t>NB-IoT</w:t>
      </w:r>
      <w:r>
        <w:tab/>
        <w:t>Narrow Band Internet of Things</w:t>
      </w:r>
    </w:p>
    <w:p w14:paraId="1EE087E0" w14:textId="77777777" w:rsidR="0061442B" w:rsidRDefault="00000000">
      <w:pPr>
        <w:pStyle w:val="EW"/>
      </w:pPr>
      <w:r>
        <w:t>NCD-SSB</w:t>
      </w:r>
      <w:r>
        <w:tab/>
        <w:t>Non Cell Defining SSB</w:t>
      </w:r>
    </w:p>
    <w:p w14:paraId="26C96F79" w14:textId="77777777" w:rsidR="0061442B" w:rsidRDefault="00000000">
      <w:pPr>
        <w:pStyle w:val="EW"/>
      </w:pPr>
      <w:r>
        <w:t>NCGI</w:t>
      </w:r>
      <w:r>
        <w:tab/>
        <w:t>NR Cell Global Identifier</w:t>
      </w:r>
    </w:p>
    <w:p w14:paraId="18C6394B" w14:textId="77777777" w:rsidR="0061442B" w:rsidRDefault="00000000">
      <w:pPr>
        <w:pStyle w:val="EW"/>
      </w:pPr>
      <w:r>
        <w:t>NCL</w:t>
      </w:r>
      <w:r>
        <w:tab/>
        <w:t>Neighbour Cell List</w:t>
      </w:r>
    </w:p>
    <w:p w14:paraId="0790BEE7" w14:textId="77777777" w:rsidR="0061442B" w:rsidRDefault="00000000">
      <w:pPr>
        <w:pStyle w:val="EW"/>
      </w:pPr>
      <w:r>
        <w:t>NCR</w:t>
      </w:r>
      <w:r>
        <w:tab/>
        <w:t>Neighbour Cell Relation</w:t>
      </w:r>
    </w:p>
    <w:p w14:paraId="56F8506D" w14:textId="77777777" w:rsidR="0061442B" w:rsidRDefault="00000000">
      <w:pPr>
        <w:pStyle w:val="EW"/>
      </w:pPr>
      <w:r>
        <w:t>NCRT</w:t>
      </w:r>
      <w:r>
        <w:tab/>
        <w:t>Neighbour Cell Relation Table</w:t>
      </w:r>
    </w:p>
    <w:p w14:paraId="0F323B65" w14:textId="77777777" w:rsidR="0061442B" w:rsidRDefault="00000000">
      <w:pPr>
        <w:pStyle w:val="EW"/>
      </w:pPr>
      <w:r>
        <w:t>NES</w:t>
      </w:r>
      <w:r>
        <w:tab/>
        <w:t>Network Energy Savings</w:t>
      </w:r>
    </w:p>
    <w:p w14:paraId="151D4459" w14:textId="77777777" w:rsidR="0061442B" w:rsidRDefault="00000000">
      <w:pPr>
        <w:pStyle w:val="EW"/>
      </w:pPr>
      <w:r>
        <w:t>NGAP</w:t>
      </w:r>
      <w:r>
        <w:tab/>
        <w:t>NG Application Protocol</w:t>
      </w:r>
    </w:p>
    <w:p w14:paraId="1ED3B5B8" w14:textId="77777777" w:rsidR="0061442B" w:rsidRDefault="00000000">
      <w:pPr>
        <w:pStyle w:val="EW"/>
      </w:pPr>
      <w:r>
        <w:t>NGSO</w:t>
      </w:r>
      <w:r>
        <w:tab/>
        <w:t>Non-Geosynchronous Orbit</w:t>
      </w:r>
    </w:p>
    <w:p w14:paraId="3AEF0DD7" w14:textId="77777777" w:rsidR="0061442B" w:rsidRDefault="00000000">
      <w:pPr>
        <w:pStyle w:val="EW"/>
      </w:pPr>
      <w:r>
        <w:t>NID</w:t>
      </w:r>
      <w:r>
        <w:tab/>
        <w:t>Network Identifier</w:t>
      </w:r>
    </w:p>
    <w:p w14:paraId="7FF2BB35" w14:textId="77777777" w:rsidR="0061442B" w:rsidRDefault="00000000">
      <w:pPr>
        <w:pStyle w:val="EW"/>
      </w:pPr>
      <w:r>
        <w:t>NPN</w:t>
      </w:r>
      <w:r>
        <w:tab/>
        <w:t>Non-Public Network</w:t>
      </w:r>
    </w:p>
    <w:p w14:paraId="1E04D2BF" w14:textId="77777777" w:rsidR="0061442B" w:rsidRDefault="00000000">
      <w:pPr>
        <w:pStyle w:val="EW"/>
      </w:pPr>
      <w:r>
        <w:t>NR</w:t>
      </w:r>
      <w:r>
        <w:tab/>
        <w:t>NR Radio Access</w:t>
      </w:r>
    </w:p>
    <w:p w14:paraId="3A15B1D8" w14:textId="77777777" w:rsidR="0061442B" w:rsidRDefault="00000000">
      <w:pPr>
        <w:pStyle w:val="EW"/>
      </w:pPr>
      <w:r>
        <w:t>NSAG</w:t>
      </w:r>
      <w:r>
        <w:tab/>
        <w:t>Network Slice AS Group</w:t>
      </w:r>
    </w:p>
    <w:p w14:paraId="6D5477BE" w14:textId="77777777" w:rsidR="0061442B" w:rsidRDefault="00000000">
      <w:pPr>
        <w:pStyle w:val="EW"/>
      </w:pPr>
      <w:r>
        <w:t>NTN</w:t>
      </w:r>
      <w:r>
        <w:tab/>
        <w:t>Non-Terrestrial Network</w:t>
      </w:r>
    </w:p>
    <w:p w14:paraId="5C82B0C7" w14:textId="77777777" w:rsidR="0061442B" w:rsidRDefault="00000000">
      <w:pPr>
        <w:pStyle w:val="EW"/>
      </w:pPr>
      <w:r>
        <w:t>P-MPR</w:t>
      </w:r>
      <w:r>
        <w:tab/>
        <w:t>Power Management Maximum Power Reduction</w:t>
      </w:r>
    </w:p>
    <w:p w14:paraId="1CC4ACC5" w14:textId="77777777" w:rsidR="0061442B" w:rsidRDefault="00000000">
      <w:pPr>
        <w:pStyle w:val="EW"/>
      </w:pPr>
      <w:r>
        <w:t>P-RNTI</w:t>
      </w:r>
      <w:r>
        <w:tab/>
        <w:t>Paging RNTI</w:t>
      </w:r>
    </w:p>
    <w:p w14:paraId="4024B950" w14:textId="77777777" w:rsidR="0061442B" w:rsidRDefault="00000000">
      <w:pPr>
        <w:pStyle w:val="EW"/>
      </w:pPr>
      <w:r>
        <w:t>PCH</w:t>
      </w:r>
      <w:r>
        <w:tab/>
        <w:t>Paging Channel</w:t>
      </w:r>
    </w:p>
    <w:p w14:paraId="5BE6114C" w14:textId="77777777" w:rsidR="0061442B" w:rsidRDefault="00000000">
      <w:pPr>
        <w:pStyle w:val="EW"/>
      </w:pPr>
      <w:r>
        <w:t>PCI</w:t>
      </w:r>
      <w:r>
        <w:tab/>
        <w:t>Physical Cell Identifier</w:t>
      </w:r>
    </w:p>
    <w:p w14:paraId="24326548" w14:textId="77777777" w:rsidR="0061442B" w:rsidRDefault="00000000">
      <w:pPr>
        <w:pStyle w:val="EW"/>
      </w:pPr>
      <w:r>
        <w:t>PDB</w:t>
      </w:r>
      <w:r>
        <w:tab/>
        <w:t>Packet Delay Budget</w:t>
      </w:r>
    </w:p>
    <w:p w14:paraId="3C643860" w14:textId="77777777" w:rsidR="0061442B" w:rsidRDefault="00000000">
      <w:pPr>
        <w:pStyle w:val="EW"/>
      </w:pPr>
      <w:r>
        <w:t>PDC</w:t>
      </w:r>
      <w:r>
        <w:tab/>
        <w:t>Propagation Delay Compensation</w:t>
      </w:r>
    </w:p>
    <w:p w14:paraId="6BD37DB5" w14:textId="77777777" w:rsidR="0061442B" w:rsidRDefault="00000000">
      <w:pPr>
        <w:pStyle w:val="EW"/>
      </w:pPr>
      <w:r>
        <w:t>PDCCH</w:t>
      </w:r>
      <w:r>
        <w:tab/>
        <w:t>Physical Downlink Control Channel</w:t>
      </w:r>
    </w:p>
    <w:p w14:paraId="2B8A89DB" w14:textId="77777777" w:rsidR="0061442B" w:rsidRDefault="00000000">
      <w:pPr>
        <w:pStyle w:val="EW"/>
      </w:pPr>
      <w:r>
        <w:t>PDSCH</w:t>
      </w:r>
      <w:r>
        <w:tab/>
        <w:t>Physical Downlink Shared Channel</w:t>
      </w:r>
    </w:p>
    <w:p w14:paraId="7CD76F32" w14:textId="77777777" w:rsidR="0061442B" w:rsidRDefault="00000000">
      <w:pPr>
        <w:pStyle w:val="EW"/>
      </w:pPr>
      <w:r>
        <w:t>PEI</w:t>
      </w:r>
      <w:r>
        <w:tab/>
        <w:t>Paging Early Indication</w:t>
      </w:r>
    </w:p>
    <w:p w14:paraId="6FD1CCCB" w14:textId="77777777" w:rsidR="0061442B" w:rsidRDefault="00000000">
      <w:pPr>
        <w:pStyle w:val="EW"/>
      </w:pPr>
      <w:r>
        <w:t>PER</w:t>
      </w:r>
      <w:r>
        <w:tab/>
        <w:t>Packet Error Rate</w:t>
      </w:r>
    </w:p>
    <w:p w14:paraId="5EAA7CDC" w14:textId="77777777" w:rsidR="0061442B" w:rsidRDefault="00000000">
      <w:pPr>
        <w:pStyle w:val="EW"/>
      </w:pPr>
      <w:r>
        <w:t>PH</w:t>
      </w:r>
      <w:r>
        <w:tab/>
        <w:t>Paging Hyperframe</w:t>
      </w:r>
    </w:p>
    <w:p w14:paraId="4D84DA2A" w14:textId="77777777" w:rsidR="0061442B" w:rsidRDefault="00000000">
      <w:pPr>
        <w:pStyle w:val="EW"/>
      </w:pPr>
      <w:r>
        <w:t>PLMN</w:t>
      </w:r>
      <w:r>
        <w:tab/>
        <w:t>Public Land Mobile Network</w:t>
      </w:r>
    </w:p>
    <w:p w14:paraId="7CB259B7" w14:textId="77777777" w:rsidR="0061442B" w:rsidRDefault="00000000">
      <w:pPr>
        <w:pStyle w:val="EW"/>
      </w:pPr>
      <w:r>
        <w:t>PNI-NPN</w:t>
      </w:r>
      <w:r>
        <w:tab/>
        <w:t>Public Network Integrated NPN</w:t>
      </w:r>
    </w:p>
    <w:p w14:paraId="6128C73A" w14:textId="77777777" w:rsidR="0061442B" w:rsidRDefault="00000000">
      <w:pPr>
        <w:pStyle w:val="EW"/>
      </w:pPr>
      <w:r>
        <w:t>PO</w:t>
      </w:r>
      <w:r>
        <w:tab/>
        <w:t>Paging Occasion</w:t>
      </w:r>
    </w:p>
    <w:p w14:paraId="746FDEBF" w14:textId="77777777" w:rsidR="0061442B" w:rsidRDefault="00000000">
      <w:pPr>
        <w:pStyle w:val="EW"/>
      </w:pPr>
      <w:r>
        <w:t>PQI</w:t>
      </w:r>
      <w:r>
        <w:tab/>
        <w:t>PC5 5QI</w:t>
      </w:r>
    </w:p>
    <w:p w14:paraId="02C14E0F" w14:textId="77777777" w:rsidR="0061442B" w:rsidRDefault="00000000">
      <w:pPr>
        <w:pStyle w:val="EW"/>
      </w:pPr>
      <w:r>
        <w:t>PRACH</w:t>
      </w:r>
      <w:r>
        <w:tab/>
        <w:t>Physical Random Access Channel</w:t>
      </w:r>
    </w:p>
    <w:p w14:paraId="4CDC54EA" w14:textId="77777777" w:rsidR="0061442B" w:rsidRDefault="00000000">
      <w:pPr>
        <w:pStyle w:val="EW"/>
      </w:pPr>
      <w:r>
        <w:t>PRB</w:t>
      </w:r>
      <w:r>
        <w:tab/>
        <w:t>Physical Resource Block</w:t>
      </w:r>
    </w:p>
    <w:p w14:paraId="3BB26915" w14:textId="77777777" w:rsidR="0061442B" w:rsidRDefault="00000000">
      <w:pPr>
        <w:pStyle w:val="EW"/>
      </w:pPr>
      <w:r>
        <w:t>PRG</w:t>
      </w:r>
      <w:r>
        <w:tab/>
        <w:t>Precoding Resource block Group</w:t>
      </w:r>
    </w:p>
    <w:p w14:paraId="46760D77" w14:textId="77777777" w:rsidR="0061442B" w:rsidRDefault="00000000">
      <w:pPr>
        <w:pStyle w:val="EW"/>
      </w:pPr>
      <w:r>
        <w:t>PRS</w:t>
      </w:r>
      <w:r>
        <w:tab/>
        <w:t>Positioning Reference Signal</w:t>
      </w:r>
    </w:p>
    <w:p w14:paraId="39EF68F8" w14:textId="77777777" w:rsidR="0061442B" w:rsidRDefault="00000000">
      <w:pPr>
        <w:pStyle w:val="EW"/>
      </w:pPr>
      <w:r>
        <w:t>PS-RNTI</w:t>
      </w:r>
      <w:r>
        <w:tab/>
        <w:t>Power Saving RNTI</w:t>
      </w:r>
    </w:p>
    <w:p w14:paraId="309ACAA9" w14:textId="77777777" w:rsidR="0061442B" w:rsidRDefault="00000000">
      <w:pPr>
        <w:pStyle w:val="EW"/>
      </w:pPr>
      <w:r>
        <w:t>PSDB</w:t>
      </w:r>
      <w:r>
        <w:tab/>
        <w:t>PDU Set Delay Budget</w:t>
      </w:r>
    </w:p>
    <w:p w14:paraId="3D5D83B2" w14:textId="77777777" w:rsidR="0061442B" w:rsidRDefault="00000000">
      <w:pPr>
        <w:pStyle w:val="EW"/>
      </w:pPr>
      <w:r>
        <w:t>PSER</w:t>
      </w:r>
      <w:r>
        <w:tab/>
        <w:t>PDU Set Error Rate</w:t>
      </w:r>
    </w:p>
    <w:p w14:paraId="47921662" w14:textId="77777777" w:rsidR="0061442B" w:rsidRDefault="00000000">
      <w:pPr>
        <w:pStyle w:val="EW"/>
      </w:pPr>
      <w:r>
        <w:t>PSI</w:t>
      </w:r>
      <w:r>
        <w:tab/>
        <w:t>PDU Set Importance</w:t>
      </w:r>
    </w:p>
    <w:p w14:paraId="4A719BD2" w14:textId="77777777" w:rsidR="0061442B" w:rsidRDefault="00000000">
      <w:pPr>
        <w:pStyle w:val="EW"/>
      </w:pPr>
      <w:r>
        <w:t>PSIHI</w:t>
      </w:r>
      <w:r>
        <w:tab/>
        <w:t>PDU Set Integrated Handling Information</w:t>
      </w:r>
    </w:p>
    <w:p w14:paraId="0373A88D" w14:textId="77777777" w:rsidR="0061442B" w:rsidRDefault="00000000">
      <w:pPr>
        <w:pStyle w:val="EW"/>
      </w:pPr>
      <w:r>
        <w:t>PSS</w:t>
      </w:r>
      <w:r>
        <w:tab/>
        <w:t>Primary Synchronisation Signal</w:t>
      </w:r>
    </w:p>
    <w:p w14:paraId="0715D3DC" w14:textId="77777777" w:rsidR="0061442B" w:rsidRDefault="00000000">
      <w:pPr>
        <w:pStyle w:val="EW"/>
        <w:rPr>
          <w:rFonts w:eastAsia="SimSun"/>
        </w:rPr>
      </w:pPr>
      <w:r>
        <w:rPr>
          <w:lang w:eastAsia="ko-KR"/>
        </w:rPr>
        <w:t>PTM</w:t>
      </w:r>
      <w:r>
        <w:rPr>
          <w:rFonts w:eastAsia="SimSun"/>
        </w:rPr>
        <w:tab/>
        <w:t>P</w:t>
      </w:r>
      <w:r>
        <w:rPr>
          <w:lang w:eastAsia="ko-KR"/>
        </w:rPr>
        <w:t>oint to Multipoint</w:t>
      </w:r>
    </w:p>
    <w:p w14:paraId="6B6D5FF5" w14:textId="77777777" w:rsidR="0061442B" w:rsidRDefault="00000000">
      <w:pPr>
        <w:pStyle w:val="EW"/>
      </w:pPr>
      <w:r>
        <w:rPr>
          <w:rFonts w:eastAsia="SimSun"/>
        </w:rPr>
        <w:t>PTP</w:t>
      </w:r>
      <w:r>
        <w:rPr>
          <w:rFonts w:eastAsia="SimSun"/>
        </w:rPr>
        <w:tab/>
        <w:t>P</w:t>
      </w:r>
      <w:r>
        <w:rPr>
          <w:lang w:eastAsia="ko-KR"/>
        </w:rPr>
        <w:t>oint to Point</w:t>
      </w:r>
    </w:p>
    <w:p w14:paraId="5E072D51" w14:textId="77777777" w:rsidR="0061442B" w:rsidRDefault="00000000">
      <w:pPr>
        <w:pStyle w:val="EW"/>
      </w:pPr>
      <w:r>
        <w:t>PTW</w:t>
      </w:r>
      <w:r>
        <w:tab/>
        <w:t>Paging Time Window</w:t>
      </w:r>
    </w:p>
    <w:p w14:paraId="54626B3E" w14:textId="77777777" w:rsidR="0061442B" w:rsidRDefault="00000000">
      <w:pPr>
        <w:pStyle w:val="EW"/>
      </w:pPr>
      <w:r>
        <w:t>PUCCH</w:t>
      </w:r>
      <w:r>
        <w:tab/>
        <w:t>Physical Uplink Control Channel</w:t>
      </w:r>
    </w:p>
    <w:p w14:paraId="5EB91C2A" w14:textId="77777777" w:rsidR="0061442B" w:rsidRDefault="00000000">
      <w:pPr>
        <w:pStyle w:val="EW"/>
      </w:pPr>
      <w:r>
        <w:t>PUSCH</w:t>
      </w:r>
      <w:r>
        <w:tab/>
        <w:t>Physical Uplink Shared Channel</w:t>
      </w:r>
    </w:p>
    <w:p w14:paraId="7E7A4DA6" w14:textId="77777777" w:rsidR="0061442B" w:rsidRDefault="00000000">
      <w:pPr>
        <w:pStyle w:val="EW"/>
      </w:pPr>
      <w:r>
        <w:t>PWS</w:t>
      </w:r>
      <w:r>
        <w:tab/>
        <w:t>Public Warning System</w:t>
      </w:r>
    </w:p>
    <w:p w14:paraId="3501C3B4" w14:textId="77777777" w:rsidR="0061442B" w:rsidRDefault="00000000">
      <w:pPr>
        <w:pStyle w:val="EW"/>
      </w:pPr>
      <w:r>
        <w:t>QAM</w:t>
      </w:r>
      <w:r>
        <w:tab/>
        <w:t>Quadrature Amplitude Modulation</w:t>
      </w:r>
    </w:p>
    <w:p w14:paraId="1FBDA789" w14:textId="77777777" w:rsidR="0061442B" w:rsidRDefault="00000000">
      <w:pPr>
        <w:pStyle w:val="EW"/>
      </w:pPr>
      <w:r>
        <w:t>QFI</w:t>
      </w:r>
      <w:r>
        <w:tab/>
        <w:t>QoS Flow ID</w:t>
      </w:r>
    </w:p>
    <w:p w14:paraId="49D0EFC3" w14:textId="77777777" w:rsidR="0061442B" w:rsidRDefault="00000000">
      <w:pPr>
        <w:pStyle w:val="EW"/>
      </w:pPr>
      <w:r>
        <w:t>QMC</w:t>
      </w:r>
      <w:r>
        <w:tab/>
        <w:t>QoE Measurement Collection</w:t>
      </w:r>
    </w:p>
    <w:p w14:paraId="6F8AE022" w14:textId="77777777" w:rsidR="0061442B" w:rsidRDefault="00000000">
      <w:pPr>
        <w:pStyle w:val="EW"/>
      </w:pPr>
      <w:r>
        <w:t>QoE</w:t>
      </w:r>
      <w:r>
        <w:tab/>
        <w:t>Quality of Experience</w:t>
      </w:r>
    </w:p>
    <w:p w14:paraId="3DC55F74" w14:textId="77777777" w:rsidR="0061442B" w:rsidRDefault="00000000">
      <w:pPr>
        <w:pStyle w:val="EW"/>
      </w:pPr>
      <w:r>
        <w:t>QPSK</w:t>
      </w:r>
      <w:r>
        <w:tab/>
        <w:t>Quadrature Phase Shift Keying</w:t>
      </w:r>
    </w:p>
    <w:p w14:paraId="57EBBC95" w14:textId="77777777" w:rsidR="0061442B" w:rsidRDefault="00000000">
      <w:pPr>
        <w:pStyle w:val="EW"/>
      </w:pPr>
      <w:r>
        <w:t>RA</w:t>
      </w:r>
      <w:r>
        <w:tab/>
        <w:t>Random Access</w:t>
      </w:r>
    </w:p>
    <w:p w14:paraId="09AE78FF" w14:textId="77777777" w:rsidR="0061442B" w:rsidRDefault="00000000">
      <w:pPr>
        <w:pStyle w:val="EW"/>
      </w:pPr>
      <w:r>
        <w:t>RA-RNTI</w:t>
      </w:r>
      <w:r>
        <w:tab/>
        <w:t>Random Access RNTI</w:t>
      </w:r>
    </w:p>
    <w:p w14:paraId="05649273" w14:textId="77777777" w:rsidR="0061442B" w:rsidRDefault="00000000">
      <w:pPr>
        <w:pStyle w:val="EW"/>
      </w:pPr>
      <w:r>
        <w:lastRenderedPageBreak/>
        <w:t>RACH</w:t>
      </w:r>
      <w:r>
        <w:tab/>
        <w:t>Random Access Channel</w:t>
      </w:r>
    </w:p>
    <w:p w14:paraId="7E530803" w14:textId="77777777" w:rsidR="0061442B" w:rsidRDefault="00000000">
      <w:pPr>
        <w:pStyle w:val="EW"/>
      </w:pPr>
      <w:r>
        <w:t>RANAC</w:t>
      </w:r>
      <w:r>
        <w:tab/>
        <w:t>RAN-based Notification Area Code</w:t>
      </w:r>
    </w:p>
    <w:p w14:paraId="52674ACF" w14:textId="77777777" w:rsidR="0061442B" w:rsidRDefault="00000000">
      <w:pPr>
        <w:pStyle w:val="EW"/>
      </w:pPr>
      <w:r>
        <w:t>REG</w:t>
      </w:r>
      <w:r>
        <w:tab/>
        <w:t>Resource Element Group</w:t>
      </w:r>
    </w:p>
    <w:p w14:paraId="5FADBA71" w14:textId="77777777" w:rsidR="0061442B" w:rsidRDefault="00000000">
      <w:pPr>
        <w:pStyle w:val="EW"/>
      </w:pPr>
      <w:r>
        <w:t>RIM</w:t>
      </w:r>
      <w:r>
        <w:tab/>
        <w:t>Remote Interference Management</w:t>
      </w:r>
    </w:p>
    <w:p w14:paraId="26D679B0" w14:textId="77777777" w:rsidR="0061442B" w:rsidRDefault="00000000">
      <w:pPr>
        <w:pStyle w:val="EW"/>
      </w:pPr>
      <w:r>
        <w:t>RLM</w:t>
      </w:r>
      <w:r>
        <w:tab/>
        <w:t>Radio Link Monitoring</w:t>
      </w:r>
    </w:p>
    <w:p w14:paraId="0D07195A" w14:textId="77777777" w:rsidR="0061442B" w:rsidRDefault="00000000">
      <w:pPr>
        <w:pStyle w:val="EW"/>
      </w:pPr>
      <w:r>
        <w:t>RMSI</w:t>
      </w:r>
      <w:r>
        <w:tab/>
        <w:t>Remaining Minimum SI</w:t>
      </w:r>
    </w:p>
    <w:p w14:paraId="64643EF3" w14:textId="77777777" w:rsidR="0061442B" w:rsidRDefault="00000000">
      <w:pPr>
        <w:pStyle w:val="EW"/>
      </w:pPr>
      <w:r>
        <w:t>RNA</w:t>
      </w:r>
      <w:r>
        <w:tab/>
        <w:t>RAN-based Notification Area</w:t>
      </w:r>
    </w:p>
    <w:p w14:paraId="74CFE563" w14:textId="77777777" w:rsidR="0061442B" w:rsidRDefault="00000000">
      <w:pPr>
        <w:pStyle w:val="EW"/>
      </w:pPr>
      <w:r>
        <w:t>RNAU</w:t>
      </w:r>
      <w:r>
        <w:tab/>
        <w:t>RAN-based Notification Area Update</w:t>
      </w:r>
    </w:p>
    <w:p w14:paraId="66A0037E" w14:textId="77777777" w:rsidR="0061442B" w:rsidRDefault="00000000">
      <w:pPr>
        <w:pStyle w:val="EW"/>
      </w:pPr>
      <w:r>
        <w:t>RNTI</w:t>
      </w:r>
      <w:r>
        <w:tab/>
        <w:t>Radio Network Temporary Identifier</w:t>
      </w:r>
    </w:p>
    <w:p w14:paraId="23B2F4C8" w14:textId="77777777" w:rsidR="0061442B" w:rsidRDefault="00000000">
      <w:pPr>
        <w:pStyle w:val="EW"/>
      </w:pPr>
      <w:r>
        <w:t>RQA</w:t>
      </w:r>
      <w:r>
        <w:tab/>
        <w:t>Reflective QoS Attribute</w:t>
      </w:r>
    </w:p>
    <w:p w14:paraId="236567BD" w14:textId="77777777" w:rsidR="0061442B" w:rsidRDefault="00000000">
      <w:pPr>
        <w:pStyle w:val="EW"/>
      </w:pPr>
      <w:r>
        <w:t>RQoS</w:t>
      </w:r>
      <w:r>
        <w:tab/>
        <w:t>Reflective Quality of Service</w:t>
      </w:r>
    </w:p>
    <w:p w14:paraId="0449714A" w14:textId="77777777" w:rsidR="0061442B" w:rsidRDefault="00000000">
      <w:pPr>
        <w:pStyle w:val="EW"/>
      </w:pPr>
      <w:r>
        <w:t>RS</w:t>
      </w:r>
      <w:r>
        <w:tab/>
        <w:t>Reference Signal</w:t>
      </w:r>
    </w:p>
    <w:p w14:paraId="108BDD22" w14:textId="77777777" w:rsidR="0061442B" w:rsidRDefault="00000000">
      <w:pPr>
        <w:pStyle w:val="EW"/>
      </w:pPr>
      <w:r>
        <w:t>RSRP</w:t>
      </w:r>
      <w:r>
        <w:tab/>
        <w:t>Reference Signal Received Power</w:t>
      </w:r>
    </w:p>
    <w:p w14:paraId="60AF0C22" w14:textId="77777777" w:rsidR="0061442B" w:rsidRDefault="00000000">
      <w:pPr>
        <w:pStyle w:val="EW"/>
      </w:pPr>
      <w:r>
        <w:t>RSRQ</w:t>
      </w:r>
      <w:r>
        <w:tab/>
        <w:t>Reference Signal Received Quality</w:t>
      </w:r>
    </w:p>
    <w:p w14:paraId="367169B1" w14:textId="77777777" w:rsidR="0061442B" w:rsidRDefault="00000000">
      <w:pPr>
        <w:pStyle w:val="EW"/>
      </w:pPr>
      <w:r>
        <w:t>RSSI</w:t>
      </w:r>
      <w:r>
        <w:tab/>
        <w:t>Received Signal Strength Indicator</w:t>
      </w:r>
    </w:p>
    <w:p w14:paraId="37F07003" w14:textId="77777777" w:rsidR="0061442B" w:rsidRDefault="00000000">
      <w:pPr>
        <w:pStyle w:val="EW"/>
      </w:pPr>
      <w:r>
        <w:t>RSTD</w:t>
      </w:r>
      <w:r>
        <w:tab/>
        <w:t>Reference Signal Time Difference</w:t>
      </w:r>
    </w:p>
    <w:p w14:paraId="1E05EC39" w14:textId="77777777" w:rsidR="0061442B" w:rsidRDefault="00000000">
      <w:pPr>
        <w:pStyle w:val="EW"/>
      </w:pPr>
      <w:r>
        <w:t>RTT</w:t>
      </w:r>
      <w:r>
        <w:tab/>
        <w:t>Round Trip Time</w:t>
      </w:r>
    </w:p>
    <w:p w14:paraId="644404F8" w14:textId="77777777" w:rsidR="0061442B" w:rsidRDefault="00000000">
      <w:pPr>
        <w:pStyle w:val="EW"/>
      </w:pPr>
      <w:r>
        <w:t>RVQoE</w:t>
      </w:r>
      <w:r>
        <w:tab/>
        <w:t>RAN visible QoE</w:t>
      </w:r>
    </w:p>
    <w:p w14:paraId="207F9C20" w14:textId="77777777" w:rsidR="0061442B" w:rsidRDefault="00000000">
      <w:pPr>
        <w:pStyle w:val="EW"/>
      </w:pPr>
      <w:r>
        <w:t>SCS</w:t>
      </w:r>
      <w:r>
        <w:tab/>
        <w:t>SubCarrier Spacing</w:t>
      </w:r>
    </w:p>
    <w:p w14:paraId="5A953F08" w14:textId="77777777" w:rsidR="0061442B" w:rsidRDefault="00000000">
      <w:pPr>
        <w:pStyle w:val="EW"/>
      </w:pPr>
      <w:r>
        <w:t>SD</w:t>
      </w:r>
      <w:r>
        <w:tab/>
        <w:t>Slice Differentiator</w:t>
      </w:r>
    </w:p>
    <w:p w14:paraId="2A9FF3B8" w14:textId="77777777" w:rsidR="0061442B" w:rsidRDefault="00000000">
      <w:pPr>
        <w:pStyle w:val="EW"/>
      </w:pPr>
      <w:r>
        <w:t>SDAP</w:t>
      </w:r>
      <w:r>
        <w:tab/>
        <w:t>Service Data Adaptation Protocol</w:t>
      </w:r>
    </w:p>
    <w:p w14:paraId="55559D34" w14:textId="77777777" w:rsidR="0061442B" w:rsidRDefault="00000000">
      <w:pPr>
        <w:pStyle w:val="EW"/>
      </w:pPr>
      <w:r>
        <w:t>SDT</w:t>
      </w:r>
      <w:r>
        <w:tab/>
        <w:t>Small Data Transmission</w:t>
      </w:r>
    </w:p>
    <w:p w14:paraId="507CB90B" w14:textId="77777777" w:rsidR="0061442B" w:rsidRDefault="00000000">
      <w:pPr>
        <w:pStyle w:val="EW"/>
      </w:pPr>
      <w:r>
        <w:t>SD-RSRP</w:t>
      </w:r>
      <w:r>
        <w:tab/>
        <w:t>Sidelink Discovery RSRP</w:t>
      </w:r>
    </w:p>
    <w:p w14:paraId="5BD3BD13" w14:textId="77777777" w:rsidR="0061442B" w:rsidRDefault="00000000">
      <w:pPr>
        <w:pStyle w:val="EW"/>
        <w:rPr>
          <w:ins w:id="7" w:author="Nok-3" w:date="2024-10-16T18:44:00Z"/>
        </w:rPr>
      </w:pPr>
      <w:ins w:id="8" w:author="Nok-3" w:date="2024-10-16T18:44:00Z">
        <w:r>
          <w:t>S</w:t>
        </w:r>
      </w:ins>
      <w:ins w:id="9" w:author="Nok-3" w:date="2024-10-16T18:45:00Z">
        <w:r>
          <w:t>eGW</w:t>
        </w:r>
      </w:ins>
      <w:ins w:id="10" w:author="Nok-3" w:date="2024-10-16T18:44:00Z">
        <w:r>
          <w:tab/>
          <w:t>S</w:t>
        </w:r>
      </w:ins>
      <w:ins w:id="11" w:author="Nok-3" w:date="2024-10-16T18:45:00Z">
        <w:r>
          <w:t>ecurity Gateway</w:t>
        </w:r>
      </w:ins>
    </w:p>
    <w:p w14:paraId="65097930" w14:textId="77777777" w:rsidR="0061442B" w:rsidRDefault="00000000">
      <w:pPr>
        <w:pStyle w:val="EW"/>
      </w:pPr>
      <w:r>
        <w:t>SFI-RNTI</w:t>
      </w:r>
      <w:r>
        <w:tab/>
        <w:t>Slot Format Indication RNTI</w:t>
      </w:r>
    </w:p>
    <w:p w14:paraId="377B06DF" w14:textId="77777777" w:rsidR="0061442B" w:rsidRDefault="00000000">
      <w:pPr>
        <w:pStyle w:val="EW"/>
      </w:pPr>
      <w:r>
        <w:t>SHR</w:t>
      </w:r>
      <w:r>
        <w:tab/>
        <w:t>Successful Handover Report</w:t>
      </w:r>
    </w:p>
    <w:p w14:paraId="05C36A17" w14:textId="77777777" w:rsidR="0061442B" w:rsidRDefault="00000000">
      <w:pPr>
        <w:pStyle w:val="EW"/>
      </w:pPr>
      <w:r>
        <w:t>SIB</w:t>
      </w:r>
      <w:r>
        <w:tab/>
        <w:t>System Information Block</w:t>
      </w:r>
    </w:p>
    <w:p w14:paraId="34C99600" w14:textId="77777777" w:rsidR="0061442B" w:rsidRDefault="00000000">
      <w:pPr>
        <w:pStyle w:val="EW"/>
      </w:pPr>
      <w:r>
        <w:t>SI-RNTI</w:t>
      </w:r>
      <w:r>
        <w:tab/>
        <w:t>System Information RNTI</w:t>
      </w:r>
    </w:p>
    <w:p w14:paraId="348C46D5" w14:textId="77777777" w:rsidR="0061442B" w:rsidRDefault="00000000">
      <w:pPr>
        <w:pStyle w:val="EW"/>
      </w:pPr>
      <w:r>
        <w:t>SLA</w:t>
      </w:r>
      <w:r>
        <w:tab/>
        <w:t>Service Level Agreement</w:t>
      </w:r>
    </w:p>
    <w:p w14:paraId="04862223" w14:textId="77777777" w:rsidR="0061442B" w:rsidRDefault="00000000">
      <w:pPr>
        <w:pStyle w:val="EW"/>
      </w:pPr>
      <w:r>
        <w:t>SL-PRS</w:t>
      </w:r>
      <w:r>
        <w:tab/>
        <w:t>Sidelink Positioning Reference Signal</w:t>
      </w:r>
    </w:p>
    <w:p w14:paraId="28D85A81" w14:textId="77777777" w:rsidR="0061442B" w:rsidRDefault="00000000">
      <w:pPr>
        <w:pStyle w:val="EW"/>
      </w:pPr>
      <w:r>
        <w:t>SL-RSRP</w:t>
      </w:r>
      <w:r>
        <w:tab/>
        <w:t>Sidelink RSRP</w:t>
      </w:r>
    </w:p>
    <w:p w14:paraId="0F14CCC6" w14:textId="77777777" w:rsidR="0061442B" w:rsidRDefault="00000000">
      <w:pPr>
        <w:pStyle w:val="EW"/>
      </w:pPr>
      <w:r>
        <w:t>SMC</w:t>
      </w:r>
      <w:r>
        <w:tab/>
        <w:t>Security Mode Command</w:t>
      </w:r>
    </w:p>
    <w:p w14:paraId="2C008D77" w14:textId="77777777" w:rsidR="0061442B" w:rsidRDefault="00000000">
      <w:pPr>
        <w:pStyle w:val="EW"/>
      </w:pPr>
      <w:r>
        <w:t>SMF</w:t>
      </w:r>
      <w:r>
        <w:tab/>
        <w:t>Session Management Function</w:t>
      </w:r>
    </w:p>
    <w:p w14:paraId="2C3FD749" w14:textId="77777777" w:rsidR="0061442B" w:rsidRDefault="00000000">
      <w:pPr>
        <w:pStyle w:val="EW"/>
      </w:pPr>
      <w:r>
        <w:t>SMTC</w:t>
      </w:r>
      <w:r>
        <w:tab/>
        <w:t>SS/PBCH block Measurement Timing Configuration</w:t>
      </w:r>
    </w:p>
    <w:p w14:paraId="2832E92F" w14:textId="77777777" w:rsidR="0061442B" w:rsidRDefault="00000000">
      <w:pPr>
        <w:pStyle w:val="EW"/>
      </w:pPr>
      <w:r>
        <w:t>S-NSSAI</w:t>
      </w:r>
      <w:r>
        <w:tab/>
        <w:t>Single Network Slice Selection Assistance Information</w:t>
      </w:r>
    </w:p>
    <w:p w14:paraId="44286580" w14:textId="77777777" w:rsidR="0061442B" w:rsidRDefault="00000000">
      <w:pPr>
        <w:pStyle w:val="EW"/>
      </w:pPr>
      <w:r>
        <w:t>SNPN</w:t>
      </w:r>
      <w:r>
        <w:tab/>
        <w:t>Stand-alone Non-Public Network</w:t>
      </w:r>
    </w:p>
    <w:p w14:paraId="5CCAA688" w14:textId="77777777" w:rsidR="0061442B" w:rsidRDefault="00000000">
      <w:pPr>
        <w:pStyle w:val="EW"/>
      </w:pPr>
      <w:r>
        <w:t>SNPN ID</w:t>
      </w:r>
      <w:r>
        <w:tab/>
        <w:t>Stand-alone Non-Public Network Identity</w:t>
      </w:r>
    </w:p>
    <w:p w14:paraId="656390BC" w14:textId="77777777" w:rsidR="0061442B" w:rsidRDefault="00000000">
      <w:pPr>
        <w:pStyle w:val="EW"/>
      </w:pPr>
      <w:r>
        <w:t>SPR</w:t>
      </w:r>
      <w:r>
        <w:tab/>
        <w:t>Successful PSCell Addition/Change Report</w:t>
      </w:r>
    </w:p>
    <w:p w14:paraId="37B47AA0" w14:textId="77777777" w:rsidR="0061442B" w:rsidRDefault="00000000">
      <w:pPr>
        <w:pStyle w:val="EW"/>
      </w:pPr>
      <w:r>
        <w:t>SPS</w:t>
      </w:r>
      <w:r>
        <w:tab/>
        <w:t>Semi-Persistent Scheduling</w:t>
      </w:r>
    </w:p>
    <w:p w14:paraId="21D12F68" w14:textId="77777777" w:rsidR="0061442B" w:rsidRDefault="00000000">
      <w:pPr>
        <w:pStyle w:val="EW"/>
      </w:pPr>
      <w:r>
        <w:t>SR</w:t>
      </w:r>
      <w:r>
        <w:tab/>
        <w:t>Scheduling Request</w:t>
      </w:r>
    </w:p>
    <w:p w14:paraId="7114761B" w14:textId="77777777" w:rsidR="0061442B" w:rsidRDefault="00000000">
      <w:pPr>
        <w:pStyle w:val="EW"/>
      </w:pPr>
      <w:r>
        <w:t>SRAP</w:t>
      </w:r>
      <w:r>
        <w:tab/>
        <w:t>Sidelink Relay Adaptation Protocol</w:t>
      </w:r>
    </w:p>
    <w:p w14:paraId="3903D508" w14:textId="77777777" w:rsidR="0061442B" w:rsidRDefault="00000000">
      <w:pPr>
        <w:pStyle w:val="EW"/>
      </w:pPr>
      <w:r>
        <w:t>SRS</w:t>
      </w:r>
      <w:r>
        <w:tab/>
        <w:t>Sounding Reference Signal</w:t>
      </w:r>
    </w:p>
    <w:p w14:paraId="63106B0C" w14:textId="77777777" w:rsidR="0061442B" w:rsidRDefault="00000000">
      <w:pPr>
        <w:pStyle w:val="EW"/>
      </w:pPr>
      <w:r>
        <w:t>SRVCC</w:t>
      </w:r>
      <w:r>
        <w:tab/>
        <w:t>Single Radio Voice Call Continuity</w:t>
      </w:r>
    </w:p>
    <w:p w14:paraId="07E78EB8" w14:textId="77777777" w:rsidR="0061442B" w:rsidRDefault="00000000">
      <w:pPr>
        <w:pStyle w:val="EW"/>
      </w:pPr>
      <w:r>
        <w:t>SS</w:t>
      </w:r>
      <w:r>
        <w:tab/>
        <w:t>Synchronization Signal</w:t>
      </w:r>
    </w:p>
    <w:p w14:paraId="595AD6C6" w14:textId="77777777" w:rsidR="0061442B" w:rsidRDefault="00000000">
      <w:pPr>
        <w:pStyle w:val="EW"/>
      </w:pPr>
      <w:r>
        <w:t>SSB</w:t>
      </w:r>
      <w:r>
        <w:tab/>
        <w:t>SS/PBCH block</w:t>
      </w:r>
    </w:p>
    <w:p w14:paraId="0CEE5109" w14:textId="77777777" w:rsidR="0061442B" w:rsidRDefault="00000000">
      <w:pPr>
        <w:pStyle w:val="EW"/>
      </w:pPr>
      <w:r>
        <w:t>SSS</w:t>
      </w:r>
      <w:r>
        <w:tab/>
        <w:t>Secondary Synchronisation Signal</w:t>
      </w:r>
    </w:p>
    <w:p w14:paraId="2DA77759" w14:textId="77777777" w:rsidR="0061442B" w:rsidRDefault="00000000">
      <w:pPr>
        <w:pStyle w:val="EW"/>
      </w:pPr>
      <w:r>
        <w:t>SSSG</w:t>
      </w:r>
      <w:r>
        <w:tab/>
        <w:t>Search Space Set Group</w:t>
      </w:r>
    </w:p>
    <w:p w14:paraId="0C9A6A33" w14:textId="77777777" w:rsidR="0061442B" w:rsidRDefault="00000000">
      <w:pPr>
        <w:pStyle w:val="EW"/>
      </w:pPr>
      <w:r>
        <w:t>SST</w:t>
      </w:r>
      <w:r>
        <w:tab/>
        <w:t>Slice/Service Type</w:t>
      </w:r>
    </w:p>
    <w:p w14:paraId="1AE8EA57" w14:textId="77777777" w:rsidR="0061442B" w:rsidRDefault="00000000">
      <w:pPr>
        <w:pStyle w:val="EW"/>
      </w:pPr>
      <w:r>
        <w:t>SU-MIMO</w:t>
      </w:r>
      <w:r>
        <w:tab/>
        <w:t>Single User MIMO</w:t>
      </w:r>
    </w:p>
    <w:p w14:paraId="7472CDD7" w14:textId="77777777" w:rsidR="0061442B" w:rsidRDefault="00000000">
      <w:pPr>
        <w:pStyle w:val="EW"/>
      </w:pPr>
      <w:r>
        <w:t>SUL</w:t>
      </w:r>
      <w:r>
        <w:tab/>
        <w:t>Supplementary Uplink</w:t>
      </w:r>
    </w:p>
    <w:p w14:paraId="734FA0D2" w14:textId="77777777" w:rsidR="0061442B" w:rsidRDefault="00000000">
      <w:pPr>
        <w:pStyle w:val="EW"/>
      </w:pPr>
      <w:r>
        <w:t>TA</w:t>
      </w:r>
      <w:r>
        <w:tab/>
        <w:t>Timing Advance</w:t>
      </w:r>
    </w:p>
    <w:p w14:paraId="50D991E6" w14:textId="77777777" w:rsidR="0061442B" w:rsidRDefault="00000000">
      <w:pPr>
        <w:pStyle w:val="EW"/>
      </w:pPr>
      <w:r>
        <w:t>TB</w:t>
      </w:r>
      <w:r>
        <w:tab/>
        <w:t>Transport Block</w:t>
      </w:r>
    </w:p>
    <w:p w14:paraId="45BEF6E7" w14:textId="77777777" w:rsidR="0061442B" w:rsidRDefault="00000000">
      <w:pPr>
        <w:pStyle w:val="EW"/>
      </w:pPr>
      <w:r>
        <w:t>TCE</w:t>
      </w:r>
      <w:r>
        <w:tab/>
        <w:t>Trace Collection Entity</w:t>
      </w:r>
    </w:p>
    <w:p w14:paraId="4A12C74C" w14:textId="77777777" w:rsidR="0061442B" w:rsidRDefault="00000000">
      <w:pPr>
        <w:pStyle w:val="EW"/>
      </w:pPr>
      <w:r>
        <w:t>TNL</w:t>
      </w:r>
      <w:r>
        <w:tab/>
        <w:t>Transport Network Layer</w:t>
      </w:r>
    </w:p>
    <w:p w14:paraId="4D747E1C" w14:textId="77777777" w:rsidR="0061442B" w:rsidRDefault="00000000">
      <w:pPr>
        <w:pStyle w:val="EW"/>
      </w:pPr>
      <w:r>
        <w:t>TPC</w:t>
      </w:r>
      <w:r>
        <w:tab/>
        <w:t>Transmit Power Control</w:t>
      </w:r>
    </w:p>
    <w:p w14:paraId="0916C74D" w14:textId="77777777" w:rsidR="0061442B" w:rsidRDefault="00000000">
      <w:pPr>
        <w:pStyle w:val="EW"/>
      </w:pPr>
      <w:r>
        <w:t>TRP</w:t>
      </w:r>
      <w:r>
        <w:tab/>
        <w:t>Transmit/Receive Point</w:t>
      </w:r>
    </w:p>
    <w:p w14:paraId="49E88141" w14:textId="77777777" w:rsidR="0061442B" w:rsidRDefault="00000000">
      <w:pPr>
        <w:pStyle w:val="EW"/>
      </w:pPr>
      <w:r>
        <w:t>TRS</w:t>
      </w:r>
      <w:r>
        <w:tab/>
        <w:t>Tracking Reference Signal</w:t>
      </w:r>
    </w:p>
    <w:p w14:paraId="77B381DD" w14:textId="77777777" w:rsidR="0061442B" w:rsidRDefault="00000000">
      <w:pPr>
        <w:pStyle w:val="EW"/>
      </w:pPr>
      <w:r>
        <w:t>TSS</w:t>
      </w:r>
      <w:r>
        <w:tab/>
        <w:t>Timing Synchronization Status</w:t>
      </w:r>
    </w:p>
    <w:p w14:paraId="3C89E0AA" w14:textId="77777777" w:rsidR="0061442B" w:rsidRDefault="00000000">
      <w:pPr>
        <w:pStyle w:val="EW"/>
      </w:pPr>
      <w:r>
        <w:t>U2N</w:t>
      </w:r>
      <w:r>
        <w:tab/>
        <w:t>UE-to-Network</w:t>
      </w:r>
    </w:p>
    <w:p w14:paraId="107CAA75" w14:textId="77777777" w:rsidR="0061442B" w:rsidRDefault="00000000">
      <w:pPr>
        <w:pStyle w:val="EW"/>
      </w:pPr>
      <w:r>
        <w:t>U2U</w:t>
      </w:r>
      <w:r>
        <w:tab/>
        <w:t>UE-to-UE</w:t>
      </w:r>
    </w:p>
    <w:p w14:paraId="19A41609" w14:textId="77777777" w:rsidR="0061442B" w:rsidRDefault="00000000">
      <w:pPr>
        <w:pStyle w:val="EW"/>
      </w:pPr>
      <w:r>
        <w:t>UAV</w:t>
      </w:r>
      <w:r>
        <w:tab/>
        <w:t>Uncrewed Aerial Vehicle</w:t>
      </w:r>
    </w:p>
    <w:p w14:paraId="46EE0E57" w14:textId="77777777" w:rsidR="0061442B" w:rsidRDefault="00000000">
      <w:pPr>
        <w:pStyle w:val="EW"/>
      </w:pPr>
      <w:r>
        <w:t>UCI</w:t>
      </w:r>
      <w:r>
        <w:tab/>
        <w:t>Uplink Control Information</w:t>
      </w:r>
    </w:p>
    <w:p w14:paraId="35A90CDA" w14:textId="77777777" w:rsidR="0061442B" w:rsidRDefault="00000000">
      <w:pPr>
        <w:pStyle w:val="EW"/>
        <w:rPr>
          <w:lang w:eastAsia="fr-FR"/>
        </w:rPr>
      </w:pPr>
      <w:r>
        <w:lastRenderedPageBreak/>
        <w:t>UDC</w:t>
      </w:r>
      <w:r>
        <w:tab/>
        <w:t>Uplink Data Compression</w:t>
      </w:r>
    </w:p>
    <w:p w14:paraId="315EDA97" w14:textId="77777777" w:rsidR="0061442B" w:rsidRDefault="00000000">
      <w:pPr>
        <w:pStyle w:val="EW"/>
        <w:rPr>
          <w:lang w:eastAsia="fr-FR"/>
        </w:rPr>
      </w:pPr>
      <w:r>
        <w:rPr>
          <w:lang w:eastAsia="fr-FR"/>
        </w:rPr>
        <w:t>UDM</w:t>
      </w:r>
      <w:r>
        <w:rPr>
          <w:lang w:eastAsia="fr-FR"/>
        </w:rPr>
        <w:tab/>
        <w:t>Unified Data Management</w:t>
      </w:r>
    </w:p>
    <w:p w14:paraId="1EF4B311" w14:textId="77777777" w:rsidR="0061442B" w:rsidRDefault="00000000">
      <w:pPr>
        <w:pStyle w:val="EW"/>
        <w:rPr>
          <w:lang w:eastAsia="fr-FR"/>
        </w:rPr>
      </w:pPr>
      <w:r>
        <w:rPr>
          <w:lang w:eastAsia="fr-FR"/>
        </w:rPr>
        <w:t>UE-Slice-MBR</w:t>
      </w:r>
      <w:r>
        <w:rPr>
          <w:lang w:eastAsia="fr-FR"/>
        </w:rPr>
        <w:tab/>
        <w:t>UE Slice Maximum Bit Rate</w:t>
      </w:r>
    </w:p>
    <w:p w14:paraId="2C864F58" w14:textId="77777777" w:rsidR="0061442B" w:rsidRDefault="00000000">
      <w:pPr>
        <w:pStyle w:val="EW"/>
      </w:pPr>
      <w:r>
        <w:t>UL-AoA</w:t>
      </w:r>
      <w:r>
        <w:tab/>
        <w:t>Uplink Angles of Arrival</w:t>
      </w:r>
    </w:p>
    <w:p w14:paraId="379EB757" w14:textId="77777777" w:rsidR="0061442B" w:rsidRDefault="00000000">
      <w:pPr>
        <w:pStyle w:val="EW"/>
      </w:pPr>
      <w:r>
        <w:t>UL-RTOA</w:t>
      </w:r>
      <w:r>
        <w:tab/>
        <w:t>Uplink Relative Time of Arrival</w:t>
      </w:r>
    </w:p>
    <w:p w14:paraId="5EEC4C4F" w14:textId="77777777" w:rsidR="0061442B" w:rsidRDefault="00000000">
      <w:pPr>
        <w:pStyle w:val="EW"/>
      </w:pPr>
      <w:r>
        <w:t>UL-SCH</w:t>
      </w:r>
      <w:r>
        <w:tab/>
        <w:t>Uplink Shared Channel</w:t>
      </w:r>
    </w:p>
    <w:p w14:paraId="2A386C62" w14:textId="77777777" w:rsidR="0061442B" w:rsidRDefault="00000000">
      <w:pPr>
        <w:pStyle w:val="EW"/>
      </w:pPr>
      <w:r>
        <w:t>UPF</w:t>
      </w:r>
      <w:r>
        <w:tab/>
        <w:t>User Plane Function</w:t>
      </w:r>
    </w:p>
    <w:p w14:paraId="51A2C4D7" w14:textId="77777777" w:rsidR="0061442B" w:rsidRDefault="00000000">
      <w:pPr>
        <w:pStyle w:val="EW"/>
      </w:pPr>
      <w:r>
        <w:t>URLLC</w:t>
      </w:r>
      <w:r>
        <w:tab/>
        <w:t>Ultra-Reliable and Low Latency Communications</w:t>
      </w:r>
    </w:p>
    <w:p w14:paraId="6C6652C1" w14:textId="77777777" w:rsidR="0061442B" w:rsidRDefault="00000000">
      <w:pPr>
        <w:pStyle w:val="EW"/>
        <w:rPr>
          <w:lang w:eastAsia="ko-KR"/>
        </w:rPr>
      </w:pPr>
      <w:r>
        <w:rPr>
          <w:lang w:eastAsia="ko-KR"/>
        </w:rPr>
        <w:t>VR</w:t>
      </w:r>
      <w:r>
        <w:rPr>
          <w:lang w:eastAsia="ko-KR"/>
        </w:rPr>
        <w:tab/>
        <w:t>Virtual Reality</w:t>
      </w:r>
    </w:p>
    <w:p w14:paraId="2C81B079" w14:textId="77777777" w:rsidR="0061442B" w:rsidRDefault="00000000">
      <w:pPr>
        <w:pStyle w:val="EW"/>
      </w:pPr>
      <w:r>
        <w:t>V2X</w:t>
      </w:r>
      <w:r>
        <w:tab/>
      </w:r>
      <w:r>
        <w:rPr>
          <w:lang w:eastAsia="ko-KR"/>
        </w:rPr>
        <w:t>Vehicle-to-Everything</w:t>
      </w:r>
    </w:p>
    <w:p w14:paraId="065BDD44" w14:textId="77777777" w:rsidR="0061442B" w:rsidRDefault="00000000">
      <w:pPr>
        <w:pStyle w:val="EW"/>
      </w:pPr>
      <w:r>
        <w:t>X</w:t>
      </w:r>
      <w:r>
        <w:rPr>
          <w:rFonts w:eastAsia="SimSun"/>
        </w:rPr>
        <w:t>n</w:t>
      </w:r>
      <w:r>
        <w:t>-C</w:t>
      </w:r>
      <w:r>
        <w:tab/>
        <w:t>X</w:t>
      </w:r>
      <w:r>
        <w:rPr>
          <w:rFonts w:eastAsia="SimSun"/>
        </w:rPr>
        <w:t>n</w:t>
      </w:r>
      <w:r>
        <w:t>-Control plane</w:t>
      </w:r>
    </w:p>
    <w:p w14:paraId="0D441BE0" w14:textId="77777777" w:rsidR="0061442B" w:rsidRDefault="00000000">
      <w:pPr>
        <w:pStyle w:val="EW"/>
      </w:pPr>
      <w:r>
        <w:t>X</w:t>
      </w:r>
      <w:r>
        <w:rPr>
          <w:rFonts w:eastAsia="SimSun"/>
        </w:rPr>
        <w:t>n</w:t>
      </w:r>
      <w:r>
        <w:t>-U</w:t>
      </w:r>
      <w:r>
        <w:tab/>
        <w:t>X</w:t>
      </w:r>
      <w:r>
        <w:rPr>
          <w:rFonts w:eastAsia="SimSun"/>
        </w:rPr>
        <w:t>n</w:t>
      </w:r>
      <w:r>
        <w:t>-User plane</w:t>
      </w:r>
    </w:p>
    <w:p w14:paraId="08EE0D43" w14:textId="77777777" w:rsidR="0061442B" w:rsidRDefault="00000000">
      <w:pPr>
        <w:pStyle w:val="EW"/>
      </w:pPr>
      <w:r>
        <w:t>XnAP</w:t>
      </w:r>
      <w:r>
        <w:tab/>
        <w:t>Xn Application Protocol</w:t>
      </w:r>
    </w:p>
    <w:p w14:paraId="2F7F6F40" w14:textId="77777777" w:rsidR="0061442B" w:rsidRDefault="00000000">
      <w:pPr>
        <w:pStyle w:val="EX"/>
      </w:pPr>
      <w:r>
        <w:t>XR</w:t>
      </w:r>
      <w:r>
        <w:tab/>
        <w:t>eXtended Reality</w:t>
      </w:r>
    </w:p>
    <w:p w14:paraId="46DBAEA9" w14:textId="77777777" w:rsidR="0061442B" w:rsidRDefault="0061442B">
      <w:pPr>
        <w:rPr>
          <w:rFonts w:eastAsia="SimSun"/>
          <w:lang w:val="en-US" w:eastAsia="zh-CN"/>
        </w:rPr>
      </w:pPr>
    </w:p>
    <w:p w14:paraId="74C85D03" w14:textId="77777777" w:rsidR="0061442B" w:rsidRDefault="00000000">
      <w:pPr>
        <w:keepNext/>
        <w:keepLines/>
        <w:pBdr>
          <w:top w:val="single" w:sz="12" w:space="3" w:color="auto"/>
        </w:pBdr>
        <w:spacing w:before="240"/>
        <w:ind w:left="1134" w:hanging="1134"/>
        <w:outlineLvl w:val="0"/>
        <w:rPr>
          <w:ins w:id="12" w:author="Nok-3" w:date="2024-10-15T18:12:00Z"/>
          <w:rFonts w:ascii="Arial" w:eastAsia="DengXian" w:hAnsi="Arial"/>
          <w:sz w:val="36"/>
        </w:rPr>
      </w:pPr>
      <w:bookmarkStart w:id="13" w:name="_Toc29375967"/>
      <w:bookmarkStart w:id="14" w:name="_Toc20387888"/>
      <w:bookmarkStart w:id="15" w:name="_Toc52551208"/>
      <w:bookmarkStart w:id="16" w:name="_Toc171671995"/>
      <w:bookmarkStart w:id="17" w:name="_Toc51971225"/>
      <w:bookmarkStart w:id="18" w:name="_Toc37231824"/>
      <w:bookmarkStart w:id="19" w:name="_Toc46501877"/>
      <w:ins w:id="20" w:author="Nok-3" w:date="2024-10-15T18:12:00Z">
        <w:r>
          <w:rPr>
            <w:rFonts w:ascii="Arial" w:eastAsia="DengXian" w:hAnsi="Arial"/>
            <w:sz w:val="36"/>
          </w:rPr>
          <w:t>4</w:t>
        </w:r>
        <w:r>
          <w:rPr>
            <w:rFonts w:ascii="Arial" w:eastAsia="DengXian" w:hAnsi="Arial"/>
            <w:sz w:val="36"/>
          </w:rPr>
          <w:tab/>
          <w:t>Overall Architecture and Functional Split</w:t>
        </w:r>
        <w:bookmarkEnd w:id="13"/>
        <w:bookmarkEnd w:id="14"/>
        <w:bookmarkEnd w:id="15"/>
        <w:bookmarkEnd w:id="16"/>
        <w:bookmarkEnd w:id="17"/>
        <w:bookmarkEnd w:id="18"/>
        <w:bookmarkEnd w:id="19"/>
      </w:ins>
    </w:p>
    <w:p w14:paraId="45A53134" w14:textId="77777777" w:rsidR="0061442B" w:rsidRDefault="00000000">
      <w:pPr>
        <w:keepNext/>
        <w:keepLines/>
        <w:spacing w:before="180"/>
        <w:ind w:left="1134" w:hanging="1134"/>
        <w:outlineLvl w:val="1"/>
        <w:rPr>
          <w:ins w:id="21" w:author="Nok-3" w:date="2024-10-15T18:12:00Z"/>
          <w:rFonts w:ascii="Arial" w:eastAsia="DengXian" w:hAnsi="Arial"/>
          <w:sz w:val="32"/>
          <w:lang w:eastAsia="zh-CN"/>
        </w:rPr>
      </w:pPr>
      <w:bookmarkStart w:id="22" w:name="_Toc20387889"/>
      <w:bookmarkStart w:id="23" w:name="_Toc46501878"/>
      <w:bookmarkStart w:id="24" w:name="_Toc29375968"/>
      <w:bookmarkStart w:id="25" w:name="_Toc171671996"/>
      <w:bookmarkStart w:id="26" w:name="_Toc52551209"/>
      <w:bookmarkStart w:id="27" w:name="_Toc37231825"/>
      <w:bookmarkStart w:id="28" w:name="_Toc51971226"/>
      <w:ins w:id="29" w:author="Nok-3" w:date="2024-10-15T18:12:00Z">
        <w:r>
          <w:rPr>
            <w:rFonts w:ascii="Arial" w:eastAsia="DengXian" w:hAnsi="Arial"/>
            <w:sz w:val="32"/>
            <w:lang w:eastAsia="zh-CN"/>
          </w:rPr>
          <w:t>4.X</w:t>
        </w:r>
        <w:r>
          <w:rPr>
            <w:rFonts w:ascii="Arial" w:eastAsia="DengXian" w:hAnsi="Arial"/>
            <w:sz w:val="32"/>
            <w:lang w:eastAsia="zh-CN"/>
          </w:rPr>
          <w:tab/>
          <w:t>Support of NR Femtos</w:t>
        </w:r>
        <w:bookmarkEnd w:id="22"/>
        <w:bookmarkEnd w:id="23"/>
        <w:bookmarkEnd w:id="24"/>
        <w:bookmarkEnd w:id="25"/>
        <w:bookmarkEnd w:id="26"/>
        <w:bookmarkEnd w:id="27"/>
        <w:bookmarkEnd w:id="28"/>
      </w:ins>
    </w:p>
    <w:p w14:paraId="6D5D6E21" w14:textId="77777777" w:rsidR="0061442B" w:rsidRDefault="0061442B">
      <w:pPr>
        <w:keepNext/>
        <w:keepLines/>
        <w:spacing w:before="120"/>
        <w:ind w:left="1418" w:hanging="1418"/>
        <w:outlineLvl w:val="3"/>
        <w:rPr>
          <w:ins w:id="30" w:author="Nok-3" w:date="2024-10-15T18:12:00Z"/>
          <w:rFonts w:ascii="Arial" w:eastAsia="DengXian" w:hAnsi="Arial"/>
          <w:sz w:val="24"/>
          <w:lang w:eastAsia="zh-CN"/>
        </w:rPr>
      </w:pPr>
    </w:p>
    <w:p w14:paraId="3456EAD0" w14:textId="77777777" w:rsidR="0061442B" w:rsidRDefault="00000000">
      <w:pPr>
        <w:keepNext/>
        <w:keepLines/>
        <w:spacing w:before="120"/>
        <w:ind w:left="1134" w:hanging="1134"/>
        <w:outlineLvl w:val="2"/>
        <w:rPr>
          <w:ins w:id="31" w:author="Nok-3" w:date="2024-10-15T18:12:00Z"/>
          <w:rFonts w:ascii="Arial" w:eastAsia="DengXian" w:hAnsi="Arial"/>
          <w:sz w:val="28"/>
          <w:lang w:eastAsia="zh-CN"/>
        </w:rPr>
      </w:pPr>
      <w:bookmarkStart w:id="32" w:name="_Toc52490621"/>
      <w:bookmarkStart w:id="33" w:name="_Toc109127361"/>
      <w:bookmarkStart w:id="34" w:name="_Toc46498308"/>
      <w:bookmarkStart w:id="35" w:name="_Toc29372136"/>
      <w:bookmarkStart w:id="36" w:name="_Toc20402630"/>
      <w:bookmarkStart w:id="37" w:name="_Toc37760074"/>
      <w:ins w:id="38" w:author="Nok-3" w:date="2024-10-15T18:12:00Z">
        <w:r>
          <w:rPr>
            <w:rFonts w:ascii="Arial" w:eastAsia="DengXian" w:hAnsi="Arial"/>
            <w:sz w:val="28"/>
            <w:lang w:eastAsia="zh-CN"/>
          </w:rPr>
          <w:t>4.X.1</w:t>
        </w:r>
        <w:r>
          <w:rPr>
            <w:rFonts w:ascii="Arial" w:eastAsia="DengXian" w:hAnsi="Arial"/>
            <w:sz w:val="28"/>
            <w:lang w:eastAsia="zh-CN"/>
          </w:rPr>
          <w:tab/>
          <w:t>Architecture</w:t>
        </w:r>
        <w:bookmarkEnd w:id="32"/>
        <w:bookmarkEnd w:id="33"/>
        <w:bookmarkEnd w:id="34"/>
        <w:bookmarkEnd w:id="35"/>
        <w:bookmarkEnd w:id="36"/>
        <w:bookmarkEnd w:id="37"/>
      </w:ins>
    </w:p>
    <w:p w14:paraId="057B0D1A" w14:textId="77777777" w:rsidR="0061442B" w:rsidRDefault="00000000">
      <w:pPr>
        <w:rPr>
          <w:ins w:id="39" w:author="Nok-2" w:date="2024-10-16T10:51:00Z"/>
          <w:rFonts w:eastAsia="DengXian"/>
        </w:rPr>
      </w:pPr>
      <w:ins w:id="40" w:author="Nok-3" w:date="2024-10-15T18:12:00Z">
        <w:r>
          <w:rPr>
            <w:rFonts w:eastAsia="DengXian"/>
          </w:rPr>
          <w:t>Figure 4.X.1-1 shows a logical architecture for the NR Femto that has a set of NG interfaces to connect the NR Femto to the 5GC.</w:t>
        </w:r>
      </w:ins>
    </w:p>
    <w:p w14:paraId="5CB24242" w14:textId="77777777" w:rsidR="0061442B" w:rsidRDefault="00000000">
      <w:pPr>
        <w:jc w:val="center"/>
        <w:rPr>
          <w:ins w:id="41" w:author="Nok-3" w:date="2024-10-15T18:12:00Z"/>
          <w:rFonts w:eastAsia="DengXian"/>
        </w:rPr>
      </w:pPr>
      <w:ins w:id="42" w:author="Nok-2" w:date="2024-10-16T10:51:00Z">
        <w:r>
          <w:rPr>
            <w:rFonts w:ascii="Calibri" w:eastAsiaTheme="minorHAnsi" w:hAnsi="Calibri"/>
          </w:rPr>
          <w:object w:dxaOrig="6890" w:dyaOrig="5650" w14:anchorId="21066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82.6pt" o:ole="">
              <v:imagedata r:id="rId7" o:title=""/>
            </v:shape>
            <o:OLEObject Type="Embed" ProgID="Visio.Drawing.15" ShapeID="_x0000_i1025" DrawAspect="Content" ObjectID="_1790709685" r:id="rId8"/>
          </w:object>
        </w:r>
      </w:ins>
    </w:p>
    <w:p w14:paraId="3DA4D770" w14:textId="77777777" w:rsidR="0061442B" w:rsidRDefault="00000000">
      <w:pPr>
        <w:jc w:val="center"/>
        <w:rPr>
          <w:ins w:id="43" w:author="Nok-3" w:date="2024-10-15T18:12:00Z"/>
          <w:rFonts w:ascii="Arial" w:eastAsia="DengXian" w:hAnsi="Arial"/>
          <w:b/>
          <w:lang w:eastAsia="zh-CN"/>
        </w:rPr>
      </w:pPr>
      <w:bookmarkStart w:id="44" w:name="_Ref205804105"/>
      <w:ins w:id="45" w:author="Nok-3" w:date="2024-10-15T18:12:00Z">
        <w:r>
          <w:rPr>
            <w:rFonts w:ascii="Arial" w:eastAsia="DengXian" w:hAnsi="Arial"/>
            <w:b/>
            <w:lang w:eastAsia="zh-CN"/>
          </w:rPr>
          <w:t xml:space="preserve">Figure </w:t>
        </w:r>
        <w:bookmarkEnd w:id="44"/>
        <w:r>
          <w:rPr>
            <w:rFonts w:ascii="Arial" w:eastAsia="DengXian" w:hAnsi="Arial"/>
            <w:b/>
            <w:lang w:eastAsia="zh-CN"/>
          </w:rPr>
          <w:t>4.X.1-1: NR Femto Logical Architecture</w:t>
        </w:r>
      </w:ins>
    </w:p>
    <w:p w14:paraId="77E9A805" w14:textId="77777777" w:rsidR="0061442B" w:rsidRDefault="00000000" w:rsidP="00DA278D">
      <w:pPr>
        <w:pStyle w:val="NO"/>
        <w:rPr>
          <w:ins w:id="46" w:author="Nok-3" w:date="2024-10-15T18:12:00Z"/>
        </w:rPr>
      </w:pPr>
      <w:ins w:id="47" w:author="Nok-3" w:date="2024-10-15T18:12:00Z">
        <w:r>
          <w:t xml:space="preserve">NOTE: </w:t>
        </w:r>
      </w:ins>
      <w:ins w:id="48" w:author="Nok-3" w:date="2024-10-15T18:56:00Z">
        <w:r>
          <w:t xml:space="preserve">the </w:t>
        </w:r>
      </w:ins>
      <w:ins w:id="49" w:author="Nok-3" w:date="2024-10-15T18:12:00Z">
        <w:r>
          <w:t xml:space="preserve">SeGW </w:t>
        </w:r>
      </w:ins>
      <w:ins w:id="50" w:author="Nok-2" w:date="2024-10-16T10:47:00Z">
        <w:r>
          <w:t>is out of RAN scope.</w:t>
        </w:r>
      </w:ins>
    </w:p>
    <w:p w14:paraId="59DFBAD5" w14:textId="77777777" w:rsidR="0061442B" w:rsidRDefault="00000000">
      <w:pPr>
        <w:rPr>
          <w:ins w:id="51" w:author="Nok-3" w:date="2024-10-15T18:12:00Z"/>
          <w:rFonts w:eastAsia="DengXian"/>
        </w:rPr>
      </w:pPr>
      <w:ins w:id="52" w:author="Nok-3" w:date="2024-10-15T19:00:00Z">
        <w:r>
          <w:rPr>
            <w:rFonts w:eastAsia="DengXian"/>
          </w:rPr>
          <w:t xml:space="preserve">The NR Femto may directly connect </w:t>
        </w:r>
      </w:ins>
      <w:ins w:id="53" w:author="Nok-3" w:date="2024-10-15T19:01:00Z">
        <w:r>
          <w:rPr>
            <w:rFonts w:eastAsia="DengXian"/>
          </w:rPr>
          <w:t xml:space="preserve">to </w:t>
        </w:r>
      </w:ins>
      <w:ins w:id="54" w:author="Nok-3" w:date="2024-10-15T21:43:00Z">
        <w:r>
          <w:rPr>
            <w:rFonts w:eastAsia="DengXian"/>
          </w:rPr>
          <w:t xml:space="preserve">the </w:t>
        </w:r>
      </w:ins>
      <w:ins w:id="55" w:author="Nok-3" w:date="2024-10-15T19:01:00Z">
        <w:r>
          <w:rPr>
            <w:rFonts w:eastAsia="DengXian"/>
          </w:rPr>
          <w:t>5GC.</w:t>
        </w:r>
      </w:ins>
      <w:ins w:id="56" w:author="Nok-3" w:date="2024-10-15T19:00:00Z">
        <w:r>
          <w:rPr>
            <w:rFonts w:eastAsia="DengXian"/>
          </w:rPr>
          <w:t xml:space="preserve"> </w:t>
        </w:r>
      </w:ins>
      <w:ins w:id="57" w:author="Nok-3" w:date="2024-10-15T18:12:00Z">
        <w:r>
          <w:rPr>
            <w:rFonts w:eastAsia="DengXian"/>
          </w:rPr>
          <w:t xml:space="preserve">The NG-RAN architecture may </w:t>
        </w:r>
      </w:ins>
      <w:ins w:id="58" w:author="Nok-3" w:date="2024-10-15T21:44:00Z">
        <w:r>
          <w:rPr>
            <w:rFonts w:eastAsia="DengXian"/>
          </w:rPr>
          <w:t xml:space="preserve">also </w:t>
        </w:r>
      </w:ins>
      <w:ins w:id="59" w:author="Nok-3" w:date="2024-10-15T18:12:00Z">
        <w:r>
          <w:rPr>
            <w:rFonts w:eastAsia="DengXian"/>
          </w:rPr>
          <w:t xml:space="preserve">deploy an NR Femto Gateway (NR Femto GW) to allow the </w:t>
        </w:r>
      </w:ins>
      <w:ins w:id="60" w:author="Nok-3" w:date="2024-10-15T21:44:00Z">
        <w:r>
          <w:rPr>
            <w:rFonts w:eastAsia="DengXian"/>
          </w:rPr>
          <w:t xml:space="preserve">concentration of </w:t>
        </w:r>
      </w:ins>
      <w:ins w:id="61" w:author="Nok-3" w:date="2024-10-15T21:46:00Z">
        <w:r>
          <w:rPr>
            <w:rFonts w:eastAsia="DengXian"/>
          </w:rPr>
          <w:t xml:space="preserve">the </w:t>
        </w:r>
      </w:ins>
      <w:ins w:id="62" w:author="Nok-3" w:date="2024-10-15T18:12:00Z">
        <w:r>
          <w:rPr>
            <w:rFonts w:eastAsia="DengXian"/>
          </w:rPr>
          <w:t>NG</w:t>
        </w:r>
      </w:ins>
      <w:ins w:id="63" w:author="Nok-3" w:date="2024-10-15T21:44:00Z">
        <w:r>
          <w:rPr>
            <w:rFonts w:eastAsia="DengXian"/>
          </w:rPr>
          <w:t>-C</w:t>
        </w:r>
      </w:ins>
      <w:ins w:id="64" w:author="Nok-3" w:date="2024-10-15T18:12:00Z">
        <w:r>
          <w:rPr>
            <w:rFonts w:eastAsia="DengXian"/>
          </w:rPr>
          <w:t xml:space="preserve"> interface between the NR Femto and the 5GC. </w:t>
        </w:r>
      </w:ins>
      <w:ins w:id="65" w:author="Nok-3" w:date="2024-10-16T18:36:00Z">
        <w:r>
          <w:rPr>
            <w:rFonts w:eastAsia="DengXian"/>
          </w:rPr>
          <w:t xml:space="preserve">Based on </w:t>
        </w:r>
        <w:r>
          <w:rPr>
            <w:rFonts w:eastAsia="DengXian"/>
          </w:rPr>
          <w:lastRenderedPageBreak/>
          <w:t>implementation, the transport of NG-U between the NR Femto and the 5GC may be optionally concentrated in the NR Femto GW</w:t>
        </w:r>
      </w:ins>
      <w:ins w:id="66" w:author="Nok-3" w:date="2024-10-15T18:12:00Z">
        <w:r>
          <w:rPr>
            <w:rFonts w:eastAsia="DengXian"/>
          </w:rPr>
          <w:t>.</w:t>
        </w:r>
      </w:ins>
    </w:p>
    <w:p w14:paraId="770F5052" w14:textId="77777777" w:rsidR="0061442B" w:rsidRDefault="00000000">
      <w:pPr>
        <w:rPr>
          <w:ins w:id="67" w:author="Nok-3" w:date="2024-10-15T18:12:00Z"/>
          <w:rFonts w:eastAsia="DengXian"/>
        </w:rPr>
      </w:pPr>
      <w:ins w:id="68" w:author="Nok-3" w:date="2024-10-15T21:47:00Z">
        <w:r>
          <w:rPr>
            <w:rFonts w:eastAsia="DengXian"/>
          </w:rPr>
          <w:t>For NR Femto, the</w:t>
        </w:r>
      </w:ins>
      <w:ins w:id="69" w:author="Nok-3" w:date="2024-10-15T18:12:00Z">
        <w:r>
          <w:rPr>
            <w:rFonts w:eastAsia="DengXian"/>
          </w:rPr>
          <w:t xml:space="preserve"> NG</w:t>
        </w:r>
      </w:ins>
      <w:ins w:id="70" w:author="Nok-4" w:date="2024-10-16T14:48:00Z">
        <w:r>
          <w:rPr>
            <w:rFonts w:eastAsia="DengXian"/>
          </w:rPr>
          <w:t>-C</w:t>
        </w:r>
      </w:ins>
      <w:ins w:id="71" w:author="Nok-3" w:date="2024-10-15T18:12:00Z">
        <w:r>
          <w:rPr>
            <w:rFonts w:eastAsia="DengXian"/>
          </w:rPr>
          <w:t xml:space="preserve"> interface is defined as the interface:</w:t>
        </w:r>
      </w:ins>
    </w:p>
    <w:p w14:paraId="21895CEA" w14:textId="77777777" w:rsidR="0061442B" w:rsidRDefault="00000000">
      <w:pPr>
        <w:ind w:left="568" w:hanging="284"/>
        <w:rPr>
          <w:ins w:id="72" w:author="Nok-3" w:date="2024-10-15T18:12:00Z"/>
          <w:rFonts w:eastAsia="DengXian"/>
          <w:lang w:eastAsia="zh-CN"/>
        </w:rPr>
      </w:pPr>
      <w:bookmarkStart w:id="73" w:name="OLE_LINK29"/>
      <w:bookmarkStart w:id="74" w:name="OLE_LINK28"/>
      <w:ins w:id="75" w:author="Nok-3" w:date="2024-10-15T18:12:00Z">
        <w:r>
          <w:rPr>
            <w:rFonts w:eastAsia="DengXian"/>
            <w:lang w:eastAsia="zh-CN"/>
          </w:rPr>
          <w:t>-</w:t>
        </w:r>
        <w:r>
          <w:rPr>
            <w:rFonts w:eastAsia="DengXian"/>
            <w:lang w:eastAsia="zh-CN"/>
          </w:rPr>
          <w:tab/>
        </w:r>
        <w:bookmarkEnd w:id="73"/>
        <w:bookmarkEnd w:id="74"/>
        <w:r>
          <w:rPr>
            <w:rFonts w:eastAsia="DengXian"/>
            <w:lang w:eastAsia="zh-CN"/>
          </w:rPr>
          <w:t>Between the NR Femto GW and the Core Network;</w:t>
        </w:r>
      </w:ins>
    </w:p>
    <w:p w14:paraId="2DBE520E" w14:textId="77777777" w:rsidR="0061442B" w:rsidRDefault="00000000">
      <w:pPr>
        <w:ind w:left="568" w:hanging="284"/>
        <w:rPr>
          <w:ins w:id="76" w:author="Nok-3" w:date="2024-10-15T18:12:00Z"/>
          <w:rFonts w:eastAsia="DengXian"/>
          <w:lang w:eastAsia="zh-CN"/>
        </w:rPr>
      </w:pPr>
      <w:ins w:id="77" w:author="Nok-3" w:date="2024-10-15T18:12:00Z">
        <w:r>
          <w:rPr>
            <w:rFonts w:eastAsia="DengXian"/>
            <w:lang w:eastAsia="zh-CN"/>
          </w:rPr>
          <w:t>-</w:t>
        </w:r>
        <w:r>
          <w:rPr>
            <w:rFonts w:eastAsia="DengXian"/>
            <w:lang w:eastAsia="zh-CN"/>
          </w:rPr>
          <w:tab/>
          <w:t>Between the NR Femto and the NR Femto GW;</w:t>
        </w:r>
      </w:ins>
    </w:p>
    <w:p w14:paraId="795E9CC7" w14:textId="77777777" w:rsidR="0061442B" w:rsidRDefault="00000000">
      <w:pPr>
        <w:ind w:left="568" w:hanging="284"/>
        <w:rPr>
          <w:ins w:id="78" w:author="Nok-3" w:date="2024-10-15T18:12:00Z"/>
          <w:rFonts w:eastAsia="DengXian"/>
          <w:lang w:eastAsia="zh-CN"/>
        </w:rPr>
      </w:pPr>
      <w:ins w:id="79" w:author="Nok-3" w:date="2024-10-15T18:12:00Z">
        <w:r>
          <w:rPr>
            <w:rFonts w:eastAsia="DengXian"/>
            <w:lang w:eastAsia="zh-CN"/>
          </w:rPr>
          <w:t>-</w:t>
        </w:r>
        <w:r>
          <w:rPr>
            <w:rFonts w:eastAsia="DengXian"/>
            <w:lang w:eastAsia="zh-CN"/>
          </w:rPr>
          <w:tab/>
          <w:t>Between the NR Femto and the Core Network;</w:t>
        </w:r>
      </w:ins>
    </w:p>
    <w:p w14:paraId="3DB17940" w14:textId="77777777" w:rsidR="0061442B" w:rsidRDefault="00000000">
      <w:pPr>
        <w:rPr>
          <w:ins w:id="80" w:author="Nok-3" w:date="2024-10-15T18:12:00Z"/>
          <w:rFonts w:eastAsia="DengXian"/>
        </w:rPr>
      </w:pPr>
      <w:ins w:id="81" w:author="Nok-3" w:date="2024-10-15T18:12:00Z">
        <w:r>
          <w:rPr>
            <w:rFonts w:eastAsia="DengXian"/>
          </w:rPr>
          <w:t>The NR Femto GW appears to the AMF as a gNB. The NR Femto GW appears to the NR Femto as an AMF. The NG interface between the NR Femto and the 5GC is the same regardless whether the NR Femto is connected to the 5GC via an NR Femto GW or not.</w:t>
        </w:r>
      </w:ins>
    </w:p>
    <w:p w14:paraId="5C8568EF" w14:textId="3BA3B700" w:rsidR="0061442B" w:rsidRDefault="00000000">
      <w:pPr>
        <w:rPr>
          <w:ins w:id="82" w:author="Nok-3" w:date="2024-10-15T22:00:00Z"/>
          <w:rFonts w:eastAsia="DengXian"/>
        </w:rPr>
      </w:pPr>
      <w:ins w:id="83" w:author="Nok-3" w:date="2024-10-15T22:00:00Z">
        <w:r>
          <w:rPr>
            <w:rFonts w:eastAsia="DengXian"/>
          </w:rPr>
          <w:t>The functions supported by the NR Femto shall be the same as those supported by a gNB (with possible exceptions e.g. NNSF</w:t>
        </w:r>
      </w:ins>
      <w:ins w:id="84" w:author="Nok-2" w:date="2024-10-16T10:48:00Z">
        <w:r>
          <w:rPr>
            <w:rFonts w:eastAsia="DengXian"/>
          </w:rPr>
          <w:t xml:space="preserve"> when </w:t>
        </w:r>
      </w:ins>
      <w:ins w:id="85" w:author="Nok-2" w:date="2024-10-17T22:33:00Z" w16du:dateUtc="2024-10-17T14:33:00Z">
        <w:r w:rsidR="00DA278D">
          <w:rPr>
            <w:rFonts w:eastAsia="DengXian"/>
          </w:rPr>
          <w:t xml:space="preserve">the </w:t>
        </w:r>
      </w:ins>
      <w:ins w:id="86" w:author="Nok-2" w:date="2024-10-16T10:48:00Z">
        <w:r>
          <w:rPr>
            <w:rFonts w:eastAsia="DengXian"/>
          </w:rPr>
          <w:t>NR Femto connects via the NR Femto GW</w:t>
        </w:r>
      </w:ins>
      <w:ins w:id="87" w:author="Nok-3" w:date="2024-10-15T22:00:00Z">
        <w:r>
          <w:rPr>
            <w:rFonts w:eastAsia="DengXian"/>
          </w:rPr>
          <w:t>) and the procedures run between an NR Femto and the 5GC shall be the same as those between a gNB and the 5GC.</w:t>
        </w:r>
      </w:ins>
    </w:p>
    <w:p w14:paraId="05178D1E" w14:textId="77777777" w:rsidR="0061442B" w:rsidRDefault="00000000">
      <w:pPr>
        <w:rPr>
          <w:ins w:id="88" w:author="Nok-3" w:date="2024-10-15T22:00:00Z"/>
          <w:rFonts w:eastAsia="DengXian"/>
          <w:lang w:eastAsia="ko-KR"/>
        </w:rPr>
      </w:pPr>
      <w:ins w:id="89" w:author="Nok-3" w:date="2024-10-15T22:00:00Z">
        <w:r>
          <w:rPr>
            <w:rFonts w:eastAsia="DengXian"/>
            <w:lang w:eastAsia="ko-KR"/>
          </w:rPr>
          <w:t xml:space="preserve">Xn-connectivity is supported between NR Femtos and between NR Femtos and gNBs, independent of whether any of the involved NR Femtos is connected to an NR Femto GW. </w:t>
        </w:r>
      </w:ins>
    </w:p>
    <w:p w14:paraId="738D67C6" w14:textId="77777777" w:rsidR="0061442B" w:rsidRDefault="0061442B">
      <w:pPr>
        <w:rPr>
          <w:rFonts w:eastAsia="SimSun"/>
          <w:lang w:val="en-US" w:eastAsia="zh-CN"/>
        </w:rPr>
      </w:pPr>
    </w:p>
    <w:p w14:paraId="12D319C2" w14:textId="77777777" w:rsidR="0061442B" w:rsidRDefault="00000000">
      <w:pPr>
        <w:jc w:val="center"/>
        <w:rPr>
          <w:rFonts w:eastAsia="SimSun"/>
          <w:color w:val="FF0000"/>
        </w:rPr>
      </w:pPr>
      <w:r>
        <w:rPr>
          <w:rFonts w:eastAsia="SimSun"/>
          <w:color w:val="FF0000"/>
        </w:rPr>
        <w:t>&lt;&lt;&lt;&lt;&lt;&lt;&lt;&lt;&lt;&lt;&lt;&lt;&lt;&lt;&lt;&lt;&lt;&lt;&lt;&lt; Unmodified Text Omitted &gt;&gt;&gt;&gt;&gt;&gt;&gt;&gt;&gt;&gt;&gt;&gt;&gt;&gt;&gt;&gt;&gt;&gt;&gt;&gt;</w:t>
      </w:r>
    </w:p>
    <w:p w14:paraId="478FE0A6" w14:textId="77777777" w:rsidR="0061442B" w:rsidRDefault="00000000">
      <w:pPr>
        <w:pStyle w:val="Heading3"/>
        <w:rPr>
          <w:ins w:id="90" w:author="Nok-3" w:date="2024-10-15T22:01:00Z"/>
        </w:rPr>
      </w:pPr>
      <w:ins w:id="91" w:author="Nok-3" w:date="2024-10-15T22:01:00Z">
        <w:r>
          <w:t>4.X.3</w:t>
        </w:r>
        <w:r>
          <w:tab/>
          <w:t>Interfaces</w:t>
        </w:r>
      </w:ins>
    </w:p>
    <w:p w14:paraId="75AA0A7B" w14:textId="77777777" w:rsidR="0061442B" w:rsidRDefault="00000000">
      <w:pPr>
        <w:pStyle w:val="Heading4"/>
        <w:rPr>
          <w:ins w:id="92" w:author="Nok-3" w:date="2024-10-15T22:01:00Z"/>
        </w:rPr>
      </w:pPr>
      <w:bookmarkStart w:id="93" w:name="_Toc109127364"/>
      <w:bookmarkStart w:id="94" w:name="_Toc20402633"/>
      <w:bookmarkStart w:id="95" w:name="_Toc52490624"/>
      <w:bookmarkStart w:id="96" w:name="_Toc37760077"/>
      <w:bookmarkStart w:id="97" w:name="_Toc46498311"/>
      <w:bookmarkStart w:id="98" w:name="_Toc29372139"/>
      <w:ins w:id="99" w:author="Nok-3" w:date="2024-10-15T22:01:00Z">
        <w:r>
          <w:t>4.X.3.1</w:t>
        </w:r>
        <w:r>
          <w:tab/>
          <w:t>Protocol Stack for NG User Plane</w:t>
        </w:r>
        <w:bookmarkEnd w:id="93"/>
        <w:bookmarkEnd w:id="94"/>
        <w:bookmarkEnd w:id="95"/>
        <w:bookmarkEnd w:id="96"/>
        <w:bookmarkEnd w:id="97"/>
        <w:bookmarkEnd w:id="98"/>
      </w:ins>
    </w:p>
    <w:p w14:paraId="17610A25" w14:textId="77777777" w:rsidR="0061442B" w:rsidRDefault="00000000">
      <w:pPr>
        <w:pStyle w:val="EditorsNote"/>
        <w:rPr>
          <w:ins w:id="100" w:author="Nok-3" w:date="2024-10-15T22:07:00Z"/>
        </w:rPr>
      </w:pPr>
      <w:ins w:id="101" w:author="Nok-3" w:date="2024-10-15T22:07:00Z">
        <w:r>
          <w:t>Editor’s note: Description FFS.</w:t>
        </w:r>
      </w:ins>
    </w:p>
    <w:p w14:paraId="00CEF1DB" w14:textId="77777777" w:rsidR="0061442B" w:rsidRDefault="00000000">
      <w:pPr>
        <w:pStyle w:val="Heading4"/>
        <w:rPr>
          <w:ins w:id="102" w:author="Nok-3" w:date="2024-10-15T22:07:00Z"/>
        </w:rPr>
      </w:pPr>
      <w:ins w:id="103" w:author="Nok-3" w:date="2024-10-15T22:07:00Z">
        <w:r>
          <w:t>4.X.3.2</w:t>
        </w:r>
        <w:r>
          <w:tab/>
          <w:t>Protocol Stacks for NG Control Plane</w:t>
        </w:r>
      </w:ins>
    </w:p>
    <w:p w14:paraId="1E210BD1" w14:textId="77777777" w:rsidR="0061442B" w:rsidRDefault="00000000">
      <w:pPr>
        <w:rPr>
          <w:ins w:id="104" w:author="Nok-3" w:date="2024-10-15T22:07:00Z"/>
        </w:rPr>
      </w:pPr>
      <w:ins w:id="105" w:author="Nok-3" w:date="2024-10-15T22:07:00Z">
        <w:r>
          <w:t>The two figures below show the NG-C protocol stack with and without the NR Femto GW.</w:t>
        </w:r>
      </w:ins>
    </w:p>
    <w:p w14:paraId="74CF1FAC" w14:textId="77777777" w:rsidR="0061442B" w:rsidRDefault="00000000">
      <w:pPr>
        <w:rPr>
          <w:ins w:id="106" w:author="Nok-3" w:date="2024-10-15T22:07:00Z"/>
        </w:rPr>
      </w:pPr>
      <w:ins w:id="107" w:author="Nok-3" w:date="2024-10-15T22:07:00Z">
        <w:r>
          <w:t>When the NR Femto GW is not present (Fig. 4.x.3.</w:t>
        </w:r>
      </w:ins>
      <w:ins w:id="108" w:author="Seokjung_LGE" w:date="2024-10-16T10:45:00Z">
        <w:r>
          <w:rPr>
            <w:rFonts w:hint="eastAsia"/>
            <w:lang w:eastAsia="ko-KR"/>
          </w:rPr>
          <w:t>2</w:t>
        </w:r>
      </w:ins>
      <w:ins w:id="109" w:author="Nok-3" w:date="2024-10-15T22:07:00Z">
        <w:r>
          <w:t>-1), all the NGAP procedures are terminated at the NR Femto and the AMF.</w:t>
        </w:r>
      </w:ins>
    </w:p>
    <w:p w14:paraId="48FF1184" w14:textId="77777777" w:rsidR="0061442B" w:rsidRDefault="00000000">
      <w:ins w:id="110" w:author="Nok-3" w:date="2024-10-15T22:07:00Z">
        <w:r>
          <w:t>Any protocol function associated to a UE-</w:t>
        </w:r>
      </w:ins>
      <w:ins w:id="111" w:author="Nok-4" w:date="2024-10-16T14:46:00Z">
        <w:r>
          <w:t>associated</w:t>
        </w:r>
      </w:ins>
      <w:ins w:id="112" w:author="Nok-4" w:date="2024-10-16T14:47:00Z">
        <w:r>
          <w:t xml:space="preserve"> </w:t>
        </w:r>
      </w:ins>
      <w:ins w:id="113" w:author="Nok-3" w:date="2024-10-15T22:07:00Z">
        <w:r>
          <w:t>procedure shall reside within the NR Femto and the AMF only.</w:t>
        </w:r>
      </w:ins>
    </w:p>
    <w:p w14:paraId="7C4FD921" w14:textId="6CA5F515" w:rsidR="0061442B" w:rsidRDefault="00000000">
      <w:pPr>
        <w:pStyle w:val="EditorsNote"/>
        <w:rPr>
          <w:ins w:id="114" w:author="Nok-4" w:date="2024-10-16T14:39:00Z"/>
        </w:rPr>
      </w:pPr>
      <w:bookmarkStart w:id="115" w:name="_Hlk179982043"/>
      <w:ins w:id="116" w:author="Nok-4" w:date="2024-10-16T14:39:00Z">
        <w:r>
          <w:t xml:space="preserve">Editor’s note: </w:t>
        </w:r>
      </w:ins>
      <w:ins w:id="117" w:author="Nok-4" w:date="2024-10-16T14:45:00Z">
        <w:r>
          <w:t xml:space="preserve">The sentence </w:t>
        </w:r>
      </w:ins>
      <w:ins w:id="118" w:author="Nok-1" w:date="2024-10-17T15:31:00Z" w16du:dateUtc="2024-10-17T07:31:00Z">
        <w:r w:rsidR="0051552B">
          <w:t xml:space="preserve">above </w:t>
        </w:r>
      </w:ins>
      <w:ins w:id="119" w:author="Nok-4" w:date="2024-10-16T14:45:00Z">
        <w:r>
          <w:t>will be captured in details in the funct</w:t>
        </w:r>
      </w:ins>
      <w:ins w:id="120" w:author="Nok-4" w:date="2024-10-16T14:46:00Z">
        <w:r>
          <w:t>ional split section.</w:t>
        </w:r>
      </w:ins>
    </w:p>
    <w:bookmarkEnd w:id="115"/>
    <w:p w14:paraId="1E49C193" w14:textId="77777777" w:rsidR="0061442B" w:rsidRDefault="0061442B"/>
    <w:p w14:paraId="0E93DE2D" w14:textId="77777777" w:rsidR="0061442B" w:rsidRDefault="0061442B">
      <w:pPr>
        <w:pStyle w:val="TH"/>
        <w:rPr>
          <w:ins w:id="121" w:author="Ericsson User" w:date="2024-10-16T03:09:00Z"/>
          <w:kern w:val="2"/>
        </w:rPr>
      </w:pPr>
    </w:p>
    <w:p w14:paraId="59BF198C" w14:textId="77777777" w:rsidR="0061442B" w:rsidRDefault="00000000">
      <w:pPr>
        <w:pStyle w:val="TH"/>
        <w:rPr>
          <w:ins w:id="122" w:author="Nok-3" w:date="2024-10-15T22:07:00Z"/>
          <w:kern w:val="2"/>
        </w:rPr>
      </w:pPr>
      <w:ins w:id="123" w:author="Ericsson User" w:date="2024-10-16T03:09:00Z">
        <w:r>
          <w:object w:dxaOrig="6950" w:dyaOrig="3420" w14:anchorId="0EA29DA4">
            <v:shape id="_x0000_i1026" type="#_x0000_t75" style="width:347.4pt;height:171pt" o:ole="">
              <v:imagedata r:id="rId9" o:title=""/>
            </v:shape>
            <o:OLEObject Type="Embed" ProgID="Visio.Drawing.15" ShapeID="_x0000_i1026" DrawAspect="Content" ObjectID="_1790709686" r:id="rId10"/>
          </w:object>
        </w:r>
      </w:ins>
    </w:p>
    <w:p w14:paraId="1343E85A" w14:textId="77777777" w:rsidR="0061442B" w:rsidRDefault="00000000">
      <w:pPr>
        <w:pStyle w:val="TF"/>
      </w:pPr>
      <w:ins w:id="124" w:author="Nok-3" w:date="2024-10-15T22:07:00Z">
        <w:r>
          <w:t>Figure 4.X.3.2-1: Control plane for NG Interface for NR Femto to AMF without the NR Femto GW</w:t>
        </w:r>
      </w:ins>
    </w:p>
    <w:p w14:paraId="2F358C07" w14:textId="3949C1DF" w:rsidR="0061442B" w:rsidRDefault="00000000">
      <w:pPr>
        <w:pStyle w:val="EditorsNote"/>
        <w:rPr>
          <w:ins w:id="125" w:author="Nok-4" w:date="2024-10-16T14:40:00Z"/>
        </w:rPr>
      </w:pPr>
      <w:ins w:id="126" w:author="Nok-4" w:date="2024-10-16T14:40:00Z">
        <w:r>
          <w:lastRenderedPageBreak/>
          <w:t xml:space="preserve">Editor’s note: It is FFS whether the figure </w:t>
        </w:r>
      </w:ins>
      <w:ins w:id="127" w:author="Nok-1" w:date="2024-10-17T15:31:00Z" w16du:dateUtc="2024-10-17T07:31:00Z">
        <w:r w:rsidR="0051552B">
          <w:t xml:space="preserve">above </w:t>
        </w:r>
      </w:ins>
      <w:ins w:id="128" w:author="Nok-4" w:date="2024-10-16T14:40:00Z">
        <w:r>
          <w:t>is needed.</w:t>
        </w:r>
      </w:ins>
    </w:p>
    <w:p w14:paraId="3449BF63" w14:textId="77777777" w:rsidR="0061442B" w:rsidRDefault="0061442B">
      <w:pPr>
        <w:pStyle w:val="TF"/>
        <w:rPr>
          <w:ins w:id="129" w:author="Nok-3" w:date="2024-10-15T22:07:00Z"/>
        </w:rPr>
      </w:pPr>
    </w:p>
    <w:p w14:paraId="0C400073" w14:textId="77777777" w:rsidR="0061442B" w:rsidRDefault="00000000">
      <w:pPr>
        <w:pStyle w:val="TH"/>
        <w:rPr>
          <w:ins w:id="130" w:author="Nok-2" w:date="2024-10-16T10:49:00Z"/>
          <w:kern w:val="2"/>
        </w:rPr>
      </w:pPr>
      <w:ins w:id="131" w:author="Nok-2" w:date="2024-10-16T10:49:00Z">
        <w:r>
          <w:object w:dxaOrig="8050" w:dyaOrig="3380" w14:anchorId="0F865886">
            <v:shape id="_x0000_i1027" type="#_x0000_t75" style="width:402.6pt;height:169.2pt" o:ole="">
              <v:imagedata r:id="rId11" o:title=""/>
            </v:shape>
            <o:OLEObject Type="Embed" ProgID="Visio.Drawing.15" ShapeID="_x0000_i1027" DrawAspect="Content" ObjectID="_1790709687" r:id="rId12"/>
          </w:object>
        </w:r>
      </w:ins>
    </w:p>
    <w:p w14:paraId="0E5DFA32" w14:textId="77777777" w:rsidR="0061442B" w:rsidRDefault="00000000">
      <w:pPr>
        <w:pStyle w:val="TH"/>
        <w:rPr>
          <w:ins w:id="132" w:author="Nok-3" w:date="2024-10-15T22:07:00Z"/>
        </w:rPr>
      </w:pPr>
      <w:ins w:id="133" w:author="Nok-3" w:date="2024-10-15T22:07:00Z">
        <w:r>
          <w:t>Figure 4.X.3.2-2: Control plane for NG Interface for NR Femto to AMF with the NR Femto GW</w:t>
        </w:r>
      </w:ins>
    </w:p>
    <w:p w14:paraId="46540F67" w14:textId="77777777" w:rsidR="0061442B" w:rsidRDefault="0061442B">
      <w:pPr>
        <w:pStyle w:val="Heading3"/>
        <w:rPr>
          <w:ins w:id="134" w:author="Nok-3" w:date="2024-10-15T22:07:00Z"/>
        </w:rPr>
      </w:pPr>
    </w:p>
    <w:p w14:paraId="21DFC7F3" w14:textId="77777777" w:rsidR="0061442B" w:rsidRDefault="0061442B">
      <w:pPr>
        <w:rPr>
          <w:rFonts w:eastAsia="SimSun"/>
          <w:lang w:val="en-US" w:eastAsia="zh-CN"/>
        </w:rPr>
      </w:pPr>
    </w:p>
    <w:sectPr w:rsidR="0061442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09ECC" w14:textId="77777777" w:rsidR="00153406" w:rsidRDefault="00153406">
      <w:pPr>
        <w:spacing w:after="0"/>
      </w:pPr>
      <w:r>
        <w:separator/>
      </w:r>
    </w:p>
  </w:endnote>
  <w:endnote w:type="continuationSeparator" w:id="0">
    <w:p w14:paraId="397175A0" w14:textId="77777777" w:rsidR="00153406" w:rsidRDefault="001534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E2D24" w14:textId="77777777" w:rsidR="00153406" w:rsidRDefault="00153406">
      <w:pPr>
        <w:spacing w:after="0"/>
      </w:pPr>
      <w:r>
        <w:separator/>
      </w:r>
    </w:p>
  </w:footnote>
  <w:footnote w:type="continuationSeparator" w:id="0">
    <w:p w14:paraId="7A7F0979" w14:textId="77777777" w:rsidR="00153406" w:rsidRDefault="001534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294678742">
    <w:abstractNumId w:val="3"/>
  </w:num>
  <w:num w:numId="2" w16cid:durableId="1015032330">
    <w:abstractNumId w:val="5"/>
  </w:num>
  <w:num w:numId="3" w16cid:durableId="1139684827">
    <w:abstractNumId w:val="8"/>
  </w:num>
  <w:num w:numId="4" w16cid:durableId="431359010">
    <w:abstractNumId w:val="9"/>
  </w:num>
  <w:num w:numId="5" w16cid:durableId="1252815967">
    <w:abstractNumId w:val="6"/>
  </w:num>
  <w:num w:numId="6" w16cid:durableId="373505013">
    <w:abstractNumId w:val="2"/>
  </w:num>
  <w:num w:numId="7" w16cid:durableId="106894692">
    <w:abstractNumId w:val="7"/>
  </w:num>
  <w:num w:numId="8" w16cid:durableId="1410612143">
    <w:abstractNumId w:val="4"/>
  </w:num>
  <w:num w:numId="9" w16cid:durableId="2027168508">
    <w:abstractNumId w:val="1"/>
  </w:num>
  <w:num w:numId="10" w16cid:durableId="101112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3">
    <w15:presenceInfo w15:providerId="None" w15:userId="Nok-3"/>
  </w15:person>
  <w15:person w15:author="Nok-2">
    <w15:presenceInfo w15:providerId="None" w15:userId="Nok-2"/>
  </w15:person>
  <w15:person w15:author="Nok-4">
    <w15:presenceInfo w15:providerId="None" w15:userId="Nok-4"/>
  </w15:person>
  <w15:person w15:author="Seokjung_LGE">
    <w15:presenceInfo w15:providerId="None" w15:userId="Seokjung_LGE"/>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76C8DCD"/>
    <w:rsid w:val="00006C10"/>
    <w:rsid w:val="00013A5D"/>
    <w:rsid w:val="00014C1E"/>
    <w:rsid w:val="00016557"/>
    <w:rsid w:val="00023C40"/>
    <w:rsid w:val="0002507D"/>
    <w:rsid w:val="00027EFC"/>
    <w:rsid w:val="00033397"/>
    <w:rsid w:val="00040095"/>
    <w:rsid w:val="00062027"/>
    <w:rsid w:val="00065268"/>
    <w:rsid w:val="00073C9C"/>
    <w:rsid w:val="00076412"/>
    <w:rsid w:val="00080512"/>
    <w:rsid w:val="00090468"/>
    <w:rsid w:val="00094568"/>
    <w:rsid w:val="000B3EF9"/>
    <w:rsid w:val="000B7BCF"/>
    <w:rsid w:val="000C1D6A"/>
    <w:rsid w:val="000C2DBF"/>
    <w:rsid w:val="000C522B"/>
    <w:rsid w:val="000D58AB"/>
    <w:rsid w:val="000E7405"/>
    <w:rsid w:val="00104AD9"/>
    <w:rsid w:val="00112F1A"/>
    <w:rsid w:val="00113BFD"/>
    <w:rsid w:val="0012610D"/>
    <w:rsid w:val="00134507"/>
    <w:rsid w:val="00136849"/>
    <w:rsid w:val="001430F6"/>
    <w:rsid w:val="0014436F"/>
    <w:rsid w:val="00145075"/>
    <w:rsid w:val="00153406"/>
    <w:rsid w:val="00157121"/>
    <w:rsid w:val="00160707"/>
    <w:rsid w:val="00170EA3"/>
    <w:rsid w:val="001741A0"/>
    <w:rsid w:val="00175FA0"/>
    <w:rsid w:val="00176629"/>
    <w:rsid w:val="0018542A"/>
    <w:rsid w:val="00187D3B"/>
    <w:rsid w:val="00193F93"/>
    <w:rsid w:val="00194CD0"/>
    <w:rsid w:val="001B49C9"/>
    <w:rsid w:val="001C02DB"/>
    <w:rsid w:val="001C23F4"/>
    <w:rsid w:val="001C4F79"/>
    <w:rsid w:val="001D3C0B"/>
    <w:rsid w:val="001F031B"/>
    <w:rsid w:val="001F168B"/>
    <w:rsid w:val="001F65C8"/>
    <w:rsid w:val="001F7831"/>
    <w:rsid w:val="00204045"/>
    <w:rsid w:val="0020434C"/>
    <w:rsid w:val="0020571A"/>
    <w:rsid w:val="0020712B"/>
    <w:rsid w:val="0022132E"/>
    <w:rsid w:val="0022606D"/>
    <w:rsid w:val="00227461"/>
    <w:rsid w:val="00230313"/>
    <w:rsid w:val="00231728"/>
    <w:rsid w:val="00244A05"/>
    <w:rsid w:val="00250404"/>
    <w:rsid w:val="00255332"/>
    <w:rsid w:val="00256B74"/>
    <w:rsid w:val="002610D8"/>
    <w:rsid w:val="00266CA2"/>
    <w:rsid w:val="002747EC"/>
    <w:rsid w:val="002855BF"/>
    <w:rsid w:val="002859A8"/>
    <w:rsid w:val="002975DC"/>
    <w:rsid w:val="002A30A1"/>
    <w:rsid w:val="002A4282"/>
    <w:rsid w:val="002A5238"/>
    <w:rsid w:val="002B0FCB"/>
    <w:rsid w:val="002B1E54"/>
    <w:rsid w:val="002B2988"/>
    <w:rsid w:val="002D0C41"/>
    <w:rsid w:val="002F0D22"/>
    <w:rsid w:val="002F3DD6"/>
    <w:rsid w:val="002F5054"/>
    <w:rsid w:val="00303600"/>
    <w:rsid w:val="00311669"/>
    <w:rsid w:val="003119D4"/>
    <w:rsid w:val="00311B17"/>
    <w:rsid w:val="003172DC"/>
    <w:rsid w:val="00317E54"/>
    <w:rsid w:val="00325AE3"/>
    <w:rsid w:val="00326069"/>
    <w:rsid w:val="00327F07"/>
    <w:rsid w:val="00342702"/>
    <w:rsid w:val="0034454E"/>
    <w:rsid w:val="00351DBA"/>
    <w:rsid w:val="0035462D"/>
    <w:rsid w:val="00356CDB"/>
    <w:rsid w:val="0036459E"/>
    <w:rsid w:val="00364B41"/>
    <w:rsid w:val="00370F35"/>
    <w:rsid w:val="00372D60"/>
    <w:rsid w:val="003752CA"/>
    <w:rsid w:val="00376B3B"/>
    <w:rsid w:val="00380311"/>
    <w:rsid w:val="00383096"/>
    <w:rsid w:val="0039346C"/>
    <w:rsid w:val="003A41EF"/>
    <w:rsid w:val="003B184D"/>
    <w:rsid w:val="003B40AD"/>
    <w:rsid w:val="003C4E37"/>
    <w:rsid w:val="003D0FD0"/>
    <w:rsid w:val="003D2AA8"/>
    <w:rsid w:val="003D5C1E"/>
    <w:rsid w:val="003D676D"/>
    <w:rsid w:val="003E16BE"/>
    <w:rsid w:val="003E5390"/>
    <w:rsid w:val="003F4E28"/>
    <w:rsid w:val="003F5679"/>
    <w:rsid w:val="003F76B6"/>
    <w:rsid w:val="00400414"/>
    <w:rsid w:val="004006E8"/>
    <w:rsid w:val="004011B1"/>
    <w:rsid w:val="00401855"/>
    <w:rsid w:val="00412C13"/>
    <w:rsid w:val="004146C3"/>
    <w:rsid w:val="00416F1F"/>
    <w:rsid w:val="0043138A"/>
    <w:rsid w:val="00446C3A"/>
    <w:rsid w:val="00450BF9"/>
    <w:rsid w:val="00451491"/>
    <w:rsid w:val="00465587"/>
    <w:rsid w:val="004715A0"/>
    <w:rsid w:val="00473B55"/>
    <w:rsid w:val="00477455"/>
    <w:rsid w:val="00481469"/>
    <w:rsid w:val="00483F3B"/>
    <w:rsid w:val="004842B9"/>
    <w:rsid w:val="00490EA1"/>
    <w:rsid w:val="004A1F7B"/>
    <w:rsid w:val="004A5E08"/>
    <w:rsid w:val="004B218D"/>
    <w:rsid w:val="004B7114"/>
    <w:rsid w:val="004C44D2"/>
    <w:rsid w:val="004C4DAB"/>
    <w:rsid w:val="004D1DAC"/>
    <w:rsid w:val="004D3578"/>
    <w:rsid w:val="004D380D"/>
    <w:rsid w:val="004E213A"/>
    <w:rsid w:val="004E3084"/>
    <w:rsid w:val="004E485D"/>
    <w:rsid w:val="004E5BA4"/>
    <w:rsid w:val="004E7553"/>
    <w:rsid w:val="004F4540"/>
    <w:rsid w:val="004F73A7"/>
    <w:rsid w:val="00501A37"/>
    <w:rsid w:val="00503171"/>
    <w:rsid w:val="00506C28"/>
    <w:rsid w:val="00510256"/>
    <w:rsid w:val="005148D6"/>
    <w:rsid w:val="0051552B"/>
    <w:rsid w:val="00534DA0"/>
    <w:rsid w:val="00537809"/>
    <w:rsid w:val="005417C4"/>
    <w:rsid w:val="0054198F"/>
    <w:rsid w:val="00543E6C"/>
    <w:rsid w:val="005477EF"/>
    <w:rsid w:val="00564CBB"/>
    <w:rsid w:val="00565087"/>
    <w:rsid w:val="0056573F"/>
    <w:rsid w:val="00571279"/>
    <w:rsid w:val="00575046"/>
    <w:rsid w:val="005751FD"/>
    <w:rsid w:val="00577B66"/>
    <w:rsid w:val="00577E4F"/>
    <w:rsid w:val="00582452"/>
    <w:rsid w:val="0059256F"/>
    <w:rsid w:val="00596674"/>
    <w:rsid w:val="005972AD"/>
    <w:rsid w:val="005A13AB"/>
    <w:rsid w:val="005A1D42"/>
    <w:rsid w:val="005A49C6"/>
    <w:rsid w:val="005A5B5A"/>
    <w:rsid w:val="005C0055"/>
    <w:rsid w:val="005C766E"/>
    <w:rsid w:val="005C7CD5"/>
    <w:rsid w:val="005D1DA9"/>
    <w:rsid w:val="005D5859"/>
    <w:rsid w:val="005E1FBA"/>
    <w:rsid w:val="005E5EC6"/>
    <w:rsid w:val="005F2D60"/>
    <w:rsid w:val="00607E5E"/>
    <w:rsid w:val="00611566"/>
    <w:rsid w:val="0061442B"/>
    <w:rsid w:val="00614CA0"/>
    <w:rsid w:val="00624DE4"/>
    <w:rsid w:val="0063188A"/>
    <w:rsid w:val="00631F04"/>
    <w:rsid w:val="0063618F"/>
    <w:rsid w:val="0064268A"/>
    <w:rsid w:val="00646813"/>
    <w:rsid w:val="00646D99"/>
    <w:rsid w:val="00653D14"/>
    <w:rsid w:val="006541E5"/>
    <w:rsid w:val="006545BA"/>
    <w:rsid w:val="00656910"/>
    <w:rsid w:val="006574C0"/>
    <w:rsid w:val="00660344"/>
    <w:rsid w:val="00666B57"/>
    <w:rsid w:val="00675F48"/>
    <w:rsid w:val="00696821"/>
    <w:rsid w:val="00696F57"/>
    <w:rsid w:val="006C0250"/>
    <w:rsid w:val="006C66D8"/>
    <w:rsid w:val="006D1B4D"/>
    <w:rsid w:val="006D1DEF"/>
    <w:rsid w:val="006D1E24"/>
    <w:rsid w:val="006D35DE"/>
    <w:rsid w:val="006D5122"/>
    <w:rsid w:val="006E1057"/>
    <w:rsid w:val="006E1417"/>
    <w:rsid w:val="006E33A9"/>
    <w:rsid w:val="006F56AA"/>
    <w:rsid w:val="006F6A2C"/>
    <w:rsid w:val="007069DC"/>
    <w:rsid w:val="00710201"/>
    <w:rsid w:val="007159B7"/>
    <w:rsid w:val="00716179"/>
    <w:rsid w:val="0072073A"/>
    <w:rsid w:val="00723B23"/>
    <w:rsid w:val="0073263B"/>
    <w:rsid w:val="007342B5"/>
    <w:rsid w:val="0073466B"/>
    <w:rsid w:val="00734A5B"/>
    <w:rsid w:val="00744E76"/>
    <w:rsid w:val="00757D40"/>
    <w:rsid w:val="00763B39"/>
    <w:rsid w:val="00763C97"/>
    <w:rsid w:val="00764CB9"/>
    <w:rsid w:val="00766204"/>
    <w:rsid w:val="007662B5"/>
    <w:rsid w:val="00781F0F"/>
    <w:rsid w:val="00782832"/>
    <w:rsid w:val="0078727C"/>
    <w:rsid w:val="0079049D"/>
    <w:rsid w:val="00793DC5"/>
    <w:rsid w:val="00796823"/>
    <w:rsid w:val="007A2E55"/>
    <w:rsid w:val="007A51B6"/>
    <w:rsid w:val="007B18D8"/>
    <w:rsid w:val="007C095F"/>
    <w:rsid w:val="007C2DD0"/>
    <w:rsid w:val="007D3893"/>
    <w:rsid w:val="007E16CA"/>
    <w:rsid w:val="007F2E08"/>
    <w:rsid w:val="007F65C9"/>
    <w:rsid w:val="008024FA"/>
    <w:rsid w:val="008028A4"/>
    <w:rsid w:val="00813245"/>
    <w:rsid w:val="008256E5"/>
    <w:rsid w:val="00825E5A"/>
    <w:rsid w:val="00840DE0"/>
    <w:rsid w:val="008435C3"/>
    <w:rsid w:val="00847CD0"/>
    <w:rsid w:val="0085289E"/>
    <w:rsid w:val="0085615B"/>
    <w:rsid w:val="008606CD"/>
    <w:rsid w:val="008607A8"/>
    <w:rsid w:val="0086354A"/>
    <w:rsid w:val="00865EE4"/>
    <w:rsid w:val="00867EE6"/>
    <w:rsid w:val="0087337F"/>
    <w:rsid w:val="008768CA"/>
    <w:rsid w:val="008777B0"/>
    <w:rsid w:val="00877EF9"/>
    <w:rsid w:val="00880559"/>
    <w:rsid w:val="00883D88"/>
    <w:rsid w:val="008938E7"/>
    <w:rsid w:val="008B1764"/>
    <w:rsid w:val="008B25A9"/>
    <w:rsid w:val="008B5306"/>
    <w:rsid w:val="008B54E8"/>
    <w:rsid w:val="008C2E2A"/>
    <w:rsid w:val="008C3057"/>
    <w:rsid w:val="008C3BBC"/>
    <w:rsid w:val="008D0C06"/>
    <w:rsid w:val="008D2E4D"/>
    <w:rsid w:val="008D4163"/>
    <w:rsid w:val="008F21B8"/>
    <w:rsid w:val="008F396F"/>
    <w:rsid w:val="008F3B4B"/>
    <w:rsid w:val="008F3DCD"/>
    <w:rsid w:val="0090271F"/>
    <w:rsid w:val="00902DB9"/>
    <w:rsid w:val="0090466A"/>
    <w:rsid w:val="00905E5A"/>
    <w:rsid w:val="0090765B"/>
    <w:rsid w:val="009123A3"/>
    <w:rsid w:val="0091501B"/>
    <w:rsid w:val="009153EB"/>
    <w:rsid w:val="00923655"/>
    <w:rsid w:val="009248C6"/>
    <w:rsid w:val="00926F32"/>
    <w:rsid w:val="009339CB"/>
    <w:rsid w:val="00936071"/>
    <w:rsid w:val="009376CD"/>
    <w:rsid w:val="00940212"/>
    <w:rsid w:val="00942EC2"/>
    <w:rsid w:val="00946C75"/>
    <w:rsid w:val="009503E3"/>
    <w:rsid w:val="00955496"/>
    <w:rsid w:val="00957DD1"/>
    <w:rsid w:val="00961B32"/>
    <w:rsid w:val="00962509"/>
    <w:rsid w:val="00970DB3"/>
    <w:rsid w:val="00974BB0"/>
    <w:rsid w:val="00975BCD"/>
    <w:rsid w:val="00980F96"/>
    <w:rsid w:val="009818A2"/>
    <w:rsid w:val="009928A9"/>
    <w:rsid w:val="00994DAA"/>
    <w:rsid w:val="009A02DF"/>
    <w:rsid w:val="009A0AF3"/>
    <w:rsid w:val="009A7D51"/>
    <w:rsid w:val="009B07CD"/>
    <w:rsid w:val="009C19E9"/>
    <w:rsid w:val="009C1E14"/>
    <w:rsid w:val="009C2828"/>
    <w:rsid w:val="009D0A0E"/>
    <w:rsid w:val="009D74A6"/>
    <w:rsid w:val="009E0E87"/>
    <w:rsid w:val="00A10F02"/>
    <w:rsid w:val="00A16118"/>
    <w:rsid w:val="00A17176"/>
    <w:rsid w:val="00A2025E"/>
    <w:rsid w:val="00A204CA"/>
    <w:rsid w:val="00A209D6"/>
    <w:rsid w:val="00A20E1B"/>
    <w:rsid w:val="00A22738"/>
    <w:rsid w:val="00A238CD"/>
    <w:rsid w:val="00A259FF"/>
    <w:rsid w:val="00A2672F"/>
    <w:rsid w:val="00A325AE"/>
    <w:rsid w:val="00A33D21"/>
    <w:rsid w:val="00A34FBB"/>
    <w:rsid w:val="00A36F5F"/>
    <w:rsid w:val="00A42F80"/>
    <w:rsid w:val="00A430EC"/>
    <w:rsid w:val="00A521E9"/>
    <w:rsid w:val="00A52B10"/>
    <w:rsid w:val="00A531B5"/>
    <w:rsid w:val="00A53724"/>
    <w:rsid w:val="00A54B2B"/>
    <w:rsid w:val="00A66530"/>
    <w:rsid w:val="00A703B6"/>
    <w:rsid w:val="00A81F79"/>
    <w:rsid w:val="00A82346"/>
    <w:rsid w:val="00A85A48"/>
    <w:rsid w:val="00A92354"/>
    <w:rsid w:val="00A9671C"/>
    <w:rsid w:val="00A96D44"/>
    <w:rsid w:val="00AA1553"/>
    <w:rsid w:val="00AB19D7"/>
    <w:rsid w:val="00AD7E7C"/>
    <w:rsid w:val="00B0396A"/>
    <w:rsid w:val="00B05380"/>
    <w:rsid w:val="00B05962"/>
    <w:rsid w:val="00B11487"/>
    <w:rsid w:val="00B15449"/>
    <w:rsid w:val="00B16C2F"/>
    <w:rsid w:val="00B201C9"/>
    <w:rsid w:val="00B2045F"/>
    <w:rsid w:val="00B27303"/>
    <w:rsid w:val="00B35C76"/>
    <w:rsid w:val="00B42950"/>
    <w:rsid w:val="00B47FD1"/>
    <w:rsid w:val="00B516BB"/>
    <w:rsid w:val="00B5586B"/>
    <w:rsid w:val="00B65149"/>
    <w:rsid w:val="00B669E9"/>
    <w:rsid w:val="00B67AD4"/>
    <w:rsid w:val="00B7538C"/>
    <w:rsid w:val="00B81F64"/>
    <w:rsid w:val="00B84DB2"/>
    <w:rsid w:val="00B8601A"/>
    <w:rsid w:val="00B87851"/>
    <w:rsid w:val="00B94E49"/>
    <w:rsid w:val="00B97336"/>
    <w:rsid w:val="00BA5B5F"/>
    <w:rsid w:val="00BC3555"/>
    <w:rsid w:val="00BC3D3A"/>
    <w:rsid w:val="00BD3DC9"/>
    <w:rsid w:val="00BF108C"/>
    <w:rsid w:val="00BF69D7"/>
    <w:rsid w:val="00C108B9"/>
    <w:rsid w:val="00C12B51"/>
    <w:rsid w:val="00C236BA"/>
    <w:rsid w:val="00C24650"/>
    <w:rsid w:val="00C25465"/>
    <w:rsid w:val="00C31806"/>
    <w:rsid w:val="00C33079"/>
    <w:rsid w:val="00C373C9"/>
    <w:rsid w:val="00C50DA0"/>
    <w:rsid w:val="00C54666"/>
    <w:rsid w:val="00C55A12"/>
    <w:rsid w:val="00C63F44"/>
    <w:rsid w:val="00C6553E"/>
    <w:rsid w:val="00C655CD"/>
    <w:rsid w:val="00C6661B"/>
    <w:rsid w:val="00C83A13"/>
    <w:rsid w:val="00C85562"/>
    <w:rsid w:val="00C86F10"/>
    <w:rsid w:val="00C9068C"/>
    <w:rsid w:val="00C92967"/>
    <w:rsid w:val="00CA3D0C"/>
    <w:rsid w:val="00CA654B"/>
    <w:rsid w:val="00CB063C"/>
    <w:rsid w:val="00CB1380"/>
    <w:rsid w:val="00CB2399"/>
    <w:rsid w:val="00CB72B8"/>
    <w:rsid w:val="00CC09B2"/>
    <w:rsid w:val="00CD0BA8"/>
    <w:rsid w:val="00CD1681"/>
    <w:rsid w:val="00CD4C7B"/>
    <w:rsid w:val="00CD54A3"/>
    <w:rsid w:val="00CD58FE"/>
    <w:rsid w:val="00CE38DF"/>
    <w:rsid w:val="00D0535B"/>
    <w:rsid w:val="00D114F6"/>
    <w:rsid w:val="00D144E3"/>
    <w:rsid w:val="00D17501"/>
    <w:rsid w:val="00D33BE3"/>
    <w:rsid w:val="00D37725"/>
    <w:rsid w:val="00D3792D"/>
    <w:rsid w:val="00D464D8"/>
    <w:rsid w:val="00D513F1"/>
    <w:rsid w:val="00D54820"/>
    <w:rsid w:val="00D55E47"/>
    <w:rsid w:val="00D607A7"/>
    <w:rsid w:val="00D62E19"/>
    <w:rsid w:val="00D67CD1"/>
    <w:rsid w:val="00D738D6"/>
    <w:rsid w:val="00D80795"/>
    <w:rsid w:val="00D854BE"/>
    <w:rsid w:val="00D87E00"/>
    <w:rsid w:val="00D9134D"/>
    <w:rsid w:val="00D96D11"/>
    <w:rsid w:val="00DA278D"/>
    <w:rsid w:val="00DA7A03"/>
    <w:rsid w:val="00DB0DB8"/>
    <w:rsid w:val="00DB1818"/>
    <w:rsid w:val="00DC309B"/>
    <w:rsid w:val="00DC38D3"/>
    <w:rsid w:val="00DC45F4"/>
    <w:rsid w:val="00DC4DA2"/>
    <w:rsid w:val="00DC5261"/>
    <w:rsid w:val="00DD530F"/>
    <w:rsid w:val="00DE25D2"/>
    <w:rsid w:val="00DF4F8E"/>
    <w:rsid w:val="00DF7C20"/>
    <w:rsid w:val="00E038FB"/>
    <w:rsid w:val="00E04854"/>
    <w:rsid w:val="00E15B46"/>
    <w:rsid w:val="00E17D52"/>
    <w:rsid w:val="00E25F97"/>
    <w:rsid w:val="00E32A2D"/>
    <w:rsid w:val="00E351D6"/>
    <w:rsid w:val="00E41714"/>
    <w:rsid w:val="00E46C08"/>
    <w:rsid w:val="00E471CF"/>
    <w:rsid w:val="00E51971"/>
    <w:rsid w:val="00E5251D"/>
    <w:rsid w:val="00E62835"/>
    <w:rsid w:val="00E6480E"/>
    <w:rsid w:val="00E77645"/>
    <w:rsid w:val="00E828A4"/>
    <w:rsid w:val="00E82E60"/>
    <w:rsid w:val="00E83697"/>
    <w:rsid w:val="00E859B6"/>
    <w:rsid w:val="00E94A9D"/>
    <w:rsid w:val="00EA66C9"/>
    <w:rsid w:val="00EB3029"/>
    <w:rsid w:val="00EB5D32"/>
    <w:rsid w:val="00EB7C06"/>
    <w:rsid w:val="00EC14E2"/>
    <w:rsid w:val="00EC4A25"/>
    <w:rsid w:val="00EE3064"/>
    <w:rsid w:val="00EE7442"/>
    <w:rsid w:val="00EF612C"/>
    <w:rsid w:val="00F02160"/>
    <w:rsid w:val="00F025A2"/>
    <w:rsid w:val="00F036E9"/>
    <w:rsid w:val="00F03AD8"/>
    <w:rsid w:val="00F07388"/>
    <w:rsid w:val="00F108E1"/>
    <w:rsid w:val="00F1587F"/>
    <w:rsid w:val="00F2026E"/>
    <w:rsid w:val="00F2210A"/>
    <w:rsid w:val="00F2796A"/>
    <w:rsid w:val="00F31372"/>
    <w:rsid w:val="00F37743"/>
    <w:rsid w:val="00F42493"/>
    <w:rsid w:val="00F54666"/>
    <w:rsid w:val="00F54A3D"/>
    <w:rsid w:val="00F54CB0"/>
    <w:rsid w:val="00F579CD"/>
    <w:rsid w:val="00F653B8"/>
    <w:rsid w:val="00F67372"/>
    <w:rsid w:val="00F71B89"/>
    <w:rsid w:val="00F7353C"/>
    <w:rsid w:val="00F76F8F"/>
    <w:rsid w:val="00F77C70"/>
    <w:rsid w:val="00F87048"/>
    <w:rsid w:val="00F87257"/>
    <w:rsid w:val="00F87698"/>
    <w:rsid w:val="00F90FF6"/>
    <w:rsid w:val="00F941DF"/>
    <w:rsid w:val="00F95D0F"/>
    <w:rsid w:val="00FA1266"/>
    <w:rsid w:val="00FB0E83"/>
    <w:rsid w:val="00FB36FA"/>
    <w:rsid w:val="00FC1192"/>
    <w:rsid w:val="00FE106D"/>
    <w:rsid w:val="00FE24A7"/>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FB7D5F"/>
  <w15:docId w15:val="{B38F9681-DFF5-4272-A78D-12136FA3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Sample"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sz w:val="24"/>
      <w:szCs w:val="24"/>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cs="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semiHidden/>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Helvetica" w:hAnsi="Helvetica"/>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cs="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character" w:styleId="Hyperlink">
    <w:name w:val="Hyperlink"/>
    <w:rPr>
      <w:color w:val="0000FF"/>
      <w:u w:val="single"/>
    </w:rPr>
  </w:style>
  <w:style w:type="character" w:styleId="CommentReference">
    <w:name w:val="annotation reference"/>
    <w:basedOn w:val="DefaultParagraphFon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rPr>
      <w:rFonts w:ascii="Arial" w:hAnsi="Arial"/>
      <w:b/>
      <w:sz w:val="18"/>
      <w:lang w:val="en-GB" w:eastAsia="ja-JP" w:bidi="ar-SA"/>
    </w:rPr>
  </w:style>
  <w:style w:type="paragraph" w:customStyle="1" w:styleId="CRCoverPage">
    <w:name w:val="CR Cover Page"/>
    <w:pPr>
      <w:spacing w:after="120"/>
    </w:pPr>
    <w:rPr>
      <w:rFonts w:ascii="Arial" w:eastAsia="MS Mincho" w:hAnsi="Arial"/>
      <w:lang w:val="en-GB"/>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1">
    <w:name w:val="未处理的提及1"/>
    <w:basedOn w:val="DefaultParagraphFont"/>
    <w:rPr>
      <w:color w:val="605E5C"/>
      <w:shd w:val="clear" w:color="auto" w:fill="E1DFDD"/>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cs="Consolas"/>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Pr>
      <w:i/>
      <w:iCs/>
      <w:color w:val="5B9BD5"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hAnsi="Consolas" w:cs="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cs="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Revision1">
    <w:name w:val="Revision1"/>
    <w:hidden/>
    <w:uiPriority w:val="99"/>
    <w:semiHidden/>
    <w:rPr>
      <w:lang w:val="en-GB"/>
    </w:rPr>
  </w:style>
  <w:style w:type="character" w:customStyle="1" w:styleId="ListParagraphChar">
    <w:name w:val="List Paragraph Char"/>
    <w:link w:val="ListParagraph"/>
    <w:uiPriority w:val="34"/>
    <w:qFormat/>
    <w:locked/>
    <w:rPr>
      <w:lang w:eastAsia="en-US"/>
    </w:rPr>
  </w:style>
  <w:style w:type="character" w:customStyle="1" w:styleId="NOZchn">
    <w:name w:val="NO Zchn"/>
    <w:link w:val="NO"/>
    <w:rPr>
      <w:lang w:eastAsia="en-US"/>
    </w:rPr>
  </w:style>
  <w:style w:type="character" w:customStyle="1" w:styleId="EditorsNoteChar">
    <w:name w:val="Editor's Note Char"/>
    <w:link w:val="EditorsNote"/>
    <w:qFormat/>
    <w:rPr>
      <w:color w:val="FF0000"/>
      <w:lang w:eastAsia="en-US"/>
    </w:rPr>
  </w:style>
  <w:style w:type="character" w:customStyle="1" w:styleId="TFZchn">
    <w:name w:val="TF Zchn"/>
    <w:link w:val="TF"/>
    <w:rPr>
      <w:rFonts w:ascii="Arial" w:hAnsi="Arial"/>
      <w:b/>
      <w:lang w:eastAsia="en-US"/>
    </w:rPr>
  </w:style>
  <w:style w:type="character" w:customStyle="1" w:styleId="THChar">
    <w:name w:val="TH Char"/>
    <w:link w:val="TH"/>
    <w:qFormat/>
    <w:rPr>
      <w:rFonts w:ascii="Arial" w:hAnsi="Arial"/>
      <w:b/>
      <w:lang w:eastAsia="en-US"/>
    </w:rPr>
  </w:style>
  <w:style w:type="character" w:customStyle="1" w:styleId="EXChar">
    <w:name w:val="EX Char"/>
    <w:link w:val="EX"/>
    <w:qFormat/>
    <w:locked/>
    <w:rPr>
      <w:lang w:eastAsia="en-US"/>
    </w:rPr>
  </w:style>
  <w:style w:type="paragraph" w:styleId="Revision">
    <w:name w:val="Revision"/>
    <w:hidden/>
    <w:uiPriority w:val="99"/>
    <w:unhideWhenUsed/>
    <w:rsid w:val="009A7D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1496</Words>
  <Characters>8530</Characters>
  <Application>Microsoft Office Word</Application>
  <DocSecurity>0</DocSecurity>
  <Lines>71</Lines>
  <Paragraphs>20</Paragraphs>
  <ScaleCrop>false</ScaleCrop>
  <Company>Nokia</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Nok-2</cp:lastModifiedBy>
  <cp:revision>3</cp:revision>
  <dcterms:created xsi:type="dcterms:W3CDTF">2024-10-17T14:30:00Z</dcterms:created>
  <dcterms:modified xsi:type="dcterms:W3CDTF">2024-10-17T14:35:00Z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1728867415</vt:lpwstr>
  </property>
  <property fmtid="{D5CDD505-2E9C-101B-9397-08002B2CF9AE}" pid="9" name="KSOProductBuildVer">
    <vt:lpwstr>2052-6.11.0.8885</vt:lpwstr>
  </property>
  <property fmtid="{D5CDD505-2E9C-101B-9397-08002B2CF9AE}" pid="10" name="ICV">
    <vt:lpwstr>D56F09B7C19D999B3BB71067C72EEDB0_42</vt:lpwstr>
  </property>
</Properties>
</file>