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321DA" w:rsidRPr="0052548E" w:rsidRDefault="007321DA" w:rsidP="007321D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91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</w:t>
      </w:r>
      <w:r>
        <w:rPr>
          <w:rFonts w:ascii="Arial" w:eastAsia="MS Mincho" w:hAnsi="Arial" w:cs="Arial"/>
          <w:b/>
          <w:bCs/>
          <w:sz w:val="28"/>
          <w:lang w:eastAsia="ja-JP"/>
        </w:rPr>
        <w:t>7193</w:t>
      </w:r>
      <w:r>
        <w:rPr>
          <w:rFonts w:ascii="Arial" w:eastAsia="MS Mincho" w:hAnsi="Arial" w:cs="Arial"/>
          <w:b/>
          <w:bCs/>
          <w:sz w:val="28"/>
          <w:lang w:eastAsia="ja-JP"/>
        </w:rPr>
        <w:t>26</w:t>
      </w:r>
      <w:bookmarkStart w:id="0" w:name="_GoBack"/>
      <w:bookmarkEnd w:id="0"/>
    </w:p>
    <w:p w:rsidR="007321DA" w:rsidRPr="009513AC" w:rsidRDefault="007321DA" w:rsidP="007321DA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27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December 1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2017</w:t>
      </w:r>
    </w:p>
    <w:p w:rsidR="007321DA" w:rsidRDefault="007321DA" w:rsidP="003B693E">
      <w:pPr>
        <w:tabs>
          <w:tab w:val="left" w:pos="567"/>
          <w:tab w:val="right" w:pos="9810"/>
        </w:tabs>
        <w:snapToGrid w:val="0"/>
        <w:rPr>
          <w:rFonts w:ascii="Arial" w:eastAsia="Malgun Gothic" w:hAnsi="Arial" w:cs="Arial"/>
          <w:b/>
          <w:sz w:val="24"/>
          <w:szCs w:val="24"/>
        </w:rPr>
      </w:pPr>
    </w:p>
    <w:p w:rsidR="009D19EB" w:rsidRPr="003B693E" w:rsidRDefault="009D19EB" w:rsidP="003B693E">
      <w:pPr>
        <w:tabs>
          <w:tab w:val="left" w:pos="567"/>
          <w:tab w:val="right" w:pos="9810"/>
        </w:tabs>
        <w:snapToGrid w:val="0"/>
        <w:rPr>
          <w:rFonts w:ascii="Arial" w:eastAsia="Malgun Gothic" w:hAnsi="Arial" w:cs="Arial"/>
          <w:b/>
          <w:sz w:val="24"/>
          <w:szCs w:val="24"/>
        </w:rPr>
      </w:pPr>
      <w:r w:rsidRPr="003B693E">
        <w:rPr>
          <w:rFonts w:ascii="Arial" w:eastAsia="Malgun Gothic" w:hAnsi="Arial" w:cs="Arial"/>
          <w:b/>
          <w:sz w:val="24"/>
          <w:szCs w:val="24"/>
        </w:rPr>
        <w:t>3GPP TSG-RAN4 Meeting #84bis</w:t>
      </w:r>
      <w:r w:rsidRPr="003B693E">
        <w:rPr>
          <w:rFonts w:ascii="Arial" w:eastAsia="Malgun Gothic" w:hAnsi="Arial" w:cs="Arial"/>
          <w:b/>
          <w:sz w:val="24"/>
          <w:szCs w:val="24"/>
        </w:rPr>
        <w:tab/>
      </w:r>
      <w:r w:rsidR="00E7332B" w:rsidRPr="003B693E">
        <w:rPr>
          <w:rFonts w:ascii="Arial" w:eastAsia="Malgun Gothic" w:hAnsi="Arial" w:cs="Arial"/>
          <w:b/>
          <w:sz w:val="24"/>
          <w:szCs w:val="24"/>
        </w:rPr>
        <w:t>R4-171</w:t>
      </w:r>
      <w:r w:rsidR="005432D4" w:rsidRPr="003B693E">
        <w:rPr>
          <w:rFonts w:ascii="Arial" w:eastAsia="Malgun Gothic" w:hAnsi="Arial" w:cs="Arial"/>
          <w:b/>
          <w:sz w:val="24"/>
          <w:szCs w:val="24"/>
        </w:rPr>
        <w:t>1615</w:t>
      </w:r>
    </w:p>
    <w:p w:rsidR="009D19EB" w:rsidRDefault="009D19EB" w:rsidP="009D19EB">
      <w:pPr>
        <w:pStyle w:val="CRCoverPage"/>
        <w:outlineLvl w:val="0"/>
        <w:rPr>
          <w:b/>
          <w:noProof/>
          <w:sz w:val="24"/>
        </w:rPr>
      </w:pPr>
      <w:r w:rsidRPr="007B696D">
        <w:rPr>
          <w:b/>
          <w:noProof/>
          <w:sz w:val="24"/>
        </w:rPr>
        <w:t>Dubrovnik</w:t>
      </w:r>
      <w:r>
        <w:rPr>
          <w:b/>
          <w:noProof/>
          <w:sz w:val="24"/>
        </w:rPr>
        <w:t>, HR, 9</w:t>
      </w:r>
      <w:r w:rsidRPr="00A3346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6905A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2017</w:t>
      </w:r>
    </w:p>
    <w:p w:rsidR="0032560C" w:rsidRPr="00980FBD" w:rsidRDefault="0032560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Arial Unicode MS" w:hAnsi="Arial" w:cs="Arial"/>
          <w:b/>
          <w:bCs/>
          <w:sz w:val="28"/>
          <w:lang w:eastAsia="zh-CN"/>
        </w:rPr>
      </w:pPr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980FBD">
        <w:rPr>
          <w:rFonts w:ascii="Arial" w:hAnsi="Arial" w:cs="Arial"/>
          <w:b/>
        </w:rPr>
        <w:t>Title:</w:t>
      </w:r>
      <w:r w:rsidRPr="00980FBD">
        <w:rPr>
          <w:rFonts w:ascii="Arial" w:hAnsi="Arial" w:cs="Arial"/>
          <w:b/>
        </w:rPr>
        <w:tab/>
      </w:r>
      <w:r w:rsidR="003B693E">
        <w:rPr>
          <w:rFonts w:ascii="Arial" w:eastAsiaTheme="minorEastAsia" w:hAnsi="Arial" w:cs="Arial" w:hint="eastAsia"/>
          <w:lang w:eastAsia="ko-KR"/>
        </w:rPr>
        <w:t>R</w:t>
      </w:r>
      <w:r w:rsidR="000E3FD8" w:rsidRPr="00980FBD">
        <w:rPr>
          <w:rFonts w:ascii="Arial" w:hAnsi="Arial" w:cs="Arial"/>
          <w:lang w:eastAsia="zh-CN"/>
        </w:rPr>
        <w:t>esponse LS for time mask for sTTI</w:t>
      </w:r>
    </w:p>
    <w:p w:rsidR="0019638A" w:rsidRPr="00980FBD" w:rsidRDefault="0019638A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980FBD">
        <w:rPr>
          <w:rFonts w:ascii="Arial" w:hAnsi="Arial" w:cs="Arial"/>
          <w:b/>
          <w:bCs/>
          <w:lang w:eastAsia="zh-CN"/>
        </w:rPr>
        <w:t>Response to:</w:t>
      </w:r>
      <w:r w:rsidRPr="00980FBD">
        <w:rPr>
          <w:rFonts w:ascii="Arial" w:hAnsi="Arial" w:cs="Arial"/>
          <w:b/>
          <w:bCs/>
          <w:lang w:eastAsia="zh-CN"/>
        </w:rPr>
        <w:tab/>
      </w:r>
      <w:r w:rsidR="009F6658" w:rsidRPr="00980FBD">
        <w:rPr>
          <w:rFonts w:ascii="Arial" w:hAnsi="Arial" w:cs="Arial"/>
          <w:bCs/>
        </w:rPr>
        <w:t xml:space="preserve">Reply LS </w:t>
      </w:r>
      <w:bookmarkStart w:id="1" w:name="OLE_LINK3"/>
      <w:bookmarkStart w:id="2" w:name="OLE_LINK4"/>
      <w:r w:rsidR="009F6658" w:rsidRPr="00980FBD">
        <w:rPr>
          <w:rFonts w:ascii="Arial" w:hAnsi="Arial" w:cs="Arial"/>
          <w:bCs/>
        </w:rPr>
        <w:t>on implication of sTTI operation on UL ON/OFF time mask</w:t>
      </w:r>
      <w:bookmarkEnd w:id="1"/>
      <w:bookmarkEnd w:id="2"/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0FBD">
        <w:rPr>
          <w:rFonts w:ascii="Arial" w:hAnsi="Arial" w:cs="Arial"/>
          <w:b/>
        </w:rPr>
        <w:t>Release:</w:t>
      </w:r>
      <w:r w:rsidRPr="00980FBD">
        <w:rPr>
          <w:rFonts w:ascii="Arial" w:hAnsi="Arial" w:cs="Arial"/>
          <w:bCs/>
        </w:rPr>
        <w:tab/>
      </w:r>
      <w:r w:rsidRPr="00980FBD">
        <w:rPr>
          <w:rFonts w:ascii="Arial" w:hAnsi="Arial" w:cs="Arial"/>
          <w:bCs/>
          <w:color w:val="000000"/>
        </w:rPr>
        <w:t>Rel-1</w:t>
      </w:r>
      <w:r w:rsidR="00A21114">
        <w:rPr>
          <w:rFonts w:ascii="Arial" w:hAnsi="Arial" w:cs="Arial"/>
          <w:bCs/>
          <w:color w:val="000000"/>
          <w:lang w:eastAsia="zh-CN"/>
        </w:rPr>
        <w:t>5</w:t>
      </w:r>
    </w:p>
    <w:p w:rsidR="0020617B" w:rsidRPr="00980FBD" w:rsidRDefault="0020617B">
      <w:pPr>
        <w:spacing w:after="60"/>
        <w:ind w:left="1985" w:hanging="1985"/>
        <w:rPr>
          <w:rFonts w:ascii="Arial" w:hAnsi="Arial" w:cs="Arial"/>
        </w:rPr>
      </w:pPr>
      <w:r w:rsidRPr="00980FBD">
        <w:rPr>
          <w:rFonts w:ascii="Arial" w:hAnsi="Arial" w:cs="Arial"/>
          <w:b/>
        </w:rPr>
        <w:t>Work Item:</w:t>
      </w:r>
      <w:r w:rsidRPr="00980FBD">
        <w:rPr>
          <w:rFonts w:ascii="Arial" w:hAnsi="Arial" w:cs="Arial"/>
          <w:b/>
          <w:lang w:eastAsia="zh-CN"/>
        </w:rPr>
        <w:t xml:space="preserve">  </w:t>
      </w:r>
      <w:r w:rsidRPr="00980FBD">
        <w:rPr>
          <w:rFonts w:ascii="Arial" w:hAnsi="Arial" w:cs="Arial"/>
          <w:bCs/>
        </w:rPr>
        <w:tab/>
      </w:r>
      <w:r w:rsidR="000E3FD8" w:rsidRPr="00980FBD">
        <w:rPr>
          <w:rFonts w:ascii="Arial" w:hAnsi="Arial" w:cs="Arial"/>
          <w:bCs/>
          <w:lang w:eastAsia="zh-CN"/>
        </w:rPr>
        <w:t>LTE_sTTIandPT-core</w:t>
      </w:r>
    </w:p>
    <w:p w:rsidR="0005572E" w:rsidRPr="00980FBD" w:rsidRDefault="0005572E" w:rsidP="0005572E">
      <w:pPr>
        <w:spacing w:after="60"/>
        <w:rPr>
          <w:rFonts w:ascii="Arial" w:hAnsi="Arial" w:cs="Arial"/>
          <w:b/>
          <w:lang w:eastAsia="zh-CN"/>
        </w:rPr>
      </w:pPr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Cs/>
          <w:color w:val="000000"/>
          <w:lang w:eastAsia="zh-CN"/>
        </w:rPr>
      </w:pPr>
      <w:r w:rsidRPr="00980FBD">
        <w:rPr>
          <w:rFonts w:ascii="Arial" w:hAnsi="Arial" w:cs="Arial"/>
          <w:b/>
          <w:color w:val="000000"/>
        </w:rPr>
        <w:t>Source:</w:t>
      </w:r>
      <w:r w:rsidRPr="00980FBD">
        <w:rPr>
          <w:rFonts w:ascii="Arial" w:hAnsi="Arial" w:cs="Arial"/>
          <w:bCs/>
          <w:color w:val="000000"/>
        </w:rPr>
        <w:tab/>
      </w:r>
      <w:r w:rsidR="009F6658" w:rsidRPr="00980FBD">
        <w:rPr>
          <w:rFonts w:ascii="Arial" w:hAnsi="Arial" w:cs="Arial"/>
          <w:bCs/>
          <w:lang w:eastAsia="zh-CN"/>
        </w:rPr>
        <w:t>RAN4</w:t>
      </w:r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0FBD">
        <w:rPr>
          <w:rFonts w:ascii="Arial" w:hAnsi="Arial" w:cs="Arial"/>
          <w:b/>
        </w:rPr>
        <w:t>To:</w:t>
      </w:r>
      <w:r w:rsidRPr="00980FBD">
        <w:rPr>
          <w:rFonts w:ascii="Arial" w:hAnsi="Arial" w:cs="Arial"/>
          <w:bCs/>
        </w:rPr>
        <w:tab/>
      </w:r>
      <w:r w:rsidR="009F6658" w:rsidRPr="00980FBD">
        <w:rPr>
          <w:rFonts w:ascii="Arial" w:hAnsi="Arial" w:cs="Arial"/>
          <w:bCs/>
          <w:lang w:eastAsia="zh-CN"/>
        </w:rPr>
        <w:t>RAN1</w:t>
      </w:r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0FBD">
        <w:rPr>
          <w:rFonts w:ascii="Arial" w:hAnsi="Arial" w:cs="Arial"/>
          <w:b/>
          <w:lang w:eastAsia="zh-CN"/>
        </w:rPr>
        <w:t>CC:</w:t>
      </w:r>
      <w:r w:rsidRPr="00980FBD">
        <w:rPr>
          <w:rFonts w:ascii="Arial" w:hAnsi="Arial" w:cs="Arial"/>
          <w:bCs/>
          <w:lang w:eastAsia="zh-CN"/>
        </w:rPr>
        <w:tab/>
      </w:r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20617B" w:rsidRPr="00980FBD" w:rsidRDefault="0020617B">
      <w:pPr>
        <w:tabs>
          <w:tab w:val="left" w:pos="2268"/>
        </w:tabs>
        <w:rPr>
          <w:rFonts w:ascii="Arial" w:hAnsi="Arial" w:cs="Arial"/>
          <w:bCs/>
        </w:rPr>
      </w:pPr>
      <w:r w:rsidRPr="00980FBD">
        <w:rPr>
          <w:rFonts w:ascii="Arial" w:hAnsi="Arial" w:cs="Arial"/>
          <w:b/>
        </w:rPr>
        <w:t>Contact Person:</w:t>
      </w:r>
      <w:r w:rsidRPr="00980FBD">
        <w:rPr>
          <w:rFonts w:ascii="Arial" w:hAnsi="Arial" w:cs="Arial"/>
          <w:bCs/>
        </w:rPr>
        <w:tab/>
      </w:r>
    </w:p>
    <w:p w:rsidR="0020617B" w:rsidRPr="00980FBD" w:rsidRDefault="0020617B">
      <w:pPr>
        <w:tabs>
          <w:tab w:val="left" w:pos="1980"/>
        </w:tabs>
        <w:spacing w:after="60"/>
        <w:outlineLvl w:val="0"/>
        <w:rPr>
          <w:rFonts w:ascii="Arial" w:hAnsi="Arial" w:cs="Arial"/>
          <w:b/>
          <w:bCs/>
          <w:lang w:eastAsia="zh-CN"/>
        </w:rPr>
      </w:pPr>
      <w:r w:rsidRPr="00980FBD">
        <w:rPr>
          <w:rFonts w:ascii="Arial" w:hAnsi="Arial" w:cs="Arial"/>
          <w:b/>
          <w:bCs/>
        </w:rPr>
        <w:t>Name:</w:t>
      </w:r>
      <w:r w:rsidRPr="00980FBD">
        <w:rPr>
          <w:rFonts w:ascii="Arial" w:hAnsi="Arial" w:cs="Arial"/>
          <w:bCs/>
        </w:rPr>
        <w:tab/>
      </w:r>
      <w:r w:rsidR="00980FBD">
        <w:rPr>
          <w:rFonts w:ascii="Arial" w:hAnsi="Arial" w:cs="Arial"/>
          <w:bCs/>
          <w:lang w:eastAsia="zh-CN"/>
        </w:rPr>
        <w:t>Prashanth Akula</w:t>
      </w:r>
    </w:p>
    <w:p w:rsidR="0020617B" w:rsidRDefault="0020617B">
      <w:pPr>
        <w:tabs>
          <w:tab w:val="left" w:pos="1980"/>
        </w:tabs>
        <w:spacing w:after="60"/>
        <w:outlineLvl w:val="0"/>
        <w:rPr>
          <w:rFonts w:ascii="Arial" w:hAnsi="Arial" w:cs="Arial"/>
          <w:bCs/>
          <w:lang w:val="en-US" w:eastAsia="zh-CN"/>
        </w:rPr>
      </w:pPr>
      <w:r w:rsidRPr="00980FBD">
        <w:rPr>
          <w:rFonts w:ascii="Arial" w:hAnsi="Arial" w:cs="Arial"/>
          <w:b/>
          <w:bCs/>
          <w:lang w:val="en-US"/>
        </w:rPr>
        <w:t>E-mail Address:</w:t>
      </w:r>
      <w:r w:rsidRPr="00980FBD">
        <w:rPr>
          <w:rFonts w:ascii="Arial" w:hAnsi="Arial" w:cs="Arial"/>
          <w:bCs/>
          <w:lang w:val="en-US"/>
        </w:rPr>
        <w:tab/>
      </w:r>
      <w:hyperlink r:id="rId7" w:history="1">
        <w:r w:rsidR="00490A1B" w:rsidRPr="009B4885">
          <w:rPr>
            <w:rStyle w:val="Hyperlink"/>
            <w:rFonts w:ascii="Arial" w:hAnsi="Arial" w:cs="Arial"/>
            <w:lang w:val="en-US" w:eastAsia="zh-CN"/>
          </w:rPr>
          <w:t>pakula@qti.qualcomm.com</w:t>
        </w:r>
      </w:hyperlink>
    </w:p>
    <w:p w:rsidR="0020617B" w:rsidRPr="00980FBD" w:rsidRDefault="0020617B">
      <w:pPr>
        <w:pBdr>
          <w:bottom w:val="single" w:sz="4" w:space="1" w:color="auto"/>
        </w:pBdr>
        <w:rPr>
          <w:rFonts w:ascii="Arial" w:hAnsi="Arial" w:cs="Arial"/>
        </w:rPr>
      </w:pPr>
    </w:p>
    <w:p w:rsidR="0020617B" w:rsidRPr="00980FBD" w:rsidRDefault="0020617B">
      <w:pPr>
        <w:spacing w:after="120"/>
        <w:rPr>
          <w:rFonts w:ascii="Arial" w:hAnsi="Arial" w:cs="Arial"/>
          <w:b/>
          <w:sz w:val="22"/>
          <w:szCs w:val="22"/>
        </w:rPr>
      </w:pPr>
      <w:r w:rsidRPr="00980FBD">
        <w:rPr>
          <w:rFonts w:ascii="Arial" w:hAnsi="Arial" w:cs="Arial"/>
          <w:b/>
          <w:sz w:val="22"/>
          <w:szCs w:val="22"/>
        </w:rPr>
        <w:t>1. Overall Description:</w:t>
      </w:r>
    </w:p>
    <w:p w:rsidR="006A0009" w:rsidRPr="00980FBD" w:rsidRDefault="00BA1602" w:rsidP="0070121E">
      <w:pPr>
        <w:spacing w:after="120"/>
        <w:jc w:val="both"/>
        <w:rPr>
          <w:rFonts w:ascii="Arial" w:hAnsi="Arial" w:cs="Arial"/>
          <w:sz w:val="21"/>
          <w:szCs w:val="21"/>
          <w:lang w:eastAsia="zh-CN"/>
        </w:rPr>
      </w:pPr>
      <w:r w:rsidRPr="00980FBD">
        <w:rPr>
          <w:rFonts w:ascii="Arial" w:hAnsi="Arial" w:cs="Arial"/>
          <w:sz w:val="21"/>
          <w:szCs w:val="21"/>
          <w:lang w:eastAsia="zh-CN"/>
        </w:rPr>
        <w:t xml:space="preserve">RAN4 </w:t>
      </w:r>
      <w:r w:rsidR="009F6658" w:rsidRPr="00980FBD">
        <w:rPr>
          <w:rFonts w:ascii="Arial" w:hAnsi="Arial" w:cs="Arial"/>
          <w:sz w:val="21"/>
          <w:szCs w:val="21"/>
          <w:lang w:eastAsia="zh-CN"/>
        </w:rPr>
        <w:t xml:space="preserve">would like to thank RAN1 for the LS </w:t>
      </w:r>
      <w:r w:rsidR="009F6658" w:rsidRPr="00980FBD">
        <w:rPr>
          <w:rFonts w:ascii="Arial" w:hAnsi="Arial" w:cs="Arial"/>
          <w:bCs/>
        </w:rPr>
        <w:t>on implication of sTTI operation on UL ON/OFF time mask</w:t>
      </w:r>
      <w:r w:rsidR="009F6658" w:rsidRPr="00980FBD">
        <w:rPr>
          <w:rFonts w:ascii="Arial" w:hAnsi="Arial" w:cs="Arial"/>
          <w:bCs/>
          <w:lang w:eastAsia="zh-CN"/>
        </w:rPr>
        <w:t>.</w:t>
      </w:r>
      <w:r w:rsidR="009F6658" w:rsidRPr="00980FBD">
        <w:rPr>
          <w:rFonts w:ascii="Arial" w:hAnsi="Arial" w:cs="Arial"/>
          <w:sz w:val="21"/>
          <w:szCs w:val="21"/>
          <w:lang w:eastAsia="zh-CN"/>
        </w:rPr>
        <w:t xml:space="preserve"> RAN4 </w:t>
      </w:r>
      <w:r w:rsidR="008A78A3" w:rsidRPr="00980FBD">
        <w:rPr>
          <w:rFonts w:ascii="Arial" w:hAnsi="Arial" w:cs="Arial"/>
          <w:sz w:val="21"/>
          <w:szCs w:val="21"/>
          <w:lang w:eastAsia="zh-CN"/>
        </w:rPr>
        <w:t xml:space="preserve">has </w:t>
      </w:r>
      <w:r w:rsidR="0070121E" w:rsidRPr="00980FBD">
        <w:rPr>
          <w:rFonts w:ascii="Arial" w:hAnsi="Arial" w:cs="Arial"/>
          <w:sz w:val="21"/>
          <w:szCs w:val="21"/>
          <w:lang w:eastAsia="zh-CN"/>
        </w:rPr>
        <w:t xml:space="preserve">discussed </w:t>
      </w:r>
      <w:r w:rsidR="009F6658" w:rsidRPr="00980FBD">
        <w:rPr>
          <w:rFonts w:ascii="Arial" w:hAnsi="Arial" w:cs="Arial"/>
          <w:sz w:val="21"/>
          <w:szCs w:val="21"/>
          <w:lang w:eastAsia="zh-CN"/>
        </w:rPr>
        <w:t>the issues mentioned in</w:t>
      </w:r>
      <w:r w:rsidR="0070121E" w:rsidRPr="00980FB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9F6658" w:rsidRPr="00980FBD">
        <w:rPr>
          <w:rFonts w:ascii="Arial" w:hAnsi="Arial" w:cs="Arial"/>
          <w:sz w:val="21"/>
          <w:szCs w:val="21"/>
          <w:lang w:eastAsia="zh-CN"/>
        </w:rPr>
        <w:t>the LS</w:t>
      </w:r>
      <w:r w:rsidR="0070121E" w:rsidRPr="00980FBD">
        <w:rPr>
          <w:rFonts w:ascii="Arial" w:hAnsi="Arial" w:cs="Arial"/>
          <w:sz w:val="21"/>
          <w:szCs w:val="21"/>
          <w:lang w:eastAsia="zh-CN"/>
        </w:rPr>
        <w:t>, and have following feedbacks:</w:t>
      </w:r>
    </w:p>
    <w:p w:rsidR="007C3CF0" w:rsidRPr="00980FBD" w:rsidRDefault="00980FBD" w:rsidP="00980FBD">
      <w:pPr>
        <w:numPr>
          <w:ilvl w:val="0"/>
          <w:numId w:val="36"/>
        </w:numPr>
        <w:spacing w:after="120"/>
        <w:jc w:val="both"/>
        <w:rPr>
          <w:rFonts w:ascii="Arial" w:hAnsi="Arial" w:cs="Arial"/>
          <w:sz w:val="21"/>
          <w:szCs w:val="21"/>
          <w:lang w:eastAsia="zh-CN"/>
        </w:rPr>
      </w:pPr>
      <w:r w:rsidRPr="00980FBD">
        <w:rPr>
          <w:rFonts w:ascii="Arial" w:hAnsi="Arial" w:cs="Arial"/>
          <w:sz w:val="21"/>
          <w:szCs w:val="21"/>
          <w:lang w:eastAsia="zh-CN"/>
        </w:rPr>
        <w:t xml:space="preserve">Regarding the duration of the transient period the agreements in RAN4 are: </w:t>
      </w:r>
    </w:p>
    <w:p w:rsidR="00980FBD" w:rsidRPr="00980FBD" w:rsidRDefault="00980FBD" w:rsidP="00980FBD">
      <w:pPr>
        <w:numPr>
          <w:ilvl w:val="1"/>
          <w:numId w:val="36"/>
        </w:numPr>
        <w:spacing w:after="120"/>
        <w:jc w:val="both"/>
        <w:rPr>
          <w:rFonts w:ascii="Arial" w:hAnsi="Arial" w:cs="Arial"/>
          <w:lang w:eastAsia="zh-CN"/>
        </w:rPr>
      </w:pPr>
      <w:r w:rsidRPr="00980FBD">
        <w:rPr>
          <w:rFonts w:ascii="Arial" w:hAnsi="Arial" w:cs="Arial"/>
          <w:lang w:val="en-US"/>
        </w:rPr>
        <w:t xml:space="preserve">For ON-OFF mask for sTTI: </w:t>
      </w:r>
    </w:p>
    <w:p w:rsidR="00980FBD" w:rsidRPr="00980FBD" w:rsidRDefault="00980FBD" w:rsidP="00980FBD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sz w:val="20"/>
          <w:szCs w:val="20"/>
        </w:rPr>
      </w:pPr>
      <w:r w:rsidRPr="00980FBD">
        <w:rPr>
          <w:rFonts w:ascii="Arial" w:hAnsi="Arial" w:cs="Arial"/>
          <w:sz w:val="20"/>
          <w:szCs w:val="20"/>
        </w:rPr>
        <w:t>For Tx BW&gt;1.4 MHz, duration of transient period=10 usec</w:t>
      </w:r>
    </w:p>
    <w:p w:rsidR="00980FBD" w:rsidRPr="00980FBD" w:rsidRDefault="00980FBD" w:rsidP="00980FBD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sz w:val="20"/>
          <w:szCs w:val="20"/>
        </w:rPr>
      </w:pPr>
      <w:r w:rsidRPr="00980FBD">
        <w:rPr>
          <w:rFonts w:ascii="Arial" w:hAnsi="Arial" w:cs="Arial"/>
          <w:sz w:val="20"/>
          <w:szCs w:val="20"/>
        </w:rPr>
        <w:t>For Tx BW=1.4 MHz, duration of transient period =20 usec</w:t>
      </w:r>
    </w:p>
    <w:p w:rsidR="00980FBD" w:rsidRPr="00980FBD" w:rsidRDefault="004556CF" w:rsidP="00980FBD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transient period shall</w:t>
      </w:r>
      <w:r w:rsidR="00980FBD" w:rsidRPr="00980FBD">
        <w:rPr>
          <w:rFonts w:ascii="Arial" w:hAnsi="Arial" w:cs="Arial"/>
          <w:sz w:val="20"/>
          <w:szCs w:val="20"/>
        </w:rPr>
        <w:t xml:space="preserve"> be outside the TTI duration </w:t>
      </w:r>
    </w:p>
    <w:p w:rsidR="00980FBD" w:rsidRPr="00980FBD" w:rsidRDefault="00980FBD" w:rsidP="00980FBD">
      <w:pPr>
        <w:pStyle w:val="ListParagraph"/>
        <w:overflowPunct w:val="0"/>
        <w:autoSpaceDE w:val="0"/>
        <w:autoSpaceDN w:val="0"/>
        <w:adjustRightInd w:val="0"/>
        <w:spacing w:after="180"/>
        <w:ind w:left="2160" w:firstLineChars="0" w:firstLine="0"/>
        <w:contextualSpacing/>
        <w:textAlignment w:val="baseline"/>
        <w:rPr>
          <w:rFonts w:ascii="Arial" w:hAnsi="Arial" w:cs="Arial"/>
          <w:sz w:val="20"/>
          <w:szCs w:val="20"/>
        </w:rPr>
      </w:pPr>
    </w:p>
    <w:p w:rsidR="00980FBD" w:rsidRPr="00980FBD" w:rsidRDefault="00980FBD" w:rsidP="00980FBD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sz w:val="20"/>
          <w:szCs w:val="20"/>
        </w:rPr>
      </w:pPr>
      <w:r w:rsidRPr="00980FBD">
        <w:rPr>
          <w:rFonts w:ascii="Arial" w:hAnsi="Arial" w:cs="Arial"/>
          <w:sz w:val="20"/>
          <w:szCs w:val="20"/>
        </w:rPr>
        <w:t xml:space="preserve">For consecutive sTTI symbols: </w:t>
      </w:r>
    </w:p>
    <w:p w:rsidR="00980FBD" w:rsidRPr="00980FBD" w:rsidRDefault="00980FBD" w:rsidP="00980FBD">
      <w:pPr>
        <w:numPr>
          <w:ilvl w:val="2"/>
          <w:numId w:val="36"/>
        </w:numPr>
        <w:rPr>
          <w:rFonts w:ascii="Arial" w:hAnsi="Arial" w:cs="Arial"/>
          <w:lang w:val="en-US"/>
        </w:rPr>
      </w:pPr>
      <w:r w:rsidRPr="00980FBD">
        <w:rPr>
          <w:rFonts w:ascii="Arial" w:hAnsi="Arial" w:cs="Arial"/>
          <w:lang w:val="en-US"/>
        </w:rPr>
        <w:t xml:space="preserve">Transient periods =10+10 usec. </w:t>
      </w:r>
    </w:p>
    <w:p w:rsidR="00980FBD" w:rsidRPr="00980FBD" w:rsidRDefault="00980FBD" w:rsidP="00980FBD">
      <w:pPr>
        <w:numPr>
          <w:ilvl w:val="2"/>
          <w:numId w:val="36"/>
        </w:numPr>
        <w:rPr>
          <w:rFonts w:ascii="Arial" w:hAnsi="Arial" w:cs="Arial"/>
          <w:lang w:val="en-US"/>
        </w:rPr>
      </w:pPr>
      <w:r w:rsidRPr="00980FBD">
        <w:rPr>
          <w:rFonts w:ascii="Arial" w:hAnsi="Arial" w:cs="Arial"/>
          <w:lang w:val="en-US"/>
        </w:rPr>
        <w:t>The location for the transient period is dependent on the contents of the TTI</w:t>
      </w:r>
    </w:p>
    <w:p w:rsidR="00980FBD" w:rsidRPr="00980FBD" w:rsidRDefault="00980FBD" w:rsidP="00980FBD">
      <w:pPr>
        <w:ind w:left="720"/>
        <w:rPr>
          <w:rFonts w:ascii="Arial" w:hAnsi="Arial" w:cs="Arial"/>
          <w:lang w:val="en-US"/>
        </w:rPr>
      </w:pPr>
    </w:p>
    <w:p w:rsidR="00980FBD" w:rsidRPr="00980FBD" w:rsidRDefault="00980FBD" w:rsidP="00980FBD">
      <w:pPr>
        <w:numPr>
          <w:ilvl w:val="0"/>
          <w:numId w:val="36"/>
        </w:numPr>
        <w:rPr>
          <w:rFonts w:ascii="Arial" w:hAnsi="Arial" w:cs="Arial"/>
          <w:lang w:val="en-US"/>
        </w:rPr>
      </w:pPr>
      <w:r w:rsidRPr="00980FBD">
        <w:rPr>
          <w:rFonts w:ascii="Arial" w:hAnsi="Arial" w:cs="Arial"/>
          <w:lang w:val="en-US"/>
        </w:rPr>
        <w:t xml:space="preserve">There are multiple cases for consecutive TTIs as listed below: </w:t>
      </w:r>
    </w:p>
    <w:p w:rsidR="00980FBD" w:rsidRPr="00980FBD" w:rsidRDefault="00980FBD" w:rsidP="00980FBD">
      <w:pPr>
        <w:ind w:left="720"/>
        <w:rPr>
          <w:rFonts w:ascii="Arial" w:hAnsi="Arial" w:cs="Arial"/>
          <w:lang w:val="en-US"/>
        </w:rPr>
      </w:pPr>
    </w:p>
    <w:p w:rsidR="00980FBD" w:rsidRDefault="00980FBD" w:rsidP="00980FBD">
      <w:pPr>
        <w:ind w:left="360"/>
        <w:jc w:val="center"/>
        <w:rPr>
          <w:rFonts w:ascii="Arial" w:hAnsi="Arial" w:cs="Arial"/>
          <w:lang w:val="en-US"/>
        </w:rPr>
      </w:pPr>
      <w:r w:rsidRPr="00980FBD">
        <w:rPr>
          <w:rFonts w:ascii="Arial" w:hAnsi="Arial" w:cs="Arial"/>
          <w:lang w:val="en-US"/>
        </w:rPr>
        <w:t>Table 1: List of all possible cases for transient periods between consecutive symbols</w:t>
      </w: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FC7002" w:rsidP="00980FBD">
      <w:pPr>
        <w:ind w:left="360"/>
        <w:jc w:val="center"/>
        <w:rPr>
          <w:rFonts w:ascii="Arial" w:hAnsi="Arial" w:cs="Arial"/>
          <w:lang w:val="en-US"/>
        </w:rPr>
      </w:pPr>
      <w:r>
        <w:rPr>
          <w:noProof/>
          <w:lang w:eastAsia="en-GB"/>
        </w:rPr>
        <w:lastRenderedPageBreak/>
        <w:drawing>
          <wp:inline distT="0" distB="0" distL="0" distR="0">
            <wp:extent cx="6264275" cy="2926080"/>
            <wp:effectExtent l="0" t="0" r="0" b="0"/>
            <wp:docPr id="6" name="Picture 5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16="http://schemas.microsoft.com/office/drawing/2014/main" xmlns:ve="http://schemas.openxmlformats.org/markup-compatibility/2006" id="{B7AA3B78-6B57-48EA-92C5-0A0F574D73A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16="http://schemas.microsoft.com/office/drawing/2014/main" xmlns:ve="http://schemas.openxmlformats.org/markup-compatibility/2006" id="{B7AA3B78-6B57-48EA-92C5-0A0F574D73A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92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Pr="00980FBD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980FBD" w:rsidRPr="00980FBD" w:rsidRDefault="00980FBD" w:rsidP="00980FBD">
      <w:pPr>
        <w:ind w:left="360"/>
        <w:rPr>
          <w:rFonts w:ascii="Arial" w:hAnsi="Arial" w:cs="Arial"/>
          <w:b/>
          <w:lang w:val="en-US"/>
        </w:rPr>
      </w:pPr>
    </w:p>
    <w:p w:rsidR="00980FBD" w:rsidRDefault="00980FBD" w:rsidP="00980FBD">
      <w:pPr>
        <w:ind w:left="360"/>
        <w:rPr>
          <w:rFonts w:ascii="Arial" w:hAnsi="Arial" w:cs="Arial"/>
          <w:lang w:val="en-US"/>
        </w:rPr>
      </w:pPr>
      <w:r w:rsidRPr="00980FBD">
        <w:rPr>
          <w:rFonts w:ascii="Arial" w:hAnsi="Arial" w:cs="Arial"/>
          <w:lang w:val="en-US"/>
        </w:rPr>
        <w:t>Table 2</w:t>
      </w:r>
      <w:r w:rsidR="00A15E54">
        <w:rPr>
          <w:rFonts w:ascii="Arial" w:hAnsi="Arial" w:cs="Arial"/>
          <w:lang w:val="en-US"/>
        </w:rPr>
        <w:t>:</w:t>
      </w:r>
      <w:r w:rsidRPr="00980FBD">
        <w:rPr>
          <w:rFonts w:ascii="Arial" w:hAnsi="Arial" w:cs="Arial"/>
          <w:lang w:val="en-US"/>
        </w:rPr>
        <w:t xml:space="preserve"> </w:t>
      </w:r>
      <w:r w:rsidR="00A15E54">
        <w:rPr>
          <w:rFonts w:ascii="Arial" w:hAnsi="Arial" w:cs="Arial"/>
          <w:lang w:val="en-US"/>
        </w:rPr>
        <w:t>L</w:t>
      </w:r>
      <w:r w:rsidRPr="00980FBD">
        <w:rPr>
          <w:rFonts w:ascii="Arial" w:hAnsi="Arial" w:cs="Arial"/>
          <w:lang w:val="en-US"/>
        </w:rPr>
        <w:t>ogic to decide the location for the transient periods for each of the above cases</w:t>
      </w:r>
    </w:p>
    <w:p w:rsidR="00490A1B" w:rsidRDefault="00490A1B" w:rsidP="00980FBD">
      <w:pPr>
        <w:ind w:left="360"/>
        <w:rPr>
          <w:noProof/>
        </w:rPr>
      </w:pPr>
      <w:r>
        <w:rPr>
          <w:noProof/>
          <w:lang w:eastAsia="en-GB"/>
        </w:rPr>
        <w:drawing>
          <wp:inline distT="0" distB="0" distL="0" distR="0">
            <wp:extent cx="6264275" cy="3234055"/>
            <wp:effectExtent l="0" t="0" r="3175" b="4445"/>
            <wp:docPr id="2" name="table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16="http://schemas.microsoft.com/office/drawing/2014/main" xmlns:ve="http://schemas.openxmlformats.org/markup-compatibility/2006" id="{77D5E144-FC36-4406-A562-7BBE7A2E2FB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16="http://schemas.microsoft.com/office/drawing/2014/main" xmlns:ve="http://schemas.openxmlformats.org/markup-compatibility/2006" id="{77D5E144-FC36-4406-A562-7BBE7A2E2FB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234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tblInd w:w="48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41"/>
        <w:gridCol w:w="3657"/>
        <w:gridCol w:w="3655"/>
      </w:tblGrid>
      <w:tr w:rsidR="0009498C" w:rsidRPr="0009498C" w:rsidTr="0009498C">
        <w:trPr>
          <w:trHeight w:val="710"/>
        </w:trPr>
        <w:tc>
          <w:tcPr>
            <w:tcW w:w="1399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b/>
                <w:bCs/>
                <w:lang w:val="en-US"/>
              </w:rPr>
              <w:t>Case</w:t>
            </w:r>
          </w:p>
        </w:tc>
        <w:tc>
          <w:tcPr>
            <w:tcW w:w="1801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b/>
                <w:bCs/>
                <w:lang w:val="en-US"/>
              </w:rPr>
              <w:t>If condition</w:t>
            </w:r>
          </w:p>
        </w:tc>
        <w:tc>
          <w:tcPr>
            <w:tcW w:w="18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b/>
                <w:bCs/>
                <w:lang w:val="en-US"/>
              </w:rPr>
              <w:t>then</w:t>
            </w:r>
          </w:p>
        </w:tc>
      </w:tr>
      <w:tr w:rsidR="0009498C" w:rsidRPr="0009498C" w:rsidTr="0009498C">
        <w:trPr>
          <w:trHeight w:val="1485"/>
        </w:trPr>
        <w:tc>
          <w:tcPr>
            <w:tcW w:w="1399" w:type="pct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1801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lang w:val="en-US"/>
              </w:rPr>
              <w:t>If the last symbol of current TTI is SRS and if the first symbol on the right sTTI is ‘R’</w:t>
            </w:r>
          </w:p>
        </w:tc>
        <w:tc>
          <w:tcPr>
            <w:tcW w:w="18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lang w:val="en-US"/>
              </w:rPr>
              <w:t>Place the entire transient period in ‘R’</w:t>
            </w:r>
          </w:p>
        </w:tc>
      </w:tr>
      <w:tr w:rsidR="0009498C" w:rsidRPr="0009498C" w:rsidTr="0009498C">
        <w:trPr>
          <w:trHeight w:val="1485"/>
        </w:trPr>
        <w:tc>
          <w:tcPr>
            <w:tcW w:w="1399" w:type="pct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18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lang w:val="en-US"/>
              </w:rPr>
              <w:t>Else if the last symbol of current TTI is SRS and if the first symbol on the right sTTI is ‘D’</w:t>
            </w:r>
          </w:p>
        </w:tc>
        <w:tc>
          <w:tcPr>
            <w:tcW w:w="18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lang w:val="en-US"/>
              </w:rPr>
              <w:t>Share the transient period symmetrically between the two symbols/TTIs</w:t>
            </w:r>
          </w:p>
        </w:tc>
      </w:tr>
      <w:tr w:rsidR="0009498C" w:rsidRPr="0009498C" w:rsidTr="0009498C">
        <w:trPr>
          <w:trHeight w:val="1052"/>
        </w:trPr>
        <w:tc>
          <w:tcPr>
            <w:tcW w:w="1399" w:type="pct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18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lang w:val="en-US"/>
              </w:rPr>
              <w:t>Else</w:t>
            </w:r>
          </w:p>
        </w:tc>
        <w:tc>
          <w:tcPr>
            <w:tcW w:w="18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lang w:val="en-US"/>
              </w:rPr>
              <w:t>Place the entire transient period in current TTI</w:t>
            </w:r>
          </w:p>
        </w:tc>
      </w:tr>
      <w:tr w:rsidR="0009498C" w:rsidRPr="0009498C" w:rsidTr="0009498C">
        <w:trPr>
          <w:trHeight w:val="1052"/>
        </w:trPr>
        <w:tc>
          <w:tcPr>
            <w:tcW w:w="139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8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lang w:val="en-US"/>
              </w:rPr>
              <w:t>For all data patterns</w:t>
            </w:r>
          </w:p>
        </w:tc>
        <w:tc>
          <w:tcPr>
            <w:tcW w:w="18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lang w:val="en-US"/>
              </w:rPr>
              <w:t>Treat this case similar to that of legacy 1msec+1msec TTI</w:t>
            </w:r>
          </w:p>
        </w:tc>
      </w:tr>
    </w:tbl>
    <w:p w:rsidR="0009498C" w:rsidRPr="00980FBD" w:rsidRDefault="0009498C" w:rsidP="00980FBD">
      <w:pPr>
        <w:ind w:left="360"/>
        <w:rPr>
          <w:rFonts w:ascii="Arial" w:hAnsi="Arial" w:cs="Arial"/>
          <w:lang w:val="en-US"/>
        </w:rPr>
      </w:pPr>
    </w:p>
    <w:p w:rsidR="00980FBD" w:rsidRPr="00980FBD" w:rsidRDefault="00980FBD" w:rsidP="0009498C">
      <w:pPr>
        <w:spacing w:after="120"/>
        <w:jc w:val="both"/>
        <w:rPr>
          <w:rFonts w:ascii="Arial" w:hAnsi="Arial" w:cs="Arial"/>
          <w:sz w:val="21"/>
          <w:szCs w:val="21"/>
          <w:lang w:eastAsia="zh-CN"/>
        </w:rPr>
      </w:pPr>
    </w:p>
    <w:p w:rsidR="0020617B" w:rsidRPr="00980FBD" w:rsidRDefault="0020617B">
      <w:pPr>
        <w:spacing w:after="120"/>
        <w:rPr>
          <w:rFonts w:ascii="Arial" w:hAnsi="Arial" w:cs="Arial"/>
          <w:b/>
          <w:sz w:val="22"/>
          <w:szCs w:val="22"/>
        </w:rPr>
      </w:pPr>
      <w:r w:rsidRPr="00980FBD">
        <w:rPr>
          <w:rFonts w:ascii="Arial" w:hAnsi="Arial" w:cs="Arial"/>
          <w:b/>
          <w:sz w:val="22"/>
          <w:szCs w:val="22"/>
        </w:rPr>
        <w:t>2. Actions:</w:t>
      </w:r>
    </w:p>
    <w:p w:rsidR="0020617B" w:rsidRPr="00980FBD" w:rsidRDefault="0020617B" w:rsidP="002F27B9">
      <w:pPr>
        <w:spacing w:after="120"/>
        <w:ind w:left="993" w:hanging="993"/>
        <w:jc w:val="both"/>
        <w:rPr>
          <w:rFonts w:ascii="Arial" w:hAnsi="Arial" w:cs="Arial"/>
          <w:sz w:val="21"/>
          <w:szCs w:val="21"/>
          <w:lang w:eastAsia="zh-CN"/>
        </w:rPr>
      </w:pPr>
      <w:r w:rsidRPr="00980FBD">
        <w:rPr>
          <w:rFonts w:ascii="Arial" w:hAnsi="Arial" w:cs="Arial"/>
          <w:b/>
          <w:color w:val="000000"/>
        </w:rPr>
        <w:t xml:space="preserve">ACTION: </w:t>
      </w:r>
      <w:r w:rsidRPr="00980FBD">
        <w:rPr>
          <w:rFonts w:ascii="Arial" w:hAnsi="Arial" w:cs="Arial"/>
          <w:b/>
          <w:color w:val="000000"/>
        </w:rPr>
        <w:tab/>
      </w:r>
      <w:r w:rsidRPr="00980FBD">
        <w:rPr>
          <w:rFonts w:ascii="Arial" w:hAnsi="Arial" w:cs="Arial"/>
          <w:sz w:val="21"/>
          <w:szCs w:val="21"/>
          <w:lang w:eastAsia="zh-CN"/>
        </w:rPr>
        <w:t>RAN</w:t>
      </w:r>
      <w:r w:rsidR="00BE4C8A" w:rsidRPr="00980FBD">
        <w:rPr>
          <w:rFonts w:ascii="Arial" w:hAnsi="Arial" w:cs="Arial"/>
          <w:sz w:val="21"/>
          <w:szCs w:val="21"/>
          <w:lang w:eastAsia="zh-CN"/>
        </w:rPr>
        <w:t xml:space="preserve">4 </w:t>
      </w:r>
      <w:r w:rsidR="008A78A3" w:rsidRPr="00980FBD">
        <w:rPr>
          <w:rFonts w:ascii="Arial" w:hAnsi="Arial" w:cs="Arial"/>
          <w:sz w:val="21"/>
          <w:szCs w:val="21"/>
          <w:lang w:eastAsia="zh-CN"/>
        </w:rPr>
        <w:t>kindly</w:t>
      </w:r>
      <w:r w:rsidR="00BE4C8A" w:rsidRPr="00980FB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7823B5" w:rsidRPr="00980FBD">
        <w:rPr>
          <w:rFonts w:ascii="Arial" w:hAnsi="Arial" w:cs="Arial"/>
          <w:sz w:val="21"/>
          <w:szCs w:val="21"/>
          <w:lang w:eastAsia="zh-CN"/>
        </w:rPr>
        <w:t>asks</w:t>
      </w:r>
      <w:r w:rsidR="00BE4C8A" w:rsidRPr="00980FB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834677" w:rsidRPr="00980FBD">
        <w:rPr>
          <w:rFonts w:ascii="Arial" w:hAnsi="Arial" w:cs="Arial"/>
          <w:sz w:val="21"/>
          <w:szCs w:val="21"/>
          <w:lang w:eastAsia="zh-CN"/>
        </w:rPr>
        <w:t>RAN1</w:t>
      </w:r>
      <w:r w:rsidR="00BE4C8A" w:rsidRPr="00980FB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005849" w:rsidRPr="00980FBD">
        <w:rPr>
          <w:rFonts w:ascii="Arial" w:hAnsi="Arial" w:cs="Arial"/>
          <w:sz w:val="21"/>
          <w:szCs w:val="21"/>
          <w:lang w:eastAsia="zh-CN"/>
        </w:rPr>
        <w:t xml:space="preserve">to </w:t>
      </w:r>
      <w:r w:rsidR="007823B5" w:rsidRPr="00980FBD">
        <w:rPr>
          <w:rFonts w:ascii="Arial" w:hAnsi="Arial" w:cs="Arial"/>
          <w:sz w:val="21"/>
          <w:szCs w:val="21"/>
          <w:lang w:eastAsia="zh-CN"/>
        </w:rPr>
        <w:t>take above information in the work for shortened TTI and processing time for LTE.</w:t>
      </w:r>
    </w:p>
    <w:p w:rsidR="008A78A3" w:rsidRPr="00980FBD" w:rsidRDefault="0020617B">
      <w:pPr>
        <w:spacing w:after="120"/>
        <w:ind w:left="993" w:hanging="993"/>
        <w:rPr>
          <w:rFonts w:ascii="Arial" w:hAnsi="Arial" w:cs="Arial"/>
          <w:lang w:eastAsia="zh-CN"/>
        </w:rPr>
      </w:pPr>
      <w:r w:rsidRPr="00980FBD">
        <w:rPr>
          <w:rFonts w:ascii="Arial" w:hAnsi="Arial" w:cs="Arial"/>
          <w:lang w:eastAsia="zh-CN"/>
        </w:rPr>
        <w:t xml:space="preserve"> </w:t>
      </w:r>
    </w:p>
    <w:p w:rsidR="0020617B" w:rsidRPr="00980FBD" w:rsidRDefault="0020617B">
      <w:pPr>
        <w:spacing w:after="120"/>
        <w:rPr>
          <w:rFonts w:ascii="Arial" w:hAnsi="Arial" w:cs="Arial"/>
          <w:b/>
          <w:lang w:eastAsia="zh-CN"/>
        </w:rPr>
      </w:pPr>
      <w:r w:rsidRPr="00980FBD">
        <w:rPr>
          <w:rFonts w:ascii="Arial" w:hAnsi="Arial" w:cs="Arial"/>
          <w:b/>
        </w:rPr>
        <w:t>3. Date of Next 3GPP TSG-</w:t>
      </w:r>
      <w:r w:rsidRPr="00980FBD">
        <w:rPr>
          <w:rFonts w:ascii="Arial" w:hAnsi="Arial" w:cs="Arial"/>
          <w:b/>
          <w:lang w:eastAsia="zh-CN"/>
        </w:rPr>
        <w:t>RAN</w:t>
      </w:r>
      <w:r w:rsidR="002B690B" w:rsidRPr="00980FBD">
        <w:rPr>
          <w:rFonts w:ascii="Arial" w:hAnsi="Arial" w:cs="Arial"/>
          <w:b/>
          <w:lang w:eastAsia="zh-CN"/>
        </w:rPr>
        <w:t>4</w:t>
      </w:r>
      <w:r w:rsidRPr="00980FBD">
        <w:rPr>
          <w:rFonts w:ascii="Arial" w:hAnsi="Arial" w:cs="Arial"/>
          <w:b/>
        </w:rPr>
        <w:t xml:space="preserve"> Meetings:</w:t>
      </w:r>
    </w:p>
    <w:p w:rsidR="00834677" w:rsidRPr="00980FBD" w:rsidRDefault="00834677" w:rsidP="00834677">
      <w:pPr>
        <w:pStyle w:val="CRCoverPage"/>
        <w:outlineLvl w:val="0"/>
        <w:rPr>
          <w:rFonts w:eastAsia="SimSun" w:cs="Arial"/>
          <w:lang w:eastAsia="zh-CN"/>
        </w:rPr>
      </w:pPr>
      <w:r w:rsidRPr="00980FBD">
        <w:rPr>
          <w:rFonts w:eastAsia="SimSun" w:cs="Arial"/>
          <w:lang w:eastAsia="zh-CN"/>
        </w:rPr>
        <w:t xml:space="preserve">3GPP </w:t>
      </w:r>
      <w:r w:rsidRPr="00980FBD">
        <w:rPr>
          <w:rFonts w:cs="Arial"/>
        </w:rPr>
        <w:t>TSG-RAN WG4 Meeting #</w:t>
      </w:r>
      <w:r w:rsidR="00874EEC" w:rsidRPr="00980FBD">
        <w:rPr>
          <w:rFonts w:eastAsia="SimSun" w:cs="Arial"/>
          <w:lang w:eastAsia="zh-CN"/>
        </w:rPr>
        <w:t>8</w:t>
      </w:r>
      <w:r w:rsidR="00C5727A">
        <w:rPr>
          <w:rFonts w:eastAsia="SimSun" w:cs="Arial"/>
          <w:lang w:eastAsia="zh-CN"/>
        </w:rPr>
        <w:t>5</w:t>
      </w:r>
      <w:r w:rsidRPr="00980FBD">
        <w:rPr>
          <w:rFonts w:eastAsia="SimSun" w:cs="Arial"/>
          <w:lang w:eastAsia="zh-CN"/>
        </w:rPr>
        <w:tab/>
      </w:r>
      <w:r w:rsidRPr="00980FBD">
        <w:rPr>
          <w:rFonts w:eastAsia="SimSun" w:cs="Arial"/>
          <w:lang w:eastAsia="zh-CN"/>
        </w:rPr>
        <w:tab/>
      </w:r>
      <w:r w:rsidR="00C5727A" w:rsidRPr="00C5727A">
        <w:rPr>
          <w:rFonts w:eastAsia="SimSun" w:cs="Arial"/>
          <w:lang w:eastAsia="zh-CN"/>
        </w:rPr>
        <w:t>27 Nov - 1 Dec 2017</w:t>
      </w:r>
      <w:r w:rsidRPr="00980FBD">
        <w:rPr>
          <w:rFonts w:eastAsia="SimSun" w:cs="Arial"/>
          <w:lang w:eastAsia="zh-CN"/>
        </w:rPr>
        <w:tab/>
      </w:r>
      <w:r w:rsidRPr="00980FBD">
        <w:rPr>
          <w:rFonts w:eastAsia="SimSun" w:cs="Arial"/>
          <w:lang w:eastAsia="zh-CN"/>
        </w:rPr>
        <w:tab/>
      </w:r>
      <w:r w:rsidR="00C5727A" w:rsidRPr="00C5727A">
        <w:rPr>
          <w:rFonts w:eastAsia="SimSun" w:cs="Arial"/>
          <w:lang w:eastAsia="zh-CN"/>
        </w:rPr>
        <w:t>Reno, Nevada</w:t>
      </w:r>
      <w:r w:rsidR="00C5727A">
        <w:rPr>
          <w:rFonts w:eastAsia="SimSun" w:cs="Arial"/>
          <w:lang w:eastAsia="zh-CN"/>
        </w:rPr>
        <w:t>, US</w:t>
      </w:r>
    </w:p>
    <w:p w:rsidR="00051CE2" w:rsidRPr="00980FBD" w:rsidRDefault="00051CE2" w:rsidP="00051CE2">
      <w:pPr>
        <w:pStyle w:val="CRCoverPage"/>
        <w:outlineLvl w:val="0"/>
        <w:rPr>
          <w:rFonts w:eastAsia="SimSun" w:cs="Arial"/>
          <w:lang w:eastAsia="zh-CN"/>
        </w:rPr>
      </w:pPr>
      <w:r w:rsidRPr="00980FBD">
        <w:rPr>
          <w:rFonts w:eastAsia="SimSun" w:cs="Arial"/>
          <w:lang w:eastAsia="zh-CN"/>
        </w:rPr>
        <w:t xml:space="preserve">3GPP </w:t>
      </w:r>
      <w:r w:rsidRPr="00980FBD">
        <w:rPr>
          <w:rFonts w:cs="Arial"/>
        </w:rPr>
        <w:t>TSG-RAN WG4 Meeting #</w:t>
      </w:r>
      <w:r w:rsidR="00874EEC" w:rsidRPr="00980FBD">
        <w:rPr>
          <w:rFonts w:eastAsia="SimSun" w:cs="Arial"/>
          <w:lang w:eastAsia="zh-CN"/>
        </w:rPr>
        <w:t>8</w:t>
      </w:r>
      <w:r w:rsidR="00C5727A">
        <w:rPr>
          <w:rFonts w:eastAsia="SimSun" w:cs="Arial"/>
          <w:lang w:eastAsia="zh-CN"/>
        </w:rPr>
        <w:t>6</w:t>
      </w:r>
      <w:r w:rsidRPr="00980FBD">
        <w:rPr>
          <w:rFonts w:eastAsia="SimSun" w:cs="Arial"/>
          <w:lang w:eastAsia="zh-CN"/>
        </w:rPr>
        <w:tab/>
      </w:r>
      <w:r w:rsidRPr="00980FBD">
        <w:rPr>
          <w:rFonts w:eastAsia="SimSun" w:cs="Arial"/>
          <w:lang w:eastAsia="zh-CN"/>
        </w:rPr>
        <w:tab/>
      </w:r>
      <w:r w:rsidR="00C5727A" w:rsidRPr="00C5727A">
        <w:rPr>
          <w:rFonts w:eastAsia="SimSun" w:cs="Arial"/>
          <w:lang w:eastAsia="zh-CN"/>
        </w:rPr>
        <w:t>26 Feb - 2 Mar 2018</w:t>
      </w:r>
      <w:r w:rsidRPr="00980FBD">
        <w:rPr>
          <w:rFonts w:eastAsia="SimSun" w:cs="Arial"/>
          <w:lang w:eastAsia="zh-CN"/>
        </w:rPr>
        <w:tab/>
      </w:r>
      <w:r w:rsidRPr="00980FBD">
        <w:rPr>
          <w:rFonts w:eastAsia="SimSun" w:cs="Arial"/>
          <w:lang w:eastAsia="zh-CN"/>
        </w:rPr>
        <w:tab/>
      </w:r>
      <w:r w:rsidR="00C5727A" w:rsidRPr="00C5727A">
        <w:rPr>
          <w:rFonts w:eastAsia="SimSun" w:cs="Arial"/>
          <w:lang w:eastAsia="zh-CN"/>
        </w:rPr>
        <w:t>Athens</w:t>
      </w:r>
      <w:r w:rsidR="00C5727A">
        <w:rPr>
          <w:rFonts w:eastAsia="SimSun" w:cs="Arial"/>
          <w:lang w:eastAsia="zh-CN"/>
        </w:rPr>
        <w:t>, GR</w:t>
      </w:r>
    </w:p>
    <w:p w:rsidR="002A1D3C" w:rsidRPr="00980FBD" w:rsidRDefault="002A1D3C" w:rsidP="006E3FE5">
      <w:pPr>
        <w:pStyle w:val="CRCoverPage"/>
        <w:outlineLvl w:val="0"/>
        <w:rPr>
          <w:rFonts w:eastAsia="SimSun" w:cs="Arial"/>
          <w:lang w:eastAsia="zh-CN"/>
        </w:rPr>
      </w:pPr>
    </w:p>
    <w:sectPr w:rsidR="002A1D3C" w:rsidRPr="00980FBD" w:rsidSect="00366DC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28E" w:rsidRPr="00CA2976" w:rsidRDefault="0024728E" w:rsidP="006D6F5A">
      <w:pPr>
        <w:rPr>
          <w:rFonts w:ascii="Arial" w:hAnsi="Arial" w:cs="Arial"/>
          <w:color w:val="0000FF"/>
          <w:kern w:val="2"/>
          <w:sz w:val="22"/>
          <w:lang w:val="en-US" w:eastAsia="zh-CN"/>
        </w:rPr>
      </w:pPr>
      <w:r>
        <w:separator/>
      </w:r>
    </w:p>
  </w:endnote>
  <w:endnote w:type="continuationSeparator" w:id="0">
    <w:p w:rsidR="0024728E" w:rsidRPr="00CA2976" w:rsidRDefault="0024728E" w:rsidP="006D6F5A">
      <w:pPr>
        <w:rPr>
          <w:rFonts w:ascii="Arial" w:hAnsi="Arial" w:cs="Arial"/>
          <w:color w:val="0000FF"/>
          <w:kern w:val="2"/>
          <w:sz w:val="2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28E" w:rsidRPr="00CA2976" w:rsidRDefault="0024728E" w:rsidP="006D6F5A">
      <w:pPr>
        <w:rPr>
          <w:rFonts w:ascii="Arial" w:hAnsi="Arial" w:cs="Arial"/>
          <w:color w:val="0000FF"/>
          <w:kern w:val="2"/>
          <w:sz w:val="22"/>
          <w:lang w:val="en-US" w:eastAsia="zh-CN"/>
        </w:rPr>
      </w:pPr>
      <w:r>
        <w:separator/>
      </w:r>
    </w:p>
  </w:footnote>
  <w:footnote w:type="continuationSeparator" w:id="0">
    <w:p w:rsidR="0024728E" w:rsidRPr="00CA2976" w:rsidRDefault="0024728E" w:rsidP="006D6F5A">
      <w:pPr>
        <w:rPr>
          <w:rFonts w:ascii="Arial" w:hAnsi="Arial" w:cs="Arial"/>
          <w:color w:val="0000FF"/>
          <w:kern w:val="2"/>
          <w:sz w:val="2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B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" w15:restartNumberingAfterBreak="0">
    <w:nsid w:val="0000000C"/>
    <w:multiLevelType w:val="singleLevel"/>
    <w:tmpl w:val="0000000C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000000E"/>
    <w:multiLevelType w:val="singleLevel"/>
    <w:tmpl w:val="0000000E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00000010"/>
    <w:multiLevelType w:val="singleLevel"/>
    <w:tmpl w:val="00000010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03256321"/>
    <w:multiLevelType w:val="multilevel"/>
    <w:tmpl w:val="BF6E84EC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A806A5"/>
    <w:multiLevelType w:val="hybridMultilevel"/>
    <w:tmpl w:val="12AA40F0"/>
    <w:lvl w:ilvl="0" w:tplc="E66C55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CB70FD"/>
    <w:multiLevelType w:val="multilevel"/>
    <w:tmpl w:val="B5AAEC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324761E"/>
    <w:multiLevelType w:val="multilevel"/>
    <w:tmpl w:val="BF6E84EC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0233B0"/>
    <w:multiLevelType w:val="hybridMultilevel"/>
    <w:tmpl w:val="26C814E0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975AF"/>
    <w:multiLevelType w:val="hybridMultilevel"/>
    <w:tmpl w:val="F8D2574C"/>
    <w:lvl w:ilvl="0" w:tplc="BF1AE170">
      <w:start w:val="262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AE510B"/>
    <w:multiLevelType w:val="hybridMultilevel"/>
    <w:tmpl w:val="B0ECE264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7153405"/>
    <w:multiLevelType w:val="hybridMultilevel"/>
    <w:tmpl w:val="BF6E84E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1859B2"/>
    <w:multiLevelType w:val="hybridMultilevel"/>
    <w:tmpl w:val="B32891AC"/>
    <w:lvl w:ilvl="0" w:tplc="0B784542">
      <w:start w:val="1"/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312200E"/>
    <w:multiLevelType w:val="hybridMultilevel"/>
    <w:tmpl w:val="C25A7D96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6608C1"/>
    <w:multiLevelType w:val="hybridMultilevel"/>
    <w:tmpl w:val="077C5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35D3E"/>
    <w:multiLevelType w:val="hybridMultilevel"/>
    <w:tmpl w:val="D2523E5C"/>
    <w:lvl w:ilvl="0" w:tplc="41CECC26">
      <w:start w:val="1"/>
      <w:numFmt w:val="bullet"/>
      <w:lvlText w:val="─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1973703"/>
    <w:multiLevelType w:val="hybridMultilevel"/>
    <w:tmpl w:val="499A2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E5F2E"/>
    <w:multiLevelType w:val="hybridMultilevel"/>
    <w:tmpl w:val="70F4D25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AACABCCA">
      <w:start w:val="1"/>
      <w:numFmt w:val="bullet"/>
      <w:lvlText w:val="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AB0D67"/>
    <w:multiLevelType w:val="hybridMultilevel"/>
    <w:tmpl w:val="AF668B56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4939FF"/>
    <w:multiLevelType w:val="hybridMultilevel"/>
    <w:tmpl w:val="5156DD4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100F00"/>
    <w:multiLevelType w:val="hybridMultilevel"/>
    <w:tmpl w:val="56AECA2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AACABCCA">
      <w:start w:val="1"/>
      <w:numFmt w:val="bullet"/>
      <w:lvlText w:val="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4E357F"/>
    <w:multiLevelType w:val="multilevel"/>
    <w:tmpl w:val="5156DD4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B05A6D"/>
    <w:multiLevelType w:val="hybridMultilevel"/>
    <w:tmpl w:val="B6B60CCC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6A722B"/>
    <w:multiLevelType w:val="multilevel"/>
    <w:tmpl w:val="5156DD4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930A6D"/>
    <w:multiLevelType w:val="multilevel"/>
    <w:tmpl w:val="BF6E84EC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D45145"/>
    <w:multiLevelType w:val="hybridMultilevel"/>
    <w:tmpl w:val="F866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737FF"/>
    <w:multiLevelType w:val="hybridMultilevel"/>
    <w:tmpl w:val="D41E274A"/>
    <w:lvl w:ilvl="0" w:tplc="35625178">
      <w:start w:val="2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  <w:b/>
        <w:i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 w15:restartNumberingAfterBreak="0">
    <w:nsid w:val="5C76723A"/>
    <w:multiLevelType w:val="hybridMultilevel"/>
    <w:tmpl w:val="C2CED3E4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0C373E4"/>
    <w:multiLevelType w:val="hybridMultilevel"/>
    <w:tmpl w:val="A58ED8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82E0124"/>
    <w:multiLevelType w:val="hybridMultilevel"/>
    <w:tmpl w:val="A2E47C0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BCE12CE"/>
    <w:multiLevelType w:val="hybridMultilevel"/>
    <w:tmpl w:val="145C5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BF283C"/>
    <w:multiLevelType w:val="multilevel"/>
    <w:tmpl w:val="56AECA24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3E17E8"/>
    <w:multiLevelType w:val="multilevel"/>
    <w:tmpl w:val="5156DD4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7778A3"/>
    <w:multiLevelType w:val="multilevel"/>
    <w:tmpl w:val="5156DD4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6A2DD2"/>
    <w:multiLevelType w:val="hybridMultilevel"/>
    <w:tmpl w:val="7BF2678E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1F43A7"/>
    <w:multiLevelType w:val="multilevel"/>
    <w:tmpl w:val="BF6E84EC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F55829"/>
    <w:multiLevelType w:val="hybridMultilevel"/>
    <w:tmpl w:val="B1B04898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19"/>
  </w:num>
  <w:num w:numId="6">
    <w:abstractNumId w:val="11"/>
  </w:num>
  <w:num w:numId="7">
    <w:abstractNumId w:val="32"/>
  </w:num>
  <w:num w:numId="8">
    <w:abstractNumId w:val="27"/>
  </w:num>
  <w:num w:numId="9">
    <w:abstractNumId w:val="23"/>
  </w:num>
  <w:num w:numId="10">
    <w:abstractNumId w:val="13"/>
  </w:num>
  <w:num w:numId="11">
    <w:abstractNumId w:val="21"/>
  </w:num>
  <w:num w:numId="12">
    <w:abstractNumId w:val="36"/>
  </w:num>
  <w:num w:numId="13">
    <w:abstractNumId w:val="33"/>
  </w:num>
  <w:num w:numId="14">
    <w:abstractNumId w:val="22"/>
  </w:num>
  <w:num w:numId="15">
    <w:abstractNumId w:val="24"/>
  </w:num>
  <w:num w:numId="16">
    <w:abstractNumId w:val="10"/>
  </w:num>
  <w:num w:numId="17">
    <w:abstractNumId w:val="7"/>
  </w:num>
  <w:num w:numId="18">
    <w:abstractNumId w:val="18"/>
  </w:num>
  <w:num w:numId="19">
    <w:abstractNumId w:val="35"/>
  </w:num>
  <w:num w:numId="20">
    <w:abstractNumId w:val="8"/>
  </w:num>
  <w:num w:numId="21">
    <w:abstractNumId w:val="4"/>
  </w:num>
  <w:num w:numId="22">
    <w:abstractNumId w:val="20"/>
  </w:num>
  <w:num w:numId="23">
    <w:abstractNumId w:val="31"/>
  </w:num>
  <w:num w:numId="24">
    <w:abstractNumId w:val="17"/>
  </w:num>
  <w:num w:numId="25">
    <w:abstractNumId w:val="29"/>
  </w:num>
  <w:num w:numId="26">
    <w:abstractNumId w:val="12"/>
  </w:num>
  <w:num w:numId="27">
    <w:abstractNumId w:val="28"/>
  </w:num>
  <w:num w:numId="28">
    <w:abstractNumId w:val="5"/>
  </w:num>
  <w:num w:numId="29">
    <w:abstractNumId w:val="15"/>
  </w:num>
  <w:num w:numId="30">
    <w:abstractNumId w:val="25"/>
  </w:num>
  <w:num w:numId="31">
    <w:abstractNumId w:val="16"/>
  </w:num>
  <w:num w:numId="32">
    <w:abstractNumId w:val="6"/>
  </w:num>
  <w:num w:numId="33">
    <w:abstractNumId w:val="34"/>
  </w:num>
  <w:num w:numId="34">
    <w:abstractNumId w:val="26"/>
  </w:num>
  <w:num w:numId="35">
    <w:abstractNumId w:val="9"/>
  </w:num>
  <w:num w:numId="36">
    <w:abstractNumId w:val="30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useFELayout/>
    <w:compatSetting w:name="compatibilityMode" w:uri="http://schemas.microsoft.com/office/word" w:val="12"/>
  </w:compat>
  <w:rsids>
    <w:rsidRoot w:val="00172A27"/>
    <w:rsid w:val="00005849"/>
    <w:rsid w:val="00005AD0"/>
    <w:rsid w:val="00006519"/>
    <w:rsid w:val="00012401"/>
    <w:rsid w:val="00013F09"/>
    <w:rsid w:val="000239E7"/>
    <w:rsid w:val="00026099"/>
    <w:rsid w:val="0003113A"/>
    <w:rsid w:val="0003397B"/>
    <w:rsid w:val="00045410"/>
    <w:rsid w:val="00051CE2"/>
    <w:rsid w:val="0005572E"/>
    <w:rsid w:val="00090BD2"/>
    <w:rsid w:val="0009498C"/>
    <w:rsid w:val="000D4A8D"/>
    <w:rsid w:val="000E3FD8"/>
    <w:rsid w:val="000F5EFD"/>
    <w:rsid w:val="00132708"/>
    <w:rsid w:val="00135F79"/>
    <w:rsid w:val="00144AFD"/>
    <w:rsid w:val="00172A27"/>
    <w:rsid w:val="0017306F"/>
    <w:rsid w:val="0017508A"/>
    <w:rsid w:val="0019638A"/>
    <w:rsid w:val="001E5C91"/>
    <w:rsid w:val="001F422F"/>
    <w:rsid w:val="0020617B"/>
    <w:rsid w:val="00225B3B"/>
    <w:rsid w:val="00243F92"/>
    <w:rsid w:val="00244F0E"/>
    <w:rsid w:val="0024728E"/>
    <w:rsid w:val="00253ABC"/>
    <w:rsid w:val="0025582E"/>
    <w:rsid w:val="00294121"/>
    <w:rsid w:val="00295F82"/>
    <w:rsid w:val="002A1D3C"/>
    <w:rsid w:val="002A2C59"/>
    <w:rsid w:val="002B690B"/>
    <w:rsid w:val="002E56D4"/>
    <w:rsid w:val="002F27B9"/>
    <w:rsid w:val="003068AB"/>
    <w:rsid w:val="0032560C"/>
    <w:rsid w:val="00366DC4"/>
    <w:rsid w:val="00372F2F"/>
    <w:rsid w:val="00373EEF"/>
    <w:rsid w:val="003B693E"/>
    <w:rsid w:val="003E0C20"/>
    <w:rsid w:val="004057F3"/>
    <w:rsid w:val="00437F2E"/>
    <w:rsid w:val="004556CF"/>
    <w:rsid w:val="00470970"/>
    <w:rsid w:val="00490A1B"/>
    <w:rsid w:val="00495C74"/>
    <w:rsid w:val="004A221F"/>
    <w:rsid w:val="004C4FA2"/>
    <w:rsid w:val="004D2BB0"/>
    <w:rsid w:val="00516A12"/>
    <w:rsid w:val="005432D4"/>
    <w:rsid w:val="00591F34"/>
    <w:rsid w:val="005C6187"/>
    <w:rsid w:val="00616D47"/>
    <w:rsid w:val="0063164C"/>
    <w:rsid w:val="006361EE"/>
    <w:rsid w:val="00686538"/>
    <w:rsid w:val="006A0009"/>
    <w:rsid w:val="006D6F5A"/>
    <w:rsid w:val="006E0380"/>
    <w:rsid w:val="006E0F06"/>
    <w:rsid w:val="006E3FE5"/>
    <w:rsid w:val="006F34E2"/>
    <w:rsid w:val="006F42D7"/>
    <w:rsid w:val="0070121E"/>
    <w:rsid w:val="00701CFE"/>
    <w:rsid w:val="007321DA"/>
    <w:rsid w:val="00776DC4"/>
    <w:rsid w:val="007823B5"/>
    <w:rsid w:val="0078760D"/>
    <w:rsid w:val="007922FB"/>
    <w:rsid w:val="007C1149"/>
    <w:rsid w:val="007C3CF0"/>
    <w:rsid w:val="007C73E2"/>
    <w:rsid w:val="007D6E2E"/>
    <w:rsid w:val="007F397B"/>
    <w:rsid w:val="00831C6C"/>
    <w:rsid w:val="00834677"/>
    <w:rsid w:val="00874EEC"/>
    <w:rsid w:val="00877904"/>
    <w:rsid w:val="008843FA"/>
    <w:rsid w:val="008918C8"/>
    <w:rsid w:val="008A78A3"/>
    <w:rsid w:val="008B0576"/>
    <w:rsid w:val="008E3221"/>
    <w:rsid w:val="00913675"/>
    <w:rsid w:val="00920624"/>
    <w:rsid w:val="00934290"/>
    <w:rsid w:val="00955849"/>
    <w:rsid w:val="00980FBD"/>
    <w:rsid w:val="009854EB"/>
    <w:rsid w:val="0099701C"/>
    <w:rsid w:val="009A358A"/>
    <w:rsid w:val="009B3AF7"/>
    <w:rsid w:val="009C2E57"/>
    <w:rsid w:val="009D19EB"/>
    <w:rsid w:val="009F6658"/>
    <w:rsid w:val="00A15E54"/>
    <w:rsid w:val="00A20470"/>
    <w:rsid w:val="00A21114"/>
    <w:rsid w:val="00A268AC"/>
    <w:rsid w:val="00A3104B"/>
    <w:rsid w:val="00A61964"/>
    <w:rsid w:val="00A708AC"/>
    <w:rsid w:val="00A809BC"/>
    <w:rsid w:val="00A931D8"/>
    <w:rsid w:val="00AF490C"/>
    <w:rsid w:val="00B6286C"/>
    <w:rsid w:val="00B63530"/>
    <w:rsid w:val="00B8361C"/>
    <w:rsid w:val="00BA1602"/>
    <w:rsid w:val="00BC28BA"/>
    <w:rsid w:val="00BD4DA7"/>
    <w:rsid w:val="00BE4847"/>
    <w:rsid w:val="00BE4C8A"/>
    <w:rsid w:val="00C31EA2"/>
    <w:rsid w:val="00C44884"/>
    <w:rsid w:val="00C54AAF"/>
    <w:rsid w:val="00C5727A"/>
    <w:rsid w:val="00C616E4"/>
    <w:rsid w:val="00C87174"/>
    <w:rsid w:val="00CB21A0"/>
    <w:rsid w:val="00CB4365"/>
    <w:rsid w:val="00CB6C2F"/>
    <w:rsid w:val="00CF30CF"/>
    <w:rsid w:val="00D52DCA"/>
    <w:rsid w:val="00DA27A9"/>
    <w:rsid w:val="00DC3450"/>
    <w:rsid w:val="00DE7066"/>
    <w:rsid w:val="00DE7FC4"/>
    <w:rsid w:val="00E05867"/>
    <w:rsid w:val="00E20C03"/>
    <w:rsid w:val="00E32516"/>
    <w:rsid w:val="00E7332B"/>
    <w:rsid w:val="00E84D3D"/>
    <w:rsid w:val="00E97C88"/>
    <w:rsid w:val="00EF3C5C"/>
    <w:rsid w:val="00F15A76"/>
    <w:rsid w:val="00F2382D"/>
    <w:rsid w:val="00F30CF5"/>
    <w:rsid w:val="00F53241"/>
    <w:rsid w:val="00F5508E"/>
    <w:rsid w:val="00F57554"/>
    <w:rsid w:val="00F84E7C"/>
    <w:rsid w:val="00FC7002"/>
    <w:rsid w:val="00FD1D16"/>
    <w:rsid w:val="00FE2F89"/>
    <w:rsid w:val="00FE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CE88DFB-00AF-496F-8B42-E5FF9DC08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DC4"/>
    <w:rPr>
      <w:lang w:val="en-GB"/>
    </w:rPr>
  </w:style>
  <w:style w:type="paragraph" w:styleId="Heading1">
    <w:name w:val="heading 1"/>
    <w:basedOn w:val="Normal"/>
    <w:next w:val="Normal"/>
    <w:qFormat/>
    <w:rsid w:val="00366DC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366DC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366DC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366DC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366DC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366DC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366DC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66DC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66DC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rsid w:val="00366DC4"/>
    <w:rPr>
      <w:rFonts w:ascii="Arial" w:eastAsia="SimSun" w:hAnsi="Arial"/>
      <w:lang w:val="en-GB" w:eastAsia="en-US" w:bidi="ar-SA"/>
    </w:rPr>
  </w:style>
  <w:style w:type="character" w:styleId="CommentReference">
    <w:name w:val="annotation reference"/>
    <w:basedOn w:val="DefaultParagraphFont"/>
    <w:rsid w:val="00366DC4"/>
    <w:rPr>
      <w:sz w:val="16"/>
    </w:rPr>
  </w:style>
  <w:style w:type="character" w:customStyle="1" w:styleId="B1Char1">
    <w:name w:val="B1 Char1"/>
    <w:basedOn w:val="DefaultParagraphFont"/>
    <w:link w:val="B1"/>
    <w:rsid w:val="00366DC4"/>
    <w:rPr>
      <w:rFonts w:ascii="Arial" w:eastAsia="SimSun" w:hAnsi="Arial"/>
      <w:lang w:val="en-GB" w:eastAsia="en-US" w:bidi="ar-SA"/>
    </w:rPr>
  </w:style>
  <w:style w:type="character" w:styleId="Hyperlink">
    <w:name w:val="Hyperlink"/>
    <w:basedOn w:val="DefaultParagraphFont"/>
    <w:rsid w:val="00366DC4"/>
    <w:rPr>
      <w:color w:val="0000FF"/>
      <w:u w:val="single"/>
    </w:rPr>
  </w:style>
  <w:style w:type="character" w:customStyle="1" w:styleId="THChar">
    <w:name w:val="TH Char"/>
    <w:basedOn w:val="DefaultParagraphFont"/>
    <w:link w:val="TH"/>
    <w:rsid w:val="00366DC4"/>
    <w:rPr>
      <w:rFonts w:ascii="Arial" w:hAnsi="Arial"/>
      <w:b/>
      <w:lang w:val="en-GB" w:eastAsia="en-GB" w:bidi="ar-SA"/>
    </w:rPr>
  </w:style>
  <w:style w:type="character" w:styleId="PageNumber">
    <w:name w:val="page number"/>
    <w:basedOn w:val="DefaultParagraphFont"/>
    <w:rsid w:val="00366DC4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366DC4"/>
    <w:rPr>
      <w:lang w:val="en-GB" w:eastAsia="en-US" w:bidi="ar-SA"/>
    </w:rPr>
  </w:style>
  <w:style w:type="paragraph" w:customStyle="1" w:styleId="TAL">
    <w:name w:val="TAL"/>
    <w:basedOn w:val="Normal"/>
    <w:link w:val="TALChar"/>
    <w:rsid w:val="00366DC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Normal"/>
    <w:link w:val="THChar"/>
    <w:rsid w:val="00366D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paragraph" w:styleId="Footer">
    <w:name w:val="footer"/>
    <w:basedOn w:val="Normal"/>
    <w:rsid w:val="00366DC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rsid w:val="00366DC4"/>
    <w:rPr>
      <w:rFonts w:ascii="Tahoma" w:hAnsi="Tahoma"/>
      <w:sz w:val="16"/>
      <w:szCs w:val="16"/>
    </w:rPr>
  </w:style>
  <w:style w:type="paragraph" w:customStyle="1" w:styleId="B1">
    <w:name w:val="B1"/>
    <w:basedOn w:val="Normal"/>
    <w:link w:val="B1Char1"/>
    <w:rsid w:val="00366DC4"/>
    <w:pPr>
      <w:ind w:left="567" w:hanging="567"/>
      <w:jc w:val="both"/>
    </w:pPr>
    <w:rPr>
      <w:rFonts w:ascii="Arial" w:hAnsi="Arial"/>
    </w:rPr>
  </w:style>
  <w:style w:type="paragraph" w:customStyle="1" w:styleId="CRCoverPage">
    <w:name w:val="CR Cover Page"/>
    <w:link w:val="CRCoverPageChar"/>
    <w:rsid w:val="00366DC4"/>
    <w:pPr>
      <w:spacing w:after="120"/>
    </w:pPr>
    <w:rPr>
      <w:rFonts w:ascii="Arial" w:eastAsia="MS Mincho" w:hAnsi="Arial"/>
      <w:lang w:val="en-GB"/>
    </w:rPr>
  </w:style>
  <w:style w:type="paragraph" w:customStyle="1" w:styleId="NotDone">
    <w:name w:val="Not Done"/>
    <w:basedOn w:val="done"/>
    <w:rsid w:val="00366DC4"/>
    <w:pPr>
      <w:numPr>
        <w:numId w:val="1"/>
      </w:numPr>
      <w:tabs>
        <w:tab w:val="clear" w:pos="360"/>
        <w:tab w:val="left" w:pos="0"/>
        <w:tab w:val="left" w:pos="1125"/>
      </w:tabs>
    </w:pPr>
    <w:rPr>
      <w:color w:val="FF0000"/>
    </w:rPr>
  </w:style>
  <w:style w:type="paragraph" w:styleId="BodyText">
    <w:name w:val="Body Text"/>
    <w:basedOn w:val="Normal"/>
    <w:rsid w:val="00366DC4"/>
    <w:rPr>
      <w:rFonts w:ascii="Arial" w:hAnsi="Arial" w:cs="Arial"/>
      <w:color w:val="FF0000"/>
    </w:rPr>
  </w:style>
  <w:style w:type="paragraph" w:customStyle="1" w:styleId="tah">
    <w:name w:val="tah"/>
    <w:basedOn w:val="Normal"/>
    <w:rsid w:val="00366DC4"/>
    <w:pPr>
      <w:keepNext/>
      <w:overflowPunct w:val="0"/>
      <w:autoSpaceDE w:val="0"/>
      <w:autoSpaceDN w:val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styleId="CommentText">
    <w:name w:val="annotation text"/>
    <w:basedOn w:val="Normal"/>
    <w:link w:val="CommentTextChar"/>
    <w:rsid w:val="00366DC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a">
    <w:name w:val="??"/>
    <w:rsid w:val="00366DC4"/>
    <w:pPr>
      <w:widowControl w:val="0"/>
    </w:pPr>
  </w:style>
  <w:style w:type="paragraph" w:customStyle="1" w:styleId="done">
    <w:name w:val="done"/>
    <w:basedOn w:val="ACTION"/>
    <w:rsid w:val="00366DC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843"/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00BodyText">
    <w:name w:val="00 BodyText"/>
    <w:basedOn w:val="Normal"/>
    <w:rsid w:val="00366DC4"/>
    <w:pPr>
      <w:spacing w:after="220"/>
    </w:pPr>
    <w:rPr>
      <w:rFonts w:ascii="Arial" w:hAnsi="Arial"/>
      <w:sz w:val="22"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366DC4"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rsid w:val="00366DC4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366DC4"/>
    <w:pPr>
      <w:widowControl w:val="0"/>
      <w:numPr>
        <w:numId w:val="3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66DC4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DocumentMap">
    <w:name w:val="Document Map"/>
    <w:basedOn w:val="Normal"/>
    <w:rsid w:val="00366DC4"/>
    <w:pPr>
      <w:shd w:val="clear" w:color="auto" w:fill="000080"/>
    </w:pPr>
  </w:style>
  <w:style w:type="character" w:customStyle="1" w:styleId="B1Char">
    <w:name w:val="B1 Char"/>
    <w:basedOn w:val="DefaultParagraphFont"/>
    <w:rsid w:val="00BA1602"/>
    <w:rPr>
      <w:rFonts w:ascii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05572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en-GB"/>
    </w:rPr>
  </w:style>
  <w:style w:type="paragraph" w:customStyle="1" w:styleId="B2">
    <w:name w:val="B2"/>
    <w:basedOn w:val="List2"/>
    <w:link w:val="B2Char"/>
    <w:rsid w:val="0025582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ja-JP"/>
    </w:rPr>
  </w:style>
  <w:style w:type="character" w:customStyle="1" w:styleId="B2Char">
    <w:name w:val="B2 Char"/>
    <w:basedOn w:val="DefaultParagraphFont"/>
    <w:link w:val="B2"/>
    <w:rsid w:val="0025582E"/>
    <w:rPr>
      <w:lang w:val="en-GB" w:eastAsia="ja-JP"/>
    </w:rPr>
  </w:style>
  <w:style w:type="paragraph" w:styleId="List2">
    <w:name w:val="List 2"/>
    <w:basedOn w:val="Normal"/>
    <w:rsid w:val="0025582E"/>
    <w:pPr>
      <w:ind w:leftChars="200" w:left="100" w:hangingChars="200" w:hanging="200"/>
      <w:contextualSpacing/>
    </w:pPr>
  </w:style>
  <w:style w:type="character" w:customStyle="1" w:styleId="a0">
    <w:name w:val="文稿抬头"/>
    <w:basedOn w:val="DefaultParagraphFont"/>
    <w:rsid w:val="0032560C"/>
    <w:rPr>
      <w:rFonts w:eastAsia="MS Mincho"/>
      <w:b/>
      <w:bCs/>
      <w:sz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32560C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560C"/>
    <w:rPr>
      <w:rFonts w:ascii="Arial" w:hAnsi="Arial"/>
      <w:b/>
      <w:color w:val="0000FF"/>
      <w:lang w:val="en-GB" w:eastAsia="en-US"/>
    </w:rPr>
  </w:style>
  <w:style w:type="paragraph" w:styleId="ListParagraph">
    <w:name w:val="List Paragraph"/>
    <w:basedOn w:val="Normal"/>
    <w:qFormat/>
    <w:rsid w:val="0032560C"/>
    <w:pPr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rsid w:val="00CF3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CF30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CF30CF"/>
    <w:rPr>
      <w:rFonts w:ascii="Courier New" w:hAnsi="Courier New"/>
      <w:noProof/>
      <w:sz w:val="16"/>
      <w:lang w:val="en-GB" w:bidi="ar-SA"/>
    </w:rPr>
  </w:style>
  <w:style w:type="character" w:customStyle="1" w:styleId="TALChar">
    <w:name w:val="TAL Char"/>
    <w:link w:val="TAL"/>
    <w:locked/>
    <w:rsid w:val="00C44884"/>
    <w:rPr>
      <w:rFonts w:ascii="Arial" w:eastAsia="Times New Roman" w:hAnsi="Arial"/>
      <w:sz w:val="18"/>
      <w:lang w:val="en-GB" w:eastAsia="en-GB"/>
    </w:rPr>
  </w:style>
  <w:style w:type="character" w:customStyle="1" w:styleId="CRCoverPageChar">
    <w:name w:val="CR Cover Page Char"/>
    <w:link w:val="CRCoverPage"/>
    <w:rsid w:val="009D19EB"/>
    <w:rPr>
      <w:rFonts w:ascii="Arial" w:eastAsia="MS Mincho" w:hAnsi="Arial"/>
      <w:lang w:val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90A1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pakula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318</Words>
  <Characters>1816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Manager/>
  <Company/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CATT</dc:creator>
  <cp:keywords/>
  <dc:description/>
  <cp:lastModifiedBy>PM: </cp:lastModifiedBy>
  <cp:revision>4</cp:revision>
  <cp:lastPrinted>2002-04-23T01:10:00Z</cp:lastPrinted>
  <dcterms:created xsi:type="dcterms:W3CDTF">2017-10-13T12:13:00Z</dcterms:created>
  <dcterms:modified xsi:type="dcterms:W3CDTF">2017-11-08T11:38:00Z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2052-6.6.0.2699</vt:lpwstr>
  </property>
  <property fmtid="{D5CDD505-2E9C-101B-9397-08002B2CF9AE}" pid="3" name="_ms_pID_725343">
    <vt:lpwstr>(2)ez6ClzisoOjxsMyhU6JdGwYkHpqKyZEYarH9A9SsqKQFKhvp3d17oEF5B2fBfVyxQX94Kd7A
hKNS+AXIneX/wIPGwsZpxlxWC2orwVZ0+o2pubypkNO/jcM5dtnbLKsZJvbEuXVzIonltb9y
o23bFOG+bfh41UqEDDbrDx7V7Uu9pkj9ltqa/jWSNQkBUeQ713t77FAWk4XwCSd/FzhSGe2Y
egM6H9aG2d3V6Hawvy1Ud</vt:lpwstr>
  </property>
  <property fmtid="{D5CDD505-2E9C-101B-9397-08002B2CF9AE}" pid="4" name="_ms_pID_7253431">
    <vt:lpwstr>vt8g3FscATqHivau4sY7iMV65QQPFpixl1xIOPdMAaN3mxHg91b
SnkAN4ouRFwHhE3MI3cadttx4QLpdTDfnQaRTbUnFKSnTkF1337x8Q==</vt:lpwstr>
  </property>
  <property fmtid="{D5CDD505-2E9C-101B-9397-08002B2CF9AE}" pid="5" name="sflag">
    <vt:lpwstr>1328633734</vt:lpwstr>
  </property>
</Properties>
</file>