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FFAA01D" w14:textId="25EB4801" w:rsidR="00F92BC3" w:rsidRPr="00F12DB7" w:rsidRDefault="00F92BC3" w:rsidP="00487D20">
      <w:pPr>
        <w:tabs>
          <w:tab w:val="center" w:pos="4536"/>
          <w:tab w:val="right" w:pos="7938"/>
          <w:tab w:val="right" w:pos="9639"/>
        </w:tabs>
        <w:ind w:right="2"/>
        <w:jc w:val="both"/>
        <w:rPr>
          <w:rFonts w:ascii="Arial" w:eastAsiaTheme="minorEastAsia" w:hAnsi="Arial" w:cs="Arial"/>
          <w:b/>
          <w:bCs/>
          <w:sz w:val="28"/>
          <w:lang w:eastAsia="zh-CN"/>
        </w:rPr>
      </w:pPr>
      <w:bookmarkStart w:id="0" w:name="_GoBack"/>
      <w:r>
        <w:rPr>
          <w:rFonts w:ascii="Arial" w:hAnsi="Arial" w:cs="Arial"/>
          <w:b/>
          <w:bCs/>
          <w:sz w:val="28"/>
        </w:rPr>
        <w:t>3GPP TSG RAN WG1 #</w:t>
      </w:r>
      <w:r w:rsidRPr="00E634C9">
        <w:rPr>
          <w:rFonts w:ascii="Arial" w:hAnsi="Arial" w:cs="Arial"/>
          <w:b/>
          <w:bCs/>
          <w:sz w:val="28"/>
        </w:rPr>
        <w:t>1</w:t>
      </w:r>
      <w:r w:rsidRPr="0099760A">
        <w:rPr>
          <w:rFonts w:ascii="Arial" w:hAnsi="Arial" w:cs="Arial" w:hint="eastAsia"/>
          <w:b/>
          <w:bCs/>
          <w:sz w:val="28"/>
        </w:rPr>
        <w:t>1</w:t>
      </w:r>
      <w:r w:rsidR="00313D71">
        <w:rPr>
          <w:rFonts w:ascii="Arial" w:eastAsiaTheme="minorEastAsia" w:hAnsi="Arial" w:cs="Arial" w:hint="eastAsia"/>
          <w:b/>
          <w:bCs/>
          <w:sz w:val="28"/>
          <w:lang w:eastAsia="zh-CN"/>
        </w:rPr>
        <w:t>4</w:t>
      </w:r>
      <w:r w:rsidR="00A05D52">
        <w:rPr>
          <w:rFonts w:ascii="Arial" w:hAnsi="Arial" w:cs="Arial"/>
          <w:b/>
          <w:bCs/>
          <w:sz w:val="28"/>
        </w:rPr>
        <w:t>bis</w:t>
      </w:r>
      <w:r>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ab/>
      </w:r>
      <w:r>
        <w:rPr>
          <w:rFonts w:ascii="Arial" w:eastAsiaTheme="minorEastAsia" w:hAnsi="Arial" w:cs="Arial" w:hint="eastAsia"/>
          <w:b/>
          <w:bCs/>
          <w:sz w:val="28"/>
          <w:lang w:eastAsia="zh-CN"/>
        </w:rPr>
        <w:tab/>
      </w:r>
      <w:r>
        <w:rPr>
          <w:rFonts w:ascii="Arial" w:hAnsi="Arial" w:cs="Arial"/>
          <w:b/>
          <w:bCs/>
          <w:sz w:val="28"/>
        </w:rPr>
        <w:t>R1-</w:t>
      </w:r>
      <w:r w:rsidR="00821761" w:rsidRPr="00821761">
        <w:rPr>
          <w:rFonts w:ascii="Arial" w:hAnsi="Arial" w:cs="Arial"/>
          <w:b/>
          <w:bCs/>
          <w:sz w:val="28"/>
        </w:rPr>
        <w:t>23</w:t>
      </w:r>
      <w:r w:rsidR="00FD1754" w:rsidRPr="00FD1754">
        <w:rPr>
          <w:rFonts w:ascii="Arial" w:eastAsiaTheme="minorEastAsia" w:hAnsi="Arial" w:cs="Arial"/>
          <w:b/>
          <w:bCs/>
          <w:sz w:val="28"/>
          <w:lang w:eastAsia="zh-CN"/>
        </w:rPr>
        <w:t>09514</w:t>
      </w:r>
    </w:p>
    <w:p w14:paraId="0CDD61F6" w14:textId="2099A4BC" w:rsidR="00F92BC3" w:rsidRPr="00740657" w:rsidRDefault="00A05D52" w:rsidP="00487D20">
      <w:pPr>
        <w:ind w:left="1990" w:hanging="1990"/>
        <w:jc w:val="both"/>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sidR="00313D71">
        <w:rPr>
          <w:rFonts w:ascii="Arial" w:eastAsia="MS Mincho" w:hAnsi="Arial" w:cs="Arial"/>
          <w:b/>
          <w:bCs/>
          <w:sz w:val="28"/>
          <w:lang w:eastAsia="ja-JP"/>
        </w:rPr>
        <w:t>, 2023</w:t>
      </w:r>
    </w:p>
    <w:p w14:paraId="5E1EE7CF" w14:textId="77777777" w:rsidR="008D4F29" w:rsidRDefault="008D4F29" w:rsidP="00487D20">
      <w:pPr>
        <w:ind w:left="1988" w:hanging="1988"/>
        <w:jc w:val="both"/>
        <w:rPr>
          <w:rFonts w:ascii="Arial" w:hAnsi="Arial" w:cs="Arial"/>
          <w:b/>
          <w:sz w:val="22"/>
        </w:rPr>
      </w:pPr>
    </w:p>
    <w:bookmarkEnd w:id="0"/>
    <w:p w14:paraId="62AFD37A" w14:textId="77777777"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t>CATT</w:t>
      </w:r>
    </w:p>
    <w:p w14:paraId="0E50E303" w14:textId="1CF6A335"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Title:</w:t>
      </w:r>
      <w:r>
        <w:rPr>
          <w:rFonts w:cs="Arial"/>
          <w:sz w:val="22"/>
          <w:szCs w:val="22"/>
        </w:rPr>
        <w:tab/>
      </w:r>
      <w:r w:rsidR="003C5384">
        <w:rPr>
          <w:rFonts w:cs="Arial"/>
          <w:sz w:val="22"/>
          <w:szCs w:val="22"/>
        </w:rPr>
        <w:t>Further</w:t>
      </w:r>
      <w:r w:rsidR="003C5384">
        <w:rPr>
          <w:rFonts w:eastAsiaTheme="minorEastAsia" w:cs="Arial" w:hint="eastAsia"/>
          <w:sz w:val="22"/>
          <w:szCs w:val="22"/>
          <w:lang w:eastAsia="zh-CN"/>
        </w:rPr>
        <w:t xml:space="preserve"> d</w:t>
      </w:r>
      <w:r w:rsidR="00587235" w:rsidRPr="00587235">
        <w:rPr>
          <w:rFonts w:eastAsiaTheme="minorEastAsia" w:cs="Arial"/>
          <w:sz w:val="22"/>
          <w:szCs w:val="22"/>
          <w:lang w:eastAsia="zh-CN"/>
        </w:rPr>
        <w:t xml:space="preserve">iscussion on </w:t>
      </w:r>
      <w:r w:rsidR="00D70EC7" w:rsidRPr="00D70EC7">
        <w:rPr>
          <w:rFonts w:eastAsiaTheme="minorEastAsia" w:cs="Arial"/>
          <w:sz w:val="22"/>
          <w:szCs w:val="22"/>
          <w:lang w:eastAsia="zh-CN"/>
        </w:rPr>
        <w:t>UE features for expanded and improved NR positioning</w:t>
      </w:r>
    </w:p>
    <w:p w14:paraId="5021AEF3" w14:textId="027D39C4"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Agenda Item:</w:t>
      </w:r>
      <w:r>
        <w:rPr>
          <w:rFonts w:cs="Arial"/>
          <w:sz w:val="22"/>
          <w:szCs w:val="22"/>
        </w:rPr>
        <w:tab/>
      </w:r>
      <w:r w:rsidR="00FD6274">
        <w:rPr>
          <w:rFonts w:eastAsia="宋体" w:cs="Arial" w:hint="eastAsia"/>
          <w:sz w:val="22"/>
          <w:szCs w:val="22"/>
          <w:lang w:eastAsia="zh-CN"/>
        </w:rPr>
        <w:t>8</w:t>
      </w:r>
      <w:r w:rsidR="00D56079">
        <w:rPr>
          <w:rFonts w:eastAsia="宋体" w:cs="Arial" w:hint="eastAsia"/>
          <w:sz w:val="22"/>
          <w:szCs w:val="22"/>
          <w:lang w:eastAsia="zh-CN"/>
        </w:rPr>
        <w:t>.16.</w:t>
      </w:r>
      <w:r w:rsidR="00FD6274">
        <w:rPr>
          <w:rFonts w:eastAsia="宋体" w:cs="Arial" w:hint="eastAsia"/>
          <w:sz w:val="22"/>
          <w:szCs w:val="22"/>
          <w:lang w:eastAsia="zh-CN"/>
        </w:rPr>
        <w:t>3</w:t>
      </w:r>
    </w:p>
    <w:p w14:paraId="37417758" w14:textId="77777777" w:rsidR="008D4F29" w:rsidRDefault="00BF3971" w:rsidP="00487D20">
      <w:pPr>
        <w:pStyle w:val="ad"/>
        <w:tabs>
          <w:tab w:val="clear" w:pos="4536"/>
        </w:tabs>
        <w:ind w:left="1800" w:hanging="1800"/>
        <w:jc w:val="both"/>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rsidP="00487D20">
      <w:pPr>
        <w:pBdr>
          <w:bottom w:val="single" w:sz="4" w:space="1" w:color="auto"/>
        </w:pBdr>
        <w:tabs>
          <w:tab w:val="left" w:pos="2552"/>
        </w:tabs>
        <w:ind w:left="-2"/>
        <w:jc w:val="both"/>
        <w:rPr>
          <w:rFonts w:eastAsia="宋体"/>
          <w:lang w:eastAsia="zh-CN"/>
        </w:rPr>
      </w:pPr>
    </w:p>
    <w:p w14:paraId="519A4679" w14:textId="77777777" w:rsidR="008D4F29" w:rsidRDefault="00BF3971" w:rsidP="00487D20">
      <w:pPr>
        <w:pStyle w:val="1"/>
        <w:ind w:left="431" w:hanging="431"/>
        <w:jc w:val="both"/>
      </w:pPr>
      <w:r>
        <w:t>Introduction</w:t>
      </w:r>
    </w:p>
    <w:p w14:paraId="426BF28A" w14:textId="14289175" w:rsidR="008D4F29" w:rsidRPr="00537A55" w:rsidRDefault="00537A55" w:rsidP="00487D20">
      <w:pPr>
        <w:pStyle w:val="a1"/>
        <w:rPr>
          <w:rFonts w:eastAsiaTheme="minorEastAsia"/>
          <w:lang w:eastAsia="zh-CN"/>
        </w:rPr>
      </w:pPr>
      <w:r w:rsidRPr="00537A55">
        <w:rPr>
          <w:iCs/>
        </w:rPr>
        <w:t>In RAN1#11</w:t>
      </w:r>
      <w:r w:rsidR="00FD6274">
        <w:rPr>
          <w:rFonts w:eastAsiaTheme="minorEastAsia" w:hint="eastAsia"/>
          <w:iCs/>
          <w:lang w:eastAsia="zh-CN"/>
        </w:rPr>
        <w:t>4</w:t>
      </w:r>
      <w:r w:rsidRPr="00537A55">
        <w:rPr>
          <w:iCs/>
        </w:rPr>
        <w:t xml:space="preserve"> meeting, a lot of agreements were achieved related to UE features for expanded and improved NR positioning [1]. In this contribution, we provide our views on UE features for expanded and improved NR positioning.</w:t>
      </w:r>
    </w:p>
    <w:p w14:paraId="42445F3D" w14:textId="598428BA" w:rsidR="008D4F29" w:rsidRDefault="00F85589" w:rsidP="00487D20">
      <w:pPr>
        <w:pStyle w:val="1"/>
        <w:ind w:left="431" w:hanging="431"/>
        <w:jc w:val="both"/>
      </w:pPr>
      <w:r w:rsidRPr="00286987">
        <w:t>Discussion</w:t>
      </w:r>
    </w:p>
    <w:p w14:paraId="3E1B41B6" w14:textId="58B87099" w:rsidR="004D4ACB" w:rsidRDefault="00DE10AB" w:rsidP="00487D20">
      <w:pPr>
        <w:pStyle w:val="2"/>
        <w:ind w:left="567" w:hanging="567"/>
        <w:jc w:val="both"/>
        <w:rPr>
          <w:rFonts w:eastAsiaTheme="minorEastAsia"/>
        </w:rPr>
      </w:pPr>
      <w:r>
        <w:rPr>
          <w:rFonts w:hint="eastAsia"/>
        </w:rPr>
        <w:t>Sidelink</w:t>
      </w:r>
      <w:r>
        <w:rPr>
          <w:rFonts w:eastAsiaTheme="minorEastAsia" w:hint="eastAsia"/>
        </w:rPr>
        <w:t xml:space="preserve"> positioning related UE features</w:t>
      </w:r>
    </w:p>
    <w:p w14:paraId="5180E7C0" w14:textId="2EA19AB1" w:rsidR="00537A55" w:rsidRDefault="00537A55" w:rsidP="00487D20">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sidR="00FD6274">
        <w:rPr>
          <w:rFonts w:eastAsiaTheme="minorEastAsia" w:hint="eastAsia"/>
          <w:lang w:eastAsia="zh-CN"/>
        </w:rPr>
        <w:t>4</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sidR="00FB55AD">
        <w:rPr>
          <w:rFonts w:eastAsiaTheme="minorEastAsia" w:hint="eastAsia"/>
          <w:lang w:eastAsia="zh-CN"/>
        </w:rPr>
        <w:t>s</w:t>
      </w:r>
      <w:r>
        <w:rPr>
          <w:lang w:eastAsia="zh-CN"/>
        </w:rPr>
        <w:t xml:space="preserve"> w</w:t>
      </w:r>
      <w:r w:rsidR="00FB55AD">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eastAsiaTheme="minorEastAsia" w:hint="eastAsia"/>
          <w:lang w:eastAsia="zh-CN"/>
        </w:rPr>
        <w:t>s</w:t>
      </w:r>
      <w:r w:rsidRPr="00970646">
        <w:rPr>
          <w:lang w:eastAsia="zh-CN"/>
        </w:rPr>
        <w:t xml:space="preserve">idelink positioning related UE features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proofErr w:type="gramStart"/>
      <w:r w:rsidR="001138C4">
        <w:rPr>
          <w:lang w:eastAsia="zh-CN"/>
        </w:rPr>
        <w:t>[</w:t>
      </w:r>
      <w:proofErr w:type="gramEnd"/>
      <w:r w:rsidR="001138C4">
        <w:rPr>
          <w:lang w:eastAsia="zh-CN"/>
        </w:rPr>
        <w:t>1]</w:t>
      </w:r>
      <w:r w:rsidRPr="0094098E">
        <w:rPr>
          <w:lang w:eastAsia="zh-CN"/>
        </w:rPr>
        <w:fldChar w:fldCharType="end"/>
      </w:r>
      <w:r w:rsidRPr="003407F4">
        <w:rPr>
          <w:rFonts w:hint="eastAsia"/>
          <w:lang w:eastAsia="zh-CN"/>
        </w:rPr>
        <w:t>.</w:t>
      </w:r>
    </w:p>
    <w:p w14:paraId="2BDBF728" w14:textId="77777777" w:rsidR="00025005" w:rsidRDefault="00025005" w:rsidP="00025005">
      <w:pPr>
        <w:rPr>
          <w:lang w:eastAsia="x-none"/>
        </w:rPr>
      </w:pPr>
      <w:r w:rsidRPr="00687AF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448"/>
        <w:gridCol w:w="1008"/>
        <w:gridCol w:w="1221"/>
        <w:gridCol w:w="221"/>
        <w:gridCol w:w="492"/>
        <w:gridCol w:w="519"/>
        <w:gridCol w:w="991"/>
        <w:gridCol w:w="519"/>
        <w:gridCol w:w="439"/>
        <w:gridCol w:w="439"/>
        <w:gridCol w:w="439"/>
        <w:gridCol w:w="1221"/>
        <w:gridCol w:w="884"/>
      </w:tblGrid>
      <w:tr w:rsidR="00025005" w:rsidRPr="00FB1E6D" w14:paraId="5464FEBE"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72C7"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0D70" w14:textId="77777777" w:rsidR="00025005" w:rsidRPr="00FB1E6D" w:rsidRDefault="00025005" w:rsidP="00025005">
            <w:pPr>
              <w:pStyle w:val="TAL"/>
              <w:rPr>
                <w:rFonts w:eastAsia="MS Mincho" w:cs="Arial"/>
                <w:color w:val="000000" w:themeColor="text1"/>
                <w:sz w:val="20"/>
              </w:rPr>
            </w:pPr>
            <w:r w:rsidRPr="00FB1E6D">
              <w:rPr>
                <w:rFonts w:eastAsia="MS Mincho" w:cs="Arial"/>
                <w:color w:val="000000" w:themeColor="text1"/>
                <w:sz w:val="20"/>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D7707" w14:textId="77777777" w:rsidR="00025005" w:rsidRPr="00FB1E6D" w:rsidRDefault="00025005" w:rsidP="00025005">
            <w:pPr>
              <w:pStyle w:val="TAL"/>
              <w:rPr>
                <w:rFonts w:cs="Arial"/>
                <w:color w:val="000000" w:themeColor="text1"/>
                <w:sz w:val="20"/>
                <w:lang w:eastAsia="zh-CN"/>
              </w:rPr>
            </w:pPr>
            <w:r w:rsidRPr="00FB1E6D">
              <w:rPr>
                <w:rFonts w:cs="Arial"/>
                <w:bCs/>
                <w:color w:val="000000" w:themeColor="text1"/>
                <w:sz w:val="20"/>
              </w:rPr>
              <w:t xml:space="preserve">Common SL PRS Processing Capability </w:t>
            </w:r>
            <w:r w:rsidRPr="00FB1E6D">
              <w:rPr>
                <w:rFonts w:cs="Arial"/>
                <w:bCs/>
                <w:color w:val="000000" w:themeColor="text1"/>
                <w:sz w:val="20"/>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C0C40" w14:textId="77777777" w:rsidR="00025005" w:rsidRPr="002D4B8C" w:rsidRDefault="00025005" w:rsidP="00025005">
            <w:pPr>
              <w:rPr>
                <w:rFonts w:eastAsia="宋体" w:cs="Arial"/>
                <w:strike/>
                <w:color w:val="FF0000"/>
                <w:lang w:eastAsia="zh-CN"/>
              </w:rPr>
            </w:pPr>
            <w:r w:rsidRPr="000D17B4">
              <w:rPr>
                <w:rFonts w:cs="Arial"/>
                <w:strike/>
                <w:color w:val="FF0000"/>
              </w:rPr>
              <w:t xml:space="preserve">FFS: separate rows for </w:t>
            </w:r>
            <w:r w:rsidRPr="000D17B4">
              <w:rPr>
                <w:rFonts w:eastAsia="宋体" w:cs="Arial"/>
                <w:strike/>
                <w:color w:val="FF0000"/>
                <w:lang w:eastAsia="zh-CN"/>
              </w:rPr>
              <w:t>[for SL-TDOA DL type/ SL-TDOA UL type /SL-AOA\RTT-type solutions using SL single sided/ RTT-type solutions using SL single sided double-sided] incl SL-PRS resources</w:t>
            </w:r>
          </w:p>
          <w:p w14:paraId="35DEE2BF" w14:textId="77777777" w:rsidR="00025005" w:rsidRPr="005F7805" w:rsidRDefault="00025005" w:rsidP="00025005">
            <w:pPr>
              <w:rPr>
                <w:rFonts w:eastAsia="宋体" w:cs="Arial"/>
                <w:color w:val="FF0000"/>
                <w:lang w:eastAsia="zh-CN"/>
              </w:rPr>
            </w:pPr>
            <w:r w:rsidRPr="005F7805">
              <w:rPr>
                <w:rFonts w:eastAsia="宋体" w:cs="Arial"/>
                <w:color w:val="FF0000"/>
                <w:lang w:eastAsia="zh-CN"/>
              </w:rPr>
              <w:t>1. Maximum SL PRS bandwidth in MHz in a resource pool for positioning, which is supported and reported by UE for SL-PRS measurement</w:t>
            </w:r>
          </w:p>
          <w:p w14:paraId="42AD77A7" w14:textId="77777777" w:rsidR="00025005" w:rsidRPr="00687AF2" w:rsidRDefault="00025005" w:rsidP="00025005">
            <w:pPr>
              <w:rPr>
                <w:rFonts w:eastAsia="宋体" w:cs="Arial"/>
                <w:color w:val="FF0000"/>
                <w:highlight w:val="yellow"/>
                <w:lang w:eastAsia="zh-CN"/>
              </w:rPr>
            </w:pPr>
            <w:r>
              <w:rPr>
                <w:rFonts w:eastAsia="宋体" w:cs="Arial"/>
                <w:color w:val="FF0000"/>
                <w:highlight w:val="yellow"/>
                <w:lang w:eastAsia="zh-CN"/>
              </w:rPr>
              <w:t>[</w:t>
            </w:r>
            <w:r w:rsidRPr="00687AF2">
              <w:rPr>
                <w:rFonts w:eastAsia="宋体" w:cs="Arial"/>
                <w:color w:val="FF0000"/>
                <w:highlight w:val="yellow"/>
                <w:lang w:eastAsia="zh-CN"/>
              </w:rPr>
              <w:t>2. Maximum number of active/occupied SL PRS resources across all configured RPs</w:t>
            </w:r>
            <w:r w:rsidRPr="00687AF2">
              <w:rPr>
                <w:rFonts w:eastAsia="宋体" w:cs="Arial"/>
                <w:b/>
                <w:bCs/>
                <w:color w:val="FF0000"/>
                <w:highlight w:val="yellow"/>
                <w:lang w:eastAsia="zh-CN"/>
              </w:rPr>
              <w:t xml:space="preserve"> </w:t>
            </w:r>
            <w:r w:rsidRPr="00687AF2">
              <w:rPr>
                <w:rFonts w:eastAsia="宋体" w:cs="Arial"/>
                <w:color w:val="FF0000"/>
                <w:highlight w:val="yellow"/>
                <w:lang w:eastAsia="zh-CN"/>
              </w:rPr>
              <w:t>assuming maximum SL PRS bandwidth in MHz, which is supported and reported by UE]</w:t>
            </w:r>
          </w:p>
          <w:p w14:paraId="13D41956" w14:textId="77777777" w:rsidR="00025005" w:rsidRPr="00687AF2" w:rsidRDefault="00025005" w:rsidP="00025005">
            <w:pPr>
              <w:rPr>
                <w:rFonts w:eastAsia="宋体" w:cs="Arial"/>
                <w:color w:val="FF0000"/>
                <w:highlight w:val="yellow"/>
                <w:lang w:val="en-GB" w:eastAsia="zh-CN"/>
              </w:rPr>
            </w:pPr>
            <w:r w:rsidRPr="00687AF2">
              <w:rPr>
                <w:rFonts w:eastAsia="宋体" w:cs="Arial"/>
                <w:color w:val="FF0000"/>
                <w:highlight w:val="yellow"/>
                <w:lang w:eastAsia="zh-CN"/>
              </w:rPr>
              <w:t>[3.</w:t>
            </w:r>
            <w:r w:rsidRPr="00687AF2">
              <w:rPr>
                <w:rFonts w:eastAsia="宋体" w:cs="Arial"/>
                <w:color w:val="FF0000"/>
                <w:highlight w:val="yellow"/>
                <w:lang w:val="en-GB" w:eastAsia="zh-CN"/>
              </w:rPr>
              <w:t xml:space="preserve"> Duration of SL PRS symbols N in units of ms a UE </w:t>
            </w:r>
            <w:r w:rsidRPr="00687AF2">
              <w:rPr>
                <w:rFonts w:eastAsia="宋体" w:cs="Arial"/>
                <w:color w:val="FF0000"/>
                <w:highlight w:val="yellow"/>
                <w:lang w:val="en-GB" w:eastAsia="zh-CN"/>
              </w:rPr>
              <w:lastRenderedPageBreak/>
              <w:t>can process every T ms assuming maximum SL PRS bandwidth in MHz, which is supported and reported by UE.]</w:t>
            </w:r>
          </w:p>
          <w:p w14:paraId="4ADCBFA6" w14:textId="77777777" w:rsidR="00025005" w:rsidRPr="00687AF2" w:rsidRDefault="00025005" w:rsidP="00025005">
            <w:pPr>
              <w:rPr>
                <w:rFonts w:eastAsia="宋体" w:cs="Arial"/>
                <w:color w:val="FF0000"/>
                <w:highlight w:val="yellow"/>
                <w:lang w:eastAsia="zh-CN"/>
              </w:rPr>
            </w:pPr>
            <w:r w:rsidRPr="00687AF2">
              <w:rPr>
                <w:rFonts w:eastAsia="宋体" w:cs="Arial"/>
                <w:color w:val="FF0000"/>
                <w:highlight w:val="yellow"/>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11B1211E" w14:textId="77777777" w:rsidR="00025005" w:rsidRPr="00A244EF" w:rsidRDefault="00025005" w:rsidP="00025005">
            <w:pPr>
              <w:rPr>
                <w:rFonts w:eastAsia="宋体" w:cs="Arial"/>
                <w:color w:val="FF0000"/>
                <w:lang w:eastAsia="zh-CN"/>
              </w:rPr>
            </w:pPr>
            <w:r w:rsidRPr="00687AF2">
              <w:rPr>
                <w:rFonts w:eastAsia="宋体" w:cs="Arial"/>
                <w:color w:val="FF0000"/>
                <w:highlight w:val="yellow"/>
                <w:lang w:eastAsia="zh-CN"/>
              </w:rPr>
              <w:t xml:space="preserve">[5. </w:t>
            </w:r>
            <w:r w:rsidRPr="00687AF2">
              <w:rPr>
                <w:rFonts w:eastAsia="宋体" w:cs="Arial"/>
                <w:bCs/>
                <w:color w:val="FF0000"/>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3F42" w14:textId="77777777" w:rsidR="00025005" w:rsidRPr="00FB1E6D" w:rsidRDefault="00025005" w:rsidP="00025005">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7AC21" w14:textId="77777777" w:rsidR="00025005" w:rsidRPr="005F7805" w:rsidRDefault="00025005" w:rsidP="00025005">
            <w:pPr>
              <w:pStyle w:val="TAL"/>
              <w:rPr>
                <w:rFonts w:cs="Arial"/>
                <w:color w:val="FF0000"/>
                <w:sz w:val="20"/>
                <w:szCs w:val="21"/>
                <w:lang w:eastAsia="zh-CN"/>
              </w:rPr>
            </w:pPr>
            <w:r w:rsidRPr="005F7805">
              <w:rPr>
                <w:rFonts w:eastAsia="MS Mincho" w:cs="Arial"/>
                <w:color w:val="FF0000"/>
                <w:sz w:val="20"/>
                <w:szCs w:val="2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35011" w14:textId="77777777" w:rsidR="00025005" w:rsidRPr="005F7805" w:rsidRDefault="00025005" w:rsidP="00025005">
            <w:pPr>
              <w:pStyle w:val="TAL"/>
              <w:rPr>
                <w:rFonts w:cs="Arial"/>
                <w:color w:val="FF0000"/>
                <w:sz w:val="20"/>
                <w:szCs w:val="21"/>
              </w:rPr>
            </w:pPr>
            <w:r w:rsidRPr="00687AF2">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9376" w14:textId="77777777" w:rsidR="00025005" w:rsidRPr="005F7805" w:rsidRDefault="00025005" w:rsidP="00025005">
            <w:pPr>
              <w:pStyle w:val="TAL"/>
              <w:rPr>
                <w:rFonts w:cs="Arial"/>
                <w:color w:val="FF0000"/>
                <w:sz w:val="20"/>
                <w:szCs w:val="21"/>
                <w:lang w:val="en-US" w:eastAsia="zh-CN"/>
              </w:rPr>
            </w:pPr>
            <w:r w:rsidRPr="005F7805">
              <w:rPr>
                <w:rFonts w:eastAsia="MS Mincho" w:cs="Arial"/>
                <w:color w:val="FF0000"/>
                <w:sz w:val="20"/>
                <w:szCs w:val="21"/>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F64E" w14:textId="77777777" w:rsidR="00025005" w:rsidRPr="005F7805" w:rsidRDefault="00025005" w:rsidP="00025005">
            <w:pPr>
              <w:pStyle w:val="TAL"/>
              <w:rPr>
                <w:rFonts w:cs="Arial"/>
                <w:color w:val="FF0000"/>
                <w:sz w:val="20"/>
                <w:szCs w:val="21"/>
                <w:lang w:eastAsia="zh-CN"/>
              </w:rPr>
            </w:pPr>
            <w:r w:rsidRPr="003F6809">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B90B" w14:textId="77777777" w:rsidR="00025005" w:rsidRPr="005F7805" w:rsidRDefault="00025005" w:rsidP="00025005">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C95D" w14:textId="77777777" w:rsidR="00025005" w:rsidRPr="005F7805" w:rsidRDefault="00025005" w:rsidP="00025005">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DEF72" w14:textId="77777777" w:rsidR="00025005" w:rsidRPr="005F7805" w:rsidRDefault="00025005" w:rsidP="00025005">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7A93A" w14:textId="77777777" w:rsidR="00025005" w:rsidRPr="00687AF2" w:rsidRDefault="00025005" w:rsidP="00025005">
            <w:pPr>
              <w:snapToGrid w:val="0"/>
              <w:rPr>
                <w:rFonts w:eastAsia="宋体" w:cs="Arial"/>
                <w:color w:val="FF0000"/>
              </w:rPr>
            </w:pPr>
            <w:r w:rsidRPr="00687AF2">
              <w:rPr>
                <w:rFonts w:eastAsia="宋体" w:cs="Arial"/>
                <w:color w:val="FF0000"/>
              </w:rPr>
              <w:t>Component 1 candidate values:</w:t>
            </w:r>
          </w:p>
          <w:p w14:paraId="03A3F47C" w14:textId="77777777" w:rsidR="00025005" w:rsidRPr="00687AF2" w:rsidRDefault="00025005" w:rsidP="00025005">
            <w:pPr>
              <w:snapToGrid w:val="0"/>
              <w:rPr>
                <w:rFonts w:eastAsia="宋体" w:cs="Arial"/>
                <w:color w:val="FF0000"/>
              </w:rPr>
            </w:pPr>
            <w:r w:rsidRPr="00687AF2">
              <w:rPr>
                <w:rFonts w:eastAsia="宋体" w:cs="Arial"/>
                <w:color w:val="FF0000"/>
              </w:rPr>
              <w:t>FR1 bands: {5, 10, 20, 40, 50, 80, 100}</w:t>
            </w:r>
          </w:p>
          <w:p w14:paraId="43E6E76D" w14:textId="77777777" w:rsidR="00025005" w:rsidRPr="005F7805" w:rsidRDefault="00025005" w:rsidP="00025005">
            <w:pPr>
              <w:snapToGrid w:val="0"/>
              <w:rPr>
                <w:rFonts w:eastAsia="宋体" w:cs="Arial"/>
                <w:color w:val="FF0000"/>
              </w:rPr>
            </w:pPr>
            <w:r w:rsidRPr="00687AF2">
              <w:rPr>
                <w:rFonts w:eastAsia="宋体" w:cs="Arial"/>
                <w:color w:val="FF0000"/>
              </w:rPr>
              <w:t>FR2 bands: {50, 100, 200, 400}</w:t>
            </w:r>
          </w:p>
          <w:p w14:paraId="0C492B26" w14:textId="77777777" w:rsidR="00025005" w:rsidRPr="005F7805" w:rsidRDefault="00025005" w:rsidP="00025005">
            <w:pPr>
              <w:snapToGrid w:val="0"/>
              <w:rPr>
                <w:rFonts w:eastAsia="宋体" w:cs="Arial"/>
                <w:color w:val="FF0000"/>
              </w:rPr>
            </w:pPr>
          </w:p>
          <w:p w14:paraId="6E090F84" w14:textId="77777777" w:rsidR="00025005" w:rsidRPr="00687AF2" w:rsidRDefault="00025005" w:rsidP="00025005">
            <w:pPr>
              <w:snapToGrid w:val="0"/>
              <w:rPr>
                <w:rFonts w:eastAsia="宋体" w:cs="Arial"/>
                <w:color w:val="FF0000"/>
                <w:highlight w:val="yellow"/>
              </w:rPr>
            </w:pPr>
            <w:r w:rsidRPr="00687AF2">
              <w:rPr>
                <w:rFonts w:eastAsia="宋体" w:cs="Arial"/>
                <w:color w:val="FF0000"/>
                <w:highlight w:val="yellow"/>
              </w:rPr>
              <w:t>[Component 2 candidate values:</w:t>
            </w:r>
          </w:p>
          <w:p w14:paraId="6CA53C6D" w14:textId="77777777" w:rsidR="00025005" w:rsidRPr="00687AF2" w:rsidRDefault="00025005" w:rsidP="00025005">
            <w:pPr>
              <w:snapToGrid w:val="0"/>
              <w:rPr>
                <w:rFonts w:eastAsia="宋体" w:cs="Arial"/>
                <w:color w:val="FF0000"/>
                <w:highlight w:val="yellow"/>
              </w:rPr>
            </w:pPr>
            <w:r w:rsidRPr="00687AF2">
              <w:rPr>
                <w:rFonts w:eastAsia="宋体" w:cs="Arial"/>
                <w:color w:val="FF0000"/>
                <w:highlight w:val="yellow"/>
              </w:rPr>
              <w:t>FR1 bands: {1, 2, 4, 6, 8, 12, 16, 24, 32, 48, 64, 128} for each SCS: 15kHz, 30kHz, 60kHz</w:t>
            </w:r>
          </w:p>
          <w:p w14:paraId="1A0C1D02" w14:textId="77777777" w:rsidR="00025005" w:rsidRPr="00687AF2" w:rsidRDefault="00025005" w:rsidP="00025005">
            <w:pPr>
              <w:snapToGrid w:val="0"/>
              <w:rPr>
                <w:rFonts w:eastAsia="宋体" w:cs="Arial"/>
                <w:color w:val="FF0000"/>
                <w:highlight w:val="yellow"/>
              </w:rPr>
            </w:pPr>
            <w:r w:rsidRPr="00687AF2">
              <w:rPr>
                <w:rFonts w:eastAsia="宋体" w:cs="Arial"/>
                <w:color w:val="FF0000"/>
                <w:highlight w:val="yellow"/>
              </w:rPr>
              <w:t>FR2 bands: {1, 2, 4, 6, 8, 12, 16, 24, 32, 48, 64, 128} for each SCS: 60kHz, 120kHz</w:t>
            </w:r>
          </w:p>
          <w:p w14:paraId="5DC18F7F" w14:textId="77777777" w:rsidR="00025005" w:rsidRPr="00687AF2" w:rsidRDefault="00025005" w:rsidP="00025005">
            <w:pPr>
              <w:snapToGrid w:val="0"/>
              <w:rPr>
                <w:rFonts w:eastAsia="宋体" w:cs="Arial"/>
                <w:color w:val="FF0000"/>
                <w:highlight w:val="yellow"/>
              </w:rPr>
            </w:pPr>
          </w:p>
          <w:p w14:paraId="65AAD6B2" w14:textId="77777777" w:rsidR="00025005" w:rsidRPr="00687AF2" w:rsidRDefault="00025005" w:rsidP="00025005">
            <w:pPr>
              <w:snapToGrid w:val="0"/>
              <w:rPr>
                <w:rFonts w:eastAsia="宋体" w:cs="Arial"/>
                <w:color w:val="FF0000"/>
                <w:highlight w:val="yellow"/>
              </w:rPr>
            </w:pPr>
            <w:r w:rsidRPr="00687AF2">
              <w:rPr>
                <w:rFonts w:eastAsia="宋体" w:cs="Arial"/>
                <w:color w:val="FF0000"/>
                <w:highlight w:val="yellow"/>
              </w:rPr>
              <w:t>Component 3 candidate values:</w:t>
            </w:r>
          </w:p>
          <w:p w14:paraId="65FB6984" w14:textId="77777777" w:rsidR="00025005" w:rsidRPr="00687AF2" w:rsidRDefault="00025005" w:rsidP="00025005">
            <w:pPr>
              <w:snapToGrid w:val="0"/>
              <w:rPr>
                <w:rFonts w:eastAsia="宋体" w:cs="Arial"/>
                <w:color w:val="FF0000"/>
                <w:highlight w:val="yellow"/>
                <w:lang w:val="en-GB"/>
              </w:rPr>
            </w:pPr>
            <w:r w:rsidRPr="00687AF2">
              <w:rPr>
                <w:rFonts w:eastAsia="宋体" w:cs="Arial"/>
                <w:color w:val="FF0000"/>
                <w:highlight w:val="yellow"/>
                <w:lang w:val="en-GB"/>
              </w:rPr>
              <w:t>a) T: {8, 16, 20, 30, 40, 80, 160, 320, 640, 1280} ms</w:t>
            </w:r>
          </w:p>
          <w:p w14:paraId="790BDAA5" w14:textId="77777777" w:rsidR="00025005" w:rsidRPr="00687AF2" w:rsidRDefault="00025005" w:rsidP="00025005">
            <w:pPr>
              <w:snapToGrid w:val="0"/>
              <w:rPr>
                <w:rFonts w:eastAsia="宋体" w:cs="Arial"/>
                <w:color w:val="FF0000"/>
                <w:highlight w:val="yellow"/>
                <w:lang w:val="en-GB"/>
              </w:rPr>
            </w:pPr>
            <w:r w:rsidRPr="00687AF2">
              <w:rPr>
                <w:rFonts w:eastAsia="宋体" w:cs="Arial"/>
                <w:color w:val="FF0000"/>
                <w:highlight w:val="yellow"/>
                <w:lang w:val="en-GB"/>
              </w:rPr>
              <w:t>b) N: {0.125, 0.25, 0.5, 1, 2, 4, 6, 8, 12, 16, 20, 25, 30, 32, 35, 40, 45, 50} ms</w:t>
            </w:r>
          </w:p>
          <w:p w14:paraId="56CFE925" w14:textId="77777777" w:rsidR="00025005" w:rsidRPr="00687AF2" w:rsidRDefault="00025005" w:rsidP="00025005">
            <w:pPr>
              <w:rPr>
                <w:rFonts w:eastAsia="MS Mincho" w:cs="Arial"/>
                <w:color w:val="FF0000"/>
                <w:highlight w:val="yellow"/>
              </w:rPr>
            </w:pPr>
          </w:p>
          <w:p w14:paraId="01301E5E" w14:textId="77777777" w:rsidR="00025005" w:rsidRDefault="00025005" w:rsidP="00025005">
            <w:pPr>
              <w:rPr>
                <w:rFonts w:eastAsia="MS Mincho" w:cs="Arial"/>
                <w:color w:val="FF0000"/>
              </w:rPr>
            </w:pPr>
            <w:r w:rsidRPr="00687AF2">
              <w:rPr>
                <w:rFonts w:eastAsia="宋体" w:cs="Arial"/>
                <w:color w:val="FF0000"/>
                <w:highlight w:val="yellow"/>
              </w:rPr>
              <w:t>Component 5 candidate values: {</w:t>
            </w:r>
            <w:r w:rsidRPr="00687AF2">
              <w:rPr>
                <w:rFonts w:eastAsia="MS Mincho" w:cs="Arial"/>
                <w:color w:val="FF0000"/>
                <w:highlight w:val="yellow"/>
              </w:rPr>
              <w:t>Type 1 – sub-slot/symbol level buffering, Type 2 – slot level buffering}]</w:t>
            </w:r>
          </w:p>
          <w:p w14:paraId="2E099B2C" w14:textId="77777777" w:rsidR="00025005" w:rsidRPr="005F7805" w:rsidRDefault="00025005" w:rsidP="00025005">
            <w:pPr>
              <w:rPr>
                <w:rFonts w:eastAsia="MS Mincho" w:cs="Arial"/>
                <w:color w:val="FF0000"/>
              </w:rPr>
            </w:pPr>
          </w:p>
          <w:p w14:paraId="4192A21B" w14:textId="77777777" w:rsidR="00025005" w:rsidRPr="005F7805" w:rsidRDefault="00025005" w:rsidP="00025005">
            <w:pPr>
              <w:rPr>
                <w:rFonts w:eastAsia="宋体" w:cs="Arial"/>
                <w:color w:val="FF0000"/>
              </w:rPr>
            </w:pPr>
            <w:r w:rsidRPr="005F7805">
              <w:rPr>
                <w:rFonts w:eastAsia="宋体" w:cs="Arial"/>
                <w:color w:val="FF0000"/>
              </w:rPr>
              <w:t xml:space="preserve">Note: a SL PRS </w:t>
            </w:r>
            <w:r w:rsidRPr="005F7805">
              <w:rPr>
                <w:rFonts w:eastAsia="宋体" w:cs="Arial"/>
                <w:color w:val="FF0000"/>
              </w:rPr>
              <w:lastRenderedPageBreak/>
              <w:t>resource is considered as active/occupied starting at the end of the last symbol of the PSCCH carrying the SCI trigger and the occupancy is released at the end of the last symbol of the PSSCH carrying the report.</w:t>
            </w:r>
          </w:p>
          <w:p w14:paraId="3161B0DA" w14:textId="77777777" w:rsidR="00025005" w:rsidRPr="005F7805" w:rsidRDefault="00025005" w:rsidP="00025005">
            <w:pPr>
              <w:rPr>
                <w:rFonts w:eastAsia="MS Mincho" w:cs="Arial"/>
                <w:color w:val="FF0000"/>
              </w:rPr>
            </w:pPr>
          </w:p>
          <w:p w14:paraId="0BCA5E8F" w14:textId="77777777" w:rsidR="00025005" w:rsidRPr="005F7805" w:rsidRDefault="00025005" w:rsidP="00025005">
            <w:pPr>
              <w:pStyle w:val="TAL"/>
              <w:rPr>
                <w:rFonts w:cs="Arial"/>
                <w:color w:val="FF0000"/>
                <w:sz w:val="20"/>
                <w:szCs w:val="21"/>
              </w:rPr>
            </w:pPr>
            <w:r>
              <w:rPr>
                <w:rFonts w:cs="Arial"/>
                <w:color w:val="FF0000"/>
                <w:sz w:val="20"/>
                <w:highlight w:val="yellow"/>
              </w:rPr>
              <w:t>[</w:t>
            </w:r>
            <w:r w:rsidRPr="00742321">
              <w:rPr>
                <w:rFonts w:cs="Arial"/>
                <w:color w:val="FF0000"/>
                <w:sz w:val="20"/>
                <w:highlight w:val="yellow"/>
              </w:rPr>
              <w:t>Need for location server to know if the feature is supported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A52BD" w14:textId="77777777" w:rsidR="00025005" w:rsidRPr="005F7805" w:rsidRDefault="00025005" w:rsidP="00025005">
            <w:pPr>
              <w:pStyle w:val="TAL"/>
              <w:rPr>
                <w:rFonts w:cs="Arial"/>
                <w:color w:val="FF0000"/>
                <w:sz w:val="20"/>
                <w:szCs w:val="21"/>
              </w:rPr>
            </w:pPr>
            <w:r w:rsidRPr="005F7805">
              <w:rPr>
                <w:rFonts w:eastAsiaTheme="minorEastAsia" w:cs="Arial"/>
                <w:bCs/>
                <w:color w:val="FF0000"/>
                <w:sz w:val="20"/>
                <w:szCs w:val="21"/>
              </w:rPr>
              <w:lastRenderedPageBreak/>
              <w:t xml:space="preserve">Optional with capability </w:t>
            </w:r>
            <w:proofErr w:type="spellStart"/>
            <w:r w:rsidRPr="005F7805">
              <w:rPr>
                <w:rFonts w:eastAsiaTheme="minorEastAsia" w:cs="Arial"/>
                <w:bCs/>
                <w:color w:val="FF0000"/>
                <w:sz w:val="20"/>
                <w:szCs w:val="21"/>
              </w:rPr>
              <w:t>signaling</w:t>
            </w:r>
            <w:proofErr w:type="spellEnd"/>
          </w:p>
        </w:tc>
      </w:tr>
    </w:tbl>
    <w:p w14:paraId="418D9005" w14:textId="77777777" w:rsidR="00025005" w:rsidRDefault="00025005" w:rsidP="00025005">
      <w:pPr>
        <w:rPr>
          <w:rFonts w:cs="Arial"/>
          <w:lang w:eastAsia="x-none"/>
        </w:rPr>
      </w:pPr>
    </w:p>
    <w:p w14:paraId="6EDAF737" w14:textId="77777777" w:rsidR="00025005" w:rsidRPr="00FB1E6D" w:rsidRDefault="00025005" w:rsidP="00025005">
      <w:pPr>
        <w:rPr>
          <w:rFonts w:cs="Arial"/>
          <w:lang w:eastAsia="x-none"/>
        </w:rPr>
      </w:pPr>
      <w:r w:rsidRPr="003F6809">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477"/>
        <w:gridCol w:w="1007"/>
        <w:gridCol w:w="906"/>
        <w:gridCol w:w="496"/>
        <w:gridCol w:w="526"/>
        <w:gridCol w:w="221"/>
        <w:gridCol w:w="1016"/>
        <w:gridCol w:w="667"/>
        <w:gridCol w:w="467"/>
        <w:gridCol w:w="467"/>
        <w:gridCol w:w="467"/>
        <w:gridCol w:w="1031"/>
        <w:gridCol w:w="966"/>
      </w:tblGrid>
      <w:tr w:rsidR="00025005" w:rsidRPr="00FB1E6D" w14:paraId="0B4C42C2"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4AEC4B"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E811" w14:textId="77777777" w:rsidR="00025005" w:rsidRPr="00FB1E6D" w:rsidRDefault="00025005" w:rsidP="00025005">
            <w:pPr>
              <w:pStyle w:val="TAL"/>
              <w:rPr>
                <w:rFonts w:cs="Arial"/>
                <w:color w:val="000000" w:themeColor="text1"/>
                <w:sz w:val="20"/>
              </w:rPr>
            </w:pPr>
            <w:r w:rsidRPr="00FB1E6D">
              <w:rPr>
                <w:rFonts w:eastAsia="MS Mincho" w:cs="Arial"/>
                <w:color w:val="000000" w:themeColor="text1"/>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A074" w14:textId="77777777" w:rsidR="00025005" w:rsidRPr="00FB1E6D" w:rsidRDefault="00025005" w:rsidP="00025005">
            <w:pPr>
              <w:pStyle w:val="TAL"/>
              <w:rPr>
                <w:rFonts w:cs="Arial"/>
                <w:color w:val="000000" w:themeColor="text1"/>
                <w:sz w:val="20"/>
                <w:lang w:eastAsia="zh-CN"/>
              </w:rPr>
            </w:pPr>
            <w:r w:rsidRPr="00FB1E6D">
              <w:rPr>
                <w:rFonts w:cs="Arial"/>
                <w:color w:val="000000" w:themeColor="text1"/>
                <w:sz w:val="20"/>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5889" w14:textId="77777777" w:rsidR="00025005" w:rsidRPr="000C38CE" w:rsidRDefault="00025005" w:rsidP="00025005">
            <w:pPr>
              <w:rPr>
                <w:rFonts w:cs="Arial"/>
                <w:color w:val="FF0000"/>
              </w:rPr>
            </w:pPr>
            <w:r w:rsidRPr="000C38CE">
              <w:rPr>
                <w:rFonts w:cs="Arial"/>
                <w:color w:val="FF0000"/>
              </w:rPr>
              <w:t xml:space="preserve">1. Support SL-PRS </w:t>
            </w:r>
            <w:r w:rsidRPr="003F6809">
              <w:rPr>
                <w:rFonts w:cs="Arial"/>
                <w:color w:val="FF0000"/>
                <w:highlight w:val="yellow"/>
              </w:rPr>
              <w:t>[patterns]</w:t>
            </w:r>
            <w:r w:rsidRPr="000C38CE">
              <w:rPr>
                <w:rFonts w:cs="Arial"/>
                <w:color w:val="FF0000"/>
              </w:rPr>
              <w:t xml:space="preserve"> in shared resource pool</w:t>
            </w:r>
          </w:p>
          <w:p w14:paraId="6D6743CD" w14:textId="77777777" w:rsidR="00025005" w:rsidRPr="000C38CE" w:rsidRDefault="00025005" w:rsidP="00025005">
            <w:pPr>
              <w:rPr>
                <w:rFonts w:cs="Arial"/>
                <w:color w:val="FF0000"/>
              </w:rPr>
            </w:pPr>
            <w:r w:rsidRPr="000C38CE">
              <w:rPr>
                <w:rFonts w:cs="Arial"/>
                <w:color w:val="FF0000"/>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10CFB" w14:textId="77777777" w:rsidR="00025005" w:rsidRPr="000C38CE" w:rsidRDefault="00025005" w:rsidP="00025005">
            <w:pPr>
              <w:pStyle w:val="TAL"/>
              <w:rPr>
                <w:rFonts w:eastAsia="MS Mincho" w:cs="Arial"/>
                <w:color w:val="FF0000"/>
                <w:sz w:val="20"/>
              </w:rPr>
            </w:pPr>
            <w:r>
              <w:rPr>
                <w:rFonts w:eastAsia="MS Mincho" w:cs="Arial"/>
                <w:color w:val="FF0000"/>
                <w:highlight w:val="yellow"/>
              </w:rPr>
              <w:t>[</w:t>
            </w:r>
            <w:r w:rsidRPr="003F6809">
              <w:rPr>
                <w:rFonts w:eastAsia="MS Mincho" w:cs="Arial"/>
                <w:color w:val="FF0000"/>
                <w:highlight w:val="yellow"/>
              </w:rPr>
              <w:t>15-1, 41-1-1</w:t>
            </w:r>
            <w:r>
              <w:rPr>
                <w:rFonts w:eastAsia="MS Mincho" w:cs="Arial"/>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BB641" w14:textId="77777777" w:rsidR="00025005" w:rsidRPr="000C38CE" w:rsidRDefault="00025005" w:rsidP="00025005">
            <w:pPr>
              <w:pStyle w:val="TAL"/>
              <w:rPr>
                <w:rFonts w:cs="Arial"/>
                <w:color w:val="FF0000"/>
                <w:sz w:val="20"/>
                <w:lang w:eastAsia="zh-CN"/>
              </w:rPr>
            </w:pPr>
            <w:r w:rsidRPr="000C38CE">
              <w:rPr>
                <w:rFonts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9084" w14:textId="77777777" w:rsidR="00025005" w:rsidRPr="000C38CE" w:rsidRDefault="00025005" w:rsidP="0002500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3D493" w14:textId="77777777" w:rsidR="00025005" w:rsidRPr="000C38CE" w:rsidRDefault="00025005" w:rsidP="00025005">
            <w:pPr>
              <w:pStyle w:val="TAL"/>
              <w:rPr>
                <w:rFonts w:cs="Arial"/>
                <w:color w:val="FF0000"/>
                <w:sz w:val="20"/>
                <w:lang w:val="en-US" w:eastAsia="zh-CN"/>
              </w:rPr>
            </w:pPr>
            <w:bookmarkStart w:id="1" w:name="OLE_LINK39"/>
            <w:r w:rsidRPr="000C38CE">
              <w:rPr>
                <w:rFonts w:cs="Arial"/>
                <w:color w:val="FF0000"/>
                <w:sz w:val="20"/>
              </w:rPr>
              <w:t>Receiving SL-PRS in a shared resource pool is not supported</w:t>
            </w:r>
            <w:bookmarkEnd w:id="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EBCDB" w14:textId="77777777" w:rsidR="00025005" w:rsidRPr="000C38CE" w:rsidRDefault="00025005" w:rsidP="00025005">
            <w:pPr>
              <w:pStyle w:val="TAL"/>
              <w:rPr>
                <w:rFonts w:cs="Arial"/>
                <w:color w:val="FF0000"/>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F2E7" w14:textId="77777777" w:rsidR="00025005" w:rsidRPr="000C38CE" w:rsidRDefault="00025005" w:rsidP="00025005">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5D7C" w14:textId="77777777" w:rsidR="00025005" w:rsidRPr="000C38CE" w:rsidRDefault="00025005" w:rsidP="00025005">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4885" w14:textId="77777777" w:rsidR="00025005" w:rsidRPr="000C38CE" w:rsidRDefault="00025005" w:rsidP="00025005">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F480" w14:textId="77777777" w:rsidR="00025005" w:rsidRPr="003F6809" w:rsidRDefault="00025005" w:rsidP="00025005">
            <w:pPr>
              <w:autoSpaceDE w:val="0"/>
              <w:autoSpaceDN w:val="0"/>
              <w:adjustRightInd w:val="0"/>
              <w:snapToGrid w:val="0"/>
              <w:contextualSpacing/>
              <w:rPr>
                <w:rFonts w:cs="Arial"/>
                <w:color w:val="FF0000"/>
                <w:highlight w:val="yellow"/>
              </w:rPr>
            </w:pPr>
            <w:r>
              <w:rPr>
                <w:rFonts w:cs="Arial"/>
                <w:color w:val="FF0000"/>
                <w:highlight w:val="yellow"/>
              </w:rPr>
              <w:t>[</w:t>
            </w:r>
            <w:r w:rsidRPr="003F6809">
              <w:rPr>
                <w:rFonts w:cs="Arial"/>
                <w:color w:val="FF0000"/>
                <w:highlight w:val="yellow"/>
              </w:rPr>
              <w:t>Need for location server to know if the feature is supported</w:t>
            </w:r>
            <w:r>
              <w:rPr>
                <w:rFonts w:cs="Arial"/>
                <w:color w:val="FF0000"/>
                <w:highlight w:val="yellow"/>
              </w:rPr>
              <w:t>]</w:t>
            </w:r>
          </w:p>
          <w:p w14:paraId="17B7B8B4" w14:textId="77777777" w:rsidR="00025005" w:rsidRPr="003F6809" w:rsidRDefault="00025005" w:rsidP="00025005">
            <w:pPr>
              <w:autoSpaceDE w:val="0"/>
              <w:autoSpaceDN w:val="0"/>
              <w:adjustRightInd w:val="0"/>
              <w:snapToGrid w:val="0"/>
              <w:contextualSpacing/>
              <w:rPr>
                <w:rFonts w:cs="Arial"/>
                <w:color w:val="FF0000"/>
                <w:highlight w:val="yellow"/>
              </w:rPr>
            </w:pPr>
          </w:p>
          <w:p w14:paraId="7E35A1EF" w14:textId="77777777" w:rsidR="00025005" w:rsidRPr="000C38CE" w:rsidRDefault="00025005" w:rsidP="00025005">
            <w:pPr>
              <w:autoSpaceDE w:val="0"/>
              <w:autoSpaceDN w:val="0"/>
              <w:adjustRightInd w:val="0"/>
              <w:snapToGrid w:val="0"/>
              <w:contextualSpacing/>
              <w:rPr>
                <w:rFonts w:cs="Arial"/>
                <w:color w:val="FF0000"/>
              </w:rPr>
            </w:pPr>
            <w:r w:rsidRPr="003F6809">
              <w:rPr>
                <w:rFonts w:cs="Arial"/>
                <w:color w:val="FF0000"/>
                <w:highlight w:val="yellow"/>
              </w:rPr>
              <w:t>[UE indicating support of FG 41-1-1 must indicate either this feature group or feature group 41-1-3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25824" w14:textId="77777777" w:rsidR="00025005" w:rsidRPr="000C38CE" w:rsidRDefault="00025005" w:rsidP="00025005">
            <w:pPr>
              <w:pStyle w:val="TAL"/>
              <w:rPr>
                <w:rFonts w:cs="Arial"/>
                <w:color w:val="FF0000"/>
                <w:sz w:val="20"/>
              </w:rPr>
            </w:pPr>
            <w:r w:rsidRPr="000C38CE">
              <w:rPr>
                <w:rFonts w:cs="Arial"/>
                <w:color w:val="FF0000"/>
                <w:sz w:val="20"/>
              </w:rPr>
              <w:t xml:space="preserve">Optional with capability </w:t>
            </w:r>
            <w:proofErr w:type="spellStart"/>
            <w:r w:rsidRPr="000C38CE">
              <w:rPr>
                <w:rFonts w:cs="Arial"/>
                <w:color w:val="FF0000"/>
                <w:sz w:val="20"/>
              </w:rPr>
              <w:t>signaling</w:t>
            </w:r>
            <w:proofErr w:type="spellEnd"/>
          </w:p>
        </w:tc>
      </w:tr>
    </w:tbl>
    <w:p w14:paraId="07A9D29D" w14:textId="77777777" w:rsidR="00025005" w:rsidRDefault="00025005" w:rsidP="00025005">
      <w:pPr>
        <w:rPr>
          <w:rFonts w:cs="Arial"/>
          <w:lang w:eastAsia="x-none"/>
        </w:rPr>
      </w:pPr>
    </w:p>
    <w:p w14:paraId="1901851D" w14:textId="77777777" w:rsidR="00025005" w:rsidRPr="00FB1E6D" w:rsidRDefault="00025005" w:rsidP="00025005">
      <w:pPr>
        <w:rPr>
          <w:rFonts w:cs="Arial"/>
          <w:lang w:eastAsia="x-none"/>
        </w:rPr>
      </w:pPr>
      <w:r w:rsidRPr="003F6809">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465"/>
        <w:gridCol w:w="971"/>
        <w:gridCol w:w="875"/>
        <w:gridCol w:w="512"/>
        <w:gridCol w:w="512"/>
        <w:gridCol w:w="512"/>
        <w:gridCol w:w="981"/>
        <w:gridCol w:w="646"/>
        <w:gridCol w:w="456"/>
        <w:gridCol w:w="456"/>
        <w:gridCol w:w="456"/>
        <w:gridCol w:w="1029"/>
        <w:gridCol w:w="894"/>
      </w:tblGrid>
      <w:tr w:rsidR="00025005" w:rsidRPr="00FB1E6D" w14:paraId="4C0F84CE"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C663A"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9DDA" w14:textId="77777777" w:rsidR="00025005" w:rsidRPr="00FB1E6D" w:rsidRDefault="00025005" w:rsidP="00025005">
            <w:pPr>
              <w:pStyle w:val="TAL"/>
              <w:rPr>
                <w:rFonts w:cs="Arial"/>
                <w:color w:val="000000" w:themeColor="text1"/>
                <w:sz w:val="20"/>
              </w:rPr>
            </w:pPr>
            <w:r w:rsidRPr="00FB1E6D">
              <w:rPr>
                <w:rFonts w:eastAsia="MS Mincho" w:cs="Arial"/>
                <w:color w:val="000000" w:themeColor="text1"/>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ABC7" w14:textId="77777777" w:rsidR="00025005" w:rsidRPr="00FB1E6D" w:rsidRDefault="00025005" w:rsidP="00025005">
            <w:pPr>
              <w:pStyle w:val="TAL"/>
              <w:rPr>
                <w:rFonts w:cs="Arial"/>
                <w:color w:val="000000" w:themeColor="text1"/>
                <w:sz w:val="20"/>
                <w:lang w:eastAsia="zh-CN"/>
              </w:rPr>
            </w:pPr>
            <w:r w:rsidRPr="00FB1E6D">
              <w:rPr>
                <w:rFonts w:cs="Arial"/>
                <w:color w:val="000000" w:themeColor="text1"/>
                <w:sz w:val="20"/>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ED99" w14:textId="77777777" w:rsidR="00025005" w:rsidRPr="000F712C" w:rsidRDefault="00025005" w:rsidP="00025005">
            <w:pPr>
              <w:rPr>
                <w:rFonts w:cs="Arial"/>
                <w:color w:val="FF0000"/>
                <w:szCs w:val="21"/>
              </w:rPr>
            </w:pPr>
            <w:r w:rsidRPr="000F712C">
              <w:rPr>
                <w:rFonts w:cs="Arial"/>
                <w:color w:val="FF0000"/>
                <w:szCs w:val="21"/>
              </w:rPr>
              <w:t xml:space="preserve">1. Support SL-PRS </w:t>
            </w:r>
            <w:r w:rsidRPr="003F6809">
              <w:rPr>
                <w:rFonts w:cs="Arial"/>
                <w:color w:val="FF0000"/>
                <w:szCs w:val="21"/>
                <w:highlight w:val="yellow"/>
              </w:rPr>
              <w:t>[patterns]</w:t>
            </w:r>
            <w:r w:rsidRPr="000F712C">
              <w:rPr>
                <w:rFonts w:cs="Arial"/>
                <w:color w:val="FF0000"/>
                <w:szCs w:val="21"/>
              </w:rPr>
              <w:t xml:space="preserve"> in dedicated resource pool</w:t>
            </w:r>
          </w:p>
          <w:p w14:paraId="384FED9C" w14:textId="77777777" w:rsidR="00025005" w:rsidRPr="008E3274" w:rsidRDefault="00025005" w:rsidP="00025005">
            <w:pPr>
              <w:rPr>
                <w:rFonts w:cs="Arial"/>
                <w:color w:val="000000" w:themeColor="text1"/>
                <w:lang w:val="en-GB"/>
              </w:rPr>
            </w:pPr>
            <w:r w:rsidRPr="000F712C">
              <w:rPr>
                <w:rFonts w:cs="Arial"/>
                <w:color w:val="FF0000"/>
                <w:szCs w:val="2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4A38" w14:textId="77777777" w:rsidR="00025005" w:rsidRPr="00F3036D" w:rsidRDefault="00025005" w:rsidP="00025005">
            <w:pPr>
              <w:pStyle w:val="TAL"/>
              <w:rPr>
                <w:rFonts w:eastAsia="MS Mincho" w:cs="Arial"/>
                <w:color w:val="000000" w:themeColor="text1"/>
                <w:sz w:val="20"/>
              </w:rPr>
            </w:pPr>
            <w:r>
              <w:rPr>
                <w:rFonts w:eastAsia="MS Mincho" w:cs="Arial"/>
                <w:color w:val="FF0000"/>
                <w:sz w:val="20"/>
                <w:highlight w:val="yellow"/>
              </w:rPr>
              <w:t>[</w:t>
            </w:r>
            <w:r w:rsidRPr="003F6809">
              <w:rPr>
                <w:rFonts w:eastAsia="MS Mincho" w:cs="Arial"/>
                <w:color w:val="FF0000"/>
                <w:sz w:val="20"/>
                <w:highlight w:val="yellow"/>
              </w:rPr>
              <w:t>15-1, 41-1-1</w:t>
            </w:r>
            <w:r>
              <w:rPr>
                <w:rFonts w:eastAsia="MS Mincho"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B2A4C" w14:textId="77777777" w:rsidR="00025005" w:rsidRPr="00F3036D" w:rsidRDefault="00025005" w:rsidP="00025005">
            <w:pPr>
              <w:pStyle w:val="TAL"/>
              <w:rPr>
                <w:rFonts w:cs="Arial"/>
                <w:color w:val="000000" w:themeColor="text1"/>
                <w:sz w:val="20"/>
                <w:lang w:eastAsia="zh-CN"/>
              </w:rPr>
            </w:pPr>
            <w:r w:rsidRPr="00F3036D">
              <w:rPr>
                <w:rFonts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8B4A" w14:textId="77777777" w:rsidR="00025005" w:rsidRPr="00F3036D" w:rsidRDefault="00025005" w:rsidP="00025005">
            <w:pPr>
              <w:pStyle w:val="TAL"/>
              <w:rPr>
                <w:rFonts w:cs="Arial"/>
                <w:color w:val="000000" w:themeColor="text1"/>
                <w:sz w:val="20"/>
              </w:rPr>
            </w:pPr>
            <w:r w:rsidRPr="00F3036D">
              <w:rPr>
                <w:rFonts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5C04" w14:textId="77777777" w:rsidR="00025005" w:rsidRPr="00F3036D" w:rsidRDefault="00025005" w:rsidP="00025005">
            <w:pPr>
              <w:pStyle w:val="TAL"/>
              <w:rPr>
                <w:rFonts w:cs="Arial"/>
                <w:color w:val="000000" w:themeColor="text1"/>
                <w:sz w:val="20"/>
                <w:lang w:val="en-US" w:eastAsia="zh-CN"/>
              </w:rPr>
            </w:pPr>
            <w:r w:rsidRPr="00F3036D">
              <w:rPr>
                <w:rFonts w:cs="Arial"/>
                <w:color w:val="FF0000"/>
                <w:sz w:val="20"/>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DFE4" w14:textId="77777777" w:rsidR="00025005" w:rsidRPr="00F3036D" w:rsidRDefault="00025005" w:rsidP="00025005">
            <w:pPr>
              <w:pStyle w:val="TAL"/>
              <w:rPr>
                <w:rFonts w:cs="Arial"/>
                <w:color w:val="000000" w:themeColor="text1"/>
                <w:sz w:val="20"/>
                <w:lang w:eastAsia="zh-CN"/>
              </w:rPr>
            </w:pPr>
            <w:r>
              <w:rPr>
                <w:rFonts w:cs="Arial"/>
                <w:color w:val="FF0000"/>
                <w:sz w:val="20"/>
                <w:highlight w:val="yellow"/>
                <w:lang w:eastAsia="zh-CN"/>
              </w:rPr>
              <w:t>[</w:t>
            </w:r>
            <w:r w:rsidRPr="003F6809">
              <w:rPr>
                <w:rFonts w:cs="Arial"/>
                <w:color w:val="FF0000"/>
                <w:sz w:val="20"/>
                <w:highlight w:val="yellow"/>
                <w:lang w:eastAsia="zh-CN"/>
              </w:rPr>
              <w:t>Per band</w:t>
            </w:r>
            <w:r>
              <w:rPr>
                <w:rFonts w:cs="Arial"/>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10E3" w14:textId="77777777" w:rsidR="00025005" w:rsidRPr="00F3036D" w:rsidRDefault="00025005" w:rsidP="00025005">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A8CE3" w14:textId="77777777" w:rsidR="00025005" w:rsidRPr="00F3036D" w:rsidRDefault="00025005" w:rsidP="00025005">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BB1AF" w14:textId="77777777" w:rsidR="00025005" w:rsidRPr="00F3036D" w:rsidRDefault="00025005" w:rsidP="00025005">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C82E1" w14:textId="77777777" w:rsidR="00025005" w:rsidRPr="003F6809" w:rsidRDefault="00025005" w:rsidP="00025005">
            <w:pPr>
              <w:pStyle w:val="TAL"/>
              <w:rPr>
                <w:rFonts w:cs="Arial"/>
                <w:color w:val="FF0000"/>
                <w:sz w:val="20"/>
                <w:highlight w:val="yellow"/>
                <w:lang w:val="en-US"/>
              </w:rPr>
            </w:pPr>
            <w:r>
              <w:rPr>
                <w:rFonts w:cs="Arial"/>
                <w:color w:val="FF0000"/>
                <w:sz w:val="20"/>
                <w:highlight w:val="yellow"/>
                <w:lang w:val="en-US"/>
              </w:rPr>
              <w:t>[</w:t>
            </w:r>
            <w:r w:rsidRPr="003F6809">
              <w:rPr>
                <w:rFonts w:cs="Arial"/>
                <w:color w:val="FF0000"/>
                <w:sz w:val="20"/>
                <w:highlight w:val="yellow"/>
                <w:lang w:val="en-US"/>
              </w:rPr>
              <w:t>Need for location server to know if the feature is supported</w:t>
            </w:r>
            <w:r>
              <w:rPr>
                <w:rFonts w:cs="Arial"/>
                <w:color w:val="FF0000"/>
                <w:sz w:val="20"/>
                <w:highlight w:val="yellow"/>
                <w:lang w:val="en-US"/>
              </w:rPr>
              <w:t>]</w:t>
            </w:r>
          </w:p>
          <w:p w14:paraId="52B5D8B0" w14:textId="77777777" w:rsidR="00025005" w:rsidRPr="003F6809" w:rsidRDefault="00025005" w:rsidP="00025005">
            <w:pPr>
              <w:pStyle w:val="TAL"/>
              <w:rPr>
                <w:rFonts w:cs="Arial"/>
                <w:color w:val="000000" w:themeColor="text1"/>
                <w:sz w:val="20"/>
                <w:highlight w:val="yellow"/>
              </w:rPr>
            </w:pPr>
          </w:p>
          <w:p w14:paraId="2546C7CF" w14:textId="77777777" w:rsidR="00025005" w:rsidRPr="00F3036D" w:rsidRDefault="00025005" w:rsidP="00025005">
            <w:pPr>
              <w:pStyle w:val="TAL"/>
              <w:rPr>
                <w:rFonts w:cs="Arial"/>
                <w:color w:val="000000" w:themeColor="text1"/>
                <w:sz w:val="20"/>
              </w:rPr>
            </w:pPr>
            <w:r w:rsidRPr="003F6809">
              <w:rPr>
                <w:rFonts w:cs="Arial"/>
                <w:color w:val="FF0000"/>
                <w:highlight w:val="yellow"/>
              </w:rPr>
              <w:t>[UE support of FG 41-1-1 must indicate either this feature group or feature group 41-1-2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C0AF2" w14:textId="77777777" w:rsidR="00025005" w:rsidRPr="00F3036D" w:rsidRDefault="00025005" w:rsidP="00025005">
            <w:pPr>
              <w:keepNext/>
              <w:keepLines/>
              <w:rPr>
                <w:rFonts w:eastAsia="宋体" w:cs="Arial"/>
                <w:color w:val="FF0000"/>
              </w:rPr>
            </w:pPr>
            <w:r w:rsidRPr="00F3036D">
              <w:rPr>
                <w:rFonts w:eastAsia="宋体" w:cs="Arial"/>
                <w:color w:val="FF0000"/>
              </w:rPr>
              <w:t>Optional with capability signaling</w:t>
            </w:r>
          </w:p>
          <w:p w14:paraId="76ECA8F9" w14:textId="77777777" w:rsidR="00025005" w:rsidRPr="00F3036D" w:rsidRDefault="00025005" w:rsidP="00025005">
            <w:pPr>
              <w:keepNext/>
              <w:keepLines/>
              <w:rPr>
                <w:rFonts w:eastAsia="宋体" w:cs="Arial"/>
                <w:color w:val="FF0000"/>
              </w:rPr>
            </w:pPr>
          </w:p>
          <w:p w14:paraId="701B4819" w14:textId="77777777" w:rsidR="00025005" w:rsidRPr="00F3036D" w:rsidRDefault="00025005" w:rsidP="00025005">
            <w:pPr>
              <w:keepNext/>
              <w:keepLines/>
              <w:rPr>
                <w:rFonts w:eastAsia="宋体" w:cs="Arial"/>
                <w:color w:val="FF0000"/>
              </w:rPr>
            </w:pPr>
          </w:p>
          <w:p w14:paraId="61A9D9A5" w14:textId="77777777" w:rsidR="00025005" w:rsidRPr="00F3036D" w:rsidRDefault="00025005" w:rsidP="00025005">
            <w:pPr>
              <w:pStyle w:val="TAL"/>
              <w:rPr>
                <w:rFonts w:cs="Arial"/>
                <w:color w:val="000000" w:themeColor="text1"/>
                <w:sz w:val="20"/>
              </w:rPr>
            </w:pPr>
          </w:p>
        </w:tc>
      </w:tr>
    </w:tbl>
    <w:p w14:paraId="0A66A1F7" w14:textId="77777777" w:rsidR="00025005" w:rsidRDefault="00025005" w:rsidP="00025005">
      <w:pPr>
        <w:rPr>
          <w:rFonts w:cs="Arial"/>
          <w:lang w:eastAsia="x-none"/>
        </w:rPr>
      </w:pPr>
    </w:p>
    <w:p w14:paraId="1E602D04" w14:textId="77777777" w:rsidR="00025005" w:rsidRPr="00FB1E6D" w:rsidRDefault="00025005" w:rsidP="00025005">
      <w:pPr>
        <w:rPr>
          <w:rFonts w:cs="Arial"/>
          <w:lang w:eastAsia="x-none"/>
        </w:rPr>
      </w:pPr>
      <w:r w:rsidRPr="0074232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444"/>
        <w:gridCol w:w="1087"/>
        <w:gridCol w:w="981"/>
        <w:gridCol w:w="489"/>
        <w:gridCol w:w="489"/>
        <w:gridCol w:w="515"/>
        <w:gridCol w:w="1087"/>
        <w:gridCol w:w="612"/>
        <w:gridCol w:w="437"/>
        <w:gridCol w:w="437"/>
        <w:gridCol w:w="437"/>
        <w:gridCol w:w="964"/>
        <w:gridCol w:w="875"/>
      </w:tblGrid>
      <w:tr w:rsidR="00025005" w:rsidRPr="00AF7DE1" w14:paraId="042B87A0"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BB357" w14:textId="77777777" w:rsidR="00025005" w:rsidRPr="00AF7DE1" w:rsidRDefault="00025005" w:rsidP="00025005">
            <w:pPr>
              <w:pStyle w:val="TAL"/>
              <w:rPr>
                <w:rFonts w:cs="Arial"/>
                <w:color w:val="000000" w:themeColor="text1"/>
                <w:sz w:val="20"/>
              </w:rPr>
            </w:pPr>
            <w:r w:rsidRPr="00AF7DE1">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BF5FB" w14:textId="77777777" w:rsidR="00025005" w:rsidRPr="00AF7DE1" w:rsidRDefault="00025005" w:rsidP="00025005">
            <w:pPr>
              <w:pStyle w:val="TAL"/>
              <w:rPr>
                <w:rFonts w:eastAsia="MS Mincho" w:cs="Arial"/>
                <w:color w:val="000000" w:themeColor="text1"/>
                <w:sz w:val="20"/>
              </w:rPr>
            </w:pPr>
            <w:r w:rsidRPr="00AF7DE1">
              <w:rPr>
                <w:rFonts w:eastAsia="MS Mincho" w:cs="Arial"/>
                <w:color w:val="000000" w:themeColor="text1"/>
                <w:sz w:val="20"/>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952B" w14:textId="77777777" w:rsidR="00025005" w:rsidRPr="00FC7B9A" w:rsidRDefault="00025005" w:rsidP="00025005">
            <w:pPr>
              <w:pStyle w:val="TAL"/>
              <w:rPr>
                <w:rFonts w:cs="Arial"/>
                <w:color w:val="000000" w:themeColor="text1"/>
                <w:sz w:val="20"/>
                <w:lang w:eastAsia="zh-CN"/>
              </w:rPr>
            </w:pPr>
            <w:r w:rsidRPr="00FC7B9A">
              <w:rPr>
                <w:rFonts w:cs="Arial"/>
                <w:color w:val="000000" w:themeColor="text1"/>
                <w:sz w:val="20"/>
                <w:lang w:eastAsia="zh-CN"/>
              </w:rPr>
              <w:t xml:space="preserve">Transmitting SL-PRS </w:t>
            </w:r>
            <w:r w:rsidRPr="00434C90">
              <w:rPr>
                <w:rFonts w:cs="Arial"/>
                <w:color w:val="000000" w:themeColor="text1"/>
                <w:sz w:val="20"/>
                <w:highlight w:val="yellow"/>
                <w:lang w:eastAsia="zh-CN"/>
              </w:rPr>
              <w:t>[scheme 1 and scheme 2]</w:t>
            </w:r>
            <w:r w:rsidRPr="00FC7B9A">
              <w:rPr>
                <w:rFonts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F7D8B" w14:textId="77777777" w:rsidR="00025005" w:rsidRPr="00742321" w:rsidRDefault="00025005" w:rsidP="00025005">
            <w:pPr>
              <w:rPr>
                <w:rFonts w:eastAsia="宋体" w:cs="Arial"/>
                <w:color w:val="FF0000"/>
                <w:lang w:eastAsia="zh-CN"/>
              </w:rPr>
            </w:pPr>
            <w:r w:rsidRPr="00742321">
              <w:rPr>
                <w:rFonts w:eastAsia="宋体" w:cs="Arial"/>
                <w:color w:val="FF0000"/>
                <w:lang w:eastAsia="zh-CN"/>
              </w:rPr>
              <w:t xml:space="preserve">1. Support of transmitting SL-PRS </w:t>
            </w:r>
            <w:r w:rsidRPr="00742321">
              <w:rPr>
                <w:rFonts w:eastAsia="宋体" w:cs="Arial"/>
                <w:color w:val="FF0000"/>
                <w:highlight w:val="yellow"/>
                <w:lang w:eastAsia="zh-CN"/>
              </w:rPr>
              <w:t>[scheme 1 and scheme 2]</w:t>
            </w:r>
            <w:r w:rsidRPr="00742321">
              <w:rPr>
                <w:rFonts w:eastAsia="宋体" w:cs="Arial"/>
                <w:color w:val="FF0000"/>
                <w:lang w:eastAsia="zh-CN"/>
              </w:rPr>
              <w:t xml:space="preserve"> in a shared resource pool</w:t>
            </w:r>
          </w:p>
          <w:p w14:paraId="6D701F0D" w14:textId="77777777" w:rsidR="00025005" w:rsidRPr="00742321" w:rsidRDefault="00025005" w:rsidP="00025005">
            <w:pPr>
              <w:rPr>
                <w:rFonts w:eastAsia="宋体" w:cs="Arial"/>
                <w:color w:val="FF0000"/>
                <w:lang w:eastAsia="zh-CN"/>
              </w:rPr>
            </w:pPr>
            <w:r w:rsidRPr="00742321">
              <w:rPr>
                <w:rFonts w:eastAsia="宋体" w:cs="Arial" w:hint="eastAsia"/>
                <w:color w:val="FF0000"/>
                <w:lang w:eastAsia="zh-CN"/>
              </w:rPr>
              <w:t>2</w:t>
            </w:r>
            <w:r w:rsidRPr="00742321">
              <w:rPr>
                <w:rFonts w:eastAsia="宋体" w:cs="Arial"/>
                <w:color w:val="FF0000"/>
                <w:lang w:eastAsia="zh-CN"/>
              </w:rPr>
              <w:t>. Support transmitting SCI format 2D</w:t>
            </w:r>
          </w:p>
          <w:p w14:paraId="01642299" w14:textId="77777777" w:rsidR="00025005" w:rsidRPr="00742321" w:rsidRDefault="00025005" w:rsidP="00025005">
            <w:pPr>
              <w:rPr>
                <w:rFonts w:eastAsia="宋体" w:cs="Arial"/>
                <w:color w:val="FF0000"/>
                <w:lang w:eastAsia="zh-CN"/>
              </w:rPr>
            </w:pPr>
            <w:r w:rsidRPr="00742321">
              <w:rPr>
                <w:rFonts w:eastAsia="宋体" w:cs="Arial"/>
                <w:color w:val="FF0000"/>
                <w:highlight w:val="yellow"/>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FF835" w14:textId="77777777" w:rsidR="00025005" w:rsidRPr="00742321" w:rsidRDefault="00025005" w:rsidP="00025005">
            <w:pPr>
              <w:pStyle w:val="TAL"/>
              <w:rPr>
                <w:rFonts w:eastAsia="MS Mincho" w:cs="Arial"/>
                <w:color w:val="FF0000"/>
                <w:sz w:val="20"/>
                <w:highlight w:val="yellow"/>
              </w:rPr>
            </w:pPr>
            <w:r w:rsidRPr="00742321">
              <w:rPr>
                <w:rFonts w:eastAsia="MS Mincho" w:cs="Arial"/>
                <w:color w:val="FF0000"/>
                <w:sz w:val="20"/>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050A" w14:textId="77777777" w:rsidR="00025005" w:rsidRPr="00742321" w:rsidRDefault="00025005" w:rsidP="00025005">
            <w:pPr>
              <w:pStyle w:val="TAL"/>
              <w:rPr>
                <w:rFonts w:cs="Arial"/>
                <w:color w:val="FF0000"/>
                <w:sz w:val="20"/>
                <w:lang w:eastAsia="zh-CN"/>
              </w:rPr>
            </w:pPr>
            <w:r w:rsidRPr="00742321">
              <w:rPr>
                <w:rFonts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1258" w14:textId="77777777" w:rsidR="00025005" w:rsidRPr="00742321" w:rsidRDefault="00025005" w:rsidP="00025005">
            <w:pPr>
              <w:pStyle w:val="TAL"/>
              <w:rPr>
                <w:rFonts w:cs="Arial"/>
                <w:color w:val="FF0000"/>
                <w:sz w:val="20"/>
              </w:rPr>
            </w:pPr>
            <w:r w:rsidRPr="00742321">
              <w:rPr>
                <w:rFonts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9F45" w14:textId="77777777" w:rsidR="00025005" w:rsidRPr="00742321" w:rsidRDefault="00025005" w:rsidP="00025005">
            <w:pPr>
              <w:pStyle w:val="TAL"/>
              <w:rPr>
                <w:rFonts w:cs="Arial"/>
                <w:color w:val="FF0000"/>
                <w:sz w:val="20"/>
                <w:lang w:val="en-US" w:eastAsia="zh-CN"/>
              </w:rPr>
            </w:pPr>
            <w:r w:rsidRPr="00742321">
              <w:rPr>
                <w:rFonts w:cs="Arial"/>
                <w:color w:val="FF0000"/>
                <w:sz w:val="20"/>
                <w:lang w:eastAsia="zh-CN"/>
              </w:rPr>
              <w:t xml:space="preserve">Transmitting SL-PRS </w:t>
            </w:r>
            <w:r w:rsidRPr="00742321">
              <w:rPr>
                <w:rFonts w:cs="Arial"/>
                <w:color w:val="FF0000"/>
                <w:sz w:val="20"/>
                <w:highlight w:val="yellow"/>
                <w:lang w:eastAsia="zh-CN"/>
              </w:rPr>
              <w:t>[scheme 1 and scheme 2]</w:t>
            </w:r>
            <w:r w:rsidRPr="00742321">
              <w:rPr>
                <w:rFonts w:cs="Arial"/>
                <w:color w:val="FF0000"/>
                <w:sz w:val="20"/>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0A15" w14:textId="77777777" w:rsidR="00025005" w:rsidRPr="00AF7DE1" w:rsidRDefault="00025005" w:rsidP="00025005">
            <w:pPr>
              <w:pStyle w:val="TAL"/>
              <w:rPr>
                <w:rFonts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2B6AC" w14:textId="77777777" w:rsidR="00025005" w:rsidRPr="00AF7DE1" w:rsidRDefault="00025005" w:rsidP="00025005">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C5AB" w14:textId="77777777" w:rsidR="00025005" w:rsidRPr="00AF7DE1" w:rsidRDefault="00025005" w:rsidP="00025005">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9FB27" w14:textId="77777777" w:rsidR="00025005" w:rsidRPr="00AF7DE1" w:rsidRDefault="00025005" w:rsidP="00025005">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CC53" w14:textId="77777777" w:rsidR="00025005" w:rsidRPr="00FC7B9A" w:rsidRDefault="00025005" w:rsidP="00025005">
            <w:pPr>
              <w:pStyle w:val="TAL"/>
              <w:rPr>
                <w:rFonts w:cs="Arial"/>
                <w:color w:val="FF0000"/>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7F18" w14:textId="77777777" w:rsidR="00025005" w:rsidRPr="00AF7DE1" w:rsidRDefault="00025005" w:rsidP="00025005">
            <w:pPr>
              <w:pStyle w:val="TAL"/>
              <w:rPr>
                <w:rFonts w:cs="Arial"/>
                <w:color w:val="000000" w:themeColor="text1"/>
                <w:sz w:val="20"/>
              </w:rPr>
            </w:pPr>
            <w:r w:rsidRPr="00AF7DE1">
              <w:rPr>
                <w:rFonts w:cs="Arial"/>
                <w:color w:val="FF0000"/>
                <w:sz w:val="20"/>
              </w:rPr>
              <w:t xml:space="preserve">Optional with capability </w:t>
            </w:r>
            <w:proofErr w:type="spellStart"/>
            <w:r w:rsidRPr="00AF7DE1">
              <w:rPr>
                <w:rFonts w:cs="Arial"/>
                <w:color w:val="FF0000"/>
                <w:sz w:val="20"/>
              </w:rPr>
              <w:t>signaling</w:t>
            </w:r>
            <w:proofErr w:type="spellEnd"/>
          </w:p>
        </w:tc>
      </w:tr>
    </w:tbl>
    <w:p w14:paraId="14FEB8AE" w14:textId="77777777" w:rsidR="00025005" w:rsidRDefault="00025005" w:rsidP="00025005">
      <w:pPr>
        <w:rPr>
          <w:rFonts w:cs="Arial"/>
          <w:lang w:eastAsia="x-none"/>
        </w:rPr>
      </w:pPr>
    </w:p>
    <w:p w14:paraId="0AFF9D7E" w14:textId="77777777" w:rsidR="00025005" w:rsidRPr="00FB1E6D" w:rsidRDefault="00025005" w:rsidP="00025005">
      <w:pPr>
        <w:rPr>
          <w:rFonts w:cs="Arial"/>
          <w:lang w:eastAsia="x-none"/>
        </w:rPr>
      </w:pPr>
      <w:r w:rsidRPr="0074232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446"/>
        <w:gridCol w:w="1091"/>
        <w:gridCol w:w="984"/>
        <w:gridCol w:w="490"/>
        <w:gridCol w:w="490"/>
        <w:gridCol w:w="516"/>
        <w:gridCol w:w="1091"/>
        <w:gridCol w:w="614"/>
        <w:gridCol w:w="438"/>
        <w:gridCol w:w="438"/>
        <w:gridCol w:w="438"/>
        <w:gridCol w:w="968"/>
        <w:gridCol w:w="843"/>
      </w:tblGrid>
      <w:tr w:rsidR="00025005" w:rsidRPr="00FB1E6D" w14:paraId="45F66177"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999AF"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76D0" w14:textId="77777777" w:rsidR="00025005" w:rsidRPr="00FB1E6D" w:rsidRDefault="00025005" w:rsidP="00025005">
            <w:pPr>
              <w:pStyle w:val="TAL"/>
              <w:rPr>
                <w:rFonts w:eastAsia="MS Mincho" w:cs="Arial"/>
                <w:color w:val="000000" w:themeColor="text1"/>
                <w:sz w:val="20"/>
              </w:rPr>
            </w:pPr>
            <w:r w:rsidRPr="00FB1E6D">
              <w:rPr>
                <w:rFonts w:eastAsia="MS Mincho" w:cs="Arial"/>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FD1CC" w14:textId="77777777" w:rsidR="00025005" w:rsidRPr="00FB1E6D" w:rsidRDefault="00025005" w:rsidP="00025005">
            <w:pPr>
              <w:pStyle w:val="TAL"/>
              <w:rPr>
                <w:rFonts w:cs="Arial"/>
                <w:color w:val="000000" w:themeColor="text1"/>
                <w:sz w:val="20"/>
                <w:lang w:eastAsia="zh-CN"/>
              </w:rPr>
            </w:pPr>
            <w:r w:rsidRPr="00FB1E6D">
              <w:rPr>
                <w:rFonts w:cs="Arial"/>
                <w:color w:val="000000" w:themeColor="text1"/>
                <w:sz w:val="20"/>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367B" w14:textId="77777777" w:rsidR="00025005" w:rsidRPr="00D43F45" w:rsidRDefault="00025005" w:rsidP="00025005">
            <w:pPr>
              <w:rPr>
                <w:rFonts w:cs="Arial"/>
                <w:color w:val="FF0000"/>
                <w:lang w:eastAsia="zh-CN"/>
              </w:rPr>
            </w:pPr>
            <w:r>
              <w:rPr>
                <w:rFonts w:cs="Arial"/>
                <w:color w:val="FF0000"/>
                <w:lang w:eastAsia="zh-CN"/>
              </w:rPr>
              <w:t xml:space="preserve">1. </w:t>
            </w:r>
            <w:r w:rsidRPr="00D43F45">
              <w:rPr>
                <w:rFonts w:cs="Arial"/>
                <w:color w:val="FF0000"/>
                <w:lang w:eastAsia="zh-CN"/>
              </w:rPr>
              <w:t>UE can transmit SL-PRS and PSCCH within a slot without PSSCH in dedicated resource pool</w:t>
            </w:r>
          </w:p>
          <w:p w14:paraId="49C6EF70" w14:textId="77777777" w:rsidR="00025005" w:rsidRPr="00D434CD" w:rsidRDefault="00025005" w:rsidP="00025005">
            <w:pPr>
              <w:rPr>
                <w:rFonts w:cs="Arial"/>
                <w:color w:val="FF0000"/>
                <w:lang w:eastAsia="zh-CN"/>
              </w:rPr>
            </w:pPr>
            <w:r>
              <w:rPr>
                <w:rFonts w:cs="Arial"/>
                <w:color w:val="FF0000"/>
                <w:lang w:eastAsia="zh-CN"/>
              </w:rPr>
              <w:t xml:space="preserve">2. </w:t>
            </w:r>
            <w:r w:rsidRPr="00D43F45">
              <w:rPr>
                <w:rFonts w:cs="Arial"/>
                <w:color w:val="FF0000"/>
                <w:lang w:eastAsia="zh-CN"/>
              </w:rPr>
              <w:t>UE can transmit SL-PRS according to the mapping rule between PSCCH and SL-PRS</w:t>
            </w:r>
          </w:p>
          <w:p w14:paraId="6FDC84F6" w14:textId="77777777" w:rsidR="00025005" w:rsidRDefault="00025005" w:rsidP="00025005">
            <w:pPr>
              <w:rPr>
                <w:rFonts w:cs="Arial"/>
                <w:color w:val="FF0000"/>
                <w:lang w:eastAsia="zh-CN"/>
              </w:rPr>
            </w:pPr>
            <w:r>
              <w:rPr>
                <w:rFonts w:cs="Arial"/>
                <w:color w:val="FF0000"/>
                <w:lang w:eastAsia="zh-CN"/>
              </w:rPr>
              <w:t>3</w:t>
            </w:r>
            <w:r w:rsidRPr="00D434CD">
              <w:rPr>
                <w:rFonts w:cs="Arial"/>
                <w:color w:val="FF0000"/>
                <w:lang w:eastAsia="zh-CN"/>
              </w:rPr>
              <w:t>. Support transmitting SCI format 1B</w:t>
            </w:r>
          </w:p>
          <w:p w14:paraId="79E5B312" w14:textId="77777777" w:rsidR="00025005" w:rsidRPr="00D434CD" w:rsidRDefault="00025005" w:rsidP="00025005">
            <w:pPr>
              <w:rPr>
                <w:rFonts w:cs="Arial"/>
                <w:color w:val="FF0000"/>
                <w:lang w:eastAsia="zh-CN"/>
              </w:rPr>
            </w:pPr>
            <w:r>
              <w:rPr>
                <w:rFonts w:cs="Arial"/>
                <w:color w:val="FF0000"/>
                <w:lang w:eastAsia="zh-CN"/>
              </w:rPr>
              <w:t>4</w:t>
            </w:r>
            <w:r w:rsidRPr="00D434CD">
              <w:rPr>
                <w:rFonts w:cs="Arial"/>
                <w:color w:val="FF0000"/>
                <w:lang w:eastAsia="zh-CN"/>
              </w:rPr>
              <w:t xml:space="preserve">. Support receiving DCI format </w:t>
            </w:r>
            <w:r w:rsidRPr="00117B14">
              <w:rPr>
                <w:rFonts w:cs="Arial"/>
                <w:color w:val="FF0000"/>
                <w:highlight w:val="yellow"/>
                <w:lang w:eastAsia="zh-CN"/>
              </w:rPr>
              <w:t>[3_x]</w:t>
            </w:r>
          </w:p>
          <w:p w14:paraId="7C13B458" w14:textId="77777777" w:rsidR="00025005" w:rsidRPr="00FB1E6D" w:rsidRDefault="00025005" w:rsidP="00025005">
            <w:pPr>
              <w:rPr>
                <w:rFonts w:cs="Arial"/>
                <w:color w:val="000000" w:themeColor="text1"/>
              </w:rPr>
            </w:pPr>
            <w:r w:rsidRPr="004D10AA">
              <w:rPr>
                <w:rFonts w:cs="Arial"/>
                <w:color w:val="FF0000"/>
                <w:highlight w:val="yellow"/>
                <w:lang w:eastAsia="zh-CN"/>
              </w:rPr>
              <w:t>[</w:t>
            </w:r>
            <w:r>
              <w:rPr>
                <w:rFonts w:cs="Arial"/>
                <w:color w:val="FF0000"/>
                <w:highlight w:val="yellow"/>
                <w:lang w:eastAsia="zh-CN"/>
              </w:rPr>
              <w:t>5</w:t>
            </w:r>
            <w:r w:rsidRPr="004D10AA">
              <w:rPr>
                <w:rFonts w:cs="Arial"/>
                <w:color w:val="FF0000"/>
                <w:highlight w:val="yellow"/>
                <w:lang w:eastAsia="zh-CN"/>
              </w:rPr>
              <w:t>. Support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8916" w14:textId="77777777" w:rsidR="00025005" w:rsidRPr="00D15C64" w:rsidRDefault="00025005" w:rsidP="00025005">
            <w:pPr>
              <w:pStyle w:val="TAL"/>
              <w:rPr>
                <w:rFonts w:eastAsia="MS Mincho" w:cs="Arial"/>
                <w:color w:val="000000" w:themeColor="text1"/>
                <w:sz w:val="20"/>
              </w:rPr>
            </w:pPr>
            <w:r w:rsidRPr="004D10AA">
              <w:rPr>
                <w:rFonts w:eastAsia="MS Mincho" w:cs="Arial"/>
                <w:color w:val="FF0000"/>
                <w:sz w:val="20"/>
                <w:highlight w:val="yellow"/>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C0E0" w14:textId="77777777" w:rsidR="00025005" w:rsidRPr="00D15C64" w:rsidRDefault="00025005" w:rsidP="00025005">
            <w:pPr>
              <w:pStyle w:val="TAL"/>
              <w:rPr>
                <w:rFonts w:cs="Arial"/>
                <w:color w:val="000000" w:themeColor="text1"/>
                <w:sz w:val="20"/>
                <w:lang w:eastAsia="zh-CN"/>
              </w:rPr>
            </w:pPr>
            <w:r w:rsidRPr="00D15C64">
              <w:rPr>
                <w:rFonts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077A" w14:textId="77777777" w:rsidR="00025005" w:rsidRPr="00D15C64" w:rsidRDefault="00025005" w:rsidP="00025005">
            <w:pPr>
              <w:pStyle w:val="TAL"/>
              <w:rPr>
                <w:rFonts w:cs="Arial"/>
                <w:color w:val="000000" w:themeColor="text1"/>
                <w:sz w:val="20"/>
              </w:rPr>
            </w:pPr>
            <w:r w:rsidRPr="00C25571">
              <w:rPr>
                <w:rFonts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8C57" w14:textId="77777777" w:rsidR="00025005" w:rsidRPr="00D43F45" w:rsidRDefault="00025005" w:rsidP="00025005">
            <w:pPr>
              <w:pStyle w:val="TAL"/>
              <w:rPr>
                <w:rFonts w:cs="Arial"/>
                <w:color w:val="FF0000"/>
                <w:sz w:val="20"/>
                <w:lang w:eastAsia="zh-CN"/>
              </w:rPr>
            </w:pPr>
            <w:r w:rsidRPr="002D4B8C">
              <w:rPr>
                <w:rFonts w:cs="Arial"/>
                <w:color w:val="FF0000"/>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C836" w14:textId="77777777" w:rsidR="00025005" w:rsidRPr="00D15C64" w:rsidRDefault="00025005" w:rsidP="00025005">
            <w:pPr>
              <w:pStyle w:val="TAL"/>
              <w:rPr>
                <w:rFonts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19AF4" w14:textId="77777777" w:rsidR="00025005" w:rsidRPr="00D15C64" w:rsidRDefault="00025005" w:rsidP="00025005">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6C98" w14:textId="77777777" w:rsidR="00025005" w:rsidRPr="00D15C64" w:rsidRDefault="00025005" w:rsidP="00025005">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B08E" w14:textId="77777777" w:rsidR="00025005" w:rsidRPr="00D15C64" w:rsidRDefault="00025005" w:rsidP="00025005">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DE6F0" w14:textId="77777777" w:rsidR="00025005" w:rsidRPr="00D15C64" w:rsidRDefault="00025005" w:rsidP="00025005">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17D99" w14:textId="77777777" w:rsidR="00025005" w:rsidRPr="00D15C64" w:rsidRDefault="00025005" w:rsidP="00025005">
            <w:pPr>
              <w:keepNext/>
              <w:keepLines/>
              <w:rPr>
                <w:rFonts w:eastAsia="宋体" w:cs="Arial"/>
                <w:color w:val="FF0000"/>
              </w:rPr>
            </w:pPr>
            <w:r w:rsidRPr="00D15C64">
              <w:rPr>
                <w:rFonts w:eastAsia="宋体" w:cs="Arial"/>
                <w:color w:val="FF0000"/>
              </w:rPr>
              <w:t>Optional with capability signaling</w:t>
            </w:r>
          </w:p>
          <w:p w14:paraId="305C2C73" w14:textId="77777777" w:rsidR="00025005" w:rsidRPr="00D15C64" w:rsidRDefault="00025005" w:rsidP="00025005">
            <w:pPr>
              <w:keepNext/>
              <w:keepLines/>
              <w:rPr>
                <w:rFonts w:eastAsia="宋体" w:cs="Arial"/>
                <w:color w:val="FF0000"/>
              </w:rPr>
            </w:pPr>
          </w:p>
          <w:p w14:paraId="5B2217C2" w14:textId="77777777" w:rsidR="00025005" w:rsidRPr="00D15C64" w:rsidRDefault="00025005" w:rsidP="00025005">
            <w:pPr>
              <w:pStyle w:val="TAL"/>
              <w:rPr>
                <w:rFonts w:cs="Arial"/>
                <w:color w:val="000000" w:themeColor="text1"/>
                <w:sz w:val="20"/>
              </w:rPr>
            </w:pPr>
          </w:p>
        </w:tc>
      </w:tr>
    </w:tbl>
    <w:p w14:paraId="1805F2F7" w14:textId="77777777" w:rsidR="00025005" w:rsidRDefault="00025005" w:rsidP="00025005">
      <w:pPr>
        <w:rPr>
          <w:rFonts w:cs="Arial"/>
          <w:lang w:eastAsia="x-none"/>
        </w:rPr>
      </w:pPr>
    </w:p>
    <w:p w14:paraId="3746B450" w14:textId="77777777" w:rsidR="00025005" w:rsidRPr="00FB1E6D" w:rsidRDefault="00025005" w:rsidP="00025005">
      <w:pPr>
        <w:rPr>
          <w:rFonts w:cs="Arial"/>
          <w:lang w:eastAsia="x-none"/>
        </w:rPr>
      </w:pPr>
      <w:r w:rsidRPr="00BA2EF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446"/>
        <w:gridCol w:w="1091"/>
        <w:gridCol w:w="984"/>
        <w:gridCol w:w="490"/>
        <w:gridCol w:w="490"/>
        <w:gridCol w:w="516"/>
        <w:gridCol w:w="1091"/>
        <w:gridCol w:w="614"/>
        <w:gridCol w:w="438"/>
        <w:gridCol w:w="438"/>
        <w:gridCol w:w="438"/>
        <w:gridCol w:w="968"/>
        <w:gridCol w:w="843"/>
      </w:tblGrid>
      <w:tr w:rsidR="00025005" w:rsidRPr="00FB1E6D" w14:paraId="0B4AFA38"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803EF3"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BA9C" w14:textId="77777777" w:rsidR="00025005" w:rsidRPr="00FB1E6D" w:rsidRDefault="00025005" w:rsidP="00025005">
            <w:pPr>
              <w:pStyle w:val="TAL"/>
              <w:rPr>
                <w:rFonts w:eastAsia="MS Mincho" w:cs="Arial"/>
                <w:color w:val="000000" w:themeColor="text1"/>
                <w:sz w:val="20"/>
              </w:rPr>
            </w:pPr>
            <w:r w:rsidRPr="00FB1E6D">
              <w:rPr>
                <w:rFonts w:eastAsia="MS Mincho" w:cs="Arial"/>
                <w:color w:val="000000" w:themeColor="text1"/>
                <w:sz w:val="20"/>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AD57" w14:textId="77777777" w:rsidR="00025005" w:rsidRPr="00FB1E6D" w:rsidRDefault="00025005" w:rsidP="00025005">
            <w:pPr>
              <w:pStyle w:val="TAL"/>
              <w:rPr>
                <w:rFonts w:cs="Arial"/>
                <w:color w:val="000000" w:themeColor="text1"/>
                <w:sz w:val="20"/>
                <w:lang w:eastAsia="zh-CN"/>
              </w:rPr>
            </w:pPr>
            <w:r w:rsidRPr="00FB1E6D">
              <w:rPr>
                <w:rFonts w:cs="Arial"/>
                <w:color w:val="000000" w:themeColor="text1"/>
                <w:sz w:val="20"/>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0C50F" w14:textId="77777777" w:rsidR="00025005" w:rsidRPr="002E732C" w:rsidRDefault="00025005" w:rsidP="00025005">
            <w:pPr>
              <w:rPr>
                <w:rFonts w:cs="Arial"/>
                <w:color w:val="FF0000"/>
                <w:szCs w:val="21"/>
                <w:lang w:eastAsia="zh-CN"/>
              </w:rPr>
            </w:pPr>
            <w:r w:rsidRPr="002E732C">
              <w:rPr>
                <w:rFonts w:cs="Arial"/>
                <w:color w:val="FF0000"/>
                <w:szCs w:val="21"/>
                <w:lang w:eastAsia="zh-CN"/>
              </w:rPr>
              <w:t>1. UE can transmit SL-PRS and PSCCH within a slot without PSSCH in dedicated resource pool</w:t>
            </w:r>
          </w:p>
          <w:p w14:paraId="0D04C438" w14:textId="77777777" w:rsidR="00025005" w:rsidRPr="002E732C" w:rsidRDefault="00025005" w:rsidP="00025005">
            <w:pPr>
              <w:rPr>
                <w:rFonts w:cs="Arial"/>
                <w:color w:val="FF0000"/>
                <w:szCs w:val="21"/>
                <w:lang w:eastAsia="zh-CN"/>
              </w:rPr>
            </w:pPr>
            <w:r w:rsidRPr="002E732C">
              <w:rPr>
                <w:rFonts w:cs="Arial"/>
                <w:color w:val="FF0000"/>
                <w:szCs w:val="21"/>
                <w:lang w:eastAsia="zh-CN"/>
              </w:rPr>
              <w:t xml:space="preserve">2. </w:t>
            </w:r>
            <w:r w:rsidRPr="002D4B8C">
              <w:rPr>
                <w:rFonts w:cs="Arial"/>
                <w:color w:val="FF0000"/>
                <w:szCs w:val="21"/>
                <w:lang w:eastAsia="zh-CN"/>
              </w:rPr>
              <w:t>UE can transmit SL-PRS according to the mapping rule between PSCCH and SL-PRS</w:t>
            </w:r>
          </w:p>
          <w:p w14:paraId="0AE83DE3" w14:textId="77777777" w:rsidR="00025005" w:rsidRPr="002E732C" w:rsidRDefault="00025005" w:rsidP="00025005">
            <w:pPr>
              <w:rPr>
                <w:rFonts w:cs="Arial"/>
                <w:color w:val="FF0000"/>
                <w:szCs w:val="21"/>
                <w:lang w:eastAsia="zh-CN"/>
              </w:rPr>
            </w:pPr>
            <w:r w:rsidRPr="002E732C">
              <w:rPr>
                <w:rFonts w:cs="Arial"/>
                <w:color w:val="FF0000"/>
                <w:szCs w:val="21"/>
                <w:lang w:eastAsia="zh-CN"/>
              </w:rPr>
              <w:t>3. Support transmitting SCI format 1B</w:t>
            </w:r>
          </w:p>
          <w:p w14:paraId="0A9AE105" w14:textId="77777777" w:rsidR="00025005" w:rsidRPr="00FB1E6D" w:rsidRDefault="00025005" w:rsidP="00025005">
            <w:pPr>
              <w:rPr>
                <w:rFonts w:cs="Arial"/>
                <w:color w:val="000000" w:themeColor="text1"/>
              </w:rPr>
            </w:pPr>
            <w:r w:rsidRPr="00BA2EF1">
              <w:rPr>
                <w:rFonts w:cs="Arial"/>
                <w:color w:val="FF0000"/>
                <w:szCs w:val="21"/>
                <w:highlight w:val="yellow"/>
                <w:lang w:eastAsia="zh-CN"/>
              </w:rPr>
              <w:t>[4. Support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72F17" w14:textId="77777777" w:rsidR="00025005" w:rsidRPr="00FB1E6D" w:rsidRDefault="00025005" w:rsidP="00025005">
            <w:pPr>
              <w:pStyle w:val="TAL"/>
              <w:rPr>
                <w:rFonts w:eastAsia="MS Mincho" w:cs="Arial"/>
                <w:color w:val="000000" w:themeColor="text1"/>
                <w:sz w:val="20"/>
              </w:rPr>
            </w:pPr>
            <w:r w:rsidRPr="00C25571">
              <w:rPr>
                <w:rFonts w:eastAsia="MS Mincho" w:cs="Arial"/>
                <w:color w:val="FF0000"/>
                <w:sz w:val="20"/>
                <w:highlight w:val="yellow"/>
              </w:rPr>
              <w:t>[15-[x],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680FC" w14:textId="77777777" w:rsidR="00025005" w:rsidRPr="00FB1E6D" w:rsidRDefault="00025005" w:rsidP="00025005">
            <w:pPr>
              <w:pStyle w:val="TAL"/>
              <w:rPr>
                <w:rFonts w:cs="Arial"/>
                <w:color w:val="000000" w:themeColor="text1"/>
                <w:sz w:val="20"/>
                <w:lang w:eastAsia="zh-CN"/>
              </w:rPr>
            </w:pPr>
            <w:r w:rsidRPr="00D15C64">
              <w:rPr>
                <w:rFonts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F3883" w14:textId="77777777" w:rsidR="00025005" w:rsidRPr="00FB1E6D" w:rsidRDefault="00025005" w:rsidP="00025005">
            <w:pPr>
              <w:pStyle w:val="TAL"/>
              <w:rPr>
                <w:rFonts w:cs="Arial"/>
                <w:color w:val="000000" w:themeColor="text1"/>
                <w:sz w:val="20"/>
              </w:rPr>
            </w:pPr>
            <w:r w:rsidRPr="00C25571">
              <w:rPr>
                <w:rFonts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7C1E5" w14:textId="77777777" w:rsidR="00025005" w:rsidRPr="00FB1E6D" w:rsidRDefault="00025005" w:rsidP="00025005">
            <w:pPr>
              <w:pStyle w:val="TAL"/>
              <w:rPr>
                <w:rFonts w:cs="Arial"/>
                <w:color w:val="000000" w:themeColor="text1"/>
                <w:sz w:val="20"/>
                <w:lang w:val="en-US" w:eastAsia="zh-CN"/>
              </w:rPr>
            </w:pPr>
            <w:r w:rsidRPr="002D4B8C">
              <w:rPr>
                <w:rFonts w:cs="Arial"/>
                <w:color w:val="FF0000"/>
                <w:sz w:val="20"/>
                <w:lang w:val="en-US" w:eastAsia="zh-CN"/>
              </w:rPr>
              <w:t>Transmitting SL-PRS scheme 2 in a dedicated resource pool</w:t>
            </w:r>
            <w:r w:rsidRPr="002D4B8C">
              <w:rPr>
                <w:rFonts w:cs="Arial"/>
                <w:color w:val="FF0000"/>
                <w:sz w:val="20"/>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652E5" w14:textId="77777777" w:rsidR="00025005" w:rsidRPr="00FB1E6D" w:rsidRDefault="00025005" w:rsidP="00025005">
            <w:pPr>
              <w:pStyle w:val="TAL"/>
              <w:rPr>
                <w:rFonts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6F9D3" w14:textId="77777777" w:rsidR="00025005" w:rsidRPr="00FB1E6D" w:rsidRDefault="00025005" w:rsidP="00025005">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AFD4D" w14:textId="77777777" w:rsidR="00025005" w:rsidRPr="00FB1E6D" w:rsidRDefault="00025005" w:rsidP="00025005">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5128" w14:textId="77777777" w:rsidR="00025005" w:rsidRPr="00FB1E6D" w:rsidRDefault="00025005" w:rsidP="00025005">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A51BC" w14:textId="77777777" w:rsidR="00025005" w:rsidRPr="00FB1E6D" w:rsidRDefault="00025005" w:rsidP="00025005">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E69D9" w14:textId="77777777" w:rsidR="00025005" w:rsidRPr="00D15C64" w:rsidRDefault="00025005" w:rsidP="00025005">
            <w:pPr>
              <w:keepNext/>
              <w:keepLines/>
              <w:rPr>
                <w:rFonts w:eastAsia="宋体" w:cs="Arial"/>
                <w:color w:val="FF0000"/>
              </w:rPr>
            </w:pPr>
            <w:r w:rsidRPr="00D15C64">
              <w:rPr>
                <w:rFonts w:eastAsia="宋体" w:cs="Arial"/>
                <w:color w:val="FF0000"/>
              </w:rPr>
              <w:t>Optional with capability signaling</w:t>
            </w:r>
          </w:p>
          <w:p w14:paraId="6DFF676C" w14:textId="77777777" w:rsidR="00025005" w:rsidRPr="00D15C64" w:rsidRDefault="00025005" w:rsidP="00025005">
            <w:pPr>
              <w:keepNext/>
              <w:keepLines/>
              <w:rPr>
                <w:rFonts w:eastAsia="宋体" w:cs="Arial"/>
                <w:color w:val="FF0000"/>
              </w:rPr>
            </w:pPr>
          </w:p>
          <w:p w14:paraId="7A2F7FE9" w14:textId="77777777" w:rsidR="00025005" w:rsidRPr="00FB1E6D" w:rsidRDefault="00025005" w:rsidP="00025005">
            <w:pPr>
              <w:pStyle w:val="TAL"/>
              <w:rPr>
                <w:rFonts w:cs="Arial"/>
                <w:color w:val="000000" w:themeColor="text1"/>
                <w:sz w:val="20"/>
              </w:rPr>
            </w:pPr>
          </w:p>
        </w:tc>
      </w:tr>
    </w:tbl>
    <w:p w14:paraId="566DF176" w14:textId="77777777" w:rsidR="00025005" w:rsidRPr="00FB1E6D" w:rsidRDefault="00025005" w:rsidP="00025005">
      <w:pPr>
        <w:rPr>
          <w:rFonts w:cs="Arial"/>
          <w:lang w:eastAsia="x-none"/>
        </w:rPr>
      </w:pPr>
      <w:r w:rsidRPr="00FB1E6D">
        <w:rPr>
          <w:rFonts w:cs="Arial"/>
          <w:lang w:eastAsia="x-none"/>
        </w:rPr>
        <w:br/>
      </w:r>
      <w:r w:rsidRPr="00BA2EF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434"/>
        <w:gridCol w:w="1368"/>
        <w:gridCol w:w="1017"/>
        <w:gridCol w:w="500"/>
        <w:gridCol w:w="475"/>
        <w:gridCol w:w="408"/>
        <w:gridCol w:w="942"/>
        <w:gridCol w:w="550"/>
        <w:gridCol w:w="425"/>
        <w:gridCol w:w="425"/>
        <w:gridCol w:w="425"/>
        <w:gridCol w:w="1084"/>
        <w:gridCol w:w="851"/>
      </w:tblGrid>
      <w:tr w:rsidR="00025005" w:rsidRPr="008C1085" w14:paraId="4396D51A"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521C5" w14:textId="77777777" w:rsidR="00025005" w:rsidRPr="008C1085" w:rsidRDefault="00025005" w:rsidP="00025005">
            <w:pPr>
              <w:pStyle w:val="TAL"/>
              <w:rPr>
                <w:rFonts w:cs="Arial"/>
                <w:color w:val="000000" w:themeColor="text1"/>
                <w:sz w:val="20"/>
              </w:rPr>
            </w:pPr>
            <w:r w:rsidRPr="008C1085">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5D9A" w14:textId="77777777" w:rsidR="00025005" w:rsidRPr="008C1085" w:rsidRDefault="00025005" w:rsidP="00025005">
            <w:pPr>
              <w:pStyle w:val="TAL"/>
              <w:rPr>
                <w:rFonts w:eastAsia="MS Mincho" w:cs="Arial"/>
                <w:color w:val="000000" w:themeColor="text1"/>
                <w:sz w:val="20"/>
              </w:rPr>
            </w:pPr>
            <w:r w:rsidRPr="008C1085">
              <w:rPr>
                <w:rFonts w:eastAsia="MS Mincho" w:cs="Arial"/>
                <w:color w:val="000000" w:themeColor="text1"/>
                <w:sz w:val="20"/>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D162" w14:textId="77777777" w:rsidR="00025005" w:rsidRPr="008C1085" w:rsidRDefault="00025005" w:rsidP="00025005">
            <w:pPr>
              <w:pStyle w:val="TAL"/>
              <w:rPr>
                <w:rFonts w:cs="Arial"/>
                <w:color w:val="000000" w:themeColor="text1"/>
                <w:sz w:val="20"/>
                <w:lang w:eastAsia="zh-CN"/>
              </w:rPr>
            </w:pPr>
            <w:r w:rsidRPr="008C1085">
              <w:rPr>
                <w:rFonts w:cs="Arial"/>
                <w:color w:val="000000" w:themeColor="text1"/>
                <w:sz w:val="20"/>
                <w:lang w:eastAsia="zh-CN"/>
              </w:rPr>
              <w:t xml:space="preserve">SL-PRS congestion control </w:t>
            </w:r>
            <w:r w:rsidRPr="00627F36">
              <w:rPr>
                <w:rFonts w:cs="Arial"/>
                <w:strike/>
                <w:color w:val="FF0000"/>
                <w:sz w:val="20"/>
                <w:lang w:eastAsia="zh-CN"/>
              </w:rPr>
              <w:t>[</w:t>
            </w:r>
            <w:r w:rsidRPr="00627F36">
              <w:rPr>
                <w:rFonts w:cs="Arial"/>
                <w:color w:val="000000" w:themeColor="text1"/>
                <w:sz w:val="20"/>
                <w:lang w:eastAsia="zh-CN"/>
              </w:rPr>
              <w:t>in a dedicated</w:t>
            </w:r>
            <w:r w:rsidRPr="00627F36">
              <w:rPr>
                <w:rFonts w:cs="Arial"/>
                <w:strike/>
                <w:color w:val="FF0000"/>
                <w:sz w:val="20"/>
                <w:lang w:eastAsia="zh-CN"/>
              </w:rPr>
              <w:t>/shared</w:t>
            </w:r>
            <w:r w:rsidRPr="00627F36">
              <w:rPr>
                <w:rFonts w:cs="Arial"/>
                <w:color w:val="FF0000"/>
                <w:sz w:val="20"/>
                <w:lang w:eastAsia="zh-CN"/>
              </w:rPr>
              <w:t xml:space="preserve"> </w:t>
            </w:r>
            <w:r w:rsidRPr="00627F36">
              <w:rPr>
                <w:rFonts w:cs="Arial"/>
                <w:color w:val="000000" w:themeColor="text1"/>
                <w:sz w:val="20"/>
                <w:lang w:eastAsia="zh-CN"/>
              </w:rPr>
              <w:t>resource pool</w:t>
            </w:r>
            <w:r w:rsidRPr="00627F36">
              <w:rPr>
                <w:rFonts w:cs="Arial"/>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80C7" w14:textId="77777777" w:rsidR="00025005" w:rsidRPr="009805AE" w:rsidRDefault="00025005" w:rsidP="00025005">
            <w:pPr>
              <w:rPr>
                <w:rFonts w:cs="Arial"/>
                <w:color w:val="FF0000"/>
                <w:lang w:val="en-GB"/>
              </w:rPr>
            </w:pPr>
            <w:r w:rsidRPr="009805AE">
              <w:rPr>
                <w:rFonts w:cs="Arial"/>
                <w:color w:val="FF0000"/>
                <w:lang w:val="en-GB"/>
              </w:rPr>
              <w:t>1) UE can report CBR measurement to gNB when operating in Scheme 1 and Scheme 2</w:t>
            </w:r>
          </w:p>
          <w:p w14:paraId="304E4CE0" w14:textId="77777777" w:rsidR="00025005" w:rsidRPr="009805AE" w:rsidRDefault="00025005" w:rsidP="00025005">
            <w:pPr>
              <w:rPr>
                <w:rFonts w:cs="Arial"/>
                <w:color w:val="FF0000"/>
                <w:lang w:val="en-GB"/>
              </w:rPr>
            </w:pPr>
            <w:r w:rsidRPr="00BA2EF1">
              <w:rPr>
                <w:rFonts w:cs="Arial"/>
                <w:color w:val="FF0000"/>
                <w:highlight w:val="yellow"/>
                <w:lang w:val="en-GB"/>
              </w:rPr>
              <w:t xml:space="preserve">[2) UE can adjust its radio parameters based on CBR measurement and </w:t>
            </w:r>
            <w:proofErr w:type="spellStart"/>
            <w:r w:rsidRPr="00BA2EF1">
              <w:rPr>
                <w:rFonts w:cs="Arial"/>
                <w:color w:val="FF0000"/>
                <w:highlight w:val="yellow"/>
                <w:lang w:val="en-GB"/>
              </w:rPr>
              <w:t>CRlimit</w:t>
            </w:r>
            <w:proofErr w:type="spellEnd"/>
            <w:r w:rsidRPr="00BA2EF1">
              <w:rPr>
                <w:rFonts w:cs="Arial"/>
                <w:color w:val="FF0000"/>
                <w:highlight w:val="yellow"/>
                <w:lang w:val="en-GB"/>
              </w:rPr>
              <w:t>.]</w:t>
            </w:r>
          </w:p>
          <w:p w14:paraId="46E80D82" w14:textId="77777777" w:rsidR="00025005" w:rsidRPr="008C1085" w:rsidRDefault="00025005" w:rsidP="00025005">
            <w:pPr>
              <w:rPr>
                <w:rFonts w:cs="Arial"/>
                <w:color w:val="000000" w:themeColor="text1"/>
              </w:rPr>
            </w:pPr>
            <w:r w:rsidRPr="008C1085">
              <w:rPr>
                <w:rFonts w:cs="Arial"/>
                <w:color w:val="FF0000"/>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B0FCA" w14:textId="77777777" w:rsidR="00025005" w:rsidRPr="008C1085" w:rsidRDefault="00025005" w:rsidP="00025005">
            <w:pPr>
              <w:pStyle w:val="TAL"/>
              <w:rPr>
                <w:rFonts w:eastAsia="MS Mincho" w:cs="Arial"/>
                <w:color w:val="000000" w:themeColor="text1"/>
                <w:sz w:val="20"/>
              </w:rPr>
            </w:pPr>
            <w:r w:rsidRPr="008C1085">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90DF" w14:textId="77777777" w:rsidR="00025005" w:rsidRPr="008C1085" w:rsidRDefault="00025005" w:rsidP="00025005">
            <w:pPr>
              <w:pStyle w:val="TAL"/>
              <w:rPr>
                <w:rFonts w:cs="Arial"/>
                <w:color w:val="000000" w:themeColor="text1"/>
                <w:sz w:val="20"/>
                <w:lang w:eastAsia="zh-CN"/>
              </w:rPr>
            </w:pPr>
            <w:r w:rsidRPr="008C1085">
              <w:rPr>
                <w:rFonts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7A8B6" w14:textId="77777777" w:rsidR="00025005" w:rsidRPr="008C1085" w:rsidRDefault="00025005" w:rsidP="00025005">
            <w:pPr>
              <w:pStyle w:val="TAL"/>
              <w:rPr>
                <w:rFonts w:cs="Arial"/>
                <w:color w:val="000000" w:themeColor="text1"/>
                <w:sz w:val="20"/>
              </w:rPr>
            </w:pPr>
            <w:r>
              <w:rPr>
                <w:rFonts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FE99" w14:textId="77777777" w:rsidR="00025005" w:rsidRPr="008C1085" w:rsidRDefault="00025005" w:rsidP="00025005">
            <w:pPr>
              <w:pStyle w:val="TAL"/>
              <w:rPr>
                <w:rFonts w:cs="Arial"/>
                <w:color w:val="000000" w:themeColor="text1"/>
                <w:sz w:val="20"/>
                <w:lang w:val="en-US" w:eastAsia="zh-CN"/>
              </w:rPr>
            </w:pPr>
            <w:r w:rsidRPr="008C1085">
              <w:rPr>
                <w:rFonts w:cs="Arial"/>
                <w:color w:val="FF0000"/>
                <w:sz w:val="20"/>
                <w:lang w:eastAsia="zh-CN"/>
              </w:rPr>
              <w:t>SL-PRS congestion con</w:t>
            </w:r>
            <w:r w:rsidRPr="00627F36">
              <w:rPr>
                <w:rFonts w:cs="Arial"/>
                <w:color w:val="FF0000"/>
                <w:sz w:val="20"/>
                <w:lang w:eastAsia="zh-CN"/>
              </w:rPr>
              <w:t xml:space="preserve">trol </w:t>
            </w:r>
            <w:r w:rsidRPr="00627F36">
              <w:rPr>
                <w:rFonts w:cs="Arial"/>
                <w:color w:val="FF0000"/>
                <w:sz w:val="20"/>
                <w:lang w:val="en-US" w:eastAsia="zh-CN"/>
              </w:rPr>
              <w:t>in a dedicated resource pool</w:t>
            </w:r>
            <w:r w:rsidRPr="008C1085">
              <w:rPr>
                <w:rFonts w:cs="Arial"/>
                <w:color w:val="FF0000"/>
                <w:sz w:val="2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6FB11" w14:textId="77777777" w:rsidR="00025005" w:rsidRPr="008C1085" w:rsidRDefault="00025005" w:rsidP="00025005">
            <w:pPr>
              <w:pStyle w:val="TAL"/>
              <w:rPr>
                <w:rFonts w:cs="Arial"/>
                <w:color w:val="000000" w:themeColor="text1"/>
                <w:sz w:val="20"/>
                <w:lang w:eastAsia="zh-CN"/>
              </w:rPr>
            </w:pPr>
            <w:r w:rsidRPr="008C1085">
              <w:rPr>
                <w:rFonts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7998" w14:textId="77777777" w:rsidR="00025005" w:rsidRPr="008C1085" w:rsidRDefault="00025005" w:rsidP="00025005">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77B75" w14:textId="77777777" w:rsidR="00025005" w:rsidRPr="008C1085" w:rsidRDefault="00025005" w:rsidP="00025005">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1D07" w14:textId="77777777" w:rsidR="00025005" w:rsidRPr="008C1085" w:rsidRDefault="00025005" w:rsidP="00025005">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9A77" w14:textId="77777777" w:rsidR="00025005" w:rsidRPr="0093667D" w:rsidRDefault="00025005" w:rsidP="00025005">
            <w:pPr>
              <w:pStyle w:val="TAL"/>
              <w:rPr>
                <w:rFonts w:cs="Arial"/>
                <w:color w:val="FF0000"/>
                <w:sz w:val="20"/>
                <w:highlight w:val="yellow"/>
              </w:rPr>
            </w:pPr>
            <w:r w:rsidRPr="0093667D">
              <w:rPr>
                <w:rFonts w:cs="Arial"/>
                <w:color w:val="FF0000"/>
                <w:sz w:val="20"/>
                <w:highlight w:val="yellow"/>
              </w:rPr>
              <w:t>[Component-3 candidate value set</w:t>
            </w:r>
          </w:p>
          <w:p w14:paraId="2728A9EA" w14:textId="77777777" w:rsidR="00025005" w:rsidRPr="0093667D" w:rsidRDefault="00025005" w:rsidP="00025005">
            <w:pPr>
              <w:pStyle w:val="TAL"/>
              <w:rPr>
                <w:rFonts w:cs="Arial"/>
                <w:color w:val="FF0000"/>
                <w:sz w:val="20"/>
                <w:highlight w:val="yellow"/>
              </w:rPr>
            </w:pPr>
            <w:r w:rsidRPr="0093667D">
              <w:rPr>
                <w:rFonts w:cs="Arial"/>
                <w:color w:val="FF0000"/>
                <w:sz w:val="20"/>
                <w:highlight w:val="yellow"/>
              </w:rPr>
              <w:t>{Congestion process time 1, Congestion process time 2} where</w:t>
            </w:r>
          </w:p>
          <w:p w14:paraId="5E0B31F3" w14:textId="77777777" w:rsidR="00025005" w:rsidRPr="0093667D" w:rsidRDefault="00025005" w:rsidP="00025005">
            <w:pPr>
              <w:pStyle w:val="TAL"/>
              <w:rPr>
                <w:rFonts w:cs="Arial"/>
                <w:color w:val="FF0000"/>
                <w:sz w:val="20"/>
                <w:highlight w:val="yellow"/>
              </w:rPr>
            </w:pPr>
            <w:r w:rsidRPr="0093667D">
              <w:rPr>
                <w:rFonts w:cs="Arial"/>
                <w:color w:val="FF0000"/>
                <w:sz w:val="20"/>
                <w:highlight w:val="yellow"/>
              </w:rPr>
              <w:t>Congestion process time 1: 2, 2, 4, 8 slots for 15, 30, 60, 120 kHz subcarrier spacing.</w:t>
            </w:r>
          </w:p>
          <w:p w14:paraId="6E881D1A" w14:textId="77777777" w:rsidR="00025005" w:rsidRDefault="00025005" w:rsidP="00025005">
            <w:pPr>
              <w:pStyle w:val="TAL"/>
              <w:rPr>
                <w:rFonts w:cs="Arial"/>
                <w:color w:val="FF0000"/>
                <w:sz w:val="20"/>
                <w:lang w:val="en-US"/>
              </w:rPr>
            </w:pPr>
            <w:r w:rsidRPr="0093667D">
              <w:rPr>
                <w:rFonts w:cs="Arial"/>
                <w:color w:val="FF0000"/>
                <w:sz w:val="20"/>
                <w:highlight w:val="yellow"/>
                <w:lang w:val="en-US"/>
              </w:rPr>
              <w:t>Congestion process time 2: 2, 4, 8, 16 slots for 15, 30, 60, 120 kHz subcarrier spacing]</w:t>
            </w:r>
          </w:p>
          <w:p w14:paraId="76D168E0" w14:textId="77777777" w:rsidR="00025005" w:rsidRDefault="00025005" w:rsidP="00025005">
            <w:pPr>
              <w:pStyle w:val="TAL"/>
              <w:rPr>
                <w:rFonts w:cs="Arial"/>
                <w:color w:val="000000" w:themeColor="text1"/>
                <w:sz w:val="20"/>
              </w:rPr>
            </w:pPr>
          </w:p>
          <w:p w14:paraId="5AB151EF" w14:textId="77777777" w:rsidR="00025005" w:rsidRPr="008C1085" w:rsidRDefault="00025005" w:rsidP="00025005">
            <w:pPr>
              <w:pStyle w:val="TAL"/>
              <w:rPr>
                <w:rFonts w:cs="Arial"/>
                <w:color w:val="000000" w:themeColor="text1"/>
                <w:sz w:val="20"/>
              </w:rPr>
            </w:pPr>
            <w:r w:rsidRPr="008C1085">
              <w:rPr>
                <w:rFonts w:cs="Arial"/>
                <w:color w:val="FF0000"/>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21B4" w14:textId="77777777" w:rsidR="00025005" w:rsidRPr="008C1085" w:rsidRDefault="00025005" w:rsidP="00025005">
            <w:pPr>
              <w:pStyle w:val="TAL"/>
              <w:rPr>
                <w:rFonts w:cs="Arial"/>
                <w:color w:val="000000" w:themeColor="text1"/>
                <w:sz w:val="20"/>
              </w:rPr>
            </w:pPr>
            <w:r w:rsidRPr="008C1085">
              <w:rPr>
                <w:rFonts w:cs="Arial"/>
                <w:color w:val="FF0000"/>
                <w:sz w:val="20"/>
              </w:rPr>
              <w:t xml:space="preserve">Optional with capability </w:t>
            </w:r>
            <w:proofErr w:type="spellStart"/>
            <w:r w:rsidRPr="008C1085">
              <w:rPr>
                <w:rFonts w:cs="Arial"/>
                <w:color w:val="FF0000"/>
                <w:sz w:val="20"/>
              </w:rPr>
              <w:t>signaling</w:t>
            </w:r>
            <w:proofErr w:type="spellEnd"/>
            <w:r w:rsidRPr="008C1085">
              <w:rPr>
                <w:rFonts w:cs="Arial"/>
                <w:color w:val="FF0000"/>
                <w:sz w:val="20"/>
              </w:rPr>
              <w:t>.</w:t>
            </w:r>
          </w:p>
        </w:tc>
      </w:tr>
    </w:tbl>
    <w:p w14:paraId="0C7A10B4" w14:textId="77777777" w:rsidR="00025005" w:rsidRDefault="00025005" w:rsidP="00025005">
      <w:pPr>
        <w:rPr>
          <w:rFonts w:cs="Arial"/>
          <w:lang w:eastAsia="x-none"/>
        </w:rPr>
      </w:pPr>
    </w:p>
    <w:p w14:paraId="41DF7D17" w14:textId="77777777" w:rsidR="00025005" w:rsidRPr="00FB1E6D" w:rsidRDefault="00025005" w:rsidP="00025005">
      <w:pPr>
        <w:rPr>
          <w:rFonts w:cs="Arial"/>
          <w:lang w:eastAsia="x-none"/>
        </w:rPr>
      </w:pPr>
      <w:r w:rsidRPr="0023159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388"/>
        <w:gridCol w:w="1472"/>
        <w:gridCol w:w="1372"/>
        <w:gridCol w:w="441"/>
        <w:gridCol w:w="368"/>
        <w:gridCol w:w="441"/>
        <w:gridCol w:w="1472"/>
        <w:gridCol w:w="514"/>
        <w:gridCol w:w="382"/>
        <w:gridCol w:w="382"/>
        <w:gridCol w:w="382"/>
        <w:gridCol w:w="778"/>
        <w:gridCol w:w="712"/>
      </w:tblGrid>
      <w:tr w:rsidR="00025005" w:rsidRPr="00FB1E6D" w14:paraId="467FD38B"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EC1EF"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BAD9" w14:textId="77777777" w:rsidR="00025005" w:rsidRPr="00FB1E6D" w:rsidRDefault="00025005" w:rsidP="00025005">
            <w:pPr>
              <w:pStyle w:val="TAL"/>
              <w:rPr>
                <w:rFonts w:eastAsia="MS Mincho" w:cs="Arial"/>
                <w:color w:val="000000" w:themeColor="text1"/>
                <w:sz w:val="20"/>
              </w:rPr>
            </w:pPr>
            <w:r w:rsidRPr="00FB1E6D">
              <w:rPr>
                <w:rFonts w:eastAsia="MS Mincho" w:cs="Arial"/>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0C8C" w14:textId="77777777" w:rsidR="00025005" w:rsidRPr="00FB1E6D" w:rsidRDefault="00025005" w:rsidP="00025005">
            <w:pPr>
              <w:pStyle w:val="TAL"/>
              <w:rPr>
                <w:rFonts w:cs="Arial"/>
                <w:color w:val="000000" w:themeColor="text1"/>
                <w:sz w:val="20"/>
                <w:lang w:eastAsia="zh-CN"/>
              </w:rPr>
            </w:pPr>
            <w:r w:rsidRPr="00B806A7">
              <w:rPr>
                <w:rFonts w:cs="Arial"/>
                <w:bCs/>
                <w:color w:val="000000" w:themeColor="text1"/>
                <w:sz w:val="20"/>
              </w:rPr>
              <w:t xml:space="preserve">TDM-based multiplexing of SL-PRS </w:t>
            </w:r>
            <w:r w:rsidRPr="00231598">
              <w:rPr>
                <w:rFonts w:cs="Arial"/>
                <w:bCs/>
                <w:color w:val="000000" w:themeColor="text1"/>
                <w:sz w:val="20"/>
                <w:highlight w:val="yellow"/>
              </w:rPr>
              <w:t>[transmission/reception]</w:t>
            </w:r>
            <w:r w:rsidRPr="00B806A7">
              <w:rPr>
                <w:rFonts w:cs="Arial"/>
                <w:bCs/>
                <w:color w:val="000000" w:themeColor="text1"/>
                <w:sz w:val="20"/>
              </w:rPr>
              <w:t xml:space="preserve"> from different UEs in the same slot</w:t>
            </w:r>
            <w:r>
              <w:rPr>
                <w:rFonts w:cs="Arial"/>
                <w:bCs/>
                <w:color w:val="000000" w:themeColor="text1"/>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180C" w14:textId="77777777" w:rsidR="00025005" w:rsidRPr="00231598" w:rsidRDefault="00025005" w:rsidP="00025005">
            <w:pPr>
              <w:rPr>
                <w:rFonts w:cs="Arial"/>
                <w:color w:val="FF0000"/>
              </w:rPr>
            </w:pPr>
            <w:r w:rsidRPr="00231598">
              <w:rPr>
                <w:rFonts w:cs="Arial"/>
                <w:color w:val="FF0000"/>
              </w:rPr>
              <w:t xml:space="preserve">Support of </w:t>
            </w:r>
            <w:r w:rsidRPr="00231598">
              <w:rPr>
                <w:rFonts w:cs="Arial"/>
                <w:bCs/>
                <w:color w:val="FF0000"/>
              </w:rPr>
              <w:t xml:space="preserve">TDM-based multiplexing of SL-PRS </w:t>
            </w:r>
            <w:r w:rsidRPr="00231598">
              <w:rPr>
                <w:rFonts w:cs="Arial"/>
                <w:bCs/>
                <w:color w:val="FF0000"/>
                <w:highlight w:val="yellow"/>
              </w:rPr>
              <w:t>[transmission/reception]</w:t>
            </w:r>
            <w:r w:rsidRPr="00231598">
              <w:rPr>
                <w:rFonts w:cs="Arial"/>
                <w:bCs/>
                <w:color w:val="FF0000"/>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5F40" w14:textId="77777777" w:rsidR="00025005" w:rsidRPr="00231598" w:rsidRDefault="00025005" w:rsidP="00025005">
            <w:pPr>
              <w:pStyle w:val="TAL"/>
              <w:rPr>
                <w:rFonts w:eastAsia="MS Mincho"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DA63" w14:textId="77777777" w:rsidR="00025005" w:rsidRPr="00231598" w:rsidRDefault="00025005" w:rsidP="00025005">
            <w:pPr>
              <w:pStyle w:val="TAL"/>
              <w:rPr>
                <w:rFonts w:cs="Arial"/>
                <w:color w:val="FF0000"/>
                <w:sz w:val="20"/>
                <w:lang w:eastAsia="zh-CN"/>
              </w:rPr>
            </w:pPr>
            <w:r w:rsidRPr="00231598">
              <w:rPr>
                <w:rFonts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F464" w14:textId="77777777" w:rsidR="00025005" w:rsidRPr="00231598" w:rsidRDefault="00025005" w:rsidP="00025005">
            <w:pPr>
              <w:pStyle w:val="TAL"/>
              <w:rPr>
                <w:rFonts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4D70" w14:textId="77777777" w:rsidR="00025005" w:rsidRPr="00231598" w:rsidRDefault="00025005" w:rsidP="00025005">
            <w:pPr>
              <w:pStyle w:val="TAL"/>
              <w:rPr>
                <w:rFonts w:cs="Arial"/>
                <w:color w:val="FF0000"/>
                <w:sz w:val="20"/>
                <w:lang w:val="en-US" w:eastAsia="zh-CN"/>
              </w:rPr>
            </w:pPr>
            <w:r w:rsidRPr="00231598">
              <w:rPr>
                <w:rFonts w:cs="Arial"/>
                <w:bCs/>
                <w:color w:val="FF0000"/>
                <w:sz w:val="20"/>
              </w:rPr>
              <w:t xml:space="preserve">TDM-based multiplexing of SL-PRS </w:t>
            </w:r>
            <w:r w:rsidRPr="00231598">
              <w:rPr>
                <w:rFonts w:cs="Arial"/>
                <w:bCs/>
                <w:color w:val="FF0000"/>
                <w:sz w:val="20"/>
                <w:highlight w:val="yellow"/>
              </w:rPr>
              <w:t>[transmission/reception]</w:t>
            </w:r>
            <w:r w:rsidRPr="00231598">
              <w:rPr>
                <w:rFonts w:cs="Arial"/>
                <w:bCs/>
                <w:color w:val="FF0000"/>
                <w:sz w:val="20"/>
              </w:rPr>
              <w:t xml:space="preserve"> from different UEs in the same slot is not supported</w:t>
            </w:r>
            <w:r>
              <w:rPr>
                <w:rFonts w:cs="Arial"/>
                <w:bCs/>
                <w:color w:val="FF0000"/>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F8280" w14:textId="77777777" w:rsidR="00025005" w:rsidRPr="00B806A7" w:rsidRDefault="00025005" w:rsidP="00025005">
            <w:pPr>
              <w:pStyle w:val="TAL"/>
              <w:rPr>
                <w:rFonts w:cs="Arial"/>
                <w:color w:val="000000" w:themeColor="text1"/>
                <w:sz w:val="20"/>
                <w:lang w:eastAsia="zh-CN"/>
              </w:rPr>
            </w:pPr>
            <w:r w:rsidRPr="00BE515E">
              <w:rPr>
                <w:rFonts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E46E9" w14:textId="77777777" w:rsidR="00025005" w:rsidRPr="00B806A7" w:rsidRDefault="00025005" w:rsidP="00025005">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338DB" w14:textId="77777777" w:rsidR="00025005" w:rsidRPr="00B806A7" w:rsidRDefault="00025005" w:rsidP="00025005">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E5BA" w14:textId="77777777" w:rsidR="00025005" w:rsidRPr="00B806A7" w:rsidRDefault="00025005" w:rsidP="00025005">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E4F0" w14:textId="77777777" w:rsidR="00025005" w:rsidRPr="00B806A7" w:rsidRDefault="00025005" w:rsidP="00025005">
            <w:pPr>
              <w:pStyle w:val="TAL"/>
              <w:rPr>
                <w:rFonts w:cs="Arial"/>
                <w:color w:val="000000" w:themeColor="text1"/>
                <w:sz w:val="20"/>
              </w:rPr>
            </w:pPr>
            <w:r w:rsidRPr="00BE515E">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C7A4" w14:textId="77777777" w:rsidR="00025005" w:rsidRPr="00B806A7" w:rsidRDefault="00025005" w:rsidP="00025005">
            <w:pPr>
              <w:pStyle w:val="TAL"/>
              <w:rPr>
                <w:rFonts w:cs="Arial"/>
                <w:color w:val="000000" w:themeColor="text1"/>
                <w:sz w:val="20"/>
              </w:rPr>
            </w:pPr>
            <w:r w:rsidRPr="00B806A7">
              <w:rPr>
                <w:rFonts w:cs="Arial"/>
                <w:color w:val="FF0000"/>
                <w:sz w:val="20"/>
              </w:rPr>
              <w:t xml:space="preserve">Optional with capability </w:t>
            </w:r>
            <w:proofErr w:type="spellStart"/>
            <w:r w:rsidRPr="00B806A7">
              <w:rPr>
                <w:rFonts w:cs="Arial"/>
                <w:color w:val="FF0000"/>
                <w:sz w:val="20"/>
              </w:rPr>
              <w:t>signaling</w:t>
            </w:r>
            <w:proofErr w:type="spellEnd"/>
          </w:p>
        </w:tc>
      </w:tr>
    </w:tbl>
    <w:p w14:paraId="30E343BA" w14:textId="77777777" w:rsidR="00025005" w:rsidRDefault="00025005" w:rsidP="00025005">
      <w:pPr>
        <w:rPr>
          <w:rFonts w:cs="Arial"/>
          <w:lang w:eastAsia="x-none"/>
        </w:rPr>
      </w:pPr>
    </w:p>
    <w:p w14:paraId="19AA144F" w14:textId="77777777" w:rsidR="00025005" w:rsidRPr="00FB1E6D" w:rsidRDefault="00025005" w:rsidP="00025005">
      <w:pPr>
        <w:rPr>
          <w:rFonts w:cs="Arial"/>
          <w:lang w:eastAsia="x-none"/>
        </w:rPr>
      </w:pPr>
      <w:r w:rsidRPr="0023159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423"/>
        <w:gridCol w:w="1723"/>
        <w:gridCol w:w="946"/>
        <w:gridCol w:w="486"/>
        <w:gridCol w:w="399"/>
        <w:gridCol w:w="486"/>
        <w:gridCol w:w="970"/>
        <w:gridCol w:w="573"/>
        <w:gridCol w:w="415"/>
        <w:gridCol w:w="415"/>
        <w:gridCol w:w="415"/>
        <w:gridCol w:w="891"/>
        <w:gridCol w:w="811"/>
      </w:tblGrid>
      <w:tr w:rsidR="00025005" w:rsidRPr="00FB1E6D" w14:paraId="0E938FBB"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D718"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D76A1" w14:textId="77777777" w:rsidR="00025005" w:rsidRPr="00FB1E6D" w:rsidRDefault="00025005" w:rsidP="00025005">
            <w:pPr>
              <w:pStyle w:val="TAL"/>
              <w:rPr>
                <w:rFonts w:eastAsia="MS Mincho" w:cs="Arial"/>
                <w:color w:val="000000" w:themeColor="text1"/>
                <w:sz w:val="20"/>
              </w:rPr>
            </w:pPr>
            <w:r w:rsidRPr="00FB1E6D">
              <w:rPr>
                <w:rFonts w:eastAsia="MS Mincho" w:cs="Arial"/>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E032" w14:textId="77777777" w:rsidR="00025005" w:rsidRPr="00FB1E6D" w:rsidRDefault="00025005" w:rsidP="00025005">
            <w:pPr>
              <w:pStyle w:val="TAL"/>
              <w:rPr>
                <w:rFonts w:cs="Arial"/>
                <w:color w:val="000000" w:themeColor="text1"/>
                <w:sz w:val="20"/>
                <w:lang w:eastAsia="zh-CN"/>
              </w:rPr>
            </w:pPr>
            <w:r w:rsidRPr="00FB1E6D">
              <w:rPr>
                <w:rFonts w:cs="Arial"/>
                <w:bCs/>
                <w:color w:val="000000" w:themeColor="text1"/>
                <w:sz w:val="20"/>
              </w:rPr>
              <w:t xml:space="preserve">Comb-based multiplexing for SL-PRS </w:t>
            </w:r>
            <w:r w:rsidRPr="00B806A7">
              <w:rPr>
                <w:rFonts w:cs="Arial"/>
                <w:bCs/>
                <w:strike/>
                <w:color w:val="FF0000"/>
                <w:sz w:val="20"/>
              </w:rPr>
              <w:t>[transmission/</w:t>
            </w:r>
            <w:r w:rsidRPr="00B806A7">
              <w:rPr>
                <w:rFonts w:cs="Arial"/>
                <w:bCs/>
                <w:color w:val="000000" w:themeColor="text1"/>
                <w:sz w:val="20"/>
              </w:rPr>
              <w:t>reception</w:t>
            </w:r>
            <w:r w:rsidRPr="00B806A7">
              <w:rPr>
                <w:rFonts w:cs="Arial"/>
                <w:bCs/>
                <w:strike/>
                <w:color w:val="FF0000"/>
                <w:sz w:val="20"/>
              </w:rPr>
              <w:t>]</w:t>
            </w:r>
            <w:r w:rsidRPr="00FB1E6D">
              <w:rPr>
                <w:rFonts w:cs="Arial"/>
                <w:bCs/>
                <w:color w:val="000000" w:themeColor="text1"/>
                <w:sz w:val="20"/>
              </w:rPr>
              <w:t xml:space="preserve"> from different UEs in the same slot</w:t>
            </w:r>
            <w:r>
              <w:rPr>
                <w:rFonts w:cs="Arial"/>
                <w:bCs/>
                <w:color w:val="000000" w:themeColor="text1"/>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B29B" w14:textId="77777777" w:rsidR="00025005" w:rsidRPr="00FB1E6D" w:rsidRDefault="00025005" w:rsidP="00025005">
            <w:pPr>
              <w:rPr>
                <w:rFonts w:cs="Arial"/>
                <w:color w:val="000000" w:themeColor="text1"/>
              </w:rPr>
            </w:pPr>
            <w:r w:rsidRPr="001E3533">
              <w:rPr>
                <w:rFonts w:cs="Arial"/>
                <w:color w:val="FF0000"/>
              </w:rPr>
              <w:t xml:space="preserve">Support of </w:t>
            </w:r>
            <w:r w:rsidRPr="001E3533">
              <w:rPr>
                <w:rFonts w:cs="Arial"/>
                <w:bCs/>
                <w:color w:val="FF0000"/>
              </w:rPr>
              <w:t>comb-based multiplexing for SL-PRS reception from different UEs in the same slot</w:t>
            </w:r>
            <w:r>
              <w:rPr>
                <w:rFonts w:cs="Arial"/>
                <w:bCs/>
                <w:color w:val="FF0000"/>
              </w:rPr>
              <w:t xml:space="preserve"> </w:t>
            </w:r>
            <w:r w:rsidRPr="00231598">
              <w:rPr>
                <w:rFonts w:cs="Arial"/>
                <w:bCs/>
                <w:color w:val="FF0000"/>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D95A" w14:textId="77777777" w:rsidR="00025005" w:rsidRPr="00FB1E6D" w:rsidRDefault="00025005" w:rsidP="00025005">
            <w:pPr>
              <w:pStyle w:val="TAL"/>
              <w:rPr>
                <w:rFonts w:eastAsia="MS Mincho" w:cs="Arial"/>
                <w:color w:val="000000" w:themeColor="text1"/>
                <w:sz w:val="20"/>
              </w:rPr>
            </w:pPr>
            <w:r w:rsidRPr="00557CE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7FA89" w14:textId="77777777" w:rsidR="00025005" w:rsidRPr="00FB1E6D" w:rsidRDefault="00025005" w:rsidP="00025005">
            <w:pPr>
              <w:pStyle w:val="TAL"/>
              <w:rPr>
                <w:rFonts w:cs="Arial"/>
                <w:color w:val="000000" w:themeColor="text1"/>
                <w:sz w:val="20"/>
                <w:lang w:eastAsia="zh-CN"/>
              </w:rPr>
            </w:pPr>
            <w:r w:rsidRPr="00B806A7">
              <w:rPr>
                <w:rFonts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30D06" w14:textId="77777777" w:rsidR="00025005" w:rsidRPr="00FB1E6D" w:rsidRDefault="00025005" w:rsidP="00025005">
            <w:pPr>
              <w:pStyle w:val="TAL"/>
              <w:rPr>
                <w:rFonts w:cs="Arial"/>
                <w:color w:val="000000" w:themeColor="text1"/>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5BF2" w14:textId="77777777" w:rsidR="00025005" w:rsidRPr="00FB1E6D" w:rsidRDefault="00025005" w:rsidP="00025005">
            <w:pPr>
              <w:pStyle w:val="TAL"/>
              <w:rPr>
                <w:rFonts w:cs="Arial"/>
                <w:color w:val="000000" w:themeColor="text1"/>
                <w:sz w:val="20"/>
                <w:lang w:val="en-US" w:eastAsia="zh-CN"/>
              </w:rPr>
            </w:pPr>
            <w:r w:rsidRPr="003218FC">
              <w:rPr>
                <w:rFonts w:cs="Arial"/>
                <w:bCs/>
                <w:color w:val="FF0000"/>
                <w:sz w:val="20"/>
                <w:lang w:val="en-US"/>
              </w:rPr>
              <w:t xml:space="preserve">Comb-based multiplexing for SL-PRS reception from different UEs in the same slot </w:t>
            </w:r>
            <w:r w:rsidRPr="003218FC">
              <w:rPr>
                <w:rFonts w:cs="Arial"/>
                <w:bCs/>
                <w:color w:val="FF0000"/>
                <w:sz w:val="20"/>
              </w:rPr>
              <w:t>is not supported</w:t>
            </w:r>
            <w:r>
              <w:rPr>
                <w:rFonts w:cs="Arial"/>
                <w:bCs/>
                <w:color w:val="FF0000"/>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38AA" w14:textId="77777777" w:rsidR="00025005" w:rsidRPr="00FB1E6D" w:rsidRDefault="00025005" w:rsidP="00025005">
            <w:pPr>
              <w:pStyle w:val="TAL"/>
              <w:rPr>
                <w:rFonts w:cs="Arial"/>
                <w:color w:val="000000" w:themeColor="text1"/>
                <w:sz w:val="20"/>
                <w:lang w:eastAsia="zh-CN"/>
              </w:rPr>
            </w:pPr>
            <w:r w:rsidRPr="00BE515E">
              <w:rPr>
                <w:rFonts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C53A" w14:textId="77777777" w:rsidR="00025005" w:rsidRPr="00FB1E6D" w:rsidRDefault="00025005" w:rsidP="00025005">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F206" w14:textId="77777777" w:rsidR="00025005" w:rsidRPr="00FB1E6D" w:rsidRDefault="00025005" w:rsidP="00025005">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8B39B" w14:textId="77777777" w:rsidR="00025005" w:rsidRPr="00FB1E6D" w:rsidRDefault="00025005" w:rsidP="00025005">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42EF" w14:textId="77777777" w:rsidR="00025005" w:rsidRPr="00FB1E6D" w:rsidRDefault="00025005" w:rsidP="00025005">
            <w:pPr>
              <w:pStyle w:val="TAL"/>
              <w:rPr>
                <w:rFonts w:cs="Arial"/>
                <w:color w:val="000000" w:themeColor="text1"/>
                <w:sz w:val="20"/>
              </w:rPr>
            </w:pPr>
            <w:r w:rsidRPr="00BE515E">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ADCE" w14:textId="77777777" w:rsidR="00025005" w:rsidRPr="00FB1E6D" w:rsidRDefault="00025005" w:rsidP="00025005">
            <w:pPr>
              <w:pStyle w:val="TAL"/>
              <w:rPr>
                <w:rFonts w:cs="Arial"/>
                <w:color w:val="000000" w:themeColor="text1"/>
                <w:sz w:val="20"/>
              </w:rPr>
            </w:pPr>
            <w:r w:rsidRPr="00B806A7">
              <w:rPr>
                <w:rFonts w:cs="Arial"/>
                <w:color w:val="FF0000"/>
                <w:sz w:val="20"/>
              </w:rPr>
              <w:t xml:space="preserve">Optional with capability </w:t>
            </w:r>
            <w:proofErr w:type="spellStart"/>
            <w:r w:rsidRPr="00B806A7">
              <w:rPr>
                <w:rFonts w:cs="Arial"/>
                <w:color w:val="FF0000"/>
                <w:sz w:val="20"/>
              </w:rPr>
              <w:t>signaling</w:t>
            </w:r>
            <w:proofErr w:type="spellEnd"/>
          </w:p>
        </w:tc>
      </w:tr>
    </w:tbl>
    <w:p w14:paraId="4DFDAEE2" w14:textId="77777777" w:rsidR="00025005" w:rsidRDefault="00025005" w:rsidP="00025005">
      <w:pPr>
        <w:rPr>
          <w:rFonts w:cs="Arial"/>
          <w:lang w:eastAsia="x-none"/>
        </w:rPr>
      </w:pPr>
    </w:p>
    <w:p w14:paraId="182AE58D" w14:textId="77777777" w:rsidR="00025005" w:rsidRPr="00FB1E6D" w:rsidRDefault="00025005" w:rsidP="00025005">
      <w:pPr>
        <w:rPr>
          <w:rFonts w:cs="Arial"/>
          <w:lang w:eastAsia="x-none"/>
        </w:rPr>
      </w:pPr>
      <w:r w:rsidRPr="007173A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457"/>
        <w:gridCol w:w="1016"/>
        <w:gridCol w:w="969"/>
        <w:gridCol w:w="532"/>
        <w:gridCol w:w="430"/>
        <w:gridCol w:w="532"/>
        <w:gridCol w:w="1016"/>
        <w:gridCol w:w="588"/>
        <w:gridCol w:w="449"/>
        <w:gridCol w:w="449"/>
        <w:gridCol w:w="449"/>
        <w:gridCol w:w="996"/>
        <w:gridCol w:w="913"/>
      </w:tblGrid>
      <w:tr w:rsidR="00025005" w:rsidRPr="00D179CC" w14:paraId="187CB512"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516B5" w14:textId="77777777" w:rsidR="00025005" w:rsidRPr="00D179CC" w:rsidRDefault="00025005" w:rsidP="00025005">
            <w:pPr>
              <w:pStyle w:val="TAL"/>
              <w:rPr>
                <w:rFonts w:cs="Arial"/>
                <w:color w:val="000000" w:themeColor="text1"/>
                <w:sz w:val="20"/>
              </w:rPr>
            </w:pPr>
            <w:r w:rsidRPr="00D179CC">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4F857" w14:textId="77777777" w:rsidR="00025005" w:rsidRPr="00D179CC" w:rsidRDefault="00025005" w:rsidP="00025005">
            <w:pPr>
              <w:pStyle w:val="TAL"/>
              <w:rPr>
                <w:rFonts w:eastAsia="MS Mincho" w:cs="Arial"/>
                <w:color w:val="000000" w:themeColor="text1"/>
                <w:sz w:val="20"/>
              </w:rPr>
            </w:pPr>
            <w:r w:rsidRPr="00D179CC">
              <w:rPr>
                <w:rFonts w:eastAsia="MS Mincho" w:cs="Arial"/>
                <w:color w:val="000000" w:themeColor="text1"/>
                <w:sz w:val="20"/>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1299" w14:textId="77777777" w:rsidR="00025005" w:rsidRPr="00D179CC" w:rsidRDefault="00025005" w:rsidP="00025005">
            <w:pPr>
              <w:pStyle w:val="TAL"/>
              <w:rPr>
                <w:rFonts w:cs="Arial"/>
                <w:color w:val="000000" w:themeColor="text1"/>
                <w:sz w:val="20"/>
                <w:lang w:eastAsia="zh-CN"/>
              </w:rPr>
            </w:pPr>
            <w:r w:rsidRPr="00D179CC">
              <w:rPr>
                <w:rFonts w:cs="Arial"/>
                <w:bCs/>
                <w:color w:val="000000" w:themeColor="text1"/>
                <w:sz w:val="20"/>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4E21" w14:textId="77777777" w:rsidR="00025005" w:rsidRPr="004023BB" w:rsidRDefault="00025005" w:rsidP="00025005">
            <w:pPr>
              <w:rPr>
                <w:rFonts w:cs="Arial"/>
                <w:color w:val="FF0000"/>
              </w:rPr>
            </w:pPr>
            <w:r w:rsidRPr="004023BB">
              <w:rPr>
                <w:rFonts w:cs="Arial"/>
                <w:color w:val="FF0000"/>
              </w:rPr>
              <w:t xml:space="preserve">1. </w:t>
            </w:r>
            <w:r>
              <w:rPr>
                <w:rFonts w:cs="Arial"/>
                <w:color w:val="FF0000"/>
              </w:rPr>
              <w:t xml:space="preserve">Maximum number </w:t>
            </w:r>
            <w:r w:rsidRPr="004023BB">
              <w:rPr>
                <w:rFonts w:cs="Arial"/>
                <w:color w:val="FF0000"/>
              </w:rPr>
              <w:t xml:space="preserve">of additional detected path timing reporting for K additional paths for </w:t>
            </w:r>
            <w:r>
              <w:rPr>
                <w:rFonts w:cs="Arial"/>
                <w:color w:val="FF0000"/>
              </w:rPr>
              <w:t>SL positioning</w:t>
            </w:r>
          </w:p>
          <w:p w14:paraId="01E7F39A" w14:textId="77777777" w:rsidR="00025005" w:rsidRPr="00D179CC" w:rsidRDefault="00025005" w:rsidP="00025005">
            <w:pPr>
              <w:rPr>
                <w:rFonts w:cs="Arial"/>
                <w:color w:val="000000" w:themeColor="text1"/>
              </w:rPr>
            </w:pPr>
            <w:r w:rsidRPr="004023BB">
              <w:rPr>
                <w:rFonts w:cs="Arial"/>
                <w:color w:val="FF0000"/>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037B" w14:textId="77777777" w:rsidR="00025005" w:rsidRPr="00D179CC" w:rsidRDefault="00025005" w:rsidP="00025005">
            <w:pPr>
              <w:pStyle w:val="TAL"/>
              <w:rPr>
                <w:rFonts w:eastAsia="MS Mincho" w:cs="Arial"/>
                <w:color w:val="000000" w:themeColor="text1"/>
                <w:sz w:val="20"/>
              </w:rPr>
            </w:pPr>
            <w:r w:rsidRPr="00A2587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69CA" w14:textId="77777777" w:rsidR="00025005" w:rsidRPr="00D179CC" w:rsidRDefault="00025005" w:rsidP="00025005">
            <w:pPr>
              <w:pStyle w:val="TAL"/>
              <w:rPr>
                <w:rFonts w:cs="Arial"/>
                <w:color w:val="FF0000"/>
                <w:sz w:val="20"/>
                <w:lang w:eastAsia="zh-CN"/>
              </w:rPr>
            </w:pPr>
            <w:r w:rsidRPr="00D179CC">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4EA4" w14:textId="77777777" w:rsidR="00025005" w:rsidRPr="00D179CC" w:rsidRDefault="00025005" w:rsidP="00025005">
            <w:pPr>
              <w:pStyle w:val="TAL"/>
              <w:rPr>
                <w:rFonts w:cs="Arial"/>
                <w:color w:val="FF0000"/>
                <w:sz w:val="20"/>
              </w:rPr>
            </w:pPr>
            <w:r w:rsidRPr="007173A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9E68" w14:textId="77777777" w:rsidR="00025005" w:rsidRPr="00D179CC" w:rsidRDefault="00025005" w:rsidP="00025005">
            <w:pPr>
              <w:pStyle w:val="TAL"/>
              <w:rPr>
                <w:rFonts w:cs="Arial"/>
                <w:color w:val="FF0000"/>
                <w:sz w:val="20"/>
                <w:lang w:val="en-US" w:eastAsia="zh-CN"/>
              </w:rPr>
            </w:pPr>
            <w:r w:rsidRPr="0001787A">
              <w:rPr>
                <w:rFonts w:cs="Arial"/>
                <w:bCs/>
                <w:color w:val="FF0000"/>
                <w:sz w:val="20"/>
                <w:lang w:val="en-US" w:eastAsia="zh-CN"/>
              </w:rPr>
              <w:t>Reporting the additional paths for SL positioning</w:t>
            </w:r>
            <w:r>
              <w:rPr>
                <w:rFonts w:cs="Arial"/>
                <w:bCs/>
                <w:color w:val="FF0000"/>
                <w:sz w:val="20"/>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B16E" w14:textId="77777777" w:rsidR="00025005" w:rsidRPr="00D179CC" w:rsidRDefault="00025005" w:rsidP="00025005">
            <w:pPr>
              <w:pStyle w:val="TAL"/>
              <w:rPr>
                <w:rFonts w:cs="Arial"/>
                <w:color w:val="FF0000"/>
                <w:sz w:val="20"/>
                <w:lang w:eastAsia="zh-CN"/>
              </w:rPr>
            </w:pPr>
            <w:r w:rsidRPr="00D179CC">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FA4E6" w14:textId="77777777" w:rsidR="00025005" w:rsidRPr="00D179CC" w:rsidRDefault="00025005" w:rsidP="00025005">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E087" w14:textId="77777777" w:rsidR="00025005" w:rsidRPr="00D179CC" w:rsidRDefault="00025005" w:rsidP="00025005">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4DC6" w14:textId="77777777" w:rsidR="00025005" w:rsidRPr="00D179CC" w:rsidRDefault="00025005" w:rsidP="00025005">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5749" w14:textId="77777777" w:rsidR="00025005" w:rsidRPr="00B513CF" w:rsidRDefault="00025005" w:rsidP="00025005">
            <w:pPr>
              <w:rPr>
                <w:rFonts w:eastAsia="宋体" w:cs="Arial"/>
                <w:color w:val="FF0000"/>
                <w:lang w:val="en-GB"/>
              </w:rPr>
            </w:pPr>
            <w:r w:rsidRPr="00B513CF">
              <w:rPr>
                <w:rFonts w:eastAsia="宋体" w:cs="Arial"/>
                <w:color w:val="FF0000"/>
                <w:lang w:val="en-GB"/>
              </w:rPr>
              <w:t>Component 1 candidate values: {</w:t>
            </w:r>
            <w:r>
              <w:rPr>
                <w:rFonts w:eastAsia="宋体" w:cs="Arial"/>
                <w:color w:val="FF0000"/>
                <w:lang w:val="en-GB"/>
              </w:rPr>
              <w:t>[</w:t>
            </w:r>
            <w:r w:rsidRPr="00B513CF">
              <w:rPr>
                <w:rFonts w:eastAsia="宋体" w:cs="Arial"/>
                <w:color w:val="FF0000"/>
                <w:highlight w:val="yellow"/>
                <w:lang w:val="en-GB"/>
              </w:rPr>
              <w:t>1, 2,]</w:t>
            </w:r>
            <w:r>
              <w:rPr>
                <w:rFonts w:eastAsia="宋体" w:cs="Arial"/>
                <w:color w:val="FF0000"/>
                <w:lang w:val="en-GB"/>
              </w:rPr>
              <w:t xml:space="preserve"> </w:t>
            </w:r>
            <w:r w:rsidRPr="00B513CF">
              <w:rPr>
                <w:rFonts w:eastAsia="宋体" w:cs="Arial"/>
                <w:color w:val="FF0000"/>
                <w:lang w:val="en-GB"/>
              </w:rPr>
              <w:t>4, 6, 8}</w:t>
            </w:r>
          </w:p>
          <w:p w14:paraId="27E04165" w14:textId="77777777" w:rsidR="00025005" w:rsidRDefault="00025005" w:rsidP="00025005">
            <w:pPr>
              <w:rPr>
                <w:rFonts w:eastAsia="宋体" w:cs="Arial"/>
                <w:color w:val="FF0000"/>
              </w:rPr>
            </w:pPr>
          </w:p>
          <w:p w14:paraId="61398A2B" w14:textId="77777777" w:rsidR="00025005" w:rsidRPr="00D179CC" w:rsidRDefault="00025005" w:rsidP="00025005">
            <w:pPr>
              <w:rPr>
                <w:rFonts w:eastAsia="宋体" w:cs="Arial"/>
                <w:color w:val="FF0000"/>
              </w:rPr>
            </w:pPr>
            <w:r w:rsidRPr="00094B8F">
              <w:rPr>
                <w:rFonts w:eastAsia="宋体" w:cs="Arial"/>
                <w:color w:val="FF000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68296" w14:textId="77777777" w:rsidR="00025005" w:rsidRPr="00D179CC" w:rsidRDefault="00025005" w:rsidP="00025005">
            <w:pPr>
              <w:pStyle w:val="TAL"/>
              <w:rPr>
                <w:rFonts w:cs="Arial"/>
                <w:color w:val="FF0000"/>
                <w:sz w:val="20"/>
              </w:rPr>
            </w:pPr>
            <w:r w:rsidRPr="00D179CC">
              <w:rPr>
                <w:rFonts w:eastAsiaTheme="minorEastAsia" w:cs="Arial"/>
                <w:bCs/>
                <w:color w:val="FF0000"/>
                <w:sz w:val="20"/>
              </w:rPr>
              <w:t xml:space="preserve">Optional with capability </w:t>
            </w:r>
            <w:proofErr w:type="spellStart"/>
            <w:r w:rsidRPr="00D179CC">
              <w:rPr>
                <w:rFonts w:eastAsiaTheme="minorEastAsia" w:cs="Arial"/>
                <w:bCs/>
                <w:color w:val="FF0000"/>
                <w:sz w:val="20"/>
              </w:rPr>
              <w:t>signaling</w:t>
            </w:r>
            <w:proofErr w:type="spellEnd"/>
          </w:p>
        </w:tc>
      </w:tr>
    </w:tbl>
    <w:p w14:paraId="033B41B1" w14:textId="77777777" w:rsidR="00025005" w:rsidRDefault="00025005" w:rsidP="00025005">
      <w:pPr>
        <w:rPr>
          <w:rFonts w:cs="Arial"/>
          <w:lang w:eastAsia="x-none"/>
        </w:rPr>
      </w:pPr>
    </w:p>
    <w:p w14:paraId="1353E817" w14:textId="77777777" w:rsidR="00025005" w:rsidRPr="00FB1E6D" w:rsidRDefault="00025005" w:rsidP="00025005">
      <w:pPr>
        <w:rPr>
          <w:rFonts w:cs="Arial"/>
          <w:lang w:eastAsia="x-none"/>
        </w:rPr>
      </w:pPr>
      <w:r w:rsidRPr="007D79A2">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433"/>
        <w:gridCol w:w="1174"/>
        <w:gridCol w:w="1064"/>
        <w:gridCol w:w="499"/>
        <w:gridCol w:w="408"/>
        <w:gridCol w:w="499"/>
        <w:gridCol w:w="1174"/>
        <w:gridCol w:w="549"/>
        <w:gridCol w:w="425"/>
        <w:gridCol w:w="425"/>
        <w:gridCol w:w="425"/>
        <w:gridCol w:w="990"/>
        <w:gridCol w:w="841"/>
      </w:tblGrid>
      <w:tr w:rsidR="00025005" w:rsidRPr="0072093B" w14:paraId="499DCE8B"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B6419" w14:textId="77777777" w:rsidR="00025005" w:rsidRPr="0072093B" w:rsidRDefault="00025005" w:rsidP="00025005">
            <w:pPr>
              <w:pStyle w:val="TAL"/>
              <w:rPr>
                <w:rFonts w:cs="Arial"/>
                <w:color w:val="000000" w:themeColor="text1"/>
                <w:sz w:val="20"/>
              </w:rPr>
            </w:pPr>
            <w:r w:rsidRPr="0072093B">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BDDF" w14:textId="77777777" w:rsidR="00025005" w:rsidRPr="0072093B" w:rsidRDefault="00025005" w:rsidP="00025005">
            <w:pPr>
              <w:pStyle w:val="TAL"/>
              <w:rPr>
                <w:rFonts w:eastAsia="MS Mincho" w:cs="Arial"/>
                <w:color w:val="000000" w:themeColor="text1"/>
                <w:sz w:val="20"/>
              </w:rPr>
            </w:pPr>
            <w:r w:rsidRPr="0072093B">
              <w:rPr>
                <w:rFonts w:eastAsia="MS Mincho" w:cs="Arial"/>
                <w:color w:val="000000" w:themeColor="text1"/>
                <w:sz w:val="20"/>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BCA0" w14:textId="77777777" w:rsidR="00025005" w:rsidRPr="0072093B" w:rsidRDefault="00025005" w:rsidP="00025005">
            <w:pPr>
              <w:pStyle w:val="TAL"/>
              <w:rPr>
                <w:rFonts w:cs="Arial"/>
                <w:color w:val="000000" w:themeColor="text1"/>
                <w:sz w:val="20"/>
                <w:lang w:eastAsia="zh-CN"/>
              </w:rPr>
            </w:pPr>
            <w:proofErr w:type="spellStart"/>
            <w:r w:rsidRPr="0072093B">
              <w:rPr>
                <w:rFonts w:cs="Arial"/>
                <w:bCs/>
                <w:color w:val="000000" w:themeColor="text1"/>
                <w:sz w:val="20"/>
              </w:rPr>
              <w:t>LoS</w:t>
            </w:r>
            <w:proofErr w:type="spellEnd"/>
            <w:r w:rsidRPr="0072093B">
              <w:rPr>
                <w:rFonts w:cs="Arial"/>
                <w:bCs/>
                <w:color w:val="000000" w:themeColor="text1"/>
                <w:sz w:val="20"/>
              </w:rPr>
              <w:t>/</w:t>
            </w:r>
            <w:proofErr w:type="spellStart"/>
            <w:r w:rsidRPr="0072093B">
              <w:rPr>
                <w:rFonts w:cs="Arial"/>
                <w:bCs/>
                <w:color w:val="000000" w:themeColor="text1"/>
                <w:sz w:val="20"/>
              </w:rPr>
              <w:t>NLoS</w:t>
            </w:r>
            <w:proofErr w:type="spellEnd"/>
            <w:r w:rsidRPr="0072093B">
              <w:rPr>
                <w:rFonts w:cs="Arial"/>
                <w:bCs/>
                <w:color w:val="000000" w:themeColor="text1"/>
                <w:sz w:val="20"/>
              </w:rPr>
              <w:t xml:space="preserve"> indicator for SL positioning</w:t>
            </w:r>
            <w:r>
              <w:rPr>
                <w:rFonts w:cs="Arial"/>
                <w:bCs/>
                <w:color w:val="000000" w:themeColor="text1"/>
                <w:sz w:val="20"/>
              </w:rPr>
              <w:t xml:space="preserve"> </w:t>
            </w:r>
            <w:r w:rsidRPr="007D79A2">
              <w:rPr>
                <w:rFonts w:cs="Arial"/>
                <w:bCs/>
                <w:color w:val="FF0000"/>
                <w:sz w:val="2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0AD6" w14:textId="77777777" w:rsidR="00025005" w:rsidRPr="0072093B" w:rsidRDefault="00025005" w:rsidP="00025005">
            <w:pPr>
              <w:rPr>
                <w:rFonts w:cs="Arial"/>
                <w:color w:val="FF0000"/>
              </w:rPr>
            </w:pPr>
            <w:r w:rsidRPr="0072093B">
              <w:rPr>
                <w:rFonts w:cs="Arial"/>
                <w:color w:val="FF0000"/>
              </w:rPr>
              <w:t xml:space="preserve">Support of </w:t>
            </w:r>
            <w:proofErr w:type="spellStart"/>
            <w:r w:rsidRPr="0072093B">
              <w:rPr>
                <w:rFonts w:cs="Arial"/>
                <w:bCs/>
                <w:color w:val="FF0000"/>
              </w:rPr>
              <w:t>LoS</w:t>
            </w:r>
            <w:proofErr w:type="spellEnd"/>
            <w:r w:rsidRPr="0072093B">
              <w:rPr>
                <w:rFonts w:cs="Arial"/>
                <w:bCs/>
                <w:color w:val="FF0000"/>
              </w:rPr>
              <w:t>/</w:t>
            </w:r>
            <w:proofErr w:type="spellStart"/>
            <w:r w:rsidRPr="0072093B">
              <w:rPr>
                <w:rFonts w:cs="Arial"/>
                <w:bCs/>
                <w:color w:val="FF0000"/>
              </w:rPr>
              <w:t>NLoS</w:t>
            </w:r>
            <w:proofErr w:type="spellEnd"/>
            <w:r w:rsidRPr="0072093B">
              <w:rPr>
                <w:rFonts w:cs="Arial"/>
                <w:bCs/>
                <w:color w:val="FF0000"/>
              </w:rPr>
              <w:t xml:space="preserve"> indicator for SL positioning</w:t>
            </w:r>
            <w:r>
              <w:rPr>
                <w:rFonts w:cs="Arial"/>
                <w:bCs/>
                <w:color w:val="FF0000"/>
              </w:rPr>
              <w:t xml:space="preserve"> </w:t>
            </w:r>
            <w:r w:rsidRPr="007D79A2">
              <w:rPr>
                <w:rFonts w:cs="Arial"/>
                <w:bCs/>
                <w:color w:val="FF000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07CE0" w14:textId="77777777" w:rsidR="00025005" w:rsidRPr="0072093B" w:rsidRDefault="00025005" w:rsidP="00025005">
            <w:pPr>
              <w:pStyle w:val="TAL"/>
              <w:rPr>
                <w:rFonts w:eastAsia="MS Mincho"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5BA4" w14:textId="77777777" w:rsidR="00025005" w:rsidRPr="0072093B" w:rsidRDefault="00025005" w:rsidP="00025005">
            <w:pPr>
              <w:pStyle w:val="TAL"/>
              <w:rPr>
                <w:rFonts w:cs="Arial"/>
                <w:color w:val="000000" w:themeColor="text1"/>
                <w:sz w:val="20"/>
                <w:lang w:eastAsia="zh-CN"/>
              </w:rPr>
            </w:pPr>
            <w:r w:rsidRPr="0072093B">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F7A3F" w14:textId="77777777" w:rsidR="00025005" w:rsidRPr="0072093B" w:rsidRDefault="00025005" w:rsidP="00025005">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18A4B" w14:textId="77777777" w:rsidR="00025005" w:rsidRPr="0072093B" w:rsidRDefault="00025005" w:rsidP="00025005">
            <w:pPr>
              <w:pStyle w:val="TAL"/>
              <w:rPr>
                <w:rFonts w:cs="Arial"/>
                <w:color w:val="000000" w:themeColor="text1"/>
                <w:sz w:val="20"/>
                <w:lang w:val="en-US" w:eastAsia="zh-CN"/>
              </w:rPr>
            </w:pPr>
            <w:proofErr w:type="spellStart"/>
            <w:r w:rsidRPr="0072093B">
              <w:rPr>
                <w:rFonts w:cs="Arial"/>
                <w:bCs/>
                <w:color w:val="FF0000"/>
                <w:sz w:val="20"/>
                <w:lang w:val="en-US" w:eastAsia="zh-CN"/>
              </w:rPr>
              <w:t>LoS</w:t>
            </w:r>
            <w:proofErr w:type="spellEnd"/>
            <w:r w:rsidRPr="0072093B">
              <w:rPr>
                <w:rFonts w:cs="Arial"/>
                <w:bCs/>
                <w:color w:val="FF0000"/>
                <w:sz w:val="20"/>
                <w:lang w:val="en-US" w:eastAsia="zh-CN"/>
              </w:rPr>
              <w:t>/</w:t>
            </w:r>
            <w:proofErr w:type="spellStart"/>
            <w:r w:rsidRPr="0072093B">
              <w:rPr>
                <w:rFonts w:cs="Arial"/>
                <w:bCs/>
                <w:color w:val="FF0000"/>
                <w:sz w:val="20"/>
                <w:lang w:val="en-US" w:eastAsia="zh-CN"/>
              </w:rPr>
              <w:t>NLoS</w:t>
            </w:r>
            <w:proofErr w:type="spellEnd"/>
            <w:r w:rsidRPr="0072093B">
              <w:rPr>
                <w:rFonts w:cs="Arial"/>
                <w:bCs/>
                <w:color w:val="FF0000"/>
                <w:sz w:val="20"/>
                <w:lang w:val="en-US" w:eastAsia="zh-CN"/>
              </w:rPr>
              <w:t xml:space="preserve"> indicator for SL positioning </w:t>
            </w:r>
            <w:r w:rsidRPr="007D79A2">
              <w:rPr>
                <w:rFonts w:cs="Arial"/>
                <w:bCs/>
                <w:color w:val="FF0000"/>
                <w:sz w:val="20"/>
                <w:highlight w:val="yellow"/>
              </w:rPr>
              <w:t>[per measurement]</w:t>
            </w:r>
            <w:r>
              <w:rPr>
                <w:rFonts w:cs="Arial"/>
                <w:bCs/>
                <w:color w:val="FF0000"/>
                <w:sz w:val="20"/>
              </w:rPr>
              <w:t xml:space="preserve"> </w:t>
            </w:r>
            <w:r w:rsidRPr="0072093B">
              <w:rPr>
                <w:rFonts w:cs="Arial"/>
                <w:bCs/>
                <w:color w:val="FF0000"/>
                <w:sz w:val="20"/>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33D0E" w14:textId="77777777" w:rsidR="00025005" w:rsidRPr="0072093B" w:rsidRDefault="00025005" w:rsidP="00025005">
            <w:pPr>
              <w:pStyle w:val="TAL"/>
              <w:rPr>
                <w:rFonts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2BCF" w14:textId="77777777" w:rsidR="00025005" w:rsidRPr="0072093B" w:rsidRDefault="00025005" w:rsidP="00025005">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F895B" w14:textId="77777777" w:rsidR="00025005" w:rsidRPr="0072093B" w:rsidRDefault="00025005" w:rsidP="00025005">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23C8" w14:textId="77777777" w:rsidR="00025005" w:rsidRPr="0072093B" w:rsidRDefault="00025005" w:rsidP="00025005">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A5A37" w14:textId="77777777" w:rsidR="00025005" w:rsidRPr="0072093B" w:rsidRDefault="00025005" w:rsidP="00025005">
            <w:pPr>
              <w:pStyle w:val="TAL"/>
              <w:rPr>
                <w:rFonts w:cs="Arial"/>
                <w:color w:val="FF0000"/>
                <w:sz w:val="20"/>
              </w:rPr>
            </w:pPr>
            <w:r w:rsidRPr="0072093B">
              <w:rPr>
                <w:rFonts w:cs="Arial"/>
                <w:color w:val="FF0000"/>
                <w:sz w:val="20"/>
              </w:rPr>
              <w:t xml:space="preserve">Component 1 candidate values: {hard value, </w:t>
            </w:r>
            <w:proofErr w:type="spellStart"/>
            <w:r w:rsidRPr="0072093B">
              <w:rPr>
                <w:rFonts w:cs="Arial"/>
                <w:color w:val="FF0000"/>
                <w:sz w:val="20"/>
              </w:rPr>
              <w:t>hard+soft</w:t>
            </w:r>
            <w:proofErr w:type="spellEnd"/>
            <w:r w:rsidRPr="0072093B">
              <w:rPr>
                <w:rFonts w:cs="Arial"/>
                <w:color w:val="FF0000"/>
                <w:sz w:val="20"/>
              </w:rPr>
              <w:t xml:space="preserve"> value}</w:t>
            </w:r>
          </w:p>
          <w:p w14:paraId="3BE3D06A" w14:textId="77777777" w:rsidR="00025005" w:rsidRPr="0072093B" w:rsidRDefault="00025005" w:rsidP="00025005">
            <w:pPr>
              <w:pStyle w:val="TAL"/>
              <w:rPr>
                <w:rFonts w:cs="Arial"/>
                <w:color w:val="FF0000"/>
                <w:sz w:val="20"/>
              </w:rPr>
            </w:pPr>
          </w:p>
          <w:p w14:paraId="2DBF4395" w14:textId="77777777" w:rsidR="00025005" w:rsidRPr="0072093B" w:rsidRDefault="00025005" w:rsidP="00025005">
            <w:pPr>
              <w:pStyle w:val="TAL"/>
              <w:rPr>
                <w:rFonts w:cs="Arial"/>
                <w:color w:val="000000" w:themeColor="text1"/>
                <w:sz w:val="20"/>
              </w:rPr>
            </w:pPr>
            <w:r w:rsidRPr="007173AF">
              <w:rPr>
                <w:rFonts w:cs="Arial"/>
                <w:color w:val="FF0000"/>
                <w:sz w:val="2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7323" w14:textId="77777777" w:rsidR="00025005" w:rsidRPr="0072093B" w:rsidRDefault="00025005" w:rsidP="00025005">
            <w:pPr>
              <w:pStyle w:val="TAL"/>
              <w:rPr>
                <w:rFonts w:cs="Arial"/>
                <w:color w:val="000000" w:themeColor="text1"/>
                <w:sz w:val="20"/>
              </w:rPr>
            </w:pPr>
            <w:r w:rsidRPr="0072093B">
              <w:rPr>
                <w:rFonts w:eastAsiaTheme="minorEastAsia" w:cs="Arial"/>
                <w:bCs/>
                <w:color w:val="FF0000"/>
                <w:sz w:val="20"/>
              </w:rPr>
              <w:t xml:space="preserve">Optional with capability </w:t>
            </w:r>
            <w:proofErr w:type="spellStart"/>
            <w:r w:rsidRPr="0072093B">
              <w:rPr>
                <w:rFonts w:eastAsiaTheme="minorEastAsia" w:cs="Arial"/>
                <w:bCs/>
                <w:color w:val="FF0000"/>
                <w:sz w:val="20"/>
              </w:rPr>
              <w:t>signaling</w:t>
            </w:r>
            <w:proofErr w:type="spellEnd"/>
          </w:p>
        </w:tc>
      </w:tr>
    </w:tbl>
    <w:p w14:paraId="4609999D" w14:textId="77777777" w:rsidR="00025005" w:rsidRDefault="00025005" w:rsidP="00025005">
      <w:pPr>
        <w:rPr>
          <w:rFonts w:cs="Arial"/>
          <w:lang w:eastAsia="x-none"/>
        </w:rPr>
      </w:pPr>
    </w:p>
    <w:p w14:paraId="7957042F" w14:textId="77777777" w:rsidR="00025005" w:rsidRPr="004272DD" w:rsidRDefault="00025005" w:rsidP="00025005">
      <w:pPr>
        <w:rPr>
          <w:rFonts w:cs="Arial"/>
          <w:lang w:eastAsia="x-none"/>
        </w:rPr>
      </w:pPr>
      <w:r w:rsidRPr="0055546A">
        <w:rPr>
          <w:rFonts w:ascii="Calibri" w:hAnsi="Calibri" w:cs="Arial"/>
          <w:b/>
          <w:highlight w:val="green"/>
        </w:rPr>
        <w:t>Agreement:</w:t>
      </w:r>
      <w:r>
        <w:rPr>
          <w:rFonts w:ascii="Calibri" w:hAnsi="Calibri" w:cs="Arial"/>
          <w:b/>
        </w:rPr>
        <w:t xml:space="preserve"> </w:t>
      </w:r>
      <w:r w:rsidRPr="004272DD">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473"/>
        <w:gridCol w:w="984"/>
        <w:gridCol w:w="1180"/>
        <w:gridCol w:w="551"/>
        <w:gridCol w:w="521"/>
        <w:gridCol w:w="551"/>
        <w:gridCol w:w="1298"/>
        <w:gridCol w:w="610"/>
        <w:gridCol w:w="463"/>
        <w:gridCol w:w="463"/>
        <w:gridCol w:w="463"/>
        <w:gridCol w:w="221"/>
        <w:gridCol w:w="954"/>
      </w:tblGrid>
      <w:tr w:rsidR="00025005" w:rsidRPr="00FB1E6D" w14:paraId="6E3525F1"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86B59"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FAF0" w14:textId="77777777" w:rsidR="00025005" w:rsidRPr="00FB1E6D" w:rsidRDefault="00025005" w:rsidP="00025005">
            <w:pPr>
              <w:pStyle w:val="TAL"/>
              <w:rPr>
                <w:rFonts w:eastAsia="MS Mincho" w:cs="Arial"/>
                <w:color w:val="000000" w:themeColor="text1"/>
                <w:sz w:val="20"/>
              </w:rPr>
            </w:pPr>
            <w:r w:rsidRPr="00FB1E6D">
              <w:rPr>
                <w:rFonts w:eastAsia="MS Mincho" w:cs="Arial"/>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BF93" w14:textId="77777777" w:rsidR="00025005" w:rsidRPr="00FB1E6D" w:rsidRDefault="00025005" w:rsidP="00025005">
            <w:pPr>
              <w:pStyle w:val="TAL"/>
              <w:rPr>
                <w:rFonts w:cs="Arial"/>
                <w:color w:val="000000" w:themeColor="text1"/>
                <w:sz w:val="20"/>
                <w:lang w:eastAsia="zh-CN"/>
              </w:rPr>
            </w:pPr>
            <w:r w:rsidRPr="00FB1E6D">
              <w:rPr>
                <w:rFonts w:cs="Arial"/>
                <w:bCs/>
                <w:color w:val="000000" w:themeColor="text1"/>
                <w:sz w:val="20"/>
              </w:rPr>
              <w:t xml:space="preserve">Open loop SL </w:t>
            </w:r>
            <w:r w:rsidRPr="00366B95">
              <w:rPr>
                <w:rFonts w:cs="Arial"/>
                <w:bCs/>
                <w:color w:val="FF0000"/>
                <w:sz w:val="20"/>
                <w:szCs w:val="21"/>
              </w:rPr>
              <w:t xml:space="preserve">pathloss based </w:t>
            </w:r>
            <w:r w:rsidRPr="00FB1E6D">
              <w:rPr>
                <w:rFonts w:cs="Arial"/>
                <w:bCs/>
                <w:color w:val="000000" w:themeColor="text1"/>
                <w:sz w:val="20"/>
              </w:rPr>
              <w:t xml:space="preserve">power control and SL RSRP report </w:t>
            </w:r>
            <w:r w:rsidRPr="00FB1E6D">
              <w:rPr>
                <w:rFonts w:cs="Arial"/>
                <w:bCs/>
                <w:color w:val="000000" w:themeColor="text1"/>
                <w:sz w:val="20"/>
                <w:highlight w:val="yellow"/>
              </w:rPr>
              <w:t>[</w:t>
            </w:r>
            <w:r w:rsidRPr="00D71B62">
              <w:rPr>
                <w:rFonts w:cs="Arial"/>
                <w:bCs/>
                <w:strike/>
                <w:color w:val="FF0000"/>
                <w:sz w:val="20"/>
                <w:highlight w:val="yellow"/>
              </w:rPr>
              <w:t>in</w:t>
            </w:r>
            <w:r>
              <w:rPr>
                <w:rFonts w:cs="Arial"/>
                <w:bCs/>
                <w:color w:val="FF0000"/>
                <w:sz w:val="20"/>
                <w:highlight w:val="yellow"/>
              </w:rPr>
              <w:t xml:space="preserve"> </w:t>
            </w:r>
            <w:r w:rsidRPr="00D71B62">
              <w:rPr>
                <w:rFonts w:cs="Arial"/>
                <w:bCs/>
                <w:color w:val="FF0000"/>
                <w:sz w:val="20"/>
                <w:highlight w:val="yellow"/>
              </w:rPr>
              <w:t>for</w:t>
            </w:r>
            <w:r w:rsidRPr="00FB1E6D">
              <w:rPr>
                <w:rFonts w:cs="Arial"/>
                <w:bCs/>
                <w:color w:val="000000" w:themeColor="text1"/>
                <w:sz w:val="20"/>
                <w:highlight w:val="yellow"/>
              </w:rPr>
              <w:t xml:space="preserve">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43F1" w14:textId="77777777" w:rsidR="00025005" w:rsidRDefault="00025005" w:rsidP="00025005">
            <w:pPr>
              <w:rPr>
                <w:rFonts w:cs="Arial"/>
                <w:strike/>
                <w:color w:val="FF0000"/>
              </w:rPr>
            </w:pPr>
            <w:r w:rsidRPr="00F43D44">
              <w:rPr>
                <w:rFonts w:cs="Arial"/>
                <w:strike/>
                <w:color w:val="FF0000"/>
              </w:rPr>
              <w:t>FFS: merge with 41-1-4 for SL PC and 41-1-3 for RSRP report</w:t>
            </w:r>
          </w:p>
          <w:p w14:paraId="154650B7" w14:textId="77777777" w:rsidR="00025005" w:rsidRPr="00F43D44" w:rsidRDefault="00025005" w:rsidP="00025005">
            <w:pPr>
              <w:rPr>
                <w:rFonts w:cs="Arial"/>
                <w:color w:val="FF0000"/>
              </w:rPr>
            </w:pPr>
            <w:r>
              <w:rPr>
                <w:rFonts w:cs="Arial"/>
                <w:bCs/>
                <w:color w:val="FF0000"/>
              </w:rPr>
              <w:t>Support of o</w:t>
            </w:r>
            <w:r w:rsidRPr="00F43D44">
              <w:rPr>
                <w:rFonts w:cs="Arial"/>
                <w:bCs/>
                <w:color w:val="FF0000"/>
              </w:rPr>
              <w:t xml:space="preserve">pen loop SL </w:t>
            </w:r>
            <w:r>
              <w:rPr>
                <w:rFonts w:cs="Arial"/>
                <w:bCs/>
                <w:color w:val="FF0000"/>
              </w:rPr>
              <w:t xml:space="preserve">pathloss based </w:t>
            </w:r>
            <w:r w:rsidRPr="00F43D44">
              <w:rPr>
                <w:rFonts w:cs="Arial"/>
                <w:bCs/>
                <w:color w:val="FF0000"/>
              </w:rPr>
              <w:t>power control and SL RSRP report</w:t>
            </w:r>
            <w:r>
              <w:rPr>
                <w:rFonts w:cs="Arial"/>
                <w:bCs/>
                <w:color w:val="FF0000"/>
              </w:rPr>
              <w:t xml:space="preserve"> </w:t>
            </w:r>
            <w:r w:rsidRPr="00F43D44">
              <w:rPr>
                <w:rFonts w:cs="Arial"/>
                <w:bCs/>
                <w:color w:val="FF0000"/>
                <w:highlight w:val="yellow"/>
              </w:rPr>
              <w:t>[</w:t>
            </w:r>
            <w:r>
              <w:rPr>
                <w:rFonts w:cs="Arial"/>
                <w:bCs/>
                <w:color w:val="FF0000"/>
                <w:highlight w:val="yellow"/>
              </w:rPr>
              <w:t>for</w:t>
            </w:r>
            <w:r w:rsidRPr="00F43D44">
              <w:rPr>
                <w:rFonts w:cs="Arial"/>
                <w:bCs/>
                <w:color w:val="FF0000"/>
                <w:highlight w:val="yellow"/>
              </w:rPr>
              <w:t xml:space="preserve"> dedicated resource pool]</w:t>
            </w:r>
            <w:r>
              <w:rPr>
                <w:rFonts w:cs="Arial"/>
                <w:bCs/>
                <w:color w:val="FF0000"/>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33FFE" w14:textId="77777777" w:rsidR="00025005" w:rsidRPr="00FB1E6D" w:rsidRDefault="00025005" w:rsidP="00025005">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C000" w14:textId="77777777" w:rsidR="00025005" w:rsidRPr="00FB1E6D" w:rsidRDefault="00025005" w:rsidP="00025005">
            <w:pPr>
              <w:pStyle w:val="TAL"/>
              <w:rPr>
                <w:rFonts w:cs="Arial"/>
                <w:color w:val="000000" w:themeColor="text1"/>
                <w:sz w:val="20"/>
                <w:lang w:eastAsia="zh-CN"/>
              </w:rPr>
            </w:pPr>
            <w:r>
              <w:rPr>
                <w:rFonts w:eastAsia="MS Mincho"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99D6" w14:textId="77777777" w:rsidR="00025005" w:rsidRPr="00FB1E6D" w:rsidRDefault="00025005" w:rsidP="00025005">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9EC6" w14:textId="77777777" w:rsidR="00025005" w:rsidRDefault="00025005" w:rsidP="00025005">
            <w:pPr>
              <w:pStyle w:val="TAL"/>
              <w:rPr>
                <w:rFonts w:cs="Arial"/>
                <w:color w:val="000000" w:themeColor="text1"/>
                <w:sz w:val="20"/>
                <w:lang w:val="en-US" w:eastAsia="zh-CN"/>
              </w:rPr>
            </w:pPr>
            <w:r>
              <w:rPr>
                <w:rFonts w:cs="Arial"/>
                <w:bCs/>
                <w:color w:val="FF0000"/>
                <w:sz w:val="20"/>
                <w:lang w:val="en-US" w:eastAsia="zh-CN"/>
              </w:rPr>
              <w:t>O</w:t>
            </w:r>
            <w:r w:rsidRPr="00F43D44">
              <w:rPr>
                <w:rFonts w:cs="Arial"/>
                <w:bCs/>
                <w:color w:val="FF0000"/>
                <w:sz w:val="20"/>
                <w:lang w:val="en-US" w:eastAsia="zh-CN"/>
              </w:rPr>
              <w:t xml:space="preserve">pen loop SL power control and SL RSRP report </w:t>
            </w:r>
            <w:r w:rsidRPr="00F43D44">
              <w:rPr>
                <w:rFonts w:cs="Arial"/>
                <w:bCs/>
                <w:color w:val="FF0000"/>
                <w:sz w:val="20"/>
                <w:highlight w:val="yellow"/>
                <w:lang w:val="en-US" w:eastAsia="zh-CN"/>
              </w:rPr>
              <w:t>[</w:t>
            </w:r>
            <w:r>
              <w:rPr>
                <w:rFonts w:cs="Arial"/>
                <w:bCs/>
                <w:color w:val="FF0000"/>
                <w:sz w:val="20"/>
                <w:highlight w:val="yellow"/>
                <w:lang w:val="en-US" w:eastAsia="zh-CN"/>
              </w:rPr>
              <w:t>for</w:t>
            </w:r>
            <w:r w:rsidRPr="00F43D44">
              <w:rPr>
                <w:rFonts w:cs="Arial"/>
                <w:bCs/>
                <w:color w:val="FF0000"/>
                <w:sz w:val="20"/>
                <w:highlight w:val="yellow"/>
                <w:lang w:val="en-US" w:eastAsia="zh-CN"/>
              </w:rPr>
              <w:t xml:space="preserve"> dedicated resource pool]</w:t>
            </w:r>
            <w:r>
              <w:rPr>
                <w:rFonts w:cs="Arial"/>
                <w:bCs/>
                <w:color w:val="FF0000"/>
                <w:sz w:val="20"/>
                <w:lang w:val="en-US" w:eastAsia="zh-CN"/>
              </w:rPr>
              <w:t xml:space="preserve"> is not supported </w:t>
            </w:r>
            <w:r w:rsidRPr="001855FF">
              <w:rPr>
                <w:rFonts w:cs="Arial"/>
                <w:bCs/>
                <w:color w:val="FF0000"/>
                <w:sz w:val="20"/>
                <w:lang w:val="en-US" w:eastAsia="zh-CN"/>
              </w:rPr>
              <w:t>for unicast transmissions</w:t>
            </w:r>
            <w:r>
              <w:rPr>
                <w:rFonts w:cs="Arial"/>
                <w:color w:val="000000" w:themeColor="text1"/>
                <w:sz w:val="20"/>
                <w:lang w:val="en-US" w:eastAsia="zh-CN"/>
              </w:rPr>
              <w:t xml:space="preserve"> </w:t>
            </w:r>
          </w:p>
          <w:p w14:paraId="215E11AF" w14:textId="77777777" w:rsidR="00025005" w:rsidRDefault="00025005" w:rsidP="00025005">
            <w:pPr>
              <w:pStyle w:val="TAL"/>
              <w:rPr>
                <w:rFonts w:cs="Arial"/>
                <w:color w:val="000000" w:themeColor="text1"/>
                <w:sz w:val="20"/>
                <w:lang w:val="en-US" w:eastAsia="zh-CN"/>
              </w:rPr>
            </w:pPr>
          </w:p>
          <w:p w14:paraId="30D934E0" w14:textId="77777777" w:rsidR="00025005" w:rsidRPr="00BD5AF9" w:rsidRDefault="00025005" w:rsidP="00025005">
            <w:pPr>
              <w:pStyle w:val="TAL"/>
              <w:rPr>
                <w:rFonts w:cs="Arial"/>
                <w:bCs/>
                <w:color w:val="FF0000"/>
                <w:sz w:val="20"/>
                <w:lang w:val="en-US" w:eastAsia="zh-CN"/>
              </w:rPr>
            </w:pPr>
            <w:r w:rsidRPr="006E082A">
              <w:rPr>
                <w:rFonts w:cs="Arial"/>
                <w:color w:val="FF0000"/>
                <w:sz w:val="20"/>
                <w:highlight w:val="yellow"/>
                <w:lang w:val="en-US" w:eastAsia="zh-CN"/>
              </w:rPr>
              <w:t>FFS: whether/how to address UEs that only suppo</w:t>
            </w:r>
            <w:r w:rsidRPr="0055546A">
              <w:rPr>
                <w:rFonts w:cs="Arial"/>
                <w:color w:val="FF0000"/>
                <w:sz w:val="20"/>
                <w:highlight w:val="yellow"/>
                <w:lang w:val="en-US" w:eastAsia="zh-CN"/>
              </w:rPr>
              <w:t>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E4819" w14:textId="77777777" w:rsidR="00025005" w:rsidRPr="00FB1E6D" w:rsidRDefault="00025005" w:rsidP="00025005">
            <w:pPr>
              <w:pStyle w:val="TAL"/>
              <w:rPr>
                <w:rFonts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0AEF0" w14:textId="77777777" w:rsidR="00025005" w:rsidRPr="00FB1E6D" w:rsidRDefault="00025005" w:rsidP="00025005">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40E72" w14:textId="77777777" w:rsidR="00025005" w:rsidRPr="00FB1E6D" w:rsidRDefault="00025005" w:rsidP="00025005">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FC6A" w14:textId="77777777" w:rsidR="00025005" w:rsidRPr="00FB1E6D" w:rsidRDefault="00025005" w:rsidP="00025005">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22F8C" w14:textId="77777777" w:rsidR="00025005" w:rsidRPr="00FB1E6D" w:rsidRDefault="00025005" w:rsidP="00025005">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6DACF" w14:textId="77777777" w:rsidR="00025005" w:rsidRPr="00FB1E6D" w:rsidRDefault="00025005" w:rsidP="00025005">
            <w:pPr>
              <w:pStyle w:val="TAL"/>
              <w:rPr>
                <w:rFonts w:cs="Arial"/>
                <w:color w:val="000000" w:themeColor="text1"/>
                <w:sz w:val="20"/>
              </w:rPr>
            </w:pPr>
            <w:r w:rsidRPr="0072093B">
              <w:rPr>
                <w:rFonts w:eastAsiaTheme="minorEastAsia" w:cs="Arial"/>
                <w:bCs/>
                <w:color w:val="FF0000"/>
                <w:sz w:val="20"/>
              </w:rPr>
              <w:t xml:space="preserve">Optional with capability </w:t>
            </w:r>
            <w:proofErr w:type="spellStart"/>
            <w:r w:rsidRPr="0072093B">
              <w:rPr>
                <w:rFonts w:eastAsiaTheme="minorEastAsia" w:cs="Arial"/>
                <w:bCs/>
                <w:color w:val="FF0000"/>
                <w:sz w:val="20"/>
              </w:rPr>
              <w:t>signaling</w:t>
            </w:r>
            <w:proofErr w:type="spellEnd"/>
          </w:p>
        </w:tc>
      </w:tr>
    </w:tbl>
    <w:p w14:paraId="07FD7A3A" w14:textId="77777777" w:rsidR="00025005" w:rsidRDefault="00025005" w:rsidP="00025005">
      <w:pPr>
        <w:rPr>
          <w:rFonts w:cs="Arial"/>
          <w:lang w:eastAsia="x-none"/>
        </w:rPr>
      </w:pPr>
    </w:p>
    <w:p w14:paraId="2246B74C" w14:textId="77777777" w:rsidR="00025005" w:rsidRPr="00FB1E6D" w:rsidRDefault="00025005" w:rsidP="00025005">
      <w:pPr>
        <w:rPr>
          <w:rFonts w:cs="Arial"/>
          <w:lang w:eastAsia="x-none"/>
        </w:rPr>
      </w:pPr>
      <w:r w:rsidRPr="0055546A">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480"/>
        <w:gridCol w:w="1075"/>
        <w:gridCol w:w="221"/>
        <w:gridCol w:w="559"/>
        <w:gridCol w:w="449"/>
        <w:gridCol w:w="559"/>
        <w:gridCol w:w="1074"/>
        <w:gridCol w:w="559"/>
        <w:gridCol w:w="559"/>
        <w:gridCol w:w="559"/>
        <w:gridCol w:w="559"/>
        <w:gridCol w:w="1075"/>
        <w:gridCol w:w="973"/>
      </w:tblGrid>
      <w:tr w:rsidR="00025005" w:rsidRPr="00FB1E6D" w14:paraId="14D04AF5"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A93E"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5FB4" w14:textId="77777777" w:rsidR="00025005" w:rsidRPr="00FB1E6D" w:rsidRDefault="00025005" w:rsidP="00025005">
            <w:pPr>
              <w:pStyle w:val="TAL"/>
              <w:rPr>
                <w:rFonts w:eastAsia="MS Mincho" w:cs="Arial"/>
                <w:color w:val="000000" w:themeColor="text1"/>
                <w:sz w:val="20"/>
              </w:rPr>
            </w:pPr>
            <w:r w:rsidRPr="00FB1E6D">
              <w:rPr>
                <w:rFonts w:eastAsia="MS Mincho" w:cs="Arial"/>
                <w:color w:val="000000" w:themeColor="text1"/>
                <w:sz w:val="20"/>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B4E5C" w14:textId="77777777" w:rsidR="00025005" w:rsidRPr="00FB1E6D" w:rsidRDefault="00025005" w:rsidP="00025005">
            <w:pPr>
              <w:pStyle w:val="TAL"/>
              <w:rPr>
                <w:rFonts w:cs="Arial"/>
                <w:color w:val="000000" w:themeColor="text1"/>
                <w:sz w:val="20"/>
                <w:lang w:eastAsia="zh-CN"/>
              </w:rPr>
            </w:pPr>
            <w:r w:rsidRPr="00357A04">
              <w:rPr>
                <w:rFonts w:cs="Arial"/>
                <w:bCs/>
                <w:strike/>
                <w:color w:val="FF0000"/>
                <w:sz w:val="20"/>
              </w:rPr>
              <w:t>UE can provide</w:t>
            </w:r>
            <w:r w:rsidRPr="00FB1E6D">
              <w:rPr>
                <w:rFonts w:cs="Arial"/>
                <w:bCs/>
                <w:color w:val="000000" w:themeColor="text1"/>
                <w:sz w:val="20"/>
              </w:rPr>
              <w:t xml:space="preserve"> ARP location </w:t>
            </w:r>
            <w:r>
              <w:rPr>
                <w:rFonts w:cs="Arial"/>
                <w:bCs/>
                <w:color w:val="FF0000"/>
                <w:sz w:val="20"/>
              </w:rPr>
              <w:t xml:space="preserve">provision </w:t>
            </w:r>
            <w:r w:rsidRPr="00FB1E6D">
              <w:rPr>
                <w:rFonts w:cs="Arial"/>
                <w:bCs/>
                <w:color w:val="000000" w:themeColor="text1"/>
                <w:sz w:val="20"/>
              </w:rPr>
              <w:t>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14B0" w14:textId="77777777" w:rsidR="00025005" w:rsidRPr="00FB1E6D" w:rsidRDefault="00025005" w:rsidP="00025005">
            <w:pPr>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861AD" w14:textId="77777777" w:rsidR="00025005" w:rsidRPr="00FB1E6D" w:rsidRDefault="00025005" w:rsidP="00025005">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1D77" w14:textId="77777777" w:rsidR="00025005" w:rsidRPr="00FB1E6D" w:rsidRDefault="00025005" w:rsidP="00025005">
            <w:pPr>
              <w:pStyle w:val="TAL"/>
              <w:rPr>
                <w:rFonts w:cs="Arial"/>
                <w:color w:val="000000" w:themeColor="text1"/>
                <w:sz w:val="20"/>
                <w:lang w:eastAsia="zh-CN"/>
              </w:rPr>
            </w:pPr>
            <w:r>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1C33" w14:textId="77777777" w:rsidR="00025005" w:rsidRPr="00FB1E6D" w:rsidRDefault="00025005" w:rsidP="00025005">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98C53" w14:textId="77777777" w:rsidR="00025005" w:rsidRPr="00FB1E6D" w:rsidRDefault="00025005" w:rsidP="00025005">
            <w:pPr>
              <w:pStyle w:val="TAL"/>
              <w:rPr>
                <w:rFonts w:cs="Arial"/>
                <w:color w:val="000000" w:themeColor="text1"/>
                <w:sz w:val="20"/>
                <w:lang w:val="en-US" w:eastAsia="zh-CN"/>
              </w:rPr>
            </w:pPr>
            <w:r w:rsidRPr="000854F3">
              <w:rPr>
                <w:rFonts w:cs="Arial"/>
                <w:bCs/>
                <w:color w:val="FF0000"/>
                <w:sz w:val="20"/>
                <w:lang w:val="en-US" w:eastAsia="zh-CN"/>
              </w:rPr>
              <w:t>UE can</w:t>
            </w:r>
            <w:r>
              <w:rPr>
                <w:rFonts w:cs="Arial"/>
                <w:bCs/>
                <w:color w:val="FF0000"/>
                <w:sz w:val="20"/>
                <w:lang w:val="en-US" w:eastAsia="zh-CN"/>
              </w:rPr>
              <w:t>not</w:t>
            </w:r>
            <w:r w:rsidRPr="000854F3">
              <w:rPr>
                <w:rFonts w:cs="Arial"/>
                <w:bCs/>
                <w:color w:val="FF0000"/>
                <w:sz w:val="20"/>
                <w:lang w:val="en-US" w:eastAsia="zh-CN"/>
              </w:rPr>
              <w:t xml:space="preserve">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8FDAF" w14:textId="77777777" w:rsidR="00025005" w:rsidRPr="00FB1E6D" w:rsidRDefault="00025005" w:rsidP="00025005">
            <w:pPr>
              <w:pStyle w:val="TAL"/>
              <w:rPr>
                <w:rFonts w:cs="Arial"/>
                <w:color w:val="000000" w:themeColor="text1"/>
                <w:sz w:val="20"/>
                <w:lang w:eastAsia="zh-CN"/>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8D887" w14:textId="77777777" w:rsidR="00025005" w:rsidRPr="00FB1E6D" w:rsidRDefault="00025005" w:rsidP="00025005">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5E21" w14:textId="77777777" w:rsidR="00025005" w:rsidRPr="00FB1E6D" w:rsidRDefault="00025005" w:rsidP="00025005">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DC7A" w14:textId="77777777" w:rsidR="00025005" w:rsidRPr="00FB1E6D" w:rsidRDefault="00025005" w:rsidP="00025005">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E88B" w14:textId="77777777" w:rsidR="00025005" w:rsidRPr="00FB1E6D" w:rsidRDefault="00025005" w:rsidP="00025005">
            <w:pPr>
              <w:pStyle w:val="TAL"/>
              <w:rPr>
                <w:rFonts w:cs="Arial"/>
                <w:color w:val="000000" w:themeColor="text1"/>
                <w:sz w:val="20"/>
              </w:rPr>
            </w:pPr>
            <w:r w:rsidRPr="0055546A">
              <w:rPr>
                <w:rFonts w:cs="Arial"/>
                <w:color w:val="FF0000"/>
                <w:sz w:val="2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0D7E" w14:textId="77777777" w:rsidR="00025005" w:rsidRPr="00FB1E6D" w:rsidRDefault="00025005" w:rsidP="00025005">
            <w:pPr>
              <w:pStyle w:val="TAL"/>
              <w:rPr>
                <w:rFonts w:cs="Arial"/>
                <w:color w:val="000000" w:themeColor="text1"/>
                <w:sz w:val="20"/>
              </w:rPr>
            </w:pPr>
            <w:r w:rsidRPr="0072093B">
              <w:rPr>
                <w:rFonts w:eastAsiaTheme="minorEastAsia" w:cs="Arial"/>
                <w:bCs/>
                <w:color w:val="FF0000"/>
                <w:sz w:val="20"/>
              </w:rPr>
              <w:t xml:space="preserve">Optional with capability </w:t>
            </w:r>
            <w:proofErr w:type="spellStart"/>
            <w:r w:rsidRPr="0072093B">
              <w:rPr>
                <w:rFonts w:eastAsiaTheme="minorEastAsia" w:cs="Arial"/>
                <w:bCs/>
                <w:color w:val="FF0000"/>
                <w:sz w:val="20"/>
              </w:rPr>
              <w:t>signaling</w:t>
            </w:r>
            <w:proofErr w:type="spellEnd"/>
          </w:p>
        </w:tc>
      </w:tr>
    </w:tbl>
    <w:p w14:paraId="15D8449D" w14:textId="77777777" w:rsidR="00025005" w:rsidRDefault="00025005" w:rsidP="00025005">
      <w:pPr>
        <w:rPr>
          <w:rFonts w:cs="Arial"/>
          <w:lang w:eastAsia="x-none"/>
        </w:rPr>
      </w:pPr>
    </w:p>
    <w:p w14:paraId="24CD09F0" w14:textId="77777777" w:rsidR="00025005" w:rsidRPr="00FB1E6D" w:rsidRDefault="00025005" w:rsidP="00025005">
      <w:pPr>
        <w:rPr>
          <w:rFonts w:cs="Arial"/>
          <w:lang w:eastAsia="x-none"/>
        </w:rPr>
      </w:pPr>
      <w:r w:rsidRPr="00BE0E2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468"/>
        <w:gridCol w:w="1216"/>
        <w:gridCol w:w="1081"/>
        <w:gridCol w:w="221"/>
        <w:gridCol w:w="409"/>
        <w:gridCol w:w="502"/>
        <w:gridCol w:w="1216"/>
        <w:gridCol w:w="502"/>
        <w:gridCol w:w="502"/>
        <w:gridCol w:w="502"/>
        <w:gridCol w:w="502"/>
        <w:gridCol w:w="931"/>
        <w:gridCol w:w="846"/>
      </w:tblGrid>
      <w:tr w:rsidR="00025005" w:rsidRPr="00FB1E6D" w14:paraId="2168DA12" w14:textId="77777777" w:rsidTr="000250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2F9ED" w14:textId="77777777" w:rsidR="00025005" w:rsidRPr="00FB1E6D" w:rsidRDefault="00025005" w:rsidP="00025005">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ECB7" w14:textId="77777777" w:rsidR="00025005" w:rsidRPr="00FB1E6D" w:rsidRDefault="00025005" w:rsidP="00025005">
            <w:pPr>
              <w:pStyle w:val="TAL"/>
              <w:rPr>
                <w:rFonts w:eastAsia="MS Mincho" w:cs="Arial"/>
                <w:color w:val="000000" w:themeColor="text1"/>
                <w:sz w:val="20"/>
              </w:rPr>
            </w:pPr>
            <w:r w:rsidRPr="00FB1E6D">
              <w:rPr>
                <w:rFonts w:eastAsia="MS Mincho" w:cs="Arial"/>
                <w:color w:val="000000" w:themeColor="text1"/>
                <w:sz w:val="20"/>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E660" w14:textId="77777777" w:rsidR="00025005" w:rsidRPr="00FB1E6D" w:rsidRDefault="00025005" w:rsidP="00025005">
            <w:pPr>
              <w:pStyle w:val="TAL"/>
              <w:rPr>
                <w:rFonts w:cs="Arial"/>
                <w:bCs/>
                <w:color w:val="000000" w:themeColor="text1"/>
                <w:sz w:val="20"/>
              </w:rPr>
            </w:pPr>
            <w:r w:rsidRPr="00FB1E6D">
              <w:rPr>
                <w:rFonts w:cs="Arial"/>
                <w:color w:val="000000" w:themeColor="text1"/>
                <w:sz w:val="20"/>
              </w:rPr>
              <w:t xml:space="preserve">Report of </w:t>
            </w:r>
            <w:r w:rsidRPr="00BE0E23">
              <w:rPr>
                <w:rFonts w:cs="Arial"/>
                <w:color w:val="FF0000"/>
                <w:sz w:val="20"/>
              </w:rPr>
              <w:t xml:space="preserve">Rx </w:t>
            </w:r>
            <w:r w:rsidRPr="00FB1E6D">
              <w:rPr>
                <w:rFonts w:cs="Arial"/>
                <w:color w:val="000000" w:themeColor="text1"/>
                <w:sz w:val="2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A5B2" w14:textId="77777777" w:rsidR="00025005" w:rsidRPr="00FF152F" w:rsidRDefault="00025005" w:rsidP="00025005">
            <w:pPr>
              <w:rPr>
                <w:rFonts w:cs="Arial"/>
                <w:color w:val="FF0000"/>
              </w:rPr>
            </w:pPr>
            <w:r w:rsidRPr="00FF152F">
              <w:rPr>
                <w:rFonts w:cs="Arial" w:hint="eastAsia"/>
                <w:color w:val="FF0000"/>
              </w:rPr>
              <w:t>S</w:t>
            </w:r>
            <w:r w:rsidRPr="00FF152F">
              <w:rPr>
                <w:rFonts w:cs="Arial"/>
                <w:color w:val="FF0000"/>
              </w:rPr>
              <w:t xml:space="preserve">upport providing </w:t>
            </w:r>
            <w:r w:rsidRPr="00BE0E23">
              <w:rPr>
                <w:rFonts w:cs="Arial"/>
                <w:color w:val="FF0000"/>
              </w:rPr>
              <w:t xml:space="preserve">Rx </w:t>
            </w:r>
            <w:r w:rsidRPr="00FF152F">
              <w:rPr>
                <w:rFonts w:cs="Arial"/>
                <w:color w:val="FF000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A00A" w14:textId="77777777" w:rsidR="00025005" w:rsidRPr="00FF152F" w:rsidRDefault="00025005" w:rsidP="00025005">
            <w:pPr>
              <w:pStyle w:val="TAL"/>
              <w:rPr>
                <w:rFonts w:eastAsia="MS Mincho"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A7B93" w14:textId="77777777" w:rsidR="00025005" w:rsidRPr="00FF152F" w:rsidRDefault="00025005" w:rsidP="00025005">
            <w:pPr>
              <w:pStyle w:val="TAL"/>
              <w:rPr>
                <w:rFonts w:cs="Arial"/>
                <w:color w:val="FF0000"/>
                <w:sz w:val="20"/>
                <w:lang w:eastAsia="zh-CN"/>
              </w:rPr>
            </w:pPr>
            <w:r w:rsidRPr="00FF152F">
              <w:rPr>
                <w:rFonts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36502" w14:textId="77777777" w:rsidR="00025005" w:rsidRPr="00FF152F" w:rsidRDefault="00025005" w:rsidP="00025005">
            <w:pPr>
              <w:pStyle w:val="TAL"/>
              <w:rPr>
                <w:rFonts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D6D2" w14:textId="77777777" w:rsidR="00025005" w:rsidRPr="00FF152F" w:rsidRDefault="00025005" w:rsidP="00025005">
            <w:pPr>
              <w:pStyle w:val="TAL"/>
              <w:rPr>
                <w:rFonts w:cs="Arial"/>
                <w:color w:val="FF0000"/>
                <w:sz w:val="20"/>
                <w:lang w:val="en-US" w:eastAsia="zh-CN"/>
              </w:rPr>
            </w:pPr>
            <w:r w:rsidRPr="00FF152F">
              <w:rPr>
                <w:rFonts w:cs="Arial"/>
                <w:color w:val="FF0000"/>
                <w:sz w:val="20"/>
                <w:lang w:val="en-US" w:eastAsia="zh-CN"/>
              </w:rPr>
              <w:t xml:space="preserve">UE cannot report </w:t>
            </w:r>
            <w:r w:rsidRPr="00BE0E23">
              <w:rPr>
                <w:rFonts w:cs="Arial"/>
                <w:color w:val="FF0000"/>
                <w:sz w:val="20"/>
              </w:rPr>
              <w:t xml:space="preserve">Rx </w:t>
            </w:r>
            <w:r w:rsidRPr="00FF152F">
              <w:rPr>
                <w:rFonts w:cs="Arial"/>
                <w:color w:val="FF0000"/>
                <w:sz w:val="20"/>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E8A4" w14:textId="77777777" w:rsidR="00025005" w:rsidRPr="00FF152F" w:rsidRDefault="00025005" w:rsidP="00025005">
            <w:pPr>
              <w:pStyle w:val="TAL"/>
              <w:rPr>
                <w:rFonts w:cs="Arial"/>
                <w:color w:val="FF0000"/>
                <w:sz w:val="20"/>
                <w:lang w:eastAsia="zh-CN"/>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8B7D1" w14:textId="77777777" w:rsidR="00025005" w:rsidRPr="00FF152F" w:rsidRDefault="00025005" w:rsidP="00025005">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9769" w14:textId="77777777" w:rsidR="00025005" w:rsidRPr="00FF152F" w:rsidRDefault="00025005" w:rsidP="00025005">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D3963" w14:textId="77777777" w:rsidR="00025005" w:rsidRPr="00FF152F" w:rsidRDefault="00025005" w:rsidP="00025005">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652F" w14:textId="77777777" w:rsidR="00025005" w:rsidRPr="00FF152F" w:rsidRDefault="00025005" w:rsidP="00025005">
            <w:pPr>
              <w:pStyle w:val="TAL"/>
              <w:rPr>
                <w:rFonts w:cs="Arial"/>
                <w:color w:val="FF0000"/>
                <w:sz w:val="20"/>
              </w:rPr>
            </w:pPr>
            <w:r w:rsidRPr="0055546A">
              <w:rPr>
                <w:rFonts w:cs="Arial"/>
                <w:color w:val="FF0000"/>
                <w:sz w:val="2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63DC" w14:textId="77777777" w:rsidR="00025005" w:rsidRPr="00FF152F" w:rsidRDefault="00025005" w:rsidP="00025005">
            <w:pPr>
              <w:pStyle w:val="TAL"/>
              <w:rPr>
                <w:rFonts w:cs="Arial"/>
                <w:color w:val="FF0000"/>
                <w:sz w:val="20"/>
              </w:rPr>
            </w:pPr>
            <w:r w:rsidRPr="00FF152F">
              <w:rPr>
                <w:rFonts w:eastAsiaTheme="minorEastAsia" w:cs="Arial"/>
                <w:bCs/>
                <w:color w:val="FF0000"/>
                <w:sz w:val="20"/>
              </w:rPr>
              <w:t xml:space="preserve">Optional with capability </w:t>
            </w:r>
            <w:proofErr w:type="spellStart"/>
            <w:r w:rsidRPr="00FF152F">
              <w:rPr>
                <w:rFonts w:eastAsiaTheme="minorEastAsia" w:cs="Arial"/>
                <w:bCs/>
                <w:color w:val="FF0000"/>
                <w:sz w:val="20"/>
              </w:rPr>
              <w:t>signaling</w:t>
            </w:r>
            <w:proofErr w:type="spellEnd"/>
          </w:p>
        </w:tc>
      </w:tr>
    </w:tbl>
    <w:p w14:paraId="4E82B4A3" w14:textId="77777777" w:rsidR="00025005" w:rsidRDefault="00025005" w:rsidP="00025005">
      <w:pPr>
        <w:rPr>
          <w:rFonts w:cs="Arial"/>
          <w:lang w:eastAsia="x-none"/>
        </w:rPr>
      </w:pPr>
    </w:p>
    <w:p w14:paraId="787F48F4" w14:textId="77777777" w:rsidR="00573654" w:rsidRPr="00573654" w:rsidRDefault="00573654" w:rsidP="00487D20">
      <w:pPr>
        <w:pStyle w:val="maintext"/>
        <w:ind w:firstLineChars="90" w:firstLine="181"/>
        <w:rPr>
          <w:rFonts w:ascii="Calibri" w:eastAsiaTheme="minorEastAsia" w:hAnsi="Calibri" w:cs="Arial"/>
          <w:b/>
          <w:lang w:val="en-US" w:eastAsia="zh-CN"/>
        </w:rPr>
      </w:pPr>
    </w:p>
    <w:p w14:paraId="17C0F6E2" w14:textId="77777777" w:rsidR="00EE1C8A" w:rsidRPr="00EE1C8A" w:rsidRDefault="00EE1C8A" w:rsidP="00487D20">
      <w:pPr>
        <w:pStyle w:val="afa"/>
        <w:keepNext/>
        <w:numPr>
          <w:ilvl w:val="0"/>
          <w:numId w:val="20"/>
        </w:numPr>
        <w:spacing w:beforeLines="50" w:before="120" w:afterLines="50" w:after="120"/>
        <w:ind w:firstLineChars="0"/>
        <w:jc w:val="both"/>
        <w:outlineLvl w:val="2"/>
        <w:rPr>
          <w:rFonts w:ascii="Arial" w:eastAsia="MS Mincho" w:hAnsi="Arial" w:cs="Times New Roman"/>
          <w:b/>
          <w:vanish/>
          <w:sz w:val="22"/>
        </w:rPr>
      </w:pPr>
    </w:p>
    <w:p w14:paraId="0CE63918" w14:textId="77777777" w:rsidR="00EE1C8A" w:rsidRPr="00EE1C8A" w:rsidRDefault="00EE1C8A" w:rsidP="00487D20">
      <w:pPr>
        <w:pStyle w:val="afa"/>
        <w:keepNext/>
        <w:numPr>
          <w:ilvl w:val="0"/>
          <w:numId w:val="20"/>
        </w:numPr>
        <w:spacing w:beforeLines="50" w:before="120" w:afterLines="50" w:after="120"/>
        <w:ind w:firstLineChars="0"/>
        <w:jc w:val="both"/>
        <w:outlineLvl w:val="2"/>
        <w:rPr>
          <w:rFonts w:ascii="Arial" w:eastAsia="MS Mincho" w:hAnsi="Arial" w:cs="Times New Roman"/>
          <w:b/>
          <w:vanish/>
          <w:sz w:val="22"/>
        </w:rPr>
      </w:pPr>
    </w:p>
    <w:p w14:paraId="7ABDF13B" w14:textId="77777777" w:rsidR="00EE1C8A" w:rsidRPr="00EE1C8A" w:rsidRDefault="00EE1C8A"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02BF8313" w14:textId="5EC91531" w:rsidR="00ED23F4" w:rsidRPr="00842E58" w:rsidRDefault="00921C5F" w:rsidP="00BA3763">
      <w:pPr>
        <w:pStyle w:val="111"/>
        <w:spacing w:before="120" w:after="120"/>
      </w:pPr>
      <w:r w:rsidRPr="00F71B64">
        <w:rPr>
          <w:rFonts w:hint="eastAsia"/>
        </w:rPr>
        <w:t xml:space="preserve">FG </w:t>
      </w:r>
      <w:r w:rsidR="00DB31B9" w:rsidRPr="00595901">
        <w:t>41-1-1</w:t>
      </w:r>
      <w:r w:rsidR="009410A6">
        <w:rPr>
          <w:rFonts w:eastAsiaTheme="minorEastAsia" w:hint="eastAsia"/>
        </w:rPr>
        <w:t>:</w:t>
      </w:r>
      <w:r w:rsidR="00CC189F" w:rsidRPr="00CC189F">
        <w:t xml:space="preserve"> Common SL PRS Processing Capability</w:t>
      </w:r>
      <w:r w:rsidR="00BA3763">
        <w:rPr>
          <w:rFonts w:eastAsiaTheme="minorEastAsia" w:hint="eastAsia"/>
        </w:rPr>
        <w:t xml:space="preserve"> </w:t>
      </w:r>
      <w:r w:rsidR="00BA3763">
        <w:t>across all resource pools</w:t>
      </w:r>
    </w:p>
    <w:p w14:paraId="29B55625" w14:textId="04EE5B17" w:rsidR="00ED23F4" w:rsidRPr="005828EA" w:rsidRDefault="00C5379A" w:rsidP="00487D20">
      <w:pPr>
        <w:pStyle w:val="a1"/>
        <w:rPr>
          <w:rFonts w:eastAsiaTheme="minorEastAsia"/>
          <w:lang w:val="en-GB" w:eastAsia="zh-CN"/>
        </w:rPr>
      </w:pPr>
      <w:r>
        <w:rPr>
          <w:rFonts w:eastAsiaTheme="minorEastAsia" w:hint="eastAsia"/>
          <w:lang w:val="en-GB" w:eastAsia="zh-CN"/>
        </w:rPr>
        <w:t xml:space="preserve">For the name of FG 41-1-1, we prefer it should be </w:t>
      </w:r>
      <w:r w:rsidR="006D6A9D" w:rsidRPr="00595901">
        <w:rPr>
          <w:bCs/>
        </w:rPr>
        <w:t>common</w:t>
      </w:r>
      <w:r w:rsidRPr="00595901">
        <w:rPr>
          <w:bCs/>
        </w:rPr>
        <w:t xml:space="preserve"> SL PRS </w:t>
      </w:r>
      <w:r w:rsidR="002220F5" w:rsidRPr="002220F5">
        <w:rPr>
          <w:rFonts w:hint="eastAsia"/>
          <w:bCs/>
        </w:rPr>
        <w:t>p</w:t>
      </w:r>
      <w:r w:rsidR="002220F5">
        <w:rPr>
          <w:bCs/>
        </w:rPr>
        <w:t>rocessing c</w:t>
      </w:r>
      <w:r w:rsidRPr="00595901">
        <w:rPr>
          <w:bCs/>
        </w:rPr>
        <w:t xml:space="preserve">apability </w:t>
      </w:r>
      <w:r w:rsidRPr="006D6A9D">
        <w:rPr>
          <w:bCs/>
        </w:rPr>
        <w:t>across all resource pools</w:t>
      </w:r>
      <w:r w:rsidR="005828EA">
        <w:rPr>
          <w:rFonts w:eastAsiaTheme="minorEastAsia" w:hint="eastAsia"/>
          <w:bCs/>
          <w:lang w:eastAsia="zh-CN"/>
        </w:rPr>
        <w:t>, so the brackets in the name can be removed.</w:t>
      </w:r>
    </w:p>
    <w:p w14:paraId="4E28457B" w14:textId="098A17EC" w:rsidR="00C5379A" w:rsidRPr="00685036" w:rsidRDefault="00C5379A" w:rsidP="00487D20">
      <w:pPr>
        <w:jc w:val="both"/>
        <w:rPr>
          <w:rFonts w:eastAsiaTheme="minorEastAsia"/>
          <w:lang w:val="en-GB" w:eastAsia="zh-CN"/>
        </w:rPr>
      </w:pPr>
      <w:r>
        <w:rPr>
          <w:rFonts w:eastAsiaTheme="minorEastAsia" w:hint="eastAsia"/>
          <w:lang w:val="en-GB" w:eastAsia="zh-CN"/>
        </w:rPr>
        <w:t>For the components of FG</w:t>
      </w:r>
      <w:r w:rsidR="00685036">
        <w:rPr>
          <w:rFonts w:eastAsiaTheme="minorEastAsia" w:hint="eastAsia"/>
          <w:lang w:val="en-GB" w:eastAsia="zh-CN"/>
        </w:rPr>
        <w:t xml:space="preserve"> </w:t>
      </w:r>
      <w:r>
        <w:rPr>
          <w:rFonts w:eastAsiaTheme="minorEastAsia" w:hint="eastAsia"/>
          <w:lang w:val="en-GB" w:eastAsia="zh-CN"/>
        </w:rPr>
        <w:t xml:space="preserve">41-1-1, </w:t>
      </w:r>
      <w:r w:rsidR="004745A8">
        <w:rPr>
          <w:rFonts w:eastAsiaTheme="minorEastAsia" w:hint="eastAsia"/>
          <w:lang w:val="en-GB" w:eastAsia="zh-CN"/>
        </w:rPr>
        <w:t xml:space="preserve">the </w:t>
      </w:r>
      <w:r w:rsidR="004745A8" w:rsidRPr="00595901">
        <w:rPr>
          <w:bCs/>
        </w:rPr>
        <w:t xml:space="preserve">common SL PRS </w:t>
      </w:r>
      <w:r w:rsidR="004745A8" w:rsidRPr="002220F5">
        <w:rPr>
          <w:rFonts w:eastAsia="MS Mincho" w:hint="eastAsia"/>
          <w:bCs/>
        </w:rPr>
        <w:t>p</w:t>
      </w:r>
      <w:r w:rsidR="004745A8">
        <w:rPr>
          <w:bCs/>
        </w:rPr>
        <w:t>rocessing c</w:t>
      </w:r>
      <w:r w:rsidR="004745A8" w:rsidRPr="00595901">
        <w:rPr>
          <w:bCs/>
        </w:rPr>
        <w:t xml:space="preserve">apability </w:t>
      </w:r>
      <w:r w:rsidR="004745A8" w:rsidRPr="006D6A9D">
        <w:rPr>
          <w:bCs/>
        </w:rPr>
        <w:t>across all resource pools</w:t>
      </w:r>
      <w:r w:rsidR="004745A8">
        <w:rPr>
          <w:rFonts w:eastAsiaTheme="minorEastAsia" w:hint="eastAsia"/>
          <w:bCs/>
          <w:lang w:eastAsia="zh-CN"/>
        </w:rPr>
        <w:t xml:space="preserve"> should include the supported maximum SL PRS bandwidth, SL PRS buffering capacity, </w:t>
      </w:r>
      <w:r w:rsidR="00685036">
        <w:rPr>
          <w:rFonts w:eastAsiaTheme="minorEastAsia" w:hint="eastAsia"/>
          <w:color w:val="000000" w:themeColor="text1"/>
          <w:lang w:eastAsia="zh-CN"/>
        </w:rPr>
        <w:t>d</w:t>
      </w:r>
      <w:r w:rsidR="00685036" w:rsidRPr="006C7CFA">
        <w:rPr>
          <w:color w:val="000000" w:themeColor="text1"/>
        </w:rPr>
        <w:t xml:space="preserve">uration of SL PRS symbols a UE can process </w:t>
      </w:r>
      <w:r w:rsidR="00685036">
        <w:rPr>
          <w:rFonts w:eastAsiaTheme="minorEastAsia" w:hint="eastAsia"/>
          <w:color w:val="000000" w:themeColor="text1"/>
          <w:lang w:eastAsia="zh-CN"/>
        </w:rPr>
        <w:t xml:space="preserve">in a </w:t>
      </w:r>
      <w:r w:rsidR="00685036">
        <w:rPr>
          <w:rFonts w:eastAsiaTheme="minorEastAsia"/>
          <w:color w:val="000000" w:themeColor="text1"/>
          <w:lang w:eastAsia="zh-CN"/>
        </w:rPr>
        <w:t>period</w:t>
      </w:r>
      <w:r w:rsidR="00685036">
        <w:rPr>
          <w:rFonts w:eastAsiaTheme="minorEastAsia" w:hint="eastAsia"/>
          <w:color w:val="000000" w:themeColor="text1"/>
          <w:lang w:eastAsia="zh-CN"/>
        </w:rPr>
        <w:t xml:space="preserve"> and m</w:t>
      </w:r>
      <w:r w:rsidR="00685036" w:rsidRPr="006C7CFA">
        <w:rPr>
          <w:color w:val="000000" w:themeColor="text1"/>
        </w:rPr>
        <w:t>ax number of SL PRS resources that UE can process in a slot</w:t>
      </w:r>
      <w:r w:rsidR="00685036">
        <w:rPr>
          <w:rFonts w:eastAsiaTheme="minorEastAsia" w:hint="eastAsia"/>
          <w:color w:val="000000" w:themeColor="text1"/>
          <w:lang w:eastAsia="zh-CN"/>
        </w:rPr>
        <w:t xml:space="preserve">. Therefore, we </w:t>
      </w:r>
      <w:r w:rsidR="00685036">
        <w:rPr>
          <w:rFonts w:eastAsiaTheme="minorEastAsia"/>
          <w:color w:val="000000" w:themeColor="text1"/>
          <w:lang w:eastAsia="zh-CN"/>
        </w:rPr>
        <w:t>prefer</w:t>
      </w:r>
      <w:r w:rsidR="00685036">
        <w:rPr>
          <w:rFonts w:eastAsiaTheme="minorEastAsia" w:hint="eastAsia"/>
          <w:color w:val="000000" w:themeColor="text1"/>
          <w:lang w:eastAsia="zh-CN"/>
        </w:rPr>
        <w:t xml:space="preserve"> the following components for FG 41-1-1:</w:t>
      </w:r>
    </w:p>
    <w:p w14:paraId="051F6CB8" w14:textId="77777777" w:rsidR="00EF22CB" w:rsidRPr="00765BC8" w:rsidRDefault="00EF22CB" w:rsidP="00EF22CB">
      <w:pPr>
        <w:ind w:leftChars="100" w:left="200"/>
        <w:jc w:val="both"/>
      </w:pPr>
      <w:r w:rsidRPr="00765BC8">
        <w:t>1. Maximum SL PRS bandwidth in MHz in a resource pool for positioning, which is supported and reported by UE for SL-PRS measurement</w:t>
      </w:r>
    </w:p>
    <w:p w14:paraId="219A718A" w14:textId="2FD7FF3B" w:rsidR="00EF22CB" w:rsidRPr="00765BC8" w:rsidRDefault="00EF22CB" w:rsidP="00EF22CB">
      <w:pPr>
        <w:ind w:leftChars="100" w:left="200"/>
        <w:jc w:val="both"/>
        <w:rPr>
          <w:rFonts w:eastAsiaTheme="minorEastAsia"/>
          <w:lang w:eastAsia="zh-CN"/>
        </w:rPr>
      </w:pPr>
      <w:r w:rsidRPr="00765BC8">
        <w:t>2. Maximum number of active/occupied SL PRS resources across all configured RPs assuming maximum SL PRS bandwidth in MHz, which is supported and reported by UE</w:t>
      </w:r>
      <w:r w:rsidRPr="00765BC8">
        <w:rPr>
          <w:rFonts w:eastAsiaTheme="minorEastAsia" w:hint="eastAsia"/>
          <w:lang w:eastAsia="zh-CN"/>
        </w:rPr>
        <w:t>.</w:t>
      </w:r>
    </w:p>
    <w:p w14:paraId="3D02726E" w14:textId="21117563" w:rsidR="00EF22CB" w:rsidRPr="00765BC8" w:rsidRDefault="00EF22CB" w:rsidP="00EF22CB">
      <w:pPr>
        <w:ind w:leftChars="100" w:left="200"/>
        <w:jc w:val="both"/>
        <w:rPr>
          <w:rFonts w:eastAsiaTheme="minorEastAsia"/>
          <w:lang w:eastAsia="zh-CN"/>
        </w:rPr>
      </w:pPr>
      <w:r w:rsidRPr="00765BC8">
        <w:t>3. Duration of SL PRS symbols N in units of ms a UE can process every T ms assuming maximum SL PRS bandwidth in MHz, which is supported and reported by UE.</w:t>
      </w:r>
    </w:p>
    <w:p w14:paraId="106B3EFE" w14:textId="739A2D47" w:rsidR="00EF22CB" w:rsidRDefault="00EF22CB" w:rsidP="00EF22CB">
      <w:pPr>
        <w:ind w:leftChars="100" w:left="200"/>
        <w:jc w:val="both"/>
        <w:rPr>
          <w:rFonts w:eastAsiaTheme="minorEastAsia"/>
          <w:lang w:eastAsia="zh-CN"/>
        </w:rPr>
      </w:pPr>
      <w:r w:rsidRPr="00765BC8">
        <w:t>5. SL PRS buffering capability</w:t>
      </w:r>
      <w:r w:rsidRPr="00765BC8">
        <w:rPr>
          <w:rFonts w:eastAsiaTheme="minorEastAsia" w:hint="eastAsia"/>
          <w:lang w:eastAsia="zh-CN"/>
        </w:rPr>
        <w:t>.</w:t>
      </w:r>
    </w:p>
    <w:p w14:paraId="08C344AC" w14:textId="6D2086C4" w:rsidR="00FC7115" w:rsidRPr="00FC7115" w:rsidRDefault="00FC7115" w:rsidP="00FC7115">
      <w:pPr>
        <w:jc w:val="both"/>
        <w:rPr>
          <w:rFonts w:eastAsiaTheme="minorEastAsia"/>
          <w:lang w:eastAsia="zh-CN"/>
        </w:rPr>
      </w:pPr>
      <w:r>
        <w:rPr>
          <w:rFonts w:eastAsiaTheme="minorEastAsia" w:hint="eastAsia"/>
          <w:lang w:eastAsia="zh-CN"/>
        </w:rPr>
        <w:t>Regarding the candidate component 4 (</w:t>
      </w:r>
      <w:r w:rsidRPr="00FC7115">
        <w:rPr>
          <w:rFonts w:eastAsiaTheme="minorEastAsia"/>
          <w:lang w:eastAsia="zh-CN"/>
        </w:rPr>
        <w:t>Minimum time after the end of a slot carrying a SL-PRS resource for a UE finish the SL-PRS resource processing and preparing the positioning measurement report</w:t>
      </w:r>
      <w:r>
        <w:rPr>
          <w:rFonts w:eastAsiaTheme="minorEastAsia" w:hint="eastAsia"/>
          <w:lang w:eastAsia="zh-CN"/>
        </w:rPr>
        <w:t xml:space="preserve">), we prefer not to introduce it, since </w:t>
      </w:r>
      <w:r w:rsidR="00DB3456">
        <w:rPr>
          <w:rFonts w:eastAsiaTheme="minorEastAsia" w:hint="eastAsia"/>
          <w:lang w:eastAsia="zh-CN"/>
        </w:rPr>
        <w:t>the processing time had been specified in TS 38.214.</w:t>
      </w:r>
    </w:p>
    <w:p w14:paraId="08141632" w14:textId="57CD7D95" w:rsidR="00ED23F4" w:rsidRPr="00667BC5" w:rsidRDefault="00331D67" w:rsidP="00EF22CB">
      <w:pPr>
        <w:pStyle w:val="a5"/>
        <w:jc w:val="both"/>
        <w:rPr>
          <w:rFonts w:eastAsiaTheme="minorEastAsia"/>
          <w:b/>
          <w:color w:val="000000" w:themeColor="text1"/>
          <w:lang w:eastAsia="zh-CN"/>
        </w:rPr>
      </w:pPr>
      <w:r w:rsidRPr="00667BC5">
        <w:rPr>
          <w:b/>
        </w:rPr>
        <w:t xml:space="preserve">Proposal </w:t>
      </w:r>
      <w:r w:rsidRPr="00667BC5">
        <w:rPr>
          <w:b/>
        </w:rPr>
        <w:fldChar w:fldCharType="begin"/>
      </w:r>
      <w:r w:rsidRPr="00667BC5">
        <w:rPr>
          <w:b/>
        </w:rPr>
        <w:instrText xml:space="preserve"> SEQ Proposal \* ARABIC </w:instrText>
      </w:r>
      <w:r w:rsidRPr="00667BC5">
        <w:rPr>
          <w:b/>
        </w:rPr>
        <w:fldChar w:fldCharType="separate"/>
      </w:r>
      <w:r w:rsidR="001138C4">
        <w:rPr>
          <w:b/>
          <w:noProof/>
        </w:rPr>
        <w:t>1</w:t>
      </w:r>
      <w:r w:rsidRPr="00667BC5">
        <w:rPr>
          <w:b/>
        </w:rPr>
        <w:fldChar w:fldCharType="end"/>
      </w:r>
      <w:r w:rsidRPr="00667BC5">
        <w:rPr>
          <w:rFonts w:eastAsiaTheme="minorEastAsia" w:hint="eastAsia"/>
          <w:b/>
          <w:lang w:eastAsia="zh-CN"/>
        </w:rPr>
        <w:t xml:space="preserve">: </w:t>
      </w:r>
      <w:r w:rsidRPr="00667BC5">
        <w:rPr>
          <w:rFonts w:eastAsiaTheme="minorEastAsia" w:hint="eastAsia"/>
          <w:b/>
          <w:color w:val="000000" w:themeColor="text1"/>
          <w:lang w:eastAsia="zh-CN"/>
        </w:rPr>
        <w:t>the following components should be included for FG 41-1-1:</w:t>
      </w:r>
    </w:p>
    <w:p w14:paraId="615E55BB" w14:textId="77777777" w:rsidR="002371B4" w:rsidRPr="002371B4" w:rsidRDefault="002371B4" w:rsidP="002371B4">
      <w:pPr>
        <w:ind w:leftChars="100" w:left="200"/>
        <w:jc w:val="both"/>
        <w:rPr>
          <w:b/>
        </w:rPr>
      </w:pPr>
      <w:r w:rsidRPr="002371B4">
        <w:rPr>
          <w:b/>
        </w:rPr>
        <w:t>1. Maximum SL PRS bandwidth in MHz in a resource pool for positioning, which is supported and reported by UE for SL-PRS measurement</w:t>
      </w:r>
    </w:p>
    <w:p w14:paraId="7B0BDAD8" w14:textId="77777777" w:rsidR="002371B4" w:rsidRPr="002371B4" w:rsidRDefault="002371B4" w:rsidP="002371B4">
      <w:pPr>
        <w:ind w:leftChars="100" w:left="200"/>
        <w:jc w:val="both"/>
        <w:rPr>
          <w:rFonts w:eastAsiaTheme="minorEastAsia"/>
          <w:b/>
          <w:lang w:eastAsia="zh-CN"/>
        </w:rPr>
      </w:pPr>
      <w:r w:rsidRPr="002371B4">
        <w:rPr>
          <w:b/>
        </w:rPr>
        <w:t>2. Maximum number of active/occupied SL PRS resources across all configured RPs assuming maximum SL PRS bandwidth in MHz, which is supported and reported by UE</w:t>
      </w:r>
      <w:r w:rsidRPr="002371B4">
        <w:rPr>
          <w:rFonts w:eastAsiaTheme="minorEastAsia" w:hint="eastAsia"/>
          <w:b/>
          <w:lang w:eastAsia="zh-CN"/>
        </w:rPr>
        <w:t>.</w:t>
      </w:r>
    </w:p>
    <w:p w14:paraId="10D79099" w14:textId="77777777" w:rsidR="002371B4" w:rsidRPr="002371B4" w:rsidRDefault="002371B4" w:rsidP="002371B4">
      <w:pPr>
        <w:ind w:leftChars="100" w:left="200"/>
        <w:jc w:val="both"/>
        <w:rPr>
          <w:rFonts w:eastAsiaTheme="minorEastAsia"/>
          <w:b/>
          <w:lang w:eastAsia="zh-CN"/>
        </w:rPr>
      </w:pPr>
      <w:r w:rsidRPr="002371B4">
        <w:rPr>
          <w:b/>
        </w:rPr>
        <w:t>3. Duration of SL PRS symbols N in units of ms a UE can process every T ms assuming maximum SL PRS bandwidth in MHz, which is supported and reported by UE.</w:t>
      </w:r>
    </w:p>
    <w:p w14:paraId="38D30849" w14:textId="77777777" w:rsidR="002371B4" w:rsidRPr="002371B4" w:rsidRDefault="002371B4" w:rsidP="002371B4">
      <w:pPr>
        <w:ind w:leftChars="100" w:left="200"/>
        <w:jc w:val="both"/>
        <w:rPr>
          <w:rFonts w:eastAsiaTheme="minorEastAsia"/>
          <w:b/>
          <w:lang w:eastAsia="zh-CN"/>
        </w:rPr>
      </w:pPr>
      <w:r w:rsidRPr="002371B4">
        <w:rPr>
          <w:b/>
        </w:rPr>
        <w:t>5. SL PRS buffering capability</w:t>
      </w:r>
      <w:r w:rsidRPr="002371B4">
        <w:rPr>
          <w:rFonts w:eastAsiaTheme="minorEastAsia" w:hint="eastAsia"/>
          <w:b/>
          <w:lang w:eastAsia="zh-CN"/>
        </w:rPr>
        <w:t>.</w:t>
      </w:r>
    </w:p>
    <w:p w14:paraId="12A9FDEF" w14:textId="77777777" w:rsidR="00667BC5" w:rsidRDefault="00667BC5" w:rsidP="00487D20">
      <w:pPr>
        <w:jc w:val="both"/>
        <w:rPr>
          <w:rFonts w:eastAsiaTheme="minorEastAsia"/>
          <w:lang w:eastAsia="zh-CN"/>
        </w:rPr>
      </w:pPr>
    </w:p>
    <w:p w14:paraId="4A32C122" w14:textId="7C6AEE3F" w:rsidR="00FF000B" w:rsidRPr="00842E58" w:rsidRDefault="00FF000B" w:rsidP="008128CA">
      <w:pPr>
        <w:pStyle w:val="111"/>
        <w:spacing w:before="120" w:after="120"/>
      </w:pPr>
      <w:r w:rsidRPr="00F71B64">
        <w:rPr>
          <w:rFonts w:hint="eastAsia"/>
        </w:rPr>
        <w:t xml:space="preserve">FG </w:t>
      </w:r>
      <w:r w:rsidRPr="00595901">
        <w:t>41-1-</w:t>
      </w:r>
      <w:r w:rsidR="008128CA">
        <w:rPr>
          <w:rFonts w:eastAsiaTheme="minorEastAsia" w:hint="eastAsia"/>
        </w:rPr>
        <w:t>2</w:t>
      </w:r>
      <w:r>
        <w:rPr>
          <w:rFonts w:eastAsiaTheme="minorEastAsia" w:hint="eastAsia"/>
        </w:rPr>
        <w:t>:</w:t>
      </w:r>
      <w:r w:rsidRPr="00CC189F">
        <w:t xml:space="preserve"> </w:t>
      </w:r>
      <w:r w:rsidR="008128CA" w:rsidRPr="008128CA">
        <w:t>Receiving SL-PRS in a shared resource pool</w:t>
      </w:r>
    </w:p>
    <w:p w14:paraId="1A5BAE19" w14:textId="7F9A6428" w:rsidR="00FF000B" w:rsidRDefault="00A9690F" w:rsidP="00487D20">
      <w:pPr>
        <w:pStyle w:val="a1"/>
        <w:rPr>
          <w:rFonts w:eastAsiaTheme="minorEastAsia"/>
          <w:color w:val="000000" w:themeColor="text1"/>
          <w:lang w:eastAsia="zh-CN"/>
        </w:rPr>
      </w:pPr>
      <w:r w:rsidRPr="00E2375C">
        <w:rPr>
          <w:rFonts w:eastAsiaTheme="minorEastAsia" w:hint="eastAsia"/>
          <w:lang w:val="en-GB" w:eastAsia="zh-CN"/>
        </w:rPr>
        <w:t>For the component</w:t>
      </w:r>
      <w:r w:rsidR="007B2E29">
        <w:rPr>
          <w:rFonts w:eastAsiaTheme="minorEastAsia" w:hint="eastAsia"/>
          <w:lang w:val="en-GB" w:eastAsia="zh-CN"/>
        </w:rPr>
        <w:t>1</w:t>
      </w:r>
      <w:r w:rsidRPr="00E2375C">
        <w:rPr>
          <w:rFonts w:eastAsiaTheme="minorEastAsia" w:hint="eastAsia"/>
          <w:lang w:val="en-GB" w:eastAsia="zh-CN"/>
        </w:rPr>
        <w:t xml:space="preserve"> of FG 41-1-</w:t>
      </w:r>
      <w:r w:rsidR="007B2E29">
        <w:rPr>
          <w:rFonts w:eastAsiaTheme="minorEastAsia" w:hint="eastAsia"/>
          <w:lang w:val="en-GB" w:eastAsia="zh-CN"/>
        </w:rPr>
        <w:t>2</w:t>
      </w:r>
      <w:r w:rsidRPr="00E2375C">
        <w:rPr>
          <w:rFonts w:eastAsiaTheme="minorEastAsia" w:hint="eastAsia"/>
          <w:lang w:val="en-GB" w:eastAsia="zh-CN"/>
        </w:rPr>
        <w:t>,</w:t>
      </w:r>
      <w:r w:rsidR="007B2E29">
        <w:rPr>
          <w:rFonts w:eastAsiaTheme="minorEastAsia" w:hint="eastAsia"/>
          <w:lang w:val="en-GB" w:eastAsia="zh-CN"/>
        </w:rPr>
        <w:t xml:space="preserve"> </w:t>
      </w:r>
      <w:r w:rsidR="00E404E0">
        <w:rPr>
          <w:rFonts w:eastAsiaTheme="minorEastAsia" w:hint="eastAsia"/>
          <w:lang w:val="en-GB" w:eastAsia="zh-CN"/>
        </w:rPr>
        <w:t xml:space="preserve">the word of </w:t>
      </w:r>
      <w:r w:rsidR="00E404E0">
        <w:rPr>
          <w:rFonts w:eastAsiaTheme="minorEastAsia"/>
          <w:lang w:val="en-GB" w:eastAsia="zh-CN"/>
        </w:rPr>
        <w:t>“</w:t>
      </w:r>
      <w:r w:rsidR="00E404E0">
        <w:rPr>
          <w:rFonts w:eastAsiaTheme="minorEastAsia" w:hint="eastAsia"/>
          <w:lang w:val="en-GB" w:eastAsia="zh-CN"/>
        </w:rPr>
        <w:t>patterns</w:t>
      </w:r>
      <w:r w:rsidR="00E404E0">
        <w:rPr>
          <w:rFonts w:eastAsiaTheme="minorEastAsia"/>
          <w:lang w:val="en-GB" w:eastAsia="zh-CN"/>
        </w:rPr>
        <w:t>”</w:t>
      </w:r>
      <w:r w:rsidR="00E404E0">
        <w:rPr>
          <w:rFonts w:eastAsiaTheme="minorEastAsia" w:hint="eastAsia"/>
          <w:lang w:val="en-GB" w:eastAsia="zh-CN"/>
        </w:rPr>
        <w:t xml:space="preserve"> in the name of </w:t>
      </w:r>
      <w:r w:rsidR="00E404E0">
        <w:rPr>
          <w:rFonts w:eastAsiaTheme="minorEastAsia"/>
          <w:lang w:val="en-GB" w:eastAsia="zh-CN"/>
        </w:rPr>
        <w:t>component</w:t>
      </w:r>
      <w:r w:rsidR="00E404E0">
        <w:rPr>
          <w:rFonts w:eastAsiaTheme="minorEastAsia" w:hint="eastAsia"/>
          <w:lang w:val="en-GB" w:eastAsia="zh-CN"/>
        </w:rPr>
        <w:t xml:space="preserve">1 is not </w:t>
      </w:r>
      <w:r w:rsidR="00B46DC8">
        <w:rPr>
          <w:rFonts w:eastAsiaTheme="minorEastAsia"/>
          <w:lang w:val="en-GB" w:eastAsia="zh-CN"/>
        </w:rPr>
        <w:t>clear;</w:t>
      </w:r>
      <w:r w:rsidR="00E404E0">
        <w:rPr>
          <w:rFonts w:eastAsiaTheme="minorEastAsia" w:hint="eastAsia"/>
          <w:lang w:val="en-GB" w:eastAsia="zh-CN"/>
        </w:rPr>
        <w:t xml:space="preserve"> </w:t>
      </w:r>
      <w:r w:rsidR="007B2E29">
        <w:rPr>
          <w:rFonts w:eastAsiaTheme="minorEastAsia" w:hint="eastAsia"/>
          <w:lang w:val="en-GB" w:eastAsia="zh-CN"/>
        </w:rPr>
        <w:t xml:space="preserve">we prefer to replace the word of </w:t>
      </w:r>
      <w:r w:rsidR="00E404E0">
        <w:rPr>
          <w:rFonts w:eastAsiaTheme="minorEastAsia"/>
          <w:lang w:val="en-GB" w:eastAsia="zh-CN"/>
        </w:rPr>
        <w:t>“</w:t>
      </w:r>
      <w:r w:rsidR="007B2E29">
        <w:rPr>
          <w:rFonts w:eastAsiaTheme="minorEastAsia" w:hint="eastAsia"/>
          <w:lang w:val="en-GB" w:eastAsia="zh-CN"/>
        </w:rPr>
        <w:t>patterns</w:t>
      </w:r>
      <w:r w:rsidR="00E404E0">
        <w:rPr>
          <w:rFonts w:eastAsiaTheme="minorEastAsia"/>
          <w:lang w:val="en-GB" w:eastAsia="zh-CN"/>
        </w:rPr>
        <w:t>”</w:t>
      </w:r>
      <w:r w:rsidR="007B2E29">
        <w:rPr>
          <w:rFonts w:eastAsiaTheme="minorEastAsia" w:hint="eastAsia"/>
          <w:lang w:val="en-GB" w:eastAsia="zh-CN"/>
        </w:rPr>
        <w:t xml:space="preserve"> into </w:t>
      </w:r>
      <w:r w:rsidR="007B2E29">
        <w:rPr>
          <w:rFonts w:eastAsiaTheme="minorEastAsia"/>
          <w:lang w:val="en-GB" w:eastAsia="zh-CN"/>
        </w:rPr>
        <w:t>“</w:t>
      </w:r>
      <w:r w:rsidR="007B2E29">
        <w:rPr>
          <w:rFonts w:eastAsiaTheme="minorEastAsia" w:hint="eastAsia"/>
          <w:lang w:val="en-GB" w:eastAsia="zh-CN"/>
        </w:rPr>
        <w:t xml:space="preserve">the </w:t>
      </w:r>
      <w:r w:rsidR="007B2E29">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sidR="007B2E29">
        <w:rPr>
          <w:rFonts w:eastAsiaTheme="minorEastAsia"/>
          <w:color w:val="000000" w:themeColor="text1"/>
          <w:lang w:eastAsia="zh-CN"/>
        </w:rPr>
        <w:t>”</w:t>
      </w:r>
      <w:r w:rsidR="007B2E29">
        <w:rPr>
          <w:rFonts w:eastAsiaTheme="minorEastAsia" w:hint="eastAsia"/>
          <w:color w:val="000000" w:themeColor="text1"/>
          <w:lang w:eastAsia="zh-CN"/>
        </w:rPr>
        <w:t xml:space="preserve">, because it is used in the </w:t>
      </w:r>
      <w:r w:rsidR="00E404E0">
        <w:rPr>
          <w:rFonts w:eastAsiaTheme="minorEastAsia" w:hint="eastAsia"/>
          <w:color w:val="000000" w:themeColor="text1"/>
          <w:lang w:eastAsia="zh-CN"/>
        </w:rPr>
        <w:t>specification description in TS 38.211</w:t>
      </w:r>
      <w:r w:rsidR="00320405">
        <w:rPr>
          <w:rFonts w:eastAsiaTheme="minorEastAsia" w:hint="eastAsia"/>
          <w:color w:val="000000" w:themeColor="text1"/>
          <w:lang w:eastAsia="zh-CN"/>
        </w:rPr>
        <w:t xml:space="preserve"> as shown in </w:t>
      </w:r>
      <w:r w:rsidR="00320405">
        <w:rPr>
          <w:rFonts w:eastAsiaTheme="minorEastAsia"/>
          <w:color w:val="000000" w:themeColor="text1"/>
          <w:lang w:eastAsia="zh-CN"/>
        </w:rPr>
        <w:t>the</w:t>
      </w:r>
      <w:r w:rsidR="00320405">
        <w:rPr>
          <w:rFonts w:eastAsiaTheme="minorEastAsia" w:hint="eastAsia"/>
          <w:color w:val="000000" w:themeColor="text1"/>
          <w:lang w:eastAsia="zh-CN"/>
        </w:rPr>
        <w:t xml:space="preserve"> </w:t>
      </w:r>
      <w:r w:rsidR="00320405">
        <w:rPr>
          <w:rFonts w:eastAsiaTheme="minorEastAsia"/>
          <w:color w:val="000000" w:themeColor="text1"/>
          <w:lang w:eastAsia="zh-CN"/>
        </w:rPr>
        <w:t>following</w:t>
      </w:r>
      <w:r w:rsidR="00E404E0">
        <w:rPr>
          <w:rFonts w:eastAsiaTheme="minorEastAsia" w:hint="eastAsia"/>
          <w:color w:val="000000" w:themeColor="text1"/>
          <w:lang w:eastAsia="zh-CN"/>
        </w:rPr>
        <w:t>.</w:t>
      </w:r>
      <w:r w:rsidR="00DD0FFA">
        <w:rPr>
          <w:rFonts w:eastAsiaTheme="minorEastAsia" w:hint="eastAsia"/>
          <w:color w:val="000000" w:themeColor="text1"/>
          <w:lang w:eastAsia="zh-CN"/>
        </w:rPr>
        <w:t xml:space="preserve"> </w:t>
      </w:r>
      <w:r w:rsidR="005D18E0">
        <w:rPr>
          <w:rFonts w:eastAsiaTheme="minorEastAsia" w:hint="eastAsia"/>
          <w:color w:val="000000" w:themeColor="text1"/>
          <w:lang w:eastAsia="zh-CN"/>
        </w:rPr>
        <w:t xml:space="preserve">Therefore, we </w:t>
      </w:r>
      <w:r w:rsidR="005D18E0">
        <w:rPr>
          <w:rFonts w:eastAsiaTheme="minorEastAsia"/>
          <w:color w:val="000000" w:themeColor="text1"/>
          <w:lang w:eastAsia="zh-CN"/>
        </w:rPr>
        <w:t>prefer</w:t>
      </w:r>
      <w:r w:rsidR="005D18E0">
        <w:rPr>
          <w:rFonts w:eastAsiaTheme="minorEastAsia" w:hint="eastAsia"/>
          <w:color w:val="000000" w:themeColor="text1"/>
          <w:lang w:eastAsia="zh-CN"/>
        </w:rPr>
        <w:t xml:space="preserve"> the following components for FG 41-1-</w:t>
      </w:r>
      <w:r w:rsidR="00E404E0">
        <w:rPr>
          <w:rFonts w:eastAsiaTheme="minorEastAsia" w:hint="eastAsia"/>
          <w:color w:val="000000" w:themeColor="text1"/>
          <w:lang w:eastAsia="zh-CN"/>
        </w:rPr>
        <w:t>2</w:t>
      </w:r>
      <w:r w:rsidR="005D18E0">
        <w:rPr>
          <w:rFonts w:eastAsiaTheme="minorEastAsia" w:hint="eastAsia"/>
          <w:color w:val="000000" w:themeColor="text1"/>
          <w:lang w:eastAsia="zh-CN"/>
        </w:rPr>
        <w:t>:</w:t>
      </w:r>
    </w:p>
    <w:p w14:paraId="6542E347" w14:textId="64B42156" w:rsidR="00E404E0" w:rsidRPr="00B46DC8" w:rsidRDefault="00E404E0" w:rsidP="00B46DC8">
      <w:pPr>
        <w:ind w:leftChars="100" w:left="200"/>
        <w:jc w:val="both"/>
        <w:rPr>
          <w:rFonts w:eastAsiaTheme="minorEastAsia"/>
          <w:lang w:eastAsia="zh-CN"/>
        </w:rPr>
      </w:pPr>
      <w:r w:rsidRPr="00B46DC8">
        <w:rPr>
          <w:rFonts w:eastAsiaTheme="minorEastAsia"/>
          <w:lang w:eastAsia="zh-CN"/>
        </w:rPr>
        <w:t xml:space="preserve">1. Support </w:t>
      </w:r>
      <w:r w:rsidR="008C1184">
        <w:rPr>
          <w:rFonts w:eastAsiaTheme="minorEastAsia" w:hint="eastAsia"/>
          <w:lang w:val="en-GB" w:eastAsia="zh-CN"/>
        </w:rPr>
        <w:t xml:space="preserve">the </w:t>
      </w:r>
      <w:r w:rsidR="008C1184">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sidR="008C1184">
        <w:rPr>
          <w:rFonts w:eastAsiaTheme="minorEastAsia" w:hint="eastAsia"/>
          <w:lang w:eastAsia="zh-CN"/>
        </w:rPr>
        <w:t xml:space="preserve"> for </w:t>
      </w:r>
      <w:r w:rsidRPr="00B46DC8">
        <w:rPr>
          <w:rFonts w:eastAsiaTheme="minorEastAsia"/>
          <w:lang w:eastAsia="zh-CN"/>
        </w:rPr>
        <w:t xml:space="preserve">SL-PRS </w:t>
      </w:r>
      <w:r w:rsidR="008C1184">
        <w:rPr>
          <w:rFonts w:eastAsiaTheme="minorEastAsia" w:hint="eastAsia"/>
          <w:lang w:eastAsia="zh-CN"/>
        </w:rPr>
        <w:t xml:space="preserve">resource </w:t>
      </w:r>
      <w:r w:rsidRPr="00B46DC8">
        <w:rPr>
          <w:rFonts w:eastAsiaTheme="minorEastAsia"/>
          <w:lang w:eastAsia="zh-CN"/>
        </w:rPr>
        <w:t>in shared resource pool</w:t>
      </w:r>
    </w:p>
    <w:p w14:paraId="7F6D6F01" w14:textId="52160A23" w:rsidR="001C56ED" w:rsidRPr="00B46DC8" w:rsidRDefault="00E404E0" w:rsidP="00E404E0">
      <w:pPr>
        <w:ind w:leftChars="100" w:left="200"/>
        <w:jc w:val="both"/>
        <w:rPr>
          <w:rFonts w:eastAsiaTheme="minorEastAsia"/>
          <w:lang w:eastAsia="zh-CN"/>
        </w:rPr>
      </w:pPr>
      <w:r w:rsidRPr="00B46DC8">
        <w:rPr>
          <w:rFonts w:eastAsiaTheme="minorEastAsia"/>
          <w:lang w:eastAsia="zh-CN"/>
        </w:rPr>
        <w:t>2. Support receiving SCI format 2D</w:t>
      </w:r>
    </w:p>
    <w:tbl>
      <w:tblPr>
        <w:tblStyle w:val="af3"/>
        <w:tblW w:w="0" w:type="auto"/>
        <w:tblInd w:w="108" w:type="dxa"/>
        <w:tblLook w:val="04A0" w:firstRow="1" w:lastRow="0" w:firstColumn="1" w:lastColumn="0" w:noHBand="0" w:noVBand="1"/>
      </w:tblPr>
      <w:tblGrid>
        <w:gridCol w:w="9781"/>
      </w:tblGrid>
      <w:tr w:rsidR="00D55561" w14:paraId="7D111A30" w14:textId="77777777" w:rsidTr="00D55561">
        <w:tc>
          <w:tcPr>
            <w:tcW w:w="9781" w:type="dxa"/>
          </w:tcPr>
          <w:p w14:paraId="229AF4DC" w14:textId="307AF02C" w:rsidR="00D55561" w:rsidRDefault="00B714D9" w:rsidP="008435A2">
            <w:pPr>
              <w:pStyle w:val="5"/>
              <w:numPr>
                <w:ilvl w:val="0"/>
                <w:numId w:val="0"/>
              </w:numPr>
            </w:pPr>
            <w:r>
              <w:rPr>
                <w:rFonts w:eastAsiaTheme="minorEastAsia" w:hint="eastAsia"/>
                <w:lang w:eastAsia="zh-CN"/>
              </w:rPr>
              <w:lastRenderedPageBreak/>
              <w:t xml:space="preserve">[TS 38.211] </w:t>
            </w:r>
            <w:r w:rsidR="00D55561">
              <w:t>8.4.1.6.3</w:t>
            </w:r>
            <w:r w:rsidR="00D55561">
              <w:tab/>
              <w:t>Mapping to physical resources</w:t>
            </w:r>
          </w:p>
          <w:p w14:paraId="2DB06893" w14:textId="77777777" w:rsidR="00D55561" w:rsidRDefault="00D55561" w:rsidP="008435A2">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3A8A245" w14:textId="77777777" w:rsidR="00D55561" w:rsidRDefault="00B924CD" w:rsidP="008435A2">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57662D39" w14:textId="77777777" w:rsidR="00D55561" w:rsidRPr="00FB3DB2" w:rsidRDefault="00D55561" w:rsidP="008435A2">
            <w:r w:rsidRPr="00FB3DB2">
              <w:t>when the following conditions are fulfilled:</w:t>
            </w:r>
          </w:p>
          <w:p w14:paraId="05E1BCBA" w14:textId="77777777" w:rsidR="00D55561" w:rsidRDefault="00D55561" w:rsidP="008435A2">
            <w:pPr>
              <w:pStyle w:val="B1"/>
            </w:pPr>
            <w:r w:rsidRPr="00EF5FFB">
              <w:t>-</w:t>
            </w:r>
            <w:r w:rsidRPr="00EF5FFB">
              <w:tab/>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SL P</w:t>
            </w:r>
            <w:r w:rsidRPr="00FB3DB2">
              <w:t>RS resource</w:t>
            </w:r>
          </w:p>
          <w:p w14:paraId="4011D6F4" w14:textId="77777777" w:rsidR="00D55561" w:rsidRDefault="00D55561" w:rsidP="008435A2">
            <w:pPr>
              <w:pStyle w:val="EQ"/>
            </w:pPr>
            <w:r>
              <w:t>and where</w:t>
            </w:r>
          </w:p>
          <w:p w14:paraId="07702F01" w14:textId="77777777" w:rsidR="00D55561" w:rsidRDefault="00D55561" w:rsidP="008435A2">
            <w:pPr>
              <w:pStyle w:val="B1"/>
            </w:pPr>
            <w:r w:rsidRPr="00EF5FFB">
              <w:t>-</w:t>
            </w:r>
            <w:r w:rsidRPr="00EF5FFB">
              <w:tab/>
            </w:r>
            <w:r>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75C7DD1A" w14:textId="77777777" w:rsidR="00D55561" w:rsidRDefault="00D55561" w:rsidP="008435A2">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0F7A20F0" w14:textId="77777777" w:rsidR="00D55561" w:rsidRDefault="00D55561" w:rsidP="008435A2">
            <w:pPr>
              <w:pStyle w:val="B1"/>
            </w:pPr>
            <w:r>
              <w:t>-</w:t>
            </w:r>
            <w:r>
              <w:tab/>
              <w:t xml:space="preserve">the frequency offset </w:t>
            </w:r>
            <m:oMath>
              <m:r>
                <w:rPr>
                  <w:rFonts w:ascii="Cambria Math" w:hAnsi="Cambria Math"/>
                </w:rPr>
                <m:t>k'</m:t>
              </m:r>
            </m:oMath>
            <w:r>
              <w:t xml:space="preserve"> is given by Table 8.4.1.6.3-1</w:t>
            </w:r>
          </w:p>
          <w:p w14:paraId="5B4E5FA4" w14:textId="77777777" w:rsidR="00D55561" w:rsidRPr="00904D34" w:rsidRDefault="00D55561" w:rsidP="008435A2">
            <w:pPr>
              <w:pStyle w:val="B1"/>
            </w:pPr>
            <w:r>
              <w:t>-</w:t>
            </w:r>
            <w:r>
              <w:tab/>
            </w:r>
            <w:r w:rsidRPr="00880231">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904D34">
              <w:t xml:space="preserve"> is provided by</w:t>
            </w:r>
            <w:r>
              <w:t xml:space="preserve"> </w:t>
            </w:r>
            <w:r w:rsidRPr="00904D34">
              <w:t>higher layer</w:t>
            </w:r>
            <w:r>
              <w:t>s</w:t>
            </w:r>
            <w:r w:rsidRPr="00904D34">
              <w:t xml:space="preserve"> for the dedicated resource pool, or is determined such that the symbols </w:t>
            </w:r>
            <w:r w:rsidRPr="00904D34">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904D34">
              <w:t xml:space="preserve">} </w:t>
            </w:r>
            <w:r>
              <w:t>are</w:t>
            </w:r>
            <w:r w:rsidRPr="00904D34">
              <w:t xml:space="preserv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904D34">
              <w:rPr>
                <w:rFonts w:hint="eastAsia"/>
              </w:rPr>
              <w:t xml:space="preserve"> </w:t>
            </w:r>
            <w:r w:rsidRPr="00904D34">
              <w:t>symbols in the slot that can be used for SL PRS for shared resource pool</w:t>
            </w:r>
            <w:r>
              <w:t xml:space="preserve"> </w:t>
            </w:r>
            <w:r w:rsidRPr="00FF147F">
              <w:t>as described in clause 8.2.4.1.1 in [6, TS38.214]</w:t>
            </w:r>
          </w:p>
          <w:p w14:paraId="68B80937" w14:textId="77777777" w:rsidR="00D55561" w:rsidRDefault="00D55561" w:rsidP="008435A2">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w:t>
            </w:r>
            <w:r w:rsidRPr="00A4402C">
              <w:rPr>
                <w:rFonts w:eastAsia="Malgun Gothic"/>
                <w:highlight w:val="yellow"/>
              </w:rPr>
              <w:t xml:space="preserve">combinations </w:t>
            </w:r>
            <m:oMath>
              <m:d>
                <m:dPr>
                  <m:begChr m:val="{"/>
                  <m:endChr m:val="}"/>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rPr>
                        <m:t>L</m:t>
                      </m:r>
                    </m:e>
                    <m:sub>
                      <m:r>
                        <m:rPr>
                          <m:nor/>
                        </m:rPr>
                        <w:rPr>
                          <w:rFonts w:ascii="Cambria Math"/>
                          <w:highlight w:val="yellow"/>
                        </w:rPr>
                        <m:t>SL-</m:t>
                      </m:r>
                      <m:r>
                        <m:rPr>
                          <m:nor/>
                        </m:rPr>
                        <w:rPr>
                          <w:highlight w:val="yellow"/>
                        </w:rPr>
                        <m:t>PRS</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K</m:t>
                      </m:r>
                    </m:e>
                    <m:sub>
                      <m:r>
                        <m:rPr>
                          <m:nor/>
                        </m:rPr>
                        <w:rPr>
                          <w:rFonts w:ascii="Cambria Math" w:hAnsi="Cambria Math"/>
                          <w:highlight w:val="yellow"/>
                          <w:lang w:val="en-US"/>
                        </w:rPr>
                        <m:t>comb</m:t>
                      </m:r>
                    </m:sub>
                    <m:sup>
                      <m:r>
                        <m:rPr>
                          <m:nor/>
                        </m:rPr>
                        <w:rPr>
                          <w:rFonts w:ascii="Cambria Math" w:hAnsi="Cambria Math"/>
                          <w:highlight w:val="yellow"/>
                          <w:lang w:val="en-US"/>
                        </w:rPr>
                        <m:t>SL-PRS</m:t>
                      </m:r>
                    </m:sup>
                  </m:sSubSup>
                </m:e>
              </m:d>
            </m:oMath>
            <w:r>
              <w:rPr>
                <w:rFonts w:eastAsia="Malgun Gothic"/>
              </w:rPr>
              <w:t xml:space="preserve"> fulfilling </w:t>
            </w:r>
          </w:p>
          <w:p w14:paraId="77467FBC" w14:textId="77777777" w:rsidR="00D55561" w:rsidRDefault="00D55561" w:rsidP="008435A2">
            <w:pPr>
              <w:pStyle w:val="B2"/>
            </w:pPr>
            <w:r>
              <w:t>-</w:t>
            </w:r>
            <w:r>
              <w:tab/>
              <w:t xml:space="preserve">in a dedicated resource pool: {1, 2}, {2, 2}, {2, 4}, {4, 4}, {6, 6}, and combinations </w:t>
            </w:r>
            <w:r w:rsidRPr="006F075C">
              <w:rPr>
                <w:rFonts w:eastAsia="宋体" w:hint="eastAsia"/>
                <w:lang w:eastAsia="zh-CN"/>
              </w:rPr>
              <w:t>with</w:t>
            </w:r>
            <w:r w:rsidRPr="006F075C">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6F075C">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669F39B1" w14:textId="77777777" w:rsidR="00D55561" w:rsidRDefault="00D55561" w:rsidP="008435A2">
            <w:pPr>
              <w:pStyle w:val="B2"/>
            </w:pPr>
            <w:r>
              <w:t>-</w:t>
            </w:r>
            <w:r>
              <w:tab/>
              <w:t>in a shared resource pool:{1, 1}, {1, 2}, {2, 1}, {2, 2}, {2, 4}, {4, 1}, {4, 2}, {4, 4}</w:t>
            </w:r>
          </w:p>
          <w:p w14:paraId="057538CF" w14:textId="77777777" w:rsidR="00D55561" w:rsidRPr="001A5E2A" w:rsidRDefault="00D55561" w:rsidP="008435A2">
            <w:pPr>
              <w:pStyle w:val="B1"/>
              <w:rPr>
                <w:rFonts w:eastAsiaTheme="minorEastAsia"/>
                <w:color w:val="000000" w:themeColor="text1"/>
                <w:lang w:eastAsia="zh-CN"/>
              </w:rPr>
            </w:pPr>
            <w:r>
              <w:t xml:space="preserve"> -</w:t>
            </w:r>
            <w:r>
              <w:tab/>
              <w:t xml:space="preserve">the antenna port </w:t>
            </w:r>
            <m:oMath>
              <m:r>
                <w:rPr>
                  <w:rFonts w:ascii="Cambria Math" w:hAnsi="Cambria Math"/>
                </w:rPr>
                <m:t>p=6000</m:t>
              </m:r>
            </m:oMath>
          </w:p>
        </w:tc>
      </w:tr>
    </w:tbl>
    <w:p w14:paraId="14269E19" w14:textId="77777777" w:rsidR="00D55561" w:rsidRDefault="00D55561" w:rsidP="00D55561">
      <w:pPr>
        <w:pStyle w:val="a1"/>
        <w:rPr>
          <w:rFonts w:eastAsiaTheme="minorEastAsia"/>
          <w:color w:val="000000" w:themeColor="text1"/>
          <w:lang w:eastAsia="zh-CN"/>
        </w:rPr>
      </w:pPr>
    </w:p>
    <w:p w14:paraId="2710DBD6" w14:textId="2CC6062B" w:rsidR="00F153D6" w:rsidRDefault="00F153D6" w:rsidP="00487D20">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1138C4">
        <w:rPr>
          <w:b/>
          <w:noProof/>
        </w:rPr>
        <w:t>2</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w:t>
      </w:r>
      <w:r w:rsidR="00C44B6C">
        <w:rPr>
          <w:rFonts w:eastAsiaTheme="minorEastAsia" w:hint="eastAsia"/>
          <w:b/>
          <w:color w:val="000000" w:themeColor="text1"/>
          <w:lang w:eastAsia="zh-CN"/>
        </w:rPr>
        <w:t>2</w:t>
      </w:r>
      <w:r w:rsidRPr="00F153D6">
        <w:rPr>
          <w:rFonts w:eastAsiaTheme="minorEastAsia" w:hint="eastAsia"/>
          <w:b/>
          <w:color w:val="000000" w:themeColor="text1"/>
          <w:lang w:eastAsia="zh-CN"/>
        </w:rPr>
        <w:t>:</w:t>
      </w:r>
    </w:p>
    <w:p w14:paraId="6B13F4FC" w14:textId="377B055B" w:rsidR="00C44B6C" w:rsidRPr="00C44B6C" w:rsidRDefault="00C44B6C" w:rsidP="00C44B6C">
      <w:pPr>
        <w:ind w:leftChars="100" w:left="200"/>
        <w:jc w:val="both"/>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in shared resource pool</w:t>
      </w:r>
    </w:p>
    <w:p w14:paraId="77AA5A2F" w14:textId="77777777" w:rsidR="00C44B6C" w:rsidRPr="00C44B6C" w:rsidRDefault="00C44B6C" w:rsidP="00C44B6C">
      <w:pPr>
        <w:ind w:leftChars="100" w:left="200"/>
        <w:jc w:val="both"/>
        <w:rPr>
          <w:rFonts w:eastAsiaTheme="minorEastAsia"/>
          <w:b/>
          <w:lang w:eastAsia="zh-CN"/>
        </w:rPr>
      </w:pPr>
      <w:r w:rsidRPr="00C44B6C">
        <w:rPr>
          <w:rFonts w:eastAsiaTheme="minorEastAsia"/>
          <w:b/>
          <w:lang w:eastAsia="zh-CN"/>
        </w:rPr>
        <w:t>2. Support receiving SCI format 2D</w:t>
      </w:r>
    </w:p>
    <w:p w14:paraId="1F10BF18" w14:textId="77777777" w:rsidR="00F153D6" w:rsidRDefault="00F153D6" w:rsidP="00487D20">
      <w:pPr>
        <w:jc w:val="both"/>
        <w:rPr>
          <w:rFonts w:eastAsiaTheme="minorEastAsia"/>
          <w:lang w:eastAsia="zh-CN"/>
        </w:rPr>
      </w:pPr>
    </w:p>
    <w:p w14:paraId="6C821ECD" w14:textId="324059EB" w:rsidR="00F214D5" w:rsidRPr="00842E58" w:rsidRDefault="00F214D5" w:rsidP="00F214D5">
      <w:pPr>
        <w:pStyle w:val="111"/>
        <w:spacing w:before="120" w:after="120"/>
      </w:pPr>
      <w:r w:rsidRPr="00F71B64">
        <w:rPr>
          <w:rFonts w:hint="eastAsia"/>
        </w:rPr>
        <w:t xml:space="preserve">FG </w:t>
      </w:r>
      <w:r w:rsidRPr="00595901">
        <w:t>41-1-</w:t>
      </w:r>
      <w:r>
        <w:rPr>
          <w:rFonts w:eastAsiaTheme="minorEastAsia" w:hint="eastAsia"/>
        </w:rPr>
        <w:t>3:</w:t>
      </w:r>
      <w:r w:rsidRPr="00CC189F">
        <w:t xml:space="preserve"> </w:t>
      </w:r>
      <w:r w:rsidRPr="008128CA">
        <w:t xml:space="preserve">Receiving SL-PRS in a </w:t>
      </w:r>
      <w:r w:rsidRPr="00FB1E6D">
        <w:rPr>
          <w:rFonts w:eastAsia="宋体" w:cs="Arial"/>
          <w:color w:val="000000" w:themeColor="text1"/>
          <w:sz w:val="20"/>
        </w:rPr>
        <w:t>dedicated</w:t>
      </w:r>
      <w:r w:rsidRPr="008128CA">
        <w:t xml:space="preserve"> resource pool</w:t>
      </w:r>
    </w:p>
    <w:p w14:paraId="56E48A85" w14:textId="178B4434" w:rsidR="00F214D5" w:rsidRDefault="00F214D5" w:rsidP="00F214D5">
      <w:pPr>
        <w:pStyle w:val="a1"/>
        <w:rPr>
          <w:rFonts w:eastAsiaTheme="minorEastAsia"/>
          <w:color w:val="000000" w:themeColor="text1"/>
          <w:lang w:eastAsia="zh-CN"/>
        </w:rPr>
      </w:pPr>
      <w:r w:rsidRPr="00E2375C">
        <w:rPr>
          <w:rFonts w:eastAsiaTheme="minorEastAsia" w:hint="eastAsia"/>
          <w:lang w:val="en-GB" w:eastAsia="zh-CN"/>
        </w:rPr>
        <w:t>For the component</w:t>
      </w:r>
      <w:r>
        <w:rPr>
          <w:rFonts w:eastAsiaTheme="minorEastAsia" w:hint="eastAsia"/>
          <w:lang w:val="en-GB" w:eastAsia="zh-CN"/>
        </w:rPr>
        <w:t>1</w:t>
      </w:r>
      <w:r w:rsidRPr="00E2375C">
        <w:rPr>
          <w:rFonts w:eastAsiaTheme="minorEastAsia" w:hint="eastAsia"/>
          <w:lang w:val="en-GB" w:eastAsia="zh-CN"/>
        </w:rPr>
        <w:t xml:space="preserve"> of FG 41-1-</w:t>
      </w:r>
      <w:r w:rsidR="00660BF9">
        <w:rPr>
          <w:rFonts w:eastAsiaTheme="minorEastAsia" w:hint="eastAsia"/>
          <w:lang w:val="en-GB" w:eastAsia="zh-CN"/>
        </w:rPr>
        <w:t>3</w:t>
      </w:r>
      <w:r w:rsidRPr="00E2375C">
        <w:rPr>
          <w:rFonts w:eastAsiaTheme="minorEastAsia" w:hint="eastAsia"/>
          <w:lang w:val="en-GB" w:eastAsia="zh-CN"/>
        </w:rPr>
        <w:t>,</w:t>
      </w:r>
      <w:r>
        <w:rPr>
          <w:rFonts w:eastAsiaTheme="minorEastAsia" w:hint="eastAsia"/>
          <w:lang w:val="en-GB" w:eastAsia="zh-CN"/>
        </w:rPr>
        <w:t xml:space="preserve"> </w:t>
      </w:r>
      <w:r w:rsidR="00B1461E">
        <w:rPr>
          <w:rFonts w:eastAsiaTheme="minorEastAsia" w:hint="eastAsia"/>
          <w:lang w:val="en-GB" w:eastAsia="zh-CN"/>
        </w:rPr>
        <w:t xml:space="preserve">similar to FG 41-1-2, </w:t>
      </w:r>
      <w:r>
        <w:rPr>
          <w:rFonts w:eastAsiaTheme="minorEastAsia" w:hint="eastAsia"/>
          <w:lang w:val="en-GB" w:eastAsia="zh-CN"/>
        </w:rPr>
        <w:t xml:space="preserve">the word of </w:t>
      </w:r>
      <w:r>
        <w:rPr>
          <w:rFonts w:eastAsiaTheme="minorEastAsia"/>
          <w:lang w:val="en-GB" w:eastAsia="zh-CN"/>
        </w:rPr>
        <w:t>“</w:t>
      </w:r>
      <w:r>
        <w:rPr>
          <w:rFonts w:eastAsiaTheme="minorEastAsia" w:hint="eastAsia"/>
          <w:lang w:val="en-GB" w:eastAsia="zh-CN"/>
        </w:rPr>
        <w:t>patterns</w:t>
      </w:r>
      <w:r>
        <w:rPr>
          <w:rFonts w:eastAsiaTheme="minorEastAsia"/>
          <w:lang w:val="en-GB" w:eastAsia="zh-CN"/>
        </w:rPr>
        <w:t>”</w:t>
      </w:r>
      <w:r>
        <w:rPr>
          <w:rFonts w:eastAsiaTheme="minorEastAsia" w:hint="eastAsia"/>
          <w:lang w:val="en-GB" w:eastAsia="zh-CN"/>
        </w:rPr>
        <w:t xml:space="preserve"> in the name of </w:t>
      </w:r>
      <w:r>
        <w:rPr>
          <w:rFonts w:eastAsiaTheme="minorEastAsia"/>
          <w:lang w:val="en-GB" w:eastAsia="zh-CN"/>
        </w:rPr>
        <w:t>component</w:t>
      </w:r>
      <w:r>
        <w:rPr>
          <w:rFonts w:eastAsiaTheme="minorEastAsia" w:hint="eastAsia"/>
          <w:lang w:val="en-GB" w:eastAsia="zh-CN"/>
        </w:rPr>
        <w:t xml:space="preserve">1 is not </w:t>
      </w:r>
      <w:r>
        <w:rPr>
          <w:rFonts w:eastAsiaTheme="minorEastAsia"/>
          <w:lang w:val="en-GB" w:eastAsia="zh-CN"/>
        </w:rPr>
        <w:t>clear;</w:t>
      </w:r>
      <w:r>
        <w:rPr>
          <w:rFonts w:eastAsiaTheme="minorEastAsia" w:hint="eastAsia"/>
          <w:lang w:val="en-GB" w:eastAsia="zh-CN"/>
        </w:rPr>
        <w:t xml:space="preserve"> we prefer to replace the word of </w:t>
      </w:r>
      <w:r>
        <w:rPr>
          <w:rFonts w:eastAsiaTheme="minorEastAsia"/>
          <w:lang w:val="en-GB" w:eastAsia="zh-CN"/>
        </w:rPr>
        <w:t>“</w:t>
      </w:r>
      <w:r>
        <w:rPr>
          <w:rFonts w:eastAsiaTheme="minorEastAsia" w:hint="eastAsia"/>
          <w:lang w:val="en-GB" w:eastAsia="zh-CN"/>
        </w:rPr>
        <w:t>patterns</w:t>
      </w:r>
      <w:r>
        <w:rPr>
          <w:rFonts w:eastAsiaTheme="minorEastAsia"/>
          <w:lang w:val="en-GB" w:eastAsia="zh-CN"/>
        </w:rPr>
        <w:t>”</w:t>
      </w:r>
      <w:r>
        <w:rPr>
          <w:rFonts w:eastAsiaTheme="minorEastAsia" w:hint="eastAsia"/>
          <w:lang w:val="en-GB" w:eastAsia="zh-CN"/>
        </w:rPr>
        <w:t xml:space="preserve"> into </w:t>
      </w:r>
      <w:r>
        <w:rPr>
          <w:rFonts w:eastAsiaTheme="minorEastAsia"/>
          <w:lang w:val="en-GB" w:eastAsia="zh-CN"/>
        </w:rPr>
        <w:t>“</w:t>
      </w:r>
      <w:r>
        <w:rPr>
          <w:rFonts w:eastAsiaTheme="minorEastAsia" w:hint="eastAsia"/>
          <w:lang w:val="en-GB"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color w:val="000000" w:themeColor="text1"/>
          <w:lang w:eastAsia="zh-CN"/>
        </w:rPr>
        <w:t>”</w:t>
      </w:r>
      <w:r>
        <w:rPr>
          <w:rFonts w:eastAsiaTheme="minorEastAsia" w:hint="eastAsia"/>
          <w:color w:val="000000" w:themeColor="text1"/>
          <w:lang w:eastAsia="zh-CN"/>
        </w:rPr>
        <w:t xml:space="preserve">, because it is used in the specification description in TS 38.211.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w:t>
      </w:r>
      <w:r w:rsidR="00660BF9">
        <w:rPr>
          <w:rFonts w:eastAsiaTheme="minorEastAsia" w:hint="eastAsia"/>
          <w:color w:val="000000" w:themeColor="text1"/>
          <w:lang w:eastAsia="zh-CN"/>
        </w:rPr>
        <w:t>3</w:t>
      </w:r>
      <w:r>
        <w:rPr>
          <w:rFonts w:eastAsiaTheme="minorEastAsia" w:hint="eastAsia"/>
          <w:color w:val="000000" w:themeColor="text1"/>
          <w:lang w:eastAsia="zh-CN"/>
        </w:rPr>
        <w:t>:</w:t>
      </w:r>
    </w:p>
    <w:p w14:paraId="18A2E750" w14:textId="7EE65964" w:rsidR="00F214D5" w:rsidRPr="00B46DC8" w:rsidRDefault="00F214D5" w:rsidP="00F214D5">
      <w:pPr>
        <w:ind w:leftChars="100" w:left="200"/>
        <w:jc w:val="both"/>
        <w:rPr>
          <w:rFonts w:eastAsiaTheme="minorEastAsia"/>
          <w:lang w:eastAsia="zh-CN"/>
        </w:rPr>
      </w:pPr>
      <w:r w:rsidRPr="00B46DC8">
        <w:rPr>
          <w:rFonts w:eastAsiaTheme="minorEastAsia"/>
          <w:lang w:eastAsia="zh-CN"/>
        </w:rPr>
        <w:t xml:space="preserve">1. Support </w:t>
      </w:r>
      <w:r>
        <w:rPr>
          <w:rFonts w:eastAsiaTheme="minorEastAsia" w:hint="eastAsia"/>
          <w:lang w:val="en-GB"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hint="eastAsia"/>
          <w:lang w:eastAsia="zh-CN"/>
        </w:rPr>
        <w:t xml:space="preserve"> for </w:t>
      </w:r>
      <w:r w:rsidRPr="00B46DC8">
        <w:rPr>
          <w:rFonts w:eastAsiaTheme="minorEastAsia"/>
          <w:lang w:eastAsia="zh-CN"/>
        </w:rPr>
        <w:t xml:space="preserve">SL-PRS </w:t>
      </w:r>
      <w:r>
        <w:rPr>
          <w:rFonts w:eastAsiaTheme="minorEastAsia" w:hint="eastAsia"/>
          <w:lang w:eastAsia="zh-CN"/>
        </w:rPr>
        <w:t xml:space="preserve">resource </w:t>
      </w:r>
      <w:r w:rsidRPr="00B46DC8">
        <w:rPr>
          <w:rFonts w:eastAsiaTheme="minorEastAsia"/>
          <w:lang w:eastAsia="zh-CN"/>
        </w:rPr>
        <w:t xml:space="preserve">in </w:t>
      </w:r>
      <w:r w:rsidR="00105F00" w:rsidRPr="00FB1E6D">
        <w:rPr>
          <w:rFonts w:eastAsia="宋体" w:cs="Arial"/>
          <w:color w:val="000000" w:themeColor="text1"/>
          <w:lang w:eastAsia="zh-CN"/>
        </w:rPr>
        <w:t>dedicated</w:t>
      </w:r>
      <w:r w:rsidRPr="00B46DC8">
        <w:rPr>
          <w:rFonts w:eastAsiaTheme="minorEastAsia"/>
          <w:lang w:eastAsia="zh-CN"/>
        </w:rPr>
        <w:t xml:space="preserve"> resource pool</w:t>
      </w:r>
    </w:p>
    <w:p w14:paraId="3C90971E" w14:textId="58CFC92C" w:rsidR="00F214D5" w:rsidRPr="00B46DC8" w:rsidRDefault="00F214D5" w:rsidP="00F214D5">
      <w:pPr>
        <w:ind w:leftChars="100" w:left="200"/>
        <w:jc w:val="both"/>
        <w:rPr>
          <w:rFonts w:eastAsiaTheme="minorEastAsia"/>
          <w:lang w:eastAsia="zh-CN"/>
        </w:rPr>
      </w:pPr>
      <w:r w:rsidRPr="00B46DC8">
        <w:rPr>
          <w:rFonts w:eastAsiaTheme="minorEastAsia"/>
          <w:lang w:eastAsia="zh-CN"/>
        </w:rPr>
        <w:t xml:space="preserve">2. Support receiving SCI format </w:t>
      </w:r>
      <w:r w:rsidR="005579F7" w:rsidRPr="005579F7">
        <w:rPr>
          <w:rFonts w:eastAsiaTheme="minorEastAsia"/>
          <w:lang w:eastAsia="zh-CN"/>
        </w:rPr>
        <w:t>1B</w:t>
      </w:r>
    </w:p>
    <w:p w14:paraId="12023670" w14:textId="0549515C" w:rsidR="00F214D5" w:rsidRDefault="00F214D5" w:rsidP="00F214D5">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1138C4">
        <w:rPr>
          <w:b/>
          <w:noProof/>
        </w:rPr>
        <w:t>3</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w:t>
      </w:r>
      <w:r>
        <w:rPr>
          <w:rFonts w:eastAsiaTheme="minorEastAsia" w:hint="eastAsia"/>
          <w:b/>
          <w:color w:val="000000" w:themeColor="text1"/>
          <w:lang w:eastAsia="zh-CN"/>
        </w:rPr>
        <w:t>3</w:t>
      </w:r>
      <w:r w:rsidRPr="00F153D6">
        <w:rPr>
          <w:rFonts w:eastAsiaTheme="minorEastAsia" w:hint="eastAsia"/>
          <w:b/>
          <w:color w:val="000000" w:themeColor="text1"/>
          <w:lang w:eastAsia="zh-CN"/>
        </w:rPr>
        <w:t>:</w:t>
      </w:r>
    </w:p>
    <w:p w14:paraId="79EF26AC" w14:textId="573879C0" w:rsidR="00F214D5" w:rsidRPr="00C44B6C" w:rsidRDefault="00F214D5" w:rsidP="00F214D5">
      <w:pPr>
        <w:ind w:leftChars="100" w:left="200"/>
        <w:jc w:val="both"/>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 xml:space="preserve">in </w:t>
      </w:r>
      <w:r w:rsidR="009B0C5F" w:rsidRPr="009B0C5F">
        <w:rPr>
          <w:rFonts w:eastAsiaTheme="minorEastAsia"/>
          <w:b/>
          <w:lang w:eastAsia="zh-CN"/>
        </w:rPr>
        <w:t>dedicated</w:t>
      </w:r>
      <w:r w:rsidRPr="00C44B6C">
        <w:rPr>
          <w:rFonts w:eastAsiaTheme="minorEastAsia"/>
          <w:b/>
          <w:lang w:eastAsia="zh-CN"/>
        </w:rPr>
        <w:t xml:space="preserve"> resource pool</w:t>
      </w:r>
    </w:p>
    <w:p w14:paraId="66AB9955" w14:textId="275BE948" w:rsidR="00F214D5" w:rsidRPr="00C44B6C" w:rsidRDefault="00F214D5" w:rsidP="00F214D5">
      <w:pPr>
        <w:ind w:leftChars="100" w:left="200"/>
        <w:jc w:val="both"/>
        <w:rPr>
          <w:rFonts w:eastAsiaTheme="minorEastAsia"/>
          <w:b/>
          <w:lang w:eastAsia="zh-CN"/>
        </w:rPr>
      </w:pPr>
      <w:r w:rsidRPr="00C44B6C">
        <w:rPr>
          <w:rFonts w:eastAsiaTheme="minorEastAsia"/>
          <w:b/>
          <w:lang w:eastAsia="zh-CN"/>
        </w:rPr>
        <w:t xml:space="preserve">2. Support receiving SCI format </w:t>
      </w:r>
      <w:r w:rsidR="005579F7" w:rsidRPr="005579F7">
        <w:rPr>
          <w:rFonts w:eastAsiaTheme="minorEastAsia"/>
          <w:b/>
          <w:lang w:eastAsia="zh-CN"/>
        </w:rPr>
        <w:t>1B</w:t>
      </w:r>
    </w:p>
    <w:p w14:paraId="60262DAA" w14:textId="77777777" w:rsidR="00F214D5" w:rsidRDefault="00F214D5" w:rsidP="00F214D5">
      <w:pPr>
        <w:jc w:val="both"/>
        <w:rPr>
          <w:rFonts w:eastAsiaTheme="minorEastAsia"/>
          <w:lang w:eastAsia="zh-CN"/>
        </w:rPr>
      </w:pPr>
    </w:p>
    <w:p w14:paraId="44D5B5BE" w14:textId="77777777" w:rsidR="00C5009B" w:rsidRPr="00842E58" w:rsidRDefault="00C5009B" w:rsidP="00C5009B">
      <w:pPr>
        <w:pStyle w:val="111"/>
        <w:spacing w:before="120" w:after="120"/>
      </w:pPr>
      <w:r w:rsidRPr="00F71B64">
        <w:rPr>
          <w:rFonts w:hint="eastAsia"/>
        </w:rPr>
        <w:lastRenderedPageBreak/>
        <w:t xml:space="preserve">FG </w:t>
      </w:r>
      <w:r w:rsidRPr="00595901">
        <w:t>41-1-</w:t>
      </w:r>
      <w:r>
        <w:rPr>
          <w:rFonts w:eastAsiaTheme="minorEastAsia" w:hint="eastAsia"/>
        </w:rPr>
        <w:t>4a:</w:t>
      </w:r>
      <w:r w:rsidRPr="00CC189F">
        <w:t xml:space="preserve"> </w:t>
      </w:r>
      <w:r>
        <w:t xml:space="preserve">Transmitting SL-PRS </w:t>
      </w:r>
      <w:r>
        <w:rPr>
          <w:rFonts w:eastAsiaTheme="minorEastAsia" w:hint="eastAsia"/>
        </w:rPr>
        <w:t xml:space="preserve">with </w:t>
      </w:r>
      <w:r>
        <w:t>scheme 1 and scheme 2</w:t>
      </w:r>
      <w:r w:rsidRPr="007166C2">
        <w:t xml:space="preserve"> in a </w:t>
      </w:r>
      <w:r>
        <w:t>shared</w:t>
      </w:r>
      <w:r w:rsidRPr="007166C2">
        <w:t xml:space="preserve"> resource pool</w:t>
      </w:r>
    </w:p>
    <w:p w14:paraId="55AA10DD" w14:textId="77777777" w:rsidR="00C5009B" w:rsidRPr="005828EA" w:rsidRDefault="00C5009B" w:rsidP="00C5009B">
      <w:pPr>
        <w:pStyle w:val="a1"/>
        <w:rPr>
          <w:rFonts w:eastAsiaTheme="minorEastAsia"/>
          <w:lang w:val="en-GB" w:eastAsia="zh-CN"/>
        </w:rPr>
      </w:pPr>
      <w:r>
        <w:rPr>
          <w:rFonts w:eastAsiaTheme="minorEastAsia" w:hint="eastAsia"/>
          <w:lang w:val="en-GB" w:eastAsia="zh-CN"/>
        </w:rPr>
        <w:t xml:space="preserve">For the name of FG 41-1-4a, we prefer it should be </w:t>
      </w:r>
      <w:r w:rsidRPr="00E2375C">
        <w:rPr>
          <w:rFonts w:eastAsiaTheme="minorEastAsia" w:hint="eastAsia"/>
          <w:lang w:val="en-GB" w:eastAsia="zh-CN"/>
        </w:rPr>
        <w:t>t</w:t>
      </w:r>
      <w:r w:rsidRPr="00E2375C">
        <w:rPr>
          <w:rFonts w:eastAsiaTheme="minorEastAsia"/>
          <w:lang w:val="en-GB" w:eastAsia="zh-CN"/>
        </w:rPr>
        <w:t xml:space="preserve">ransmitting SL-PRS </w:t>
      </w:r>
      <w:r w:rsidRPr="00E2375C">
        <w:rPr>
          <w:rFonts w:eastAsiaTheme="minorEastAsia" w:hint="eastAsia"/>
          <w:lang w:val="en-GB" w:eastAsia="zh-CN"/>
        </w:rPr>
        <w:t xml:space="preserve">with </w:t>
      </w:r>
      <w:r w:rsidRPr="00E2375C">
        <w:rPr>
          <w:rFonts w:eastAsiaTheme="minorEastAsia"/>
          <w:lang w:val="en-GB" w:eastAsia="zh-CN"/>
        </w:rPr>
        <w:t>scheme 1 and scheme 2 in a shared resource pool</w:t>
      </w:r>
      <w:r w:rsidRPr="0054071C">
        <w:rPr>
          <w:rFonts w:eastAsiaTheme="minorEastAsia" w:hint="eastAsia"/>
          <w:lang w:val="en-GB" w:eastAsia="zh-CN"/>
        </w:rPr>
        <w:t>, so the brackets in the na</w:t>
      </w:r>
      <w:r>
        <w:rPr>
          <w:rFonts w:eastAsiaTheme="minorEastAsia" w:hint="eastAsia"/>
          <w:lang w:val="en-GB" w:eastAsia="zh-CN"/>
        </w:rPr>
        <w:t xml:space="preserve">me can be removed and a word of </w:t>
      </w:r>
      <w:r>
        <w:rPr>
          <w:rFonts w:eastAsiaTheme="minorEastAsia"/>
          <w:lang w:val="en-GB" w:eastAsia="zh-CN"/>
        </w:rPr>
        <w:t>“</w:t>
      </w:r>
      <w:r>
        <w:rPr>
          <w:rFonts w:eastAsiaTheme="minorEastAsia" w:hint="eastAsia"/>
          <w:lang w:val="en-GB" w:eastAsia="zh-CN"/>
        </w:rPr>
        <w:t>with</w:t>
      </w:r>
      <w:r>
        <w:rPr>
          <w:rFonts w:eastAsiaTheme="minorEastAsia"/>
          <w:lang w:val="en-GB" w:eastAsia="zh-CN"/>
        </w:rPr>
        <w:t>”</w:t>
      </w:r>
      <w:r>
        <w:rPr>
          <w:rFonts w:eastAsiaTheme="minorEastAsia" w:hint="eastAsia"/>
          <w:lang w:val="en-GB" w:eastAsia="zh-CN"/>
        </w:rPr>
        <w:t xml:space="preserve"> can be added before </w:t>
      </w:r>
      <w:r>
        <w:rPr>
          <w:rFonts w:eastAsiaTheme="minorEastAsia"/>
          <w:lang w:val="en-GB" w:eastAsia="zh-CN"/>
        </w:rPr>
        <w:t>scheme</w:t>
      </w:r>
      <w:r>
        <w:rPr>
          <w:rFonts w:eastAsiaTheme="minorEastAsia" w:hint="eastAsia"/>
          <w:lang w:val="en-GB" w:eastAsia="zh-CN"/>
        </w:rPr>
        <w:t xml:space="preserve"> 1.</w:t>
      </w:r>
    </w:p>
    <w:p w14:paraId="7855DC20" w14:textId="01F438C1" w:rsidR="00C5009B" w:rsidRDefault="00C5009B" w:rsidP="00C5009B">
      <w:pPr>
        <w:pStyle w:val="a1"/>
        <w:rPr>
          <w:rFonts w:eastAsiaTheme="minorEastAsia"/>
          <w:color w:val="000000" w:themeColor="text1"/>
          <w:lang w:eastAsia="zh-CN"/>
        </w:rPr>
      </w:pPr>
      <w:r w:rsidRPr="00E2375C">
        <w:rPr>
          <w:rFonts w:eastAsiaTheme="minorEastAsia" w:hint="eastAsia"/>
          <w:lang w:val="en-GB" w:eastAsia="zh-CN"/>
        </w:rPr>
        <w:t>For the components of FG 41-1-4</w:t>
      </w:r>
      <w:r>
        <w:rPr>
          <w:rFonts w:eastAsiaTheme="minorEastAsia" w:hint="eastAsia"/>
          <w:lang w:val="en-GB" w:eastAsia="zh-CN"/>
        </w:rPr>
        <w:t>a</w:t>
      </w:r>
      <w:r w:rsidRPr="00E2375C">
        <w:rPr>
          <w:rFonts w:eastAsiaTheme="minorEastAsia" w:hint="eastAsia"/>
          <w:lang w:val="en-GB" w:eastAsia="zh-CN"/>
        </w:rPr>
        <w:t xml:space="preserve">, the </w:t>
      </w:r>
      <w:r w:rsidRPr="00E2375C">
        <w:rPr>
          <w:rFonts w:eastAsiaTheme="minorEastAsia"/>
          <w:lang w:val="en-GB" w:eastAsia="zh-CN"/>
        </w:rPr>
        <w:t xml:space="preserve">capability </w:t>
      </w:r>
      <w:r w:rsidRPr="00E2375C">
        <w:rPr>
          <w:rFonts w:eastAsiaTheme="minorEastAsia" w:hint="eastAsia"/>
          <w:lang w:val="en-GB" w:eastAsia="zh-CN"/>
        </w:rPr>
        <w:t>of t</w:t>
      </w:r>
      <w:r w:rsidRPr="00E2375C">
        <w:rPr>
          <w:rFonts w:eastAsiaTheme="minorEastAsia"/>
          <w:lang w:val="en-GB" w:eastAsia="zh-CN"/>
        </w:rPr>
        <w:t xml:space="preserve">ransmitting SL-PRS </w:t>
      </w:r>
      <w:r w:rsidRPr="00E2375C">
        <w:rPr>
          <w:rFonts w:eastAsiaTheme="minorEastAsia" w:hint="eastAsia"/>
          <w:lang w:val="en-GB" w:eastAsia="zh-CN"/>
        </w:rPr>
        <w:t xml:space="preserve">with </w:t>
      </w:r>
      <w:r w:rsidRPr="00E2375C">
        <w:rPr>
          <w:rFonts w:eastAsiaTheme="minorEastAsia"/>
          <w:lang w:val="en-GB" w:eastAsia="zh-CN"/>
        </w:rPr>
        <w:t>scheme 1 and scheme 2 in a shared resource pool</w:t>
      </w:r>
      <w:r w:rsidRPr="00E2375C">
        <w:rPr>
          <w:rFonts w:eastAsiaTheme="minorEastAsia" w:hint="eastAsia"/>
          <w:lang w:val="en-GB" w:eastAsia="zh-CN"/>
        </w:rPr>
        <w:t xml:space="preserve"> should include the capacity of </w:t>
      </w:r>
      <w:r w:rsidR="007533F0">
        <w:rPr>
          <w:rFonts w:eastAsiaTheme="minorEastAsia"/>
          <w:lang w:val="en-GB" w:eastAsia="zh-CN"/>
        </w:rPr>
        <w:t xml:space="preserve">transmitting SL-PRS </w:t>
      </w:r>
      <w:r w:rsidR="007533F0">
        <w:rPr>
          <w:rFonts w:eastAsiaTheme="minorEastAsia" w:hint="eastAsia"/>
          <w:lang w:val="en-GB" w:eastAsia="zh-CN"/>
        </w:rPr>
        <w:t xml:space="preserve">with </w:t>
      </w:r>
      <w:r w:rsidR="007533F0">
        <w:rPr>
          <w:rFonts w:eastAsiaTheme="minorEastAsia"/>
          <w:lang w:val="en-GB" w:eastAsia="zh-CN"/>
        </w:rPr>
        <w:t>scheme 1 and scheme 2</w:t>
      </w:r>
      <w:r w:rsidR="007533F0" w:rsidRPr="007533F0">
        <w:rPr>
          <w:rFonts w:eastAsiaTheme="minorEastAsia"/>
          <w:lang w:val="en-GB" w:eastAsia="zh-CN"/>
        </w:rPr>
        <w:t xml:space="preserve"> in a shared resource pool</w:t>
      </w:r>
      <w:r w:rsidRPr="00E2375C">
        <w:rPr>
          <w:rFonts w:eastAsiaTheme="minorEastAsia" w:hint="eastAsia"/>
          <w:lang w:val="en-GB" w:eastAsia="zh-CN"/>
        </w:rPr>
        <w:t>, and the capacity of</w:t>
      </w:r>
      <w:r w:rsidRPr="00E2375C">
        <w:rPr>
          <w:rFonts w:eastAsiaTheme="minorEastAsia"/>
          <w:lang w:val="en-GB" w:eastAsia="zh-CN"/>
        </w:rPr>
        <w:t xml:space="preserve"> </w:t>
      </w:r>
      <w:r w:rsidR="007533F0" w:rsidRPr="007533F0">
        <w:rPr>
          <w:rFonts w:eastAsiaTheme="minorEastAsia"/>
          <w:lang w:val="en-GB" w:eastAsia="zh-CN"/>
        </w:rPr>
        <w:t>transmitting SCI format 2D</w:t>
      </w:r>
      <w:r>
        <w:rPr>
          <w:rFonts w:eastAsiaTheme="minorEastAsia" w:hint="eastAsia"/>
          <w:color w:val="000000" w:themeColor="text1"/>
          <w:lang w:eastAsia="zh-CN"/>
        </w:rPr>
        <w:t xml:space="preserve">. In addition, according to the agreements in RAN1#113, the power and </w:t>
      </w:r>
      <w:r>
        <w:rPr>
          <w:rFonts w:eastAsiaTheme="minorEastAsia"/>
          <w:color w:val="000000" w:themeColor="text1"/>
          <w:lang w:eastAsia="zh-CN"/>
        </w:rPr>
        <w:t>bandwidth</w:t>
      </w:r>
      <w:r>
        <w:rPr>
          <w:rFonts w:eastAsiaTheme="minorEastAsia" w:hint="eastAsia"/>
          <w:color w:val="000000" w:themeColor="text1"/>
          <w:lang w:eastAsia="zh-CN"/>
        </w:rPr>
        <w:t xml:space="preserve"> of SL PRS should be the same as that of PSSCH in the shared resource pool, so the downlink pathloss based OLPC should not be </w:t>
      </w:r>
      <w:r>
        <w:rPr>
          <w:rFonts w:eastAsiaTheme="minorEastAsia"/>
          <w:color w:val="000000" w:themeColor="text1"/>
          <w:lang w:eastAsia="zh-CN"/>
        </w:rPr>
        <w:t>included</w:t>
      </w:r>
      <w:r>
        <w:rPr>
          <w:rFonts w:eastAsiaTheme="minorEastAsia" w:hint="eastAsia"/>
          <w:color w:val="000000" w:themeColor="text1"/>
          <w:lang w:eastAsia="zh-CN"/>
        </w:rPr>
        <w:t xml:space="preserve"> in this FG.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41-1-4a:</w:t>
      </w:r>
    </w:p>
    <w:p w14:paraId="1DF1CB3B" w14:textId="43E024B9" w:rsidR="001E6256" w:rsidRPr="001E6256" w:rsidRDefault="001E6256" w:rsidP="001E6256">
      <w:pPr>
        <w:ind w:leftChars="100" w:left="200"/>
        <w:jc w:val="both"/>
        <w:rPr>
          <w:rFonts w:eastAsiaTheme="minorEastAsia"/>
          <w:lang w:eastAsia="zh-CN"/>
        </w:rPr>
      </w:pPr>
      <w:r w:rsidRPr="001E6256">
        <w:rPr>
          <w:rFonts w:eastAsiaTheme="minorEastAsia"/>
          <w:lang w:eastAsia="zh-CN"/>
        </w:rPr>
        <w:t xml:space="preserve">1. Support of transmitting SL-PRS </w:t>
      </w:r>
      <w:r>
        <w:rPr>
          <w:rFonts w:eastAsiaTheme="minorEastAsia" w:hint="eastAsia"/>
          <w:lang w:eastAsia="zh-CN"/>
        </w:rPr>
        <w:t xml:space="preserve">resource </w:t>
      </w:r>
      <w:r>
        <w:rPr>
          <w:rFonts w:eastAsiaTheme="minorEastAsia"/>
          <w:lang w:eastAsia="zh-CN"/>
        </w:rPr>
        <w:t>with</w:t>
      </w:r>
      <w:r>
        <w:rPr>
          <w:rFonts w:eastAsiaTheme="minorEastAsia" w:hint="eastAsia"/>
          <w:lang w:eastAsia="zh-CN"/>
        </w:rPr>
        <w:t xml:space="preserve"> </w:t>
      </w:r>
      <w:r w:rsidRPr="001E6256">
        <w:rPr>
          <w:rFonts w:eastAsiaTheme="minorEastAsia"/>
          <w:lang w:eastAsia="zh-CN"/>
        </w:rPr>
        <w:t>scheme 1 a</w:t>
      </w:r>
      <w:r>
        <w:rPr>
          <w:rFonts w:eastAsiaTheme="minorEastAsia"/>
          <w:lang w:eastAsia="zh-CN"/>
        </w:rPr>
        <w:t>nd scheme 2</w:t>
      </w:r>
      <w:r w:rsidRPr="001E6256">
        <w:rPr>
          <w:rFonts w:eastAsiaTheme="minorEastAsia"/>
          <w:lang w:eastAsia="zh-CN"/>
        </w:rPr>
        <w:t xml:space="preserve"> in a shared resource pool</w:t>
      </w:r>
    </w:p>
    <w:p w14:paraId="172DAA3D" w14:textId="600E4C15" w:rsidR="00C5009B" w:rsidRPr="00821122" w:rsidRDefault="001E6256" w:rsidP="001E6256">
      <w:pPr>
        <w:ind w:leftChars="100" w:left="200"/>
        <w:jc w:val="both"/>
        <w:rPr>
          <w:rFonts w:eastAsiaTheme="minorEastAsia"/>
          <w:lang w:eastAsia="zh-CN"/>
        </w:rPr>
      </w:pPr>
      <w:r w:rsidRPr="001E6256">
        <w:rPr>
          <w:rFonts w:eastAsiaTheme="minorEastAsia"/>
          <w:lang w:eastAsia="zh-CN"/>
        </w:rPr>
        <w:t>2. Support transmitting SCI format 2D</w:t>
      </w:r>
    </w:p>
    <w:p w14:paraId="4DE89A3C" w14:textId="09B171C7" w:rsidR="00C5009B" w:rsidRDefault="00C5009B" w:rsidP="00C5009B">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1138C4">
        <w:rPr>
          <w:b/>
          <w:noProof/>
        </w:rPr>
        <w:t>4</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Pr>
          <w:rFonts w:eastAsiaTheme="minorEastAsia" w:hint="eastAsia"/>
          <w:b/>
          <w:color w:val="000000" w:themeColor="text1"/>
          <w:lang w:eastAsia="zh-CN"/>
        </w:rPr>
        <w:t>a</w:t>
      </w:r>
      <w:r w:rsidRPr="00F153D6">
        <w:rPr>
          <w:rFonts w:eastAsiaTheme="minorEastAsia" w:hint="eastAsia"/>
          <w:b/>
          <w:color w:val="000000" w:themeColor="text1"/>
          <w:lang w:eastAsia="zh-CN"/>
        </w:rPr>
        <w:t>:</w:t>
      </w:r>
    </w:p>
    <w:p w14:paraId="4C3EA629" w14:textId="77777777" w:rsidR="006135DD" w:rsidRPr="006135DD" w:rsidRDefault="006135DD" w:rsidP="006135DD">
      <w:pPr>
        <w:ind w:leftChars="100" w:left="200"/>
        <w:jc w:val="both"/>
        <w:rPr>
          <w:rFonts w:eastAsiaTheme="minorEastAsia"/>
          <w:b/>
          <w:lang w:eastAsia="zh-CN"/>
        </w:rPr>
      </w:pPr>
      <w:r w:rsidRPr="006135DD">
        <w:rPr>
          <w:rFonts w:eastAsiaTheme="minorEastAsia"/>
          <w:b/>
          <w:lang w:eastAsia="zh-CN"/>
        </w:rPr>
        <w:t xml:space="preserve">1. Support of transmitting SL-PRS </w:t>
      </w:r>
      <w:r w:rsidRPr="006135DD">
        <w:rPr>
          <w:rFonts w:eastAsiaTheme="minorEastAsia" w:hint="eastAsia"/>
          <w:b/>
          <w:lang w:eastAsia="zh-CN"/>
        </w:rPr>
        <w:t xml:space="preserve">resource </w:t>
      </w:r>
      <w:r w:rsidRPr="006135DD">
        <w:rPr>
          <w:rFonts w:eastAsiaTheme="minorEastAsia"/>
          <w:b/>
          <w:lang w:eastAsia="zh-CN"/>
        </w:rPr>
        <w:t>with</w:t>
      </w:r>
      <w:r w:rsidRPr="006135DD">
        <w:rPr>
          <w:rFonts w:eastAsiaTheme="minorEastAsia" w:hint="eastAsia"/>
          <w:b/>
          <w:lang w:eastAsia="zh-CN"/>
        </w:rPr>
        <w:t xml:space="preserve"> </w:t>
      </w:r>
      <w:r w:rsidRPr="006135DD">
        <w:rPr>
          <w:rFonts w:eastAsiaTheme="minorEastAsia"/>
          <w:b/>
          <w:lang w:eastAsia="zh-CN"/>
        </w:rPr>
        <w:t>scheme 1 and scheme 2 in a shared resource pool</w:t>
      </w:r>
    </w:p>
    <w:p w14:paraId="1A794551" w14:textId="77777777" w:rsidR="006135DD" w:rsidRPr="006135DD" w:rsidRDefault="006135DD" w:rsidP="006135DD">
      <w:pPr>
        <w:ind w:leftChars="100" w:left="200"/>
        <w:jc w:val="both"/>
        <w:rPr>
          <w:rFonts w:eastAsiaTheme="minorEastAsia"/>
          <w:b/>
          <w:lang w:eastAsia="zh-CN"/>
        </w:rPr>
      </w:pPr>
      <w:r w:rsidRPr="006135DD">
        <w:rPr>
          <w:rFonts w:eastAsiaTheme="minorEastAsia"/>
          <w:b/>
          <w:lang w:eastAsia="zh-CN"/>
        </w:rPr>
        <w:t>2. Support transmitting SCI format 2D</w:t>
      </w:r>
    </w:p>
    <w:p w14:paraId="737B157A" w14:textId="77777777" w:rsidR="00C5009B" w:rsidRDefault="00C5009B" w:rsidP="00C5009B">
      <w:pPr>
        <w:jc w:val="both"/>
        <w:rPr>
          <w:rFonts w:eastAsiaTheme="minorEastAsia"/>
          <w:lang w:eastAsia="zh-CN"/>
        </w:rPr>
      </w:pPr>
    </w:p>
    <w:p w14:paraId="0981E547" w14:textId="77777777" w:rsidR="00F214D5" w:rsidRPr="00C5009B" w:rsidRDefault="00F214D5" w:rsidP="00487D20">
      <w:pPr>
        <w:jc w:val="both"/>
        <w:rPr>
          <w:rFonts w:eastAsiaTheme="minorEastAsia"/>
          <w:lang w:eastAsia="zh-CN"/>
        </w:rPr>
      </w:pPr>
    </w:p>
    <w:p w14:paraId="2ECC9C90" w14:textId="49759C1F" w:rsidR="00FC7B1D" w:rsidRPr="00842E58" w:rsidRDefault="00FC7B1D" w:rsidP="00487D20">
      <w:pPr>
        <w:pStyle w:val="111"/>
        <w:spacing w:before="120" w:after="120"/>
      </w:pPr>
      <w:r w:rsidRPr="00F71B64">
        <w:rPr>
          <w:rFonts w:hint="eastAsia"/>
        </w:rPr>
        <w:t xml:space="preserve">FG </w:t>
      </w:r>
      <w:r w:rsidRPr="00595901">
        <w:t>41-1-</w:t>
      </w:r>
      <w:r>
        <w:rPr>
          <w:rFonts w:eastAsiaTheme="minorEastAsia" w:hint="eastAsia"/>
        </w:rPr>
        <w:t>4b:</w:t>
      </w:r>
      <w:r w:rsidRPr="00CC189F">
        <w:t xml:space="preserve"> </w:t>
      </w:r>
      <w:r w:rsidR="00B546E4" w:rsidRPr="00B546E4">
        <w:t>Transmitting SL-PRS</w:t>
      </w:r>
      <w:r w:rsidR="00A962A1">
        <w:rPr>
          <w:rFonts w:eastAsiaTheme="minorEastAsia" w:hint="eastAsia"/>
        </w:rPr>
        <w:t xml:space="preserve"> with</w:t>
      </w:r>
      <w:r w:rsidR="00B546E4" w:rsidRPr="00B546E4">
        <w:t xml:space="preserve"> scheme 1 in a dedicated resource pool</w:t>
      </w:r>
    </w:p>
    <w:p w14:paraId="7A9F0B76" w14:textId="2A616F5C" w:rsidR="00FC7B1D" w:rsidRPr="005828EA" w:rsidRDefault="00FC7B1D" w:rsidP="00487D20">
      <w:pPr>
        <w:pStyle w:val="a1"/>
        <w:rPr>
          <w:rFonts w:eastAsiaTheme="minorEastAsia"/>
          <w:lang w:val="en-GB" w:eastAsia="zh-CN"/>
        </w:rPr>
      </w:pPr>
      <w:r>
        <w:rPr>
          <w:rFonts w:eastAsiaTheme="minorEastAsia" w:hint="eastAsia"/>
          <w:lang w:val="en-GB" w:eastAsia="zh-CN"/>
        </w:rPr>
        <w:t>For the name of FG 41-1-4</w:t>
      </w:r>
      <w:r w:rsidR="00874A85">
        <w:rPr>
          <w:rFonts w:eastAsiaTheme="minorEastAsia" w:hint="eastAsia"/>
          <w:lang w:val="en-GB" w:eastAsia="zh-CN"/>
        </w:rPr>
        <w:t xml:space="preserve">b, we prefer </w:t>
      </w:r>
      <w:r>
        <w:rPr>
          <w:rFonts w:eastAsiaTheme="minorEastAsia" w:hint="eastAsia"/>
          <w:lang w:val="en-GB" w:eastAsia="zh-CN"/>
        </w:rPr>
        <w:t xml:space="preserve">a word of </w:t>
      </w:r>
      <w:r>
        <w:rPr>
          <w:rFonts w:eastAsiaTheme="minorEastAsia"/>
          <w:lang w:val="en-GB" w:eastAsia="zh-CN"/>
        </w:rPr>
        <w:t>“</w:t>
      </w:r>
      <w:r w:rsidR="00117073">
        <w:rPr>
          <w:rFonts w:eastAsiaTheme="minorEastAsia" w:hint="eastAsia"/>
          <w:lang w:val="en-GB" w:eastAsia="zh-CN"/>
        </w:rPr>
        <w:t>with</w:t>
      </w:r>
      <w:r>
        <w:rPr>
          <w:rFonts w:eastAsiaTheme="minorEastAsia"/>
          <w:lang w:val="en-GB" w:eastAsia="zh-CN"/>
        </w:rPr>
        <w:t>”</w:t>
      </w:r>
      <w:r>
        <w:rPr>
          <w:rFonts w:eastAsiaTheme="minorEastAsia" w:hint="eastAsia"/>
          <w:lang w:val="en-GB" w:eastAsia="zh-CN"/>
        </w:rPr>
        <w:t xml:space="preserve"> can be added before </w:t>
      </w:r>
      <w:r>
        <w:rPr>
          <w:rFonts w:eastAsiaTheme="minorEastAsia"/>
          <w:lang w:val="en-GB" w:eastAsia="zh-CN"/>
        </w:rPr>
        <w:t>scheme</w:t>
      </w:r>
      <w:r>
        <w:rPr>
          <w:rFonts w:eastAsiaTheme="minorEastAsia" w:hint="eastAsia"/>
          <w:lang w:val="en-GB" w:eastAsia="zh-CN"/>
        </w:rPr>
        <w:t xml:space="preserve"> 1.</w:t>
      </w:r>
    </w:p>
    <w:p w14:paraId="4287B530" w14:textId="368D5F34" w:rsidR="00FC7B1D" w:rsidRPr="00C41CF7" w:rsidRDefault="00FC7B1D" w:rsidP="00487D20">
      <w:pPr>
        <w:pStyle w:val="a1"/>
        <w:rPr>
          <w:rFonts w:eastAsiaTheme="minorEastAsia"/>
          <w:lang w:val="en-GB" w:eastAsia="zh-CN"/>
        </w:rPr>
      </w:pPr>
      <w:r w:rsidRPr="00E2375C">
        <w:rPr>
          <w:rFonts w:eastAsiaTheme="minorEastAsia" w:hint="eastAsia"/>
          <w:lang w:val="en-GB" w:eastAsia="zh-CN"/>
        </w:rPr>
        <w:t>For the component</w:t>
      </w:r>
      <w:r w:rsidR="00722866">
        <w:rPr>
          <w:rFonts w:eastAsiaTheme="minorEastAsia" w:hint="eastAsia"/>
          <w:lang w:val="en-GB" w:eastAsia="zh-CN"/>
        </w:rPr>
        <w:t>4</w:t>
      </w:r>
      <w:r w:rsidRPr="00E2375C">
        <w:rPr>
          <w:rFonts w:eastAsiaTheme="minorEastAsia" w:hint="eastAsia"/>
          <w:lang w:val="en-GB" w:eastAsia="zh-CN"/>
        </w:rPr>
        <w:t xml:space="preserve"> of FG 41-1-4</w:t>
      </w:r>
      <w:r w:rsidR="00725540">
        <w:rPr>
          <w:rFonts w:eastAsiaTheme="minorEastAsia" w:hint="eastAsia"/>
          <w:lang w:val="en-GB" w:eastAsia="zh-CN"/>
        </w:rPr>
        <w:t>b</w:t>
      </w:r>
      <w:r w:rsidRPr="00E2375C">
        <w:rPr>
          <w:rFonts w:eastAsiaTheme="minorEastAsia" w:hint="eastAsia"/>
          <w:lang w:val="en-GB" w:eastAsia="zh-CN"/>
        </w:rPr>
        <w:t xml:space="preserve">, </w:t>
      </w:r>
      <w:r w:rsidR="00722866">
        <w:rPr>
          <w:rFonts w:eastAsiaTheme="minorEastAsia" w:hint="eastAsia"/>
          <w:lang w:val="en-GB" w:eastAsia="zh-CN"/>
        </w:rPr>
        <w:t>the DCI format 3_x should be updated to 3_2, since DCI format 3_2 had been captured into the latest specification TS 38.212</w:t>
      </w:r>
      <w:r w:rsidRPr="00C41CF7">
        <w:rPr>
          <w:rFonts w:eastAsiaTheme="minorEastAsia" w:hint="eastAsia"/>
          <w:lang w:val="en-GB" w:eastAsia="zh-CN"/>
        </w:rPr>
        <w:t>. In addition, s</w:t>
      </w:r>
      <w:r w:rsidRPr="00C41CF7">
        <w:rPr>
          <w:rFonts w:eastAsiaTheme="minorEastAsia"/>
          <w:lang w:val="en-GB" w:eastAsia="zh-CN"/>
        </w:rPr>
        <w:t>upport</w:t>
      </w:r>
      <w:r w:rsidRPr="00C41CF7">
        <w:rPr>
          <w:rFonts w:eastAsiaTheme="minorEastAsia" w:hint="eastAsia"/>
          <w:lang w:val="en-GB" w:eastAsia="zh-CN"/>
        </w:rPr>
        <w:t>ing</w:t>
      </w:r>
      <w:r w:rsidR="00722866">
        <w:rPr>
          <w:rFonts w:eastAsiaTheme="minorEastAsia" w:hint="eastAsia"/>
          <w:lang w:val="en-GB" w:eastAsia="zh-CN"/>
        </w:rPr>
        <w:t xml:space="preserve"> </w:t>
      </w:r>
      <w:r w:rsidRPr="00C41CF7">
        <w:rPr>
          <w:rFonts w:eastAsiaTheme="minorEastAsia"/>
          <w:lang w:val="en-GB" w:eastAsia="zh-CN"/>
        </w:rPr>
        <w:t>open loop power control</w:t>
      </w:r>
      <w:r w:rsidRPr="00C41CF7">
        <w:rPr>
          <w:rFonts w:eastAsiaTheme="minorEastAsia" w:hint="eastAsia"/>
          <w:lang w:val="en-GB" w:eastAsia="zh-CN"/>
        </w:rPr>
        <w:t xml:space="preserve"> </w:t>
      </w:r>
      <w:r w:rsidRPr="00C41CF7">
        <w:rPr>
          <w:rFonts w:eastAsiaTheme="minorEastAsia"/>
          <w:lang w:val="en-GB" w:eastAsia="zh-CN"/>
        </w:rPr>
        <w:t>for SL PRS</w:t>
      </w:r>
      <w:r w:rsidRPr="00C41CF7">
        <w:rPr>
          <w:rFonts w:eastAsiaTheme="minorEastAsia" w:hint="eastAsia"/>
          <w:lang w:val="en-GB" w:eastAsia="zh-CN"/>
        </w:rPr>
        <w:t xml:space="preserve"> </w:t>
      </w:r>
      <w:r w:rsidR="001E29CB">
        <w:rPr>
          <w:rFonts w:eastAsiaTheme="minorEastAsia" w:hint="eastAsia"/>
          <w:lang w:val="en-GB" w:eastAsia="zh-CN"/>
        </w:rPr>
        <w:t xml:space="preserve">and associated PSCCH </w:t>
      </w:r>
      <w:r w:rsidR="008C772B" w:rsidRPr="00B546E4">
        <w:t>in a dedicated resource pool</w:t>
      </w:r>
      <w:r w:rsidR="008C772B" w:rsidRPr="00C41CF7">
        <w:rPr>
          <w:rFonts w:eastAsiaTheme="minorEastAsia" w:hint="eastAsia"/>
          <w:lang w:val="en-GB" w:eastAsia="zh-CN"/>
        </w:rPr>
        <w:t xml:space="preserve"> </w:t>
      </w:r>
      <w:r w:rsidRPr="00C41CF7">
        <w:rPr>
          <w:rFonts w:eastAsiaTheme="minorEastAsia" w:hint="eastAsia"/>
          <w:lang w:val="en-GB" w:eastAsia="zh-CN"/>
        </w:rPr>
        <w:t xml:space="preserve">should also be one component of this FG. Therefore, we </w:t>
      </w:r>
      <w:r w:rsidRPr="00C41CF7">
        <w:rPr>
          <w:rFonts w:eastAsiaTheme="minorEastAsia"/>
          <w:lang w:val="en-GB" w:eastAsia="zh-CN"/>
        </w:rPr>
        <w:t>prefer</w:t>
      </w:r>
      <w:r w:rsidRPr="00C41CF7">
        <w:rPr>
          <w:rFonts w:eastAsiaTheme="minorEastAsia" w:hint="eastAsia"/>
          <w:lang w:val="en-GB" w:eastAsia="zh-CN"/>
        </w:rPr>
        <w:t xml:space="preserve"> the following components for FG 41-1-4</w:t>
      </w:r>
      <w:r w:rsidR="00C81692">
        <w:rPr>
          <w:rFonts w:eastAsiaTheme="minorEastAsia" w:hint="eastAsia"/>
          <w:lang w:val="en-GB" w:eastAsia="zh-CN"/>
        </w:rPr>
        <w:t>b</w:t>
      </w:r>
      <w:r w:rsidRPr="00C41CF7">
        <w:rPr>
          <w:rFonts w:eastAsiaTheme="minorEastAsia" w:hint="eastAsia"/>
          <w:lang w:val="en-GB" w:eastAsia="zh-CN"/>
        </w:rPr>
        <w:t>:</w:t>
      </w:r>
    </w:p>
    <w:p w14:paraId="2FB6C8BA" w14:textId="77777777" w:rsidR="009D08B2" w:rsidRPr="009D08B2" w:rsidRDefault="009D08B2" w:rsidP="009D08B2">
      <w:pPr>
        <w:ind w:leftChars="100" w:left="200"/>
        <w:jc w:val="both"/>
        <w:rPr>
          <w:rFonts w:eastAsiaTheme="minorEastAsia"/>
          <w:lang w:eastAsia="zh-CN"/>
        </w:rPr>
      </w:pPr>
      <w:r w:rsidRPr="009D08B2">
        <w:rPr>
          <w:rFonts w:eastAsiaTheme="minorEastAsia"/>
          <w:lang w:eastAsia="zh-CN"/>
        </w:rPr>
        <w:t>1. UE can transmit SL-PRS and PSCCH within a slot without PSSCH in dedicated resource pool</w:t>
      </w:r>
    </w:p>
    <w:p w14:paraId="123F60D0" w14:textId="77777777" w:rsidR="009D08B2" w:rsidRPr="009D08B2" w:rsidRDefault="009D08B2" w:rsidP="009D08B2">
      <w:pPr>
        <w:ind w:leftChars="100" w:left="200"/>
        <w:jc w:val="both"/>
        <w:rPr>
          <w:rFonts w:eastAsiaTheme="minorEastAsia"/>
          <w:lang w:eastAsia="zh-CN"/>
        </w:rPr>
      </w:pPr>
      <w:r w:rsidRPr="009D08B2">
        <w:rPr>
          <w:rFonts w:eastAsiaTheme="minorEastAsia"/>
          <w:lang w:eastAsia="zh-CN"/>
        </w:rPr>
        <w:t>2. UE can transmit SL-PRS according to the mapping rule between PSCCH and SL-PRS</w:t>
      </w:r>
    </w:p>
    <w:p w14:paraId="2471CBDA" w14:textId="77777777" w:rsidR="009D08B2" w:rsidRPr="009D08B2" w:rsidRDefault="009D08B2" w:rsidP="009D08B2">
      <w:pPr>
        <w:ind w:leftChars="100" w:left="200"/>
        <w:jc w:val="both"/>
        <w:rPr>
          <w:rFonts w:eastAsiaTheme="minorEastAsia"/>
          <w:lang w:eastAsia="zh-CN"/>
        </w:rPr>
      </w:pPr>
      <w:r w:rsidRPr="009D08B2">
        <w:rPr>
          <w:rFonts w:eastAsiaTheme="minorEastAsia"/>
          <w:lang w:eastAsia="zh-CN"/>
        </w:rPr>
        <w:t>3. Support transmitting SCI format 1B</w:t>
      </w:r>
    </w:p>
    <w:p w14:paraId="3CA63E31" w14:textId="394BD925" w:rsidR="009D08B2" w:rsidRPr="00822DC2" w:rsidRDefault="009D08B2" w:rsidP="009D08B2">
      <w:pPr>
        <w:ind w:leftChars="100" w:left="200"/>
        <w:jc w:val="both"/>
        <w:rPr>
          <w:rFonts w:eastAsiaTheme="minorEastAsia"/>
          <w:lang w:eastAsia="zh-CN"/>
        </w:rPr>
      </w:pPr>
      <w:r w:rsidRPr="00822DC2">
        <w:rPr>
          <w:rFonts w:eastAsiaTheme="minorEastAsia"/>
          <w:lang w:eastAsia="zh-CN"/>
        </w:rPr>
        <w:t>4. Support receiving DCI format 3_</w:t>
      </w:r>
      <w:r w:rsidRPr="00822DC2">
        <w:rPr>
          <w:rFonts w:eastAsiaTheme="minorEastAsia" w:hint="eastAsia"/>
          <w:lang w:eastAsia="zh-CN"/>
        </w:rPr>
        <w:t>2</w:t>
      </w:r>
    </w:p>
    <w:p w14:paraId="739D0E72" w14:textId="211D5EC8" w:rsidR="00FC7B1D" w:rsidRPr="00822DC2" w:rsidRDefault="009D08B2" w:rsidP="009D08B2">
      <w:pPr>
        <w:ind w:leftChars="100" w:left="200"/>
        <w:jc w:val="both"/>
        <w:rPr>
          <w:rFonts w:eastAsiaTheme="minorEastAsia"/>
          <w:lang w:eastAsia="zh-CN"/>
        </w:rPr>
      </w:pPr>
      <w:r w:rsidRPr="00822DC2">
        <w:rPr>
          <w:rFonts w:eastAsiaTheme="minorEastAsia"/>
          <w:lang w:eastAsia="zh-CN"/>
        </w:rPr>
        <w:t>5. Support open loop power control of SL-PRS</w:t>
      </w:r>
      <w:r w:rsidR="00673FCE" w:rsidRPr="00822DC2">
        <w:rPr>
          <w:rFonts w:eastAsiaTheme="minorEastAsia"/>
          <w:lang w:eastAsia="zh-CN"/>
        </w:rPr>
        <w:t xml:space="preserve"> </w:t>
      </w:r>
      <w:r w:rsidR="00882A51">
        <w:rPr>
          <w:rFonts w:eastAsiaTheme="minorEastAsia" w:hint="eastAsia"/>
          <w:lang w:val="en-GB" w:eastAsia="zh-CN"/>
        </w:rPr>
        <w:t>and associated PSCCH</w:t>
      </w:r>
      <w:r w:rsidR="00882A51" w:rsidRPr="00822DC2">
        <w:rPr>
          <w:rFonts w:eastAsiaTheme="minorEastAsia"/>
          <w:lang w:eastAsia="zh-CN"/>
        </w:rPr>
        <w:t xml:space="preserve"> </w:t>
      </w:r>
      <w:r w:rsidR="00673FCE" w:rsidRPr="00822DC2">
        <w:rPr>
          <w:rFonts w:eastAsiaTheme="minorEastAsia"/>
          <w:lang w:eastAsia="zh-CN"/>
        </w:rPr>
        <w:t>in dedicated resource pool</w:t>
      </w:r>
    </w:p>
    <w:p w14:paraId="6B401E6D" w14:textId="4FF89D93" w:rsidR="00FC7B1D" w:rsidRDefault="00FC7B1D" w:rsidP="00487D20">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1138C4">
        <w:rPr>
          <w:b/>
          <w:noProof/>
        </w:rPr>
        <w:t>5</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sidR="004561B2">
        <w:rPr>
          <w:rFonts w:eastAsiaTheme="minorEastAsia" w:hint="eastAsia"/>
          <w:b/>
          <w:color w:val="000000" w:themeColor="text1"/>
          <w:lang w:eastAsia="zh-CN"/>
        </w:rPr>
        <w:t>b</w:t>
      </w:r>
      <w:r w:rsidRPr="00F153D6">
        <w:rPr>
          <w:rFonts w:eastAsiaTheme="minorEastAsia" w:hint="eastAsia"/>
          <w:b/>
          <w:color w:val="000000" w:themeColor="text1"/>
          <w:lang w:eastAsia="zh-CN"/>
        </w:rPr>
        <w:t>:</w:t>
      </w:r>
    </w:p>
    <w:p w14:paraId="217A6EEE" w14:textId="77777777" w:rsidR="005314EB" w:rsidRPr="005314EB" w:rsidRDefault="005314EB" w:rsidP="005314EB">
      <w:pPr>
        <w:ind w:leftChars="100" w:left="200"/>
        <w:jc w:val="both"/>
        <w:rPr>
          <w:rFonts w:eastAsiaTheme="minorEastAsia"/>
          <w:b/>
          <w:lang w:eastAsia="zh-CN"/>
        </w:rPr>
      </w:pPr>
      <w:r w:rsidRPr="005314EB">
        <w:rPr>
          <w:rFonts w:eastAsiaTheme="minorEastAsia"/>
          <w:b/>
          <w:lang w:eastAsia="zh-CN"/>
        </w:rPr>
        <w:t>1. UE can transmit SL-PRS and PSCCH within a slot without PSSCH in dedicated resource pool</w:t>
      </w:r>
    </w:p>
    <w:p w14:paraId="70FE5A74" w14:textId="77777777" w:rsidR="005314EB" w:rsidRPr="005314EB" w:rsidRDefault="005314EB" w:rsidP="005314EB">
      <w:pPr>
        <w:ind w:leftChars="100" w:left="200"/>
        <w:jc w:val="both"/>
        <w:rPr>
          <w:rFonts w:eastAsiaTheme="minorEastAsia"/>
          <w:b/>
          <w:lang w:eastAsia="zh-CN"/>
        </w:rPr>
      </w:pPr>
      <w:r w:rsidRPr="005314EB">
        <w:rPr>
          <w:rFonts w:eastAsiaTheme="minorEastAsia"/>
          <w:b/>
          <w:lang w:eastAsia="zh-CN"/>
        </w:rPr>
        <w:t>2. UE can transmit SL-PRS according to the mapping rule between PSCCH and SL-PRS</w:t>
      </w:r>
    </w:p>
    <w:p w14:paraId="68E1049B" w14:textId="77777777" w:rsidR="005314EB" w:rsidRPr="005314EB" w:rsidRDefault="005314EB" w:rsidP="005314EB">
      <w:pPr>
        <w:ind w:leftChars="100" w:left="200"/>
        <w:jc w:val="both"/>
        <w:rPr>
          <w:rFonts w:eastAsiaTheme="minorEastAsia"/>
          <w:b/>
          <w:lang w:eastAsia="zh-CN"/>
        </w:rPr>
      </w:pPr>
      <w:r w:rsidRPr="005314EB">
        <w:rPr>
          <w:rFonts w:eastAsiaTheme="minorEastAsia"/>
          <w:b/>
          <w:lang w:eastAsia="zh-CN"/>
        </w:rPr>
        <w:t>3. Support transmitting SCI format 1B</w:t>
      </w:r>
    </w:p>
    <w:p w14:paraId="0F3A5F7E" w14:textId="77777777" w:rsidR="005314EB" w:rsidRPr="005314EB" w:rsidRDefault="005314EB" w:rsidP="005314EB">
      <w:pPr>
        <w:ind w:leftChars="100" w:left="200"/>
        <w:jc w:val="both"/>
        <w:rPr>
          <w:rFonts w:eastAsiaTheme="minorEastAsia"/>
          <w:b/>
          <w:lang w:eastAsia="zh-CN"/>
        </w:rPr>
      </w:pPr>
      <w:r w:rsidRPr="005314EB">
        <w:rPr>
          <w:rFonts w:eastAsiaTheme="minorEastAsia"/>
          <w:b/>
          <w:lang w:eastAsia="zh-CN"/>
        </w:rPr>
        <w:t xml:space="preserve">4. Support receiving DCI format </w:t>
      </w:r>
      <w:r w:rsidRPr="005314EB">
        <w:rPr>
          <w:rFonts w:eastAsiaTheme="minorEastAsia"/>
          <w:b/>
          <w:color w:val="FF0000"/>
          <w:lang w:eastAsia="zh-CN"/>
        </w:rPr>
        <w:t>3_</w:t>
      </w:r>
      <w:r w:rsidRPr="005314EB">
        <w:rPr>
          <w:rFonts w:eastAsiaTheme="minorEastAsia" w:hint="eastAsia"/>
          <w:b/>
          <w:color w:val="FF0000"/>
          <w:lang w:eastAsia="zh-CN"/>
        </w:rPr>
        <w:t>2</w:t>
      </w:r>
    </w:p>
    <w:p w14:paraId="4D6E274F" w14:textId="3F29331B" w:rsidR="005314EB" w:rsidRPr="005314EB" w:rsidRDefault="005314EB" w:rsidP="005314EB">
      <w:pPr>
        <w:ind w:leftChars="100" w:left="200"/>
        <w:jc w:val="both"/>
        <w:rPr>
          <w:rFonts w:eastAsiaTheme="minorEastAsia"/>
          <w:b/>
          <w:color w:val="FF0000"/>
          <w:lang w:eastAsia="zh-CN"/>
        </w:rPr>
      </w:pPr>
      <w:r w:rsidRPr="005314EB">
        <w:rPr>
          <w:rFonts w:eastAsiaTheme="minorEastAsia"/>
          <w:b/>
          <w:color w:val="FF0000"/>
          <w:lang w:eastAsia="zh-CN"/>
        </w:rPr>
        <w:t>5. Support open loop power control of SL-PRS</w:t>
      </w:r>
      <w:r w:rsidR="00F90959" w:rsidRPr="00F90959">
        <w:t xml:space="preserve"> </w:t>
      </w:r>
      <w:r w:rsidR="00F90959" w:rsidRPr="00F90959">
        <w:rPr>
          <w:rFonts w:eastAsiaTheme="minorEastAsia"/>
          <w:b/>
          <w:color w:val="FF0000"/>
          <w:lang w:eastAsia="zh-CN"/>
        </w:rPr>
        <w:t>and associated PSCCH</w:t>
      </w:r>
      <w:r w:rsidRPr="005314EB">
        <w:rPr>
          <w:rFonts w:eastAsiaTheme="minorEastAsia"/>
          <w:b/>
          <w:color w:val="FF0000"/>
          <w:lang w:eastAsia="zh-CN"/>
        </w:rPr>
        <w:t xml:space="preserve"> in dedicated resource pool</w:t>
      </w:r>
    </w:p>
    <w:p w14:paraId="395DA3F6" w14:textId="77777777" w:rsidR="00FC7B1D" w:rsidRPr="005314EB" w:rsidRDefault="00FC7B1D" w:rsidP="00487D20">
      <w:pPr>
        <w:jc w:val="both"/>
        <w:rPr>
          <w:rFonts w:eastAsiaTheme="minorEastAsia"/>
          <w:lang w:eastAsia="zh-CN"/>
        </w:rPr>
      </w:pPr>
    </w:p>
    <w:p w14:paraId="1775FDF6" w14:textId="30EC2CEC" w:rsidR="00A149E4" w:rsidRPr="00842E58" w:rsidRDefault="00A149E4" w:rsidP="00487D20">
      <w:pPr>
        <w:pStyle w:val="111"/>
        <w:spacing w:before="120" w:after="120"/>
      </w:pPr>
      <w:r w:rsidRPr="00F71B64">
        <w:rPr>
          <w:rFonts w:hint="eastAsia"/>
        </w:rPr>
        <w:t xml:space="preserve">FG </w:t>
      </w:r>
      <w:r w:rsidRPr="00595901">
        <w:t>41-1-</w:t>
      </w:r>
      <w:r>
        <w:rPr>
          <w:rFonts w:eastAsiaTheme="minorEastAsia" w:hint="eastAsia"/>
        </w:rPr>
        <w:t>4c:</w:t>
      </w:r>
      <w:r w:rsidRPr="00CC189F">
        <w:t xml:space="preserve"> </w:t>
      </w:r>
      <w:r w:rsidRPr="00B546E4">
        <w:t>Transmitting SL-PRS</w:t>
      </w:r>
      <w:r>
        <w:rPr>
          <w:rFonts w:eastAsiaTheme="minorEastAsia" w:hint="eastAsia"/>
        </w:rPr>
        <w:t xml:space="preserve"> with</w:t>
      </w:r>
      <w:r w:rsidRPr="00B546E4">
        <w:t xml:space="preserve"> scheme </w:t>
      </w:r>
      <w:r>
        <w:rPr>
          <w:rFonts w:eastAsiaTheme="minorEastAsia" w:hint="eastAsia"/>
        </w:rPr>
        <w:t>2</w:t>
      </w:r>
      <w:r w:rsidRPr="00B546E4">
        <w:t xml:space="preserve"> in a dedicated resource pool</w:t>
      </w:r>
    </w:p>
    <w:p w14:paraId="249C7CEB" w14:textId="63B1A862" w:rsidR="00A149E4" w:rsidRPr="005828EA" w:rsidRDefault="00A149E4" w:rsidP="00487D20">
      <w:pPr>
        <w:pStyle w:val="a1"/>
        <w:rPr>
          <w:rFonts w:eastAsiaTheme="minorEastAsia"/>
          <w:lang w:val="en-GB" w:eastAsia="zh-CN"/>
        </w:rPr>
      </w:pPr>
      <w:r>
        <w:rPr>
          <w:rFonts w:eastAsiaTheme="minorEastAsia" w:hint="eastAsia"/>
          <w:lang w:val="en-GB" w:eastAsia="zh-CN"/>
        </w:rPr>
        <w:t xml:space="preserve">For the name of FG 41-1-4c, we prefer a word of </w:t>
      </w:r>
      <w:r>
        <w:rPr>
          <w:rFonts w:eastAsiaTheme="minorEastAsia"/>
          <w:lang w:val="en-GB" w:eastAsia="zh-CN"/>
        </w:rPr>
        <w:t>“</w:t>
      </w:r>
      <w:r>
        <w:rPr>
          <w:rFonts w:eastAsiaTheme="minorEastAsia" w:hint="eastAsia"/>
          <w:lang w:val="en-GB" w:eastAsia="zh-CN"/>
        </w:rPr>
        <w:t>with</w:t>
      </w:r>
      <w:r>
        <w:rPr>
          <w:rFonts w:eastAsiaTheme="minorEastAsia"/>
          <w:lang w:val="en-GB" w:eastAsia="zh-CN"/>
        </w:rPr>
        <w:t>”</w:t>
      </w:r>
      <w:r>
        <w:rPr>
          <w:rFonts w:eastAsiaTheme="minorEastAsia" w:hint="eastAsia"/>
          <w:lang w:val="en-GB" w:eastAsia="zh-CN"/>
        </w:rPr>
        <w:t xml:space="preserve"> can be added before </w:t>
      </w:r>
      <w:r>
        <w:rPr>
          <w:rFonts w:eastAsiaTheme="minorEastAsia"/>
          <w:lang w:val="en-GB" w:eastAsia="zh-CN"/>
        </w:rPr>
        <w:t>scheme</w:t>
      </w:r>
      <w:r>
        <w:rPr>
          <w:rFonts w:eastAsiaTheme="minorEastAsia" w:hint="eastAsia"/>
          <w:lang w:val="en-GB" w:eastAsia="zh-CN"/>
        </w:rPr>
        <w:t xml:space="preserve"> 2.</w:t>
      </w:r>
    </w:p>
    <w:p w14:paraId="2270FFD7" w14:textId="265D2F7F" w:rsidR="00A149E4" w:rsidRPr="00C41CF7" w:rsidRDefault="00A149E4" w:rsidP="00487D20">
      <w:pPr>
        <w:pStyle w:val="a1"/>
        <w:rPr>
          <w:rFonts w:eastAsiaTheme="minorEastAsia"/>
          <w:lang w:val="en-GB" w:eastAsia="zh-CN"/>
        </w:rPr>
      </w:pPr>
      <w:r w:rsidRPr="00E2375C">
        <w:rPr>
          <w:rFonts w:eastAsiaTheme="minorEastAsia" w:hint="eastAsia"/>
          <w:lang w:val="en-GB" w:eastAsia="zh-CN"/>
        </w:rPr>
        <w:t>For the components of FG 41-1-4</w:t>
      </w:r>
      <w:r>
        <w:rPr>
          <w:rFonts w:eastAsiaTheme="minorEastAsia" w:hint="eastAsia"/>
          <w:lang w:val="en-GB" w:eastAsia="zh-CN"/>
        </w:rPr>
        <w:t>c</w:t>
      </w:r>
      <w:r w:rsidRPr="00E2375C">
        <w:rPr>
          <w:rFonts w:eastAsiaTheme="minorEastAsia" w:hint="eastAsia"/>
          <w:lang w:val="en-GB" w:eastAsia="zh-CN"/>
        </w:rPr>
        <w:t xml:space="preserve">, </w:t>
      </w:r>
      <w:r w:rsidRPr="00C41CF7">
        <w:rPr>
          <w:rFonts w:eastAsiaTheme="minorEastAsia" w:hint="eastAsia"/>
          <w:lang w:val="en-GB" w:eastAsia="zh-CN"/>
        </w:rPr>
        <w:t>s</w:t>
      </w:r>
      <w:r w:rsidRPr="00C41CF7">
        <w:rPr>
          <w:rFonts w:eastAsiaTheme="minorEastAsia"/>
          <w:lang w:val="en-GB" w:eastAsia="zh-CN"/>
        </w:rPr>
        <w:t>upport</w:t>
      </w:r>
      <w:r w:rsidRPr="00C41CF7">
        <w:rPr>
          <w:rFonts w:eastAsiaTheme="minorEastAsia" w:hint="eastAsia"/>
          <w:lang w:val="en-GB" w:eastAsia="zh-CN"/>
        </w:rPr>
        <w:t>ing</w:t>
      </w:r>
      <w:r>
        <w:rPr>
          <w:rFonts w:eastAsiaTheme="minorEastAsia"/>
          <w:lang w:val="en-GB" w:eastAsia="zh-CN"/>
        </w:rPr>
        <w:t xml:space="preserve"> </w:t>
      </w:r>
      <w:r w:rsidRPr="00C41CF7">
        <w:rPr>
          <w:rFonts w:eastAsiaTheme="minorEastAsia"/>
          <w:lang w:val="en-GB" w:eastAsia="zh-CN"/>
        </w:rPr>
        <w:t>open loop power control</w:t>
      </w:r>
      <w:r w:rsidRPr="00C41CF7">
        <w:rPr>
          <w:rFonts w:eastAsiaTheme="minorEastAsia" w:hint="eastAsia"/>
          <w:lang w:val="en-GB" w:eastAsia="zh-CN"/>
        </w:rPr>
        <w:t xml:space="preserve"> </w:t>
      </w:r>
      <w:r w:rsidRPr="00C41CF7">
        <w:rPr>
          <w:rFonts w:eastAsiaTheme="minorEastAsia"/>
          <w:lang w:val="en-GB" w:eastAsia="zh-CN"/>
        </w:rPr>
        <w:t>for SL PRS</w:t>
      </w:r>
      <w:r w:rsidRPr="00C41CF7">
        <w:rPr>
          <w:rFonts w:eastAsiaTheme="minorEastAsia" w:hint="eastAsia"/>
          <w:lang w:val="en-GB" w:eastAsia="zh-CN"/>
        </w:rPr>
        <w:t xml:space="preserve"> </w:t>
      </w:r>
      <w:r w:rsidR="000E457B">
        <w:rPr>
          <w:rFonts w:eastAsiaTheme="minorEastAsia" w:hint="eastAsia"/>
          <w:lang w:val="en-GB" w:eastAsia="zh-CN"/>
        </w:rPr>
        <w:t>and associated PSCCH</w:t>
      </w:r>
      <w:r w:rsidR="000E457B">
        <w:rPr>
          <w:rFonts w:eastAsiaTheme="minorEastAsia" w:hint="eastAsia"/>
          <w:lang w:eastAsia="zh-CN"/>
        </w:rPr>
        <w:t xml:space="preserve"> </w:t>
      </w:r>
      <w:r w:rsidR="000C7349">
        <w:rPr>
          <w:rFonts w:eastAsiaTheme="minorEastAsia" w:hint="eastAsia"/>
          <w:lang w:eastAsia="zh-CN"/>
        </w:rPr>
        <w:t xml:space="preserve">when </w:t>
      </w:r>
      <w:r w:rsidR="000C7349">
        <w:rPr>
          <w:rFonts w:eastAsiaTheme="minorEastAsia" w:cs="Arial" w:hint="eastAsia"/>
          <w:szCs w:val="18"/>
          <w:lang w:eastAsia="zh-CN"/>
        </w:rPr>
        <w:t>scheme</w:t>
      </w:r>
      <w:r w:rsidR="000C7349" w:rsidRPr="001344E3">
        <w:rPr>
          <w:rFonts w:cs="Arial"/>
          <w:szCs w:val="18"/>
        </w:rPr>
        <w:t xml:space="preserve"> 2 </w:t>
      </w:r>
      <w:r w:rsidR="008C772B" w:rsidRPr="00B546E4">
        <w:t>in a dedicated resource pool</w:t>
      </w:r>
      <w:r w:rsidR="008C772B" w:rsidRPr="00C41CF7">
        <w:rPr>
          <w:rFonts w:eastAsiaTheme="minorEastAsia" w:hint="eastAsia"/>
          <w:lang w:val="en-GB" w:eastAsia="zh-CN"/>
        </w:rPr>
        <w:t xml:space="preserve"> </w:t>
      </w:r>
      <w:r w:rsidRPr="00C41CF7">
        <w:rPr>
          <w:rFonts w:eastAsiaTheme="minorEastAsia" w:hint="eastAsia"/>
          <w:lang w:val="en-GB" w:eastAsia="zh-CN"/>
        </w:rPr>
        <w:t xml:space="preserve">should also be one component of this FG. Therefore, we </w:t>
      </w:r>
      <w:r w:rsidRPr="00C41CF7">
        <w:rPr>
          <w:rFonts w:eastAsiaTheme="minorEastAsia"/>
          <w:lang w:val="en-GB" w:eastAsia="zh-CN"/>
        </w:rPr>
        <w:t>prefer</w:t>
      </w:r>
      <w:r w:rsidRPr="00C41CF7">
        <w:rPr>
          <w:rFonts w:eastAsiaTheme="minorEastAsia" w:hint="eastAsia"/>
          <w:lang w:val="en-GB" w:eastAsia="zh-CN"/>
        </w:rPr>
        <w:t xml:space="preserve"> the following components for FG 41-1-4</w:t>
      </w:r>
      <w:r>
        <w:rPr>
          <w:rFonts w:eastAsiaTheme="minorEastAsia" w:hint="eastAsia"/>
          <w:lang w:val="en-GB" w:eastAsia="zh-CN"/>
        </w:rPr>
        <w:t>c</w:t>
      </w:r>
      <w:r w:rsidRPr="00C41CF7">
        <w:rPr>
          <w:rFonts w:eastAsiaTheme="minorEastAsia" w:hint="eastAsia"/>
          <w:lang w:val="en-GB" w:eastAsia="zh-CN"/>
        </w:rPr>
        <w:t>:</w:t>
      </w:r>
    </w:p>
    <w:p w14:paraId="738CA7A7" w14:textId="77777777" w:rsidR="00576504" w:rsidRPr="00576504" w:rsidRDefault="00576504" w:rsidP="00576504">
      <w:pPr>
        <w:ind w:leftChars="100" w:left="200"/>
        <w:jc w:val="both"/>
        <w:rPr>
          <w:rFonts w:eastAsiaTheme="minorEastAsia"/>
          <w:lang w:eastAsia="zh-CN"/>
        </w:rPr>
      </w:pPr>
      <w:r w:rsidRPr="00576504">
        <w:rPr>
          <w:rFonts w:eastAsiaTheme="minorEastAsia"/>
          <w:lang w:eastAsia="zh-CN"/>
        </w:rPr>
        <w:t>1. UE can transmit SL-PRS and PSCCH within a slot without PSSCH in dedicated resource pool</w:t>
      </w:r>
    </w:p>
    <w:p w14:paraId="7608989E" w14:textId="77777777" w:rsidR="00576504" w:rsidRPr="00576504" w:rsidRDefault="00576504" w:rsidP="00576504">
      <w:pPr>
        <w:ind w:leftChars="100" w:left="200"/>
        <w:jc w:val="both"/>
        <w:rPr>
          <w:rFonts w:eastAsiaTheme="minorEastAsia"/>
          <w:lang w:eastAsia="zh-CN"/>
        </w:rPr>
      </w:pPr>
      <w:r w:rsidRPr="00576504">
        <w:rPr>
          <w:rFonts w:eastAsiaTheme="minorEastAsia"/>
          <w:lang w:eastAsia="zh-CN"/>
        </w:rPr>
        <w:t>2. UE can transmit SL-PRS according to the mapping rule between PSCCH and SL-PRS</w:t>
      </w:r>
    </w:p>
    <w:p w14:paraId="42D3D544" w14:textId="77777777" w:rsidR="00576504" w:rsidRPr="00576504" w:rsidRDefault="00576504" w:rsidP="00576504">
      <w:pPr>
        <w:ind w:leftChars="100" w:left="200"/>
        <w:jc w:val="both"/>
        <w:rPr>
          <w:rFonts w:eastAsiaTheme="minorEastAsia"/>
          <w:lang w:eastAsia="zh-CN"/>
        </w:rPr>
      </w:pPr>
      <w:r w:rsidRPr="00576504">
        <w:rPr>
          <w:rFonts w:eastAsiaTheme="minorEastAsia"/>
          <w:lang w:eastAsia="zh-CN"/>
        </w:rPr>
        <w:t>3. Support transmitting SCI format 1B</w:t>
      </w:r>
    </w:p>
    <w:p w14:paraId="6FDC2E2B" w14:textId="48B1A088" w:rsidR="00A149E4" w:rsidRPr="00821122" w:rsidRDefault="00576504" w:rsidP="00576504">
      <w:pPr>
        <w:ind w:leftChars="100" w:left="200"/>
        <w:jc w:val="both"/>
        <w:rPr>
          <w:rFonts w:eastAsiaTheme="minorEastAsia"/>
          <w:lang w:eastAsia="zh-CN"/>
        </w:rPr>
      </w:pPr>
      <w:r w:rsidRPr="00576504">
        <w:rPr>
          <w:rFonts w:eastAsiaTheme="minorEastAsia"/>
          <w:lang w:eastAsia="zh-CN"/>
        </w:rPr>
        <w:t>4. Support op</w:t>
      </w:r>
      <w:r>
        <w:rPr>
          <w:rFonts w:eastAsiaTheme="minorEastAsia"/>
          <w:lang w:eastAsia="zh-CN"/>
        </w:rPr>
        <w:t>en loop power control of SL-PRS</w:t>
      </w:r>
      <w:r w:rsidRPr="00576504">
        <w:rPr>
          <w:rFonts w:eastAsiaTheme="minorEastAsia" w:hint="eastAsia"/>
          <w:lang w:val="en-GB" w:eastAsia="zh-CN"/>
        </w:rPr>
        <w:t xml:space="preserve"> </w:t>
      </w:r>
      <w:r>
        <w:rPr>
          <w:rFonts w:eastAsiaTheme="minorEastAsia" w:hint="eastAsia"/>
          <w:lang w:val="en-GB" w:eastAsia="zh-CN"/>
        </w:rPr>
        <w:t>and associated PSCCH</w:t>
      </w:r>
      <w:r w:rsidRPr="00576504">
        <w:rPr>
          <w:rFonts w:eastAsiaTheme="minorEastAsia"/>
          <w:lang w:eastAsia="zh-CN"/>
        </w:rPr>
        <w:t xml:space="preserve"> </w:t>
      </w:r>
      <w:r w:rsidRPr="00822DC2">
        <w:rPr>
          <w:rFonts w:eastAsiaTheme="minorEastAsia"/>
          <w:lang w:eastAsia="zh-CN"/>
        </w:rPr>
        <w:t>in dedicated resource pool</w:t>
      </w:r>
    </w:p>
    <w:p w14:paraId="6CE41923" w14:textId="601CBA04" w:rsidR="00A149E4" w:rsidRDefault="00A149E4" w:rsidP="00487D20">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sidR="001138C4">
        <w:rPr>
          <w:b/>
          <w:noProof/>
        </w:rPr>
        <w:t>6</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Pr>
          <w:rFonts w:eastAsiaTheme="minorEastAsia" w:hint="eastAsia"/>
          <w:b/>
          <w:color w:val="000000" w:themeColor="text1"/>
          <w:lang w:eastAsia="zh-CN"/>
        </w:rPr>
        <w:t>c</w:t>
      </w:r>
      <w:r w:rsidRPr="00F153D6">
        <w:rPr>
          <w:rFonts w:eastAsiaTheme="minorEastAsia" w:hint="eastAsia"/>
          <w:b/>
          <w:color w:val="000000" w:themeColor="text1"/>
          <w:lang w:eastAsia="zh-CN"/>
        </w:rPr>
        <w:t>:</w:t>
      </w:r>
    </w:p>
    <w:p w14:paraId="625CF2F2" w14:textId="77777777" w:rsidR="00576504" w:rsidRPr="00576504" w:rsidRDefault="00576504" w:rsidP="00576504">
      <w:pPr>
        <w:ind w:leftChars="100" w:left="200"/>
        <w:jc w:val="both"/>
        <w:rPr>
          <w:rFonts w:eastAsiaTheme="minorEastAsia"/>
          <w:b/>
          <w:lang w:eastAsia="zh-CN"/>
        </w:rPr>
      </w:pPr>
      <w:r w:rsidRPr="00576504">
        <w:rPr>
          <w:rFonts w:eastAsiaTheme="minorEastAsia"/>
          <w:b/>
          <w:lang w:eastAsia="zh-CN"/>
        </w:rPr>
        <w:t>1. UE can transmit SL-PRS and PSCCH within a slot without PSSCH in dedicated resource pool</w:t>
      </w:r>
    </w:p>
    <w:p w14:paraId="22E1116C" w14:textId="77777777" w:rsidR="00576504" w:rsidRPr="00576504" w:rsidRDefault="00576504" w:rsidP="00576504">
      <w:pPr>
        <w:ind w:leftChars="100" w:left="200"/>
        <w:jc w:val="both"/>
        <w:rPr>
          <w:rFonts w:eastAsiaTheme="minorEastAsia"/>
          <w:b/>
          <w:lang w:eastAsia="zh-CN"/>
        </w:rPr>
      </w:pPr>
      <w:r w:rsidRPr="00576504">
        <w:rPr>
          <w:rFonts w:eastAsiaTheme="minorEastAsia"/>
          <w:b/>
          <w:lang w:eastAsia="zh-CN"/>
        </w:rPr>
        <w:t>2. UE can transmit SL-PRS according to the mapping rule between PSCCH and SL-PRS</w:t>
      </w:r>
    </w:p>
    <w:p w14:paraId="2F66181A" w14:textId="77777777" w:rsidR="00576504" w:rsidRPr="00576504" w:rsidRDefault="00576504" w:rsidP="00576504">
      <w:pPr>
        <w:ind w:leftChars="100" w:left="200"/>
        <w:jc w:val="both"/>
        <w:rPr>
          <w:rFonts w:eastAsiaTheme="minorEastAsia"/>
          <w:b/>
          <w:lang w:eastAsia="zh-CN"/>
        </w:rPr>
      </w:pPr>
      <w:r w:rsidRPr="00576504">
        <w:rPr>
          <w:rFonts w:eastAsiaTheme="minorEastAsia"/>
          <w:b/>
          <w:lang w:eastAsia="zh-CN"/>
        </w:rPr>
        <w:t>3. Support transmitting SCI format 1B</w:t>
      </w:r>
    </w:p>
    <w:p w14:paraId="7AB77C4D" w14:textId="77777777" w:rsidR="00576504" w:rsidRPr="00576504" w:rsidRDefault="00576504" w:rsidP="00576504">
      <w:pPr>
        <w:ind w:leftChars="100" w:left="200"/>
        <w:jc w:val="both"/>
        <w:rPr>
          <w:rFonts w:eastAsiaTheme="minorEastAsia"/>
          <w:b/>
          <w:color w:val="FF0000"/>
          <w:lang w:eastAsia="zh-CN"/>
        </w:rPr>
      </w:pPr>
      <w:r w:rsidRPr="00576504">
        <w:rPr>
          <w:rFonts w:eastAsiaTheme="minorEastAsia"/>
          <w:b/>
          <w:color w:val="FF0000"/>
          <w:lang w:eastAsia="zh-CN"/>
        </w:rPr>
        <w:t>4. Support open loop power control of SL-PRS</w:t>
      </w:r>
      <w:r w:rsidRPr="00576504">
        <w:rPr>
          <w:rFonts w:eastAsiaTheme="minorEastAsia" w:hint="eastAsia"/>
          <w:b/>
          <w:color w:val="FF0000"/>
          <w:lang w:val="en-GB" w:eastAsia="zh-CN"/>
        </w:rPr>
        <w:t xml:space="preserve"> and associated PSCCH</w:t>
      </w:r>
      <w:r w:rsidRPr="00576504">
        <w:rPr>
          <w:rFonts w:eastAsiaTheme="minorEastAsia"/>
          <w:b/>
          <w:color w:val="FF0000"/>
          <w:lang w:eastAsia="zh-CN"/>
        </w:rPr>
        <w:t xml:space="preserve"> in dedicated resource pool</w:t>
      </w:r>
    </w:p>
    <w:p w14:paraId="1DF72ED6" w14:textId="77777777" w:rsidR="00FC7B1D" w:rsidRPr="00576504" w:rsidRDefault="00FC7B1D" w:rsidP="00487D20">
      <w:pPr>
        <w:jc w:val="both"/>
        <w:rPr>
          <w:rFonts w:eastAsiaTheme="minorEastAsia"/>
          <w:lang w:eastAsia="zh-CN"/>
        </w:rPr>
      </w:pPr>
    </w:p>
    <w:p w14:paraId="408A136E" w14:textId="57EECAB1" w:rsidR="007443F5" w:rsidRPr="00842E58" w:rsidRDefault="007443F5" w:rsidP="00487D20">
      <w:pPr>
        <w:pStyle w:val="111"/>
        <w:spacing w:before="120" w:after="120"/>
      </w:pPr>
      <w:r w:rsidRPr="00F71B64">
        <w:rPr>
          <w:rFonts w:hint="eastAsia"/>
        </w:rPr>
        <w:t xml:space="preserve">FG </w:t>
      </w:r>
      <w:r w:rsidRPr="00595901">
        <w:t>41-1-</w:t>
      </w:r>
      <w:r>
        <w:rPr>
          <w:rFonts w:eastAsiaTheme="minorEastAsia" w:hint="eastAsia"/>
        </w:rPr>
        <w:t>5:</w:t>
      </w:r>
      <w:r w:rsidRPr="00CC189F">
        <w:t xml:space="preserve"> </w:t>
      </w:r>
      <w:r w:rsidRPr="007443F5">
        <w:t>SL-PRS congestion control</w:t>
      </w:r>
      <w:r>
        <w:rPr>
          <w:rFonts w:eastAsiaTheme="minorEastAsia" w:hint="eastAsia"/>
        </w:rPr>
        <w:t xml:space="preserve"> </w:t>
      </w:r>
      <w:r w:rsidRPr="007443F5">
        <w:t>in a</w:t>
      </w:r>
      <w:r>
        <w:t xml:space="preserve"> dedicated resource pool</w:t>
      </w:r>
    </w:p>
    <w:p w14:paraId="01B68610" w14:textId="755B8B02" w:rsidR="007443F5" w:rsidRPr="003F6879" w:rsidRDefault="00261E61" w:rsidP="00487D20">
      <w:pPr>
        <w:pStyle w:val="a1"/>
        <w:rPr>
          <w:rFonts w:eastAsiaTheme="minorEastAsia"/>
          <w:lang w:val="en-GB" w:eastAsia="zh-CN"/>
        </w:rPr>
      </w:pPr>
      <w:r w:rsidRPr="003F6879">
        <w:rPr>
          <w:rFonts w:eastAsiaTheme="minorEastAsia"/>
          <w:lang w:val="en-GB" w:eastAsia="zh-CN"/>
        </w:rPr>
        <w:t>For the component</w:t>
      </w:r>
      <w:r w:rsidR="00971E46" w:rsidRPr="003F6879">
        <w:rPr>
          <w:rFonts w:eastAsiaTheme="minorEastAsia" w:hint="eastAsia"/>
          <w:lang w:val="en-GB" w:eastAsia="zh-CN"/>
        </w:rPr>
        <w:t>s</w:t>
      </w:r>
      <w:r w:rsidRPr="003F6879">
        <w:rPr>
          <w:rFonts w:eastAsiaTheme="minorEastAsia"/>
          <w:lang w:val="en-GB" w:eastAsia="zh-CN"/>
        </w:rPr>
        <w:t xml:space="preserve"> of FG 41-1-</w:t>
      </w:r>
      <w:r w:rsidRPr="003F6879">
        <w:rPr>
          <w:rFonts w:eastAsiaTheme="minorEastAsia" w:hint="eastAsia"/>
          <w:lang w:val="en-GB" w:eastAsia="zh-CN"/>
        </w:rPr>
        <w:t>5</w:t>
      </w:r>
      <w:r w:rsidR="00F24C55" w:rsidRPr="003F6879">
        <w:rPr>
          <w:rFonts w:eastAsiaTheme="minorEastAsia"/>
          <w:lang w:val="en-GB" w:eastAsia="zh-CN"/>
        </w:rPr>
        <w:t xml:space="preserve">, </w:t>
      </w:r>
      <w:r w:rsidR="00B84391" w:rsidRPr="003F6879">
        <w:rPr>
          <w:rFonts w:eastAsiaTheme="minorEastAsia" w:hint="eastAsia"/>
          <w:lang w:val="en-GB" w:eastAsia="zh-CN"/>
        </w:rPr>
        <w:t xml:space="preserve">the </w:t>
      </w:r>
      <w:r w:rsidR="00B84391" w:rsidRPr="003F6879">
        <w:rPr>
          <w:rFonts w:eastAsiaTheme="minorEastAsia"/>
          <w:lang w:val="en-GB" w:eastAsia="zh-CN"/>
        </w:rPr>
        <w:t xml:space="preserve">capability </w:t>
      </w:r>
      <w:r w:rsidR="00B84391" w:rsidRPr="003F6879">
        <w:rPr>
          <w:rFonts w:eastAsiaTheme="minorEastAsia" w:hint="eastAsia"/>
          <w:lang w:val="en-GB" w:eastAsia="zh-CN"/>
        </w:rPr>
        <w:t xml:space="preserve">of </w:t>
      </w:r>
      <w:r w:rsidR="00B84391" w:rsidRPr="003F6879">
        <w:rPr>
          <w:rFonts w:eastAsiaTheme="minorEastAsia"/>
          <w:lang w:val="en-GB" w:eastAsia="zh-CN"/>
        </w:rPr>
        <w:t>SL-PRS congestion control in a dedicated resource pool</w:t>
      </w:r>
      <w:r w:rsidR="00B84391" w:rsidRPr="003F6879">
        <w:rPr>
          <w:rFonts w:eastAsiaTheme="minorEastAsia" w:hint="eastAsia"/>
          <w:lang w:val="en-GB" w:eastAsia="zh-CN"/>
        </w:rPr>
        <w:t xml:space="preserve"> should include </w:t>
      </w:r>
      <w:r w:rsidR="007E36C3" w:rsidRPr="003F6879">
        <w:rPr>
          <w:rFonts w:eastAsiaTheme="minorEastAsia" w:hint="eastAsia"/>
          <w:lang w:val="en-GB" w:eastAsia="zh-CN"/>
        </w:rPr>
        <w:t xml:space="preserve">UE </w:t>
      </w:r>
      <w:r w:rsidR="007E36C3" w:rsidRPr="003F6879">
        <w:rPr>
          <w:rFonts w:eastAsiaTheme="minorEastAsia"/>
          <w:lang w:val="en-GB" w:eastAsia="zh-CN"/>
        </w:rPr>
        <w:t>report</w:t>
      </w:r>
      <w:r w:rsidR="007E36C3" w:rsidRPr="003F6879">
        <w:rPr>
          <w:rFonts w:eastAsiaTheme="minorEastAsia" w:hint="eastAsia"/>
          <w:lang w:val="en-GB" w:eastAsia="zh-CN"/>
        </w:rPr>
        <w:t>ing</w:t>
      </w:r>
      <w:r w:rsidR="007E36C3" w:rsidRPr="003F6879">
        <w:rPr>
          <w:rFonts w:eastAsiaTheme="minorEastAsia"/>
          <w:lang w:val="en-GB" w:eastAsia="zh-CN"/>
        </w:rPr>
        <w:t xml:space="preserve"> CBR measurement to gNB when operating in Scheme 1 and Scheme 2</w:t>
      </w:r>
      <w:r w:rsidR="00B84391" w:rsidRPr="003F6879">
        <w:rPr>
          <w:rFonts w:eastAsiaTheme="minorEastAsia" w:hint="eastAsia"/>
          <w:lang w:val="en-GB" w:eastAsia="zh-CN"/>
        </w:rPr>
        <w:t xml:space="preserve">, </w:t>
      </w:r>
      <w:r w:rsidR="00B84391" w:rsidRPr="003F6879">
        <w:rPr>
          <w:rFonts w:eastAsiaTheme="minorEastAsia"/>
          <w:lang w:val="en-GB" w:eastAsia="zh-CN"/>
        </w:rPr>
        <w:t>adjust</w:t>
      </w:r>
      <w:r w:rsidR="00B84391" w:rsidRPr="003F6879">
        <w:rPr>
          <w:rFonts w:eastAsiaTheme="minorEastAsia" w:hint="eastAsia"/>
          <w:lang w:val="en-GB" w:eastAsia="zh-CN"/>
        </w:rPr>
        <w:t>ing</w:t>
      </w:r>
      <w:r w:rsidR="00B84391" w:rsidRPr="003F6879">
        <w:rPr>
          <w:rFonts w:eastAsiaTheme="minorEastAsia"/>
          <w:lang w:val="en-GB" w:eastAsia="zh-CN"/>
        </w:rPr>
        <w:t xml:space="preserve"> its radio parameters based on CBR measurement and </w:t>
      </w:r>
      <w:proofErr w:type="spellStart"/>
      <w:r w:rsidR="00B84391" w:rsidRPr="003F6879">
        <w:rPr>
          <w:rFonts w:eastAsiaTheme="minorEastAsia"/>
          <w:lang w:val="en-GB" w:eastAsia="zh-CN"/>
        </w:rPr>
        <w:t>CRlimit</w:t>
      </w:r>
      <w:proofErr w:type="spellEnd"/>
      <w:r w:rsidR="0040719F" w:rsidRPr="003F6879">
        <w:rPr>
          <w:rFonts w:eastAsiaTheme="minorEastAsia" w:hint="eastAsia"/>
          <w:lang w:val="en-GB" w:eastAsia="zh-CN"/>
        </w:rPr>
        <w:t xml:space="preserve">, and </w:t>
      </w:r>
      <w:r w:rsidR="0040719F" w:rsidRPr="003F6879">
        <w:rPr>
          <w:rFonts w:eastAsiaTheme="minorEastAsia"/>
          <w:lang w:val="en-GB" w:eastAsia="zh-CN"/>
        </w:rPr>
        <w:t>process</w:t>
      </w:r>
      <w:r w:rsidR="0040719F" w:rsidRPr="003F6879">
        <w:rPr>
          <w:rFonts w:eastAsiaTheme="minorEastAsia" w:hint="eastAsia"/>
          <w:lang w:val="en-GB" w:eastAsia="zh-CN"/>
        </w:rPr>
        <w:t>ing</w:t>
      </w:r>
      <w:r w:rsidR="0040719F" w:rsidRPr="003F6879">
        <w:rPr>
          <w:rFonts w:eastAsiaTheme="minorEastAsia"/>
          <w:lang w:val="en-GB" w:eastAsia="zh-CN"/>
        </w:rPr>
        <w:t xml:space="preserve"> CBR and CR within the time it indicates</w:t>
      </w:r>
      <w:r w:rsidR="00B84391" w:rsidRPr="003F6879">
        <w:rPr>
          <w:rFonts w:eastAsiaTheme="minorEastAsia" w:hint="eastAsia"/>
          <w:lang w:val="en-GB" w:eastAsia="zh-CN"/>
        </w:rPr>
        <w:t xml:space="preserve">. </w:t>
      </w:r>
      <w:r w:rsidR="00971E46" w:rsidRPr="003F6879">
        <w:rPr>
          <w:rFonts w:eastAsiaTheme="minorEastAsia" w:hint="eastAsia"/>
          <w:lang w:val="en-GB" w:eastAsia="zh-CN"/>
        </w:rPr>
        <w:t xml:space="preserve">Regarding the componet2, </w:t>
      </w:r>
      <w:r w:rsidR="00971E46" w:rsidRPr="003F6879">
        <w:rPr>
          <w:rFonts w:eastAsiaTheme="minorEastAsia" w:hint="eastAsia"/>
          <w:lang w:val="en-GB" w:eastAsia="zh-CN"/>
        </w:rPr>
        <w:lastRenderedPageBreak/>
        <w:t xml:space="preserve">we prefer to add the detailed radio parameters which can be adjusted. However, this issue is </w:t>
      </w:r>
      <w:r w:rsidR="00971E46" w:rsidRPr="003F6879">
        <w:rPr>
          <w:rFonts w:eastAsiaTheme="minorEastAsia"/>
          <w:lang w:val="en-GB" w:eastAsia="zh-CN"/>
        </w:rPr>
        <w:t>still</w:t>
      </w:r>
      <w:r w:rsidR="00971E46" w:rsidRPr="003F6879">
        <w:rPr>
          <w:rFonts w:eastAsiaTheme="minorEastAsia" w:hint="eastAsia"/>
          <w:lang w:val="en-GB" w:eastAsia="zh-CN"/>
        </w:rPr>
        <w:t xml:space="preserve"> on discussion and no conclusion until now</w:t>
      </w:r>
      <w:r w:rsidR="003D0E2C" w:rsidRPr="003F6879">
        <w:rPr>
          <w:rFonts w:eastAsiaTheme="minorEastAsia" w:hint="eastAsia"/>
          <w:lang w:val="en-GB" w:eastAsia="zh-CN"/>
        </w:rPr>
        <w:t xml:space="preserve"> as shown in the following agreement in RAN1#114</w:t>
      </w:r>
      <w:r w:rsidR="00971E46" w:rsidRPr="003F6879">
        <w:rPr>
          <w:rFonts w:eastAsiaTheme="minorEastAsia" w:hint="eastAsia"/>
          <w:lang w:val="en-GB" w:eastAsia="zh-CN"/>
        </w:rPr>
        <w:t>, so we prefer to kee</w:t>
      </w:r>
      <w:r w:rsidR="00F6124F" w:rsidRPr="003F6879">
        <w:rPr>
          <w:rFonts w:eastAsiaTheme="minorEastAsia" w:hint="eastAsia"/>
          <w:lang w:val="en-GB" w:eastAsia="zh-CN"/>
        </w:rPr>
        <w:t xml:space="preserve">p it FFS, and it can be updated if this issue was resolved in RAN1#114bis. </w:t>
      </w:r>
      <w:r w:rsidR="00B84391" w:rsidRPr="003F6879">
        <w:rPr>
          <w:rFonts w:eastAsiaTheme="minorEastAsia" w:hint="eastAsia"/>
          <w:lang w:eastAsia="zh-CN"/>
        </w:rPr>
        <w:t xml:space="preserve">Therefore, we </w:t>
      </w:r>
      <w:r w:rsidR="00B84391" w:rsidRPr="003F6879">
        <w:rPr>
          <w:rFonts w:eastAsiaTheme="minorEastAsia"/>
          <w:lang w:eastAsia="zh-CN"/>
        </w:rPr>
        <w:t>prefer</w:t>
      </w:r>
      <w:r w:rsidR="00B84391" w:rsidRPr="003F6879">
        <w:rPr>
          <w:rFonts w:eastAsiaTheme="minorEastAsia" w:hint="eastAsia"/>
          <w:lang w:eastAsia="zh-CN"/>
        </w:rPr>
        <w:t xml:space="preserve"> the following components for </w:t>
      </w:r>
      <w:r w:rsidR="00B84391" w:rsidRPr="003F6879">
        <w:rPr>
          <w:rFonts w:eastAsiaTheme="minorEastAsia" w:hint="eastAsia"/>
          <w:color w:val="000000" w:themeColor="text1"/>
          <w:lang w:eastAsia="zh-CN"/>
        </w:rPr>
        <w:t>FG 41-1-5:</w:t>
      </w:r>
    </w:p>
    <w:p w14:paraId="0124AE77" w14:textId="77777777" w:rsidR="00F6124F" w:rsidRPr="00F6124F" w:rsidRDefault="00F6124F" w:rsidP="00F6124F">
      <w:pPr>
        <w:ind w:leftChars="100" w:left="200"/>
        <w:jc w:val="both"/>
        <w:rPr>
          <w:rFonts w:eastAsiaTheme="minorEastAsia"/>
          <w:lang w:eastAsia="zh-CN"/>
        </w:rPr>
      </w:pPr>
      <w:r w:rsidRPr="00F6124F">
        <w:rPr>
          <w:rFonts w:eastAsiaTheme="minorEastAsia"/>
          <w:lang w:eastAsia="zh-CN"/>
        </w:rPr>
        <w:t>1) UE can report CBR measurement to gNB when operating in Scheme 1 and Scheme 2</w:t>
      </w:r>
    </w:p>
    <w:p w14:paraId="7745AC32" w14:textId="409AB569" w:rsidR="00F6124F" w:rsidRPr="006B38EB" w:rsidRDefault="00F6124F" w:rsidP="006B38EB">
      <w:pPr>
        <w:ind w:leftChars="100" w:left="200"/>
        <w:jc w:val="both"/>
      </w:pPr>
      <w:r w:rsidRPr="006B38EB">
        <w:t xml:space="preserve">2) UE can </w:t>
      </w:r>
      <w:r w:rsidR="003E5511" w:rsidRPr="00825AC0">
        <w:t xml:space="preserve">restrict </w:t>
      </w:r>
      <w:r w:rsidR="003E5511">
        <w:rPr>
          <w:rFonts w:eastAsiaTheme="minorEastAsia" w:hint="eastAsia"/>
          <w:lang w:eastAsia="zh-CN"/>
        </w:rPr>
        <w:t xml:space="preserve">the </w:t>
      </w:r>
      <w:r w:rsidR="003E5511" w:rsidRPr="00825AC0">
        <w:t>range of parameters for SL PRS configuration per resource pool by CBR and priority</w:t>
      </w:r>
      <w:r w:rsidR="006B38EB" w:rsidRPr="006B38EB">
        <w:rPr>
          <w:rFonts w:hint="eastAsia"/>
        </w:rPr>
        <w:t xml:space="preserve">, </w:t>
      </w:r>
      <w:r w:rsidR="003E5511">
        <w:rPr>
          <w:rFonts w:eastAsiaTheme="minorEastAsia" w:hint="eastAsia"/>
          <w:lang w:eastAsia="zh-CN"/>
        </w:rPr>
        <w:t>at least including m</w:t>
      </w:r>
      <w:r w:rsidR="003E5511" w:rsidRPr="00825AC0">
        <w:t>aximum SL PRS transmission power</w:t>
      </w:r>
      <w:r w:rsidR="003E5511" w:rsidRPr="006B38EB">
        <w:rPr>
          <w:rFonts w:hint="eastAsia"/>
        </w:rPr>
        <w:t xml:space="preserve"> </w:t>
      </w:r>
      <w:r w:rsidR="003E5511">
        <w:rPr>
          <w:rFonts w:eastAsiaTheme="minorEastAsia" w:hint="eastAsia"/>
          <w:lang w:eastAsia="zh-CN"/>
        </w:rPr>
        <w:t>and m</w:t>
      </w:r>
      <w:r w:rsidR="003E5511" w:rsidRPr="00825AC0">
        <w:t xml:space="preserve">aximum </w:t>
      </w:r>
      <w:r w:rsidR="001B186B">
        <w:rPr>
          <w:rFonts w:eastAsiaTheme="minorEastAsia" w:hint="eastAsia"/>
          <w:lang w:eastAsia="zh-CN"/>
        </w:rPr>
        <w:t>n</w:t>
      </w:r>
      <w:r w:rsidR="003E5511" w:rsidRPr="00825AC0">
        <w:t>umber of SL PRS (re-)transmissions</w:t>
      </w:r>
      <w:r w:rsidR="003E5511">
        <w:rPr>
          <w:rFonts w:eastAsiaTheme="minorEastAsia" w:hint="eastAsia"/>
          <w:lang w:eastAsia="zh-CN"/>
        </w:rPr>
        <w:t xml:space="preserve">, </w:t>
      </w:r>
      <w:r w:rsidR="006B38EB" w:rsidRPr="006B38EB">
        <w:rPr>
          <w:rFonts w:hint="eastAsia"/>
        </w:rPr>
        <w:t xml:space="preserve">which </w:t>
      </w:r>
      <w:r w:rsidR="003E5511">
        <w:rPr>
          <w:rFonts w:eastAsiaTheme="minorEastAsia"/>
          <w:lang w:eastAsia="zh-CN"/>
        </w:rPr>
        <w:t>oth</w:t>
      </w:r>
      <w:r w:rsidR="003E5511">
        <w:rPr>
          <w:rFonts w:eastAsiaTheme="minorEastAsia" w:hint="eastAsia"/>
          <w:lang w:eastAsia="zh-CN"/>
        </w:rPr>
        <w:t xml:space="preserve">er </w:t>
      </w:r>
      <w:r w:rsidR="006B38EB" w:rsidRPr="006B38EB">
        <w:rPr>
          <w:rFonts w:hint="eastAsia"/>
        </w:rPr>
        <w:t xml:space="preserve">parameters can be </w:t>
      </w:r>
      <w:r w:rsidR="009D15E8" w:rsidRPr="00825AC0">
        <w:t>restrict</w:t>
      </w:r>
      <w:r w:rsidR="006B38EB" w:rsidRPr="006B38EB">
        <w:rPr>
          <w:rFonts w:hint="eastAsia"/>
        </w:rPr>
        <w:t xml:space="preserve">ed is </w:t>
      </w:r>
      <w:r w:rsidR="00234D9E">
        <w:rPr>
          <w:rFonts w:eastAsiaTheme="minorEastAsia" w:hint="eastAsia"/>
          <w:lang w:eastAsia="zh-CN"/>
        </w:rPr>
        <w:t>waiting the conclusion in RAN1#114bis</w:t>
      </w:r>
      <w:r w:rsidR="006B38EB" w:rsidRPr="006B38EB">
        <w:rPr>
          <w:rFonts w:hint="eastAsia"/>
        </w:rPr>
        <w:t>.</w:t>
      </w:r>
    </w:p>
    <w:p w14:paraId="657DCA75" w14:textId="75468810" w:rsidR="00F6124F" w:rsidRDefault="00F6124F" w:rsidP="00F6124F">
      <w:pPr>
        <w:ind w:leftChars="100" w:left="200"/>
        <w:jc w:val="both"/>
        <w:rPr>
          <w:rFonts w:eastAsiaTheme="minorEastAsia"/>
          <w:lang w:eastAsia="zh-CN"/>
        </w:rPr>
      </w:pPr>
      <w:r w:rsidRPr="00F6124F">
        <w:rPr>
          <w:rFonts w:eastAsiaTheme="minorEastAsia"/>
          <w:lang w:eastAsia="zh-CN"/>
        </w:rPr>
        <w:t>3) UE can process CBR and CR within the time it indicates</w:t>
      </w:r>
    </w:p>
    <w:p w14:paraId="57F32FB7" w14:textId="77777777" w:rsidR="00877EEC" w:rsidRDefault="00877EEC" w:rsidP="00F6124F">
      <w:pPr>
        <w:ind w:leftChars="100" w:left="200"/>
        <w:jc w:val="both"/>
        <w:rPr>
          <w:rFonts w:eastAsiaTheme="minorEastAsia"/>
          <w:lang w:eastAsia="zh-CN"/>
        </w:rPr>
      </w:pPr>
    </w:p>
    <w:tbl>
      <w:tblPr>
        <w:tblStyle w:val="af3"/>
        <w:tblW w:w="0" w:type="auto"/>
        <w:tblInd w:w="200" w:type="dxa"/>
        <w:tblLook w:val="04A0" w:firstRow="1" w:lastRow="0" w:firstColumn="1" w:lastColumn="0" w:noHBand="0" w:noVBand="1"/>
      </w:tblPr>
      <w:tblGrid>
        <w:gridCol w:w="9689"/>
      </w:tblGrid>
      <w:tr w:rsidR="00947E80" w14:paraId="3CF55B3B" w14:textId="77777777" w:rsidTr="00947E80">
        <w:tc>
          <w:tcPr>
            <w:tcW w:w="9689" w:type="dxa"/>
          </w:tcPr>
          <w:p w14:paraId="2BB9C718" w14:textId="56323A03" w:rsidR="00947E80" w:rsidRPr="00621847" w:rsidRDefault="00947E80" w:rsidP="00947E80">
            <w:pPr>
              <w:rPr>
                <w:rFonts w:eastAsiaTheme="minorEastAsia"/>
                <w:iCs/>
                <w:lang w:eastAsia="zh-CN"/>
              </w:rPr>
            </w:pPr>
            <w:r w:rsidRPr="00825AC0">
              <w:rPr>
                <w:iCs/>
                <w:highlight w:val="green"/>
              </w:rPr>
              <w:t>Agreement</w:t>
            </w:r>
            <w:r w:rsidR="00621847">
              <w:rPr>
                <w:rFonts w:eastAsiaTheme="minorEastAsia" w:hint="eastAsia"/>
                <w:iCs/>
                <w:lang w:eastAsia="zh-CN"/>
              </w:rPr>
              <w:t xml:space="preserve"> (RAN1#114</w:t>
            </w:r>
            <w:r w:rsidR="00A700BA">
              <w:rPr>
                <w:rFonts w:eastAsiaTheme="minorEastAsia" w:hint="eastAsia"/>
                <w:iCs/>
                <w:lang w:eastAsia="zh-CN"/>
              </w:rPr>
              <w:t>, Agenda 9.5.1.3</w:t>
            </w:r>
            <w:r w:rsidR="00621847">
              <w:rPr>
                <w:rFonts w:eastAsiaTheme="minorEastAsia" w:hint="eastAsia"/>
                <w:iCs/>
                <w:lang w:eastAsia="zh-CN"/>
              </w:rPr>
              <w:t>)</w:t>
            </w:r>
          </w:p>
          <w:p w14:paraId="1117A356" w14:textId="77777777" w:rsidR="00947E80" w:rsidRPr="00825AC0" w:rsidRDefault="00947E80" w:rsidP="00947E80">
            <w:r w:rsidRPr="00825AC0">
              <w:t xml:space="preserve">In Scheme 2, </w:t>
            </w:r>
          </w:p>
          <w:p w14:paraId="52E1D5E2" w14:textId="77777777" w:rsidR="00947E80" w:rsidRPr="00825AC0" w:rsidRDefault="00947E80" w:rsidP="00947E80">
            <w:pPr>
              <w:numPr>
                <w:ilvl w:val="0"/>
                <w:numId w:val="41"/>
              </w:numPr>
              <w:contextualSpacing/>
            </w:pPr>
            <w:r w:rsidRPr="00825AC0">
              <w:t xml:space="preserve">For a dedicated resource pool for positioning, </w:t>
            </w:r>
          </w:p>
          <w:p w14:paraId="3CD72F6B" w14:textId="77777777" w:rsidR="00947E80" w:rsidRPr="00825AC0" w:rsidRDefault="00947E80" w:rsidP="00947E80">
            <w:pPr>
              <w:numPr>
                <w:ilvl w:val="1"/>
                <w:numId w:val="41"/>
              </w:numPr>
              <w:contextualSpacing/>
            </w:pPr>
            <w:r w:rsidRPr="00825AC0">
              <w:t>congestion control can restrict at least the following range of parameters for SL PRS configuration per resource pool by CBR and priority:</w:t>
            </w:r>
          </w:p>
          <w:p w14:paraId="2643006D" w14:textId="77777777" w:rsidR="00947E80" w:rsidRPr="00825AC0" w:rsidRDefault="00947E80" w:rsidP="00947E80">
            <w:pPr>
              <w:numPr>
                <w:ilvl w:val="2"/>
                <w:numId w:val="41"/>
              </w:numPr>
              <w:contextualSpacing/>
            </w:pPr>
            <w:r w:rsidRPr="00825AC0">
              <w:t>Maximum SL PRS transmission power</w:t>
            </w:r>
          </w:p>
          <w:p w14:paraId="7374264B" w14:textId="77777777" w:rsidR="00947E80" w:rsidRPr="00825AC0" w:rsidRDefault="00947E80" w:rsidP="00947E80">
            <w:pPr>
              <w:numPr>
                <w:ilvl w:val="2"/>
                <w:numId w:val="41"/>
              </w:numPr>
              <w:contextualSpacing/>
            </w:pPr>
            <w:r w:rsidRPr="00825AC0">
              <w:t>Maximum Number of SL PRS (re-)transmissions</w:t>
            </w:r>
          </w:p>
          <w:p w14:paraId="49EDFD23" w14:textId="77777777" w:rsidR="00947E80" w:rsidRPr="003D0E2C" w:rsidRDefault="00947E80" w:rsidP="00947E80">
            <w:pPr>
              <w:numPr>
                <w:ilvl w:val="2"/>
                <w:numId w:val="41"/>
              </w:numPr>
              <w:contextualSpacing/>
              <w:rPr>
                <w:highlight w:val="yellow"/>
              </w:rPr>
            </w:pPr>
            <w:r w:rsidRPr="003D0E2C">
              <w:rPr>
                <w:highlight w:val="yellow"/>
              </w:rPr>
              <w:t xml:space="preserve">Discuss further the following four SL PRS transmission parameters: </w:t>
            </w:r>
          </w:p>
          <w:p w14:paraId="4A150526" w14:textId="77777777" w:rsidR="00947E80" w:rsidRPr="003D0E2C" w:rsidRDefault="00947E80" w:rsidP="00947E80">
            <w:pPr>
              <w:numPr>
                <w:ilvl w:val="3"/>
                <w:numId w:val="40"/>
              </w:numPr>
              <w:contextualSpacing/>
              <w:rPr>
                <w:highlight w:val="yellow"/>
              </w:rPr>
            </w:pPr>
            <w:r w:rsidRPr="003D0E2C">
              <w:rPr>
                <w:highlight w:val="yellow"/>
              </w:rPr>
              <w:t>Minimum Periodicity of SL PRS</w:t>
            </w:r>
          </w:p>
          <w:p w14:paraId="2373700D" w14:textId="77777777" w:rsidR="00947E80" w:rsidRPr="003D0E2C" w:rsidRDefault="00947E80" w:rsidP="00947E80">
            <w:pPr>
              <w:numPr>
                <w:ilvl w:val="3"/>
                <w:numId w:val="40"/>
              </w:numPr>
              <w:contextualSpacing/>
              <w:rPr>
                <w:highlight w:val="yellow"/>
              </w:rPr>
            </w:pPr>
            <w:r w:rsidRPr="003D0E2C">
              <w:rPr>
                <w:highlight w:val="yellow"/>
              </w:rPr>
              <w:t>Maximum Number of SL PRS resources in a slot</w:t>
            </w:r>
          </w:p>
          <w:p w14:paraId="1E9E761F" w14:textId="77777777" w:rsidR="00947E80" w:rsidRPr="003D0E2C" w:rsidRDefault="00947E80" w:rsidP="00947E80">
            <w:pPr>
              <w:numPr>
                <w:ilvl w:val="3"/>
                <w:numId w:val="40"/>
              </w:numPr>
              <w:contextualSpacing/>
              <w:rPr>
                <w:highlight w:val="yellow"/>
              </w:rPr>
            </w:pPr>
            <w:r w:rsidRPr="003D0E2C">
              <w:rPr>
                <w:highlight w:val="yellow"/>
              </w:rPr>
              <w:t>Maximum comb-size of a SL PRS resource in a slot</w:t>
            </w:r>
          </w:p>
          <w:p w14:paraId="40263D1B" w14:textId="77777777" w:rsidR="00947E80" w:rsidRPr="003D0E2C" w:rsidRDefault="00947E80" w:rsidP="00947E80">
            <w:pPr>
              <w:numPr>
                <w:ilvl w:val="3"/>
                <w:numId w:val="40"/>
              </w:numPr>
              <w:contextualSpacing/>
              <w:rPr>
                <w:highlight w:val="yellow"/>
              </w:rPr>
            </w:pPr>
            <w:r w:rsidRPr="003D0E2C">
              <w:rPr>
                <w:highlight w:val="yellow"/>
              </w:rPr>
              <w:t>Maximum Number of OFDM symbols of a SL PRS resource in a slot</w:t>
            </w:r>
          </w:p>
          <w:p w14:paraId="16031758" w14:textId="77777777" w:rsidR="00947E80" w:rsidRPr="00825AC0" w:rsidRDefault="00947E80" w:rsidP="00947E80">
            <w:pPr>
              <w:numPr>
                <w:ilvl w:val="1"/>
                <w:numId w:val="41"/>
              </w:numPr>
              <w:contextualSpacing/>
            </w:pPr>
            <w:r w:rsidRPr="00825AC0">
              <w:t xml:space="preserve">For congestion control </w:t>
            </w:r>
            <w:r w:rsidRPr="00825AC0">
              <w:rPr>
                <w:rFonts w:eastAsia="宋体"/>
              </w:rPr>
              <w:t xml:space="preserve">similar to </w:t>
            </w:r>
            <w:r w:rsidRPr="00825AC0">
              <w:t>legacy, the CR limits are (pre)-configured per priority in a resource pool</w:t>
            </w:r>
          </w:p>
          <w:p w14:paraId="0FA338FA" w14:textId="77777777" w:rsidR="00947E80" w:rsidRPr="00825AC0" w:rsidRDefault="00947E80" w:rsidP="00947E80">
            <w:pPr>
              <w:numPr>
                <w:ilvl w:val="2"/>
                <w:numId w:val="41"/>
              </w:numPr>
              <w:contextualSpacing/>
            </w:pPr>
            <w:r w:rsidRPr="00825AC0">
              <w:t xml:space="preserve">Note: Similar to SL communication how to achieve the CR limit is left to UE implementation. </w:t>
            </w:r>
          </w:p>
          <w:p w14:paraId="48DF6368" w14:textId="79082FD4" w:rsidR="00947E80" w:rsidRPr="00947E80" w:rsidRDefault="00947E80" w:rsidP="00947E80">
            <w:pPr>
              <w:numPr>
                <w:ilvl w:val="0"/>
                <w:numId w:val="41"/>
              </w:numPr>
              <w:contextualSpacing/>
              <w:rPr>
                <w:rFonts w:eastAsiaTheme="minorEastAsia"/>
                <w:lang w:eastAsia="zh-CN"/>
              </w:rPr>
            </w:pPr>
            <w:r w:rsidRPr="00825AC0">
              <w:t>For a shared resource pool for positioning, the SL PRS can share the same restriction of PSSCH without specific enhancement in addition to what is already specified.</w:t>
            </w:r>
          </w:p>
        </w:tc>
      </w:tr>
    </w:tbl>
    <w:p w14:paraId="4F3AEE9E" w14:textId="77777777" w:rsidR="00947E80" w:rsidRDefault="00947E80" w:rsidP="00F6124F">
      <w:pPr>
        <w:ind w:leftChars="100" w:left="200"/>
        <w:jc w:val="both"/>
        <w:rPr>
          <w:rFonts w:eastAsiaTheme="minorEastAsia"/>
          <w:lang w:eastAsia="zh-CN"/>
        </w:rPr>
      </w:pPr>
    </w:p>
    <w:p w14:paraId="53F0B24D" w14:textId="0E9B491D" w:rsidR="0098114B" w:rsidRDefault="0098114B" w:rsidP="00F6124F">
      <w:pPr>
        <w:ind w:leftChars="100" w:left="200"/>
        <w:jc w:val="both"/>
        <w:rPr>
          <w:rFonts w:eastAsiaTheme="minorEastAsia"/>
          <w:lang w:eastAsia="zh-CN"/>
        </w:rPr>
      </w:pPr>
      <w:r>
        <w:rPr>
          <w:rFonts w:eastAsiaTheme="minorEastAsia" w:hint="eastAsia"/>
          <w:lang w:val="en-GB" w:eastAsia="zh-CN"/>
        </w:rPr>
        <w:t>In addition, f</w:t>
      </w:r>
      <w:r w:rsidRPr="003F6879">
        <w:rPr>
          <w:rFonts w:eastAsiaTheme="minorEastAsia" w:hint="eastAsia"/>
          <w:lang w:val="en-GB" w:eastAsia="zh-CN"/>
        </w:rPr>
        <w:t>or the c</w:t>
      </w:r>
      <w:r w:rsidRPr="003F6879">
        <w:rPr>
          <w:rFonts w:eastAsiaTheme="minorEastAsia"/>
          <w:lang w:val="en-GB" w:eastAsia="zh-CN"/>
        </w:rPr>
        <w:t>ongestion process time 1</w:t>
      </w:r>
      <w:r w:rsidRPr="003F6879">
        <w:rPr>
          <w:rFonts w:eastAsiaTheme="minorEastAsia" w:hint="eastAsia"/>
          <w:lang w:val="en-GB" w:eastAsia="zh-CN"/>
        </w:rPr>
        <w:t xml:space="preserve"> in c</w:t>
      </w:r>
      <w:r w:rsidRPr="003F6879">
        <w:rPr>
          <w:rFonts w:eastAsiaTheme="minorEastAsia"/>
          <w:lang w:val="en-GB" w:eastAsia="zh-CN"/>
        </w:rPr>
        <w:t>omponent-3 candidate value set</w:t>
      </w:r>
      <w:r w:rsidRPr="003F6879">
        <w:rPr>
          <w:rFonts w:eastAsiaTheme="minorEastAsia" w:hint="eastAsia"/>
          <w:lang w:val="en-GB" w:eastAsia="zh-CN"/>
        </w:rPr>
        <w:t xml:space="preserve">, there is one typo of </w:t>
      </w:r>
      <w:r w:rsidRPr="003F6879">
        <w:rPr>
          <w:rFonts w:eastAsiaTheme="minorEastAsia"/>
          <w:lang w:val="en-GB" w:eastAsia="zh-CN"/>
        </w:rPr>
        <w:t>“</w:t>
      </w:r>
      <w:r w:rsidRPr="002D1859">
        <w:rPr>
          <w:rFonts w:cs="Arial"/>
          <w:color w:val="FF0000"/>
        </w:rPr>
        <w:t>2</w:t>
      </w:r>
      <w:r w:rsidRPr="003F6879">
        <w:rPr>
          <w:rFonts w:cs="Arial"/>
        </w:rPr>
        <w:t>, 2, 4, 8 slots</w:t>
      </w:r>
      <w:r w:rsidRPr="003F6879">
        <w:rPr>
          <w:rFonts w:eastAsiaTheme="minorEastAsia"/>
          <w:lang w:val="en-GB" w:eastAsia="zh-CN"/>
        </w:rPr>
        <w:t>”</w:t>
      </w:r>
      <w:r w:rsidRPr="003F6879">
        <w:rPr>
          <w:rFonts w:eastAsiaTheme="minorEastAsia" w:hint="eastAsia"/>
          <w:lang w:val="en-GB" w:eastAsia="zh-CN"/>
        </w:rPr>
        <w:t xml:space="preserve">, which should be </w:t>
      </w:r>
      <w:r>
        <w:rPr>
          <w:rFonts w:eastAsiaTheme="minorEastAsia"/>
          <w:lang w:val="en-GB" w:eastAsia="zh-CN"/>
        </w:rPr>
        <w:t>“</w:t>
      </w:r>
      <w:r>
        <w:rPr>
          <w:rFonts w:eastAsiaTheme="minorEastAsia" w:cs="Arial" w:hint="eastAsia"/>
          <w:lang w:eastAsia="zh-CN"/>
        </w:rPr>
        <w:t>1</w:t>
      </w:r>
      <w:r w:rsidRPr="003F6879">
        <w:rPr>
          <w:rFonts w:cs="Arial"/>
        </w:rPr>
        <w:t>, 2, 4, 8 slots</w:t>
      </w:r>
      <w:r>
        <w:rPr>
          <w:rFonts w:eastAsiaTheme="minorEastAsia" w:cs="Arial"/>
          <w:lang w:eastAsia="zh-CN"/>
        </w:rPr>
        <w:t>”</w:t>
      </w:r>
      <w:r w:rsidRPr="003F6879">
        <w:rPr>
          <w:rFonts w:eastAsiaTheme="minorEastAsia" w:cs="Arial" w:hint="eastAsia"/>
          <w:lang w:eastAsia="zh-CN"/>
        </w:rPr>
        <w:t>.</w:t>
      </w:r>
    </w:p>
    <w:p w14:paraId="5241C75D" w14:textId="2702C40A" w:rsidR="007443F5" w:rsidRPr="003A0A14" w:rsidRDefault="003A0A14" w:rsidP="00F6124F">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sidR="001138C4">
        <w:rPr>
          <w:b/>
          <w:noProof/>
        </w:rPr>
        <w:t>7</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the following components should be included for FG 41-1-5:</w:t>
      </w:r>
    </w:p>
    <w:p w14:paraId="0BB6A91A" w14:textId="77777777" w:rsidR="00877EEC" w:rsidRPr="00DD19BA" w:rsidRDefault="00877EEC" w:rsidP="00877EEC">
      <w:pPr>
        <w:ind w:leftChars="100" w:left="200"/>
        <w:jc w:val="both"/>
        <w:rPr>
          <w:rFonts w:eastAsiaTheme="minorEastAsia"/>
          <w:b/>
          <w:lang w:eastAsia="zh-CN"/>
        </w:rPr>
      </w:pPr>
      <w:r w:rsidRPr="00DD19BA">
        <w:rPr>
          <w:rFonts w:eastAsiaTheme="minorEastAsia"/>
          <w:b/>
          <w:lang w:eastAsia="zh-CN"/>
        </w:rPr>
        <w:t>1) UE can report CBR measurement to gNB when operating in Scheme 1 and Scheme 2</w:t>
      </w:r>
    </w:p>
    <w:p w14:paraId="7981F168" w14:textId="77777777" w:rsidR="00877EEC" w:rsidRPr="00DD19BA" w:rsidRDefault="00877EEC" w:rsidP="00877EEC">
      <w:pPr>
        <w:ind w:leftChars="100" w:left="200"/>
        <w:jc w:val="both"/>
        <w:rPr>
          <w:b/>
          <w:color w:val="FF0000"/>
        </w:rPr>
      </w:pPr>
      <w:r w:rsidRPr="00DD19BA">
        <w:rPr>
          <w:b/>
          <w:color w:val="FF0000"/>
        </w:rPr>
        <w:t xml:space="preserve">2) UE can restrict </w:t>
      </w:r>
      <w:r w:rsidRPr="00DD19BA">
        <w:rPr>
          <w:rFonts w:eastAsiaTheme="minorEastAsia" w:hint="eastAsia"/>
          <w:b/>
          <w:color w:val="FF0000"/>
          <w:lang w:eastAsia="zh-CN"/>
        </w:rPr>
        <w:t xml:space="preserve">the </w:t>
      </w:r>
      <w:r w:rsidRPr="00DD19BA">
        <w:rPr>
          <w:b/>
          <w:color w:val="FF0000"/>
        </w:rPr>
        <w:t>range of parameters for SL PRS configuration per resource pool by CBR and priority</w:t>
      </w:r>
      <w:r w:rsidRPr="00DD19BA">
        <w:rPr>
          <w:rFonts w:hint="eastAsia"/>
          <w:b/>
          <w:color w:val="FF0000"/>
        </w:rPr>
        <w:t xml:space="preserve">, </w:t>
      </w:r>
      <w:r w:rsidRPr="00DD19BA">
        <w:rPr>
          <w:rFonts w:eastAsiaTheme="minorEastAsia" w:hint="eastAsia"/>
          <w:b/>
          <w:color w:val="FF0000"/>
          <w:lang w:eastAsia="zh-CN"/>
        </w:rPr>
        <w:t>at least including m</w:t>
      </w:r>
      <w:r w:rsidRPr="00DD19BA">
        <w:rPr>
          <w:b/>
          <w:color w:val="FF0000"/>
        </w:rPr>
        <w:t>aximum SL PRS transmission power</w:t>
      </w:r>
      <w:r w:rsidRPr="00DD19BA">
        <w:rPr>
          <w:rFonts w:hint="eastAsia"/>
          <w:b/>
          <w:color w:val="FF0000"/>
        </w:rPr>
        <w:t xml:space="preserve"> </w:t>
      </w:r>
      <w:r w:rsidRPr="00DD19BA">
        <w:rPr>
          <w:rFonts w:eastAsiaTheme="minorEastAsia" w:hint="eastAsia"/>
          <w:b/>
          <w:color w:val="FF0000"/>
          <w:lang w:eastAsia="zh-CN"/>
        </w:rPr>
        <w:t>and m</w:t>
      </w:r>
      <w:r w:rsidRPr="00DD19BA">
        <w:rPr>
          <w:b/>
          <w:color w:val="FF0000"/>
        </w:rPr>
        <w:t xml:space="preserve">aximum </w:t>
      </w:r>
      <w:r w:rsidRPr="00DD19BA">
        <w:rPr>
          <w:rFonts w:eastAsiaTheme="minorEastAsia" w:hint="eastAsia"/>
          <w:b/>
          <w:color w:val="FF0000"/>
          <w:lang w:eastAsia="zh-CN"/>
        </w:rPr>
        <w:t>n</w:t>
      </w:r>
      <w:r w:rsidRPr="00DD19BA">
        <w:rPr>
          <w:b/>
          <w:color w:val="FF0000"/>
        </w:rPr>
        <w:t>umber of SL PRS (re-)transmissions</w:t>
      </w:r>
      <w:r w:rsidRPr="00DD19BA">
        <w:rPr>
          <w:rFonts w:eastAsiaTheme="minorEastAsia" w:hint="eastAsia"/>
          <w:b/>
          <w:color w:val="FF0000"/>
          <w:lang w:eastAsia="zh-CN"/>
        </w:rPr>
        <w:t xml:space="preserve">, </w:t>
      </w:r>
      <w:r w:rsidRPr="00DD19BA">
        <w:rPr>
          <w:rFonts w:hint="eastAsia"/>
          <w:b/>
          <w:color w:val="FF0000"/>
        </w:rPr>
        <w:t xml:space="preserve">which </w:t>
      </w:r>
      <w:r w:rsidRPr="00DD19BA">
        <w:rPr>
          <w:rFonts w:eastAsiaTheme="minorEastAsia"/>
          <w:b/>
          <w:color w:val="FF0000"/>
          <w:lang w:eastAsia="zh-CN"/>
        </w:rPr>
        <w:t>oth</w:t>
      </w:r>
      <w:r w:rsidRPr="00DD19BA">
        <w:rPr>
          <w:rFonts w:eastAsiaTheme="minorEastAsia" w:hint="eastAsia"/>
          <w:b/>
          <w:color w:val="FF0000"/>
          <w:lang w:eastAsia="zh-CN"/>
        </w:rPr>
        <w:t xml:space="preserve">er </w:t>
      </w:r>
      <w:r w:rsidRPr="00DD19BA">
        <w:rPr>
          <w:rFonts w:hint="eastAsia"/>
          <w:b/>
          <w:color w:val="FF0000"/>
        </w:rPr>
        <w:t xml:space="preserve">parameters can be </w:t>
      </w:r>
      <w:r w:rsidRPr="00DD19BA">
        <w:rPr>
          <w:b/>
          <w:color w:val="FF0000"/>
        </w:rPr>
        <w:t>restrict</w:t>
      </w:r>
      <w:r w:rsidRPr="00DD19BA">
        <w:rPr>
          <w:rFonts w:hint="eastAsia"/>
          <w:b/>
          <w:color w:val="FF0000"/>
        </w:rPr>
        <w:t xml:space="preserve">ed is </w:t>
      </w:r>
      <w:r w:rsidRPr="00DD19BA">
        <w:rPr>
          <w:rFonts w:eastAsiaTheme="minorEastAsia" w:hint="eastAsia"/>
          <w:b/>
          <w:color w:val="FF0000"/>
          <w:lang w:eastAsia="zh-CN"/>
        </w:rPr>
        <w:t>waiting the conclusion in RAN1#114bis</w:t>
      </w:r>
      <w:r w:rsidRPr="00DD19BA">
        <w:rPr>
          <w:rFonts w:hint="eastAsia"/>
          <w:b/>
          <w:color w:val="FF0000"/>
        </w:rPr>
        <w:t>.</w:t>
      </w:r>
    </w:p>
    <w:p w14:paraId="09172500" w14:textId="77777777" w:rsidR="00877EEC" w:rsidRPr="00DD19BA" w:rsidRDefault="00877EEC" w:rsidP="00877EEC">
      <w:pPr>
        <w:ind w:leftChars="100" w:left="200"/>
        <w:jc w:val="both"/>
        <w:rPr>
          <w:rFonts w:eastAsiaTheme="minorEastAsia"/>
          <w:b/>
          <w:lang w:eastAsia="zh-CN"/>
        </w:rPr>
      </w:pPr>
      <w:r w:rsidRPr="00DD19BA">
        <w:rPr>
          <w:rFonts w:eastAsiaTheme="minorEastAsia"/>
          <w:b/>
          <w:lang w:eastAsia="zh-CN"/>
        </w:rPr>
        <w:t>3) UE can process CBR and CR within the time it indicates</w:t>
      </w:r>
    </w:p>
    <w:p w14:paraId="082176EF" w14:textId="77777777" w:rsidR="003A0A14" w:rsidRPr="00877EEC" w:rsidRDefault="003A0A14" w:rsidP="00487D20">
      <w:pPr>
        <w:jc w:val="both"/>
        <w:rPr>
          <w:rFonts w:eastAsiaTheme="minorEastAsia"/>
          <w:lang w:eastAsia="zh-CN"/>
        </w:rPr>
      </w:pPr>
    </w:p>
    <w:p w14:paraId="25FDE546" w14:textId="36ED8496" w:rsidR="00CB1FD8" w:rsidRPr="006267BD" w:rsidRDefault="00CB1FD8" w:rsidP="004531C3">
      <w:pPr>
        <w:pStyle w:val="111"/>
        <w:spacing w:before="120" w:after="120"/>
      </w:pPr>
      <w:r w:rsidRPr="006267BD">
        <w:rPr>
          <w:rFonts w:hint="eastAsia"/>
        </w:rPr>
        <w:t xml:space="preserve">FG </w:t>
      </w:r>
      <w:r w:rsidRPr="006267BD">
        <w:t>41-1-</w:t>
      </w:r>
      <w:r w:rsidRPr="006267BD">
        <w:rPr>
          <w:rFonts w:eastAsiaTheme="minorEastAsia" w:hint="eastAsia"/>
        </w:rPr>
        <w:t>1</w:t>
      </w:r>
      <w:r>
        <w:rPr>
          <w:rFonts w:eastAsiaTheme="minorEastAsia" w:hint="eastAsia"/>
        </w:rPr>
        <w:t>1</w:t>
      </w:r>
      <w:r w:rsidRPr="006267BD">
        <w:rPr>
          <w:rFonts w:eastAsiaTheme="minorEastAsia" w:hint="eastAsia"/>
        </w:rPr>
        <w:t>:</w:t>
      </w:r>
      <w:r w:rsidRPr="006267BD">
        <w:t xml:space="preserve"> </w:t>
      </w:r>
      <w:r w:rsidRPr="00CB1FD8">
        <w:t xml:space="preserve">TDM-based multiplexing of SL-PRS </w:t>
      </w:r>
      <w:r>
        <w:t>transmission/reception</w:t>
      </w:r>
      <w:r w:rsidRPr="00CB1FD8">
        <w:t xml:space="preserve"> from different UEs in the same slot</w:t>
      </w:r>
      <w:r w:rsidR="004531C3" w:rsidRPr="004531C3">
        <w:t xml:space="preserve"> </w:t>
      </w:r>
      <w:r w:rsidR="004531C3" w:rsidRPr="004531C3">
        <w:rPr>
          <w:rFonts w:eastAsia="宋体"/>
          <w:color w:val="000000"/>
        </w:rPr>
        <w:t>in dedicated resource pool</w:t>
      </w:r>
    </w:p>
    <w:p w14:paraId="38607B3C" w14:textId="44FB5F91" w:rsidR="00CE6C08" w:rsidRDefault="0060032B" w:rsidP="00487D20">
      <w:pPr>
        <w:jc w:val="both"/>
        <w:rPr>
          <w:rFonts w:eastAsia="宋体"/>
          <w:color w:val="000000"/>
          <w:lang w:eastAsia="zh-CN"/>
        </w:rPr>
      </w:pPr>
      <w:r w:rsidRPr="0060032B">
        <w:rPr>
          <w:rFonts w:eastAsiaTheme="minorEastAsia"/>
          <w:lang w:eastAsia="zh-CN"/>
        </w:rPr>
        <w:t>For the name of FG 41-1-</w:t>
      </w:r>
      <w:r>
        <w:rPr>
          <w:rFonts w:eastAsiaTheme="minorEastAsia" w:hint="eastAsia"/>
          <w:lang w:eastAsia="zh-CN"/>
        </w:rPr>
        <w:t>11</w:t>
      </w:r>
      <w:r w:rsidRPr="0060032B">
        <w:rPr>
          <w:rFonts w:eastAsiaTheme="minorEastAsia"/>
          <w:lang w:eastAsia="zh-CN"/>
        </w:rPr>
        <w:t>, we prefer</w:t>
      </w:r>
      <w:r>
        <w:rPr>
          <w:rFonts w:eastAsiaTheme="minorEastAsia" w:hint="eastAsia"/>
          <w:lang w:eastAsia="zh-CN"/>
        </w:rPr>
        <w:t xml:space="preserve"> the words of </w:t>
      </w:r>
      <w:r>
        <w:rPr>
          <w:rFonts w:eastAsiaTheme="minorEastAsia"/>
          <w:lang w:eastAsia="zh-CN"/>
        </w:rPr>
        <w:t>transmission/reception</w:t>
      </w:r>
      <w:r w:rsidRPr="0060032B">
        <w:rPr>
          <w:rFonts w:eastAsiaTheme="minorEastAsia"/>
          <w:lang w:eastAsia="zh-CN"/>
        </w:rPr>
        <w:t xml:space="preserve"> can be added</w:t>
      </w:r>
      <w:r>
        <w:rPr>
          <w:rFonts w:eastAsiaTheme="minorEastAsia" w:hint="eastAsia"/>
          <w:lang w:eastAsia="zh-CN"/>
        </w:rPr>
        <w:t xml:space="preserve"> into the name, since different UEs can transmit or receive the SL-PRS resources based on TDM multiplexing in a slot</w:t>
      </w:r>
      <w:r w:rsidR="00067A7A">
        <w:rPr>
          <w:rFonts w:eastAsia="宋体" w:hint="eastAsia"/>
          <w:color w:val="000000"/>
          <w:lang w:eastAsia="zh-CN"/>
        </w:rPr>
        <w:t>.</w:t>
      </w:r>
    </w:p>
    <w:p w14:paraId="25E666E0" w14:textId="0C162908" w:rsidR="005F4E41" w:rsidRDefault="005F4E41"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1138C4">
        <w:rPr>
          <w:b/>
          <w:noProof/>
        </w:rPr>
        <w:t>8</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 xml:space="preserve">41-1-11 should be </w:t>
      </w:r>
      <w:r w:rsidR="006D7FE0" w:rsidRPr="006D7FE0">
        <w:rPr>
          <w:rFonts w:eastAsiaTheme="minorEastAsia"/>
          <w:b/>
          <w:lang w:eastAsia="zh-CN"/>
        </w:rPr>
        <w:t>TDM-based multiplexing of SL-PRS transmission/reception from different UEs in the same slot in dedicated resource pool</w:t>
      </w:r>
      <w:r w:rsidRPr="009B37FF">
        <w:rPr>
          <w:rFonts w:eastAsiaTheme="minorEastAsia" w:hint="eastAsia"/>
          <w:b/>
          <w:lang w:eastAsia="zh-CN"/>
        </w:rPr>
        <w:t>.</w:t>
      </w:r>
    </w:p>
    <w:p w14:paraId="34A28584" w14:textId="77777777" w:rsidR="00551D93" w:rsidRPr="00551D93" w:rsidRDefault="00551D93" w:rsidP="00487D20">
      <w:pPr>
        <w:jc w:val="both"/>
        <w:rPr>
          <w:rFonts w:eastAsiaTheme="minorEastAsia"/>
          <w:lang w:val="en-GB" w:eastAsia="zh-CN"/>
        </w:rPr>
      </w:pPr>
    </w:p>
    <w:p w14:paraId="646DEE37" w14:textId="3E1150DF" w:rsidR="001C0906" w:rsidRPr="006267BD" w:rsidRDefault="001C0906" w:rsidP="00E44345">
      <w:pPr>
        <w:pStyle w:val="111"/>
        <w:spacing w:before="120" w:after="120"/>
      </w:pPr>
      <w:r w:rsidRPr="006267BD">
        <w:rPr>
          <w:rFonts w:hint="eastAsia"/>
        </w:rPr>
        <w:t xml:space="preserve">FG </w:t>
      </w:r>
      <w:r w:rsidRPr="006267BD">
        <w:t>41-1-</w:t>
      </w:r>
      <w:r w:rsidRPr="006267BD">
        <w:rPr>
          <w:rFonts w:eastAsiaTheme="minorEastAsia" w:hint="eastAsia"/>
        </w:rPr>
        <w:t>1</w:t>
      </w:r>
      <w:r>
        <w:rPr>
          <w:rFonts w:eastAsiaTheme="minorEastAsia" w:hint="eastAsia"/>
        </w:rPr>
        <w:t>2</w:t>
      </w:r>
      <w:r w:rsidRPr="006267BD">
        <w:rPr>
          <w:rFonts w:eastAsiaTheme="minorEastAsia" w:hint="eastAsia"/>
        </w:rPr>
        <w:t>:</w:t>
      </w:r>
      <w:r w:rsidRPr="006267BD">
        <w:t xml:space="preserve"> </w:t>
      </w:r>
      <w:r w:rsidRPr="001C0906">
        <w:t>Comb</w:t>
      </w:r>
      <w:r>
        <w:t xml:space="preserve">-based multiplexing </w:t>
      </w:r>
      <w:r w:rsidR="00D90D76">
        <w:rPr>
          <w:rFonts w:hint="eastAsia"/>
        </w:rPr>
        <w:t>of</w:t>
      </w:r>
      <w:r>
        <w:t xml:space="preserve"> SL-PRS transmission/reception</w:t>
      </w:r>
      <w:r>
        <w:rPr>
          <w:rFonts w:hint="eastAsia"/>
        </w:rPr>
        <w:t xml:space="preserve"> </w:t>
      </w:r>
      <w:r w:rsidRPr="001C0906">
        <w:t>from different UEs in the same slot</w:t>
      </w:r>
      <w:r w:rsidR="00E44345" w:rsidRPr="00E44345">
        <w:rPr>
          <w:rFonts w:eastAsia="宋体"/>
          <w:color w:val="000000"/>
        </w:rPr>
        <w:t xml:space="preserve"> in dedicated resource pool</w:t>
      </w:r>
    </w:p>
    <w:p w14:paraId="26E18078" w14:textId="7C8E1D8D" w:rsidR="00EE657F" w:rsidRDefault="00EE657F" w:rsidP="00487D20">
      <w:pPr>
        <w:pStyle w:val="a5"/>
        <w:jc w:val="both"/>
        <w:rPr>
          <w:rFonts w:eastAsiaTheme="minorEastAsia"/>
          <w:lang w:val="en-US" w:eastAsia="zh-CN"/>
        </w:rPr>
      </w:pPr>
      <w:r w:rsidRPr="00EE657F">
        <w:rPr>
          <w:rFonts w:eastAsiaTheme="minorEastAsia"/>
          <w:lang w:val="en-US" w:eastAsia="zh-CN"/>
        </w:rPr>
        <w:t>For the name of FG 41-1-1</w:t>
      </w:r>
      <w:r>
        <w:rPr>
          <w:rFonts w:eastAsiaTheme="minorEastAsia" w:hint="eastAsia"/>
          <w:lang w:val="en-US" w:eastAsia="zh-CN"/>
        </w:rPr>
        <w:t>2</w:t>
      </w:r>
      <w:r w:rsidRPr="00EE657F">
        <w:rPr>
          <w:rFonts w:eastAsiaTheme="minorEastAsia"/>
          <w:lang w:val="en-US" w:eastAsia="zh-CN"/>
        </w:rPr>
        <w:t xml:space="preserve">, we prefer </w:t>
      </w:r>
      <w:r w:rsidR="00BB4AE2">
        <w:rPr>
          <w:rFonts w:eastAsiaTheme="minorEastAsia" w:hint="eastAsia"/>
          <w:lang w:eastAsia="zh-CN"/>
        </w:rPr>
        <w:t xml:space="preserve">the words of </w:t>
      </w:r>
      <w:r w:rsidR="00BB4AE2">
        <w:rPr>
          <w:rFonts w:eastAsiaTheme="minorEastAsia"/>
          <w:lang w:eastAsia="zh-CN"/>
        </w:rPr>
        <w:t>transmission/reception</w:t>
      </w:r>
      <w:r w:rsidR="00BB4AE2" w:rsidRPr="0060032B">
        <w:rPr>
          <w:rFonts w:eastAsiaTheme="minorEastAsia"/>
          <w:lang w:eastAsia="zh-CN"/>
        </w:rPr>
        <w:t xml:space="preserve"> </w:t>
      </w:r>
      <w:r w:rsidR="00BB4AE2">
        <w:rPr>
          <w:rFonts w:eastAsiaTheme="minorEastAsia" w:hint="eastAsia"/>
          <w:lang w:eastAsia="zh-CN"/>
        </w:rPr>
        <w:t>should</w:t>
      </w:r>
      <w:r w:rsidRPr="00EE657F">
        <w:rPr>
          <w:rFonts w:eastAsiaTheme="minorEastAsia"/>
          <w:lang w:val="en-US" w:eastAsia="zh-CN"/>
        </w:rPr>
        <w:t xml:space="preserve"> be added into the name, </w:t>
      </w:r>
      <w:r w:rsidR="00BB4AE2">
        <w:rPr>
          <w:rFonts w:eastAsiaTheme="minorEastAsia" w:hint="eastAsia"/>
          <w:lang w:val="en-US" w:eastAsia="zh-CN"/>
        </w:rPr>
        <w:t xml:space="preserve">just like the FG 41-1-12, </w:t>
      </w:r>
      <w:r w:rsidRPr="00EE657F">
        <w:rPr>
          <w:rFonts w:eastAsiaTheme="minorEastAsia"/>
          <w:lang w:val="en-US" w:eastAsia="zh-CN"/>
        </w:rPr>
        <w:t>since different UEs can transmit or receive t</w:t>
      </w:r>
      <w:r w:rsidR="00BB4AE2">
        <w:rPr>
          <w:rFonts w:eastAsiaTheme="minorEastAsia"/>
          <w:lang w:val="en-US" w:eastAsia="zh-CN"/>
        </w:rPr>
        <w:t xml:space="preserve">he SL-PRS resources based on </w:t>
      </w:r>
      <w:r w:rsidR="00BB4AE2">
        <w:rPr>
          <w:rFonts w:eastAsiaTheme="minorEastAsia" w:hint="eastAsia"/>
          <w:lang w:val="en-US" w:eastAsia="zh-CN"/>
        </w:rPr>
        <w:t>comb</w:t>
      </w:r>
      <w:r w:rsidRPr="00EE657F">
        <w:rPr>
          <w:rFonts w:eastAsiaTheme="minorEastAsia"/>
          <w:lang w:val="en-US" w:eastAsia="zh-CN"/>
        </w:rPr>
        <w:t xml:space="preserve"> multiplexing in a slot.</w:t>
      </w:r>
      <w:r w:rsidR="00751B68">
        <w:rPr>
          <w:rFonts w:eastAsiaTheme="minorEastAsia" w:hint="eastAsia"/>
          <w:lang w:val="en-US" w:eastAsia="zh-CN"/>
        </w:rPr>
        <w:t xml:space="preserve"> </w:t>
      </w:r>
      <w:r w:rsidR="009C5283">
        <w:rPr>
          <w:rFonts w:eastAsiaTheme="minorEastAsia" w:hint="eastAsia"/>
          <w:lang w:val="en-US" w:eastAsia="zh-CN"/>
        </w:rPr>
        <w:t>We don</w:t>
      </w:r>
      <w:r w:rsidR="009C5283">
        <w:rPr>
          <w:rFonts w:eastAsiaTheme="minorEastAsia"/>
          <w:lang w:val="en-US" w:eastAsia="zh-CN"/>
        </w:rPr>
        <w:t>’</w:t>
      </w:r>
      <w:r w:rsidR="009C5283">
        <w:rPr>
          <w:rFonts w:eastAsiaTheme="minorEastAsia" w:hint="eastAsia"/>
          <w:lang w:val="en-US" w:eastAsia="zh-CN"/>
        </w:rPr>
        <w:t xml:space="preserve">t think there is some </w:t>
      </w:r>
      <w:r w:rsidR="009C5283">
        <w:rPr>
          <w:rFonts w:eastAsiaTheme="minorEastAsia"/>
          <w:lang w:val="en-US" w:eastAsia="zh-CN"/>
        </w:rPr>
        <w:t>problem</w:t>
      </w:r>
      <w:r w:rsidR="009C5283">
        <w:rPr>
          <w:rFonts w:eastAsiaTheme="minorEastAsia" w:hint="eastAsia"/>
          <w:lang w:val="en-US" w:eastAsia="zh-CN"/>
        </w:rPr>
        <w:t xml:space="preserve"> when UE-A and UE-B which have this capacity transmit two SL-PRS resource with different comb offset in the </w:t>
      </w:r>
      <w:r w:rsidR="009C5283">
        <w:rPr>
          <w:rFonts w:eastAsiaTheme="minorEastAsia"/>
          <w:lang w:val="en-US" w:eastAsia="zh-CN"/>
        </w:rPr>
        <w:t>same</w:t>
      </w:r>
      <w:r w:rsidR="009C5283">
        <w:rPr>
          <w:rFonts w:eastAsiaTheme="minorEastAsia" w:hint="eastAsia"/>
          <w:lang w:val="en-US" w:eastAsia="zh-CN"/>
        </w:rPr>
        <w:t xml:space="preserve"> symbols.</w:t>
      </w:r>
      <w:r w:rsidR="00D35EED" w:rsidRPr="00D35EED">
        <w:rPr>
          <w:rFonts w:eastAsiaTheme="minorEastAsia" w:hint="eastAsia"/>
          <w:lang w:eastAsia="zh-CN"/>
        </w:rPr>
        <w:t xml:space="preserve"> </w:t>
      </w:r>
      <w:r w:rsidR="00D35EED" w:rsidRPr="003F6879">
        <w:rPr>
          <w:rFonts w:eastAsiaTheme="minorEastAsia" w:hint="eastAsia"/>
          <w:lang w:eastAsia="zh-CN"/>
        </w:rPr>
        <w:t xml:space="preserve">Therefore, we </w:t>
      </w:r>
      <w:r w:rsidR="00D35EED" w:rsidRPr="003F6879">
        <w:rPr>
          <w:rFonts w:eastAsiaTheme="minorEastAsia"/>
          <w:lang w:eastAsia="zh-CN"/>
        </w:rPr>
        <w:t>prefer</w:t>
      </w:r>
      <w:r w:rsidR="00D35EED" w:rsidRPr="003F6879">
        <w:rPr>
          <w:rFonts w:eastAsiaTheme="minorEastAsia" w:hint="eastAsia"/>
          <w:lang w:eastAsia="zh-CN"/>
        </w:rPr>
        <w:t xml:space="preserve"> the </w:t>
      </w:r>
      <w:r w:rsidR="00D35EED" w:rsidRPr="00D35EED">
        <w:rPr>
          <w:rFonts w:eastAsiaTheme="minorEastAsia"/>
          <w:lang w:eastAsia="zh-CN"/>
        </w:rPr>
        <w:t>name of FG 41-1-12 should be change to comb-based multiplexing for SL-PRS transmission/reception from different UEs in the same slot in dedicated resource pool.</w:t>
      </w:r>
    </w:p>
    <w:p w14:paraId="29791520" w14:textId="718F1966" w:rsidR="001C0906" w:rsidRPr="009B37FF" w:rsidRDefault="001C0906"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1138C4">
        <w:rPr>
          <w:b/>
          <w:noProof/>
        </w:rPr>
        <w:t>9</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w:t>
      </w:r>
      <w:r w:rsidR="00D90D76">
        <w:rPr>
          <w:rFonts w:eastAsiaTheme="minorEastAsia" w:hint="eastAsia"/>
          <w:b/>
          <w:lang w:eastAsia="zh-CN"/>
        </w:rPr>
        <w:t>2</w:t>
      </w:r>
      <w:r>
        <w:rPr>
          <w:rFonts w:eastAsiaTheme="minorEastAsia" w:hint="eastAsia"/>
          <w:b/>
          <w:lang w:eastAsia="zh-CN"/>
        </w:rPr>
        <w:t xml:space="preserve"> should be change to </w:t>
      </w:r>
      <w:r w:rsidR="002B5DDF">
        <w:rPr>
          <w:rFonts w:eastAsiaTheme="minorEastAsia" w:hint="eastAsia"/>
          <w:b/>
          <w:lang w:eastAsia="zh-CN"/>
        </w:rPr>
        <w:t>c</w:t>
      </w:r>
      <w:r w:rsidR="002B5DDF" w:rsidRPr="002B5DDF">
        <w:rPr>
          <w:rFonts w:eastAsiaTheme="minorEastAsia"/>
          <w:b/>
          <w:lang w:eastAsia="zh-CN"/>
        </w:rPr>
        <w:t xml:space="preserve">omb-based multiplexing for SL-PRS </w:t>
      </w:r>
      <w:r w:rsidR="002B5DDF" w:rsidRPr="00A6598F">
        <w:rPr>
          <w:rFonts w:eastAsiaTheme="minorEastAsia"/>
          <w:b/>
          <w:color w:val="FF0000"/>
          <w:lang w:eastAsia="zh-CN"/>
        </w:rPr>
        <w:t>transmission/</w:t>
      </w:r>
      <w:r w:rsidR="002B5DDF">
        <w:rPr>
          <w:rFonts w:eastAsiaTheme="minorEastAsia"/>
          <w:b/>
          <w:lang w:eastAsia="zh-CN"/>
        </w:rPr>
        <w:t>reception</w:t>
      </w:r>
      <w:r w:rsidR="002B5DDF" w:rsidRPr="002B5DDF">
        <w:rPr>
          <w:rFonts w:eastAsiaTheme="minorEastAsia"/>
          <w:b/>
          <w:lang w:eastAsia="zh-CN"/>
        </w:rPr>
        <w:t xml:space="preserve"> from different UEs in the same slot in dedicated resource pool</w:t>
      </w:r>
      <w:r w:rsidRPr="009B37FF">
        <w:rPr>
          <w:rFonts w:eastAsiaTheme="minorEastAsia" w:hint="eastAsia"/>
          <w:b/>
          <w:lang w:eastAsia="zh-CN"/>
        </w:rPr>
        <w:t>.</w:t>
      </w:r>
    </w:p>
    <w:p w14:paraId="26CAAFE8" w14:textId="77777777" w:rsidR="009F1923" w:rsidRPr="00551D93" w:rsidRDefault="009F1923" w:rsidP="00487D20">
      <w:pPr>
        <w:jc w:val="both"/>
        <w:rPr>
          <w:rFonts w:eastAsiaTheme="minorEastAsia"/>
          <w:lang w:val="en-GB" w:eastAsia="zh-CN"/>
        </w:rPr>
      </w:pPr>
    </w:p>
    <w:p w14:paraId="48CB1060" w14:textId="1AFB5385" w:rsidR="009F1923" w:rsidRPr="006267BD" w:rsidRDefault="009F1923" w:rsidP="0049492D">
      <w:pPr>
        <w:pStyle w:val="111"/>
        <w:spacing w:before="120" w:after="120"/>
      </w:pPr>
      <w:r w:rsidRPr="006267BD">
        <w:rPr>
          <w:rFonts w:hint="eastAsia"/>
        </w:rPr>
        <w:lastRenderedPageBreak/>
        <w:t xml:space="preserve">FG </w:t>
      </w:r>
      <w:r w:rsidRPr="006267BD">
        <w:t>41-1-</w:t>
      </w:r>
      <w:r w:rsidRPr="006267BD">
        <w:rPr>
          <w:rFonts w:eastAsiaTheme="minorEastAsia" w:hint="eastAsia"/>
        </w:rPr>
        <w:t>1</w:t>
      </w:r>
      <w:r>
        <w:rPr>
          <w:rFonts w:eastAsiaTheme="minorEastAsia" w:hint="eastAsia"/>
        </w:rPr>
        <w:t>7</w:t>
      </w:r>
      <w:r w:rsidRPr="006267BD">
        <w:rPr>
          <w:rFonts w:eastAsiaTheme="minorEastAsia" w:hint="eastAsia"/>
        </w:rPr>
        <w:t>:</w:t>
      </w:r>
      <w:r w:rsidRPr="006267BD">
        <w:t xml:space="preserve"> </w:t>
      </w:r>
      <w:r w:rsidR="0049492D" w:rsidRPr="0049492D">
        <w:rPr>
          <w:rFonts w:eastAsiaTheme="minorEastAsia"/>
        </w:rPr>
        <w:t xml:space="preserve">Open loop SL pathloss based power control and SL RSRP report </w:t>
      </w:r>
      <w:r w:rsidR="00DF080A">
        <w:rPr>
          <w:rFonts w:eastAsiaTheme="minorEastAsia" w:hint="eastAsia"/>
        </w:rPr>
        <w:t>for</w:t>
      </w:r>
      <w:r w:rsidR="0049492D" w:rsidRPr="0049492D">
        <w:rPr>
          <w:rFonts w:eastAsiaTheme="minorEastAsia"/>
        </w:rPr>
        <w:t xml:space="preserve"> dedicated resource pool</w:t>
      </w:r>
    </w:p>
    <w:p w14:paraId="31401C73" w14:textId="49AE6C82" w:rsidR="009F1923" w:rsidRDefault="007D59D2" w:rsidP="00487D20">
      <w:pPr>
        <w:pStyle w:val="a1"/>
        <w:rPr>
          <w:rFonts w:eastAsiaTheme="minorEastAsia"/>
          <w:lang w:eastAsia="zh-CN"/>
        </w:rPr>
      </w:pPr>
      <w:r w:rsidRPr="00E353CC">
        <w:rPr>
          <w:rFonts w:eastAsiaTheme="minorEastAsia" w:hint="eastAsia"/>
          <w:lang w:val="en-GB" w:eastAsia="zh-CN"/>
        </w:rPr>
        <w:t xml:space="preserve">For the name of FG 41-1-17, SL PRS should be mentioned explicitly, since current name of FG 41-1-17 only mention </w:t>
      </w:r>
      <w:r w:rsidR="000F1501">
        <w:rPr>
          <w:rFonts w:eastAsiaTheme="minorEastAsia" w:hint="eastAsia"/>
          <w:lang w:val="en-GB" w:eastAsia="zh-CN"/>
        </w:rPr>
        <w:t>o</w:t>
      </w:r>
      <w:r w:rsidRPr="00E353CC">
        <w:rPr>
          <w:rFonts w:eastAsiaTheme="minorEastAsia"/>
          <w:lang w:val="en-GB" w:eastAsia="zh-CN"/>
        </w:rPr>
        <w:t xml:space="preserve">pen loop SL </w:t>
      </w:r>
      <w:r w:rsidR="007055D2">
        <w:rPr>
          <w:rFonts w:eastAsiaTheme="minorEastAsia" w:hint="eastAsia"/>
          <w:lang w:val="en-GB" w:eastAsia="zh-CN"/>
        </w:rPr>
        <w:t xml:space="preserve">pathloss </w:t>
      </w:r>
      <w:r w:rsidRPr="00E353CC">
        <w:rPr>
          <w:rFonts w:eastAsiaTheme="minorEastAsia"/>
          <w:lang w:val="en-GB" w:eastAsia="zh-CN"/>
        </w:rPr>
        <w:t>power control</w:t>
      </w:r>
      <w:r w:rsidRPr="00E353CC">
        <w:rPr>
          <w:rFonts w:eastAsiaTheme="minorEastAsia" w:hint="eastAsia"/>
          <w:lang w:val="en-GB" w:eastAsia="zh-CN"/>
        </w:rPr>
        <w:t xml:space="preserve"> instead of</w:t>
      </w:r>
      <w:r w:rsidR="0062670F">
        <w:rPr>
          <w:rFonts w:eastAsiaTheme="minorEastAsia" w:hint="eastAsia"/>
          <w:lang w:val="en-GB" w:eastAsia="zh-CN"/>
        </w:rPr>
        <w:t xml:space="preserve"> open loop power control for SL-</w:t>
      </w:r>
      <w:r w:rsidRPr="00E353CC">
        <w:rPr>
          <w:rFonts w:eastAsiaTheme="minorEastAsia" w:hint="eastAsia"/>
          <w:lang w:val="en-GB" w:eastAsia="zh-CN"/>
        </w:rPr>
        <w:t>PRS</w:t>
      </w:r>
      <w:r w:rsidR="00540A4D">
        <w:rPr>
          <w:rFonts w:eastAsiaTheme="minorEastAsia" w:hint="eastAsia"/>
          <w:lang w:val="en-GB" w:eastAsia="zh-CN"/>
        </w:rPr>
        <w:t xml:space="preserve"> and associated PSCCH</w:t>
      </w:r>
      <w:r w:rsidR="009F1923" w:rsidRPr="00E353CC">
        <w:rPr>
          <w:rFonts w:eastAsiaTheme="minorEastAsia" w:hint="eastAsia"/>
          <w:lang w:val="en-GB" w:eastAsia="zh-CN"/>
        </w:rPr>
        <w:t>.</w:t>
      </w:r>
      <w:r w:rsidR="00E353CC" w:rsidRPr="00E353CC">
        <w:rPr>
          <w:rFonts w:eastAsiaTheme="minorEastAsia" w:hint="eastAsia"/>
          <w:lang w:val="en-GB" w:eastAsia="zh-CN"/>
        </w:rPr>
        <w:t xml:space="preserve"> </w:t>
      </w:r>
      <w:r w:rsidR="00107D2E">
        <w:rPr>
          <w:rFonts w:eastAsiaTheme="minorEastAsia" w:hint="eastAsia"/>
          <w:lang w:val="en-GB" w:eastAsia="zh-CN"/>
        </w:rPr>
        <w:t xml:space="preserve">We prefer to change the name of FG 41-1-17 to </w:t>
      </w:r>
      <w:r w:rsidR="008E3B6B">
        <w:rPr>
          <w:rFonts w:eastAsiaTheme="minorEastAsia" w:hint="eastAsia"/>
          <w:lang w:eastAsia="zh-CN"/>
        </w:rPr>
        <w:t>o</w:t>
      </w:r>
      <w:r w:rsidR="008E3B6B" w:rsidRPr="0049492D">
        <w:rPr>
          <w:rFonts w:eastAsiaTheme="minorEastAsia"/>
        </w:rPr>
        <w:t xml:space="preserve">pen loop SL pathloss based power control </w:t>
      </w:r>
      <w:r w:rsidR="0062670F">
        <w:rPr>
          <w:rFonts w:eastAsia="宋体"/>
          <w:color w:val="000000"/>
        </w:rPr>
        <w:t>for SL</w:t>
      </w:r>
      <w:r w:rsidR="0062670F">
        <w:rPr>
          <w:rFonts w:eastAsia="宋体" w:hint="eastAsia"/>
          <w:color w:val="000000"/>
          <w:lang w:eastAsia="zh-CN"/>
        </w:rPr>
        <w:t>-</w:t>
      </w:r>
      <w:r w:rsidR="00107D2E" w:rsidRPr="0006471F">
        <w:rPr>
          <w:rFonts w:eastAsia="宋体"/>
          <w:color w:val="000000"/>
        </w:rPr>
        <w:t xml:space="preserve">PRS </w:t>
      </w:r>
      <w:r w:rsidR="00107D2E">
        <w:t>and</w:t>
      </w:r>
      <w:r w:rsidR="00540A4D">
        <w:rPr>
          <w:rFonts w:eastAsiaTheme="minorEastAsia" w:hint="eastAsia"/>
          <w:lang w:eastAsia="zh-CN"/>
        </w:rPr>
        <w:t xml:space="preserve"> </w:t>
      </w:r>
      <w:r w:rsidR="00540A4D">
        <w:rPr>
          <w:rFonts w:eastAsiaTheme="minorEastAsia" w:hint="eastAsia"/>
          <w:lang w:val="en-GB" w:eastAsia="zh-CN"/>
        </w:rPr>
        <w:t>associated PSCCH</w:t>
      </w:r>
      <w:r w:rsidR="003723CD" w:rsidRPr="003723CD">
        <w:rPr>
          <w:rFonts w:eastAsiaTheme="minorEastAsia" w:hint="eastAsia"/>
        </w:rPr>
        <w:t xml:space="preserve"> </w:t>
      </w:r>
      <w:r w:rsidR="008E3B6B" w:rsidRPr="0049492D">
        <w:rPr>
          <w:rFonts w:eastAsiaTheme="minorEastAsia"/>
        </w:rPr>
        <w:t xml:space="preserve">and SL RSRP report </w:t>
      </w:r>
      <w:r w:rsidR="008E3B6B">
        <w:rPr>
          <w:rFonts w:eastAsiaTheme="minorEastAsia" w:hint="eastAsia"/>
        </w:rPr>
        <w:t>for</w:t>
      </w:r>
      <w:r w:rsidR="008E3B6B" w:rsidRPr="0049492D">
        <w:rPr>
          <w:rFonts w:eastAsiaTheme="minorEastAsia"/>
        </w:rPr>
        <w:t xml:space="preserve"> dedicated resource pool</w:t>
      </w:r>
      <w:r w:rsidR="00107D2E">
        <w:rPr>
          <w:rFonts w:eastAsiaTheme="minorEastAsia" w:hint="eastAsia"/>
          <w:lang w:eastAsia="zh-CN"/>
        </w:rPr>
        <w:t>.</w:t>
      </w:r>
    </w:p>
    <w:p w14:paraId="24F58E39" w14:textId="42CDA775" w:rsidR="009B4C08" w:rsidRPr="00E353CC" w:rsidRDefault="009B4C08" w:rsidP="00487D20">
      <w:pPr>
        <w:pStyle w:val="a1"/>
        <w:rPr>
          <w:rFonts w:eastAsiaTheme="minorEastAsia"/>
          <w:lang w:val="en-GB" w:eastAsia="zh-CN"/>
        </w:rPr>
      </w:pPr>
      <w:r>
        <w:rPr>
          <w:rFonts w:eastAsiaTheme="minorEastAsia" w:hint="eastAsia"/>
          <w:lang w:eastAsia="zh-CN"/>
        </w:rPr>
        <w:t xml:space="preserve">For the component of </w:t>
      </w:r>
      <w:r w:rsidRPr="00E353CC">
        <w:rPr>
          <w:rFonts w:eastAsiaTheme="minorEastAsia" w:hint="eastAsia"/>
          <w:lang w:val="en-GB" w:eastAsia="zh-CN"/>
        </w:rPr>
        <w:t>FG 41-1-17,</w:t>
      </w:r>
      <w:r>
        <w:rPr>
          <w:rFonts w:eastAsiaTheme="minorEastAsia" w:hint="eastAsia"/>
          <w:lang w:val="en-GB" w:eastAsia="zh-CN"/>
        </w:rPr>
        <w:t xml:space="preserve"> similarly, we prefer to change it to s</w:t>
      </w:r>
      <w:r w:rsidRPr="009B4C08">
        <w:rPr>
          <w:rFonts w:eastAsiaTheme="minorEastAsia"/>
          <w:lang w:val="en-GB" w:eastAsia="zh-CN"/>
        </w:rPr>
        <w:t xml:space="preserve">upport of open loop SL pathloss based power control </w:t>
      </w:r>
      <w:r w:rsidR="0062670F">
        <w:rPr>
          <w:rFonts w:eastAsia="宋体"/>
          <w:color w:val="000000"/>
        </w:rPr>
        <w:t>for SL</w:t>
      </w:r>
      <w:r w:rsidR="0062670F">
        <w:rPr>
          <w:rFonts w:eastAsia="宋体" w:hint="eastAsia"/>
          <w:color w:val="000000"/>
          <w:lang w:eastAsia="zh-CN"/>
        </w:rPr>
        <w:t>-</w:t>
      </w:r>
      <w:r w:rsidRPr="0006471F">
        <w:rPr>
          <w:rFonts w:eastAsia="宋体"/>
          <w:color w:val="000000"/>
        </w:rPr>
        <w:t xml:space="preserve">PRS </w:t>
      </w:r>
      <w:r>
        <w:t>and</w:t>
      </w:r>
      <w:r>
        <w:rPr>
          <w:rFonts w:eastAsiaTheme="minorEastAsia" w:hint="eastAsia"/>
          <w:lang w:eastAsia="zh-CN"/>
        </w:rPr>
        <w:t xml:space="preserve"> </w:t>
      </w:r>
      <w:r>
        <w:rPr>
          <w:rFonts w:eastAsiaTheme="minorEastAsia" w:hint="eastAsia"/>
          <w:lang w:val="en-GB" w:eastAsia="zh-CN"/>
        </w:rPr>
        <w:t>associated PSCCH</w:t>
      </w:r>
      <w:r w:rsidRPr="009B4C08">
        <w:rPr>
          <w:rFonts w:eastAsiaTheme="minorEastAsia"/>
          <w:lang w:val="en-GB" w:eastAsia="zh-CN"/>
        </w:rPr>
        <w:t xml:space="preserve"> </w:t>
      </w:r>
      <w:r w:rsidR="007607A3">
        <w:rPr>
          <w:rFonts w:eastAsiaTheme="minorEastAsia"/>
          <w:lang w:val="en-GB" w:eastAsia="zh-CN"/>
        </w:rPr>
        <w:t>and SL RSRP report for dedicated resource pool</w:t>
      </w:r>
      <w:r w:rsidRPr="009B4C08">
        <w:rPr>
          <w:rFonts w:eastAsiaTheme="minorEastAsia"/>
          <w:lang w:val="en-GB" w:eastAsia="zh-CN"/>
        </w:rPr>
        <w:t xml:space="preserve"> for unicast transmissions</w:t>
      </w:r>
    </w:p>
    <w:p w14:paraId="4F83D055" w14:textId="77777777" w:rsidR="00E353CC" w:rsidRDefault="00E353CC" w:rsidP="00487D20">
      <w:pPr>
        <w:jc w:val="both"/>
        <w:rPr>
          <w:rFonts w:eastAsia="宋体"/>
          <w:color w:val="000000"/>
          <w:lang w:eastAsia="zh-CN"/>
        </w:rPr>
      </w:pPr>
    </w:p>
    <w:p w14:paraId="03903EFF" w14:textId="3E3BE95C" w:rsidR="009F1923" w:rsidRPr="009B37FF" w:rsidRDefault="009F1923" w:rsidP="00487D20">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sidR="001138C4">
        <w:rPr>
          <w:b/>
          <w:noProof/>
        </w:rPr>
        <w:t>10</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w:t>
      </w:r>
      <w:r w:rsidR="001A6531">
        <w:rPr>
          <w:rFonts w:eastAsiaTheme="minorEastAsia" w:hint="eastAsia"/>
          <w:b/>
          <w:lang w:eastAsia="zh-CN"/>
        </w:rPr>
        <w:t>7</w:t>
      </w:r>
      <w:r>
        <w:rPr>
          <w:rFonts w:eastAsiaTheme="minorEastAsia" w:hint="eastAsia"/>
          <w:b/>
          <w:lang w:eastAsia="zh-CN"/>
        </w:rPr>
        <w:t xml:space="preserve"> should be </w:t>
      </w:r>
      <w:r w:rsidR="009917B6">
        <w:rPr>
          <w:rFonts w:eastAsiaTheme="minorEastAsia" w:hint="eastAsia"/>
          <w:b/>
          <w:lang w:eastAsia="zh-CN"/>
        </w:rPr>
        <w:t>changed to</w:t>
      </w:r>
      <w:r w:rsidR="00295B65" w:rsidRPr="00295B65">
        <w:t xml:space="preserve"> </w:t>
      </w:r>
      <w:r w:rsidR="00295B65" w:rsidRPr="00295B65">
        <w:rPr>
          <w:rFonts w:eastAsiaTheme="minorEastAsia"/>
          <w:b/>
          <w:lang w:eastAsia="zh-CN"/>
        </w:rPr>
        <w:t xml:space="preserve">open loop SL pathloss based power control </w:t>
      </w:r>
      <w:r w:rsidR="0062670F">
        <w:rPr>
          <w:rFonts w:eastAsiaTheme="minorEastAsia"/>
          <w:b/>
          <w:color w:val="FF0000"/>
          <w:lang w:eastAsia="zh-CN"/>
        </w:rPr>
        <w:t>for SL</w:t>
      </w:r>
      <w:r w:rsidR="0062670F">
        <w:rPr>
          <w:rFonts w:eastAsiaTheme="minorEastAsia" w:hint="eastAsia"/>
          <w:b/>
          <w:color w:val="FF0000"/>
          <w:lang w:eastAsia="zh-CN"/>
        </w:rPr>
        <w:t>-</w:t>
      </w:r>
      <w:r w:rsidR="00295B65" w:rsidRPr="00295B65">
        <w:rPr>
          <w:rFonts w:eastAsiaTheme="minorEastAsia"/>
          <w:b/>
          <w:color w:val="FF0000"/>
          <w:lang w:eastAsia="zh-CN"/>
        </w:rPr>
        <w:t>PRS and associated PSCCH</w:t>
      </w:r>
      <w:r w:rsidR="00295B65" w:rsidRPr="00295B65">
        <w:rPr>
          <w:rFonts w:eastAsiaTheme="minorEastAsia"/>
          <w:b/>
          <w:lang w:eastAsia="zh-CN"/>
        </w:rPr>
        <w:t xml:space="preserve"> and SL RSRP report for dedicated resource pool</w:t>
      </w:r>
      <w:r w:rsidRPr="009B37FF">
        <w:rPr>
          <w:rFonts w:eastAsiaTheme="minorEastAsia" w:hint="eastAsia"/>
          <w:b/>
          <w:lang w:eastAsia="zh-CN"/>
        </w:rPr>
        <w:t>.</w:t>
      </w:r>
    </w:p>
    <w:p w14:paraId="18B6E765" w14:textId="12138770" w:rsidR="001A6531" w:rsidRPr="008A6DF0" w:rsidRDefault="001A6531" w:rsidP="00487D20">
      <w:pPr>
        <w:pStyle w:val="a5"/>
        <w:jc w:val="both"/>
        <w:rPr>
          <w:rFonts w:eastAsiaTheme="minorEastAsia"/>
          <w:b/>
          <w:lang w:eastAsia="zh-CN"/>
        </w:rPr>
      </w:pPr>
      <w:r w:rsidRPr="008A6DF0">
        <w:rPr>
          <w:b/>
        </w:rPr>
        <w:t xml:space="preserve">Proposal </w:t>
      </w:r>
      <w:r w:rsidRPr="008A6DF0">
        <w:rPr>
          <w:b/>
        </w:rPr>
        <w:fldChar w:fldCharType="begin"/>
      </w:r>
      <w:r w:rsidRPr="008A6DF0">
        <w:rPr>
          <w:b/>
        </w:rPr>
        <w:instrText xml:space="preserve"> SEQ Proposal \* ARABIC </w:instrText>
      </w:r>
      <w:r w:rsidRPr="008A6DF0">
        <w:rPr>
          <w:b/>
        </w:rPr>
        <w:fldChar w:fldCharType="separate"/>
      </w:r>
      <w:r w:rsidR="001138C4">
        <w:rPr>
          <w:b/>
          <w:noProof/>
        </w:rPr>
        <w:t>11</w:t>
      </w:r>
      <w:r w:rsidRPr="008A6DF0">
        <w:rPr>
          <w:b/>
        </w:rPr>
        <w:fldChar w:fldCharType="end"/>
      </w:r>
      <w:r w:rsidRPr="008A6DF0">
        <w:rPr>
          <w:rFonts w:eastAsiaTheme="minorEastAsia" w:hint="eastAsia"/>
          <w:b/>
          <w:lang w:eastAsia="zh-CN"/>
        </w:rPr>
        <w:t>:</w:t>
      </w:r>
      <w:r w:rsidR="00272009" w:rsidRPr="00272009">
        <w:t xml:space="preserve"> </w:t>
      </w:r>
      <w:r w:rsidR="00272009">
        <w:rPr>
          <w:rFonts w:eastAsiaTheme="minorEastAsia" w:hint="eastAsia"/>
          <w:b/>
          <w:lang w:eastAsia="zh-CN"/>
        </w:rPr>
        <w:t>T</w:t>
      </w:r>
      <w:r w:rsidR="00272009" w:rsidRPr="00272009">
        <w:rPr>
          <w:rFonts w:eastAsiaTheme="minorEastAsia"/>
          <w:b/>
          <w:lang w:eastAsia="zh-CN"/>
        </w:rPr>
        <w:t>he component of FG 41-1-17</w:t>
      </w:r>
      <w:r w:rsidR="00272009">
        <w:rPr>
          <w:rFonts w:eastAsiaTheme="minorEastAsia" w:hint="eastAsia"/>
          <w:b/>
          <w:lang w:eastAsia="zh-CN"/>
        </w:rPr>
        <w:t xml:space="preserve"> should be</w:t>
      </w:r>
      <w:r w:rsidR="00272009" w:rsidRPr="00272009">
        <w:rPr>
          <w:rFonts w:eastAsiaTheme="minorEastAsia"/>
          <w:b/>
          <w:lang w:eastAsia="zh-CN"/>
        </w:rPr>
        <w:t xml:space="preserve"> change</w:t>
      </w:r>
      <w:r w:rsidR="00272009">
        <w:rPr>
          <w:rFonts w:eastAsiaTheme="minorEastAsia" w:hint="eastAsia"/>
          <w:b/>
          <w:lang w:eastAsia="zh-CN"/>
        </w:rPr>
        <w:t>d</w:t>
      </w:r>
      <w:r w:rsidR="00272009" w:rsidRPr="00272009">
        <w:rPr>
          <w:rFonts w:eastAsiaTheme="minorEastAsia"/>
          <w:b/>
          <w:lang w:eastAsia="zh-CN"/>
        </w:rPr>
        <w:t xml:space="preserve"> to support of open loop SL pathloss based power control </w:t>
      </w:r>
      <w:r w:rsidR="0062670F">
        <w:rPr>
          <w:rFonts w:eastAsiaTheme="minorEastAsia"/>
          <w:b/>
          <w:color w:val="FF0000"/>
          <w:lang w:eastAsia="zh-CN"/>
        </w:rPr>
        <w:t>for SL</w:t>
      </w:r>
      <w:r w:rsidR="0062670F">
        <w:rPr>
          <w:rFonts w:eastAsiaTheme="minorEastAsia" w:hint="eastAsia"/>
          <w:b/>
          <w:color w:val="FF0000"/>
          <w:lang w:eastAsia="zh-CN"/>
        </w:rPr>
        <w:t>-</w:t>
      </w:r>
      <w:r w:rsidR="00272009" w:rsidRPr="007325CB">
        <w:rPr>
          <w:rFonts w:eastAsiaTheme="minorEastAsia"/>
          <w:b/>
          <w:color w:val="FF0000"/>
          <w:lang w:eastAsia="zh-CN"/>
        </w:rPr>
        <w:t>PRS and associated PSCCH</w:t>
      </w:r>
      <w:r w:rsidR="00272009" w:rsidRPr="00272009">
        <w:rPr>
          <w:rFonts w:eastAsiaTheme="minorEastAsia"/>
          <w:b/>
          <w:lang w:eastAsia="zh-CN"/>
        </w:rPr>
        <w:t xml:space="preserve"> and SL RSRP report for dedicated resource pool for unicast transmissions</w:t>
      </w:r>
      <w:r w:rsidRPr="008A6DF0">
        <w:rPr>
          <w:rFonts w:eastAsiaTheme="minorEastAsia" w:hint="eastAsia"/>
          <w:b/>
          <w:lang w:eastAsia="zh-CN"/>
        </w:rPr>
        <w:t>.</w:t>
      </w:r>
    </w:p>
    <w:p w14:paraId="790A5147" w14:textId="69A39148" w:rsidR="00497182" w:rsidRDefault="00497182">
      <w:pPr>
        <w:rPr>
          <w:rFonts w:eastAsiaTheme="minorEastAsia"/>
          <w:lang w:val="en-GB" w:eastAsia="zh-CN"/>
        </w:rPr>
      </w:pPr>
      <w:r>
        <w:rPr>
          <w:rFonts w:eastAsiaTheme="minorEastAsia"/>
          <w:lang w:val="en-GB" w:eastAsia="zh-CN"/>
        </w:rPr>
        <w:br w:type="page"/>
      </w:r>
    </w:p>
    <w:p w14:paraId="416B1BE4" w14:textId="77777777" w:rsidR="0093505A" w:rsidRDefault="0093505A" w:rsidP="00487D20">
      <w:pPr>
        <w:jc w:val="both"/>
        <w:rPr>
          <w:rFonts w:eastAsiaTheme="minorEastAsia"/>
          <w:lang w:val="en-GB" w:eastAsia="zh-CN"/>
        </w:rPr>
        <w:sectPr w:rsidR="0093505A" w:rsidSect="008371E5">
          <w:footerReference w:type="default" r:id="rId9"/>
          <w:pgSz w:w="11906" w:h="16838"/>
          <w:pgMar w:top="1021" w:right="1021" w:bottom="1021" w:left="1021" w:header="709" w:footer="709" w:gutter="0"/>
          <w:cols w:space="720"/>
          <w:docGrid w:linePitch="360"/>
        </w:sectPr>
      </w:pPr>
    </w:p>
    <w:p w14:paraId="43096ED1" w14:textId="77777777" w:rsidR="001D6CD8" w:rsidRPr="001A6531" w:rsidRDefault="001D6CD8" w:rsidP="00487D20">
      <w:pPr>
        <w:jc w:val="both"/>
        <w:rPr>
          <w:rFonts w:eastAsiaTheme="minorEastAsia"/>
          <w:lang w:val="en-GB" w:eastAsia="zh-CN"/>
        </w:rPr>
      </w:pPr>
    </w:p>
    <w:p w14:paraId="1BDD1B30" w14:textId="20D2F381" w:rsidR="001D6CD8" w:rsidRDefault="001D6CD8" w:rsidP="00487D20">
      <w:pPr>
        <w:pStyle w:val="2"/>
        <w:ind w:left="567" w:hanging="567"/>
        <w:jc w:val="both"/>
        <w:rPr>
          <w:rFonts w:eastAsiaTheme="minorEastAsia"/>
        </w:rPr>
      </w:pPr>
      <w:r>
        <w:t>Carrier phase</w:t>
      </w:r>
      <w:r>
        <w:rPr>
          <w:rFonts w:eastAsiaTheme="minorEastAsia" w:hint="eastAsia"/>
        </w:rPr>
        <w:t xml:space="preserve"> positioning related UE features</w:t>
      </w:r>
    </w:p>
    <w:p w14:paraId="57D4631E" w14:textId="4883429E" w:rsidR="007517F6" w:rsidRPr="007517F6" w:rsidRDefault="007517F6" w:rsidP="007517F6">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eastAsiaTheme="minorEastAsia" w:hint="eastAsia"/>
          <w:lang w:eastAsia="zh-CN"/>
        </w:rPr>
        <w:t>4</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eastAsiaTheme="minorEastAsia" w:hint="eastAsia"/>
          <w:lang w:eastAsia="zh-CN"/>
        </w:rPr>
        <w:t>c</w:t>
      </w:r>
      <w:r w:rsidRPr="007517F6">
        <w:rPr>
          <w:rFonts w:eastAsiaTheme="minorEastAsia"/>
          <w:lang w:eastAsia="zh-CN"/>
        </w:rPr>
        <w:t xml:space="preserve">arrier phase positioning </w:t>
      </w:r>
      <w:r w:rsidRPr="00970646">
        <w:rPr>
          <w:lang w:eastAsia="zh-CN"/>
        </w:rPr>
        <w:t xml:space="preserve">related UE features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proofErr w:type="gramStart"/>
      <w:r w:rsidR="001138C4">
        <w:rPr>
          <w:lang w:eastAsia="zh-CN"/>
        </w:rPr>
        <w:t>[</w:t>
      </w:r>
      <w:proofErr w:type="gramEnd"/>
      <w:r w:rsidR="001138C4">
        <w:rPr>
          <w:lang w:eastAsia="zh-CN"/>
        </w:rPr>
        <w:t>1]</w:t>
      </w:r>
      <w:r w:rsidRPr="0094098E">
        <w:rPr>
          <w:lang w:eastAsia="zh-CN"/>
        </w:rPr>
        <w:fldChar w:fldCharType="end"/>
      </w:r>
      <w:r w:rsidRPr="003407F4">
        <w:rPr>
          <w:rFonts w:hint="eastAsia"/>
          <w:lang w:eastAsia="zh-CN"/>
        </w:rPr>
        <w:t>.</w:t>
      </w:r>
    </w:p>
    <w:p w14:paraId="55447B15" w14:textId="77777777" w:rsidR="0093505A" w:rsidRDefault="0093505A" w:rsidP="0093505A">
      <w:pPr>
        <w:rPr>
          <w:rFonts w:cs="Arial"/>
          <w:lang w:eastAsia="x-none"/>
        </w:rPr>
      </w:pPr>
    </w:p>
    <w:p w14:paraId="3F32B9B5" w14:textId="77777777" w:rsidR="0093505A" w:rsidRPr="00FB1E6D" w:rsidRDefault="0093505A" w:rsidP="0093505A">
      <w:pPr>
        <w:rPr>
          <w:rFonts w:cs="Arial"/>
          <w:lang w:eastAsia="x-none"/>
        </w:rPr>
      </w:pPr>
      <w:r w:rsidRPr="007C06C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08"/>
        <w:gridCol w:w="2051"/>
        <w:gridCol w:w="2536"/>
        <w:gridCol w:w="594"/>
        <w:gridCol w:w="472"/>
        <w:gridCol w:w="495"/>
        <w:gridCol w:w="2061"/>
        <w:gridCol w:w="663"/>
        <w:gridCol w:w="495"/>
        <w:gridCol w:w="495"/>
        <w:gridCol w:w="495"/>
        <w:gridCol w:w="1586"/>
        <w:gridCol w:w="1063"/>
      </w:tblGrid>
      <w:tr w:rsidR="0093505A" w:rsidRPr="00DD5852" w14:paraId="6CF603F6" w14:textId="77777777" w:rsidTr="008435A2">
        <w:tc>
          <w:tcPr>
            <w:tcW w:w="0" w:type="auto"/>
            <w:shd w:val="clear" w:color="auto" w:fill="auto"/>
          </w:tcPr>
          <w:p w14:paraId="180B2FDF"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hAnsi="Arial" w:cs="Arial"/>
                <w:color w:val="000000" w:themeColor="text1"/>
              </w:rPr>
              <w:t>41. NR_pos_enh2</w:t>
            </w:r>
          </w:p>
        </w:tc>
        <w:tc>
          <w:tcPr>
            <w:tcW w:w="0" w:type="auto"/>
            <w:shd w:val="clear" w:color="auto" w:fill="auto"/>
          </w:tcPr>
          <w:p w14:paraId="00382CB2"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MS Mincho" w:hAnsi="Arial" w:cs="Arial"/>
                <w:color w:val="000000" w:themeColor="text1"/>
              </w:rPr>
              <w:t>41-2-1</w:t>
            </w:r>
          </w:p>
        </w:tc>
        <w:tc>
          <w:tcPr>
            <w:tcW w:w="0" w:type="auto"/>
            <w:shd w:val="clear" w:color="auto" w:fill="auto"/>
          </w:tcPr>
          <w:p w14:paraId="0617625D"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宋体" w:hAnsi="Arial" w:cs="Arial"/>
                <w:color w:val="000000" w:themeColor="text1"/>
                <w:lang w:eastAsia="zh-CN"/>
              </w:rPr>
              <w:t xml:space="preserve">DL RSCP reporting based on DL PRS in </w:t>
            </w:r>
            <w:r w:rsidRPr="00DD5852">
              <w:rPr>
                <w:rFonts w:ascii="Arial" w:eastAsia="宋体" w:hAnsi="Arial" w:cs="Arial"/>
                <w:color w:val="000000" w:themeColor="text1"/>
                <w:lang w:val="en-US" w:eastAsia="zh-CN"/>
              </w:rPr>
              <w:t xml:space="preserve">RRC_CONNECTED </w:t>
            </w:r>
          </w:p>
        </w:tc>
        <w:tc>
          <w:tcPr>
            <w:tcW w:w="0" w:type="auto"/>
            <w:shd w:val="clear" w:color="auto" w:fill="auto"/>
          </w:tcPr>
          <w:p w14:paraId="4A253804" w14:textId="77777777" w:rsidR="0093505A" w:rsidRPr="00DD5852" w:rsidRDefault="0093505A" w:rsidP="008435A2">
            <w:pPr>
              <w:pStyle w:val="maintext"/>
              <w:ind w:firstLineChars="0" w:firstLine="0"/>
              <w:jc w:val="left"/>
              <w:rPr>
                <w:rFonts w:ascii="Arial" w:hAnsi="Arial" w:cs="Arial"/>
                <w:color w:val="FF0000"/>
                <w:lang w:val="en-US"/>
              </w:rPr>
            </w:pPr>
            <w:r w:rsidRPr="00DD5852">
              <w:rPr>
                <w:rFonts w:ascii="Arial" w:hAnsi="Arial" w:cs="Arial"/>
                <w:color w:val="FF0000"/>
                <w:lang w:val="en-US"/>
              </w:rPr>
              <w:t>1. Support of DL RSCP reporting based on DL PRS in RRC_CONNECTED</w:t>
            </w:r>
          </w:p>
          <w:p w14:paraId="10E2DC71" w14:textId="77777777" w:rsidR="0093505A" w:rsidRPr="00DD5852" w:rsidRDefault="0093505A" w:rsidP="008435A2">
            <w:pPr>
              <w:pStyle w:val="maintext"/>
              <w:ind w:firstLineChars="0" w:firstLine="0"/>
              <w:jc w:val="left"/>
              <w:rPr>
                <w:rFonts w:ascii="Arial" w:hAnsi="Arial" w:cs="Arial"/>
                <w:color w:val="FF0000"/>
                <w:lang w:val="en-US"/>
              </w:rPr>
            </w:pPr>
            <w:r w:rsidRPr="00DD5852">
              <w:rPr>
                <w:rFonts w:ascii="Arial" w:hAnsi="Arial" w:cs="Arial"/>
                <w:color w:val="FF0000"/>
                <w:lang w:val="en-US"/>
              </w:rPr>
              <w:t>2. The maximum number of first path PRS RSCP measurements per TRP</w:t>
            </w:r>
          </w:p>
          <w:p w14:paraId="6A2F865B" w14:textId="77777777" w:rsidR="0093505A" w:rsidRPr="00DD5852" w:rsidRDefault="0093505A" w:rsidP="008435A2">
            <w:pPr>
              <w:pStyle w:val="maintext"/>
              <w:ind w:firstLineChars="0" w:firstLine="0"/>
              <w:jc w:val="left"/>
              <w:rPr>
                <w:rFonts w:ascii="Arial" w:hAnsi="Arial" w:cs="Arial"/>
                <w:color w:val="FF0000"/>
              </w:rPr>
            </w:pPr>
          </w:p>
          <w:p w14:paraId="3C4250D0" w14:textId="77777777" w:rsidR="0093505A" w:rsidRPr="00DD5852" w:rsidRDefault="0093505A" w:rsidP="008435A2">
            <w:pPr>
              <w:pStyle w:val="maintext"/>
              <w:ind w:firstLineChars="0" w:firstLine="0"/>
              <w:jc w:val="left"/>
              <w:rPr>
                <w:rFonts w:ascii="Arial" w:hAnsi="Arial" w:cs="Arial"/>
                <w:strike/>
                <w:color w:val="000000"/>
              </w:rPr>
            </w:pPr>
            <w:r w:rsidRPr="00DD5852">
              <w:rPr>
                <w:rFonts w:ascii="Arial" w:hAnsi="Arial" w:cs="Arial"/>
                <w:strike/>
                <w:color w:val="FF0000"/>
              </w:rPr>
              <w:t xml:space="preserve">FFS: separate rows for </w:t>
            </w:r>
            <w:r w:rsidRPr="00DD5852">
              <w:rPr>
                <w:rFonts w:ascii="Arial" w:eastAsia="宋体" w:hAnsi="Arial" w:cs="Arial"/>
                <w:strike/>
                <w:color w:val="FF0000"/>
                <w:lang w:eastAsia="zh-CN"/>
              </w:rPr>
              <w:t xml:space="preserve">DL PRS processing capabilities\measurement for CPP measurements in </w:t>
            </w:r>
            <w:r w:rsidRPr="00DD5852">
              <w:rPr>
                <w:rFonts w:ascii="Arial" w:eastAsia="宋体" w:hAnsi="Arial" w:cs="Arial"/>
                <w:strike/>
                <w:color w:val="FF0000"/>
                <w:lang w:val="en-US" w:eastAsia="zh-CN"/>
              </w:rPr>
              <w:t>RRC_CONNECTED</w:t>
            </w:r>
          </w:p>
        </w:tc>
        <w:tc>
          <w:tcPr>
            <w:tcW w:w="0" w:type="auto"/>
            <w:shd w:val="clear" w:color="auto" w:fill="auto"/>
          </w:tcPr>
          <w:p w14:paraId="572309C9"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MS Mincho" w:hAnsi="Arial" w:cs="Arial"/>
                <w:color w:val="FF0000"/>
                <w:highlight w:val="yellow"/>
              </w:rPr>
              <w:t>FFS</w:t>
            </w:r>
          </w:p>
        </w:tc>
        <w:tc>
          <w:tcPr>
            <w:tcW w:w="0" w:type="auto"/>
            <w:shd w:val="clear" w:color="auto" w:fill="auto"/>
          </w:tcPr>
          <w:p w14:paraId="763B5622"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宋体" w:hAnsi="Arial" w:cs="Arial"/>
                <w:color w:val="FF0000"/>
                <w:lang w:eastAsia="zh-CN"/>
              </w:rPr>
              <w:t>No</w:t>
            </w:r>
          </w:p>
        </w:tc>
        <w:tc>
          <w:tcPr>
            <w:tcW w:w="0" w:type="auto"/>
            <w:shd w:val="clear" w:color="auto" w:fill="auto"/>
          </w:tcPr>
          <w:p w14:paraId="5D6448B1"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宋体" w:hAnsi="Arial" w:cs="Arial"/>
                <w:color w:val="FF0000"/>
              </w:rPr>
              <w:t>n/a</w:t>
            </w:r>
          </w:p>
        </w:tc>
        <w:tc>
          <w:tcPr>
            <w:tcW w:w="0" w:type="auto"/>
            <w:shd w:val="clear" w:color="auto" w:fill="auto"/>
          </w:tcPr>
          <w:p w14:paraId="6B458F55"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hAnsi="Arial" w:cs="Arial"/>
                <w:color w:val="FF0000"/>
                <w:lang w:val="en-US"/>
              </w:rPr>
              <w:t>DL RSCP reporting based on DL PRS in RRC_CONNECTED is not supported</w:t>
            </w:r>
          </w:p>
        </w:tc>
        <w:tc>
          <w:tcPr>
            <w:tcW w:w="0" w:type="auto"/>
            <w:shd w:val="clear" w:color="auto" w:fill="auto"/>
          </w:tcPr>
          <w:p w14:paraId="66989255"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宋体" w:hAnsi="Arial" w:cs="Arial"/>
                <w:color w:val="FF0000"/>
                <w:lang w:eastAsia="zh-CN"/>
              </w:rPr>
              <w:t>Per band</w:t>
            </w:r>
          </w:p>
        </w:tc>
        <w:tc>
          <w:tcPr>
            <w:tcW w:w="0" w:type="auto"/>
            <w:shd w:val="clear" w:color="auto" w:fill="auto"/>
          </w:tcPr>
          <w:p w14:paraId="0632BACC"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宋体" w:hAnsi="Arial" w:cs="Arial"/>
                <w:color w:val="FF0000"/>
              </w:rPr>
              <w:t>n/a</w:t>
            </w:r>
          </w:p>
        </w:tc>
        <w:tc>
          <w:tcPr>
            <w:tcW w:w="0" w:type="auto"/>
            <w:shd w:val="clear" w:color="auto" w:fill="auto"/>
          </w:tcPr>
          <w:p w14:paraId="6334D782"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宋体" w:hAnsi="Arial" w:cs="Arial"/>
                <w:color w:val="FF0000"/>
              </w:rPr>
              <w:t>n/a</w:t>
            </w:r>
          </w:p>
        </w:tc>
        <w:tc>
          <w:tcPr>
            <w:tcW w:w="0" w:type="auto"/>
            <w:shd w:val="clear" w:color="auto" w:fill="auto"/>
          </w:tcPr>
          <w:p w14:paraId="7D3C874A"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宋体" w:hAnsi="Arial" w:cs="Arial"/>
                <w:color w:val="FF0000"/>
              </w:rPr>
              <w:t>n/a</w:t>
            </w:r>
          </w:p>
        </w:tc>
        <w:tc>
          <w:tcPr>
            <w:tcW w:w="0" w:type="auto"/>
            <w:shd w:val="clear" w:color="auto" w:fill="auto"/>
          </w:tcPr>
          <w:p w14:paraId="161F25C2" w14:textId="77777777" w:rsidR="0093505A" w:rsidRPr="00DD5852" w:rsidRDefault="0093505A" w:rsidP="008435A2">
            <w:pPr>
              <w:pStyle w:val="maintext"/>
              <w:ind w:firstLineChars="0" w:firstLine="0"/>
              <w:jc w:val="left"/>
              <w:rPr>
                <w:rFonts w:ascii="Arial" w:hAnsi="Arial" w:cs="Arial"/>
                <w:color w:val="FF0000"/>
                <w:lang w:val="en-US"/>
              </w:rPr>
            </w:pPr>
            <w:r w:rsidRPr="00DD5852">
              <w:rPr>
                <w:rFonts w:ascii="Arial" w:hAnsi="Arial" w:cs="Arial"/>
                <w:color w:val="FF0000"/>
                <w:lang w:val="en-US"/>
              </w:rPr>
              <w:t>Note: DL RSCP is reported together with UE Rx-Tx time difference measurement</w:t>
            </w:r>
          </w:p>
          <w:p w14:paraId="43F85154" w14:textId="77777777" w:rsidR="0093505A" w:rsidRPr="00DD5852" w:rsidRDefault="0093505A" w:rsidP="008435A2">
            <w:pPr>
              <w:pStyle w:val="maintext"/>
              <w:ind w:firstLineChars="0" w:firstLine="0"/>
              <w:jc w:val="left"/>
              <w:rPr>
                <w:rFonts w:ascii="Arial" w:hAnsi="Arial" w:cs="Arial"/>
                <w:color w:val="FF0000"/>
                <w:lang w:val="en-US"/>
              </w:rPr>
            </w:pPr>
          </w:p>
          <w:p w14:paraId="2854D2CB" w14:textId="77777777" w:rsidR="0093505A" w:rsidRDefault="0093505A" w:rsidP="008435A2">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13-11]</w:t>
            </w:r>
          </w:p>
          <w:p w14:paraId="59276FF7" w14:textId="77777777" w:rsidR="0093505A" w:rsidRPr="007C06CD" w:rsidRDefault="0093505A" w:rsidP="008435A2">
            <w:pPr>
              <w:pStyle w:val="maintext"/>
              <w:ind w:firstLineChars="0" w:firstLine="0"/>
              <w:jc w:val="left"/>
              <w:rPr>
                <w:rFonts w:ascii="Arial" w:hAnsi="Arial" w:cs="Arial"/>
                <w:color w:val="FF0000"/>
                <w:lang w:val="en-US"/>
              </w:rPr>
            </w:pPr>
          </w:p>
          <w:p w14:paraId="58FF35BD" w14:textId="77777777" w:rsidR="0093505A" w:rsidRPr="00F753A4" w:rsidRDefault="0093505A" w:rsidP="008435A2">
            <w:pPr>
              <w:pStyle w:val="maintext"/>
              <w:ind w:firstLineChars="0" w:firstLine="0"/>
              <w:jc w:val="left"/>
              <w:rPr>
                <w:rFonts w:ascii="Arial" w:hAnsi="Arial" w:cs="Arial"/>
                <w:color w:val="FF0000"/>
              </w:rPr>
            </w:pPr>
            <w:r w:rsidRPr="00F753A4">
              <w:rPr>
                <w:rFonts w:ascii="Arial" w:eastAsia="宋体" w:hAnsi="Arial" w:cs="Arial"/>
                <w:color w:val="FF0000"/>
                <w:highlight w:val="yellow"/>
              </w:rPr>
              <w:t>[Need for location server to know if the feature is supported]</w:t>
            </w:r>
          </w:p>
        </w:tc>
        <w:tc>
          <w:tcPr>
            <w:tcW w:w="0" w:type="auto"/>
            <w:shd w:val="clear" w:color="auto" w:fill="auto"/>
          </w:tcPr>
          <w:p w14:paraId="51BD79C9" w14:textId="77777777" w:rsidR="0093505A" w:rsidRPr="00DD5852" w:rsidRDefault="0093505A" w:rsidP="008435A2">
            <w:pPr>
              <w:pStyle w:val="maintext"/>
              <w:ind w:firstLineChars="0" w:firstLine="0"/>
              <w:jc w:val="left"/>
              <w:rPr>
                <w:rFonts w:ascii="Arial" w:hAnsi="Arial" w:cs="Arial"/>
                <w:color w:val="000000"/>
              </w:rPr>
            </w:pPr>
            <w:r w:rsidRPr="00DD5852">
              <w:rPr>
                <w:rFonts w:ascii="Arial" w:eastAsiaTheme="minorEastAsia" w:hAnsi="Arial" w:cs="Arial"/>
                <w:bCs/>
                <w:color w:val="FF0000"/>
              </w:rPr>
              <w:t xml:space="preserve">Optional with capability </w:t>
            </w:r>
            <w:proofErr w:type="spellStart"/>
            <w:r w:rsidRPr="00DD5852">
              <w:rPr>
                <w:rFonts w:ascii="Arial" w:eastAsiaTheme="minorEastAsia" w:hAnsi="Arial" w:cs="Arial"/>
                <w:bCs/>
                <w:color w:val="FF0000"/>
              </w:rPr>
              <w:t>signaling</w:t>
            </w:r>
            <w:proofErr w:type="spellEnd"/>
          </w:p>
        </w:tc>
      </w:tr>
    </w:tbl>
    <w:p w14:paraId="3502DC72" w14:textId="77777777" w:rsidR="0093505A" w:rsidRDefault="0093505A" w:rsidP="0093505A">
      <w:pPr>
        <w:rPr>
          <w:lang w:eastAsia="x-none"/>
        </w:rPr>
      </w:pPr>
    </w:p>
    <w:p w14:paraId="49CFC06E" w14:textId="77777777" w:rsidR="0093505A" w:rsidRDefault="0093505A" w:rsidP="0093505A">
      <w:pPr>
        <w:rPr>
          <w:lang w:eastAsia="x-none"/>
        </w:rPr>
      </w:pPr>
      <w:r w:rsidRPr="0006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516"/>
        <w:gridCol w:w="2124"/>
        <w:gridCol w:w="2169"/>
        <w:gridCol w:w="594"/>
        <w:gridCol w:w="472"/>
        <w:gridCol w:w="495"/>
        <w:gridCol w:w="2161"/>
        <w:gridCol w:w="670"/>
        <w:gridCol w:w="495"/>
        <w:gridCol w:w="495"/>
        <w:gridCol w:w="495"/>
        <w:gridCol w:w="1721"/>
        <w:gridCol w:w="1102"/>
      </w:tblGrid>
      <w:tr w:rsidR="0093505A" w:rsidRPr="00205CB7" w14:paraId="55B95103" w14:textId="77777777" w:rsidTr="008435A2">
        <w:tc>
          <w:tcPr>
            <w:tcW w:w="0" w:type="auto"/>
            <w:shd w:val="clear" w:color="auto" w:fill="auto"/>
          </w:tcPr>
          <w:p w14:paraId="42160C95"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hAnsi="Arial" w:cs="Arial"/>
                <w:color w:val="000000" w:themeColor="text1"/>
              </w:rPr>
              <w:t>41. NR_pos_enh2</w:t>
            </w:r>
          </w:p>
        </w:tc>
        <w:tc>
          <w:tcPr>
            <w:tcW w:w="0" w:type="auto"/>
            <w:shd w:val="clear" w:color="auto" w:fill="auto"/>
          </w:tcPr>
          <w:p w14:paraId="62ED9B0D"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MS Mincho" w:hAnsi="Arial" w:cs="Arial"/>
                <w:color w:val="000000" w:themeColor="text1"/>
              </w:rPr>
              <w:t>41-2-1a</w:t>
            </w:r>
          </w:p>
        </w:tc>
        <w:tc>
          <w:tcPr>
            <w:tcW w:w="0" w:type="auto"/>
            <w:shd w:val="clear" w:color="auto" w:fill="auto"/>
          </w:tcPr>
          <w:p w14:paraId="50622347"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宋体" w:hAnsi="Arial" w:cs="Arial"/>
                <w:color w:val="000000" w:themeColor="text1"/>
                <w:lang w:eastAsia="zh-CN"/>
              </w:rPr>
              <w:t xml:space="preserve">DL RSCPD reporting based on DL PRS in </w:t>
            </w:r>
            <w:r w:rsidRPr="00205CB7">
              <w:rPr>
                <w:rFonts w:ascii="Arial" w:eastAsia="宋体" w:hAnsi="Arial" w:cs="Arial"/>
                <w:color w:val="000000" w:themeColor="text1"/>
                <w:lang w:val="en-US" w:eastAsia="zh-CN"/>
              </w:rPr>
              <w:t>RRC_CONNECTED</w:t>
            </w:r>
          </w:p>
        </w:tc>
        <w:tc>
          <w:tcPr>
            <w:tcW w:w="0" w:type="auto"/>
            <w:shd w:val="clear" w:color="auto" w:fill="auto"/>
          </w:tcPr>
          <w:p w14:paraId="5FF047AA" w14:textId="77777777" w:rsidR="0093505A" w:rsidRPr="00205CB7" w:rsidRDefault="0093505A" w:rsidP="008435A2">
            <w:pPr>
              <w:pStyle w:val="maintext"/>
              <w:ind w:firstLineChars="0" w:firstLine="0"/>
              <w:jc w:val="left"/>
              <w:rPr>
                <w:rFonts w:ascii="Arial" w:hAnsi="Arial" w:cs="Arial"/>
                <w:color w:val="FF0000"/>
                <w:lang w:val="en-US"/>
              </w:rPr>
            </w:pPr>
            <w:r w:rsidRPr="00205CB7">
              <w:rPr>
                <w:rFonts w:ascii="Arial" w:hAnsi="Arial" w:cs="Arial"/>
                <w:color w:val="FF0000"/>
                <w:lang w:val="en-US"/>
              </w:rPr>
              <w:t xml:space="preserve">1. Support of DL RSCPD reporting based on DL PRS in </w:t>
            </w:r>
            <w:r w:rsidRPr="00205CB7">
              <w:rPr>
                <w:rFonts w:ascii="Arial" w:hAnsi="Arial" w:cs="Arial"/>
                <w:color w:val="FF0000"/>
                <w:lang w:val="en-US"/>
              </w:rPr>
              <w:lastRenderedPageBreak/>
              <w:t>RRC_CONNECTED</w:t>
            </w:r>
          </w:p>
          <w:p w14:paraId="1FFA1BAD"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hAnsi="Arial" w:cs="Arial"/>
                <w:color w:val="FF0000"/>
                <w:lang w:val="en-US"/>
              </w:rPr>
              <w:t>2. The maximum number of first path PRS RSCPD measurements per pair of TRPs</w:t>
            </w:r>
          </w:p>
        </w:tc>
        <w:tc>
          <w:tcPr>
            <w:tcW w:w="0" w:type="auto"/>
            <w:shd w:val="clear" w:color="auto" w:fill="auto"/>
          </w:tcPr>
          <w:p w14:paraId="59048A4C"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MS Mincho" w:hAnsi="Arial" w:cs="Arial"/>
                <w:color w:val="FF0000"/>
                <w:highlight w:val="yellow"/>
              </w:rPr>
              <w:lastRenderedPageBreak/>
              <w:t>FFS</w:t>
            </w:r>
          </w:p>
        </w:tc>
        <w:tc>
          <w:tcPr>
            <w:tcW w:w="0" w:type="auto"/>
            <w:shd w:val="clear" w:color="auto" w:fill="auto"/>
          </w:tcPr>
          <w:p w14:paraId="1E3A6645"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lang w:eastAsia="zh-CN"/>
              </w:rPr>
              <w:t>No</w:t>
            </w:r>
          </w:p>
        </w:tc>
        <w:tc>
          <w:tcPr>
            <w:tcW w:w="0" w:type="auto"/>
            <w:shd w:val="clear" w:color="auto" w:fill="auto"/>
          </w:tcPr>
          <w:p w14:paraId="417224AE"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52F60937" w14:textId="77777777" w:rsidR="0093505A" w:rsidRPr="00205CB7" w:rsidRDefault="0093505A" w:rsidP="008435A2">
            <w:pPr>
              <w:pStyle w:val="maintext"/>
              <w:ind w:firstLineChars="0" w:firstLine="0"/>
              <w:jc w:val="left"/>
              <w:rPr>
                <w:rFonts w:ascii="Arial" w:hAnsi="Arial" w:cs="Arial"/>
                <w:color w:val="FF0000"/>
                <w:lang w:val="en-US"/>
              </w:rPr>
            </w:pPr>
            <w:r w:rsidRPr="00205CB7">
              <w:rPr>
                <w:rFonts w:ascii="Arial" w:hAnsi="Arial" w:cs="Arial"/>
                <w:color w:val="FF0000"/>
                <w:lang w:val="en-US"/>
              </w:rPr>
              <w:t xml:space="preserve">DL RSCPD reporting based on DL PRS in RRC_CONNECTED </w:t>
            </w:r>
            <w:r w:rsidRPr="00205CB7">
              <w:rPr>
                <w:rFonts w:ascii="Arial" w:hAnsi="Arial" w:cs="Arial"/>
                <w:color w:val="FF0000"/>
                <w:lang w:val="en-US"/>
              </w:rPr>
              <w:lastRenderedPageBreak/>
              <w:t>is not supported</w:t>
            </w:r>
          </w:p>
        </w:tc>
        <w:tc>
          <w:tcPr>
            <w:tcW w:w="0" w:type="auto"/>
            <w:shd w:val="clear" w:color="auto" w:fill="auto"/>
          </w:tcPr>
          <w:p w14:paraId="43CC734C"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lang w:eastAsia="zh-CN"/>
              </w:rPr>
              <w:lastRenderedPageBreak/>
              <w:t>Per band</w:t>
            </w:r>
          </w:p>
        </w:tc>
        <w:tc>
          <w:tcPr>
            <w:tcW w:w="0" w:type="auto"/>
            <w:shd w:val="clear" w:color="auto" w:fill="auto"/>
          </w:tcPr>
          <w:p w14:paraId="15700F2B"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07028EF6"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08331889"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2B40F6D8" w14:textId="77777777" w:rsidR="0093505A" w:rsidRPr="00205CB7" w:rsidRDefault="0093505A" w:rsidP="008435A2">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 xml:space="preserve">DL RSCPD is reported along </w:t>
            </w:r>
            <w:r w:rsidRPr="00205CB7">
              <w:rPr>
                <w:rFonts w:ascii="Arial" w:hAnsi="Arial" w:cs="Arial"/>
                <w:color w:val="FF0000"/>
                <w:lang w:val="en-US"/>
              </w:rPr>
              <w:lastRenderedPageBreak/>
              <w:t>with measurement report for DL-</w:t>
            </w:r>
            <w:r>
              <w:rPr>
                <w:rFonts w:ascii="Arial" w:hAnsi="Arial" w:cs="Arial"/>
                <w:color w:val="FF0000"/>
                <w:lang w:val="en-US"/>
              </w:rPr>
              <w:t>RSTD</w:t>
            </w:r>
          </w:p>
          <w:p w14:paraId="764A8359" w14:textId="77777777" w:rsidR="0093505A" w:rsidRPr="00205CB7" w:rsidRDefault="0093505A" w:rsidP="008435A2">
            <w:pPr>
              <w:pStyle w:val="maintext"/>
              <w:ind w:firstLineChars="0" w:firstLine="0"/>
              <w:jc w:val="left"/>
              <w:rPr>
                <w:rFonts w:ascii="Arial" w:hAnsi="Arial" w:cs="Arial"/>
                <w:color w:val="FF0000"/>
                <w:lang w:val="en-US"/>
              </w:rPr>
            </w:pPr>
          </w:p>
          <w:p w14:paraId="239DE718" w14:textId="77777777" w:rsidR="0093505A" w:rsidRDefault="0093505A" w:rsidP="008435A2">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7BB73DA3" w14:textId="77777777" w:rsidR="0093505A" w:rsidRPr="007C06CD" w:rsidRDefault="0093505A" w:rsidP="008435A2">
            <w:pPr>
              <w:pStyle w:val="maintext"/>
              <w:ind w:firstLineChars="0" w:firstLine="0"/>
              <w:jc w:val="left"/>
              <w:rPr>
                <w:rFonts w:ascii="Arial" w:hAnsi="Arial" w:cs="Arial"/>
                <w:color w:val="FF0000"/>
                <w:lang w:val="en-US"/>
              </w:rPr>
            </w:pPr>
          </w:p>
          <w:p w14:paraId="3FC47FB7"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highlight w:val="yellow"/>
              </w:rPr>
              <w:t>[Need for location server to know if the feature is supported]</w:t>
            </w:r>
          </w:p>
        </w:tc>
        <w:tc>
          <w:tcPr>
            <w:tcW w:w="0" w:type="auto"/>
            <w:shd w:val="clear" w:color="auto" w:fill="auto"/>
          </w:tcPr>
          <w:p w14:paraId="70645FBA" w14:textId="77777777" w:rsidR="0093505A" w:rsidRPr="00205CB7" w:rsidRDefault="0093505A" w:rsidP="008435A2">
            <w:pPr>
              <w:pStyle w:val="maintext"/>
              <w:ind w:firstLineChars="0" w:firstLine="0"/>
              <w:jc w:val="left"/>
              <w:rPr>
                <w:rFonts w:ascii="Arial" w:hAnsi="Arial" w:cs="Arial"/>
                <w:color w:val="000000"/>
              </w:rPr>
            </w:pPr>
            <w:r w:rsidRPr="00205CB7">
              <w:rPr>
                <w:rFonts w:ascii="Arial" w:eastAsiaTheme="minorEastAsia" w:hAnsi="Arial" w:cs="Arial"/>
                <w:bCs/>
                <w:color w:val="FF0000"/>
              </w:rPr>
              <w:lastRenderedPageBreak/>
              <w:t xml:space="preserve">Optional with capability </w:t>
            </w:r>
            <w:proofErr w:type="spellStart"/>
            <w:r w:rsidRPr="00205CB7">
              <w:rPr>
                <w:rFonts w:ascii="Arial" w:eastAsiaTheme="minorEastAsia" w:hAnsi="Arial" w:cs="Arial"/>
                <w:bCs/>
                <w:color w:val="FF0000"/>
              </w:rPr>
              <w:lastRenderedPageBreak/>
              <w:t>signaling</w:t>
            </w:r>
            <w:proofErr w:type="spellEnd"/>
          </w:p>
        </w:tc>
      </w:tr>
    </w:tbl>
    <w:p w14:paraId="4165D667" w14:textId="77777777" w:rsidR="0093505A" w:rsidRDefault="0093505A" w:rsidP="0093505A">
      <w:pPr>
        <w:rPr>
          <w:lang w:eastAsia="x-none"/>
        </w:rPr>
      </w:pPr>
    </w:p>
    <w:p w14:paraId="7ADEFFFC" w14:textId="77777777" w:rsidR="0093505A" w:rsidRDefault="0093505A" w:rsidP="0093505A">
      <w:pPr>
        <w:rPr>
          <w:rFonts w:ascii="Calibri" w:hAnsi="Calibri" w:cs="Arial"/>
          <w:b/>
        </w:rPr>
      </w:pPr>
      <w:r w:rsidRPr="004C4E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15"/>
        <w:gridCol w:w="1800"/>
        <w:gridCol w:w="2734"/>
        <w:gridCol w:w="594"/>
        <w:gridCol w:w="472"/>
        <w:gridCol w:w="495"/>
        <w:gridCol w:w="1848"/>
        <w:gridCol w:w="673"/>
        <w:gridCol w:w="495"/>
        <w:gridCol w:w="495"/>
        <w:gridCol w:w="495"/>
        <w:gridCol w:w="1774"/>
        <w:gridCol w:w="1116"/>
      </w:tblGrid>
      <w:tr w:rsidR="0093505A" w:rsidRPr="00687330" w14:paraId="0E6B4918" w14:textId="77777777" w:rsidTr="008435A2">
        <w:tc>
          <w:tcPr>
            <w:tcW w:w="0" w:type="auto"/>
            <w:shd w:val="clear" w:color="auto" w:fill="auto"/>
          </w:tcPr>
          <w:p w14:paraId="580F6D31" w14:textId="77777777" w:rsidR="0093505A" w:rsidRPr="00687330" w:rsidRDefault="0093505A" w:rsidP="008435A2">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62DCDA5F" w14:textId="77777777" w:rsidR="0093505A" w:rsidRPr="00687330" w:rsidRDefault="0093505A" w:rsidP="008435A2">
            <w:pPr>
              <w:pStyle w:val="maintext"/>
              <w:ind w:firstLineChars="0" w:firstLine="0"/>
              <w:jc w:val="left"/>
              <w:rPr>
                <w:rFonts w:ascii="Arial" w:hAnsi="Arial" w:cs="Arial"/>
                <w:color w:val="000000"/>
              </w:rPr>
            </w:pPr>
            <w:r w:rsidRPr="00687330">
              <w:rPr>
                <w:rFonts w:ascii="Arial" w:eastAsia="MS Mincho" w:hAnsi="Arial" w:cs="Arial"/>
                <w:color w:val="000000" w:themeColor="text1"/>
              </w:rPr>
              <w:t>41-2-2</w:t>
            </w:r>
          </w:p>
        </w:tc>
        <w:tc>
          <w:tcPr>
            <w:tcW w:w="0" w:type="auto"/>
            <w:shd w:val="clear" w:color="auto" w:fill="auto"/>
          </w:tcPr>
          <w:p w14:paraId="4DB26C17" w14:textId="77777777" w:rsidR="0093505A" w:rsidRPr="00687330" w:rsidRDefault="0093505A" w:rsidP="008435A2">
            <w:pPr>
              <w:pStyle w:val="maintext"/>
              <w:ind w:firstLineChars="0" w:firstLine="0"/>
              <w:jc w:val="left"/>
              <w:rPr>
                <w:rFonts w:ascii="Arial" w:hAnsi="Arial" w:cs="Arial"/>
                <w:color w:val="000000"/>
              </w:rPr>
            </w:pPr>
            <w:r w:rsidRPr="00687330">
              <w:rPr>
                <w:rFonts w:ascii="Arial" w:eastAsia="宋体" w:hAnsi="Arial" w:cs="Arial"/>
                <w:color w:val="000000" w:themeColor="text1"/>
                <w:lang w:eastAsia="zh-CN"/>
              </w:rPr>
              <w:t>DL RSCP reporting based on DL PRS in RRC_INACTIVE</w:t>
            </w:r>
          </w:p>
        </w:tc>
        <w:tc>
          <w:tcPr>
            <w:tcW w:w="0" w:type="auto"/>
            <w:shd w:val="clear" w:color="auto" w:fill="auto"/>
          </w:tcPr>
          <w:p w14:paraId="50E998AE" w14:textId="77777777" w:rsidR="0093505A" w:rsidRPr="007C4351" w:rsidRDefault="0093505A" w:rsidP="008435A2">
            <w:pPr>
              <w:pStyle w:val="maintext"/>
              <w:ind w:firstLineChars="0" w:firstLine="0"/>
              <w:jc w:val="left"/>
              <w:rPr>
                <w:rFonts w:ascii="Arial" w:hAnsi="Arial" w:cs="Arial"/>
                <w:color w:val="FF0000"/>
              </w:rPr>
            </w:pPr>
            <w:r w:rsidRPr="007C4351">
              <w:rPr>
                <w:rFonts w:ascii="Arial" w:hAnsi="Arial" w:cs="Arial"/>
                <w:color w:val="FF0000"/>
              </w:rPr>
              <w:t xml:space="preserve">Support of </w:t>
            </w:r>
            <w:r w:rsidRPr="000D649D">
              <w:rPr>
                <w:rFonts w:ascii="Arial" w:hAnsi="Arial" w:cs="Arial"/>
                <w:color w:val="FF0000"/>
                <w:lang w:val="en-US"/>
              </w:rPr>
              <w:t>DL RSCP reporting based on DL PRS</w:t>
            </w:r>
            <w:r>
              <w:rPr>
                <w:rFonts w:ascii="Arial" w:hAnsi="Arial" w:cs="Arial"/>
                <w:color w:val="FF0000"/>
                <w:lang w:val="en-US"/>
              </w:rPr>
              <w:t xml:space="preserve"> measurement</w:t>
            </w:r>
            <w:r w:rsidRPr="000D649D">
              <w:rPr>
                <w:rFonts w:ascii="Arial" w:hAnsi="Arial" w:cs="Arial"/>
                <w:color w:val="FF0000"/>
                <w:lang w:val="en-US"/>
              </w:rPr>
              <w:t xml:space="preserve"> in RRC_INACTIVE</w:t>
            </w:r>
          </w:p>
          <w:p w14:paraId="2C931B63" w14:textId="77777777" w:rsidR="0093505A" w:rsidRPr="009A2CAE" w:rsidRDefault="0093505A" w:rsidP="008435A2">
            <w:pPr>
              <w:pStyle w:val="maintext"/>
              <w:ind w:firstLineChars="0" w:firstLine="0"/>
              <w:jc w:val="left"/>
              <w:rPr>
                <w:rFonts w:ascii="Arial" w:hAnsi="Arial" w:cs="Arial"/>
                <w:strike/>
                <w:color w:val="000000"/>
              </w:rPr>
            </w:pPr>
            <w:r w:rsidRPr="009A2CAE">
              <w:rPr>
                <w:rFonts w:ascii="Arial" w:hAnsi="Arial" w:cs="Arial"/>
                <w:strike/>
                <w:color w:val="FF0000"/>
              </w:rPr>
              <w:t xml:space="preserve">FFS: separate rows for </w:t>
            </w:r>
            <w:r w:rsidRPr="009A2CAE">
              <w:rPr>
                <w:rFonts w:ascii="Arial" w:eastAsia="宋体" w:hAnsi="Arial" w:cs="Arial"/>
                <w:strike/>
                <w:color w:val="FF0000"/>
                <w:lang w:eastAsia="zh-CN"/>
              </w:rPr>
              <w:t xml:space="preserve">DL PRS processing capabilities\measurement for CPP measurements in </w:t>
            </w:r>
            <w:r w:rsidRPr="009A2CAE">
              <w:rPr>
                <w:rFonts w:ascii="Arial" w:eastAsia="宋体" w:hAnsi="Arial" w:cs="Arial"/>
                <w:strike/>
                <w:color w:val="FF0000"/>
                <w:lang w:val="en-US" w:eastAsia="zh-CN"/>
              </w:rPr>
              <w:t>RRC_INACTIVE</w:t>
            </w:r>
          </w:p>
        </w:tc>
        <w:tc>
          <w:tcPr>
            <w:tcW w:w="0" w:type="auto"/>
            <w:shd w:val="clear" w:color="auto" w:fill="auto"/>
          </w:tcPr>
          <w:p w14:paraId="228E6614" w14:textId="77777777" w:rsidR="0093505A" w:rsidRPr="00687330" w:rsidRDefault="0093505A" w:rsidP="008435A2">
            <w:pPr>
              <w:pStyle w:val="maintext"/>
              <w:ind w:firstLineChars="0" w:firstLine="0"/>
              <w:jc w:val="left"/>
              <w:rPr>
                <w:rFonts w:ascii="Arial" w:hAnsi="Arial" w:cs="Arial"/>
                <w:color w:val="000000"/>
              </w:rPr>
            </w:pPr>
            <w:r w:rsidRPr="00205CB7">
              <w:rPr>
                <w:rFonts w:ascii="Arial" w:eastAsia="MS Mincho" w:hAnsi="Arial" w:cs="Arial"/>
                <w:color w:val="FF0000"/>
                <w:highlight w:val="yellow"/>
              </w:rPr>
              <w:t>FFS</w:t>
            </w:r>
          </w:p>
        </w:tc>
        <w:tc>
          <w:tcPr>
            <w:tcW w:w="0" w:type="auto"/>
            <w:shd w:val="clear" w:color="auto" w:fill="auto"/>
          </w:tcPr>
          <w:p w14:paraId="4BEEE12F" w14:textId="77777777" w:rsidR="0093505A" w:rsidRPr="00687330"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lang w:eastAsia="zh-CN"/>
              </w:rPr>
              <w:t>No</w:t>
            </w:r>
          </w:p>
        </w:tc>
        <w:tc>
          <w:tcPr>
            <w:tcW w:w="0" w:type="auto"/>
            <w:shd w:val="clear" w:color="auto" w:fill="auto"/>
          </w:tcPr>
          <w:p w14:paraId="2641B2B3" w14:textId="77777777" w:rsidR="0093505A" w:rsidRPr="00687330"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417142B6" w14:textId="77777777" w:rsidR="0093505A" w:rsidRPr="00687330" w:rsidRDefault="0093505A" w:rsidP="008435A2">
            <w:pPr>
              <w:pStyle w:val="maintext"/>
              <w:ind w:firstLineChars="0" w:firstLine="0"/>
              <w:jc w:val="left"/>
              <w:rPr>
                <w:rFonts w:ascii="Arial" w:hAnsi="Arial" w:cs="Arial"/>
                <w:color w:val="000000"/>
              </w:rPr>
            </w:pPr>
            <w:r w:rsidRPr="000D649D">
              <w:rPr>
                <w:rFonts w:ascii="Arial" w:hAnsi="Arial" w:cs="Arial"/>
                <w:color w:val="FF0000"/>
                <w:lang w:val="en-US"/>
              </w:rPr>
              <w:t>DL RSCP reporting based on DL PRS in RRC_INACTIVE</w:t>
            </w:r>
            <w:r w:rsidRPr="00205CB7">
              <w:rPr>
                <w:rFonts w:ascii="Arial" w:hAnsi="Arial" w:cs="Arial"/>
                <w:color w:val="FF0000"/>
                <w:lang w:val="en-US"/>
              </w:rPr>
              <w:t xml:space="preserve"> is not supported</w:t>
            </w:r>
          </w:p>
        </w:tc>
        <w:tc>
          <w:tcPr>
            <w:tcW w:w="0" w:type="auto"/>
            <w:shd w:val="clear" w:color="auto" w:fill="auto"/>
          </w:tcPr>
          <w:p w14:paraId="3119171C" w14:textId="77777777" w:rsidR="0093505A" w:rsidRPr="00687330"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lang w:eastAsia="zh-CN"/>
              </w:rPr>
              <w:t>Per band</w:t>
            </w:r>
          </w:p>
        </w:tc>
        <w:tc>
          <w:tcPr>
            <w:tcW w:w="0" w:type="auto"/>
            <w:shd w:val="clear" w:color="auto" w:fill="auto"/>
          </w:tcPr>
          <w:p w14:paraId="2A986297" w14:textId="77777777" w:rsidR="0093505A" w:rsidRPr="00687330"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330B1765" w14:textId="77777777" w:rsidR="0093505A" w:rsidRPr="00687330"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4B8D3DAE" w14:textId="77777777" w:rsidR="0093505A" w:rsidRPr="00687330"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rPr>
              <w:t>n/a</w:t>
            </w:r>
          </w:p>
        </w:tc>
        <w:tc>
          <w:tcPr>
            <w:tcW w:w="0" w:type="auto"/>
            <w:shd w:val="clear" w:color="auto" w:fill="auto"/>
          </w:tcPr>
          <w:p w14:paraId="04841AB3" w14:textId="77777777" w:rsidR="0093505A" w:rsidRDefault="0093505A" w:rsidP="008435A2">
            <w:pPr>
              <w:pStyle w:val="maintext"/>
              <w:ind w:firstLineChars="0" w:firstLine="0"/>
              <w:jc w:val="left"/>
              <w:rPr>
                <w:rFonts w:ascii="Arial" w:hAnsi="Arial" w:cs="Arial"/>
                <w:color w:val="FF0000"/>
              </w:rPr>
            </w:pPr>
            <w:r w:rsidRPr="007C4351">
              <w:rPr>
                <w:rFonts w:ascii="Arial" w:hAnsi="Arial" w:cs="Arial"/>
                <w:color w:val="FF0000"/>
              </w:rPr>
              <w:t>Note: DL RSCP is reported together with UE Rx-Tx time difference measurement</w:t>
            </w:r>
          </w:p>
          <w:p w14:paraId="5B00FA60" w14:textId="77777777" w:rsidR="0093505A" w:rsidRPr="00205CB7" w:rsidRDefault="0093505A" w:rsidP="008435A2">
            <w:pPr>
              <w:pStyle w:val="maintext"/>
              <w:ind w:firstLineChars="0" w:firstLine="0"/>
              <w:jc w:val="left"/>
              <w:rPr>
                <w:rFonts w:ascii="Arial" w:hAnsi="Arial" w:cs="Arial"/>
                <w:color w:val="FF0000"/>
                <w:lang w:val="en-US"/>
              </w:rPr>
            </w:pPr>
          </w:p>
          <w:p w14:paraId="4F921B4D" w14:textId="77777777" w:rsidR="0093505A" w:rsidRDefault="0093505A" w:rsidP="008435A2">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 xml:space="preserve">[Note: The maximum number of RSCP measurements per TRP is less </w:t>
            </w:r>
            <w:r w:rsidRPr="007C06CD">
              <w:rPr>
                <w:rFonts w:ascii="Arial" w:hAnsi="Arial" w:cs="Arial"/>
                <w:color w:val="FF0000"/>
                <w:highlight w:val="yellow"/>
                <w:lang w:val="en-US"/>
              </w:rPr>
              <w:lastRenderedPageBreak/>
              <w:t>than or equal to FG 13-11]</w:t>
            </w:r>
          </w:p>
          <w:p w14:paraId="332E3E6D" w14:textId="77777777" w:rsidR="0093505A" w:rsidRPr="00067C00" w:rsidRDefault="0093505A" w:rsidP="008435A2">
            <w:pPr>
              <w:pStyle w:val="maintext"/>
              <w:ind w:firstLineChars="0" w:firstLine="0"/>
              <w:jc w:val="left"/>
              <w:rPr>
                <w:rFonts w:ascii="Arial" w:hAnsi="Arial" w:cs="Arial"/>
                <w:color w:val="FF0000"/>
                <w:lang w:val="en-US"/>
              </w:rPr>
            </w:pPr>
          </w:p>
          <w:p w14:paraId="101DB331" w14:textId="77777777" w:rsidR="0093505A" w:rsidRPr="00687330" w:rsidRDefault="0093505A" w:rsidP="008435A2">
            <w:pPr>
              <w:pStyle w:val="maintext"/>
              <w:ind w:firstLineChars="0" w:firstLine="0"/>
              <w:jc w:val="left"/>
              <w:rPr>
                <w:rFonts w:ascii="Arial" w:hAnsi="Arial" w:cs="Arial"/>
                <w:color w:val="000000"/>
              </w:rPr>
            </w:pPr>
            <w:r w:rsidRPr="00205CB7">
              <w:rPr>
                <w:rFonts w:ascii="Arial" w:eastAsia="宋体" w:hAnsi="Arial" w:cs="Arial"/>
                <w:color w:val="FF0000"/>
                <w:highlight w:val="yellow"/>
              </w:rPr>
              <w:t>[Need for location server to know if the feature is supported]</w:t>
            </w:r>
          </w:p>
        </w:tc>
        <w:tc>
          <w:tcPr>
            <w:tcW w:w="0" w:type="auto"/>
            <w:shd w:val="clear" w:color="auto" w:fill="auto"/>
          </w:tcPr>
          <w:p w14:paraId="5E701F3D" w14:textId="77777777" w:rsidR="0093505A" w:rsidRPr="00687330" w:rsidRDefault="0093505A" w:rsidP="008435A2">
            <w:pPr>
              <w:pStyle w:val="maintext"/>
              <w:ind w:firstLineChars="0" w:firstLine="0"/>
              <w:jc w:val="left"/>
              <w:rPr>
                <w:rFonts w:ascii="Arial" w:hAnsi="Arial" w:cs="Arial"/>
                <w:color w:val="000000"/>
              </w:rPr>
            </w:pPr>
            <w:r w:rsidRPr="00205CB7">
              <w:rPr>
                <w:rFonts w:ascii="Arial" w:eastAsiaTheme="minorEastAsia" w:hAnsi="Arial" w:cs="Arial"/>
                <w:bCs/>
                <w:color w:val="FF0000"/>
              </w:rPr>
              <w:lastRenderedPageBreak/>
              <w:t xml:space="preserve">Optional with capability </w:t>
            </w:r>
            <w:proofErr w:type="spellStart"/>
            <w:r w:rsidRPr="00205CB7">
              <w:rPr>
                <w:rFonts w:ascii="Arial" w:eastAsiaTheme="minorEastAsia" w:hAnsi="Arial" w:cs="Arial"/>
                <w:bCs/>
                <w:color w:val="FF0000"/>
              </w:rPr>
              <w:t>signaling</w:t>
            </w:r>
            <w:proofErr w:type="spellEnd"/>
          </w:p>
        </w:tc>
      </w:tr>
    </w:tbl>
    <w:p w14:paraId="44DFE0B4" w14:textId="77777777" w:rsidR="0093505A" w:rsidRDefault="0093505A" w:rsidP="0093505A">
      <w:pPr>
        <w:rPr>
          <w:rFonts w:ascii="Calibri" w:hAnsi="Calibri" w:cs="Arial"/>
          <w:b/>
        </w:rPr>
      </w:pPr>
    </w:p>
    <w:p w14:paraId="5BBC4210" w14:textId="77777777" w:rsidR="0093505A" w:rsidRDefault="0093505A" w:rsidP="0093505A">
      <w:pPr>
        <w:rPr>
          <w:rFonts w:ascii="Calibri" w:hAnsi="Calibri" w:cs="Arial"/>
          <w:b/>
        </w:rPr>
      </w:pPr>
      <w:r w:rsidRPr="00C5695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31"/>
        <w:gridCol w:w="1929"/>
        <w:gridCol w:w="2090"/>
        <w:gridCol w:w="594"/>
        <w:gridCol w:w="472"/>
        <w:gridCol w:w="495"/>
        <w:gridCol w:w="2025"/>
        <w:gridCol w:w="685"/>
        <w:gridCol w:w="495"/>
        <w:gridCol w:w="495"/>
        <w:gridCol w:w="495"/>
        <w:gridCol w:w="2006"/>
        <w:gridCol w:w="1184"/>
      </w:tblGrid>
      <w:tr w:rsidR="0093505A" w:rsidRPr="00687330" w14:paraId="1A1C7C6F" w14:textId="77777777" w:rsidTr="008435A2">
        <w:tc>
          <w:tcPr>
            <w:tcW w:w="0" w:type="auto"/>
            <w:shd w:val="clear" w:color="auto" w:fill="auto"/>
          </w:tcPr>
          <w:p w14:paraId="603F567F" w14:textId="77777777" w:rsidR="0093505A" w:rsidRPr="00687330" w:rsidRDefault="0093505A" w:rsidP="008435A2">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78E63B8C" w14:textId="77777777" w:rsidR="0093505A" w:rsidRPr="00687330" w:rsidRDefault="0093505A" w:rsidP="008435A2">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41-2-2a</w:t>
            </w:r>
          </w:p>
        </w:tc>
        <w:tc>
          <w:tcPr>
            <w:tcW w:w="0" w:type="auto"/>
            <w:shd w:val="clear" w:color="auto" w:fill="auto"/>
          </w:tcPr>
          <w:p w14:paraId="33875BE7" w14:textId="77777777" w:rsidR="0093505A" w:rsidRPr="00687330" w:rsidRDefault="0093505A" w:rsidP="008435A2">
            <w:pPr>
              <w:pStyle w:val="maintext"/>
              <w:ind w:firstLineChars="0" w:firstLine="0"/>
              <w:jc w:val="left"/>
              <w:rPr>
                <w:rFonts w:ascii="Arial" w:hAnsi="Arial" w:cs="Arial"/>
                <w:color w:val="000000"/>
                <w:sz w:val="18"/>
                <w:szCs w:val="18"/>
              </w:rPr>
            </w:pPr>
            <w:r w:rsidRPr="00687330">
              <w:rPr>
                <w:rFonts w:ascii="Arial" w:eastAsia="宋体" w:hAnsi="Arial" w:cs="Arial"/>
                <w:color w:val="000000" w:themeColor="text1"/>
                <w:szCs w:val="18"/>
                <w:lang w:eastAsia="zh-CN"/>
              </w:rPr>
              <w:t>DL RSCPD reporting based on DL PRS in RRC_INACTIVE</w:t>
            </w:r>
          </w:p>
        </w:tc>
        <w:tc>
          <w:tcPr>
            <w:tcW w:w="0" w:type="auto"/>
            <w:shd w:val="clear" w:color="auto" w:fill="auto"/>
          </w:tcPr>
          <w:p w14:paraId="6ADD7213" w14:textId="77777777" w:rsidR="0093505A" w:rsidRPr="00BF7CA6" w:rsidRDefault="0093505A" w:rsidP="008435A2">
            <w:pPr>
              <w:pStyle w:val="maintext"/>
              <w:ind w:firstLineChars="0" w:firstLine="0"/>
              <w:jc w:val="left"/>
              <w:rPr>
                <w:rFonts w:ascii="Arial" w:hAnsi="Arial" w:cs="Arial"/>
                <w:color w:val="FF0000"/>
                <w:lang w:val="en-US"/>
              </w:rPr>
            </w:pPr>
            <w:r w:rsidRPr="00205CB7">
              <w:rPr>
                <w:rFonts w:ascii="Arial" w:hAnsi="Arial" w:cs="Arial"/>
                <w:color w:val="FF0000"/>
                <w:lang w:val="en-US"/>
              </w:rPr>
              <w:t xml:space="preserve">1. Support of </w:t>
            </w:r>
            <w:r w:rsidRPr="00F15FBC">
              <w:rPr>
                <w:rFonts w:ascii="Arial" w:hAnsi="Arial" w:cs="Arial"/>
                <w:color w:val="FF0000"/>
                <w:lang w:val="en-US"/>
              </w:rPr>
              <w:t xml:space="preserve">DL RSCPD reporting based on DL PRS </w:t>
            </w:r>
            <w:r>
              <w:rPr>
                <w:rFonts w:ascii="Arial" w:hAnsi="Arial" w:cs="Arial"/>
                <w:color w:val="FF0000"/>
                <w:lang w:val="en-US"/>
              </w:rPr>
              <w:t xml:space="preserve">measurement </w:t>
            </w:r>
            <w:r w:rsidRPr="00F15FBC">
              <w:rPr>
                <w:rFonts w:ascii="Arial" w:hAnsi="Arial" w:cs="Arial"/>
                <w:color w:val="FF0000"/>
                <w:lang w:val="en-US"/>
              </w:rPr>
              <w:t>in RRC_INACTIVE</w:t>
            </w:r>
          </w:p>
        </w:tc>
        <w:tc>
          <w:tcPr>
            <w:tcW w:w="0" w:type="auto"/>
            <w:shd w:val="clear" w:color="auto" w:fill="auto"/>
          </w:tcPr>
          <w:p w14:paraId="4C6E35D8" w14:textId="77777777" w:rsidR="0093505A" w:rsidRPr="00687330" w:rsidRDefault="0093505A" w:rsidP="008435A2">
            <w:pPr>
              <w:pStyle w:val="maintext"/>
              <w:ind w:firstLineChars="0" w:firstLine="0"/>
              <w:jc w:val="left"/>
              <w:rPr>
                <w:rFonts w:ascii="Arial" w:hAnsi="Arial" w:cs="Arial"/>
                <w:color w:val="000000"/>
                <w:sz w:val="18"/>
                <w:szCs w:val="18"/>
              </w:rPr>
            </w:pPr>
            <w:r w:rsidRPr="00205CB7">
              <w:rPr>
                <w:rFonts w:ascii="Arial" w:eastAsia="MS Mincho" w:hAnsi="Arial" w:cs="Arial"/>
                <w:color w:val="FF0000"/>
                <w:highlight w:val="yellow"/>
              </w:rPr>
              <w:t>FFS</w:t>
            </w:r>
          </w:p>
        </w:tc>
        <w:tc>
          <w:tcPr>
            <w:tcW w:w="0" w:type="auto"/>
            <w:shd w:val="clear" w:color="auto" w:fill="auto"/>
          </w:tcPr>
          <w:p w14:paraId="3B146B86" w14:textId="77777777" w:rsidR="0093505A" w:rsidRPr="00687330" w:rsidRDefault="0093505A" w:rsidP="008435A2">
            <w:pPr>
              <w:pStyle w:val="maintext"/>
              <w:ind w:firstLineChars="0" w:firstLine="0"/>
              <w:jc w:val="left"/>
              <w:rPr>
                <w:rFonts w:ascii="Arial" w:hAnsi="Arial" w:cs="Arial"/>
                <w:color w:val="000000"/>
                <w:sz w:val="18"/>
                <w:szCs w:val="18"/>
              </w:rPr>
            </w:pPr>
            <w:r w:rsidRPr="00205CB7">
              <w:rPr>
                <w:rFonts w:ascii="Arial" w:eastAsia="宋体" w:hAnsi="Arial" w:cs="Arial"/>
                <w:color w:val="FF0000"/>
                <w:lang w:eastAsia="zh-CN"/>
              </w:rPr>
              <w:t>No</w:t>
            </w:r>
          </w:p>
        </w:tc>
        <w:tc>
          <w:tcPr>
            <w:tcW w:w="0" w:type="auto"/>
            <w:shd w:val="clear" w:color="auto" w:fill="auto"/>
          </w:tcPr>
          <w:p w14:paraId="196DB52B" w14:textId="77777777" w:rsidR="0093505A" w:rsidRPr="00687330" w:rsidRDefault="0093505A" w:rsidP="008435A2">
            <w:pPr>
              <w:pStyle w:val="maintext"/>
              <w:ind w:firstLineChars="0" w:firstLine="0"/>
              <w:jc w:val="left"/>
              <w:rPr>
                <w:rFonts w:ascii="Arial" w:hAnsi="Arial" w:cs="Arial"/>
                <w:color w:val="000000"/>
                <w:sz w:val="18"/>
                <w:szCs w:val="18"/>
              </w:rPr>
            </w:pPr>
            <w:r w:rsidRPr="00205CB7">
              <w:rPr>
                <w:rFonts w:ascii="Arial" w:eastAsia="宋体" w:hAnsi="Arial" w:cs="Arial"/>
                <w:color w:val="FF0000"/>
              </w:rPr>
              <w:t>n/a</w:t>
            </w:r>
          </w:p>
        </w:tc>
        <w:tc>
          <w:tcPr>
            <w:tcW w:w="0" w:type="auto"/>
            <w:shd w:val="clear" w:color="auto" w:fill="auto"/>
          </w:tcPr>
          <w:p w14:paraId="20CC0305" w14:textId="77777777" w:rsidR="0093505A" w:rsidRPr="00687330" w:rsidRDefault="0093505A" w:rsidP="008435A2">
            <w:pPr>
              <w:pStyle w:val="maintext"/>
              <w:ind w:firstLineChars="0" w:firstLine="0"/>
              <w:jc w:val="left"/>
              <w:rPr>
                <w:rFonts w:ascii="Arial" w:hAnsi="Arial" w:cs="Arial"/>
                <w:color w:val="000000"/>
                <w:sz w:val="18"/>
                <w:szCs w:val="18"/>
              </w:rPr>
            </w:pPr>
            <w:r w:rsidRPr="00F15FBC">
              <w:rPr>
                <w:rFonts w:ascii="Arial" w:hAnsi="Arial" w:cs="Arial"/>
                <w:color w:val="FF0000"/>
                <w:lang w:val="en-US"/>
              </w:rPr>
              <w:t>DL RSCPD reporting based on DL PRS in RRC_INACTIVE</w:t>
            </w:r>
            <w:r w:rsidRPr="00205CB7">
              <w:rPr>
                <w:rFonts w:ascii="Arial" w:hAnsi="Arial" w:cs="Arial"/>
                <w:color w:val="FF0000"/>
                <w:lang w:val="en-US"/>
              </w:rPr>
              <w:t xml:space="preserve"> is not supported</w:t>
            </w:r>
          </w:p>
        </w:tc>
        <w:tc>
          <w:tcPr>
            <w:tcW w:w="0" w:type="auto"/>
            <w:shd w:val="clear" w:color="auto" w:fill="auto"/>
          </w:tcPr>
          <w:p w14:paraId="4D9CACD5" w14:textId="77777777" w:rsidR="0093505A" w:rsidRPr="00687330" w:rsidRDefault="0093505A" w:rsidP="008435A2">
            <w:pPr>
              <w:pStyle w:val="maintext"/>
              <w:ind w:firstLineChars="0" w:firstLine="0"/>
              <w:jc w:val="left"/>
              <w:rPr>
                <w:rFonts w:ascii="Arial" w:hAnsi="Arial" w:cs="Arial"/>
                <w:color w:val="000000"/>
                <w:sz w:val="18"/>
                <w:szCs w:val="18"/>
              </w:rPr>
            </w:pPr>
            <w:r w:rsidRPr="00205CB7">
              <w:rPr>
                <w:rFonts w:ascii="Arial" w:eastAsia="宋体" w:hAnsi="Arial" w:cs="Arial"/>
                <w:color w:val="FF0000"/>
                <w:lang w:eastAsia="zh-CN"/>
              </w:rPr>
              <w:t>Per band</w:t>
            </w:r>
          </w:p>
        </w:tc>
        <w:tc>
          <w:tcPr>
            <w:tcW w:w="0" w:type="auto"/>
            <w:shd w:val="clear" w:color="auto" w:fill="auto"/>
          </w:tcPr>
          <w:p w14:paraId="0E9F554D" w14:textId="77777777" w:rsidR="0093505A" w:rsidRPr="00687330" w:rsidRDefault="0093505A" w:rsidP="008435A2">
            <w:pPr>
              <w:pStyle w:val="maintext"/>
              <w:ind w:firstLineChars="0" w:firstLine="0"/>
              <w:jc w:val="left"/>
              <w:rPr>
                <w:rFonts w:ascii="Arial" w:hAnsi="Arial" w:cs="Arial"/>
                <w:color w:val="000000"/>
                <w:sz w:val="18"/>
                <w:szCs w:val="18"/>
              </w:rPr>
            </w:pPr>
            <w:r w:rsidRPr="00205CB7">
              <w:rPr>
                <w:rFonts w:ascii="Arial" w:eastAsia="宋体" w:hAnsi="Arial" w:cs="Arial"/>
                <w:color w:val="FF0000"/>
              </w:rPr>
              <w:t>n/a</w:t>
            </w:r>
          </w:p>
        </w:tc>
        <w:tc>
          <w:tcPr>
            <w:tcW w:w="0" w:type="auto"/>
            <w:shd w:val="clear" w:color="auto" w:fill="auto"/>
          </w:tcPr>
          <w:p w14:paraId="1198305C" w14:textId="77777777" w:rsidR="0093505A" w:rsidRPr="00687330" w:rsidRDefault="0093505A" w:rsidP="008435A2">
            <w:pPr>
              <w:pStyle w:val="maintext"/>
              <w:ind w:firstLineChars="0" w:firstLine="0"/>
              <w:jc w:val="left"/>
              <w:rPr>
                <w:rFonts w:ascii="Arial" w:hAnsi="Arial" w:cs="Arial"/>
                <w:color w:val="000000"/>
                <w:sz w:val="18"/>
                <w:szCs w:val="18"/>
              </w:rPr>
            </w:pPr>
            <w:r w:rsidRPr="00205CB7">
              <w:rPr>
                <w:rFonts w:ascii="Arial" w:eastAsia="宋体" w:hAnsi="Arial" w:cs="Arial"/>
                <w:color w:val="FF0000"/>
              </w:rPr>
              <w:t>n/a</w:t>
            </w:r>
          </w:p>
        </w:tc>
        <w:tc>
          <w:tcPr>
            <w:tcW w:w="0" w:type="auto"/>
            <w:shd w:val="clear" w:color="auto" w:fill="auto"/>
          </w:tcPr>
          <w:p w14:paraId="1683F48B" w14:textId="77777777" w:rsidR="0093505A" w:rsidRPr="00687330" w:rsidRDefault="0093505A" w:rsidP="008435A2">
            <w:pPr>
              <w:pStyle w:val="maintext"/>
              <w:ind w:firstLineChars="0" w:firstLine="0"/>
              <w:jc w:val="left"/>
              <w:rPr>
                <w:rFonts w:ascii="Arial" w:hAnsi="Arial" w:cs="Arial"/>
                <w:color w:val="000000"/>
                <w:sz w:val="18"/>
                <w:szCs w:val="18"/>
              </w:rPr>
            </w:pPr>
            <w:r w:rsidRPr="00205CB7">
              <w:rPr>
                <w:rFonts w:ascii="Arial" w:eastAsia="宋体" w:hAnsi="Arial" w:cs="Arial"/>
                <w:color w:val="FF0000"/>
              </w:rPr>
              <w:t>n/a</w:t>
            </w:r>
          </w:p>
        </w:tc>
        <w:tc>
          <w:tcPr>
            <w:tcW w:w="0" w:type="auto"/>
            <w:shd w:val="clear" w:color="auto" w:fill="auto"/>
          </w:tcPr>
          <w:p w14:paraId="5F493809" w14:textId="77777777" w:rsidR="0093505A" w:rsidRPr="00205CB7" w:rsidRDefault="0093505A" w:rsidP="008435A2">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DL RSCPD is reported along with measurement report for DL-</w:t>
            </w:r>
            <w:r>
              <w:rPr>
                <w:rFonts w:ascii="Arial" w:hAnsi="Arial" w:cs="Arial"/>
                <w:color w:val="FF0000"/>
                <w:lang w:val="en-US"/>
              </w:rPr>
              <w:t>RSTD</w:t>
            </w:r>
          </w:p>
          <w:p w14:paraId="16F78C4F" w14:textId="77777777" w:rsidR="0093505A" w:rsidRPr="00205CB7" w:rsidRDefault="0093505A" w:rsidP="008435A2">
            <w:pPr>
              <w:pStyle w:val="maintext"/>
              <w:ind w:firstLineChars="0" w:firstLine="0"/>
              <w:jc w:val="left"/>
              <w:rPr>
                <w:rFonts w:ascii="Arial" w:hAnsi="Arial" w:cs="Arial"/>
                <w:color w:val="FF0000"/>
                <w:lang w:val="en-US"/>
              </w:rPr>
            </w:pPr>
          </w:p>
          <w:p w14:paraId="31CE80C7" w14:textId="77777777" w:rsidR="0093505A" w:rsidRDefault="0093505A" w:rsidP="008435A2">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5A2F101C" w14:textId="77777777" w:rsidR="0093505A" w:rsidRPr="004C4EB8" w:rsidRDefault="0093505A" w:rsidP="008435A2">
            <w:pPr>
              <w:pStyle w:val="maintext"/>
              <w:ind w:firstLineChars="0" w:firstLine="0"/>
              <w:jc w:val="left"/>
              <w:rPr>
                <w:rFonts w:ascii="Arial" w:hAnsi="Arial" w:cs="Arial"/>
                <w:color w:val="FF0000"/>
                <w:lang w:val="en-US"/>
              </w:rPr>
            </w:pPr>
          </w:p>
          <w:p w14:paraId="5A89D664" w14:textId="77777777" w:rsidR="0093505A" w:rsidRPr="00687330" w:rsidRDefault="0093505A" w:rsidP="008435A2">
            <w:pPr>
              <w:pStyle w:val="maintext"/>
              <w:ind w:firstLineChars="0" w:firstLine="0"/>
              <w:jc w:val="left"/>
              <w:rPr>
                <w:rFonts w:ascii="Arial" w:hAnsi="Arial" w:cs="Arial"/>
                <w:color w:val="000000"/>
                <w:sz w:val="18"/>
                <w:szCs w:val="18"/>
              </w:rPr>
            </w:pPr>
            <w:r w:rsidRPr="00205CB7">
              <w:rPr>
                <w:rFonts w:ascii="Arial" w:eastAsia="宋体" w:hAnsi="Arial" w:cs="Arial"/>
                <w:color w:val="FF0000"/>
                <w:highlight w:val="yellow"/>
              </w:rPr>
              <w:t>[Need for location server to know if the feature is supported]</w:t>
            </w:r>
          </w:p>
        </w:tc>
        <w:tc>
          <w:tcPr>
            <w:tcW w:w="0" w:type="auto"/>
            <w:shd w:val="clear" w:color="auto" w:fill="auto"/>
          </w:tcPr>
          <w:p w14:paraId="74F29A75" w14:textId="77777777" w:rsidR="0093505A" w:rsidRPr="00687330" w:rsidRDefault="0093505A" w:rsidP="008435A2">
            <w:pPr>
              <w:pStyle w:val="maintext"/>
              <w:ind w:firstLineChars="0" w:firstLine="0"/>
              <w:jc w:val="left"/>
              <w:rPr>
                <w:rFonts w:ascii="Arial" w:hAnsi="Arial" w:cs="Arial"/>
                <w:color w:val="000000"/>
                <w:sz w:val="18"/>
                <w:szCs w:val="18"/>
              </w:rPr>
            </w:pPr>
            <w:r w:rsidRPr="00205CB7">
              <w:rPr>
                <w:rFonts w:ascii="Arial" w:eastAsiaTheme="minorEastAsia" w:hAnsi="Arial" w:cs="Arial"/>
                <w:bCs/>
                <w:color w:val="FF0000"/>
              </w:rPr>
              <w:t xml:space="preserve">Optional with capability </w:t>
            </w:r>
            <w:proofErr w:type="spellStart"/>
            <w:r w:rsidRPr="00205CB7">
              <w:rPr>
                <w:rFonts w:ascii="Arial" w:eastAsiaTheme="minorEastAsia" w:hAnsi="Arial" w:cs="Arial"/>
                <w:bCs/>
                <w:color w:val="FF0000"/>
              </w:rPr>
              <w:t>signaling</w:t>
            </w:r>
            <w:proofErr w:type="spellEnd"/>
          </w:p>
        </w:tc>
      </w:tr>
    </w:tbl>
    <w:p w14:paraId="51DE609A" w14:textId="77777777" w:rsidR="0093505A" w:rsidRDefault="0093505A" w:rsidP="0093505A">
      <w:pPr>
        <w:rPr>
          <w:rFonts w:ascii="Calibri" w:hAnsi="Calibri" w:cs="Arial"/>
          <w:b/>
        </w:rPr>
      </w:pPr>
    </w:p>
    <w:p w14:paraId="5B2CC936" w14:textId="77777777" w:rsidR="0093505A" w:rsidRDefault="0093505A" w:rsidP="0093505A">
      <w:pPr>
        <w:rPr>
          <w:rFonts w:ascii="Calibri" w:hAnsi="Calibri" w:cs="Arial"/>
          <w:b/>
        </w:rPr>
      </w:pPr>
      <w:r w:rsidRPr="0067768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523"/>
        <w:gridCol w:w="1982"/>
        <w:gridCol w:w="2037"/>
        <w:gridCol w:w="728"/>
        <w:gridCol w:w="472"/>
        <w:gridCol w:w="605"/>
        <w:gridCol w:w="2063"/>
        <w:gridCol w:w="683"/>
        <w:gridCol w:w="605"/>
        <w:gridCol w:w="605"/>
        <w:gridCol w:w="605"/>
        <w:gridCol w:w="1418"/>
        <w:gridCol w:w="1171"/>
      </w:tblGrid>
      <w:tr w:rsidR="0093505A" w:rsidRPr="00687330" w14:paraId="2CFEFB50" w14:textId="77777777" w:rsidTr="008435A2">
        <w:tc>
          <w:tcPr>
            <w:tcW w:w="0" w:type="auto"/>
            <w:shd w:val="clear" w:color="auto" w:fill="auto"/>
          </w:tcPr>
          <w:p w14:paraId="60301194" w14:textId="77777777" w:rsidR="0093505A" w:rsidRPr="00687330" w:rsidRDefault="0093505A" w:rsidP="008435A2">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2F1F495C" w14:textId="77777777" w:rsidR="0093505A" w:rsidRPr="00687330" w:rsidRDefault="0093505A" w:rsidP="008435A2">
            <w:pPr>
              <w:pStyle w:val="maintext"/>
              <w:ind w:firstLineChars="0" w:firstLine="0"/>
              <w:jc w:val="left"/>
              <w:rPr>
                <w:rFonts w:ascii="Arial" w:hAnsi="Arial" w:cs="Arial"/>
                <w:color w:val="000000"/>
              </w:rPr>
            </w:pPr>
            <w:r w:rsidRPr="00687330">
              <w:rPr>
                <w:rFonts w:ascii="Arial" w:hAnsi="Arial" w:cs="Arial"/>
                <w:color w:val="000000" w:themeColor="text1"/>
              </w:rPr>
              <w:t>41-2-3</w:t>
            </w:r>
          </w:p>
        </w:tc>
        <w:tc>
          <w:tcPr>
            <w:tcW w:w="0" w:type="auto"/>
            <w:shd w:val="clear" w:color="auto" w:fill="auto"/>
          </w:tcPr>
          <w:p w14:paraId="5E4E2C28" w14:textId="77777777" w:rsidR="0093505A" w:rsidRPr="00CF4F84" w:rsidRDefault="0093505A" w:rsidP="008435A2">
            <w:pPr>
              <w:pStyle w:val="TAL"/>
              <w:rPr>
                <w:rFonts w:cs="Arial"/>
                <w:color w:val="000000" w:themeColor="text1"/>
                <w:sz w:val="20"/>
              </w:rPr>
            </w:pPr>
            <w:r w:rsidRPr="00687330">
              <w:rPr>
                <w:rFonts w:cs="Arial"/>
                <w:color w:val="000000" w:themeColor="text1"/>
                <w:sz w:val="20"/>
              </w:rPr>
              <w:t xml:space="preserve">Measurement on indicated DL PRS resource sets </w:t>
            </w:r>
            <w:r w:rsidRPr="00C56953">
              <w:rPr>
                <w:rFonts w:cs="Arial"/>
                <w:strike/>
                <w:color w:val="FF0000"/>
                <w:sz w:val="20"/>
              </w:rPr>
              <w:t>[</w:t>
            </w:r>
            <w:r w:rsidRPr="00C56953">
              <w:rPr>
                <w:rFonts w:cs="Arial"/>
                <w:color w:val="000000" w:themeColor="text1"/>
                <w:sz w:val="20"/>
              </w:rPr>
              <w:t xml:space="preserve">within the indicated time window(s) </w:t>
            </w:r>
            <w:r w:rsidRPr="00276BC0">
              <w:rPr>
                <w:rFonts w:cs="Arial"/>
                <w:color w:val="000000" w:themeColor="text1"/>
                <w:sz w:val="20"/>
                <w:highlight w:val="yellow"/>
              </w:rPr>
              <w:t xml:space="preserve">[for UE based and UE </w:t>
            </w:r>
            <w:r w:rsidRPr="00276BC0">
              <w:rPr>
                <w:rFonts w:cs="Arial"/>
                <w:color w:val="000000" w:themeColor="text1"/>
                <w:sz w:val="20"/>
                <w:highlight w:val="yellow"/>
              </w:rPr>
              <w:lastRenderedPageBreak/>
              <w:t>assisted]</w:t>
            </w:r>
          </w:p>
        </w:tc>
        <w:tc>
          <w:tcPr>
            <w:tcW w:w="0" w:type="auto"/>
            <w:shd w:val="clear" w:color="auto" w:fill="auto"/>
          </w:tcPr>
          <w:p w14:paraId="7800DD49" w14:textId="77777777" w:rsidR="0093505A" w:rsidRPr="00276BC0" w:rsidRDefault="0093505A" w:rsidP="008435A2">
            <w:pPr>
              <w:pStyle w:val="maintext"/>
              <w:ind w:firstLineChars="0" w:firstLine="0"/>
              <w:jc w:val="left"/>
              <w:rPr>
                <w:rFonts w:ascii="Arial" w:hAnsi="Arial" w:cs="Arial"/>
                <w:color w:val="FF0000"/>
              </w:rPr>
            </w:pPr>
            <w:r w:rsidRPr="00276BC0">
              <w:rPr>
                <w:rFonts w:ascii="Arial" w:hAnsi="Arial" w:cs="Arial"/>
                <w:color w:val="FF0000"/>
              </w:rPr>
              <w:lastRenderedPageBreak/>
              <w:t xml:space="preserve">Support of Measurement on indicated DL PRS resource sets within the indicated time </w:t>
            </w:r>
            <w:r w:rsidRPr="00276BC0">
              <w:rPr>
                <w:rFonts w:ascii="Arial" w:hAnsi="Arial" w:cs="Arial"/>
                <w:color w:val="FF0000"/>
              </w:rPr>
              <w:lastRenderedPageBreak/>
              <w:t xml:space="preserve">window(s) </w:t>
            </w:r>
            <w:r w:rsidRPr="00276BC0">
              <w:rPr>
                <w:rFonts w:ascii="Arial" w:hAnsi="Arial" w:cs="Arial"/>
                <w:color w:val="FF0000"/>
                <w:highlight w:val="yellow"/>
              </w:rPr>
              <w:t>[for UE based and UE assisted]</w:t>
            </w:r>
          </w:p>
        </w:tc>
        <w:tc>
          <w:tcPr>
            <w:tcW w:w="0" w:type="auto"/>
            <w:shd w:val="clear" w:color="auto" w:fill="auto"/>
          </w:tcPr>
          <w:p w14:paraId="543622CB" w14:textId="77777777" w:rsidR="0093505A" w:rsidRPr="00276BC0" w:rsidRDefault="0093505A" w:rsidP="008435A2">
            <w:pPr>
              <w:pStyle w:val="maintext"/>
              <w:ind w:firstLineChars="0" w:firstLine="0"/>
              <w:jc w:val="left"/>
              <w:rPr>
                <w:rFonts w:ascii="Arial" w:hAnsi="Arial" w:cs="Arial"/>
                <w:color w:val="FF0000"/>
              </w:rPr>
            </w:pPr>
            <w:r w:rsidRPr="00276BC0">
              <w:rPr>
                <w:rFonts w:ascii="Arial" w:hAnsi="Arial" w:cs="Arial"/>
                <w:color w:val="FF0000"/>
              </w:rPr>
              <w:lastRenderedPageBreak/>
              <w:t>13-1</w:t>
            </w:r>
            <w:r>
              <w:rPr>
                <w:rFonts w:ascii="Arial" w:hAnsi="Arial" w:cs="Arial"/>
                <w:color w:val="FF0000"/>
              </w:rPr>
              <w:t xml:space="preserve">, </w:t>
            </w:r>
            <w:r w:rsidRPr="00BF580D">
              <w:rPr>
                <w:rFonts w:ascii="Arial" w:hAnsi="Arial" w:cs="Arial"/>
                <w:color w:val="FF0000"/>
                <w:highlight w:val="yellow"/>
              </w:rPr>
              <w:t>FFS more</w:t>
            </w:r>
          </w:p>
        </w:tc>
        <w:tc>
          <w:tcPr>
            <w:tcW w:w="0" w:type="auto"/>
            <w:shd w:val="clear" w:color="auto" w:fill="auto"/>
          </w:tcPr>
          <w:p w14:paraId="3BE1A787" w14:textId="77777777" w:rsidR="0093505A" w:rsidRPr="00276BC0" w:rsidRDefault="0093505A" w:rsidP="008435A2">
            <w:pPr>
              <w:pStyle w:val="maintext"/>
              <w:ind w:firstLineChars="0" w:firstLine="0"/>
              <w:jc w:val="left"/>
              <w:rPr>
                <w:rFonts w:ascii="Arial" w:hAnsi="Arial" w:cs="Arial"/>
                <w:color w:val="FF0000"/>
              </w:rPr>
            </w:pPr>
            <w:r w:rsidRPr="00276BC0">
              <w:rPr>
                <w:rFonts w:ascii="Arial" w:hAnsi="Arial" w:cs="Arial"/>
                <w:color w:val="FF0000"/>
              </w:rPr>
              <w:t>No</w:t>
            </w:r>
          </w:p>
        </w:tc>
        <w:tc>
          <w:tcPr>
            <w:tcW w:w="0" w:type="auto"/>
            <w:shd w:val="clear" w:color="auto" w:fill="auto"/>
          </w:tcPr>
          <w:p w14:paraId="5AE4C174" w14:textId="77777777" w:rsidR="0093505A" w:rsidRPr="00276BC0" w:rsidRDefault="0093505A" w:rsidP="008435A2">
            <w:pPr>
              <w:pStyle w:val="maintext"/>
              <w:ind w:firstLineChars="0" w:firstLine="0"/>
              <w:jc w:val="left"/>
              <w:rPr>
                <w:rFonts w:ascii="Arial" w:hAnsi="Arial" w:cs="Arial"/>
                <w:color w:val="FF0000"/>
              </w:rPr>
            </w:pPr>
            <w:r w:rsidRPr="00276BC0">
              <w:rPr>
                <w:rFonts w:ascii="Arial" w:hAnsi="Arial" w:cs="Arial"/>
                <w:color w:val="FF0000"/>
              </w:rPr>
              <w:t>N.A.</w:t>
            </w:r>
          </w:p>
        </w:tc>
        <w:tc>
          <w:tcPr>
            <w:tcW w:w="0" w:type="auto"/>
            <w:shd w:val="clear" w:color="auto" w:fill="auto"/>
          </w:tcPr>
          <w:p w14:paraId="14DE700F" w14:textId="77777777" w:rsidR="0093505A" w:rsidRPr="00276BC0" w:rsidRDefault="0093505A" w:rsidP="008435A2">
            <w:pPr>
              <w:pStyle w:val="maintext"/>
              <w:ind w:firstLineChars="0" w:firstLine="0"/>
              <w:jc w:val="left"/>
              <w:rPr>
                <w:rFonts w:ascii="Arial" w:hAnsi="Arial" w:cs="Arial"/>
                <w:color w:val="FF0000"/>
              </w:rPr>
            </w:pPr>
            <w:r w:rsidRPr="00276BC0">
              <w:rPr>
                <w:rFonts w:ascii="Arial" w:hAnsi="Arial" w:cs="Arial"/>
                <w:color w:val="FF0000"/>
              </w:rPr>
              <w:t xml:space="preserve">Measurement on indicated DL PRS resource sets within the indicated time window(s) </w:t>
            </w:r>
            <w:r w:rsidRPr="00276BC0">
              <w:rPr>
                <w:rFonts w:ascii="Arial" w:hAnsi="Arial" w:cs="Arial"/>
                <w:color w:val="FF0000"/>
                <w:highlight w:val="yellow"/>
              </w:rPr>
              <w:t xml:space="preserve">[for UE </w:t>
            </w:r>
            <w:r w:rsidRPr="00276BC0">
              <w:rPr>
                <w:rFonts w:ascii="Arial" w:hAnsi="Arial" w:cs="Arial"/>
                <w:color w:val="FF0000"/>
                <w:highlight w:val="yellow"/>
              </w:rPr>
              <w:lastRenderedPageBreak/>
              <w:t>based and UE assisted]</w:t>
            </w:r>
            <w:r w:rsidRPr="00276BC0">
              <w:rPr>
                <w:rFonts w:ascii="Arial" w:hAnsi="Arial" w:cs="Arial"/>
                <w:color w:val="FF0000"/>
              </w:rPr>
              <w:t>is not supported</w:t>
            </w:r>
          </w:p>
        </w:tc>
        <w:tc>
          <w:tcPr>
            <w:tcW w:w="0" w:type="auto"/>
            <w:shd w:val="clear" w:color="auto" w:fill="auto"/>
          </w:tcPr>
          <w:p w14:paraId="347DBF06" w14:textId="77777777" w:rsidR="0093505A" w:rsidRPr="003A53F3" w:rsidRDefault="0093505A" w:rsidP="008435A2">
            <w:pPr>
              <w:pStyle w:val="maintext"/>
              <w:ind w:firstLineChars="0" w:firstLine="0"/>
              <w:jc w:val="left"/>
              <w:rPr>
                <w:rFonts w:ascii="Arial" w:hAnsi="Arial" w:cs="Arial"/>
                <w:color w:val="FF0000"/>
              </w:rPr>
            </w:pPr>
            <w:r w:rsidRPr="003A53F3">
              <w:rPr>
                <w:rFonts w:ascii="Arial" w:hAnsi="Arial" w:cs="Arial"/>
                <w:color w:val="FF0000"/>
              </w:rPr>
              <w:lastRenderedPageBreak/>
              <w:t>Per band</w:t>
            </w:r>
          </w:p>
        </w:tc>
        <w:tc>
          <w:tcPr>
            <w:tcW w:w="0" w:type="auto"/>
            <w:shd w:val="clear" w:color="auto" w:fill="auto"/>
          </w:tcPr>
          <w:p w14:paraId="57161F45" w14:textId="77777777" w:rsidR="0093505A" w:rsidRPr="003A53F3" w:rsidRDefault="0093505A" w:rsidP="008435A2">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06BA8EF5" w14:textId="77777777" w:rsidR="0093505A" w:rsidRPr="003A53F3" w:rsidRDefault="0093505A" w:rsidP="008435A2">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3E0B0E44" w14:textId="77777777" w:rsidR="0093505A" w:rsidRPr="003A53F3" w:rsidRDefault="0093505A" w:rsidP="008435A2">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492F288F" w14:textId="77777777" w:rsidR="0093505A" w:rsidRPr="003A53F3" w:rsidRDefault="0093505A" w:rsidP="008435A2">
            <w:pPr>
              <w:pStyle w:val="maintext"/>
              <w:ind w:firstLineChars="0" w:firstLine="0"/>
              <w:jc w:val="left"/>
              <w:rPr>
                <w:rFonts w:ascii="Arial" w:hAnsi="Arial" w:cs="Arial"/>
                <w:color w:val="FF0000"/>
              </w:rPr>
            </w:pPr>
            <w:r w:rsidRPr="00205CB7">
              <w:rPr>
                <w:rFonts w:ascii="Arial" w:eastAsia="宋体" w:hAnsi="Arial" w:cs="Arial"/>
                <w:color w:val="FF0000"/>
                <w:highlight w:val="yellow"/>
              </w:rPr>
              <w:t xml:space="preserve">[Need for location server to know if the feature is </w:t>
            </w:r>
            <w:r w:rsidRPr="00205CB7">
              <w:rPr>
                <w:rFonts w:ascii="Arial" w:eastAsia="宋体" w:hAnsi="Arial" w:cs="Arial"/>
                <w:color w:val="FF0000"/>
                <w:highlight w:val="yellow"/>
              </w:rPr>
              <w:lastRenderedPageBreak/>
              <w:t>supported]</w:t>
            </w:r>
          </w:p>
        </w:tc>
        <w:tc>
          <w:tcPr>
            <w:tcW w:w="0" w:type="auto"/>
            <w:shd w:val="clear" w:color="auto" w:fill="auto"/>
          </w:tcPr>
          <w:p w14:paraId="3133D855" w14:textId="77777777" w:rsidR="0093505A" w:rsidRPr="003A53F3" w:rsidRDefault="0093505A" w:rsidP="008435A2">
            <w:pPr>
              <w:pStyle w:val="maintext"/>
              <w:ind w:firstLineChars="0" w:firstLine="0"/>
              <w:jc w:val="left"/>
              <w:rPr>
                <w:rFonts w:ascii="Arial" w:hAnsi="Arial" w:cs="Arial"/>
                <w:color w:val="FF0000"/>
              </w:rPr>
            </w:pPr>
            <w:r w:rsidRPr="003A53F3">
              <w:rPr>
                <w:rFonts w:ascii="Arial" w:eastAsiaTheme="minorEastAsia" w:hAnsi="Arial" w:cs="Arial"/>
                <w:bCs/>
                <w:color w:val="FF0000"/>
              </w:rPr>
              <w:lastRenderedPageBreak/>
              <w:t xml:space="preserve">Optional with capability </w:t>
            </w:r>
            <w:proofErr w:type="spellStart"/>
            <w:r w:rsidRPr="003A53F3">
              <w:rPr>
                <w:rFonts w:ascii="Arial" w:eastAsiaTheme="minorEastAsia" w:hAnsi="Arial" w:cs="Arial"/>
                <w:bCs/>
                <w:color w:val="FF0000"/>
              </w:rPr>
              <w:t>signaling</w:t>
            </w:r>
            <w:proofErr w:type="spellEnd"/>
          </w:p>
        </w:tc>
      </w:tr>
    </w:tbl>
    <w:p w14:paraId="4CFBFC03" w14:textId="77777777" w:rsidR="0093505A" w:rsidRDefault="0093505A" w:rsidP="0093505A">
      <w:pPr>
        <w:rPr>
          <w:rFonts w:ascii="Calibri" w:hAnsi="Calibri" w:cs="Arial"/>
          <w:b/>
        </w:rPr>
      </w:pPr>
    </w:p>
    <w:p w14:paraId="79FFD1A8" w14:textId="77777777" w:rsidR="0093505A" w:rsidRDefault="0093505A" w:rsidP="0093505A">
      <w:pPr>
        <w:rPr>
          <w:rFonts w:ascii="Calibri" w:hAnsi="Calibri" w:cs="Arial"/>
          <w:b/>
        </w:rPr>
      </w:pPr>
      <w:r w:rsidRPr="0067768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52"/>
        <w:gridCol w:w="1552"/>
        <w:gridCol w:w="2118"/>
        <w:gridCol w:w="594"/>
        <w:gridCol w:w="472"/>
        <w:gridCol w:w="605"/>
        <w:gridCol w:w="1789"/>
        <w:gridCol w:w="720"/>
        <w:gridCol w:w="605"/>
        <w:gridCol w:w="605"/>
        <w:gridCol w:w="605"/>
        <w:gridCol w:w="1848"/>
        <w:gridCol w:w="1398"/>
      </w:tblGrid>
      <w:tr w:rsidR="0093505A" w:rsidRPr="00687330" w14:paraId="765FA55B" w14:textId="77777777" w:rsidTr="008435A2">
        <w:tc>
          <w:tcPr>
            <w:tcW w:w="0" w:type="auto"/>
            <w:shd w:val="clear" w:color="auto" w:fill="auto"/>
          </w:tcPr>
          <w:p w14:paraId="661B20AD" w14:textId="77777777" w:rsidR="0093505A" w:rsidRPr="00687330" w:rsidRDefault="0093505A" w:rsidP="008435A2">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39C1766C" w14:textId="77777777" w:rsidR="0093505A" w:rsidRPr="00687330" w:rsidRDefault="0093505A" w:rsidP="008435A2">
            <w:pPr>
              <w:pStyle w:val="maintext"/>
              <w:ind w:firstLineChars="0" w:firstLine="0"/>
              <w:jc w:val="left"/>
              <w:rPr>
                <w:rFonts w:ascii="Arial" w:hAnsi="Arial" w:cs="Arial"/>
                <w:color w:val="000000"/>
              </w:rPr>
            </w:pPr>
            <w:r w:rsidRPr="00687330">
              <w:rPr>
                <w:rFonts w:ascii="Arial" w:hAnsi="Arial" w:cs="Arial"/>
                <w:color w:val="000000" w:themeColor="text1"/>
              </w:rPr>
              <w:t>41-2-4</w:t>
            </w:r>
          </w:p>
        </w:tc>
        <w:tc>
          <w:tcPr>
            <w:tcW w:w="0" w:type="auto"/>
            <w:shd w:val="clear" w:color="auto" w:fill="auto"/>
          </w:tcPr>
          <w:p w14:paraId="4DE8E473" w14:textId="77777777" w:rsidR="0093505A" w:rsidRPr="00687330" w:rsidRDefault="0093505A" w:rsidP="008435A2">
            <w:pPr>
              <w:pStyle w:val="maintext"/>
              <w:ind w:firstLineChars="0" w:firstLine="0"/>
              <w:jc w:val="left"/>
              <w:rPr>
                <w:rFonts w:ascii="Arial" w:hAnsi="Arial" w:cs="Arial"/>
                <w:color w:val="000000"/>
              </w:rPr>
            </w:pPr>
            <w:r w:rsidRPr="00687330">
              <w:rPr>
                <w:rFonts w:ascii="Arial" w:eastAsia="宋体" w:hAnsi="Arial" w:cs="Arial"/>
                <w:color w:val="000000" w:themeColor="text1"/>
              </w:rPr>
              <w:t>UE-based Carrier Phase Positioning</w:t>
            </w:r>
          </w:p>
        </w:tc>
        <w:tc>
          <w:tcPr>
            <w:tcW w:w="0" w:type="auto"/>
            <w:shd w:val="clear" w:color="auto" w:fill="auto"/>
          </w:tcPr>
          <w:p w14:paraId="7A90FA19" w14:textId="77777777" w:rsidR="0093505A" w:rsidRPr="00552251" w:rsidRDefault="0093505A" w:rsidP="008435A2">
            <w:pPr>
              <w:rPr>
                <w:rFonts w:eastAsia="宋体" w:cs="Arial"/>
                <w:strike/>
                <w:color w:val="000000" w:themeColor="text1"/>
                <w:lang w:eastAsia="zh-CN"/>
              </w:rPr>
            </w:pPr>
            <w:r w:rsidRPr="00552251">
              <w:rPr>
                <w:rFonts w:eastAsia="宋体" w:cs="Arial"/>
                <w:strike/>
                <w:color w:val="FF0000"/>
                <w:lang w:eastAsia="zh-CN"/>
              </w:rPr>
              <w:t>[Components are</w:t>
            </w:r>
          </w:p>
          <w:p w14:paraId="26D7879F" w14:textId="77777777" w:rsidR="0093505A" w:rsidRPr="00552251" w:rsidRDefault="0093505A" w:rsidP="008435A2">
            <w:pPr>
              <w:rPr>
                <w:rFonts w:eastAsia="宋体" w:cs="Arial"/>
                <w:color w:val="000000" w:themeColor="text1"/>
                <w:lang w:eastAsia="zh-CN"/>
              </w:rPr>
            </w:pPr>
            <w:r w:rsidRPr="00552251">
              <w:rPr>
                <w:rFonts w:eastAsia="宋体" w:cs="Arial"/>
                <w:color w:val="000000" w:themeColor="text1"/>
                <w:lang w:eastAsia="zh-CN"/>
              </w:rPr>
              <w:t>1. Support of carrier phase measurement</w:t>
            </w:r>
            <w:r>
              <w:rPr>
                <w:rFonts w:eastAsia="宋体" w:cs="Arial"/>
                <w:color w:val="000000" w:themeColor="text1"/>
                <w:lang w:eastAsia="zh-CN"/>
              </w:rPr>
              <w:t xml:space="preserve"> </w:t>
            </w:r>
            <w:r w:rsidRPr="00054885">
              <w:rPr>
                <w:rFonts w:eastAsia="宋体" w:cs="Arial"/>
                <w:color w:val="FF0000"/>
                <w:lang w:eastAsia="zh-CN"/>
              </w:rPr>
              <w:t>for UE-based positioning</w:t>
            </w:r>
          </w:p>
          <w:p w14:paraId="357AA006" w14:textId="77777777" w:rsidR="0093505A" w:rsidRPr="00687330" w:rsidRDefault="0093505A" w:rsidP="008435A2">
            <w:pPr>
              <w:pStyle w:val="maintext"/>
              <w:ind w:firstLineChars="0" w:firstLine="0"/>
              <w:jc w:val="left"/>
              <w:rPr>
                <w:rFonts w:ascii="Arial" w:hAnsi="Arial" w:cs="Arial"/>
                <w:color w:val="000000"/>
              </w:rPr>
            </w:pPr>
            <w:r w:rsidRPr="00552251">
              <w:rPr>
                <w:rFonts w:ascii="Arial" w:eastAsia="宋体" w:hAnsi="Arial" w:cs="Arial"/>
                <w:color w:val="000000" w:themeColor="text1"/>
                <w:lang w:eastAsia="zh-CN"/>
              </w:rPr>
              <w:t>2. Support of Assistance data for UE-based Carrier Phase Positioning</w:t>
            </w:r>
            <w:r w:rsidRPr="00552251">
              <w:rPr>
                <w:rFonts w:ascii="Arial" w:eastAsia="宋体" w:hAnsi="Arial" w:cs="Arial"/>
                <w:strike/>
                <w:color w:val="FF0000"/>
                <w:lang w:eastAsia="zh-CN"/>
              </w:rPr>
              <w:t>]</w:t>
            </w:r>
          </w:p>
        </w:tc>
        <w:tc>
          <w:tcPr>
            <w:tcW w:w="0" w:type="auto"/>
            <w:shd w:val="clear" w:color="auto" w:fill="auto"/>
          </w:tcPr>
          <w:p w14:paraId="3C59E809" w14:textId="77777777" w:rsidR="0093505A" w:rsidRPr="009C611E" w:rsidRDefault="0093505A" w:rsidP="008435A2">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602783A6" w14:textId="77777777" w:rsidR="0093505A" w:rsidRPr="009C611E" w:rsidRDefault="0093505A" w:rsidP="008435A2">
            <w:pPr>
              <w:pStyle w:val="maintext"/>
              <w:ind w:firstLineChars="0" w:firstLine="0"/>
              <w:jc w:val="left"/>
              <w:rPr>
                <w:rFonts w:ascii="Arial" w:hAnsi="Arial" w:cs="Arial"/>
                <w:color w:val="FF0000"/>
              </w:rPr>
            </w:pPr>
            <w:r w:rsidRPr="009C611E">
              <w:rPr>
                <w:rFonts w:ascii="Arial" w:hAnsi="Arial" w:cs="Arial"/>
                <w:color w:val="FF0000"/>
              </w:rPr>
              <w:t>No</w:t>
            </w:r>
          </w:p>
        </w:tc>
        <w:tc>
          <w:tcPr>
            <w:tcW w:w="0" w:type="auto"/>
            <w:shd w:val="clear" w:color="auto" w:fill="auto"/>
          </w:tcPr>
          <w:p w14:paraId="66F26419" w14:textId="77777777" w:rsidR="0093505A" w:rsidRPr="009C611E" w:rsidRDefault="0093505A" w:rsidP="008435A2">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7BF70964" w14:textId="77777777" w:rsidR="0093505A" w:rsidRPr="009C611E" w:rsidRDefault="0093505A" w:rsidP="008435A2">
            <w:pPr>
              <w:pStyle w:val="maintext"/>
              <w:ind w:firstLineChars="0" w:firstLine="0"/>
              <w:jc w:val="left"/>
              <w:rPr>
                <w:rFonts w:ascii="Arial" w:hAnsi="Arial" w:cs="Arial"/>
                <w:color w:val="FF0000"/>
              </w:rPr>
            </w:pPr>
            <w:r w:rsidRPr="00CF29D6">
              <w:rPr>
                <w:rFonts w:ascii="Arial" w:hAnsi="Arial" w:cs="Arial"/>
                <w:color w:val="FF0000"/>
                <w:lang w:val="en-US"/>
              </w:rPr>
              <w:t>UE-based Carrier Phase Positioning</w:t>
            </w:r>
            <w:r>
              <w:rPr>
                <w:rFonts w:ascii="Arial" w:hAnsi="Arial" w:cs="Arial"/>
                <w:color w:val="FF0000"/>
                <w:lang w:val="en-US"/>
              </w:rPr>
              <w:t xml:space="preserve"> is not supported </w:t>
            </w:r>
          </w:p>
        </w:tc>
        <w:tc>
          <w:tcPr>
            <w:tcW w:w="0" w:type="auto"/>
            <w:shd w:val="clear" w:color="auto" w:fill="auto"/>
          </w:tcPr>
          <w:p w14:paraId="4F303A43" w14:textId="77777777" w:rsidR="0093505A" w:rsidRPr="009C611E" w:rsidRDefault="0093505A" w:rsidP="008435A2">
            <w:pPr>
              <w:pStyle w:val="maintext"/>
              <w:ind w:firstLineChars="0" w:firstLine="0"/>
              <w:jc w:val="left"/>
              <w:rPr>
                <w:rFonts w:ascii="Arial" w:hAnsi="Arial" w:cs="Arial"/>
                <w:color w:val="FF0000"/>
              </w:rPr>
            </w:pPr>
            <w:r w:rsidRPr="009C611E">
              <w:rPr>
                <w:rFonts w:ascii="Arial" w:hAnsi="Arial" w:cs="Arial"/>
                <w:color w:val="FF0000"/>
              </w:rPr>
              <w:t>Per band</w:t>
            </w:r>
          </w:p>
        </w:tc>
        <w:tc>
          <w:tcPr>
            <w:tcW w:w="0" w:type="auto"/>
            <w:shd w:val="clear" w:color="auto" w:fill="auto"/>
          </w:tcPr>
          <w:p w14:paraId="0837FCC7" w14:textId="77777777" w:rsidR="0093505A" w:rsidRPr="009C611E" w:rsidRDefault="0093505A" w:rsidP="008435A2">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66E90900" w14:textId="77777777" w:rsidR="0093505A" w:rsidRPr="009C611E" w:rsidRDefault="0093505A" w:rsidP="008435A2">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50B335F" w14:textId="77777777" w:rsidR="0093505A" w:rsidRPr="009C611E" w:rsidRDefault="0093505A" w:rsidP="008435A2">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69BE8C57" w14:textId="77777777" w:rsidR="0093505A" w:rsidRPr="009C611E" w:rsidRDefault="0093505A" w:rsidP="008435A2">
            <w:pPr>
              <w:pStyle w:val="maintext"/>
              <w:ind w:firstLineChars="0" w:firstLine="0"/>
              <w:jc w:val="left"/>
              <w:rPr>
                <w:rFonts w:ascii="Arial" w:hAnsi="Arial" w:cs="Arial"/>
                <w:color w:val="FF0000"/>
              </w:rPr>
            </w:pPr>
            <w:r w:rsidRPr="009C611E">
              <w:rPr>
                <w:rFonts w:ascii="Arial" w:hAnsi="Arial" w:cs="Arial"/>
                <w:color w:val="FF0000"/>
              </w:rPr>
              <w:t>Need for location server to know if the feature is supported.</w:t>
            </w:r>
          </w:p>
        </w:tc>
        <w:tc>
          <w:tcPr>
            <w:tcW w:w="0" w:type="auto"/>
            <w:shd w:val="clear" w:color="auto" w:fill="auto"/>
          </w:tcPr>
          <w:p w14:paraId="4E1AD4B9" w14:textId="77777777" w:rsidR="0093505A" w:rsidRPr="009C611E" w:rsidRDefault="0093505A" w:rsidP="008435A2">
            <w:pPr>
              <w:pStyle w:val="maintext"/>
              <w:ind w:firstLineChars="0" w:firstLine="0"/>
              <w:jc w:val="left"/>
              <w:rPr>
                <w:rFonts w:ascii="Arial" w:hAnsi="Arial" w:cs="Arial"/>
                <w:color w:val="FF0000"/>
              </w:rPr>
            </w:pPr>
            <w:r w:rsidRPr="009C611E">
              <w:rPr>
                <w:rFonts w:ascii="Arial" w:hAnsi="Arial" w:cs="Arial"/>
                <w:color w:val="FF0000"/>
              </w:rPr>
              <w:t xml:space="preserve">Optional with capability </w:t>
            </w:r>
            <w:proofErr w:type="spellStart"/>
            <w:r w:rsidRPr="009C611E">
              <w:rPr>
                <w:rFonts w:ascii="Arial" w:hAnsi="Arial" w:cs="Arial"/>
                <w:color w:val="FF0000"/>
              </w:rPr>
              <w:t>signaling</w:t>
            </w:r>
            <w:proofErr w:type="spellEnd"/>
            <w:r w:rsidRPr="009C611E">
              <w:rPr>
                <w:rFonts w:ascii="Arial" w:hAnsi="Arial" w:cs="Arial"/>
                <w:color w:val="FF0000"/>
              </w:rPr>
              <w:t>.</w:t>
            </w:r>
          </w:p>
        </w:tc>
      </w:tr>
    </w:tbl>
    <w:p w14:paraId="4E578054" w14:textId="77777777" w:rsidR="0093505A" w:rsidRDefault="0093505A" w:rsidP="0093505A">
      <w:pPr>
        <w:rPr>
          <w:lang w:eastAsia="x-none"/>
        </w:rPr>
      </w:pPr>
    </w:p>
    <w:p w14:paraId="0462A2FE" w14:textId="77777777" w:rsidR="0093505A" w:rsidRDefault="0093505A" w:rsidP="006838E9">
      <w:pPr>
        <w:pStyle w:val="a1"/>
        <w:rPr>
          <w:rFonts w:eastAsiaTheme="minorEastAsia"/>
          <w:lang w:eastAsia="zh-CN"/>
        </w:rPr>
        <w:sectPr w:rsidR="0093505A" w:rsidSect="0093505A">
          <w:pgSz w:w="16838" w:h="11906" w:orient="landscape"/>
          <w:pgMar w:top="1021" w:right="1021" w:bottom="1021" w:left="1021" w:header="709" w:footer="709" w:gutter="0"/>
          <w:cols w:space="720"/>
          <w:docGrid w:linePitch="360"/>
        </w:sectPr>
      </w:pPr>
    </w:p>
    <w:p w14:paraId="627AB0AE" w14:textId="01BE38B8" w:rsidR="00DE187C" w:rsidRPr="00251B5B" w:rsidRDefault="00DE187C" w:rsidP="00DE187C">
      <w:pPr>
        <w:pStyle w:val="111"/>
        <w:numPr>
          <w:ilvl w:val="2"/>
          <w:numId w:val="1"/>
        </w:numPr>
        <w:spacing w:before="120" w:after="120"/>
        <w:ind w:left="720" w:hanging="738"/>
      </w:pPr>
      <w:r>
        <w:lastRenderedPageBreak/>
        <w:t xml:space="preserve">FG </w:t>
      </w:r>
      <w:r w:rsidRPr="00DD5852">
        <w:rPr>
          <w:rFonts w:cs="Arial"/>
          <w:color w:val="000000" w:themeColor="text1"/>
        </w:rPr>
        <w:t>41-2-1</w:t>
      </w:r>
      <w:r w:rsidR="006617E7">
        <w:rPr>
          <w:rFonts w:cs="Arial"/>
          <w:color w:val="000000" w:themeColor="text1"/>
        </w:rPr>
        <w:t xml:space="preserve"> and </w:t>
      </w:r>
      <w:r w:rsidR="00B43C1E">
        <w:rPr>
          <w:rFonts w:cs="Arial"/>
          <w:color w:val="000000" w:themeColor="text1"/>
        </w:rPr>
        <w:t xml:space="preserve">FG </w:t>
      </w:r>
      <w:r w:rsidR="00B43C1E" w:rsidRPr="00DD5852">
        <w:rPr>
          <w:rFonts w:cs="Arial"/>
          <w:color w:val="000000" w:themeColor="text1"/>
        </w:rPr>
        <w:t>41-2-</w:t>
      </w:r>
      <w:r w:rsidR="00B43C1E">
        <w:rPr>
          <w:rFonts w:cs="Arial"/>
          <w:color w:val="000000" w:themeColor="text1"/>
        </w:rPr>
        <w:t>2</w:t>
      </w:r>
    </w:p>
    <w:p w14:paraId="1AC631AB" w14:textId="3A558E17" w:rsidR="00DE187C" w:rsidRPr="00EF73FC" w:rsidRDefault="00B237C0" w:rsidP="001831B9">
      <w:pPr>
        <w:pStyle w:val="3GPPNormalText"/>
        <w:rPr>
          <w:sz w:val="20"/>
          <w:szCs w:val="20"/>
        </w:rPr>
      </w:pPr>
      <w:r w:rsidRPr="00EF73FC">
        <w:rPr>
          <w:sz w:val="20"/>
          <w:szCs w:val="20"/>
        </w:rPr>
        <w:t>For FG 41-2-1</w:t>
      </w:r>
      <w:r w:rsidR="00B43C1E">
        <w:rPr>
          <w:sz w:val="20"/>
          <w:szCs w:val="20"/>
        </w:rPr>
        <w:t>/</w:t>
      </w:r>
      <w:r w:rsidR="00B43C1E" w:rsidRPr="00B43C1E">
        <w:rPr>
          <w:sz w:val="20"/>
          <w:szCs w:val="20"/>
        </w:rPr>
        <w:t xml:space="preserve"> </w:t>
      </w:r>
      <w:r w:rsidR="00B43C1E" w:rsidRPr="00EF73FC">
        <w:rPr>
          <w:sz w:val="20"/>
          <w:szCs w:val="20"/>
        </w:rPr>
        <w:t>FG 41-2-</w:t>
      </w:r>
      <w:r w:rsidR="00B43C1E">
        <w:rPr>
          <w:sz w:val="20"/>
          <w:szCs w:val="20"/>
        </w:rPr>
        <w:t>2</w:t>
      </w:r>
      <w:r w:rsidRPr="00EF73FC">
        <w:rPr>
          <w:sz w:val="20"/>
          <w:szCs w:val="20"/>
        </w:rPr>
        <w:t xml:space="preserve">, there are a number of issues to be </w:t>
      </w:r>
      <w:r w:rsidR="00AE02CA">
        <w:rPr>
          <w:sz w:val="20"/>
          <w:szCs w:val="20"/>
        </w:rPr>
        <w:t>resolved</w:t>
      </w:r>
      <w:r w:rsidRPr="00EF73FC">
        <w:rPr>
          <w:sz w:val="20"/>
          <w:szCs w:val="20"/>
        </w:rPr>
        <w:t>:</w:t>
      </w:r>
    </w:p>
    <w:p w14:paraId="5E2AEE15" w14:textId="77777777" w:rsidR="007156DE" w:rsidRDefault="007156DE" w:rsidP="001831B9">
      <w:pPr>
        <w:pStyle w:val="3GPPNormalText"/>
        <w:rPr>
          <w:sz w:val="20"/>
          <w:szCs w:val="20"/>
        </w:rPr>
      </w:pPr>
      <w:r w:rsidRPr="007156DE">
        <w:rPr>
          <w:b/>
          <w:bCs/>
          <w:sz w:val="20"/>
          <w:szCs w:val="20"/>
        </w:rPr>
        <w:t xml:space="preserve">Issue 1: </w:t>
      </w:r>
      <w:r w:rsidR="00B237C0" w:rsidRPr="007156DE">
        <w:rPr>
          <w:b/>
          <w:bCs/>
          <w:sz w:val="20"/>
          <w:szCs w:val="20"/>
        </w:rPr>
        <w:t>Prerequisite feature groups</w:t>
      </w:r>
      <w:r w:rsidR="002429B3" w:rsidRPr="007156DE">
        <w:rPr>
          <w:b/>
          <w:bCs/>
          <w:sz w:val="20"/>
          <w:szCs w:val="20"/>
        </w:rPr>
        <w:t>.</w:t>
      </w:r>
      <w:r w:rsidR="002429B3" w:rsidRPr="007156DE">
        <w:rPr>
          <w:sz w:val="20"/>
          <w:szCs w:val="20"/>
        </w:rPr>
        <w:t xml:space="preserve"> </w:t>
      </w:r>
      <w:r w:rsidR="00B237C0" w:rsidRPr="007156DE">
        <w:rPr>
          <w:sz w:val="20"/>
          <w:szCs w:val="20"/>
        </w:rPr>
        <w:t xml:space="preserve"> </w:t>
      </w:r>
    </w:p>
    <w:p w14:paraId="347B23F6" w14:textId="64657EB2" w:rsidR="00B237C0" w:rsidRDefault="00B237C0" w:rsidP="001831B9">
      <w:pPr>
        <w:pStyle w:val="3GPPNormalText"/>
        <w:rPr>
          <w:sz w:val="20"/>
          <w:szCs w:val="20"/>
        </w:rPr>
      </w:pPr>
      <w:r w:rsidRPr="007156DE">
        <w:rPr>
          <w:sz w:val="20"/>
          <w:szCs w:val="20"/>
        </w:rPr>
        <w:t>It is still “FFS” for the Prerequisite feature groups. In our view, the common DL PRS Processing Capability should be applied to CPP, and no additional DL PRS processing capability is needed. Thus, FG 13-1 should be included as the Prerequisite feature groups for FG 41-2-1</w:t>
      </w:r>
      <w:r w:rsidR="005A1E64">
        <w:rPr>
          <w:sz w:val="20"/>
          <w:szCs w:val="20"/>
        </w:rPr>
        <w:t xml:space="preserve"> and </w:t>
      </w:r>
      <w:r w:rsidR="00B43C1E" w:rsidRPr="00EF73FC">
        <w:rPr>
          <w:sz w:val="20"/>
          <w:szCs w:val="20"/>
        </w:rPr>
        <w:t>FG 41-2-</w:t>
      </w:r>
      <w:r w:rsidR="00B43C1E">
        <w:rPr>
          <w:sz w:val="20"/>
          <w:szCs w:val="20"/>
        </w:rPr>
        <w:t>2</w:t>
      </w:r>
      <w:r w:rsidRPr="007156DE">
        <w:rPr>
          <w:sz w:val="20"/>
          <w:szCs w:val="20"/>
        </w:rPr>
        <w:t>.</w:t>
      </w:r>
    </w:p>
    <w:p w14:paraId="7932100D" w14:textId="0A701B19" w:rsidR="00E230A2" w:rsidRPr="00E230A2" w:rsidRDefault="00E230A2" w:rsidP="00E230A2">
      <w:pPr>
        <w:pStyle w:val="3GPPNormalText"/>
        <w:rPr>
          <w:sz w:val="20"/>
          <w:szCs w:val="20"/>
        </w:rPr>
      </w:pPr>
      <w:r w:rsidRPr="00E230A2">
        <w:rPr>
          <w:sz w:val="20"/>
          <w:szCs w:val="20"/>
        </w:rPr>
        <w:t>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DL carrier phase measurement can be measured at the same time as legacy measurements from the same DL PRS signals and reported together with the legacy measurements. Thus, it is reasonable to propose FG 13-1 Common DL PRS Processing Capability also applies to all DL PRS measurements including the carrier phase measurements.</w:t>
      </w:r>
    </w:p>
    <w:p w14:paraId="4F900226" w14:textId="2840D9A3" w:rsidR="007156DE" w:rsidRPr="007156DE" w:rsidRDefault="007156DE" w:rsidP="001831B9">
      <w:pPr>
        <w:pStyle w:val="3GPPNormalText"/>
        <w:rPr>
          <w:b/>
          <w:bCs/>
          <w:sz w:val="20"/>
          <w:szCs w:val="20"/>
        </w:rPr>
      </w:pPr>
      <w:r w:rsidRPr="007156DE">
        <w:rPr>
          <w:b/>
          <w:bCs/>
          <w:sz w:val="20"/>
          <w:szCs w:val="20"/>
        </w:rPr>
        <w:t>Issue 2: [</w:t>
      </w:r>
      <w:r w:rsidR="002429B3" w:rsidRPr="007156DE">
        <w:rPr>
          <w:b/>
          <w:bCs/>
          <w:sz w:val="20"/>
          <w:szCs w:val="20"/>
        </w:rPr>
        <w:t>Note: The maximum number of RSCP measurements per TRP is less than or equal to FG 13-11]</w:t>
      </w:r>
      <w:r w:rsidR="00B237C0" w:rsidRPr="007156DE">
        <w:rPr>
          <w:b/>
          <w:bCs/>
          <w:sz w:val="20"/>
          <w:szCs w:val="20"/>
        </w:rPr>
        <w:t>:</w:t>
      </w:r>
      <w:r w:rsidR="008A7789" w:rsidRPr="007156DE">
        <w:rPr>
          <w:b/>
          <w:bCs/>
          <w:sz w:val="20"/>
          <w:szCs w:val="20"/>
        </w:rPr>
        <w:t xml:space="preserve"> </w:t>
      </w:r>
    </w:p>
    <w:p w14:paraId="661D1560" w14:textId="3C2AC338" w:rsidR="002429B3" w:rsidRPr="007156DE" w:rsidRDefault="008A7789" w:rsidP="001831B9">
      <w:pPr>
        <w:pStyle w:val="3GPPNormalText"/>
        <w:rPr>
          <w:sz w:val="20"/>
          <w:szCs w:val="20"/>
        </w:rPr>
      </w:pPr>
      <w:r w:rsidRPr="007156DE">
        <w:rPr>
          <w:sz w:val="20"/>
          <w:szCs w:val="20"/>
        </w:rPr>
        <w:t>Currently, it is undecided whether the maximum number of RSCP measurements per TRP is less than or equal to FG 13-11 “UE Rx-Tx Measurement Report for Multi-RTT”. From the definition of “1. Max number of UE Rx–Tx time difference measurements corresponding to a single SRS resource/resource set for positioning with each measurement corresponding to a single DL PRS resource/resource set”, it can be seen that the max number of UE Rx–Tx time difference measurements in FG 13-11 is about the number of DL PRS resource(s)/resource set(s) associated to a single SRS resource/resource set</w:t>
      </w:r>
      <w:r w:rsidR="002429B3" w:rsidRPr="007156DE">
        <w:rPr>
          <w:sz w:val="20"/>
          <w:szCs w:val="20"/>
        </w:rPr>
        <w:t>, since a UE Rx-Tx Measurement is related to the DL PRS Rx time and UL SRS Tx time. For RSCP measurement, however, it is related to the DL PRS but not the UL SRS. Thus, it is improper to use FG 13-11 to define the maximum number of RSCP measurements per TRP. Thus, we suggest remove the “[Note: The maximum number of RSCP measurements per TRP is less than or equal to FG 13-11]”.</w:t>
      </w:r>
    </w:p>
    <w:p w14:paraId="07DC3899" w14:textId="015EC0DF" w:rsidR="007156DE" w:rsidRDefault="007156DE" w:rsidP="001831B9">
      <w:pPr>
        <w:pStyle w:val="3GPPNormalText"/>
        <w:rPr>
          <w:sz w:val="20"/>
          <w:szCs w:val="20"/>
        </w:rPr>
      </w:pPr>
      <w:r w:rsidRPr="007156DE">
        <w:rPr>
          <w:b/>
          <w:bCs/>
          <w:sz w:val="20"/>
          <w:szCs w:val="20"/>
        </w:rPr>
        <w:t xml:space="preserve">Issue 3: </w:t>
      </w:r>
      <w:r w:rsidR="002429B3" w:rsidRPr="007156DE">
        <w:rPr>
          <w:b/>
          <w:bCs/>
          <w:sz w:val="20"/>
          <w:szCs w:val="20"/>
        </w:rPr>
        <w:t>[Need for location server to know if the feature is supported]</w:t>
      </w:r>
    </w:p>
    <w:p w14:paraId="7211C8D8" w14:textId="267408B8" w:rsidR="002429B3" w:rsidRDefault="002429B3" w:rsidP="001831B9">
      <w:pPr>
        <w:pStyle w:val="3GPPNormalText"/>
        <w:rPr>
          <w:sz w:val="20"/>
          <w:szCs w:val="20"/>
        </w:rPr>
      </w:pPr>
      <w:r w:rsidRPr="007156DE">
        <w:rPr>
          <w:sz w:val="20"/>
          <w:szCs w:val="20"/>
        </w:rPr>
        <w:t xml:space="preserve">Yes. We think it is obvious that LMF needs to know whether UE support the </w:t>
      </w:r>
      <w:r w:rsidR="00661248" w:rsidRPr="007156DE">
        <w:rPr>
          <w:sz w:val="20"/>
          <w:szCs w:val="20"/>
        </w:rPr>
        <w:t>capability</w:t>
      </w:r>
      <w:r w:rsidRPr="007156DE">
        <w:rPr>
          <w:sz w:val="20"/>
          <w:szCs w:val="20"/>
        </w:rPr>
        <w:t>.</w:t>
      </w:r>
    </w:p>
    <w:p w14:paraId="4C7F4B17" w14:textId="77777777" w:rsidR="007156DE" w:rsidRPr="00EF73FC" w:rsidRDefault="007156DE" w:rsidP="001831B9">
      <w:pPr>
        <w:pStyle w:val="3GPPNormalText"/>
        <w:rPr>
          <w:sz w:val="20"/>
          <w:szCs w:val="20"/>
        </w:rPr>
      </w:pPr>
    </w:p>
    <w:p w14:paraId="2A5E0FE8" w14:textId="2A4A243A" w:rsidR="002429B3" w:rsidRPr="00EF73FC" w:rsidRDefault="002429B3" w:rsidP="001831B9">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1138C4">
        <w:rPr>
          <w:b/>
          <w:bCs/>
          <w:noProof/>
          <w:sz w:val="20"/>
          <w:szCs w:val="20"/>
        </w:rPr>
        <w:t>12</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sidR="00B43C1E">
        <w:rPr>
          <w:rFonts w:eastAsia="Batang"/>
          <w:b/>
          <w:bCs/>
          <w:color w:val="000000"/>
          <w:sz w:val="20"/>
          <w:szCs w:val="20"/>
          <w:lang w:val="en-GB"/>
        </w:rPr>
        <w:t xml:space="preserve"> and </w:t>
      </w:r>
      <w:r w:rsidR="00B43C1E" w:rsidRPr="00B43C1E">
        <w:rPr>
          <w:b/>
          <w:bCs/>
          <w:sz w:val="20"/>
          <w:szCs w:val="20"/>
        </w:rPr>
        <w:t>FG 41-2-2:</w:t>
      </w:r>
      <w:r w:rsidRPr="00EF73FC">
        <w:rPr>
          <w:rFonts w:eastAsia="Batang"/>
          <w:b/>
          <w:bCs/>
          <w:color w:val="000000"/>
          <w:sz w:val="20"/>
          <w:szCs w:val="20"/>
          <w:lang w:val="en-GB"/>
        </w:rPr>
        <w:t xml:space="preserve">  </w:t>
      </w:r>
    </w:p>
    <w:p w14:paraId="7CEF6C04" w14:textId="5BDDFA78" w:rsidR="002429B3" w:rsidRPr="00EF73FC" w:rsidRDefault="002429B3" w:rsidP="00EF73FC">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1AA857B6" w14:textId="280733B6" w:rsidR="002429B3" w:rsidRPr="007156DE" w:rsidRDefault="002429B3" w:rsidP="00EF73FC">
      <w:pPr>
        <w:pStyle w:val="3GPPNormalText"/>
        <w:numPr>
          <w:ilvl w:val="0"/>
          <w:numId w:val="44"/>
        </w:numPr>
        <w:rPr>
          <w:b/>
          <w:bCs/>
          <w:sz w:val="20"/>
          <w:szCs w:val="20"/>
          <w:lang w:val="en-GB"/>
        </w:rPr>
      </w:pPr>
      <w:r w:rsidRPr="007156DE">
        <w:rPr>
          <w:b/>
          <w:bCs/>
          <w:sz w:val="20"/>
          <w:szCs w:val="20"/>
          <w:lang w:val="en-GB"/>
        </w:rPr>
        <w:t xml:space="preserve">Remove </w:t>
      </w:r>
      <w:r w:rsidRPr="007156DE">
        <w:rPr>
          <w:b/>
          <w:bCs/>
          <w:sz w:val="20"/>
          <w:szCs w:val="20"/>
        </w:rPr>
        <w:t>“[Note: The maximum number of RSCP measurements per TRP is less than or equal to FG 13-11]”</w:t>
      </w:r>
    </w:p>
    <w:p w14:paraId="292448F8" w14:textId="3C867370" w:rsidR="00280533" w:rsidRPr="00280533" w:rsidRDefault="002429B3" w:rsidP="00280533">
      <w:pPr>
        <w:pStyle w:val="3GPPNormalText"/>
        <w:numPr>
          <w:ilvl w:val="0"/>
          <w:numId w:val="44"/>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089D30CD" w14:textId="24DF7EBB" w:rsidR="006838E9" w:rsidRPr="002429B3" w:rsidRDefault="006838E9" w:rsidP="006838E9">
      <w:pPr>
        <w:pStyle w:val="a1"/>
        <w:rPr>
          <w:rFonts w:eastAsiaTheme="minorEastAsia"/>
          <w:lang w:val="en-GB" w:eastAsia="zh-CN"/>
        </w:rPr>
      </w:pPr>
    </w:p>
    <w:p w14:paraId="6C05DD33" w14:textId="7992A5E2" w:rsidR="000D6FBA" w:rsidRPr="00251B5B" w:rsidRDefault="000D6FBA" w:rsidP="000D6FBA">
      <w:pPr>
        <w:pStyle w:val="111"/>
        <w:numPr>
          <w:ilvl w:val="2"/>
          <w:numId w:val="1"/>
        </w:numPr>
        <w:spacing w:before="120" w:after="120"/>
        <w:ind w:left="720" w:hanging="738"/>
      </w:pPr>
      <w:r>
        <w:t xml:space="preserve">FG </w:t>
      </w:r>
      <w:r w:rsidRPr="00DD5852">
        <w:rPr>
          <w:rFonts w:cs="Arial"/>
          <w:color w:val="000000" w:themeColor="text1"/>
        </w:rPr>
        <w:t>41-2-</w:t>
      </w:r>
      <w:r w:rsidR="007156DE">
        <w:rPr>
          <w:rFonts w:cs="Arial"/>
          <w:color w:val="000000" w:themeColor="text1"/>
        </w:rPr>
        <w:t>1a</w:t>
      </w:r>
      <w:r w:rsidR="00B43C1E">
        <w:rPr>
          <w:rFonts w:cs="Arial"/>
          <w:color w:val="000000" w:themeColor="text1"/>
        </w:rPr>
        <w:t xml:space="preserve"> and </w:t>
      </w:r>
      <w:r w:rsidR="00B43C1E">
        <w:t xml:space="preserve">FG </w:t>
      </w:r>
      <w:r w:rsidR="00B43C1E" w:rsidRPr="00DD5852">
        <w:rPr>
          <w:rFonts w:cs="Arial"/>
          <w:color w:val="000000" w:themeColor="text1"/>
        </w:rPr>
        <w:t>41-2-</w:t>
      </w:r>
      <w:r w:rsidR="00B43C1E">
        <w:rPr>
          <w:rFonts w:cs="Arial"/>
          <w:color w:val="000000" w:themeColor="text1"/>
        </w:rPr>
        <w:t>2a</w:t>
      </w:r>
    </w:p>
    <w:p w14:paraId="2D52647E" w14:textId="33F6CCCE" w:rsidR="00661248" w:rsidRPr="00EF73FC" w:rsidRDefault="00661248" w:rsidP="00661248">
      <w:pPr>
        <w:pStyle w:val="3GPPNormalText"/>
        <w:rPr>
          <w:sz w:val="20"/>
          <w:szCs w:val="20"/>
        </w:rPr>
      </w:pPr>
      <w:r w:rsidRPr="00EF73FC">
        <w:rPr>
          <w:sz w:val="20"/>
          <w:szCs w:val="20"/>
        </w:rPr>
        <w:t>For FG 41-2-1</w:t>
      </w:r>
      <w:r>
        <w:rPr>
          <w:sz w:val="20"/>
          <w:szCs w:val="20"/>
        </w:rPr>
        <w:t>a</w:t>
      </w:r>
      <w:r w:rsidR="00FE46F5">
        <w:rPr>
          <w:sz w:val="20"/>
          <w:szCs w:val="20"/>
        </w:rPr>
        <w:t xml:space="preserve"> and </w:t>
      </w:r>
      <w:r w:rsidR="00FE46F5" w:rsidRPr="00EF73FC">
        <w:rPr>
          <w:sz w:val="20"/>
          <w:szCs w:val="20"/>
        </w:rPr>
        <w:t>FG 41-2-</w:t>
      </w:r>
      <w:r w:rsidR="00FE46F5">
        <w:rPr>
          <w:sz w:val="20"/>
          <w:szCs w:val="20"/>
        </w:rPr>
        <w:t>2a</w:t>
      </w:r>
      <w:r w:rsidRPr="00EF73FC">
        <w:rPr>
          <w:sz w:val="20"/>
          <w:szCs w:val="20"/>
        </w:rPr>
        <w:t xml:space="preserve">, there are a number of </w:t>
      </w:r>
      <w:r w:rsidR="00AE02CA">
        <w:rPr>
          <w:sz w:val="20"/>
          <w:szCs w:val="20"/>
        </w:rPr>
        <w:t xml:space="preserve">remaining </w:t>
      </w:r>
      <w:r w:rsidRPr="00EF73FC">
        <w:rPr>
          <w:sz w:val="20"/>
          <w:szCs w:val="20"/>
        </w:rPr>
        <w:t xml:space="preserve">issues to be </w:t>
      </w:r>
      <w:r w:rsidR="00AE02CA">
        <w:rPr>
          <w:sz w:val="20"/>
          <w:szCs w:val="20"/>
        </w:rPr>
        <w:t>resolved</w:t>
      </w:r>
      <w:r w:rsidRPr="00EF73FC">
        <w:rPr>
          <w:sz w:val="20"/>
          <w:szCs w:val="20"/>
        </w:rPr>
        <w:t>:</w:t>
      </w:r>
    </w:p>
    <w:p w14:paraId="66696A37" w14:textId="77777777" w:rsidR="00CD49DC" w:rsidRPr="00CD49DC" w:rsidRDefault="00CD49DC" w:rsidP="00661248">
      <w:pPr>
        <w:pStyle w:val="3GPPNormalText"/>
        <w:rPr>
          <w:b/>
          <w:bCs/>
          <w:sz w:val="20"/>
          <w:szCs w:val="20"/>
        </w:rPr>
      </w:pPr>
      <w:r w:rsidRPr="00CD49DC">
        <w:rPr>
          <w:b/>
          <w:bCs/>
          <w:sz w:val="20"/>
          <w:szCs w:val="20"/>
        </w:rPr>
        <w:t xml:space="preserve">Issue 1: </w:t>
      </w:r>
      <w:r w:rsidR="00661248" w:rsidRPr="00CD49DC">
        <w:rPr>
          <w:b/>
          <w:bCs/>
          <w:sz w:val="20"/>
          <w:szCs w:val="20"/>
        </w:rPr>
        <w:t xml:space="preserve">Prerequisite feature groups  </w:t>
      </w:r>
    </w:p>
    <w:p w14:paraId="55205982" w14:textId="523B7DCA" w:rsidR="00E230A2" w:rsidRPr="00716354" w:rsidRDefault="007156DE" w:rsidP="00716354">
      <w:pPr>
        <w:pStyle w:val="3GPPNormalText"/>
        <w:rPr>
          <w:sz w:val="20"/>
          <w:szCs w:val="20"/>
        </w:rPr>
      </w:pPr>
      <w:r>
        <w:rPr>
          <w:sz w:val="20"/>
          <w:szCs w:val="20"/>
        </w:rPr>
        <w:t xml:space="preserve">Similar to </w:t>
      </w:r>
      <w:r w:rsidR="00CD49DC">
        <w:rPr>
          <w:sz w:val="20"/>
          <w:szCs w:val="20"/>
        </w:rPr>
        <w:t xml:space="preserve">the discussion of FG </w:t>
      </w:r>
      <w:r w:rsidRPr="007156DE">
        <w:rPr>
          <w:sz w:val="20"/>
          <w:szCs w:val="20"/>
        </w:rPr>
        <w:t>41-2-1</w:t>
      </w:r>
      <w:r w:rsidR="0086382F">
        <w:rPr>
          <w:sz w:val="20"/>
          <w:szCs w:val="20"/>
        </w:rPr>
        <w:t xml:space="preserve"> and FG </w:t>
      </w:r>
      <w:r w:rsidR="0086382F" w:rsidRPr="007156DE">
        <w:rPr>
          <w:sz w:val="20"/>
          <w:szCs w:val="20"/>
        </w:rPr>
        <w:t>41-2-</w:t>
      </w:r>
      <w:r w:rsidR="0086382F">
        <w:rPr>
          <w:sz w:val="20"/>
          <w:szCs w:val="20"/>
        </w:rPr>
        <w:t>2</w:t>
      </w:r>
      <w:r w:rsidR="00661248" w:rsidRPr="00EF73FC">
        <w:rPr>
          <w:sz w:val="20"/>
          <w:szCs w:val="20"/>
        </w:rPr>
        <w:t xml:space="preserve">, </w:t>
      </w:r>
      <w:r w:rsidR="00CD49DC">
        <w:rPr>
          <w:sz w:val="20"/>
          <w:szCs w:val="20"/>
        </w:rPr>
        <w:t xml:space="preserve">we believe </w:t>
      </w:r>
      <w:r w:rsidR="00661248" w:rsidRPr="00EF73FC">
        <w:rPr>
          <w:sz w:val="20"/>
          <w:szCs w:val="20"/>
        </w:rPr>
        <w:t>FG 13-1 should be included as the Prerequisite feature groups.</w:t>
      </w:r>
    </w:p>
    <w:p w14:paraId="02EEC40E" w14:textId="72F648D9" w:rsidR="00E230A2" w:rsidRPr="00EF73FC" w:rsidRDefault="00E230A2" w:rsidP="00661248">
      <w:pPr>
        <w:pStyle w:val="3GPPNormalText"/>
        <w:rPr>
          <w:sz w:val="20"/>
          <w:szCs w:val="20"/>
        </w:rPr>
      </w:pPr>
    </w:p>
    <w:p w14:paraId="7EFAB736" w14:textId="7505E830" w:rsidR="00CD49DC" w:rsidRPr="00CD49DC" w:rsidRDefault="00CD49DC" w:rsidP="00661248">
      <w:pPr>
        <w:pStyle w:val="3GPPNormalText"/>
        <w:rPr>
          <w:b/>
          <w:bCs/>
          <w:sz w:val="20"/>
          <w:szCs w:val="20"/>
        </w:rPr>
      </w:pPr>
      <w:r w:rsidRPr="00E36614">
        <w:rPr>
          <w:b/>
          <w:bCs/>
          <w:sz w:val="20"/>
          <w:szCs w:val="20"/>
        </w:rPr>
        <w:t xml:space="preserve">Issue 2: </w:t>
      </w:r>
      <w:r w:rsidR="00E36614">
        <w:rPr>
          <w:b/>
          <w:bCs/>
          <w:sz w:val="20"/>
          <w:szCs w:val="20"/>
        </w:rPr>
        <w:t>[</w:t>
      </w:r>
      <w:r w:rsidR="00661248" w:rsidRPr="00E36614">
        <w:rPr>
          <w:b/>
          <w:bCs/>
          <w:sz w:val="20"/>
          <w:szCs w:val="20"/>
        </w:rPr>
        <w:t>Note: The maximum number of RSCP measurements per TRP is less than or equal to FG 13-</w:t>
      </w:r>
      <w:r w:rsidR="007156DE" w:rsidRPr="00E36614">
        <w:rPr>
          <w:b/>
          <w:bCs/>
          <w:sz w:val="20"/>
          <w:szCs w:val="20"/>
        </w:rPr>
        <w:t>6</w:t>
      </w:r>
      <w:r w:rsidR="00661248" w:rsidRPr="00E36614">
        <w:rPr>
          <w:b/>
          <w:bCs/>
          <w:sz w:val="20"/>
          <w:szCs w:val="20"/>
        </w:rPr>
        <w:t>]</w:t>
      </w:r>
    </w:p>
    <w:p w14:paraId="10B977E1" w14:textId="4EFDE329" w:rsidR="007156DE" w:rsidRDefault="00661248" w:rsidP="00661248">
      <w:pPr>
        <w:pStyle w:val="3GPPNormalText"/>
        <w:rPr>
          <w:sz w:val="20"/>
          <w:szCs w:val="20"/>
        </w:rPr>
      </w:pPr>
      <w:r w:rsidRPr="00EF73FC">
        <w:rPr>
          <w:sz w:val="20"/>
          <w:szCs w:val="20"/>
        </w:rPr>
        <w:t>From the definition of</w:t>
      </w:r>
      <w:r w:rsidR="007156DE">
        <w:rPr>
          <w:sz w:val="20"/>
          <w:szCs w:val="20"/>
        </w:rPr>
        <w:t xml:space="preserve"> FG-13-6, “</w:t>
      </w:r>
      <w:r w:rsidR="007156DE" w:rsidRPr="007156DE">
        <w:rPr>
          <w:sz w:val="20"/>
          <w:szCs w:val="20"/>
        </w:rPr>
        <w:t>DL PRS Measurement Report for DL-TDOA</w:t>
      </w:r>
      <w:r w:rsidR="007156DE">
        <w:rPr>
          <w:sz w:val="20"/>
          <w:szCs w:val="20"/>
        </w:rPr>
        <w:t>”, we have</w:t>
      </w:r>
      <w:r w:rsidRPr="00EF73FC">
        <w:rPr>
          <w:sz w:val="20"/>
          <w:szCs w:val="20"/>
        </w:rPr>
        <w:t xml:space="preserve"> “1.</w:t>
      </w:r>
      <w:r w:rsidR="007156DE" w:rsidRPr="007156DE">
        <w:rPr>
          <w:sz w:val="20"/>
          <w:szCs w:val="20"/>
        </w:rPr>
        <w:t xml:space="preserve"> DL RSTD measurements per pair of TRPs. Values = {1, 2, 3, 4}</w:t>
      </w:r>
      <w:r w:rsidRPr="00EF73FC">
        <w:rPr>
          <w:sz w:val="20"/>
          <w:szCs w:val="20"/>
        </w:rPr>
        <w:t>”</w:t>
      </w:r>
      <w:r w:rsidR="007156DE">
        <w:rPr>
          <w:sz w:val="20"/>
          <w:szCs w:val="20"/>
        </w:rPr>
        <w:t xml:space="preserve">. RSTD measurements may be obtained from different DL PRS resources of the same pair of TRPs. Similarly, RSCPD measurements may also be obtained from DL PRS resources of the same pair of TRPs. From this sense, it may be fine to </w:t>
      </w:r>
      <w:r w:rsidR="00CD49DC">
        <w:rPr>
          <w:sz w:val="20"/>
          <w:szCs w:val="20"/>
        </w:rPr>
        <w:t xml:space="preserve">have the same </w:t>
      </w:r>
      <w:r w:rsidR="00CD49DC" w:rsidRPr="00CD49DC">
        <w:rPr>
          <w:sz w:val="20"/>
          <w:szCs w:val="20"/>
        </w:rPr>
        <w:t xml:space="preserve">maximum number of RSCP measurements </w:t>
      </w:r>
      <w:r w:rsidR="00CD49DC" w:rsidRPr="00CD49DC">
        <w:rPr>
          <w:b/>
          <w:bCs/>
          <w:i/>
          <w:iCs/>
          <w:sz w:val="20"/>
          <w:szCs w:val="20"/>
        </w:rPr>
        <w:t>per TRP pair</w:t>
      </w:r>
      <w:r w:rsidR="00CD49DC" w:rsidRPr="00CD49DC">
        <w:rPr>
          <w:sz w:val="20"/>
          <w:szCs w:val="20"/>
        </w:rPr>
        <w:t xml:space="preserve"> equal to FG 13-6:</w:t>
      </w:r>
    </w:p>
    <w:p w14:paraId="4637B85E" w14:textId="425C8BFC" w:rsidR="00242793" w:rsidRDefault="00242793" w:rsidP="00242793">
      <w:pPr>
        <w:pStyle w:val="3GPPNormalText"/>
        <w:rPr>
          <w:sz w:val="20"/>
          <w:szCs w:val="20"/>
        </w:rPr>
      </w:pPr>
      <w:r w:rsidRPr="007156DE">
        <w:rPr>
          <w:b/>
          <w:bCs/>
          <w:sz w:val="20"/>
          <w:szCs w:val="20"/>
        </w:rPr>
        <w:t>Issue 3: [Need for location server to know if the feature is supported]</w:t>
      </w:r>
    </w:p>
    <w:p w14:paraId="62A8CA62" w14:textId="77777777" w:rsidR="00242793" w:rsidRDefault="00242793" w:rsidP="00242793">
      <w:pPr>
        <w:pStyle w:val="3GPPNormalText"/>
        <w:rPr>
          <w:sz w:val="20"/>
          <w:szCs w:val="20"/>
        </w:rPr>
      </w:pPr>
      <w:r w:rsidRPr="007156DE">
        <w:rPr>
          <w:sz w:val="20"/>
          <w:szCs w:val="20"/>
        </w:rPr>
        <w:t>Yes. We think it is obvious that LMF needs to know whether UE support the capability.</w:t>
      </w:r>
    </w:p>
    <w:p w14:paraId="2D0DA2C7" w14:textId="0B0C182B" w:rsidR="002429B3" w:rsidRDefault="002429B3" w:rsidP="006838E9">
      <w:pPr>
        <w:pStyle w:val="a1"/>
        <w:rPr>
          <w:rFonts w:eastAsiaTheme="minorEastAsia"/>
          <w:lang w:eastAsia="zh-CN"/>
        </w:rPr>
      </w:pPr>
    </w:p>
    <w:p w14:paraId="4BEA8C0C" w14:textId="2E0121BB" w:rsidR="00EE3F79" w:rsidRPr="00EF73FC" w:rsidRDefault="00EE3F79" w:rsidP="00EE3F79">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1138C4">
        <w:rPr>
          <w:b/>
          <w:bCs/>
          <w:noProof/>
          <w:sz w:val="20"/>
          <w:szCs w:val="20"/>
        </w:rPr>
        <w:t>13</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a</w:t>
      </w:r>
      <w:r w:rsidR="00B20DC6">
        <w:rPr>
          <w:rFonts w:eastAsia="Batang"/>
          <w:b/>
          <w:bCs/>
          <w:color w:val="000000"/>
          <w:sz w:val="20"/>
          <w:szCs w:val="20"/>
          <w:lang w:val="en-GB"/>
        </w:rPr>
        <w:t xml:space="preserve"> and </w:t>
      </w:r>
      <w:r w:rsidR="00B20DC6" w:rsidRPr="00EF73FC">
        <w:rPr>
          <w:rFonts w:eastAsia="Batang"/>
          <w:b/>
          <w:bCs/>
          <w:color w:val="000000"/>
          <w:sz w:val="20"/>
          <w:szCs w:val="20"/>
          <w:lang w:val="en-GB"/>
        </w:rPr>
        <w:t>FG 41-2-</w:t>
      </w:r>
      <w:r w:rsidR="00B20DC6">
        <w:rPr>
          <w:rFonts w:eastAsia="Batang"/>
          <w:b/>
          <w:bCs/>
          <w:color w:val="000000"/>
          <w:sz w:val="20"/>
          <w:szCs w:val="20"/>
          <w:lang w:val="en-GB"/>
        </w:rPr>
        <w:t>2a</w:t>
      </w:r>
      <w:r w:rsidRPr="00EF73FC">
        <w:rPr>
          <w:rFonts w:eastAsia="Batang"/>
          <w:b/>
          <w:bCs/>
          <w:color w:val="000000"/>
          <w:sz w:val="20"/>
          <w:szCs w:val="20"/>
          <w:lang w:val="en-GB"/>
        </w:rPr>
        <w:t xml:space="preserve">,  </w:t>
      </w:r>
    </w:p>
    <w:p w14:paraId="000B72EB" w14:textId="77777777" w:rsidR="00EE3F79" w:rsidRPr="00EF73FC" w:rsidRDefault="00EE3F79" w:rsidP="00EE3F79">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lastRenderedPageBreak/>
        <w:t>Include FG 13-1 in the Prerequisite feature groups</w:t>
      </w:r>
    </w:p>
    <w:p w14:paraId="52444A95" w14:textId="78BDD9ED" w:rsidR="00EE3F79" w:rsidRPr="007156DE" w:rsidRDefault="00EE3F79" w:rsidP="00EE3F79">
      <w:pPr>
        <w:pStyle w:val="3GPPNormalText"/>
        <w:numPr>
          <w:ilvl w:val="0"/>
          <w:numId w:val="44"/>
        </w:numPr>
        <w:rPr>
          <w:b/>
          <w:bCs/>
          <w:sz w:val="20"/>
          <w:szCs w:val="20"/>
          <w:lang w:val="en-GB"/>
        </w:rPr>
      </w:pPr>
      <w:r>
        <w:rPr>
          <w:b/>
          <w:bCs/>
          <w:sz w:val="20"/>
          <w:szCs w:val="20"/>
          <w:lang w:val="en-GB"/>
        </w:rPr>
        <w:t xml:space="preserve">Change </w:t>
      </w:r>
      <w:r w:rsidRPr="007156DE">
        <w:rPr>
          <w:b/>
          <w:bCs/>
          <w:sz w:val="20"/>
          <w:szCs w:val="20"/>
        </w:rPr>
        <w:t>“[Note: The maximum number of RSCP measurements per TRP is less than or equal to FG 13-</w:t>
      </w:r>
      <w:r>
        <w:rPr>
          <w:b/>
          <w:bCs/>
          <w:sz w:val="20"/>
          <w:szCs w:val="20"/>
        </w:rPr>
        <w:t>6</w:t>
      </w:r>
      <w:r w:rsidRPr="007156DE">
        <w:rPr>
          <w:b/>
          <w:bCs/>
          <w:sz w:val="20"/>
          <w:szCs w:val="20"/>
        </w:rPr>
        <w:t>]”</w:t>
      </w:r>
      <w:r>
        <w:rPr>
          <w:b/>
          <w:bCs/>
          <w:sz w:val="20"/>
          <w:szCs w:val="20"/>
        </w:rPr>
        <w:t xml:space="preserve"> to </w:t>
      </w:r>
      <w:r w:rsidRPr="007156DE">
        <w:rPr>
          <w:b/>
          <w:bCs/>
          <w:sz w:val="20"/>
          <w:szCs w:val="20"/>
        </w:rPr>
        <w:t>“Note: The maximum number of RSCP measurements per TRP</w:t>
      </w:r>
      <w:r>
        <w:rPr>
          <w:b/>
          <w:bCs/>
          <w:sz w:val="20"/>
          <w:szCs w:val="20"/>
        </w:rPr>
        <w:t xml:space="preserve"> pair</w:t>
      </w:r>
      <w:r w:rsidRPr="007156DE">
        <w:rPr>
          <w:b/>
          <w:bCs/>
          <w:sz w:val="20"/>
          <w:szCs w:val="20"/>
        </w:rPr>
        <w:t xml:space="preserve"> is equal to FG 13-</w:t>
      </w:r>
      <w:r>
        <w:rPr>
          <w:b/>
          <w:bCs/>
          <w:sz w:val="20"/>
          <w:szCs w:val="20"/>
        </w:rPr>
        <w:t>6</w:t>
      </w:r>
      <w:r w:rsidRPr="007156DE">
        <w:rPr>
          <w:b/>
          <w:bCs/>
          <w:sz w:val="20"/>
          <w:szCs w:val="20"/>
        </w:rPr>
        <w:t>”</w:t>
      </w:r>
    </w:p>
    <w:p w14:paraId="20EE0C3A" w14:textId="77777777" w:rsidR="00EE3F79" w:rsidRPr="007156DE" w:rsidRDefault="00EE3F79" w:rsidP="00EE3F79">
      <w:pPr>
        <w:pStyle w:val="3GPPNormalText"/>
        <w:numPr>
          <w:ilvl w:val="0"/>
          <w:numId w:val="44"/>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6A07E509" w14:textId="778AFDA1" w:rsidR="00EE3F79" w:rsidRDefault="00EE3F79" w:rsidP="006838E9">
      <w:pPr>
        <w:pStyle w:val="a1"/>
        <w:rPr>
          <w:rFonts w:eastAsiaTheme="minorEastAsia"/>
          <w:lang w:val="en-GB" w:eastAsia="zh-CN"/>
        </w:rPr>
      </w:pPr>
    </w:p>
    <w:p w14:paraId="3602E069" w14:textId="36E98714" w:rsidR="00AE02CA" w:rsidRPr="00AE02CA" w:rsidRDefault="00AE02CA" w:rsidP="00AE02CA">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3</w:t>
      </w:r>
    </w:p>
    <w:p w14:paraId="72216699" w14:textId="31481056" w:rsidR="00AE02CA" w:rsidRDefault="00AE02CA" w:rsidP="00AE02CA">
      <w:pPr>
        <w:pStyle w:val="3GPPNormalText"/>
        <w:rPr>
          <w:sz w:val="20"/>
          <w:szCs w:val="20"/>
        </w:rPr>
      </w:pPr>
      <w:r w:rsidRPr="00EF73FC">
        <w:rPr>
          <w:sz w:val="20"/>
          <w:szCs w:val="20"/>
        </w:rPr>
        <w:t>FG 41-2-</w:t>
      </w:r>
      <w:r>
        <w:rPr>
          <w:sz w:val="20"/>
          <w:szCs w:val="20"/>
        </w:rPr>
        <w:t>3 is currently defined as “</w:t>
      </w:r>
      <w:r w:rsidRPr="00687330">
        <w:rPr>
          <w:rFonts w:cs="Arial"/>
          <w:color w:val="000000" w:themeColor="text1"/>
          <w:sz w:val="20"/>
        </w:rPr>
        <w:t xml:space="preserve">Measurement on indicated DL PRS resource sets </w:t>
      </w:r>
      <w:r w:rsidRPr="00C56953">
        <w:rPr>
          <w:rFonts w:cs="Arial"/>
          <w:color w:val="000000" w:themeColor="text1"/>
          <w:sz w:val="20"/>
        </w:rPr>
        <w:t xml:space="preserve">within the indicated time window(s) </w:t>
      </w:r>
      <w:r w:rsidRPr="00276BC0">
        <w:rPr>
          <w:rFonts w:cs="Arial"/>
          <w:color w:val="000000" w:themeColor="text1"/>
          <w:sz w:val="20"/>
          <w:highlight w:val="yellow"/>
        </w:rPr>
        <w:t>[for UE based and UE assisted]</w:t>
      </w:r>
      <w:r>
        <w:rPr>
          <w:sz w:val="20"/>
          <w:szCs w:val="20"/>
        </w:rPr>
        <w:t>. T</w:t>
      </w:r>
      <w:r w:rsidRPr="00EF73FC">
        <w:rPr>
          <w:sz w:val="20"/>
          <w:szCs w:val="20"/>
        </w:rPr>
        <w:t xml:space="preserve">here are a number of </w:t>
      </w:r>
      <w:r>
        <w:rPr>
          <w:sz w:val="20"/>
          <w:szCs w:val="20"/>
        </w:rPr>
        <w:t xml:space="preserve">remaining </w:t>
      </w:r>
      <w:r w:rsidRPr="00EF73FC">
        <w:rPr>
          <w:sz w:val="20"/>
          <w:szCs w:val="20"/>
        </w:rPr>
        <w:t xml:space="preserve">issues to be </w:t>
      </w:r>
      <w:r>
        <w:rPr>
          <w:sz w:val="20"/>
          <w:szCs w:val="20"/>
        </w:rPr>
        <w:t>resolved:</w:t>
      </w:r>
    </w:p>
    <w:p w14:paraId="27613ACF" w14:textId="33CAB72F" w:rsidR="00AE02CA" w:rsidRDefault="00AE02CA" w:rsidP="00AE02CA">
      <w:pPr>
        <w:pStyle w:val="3GPPNormalText"/>
        <w:rPr>
          <w:sz w:val="20"/>
          <w:szCs w:val="20"/>
        </w:rPr>
      </w:pPr>
      <w:r w:rsidRPr="007156DE">
        <w:rPr>
          <w:b/>
          <w:bCs/>
          <w:sz w:val="20"/>
          <w:szCs w:val="20"/>
        </w:rPr>
        <w:t xml:space="preserve">Issue </w:t>
      </w:r>
      <w:r>
        <w:rPr>
          <w:b/>
          <w:bCs/>
          <w:sz w:val="20"/>
          <w:szCs w:val="20"/>
        </w:rPr>
        <w:t>1</w:t>
      </w:r>
      <w:r w:rsidRPr="007156DE">
        <w:rPr>
          <w:b/>
          <w:bCs/>
          <w:sz w:val="20"/>
          <w:szCs w:val="20"/>
        </w:rPr>
        <w:t>: [</w:t>
      </w:r>
      <w:r w:rsidRPr="00AE02CA">
        <w:rPr>
          <w:b/>
          <w:bCs/>
          <w:sz w:val="20"/>
          <w:szCs w:val="20"/>
        </w:rPr>
        <w:t>for UE based and UE assisted]</w:t>
      </w:r>
    </w:p>
    <w:p w14:paraId="266870BC" w14:textId="2C65E299" w:rsidR="00AE02CA" w:rsidRDefault="00AE02CA" w:rsidP="00AE02CA">
      <w:pPr>
        <w:pStyle w:val="3GPPNormalText"/>
        <w:rPr>
          <w:sz w:val="20"/>
          <w:szCs w:val="20"/>
        </w:rPr>
      </w:pPr>
      <w:r>
        <w:rPr>
          <w:sz w:val="20"/>
          <w:szCs w:val="20"/>
        </w:rPr>
        <w:t xml:space="preserve">In our view, </w:t>
      </w:r>
      <w:r w:rsidR="0027230A">
        <w:rPr>
          <w:sz w:val="20"/>
          <w:szCs w:val="20"/>
        </w:rPr>
        <w:t xml:space="preserve">it might be better not to mix </w:t>
      </w:r>
      <w:r w:rsidRPr="0027230A">
        <w:rPr>
          <w:sz w:val="20"/>
          <w:szCs w:val="20"/>
        </w:rPr>
        <w:t xml:space="preserve">“[for UE based and UE assisted]”, since FG 41-2-4 is </w:t>
      </w:r>
      <w:r w:rsidR="0027230A" w:rsidRPr="0027230A">
        <w:rPr>
          <w:sz w:val="20"/>
          <w:szCs w:val="20"/>
        </w:rPr>
        <w:t>specifically for UE-based CPP.</w:t>
      </w:r>
      <w:r w:rsidR="0027230A">
        <w:rPr>
          <w:sz w:val="20"/>
          <w:szCs w:val="20"/>
        </w:rPr>
        <w:t xml:space="preserve"> </w:t>
      </w:r>
    </w:p>
    <w:p w14:paraId="1C67E025" w14:textId="3C45323F" w:rsidR="0027230A" w:rsidRDefault="0027230A" w:rsidP="0027230A">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[Need for location server to know if the feature is supported]</w:t>
      </w:r>
    </w:p>
    <w:p w14:paraId="580EA06A" w14:textId="77777777" w:rsidR="0027230A" w:rsidRDefault="0027230A" w:rsidP="0027230A">
      <w:pPr>
        <w:pStyle w:val="3GPPNormalText"/>
        <w:rPr>
          <w:sz w:val="20"/>
          <w:szCs w:val="20"/>
        </w:rPr>
      </w:pPr>
      <w:r w:rsidRPr="007156DE">
        <w:rPr>
          <w:sz w:val="20"/>
          <w:szCs w:val="20"/>
        </w:rPr>
        <w:t>Yes. We think it is obvious that LMF needs to know whether UE support the capability.</w:t>
      </w:r>
    </w:p>
    <w:p w14:paraId="414AD20B" w14:textId="46572067" w:rsidR="0027230A" w:rsidRDefault="0027230A" w:rsidP="0027230A">
      <w:pPr>
        <w:pStyle w:val="3GPPNormalText"/>
        <w:rPr>
          <w:sz w:val="20"/>
          <w:szCs w:val="20"/>
        </w:rPr>
      </w:pPr>
      <w:r w:rsidRPr="007156DE">
        <w:rPr>
          <w:b/>
          <w:bCs/>
          <w:sz w:val="20"/>
          <w:szCs w:val="20"/>
        </w:rPr>
        <w:t xml:space="preserve">Issue </w:t>
      </w:r>
      <w:r>
        <w:rPr>
          <w:b/>
          <w:bCs/>
          <w:sz w:val="20"/>
          <w:szCs w:val="20"/>
        </w:rPr>
        <w:t>3</w:t>
      </w:r>
      <w:r w:rsidRPr="007156DE">
        <w:rPr>
          <w:b/>
          <w:bCs/>
          <w:sz w:val="20"/>
          <w:szCs w:val="20"/>
        </w:rPr>
        <w:t xml:space="preserve">: </w:t>
      </w:r>
      <w:r>
        <w:rPr>
          <w:b/>
          <w:bCs/>
          <w:sz w:val="20"/>
          <w:szCs w:val="20"/>
        </w:rPr>
        <w:t>RRC</w:t>
      </w:r>
      <w:r w:rsidRPr="0027230A">
        <w:rPr>
          <w:b/>
          <w:bCs/>
          <w:sz w:val="20"/>
          <w:szCs w:val="20"/>
        </w:rPr>
        <w:t>_</w:t>
      </w:r>
      <w:r w:rsidRPr="0027230A">
        <w:t xml:space="preserve"> </w:t>
      </w:r>
      <w:r w:rsidRPr="0027230A">
        <w:rPr>
          <w:b/>
          <w:bCs/>
        </w:rPr>
        <w:t>CONNECTED</w:t>
      </w:r>
      <w:r>
        <w:t>, and R</w:t>
      </w:r>
      <w:r w:rsidRPr="0027230A">
        <w:rPr>
          <w:b/>
          <w:bCs/>
          <w:sz w:val="20"/>
          <w:szCs w:val="20"/>
        </w:rPr>
        <w:t>RC_INACTIVE</w:t>
      </w:r>
    </w:p>
    <w:p w14:paraId="6E68D8D1" w14:textId="39D22640" w:rsidR="0027230A" w:rsidRDefault="0027230A" w:rsidP="0027230A">
      <w:pPr>
        <w:pStyle w:val="3GPPNormalText"/>
        <w:rPr>
          <w:sz w:val="20"/>
          <w:szCs w:val="20"/>
        </w:rPr>
      </w:pPr>
      <w:r>
        <w:rPr>
          <w:sz w:val="20"/>
          <w:szCs w:val="20"/>
        </w:rPr>
        <w:t>In our view, it might be better to have separate capabilities of the time windows for RRC_</w:t>
      </w:r>
      <w:r w:rsidRPr="0027230A">
        <w:t xml:space="preserve"> </w:t>
      </w:r>
      <w:r w:rsidRPr="0027230A">
        <w:rPr>
          <w:sz w:val="20"/>
          <w:szCs w:val="20"/>
        </w:rPr>
        <w:t>CONNECTED</w:t>
      </w:r>
      <w:r>
        <w:rPr>
          <w:sz w:val="20"/>
          <w:szCs w:val="20"/>
        </w:rPr>
        <w:t xml:space="preserve"> and RRC_</w:t>
      </w:r>
      <w:r w:rsidRPr="0027230A">
        <w:t xml:space="preserve"> </w:t>
      </w:r>
      <w:r w:rsidRPr="0027230A">
        <w:rPr>
          <w:sz w:val="20"/>
          <w:szCs w:val="20"/>
        </w:rPr>
        <w:t>INACTIVE</w:t>
      </w:r>
      <w:r>
        <w:rPr>
          <w:sz w:val="20"/>
          <w:szCs w:val="20"/>
        </w:rPr>
        <w:t>, since the configuration for time windows may need to have different signaling support, and different UE implementations.</w:t>
      </w:r>
    </w:p>
    <w:p w14:paraId="66ED2A77" w14:textId="40CF37ED" w:rsidR="00BA6C3B" w:rsidRPr="00EF73FC" w:rsidRDefault="00BA6C3B" w:rsidP="00BA6C3B">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1138C4">
        <w:rPr>
          <w:b/>
          <w:bCs/>
          <w:noProof/>
          <w:sz w:val="20"/>
          <w:szCs w:val="20"/>
        </w:rPr>
        <w:t>14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3</w:t>
      </w:r>
      <w:r w:rsidR="00DF5CF8">
        <w:rPr>
          <w:rFonts w:eastAsia="Batang"/>
          <w:b/>
          <w:bCs/>
          <w:color w:val="000000"/>
          <w:sz w:val="20"/>
          <w:szCs w:val="20"/>
          <w:lang w:val="en-GB"/>
        </w:rPr>
        <w:t>,</w:t>
      </w:r>
    </w:p>
    <w:p w14:paraId="42A342FC" w14:textId="1C09ABE7" w:rsidR="00BA6C3B" w:rsidRPr="007156DE" w:rsidRDefault="00BA6C3B" w:rsidP="00BA6C3B">
      <w:pPr>
        <w:pStyle w:val="3GPPNormalText"/>
        <w:numPr>
          <w:ilvl w:val="0"/>
          <w:numId w:val="44"/>
        </w:numPr>
        <w:rPr>
          <w:b/>
          <w:bCs/>
          <w:sz w:val="20"/>
          <w:szCs w:val="20"/>
          <w:lang w:val="en-GB"/>
        </w:rPr>
      </w:pPr>
      <w:r>
        <w:rPr>
          <w:b/>
          <w:bCs/>
          <w:sz w:val="20"/>
          <w:szCs w:val="20"/>
          <w:lang w:val="en-GB"/>
        </w:rPr>
        <w:t xml:space="preserve">Remove </w:t>
      </w:r>
      <w:r w:rsidRPr="007156DE">
        <w:rPr>
          <w:b/>
          <w:bCs/>
          <w:sz w:val="20"/>
          <w:szCs w:val="20"/>
        </w:rPr>
        <w:t>“[</w:t>
      </w:r>
      <w:r w:rsidRPr="00AE02CA">
        <w:rPr>
          <w:b/>
          <w:bCs/>
          <w:sz w:val="20"/>
          <w:szCs w:val="20"/>
        </w:rPr>
        <w:t>for UE based and UE assisted]</w:t>
      </w:r>
      <w:r w:rsidRPr="007156DE">
        <w:rPr>
          <w:b/>
          <w:bCs/>
          <w:sz w:val="20"/>
          <w:szCs w:val="20"/>
        </w:rPr>
        <w:t>”</w:t>
      </w:r>
    </w:p>
    <w:p w14:paraId="0C4D9DFC" w14:textId="3C9EA542" w:rsidR="00BA6C3B" w:rsidRPr="00BA6C3B" w:rsidRDefault="00BA6C3B" w:rsidP="00BA6C3B">
      <w:pPr>
        <w:pStyle w:val="3GPPNormalText"/>
        <w:numPr>
          <w:ilvl w:val="0"/>
          <w:numId w:val="44"/>
        </w:numPr>
        <w:rPr>
          <w:b/>
          <w:bCs/>
          <w:sz w:val="20"/>
          <w:szCs w:val="20"/>
          <w:lang w:val="en-GB"/>
        </w:rPr>
      </w:pPr>
      <w:r w:rsidRPr="00BA6C3B">
        <w:rPr>
          <w:b/>
          <w:bCs/>
          <w:sz w:val="20"/>
          <w:szCs w:val="20"/>
          <w:lang w:val="en-GB"/>
        </w:rPr>
        <w:t xml:space="preserve">Split FG 41-2-3 in to </w:t>
      </w:r>
      <w:r w:rsidRPr="00BA6C3B">
        <w:rPr>
          <w:rFonts w:eastAsia="Batang"/>
          <w:b/>
          <w:bCs/>
          <w:color w:val="000000"/>
          <w:sz w:val="20"/>
          <w:szCs w:val="20"/>
          <w:lang w:val="en-GB"/>
        </w:rPr>
        <w:t>FG 41-2-3 and FG 41-2-3a</w:t>
      </w:r>
      <w:r w:rsidRPr="00BA6C3B">
        <w:rPr>
          <w:b/>
          <w:bCs/>
          <w:sz w:val="20"/>
          <w:szCs w:val="20"/>
        </w:rPr>
        <w:t xml:space="preserve">. </w:t>
      </w:r>
      <w:r w:rsidRPr="00BA6C3B">
        <w:rPr>
          <w:b/>
          <w:bCs/>
          <w:sz w:val="20"/>
          <w:szCs w:val="20"/>
          <w:lang w:val="en-GB"/>
        </w:rPr>
        <w:t>FG 41-2-3 is defined for “</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w:t>
      </w:r>
      <w:r w:rsidRPr="00BA6C3B">
        <w:rPr>
          <w:b/>
          <w:bCs/>
        </w:rPr>
        <w:t xml:space="preserve"> </w:t>
      </w:r>
      <w:r w:rsidRPr="00BA6C3B">
        <w:rPr>
          <w:b/>
          <w:bCs/>
          <w:sz w:val="20"/>
          <w:szCs w:val="20"/>
        </w:rPr>
        <w:t xml:space="preserve">CONNECTED” and </w:t>
      </w:r>
      <w:r w:rsidRPr="00BA6C3B">
        <w:rPr>
          <w:b/>
          <w:bCs/>
          <w:sz w:val="20"/>
          <w:szCs w:val="20"/>
          <w:lang w:val="en-GB"/>
        </w:rPr>
        <w:t xml:space="preserve">FG 41-2-3 is defined for </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RRC_INACTIVE”</w:t>
      </w:r>
    </w:p>
    <w:p w14:paraId="5BB2C459" w14:textId="77777777" w:rsidR="0027230A" w:rsidRPr="0027230A" w:rsidRDefault="0027230A" w:rsidP="00AE02CA">
      <w:pPr>
        <w:pStyle w:val="3GPPNormalText"/>
        <w:rPr>
          <w:sz w:val="20"/>
          <w:szCs w:val="20"/>
        </w:rPr>
      </w:pPr>
    </w:p>
    <w:p w14:paraId="1E4CB74F" w14:textId="4EDC0E06" w:rsidR="00106C11" w:rsidRPr="00AE02CA" w:rsidRDefault="00106C11" w:rsidP="00106C11">
      <w:pPr>
        <w:pStyle w:val="111"/>
        <w:numPr>
          <w:ilvl w:val="2"/>
          <w:numId w:val="1"/>
        </w:numPr>
        <w:spacing w:before="120" w:after="120"/>
        <w:ind w:left="720" w:hanging="738"/>
      </w:pPr>
      <w:r>
        <w:t xml:space="preserve">FG </w:t>
      </w:r>
      <w:r w:rsidRPr="00DD5852">
        <w:rPr>
          <w:rFonts w:cs="Arial"/>
          <w:color w:val="000000" w:themeColor="text1"/>
        </w:rPr>
        <w:t>41-2-</w:t>
      </w:r>
      <w:r>
        <w:rPr>
          <w:rFonts w:cs="Arial"/>
          <w:color w:val="000000" w:themeColor="text1"/>
        </w:rPr>
        <w:t>4</w:t>
      </w:r>
    </w:p>
    <w:p w14:paraId="36FBD834" w14:textId="377C74C2" w:rsidR="0090328C" w:rsidRDefault="0090328C" w:rsidP="0090328C">
      <w:pPr>
        <w:pStyle w:val="3GPPNormalText"/>
        <w:rPr>
          <w:sz w:val="20"/>
          <w:szCs w:val="20"/>
        </w:rPr>
      </w:pPr>
      <w:r w:rsidRPr="00EF73FC">
        <w:rPr>
          <w:sz w:val="20"/>
          <w:szCs w:val="20"/>
        </w:rPr>
        <w:t>FG 41-2-</w:t>
      </w:r>
      <w:r>
        <w:rPr>
          <w:sz w:val="20"/>
          <w:szCs w:val="20"/>
        </w:rPr>
        <w:t>4 is currently defined as “</w:t>
      </w:r>
      <w:r w:rsidR="007970C8" w:rsidRPr="007970C8">
        <w:rPr>
          <w:sz w:val="20"/>
          <w:szCs w:val="20"/>
        </w:rPr>
        <w:t>UE-based Carrier Phase Positioning</w:t>
      </w:r>
      <w:r w:rsidR="007970C8">
        <w:rPr>
          <w:sz w:val="20"/>
          <w:szCs w:val="20"/>
        </w:rPr>
        <w:t>”</w:t>
      </w:r>
      <w:r>
        <w:rPr>
          <w:sz w:val="20"/>
          <w:szCs w:val="20"/>
        </w:rPr>
        <w:t>. T</w:t>
      </w:r>
      <w:r w:rsidRPr="00EF73FC">
        <w:rPr>
          <w:sz w:val="20"/>
          <w:szCs w:val="20"/>
        </w:rPr>
        <w:t xml:space="preserve">here are a number of </w:t>
      </w:r>
      <w:r>
        <w:rPr>
          <w:sz w:val="20"/>
          <w:szCs w:val="20"/>
        </w:rPr>
        <w:t xml:space="preserve">remaining </w:t>
      </w:r>
      <w:r w:rsidRPr="00EF73FC">
        <w:rPr>
          <w:sz w:val="20"/>
          <w:szCs w:val="20"/>
        </w:rPr>
        <w:t xml:space="preserve">issues to be </w:t>
      </w:r>
      <w:r>
        <w:rPr>
          <w:sz w:val="20"/>
          <w:szCs w:val="20"/>
        </w:rPr>
        <w:t>resolved:</w:t>
      </w:r>
    </w:p>
    <w:p w14:paraId="4E24592B" w14:textId="77777777" w:rsidR="000F010B" w:rsidRPr="00CD49DC" w:rsidRDefault="000F010B" w:rsidP="000F010B">
      <w:pPr>
        <w:pStyle w:val="3GPPNormalText"/>
        <w:rPr>
          <w:b/>
          <w:bCs/>
          <w:sz w:val="20"/>
          <w:szCs w:val="20"/>
        </w:rPr>
      </w:pPr>
      <w:r w:rsidRPr="00CD49DC">
        <w:rPr>
          <w:b/>
          <w:bCs/>
          <w:sz w:val="20"/>
          <w:szCs w:val="20"/>
        </w:rPr>
        <w:t xml:space="preserve">Issue 1: Prerequisite feature groups  </w:t>
      </w:r>
    </w:p>
    <w:p w14:paraId="0239D483" w14:textId="0E7CB6FD" w:rsidR="000F010B" w:rsidRPr="00EF73FC" w:rsidRDefault="000F010B" w:rsidP="000F010B">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 xml:space="preserve">FG 13-1 should be included </w:t>
      </w:r>
      <w:r w:rsidR="00B71264">
        <w:rPr>
          <w:sz w:val="20"/>
          <w:szCs w:val="20"/>
        </w:rPr>
        <w:t>in</w:t>
      </w:r>
      <w:r w:rsidRPr="00EF73FC">
        <w:rPr>
          <w:sz w:val="20"/>
          <w:szCs w:val="20"/>
        </w:rPr>
        <w:t xml:space="preserve"> the Prerequisite feature groups.</w:t>
      </w:r>
    </w:p>
    <w:p w14:paraId="65EF9B4E" w14:textId="0560BBAD" w:rsidR="00084BC6" w:rsidRPr="00EF73FC" w:rsidRDefault="00084BC6" w:rsidP="00084BC6">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1138C4">
        <w:rPr>
          <w:b/>
          <w:bCs/>
          <w:noProof/>
          <w:sz w:val="20"/>
          <w:szCs w:val="20"/>
        </w:rPr>
        <w:t>15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4,</w:t>
      </w:r>
    </w:p>
    <w:p w14:paraId="3425DC79" w14:textId="693E2F1F" w:rsidR="00084BC6" w:rsidRPr="007156DE" w:rsidRDefault="00084BC6" w:rsidP="00084BC6">
      <w:pPr>
        <w:pStyle w:val="3GPPNormalText"/>
        <w:numPr>
          <w:ilvl w:val="0"/>
          <w:numId w:val="44"/>
        </w:numPr>
        <w:rPr>
          <w:b/>
          <w:bCs/>
          <w:sz w:val="20"/>
          <w:szCs w:val="20"/>
          <w:lang w:val="en-GB"/>
        </w:rPr>
      </w:pPr>
      <w:r>
        <w:rPr>
          <w:b/>
          <w:bCs/>
          <w:sz w:val="20"/>
          <w:szCs w:val="20"/>
          <w:lang w:val="en-GB"/>
        </w:rPr>
        <w:t xml:space="preserve">Include </w:t>
      </w:r>
      <w:r w:rsidRPr="00084BC6">
        <w:rPr>
          <w:b/>
          <w:bCs/>
          <w:sz w:val="20"/>
          <w:szCs w:val="20"/>
          <w:lang w:val="en-GB"/>
        </w:rPr>
        <w:t xml:space="preserve">13-1 </w:t>
      </w:r>
      <w:r>
        <w:rPr>
          <w:b/>
          <w:bCs/>
          <w:sz w:val="20"/>
          <w:szCs w:val="20"/>
          <w:lang w:val="en-GB"/>
        </w:rPr>
        <w:t>in</w:t>
      </w:r>
      <w:r w:rsidRPr="00084BC6">
        <w:rPr>
          <w:b/>
          <w:bCs/>
          <w:sz w:val="20"/>
          <w:szCs w:val="20"/>
          <w:lang w:val="en-GB"/>
        </w:rPr>
        <w:t xml:space="preserve"> the Prerequisite feature groups.</w:t>
      </w:r>
    </w:p>
    <w:p w14:paraId="2A3107BE" w14:textId="77777777" w:rsidR="00AE02CA" w:rsidRPr="00EE3F79" w:rsidRDefault="00AE02CA" w:rsidP="006838E9">
      <w:pPr>
        <w:pStyle w:val="a1"/>
        <w:rPr>
          <w:rFonts w:eastAsiaTheme="minorEastAsia"/>
          <w:lang w:val="en-GB" w:eastAsia="zh-CN"/>
        </w:rPr>
      </w:pPr>
    </w:p>
    <w:p w14:paraId="1899A8D6" w14:textId="77777777" w:rsidR="009C6039" w:rsidRDefault="009C6039" w:rsidP="009C6039">
      <w:pPr>
        <w:pStyle w:val="111"/>
        <w:numPr>
          <w:ilvl w:val="2"/>
          <w:numId w:val="1"/>
        </w:numPr>
        <w:spacing w:before="120" w:after="120"/>
        <w:ind w:left="720" w:hanging="738"/>
      </w:pPr>
      <w:r>
        <w:t xml:space="preserve">UE </w:t>
      </w:r>
      <w:r w:rsidRPr="004047C9">
        <w:t>Capabilit</w:t>
      </w:r>
      <w:r>
        <w:t>ies</w:t>
      </w:r>
      <w:r w:rsidRPr="004047C9">
        <w:t xml:space="preserve"> for </w:t>
      </w:r>
      <w:r>
        <w:t>CPP in RRC_IDLE</w:t>
      </w:r>
    </w:p>
    <w:tbl>
      <w:tblPr>
        <w:tblStyle w:val="af3"/>
        <w:tblW w:w="0" w:type="auto"/>
        <w:tblLook w:val="04A0" w:firstRow="1" w:lastRow="0" w:firstColumn="1" w:lastColumn="0" w:noHBand="0" w:noVBand="1"/>
      </w:tblPr>
      <w:tblGrid>
        <w:gridCol w:w="10080"/>
      </w:tblGrid>
      <w:tr w:rsidR="009C6039" w14:paraId="76C7E009" w14:textId="77777777" w:rsidTr="008435A2">
        <w:tc>
          <w:tcPr>
            <w:tcW w:w="10080" w:type="dxa"/>
          </w:tcPr>
          <w:p w14:paraId="59EED9BB" w14:textId="77777777" w:rsidR="009C6039" w:rsidRPr="00316899" w:rsidRDefault="009C6039" w:rsidP="008435A2">
            <w:pPr>
              <w:jc w:val="both"/>
              <w:rPr>
                <w:b/>
                <w:lang w:eastAsia="x-none"/>
              </w:rPr>
            </w:pPr>
            <w:r w:rsidRPr="00316899">
              <w:rPr>
                <w:b/>
                <w:highlight w:val="green"/>
                <w:lang w:eastAsia="x-none"/>
              </w:rPr>
              <w:t>Agreement</w:t>
            </w:r>
            <w:r>
              <w:rPr>
                <w:b/>
                <w:lang w:eastAsia="x-none"/>
              </w:rPr>
              <w:t xml:space="preserve"> (RAN1#113)</w:t>
            </w:r>
          </w:p>
          <w:p w14:paraId="3B23B96B" w14:textId="77777777" w:rsidR="009C6039" w:rsidRPr="00316899" w:rsidRDefault="009C6039" w:rsidP="008435A2">
            <w:pPr>
              <w:pStyle w:val="3GPPAgreements"/>
              <w:numPr>
                <w:ilvl w:val="0"/>
                <w:numId w:val="0"/>
              </w:numPr>
              <w:spacing w:after="0"/>
              <w:rPr>
                <w:iCs/>
                <w:sz w:val="20"/>
              </w:rPr>
            </w:pPr>
            <w:r w:rsidRPr="00316899">
              <w:rPr>
                <w:iCs/>
                <w:sz w:val="20"/>
              </w:rPr>
              <w:t>From RAN1’s perspective, carrier phase positioning for UE in RRC_IDLE state is supported for UE-based and UE-assisted positioning in Rel-18.</w:t>
            </w:r>
          </w:p>
          <w:p w14:paraId="648D1995" w14:textId="77777777" w:rsidR="009C6039" w:rsidRPr="00316899" w:rsidRDefault="009C6039" w:rsidP="008435A2">
            <w:pPr>
              <w:pStyle w:val="3GPPAgreements"/>
              <w:numPr>
                <w:ilvl w:val="0"/>
                <w:numId w:val="37"/>
              </w:numPr>
              <w:overflowPunct/>
              <w:snapToGrid w:val="0"/>
              <w:spacing w:before="0" w:after="0"/>
              <w:textAlignment w:val="auto"/>
              <w:rPr>
                <w:iCs/>
                <w:sz w:val="20"/>
                <w:lang w:val="en-GB"/>
              </w:rPr>
            </w:pPr>
            <w:r w:rsidRPr="00316899">
              <w:rPr>
                <w:iCs/>
                <w:sz w:val="20"/>
                <w:lang w:val="en-GB"/>
              </w:rPr>
              <w:t xml:space="preserve">Note: No additional specification work is expected specifically related to </w:t>
            </w:r>
            <w:r w:rsidRPr="00316899">
              <w:rPr>
                <w:iCs/>
                <w:sz w:val="20"/>
              </w:rPr>
              <w:t>carrier phase positioning for UE in RRC_IDLE state in RAN1.</w:t>
            </w:r>
          </w:p>
          <w:p w14:paraId="141B4F8F" w14:textId="77777777" w:rsidR="009C6039" w:rsidRPr="009F4A16" w:rsidRDefault="009C6039" w:rsidP="008435A2">
            <w:pPr>
              <w:jc w:val="both"/>
              <w:rPr>
                <w:lang w:eastAsia="x-none"/>
              </w:rPr>
            </w:pPr>
          </w:p>
        </w:tc>
      </w:tr>
    </w:tbl>
    <w:p w14:paraId="6CEAB739" w14:textId="12114456" w:rsidR="009C6039" w:rsidRDefault="009C6039" w:rsidP="009C6039">
      <w:pPr>
        <w:spacing w:beforeLines="50" w:before="120" w:after="120"/>
        <w:jc w:val="both"/>
        <w:rPr>
          <w:rFonts w:eastAsiaTheme="minorEastAsia"/>
          <w:lang w:eastAsia="zh-CN"/>
        </w:rPr>
      </w:pPr>
      <w:r>
        <w:rPr>
          <w:rFonts w:eastAsiaTheme="minorEastAsia"/>
          <w:lang w:eastAsia="zh-CN"/>
        </w:rPr>
        <w:t xml:space="preserve">In previous meetings, separate UE capabilities for </w:t>
      </w:r>
      <w:r w:rsidRPr="00075E38">
        <w:rPr>
          <w:rFonts w:eastAsiaTheme="minorEastAsia"/>
          <w:lang w:eastAsia="zh-CN"/>
        </w:rPr>
        <w:t xml:space="preserve">DL RSCP </w:t>
      </w:r>
      <w:r>
        <w:rPr>
          <w:rFonts w:eastAsiaTheme="minorEastAsia"/>
          <w:lang w:eastAsia="zh-CN"/>
        </w:rPr>
        <w:t xml:space="preserve">and DL PSCPD </w:t>
      </w:r>
      <w:r w:rsidRPr="00075E38">
        <w:rPr>
          <w:rFonts w:eastAsiaTheme="minorEastAsia"/>
          <w:lang w:eastAsia="zh-CN"/>
        </w:rPr>
        <w:t>reporting</w:t>
      </w:r>
      <w:r>
        <w:rPr>
          <w:rFonts w:eastAsiaTheme="minorEastAsia"/>
          <w:lang w:eastAsia="zh-CN"/>
        </w:rPr>
        <w:t xml:space="preserve"> were introduced for UE </w:t>
      </w:r>
      <w:r w:rsidRPr="009F4A16">
        <w:rPr>
          <w:rFonts w:eastAsiaTheme="minorEastAsia"/>
          <w:lang w:eastAsia="zh-CN"/>
        </w:rPr>
        <w:t>in RRC_</w:t>
      </w:r>
      <w:r>
        <w:rPr>
          <w:rFonts w:eastAsiaTheme="minorEastAsia"/>
          <w:lang w:eastAsia="zh-CN"/>
        </w:rPr>
        <w:t xml:space="preserve">CONNECTED and RRC_INACTIVE. According to the above </w:t>
      </w:r>
      <w:r w:rsidRPr="00E21B3E">
        <w:rPr>
          <w:rFonts w:eastAsiaTheme="minorEastAsia"/>
          <w:lang w:eastAsia="zh-CN"/>
        </w:rPr>
        <w:t xml:space="preserve">RAN1’s agreement, </w:t>
      </w:r>
      <w:r>
        <w:rPr>
          <w:rFonts w:eastAsiaTheme="minorEastAsia"/>
          <w:lang w:eastAsia="zh-CN"/>
        </w:rPr>
        <w:t>CPP is also supported</w:t>
      </w:r>
      <w:r w:rsidRPr="009F4A16">
        <w:rPr>
          <w:rFonts w:eastAsiaTheme="minorEastAsia"/>
          <w:lang w:eastAsia="zh-CN"/>
        </w:rPr>
        <w:t xml:space="preserve"> for UE in RRC_IDLE for UE-based and UE-assisted positioning in Rel-18</w:t>
      </w:r>
      <w:r>
        <w:rPr>
          <w:rFonts w:eastAsiaTheme="minorEastAsia"/>
          <w:lang w:eastAsia="zh-CN"/>
        </w:rPr>
        <w:t xml:space="preserve">. Thus, similar to </w:t>
      </w:r>
      <w:r w:rsidRPr="009F4A16">
        <w:rPr>
          <w:rFonts w:eastAsiaTheme="minorEastAsia"/>
          <w:lang w:eastAsia="zh-CN"/>
        </w:rPr>
        <w:t>UE in RRC_</w:t>
      </w:r>
      <w:r>
        <w:rPr>
          <w:rFonts w:eastAsiaTheme="minorEastAsia"/>
          <w:lang w:eastAsia="zh-CN"/>
        </w:rPr>
        <w:t>CONNECTED and RRC_INACTIVE, UE CPP capabilities should be introduced for reporting DL RSCP and RSCPD in RRC_IDLE:</w:t>
      </w:r>
    </w:p>
    <w:p w14:paraId="0C06019F" w14:textId="1560E35C" w:rsidR="009C6039" w:rsidRDefault="009C6039" w:rsidP="009C6039">
      <w:pPr>
        <w:autoSpaceDN w:val="0"/>
        <w:spacing w:afterLines="50" w:after="120"/>
        <w:jc w:val="both"/>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1138C4">
        <w:rPr>
          <w:b/>
          <w:noProof/>
        </w:rPr>
        <w:t>16</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sidRPr="00BC2A9E">
        <w:rPr>
          <w:rFonts w:eastAsia="Batang"/>
          <w:b/>
          <w:bCs/>
          <w:color w:val="000000"/>
          <w:lang w:val="en-GB"/>
        </w:rPr>
        <w:t>Introduce new UE capabilit</w:t>
      </w:r>
      <w:r>
        <w:rPr>
          <w:rFonts w:eastAsia="Batang"/>
          <w:b/>
          <w:bCs/>
          <w:color w:val="000000"/>
          <w:lang w:val="en-GB"/>
        </w:rPr>
        <w:t>ies</w:t>
      </w:r>
      <w:r w:rsidRPr="00BC2A9E">
        <w:rPr>
          <w:rFonts w:eastAsia="Batang"/>
          <w:b/>
          <w:bCs/>
          <w:color w:val="000000"/>
          <w:lang w:val="en-GB"/>
        </w:rPr>
        <w:t xml:space="preserve"> for UE supporting CPP</w:t>
      </w:r>
      <w:r>
        <w:rPr>
          <w:rFonts w:eastAsia="Batang"/>
          <w:b/>
          <w:bCs/>
          <w:color w:val="000000"/>
          <w:lang w:val="en-GB"/>
        </w:rPr>
        <w:t xml:space="preserve"> in RRC_DILE:</w:t>
      </w:r>
    </w:p>
    <w:p w14:paraId="5D78D89F" w14:textId="7B188E45" w:rsidR="009C6039" w:rsidRPr="00B8608C" w:rsidRDefault="009C6039" w:rsidP="009C6039">
      <w:pPr>
        <w:pStyle w:val="3GPPAgreements"/>
        <w:numPr>
          <w:ilvl w:val="0"/>
          <w:numId w:val="31"/>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w:t>
      </w:r>
      <w:r w:rsidR="00FE68CD">
        <w:rPr>
          <w:b/>
          <w:bCs/>
          <w:sz w:val="20"/>
          <w:lang w:val="en-GB"/>
        </w:rPr>
        <w:t>X</w:t>
      </w:r>
      <w:r w:rsidRPr="00B8608C">
        <w:rPr>
          <w:b/>
          <w:bCs/>
          <w:sz w:val="20"/>
          <w:lang w:val="en-GB"/>
        </w:rPr>
        <w:t xml:space="preserve">: </w:t>
      </w:r>
      <w:r w:rsidR="00E37CD4" w:rsidRPr="00E37CD4">
        <w:rPr>
          <w:b/>
          <w:bCs/>
          <w:sz w:val="20"/>
          <w:lang w:val="en-GB"/>
        </w:rPr>
        <w:t xml:space="preserve">DL RSCP reporting based on DL PRS in </w:t>
      </w:r>
      <w:r w:rsidRPr="000D500B">
        <w:rPr>
          <w:b/>
          <w:bCs/>
          <w:sz w:val="20"/>
          <w:lang w:val="en-GB"/>
        </w:rPr>
        <w:t>RRC_I</w:t>
      </w:r>
      <w:r>
        <w:rPr>
          <w:b/>
          <w:bCs/>
          <w:sz w:val="20"/>
          <w:lang w:val="en-GB"/>
        </w:rPr>
        <w:t>DLE</w:t>
      </w:r>
      <w:r w:rsidRPr="00B8608C">
        <w:rPr>
          <w:rFonts w:hint="eastAsia"/>
          <w:b/>
          <w:bCs/>
          <w:sz w:val="20"/>
          <w:lang w:val="en-GB" w:eastAsia="zh-CN"/>
        </w:rPr>
        <w:t>.</w:t>
      </w:r>
    </w:p>
    <w:p w14:paraId="001B3DE2" w14:textId="3E2824A5" w:rsidR="009C6039" w:rsidRDefault="009C6039" w:rsidP="009C6039">
      <w:pPr>
        <w:pStyle w:val="3GPPAgreements"/>
        <w:numPr>
          <w:ilvl w:val="0"/>
          <w:numId w:val="31"/>
        </w:numPr>
        <w:spacing w:before="0" w:afterLines="50" w:after="120"/>
        <w:rPr>
          <w:b/>
          <w:bCs/>
          <w:sz w:val="20"/>
          <w:lang w:val="en-GB"/>
        </w:rPr>
      </w:pPr>
      <w:r w:rsidRPr="00B8608C">
        <w:rPr>
          <w:b/>
          <w:bCs/>
          <w:sz w:val="20"/>
          <w:lang w:val="en-GB"/>
        </w:rPr>
        <w:lastRenderedPageBreak/>
        <w:t xml:space="preserve">FG </w:t>
      </w:r>
      <w:r>
        <w:rPr>
          <w:b/>
          <w:bCs/>
          <w:sz w:val="20"/>
          <w:lang w:val="en-GB"/>
        </w:rPr>
        <w:t>41</w:t>
      </w:r>
      <w:r w:rsidRPr="00B8608C">
        <w:rPr>
          <w:b/>
          <w:bCs/>
          <w:sz w:val="20"/>
          <w:lang w:val="en-GB"/>
        </w:rPr>
        <w:t>-</w:t>
      </w:r>
      <w:r>
        <w:rPr>
          <w:b/>
          <w:bCs/>
          <w:sz w:val="20"/>
          <w:lang w:val="en-GB"/>
        </w:rPr>
        <w:t>2-</w:t>
      </w:r>
      <w:r w:rsidR="00FE68CD">
        <w:rPr>
          <w:b/>
          <w:bCs/>
          <w:sz w:val="20"/>
          <w:lang w:val="en-GB"/>
        </w:rPr>
        <w:t>Xa</w:t>
      </w:r>
      <w:r w:rsidRPr="00B8608C">
        <w:rPr>
          <w:b/>
          <w:bCs/>
          <w:sz w:val="20"/>
          <w:lang w:val="en-GB"/>
        </w:rPr>
        <w:t xml:space="preserve">: </w:t>
      </w:r>
      <w:r w:rsidRPr="000D500B">
        <w:rPr>
          <w:b/>
          <w:bCs/>
          <w:sz w:val="20"/>
          <w:lang w:val="en-GB"/>
        </w:rPr>
        <w:t>DL RSCP</w:t>
      </w:r>
      <w:r>
        <w:rPr>
          <w:b/>
          <w:bCs/>
          <w:sz w:val="20"/>
          <w:lang w:val="en-GB"/>
        </w:rPr>
        <w:t>D</w:t>
      </w:r>
      <w:r w:rsidRPr="000D500B">
        <w:rPr>
          <w:b/>
          <w:bCs/>
          <w:sz w:val="20"/>
          <w:lang w:val="en-GB"/>
        </w:rPr>
        <w:t xml:space="preserve"> reporting based on DL PRS in RRC_I</w:t>
      </w:r>
      <w:r>
        <w:rPr>
          <w:b/>
          <w:bCs/>
          <w:sz w:val="20"/>
          <w:lang w:val="en-GB"/>
        </w:rPr>
        <w:t>DLE</w:t>
      </w:r>
      <w:r w:rsidRPr="00B8608C">
        <w:rPr>
          <w:rFonts w:hint="eastAsia"/>
          <w:b/>
          <w:bCs/>
          <w:sz w:val="20"/>
          <w:lang w:val="en-GB" w:eastAsia="zh-CN"/>
        </w:rPr>
        <w:t>.</w:t>
      </w:r>
    </w:p>
    <w:p w14:paraId="59340463" w14:textId="4F5C7326" w:rsidR="00121EB3" w:rsidRPr="00B8608C" w:rsidRDefault="00121EB3" w:rsidP="00121EB3">
      <w:pPr>
        <w:pStyle w:val="3GPPAgreements"/>
        <w:numPr>
          <w:ilvl w:val="0"/>
          <w:numId w:val="31"/>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2-Xb</w:t>
      </w:r>
      <w:r w:rsidRPr="00B8608C">
        <w:rPr>
          <w:b/>
          <w:bCs/>
          <w:sz w:val="20"/>
          <w:lang w:val="en-GB"/>
        </w:rPr>
        <w:t xml:space="preserve">: </w:t>
      </w:r>
      <w:r w:rsidRPr="00121EB3">
        <w:rPr>
          <w:b/>
          <w:bCs/>
          <w:sz w:val="20"/>
          <w:lang w:val="en-GB"/>
        </w:rPr>
        <w:t>Measurement on indicated DL PRS resource sets within the indicated time window(s)</w:t>
      </w:r>
      <w:r>
        <w:rPr>
          <w:b/>
          <w:bCs/>
          <w:sz w:val="20"/>
          <w:lang w:val="en-GB" w:eastAsia="zh-CN"/>
        </w:rPr>
        <w:t xml:space="preserve"> </w:t>
      </w:r>
      <w:r w:rsidRPr="000D500B">
        <w:rPr>
          <w:b/>
          <w:bCs/>
          <w:sz w:val="20"/>
          <w:lang w:val="en-GB"/>
        </w:rPr>
        <w:t>in RRC_I</w:t>
      </w:r>
      <w:r>
        <w:rPr>
          <w:b/>
          <w:bCs/>
          <w:sz w:val="20"/>
          <w:lang w:val="en-GB"/>
        </w:rPr>
        <w:t>DLE.</w:t>
      </w:r>
    </w:p>
    <w:p w14:paraId="1165E744" w14:textId="1F6289BC" w:rsidR="00497182" w:rsidRDefault="00497182">
      <w:pPr>
        <w:rPr>
          <w:rFonts w:eastAsiaTheme="minorEastAsia"/>
          <w:lang w:eastAsia="zh-CN"/>
        </w:rPr>
      </w:pPr>
    </w:p>
    <w:p w14:paraId="4D1C5B8D" w14:textId="77777777" w:rsidR="00233E46" w:rsidRDefault="00233E46" w:rsidP="00233E46">
      <w:pPr>
        <w:pStyle w:val="111"/>
        <w:numPr>
          <w:ilvl w:val="2"/>
          <w:numId w:val="1"/>
        </w:numPr>
        <w:spacing w:before="120" w:after="120"/>
        <w:ind w:left="720" w:hanging="738"/>
      </w:pPr>
      <w:r>
        <w:t xml:space="preserve">UE </w:t>
      </w:r>
      <w:r w:rsidRPr="004047C9">
        <w:t>Capabilit</w:t>
      </w:r>
      <w:r>
        <w:t>ies</w:t>
      </w:r>
      <w:r w:rsidRPr="004047C9">
        <w:t xml:space="preserve"> for </w:t>
      </w:r>
      <w:r>
        <w:t>CPP</w:t>
      </w:r>
    </w:p>
    <w:p w14:paraId="53F10411" w14:textId="77777777" w:rsidR="00233E46" w:rsidRDefault="00233E46" w:rsidP="00233E46">
      <w:pPr>
        <w:spacing w:beforeLines="50" w:before="120" w:after="120"/>
        <w:jc w:val="both"/>
        <w:rPr>
          <w:rFonts w:eastAsiaTheme="minorEastAsia"/>
          <w:lang w:eastAsia="zh-CN"/>
        </w:rPr>
      </w:pPr>
      <w:r>
        <w:rPr>
          <w:rFonts w:eastAsiaTheme="minorEastAsia"/>
          <w:lang w:eastAsia="zh-CN"/>
        </w:rPr>
        <w:t xml:space="preserve">For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CONNECTED/RRC_INACTIVE/RRC_IDLE, we need to decide some further details, such as where the capabilities are per UE, or per frequency range, or per band. When standalone CPP is not enabled, DL RSCPD is always reported together with RSTD. In TR 38.822 [2], the following capability is included for </w:t>
      </w:r>
      <w:r w:rsidRPr="00F41679">
        <w:t>DL PRS Resources for DL-TDOA</w:t>
      </w:r>
      <w:r>
        <w:t xml:space="preserve">. </w:t>
      </w:r>
      <w:r>
        <w:rPr>
          <w:rFonts w:eastAsiaTheme="minorEastAsia"/>
          <w:lang w:eastAsia="zh-CN"/>
        </w:rPr>
        <w:t xml:space="preserve">Since the measurements are obtained from the same DL PRS resources, we propose that the </w:t>
      </w:r>
      <w:r w:rsidRPr="00AB3A6B">
        <w:rPr>
          <w:rFonts w:eastAsiaTheme="minorEastAsia"/>
          <w:lang w:eastAsia="zh-CN"/>
        </w:rPr>
        <w:t>DL PRS Resources for DL-TDO</w:t>
      </w:r>
      <w:r>
        <w:rPr>
          <w:rFonts w:eastAsiaTheme="minorEastAsia"/>
          <w:lang w:eastAsia="zh-CN"/>
        </w:rPr>
        <w:t xml:space="preserve">A is also applicable to DL RSCPD for a UE that support reporting DL RSCPD.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p w14:paraId="6035E3D4" w14:textId="77777777" w:rsidR="00233E46" w:rsidRDefault="00233E46" w:rsidP="00233E46">
      <w:pPr>
        <w:spacing w:beforeLines="50" w:before="120" w:after="120"/>
        <w:jc w:val="both"/>
        <w:rPr>
          <w:rFonts w:eastAsiaTheme="minorEastAsia"/>
          <w:lang w:eastAsia="zh-CN"/>
        </w:rPr>
      </w:pPr>
      <w:r>
        <w:rPr>
          <w:rFonts w:eastAsiaTheme="minorEastAsia"/>
          <w:lang w:eastAsia="zh-CN"/>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7739"/>
      </w:tblGrid>
      <w:tr w:rsidR="00233E46" w:rsidRPr="00F41679" w14:paraId="19879246" w14:textId="77777777" w:rsidTr="008435A2">
        <w:trPr>
          <w:trHeight w:val="20"/>
        </w:trPr>
        <w:tc>
          <w:tcPr>
            <w:tcW w:w="710" w:type="dxa"/>
          </w:tcPr>
          <w:p w14:paraId="0E722C30" w14:textId="77777777" w:rsidR="00233E46" w:rsidRPr="00F41679" w:rsidRDefault="00233E46" w:rsidP="008435A2">
            <w:pPr>
              <w:pStyle w:val="TAL"/>
              <w:jc w:val="both"/>
            </w:pPr>
            <w:r w:rsidRPr="00F41679">
              <w:t>13-3</w:t>
            </w:r>
          </w:p>
        </w:tc>
        <w:tc>
          <w:tcPr>
            <w:tcW w:w="1559" w:type="dxa"/>
          </w:tcPr>
          <w:p w14:paraId="4D15DDB1" w14:textId="77777777" w:rsidR="00233E46" w:rsidRPr="00F41679" w:rsidRDefault="00233E46" w:rsidP="008435A2">
            <w:pPr>
              <w:pStyle w:val="TAL"/>
              <w:jc w:val="both"/>
            </w:pPr>
            <w:r w:rsidRPr="00F41679">
              <w:t>DL PRS Resources for DL-TDOA</w:t>
            </w:r>
          </w:p>
        </w:tc>
        <w:tc>
          <w:tcPr>
            <w:tcW w:w="7739" w:type="dxa"/>
          </w:tcPr>
          <w:p w14:paraId="5AE6A83D" w14:textId="77777777" w:rsidR="00233E46" w:rsidRPr="00F41679" w:rsidRDefault="00233E46" w:rsidP="008435A2">
            <w:pPr>
              <w:pStyle w:val="TAL"/>
              <w:jc w:val="both"/>
              <w:rPr>
                <w:rFonts w:eastAsiaTheme="minorEastAsia"/>
              </w:rPr>
            </w:pPr>
            <w:r w:rsidRPr="00F41679">
              <w:rPr>
                <w:rFonts w:eastAsiaTheme="minorEastAsia"/>
              </w:rPr>
              <w:t>1. Max number of DL PRS Resource Sets per TRP per frequency layer supported by UE.</w:t>
            </w:r>
          </w:p>
          <w:p w14:paraId="5DD11D4D" w14:textId="77777777" w:rsidR="00233E46" w:rsidRPr="00F41679" w:rsidRDefault="00233E46" w:rsidP="008435A2">
            <w:pPr>
              <w:pStyle w:val="TAL"/>
              <w:jc w:val="both"/>
              <w:rPr>
                <w:rFonts w:eastAsiaTheme="minorEastAsia"/>
              </w:rPr>
            </w:pPr>
            <w:r w:rsidRPr="00F41679">
              <w:rPr>
                <w:rFonts w:eastAsiaTheme="minorEastAsia"/>
              </w:rPr>
              <w:t>Values = {1, 2}</w:t>
            </w:r>
          </w:p>
          <w:p w14:paraId="3A5DF774" w14:textId="77777777" w:rsidR="00233E46" w:rsidRPr="00F41679" w:rsidRDefault="00233E46" w:rsidP="008435A2">
            <w:pPr>
              <w:pStyle w:val="TAL"/>
              <w:jc w:val="both"/>
              <w:rPr>
                <w:rFonts w:eastAsiaTheme="minorEastAsia"/>
              </w:rPr>
            </w:pPr>
          </w:p>
          <w:p w14:paraId="41EAE6DF" w14:textId="77777777" w:rsidR="00233E46" w:rsidRPr="00F41679" w:rsidRDefault="00233E46" w:rsidP="008435A2">
            <w:pPr>
              <w:pStyle w:val="TAL"/>
              <w:jc w:val="both"/>
              <w:rPr>
                <w:rFonts w:eastAsiaTheme="minorEastAsia"/>
              </w:rPr>
            </w:pPr>
            <w:r w:rsidRPr="00F41679">
              <w:rPr>
                <w:rFonts w:eastAsiaTheme="minorEastAsia"/>
              </w:rPr>
              <w:t>2. Max number of TRPs across all positioning frequency layers per UE.</w:t>
            </w:r>
          </w:p>
          <w:p w14:paraId="6BA7C8A8" w14:textId="77777777" w:rsidR="00233E46" w:rsidRPr="00F41679" w:rsidRDefault="00233E46" w:rsidP="008435A2">
            <w:pPr>
              <w:pStyle w:val="TAL"/>
              <w:jc w:val="both"/>
              <w:rPr>
                <w:rFonts w:eastAsiaTheme="minorEastAsia"/>
              </w:rPr>
            </w:pPr>
            <w:r w:rsidRPr="00F41679">
              <w:rPr>
                <w:rFonts w:eastAsiaTheme="minorEastAsia"/>
              </w:rPr>
              <w:t>Values = {4, 6, 12, 16, 24, 32, 64, 128, 256}</w:t>
            </w:r>
          </w:p>
          <w:p w14:paraId="1EC9D875" w14:textId="77777777" w:rsidR="00233E46" w:rsidRPr="00F41679" w:rsidRDefault="00233E46" w:rsidP="008435A2">
            <w:pPr>
              <w:pStyle w:val="TAL"/>
              <w:jc w:val="both"/>
              <w:rPr>
                <w:rFonts w:eastAsiaTheme="minorEastAsia"/>
              </w:rPr>
            </w:pPr>
          </w:p>
          <w:p w14:paraId="4081CB0F" w14:textId="77777777" w:rsidR="00233E46" w:rsidRPr="00F41679" w:rsidRDefault="00233E46" w:rsidP="008435A2">
            <w:pPr>
              <w:pStyle w:val="TAL"/>
              <w:jc w:val="both"/>
              <w:rPr>
                <w:rFonts w:eastAsiaTheme="minorEastAsia"/>
              </w:rPr>
            </w:pPr>
            <w:r w:rsidRPr="00F41679">
              <w:rPr>
                <w:rFonts w:eastAsiaTheme="minorEastAsia"/>
              </w:rPr>
              <w:t>3. Max number of positioning frequency layers UE supports</w:t>
            </w:r>
          </w:p>
          <w:p w14:paraId="4E57CE06" w14:textId="77777777" w:rsidR="00233E46" w:rsidRPr="00F41679" w:rsidRDefault="00233E46" w:rsidP="008435A2">
            <w:pPr>
              <w:pStyle w:val="TAL"/>
              <w:jc w:val="both"/>
            </w:pPr>
            <w:r w:rsidRPr="00F41679">
              <w:t>Values = {1, 2, 3, 4}</w:t>
            </w:r>
          </w:p>
        </w:tc>
      </w:tr>
    </w:tbl>
    <w:p w14:paraId="010355F5" w14:textId="77777777" w:rsidR="00233E46" w:rsidRDefault="00233E46" w:rsidP="00233E46">
      <w:pPr>
        <w:autoSpaceDN w:val="0"/>
        <w:spacing w:afterLines="50" w:after="120"/>
        <w:jc w:val="both"/>
        <w:rPr>
          <w:rFonts w:eastAsia="Batang"/>
          <w:b/>
          <w:bCs/>
          <w:color w:val="000000"/>
          <w:lang w:val="en-GB"/>
        </w:rPr>
      </w:pPr>
      <w:bookmarkStart w:id="2" w:name="P3"/>
    </w:p>
    <w:p w14:paraId="78055943" w14:textId="77777777" w:rsidR="00233E46" w:rsidRDefault="00233E46" w:rsidP="00233E46">
      <w:pPr>
        <w:spacing w:beforeLines="50" w:before="120" w:after="120"/>
        <w:jc w:val="both"/>
        <w:rPr>
          <w:rFonts w:eastAsiaTheme="minorEastAsia"/>
          <w:lang w:eastAsia="zh-CN"/>
        </w:rPr>
      </w:pPr>
      <w:r>
        <w:rPr>
          <w:rFonts w:eastAsiaTheme="minorEastAsia"/>
          <w:lang w:val="en-GB" w:eastAsia="zh-CN"/>
        </w:rPr>
        <w:t xml:space="preserve">Similarly, </w:t>
      </w:r>
      <w:r>
        <w:rPr>
          <w:rFonts w:eastAsiaTheme="minorEastAsia"/>
          <w:lang w:eastAsia="zh-CN"/>
        </w:rPr>
        <w:t xml:space="preserve">when standalone CPP is not enabled, DL RSCP is always reported together with UE Rx-Tx time difference. In TR 38.822 [2], the following capability is included for </w:t>
      </w:r>
      <w:r w:rsidRPr="00F41679">
        <w:t xml:space="preserve">DL PRS Resources for </w:t>
      </w:r>
      <w:r>
        <w:t xml:space="preserve">Multi-RTT. </w:t>
      </w:r>
      <w:r>
        <w:rPr>
          <w:rFonts w:eastAsiaTheme="minorEastAsia"/>
          <w:lang w:eastAsia="zh-CN"/>
        </w:rPr>
        <w:t xml:space="preserve">Since the measurements are obtained from the same DL PRS resources, we propose that the </w:t>
      </w:r>
      <w:r w:rsidRPr="00AB3A6B">
        <w:rPr>
          <w:rFonts w:eastAsiaTheme="minorEastAsia"/>
          <w:lang w:eastAsia="zh-CN"/>
        </w:rPr>
        <w:t xml:space="preserve">DL PRS Resources for </w:t>
      </w:r>
      <w:r>
        <w:t>Multi-RTT</w:t>
      </w:r>
      <w:r>
        <w:rPr>
          <w:rFonts w:eastAsiaTheme="minorEastAsia"/>
          <w:lang w:eastAsia="zh-CN"/>
        </w:rPr>
        <w:t xml:space="preserve"> is also applicable to DL RSCP for a UE that support reporting DL RSCP.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980"/>
        <w:gridCol w:w="7352"/>
      </w:tblGrid>
      <w:tr w:rsidR="00233E46" w:rsidRPr="00F41679" w14:paraId="09832954" w14:textId="77777777" w:rsidTr="008435A2">
        <w:trPr>
          <w:trHeight w:val="20"/>
        </w:trPr>
        <w:tc>
          <w:tcPr>
            <w:tcW w:w="828" w:type="dxa"/>
          </w:tcPr>
          <w:p w14:paraId="003E6791" w14:textId="77777777" w:rsidR="00233E46" w:rsidRPr="00F41679" w:rsidRDefault="00233E46" w:rsidP="008435A2">
            <w:pPr>
              <w:pStyle w:val="TAL"/>
              <w:jc w:val="both"/>
            </w:pPr>
            <w:r w:rsidRPr="00F41679">
              <w:t>13-4</w:t>
            </w:r>
          </w:p>
        </w:tc>
        <w:tc>
          <w:tcPr>
            <w:tcW w:w="1980" w:type="dxa"/>
          </w:tcPr>
          <w:p w14:paraId="7517C6DE" w14:textId="77777777" w:rsidR="00233E46" w:rsidRPr="00F41679" w:rsidRDefault="00233E46" w:rsidP="008435A2">
            <w:pPr>
              <w:pStyle w:val="TAL"/>
              <w:jc w:val="both"/>
            </w:pPr>
            <w:r w:rsidRPr="00F41679">
              <w:t>DL PRS Resources for Multi-RTT</w:t>
            </w:r>
          </w:p>
        </w:tc>
        <w:tc>
          <w:tcPr>
            <w:tcW w:w="7352" w:type="dxa"/>
          </w:tcPr>
          <w:p w14:paraId="2C351E66" w14:textId="77777777" w:rsidR="00233E46" w:rsidRPr="00F41679" w:rsidRDefault="00233E46" w:rsidP="008435A2">
            <w:pPr>
              <w:pStyle w:val="TAL"/>
              <w:jc w:val="both"/>
              <w:rPr>
                <w:rFonts w:eastAsiaTheme="minorEastAsia"/>
              </w:rPr>
            </w:pPr>
            <w:r w:rsidRPr="00F41679">
              <w:rPr>
                <w:rFonts w:eastAsiaTheme="minorEastAsia"/>
              </w:rPr>
              <w:t>1. Max number of DL PRS Resource Sets per TRP per frequency layer supported by UE.</w:t>
            </w:r>
          </w:p>
          <w:p w14:paraId="0CDBF890" w14:textId="77777777" w:rsidR="00233E46" w:rsidRPr="00F41679" w:rsidRDefault="00233E46" w:rsidP="008435A2">
            <w:pPr>
              <w:pStyle w:val="TAL"/>
              <w:jc w:val="both"/>
              <w:rPr>
                <w:rFonts w:eastAsiaTheme="minorEastAsia"/>
              </w:rPr>
            </w:pPr>
            <w:r w:rsidRPr="00F41679">
              <w:rPr>
                <w:rFonts w:eastAsiaTheme="minorEastAsia"/>
              </w:rPr>
              <w:t>Values = {1, 2}</w:t>
            </w:r>
          </w:p>
          <w:p w14:paraId="6DDB670E" w14:textId="77777777" w:rsidR="00233E46" w:rsidRPr="00F41679" w:rsidRDefault="00233E46" w:rsidP="008435A2">
            <w:pPr>
              <w:pStyle w:val="TAL"/>
              <w:jc w:val="both"/>
              <w:rPr>
                <w:rFonts w:eastAsiaTheme="minorEastAsia"/>
              </w:rPr>
            </w:pPr>
          </w:p>
          <w:p w14:paraId="150D6D83" w14:textId="77777777" w:rsidR="00233E46" w:rsidRPr="00F41679" w:rsidRDefault="00233E46" w:rsidP="008435A2">
            <w:pPr>
              <w:pStyle w:val="TAL"/>
              <w:jc w:val="both"/>
              <w:rPr>
                <w:rFonts w:eastAsiaTheme="minorEastAsia"/>
              </w:rPr>
            </w:pPr>
            <w:r w:rsidRPr="00F41679">
              <w:rPr>
                <w:rFonts w:eastAsiaTheme="minorEastAsia"/>
              </w:rPr>
              <w:t>2. Max number of TRPs across all positioning frequency layers per UE.</w:t>
            </w:r>
          </w:p>
          <w:p w14:paraId="3F2F03F2" w14:textId="77777777" w:rsidR="00233E46" w:rsidRPr="00F41679" w:rsidRDefault="00233E46" w:rsidP="008435A2">
            <w:pPr>
              <w:pStyle w:val="TAL"/>
              <w:jc w:val="both"/>
              <w:rPr>
                <w:rFonts w:eastAsiaTheme="minorEastAsia"/>
              </w:rPr>
            </w:pPr>
            <w:r w:rsidRPr="00F41679">
              <w:rPr>
                <w:rFonts w:eastAsiaTheme="minorEastAsia"/>
              </w:rPr>
              <w:t>Values = {4, 6, 12, 16, 24, 32, 64, 128, 256}</w:t>
            </w:r>
          </w:p>
          <w:p w14:paraId="09B72E17" w14:textId="77777777" w:rsidR="00233E46" w:rsidRPr="00F41679" w:rsidRDefault="00233E46" w:rsidP="008435A2">
            <w:pPr>
              <w:pStyle w:val="TAL"/>
              <w:jc w:val="both"/>
              <w:rPr>
                <w:rFonts w:eastAsiaTheme="minorEastAsia"/>
              </w:rPr>
            </w:pPr>
          </w:p>
          <w:p w14:paraId="536FCD4B" w14:textId="77777777" w:rsidR="00233E46" w:rsidRPr="00F41679" w:rsidRDefault="00233E46" w:rsidP="008435A2">
            <w:pPr>
              <w:pStyle w:val="TAL"/>
              <w:jc w:val="both"/>
              <w:rPr>
                <w:rFonts w:eastAsiaTheme="minorEastAsia"/>
              </w:rPr>
            </w:pPr>
            <w:r w:rsidRPr="00F41679">
              <w:rPr>
                <w:rFonts w:eastAsiaTheme="minorEastAsia"/>
              </w:rPr>
              <w:t>3. Max number of positioning frequency layers UE supports</w:t>
            </w:r>
          </w:p>
          <w:p w14:paraId="0323A525" w14:textId="77777777" w:rsidR="00233E46" w:rsidRPr="00F41679" w:rsidRDefault="00233E46" w:rsidP="008435A2">
            <w:pPr>
              <w:pStyle w:val="TAL"/>
              <w:jc w:val="both"/>
            </w:pPr>
            <w:r w:rsidRPr="00F41679">
              <w:t>Values = {1, 2, 3, 4}</w:t>
            </w:r>
          </w:p>
        </w:tc>
      </w:tr>
    </w:tbl>
    <w:p w14:paraId="07D5276E" w14:textId="77777777" w:rsidR="00233E46" w:rsidRDefault="00233E46" w:rsidP="00233E46">
      <w:pPr>
        <w:autoSpaceDN w:val="0"/>
        <w:spacing w:afterLines="50" w:after="120"/>
        <w:jc w:val="both"/>
        <w:rPr>
          <w:rFonts w:eastAsiaTheme="minorEastAsia"/>
          <w:lang w:eastAsia="zh-CN"/>
        </w:rPr>
      </w:pPr>
    </w:p>
    <w:p w14:paraId="17565C01" w14:textId="77777777" w:rsidR="00233E46" w:rsidRDefault="00233E46" w:rsidP="00233E46">
      <w:pPr>
        <w:autoSpaceDN w:val="0"/>
        <w:spacing w:afterLines="50" w:after="120"/>
        <w:jc w:val="both"/>
        <w:rPr>
          <w:rFonts w:eastAsia="Batang"/>
          <w:b/>
          <w:bCs/>
          <w:color w:val="000000"/>
          <w:lang w:val="en-GB"/>
        </w:rPr>
      </w:pPr>
      <w:r>
        <w:rPr>
          <w:rFonts w:eastAsiaTheme="minorEastAsia"/>
          <w:lang w:eastAsia="zh-CN"/>
        </w:rPr>
        <w:t xml:space="preserve">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CONNECTED/RRC_INACTIVE/RRC_IDLE, we need to decide some further details, such as where the capabilities are per UE, or per frequency range, or per band. When</w:t>
      </w:r>
    </w:p>
    <w:bookmarkEnd w:id="2"/>
    <w:p w14:paraId="67144DA8" w14:textId="11E4F23F" w:rsidR="00233E46" w:rsidRDefault="00233E46" w:rsidP="00233E46">
      <w:pPr>
        <w:autoSpaceDN w:val="0"/>
        <w:spacing w:afterLines="50" w:after="120"/>
        <w:jc w:val="both"/>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1138C4">
        <w:rPr>
          <w:b/>
          <w:noProof/>
        </w:rPr>
        <w:t>17</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Pr>
          <w:rFonts w:eastAsiaTheme="minorEastAsia"/>
          <w:b/>
          <w:iCs/>
          <w:lang w:eastAsia="zh-CN"/>
        </w:rPr>
        <w:t xml:space="preserve">The components 1 and 2 of </w:t>
      </w:r>
      <w:r w:rsidRPr="00BC2A9E">
        <w:rPr>
          <w:rFonts w:eastAsia="Batang"/>
          <w:b/>
          <w:bCs/>
          <w:color w:val="000000"/>
          <w:lang w:val="en-GB"/>
        </w:rPr>
        <w:t>UE</w:t>
      </w:r>
      <w:r>
        <w:rPr>
          <w:rFonts w:eastAsia="Batang"/>
          <w:b/>
          <w:bCs/>
          <w:color w:val="000000"/>
          <w:lang w:val="en-GB"/>
        </w:rPr>
        <w:t xml:space="preserve"> </w:t>
      </w:r>
      <w:r w:rsidRPr="00BC2A9E">
        <w:rPr>
          <w:rFonts w:eastAsia="Batang"/>
          <w:b/>
          <w:bCs/>
          <w:color w:val="000000"/>
          <w:lang w:val="en-GB"/>
        </w:rPr>
        <w:t xml:space="preserve">capability </w:t>
      </w:r>
      <w:r>
        <w:rPr>
          <w:rFonts w:eastAsia="Batang"/>
          <w:b/>
          <w:bCs/>
          <w:color w:val="000000"/>
          <w:lang w:val="en-GB"/>
        </w:rPr>
        <w:t>“</w:t>
      </w:r>
      <w:r w:rsidRPr="003C26AC">
        <w:rPr>
          <w:rFonts w:eastAsia="Batang"/>
          <w:b/>
          <w:bCs/>
          <w:color w:val="000000"/>
          <w:lang w:val="en-GB"/>
        </w:rPr>
        <w:t>13-</w:t>
      </w:r>
      <w:r>
        <w:rPr>
          <w:rFonts w:eastAsia="Batang"/>
          <w:b/>
          <w:bCs/>
          <w:color w:val="000000"/>
          <w:lang w:val="en-GB"/>
        </w:rPr>
        <w:t xml:space="preserve">4 </w:t>
      </w:r>
      <w:r w:rsidRPr="003C26AC">
        <w:rPr>
          <w:rFonts w:eastAsia="Batang"/>
          <w:b/>
          <w:bCs/>
          <w:color w:val="000000"/>
          <w:lang w:val="en-GB"/>
        </w:rPr>
        <w:t xml:space="preserve">DL PRS Resources for </w:t>
      </w:r>
      <w:r>
        <w:rPr>
          <w:rFonts w:eastAsia="Batang"/>
          <w:b/>
          <w:bCs/>
          <w:color w:val="000000"/>
          <w:lang w:val="en-GB"/>
        </w:rPr>
        <w:t xml:space="preserve">Multi-RTT” are applicable to a </w:t>
      </w:r>
      <w:r w:rsidRPr="00BC2A9E">
        <w:rPr>
          <w:rFonts w:eastAsia="Batang"/>
          <w:b/>
          <w:bCs/>
          <w:color w:val="000000"/>
          <w:lang w:val="en-GB"/>
        </w:rPr>
        <w:t xml:space="preserve">UE </w:t>
      </w:r>
      <w:r>
        <w:rPr>
          <w:rFonts w:eastAsia="Batang"/>
          <w:b/>
          <w:bCs/>
          <w:color w:val="000000"/>
          <w:lang w:val="en-GB"/>
        </w:rPr>
        <w:t xml:space="preserve">that </w:t>
      </w:r>
      <w:r w:rsidRPr="00BC2A9E">
        <w:rPr>
          <w:rFonts w:eastAsia="Batang"/>
          <w:b/>
          <w:bCs/>
          <w:color w:val="000000"/>
          <w:lang w:val="en-GB"/>
        </w:rPr>
        <w:t>support</w:t>
      </w:r>
      <w:r>
        <w:rPr>
          <w:rFonts w:eastAsia="Batang"/>
          <w:b/>
          <w:bCs/>
          <w:color w:val="000000"/>
          <w:lang w:val="en-GB"/>
        </w:rPr>
        <w:t>s reporting DL RSCP (Note:  The m</w:t>
      </w:r>
      <w:r w:rsidRPr="003C26AC">
        <w:rPr>
          <w:rFonts w:eastAsia="Batang"/>
          <w:b/>
          <w:bCs/>
          <w:color w:val="000000"/>
          <w:lang w:val="en-GB"/>
        </w:rPr>
        <w:t>ax number of positioning frequency layer</w:t>
      </w:r>
      <w:r>
        <w:rPr>
          <w:rFonts w:eastAsia="Batang"/>
          <w:b/>
          <w:bCs/>
          <w:color w:val="000000"/>
          <w:lang w:val="en-GB"/>
        </w:rPr>
        <w:t xml:space="preserve"> </w:t>
      </w:r>
      <w:r w:rsidRPr="003C26AC">
        <w:rPr>
          <w:rFonts w:eastAsia="Batang"/>
          <w:b/>
          <w:bCs/>
          <w:color w:val="000000"/>
          <w:lang w:val="en-GB"/>
        </w:rPr>
        <w:t>UE supports</w:t>
      </w:r>
      <w:r>
        <w:rPr>
          <w:rFonts w:eastAsia="Batang"/>
          <w:b/>
          <w:bCs/>
          <w:color w:val="000000"/>
          <w:lang w:val="en-GB"/>
        </w:rPr>
        <w:t xml:space="preserve"> for DL RSCP is limited to 1 in Rel-18).</w:t>
      </w:r>
    </w:p>
    <w:p w14:paraId="03122ED6" w14:textId="77777777" w:rsidR="00233E46" w:rsidRDefault="00233E46" w:rsidP="00233E46">
      <w:pPr>
        <w:autoSpaceDN w:val="0"/>
        <w:spacing w:afterLines="50" w:after="120"/>
        <w:jc w:val="both"/>
        <w:rPr>
          <w:rFonts w:eastAsia="Batang"/>
          <w:b/>
          <w:bCs/>
          <w:color w:val="000000"/>
          <w:lang w:val="en-GB"/>
        </w:rPr>
      </w:pPr>
    </w:p>
    <w:p w14:paraId="6B9B66E9" w14:textId="77777777" w:rsidR="00233E46" w:rsidRPr="00B829B9" w:rsidRDefault="00233E46" w:rsidP="00233E46">
      <w:pPr>
        <w:pStyle w:val="111"/>
        <w:numPr>
          <w:ilvl w:val="2"/>
          <w:numId w:val="1"/>
        </w:numPr>
        <w:spacing w:before="120" w:after="120"/>
        <w:ind w:left="720" w:hanging="738"/>
      </w:pPr>
      <w:r w:rsidRPr="00333AC4">
        <w:t xml:space="preserve">DL PRS Resources </w:t>
      </w:r>
      <w:r w:rsidRPr="004047C9">
        <w:t xml:space="preserve">Capability for </w:t>
      </w:r>
      <w:r>
        <w:t>CPP</w:t>
      </w:r>
    </w:p>
    <w:p w14:paraId="43C7E811" w14:textId="77777777" w:rsidR="00233E46" w:rsidRPr="00973FB8" w:rsidRDefault="00233E46" w:rsidP="00233E46">
      <w:pPr>
        <w:spacing w:afterLines="50" w:after="120"/>
        <w:contextualSpacing/>
        <w:jc w:val="both"/>
        <w:rPr>
          <w:rFonts w:eastAsia="宋体"/>
          <w:lang w:eastAsia="zh-CN"/>
        </w:rPr>
      </w:pPr>
      <w:r w:rsidRPr="00973FB8">
        <w:rPr>
          <w:rFonts w:eastAsia="宋体"/>
          <w:lang w:eastAsia="zh-CN"/>
        </w:rPr>
        <w:t xml:space="preserve">In TR 38.822, UE’s capability for processing the maximum number of DL PRS resources per DL per DL PRS Resource Set and Max number of DL PRS Resources per positioning frequency layer are defined separately for different positioning methods. For example, FG 13-3 defines “the DL PRS Resources for DL-TDOA”, under which FG 13-3a defines “DL PRS Resources for DL-TDOA on a band”, </w:t>
      </w:r>
      <w:r w:rsidRPr="00973FB8">
        <w:rPr>
          <w:rFonts w:eastAsia="宋体" w:hint="eastAsia"/>
          <w:lang w:eastAsia="zh-CN"/>
        </w:rPr>
        <w:t xml:space="preserve">and </w:t>
      </w:r>
      <w:r w:rsidRPr="00973FB8">
        <w:rPr>
          <w:rFonts w:eastAsia="宋体"/>
          <w:lang w:eastAsia="zh-CN"/>
        </w:rPr>
        <w:t xml:space="preserve">FG 13-3b defines “DL PRS Resources for DL-TDOA on a band combination”. </w:t>
      </w:r>
    </w:p>
    <w:p w14:paraId="671EA279" w14:textId="77777777" w:rsidR="00233E46" w:rsidRDefault="00233E46" w:rsidP="00233E46">
      <w:pPr>
        <w:spacing w:afterLines="50" w:after="120"/>
        <w:contextualSpacing/>
        <w:jc w:val="both"/>
        <w:rPr>
          <w:rFonts w:eastAsia="宋体"/>
          <w:lang w:eastAsia="zh-CN"/>
        </w:rPr>
      </w:pPr>
    </w:p>
    <w:p w14:paraId="1D4BF50B" w14:textId="77777777" w:rsidR="00233E46" w:rsidRPr="00973FB8" w:rsidRDefault="00233E46" w:rsidP="00233E46">
      <w:pPr>
        <w:spacing w:afterLines="50" w:after="120"/>
        <w:contextualSpacing/>
        <w:jc w:val="both"/>
        <w:rPr>
          <w:rFonts w:eastAsia="宋体"/>
          <w:lang w:eastAsia="zh-CN"/>
        </w:rPr>
      </w:pPr>
      <w:r w:rsidRPr="00973FB8">
        <w:rPr>
          <w:rFonts w:eastAsia="宋体"/>
          <w:lang w:eastAsia="zh-CN"/>
        </w:rPr>
        <w:t>For Rel-18, RAN1 has reached the agreement to support reporting RSCPD with RSTD measurements and RSCP with the UE Rx-Tx time difference measurements. Therefore, it is reasonable to propose that for a UE that supports RSCPD, its capability of DL PRS Resources for DL-TDOA as indicated by FG 13-3 and FG 13-3a apply to RSCPD. It should be noted that FG 13-3b is not applicable for CPP in Rel-18, since in R</w:t>
      </w:r>
      <w:r w:rsidRPr="00973FB8">
        <w:rPr>
          <w:rFonts w:eastAsia="宋体" w:hint="eastAsia"/>
          <w:lang w:eastAsia="zh-CN"/>
        </w:rPr>
        <w:t>el-</w:t>
      </w:r>
      <w:r w:rsidRPr="00973FB8">
        <w:rPr>
          <w:rFonts w:eastAsia="宋体"/>
          <w:lang w:eastAsia="zh-CN"/>
        </w:rPr>
        <w:t>18 only single DL PFL is supported. Similarly, for a UE support</w:t>
      </w:r>
      <w:r w:rsidRPr="00973FB8">
        <w:rPr>
          <w:rFonts w:eastAsia="宋体" w:hint="eastAsia"/>
          <w:lang w:eastAsia="zh-CN"/>
        </w:rPr>
        <w:t>s</w:t>
      </w:r>
      <w:r w:rsidRPr="00973FB8">
        <w:rPr>
          <w:rFonts w:eastAsia="宋体"/>
          <w:lang w:eastAsia="zh-CN"/>
        </w:rPr>
        <w:t xml:space="preserve"> RSCP, its capability of FG 13-4 and FG 13-4a for DL PRS Resources for Multi-RTT also apply to RSCP.</w:t>
      </w:r>
    </w:p>
    <w:p w14:paraId="06046EDB" w14:textId="77777777" w:rsidR="00233E46" w:rsidRPr="00667639" w:rsidRDefault="00233E46" w:rsidP="00233E46">
      <w:pPr>
        <w:autoSpaceDN w:val="0"/>
        <w:spacing w:afterLines="50" w:after="120"/>
        <w:jc w:val="both"/>
        <w:rPr>
          <w:rFonts w:eastAsiaTheme="minorEastAsia"/>
          <w:b/>
          <w:bCs/>
          <w:iCs/>
          <w:lang w:val="en-GB" w:eastAsia="zh-CN"/>
        </w:rPr>
      </w:pPr>
      <w:bookmarkStart w:id="3" w:name="P5"/>
    </w:p>
    <w:p w14:paraId="731D8273" w14:textId="6CDAFFFB" w:rsidR="00233E46" w:rsidRPr="005543DE" w:rsidRDefault="00233E46" w:rsidP="00233E46">
      <w:pPr>
        <w:autoSpaceDN w:val="0"/>
        <w:spacing w:afterLines="50" w:after="120"/>
        <w:jc w:val="both"/>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1138C4">
        <w:rPr>
          <w:b/>
          <w:noProof/>
        </w:rPr>
        <w:t>18</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p>
    <w:p w14:paraId="4E226D23" w14:textId="77777777" w:rsidR="00233E46" w:rsidRPr="005543DE" w:rsidRDefault="00233E46" w:rsidP="00233E46">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w:t>
      </w:r>
    </w:p>
    <w:p w14:paraId="19C1BF32" w14:textId="77777777" w:rsidR="00233E46" w:rsidRPr="005543DE" w:rsidRDefault="00233E46" w:rsidP="00233E46">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lastRenderedPageBreak/>
        <w:t>Max number of DL PRS Resource Sets per TRP per frequency layer supported by UE.</w:t>
      </w:r>
    </w:p>
    <w:p w14:paraId="38D08EB9" w14:textId="77777777" w:rsidR="00233E46" w:rsidRPr="005543DE" w:rsidRDefault="00233E46" w:rsidP="00233E46">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34001378" w14:textId="77777777" w:rsidR="00233E46" w:rsidRPr="005543DE" w:rsidRDefault="00233E46" w:rsidP="00233E46">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13-3a</w:t>
      </w:r>
    </w:p>
    <w:p w14:paraId="01F7A848" w14:textId="77777777" w:rsidR="00233E46" w:rsidRPr="005543DE" w:rsidRDefault="00233E46" w:rsidP="00233E46">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p w14:paraId="14FF82CA" w14:textId="77777777" w:rsidR="00233E46" w:rsidRDefault="00233E46" w:rsidP="00233E46">
      <w:pPr>
        <w:autoSpaceDN w:val="0"/>
        <w:spacing w:afterLines="50" w:after="120"/>
        <w:jc w:val="both"/>
        <w:rPr>
          <w:rFonts w:eastAsiaTheme="minorEastAsia"/>
          <w:b/>
          <w:bCs/>
          <w:iCs/>
          <w:lang w:eastAsia="zh-CN"/>
        </w:rPr>
      </w:pPr>
      <w:bookmarkStart w:id="4" w:name="P6"/>
      <w:bookmarkEnd w:id="3"/>
    </w:p>
    <w:p w14:paraId="29492E71" w14:textId="1B79DE5E" w:rsidR="00233E46" w:rsidRPr="005C17E6" w:rsidRDefault="00233E46" w:rsidP="00233E46">
      <w:pPr>
        <w:autoSpaceDN w:val="0"/>
        <w:spacing w:afterLines="50" w:after="120"/>
        <w:jc w:val="both"/>
        <w:rPr>
          <w:rFonts w:eastAsiaTheme="minorEastAsia"/>
          <w:b/>
          <w:bCs/>
          <w:color w:val="000000"/>
          <w:lang w:val="en-GB"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1138C4">
        <w:rPr>
          <w:b/>
          <w:noProof/>
        </w:rPr>
        <w:t>19</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also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Pr>
          <w:rFonts w:eastAsiaTheme="minorEastAsia" w:hint="eastAsia"/>
          <w:b/>
          <w:bCs/>
          <w:color w:val="000000"/>
          <w:lang w:val="en-GB" w:eastAsia="zh-CN"/>
        </w:rPr>
        <w:t>:</w:t>
      </w:r>
    </w:p>
    <w:p w14:paraId="77877239" w14:textId="77777777" w:rsidR="00233E46" w:rsidRPr="005543DE" w:rsidRDefault="00233E46" w:rsidP="00233E46">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p>
    <w:p w14:paraId="2235F85C" w14:textId="77777777" w:rsidR="00233E46" w:rsidRPr="005543DE" w:rsidRDefault="00233E46" w:rsidP="00233E46">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0B859A72" w14:textId="77777777" w:rsidR="00233E46" w:rsidRPr="007B554C" w:rsidRDefault="00233E46" w:rsidP="00233E46">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1F82C3A9" w14:textId="77777777" w:rsidR="00233E46" w:rsidRPr="005543DE" w:rsidRDefault="00233E46" w:rsidP="00233E46">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r>
        <w:rPr>
          <w:rFonts w:ascii="Times New Roman" w:hAnsi="Times New Roman"/>
          <w:b/>
          <w:bCs/>
          <w:color w:val="000000"/>
          <w:sz w:val="20"/>
          <w:szCs w:val="20"/>
        </w:rPr>
        <w:t>a</w:t>
      </w:r>
    </w:p>
    <w:p w14:paraId="7698DF5E" w14:textId="77777777" w:rsidR="00233E46" w:rsidRPr="00F14CCE" w:rsidRDefault="00233E46" w:rsidP="00233E46">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bookmarkEnd w:id="4"/>
    <w:p w14:paraId="61BE0318" w14:textId="3A84AC65" w:rsidR="00233E46" w:rsidRPr="00973FB8" w:rsidRDefault="00233E46" w:rsidP="00233E46">
      <w:pPr>
        <w:spacing w:afterLines="50" w:after="120"/>
        <w:contextualSpacing/>
        <w:jc w:val="both"/>
        <w:rPr>
          <w:rFonts w:eastAsia="宋体"/>
          <w:lang w:eastAsia="zh-CN"/>
        </w:rPr>
      </w:pPr>
      <w:r w:rsidRPr="00973FB8">
        <w:rPr>
          <w:rFonts w:eastAsia="宋体"/>
          <w:lang w:eastAsia="zh-CN"/>
        </w:rPr>
        <w:t>In TR 38.822</w:t>
      </w:r>
      <w:r>
        <w:rPr>
          <w:rFonts w:eastAsia="宋体" w:hint="eastAsia"/>
          <w:lang w:eastAsia="zh-CN"/>
        </w:rPr>
        <w:t xml:space="preserve"> </w:t>
      </w:r>
      <w:r w:rsidR="008435A2">
        <w:rPr>
          <w:rFonts w:eastAsia="宋体"/>
          <w:lang w:eastAsia="zh-CN"/>
        </w:rPr>
        <w:fldChar w:fldCharType="begin"/>
      </w:r>
      <w:r w:rsidR="008435A2">
        <w:rPr>
          <w:rFonts w:eastAsia="宋体"/>
          <w:lang w:eastAsia="zh-CN"/>
        </w:rPr>
        <w:instrText xml:space="preserve"> </w:instrText>
      </w:r>
      <w:r w:rsidR="008435A2">
        <w:rPr>
          <w:rFonts w:eastAsia="宋体" w:hint="eastAsia"/>
          <w:lang w:eastAsia="zh-CN"/>
        </w:rPr>
        <w:instrText>REF _Ref134883657 \r \h</w:instrText>
      </w:r>
      <w:r w:rsidR="008435A2">
        <w:rPr>
          <w:rFonts w:eastAsia="宋体"/>
          <w:lang w:eastAsia="zh-CN"/>
        </w:rPr>
        <w:instrText xml:space="preserve"> </w:instrText>
      </w:r>
      <w:r w:rsidR="008435A2">
        <w:rPr>
          <w:rFonts w:eastAsia="宋体"/>
          <w:lang w:eastAsia="zh-CN"/>
        </w:rPr>
      </w:r>
      <w:r w:rsidR="008435A2">
        <w:rPr>
          <w:rFonts w:eastAsia="宋体"/>
          <w:lang w:eastAsia="zh-CN"/>
        </w:rPr>
        <w:fldChar w:fldCharType="separate"/>
      </w:r>
      <w:r w:rsidR="008435A2">
        <w:rPr>
          <w:rFonts w:eastAsia="宋体"/>
          <w:lang w:eastAsia="zh-CN"/>
        </w:rPr>
        <w:t>[2]</w:t>
      </w:r>
      <w:r w:rsidR="008435A2">
        <w:rPr>
          <w:rFonts w:eastAsia="宋体"/>
          <w:lang w:eastAsia="zh-CN"/>
        </w:rPr>
        <w:fldChar w:fldCharType="end"/>
      </w:r>
      <w:r w:rsidRPr="00973FB8">
        <w:rPr>
          <w:rFonts w:eastAsia="宋体"/>
          <w:lang w:eastAsia="zh-CN"/>
        </w:rPr>
        <w:t xml:space="preserve">, there are other additional capabilities are defined for DL PRS processing. These capabilities </w:t>
      </w:r>
      <w:r>
        <w:rPr>
          <w:rFonts w:eastAsia="宋体"/>
          <w:lang w:eastAsia="zh-CN"/>
        </w:rPr>
        <w:t xml:space="preserve">apply to all, but </w:t>
      </w:r>
      <w:r w:rsidRPr="00973FB8">
        <w:rPr>
          <w:rFonts w:eastAsia="宋体"/>
          <w:lang w:eastAsia="zh-CN"/>
        </w:rPr>
        <w:t xml:space="preserve">not </w:t>
      </w:r>
      <w:r>
        <w:rPr>
          <w:rFonts w:eastAsia="宋体"/>
          <w:lang w:eastAsia="zh-CN"/>
        </w:rPr>
        <w:t xml:space="preserve">limited </w:t>
      </w:r>
      <w:r w:rsidRPr="00973FB8">
        <w:rPr>
          <w:rFonts w:eastAsia="宋体"/>
          <w:lang w:eastAsia="zh-CN"/>
        </w:rPr>
        <w:t>to specific</w:t>
      </w:r>
      <w:r>
        <w:rPr>
          <w:rFonts w:eastAsia="宋体"/>
          <w:lang w:eastAsia="zh-CN"/>
        </w:rPr>
        <w:t>,</w:t>
      </w:r>
      <w:r w:rsidRPr="00973FB8">
        <w:rPr>
          <w:rFonts w:eastAsia="宋体"/>
          <w:lang w:eastAsia="zh-CN"/>
        </w:rPr>
        <w:t xml:space="preserve"> positioning </w:t>
      </w:r>
      <w:r w:rsidRPr="00973FB8">
        <w:rPr>
          <w:rFonts w:eastAsia="宋体" w:hint="eastAsia"/>
          <w:lang w:eastAsia="zh-CN"/>
        </w:rPr>
        <w:t>method</w:t>
      </w:r>
      <w:r>
        <w:rPr>
          <w:rFonts w:eastAsia="宋体"/>
          <w:lang w:eastAsia="zh-CN"/>
        </w:rPr>
        <w:t>s</w:t>
      </w:r>
      <w:r w:rsidRPr="00973FB8">
        <w:rPr>
          <w:rFonts w:eastAsia="宋体"/>
          <w:lang w:eastAsia="zh-CN"/>
        </w:rPr>
        <w:t>, and thus, should be applicable for CPP.</w:t>
      </w:r>
    </w:p>
    <w:p w14:paraId="5189A9ED" w14:textId="77777777" w:rsidR="00233E46" w:rsidRPr="007D0759" w:rsidRDefault="00233E46" w:rsidP="00233E46">
      <w:pPr>
        <w:pStyle w:val="afa"/>
        <w:numPr>
          <w:ilvl w:val="0"/>
          <w:numId w:val="15"/>
        </w:numPr>
        <w:autoSpaceDN w:val="0"/>
        <w:spacing w:afterLines="50" w:after="120"/>
        <w:ind w:firstLineChars="0"/>
        <w:jc w:val="both"/>
        <w:rPr>
          <w:rFonts w:ascii="Times New Roman" w:hAnsi="Times New Roman"/>
          <w:bCs/>
          <w:color w:val="000000"/>
          <w:sz w:val="20"/>
          <w:szCs w:val="20"/>
        </w:rPr>
      </w:pPr>
      <w:r w:rsidRPr="007D0759">
        <w:rPr>
          <w:rFonts w:ascii="Times New Roman" w:hAnsi="Times New Roman"/>
          <w:bCs/>
          <w:color w:val="000000"/>
          <w:sz w:val="20"/>
          <w:szCs w:val="20"/>
        </w:rPr>
        <w:t>13-7</w:t>
      </w:r>
      <w:r w:rsidRPr="007D0759">
        <w:rPr>
          <w:rFonts w:ascii="Times New Roman" w:hAnsi="Times New Roman"/>
          <w:bCs/>
          <w:color w:val="000000"/>
          <w:sz w:val="20"/>
          <w:szCs w:val="20"/>
        </w:rPr>
        <w:tab/>
        <w:t xml:space="preserve">Support of SSB from </w:t>
      </w:r>
      <w:proofErr w:type="spellStart"/>
      <w:r w:rsidRPr="007D0759">
        <w:rPr>
          <w:rFonts w:ascii="Times New Roman" w:hAnsi="Times New Roman"/>
          <w:bCs/>
          <w:color w:val="000000"/>
          <w:sz w:val="20"/>
          <w:szCs w:val="20"/>
        </w:rPr>
        <w:t>neighbour</w:t>
      </w:r>
      <w:proofErr w:type="spellEnd"/>
      <w:r w:rsidRPr="007D0759">
        <w:rPr>
          <w:rFonts w:ascii="Times New Roman" w:hAnsi="Times New Roman"/>
          <w:bCs/>
          <w:color w:val="000000"/>
          <w:sz w:val="20"/>
          <w:szCs w:val="20"/>
        </w:rPr>
        <w:t xml:space="preserve"> cell as QCL source of a DL PRS</w:t>
      </w:r>
    </w:p>
    <w:p w14:paraId="2948CCC1" w14:textId="77777777" w:rsidR="00233E46" w:rsidRPr="007D0759" w:rsidRDefault="00233E46" w:rsidP="00233E46">
      <w:pPr>
        <w:pStyle w:val="afa"/>
        <w:numPr>
          <w:ilvl w:val="0"/>
          <w:numId w:val="15"/>
        </w:numPr>
        <w:autoSpaceDN w:val="0"/>
        <w:spacing w:afterLines="50" w:after="120"/>
        <w:ind w:firstLineChars="0"/>
        <w:jc w:val="both"/>
        <w:rPr>
          <w:rFonts w:ascii="Times New Roman" w:hAnsi="Times New Roman"/>
          <w:bCs/>
          <w:color w:val="000000"/>
          <w:sz w:val="20"/>
          <w:szCs w:val="20"/>
        </w:rPr>
      </w:pPr>
      <w:r w:rsidRPr="007D0759">
        <w:rPr>
          <w:rFonts w:ascii="Times New Roman" w:hAnsi="Times New Roman"/>
          <w:bCs/>
          <w:color w:val="000000"/>
          <w:sz w:val="20"/>
          <w:szCs w:val="20"/>
        </w:rPr>
        <w:t>13-7a</w:t>
      </w:r>
      <w:r w:rsidRPr="007D0759">
        <w:rPr>
          <w:rFonts w:ascii="Times New Roman" w:hAnsi="Times New Roman"/>
          <w:bCs/>
          <w:color w:val="000000"/>
          <w:sz w:val="20"/>
          <w:szCs w:val="20"/>
        </w:rPr>
        <w:tab/>
        <w:t>Support of DL PRS from serving/</w:t>
      </w:r>
      <w:proofErr w:type="spellStart"/>
      <w:r w:rsidRPr="007D0759">
        <w:rPr>
          <w:rFonts w:ascii="Times New Roman" w:hAnsi="Times New Roman"/>
          <w:bCs/>
          <w:color w:val="000000"/>
          <w:sz w:val="20"/>
          <w:szCs w:val="20"/>
        </w:rPr>
        <w:t>neighbour</w:t>
      </w:r>
      <w:proofErr w:type="spellEnd"/>
      <w:r w:rsidRPr="007D0759">
        <w:rPr>
          <w:rFonts w:ascii="Times New Roman" w:hAnsi="Times New Roman"/>
          <w:bCs/>
          <w:color w:val="000000"/>
          <w:sz w:val="20"/>
          <w:szCs w:val="20"/>
        </w:rPr>
        <w:t xml:space="preserve"> cell as QCL source of a DL PRS</w:t>
      </w:r>
    </w:p>
    <w:p w14:paraId="68E3D1EA" w14:textId="18673E5A" w:rsidR="00233E46" w:rsidRPr="005543DE" w:rsidRDefault="00233E46" w:rsidP="00233E46">
      <w:pPr>
        <w:autoSpaceDN w:val="0"/>
        <w:spacing w:afterLines="50" w:after="120"/>
        <w:jc w:val="both"/>
        <w:rPr>
          <w:rFonts w:eastAsia="Batang"/>
          <w:b/>
          <w:bCs/>
          <w:color w:val="000000"/>
          <w:lang w:val="en-GB"/>
        </w:rPr>
      </w:pPr>
      <w:bookmarkStart w:id="5" w:name="P7"/>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1138C4">
        <w:rPr>
          <w:b/>
          <w:noProof/>
        </w:rPr>
        <w:t>20</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Any general </w:t>
      </w:r>
      <w:r>
        <w:rPr>
          <w:rFonts w:eastAsia="Batang"/>
          <w:b/>
          <w:bCs/>
          <w:color w:val="000000"/>
        </w:rPr>
        <w:t xml:space="preserve">UE capability related to DL PRS Processing defined in 38.822 (e.g., FG 13-7, 13-7a), which is not limited to a specific positioning method, should also be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bookmarkEnd w:id="5"/>
    <w:p w14:paraId="44C20BF4" w14:textId="77777777" w:rsidR="00233E46" w:rsidRPr="00800EB6" w:rsidRDefault="00233E46" w:rsidP="00233E46">
      <w:pPr>
        <w:spacing w:beforeLines="50" w:before="120" w:after="120"/>
        <w:ind w:firstLine="720"/>
        <w:jc w:val="both"/>
        <w:rPr>
          <w:rFonts w:eastAsiaTheme="minorEastAsia"/>
          <w:lang w:eastAsia="zh-CN"/>
        </w:rPr>
      </w:pPr>
    </w:p>
    <w:p w14:paraId="63516F2C" w14:textId="77777777" w:rsidR="00233E46" w:rsidRDefault="00233E46" w:rsidP="00233E46">
      <w:pPr>
        <w:pStyle w:val="111"/>
        <w:numPr>
          <w:ilvl w:val="2"/>
          <w:numId w:val="1"/>
        </w:numPr>
        <w:spacing w:before="120" w:after="120"/>
        <w:ind w:left="720" w:hanging="738"/>
      </w:pPr>
      <w:r>
        <w:t xml:space="preserve">UE DL PRS processing capabilities for </w:t>
      </w:r>
      <w:r w:rsidRPr="00470E88">
        <w:t>measurement outside MG</w:t>
      </w:r>
    </w:p>
    <w:p w14:paraId="4622DB87" w14:textId="77777777" w:rsidR="00233E46" w:rsidRPr="00752B72" w:rsidRDefault="00233E46" w:rsidP="00233E46">
      <w:pPr>
        <w:spacing w:afterLines="50" w:after="120"/>
        <w:contextualSpacing/>
        <w:jc w:val="both"/>
        <w:rPr>
          <w:rFonts w:eastAsia="宋体"/>
          <w:lang w:eastAsia="zh-CN"/>
        </w:rPr>
      </w:pPr>
      <w:r w:rsidRPr="00752B72">
        <w:rPr>
          <w:rFonts w:eastAsia="宋体"/>
          <w:lang w:eastAsia="zh-CN"/>
        </w:rPr>
        <w:t xml:space="preserve">In Rel-17, the following capabilities are introduced for DL PRS processing and reporting of the PRS measurements for DL PRS measurement outside MG. </w:t>
      </w:r>
    </w:p>
    <w:p w14:paraId="424C9D23" w14:textId="77777777" w:rsidR="00233E46" w:rsidRPr="00752B72" w:rsidRDefault="00233E46" w:rsidP="00233E46">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27-3-2</w:t>
      </w:r>
      <w:r w:rsidRPr="00752B72">
        <w:rPr>
          <w:rFonts w:ascii="Times New Roman" w:hAnsi="Times New Roman"/>
          <w:bCs/>
          <w:color w:val="000000"/>
          <w:sz w:val="20"/>
          <w:szCs w:val="20"/>
        </w:rPr>
        <w:tab/>
        <w:t>DL PRS measurement outside MG and in a PRS processing window</w:t>
      </w:r>
    </w:p>
    <w:p w14:paraId="1035326A" w14:textId="77777777" w:rsidR="00233E46" w:rsidRPr="00752B72" w:rsidRDefault="00233E46" w:rsidP="00233E46">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27-3-3</w:t>
      </w:r>
      <w:r w:rsidRPr="00752B72">
        <w:rPr>
          <w:rFonts w:ascii="Times New Roman" w:hAnsi="Times New Roman"/>
          <w:bCs/>
          <w:color w:val="000000"/>
          <w:sz w:val="20"/>
          <w:szCs w:val="20"/>
        </w:rPr>
        <w:tab/>
        <w:t>DL PRS Processing Capability outside MG - buffering capability</w:t>
      </w:r>
    </w:p>
    <w:p w14:paraId="63DBD928" w14:textId="77777777" w:rsidR="00233E46" w:rsidRPr="007D3893" w:rsidRDefault="00233E46" w:rsidP="00233E46">
      <w:pPr>
        <w:autoSpaceDN w:val="0"/>
        <w:jc w:val="both"/>
        <w:rPr>
          <w:rFonts w:eastAsia="Batang"/>
          <w:color w:val="000000"/>
        </w:rPr>
      </w:pPr>
      <w:r>
        <w:rPr>
          <w:rFonts w:eastAsia="Batang"/>
          <w:color w:val="000000"/>
        </w:rPr>
        <w:t>In our view, t</w:t>
      </w:r>
      <w:r w:rsidRPr="007D3893">
        <w:rPr>
          <w:rFonts w:eastAsia="Batang"/>
          <w:color w:val="000000"/>
        </w:rPr>
        <w:t>hese capabilities should be applicable when RSCP and RSCPD are measured together with UE Rx-Tx measurements/RSTD and therefore no need to introduce additional capabilities.</w:t>
      </w:r>
    </w:p>
    <w:p w14:paraId="0426CCC5" w14:textId="77777777" w:rsidR="00233E46" w:rsidRDefault="00233E46" w:rsidP="00233E46">
      <w:pPr>
        <w:autoSpaceDN w:val="0"/>
        <w:jc w:val="both"/>
        <w:rPr>
          <w:rFonts w:eastAsia="Batang"/>
          <w:color w:val="000000"/>
        </w:rPr>
      </w:pPr>
    </w:p>
    <w:p w14:paraId="5F8A50FF" w14:textId="74EE1E2B" w:rsidR="00233E46" w:rsidRDefault="00233E46" w:rsidP="00233E46">
      <w:pPr>
        <w:autoSpaceDN w:val="0"/>
        <w:jc w:val="both"/>
        <w:rPr>
          <w:rFonts w:eastAsiaTheme="minorEastAsia"/>
          <w:b/>
          <w:iCs/>
          <w:lang w:eastAsia="zh-CN"/>
        </w:rPr>
      </w:pPr>
      <w:bookmarkStart w:id="6" w:name="P9"/>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1138C4">
        <w:rPr>
          <w:b/>
          <w:noProof/>
        </w:rPr>
        <w:t>21</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bookmarkEnd w:id="6"/>
    <w:p w14:paraId="4A878C40" w14:textId="5FC9BAC6" w:rsidR="00233E46" w:rsidRDefault="00233E46">
      <w:pPr>
        <w:rPr>
          <w:rFonts w:eastAsiaTheme="minorEastAsia"/>
          <w:lang w:eastAsia="zh-CN"/>
        </w:rPr>
      </w:pPr>
    </w:p>
    <w:p w14:paraId="0E375951" w14:textId="77777777" w:rsidR="006611BF" w:rsidRDefault="006611BF" w:rsidP="006611BF">
      <w:pPr>
        <w:pStyle w:val="111"/>
        <w:numPr>
          <w:ilvl w:val="2"/>
          <w:numId w:val="1"/>
        </w:numPr>
        <w:spacing w:before="120" w:after="120"/>
        <w:ind w:left="720" w:hanging="738"/>
      </w:pPr>
      <w:r>
        <w:t xml:space="preserve">UE capabilities for low latency </w:t>
      </w:r>
      <w:r w:rsidRPr="00470E88">
        <w:t>measurement</w:t>
      </w:r>
    </w:p>
    <w:p w14:paraId="7C6A3E68" w14:textId="77777777" w:rsidR="006611BF" w:rsidRPr="00752B72" w:rsidRDefault="006611BF" w:rsidP="006611BF">
      <w:pPr>
        <w:spacing w:afterLines="50" w:after="120"/>
        <w:contextualSpacing/>
        <w:jc w:val="both"/>
        <w:rPr>
          <w:rFonts w:eastAsia="宋体"/>
          <w:lang w:eastAsia="zh-CN"/>
        </w:rPr>
      </w:pPr>
      <w:r w:rsidRPr="00752B72">
        <w:rPr>
          <w:rFonts w:eastAsia="宋体"/>
          <w:lang w:eastAsia="zh-CN"/>
        </w:rPr>
        <w:t>In Rel-17, the following capabilities are introduced for low latency PRS measurements</w:t>
      </w:r>
    </w:p>
    <w:p w14:paraId="12E90EA6" w14:textId="77777777" w:rsidR="006611BF" w:rsidRPr="00752B72" w:rsidRDefault="006611BF" w:rsidP="006611BF">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27-3-1</w:t>
      </w:r>
      <w:r w:rsidRPr="00752B72">
        <w:rPr>
          <w:rFonts w:ascii="Times New Roman" w:hAnsi="Times New Roman"/>
          <w:bCs/>
          <w:color w:val="000000"/>
          <w:sz w:val="20"/>
          <w:szCs w:val="20"/>
        </w:rPr>
        <w:tab/>
        <w:t>M-sample measurements in RRC_CONNECTED</w:t>
      </w:r>
    </w:p>
    <w:p w14:paraId="11E3BB51" w14:textId="77777777" w:rsidR="006611BF" w:rsidRPr="00752B72" w:rsidRDefault="006611BF" w:rsidP="006611BF">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27-7</w:t>
      </w:r>
      <w:r w:rsidRPr="00752B72">
        <w:rPr>
          <w:rFonts w:ascii="Times New Roman" w:hAnsi="Times New Roman"/>
          <w:bCs/>
          <w:color w:val="000000"/>
          <w:sz w:val="20"/>
          <w:szCs w:val="20"/>
        </w:rPr>
        <w:tab/>
        <w:t>Multiple measurement instances which can be included in a single measurement report</w:t>
      </w:r>
      <w:r w:rsidRPr="00752B72">
        <w:rPr>
          <w:rFonts w:ascii="Times New Roman" w:hAnsi="Times New Roman"/>
          <w:bCs/>
          <w:color w:val="000000"/>
          <w:sz w:val="20"/>
          <w:szCs w:val="20"/>
        </w:rPr>
        <w:tab/>
      </w:r>
    </w:p>
    <w:p w14:paraId="6895D110" w14:textId="77777777" w:rsidR="006611BF" w:rsidRPr="00752B72" w:rsidRDefault="006611BF" w:rsidP="006611BF">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27-10</w:t>
      </w:r>
      <w:r w:rsidRPr="00752B72">
        <w:rPr>
          <w:rFonts w:ascii="Times New Roman" w:hAnsi="Times New Roman"/>
          <w:bCs/>
          <w:color w:val="000000"/>
          <w:sz w:val="20"/>
          <w:szCs w:val="20"/>
        </w:rPr>
        <w:tab/>
        <w:t>Support of UL MAC CE based MG activation request for PRS measurements</w:t>
      </w:r>
    </w:p>
    <w:p w14:paraId="56824D52" w14:textId="77777777" w:rsidR="006611BF" w:rsidRPr="00752B72" w:rsidRDefault="006611BF" w:rsidP="006611BF">
      <w:pPr>
        <w:pStyle w:val="afa"/>
        <w:numPr>
          <w:ilvl w:val="0"/>
          <w:numId w:val="15"/>
        </w:numPr>
        <w:autoSpaceDN w:val="0"/>
        <w:spacing w:afterLines="50" w:after="120"/>
        <w:ind w:firstLineChars="0"/>
        <w:jc w:val="both"/>
        <w:rPr>
          <w:rFonts w:ascii="Times New Roman" w:hAnsi="Times New Roman"/>
          <w:bCs/>
          <w:color w:val="000000"/>
          <w:sz w:val="20"/>
          <w:szCs w:val="20"/>
        </w:rPr>
      </w:pPr>
      <w:r w:rsidRPr="00752B72">
        <w:rPr>
          <w:rFonts w:ascii="Times New Roman" w:hAnsi="Times New Roman"/>
          <w:bCs/>
          <w:color w:val="000000"/>
          <w:sz w:val="20"/>
          <w:szCs w:val="20"/>
        </w:rPr>
        <w:t>27-10a</w:t>
      </w:r>
      <w:r w:rsidRPr="00752B72">
        <w:rPr>
          <w:rFonts w:ascii="Times New Roman" w:hAnsi="Times New Roman"/>
          <w:bCs/>
          <w:color w:val="000000"/>
          <w:sz w:val="20"/>
          <w:szCs w:val="20"/>
        </w:rPr>
        <w:tab/>
        <w:t>Low latency MG activation request for PRS measurements</w:t>
      </w:r>
    </w:p>
    <w:p w14:paraId="5FDD1BF4" w14:textId="77777777" w:rsidR="006611BF" w:rsidRDefault="006611BF" w:rsidP="006611BF">
      <w:pPr>
        <w:autoSpaceDN w:val="0"/>
        <w:jc w:val="both"/>
        <w:rPr>
          <w:rFonts w:eastAsia="Batang"/>
          <w:color w:val="000000"/>
        </w:rPr>
      </w:pPr>
      <w:r>
        <w:rPr>
          <w:rFonts w:eastAsia="Batang"/>
          <w:color w:val="000000"/>
          <w:lang w:val="en-GB"/>
        </w:rPr>
        <w:t>T</w:t>
      </w:r>
      <w:proofErr w:type="spellStart"/>
      <w:r>
        <w:rPr>
          <w:rFonts w:eastAsia="Batang"/>
          <w:color w:val="000000"/>
        </w:rPr>
        <w:t>hese</w:t>
      </w:r>
      <w:proofErr w:type="spellEnd"/>
      <w:r>
        <w:rPr>
          <w:rFonts w:eastAsia="Batang"/>
          <w:color w:val="000000"/>
        </w:rPr>
        <w:t xml:space="preserve"> capabilities should be applicable when RSCP and RSCPD are measured together with UE Rx-Tx measurements/RSTD and therefore no need to introduce additional capabilities.</w:t>
      </w:r>
    </w:p>
    <w:p w14:paraId="40863F53" w14:textId="77777777" w:rsidR="006611BF" w:rsidRDefault="006611BF" w:rsidP="006611BF">
      <w:pPr>
        <w:autoSpaceDN w:val="0"/>
        <w:jc w:val="both"/>
        <w:rPr>
          <w:b/>
          <w:bCs/>
          <w:iCs/>
          <w:lang w:eastAsia="ja-JP"/>
        </w:rPr>
      </w:pPr>
    </w:p>
    <w:p w14:paraId="79382B44" w14:textId="60D0B2E6" w:rsidR="006611BF" w:rsidRDefault="006611BF" w:rsidP="006611BF">
      <w:pPr>
        <w:autoSpaceDN w:val="0"/>
        <w:jc w:val="both"/>
        <w:rPr>
          <w:rFonts w:eastAsiaTheme="minorEastAsia"/>
          <w:b/>
          <w:iCs/>
          <w:lang w:eastAsia="zh-CN"/>
        </w:rPr>
      </w:pPr>
      <w:bookmarkStart w:id="7" w:name="P10"/>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sidR="001138C4">
        <w:rPr>
          <w:b/>
          <w:noProof/>
        </w:rPr>
        <w:t>22</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w:t>
      </w:r>
      <w:r w:rsidRPr="00933156">
        <w:rPr>
          <w:rFonts w:eastAsiaTheme="minorEastAsia"/>
          <w:b/>
          <w:iCs/>
          <w:lang w:eastAsia="zh-CN"/>
        </w:rPr>
        <w:t>low latency measuremen</w:t>
      </w:r>
      <w:r>
        <w:rPr>
          <w:rFonts w:eastAsiaTheme="minorEastAsia"/>
          <w:b/>
          <w:iCs/>
          <w:lang w:eastAsia="zh-CN"/>
        </w:rPr>
        <w:t xml:space="preserve">ts are applicable for NR DL CPP. </w:t>
      </w:r>
    </w:p>
    <w:bookmarkEnd w:id="7"/>
    <w:p w14:paraId="590F216F" w14:textId="384C16F6" w:rsidR="006611BF" w:rsidRDefault="006611BF">
      <w:pPr>
        <w:rPr>
          <w:rFonts w:eastAsiaTheme="minorEastAsia"/>
          <w:lang w:eastAsia="zh-CN"/>
        </w:rPr>
      </w:pPr>
    </w:p>
    <w:p w14:paraId="5A199F8D" w14:textId="77777777" w:rsidR="006611BF" w:rsidRDefault="006611BF">
      <w:pPr>
        <w:rPr>
          <w:rFonts w:eastAsiaTheme="minorEastAsia"/>
          <w:lang w:eastAsia="zh-CN"/>
        </w:rPr>
      </w:pPr>
    </w:p>
    <w:p w14:paraId="571399C7" w14:textId="77777777" w:rsidR="0093505A" w:rsidRDefault="0093505A" w:rsidP="006838E9">
      <w:pPr>
        <w:pStyle w:val="a1"/>
        <w:rPr>
          <w:rFonts w:eastAsiaTheme="minorEastAsia"/>
          <w:lang w:eastAsia="zh-CN"/>
        </w:rPr>
        <w:sectPr w:rsidR="0093505A" w:rsidSect="0093505A">
          <w:pgSz w:w="11906" w:h="16838"/>
          <w:pgMar w:top="1021" w:right="1021" w:bottom="1021" w:left="1021" w:header="709" w:footer="709" w:gutter="0"/>
          <w:cols w:space="720"/>
          <w:docGrid w:linePitch="360"/>
        </w:sectPr>
      </w:pPr>
    </w:p>
    <w:p w14:paraId="1E80519D" w14:textId="0A21F6D9" w:rsidR="001D6CD8" w:rsidRDefault="001D6CD8" w:rsidP="00487D20">
      <w:pPr>
        <w:pStyle w:val="2"/>
        <w:ind w:left="567" w:hanging="567"/>
        <w:jc w:val="both"/>
        <w:rPr>
          <w:rFonts w:eastAsiaTheme="minorEastAsia"/>
        </w:rPr>
      </w:pPr>
      <w:r w:rsidRPr="003B3DC0">
        <w:lastRenderedPageBreak/>
        <w:t>LPHAP</w:t>
      </w:r>
      <w:r>
        <w:rPr>
          <w:rFonts w:eastAsiaTheme="minorEastAsia" w:hint="eastAsia"/>
        </w:rPr>
        <w:t xml:space="preserve"> related UE features</w:t>
      </w:r>
    </w:p>
    <w:p w14:paraId="4568607B" w14:textId="62436BBE" w:rsidR="00B408E9" w:rsidRPr="007517F6" w:rsidRDefault="00B408E9" w:rsidP="00B408E9">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eastAsiaTheme="minorEastAsia" w:hint="eastAsia"/>
          <w:lang w:eastAsia="zh-CN"/>
        </w:rPr>
        <w:t>4</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hint="eastAsia"/>
          <w:lang w:eastAsia="zh-CN"/>
        </w:rPr>
        <w:t>LPHAP</w:t>
      </w:r>
      <w:r>
        <w:rPr>
          <w:lang w:eastAsia="zh-CN"/>
        </w:rPr>
        <w:t xml:space="preserve"> </w:t>
      </w:r>
      <w:r w:rsidRPr="00970646">
        <w:rPr>
          <w:lang w:eastAsia="zh-CN"/>
        </w:rPr>
        <w:t xml:space="preserve">related UE features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proofErr w:type="gramStart"/>
      <w:r w:rsidR="001138C4">
        <w:rPr>
          <w:lang w:eastAsia="zh-CN"/>
        </w:rPr>
        <w:t>[</w:t>
      </w:r>
      <w:proofErr w:type="gramEnd"/>
      <w:r w:rsidR="001138C4">
        <w:rPr>
          <w:lang w:eastAsia="zh-CN"/>
        </w:rPr>
        <w:t>1]</w:t>
      </w:r>
      <w:r w:rsidRPr="0094098E">
        <w:rPr>
          <w:lang w:eastAsia="zh-CN"/>
        </w:rPr>
        <w:fldChar w:fldCharType="end"/>
      </w:r>
      <w:r w:rsidRPr="003407F4">
        <w:rPr>
          <w:rFonts w:hint="eastAsia"/>
          <w:lang w:eastAsia="zh-CN"/>
        </w:rPr>
        <w:t>.</w:t>
      </w:r>
    </w:p>
    <w:p w14:paraId="5407AC43" w14:textId="77777777" w:rsidR="00B408E9" w:rsidRPr="00B408E9" w:rsidRDefault="00B408E9" w:rsidP="00B408E9">
      <w:pPr>
        <w:pStyle w:val="a1"/>
        <w:rPr>
          <w:lang w:val="en-GB" w:eastAsia="zh-CN"/>
        </w:rPr>
      </w:pPr>
    </w:p>
    <w:p w14:paraId="0F3B1ABC" w14:textId="77777777" w:rsidR="0093505A" w:rsidRDefault="0093505A" w:rsidP="0093505A">
      <w:pPr>
        <w:rPr>
          <w:rFonts w:ascii="Calibri" w:hAnsi="Calibri" w:cs="Arial"/>
          <w:b/>
        </w:rPr>
      </w:pPr>
      <w:r w:rsidRPr="00E9754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75"/>
        <w:gridCol w:w="3463"/>
        <w:gridCol w:w="3517"/>
        <w:gridCol w:w="594"/>
        <w:gridCol w:w="561"/>
        <w:gridCol w:w="495"/>
        <w:gridCol w:w="222"/>
        <w:gridCol w:w="749"/>
        <w:gridCol w:w="495"/>
        <w:gridCol w:w="495"/>
        <w:gridCol w:w="495"/>
        <w:gridCol w:w="222"/>
        <w:gridCol w:w="1554"/>
      </w:tblGrid>
      <w:tr w:rsidR="0093505A" w:rsidRPr="00AC7F68" w14:paraId="1F8C3D70" w14:textId="77777777" w:rsidTr="008435A2">
        <w:tc>
          <w:tcPr>
            <w:tcW w:w="0" w:type="auto"/>
            <w:shd w:val="clear" w:color="auto" w:fill="auto"/>
          </w:tcPr>
          <w:p w14:paraId="697D4F13" w14:textId="77777777" w:rsidR="0093505A" w:rsidRPr="00AC7F68" w:rsidRDefault="0093505A" w:rsidP="008435A2">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074F6F43" w14:textId="77777777" w:rsidR="0093505A" w:rsidRPr="00AC7F68" w:rsidRDefault="0093505A" w:rsidP="008435A2">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0D6C0B46" w14:textId="77777777" w:rsidR="0093505A" w:rsidRPr="00AC7F68" w:rsidRDefault="0093505A" w:rsidP="008435A2">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04F93D2C" w14:textId="77777777" w:rsidR="0093505A" w:rsidRPr="00633F3C" w:rsidRDefault="0093505A" w:rsidP="008435A2">
            <w:pPr>
              <w:pStyle w:val="maintext"/>
              <w:ind w:firstLineChars="0" w:firstLine="0"/>
              <w:jc w:val="left"/>
              <w:rPr>
                <w:rFonts w:ascii="Arial" w:hAnsi="Arial" w:cs="Arial"/>
                <w:color w:val="FF0000"/>
              </w:rPr>
            </w:pPr>
            <w:r>
              <w:rPr>
                <w:rFonts w:ascii="Arial" w:hAnsi="Arial" w:cs="Arial"/>
                <w:color w:val="FF0000"/>
                <w:lang w:val="en-US"/>
              </w:rPr>
              <w:t xml:space="preserve">1. </w:t>
            </w:r>
            <w:r w:rsidRPr="00983700">
              <w:rPr>
                <w:rFonts w:ascii="Arial" w:hAnsi="Arial" w:cs="Arial"/>
                <w:color w:val="FF0000"/>
                <w:lang w:val="en-US"/>
              </w:rPr>
              <w:t>SRS for positioning configuration in multiple cells for UEs in RRC_INACTIVE state for initial UL BWP</w:t>
            </w:r>
          </w:p>
          <w:p w14:paraId="68AC720F" w14:textId="77777777" w:rsidR="0093505A" w:rsidRPr="00633F3C" w:rsidRDefault="0093505A" w:rsidP="008435A2">
            <w:pPr>
              <w:pStyle w:val="maintext"/>
              <w:ind w:firstLineChars="0" w:firstLine="0"/>
              <w:jc w:val="left"/>
              <w:rPr>
                <w:rFonts w:ascii="Arial" w:hAnsi="Arial" w:cs="Arial"/>
                <w:color w:val="FF0000"/>
              </w:rPr>
            </w:pPr>
            <w:r w:rsidRPr="00E97540">
              <w:rPr>
                <w:rFonts w:ascii="Arial" w:hAnsi="Arial" w:cs="Arial"/>
                <w:color w:val="FF0000"/>
                <w:highlight w:val="yellow"/>
              </w:rPr>
              <w:t>[2. Maximum number of configured [cells] for SRS for positioning in RRC_INACTIVE state]</w:t>
            </w:r>
          </w:p>
        </w:tc>
        <w:tc>
          <w:tcPr>
            <w:tcW w:w="0" w:type="auto"/>
            <w:shd w:val="clear" w:color="auto" w:fill="auto"/>
          </w:tcPr>
          <w:p w14:paraId="3AA0A8AE" w14:textId="77777777" w:rsidR="0093505A" w:rsidRPr="00633F3C" w:rsidRDefault="0093505A" w:rsidP="008435A2">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4073DF05" w14:textId="77777777" w:rsidR="0093505A" w:rsidRPr="003D2FFF" w:rsidRDefault="0093505A" w:rsidP="008435A2">
            <w:pPr>
              <w:pStyle w:val="maintext"/>
              <w:ind w:firstLineChars="0" w:firstLine="0"/>
              <w:jc w:val="left"/>
              <w:rPr>
                <w:rFonts w:ascii="Arial" w:hAnsi="Arial" w:cs="Arial"/>
                <w:color w:val="FF0000"/>
                <w:sz w:val="18"/>
                <w:szCs w:val="18"/>
              </w:rPr>
            </w:pPr>
            <w:r w:rsidRPr="003D2FFF">
              <w:rPr>
                <w:rFonts w:ascii="Arial" w:hAnsi="Arial" w:cs="Arial"/>
                <w:color w:val="FF0000"/>
              </w:rPr>
              <w:t>Yes</w:t>
            </w:r>
          </w:p>
        </w:tc>
        <w:tc>
          <w:tcPr>
            <w:tcW w:w="0" w:type="auto"/>
            <w:shd w:val="clear" w:color="auto" w:fill="auto"/>
          </w:tcPr>
          <w:p w14:paraId="383FAB6B" w14:textId="77777777" w:rsidR="0093505A" w:rsidRPr="003D2FFF" w:rsidRDefault="0093505A" w:rsidP="008435A2">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7D9FF139" w14:textId="77777777" w:rsidR="0093505A" w:rsidRPr="003D2FFF" w:rsidRDefault="0093505A" w:rsidP="008435A2">
            <w:pPr>
              <w:pStyle w:val="maintext"/>
              <w:ind w:firstLineChars="0" w:firstLine="0"/>
              <w:jc w:val="left"/>
              <w:rPr>
                <w:rFonts w:ascii="Arial" w:hAnsi="Arial" w:cs="Arial"/>
                <w:color w:val="FF0000"/>
                <w:sz w:val="18"/>
                <w:szCs w:val="18"/>
              </w:rPr>
            </w:pPr>
          </w:p>
        </w:tc>
        <w:tc>
          <w:tcPr>
            <w:tcW w:w="0" w:type="auto"/>
            <w:shd w:val="clear" w:color="auto" w:fill="auto"/>
          </w:tcPr>
          <w:p w14:paraId="7BF6113D" w14:textId="77777777" w:rsidR="0093505A" w:rsidRPr="003D2FFF" w:rsidRDefault="0093505A" w:rsidP="008435A2">
            <w:pPr>
              <w:pStyle w:val="maintext"/>
              <w:ind w:firstLineChars="0" w:firstLine="0"/>
              <w:jc w:val="left"/>
              <w:rPr>
                <w:rFonts w:ascii="Arial" w:hAnsi="Arial" w:cs="Arial"/>
                <w:color w:val="FF0000"/>
                <w:sz w:val="18"/>
                <w:szCs w:val="18"/>
              </w:rPr>
            </w:pPr>
            <w:r w:rsidRPr="003D2FFF">
              <w:rPr>
                <w:rFonts w:ascii="Arial" w:hAnsi="Arial" w:cs="Arial"/>
                <w:color w:val="FF0000"/>
              </w:rPr>
              <w:t>Per band</w:t>
            </w:r>
          </w:p>
        </w:tc>
        <w:tc>
          <w:tcPr>
            <w:tcW w:w="0" w:type="auto"/>
            <w:shd w:val="clear" w:color="auto" w:fill="auto"/>
          </w:tcPr>
          <w:p w14:paraId="2A0042FA" w14:textId="77777777" w:rsidR="0093505A" w:rsidRPr="003D2FFF" w:rsidRDefault="0093505A" w:rsidP="008435A2">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6716475C" w14:textId="77777777" w:rsidR="0093505A" w:rsidRPr="003D2FFF" w:rsidRDefault="0093505A" w:rsidP="008435A2">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5CBC8CC1" w14:textId="77777777" w:rsidR="0093505A" w:rsidRPr="003D2FFF" w:rsidRDefault="0093505A" w:rsidP="008435A2">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4870BD60" w14:textId="77777777" w:rsidR="0093505A" w:rsidRPr="003D2FFF" w:rsidRDefault="0093505A" w:rsidP="008435A2">
            <w:pPr>
              <w:pStyle w:val="maintext"/>
              <w:ind w:firstLineChars="0" w:firstLine="0"/>
              <w:jc w:val="left"/>
              <w:rPr>
                <w:rFonts w:ascii="Arial" w:hAnsi="Arial" w:cs="Arial"/>
                <w:color w:val="FF0000"/>
                <w:sz w:val="18"/>
                <w:szCs w:val="18"/>
              </w:rPr>
            </w:pPr>
          </w:p>
        </w:tc>
        <w:tc>
          <w:tcPr>
            <w:tcW w:w="0" w:type="auto"/>
            <w:shd w:val="clear" w:color="auto" w:fill="auto"/>
          </w:tcPr>
          <w:p w14:paraId="281DEFFB" w14:textId="77777777" w:rsidR="0093505A" w:rsidRPr="003D2FFF" w:rsidRDefault="0093505A" w:rsidP="008435A2">
            <w:pPr>
              <w:pStyle w:val="maintext"/>
              <w:ind w:firstLineChars="0" w:firstLine="0"/>
              <w:jc w:val="left"/>
              <w:rPr>
                <w:rFonts w:ascii="Arial" w:hAnsi="Arial" w:cs="Arial"/>
                <w:color w:val="FF0000"/>
                <w:sz w:val="18"/>
                <w:szCs w:val="18"/>
              </w:rPr>
            </w:pPr>
            <w:r w:rsidRPr="003D2FFF">
              <w:rPr>
                <w:rFonts w:ascii="Arial" w:hAnsi="Arial" w:cs="Arial"/>
                <w:color w:val="FF0000"/>
              </w:rPr>
              <w:t>Optional with capability signalling</w:t>
            </w:r>
          </w:p>
        </w:tc>
      </w:tr>
    </w:tbl>
    <w:p w14:paraId="621DAF94" w14:textId="77777777" w:rsidR="0093505A" w:rsidRDefault="0093505A" w:rsidP="0093505A">
      <w:pPr>
        <w:rPr>
          <w:rFonts w:ascii="Calibri" w:hAnsi="Calibri" w:cs="Arial"/>
          <w:b/>
        </w:rPr>
      </w:pPr>
    </w:p>
    <w:p w14:paraId="27E59BF5" w14:textId="77777777" w:rsidR="0093505A" w:rsidRDefault="0093505A" w:rsidP="0093505A">
      <w:pPr>
        <w:rPr>
          <w:rFonts w:ascii="Calibri" w:hAnsi="Calibri" w:cs="Arial"/>
          <w:b/>
        </w:rPr>
      </w:pPr>
      <w:r w:rsidRPr="00E9754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64"/>
        <w:gridCol w:w="3453"/>
        <w:gridCol w:w="3649"/>
        <w:gridCol w:w="594"/>
        <w:gridCol w:w="561"/>
        <w:gridCol w:w="495"/>
        <w:gridCol w:w="222"/>
        <w:gridCol w:w="735"/>
        <w:gridCol w:w="495"/>
        <w:gridCol w:w="495"/>
        <w:gridCol w:w="495"/>
        <w:gridCol w:w="222"/>
        <w:gridCol w:w="1471"/>
      </w:tblGrid>
      <w:tr w:rsidR="0093505A" w:rsidRPr="00AC7F68" w14:paraId="18660C82" w14:textId="77777777" w:rsidTr="008435A2">
        <w:tc>
          <w:tcPr>
            <w:tcW w:w="0" w:type="auto"/>
            <w:shd w:val="clear" w:color="auto" w:fill="auto"/>
          </w:tcPr>
          <w:p w14:paraId="2E9CBBA7" w14:textId="77777777" w:rsidR="0093505A" w:rsidRPr="00AC7F68" w:rsidRDefault="0093505A" w:rsidP="008435A2">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4DD7D19B" w14:textId="77777777" w:rsidR="0093505A" w:rsidRPr="00AC7F68" w:rsidRDefault="0093505A" w:rsidP="008435A2">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41-3-2</w:t>
            </w:r>
          </w:p>
        </w:tc>
        <w:tc>
          <w:tcPr>
            <w:tcW w:w="0" w:type="auto"/>
            <w:shd w:val="clear" w:color="auto" w:fill="auto"/>
          </w:tcPr>
          <w:p w14:paraId="6B90FC46" w14:textId="77777777" w:rsidR="0093505A" w:rsidRPr="00AC7F68" w:rsidRDefault="0093505A" w:rsidP="008435A2">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shd w:val="clear" w:color="auto" w:fill="auto"/>
          </w:tcPr>
          <w:p w14:paraId="342B08E2" w14:textId="77777777" w:rsidR="0093505A" w:rsidRPr="00AC7F68" w:rsidRDefault="0093505A" w:rsidP="008435A2">
            <w:pPr>
              <w:pStyle w:val="maintext"/>
              <w:ind w:firstLineChars="0" w:firstLine="0"/>
              <w:jc w:val="left"/>
              <w:rPr>
                <w:rFonts w:ascii="Arial" w:hAnsi="Arial" w:cs="Arial"/>
                <w:color w:val="000000"/>
                <w:sz w:val="18"/>
                <w:szCs w:val="18"/>
              </w:rPr>
            </w:pPr>
            <w:r w:rsidRPr="00E97540">
              <w:rPr>
                <w:rFonts w:ascii="Arial" w:hAnsi="Arial" w:cs="Arial"/>
                <w:color w:val="FF0000"/>
              </w:rPr>
              <w:t xml:space="preserve">Support of </w:t>
            </w:r>
            <w:r w:rsidRPr="00E97540">
              <w:rPr>
                <w:rFonts w:ascii="Arial" w:hAnsi="Arial" w:cs="Arial"/>
                <w:color w:val="FF0000"/>
                <w:lang w:val="en-US"/>
              </w:rPr>
              <w:t>SRS for positioning configuration in multiple cells for UEs in RRC_INACTIVE state configured outside initial UL BWP</w:t>
            </w:r>
          </w:p>
        </w:tc>
        <w:tc>
          <w:tcPr>
            <w:tcW w:w="0" w:type="auto"/>
            <w:shd w:val="clear" w:color="auto" w:fill="auto"/>
          </w:tcPr>
          <w:p w14:paraId="72009EE4" w14:textId="77777777" w:rsidR="0093505A" w:rsidRPr="00AC7F68" w:rsidRDefault="0093505A" w:rsidP="008435A2">
            <w:pPr>
              <w:pStyle w:val="maintext"/>
              <w:ind w:firstLineChars="0" w:firstLine="0"/>
              <w:jc w:val="left"/>
              <w:rPr>
                <w:rFonts w:ascii="Arial" w:hAnsi="Arial" w:cs="Arial"/>
                <w:color w:val="000000"/>
                <w:sz w:val="18"/>
                <w:szCs w:val="18"/>
              </w:rPr>
            </w:pPr>
            <w:r w:rsidRPr="00E97540">
              <w:rPr>
                <w:rFonts w:ascii="Arial" w:hAnsi="Arial" w:cs="Arial"/>
                <w:color w:val="FF0000"/>
                <w:highlight w:val="yellow"/>
              </w:rPr>
              <w:t>FFS</w:t>
            </w:r>
          </w:p>
        </w:tc>
        <w:tc>
          <w:tcPr>
            <w:tcW w:w="0" w:type="auto"/>
            <w:shd w:val="clear" w:color="auto" w:fill="auto"/>
          </w:tcPr>
          <w:p w14:paraId="1CDC7409" w14:textId="77777777" w:rsidR="0093505A" w:rsidRPr="00AC7F68" w:rsidRDefault="0093505A" w:rsidP="008435A2">
            <w:pPr>
              <w:pStyle w:val="maintext"/>
              <w:ind w:firstLineChars="0" w:firstLine="0"/>
              <w:jc w:val="left"/>
              <w:rPr>
                <w:rFonts w:ascii="Arial" w:hAnsi="Arial" w:cs="Arial"/>
                <w:color w:val="000000"/>
                <w:sz w:val="18"/>
                <w:szCs w:val="18"/>
              </w:rPr>
            </w:pPr>
            <w:r w:rsidRPr="003D2FFF">
              <w:rPr>
                <w:rFonts w:ascii="Arial" w:hAnsi="Arial" w:cs="Arial"/>
                <w:color w:val="FF0000"/>
              </w:rPr>
              <w:t>Yes</w:t>
            </w:r>
          </w:p>
        </w:tc>
        <w:tc>
          <w:tcPr>
            <w:tcW w:w="0" w:type="auto"/>
            <w:shd w:val="clear" w:color="auto" w:fill="auto"/>
          </w:tcPr>
          <w:p w14:paraId="505C43A0" w14:textId="77777777" w:rsidR="0093505A" w:rsidRPr="00AC7F68" w:rsidRDefault="0093505A" w:rsidP="008435A2">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7E9B4077" w14:textId="77777777" w:rsidR="0093505A" w:rsidRPr="00AC7F68" w:rsidRDefault="0093505A" w:rsidP="008435A2">
            <w:pPr>
              <w:pStyle w:val="maintext"/>
              <w:ind w:firstLineChars="0" w:firstLine="0"/>
              <w:jc w:val="left"/>
              <w:rPr>
                <w:rFonts w:ascii="Arial" w:hAnsi="Arial" w:cs="Arial"/>
                <w:color w:val="000000"/>
                <w:sz w:val="18"/>
                <w:szCs w:val="18"/>
              </w:rPr>
            </w:pPr>
          </w:p>
        </w:tc>
        <w:tc>
          <w:tcPr>
            <w:tcW w:w="0" w:type="auto"/>
            <w:shd w:val="clear" w:color="auto" w:fill="auto"/>
          </w:tcPr>
          <w:p w14:paraId="2505124A" w14:textId="77777777" w:rsidR="0093505A" w:rsidRPr="00AC7F68" w:rsidRDefault="0093505A" w:rsidP="008435A2">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4E9B5A81" w14:textId="77777777" w:rsidR="0093505A" w:rsidRPr="00AC7F68" w:rsidRDefault="0093505A" w:rsidP="008435A2">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38EBD47D" w14:textId="77777777" w:rsidR="0093505A" w:rsidRPr="00AC7F68" w:rsidRDefault="0093505A" w:rsidP="008435A2">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4A43A024" w14:textId="77777777" w:rsidR="0093505A" w:rsidRPr="00AC7F68" w:rsidRDefault="0093505A" w:rsidP="008435A2">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1F637207" w14:textId="77777777" w:rsidR="0093505A" w:rsidRPr="00AC7F68" w:rsidRDefault="0093505A" w:rsidP="008435A2">
            <w:pPr>
              <w:pStyle w:val="maintext"/>
              <w:ind w:firstLineChars="0" w:firstLine="0"/>
              <w:jc w:val="left"/>
              <w:rPr>
                <w:rFonts w:ascii="Arial" w:hAnsi="Arial" w:cs="Arial"/>
                <w:color w:val="000000"/>
                <w:sz w:val="18"/>
                <w:szCs w:val="18"/>
              </w:rPr>
            </w:pPr>
          </w:p>
        </w:tc>
        <w:tc>
          <w:tcPr>
            <w:tcW w:w="0" w:type="auto"/>
            <w:shd w:val="clear" w:color="auto" w:fill="auto"/>
          </w:tcPr>
          <w:p w14:paraId="451A2E11" w14:textId="77777777" w:rsidR="0093505A" w:rsidRPr="00AC7F68" w:rsidRDefault="0093505A" w:rsidP="008435A2">
            <w:pPr>
              <w:pStyle w:val="maintext"/>
              <w:ind w:firstLineChars="0" w:firstLine="0"/>
              <w:jc w:val="left"/>
              <w:rPr>
                <w:rFonts w:ascii="Arial" w:hAnsi="Arial" w:cs="Arial"/>
                <w:color w:val="000000"/>
                <w:sz w:val="18"/>
                <w:szCs w:val="18"/>
              </w:rPr>
            </w:pPr>
            <w:r w:rsidRPr="003D2FFF">
              <w:rPr>
                <w:rFonts w:ascii="Arial" w:hAnsi="Arial" w:cs="Arial"/>
                <w:color w:val="FF0000"/>
              </w:rPr>
              <w:t>Optional with capability signalling</w:t>
            </w:r>
          </w:p>
        </w:tc>
      </w:tr>
    </w:tbl>
    <w:p w14:paraId="1DFA91E6" w14:textId="77777777" w:rsidR="0093505A" w:rsidRDefault="0093505A" w:rsidP="0093505A">
      <w:pPr>
        <w:rPr>
          <w:rFonts w:ascii="Calibri" w:hAnsi="Calibri" w:cs="Arial"/>
          <w:b/>
        </w:rPr>
      </w:pPr>
    </w:p>
    <w:p w14:paraId="30BBE0A6" w14:textId="77777777" w:rsidR="0093505A" w:rsidRDefault="0093505A" w:rsidP="0093505A">
      <w:pPr>
        <w:rPr>
          <w:rFonts w:ascii="Calibri" w:hAnsi="Calibri" w:cs="Arial"/>
          <w:b/>
        </w:rPr>
      </w:pPr>
      <w:r w:rsidRPr="008F6BEC">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542"/>
        <w:gridCol w:w="2079"/>
        <w:gridCol w:w="3843"/>
        <w:gridCol w:w="594"/>
        <w:gridCol w:w="472"/>
        <w:gridCol w:w="495"/>
        <w:gridCol w:w="222"/>
        <w:gridCol w:w="707"/>
        <w:gridCol w:w="495"/>
        <w:gridCol w:w="495"/>
        <w:gridCol w:w="495"/>
        <w:gridCol w:w="1709"/>
        <w:gridCol w:w="1326"/>
      </w:tblGrid>
      <w:tr w:rsidR="0093505A" w:rsidRPr="00AC7F68" w14:paraId="4771F01F" w14:textId="77777777" w:rsidTr="008435A2">
        <w:tc>
          <w:tcPr>
            <w:tcW w:w="0" w:type="auto"/>
            <w:shd w:val="clear" w:color="auto" w:fill="auto"/>
          </w:tcPr>
          <w:p w14:paraId="32A60DB5" w14:textId="77777777" w:rsidR="0093505A" w:rsidRPr="00AC7F68" w:rsidRDefault="0093505A" w:rsidP="008435A2">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2768A495" w14:textId="77777777" w:rsidR="0093505A" w:rsidRPr="00AC7F68" w:rsidRDefault="0093505A" w:rsidP="008435A2">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41-3-3</w:t>
            </w:r>
          </w:p>
        </w:tc>
        <w:tc>
          <w:tcPr>
            <w:tcW w:w="0" w:type="auto"/>
            <w:shd w:val="clear" w:color="auto" w:fill="auto"/>
          </w:tcPr>
          <w:p w14:paraId="747EBB12" w14:textId="77777777" w:rsidR="0093505A" w:rsidRPr="00AC7F68" w:rsidRDefault="0093505A" w:rsidP="008435A2">
            <w:pPr>
              <w:pStyle w:val="maintext"/>
              <w:ind w:firstLineChars="0" w:firstLine="0"/>
              <w:jc w:val="left"/>
              <w:rPr>
                <w:rFonts w:ascii="Arial" w:hAnsi="Arial" w:cs="Arial"/>
                <w:color w:val="000000"/>
                <w:sz w:val="18"/>
                <w:szCs w:val="18"/>
              </w:rPr>
            </w:pPr>
            <w:r w:rsidRPr="00743DCE">
              <w:rPr>
                <w:rFonts w:ascii="Arial" w:hAnsi="Arial" w:cs="Arial"/>
                <w:strike/>
                <w:color w:val="FF0000"/>
                <w:szCs w:val="18"/>
                <w:lang w:val="en-US"/>
              </w:rPr>
              <w:t>[Processing capability for/</w:t>
            </w:r>
            <w:r w:rsidRPr="00743DCE">
              <w:rPr>
                <w:rFonts w:ascii="Arial" w:hAnsi="Arial" w:cs="Arial"/>
                <w:color w:val="000000" w:themeColor="text1"/>
                <w:szCs w:val="18"/>
              </w:rPr>
              <w:t>Support of</w:t>
            </w:r>
            <w:r w:rsidRPr="00743DCE">
              <w:rPr>
                <w:rFonts w:ascii="Arial" w:hAnsi="Arial" w:cs="Arial"/>
                <w:strike/>
                <w:color w:val="FF0000"/>
                <w:szCs w:val="18"/>
              </w:rPr>
              <w:t>]</w:t>
            </w:r>
            <w:r w:rsidRPr="00AC7F68">
              <w:rPr>
                <w:rFonts w:ascii="Arial" w:hAnsi="Arial" w:cs="Arial"/>
                <w:color w:val="000000" w:themeColor="text1"/>
                <w:szCs w:val="18"/>
              </w:rPr>
              <w:t xml:space="preserve"> PRS </w:t>
            </w:r>
            <w:r>
              <w:rPr>
                <w:rFonts w:ascii="Arial" w:hAnsi="Arial" w:cs="Arial"/>
                <w:color w:val="FF0000"/>
              </w:rPr>
              <w:t>measurement</w:t>
            </w:r>
            <w:r w:rsidRPr="00743DCE">
              <w:rPr>
                <w:rFonts w:ascii="Arial" w:hAnsi="Arial" w:cs="Arial"/>
                <w:color w:val="FF0000"/>
              </w:rPr>
              <w:t xml:space="preserve"> </w:t>
            </w:r>
            <w:r>
              <w:rPr>
                <w:rFonts w:ascii="Arial" w:hAnsi="Arial" w:cs="Arial"/>
                <w:color w:val="FF0000"/>
              </w:rPr>
              <w:t xml:space="preserve"> </w:t>
            </w:r>
            <w:r w:rsidRPr="00AC7F68">
              <w:rPr>
                <w:rFonts w:ascii="Arial" w:hAnsi="Arial" w:cs="Arial"/>
                <w:color w:val="000000" w:themeColor="text1"/>
                <w:szCs w:val="18"/>
              </w:rPr>
              <w:t>in RRC_IDLE</w:t>
            </w:r>
          </w:p>
        </w:tc>
        <w:tc>
          <w:tcPr>
            <w:tcW w:w="0" w:type="auto"/>
            <w:shd w:val="clear" w:color="auto" w:fill="auto"/>
          </w:tcPr>
          <w:p w14:paraId="3CDBA4AA" w14:textId="77777777" w:rsidR="0093505A" w:rsidRPr="00743DCE" w:rsidRDefault="0093505A" w:rsidP="008435A2">
            <w:pPr>
              <w:pStyle w:val="maintext"/>
              <w:ind w:firstLineChars="0" w:firstLine="0"/>
              <w:jc w:val="left"/>
              <w:rPr>
                <w:rFonts w:ascii="Arial" w:hAnsi="Arial" w:cs="Arial"/>
                <w:color w:val="000000"/>
                <w:sz w:val="18"/>
                <w:szCs w:val="18"/>
              </w:rPr>
            </w:pPr>
            <w:r w:rsidRPr="00743DCE">
              <w:rPr>
                <w:rFonts w:ascii="Arial" w:hAnsi="Arial" w:cs="Arial"/>
                <w:color w:val="FF0000"/>
              </w:rPr>
              <w:t>Support of DL PRS</w:t>
            </w:r>
            <w:r>
              <w:rPr>
                <w:rFonts w:ascii="Arial" w:hAnsi="Arial" w:cs="Arial"/>
                <w:color w:val="FF0000"/>
              </w:rPr>
              <w:t xml:space="preserve"> measurement</w:t>
            </w:r>
            <w:r w:rsidRPr="00743DCE">
              <w:rPr>
                <w:rFonts w:ascii="Arial" w:hAnsi="Arial" w:cs="Arial"/>
                <w:color w:val="FF0000"/>
              </w:rPr>
              <w:t xml:space="preserve"> in RRC_IDLE </w:t>
            </w:r>
            <w:r>
              <w:rPr>
                <w:rFonts w:ascii="Arial" w:hAnsi="Arial" w:cs="Arial"/>
                <w:color w:val="FF0000"/>
              </w:rPr>
              <w:t xml:space="preserve">for Rel. 17 methods the UE supports in RRC_INACTIVE </w:t>
            </w:r>
            <w:r w:rsidRPr="00EA5013">
              <w:rPr>
                <w:rFonts w:ascii="Arial" w:hAnsi="Arial" w:cs="Arial"/>
                <w:color w:val="FF0000"/>
                <w:highlight w:val="yellow"/>
              </w:rPr>
              <w:t>[with measurement reporting when UE switches to RRC_CONNECTED mode]</w:t>
            </w:r>
          </w:p>
        </w:tc>
        <w:tc>
          <w:tcPr>
            <w:tcW w:w="0" w:type="auto"/>
            <w:shd w:val="clear" w:color="auto" w:fill="auto"/>
          </w:tcPr>
          <w:p w14:paraId="5148E2CD" w14:textId="77777777" w:rsidR="0093505A" w:rsidRPr="00743DCE" w:rsidRDefault="0093505A" w:rsidP="008435A2">
            <w:pPr>
              <w:pStyle w:val="maintext"/>
              <w:ind w:firstLineChars="0" w:firstLine="0"/>
              <w:jc w:val="left"/>
              <w:rPr>
                <w:rFonts w:ascii="Arial" w:hAnsi="Arial" w:cs="Arial"/>
                <w:color w:val="000000"/>
                <w:sz w:val="18"/>
                <w:szCs w:val="18"/>
              </w:rPr>
            </w:pPr>
            <w:r w:rsidRPr="00203BDB">
              <w:rPr>
                <w:rFonts w:ascii="Arial" w:eastAsia="MS Mincho" w:hAnsi="Arial" w:cs="Arial"/>
                <w:color w:val="FF0000"/>
                <w:highlight w:val="yellow"/>
              </w:rPr>
              <w:t>FFS</w:t>
            </w:r>
          </w:p>
        </w:tc>
        <w:tc>
          <w:tcPr>
            <w:tcW w:w="0" w:type="auto"/>
            <w:shd w:val="clear" w:color="auto" w:fill="auto"/>
          </w:tcPr>
          <w:p w14:paraId="7431B287" w14:textId="77777777" w:rsidR="0093505A" w:rsidRPr="00743DCE" w:rsidRDefault="0093505A" w:rsidP="008435A2">
            <w:pPr>
              <w:pStyle w:val="maintext"/>
              <w:ind w:firstLineChars="0" w:firstLine="0"/>
              <w:jc w:val="left"/>
              <w:rPr>
                <w:rFonts w:ascii="Arial" w:hAnsi="Arial" w:cs="Arial"/>
                <w:color w:val="000000"/>
                <w:sz w:val="18"/>
                <w:szCs w:val="18"/>
              </w:rPr>
            </w:pPr>
            <w:r w:rsidRPr="00743DCE">
              <w:rPr>
                <w:rFonts w:ascii="Arial" w:eastAsia="宋体" w:hAnsi="Arial" w:cs="Arial"/>
                <w:color w:val="FF0000"/>
                <w:lang w:eastAsia="zh-CN"/>
              </w:rPr>
              <w:t>No</w:t>
            </w:r>
          </w:p>
        </w:tc>
        <w:tc>
          <w:tcPr>
            <w:tcW w:w="0" w:type="auto"/>
            <w:shd w:val="clear" w:color="auto" w:fill="auto"/>
          </w:tcPr>
          <w:p w14:paraId="319AE000" w14:textId="77777777" w:rsidR="0093505A" w:rsidRPr="00743DCE" w:rsidRDefault="0093505A" w:rsidP="008435A2">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1D903CB0" w14:textId="77777777" w:rsidR="0093505A" w:rsidRPr="00743DCE" w:rsidRDefault="0093505A" w:rsidP="008435A2">
            <w:pPr>
              <w:pStyle w:val="maintext"/>
              <w:ind w:firstLineChars="0" w:firstLine="0"/>
              <w:jc w:val="left"/>
              <w:rPr>
                <w:rFonts w:ascii="Arial" w:hAnsi="Arial" w:cs="Arial"/>
                <w:color w:val="000000"/>
                <w:sz w:val="18"/>
                <w:szCs w:val="18"/>
              </w:rPr>
            </w:pPr>
          </w:p>
        </w:tc>
        <w:tc>
          <w:tcPr>
            <w:tcW w:w="0" w:type="auto"/>
            <w:shd w:val="clear" w:color="auto" w:fill="auto"/>
          </w:tcPr>
          <w:p w14:paraId="4174F9DD" w14:textId="77777777" w:rsidR="0093505A" w:rsidRPr="00743DCE" w:rsidRDefault="0093505A" w:rsidP="008435A2">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3FA26987" w14:textId="77777777" w:rsidR="0093505A" w:rsidRPr="00743DCE" w:rsidRDefault="0093505A" w:rsidP="008435A2">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54B73C81" w14:textId="77777777" w:rsidR="0093505A" w:rsidRPr="00743DCE" w:rsidRDefault="0093505A" w:rsidP="008435A2">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14990040" w14:textId="77777777" w:rsidR="0093505A" w:rsidRPr="00743DCE" w:rsidRDefault="0093505A" w:rsidP="008435A2">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4CAB537E" w14:textId="77777777" w:rsidR="0093505A" w:rsidRPr="00743DCE" w:rsidRDefault="0093505A" w:rsidP="008435A2">
            <w:pPr>
              <w:pStyle w:val="maintext"/>
              <w:ind w:firstLineChars="0" w:firstLine="0"/>
              <w:jc w:val="left"/>
              <w:rPr>
                <w:rFonts w:ascii="Arial" w:hAnsi="Arial" w:cs="Arial"/>
                <w:color w:val="000000"/>
                <w:sz w:val="18"/>
                <w:szCs w:val="18"/>
              </w:rPr>
            </w:pPr>
            <w:r w:rsidRPr="00205CB7">
              <w:rPr>
                <w:rFonts w:ascii="Arial" w:eastAsia="宋体" w:hAnsi="Arial" w:cs="Arial"/>
                <w:color w:val="FF0000"/>
                <w:highlight w:val="yellow"/>
              </w:rPr>
              <w:t>[Need for location server to know if the feature is supported]</w:t>
            </w:r>
          </w:p>
        </w:tc>
        <w:tc>
          <w:tcPr>
            <w:tcW w:w="0" w:type="auto"/>
            <w:shd w:val="clear" w:color="auto" w:fill="auto"/>
          </w:tcPr>
          <w:p w14:paraId="63AEE41C" w14:textId="77777777" w:rsidR="0093505A" w:rsidRPr="00743DCE" w:rsidRDefault="0093505A" w:rsidP="008435A2">
            <w:pPr>
              <w:pStyle w:val="maintext"/>
              <w:ind w:firstLineChars="0" w:firstLine="0"/>
              <w:jc w:val="left"/>
              <w:rPr>
                <w:rFonts w:ascii="Arial" w:hAnsi="Arial" w:cs="Arial"/>
                <w:color w:val="000000"/>
                <w:sz w:val="18"/>
                <w:szCs w:val="18"/>
              </w:rPr>
            </w:pPr>
            <w:r w:rsidRPr="00743DCE">
              <w:rPr>
                <w:rFonts w:ascii="Arial" w:eastAsia="宋体" w:hAnsi="Arial" w:cs="Arial"/>
                <w:color w:val="FF0000"/>
              </w:rPr>
              <w:t xml:space="preserve">Optional with capability </w:t>
            </w:r>
            <w:proofErr w:type="spellStart"/>
            <w:r w:rsidRPr="00743DCE">
              <w:rPr>
                <w:rFonts w:ascii="Arial" w:eastAsia="宋体" w:hAnsi="Arial" w:cs="Arial"/>
                <w:color w:val="FF0000"/>
              </w:rPr>
              <w:t>signaling</w:t>
            </w:r>
            <w:proofErr w:type="spellEnd"/>
            <w:r w:rsidRPr="00743DCE">
              <w:rPr>
                <w:rFonts w:ascii="Arial" w:eastAsia="宋体" w:hAnsi="Arial" w:cs="Arial"/>
                <w:color w:val="FF0000"/>
              </w:rPr>
              <w:t>.</w:t>
            </w:r>
          </w:p>
        </w:tc>
      </w:tr>
    </w:tbl>
    <w:p w14:paraId="7915A8F4" w14:textId="77777777" w:rsidR="0093505A" w:rsidRDefault="0093505A" w:rsidP="0093505A">
      <w:pPr>
        <w:rPr>
          <w:rFonts w:ascii="Calibri" w:hAnsi="Calibri" w:cs="Arial"/>
          <w:b/>
        </w:rPr>
      </w:pPr>
    </w:p>
    <w:p w14:paraId="6C93968F" w14:textId="77777777" w:rsidR="0093505A" w:rsidRDefault="0093505A" w:rsidP="006838E9">
      <w:pPr>
        <w:pStyle w:val="a1"/>
        <w:rPr>
          <w:rFonts w:eastAsiaTheme="minorEastAsia"/>
          <w:lang w:eastAsia="zh-CN"/>
        </w:rPr>
        <w:sectPr w:rsidR="0093505A" w:rsidSect="0093505A">
          <w:pgSz w:w="16838" w:h="11906" w:orient="landscape"/>
          <w:pgMar w:top="1021" w:right="1021" w:bottom="1021" w:left="1021" w:header="709" w:footer="709" w:gutter="0"/>
          <w:cols w:space="720"/>
          <w:docGrid w:linePitch="360"/>
        </w:sectPr>
      </w:pPr>
    </w:p>
    <w:p w14:paraId="0D65D76D" w14:textId="77777777" w:rsidR="006838E9" w:rsidRDefault="006838E9" w:rsidP="006838E9">
      <w:pPr>
        <w:pStyle w:val="a1"/>
        <w:rPr>
          <w:rFonts w:eastAsiaTheme="minorEastAsia"/>
          <w:lang w:eastAsia="zh-CN"/>
        </w:rPr>
      </w:pPr>
    </w:p>
    <w:p w14:paraId="17061B29" w14:textId="77777777" w:rsidR="006838E9" w:rsidRDefault="006838E9" w:rsidP="006838E9">
      <w:pPr>
        <w:pStyle w:val="a1"/>
        <w:rPr>
          <w:rFonts w:eastAsiaTheme="minorEastAsia"/>
          <w:lang w:eastAsia="zh-CN"/>
        </w:rPr>
      </w:pPr>
    </w:p>
    <w:p w14:paraId="727F6656" w14:textId="4E0AC346" w:rsidR="006611BF" w:rsidRDefault="006611BF" w:rsidP="006611BF">
      <w:pPr>
        <w:spacing w:beforeLines="50" w:before="120" w:after="120"/>
        <w:jc w:val="both"/>
        <w:rPr>
          <w:rFonts w:eastAsiaTheme="minorEastAsia"/>
          <w:lang w:eastAsia="zh-CN"/>
        </w:rPr>
      </w:pPr>
      <w:r w:rsidRPr="00827D27">
        <w:rPr>
          <w:rFonts w:eastAsiaTheme="minorEastAsia"/>
          <w:lang w:eastAsia="zh-CN"/>
        </w:rPr>
        <w:t>Based on above agreement, for LPHAP</w:t>
      </w:r>
      <w:r>
        <w:rPr>
          <w:rFonts w:eastAsiaTheme="minorEastAsia"/>
          <w:lang w:eastAsia="zh-CN"/>
        </w:rPr>
        <w:t xml:space="preserve"> in </w:t>
      </w:r>
      <w:r w:rsidRPr="00FA2ABB">
        <w:rPr>
          <w:rFonts w:eastAsiaTheme="minorEastAsia"/>
          <w:lang w:eastAsia="zh-CN"/>
        </w:rPr>
        <w:t>RRC_INACTIVE state</w:t>
      </w:r>
      <w:r w:rsidRPr="00827D27">
        <w:rPr>
          <w:rFonts w:eastAsiaTheme="minorEastAsia"/>
          <w:lang w:eastAsia="zh-CN"/>
        </w:rPr>
        <w:t xml:space="preserve">, RAN1 </w:t>
      </w:r>
      <w:r>
        <w:rPr>
          <w:rFonts w:eastAsiaTheme="minorEastAsia"/>
          <w:lang w:eastAsia="zh-CN"/>
        </w:rPr>
        <w:t>agreed</w:t>
      </w:r>
      <w:r w:rsidRPr="00827D27">
        <w:rPr>
          <w:rFonts w:eastAsiaTheme="minorEastAsia"/>
          <w:lang w:eastAsia="zh-CN"/>
        </w:rPr>
        <w:t xml:space="preserve"> to introduce </w:t>
      </w:r>
      <w:r>
        <w:rPr>
          <w:rFonts w:eastAsiaTheme="minorEastAsia"/>
          <w:lang w:eastAsia="zh-CN"/>
        </w:rPr>
        <w:t xml:space="preserve">separate </w:t>
      </w:r>
      <w:r w:rsidRPr="00827D27">
        <w:rPr>
          <w:rFonts w:eastAsiaTheme="minorEastAsia"/>
          <w:lang w:eastAsia="zh-CN"/>
        </w:rPr>
        <w:t>capabilit</w:t>
      </w:r>
      <w:r>
        <w:rPr>
          <w:rFonts w:eastAsiaTheme="minorEastAsia"/>
          <w:lang w:eastAsia="zh-CN"/>
        </w:rPr>
        <w:t>ies of UL positioning within</w:t>
      </w:r>
      <w:r w:rsidRPr="00FA2ABB">
        <w:rPr>
          <w:rFonts w:eastAsiaTheme="minorEastAsia"/>
          <w:lang w:eastAsia="zh-CN"/>
        </w:rPr>
        <w:t xml:space="preserve"> initial UL BWP</w:t>
      </w:r>
      <w:r>
        <w:rPr>
          <w:rFonts w:eastAsiaTheme="minorEastAsia"/>
          <w:lang w:eastAsia="zh-CN"/>
        </w:rPr>
        <w:t xml:space="preserve"> and </w:t>
      </w:r>
      <w:r w:rsidRPr="00FA2ABB">
        <w:rPr>
          <w:rFonts w:eastAsiaTheme="minorEastAsia"/>
          <w:lang w:eastAsia="zh-CN"/>
        </w:rPr>
        <w:t>outside initial UL BWP</w:t>
      </w:r>
      <w:r>
        <w:rPr>
          <w:rFonts w:eastAsiaTheme="minorEastAsia"/>
          <w:lang w:eastAsia="zh-CN"/>
        </w:rPr>
        <w:t xml:space="preserve">. In addition, a new capability </w:t>
      </w:r>
      <w:r w:rsidR="007679F7">
        <w:rPr>
          <w:rFonts w:eastAsiaTheme="minorEastAsia"/>
          <w:lang w:eastAsia="zh-CN"/>
        </w:rPr>
        <w:t>was</w:t>
      </w:r>
      <w:r>
        <w:rPr>
          <w:rFonts w:eastAsiaTheme="minorEastAsia"/>
          <w:lang w:eastAsia="zh-CN"/>
        </w:rPr>
        <w:t xml:space="preserve"> introduced for DL positioning in RRC_IDLE state. </w:t>
      </w:r>
    </w:p>
    <w:p w14:paraId="3DFEF37C" w14:textId="4268017F" w:rsidR="007679F7" w:rsidRPr="00AE02CA" w:rsidRDefault="007679F7" w:rsidP="007679F7">
      <w:pPr>
        <w:pStyle w:val="111"/>
        <w:numPr>
          <w:ilvl w:val="2"/>
          <w:numId w:val="1"/>
        </w:numPr>
        <w:spacing w:before="120" w:after="120"/>
        <w:ind w:left="720" w:hanging="738"/>
      </w:pPr>
      <w:r>
        <w:t xml:space="preserve">FG </w:t>
      </w:r>
      <w:r w:rsidRPr="00DD5852">
        <w:rPr>
          <w:rFonts w:cs="Arial"/>
          <w:color w:val="000000" w:themeColor="text1"/>
        </w:rPr>
        <w:t>41-</w:t>
      </w:r>
      <w:r>
        <w:rPr>
          <w:rFonts w:cs="Arial"/>
          <w:color w:val="000000" w:themeColor="text1"/>
        </w:rPr>
        <w:t>3</w:t>
      </w:r>
      <w:r w:rsidRPr="00DD5852">
        <w:rPr>
          <w:rFonts w:cs="Arial"/>
          <w:color w:val="000000" w:themeColor="text1"/>
        </w:rPr>
        <w:t>-</w:t>
      </w:r>
      <w:r>
        <w:rPr>
          <w:rFonts w:cs="Arial"/>
          <w:color w:val="000000" w:themeColor="text1"/>
        </w:rPr>
        <w:t>1</w:t>
      </w:r>
    </w:p>
    <w:p w14:paraId="0BF06FC2" w14:textId="43C10420" w:rsidR="007679F7" w:rsidRPr="00EF73FC" w:rsidRDefault="007679F7" w:rsidP="007679F7">
      <w:pPr>
        <w:pStyle w:val="3GPPNormalText"/>
        <w:rPr>
          <w:sz w:val="20"/>
          <w:szCs w:val="20"/>
        </w:rPr>
      </w:pPr>
      <w:r w:rsidRPr="00EF73FC">
        <w:rPr>
          <w:sz w:val="20"/>
          <w:szCs w:val="20"/>
        </w:rPr>
        <w:t>For FG 41-</w:t>
      </w:r>
      <w:r>
        <w:rPr>
          <w:sz w:val="20"/>
          <w:szCs w:val="20"/>
        </w:rPr>
        <w:t>3</w:t>
      </w:r>
      <w:r w:rsidRPr="00EF73FC">
        <w:rPr>
          <w:sz w:val="20"/>
          <w:szCs w:val="20"/>
        </w:rPr>
        <w:t>-1</w:t>
      </w:r>
      <w:r>
        <w:rPr>
          <w:sz w:val="20"/>
          <w:szCs w:val="20"/>
        </w:rPr>
        <w:t>, it was undecided whether to include “</w:t>
      </w:r>
      <w:r w:rsidRPr="007679F7">
        <w:rPr>
          <w:sz w:val="20"/>
          <w:szCs w:val="20"/>
        </w:rPr>
        <w:t>2. Maximum number of configured [cells] for SRS for positioning in RRC_INACTIVE state]</w:t>
      </w:r>
      <w:r>
        <w:rPr>
          <w:sz w:val="20"/>
          <w:szCs w:val="20"/>
        </w:rPr>
        <w:t xml:space="preserve">”. In our view, this component is needed, so that the gNB can properly configure the number of the cells for </w:t>
      </w:r>
      <w:r w:rsidRPr="007679F7">
        <w:rPr>
          <w:sz w:val="20"/>
          <w:szCs w:val="20"/>
        </w:rPr>
        <w:t>SRS for positioning in RRC_INACTIVE state</w:t>
      </w:r>
      <w:r>
        <w:rPr>
          <w:sz w:val="20"/>
          <w:szCs w:val="20"/>
        </w:rPr>
        <w:t>.</w:t>
      </w:r>
    </w:p>
    <w:p w14:paraId="2308F859" w14:textId="1A7F3A3C" w:rsidR="007679F7" w:rsidRPr="00EF73FC" w:rsidRDefault="007679F7" w:rsidP="007679F7">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1138C4">
        <w:rPr>
          <w:b/>
          <w:bCs/>
          <w:noProof/>
          <w:sz w:val="20"/>
          <w:szCs w:val="20"/>
        </w:rPr>
        <w:t>23</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-1</w:t>
      </w:r>
      <w:r>
        <w:rPr>
          <w:rFonts w:eastAsia="Batang"/>
          <w:b/>
          <w:bCs/>
          <w:color w:val="000000"/>
          <w:sz w:val="20"/>
          <w:szCs w:val="20"/>
          <w:lang w:val="en-GB"/>
        </w:rPr>
        <w:t>,</w:t>
      </w:r>
    </w:p>
    <w:p w14:paraId="2A2C3F2E" w14:textId="2700231C" w:rsidR="007679F7" w:rsidRPr="00EF73FC" w:rsidRDefault="007679F7" w:rsidP="007679F7">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t>Include</w:t>
      </w:r>
      <w:r>
        <w:rPr>
          <w:rFonts w:eastAsia="Batang"/>
          <w:b/>
          <w:bCs/>
          <w:color w:val="000000"/>
          <w:sz w:val="20"/>
          <w:szCs w:val="20"/>
          <w:lang w:val="en-GB"/>
        </w:rPr>
        <w:t xml:space="preserve"> the component “</w:t>
      </w:r>
      <w:r w:rsidRPr="007679F7">
        <w:rPr>
          <w:rFonts w:eastAsia="Batang"/>
          <w:b/>
          <w:bCs/>
          <w:color w:val="000000"/>
          <w:sz w:val="20"/>
          <w:szCs w:val="20"/>
          <w:lang w:val="en-GB"/>
        </w:rPr>
        <w:t>2. Maximum number of configured [cells] for SRS for positioning in RRC_INACTIVE state”</w:t>
      </w:r>
      <w:r>
        <w:rPr>
          <w:rFonts w:eastAsia="Batang"/>
          <w:b/>
          <w:bCs/>
          <w:color w:val="000000"/>
          <w:sz w:val="20"/>
          <w:szCs w:val="20"/>
          <w:lang w:val="en-GB"/>
        </w:rPr>
        <w:t>.</w:t>
      </w:r>
    </w:p>
    <w:p w14:paraId="64B196BB" w14:textId="2DB54A50" w:rsidR="007679F7" w:rsidRDefault="007679F7" w:rsidP="006611BF">
      <w:pPr>
        <w:spacing w:beforeLines="50" w:before="120" w:after="120"/>
        <w:jc w:val="both"/>
        <w:rPr>
          <w:rFonts w:eastAsiaTheme="minorEastAsia"/>
          <w:lang w:val="en-GB" w:eastAsia="zh-CN"/>
        </w:rPr>
      </w:pPr>
    </w:p>
    <w:p w14:paraId="11576599" w14:textId="73DD06AE" w:rsidR="007679F7" w:rsidRPr="00AE02CA" w:rsidRDefault="007679F7" w:rsidP="007679F7">
      <w:pPr>
        <w:pStyle w:val="111"/>
        <w:numPr>
          <w:ilvl w:val="2"/>
          <w:numId w:val="1"/>
        </w:numPr>
        <w:spacing w:before="120" w:after="120"/>
        <w:ind w:left="720" w:hanging="738"/>
      </w:pPr>
      <w:r>
        <w:t xml:space="preserve">FG </w:t>
      </w:r>
      <w:r w:rsidRPr="00DD5852">
        <w:rPr>
          <w:rFonts w:cs="Arial"/>
          <w:color w:val="000000" w:themeColor="text1"/>
        </w:rPr>
        <w:t>41-</w:t>
      </w:r>
      <w:r>
        <w:rPr>
          <w:rFonts w:cs="Arial"/>
          <w:color w:val="000000" w:themeColor="text1"/>
        </w:rPr>
        <w:t>3</w:t>
      </w:r>
      <w:r w:rsidRPr="00DD5852">
        <w:rPr>
          <w:rFonts w:cs="Arial"/>
          <w:color w:val="000000" w:themeColor="text1"/>
        </w:rPr>
        <w:t>-</w:t>
      </w:r>
      <w:r>
        <w:rPr>
          <w:rFonts w:cs="Arial"/>
          <w:color w:val="000000" w:themeColor="text1"/>
        </w:rPr>
        <w:t>3</w:t>
      </w:r>
    </w:p>
    <w:p w14:paraId="15685178" w14:textId="4D7D21A7" w:rsidR="007679F7" w:rsidRDefault="007679F7" w:rsidP="007679F7">
      <w:pPr>
        <w:pStyle w:val="3GPPNormalText"/>
        <w:rPr>
          <w:sz w:val="20"/>
          <w:szCs w:val="20"/>
        </w:rPr>
      </w:pPr>
      <w:r w:rsidRPr="00EF73FC">
        <w:rPr>
          <w:sz w:val="20"/>
          <w:szCs w:val="20"/>
        </w:rPr>
        <w:t>For FG 41-</w:t>
      </w:r>
      <w:r>
        <w:rPr>
          <w:sz w:val="20"/>
          <w:szCs w:val="20"/>
        </w:rPr>
        <w:t>3</w:t>
      </w:r>
      <w:r w:rsidRPr="00EF73FC">
        <w:rPr>
          <w:sz w:val="20"/>
          <w:szCs w:val="20"/>
        </w:rPr>
        <w:t>-</w:t>
      </w:r>
      <w:r>
        <w:rPr>
          <w:sz w:val="20"/>
          <w:szCs w:val="20"/>
        </w:rPr>
        <w:t>3, it was undecided whether to include the wording “</w:t>
      </w:r>
      <w:r w:rsidRPr="007679F7">
        <w:rPr>
          <w:sz w:val="20"/>
          <w:szCs w:val="20"/>
        </w:rPr>
        <w:t>[with measurement reporting when UE switches to RRC_CONNECTED mode]</w:t>
      </w:r>
      <w:r>
        <w:rPr>
          <w:sz w:val="20"/>
          <w:szCs w:val="20"/>
        </w:rPr>
        <w:t xml:space="preserve">”. In our view, it is obvious that </w:t>
      </w:r>
      <w:r w:rsidR="00643ADC" w:rsidRPr="007679F7">
        <w:rPr>
          <w:sz w:val="20"/>
          <w:szCs w:val="20"/>
        </w:rPr>
        <w:t>measurement reporting</w:t>
      </w:r>
      <w:r w:rsidR="00643ADC">
        <w:rPr>
          <w:sz w:val="20"/>
          <w:szCs w:val="20"/>
        </w:rPr>
        <w:t xml:space="preserve"> needs to be done </w:t>
      </w:r>
      <w:r w:rsidR="00643ADC" w:rsidRPr="007679F7">
        <w:rPr>
          <w:sz w:val="20"/>
          <w:szCs w:val="20"/>
        </w:rPr>
        <w:t>when UE switches to RRC_CONNECTED mode</w:t>
      </w:r>
      <w:r w:rsidR="00643ADC">
        <w:rPr>
          <w:sz w:val="20"/>
          <w:szCs w:val="20"/>
        </w:rPr>
        <w:t>. Thus, we may keep or remove the wording “</w:t>
      </w:r>
      <w:r w:rsidR="00643ADC" w:rsidRPr="007679F7">
        <w:rPr>
          <w:sz w:val="20"/>
          <w:szCs w:val="20"/>
        </w:rPr>
        <w:t>[with measurement reporting when UE switches to RRC_CONNECTED mode]</w:t>
      </w:r>
      <w:r w:rsidR="00643ADC">
        <w:rPr>
          <w:sz w:val="20"/>
          <w:szCs w:val="20"/>
        </w:rPr>
        <w:t>”.</w:t>
      </w:r>
      <w:r w:rsidR="008D161E">
        <w:rPr>
          <w:sz w:val="20"/>
          <w:szCs w:val="20"/>
        </w:rPr>
        <w:t xml:space="preserve"> About whether </w:t>
      </w:r>
      <w:r w:rsidR="008D161E" w:rsidRPr="008D161E">
        <w:rPr>
          <w:sz w:val="20"/>
          <w:szCs w:val="20"/>
        </w:rPr>
        <w:t xml:space="preserve">location server </w:t>
      </w:r>
      <w:r w:rsidR="008D161E">
        <w:rPr>
          <w:sz w:val="20"/>
          <w:szCs w:val="20"/>
        </w:rPr>
        <w:t xml:space="preserve">needs </w:t>
      </w:r>
      <w:r w:rsidR="008D161E" w:rsidRPr="008D161E">
        <w:rPr>
          <w:sz w:val="20"/>
          <w:szCs w:val="20"/>
        </w:rPr>
        <w:t>to know if the feature is supported</w:t>
      </w:r>
      <w:r w:rsidR="008D161E">
        <w:rPr>
          <w:sz w:val="20"/>
          <w:szCs w:val="20"/>
        </w:rPr>
        <w:t xml:space="preserve">, we don’t think LMF needs to know that, since LMF is not involved in the configuration of the SRS resources for UE positioning in </w:t>
      </w:r>
      <w:r w:rsidR="008D161E" w:rsidRPr="007679F7">
        <w:rPr>
          <w:sz w:val="20"/>
          <w:szCs w:val="20"/>
        </w:rPr>
        <w:t>RRC_CONNECTED</w:t>
      </w:r>
      <w:r w:rsidR="008D161E">
        <w:rPr>
          <w:sz w:val="20"/>
          <w:szCs w:val="20"/>
        </w:rPr>
        <w:t xml:space="preserve">, nor in </w:t>
      </w:r>
      <w:r w:rsidR="008D161E" w:rsidRPr="007679F7">
        <w:rPr>
          <w:sz w:val="20"/>
          <w:szCs w:val="20"/>
        </w:rPr>
        <w:t>RRC_</w:t>
      </w:r>
      <w:r w:rsidR="008D161E">
        <w:rPr>
          <w:sz w:val="20"/>
          <w:szCs w:val="20"/>
        </w:rPr>
        <w:t>INACTIVE state.</w:t>
      </w:r>
    </w:p>
    <w:p w14:paraId="6EC4611A" w14:textId="52A09B7F" w:rsidR="00990C1C" w:rsidRPr="00EF73FC" w:rsidRDefault="00990C1C" w:rsidP="00990C1C">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1138C4">
        <w:rPr>
          <w:b/>
          <w:bCs/>
          <w:noProof/>
          <w:sz w:val="20"/>
          <w:szCs w:val="20"/>
        </w:rPr>
        <w:t>24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w:t>
      </w:r>
      <w:r>
        <w:rPr>
          <w:rFonts w:eastAsia="Batang"/>
          <w:b/>
          <w:bCs/>
          <w:color w:val="000000"/>
          <w:sz w:val="20"/>
          <w:szCs w:val="20"/>
          <w:lang w:val="en-GB"/>
        </w:rPr>
        <w:t>3,</w:t>
      </w:r>
    </w:p>
    <w:p w14:paraId="7ECE11EF" w14:textId="5079E30E" w:rsidR="00990C1C" w:rsidRPr="00EF73FC" w:rsidRDefault="00990C1C" w:rsidP="00990C1C">
      <w:pPr>
        <w:pStyle w:val="3GPPNormalText"/>
        <w:numPr>
          <w:ilvl w:val="0"/>
          <w:numId w:val="44"/>
        </w:numPr>
        <w:rPr>
          <w:rFonts w:eastAsia="Batang"/>
          <w:b/>
          <w:bCs/>
          <w:color w:val="000000"/>
          <w:sz w:val="20"/>
          <w:szCs w:val="20"/>
          <w:lang w:val="en-GB"/>
        </w:rPr>
      </w:pPr>
      <w:r>
        <w:rPr>
          <w:rFonts w:eastAsia="Batang"/>
          <w:b/>
          <w:bCs/>
          <w:color w:val="000000"/>
          <w:sz w:val="20"/>
          <w:szCs w:val="20"/>
          <w:lang w:val="en-GB"/>
        </w:rPr>
        <w:t xml:space="preserve">Remove </w:t>
      </w:r>
      <w:r w:rsidRPr="007679F7">
        <w:rPr>
          <w:rFonts w:eastAsia="Batang"/>
          <w:b/>
          <w:bCs/>
          <w:color w:val="000000"/>
          <w:sz w:val="20"/>
          <w:szCs w:val="20"/>
          <w:lang w:val="en-GB"/>
        </w:rPr>
        <w:t>”</w:t>
      </w:r>
      <w:r w:rsidRPr="00990C1C">
        <w:t xml:space="preserve"> </w:t>
      </w:r>
      <w:r w:rsidRPr="00990C1C">
        <w:rPr>
          <w:rFonts w:eastAsia="Batang"/>
          <w:b/>
          <w:bCs/>
          <w:color w:val="000000"/>
          <w:sz w:val="20"/>
          <w:szCs w:val="20"/>
          <w:lang w:val="en-GB"/>
        </w:rPr>
        <w:t>[Need for location server to know if the feature is supported]</w:t>
      </w:r>
      <w:r>
        <w:rPr>
          <w:rFonts w:eastAsia="Batang"/>
          <w:b/>
          <w:bCs/>
          <w:color w:val="000000"/>
          <w:sz w:val="20"/>
          <w:szCs w:val="20"/>
          <w:lang w:val="en-GB"/>
        </w:rPr>
        <w:t>”.</w:t>
      </w:r>
    </w:p>
    <w:p w14:paraId="5480DDA8" w14:textId="77777777" w:rsidR="00990C1C" w:rsidRPr="00990C1C" w:rsidRDefault="00990C1C" w:rsidP="007679F7">
      <w:pPr>
        <w:pStyle w:val="3GPPNormalText"/>
        <w:rPr>
          <w:sz w:val="20"/>
          <w:szCs w:val="20"/>
          <w:lang w:val="en-GB"/>
        </w:rPr>
      </w:pPr>
    </w:p>
    <w:p w14:paraId="604CADF6" w14:textId="4374B948" w:rsidR="00497182" w:rsidRDefault="00497182">
      <w:pPr>
        <w:rPr>
          <w:rFonts w:eastAsiaTheme="minorEastAsia"/>
          <w:lang w:eastAsia="zh-CN"/>
        </w:rPr>
      </w:pPr>
      <w:r>
        <w:rPr>
          <w:rFonts w:eastAsiaTheme="minorEastAsia"/>
          <w:lang w:eastAsia="zh-CN"/>
        </w:rPr>
        <w:br w:type="page"/>
      </w:r>
    </w:p>
    <w:p w14:paraId="6FF4DCBD" w14:textId="77777777" w:rsidR="006838E9" w:rsidRPr="006838E9" w:rsidRDefault="006838E9" w:rsidP="006838E9">
      <w:pPr>
        <w:pStyle w:val="a1"/>
        <w:rPr>
          <w:rFonts w:eastAsiaTheme="minorEastAsia"/>
          <w:lang w:eastAsia="zh-CN"/>
        </w:rPr>
      </w:pPr>
    </w:p>
    <w:p w14:paraId="25FF4747" w14:textId="77777777" w:rsidR="0093505A" w:rsidRDefault="0093505A" w:rsidP="00487D20">
      <w:pPr>
        <w:pStyle w:val="2"/>
        <w:ind w:left="567" w:hanging="567"/>
        <w:jc w:val="both"/>
        <w:sectPr w:rsidR="0093505A" w:rsidSect="0093505A">
          <w:pgSz w:w="11906" w:h="16838"/>
          <w:pgMar w:top="1021" w:right="1021" w:bottom="1021" w:left="1021" w:header="709" w:footer="709" w:gutter="0"/>
          <w:cols w:space="720"/>
          <w:docGrid w:linePitch="360"/>
        </w:sectPr>
      </w:pPr>
    </w:p>
    <w:p w14:paraId="29FBC781" w14:textId="52032CE7" w:rsidR="001D6CD8" w:rsidRDefault="001D6CD8" w:rsidP="00487D20">
      <w:pPr>
        <w:pStyle w:val="2"/>
        <w:ind w:left="567" w:hanging="567"/>
        <w:jc w:val="both"/>
        <w:rPr>
          <w:rFonts w:eastAsiaTheme="minorEastAsia"/>
        </w:rPr>
      </w:pPr>
      <w:r>
        <w:lastRenderedPageBreak/>
        <w:t>B</w:t>
      </w:r>
      <w:r w:rsidRPr="00261EB4">
        <w:t xml:space="preserve">andwidth aggregation </w:t>
      </w:r>
      <w:r>
        <w:t xml:space="preserve">for </w:t>
      </w:r>
      <w:r w:rsidRPr="00261EB4">
        <w:t>positioning</w:t>
      </w:r>
      <w:r>
        <w:t xml:space="preserve"> measurements</w:t>
      </w:r>
      <w:r>
        <w:rPr>
          <w:rFonts w:eastAsiaTheme="minorEastAsia" w:hint="eastAsia"/>
        </w:rPr>
        <w:t xml:space="preserve"> related UE features</w:t>
      </w:r>
    </w:p>
    <w:p w14:paraId="1A41C62A" w14:textId="2079D21D" w:rsidR="00A42D6D" w:rsidRPr="007517F6" w:rsidRDefault="00A42D6D" w:rsidP="00A42D6D">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eastAsiaTheme="minorEastAsia" w:hint="eastAsia"/>
          <w:lang w:eastAsia="zh-CN"/>
        </w:rPr>
        <w:t>4</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sidRPr="00A42D6D">
        <w:rPr>
          <w:lang w:eastAsia="zh-CN"/>
        </w:rPr>
        <w:t xml:space="preserve">Bandwidth aggregation for positioning measurements </w:t>
      </w:r>
      <w:r w:rsidRPr="00970646">
        <w:rPr>
          <w:lang w:eastAsia="zh-CN"/>
        </w:rPr>
        <w:t xml:space="preserve">related UE features </w:t>
      </w:r>
      <w:r w:rsidRPr="0094098E">
        <w:rPr>
          <w:lang w:eastAsia="zh-CN"/>
        </w:rPr>
        <w:fldChar w:fldCharType="begin"/>
      </w:r>
      <w:r w:rsidRPr="0094098E">
        <w:rPr>
          <w:lang w:eastAsia="zh-CN"/>
        </w:rPr>
        <w:instrText xml:space="preserve"> </w:instrText>
      </w:r>
      <w:r w:rsidRPr="0094098E">
        <w:rPr>
          <w:rFonts w:hint="eastAsia"/>
          <w:lang w:eastAsia="zh-CN"/>
        </w:rPr>
        <w:instrText>REF _Ref124775666 \r \h</w:instrText>
      </w:r>
      <w:r w:rsidRPr="0094098E">
        <w:rPr>
          <w:lang w:eastAsia="zh-CN"/>
        </w:rPr>
        <w:instrText xml:space="preserve"> </w:instrText>
      </w:r>
      <w:r>
        <w:rPr>
          <w:lang w:eastAsia="zh-CN"/>
        </w:rPr>
        <w:instrText xml:space="preserve"> \* MERGEFORMAT </w:instrText>
      </w:r>
      <w:r w:rsidRPr="0094098E">
        <w:rPr>
          <w:lang w:eastAsia="zh-CN"/>
        </w:rPr>
      </w:r>
      <w:r w:rsidRPr="0094098E">
        <w:rPr>
          <w:lang w:eastAsia="zh-CN"/>
        </w:rPr>
        <w:fldChar w:fldCharType="separate"/>
      </w:r>
      <w:proofErr w:type="gramStart"/>
      <w:r w:rsidR="001138C4">
        <w:rPr>
          <w:lang w:eastAsia="zh-CN"/>
        </w:rPr>
        <w:t>[</w:t>
      </w:r>
      <w:proofErr w:type="gramEnd"/>
      <w:r w:rsidR="001138C4">
        <w:rPr>
          <w:lang w:eastAsia="zh-CN"/>
        </w:rPr>
        <w:t>1]</w:t>
      </w:r>
      <w:r w:rsidRPr="0094098E">
        <w:rPr>
          <w:lang w:eastAsia="zh-CN"/>
        </w:rPr>
        <w:fldChar w:fldCharType="end"/>
      </w:r>
      <w:r w:rsidRPr="003407F4">
        <w:rPr>
          <w:rFonts w:hint="eastAsia"/>
          <w:lang w:eastAsia="zh-CN"/>
        </w:rPr>
        <w:t>.</w:t>
      </w:r>
    </w:p>
    <w:p w14:paraId="5EDE892F" w14:textId="77777777" w:rsidR="00A42D6D" w:rsidRPr="00A42D6D" w:rsidRDefault="00A42D6D" w:rsidP="00A42D6D">
      <w:pPr>
        <w:pStyle w:val="a1"/>
        <w:rPr>
          <w:lang w:val="en-GB" w:eastAsia="zh-CN"/>
        </w:rPr>
      </w:pPr>
    </w:p>
    <w:p w14:paraId="04DB4AA8" w14:textId="77777777" w:rsidR="0093505A" w:rsidRDefault="0093505A" w:rsidP="0093505A">
      <w:pPr>
        <w:rPr>
          <w:rFonts w:ascii="Calibri" w:hAnsi="Calibri" w:cs="Arial"/>
          <w:b/>
        </w:rPr>
      </w:pPr>
      <w:r w:rsidRPr="008F6BEC">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18"/>
        <w:gridCol w:w="2449"/>
        <w:gridCol w:w="1802"/>
        <w:gridCol w:w="594"/>
        <w:gridCol w:w="472"/>
        <w:gridCol w:w="495"/>
        <w:gridCol w:w="2392"/>
        <w:gridCol w:w="672"/>
        <w:gridCol w:w="495"/>
        <w:gridCol w:w="495"/>
        <w:gridCol w:w="495"/>
        <w:gridCol w:w="1504"/>
        <w:gridCol w:w="1125"/>
      </w:tblGrid>
      <w:tr w:rsidR="0093505A" w:rsidRPr="00AC7F68" w14:paraId="01D0207D" w14:textId="77777777" w:rsidTr="008435A2">
        <w:tc>
          <w:tcPr>
            <w:tcW w:w="0" w:type="auto"/>
            <w:shd w:val="clear" w:color="auto" w:fill="auto"/>
          </w:tcPr>
          <w:p w14:paraId="6BCBCBCC"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hAnsi="Arial" w:cs="Arial"/>
                <w:color w:val="000000" w:themeColor="text1"/>
              </w:rPr>
              <w:t>41. NR_pos_enh2</w:t>
            </w:r>
          </w:p>
        </w:tc>
        <w:tc>
          <w:tcPr>
            <w:tcW w:w="0" w:type="auto"/>
            <w:shd w:val="clear" w:color="auto" w:fill="auto"/>
          </w:tcPr>
          <w:p w14:paraId="045636DE"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hAnsi="Arial" w:cs="Arial"/>
                <w:color w:val="000000" w:themeColor="text1"/>
              </w:rPr>
              <w:t>41-4-1</w:t>
            </w:r>
          </w:p>
        </w:tc>
        <w:tc>
          <w:tcPr>
            <w:tcW w:w="0" w:type="auto"/>
            <w:shd w:val="clear" w:color="auto" w:fill="auto"/>
          </w:tcPr>
          <w:p w14:paraId="7A838988"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eastAsia="宋体" w:hAnsi="Arial" w:cs="Arial"/>
                <w:color w:val="000000" w:themeColor="text1"/>
                <w:lang w:eastAsia="zh-CN"/>
              </w:rPr>
              <w:t xml:space="preserve">DL PRS processing capabilities for aggregated PRS processing </w:t>
            </w:r>
            <w:r w:rsidRPr="00FC3517">
              <w:rPr>
                <w:rFonts w:ascii="Arial" w:eastAsia="宋体" w:hAnsi="Arial" w:cs="Arial"/>
                <w:strike/>
                <w:color w:val="FF0000"/>
                <w:lang w:eastAsia="zh-CN"/>
              </w:rPr>
              <w:t>[</w:t>
            </w:r>
            <w:r w:rsidRPr="00FC3517">
              <w:rPr>
                <w:rFonts w:ascii="Arial" w:eastAsia="宋体" w:hAnsi="Arial" w:cs="Arial"/>
                <w:color w:val="000000" w:themeColor="text1"/>
                <w:lang w:eastAsia="zh-CN"/>
              </w:rPr>
              <w:t>of 2 PFLs</w:t>
            </w:r>
            <w:r w:rsidRPr="00FC3517">
              <w:rPr>
                <w:rFonts w:ascii="Arial" w:eastAsia="宋体" w:hAnsi="Arial" w:cs="Arial"/>
                <w:strike/>
                <w:color w:val="FF0000"/>
                <w:lang w:eastAsia="zh-CN"/>
              </w:rPr>
              <w:t>]</w:t>
            </w:r>
            <w:r w:rsidRPr="00FC3517">
              <w:rPr>
                <w:rFonts w:ascii="Arial" w:eastAsia="宋体" w:hAnsi="Arial" w:cs="Arial"/>
                <w:color w:val="000000" w:themeColor="text1"/>
                <w:lang w:eastAsia="zh-CN"/>
              </w:rPr>
              <w:t xml:space="preserve"> in intra-band contiguous </w:t>
            </w:r>
            <w:r w:rsidRPr="00FC3517">
              <w:rPr>
                <w:rFonts w:ascii="Arial" w:eastAsia="宋体" w:hAnsi="Arial" w:cs="Arial"/>
                <w:strike/>
                <w:color w:val="FF0000"/>
                <w:lang w:eastAsia="zh-CN"/>
              </w:rPr>
              <w:t>[</w:t>
            </w:r>
            <w:r w:rsidRPr="00FC3517">
              <w:rPr>
                <w:rFonts w:ascii="Arial" w:eastAsia="宋体" w:hAnsi="Arial" w:cs="Arial"/>
                <w:color w:val="000000" w:themeColor="text1"/>
                <w:lang w:eastAsia="zh-CN"/>
              </w:rPr>
              <w:t>within a MG</w:t>
            </w:r>
            <w:r w:rsidRPr="00FC3517">
              <w:rPr>
                <w:rFonts w:ascii="Arial" w:eastAsia="宋体" w:hAnsi="Arial" w:cs="Arial"/>
                <w:strike/>
                <w:color w:val="FF0000"/>
                <w:lang w:eastAsia="zh-CN"/>
              </w:rPr>
              <w:t>]</w:t>
            </w:r>
            <w:r w:rsidRPr="00FC3517">
              <w:rPr>
                <w:rFonts w:ascii="Arial" w:eastAsia="宋体" w:hAnsi="Arial" w:cs="Arial"/>
                <w:color w:val="000000" w:themeColor="text1"/>
                <w:lang w:eastAsia="zh-CN"/>
              </w:rPr>
              <w:t xml:space="preserve"> </w:t>
            </w:r>
            <w:r w:rsidRPr="00FC3517">
              <w:rPr>
                <w:rFonts w:ascii="Arial" w:eastAsia="宋体" w:hAnsi="Arial" w:cs="Arial"/>
                <w:strike/>
                <w:color w:val="FF0000"/>
                <w:lang w:eastAsia="zh-CN"/>
              </w:rPr>
              <w:t>[</w:t>
            </w:r>
            <w:r w:rsidRPr="00FC3517">
              <w:rPr>
                <w:rFonts w:ascii="Arial" w:eastAsia="宋体" w:hAnsi="Arial" w:cs="Arial"/>
                <w:color w:val="000000" w:themeColor="text1"/>
                <w:lang w:val="en-US" w:eastAsia="zh-CN"/>
              </w:rPr>
              <w:t>for RRC_CONNECTED sate</w:t>
            </w:r>
            <w:r w:rsidRPr="00FC3517">
              <w:rPr>
                <w:rFonts w:ascii="Arial" w:eastAsia="宋体" w:hAnsi="Arial" w:cs="Arial"/>
                <w:strike/>
                <w:color w:val="FF0000"/>
                <w:lang w:val="en-US" w:eastAsia="zh-CN"/>
              </w:rPr>
              <w:t>, RRC_INACTIVE state, RRC_IDLE]</w:t>
            </w:r>
          </w:p>
        </w:tc>
        <w:tc>
          <w:tcPr>
            <w:tcW w:w="0" w:type="auto"/>
            <w:shd w:val="clear" w:color="auto" w:fill="auto"/>
          </w:tcPr>
          <w:p w14:paraId="23403107" w14:textId="77777777" w:rsidR="0093505A" w:rsidRPr="00FC3517" w:rsidRDefault="0093505A" w:rsidP="008435A2">
            <w:pPr>
              <w:rPr>
                <w:rFonts w:eastAsia="宋体" w:cs="Arial"/>
                <w:strike/>
                <w:color w:val="000000" w:themeColor="text1"/>
                <w:highlight w:val="yellow"/>
                <w:lang w:eastAsia="zh-CN"/>
              </w:rPr>
            </w:pPr>
            <w:r w:rsidRPr="00FC3517">
              <w:rPr>
                <w:rFonts w:eastAsia="宋体" w:cs="Arial"/>
                <w:strike/>
                <w:color w:val="FF0000"/>
                <w:lang w:eastAsia="zh-CN"/>
              </w:rPr>
              <w:t>FFS: separate row for number of PFLs</w:t>
            </w:r>
          </w:p>
          <w:p w14:paraId="70A58E84"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strike/>
                <w:color w:val="FF0000"/>
                <w:lang w:eastAsia="zh-CN"/>
              </w:rPr>
              <w:t>FFS: total aggregated BW and BW combinations</w:t>
            </w:r>
          </w:p>
          <w:p w14:paraId="1A5947E8"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1. Maximum aggregated DL PRS bandwidth in MHz, which is supported and reported by UE</w:t>
            </w:r>
          </w:p>
          <w:p w14:paraId="6E283CC3"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2. Maximum DL PRS bandwidth in MHz, per PFL</w:t>
            </w:r>
          </w:p>
          <w:p w14:paraId="18AFE87F"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[3. DL PRS buffering capability: Type 1 or Type 2]</w:t>
            </w:r>
          </w:p>
          <w:p w14:paraId="2F771A18"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 xml:space="preserve">4. Duration of DL PRS symbols N in units of ms a UE can process every T ms assuming </w:t>
            </w:r>
            <w:r w:rsidRPr="00FC3517">
              <w:rPr>
                <w:rFonts w:ascii="Arial" w:eastAsia="宋体" w:hAnsi="Arial" w:cs="Arial"/>
                <w:color w:val="FF0000"/>
                <w:highlight w:val="yellow"/>
                <w:lang w:val="en-US" w:eastAsia="zh-CN"/>
              </w:rPr>
              <w:t>[maximum DL PRS bandwidth in MHz]</w:t>
            </w:r>
            <w:r w:rsidRPr="00FC3517">
              <w:rPr>
                <w:rFonts w:ascii="Arial" w:eastAsia="宋体" w:hAnsi="Arial" w:cs="Arial"/>
                <w:color w:val="FF0000"/>
                <w:lang w:val="en-US" w:eastAsia="zh-CN"/>
              </w:rPr>
              <w:t xml:space="preserve">, which is supported and </w:t>
            </w:r>
            <w:r w:rsidRPr="00FC3517">
              <w:rPr>
                <w:rFonts w:ascii="Arial" w:eastAsia="宋体" w:hAnsi="Arial" w:cs="Arial"/>
                <w:color w:val="FF0000"/>
                <w:lang w:val="en-US" w:eastAsia="zh-CN"/>
              </w:rPr>
              <w:lastRenderedPageBreak/>
              <w:t>reported by UE.</w:t>
            </w:r>
          </w:p>
          <w:p w14:paraId="0730C8EA"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[5. Max number of DL PRS resources per PFL that UE can process in a slot under it]</w:t>
            </w:r>
          </w:p>
        </w:tc>
        <w:tc>
          <w:tcPr>
            <w:tcW w:w="0" w:type="auto"/>
            <w:shd w:val="clear" w:color="auto" w:fill="auto"/>
          </w:tcPr>
          <w:p w14:paraId="75986357"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eastAsia="MS Mincho" w:hAnsi="Arial" w:cs="Arial"/>
                <w:color w:val="FF0000"/>
                <w:highlight w:val="yellow"/>
              </w:rPr>
              <w:lastRenderedPageBreak/>
              <w:t>FFS</w:t>
            </w:r>
          </w:p>
        </w:tc>
        <w:tc>
          <w:tcPr>
            <w:tcW w:w="0" w:type="auto"/>
            <w:shd w:val="clear" w:color="auto" w:fill="auto"/>
          </w:tcPr>
          <w:p w14:paraId="7227F27E"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eastAsia="MS Mincho" w:hAnsi="Arial" w:cs="Arial"/>
                <w:color w:val="FF0000"/>
              </w:rPr>
              <w:t>No</w:t>
            </w:r>
          </w:p>
        </w:tc>
        <w:tc>
          <w:tcPr>
            <w:tcW w:w="0" w:type="auto"/>
            <w:shd w:val="clear" w:color="auto" w:fill="auto"/>
          </w:tcPr>
          <w:p w14:paraId="018ECF94"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5EBE015C"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hAnsi="Arial" w:cs="Arial"/>
                <w:color w:val="FF0000"/>
                <w:lang w:val="en-US"/>
              </w:rPr>
              <w:t xml:space="preserve">DL PRS processing capabilities for aggregated PRS processing of 2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宋体" w:hAnsi="Arial" w:cs="Arial"/>
                <w:color w:val="FF0000"/>
                <w:lang w:val="en-US" w:eastAsia="zh-CN"/>
              </w:rPr>
              <w:t xml:space="preserve"> is not supported</w:t>
            </w:r>
          </w:p>
        </w:tc>
        <w:tc>
          <w:tcPr>
            <w:tcW w:w="0" w:type="auto"/>
            <w:shd w:val="clear" w:color="auto" w:fill="auto"/>
          </w:tcPr>
          <w:p w14:paraId="3A4700CA"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hAnsi="Arial" w:cs="Arial"/>
                <w:color w:val="FF0000"/>
              </w:rPr>
              <w:t>Per band</w:t>
            </w:r>
          </w:p>
        </w:tc>
        <w:tc>
          <w:tcPr>
            <w:tcW w:w="0" w:type="auto"/>
            <w:shd w:val="clear" w:color="auto" w:fill="auto"/>
          </w:tcPr>
          <w:p w14:paraId="50F60692"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0966E9EE"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4C290F99"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5E484D00"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Component 1 candidate values:</w:t>
            </w:r>
          </w:p>
          <w:p w14:paraId="16BEF2D6"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FR1 bands: {5, 10, 20, 40, 50, 80, 100}</w:t>
            </w:r>
          </w:p>
          <w:p w14:paraId="3676BC8E"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FR2 bands: {50, 100, 200, 400}]</w:t>
            </w:r>
          </w:p>
          <w:p w14:paraId="042C7200"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Component 2 candidate values:</w:t>
            </w:r>
          </w:p>
          <w:p w14:paraId="381E1862"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Type 1 – sub-slot/symbol level buffering</w:t>
            </w:r>
          </w:p>
          <w:p w14:paraId="759A2BC9"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Type 2 – slot level buffering]</w:t>
            </w:r>
          </w:p>
          <w:p w14:paraId="368EA319"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p>
          <w:p w14:paraId="1913D146"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[Component 3 candidate values:</w:t>
            </w:r>
          </w:p>
          <w:p w14:paraId="28502015"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 xml:space="preserve">a) T: {8, 16, 20, 30, 40, 80, 160, 320, 640, </w:t>
            </w:r>
            <w:r w:rsidRPr="00FC3517">
              <w:rPr>
                <w:rFonts w:ascii="Arial" w:eastAsia="宋体" w:hAnsi="Arial" w:cs="Arial"/>
                <w:color w:val="FF0000"/>
                <w:highlight w:val="yellow"/>
                <w:lang w:val="en-US" w:eastAsia="zh-CN"/>
              </w:rPr>
              <w:lastRenderedPageBreak/>
              <w:t>1280} ms</w:t>
            </w:r>
          </w:p>
          <w:p w14:paraId="24EB7B34"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N: {0.125, 0.25, 0.5, 1, 2, 4, 6, 8, 12, 16, 20, 25, 30, 32, 35, 40, 45, 50} ms]</w:t>
            </w:r>
          </w:p>
          <w:p w14:paraId="78E24EDB"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p>
          <w:p w14:paraId="1CF82704"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[Component 4 candidate values:</w:t>
            </w:r>
          </w:p>
          <w:p w14:paraId="76FD76E0"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FR1 bands: {1, 2, 4, 6, 8, 12, 16, 24, 32, 48, 64} for each SCS: 15kHz, 30kHz, 60kHz</w:t>
            </w:r>
          </w:p>
          <w:p w14:paraId="74C678F1"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FR2 bands: {1, 2, 4, 6, 8, 12, 16, 24, 32, 48, 64} for each SCS: 60kHz, 120kHz]</w:t>
            </w:r>
          </w:p>
        </w:tc>
        <w:tc>
          <w:tcPr>
            <w:tcW w:w="0" w:type="auto"/>
            <w:shd w:val="clear" w:color="auto" w:fill="auto"/>
          </w:tcPr>
          <w:p w14:paraId="7D1AA245" w14:textId="77777777" w:rsidR="0093505A" w:rsidRPr="00FC3517" w:rsidRDefault="0093505A" w:rsidP="008435A2">
            <w:pPr>
              <w:pStyle w:val="maintext"/>
              <w:ind w:firstLineChars="0" w:firstLine="0"/>
              <w:jc w:val="left"/>
              <w:rPr>
                <w:rFonts w:ascii="Arial" w:hAnsi="Arial" w:cs="Arial"/>
                <w:color w:val="000000"/>
              </w:rPr>
            </w:pPr>
            <w:r w:rsidRPr="00FC3517">
              <w:rPr>
                <w:rFonts w:ascii="Arial" w:eastAsia="宋体" w:hAnsi="Arial" w:cs="Arial"/>
                <w:color w:val="FF0000"/>
              </w:rPr>
              <w:lastRenderedPageBreak/>
              <w:t xml:space="preserve">Optional with capability </w:t>
            </w:r>
            <w:proofErr w:type="spellStart"/>
            <w:r w:rsidRPr="00FC3517">
              <w:rPr>
                <w:rFonts w:ascii="Arial" w:eastAsia="宋体" w:hAnsi="Arial" w:cs="Arial"/>
                <w:color w:val="FF0000"/>
              </w:rPr>
              <w:t>signaling</w:t>
            </w:r>
            <w:proofErr w:type="spellEnd"/>
            <w:r w:rsidRPr="00FC3517">
              <w:rPr>
                <w:rFonts w:ascii="Arial" w:eastAsia="宋体" w:hAnsi="Arial" w:cs="Arial"/>
                <w:color w:val="FF0000"/>
              </w:rPr>
              <w:t>.</w:t>
            </w:r>
          </w:p>
        </w:tc>
      </w:tr>
      <w:tr w:rsidR="0093505A" w:rsidRPr="00AC7F68" w14:paraId="1A09735B" w14:textId="77777777" w:rsidTr="008435A2">
        <w:tc>
          <w:tcPr>
            <w:tcW w:w="0" w:type="auto"/>
            <w:shd w:val="clear" w:color="auto" w:fill="auto"/>
          </w:tcPr>
          <w:p w14:paraId="287B12C9"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lastRenderedPageBreak/>
              <w:t>41. NR_pos_enh2</w:t>
            </w:r>
          </w:p>
        </w:tc>
        <w:tc>
          <w:tcPr>
            <w:tcW w:w="0" w:type="auto"/>
            <w:shd w:val="clear" w:color="auto" w:fill="auto"/>
          </w:tcPr>
          <w:p w14:paraId="148C656B"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41-4-1a</w:t>
            </w:r>
          </w:p>
        </w:tc>
        <w:tc>
          <w:tcPr>
            <w:tcW w:w="0" w:type="auto"/>
            <w:shd w:val="clear" w:color="auto" w:fill="auto"/>
          </w:tcPr>
          <w:p w14:paraId="691B6D6B" w14:textId="77777777" w:rsidR="0093505A" w:rsidRPr="00FC3517" w:rsidRDefault="0093505A" w:rsidP="008435A2">
            <w:pPr>
              <w:pStyle w:val="maintext"/>
              <w:ind w:firstLineChars="0" w:firstLine="0"/>
              <w:jc w:val="left"/>
              <w:rPr>
                <w:rFonts w:ascii="Arial" w:eastAsia="宋体" w:hAnsi="Arial" w:cs="Arial"/>
                <w:color w:val="FF0000"/>
                <w:lang w:eastAsia="zh-CN"/>
              </w:rPr>
            </w:pPr>
            <w:r w:rsidRPr="00FC3517">
              <w:rPr>
                <w:rFonts w:ascii="Arial" w:eastAsia="宋体" w:hAnsi="Arial" w:cs="Arial"/>
                <w:color w:val="FF0000"/>
                <w:lang w:eastAsia="zh-CN"/>
              </w:rPr>
              <w:t xml:space="preserve">DL PRS processing capabilities for aggregated PRS processing of 3 PFLs in intra-band contiguous within a MG </w:t>
            </w:r>
            <w:r w:rsidRPr="00FC3517">
              <w:rPr>
                <w:rFonts w:ascii="Arial" w:eastAsia="宋体" w:hAnsi="Arial" w:cs="Arial"/>
                <w:color w:val="FF0000"/>
                <w:lang w:val="en-US" w:eastAsia="zh-CN"/>
              </w:rPr>
              <w:t>for RRC_CONNECTED sate</w:t>
            </w:r>
          </w:p>
        </w:tc>
        <w:tc>
          <w:tcPr>
            <w:tcW w:w="0" w:type="auto"/>
            <w:shd w:val="clear" w:color="auto" w:fill="auto"/>
          </w:tcPr>
          <w:p w14:paraId="5C41A0E0"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1. Maximum aggregated DL PRS bandwidth in MHz, which is supported and reported by UE</w:t>
            </w:r>
          </w:p>
          <w:p w14:paraId="5CC586A4"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 xml:space="preserve">2. Maximum DL PRS bandwidth </w:t>
            </w:r>
            <w:r w:rsidRPr="00FC3517">
              <w:rPr>
                <w:rFonts w:ascii="Arial" w:eastAsia="宋体" w:hAnsi="Arial" w:cs="Arial"/>
                <w:color w:val="FF0000"/>
                <w:lang w:val="en-US" w:eastAsia="zh-CN"/>
              </w:rPr>
              <w:lastRenderedPageBreak/>
              <w:t>in MHz, per PFL</w:t>
            </w:r>
          </w:p>
          <w:p w14:paraId="20CB368B"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[3. DL PRS buffering capability: Type 1 or Type 2]</w:t>
            </w:r>
          </w:p>
          <w:p w14:paraId="2EF83ABA"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 xml:space="preserve">4. Duration of DL PRS symbols N in units of ms a UE can process every T ms assuming </w:t>
            </w:r>
            <w:r w:rsidRPr="00FC3517">
              <w:rPr>
                <w:rFonts w:ascii="Arial" w:eastAsia="宋体" w:hAnsi="Arial" w:cs="Arial"/>
                <w:color w:val="FF0000"/>
                <w:highlight w:val="yellow"/>
                <w:lang w:val="en-US" w:eastAsia="zh-CN"/>
              </w:rPr>
              <w:t>[maximum DL PRS bandwidth in MHz]</w:t>
            </w:r>
            <w:r w:rsidRPr="00FC3517">
              <w:rPr>
                <w:rFonts w:ascii="Arial" w:eastAsia="宋体" w:hAnsi="Arial" w:cs="Arial"/>
                <w:color w:val="FF0000"/>
                <w:lang w:val="en-US" w:eastAsia="zh-CN"/>
              </w:rPr>
              <w:t>, which is supported and reported by UE.</w:t>
            </w:r>
          </w:p>
          <w:p w14:paraId="03F1CF4F" w14:textId="77777777" w:rsidR="0093505A" w:rsidRPr="00FC3517" w:rsidRDefault="0093505A" w:rsidP="008435A2">
            <w:pPr>
              <w:rPr>
                <w:rFonts w:eastAsia="宋体" w:cs="Arial"/>
                <w:strike/>
                <w:color w:val="FF0000"/>
                <w:lang w:eastAsia="zh-CN"/>
              </w:rPr>
            </w:pPr>
            <w:r w:rsidRPr="00FC3517">
              <w:rPr>
                <w:rFonts w:eastAsia="宋体" w:cs="Arial"/>
                <w:color w:val="FF0000"/>
                <w:highlight w:val="yellow"/>
                <w:lang w:eastAsia="zh-CN"/>
              </w:rPr>
              <w:t>[5. Max number of DL PRS resources per PFL that UE can process in a slot under it]</w:t>
            </w:r>
          </w:p>
        </w:tc>
        <w:tc>
          <w:tcPr>
            <w:tcW w:w="0" w:type="auto"/>
            <w:shd w:val="clear" w:color="auto" w:fill="auto"/>
          </w:tcPr>
          <w:p w14:paraId="6EAAC617" w14:textId="77777777" w:rsidR="0093505A" w:rsidRPr="00FC3517" w:rsidRDefault="0093505A" w:rsidP="008435A2">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lastRenderedPageBreak/>
              <w:t>FFS</w:t>
            </w:r>
          </w:p>
        </w:tc>
        <w:tc>
          <w:tcPr>
            <w:tcW w:w="0" w:type="auto"/>
            <w:shd w:val="clear" w:color="auto" w:fill="auto"/>
          </w:tcPr>
          <w:p w14:paraId="287E49A2" w14:textId="77777777" w:rsidR="0093505A" w:rsidRPr="00FC3517" w:rsidRDefault="0093505A" w:rsidP="008435A2">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0FDB8746"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3E13D7A" w14:textId="77777777" w:rsidR="0093505A" w:rsidRPr="00FC3517" w:rsidRDefault="0093505A" w:rsidP="008435A2">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3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宋体" w:hAnsi="Arial" w:cs="Arial"/>
                <w:color w:val="FF0000"/>
                <w:lang w:val="en-US" w:eastAsia="zh-CN"/>
              </w:rPr>
              <w:t xml:space="preserve"> is not supported</w:t>
            </w:r>
          </w:p>
        </w:tc>
        <w:tc>
          <w:tcPr>
            <w:tcW w:w="0" w:type="auto"/>
            <w:shd w:val="clear" w:color="auto" w:fill="auto"/>
          </w:tcPr>
          <w:p w14:paraId="2300623D"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60C58DCF"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15DE1B43"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04C8A3BF"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203E9807"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Component 1 candidate values:</w:t>
            </w:r>
          </w:p>
          <w:p w14:paraId="1C5AFC84"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FR1 bands: {5, 10, 20, 40, 50, 80, 100}</w:t>
            </w:r>
          </w:p>
          <w:p w14:paraId="699621BA"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 xml:space="preserve">b) FR2 bands: </w:t>
            </w:r>
            <w:r w:rsidRPr="00FC3517">
              <w:rPr>
                <w:rFonts w:ascii="Arial" w:eastAsia="宋体" w:hAnsi="Arial" w:cs="Arial"/>
                <w:color w:val="FF0000"/>
                <w:highlight w:val="yellow"/>
                <w:lang w:val="en-US" w:eastAsia="zh-CN"/>
              </w:rPr>
              <w:lastRenderedPageBreak/>
              <w:t>{50, 100, 200, 400}]</w:t>
            </w:r>
          </w:p>
          <w:p w14:paraId="3F98CB3D"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Component 2 candidate values:</w:t>
            </w:r>
          </w:p>
          <w:p w14:paraId="63B9C7DD"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Type 1 – sub-slot/symbol level buffering</w:t>
            </w:r>
          </w:p>
          <w:p w14:paraId="693547EB"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Type 2 – slot level buffering]</w:t>
            </w:r>
          </w:p>
          <w:p w14:paraId="3C14EC05"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p>
          <w:p w14:paraId="09AF5A01"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[Component 3 candidate values:</w:t>
            </w:r>
          </w:p>
          <w:p w14:paraId="271C9834"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T: {8, 16, 20, 30, 40, 80, 160, 320, 640, 1280} ms</w:t>
            </w:r>
          </w:p>
          <w:p w14:paraId="0F07D371"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N: {0.125, 0.25, 0.5, 1, 2, 4, 6, 8, 12, 16, 20, 25, 30, 32, 35, 40, 45, 50} ms]</w:t>
            </w:r>
          </w:p>
          <w:p w14:paraId="3A4753A4"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p>
          <w:p w14:paraId="5D60A041"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[Component 4 candidate values:</w:t>
            </w:r>
          </w:p>
          <w:p w14:paraId="5EF0CA1C"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 xml:space="preserve">a. FR1 bands: {1, 2, 4, 6, 8, 12, 16, 24, 32, </w:t>
            </w:r>
            <w:r w:rsidRPr="00FC3517">
              <w:rPr>
                <w:rFonts w:ascii="Arial" w:eastAsia="宋体" w:hAnsi="Arial" w:cs="Arial"/>
                <w:color w:val="FF0000"/>
                <w:highlight w:val="yellow"/>
                <w:lang w:val="en-US" w:eastAsia="zh-CN"/>
              </w:rPr>
              <w:lastRenderedPageBreak/>
              <w:t>48, 64} for each SCS: 15kHz, 30kHz, 60kHz</w:t>
            </w:r>
          </w:p>
          <w:p w14:paraId="56866E9C"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FR2 bands: {1, 2, 4, 6, 8, 12, 16, 24, 32, 48, 64} for each SCS: 60kHz, 120kHz]</w:t>
            </w:r>
          </w:p>
        </w:tc>
        <w:tc>
          <w:tcPr>
            <w:tcW w:w="0" w:type="auto"/>
            <w:shd w:val="clear" w:color="auto" w:fill="auto"/>
          </w:tcPr>
          <w:p w14:paraId="7E4E39B9" w14:textId="77777777" w:rsidR="0093505A" w:rsidRPr="00FC3517" w:rsidRDefault="0093505A" w:rsidP="008435A2">
            <w:pPr>
              <w:pStyle w:val="maintext"/>
              <w:ind w:firstLineChars="0" w:firstLine="0"/>
              <w:jc w:val="left"/>
              <w:rPr>
                <w:rFonts w:ascii="Arial" w:eastAsia="宋体" w:hAnsi="Arial" w:cs="Arial"/>
                <w:color w:val="FF0000"/>
              </w:rPr>
            </w:pPr>
            <w:r w:rsidRPr="00FC3517">
              <w:rPr>
                <w:rFonts w:ascii="Arial" w:eastAsia="宋体" w:hAnsi="Arial" w:cs="Arial"/>
                <w:color w:val="FF0000"/>
              </w:rPr>
              <w:lastRenderedPageBreak/>
              <w:t xml:space="preserve">Optional with capability </w:t>
            </w:r>
            <w:proofErr w:type="spellStart"/>
            <w:r w:rsidRPr="00FC3517">
              <w:rPr>
                <w:rFonts w:ascii="Arial" w:eastAsia="宋体" w:hAnsi="Arial" w:cs="Arial"/>
                <w:color w:val="FF0000"/>
              </w:rPr>
              <w:t>signaling</w:t>
            </w:r>
            <w:proofErr w:type="spellEnd"/>
            <w:r w:rsidRPr="00FC3517">
              <w:rPr>
                <w:rFonts w:ascii="Arial" w:eastAsia="宋体" w:hAnsi="Arial" w:cs="Arial"/>
                <w:color w:val="FF0000"/>
              </w:rPr>
              <w:t>.</w:t>
            </w:r>
          </w:p>
        </w:tc>
      </w:tr>
      <w:tr w:rsidR="0093505A" w:rsidRPr="00AC7F68" w14:paraId="28C20CAE" w14:textId="77777777" w:rsidTr="008435A2">
        <w:tc>
          <w:tcPr>
            <w:tcW w:w="0" w:type="auto"/>
            <w:shd w:val="clear" w:color="auto" w:fill="auto"/>
          </w:tcPr>
          <w:p w14:paraId="779B3B5A"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lastRenderedPageBreak/>
              <w:t>41. NR_pos_enh2</w:t>
            </w:r>
          </w:p>
        </w:tc>
        <w:tc>
          <w:tcPr>
            <w:tcW w:w="0" w:type="auto"/>
            <w:shd w:val="clear" w:color="auto" w:fill="auto"/>
          </w:tcPr>
          <w:p w14:paraId="1940EEF9"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41-4-1b</w:t>
            </w:r>
          </w:p>
        </w:tc>
        <w:tc>
          <w:tcPr>
            <w:tcW w:w="0" w:type="auto"/>
            <w:shd w:val="clear" w:color="auto" w:fill="auto"/>
          </w:tcPr>
          <w:p w14:paraId="6B1C82EC" w14:textId="77777777" w:rsidR="0093505A" w:rsidRPr="00FC3517" w:rsidRDefault="0093505A" w:rsidP="008435A2">
            <w:pPr>
              <w:pStyle w:val="maintext"/>
              <w:ind w:firstLineChars="0" w:firstLine="0"/>
              <w:jc w:val="left"/>
              <w:rPr>
                <w:rFonts w:ascii="Arial" w:eastAsia="宋体" w:hAnsi="Arial" w:cs="Arial"/>
                <w:color w:val="FF0000"/>
                <w:lang w:eastAsia="zh-CN"/>
              </w:rPr>
            </w:pPr>
            <w:r w:rsidRPr="00FC3517">
              <w:rPr>
                <w:rFonts w:ascii="Arial" w:eastAsia="宋体" w:hAnsi="Arial" w:cs="Arial"/>
                <w:color w:val="FF0000"/>
                <w:lang w:eastAsia="zh-CN"/>
              </w:rPr>
              <w:t xml:space="preserve">DL PRS processing capabilities for aggregated PRS processing of 2 PFLs in intra-band contiguous </w:t>
            </w:r>
            <w:r w:rsidRPr="00FC3517">
              <w:rPr>
                <w:rFonts w:ascii="Arial" w:eastAsia="宋体" w:hAnsi="Arial" w:cs="Arial"/>
                <w:color w:val="FF0000"/>
                <w:lang w:val="en-US" w:eastAsia="zh-CN"/>
              </w:rPr>
              <w:t>for RRC_IDLE and RRC_INACTIVE sate</w:t>
            </w:r>
          </w:p>
        </w:tc>
        <w:tc>
          <w:tcPr>
            <w:tcW w:w="0" w:type="auto"/>
            <w:shd w:val="clear" w:color="auto" w:fill="auto"/>
          </w:tcPr>
          <w:p w14:paraId="3FD787FA"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1. Maximum aggregated DL PRS bandwidth in MHz, which is supported and reported by UE</w:t>
            </w:r>
          </w:p>
          <w:p w14:paraId="4A885F8E"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2. Maximum DL PRS bandwidth in MHz, per PFL</w:t>
            </w:r>
          </w:p>
          <w:p w14:paraId="6CC6AD57"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[3. DL PRS buffering capability: Type 1 or Type 2]</w:t>
            </w:r>
          </w:p>
          <w:p w14:paraId="1CF4CBE2"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 xml:space="preserve">4. Duration of DL PRS symbols N in units of ms a UE can process every T ms assuming </w:t>
            </w:r>
            <w:r w:rsidRPr="00FC3517">
              <w:rPr>
                <w:rFonts w:ascii="Arial" w:eastAsia="宋体" w:hAnsi="Arial" w:cs="Arial"/>
                <w:color w:val="FF0000"/>
                <w:highlight w:val="yellow"/>
                <w:lang w:val="en-US" w:eastAsia="zh-CN"/>
              </w:rPr>
              <w:t>[maximum DL PRS bandwidth in MHz]</w:t>
            </w:r>
            <w:r w:rsidRPr="00FC3517">
              <w:rPr>
                <w:rFonts w:ascii="Arial" w:eastAsia="宋体" w:hAnsi="Arial" w:cs="Arial"/>
                <w:color w:val="FF0000"/>
                <w:lang w:val="en-US" w:eastAsia="zh-CN"/>
              </w:rPr>
              <w:t xml:space="preserve">, which is supported and </w:t>
            </w:r>
            <w:r w:rsidRPr="00FC3517">
              <w:rPr>
                <w:rFonts w:ascii="Arial" w:eastAsia="宋体" w:hAnsi="Arial" w:cs="Arial"/>
                <w:color w:val="FF0000"/>
                <w:lang w:val="en-US" w:eastAsia="zh-CN"/>
              </w:rPr>
              <w:lastRenderedPageBreak/>
              <w:t>reported by UE.</w:t>
            </w:r>
          </w:p>
          <w:p w14:paraId="763E5884" w14:textId="77777777" w:rsidR="0093505A" w:rsidRPr="00FC3517" w:rsidRDefault="0093505A" w:rsidP="008435A2">
            <w:pPr>
              <w:pStyle w:val="maintext"/>
              <w:ind w:firstLineChars="0" w:firstLine="0"/>
              <w:jc w:val="left"/>
              <w:rPr>
                <w:rFonts w:ascii="Arial" w:eastAsia="宋体" w:hAnsi="Arial" w:cs="Arial"/>
                <w:strike/>
                <w:color w:val="FF0000"/>
                <w:lang w:eastAsia="zh-CN"/>
              </w:rPr>
            </w:pPr>
            <w:r w:rsidRPr="00FC3517">
              <w:rPr>
                <w:rFonts w:ascii="Arial" w:eastAsia="宋体" w:hAnsi="Arial" w:cs="Arial"/>
                <w:color w:val="FF0000"/>
                <w:highlight w:val="yellow"/>
                <w:lang w:val="en-US" w:eastAsia="zh-CN"/>
              </w:rPr>
              <w:t>[5. Max number of DL PRS resources per PFL that UE can process in a slot under it]</w:t>
            </w:r>
          </w:p>
        </w:tc>
        <w:tc>
          <w:tcPr>
            <w:tcW w:w="0" w:type="auto"/>
            <w:shd w:val="clear" w:color="auto" w:fill="auto"/>
          </w:tcPr>
          <w:p w14:paraId="50D6C1BA" w14:textId="77777777" w:rsidR="0093505A" w:rsidRPr="00FC3517" w:rsidRDefault="0093505A" w:rsidP="008435A2">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lastRenderedPageBreak/>
              <w:t>FFS</w:t>
            </w:r>
          </w:p>
        </w:tc>
        <w:tc>
          <w:tcPr>
            <w:tcW w:w="0" w:type="auto"/>
            <w:shd w:val="clear" w:color="auto" w:fill="auto"/>
          </w:tcPr>
          <w:p w14:paraId="59D2ED7C" w14:textId="77777777" w:rsidR="0093505A" w:rsidRPr="00FC3517" w:rsidRDefault="0093505A" w:rsidP="008435A2">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0BEDA3FD"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6B8D0A4" w14:textId="77777777" w:rsidR="0093505A" w:rsidRPr="00FC3517" w:rsidRDefault="0093505A" w:rsidP="008435A2">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2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宋体" w:hAnsi="Arial" w:cs="Arial"/>
                <w:color w:val="FF0000"/>
                <w:lang w:val="en-US" w:eastAsia="zh-CN"/>
              </w:rPr>
              <w:t xml:space="preserve"> is not supported</w:t>
            </w:r>
          </w:p>
        </w:tc>
        <w:tc>
          <w:tcPr>
            <w:tcW w:w="0" w:type="auto"/>
            <w:shd w:val="clear" w:color="auto" w:fill="auto"/>
          </w:tcPr>
          <w:p w14:paraId="6B28F21A"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1CDCB713"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5A680F78"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652657F1"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0B08A13B"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Component 1 candidate values:</w:t>
            </w:r>
          </w:p>
          <w:p w14:paraId="651DFE64"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FR1 bands: {5, 10, 20, 40, 50, 80, 100}</w:t>
            </w:r>
          </w:p>
          <w:p w14:paraId="4AB537BE"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FR2 bands: {50, 100, 200, 400}]</w:t>
            </w:r>
          </w:p>
          <w:p w14:paraId="25283FB4"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Component 2 candidate values:</w:t>
            </w:r>
          </w:p>
          <w:p w14:paraId="1420A167"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Type 1 – sub-slot/symbol level buffering</w:t>
            </w:r>
          </w:p>
          <w:p w14:paraId="42DCAB0F"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Type 2 – slot level buffering]</w:t>
            </w:r>
          </w:p>
          <w:p w14:paraId="269B3298"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p>
          <w:p w14:paraId="2AF0CA63"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 xml:space="preserve">[Component 3 </w:t>
            </w:r>
            <w:r w:rsidRPr="00FC3517">
              <w:rPr>
                <w:rFonts w:ascii="Arial" w:eastAsia="宋体" w:hAnsi="Arial" w:cs="Arial"/>
                <w:color w:val="FF0000"/>
                <w:highlight w:val="yellow"/>
                <w:lang w:val="en-US" w:eastAsia="zh-CN"/>
              </w:rPr>
              <w:lastRenderedPageBreak/>
              <w:t>candidate values:</w:t>
            </w:r>
          </w:p>
          <w:p w14:paraId="7290F148"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T: {8, 16, 20, 30, 40, 80, 160, 320, 640, 1280} ms</w:t>
            </w:r>
          </w:p>
          <w:p w14:paraId="3D8555A3"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N: {0.125, 0.25, 0.5, 1, 2, 4, 6, 8, 12, 16, 20, 25, 30, 32, 35, 40, 45, 50} ms]</w:t>
            </w:r>
          </w:p>
          <w:p w14:paraId="3F331912"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p>
          <w:p w14:paraId="26558CA0"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[Component 4 candidate values:</w:t>
            </w:r>
          </w:p>
          <w:p w14:paraId="3B009BBC"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FR1 bands: {1, 2, 4, 6, 8, 12, 16, 24, 32, 48, 64} for each SCS: 15kHz, 30kHz, 60kHz</w:t>
            </w:r>
          </w:p>
          <w:p w14:paraId="21634B53"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FR2 bands: {1, 2, 4, 6, 8, 12, 16, 24, 32, 48, 64} for each SCS: 60kHz, 120kHz]</w:t>
            </w:r>
          </w:p>
        </w:tc>
        <w:tc>
          <w:tcPr>
            <w:tcW w:w="0" w:type="auto"/>
            <w:shd w:val="clear" w:color="auto" w:fill="auto"/>
          </w:tcPr>
          <w:p w14:paraId="794D6253" w14:textId="77777777" w:rsidR="0093505A" w:rsidRPr="00FC3517" w:rsidRDefault="0093505A" w:rsidP="008435A2">
            <w:pPr>
              <w:pStyle w:val="maintext"/>
              <w:ind w:firstLineChars="0" w:firstLine="0"/>
              <w:jc w:val="left"/>
              <w:rPr>
                <w:rFonts w:ascii="Arial" w:eastAsia="宋体" w:hAnsi="Arial" w:cs="Arial"/>
                <w:color w:val="FF0000"/>
              </w:rPr>
            </w:pPr>
            <w:r w:rsidRPr="00FC3517">
              <w:rPr>
                <w:rFonts w:ascii="Arial" w:eastAsia="宋体" w:hAnsi="Arial" w:cs="Arial"/>
                <w:color w:val="FF0000"/>
              </w:rPr>
              <w:lastRenderedPageBreak/>
              <w:t xml:space="preserve">Optional with capability </w:t>
            </w:r>
            <w:proofErr w:type="spellStart"/>
            <w:r w:rsidRPr="00FC3517">
              <w:rPr>
                <w:rFonts w:ascii="Arial" w:eastAsia="宋体" w:hAnsi="Arial" w:cs="Arial"/>
                <w:color w:val="FF0000"/>
              </w:rPr>
              <w:t>signaling</w:t>
            </w:r>
            <w:proofErr w:type="spellEnd"/>
            <w:r w:rsidRPr="00FC3517">
              <w:rPr>
                <w:rFonts w:ascii="Arial" w:eastAsia="宋体" w:hAnsi="Arial" w:cs="Arial"/>
                <w:color w:val="FF0000"/>
              </w:rPr>
              <w:t>.</w:t>
            </w:r>
          </w:p>
        </w:tc>
      </w:tr>
      <w:tr w:rsidR="0093505A" w:rsidRPr="00AC7F68" w14:paraId="3CA7ED21" w14:textId="77777777" w:rsidTr="008435A2">
        <w:tc>
          <w:tcPr>
            <w:tcW w:w="0" w:type="auto"/>
            <w:shd w:val="clear" w:color="auto" w:fill="auto"/>
          </w:tcPr>
          <w:p w14:paraId="376D32DF" w14:textId="77777777" w:rsidR="0093505A" w:rsidRPr="00FC3517" w:rsidRDefault="0093505A" w:rsidP="008435A2">
            <w:pPr>
              <w:pStyle w:val="maintext"/>
              <w:ind w:firstLineChars="0" w:firstLine="0"/>
              <w:jc w:val="left"/>
              <w:rPr>
                <w:rFonts w:ascii="Arial" w:hAnsi="Arial" w:cs="Arial"/>
                <w:color w:val="000000" w:themeColor="text1"/>
              </w:rPr>
            </w:pPr>
            <w:r w:rsidRPr="00FC3517">
              <w:rPr>
                <w:rFonts w:ascii="Arial" w:hAnsi="Arial" w:cs="Arial"/>
                <w:color w:val="FF0000"/>
              </w:rPr>
              <w:lastRenderedPageBreak/>
              <w:t>41. NR_pos_enh2</w:t>
            </w:r>
          </w:p>
        </w:tc>
        <w:tc>
          <w:tcPr>
            <w:tcW w:w="0" w:type="auto"/>
            <w:shd w:val="clear" w:color="auto" w:fill="auto"/>
          </w:tcPr>
          <w:p w14:paraId="73456FAC" w14:textId="77777777" w:rsidR="0093505A" w:rsidRPr="00FC3517" w:rsidRDefault="0093505A" w:rsidP="008435A2">
            <w:pPr>
              <w:pStyle w:val="maintext"/>
              <w:ind w:firstLineChars="0" w:firstLine="0"/>
              <w:jc w:val="left"/>
              <w:rPr>
                <w:rFonts w:ascii="Arial" w:hAnsi="Arial" w:cs="Arial"/>
                <w:color w:val="000000" w:themeColor="text1"/>
              </w:rPr>
            </w:pPr>
            <w:r w:rsidRPr="00FC3517">
              <w:rPr>
                <w:rFonts w:ascii="Arial" w:hAnsi="Arial" w:cs="Arial"/>
                <w:color w:val="FF0000"/>
              </w:rPr>
              <w:t>41-4-1c</w:t>
            </w:r>
          </w:p>
        </w:tc>
        <w:tc>
          <w:tcPr>
            <w:tcW w:w="0" w:type="auto"/>
            <w:shd w:val="clear" w:color="auto" w:fill="auto"/>
          </w:tcPr>
          <w:p w14:paraId="49DA1172" w14:textId="77777777" w:rsidR="0093505A" w:rsidRPr="00FC3517" w:rsidRDefault="0093505A" w:rsidP="008435A2">
            <w:pPr>
              <w:pStyle w:val="maintext"/>
              <w:ind w:firstLineChars="0" w:firstLine="0"/>
              <w:jc w:val="left"/>
              <w:rPr>
                <w:rFonts w:ascii="Arial" w:eastAsia="宋体" w:hAnsi="Arial" w:cs="Arial"/>
                <w:color w:val="000000" w:themeColor="text1"/>
                <w:lang w:eastAsia="zh-CN"/>
              </w:rPr>
            </w:pPr>
            <w:r w:rsidRPr="00FC3517">
              <w:rPr>
                <w:rFonts w:ascii="Arial" w:eastAsia="宋体" w:hAnsi="Arial" w:cs="Arial"/>
                <w:color w:val="FF0000"/>
                <w:lang w:eastAsia="zh-CN"/>
              </w:rPr>
              <w:t xml:space="preserve">DL PRS processing capabilities for aggregated PRS </w:t>
            </w:r>
            <w:r w:rsidRPr="00FC3517">
              <w:rPr>
                <w:rFonts w:ascii="Arial" w:eastAsia="宋体" w:hAnsi="Arial" w:cs="Arial"/>
                <w:color w:val="FF0000"/>
                <w:lang w:eastAsia="zh-CN"/>
              </w:rPr>
              <w:lastRenderedPageBreak/>
              <w:t xml:space="preserve">processing of 3 PFLs in intra-band contiguous </w:t>
            </w:r>
            <w:r w:rsidRPr="00FC3517">
              <w:rPr>
                <w:rFonts w:ascii="Arial" w:eastAsia="宋体" w:hAnsi="Arial" w:cs="Arial"/>
                <w:color w:val="FF0000"/>
                <w:lang w:val="en-US" w:eastAsia="zh-CN"/>
              </w:rPr>
              <w:t>for RRC_IDLE and RRC_INACTIVE sate</w:t>
            </w:r>
          </w:p>
        </w:tc>
        <w:tc>
          <w:tcPr>
            <w:tcW w:w="0" w:type="auto"/>
            <w:shd w:val="clear" w:color="auto" w:fill="auto"/>
          </w:tcPr>
          <w:p w14:paraId="4DDC14E9"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lastRenderedPageBreak/>
              <w:t xml:space="preserve">1. Maximum aggregated DL PRS bandwidth </w:t>
            </w:r>
            <w:r w:rsidRPr="00FC3517">
              <w:rPr>
                <w:rFonts w:ascii="Arial" w:eastAsia="宋体" w:hAnsi="Arial" w:cs="Arial"/>
                <w:color w:val="FF0000"/>
                <w:lang w:val="en-US" w:eastAsia="zh-CN"/>
              </w:rPr>
              <w:lastRenderedPageBreak/>
              <w:t>in MHz, which is supported and reported by UE</w:t>
            </w:r>
          </w:p>
          <w:p w14:paraId="0F1B07F6"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2. Maximum DL PRS bandwidth in MHz, per PFL</w:t>
            </w:r>
          </w:p>
          <w:p w14:paraId="1B0D2FA0"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[3. DL PRS buffering capability: Type 1 or Type 2]</w:t>
            </w:r>
          </w:p>
          <w:p w14:paraId="63E8DCFF"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 xml:space="preserve">4. Duration of DL PRS symbols N in units of ms a UE can process every T ms assuming </w:t>
            </w:r>
            <w:r w:rsidRPr="00FC3517">
              <w:rPr>
                <w:rFonts w:ascii="Arial" w:eastAsia="宋体" w:hAnsi="Arial" w:cs="Arial"/>
                <w:color w:val="FF0000"/>
                <w:highlight w:val="yellow"/>
                <w:lang w:val="en-US" w:eastAsia="zh-CN"/>
              </w:rPr>
              <w:t>[maximum DL PRS bandwidth in MHz]</w:t>
            </w:r>
            <w:r w:rsidRPr="00FC3517">
              <w:rPr>
                <w:rFonts w:ascii="Arial" w:eastAsia="宋体" w:hAnsi="Arial" w:cs="Arial"/>
                <w:color w:val="FF0000"/>
                <w:lang w:val="en-US" w:eastAsia="zh-CN"/>
              </w:rPr>
              <w:t>, which is supported and reported by UE.</w:t>
            </w:r>
          </w:p>
          <w:p w14:paraId="77731499" w14:textId="77777777" w:rsidR="0093505A" w:rsidRPr="00FC3517" w:rsidRDefault="0093505A" w:rsidP="008435A2">
            <w:pPr>
              <w:pStyle w:val="maintext"/>
              <w:ind w:firstLineChars="0" w:firstLine="0"/>
              <w:jc w:val="left"/>
              <w:rPr>
                <w:rFonts w:ascii="Arial" w:eastAsia="宋体" w:hAnsi="Arial" w:cs="Arial"/>
                <w:strike/>
                <w:color w:val="FF0000"/>
                <w:lang w:eastAsia="zh-CN"/>
              </w:rPr>
            </w:pPr>
            <w:r w:rsidRPr="00FC3517">
              <w:rPr>
                <w:rFonts w:ascii="Arial" w:eastAsia="宋体" w:hAnsi="Arial" w:cs="Arial"/>
                <w:color w:val="FF0000"/>
                <w:highlight w:val="yellow"/>
                <w:lang w:val="en-US" w:eastAsia="zh-CN"/>
              </w:rPr>
              <w:t>[5. Max number of DL PRS resources per PFL that UE can process in a slot under it]</w:t>
            </w:r>
          </w:p>
          <w:p w14:paraId="14EA3C5A" w14:textId="77777777" w:rsidR="0093505A" w:rsidRPr="00FC3517" w:rsidRDefault="0093505A" w:rsidP="008435A2">
            <w:pPr>
              <w:rPr>
                <w:rFonts w:eastAsia="宋体" w:cs="Arial"/>
                <w:strike/>
                <w:color w:val="FF0000"/>
                <w:lang w:eastAsia="zh-CN"/>
              </w:rPr>
            </w:pPr>
          </w:p>
        </w:tc>
        <w:tc>
          <w:tcPr>
            <w:tcW w:w="0" w:type="auto"/>
            <w:shd w:val="clear" w:color="auto" w:fill="auto"/>
          </w:tcPr>
          <w:p w14:paraId="791A0B74" w14:textId="77777777" w:rsidR="0093505A" w:rsidRPr="00FC3517" w:rsidRDefault="0093505A" w:rsidP="008435A2">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lastRenderedPageBreak/>
              <w:t>FFS</w:t>
            </w:r>
          </w:p>
        </w:tc>
        <w:tc>
          <w:tcPr>
            <w:tcW w:w="0" w:type="auto"/>
            <w:shd w:val="clear" w:color="auto" w:fill="auto"/>
          </w:tcPr>
          <w:p w14:paraId="77365B45" w14:textId="77777777" w:rsidR="0093505A" w:rsidRPr="00FC3517" w:rsidRDefault="0093505A" w:rsidP="008435A2">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7B586943"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09CB31A5" w14:textId="77777777" w:rsidR="0093505A" w:rsidRPr="00FC3517" w:rsidRDefault="0093505A" w:rsidP="008435A2">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w:t>
            </w:r>
            <w:r w:rsidRPr="00FC3517">
              <w:rPr>
                <w:rFonts w:ascii="Arial" w:hAnsi="Arial" w:cs="Arial"/>
                <w:color w:val="FF0000"/>
                <w:lang w:val="en-US"/>
              </w:rPr>
              <w:lastRenderedPageBreak/>
              <w:t xml:space="preserve">processing of 3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宋体" w:hAnsi="Arial" w:cs="Arial"/>
                <w:color w:val="FF0000"/>
                <w:lang w:val="en-US" w:eastAsia="zh-CN"/>
              </w:rPr>
              <w:t xml:space="preserve"> is not supported</w:t>
            </w:r>
          </w:p>
        </w:tc>
        <w:tc>
          <w:tcPr>
            <w:tcW w:w="0" w:type="auto"/>
            <w:shd w:val="clear" w:color="auto" w:fill="auto"/>
          </w:tcPr>
          <w:p w14:paraId="533C359F"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lastRenderedPageBreak/>
              <w:t>Per band</w:t>
            </w:r>
          </w:p>
        </w:tc>
        <w:tc>
          <w:tcPr>
            <w:tcW w:w="0" w:type="auto"/>
            <w:shd w:val="clear" w:color="auto" w:fill="auto"/>
          </w:tcPr>
          <w:p w14:paraId="47E1F4D2"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4279F0E2"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5B1AEAB6" w14:textId="77777777" w:rsidR="0093505A" w:rsidRPr="00FC3517" w:rsidRDefault="0093505A" w:rsidP="008435A2">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2AB3570"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Component 1 candidate values:</w:t>
            </w:r>
          </w:p>
          <w:p w14:paraId="6D2DE40C"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lastRenderedPageBreak/>
              <w:t>[a) FR1 bands: {5, 10, 20, 40, 50, 80, 100}</w:t>
            </w:r>
          </w:p>
          <w:p w14:paraId="1492A2D0"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FR2 bands: {50, 100, 200, 400}]</w:t>
            </w:r>
          </w:p>
          <w:p w14:paraId="587CC22E"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lang w:val="en-US" w:eastAsia="zh-CN"/>
              </w:rPr>
              <w:t>Component 2 candidate values:</w:t>
            </w:r>
          </w:p>
          <w:p w14:paraId="45323687"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Type 1 – sub-slot/symbol level buffering</w:t>
            </w:r>
          </w:p>
          <w:p w14:paraId="3262AE63"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Type 2 – slot level buffering]</w:t>
            </w:r>
          </w:p>
          <w:p w14:paraId="0EC8E189"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p>
          <w:p w14:paraId="4B8108E1"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[Component 3 candidate values:</w:t>
            </w:r>
          </w:p>
          <w:p w14:paraId="303E7DD9"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T: {8, 16, 20, 30, 40, 80, 160, 320, 640, 1280} ms</w:t>
            </w:r>
          </w:p>
          <w:p w14:paraId="686ECD10"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N: {0.125, 0.25, 0.5, 1, 2, 4, 6, 8, 12, 16, 20, 25, 30, 32, 35, 40, 45, 50} ms]</w:t>
            </w:r>
          </w:p>
          <w:p w14:paraId="7DBDD9D7"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p>
          <w:p w14:paraId="775B170C"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 xml:space="preserve">[Component 4 </w:t>
            </w:r>
            <w:r w:rsidRPr="00FC3517">
              <w:rPr>
                <w:rFonts w:ascii="Arial" w:eastAsia="宋体" w:hAnsi="Arial" w:cs="Arial"/>
                <w:color w:val="FF0000"/>
                <w:highlight w:val="yellow"/>
                <w:lang w:val="en-US" w:eastAsia="zh-CN"/>
              </w:rPr>
              <w:lastRenderedPageBreak/>
              <w:t>candidate values:</w:t>
            </w:r>
          </w:p>
          <w:p w14:paraId="7C9010A1" w14:textId="77777777" w:rsidR="0093505A" w:rsidRPr="00FC3517" w:rsidRDefault="0093505A" w:rsidP="008435A2">
            <w:pPr>
              <w:pStyle w:val="maintext"/>
              <w:ind w:firstLineChars="0" w:firstLine="0"/>
              <w:jc w:val="left"/>
              <w:rPr>
                <w:rFonts w:ascii="Arial" w:eastAsia="宋体" w:hAnsi="Arial" w:cs="Arial"/>
                <w:color w:val="FF0000"/>
                <w:highlight w:val="yellow"/>
                <w:lang w:val="en-US" w:eastAsia="zh-CN"/>
              </w:rPr>
            </w:pPr>
            <w:r w:rsidRPr="00FC3517">
              <w:rPr>
                <w:rFonts w:ascii="Arial" w:eastAsia="宋体" w:hAnsi="Arial" w:cs="Arial"/>
                <w:color w:val="FF0000"/>
                <w:highlight w:val="yellow"/>
                <w:lang w:val="en-US" w:eastAsia="zh-CN"/>
              </w:rPr>
              <w:t>a. FR1 bands: {1, 2, 4, 6, 8, 12, 16, 24, 32, 48, 64} for each SCS: 15kHz, 30kHz, 60kHz</w:t>
            </w:r>
          </w:p>
          <w:p w14:paraId="3DDAF8A2" w14:textId="77777777" w:rsidR="0093505A" w:rsidRPr="00FC3517" w:rsidRDefault="0093505A" w:rsidP="008435A2">
            <w:pPr>
              <w:pStyle w:val="maintext"/>
              <w:ind w:firstLineChars="0" w:firstLine="0"/>
              <w:jc w:val="left"/>
              <w:rPr>
                <w:rFonts w:ascii="Arial" w:eastAsia="宋体" w:hAnsi="Arial" w:cs="Arial"/>
                <w:color w:val="FF0000"/>
                <w:lang w:val="en-US" w:eastAsia="zh-CN"/>
              </w:rPr>
            </w:pPr>
            <w:r w:rsidRPr="00FC3517">
              <w:rPr>
                <w:rFonts w:ascii="Arial" w:eastAsia="宋体" w:hAnsi="Arial" w:cs="Arial"/>
                <w:color w:val="FF0000"/>
                <w:highlight w:val="yellow"/>
                <w:lang w:val="en-US" w:eastAsia="zh-CN"/>
              </w:rPr>
              <w:t>b. FR2 bands: {1, 2, 4, 6, 8, 12, 16, 24, 32, 48, 64} for each SCS: 60kHz, 120kHz]</w:t>
            </w:r>
          </w:p>
        </w:tc>
        <w:tc>
          <w:tcPr>
            <w:tcW w:w="0" w:type="auto"/>
            <w:shd w:val="clear" w:color="auto" w:fill="auto"/>
          </w:tcPr>
          <w:p w14:paraId="14813A58" w14:textId="77777777" w:rsidR="0093505A" w:rsidRPr="00FC3517" w:rsidRDefault="0093505A" w:rsidP="008435A2">
            <w:pPr>
              <w:pStyle w:val="maintext"/>
              <w:ind w:firstLineChars="0" w:firstLine="0"/>
              <w:jc w:val="left"/>
              <w:rPr>
                <w:rFonts w:ascii="Arial" w:eastAsia="宋体" w:hAnsi="Arial" w:cs="Arial"/>
                <w:color w:val="FF0000"/>
              </w:rPr>
            </w:pPr>
            <w:r w:rsidRPr="00FC3517">
              <w:rPr>
                <w:rFonts w:ascii="Arial" w:eastAsia="宋体" w:hAnsi="Arial" w:cs="Arial"/>
                <w:color w:val="FF0000"/>
              </w:rPr>
              <w:lastRenderedPageBreak/>
              <w:t xml:space="preserve">Optional with capability </w:t>
            </w:r>
            <w:proofErr w:type="spellStart"/>
            <w:r w:rsidRPr="00FC3517">
              <w:rPr>
                <w:rFonts w:ascii="Arial" w:eastAsia="宋体" w:hAnsi="Arial" w:cs="Arial"/>
                <w:color w:val="FF0000"/>
              </w:rPr>
              <w:lastRenderedPageBreak/>
              <w:t>signaling</w:t>
            </w:r>
            <w:proofErr w:type="spellEnd"/>
            <w:r w:rsidRPr="00FC3517">
              <w:rPr>
                <w:rFonts w:ascii="Arial" w:eastAsia="宋体" w:hAnsi="Arial" w:cs="Arial"/>
                <w:color w:val="FF0000"/>
              </w:rPr>
              <w:t>.</w:t>
            </w:r>
          </w:p>
        </w:tc>
      </w:tr>
    </w:tbl>
    <w:p w14:paraId="1140D672" w14:textId="77777777" w:rsidR="0093505A" w:rsidRDefault="0093505A" w:rsidP="0093505A">
      <w:pPr>
        <w:rPr>
          <w:rFonts w:ascii="Calibri" w:hAnsi="Calibri" w:cs="Arial"/>
          <w:b/>
        </w:rPr>
      </w:pPr>
    </w:p>
    <w:p w14:paraId="7F6F8384" w14:textId="77777777" w:rsidR="0093505A" w:rsidRDefault="0093505A" w:rsidP="0093505A">
      <w:pPr>
        <w:rPr>
          <w:lang w:eastAsia="x-none"/>
        </w:rPr>
      </w:pPr>
    </w:p>
    <w:p w14:paraId="278D89EE" w14:textId="77777777" w:rsidR="0093505A" w:rsidRDefault="0093505A" w:rsidP="00487D20">
      <w:pPr>
        <w:spacing w:beforeLines="50" w:before="120" w:after="120"/>
        <w:jc w:val="both"/>
        <w:rPr>
          <w:rFonts w:eastAsiaTheme="minorEastAsia"/>
          <w:lang w:val="en-GB" w:eastAsia="zh-CN"/>
        </w:rPr>
        <w:sectPr w:rsidR="0093505A" w:rsidSect="0093505A">
          <w:pgSz w:w="16838" w:h="11906" w:orient="landscape"/>
          <w:pgMar w:top="1021" w:right="1021" w:bottom="1021" w:left="1021" w:header="709" w:footer="709" w:gutter="0"/>
          <w:cols w:space="720"/>
          <w:docGrid w:linePitch="360"/>
        </w:sectPr>
      </w:pPr>
    </w:p>
    <w:p w14:paraId="5984DB94" w14:textId="77777777" w:rsidR="00ED23F4" w:rsidRDefault="00ED23F4" w:rsidP="00487D20">
      <w:pPr>
        <w:spacing w:beforeLines="50" w:before="120" w:after="120"/>
        <w:jc w:val="both"/>
        <w:rPr>
          <w:rFonts w:eastAsiaTheme="minorEastAsia"/>
          <w:lang w:val="en-GB" w:eastAsia="zh-CN"/>
        </w:rPr>
      </w:pPr>
    </w:p>
    <w:p w14:paraId="59222D65" w14:textId="2E961C6B" w:rsidR="006611BF" w:rsidRPr="00221311" w:rsidRDefault="00FE722D" w:rsidP="006611BF">
      <w:pPr>
        <w:pStyle w:val="111"/>
        <w:numPr>
          <w:ilvl w:val="2"/>
          <w:numId w:val="1"/>
        </w:numPr>
        <w:spacing w:before="120" w:after="120"/>
        <w:ind w:left="720" w:hanging="738"/>
      </w:pPr>
      <w:r>
        <w:t>FG 41-4-1 and FG 41-4-</w:t>
      </w:r>
      <w:r w:rsidR="00FB67D7">
        <w:t>1a</w:t>
      </w:r>
    </w:p>
    <w:p w14:paraId="42868C1C" w14:textId="3E6CBB4C" w:rsidR="00FE722D" w:rsidRPr="00EF73FC" w:rsidRDefault="00FE722D" w:rsidP="00FE722D">
      <w:pPr>
        <w:pStyle w:val="3GPPNormalText"/>
        <w:rPr>
          <w:sz w:val="20"/>
          <w:szCs w:val="20"/>
        </w:rPr>
      </w:pP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sidR="00FB67D7">
        <w:rPr>
          <w:sz w:val="20"/>
          <w:szCs w:val="20"/>
        </w:rPr>
        <w:t>1a</w:t>
      </w:r>
      <w:r>
        <w:rPr>
          <w:sz w:val="20"/>
          <w:szCs w:val="20"/>
        </w:rPr>
        <w:t xml:space="preserve"> defines,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3 PFLs in intra-band contiguous within a MG for RRC_CONNECTED sate</w:t>
      </w:r>
      <w:r>
        <w:rPr>
          <w:sz w:val="20"/>
          <w:szCs w:val="20"/>
        </w:rPr>
        <w:t xml:space="preserve">. </w:t>
      </w:r>
      <w:r w:rsidRPr="00EF73FC">
        <w:rPr>
          <w:sz w:val="20"/>
          <w:szCs w:val="20"/>
        </w:rPr>
        <w:t xml:space="preserve"> </w:t>
      </w:r>
      <w:r>
        <w:rPr>
          <w:sz w:val="20"/>
          <w:szCs w:val="20"/>
        </w:rPr>
        <w:t>T</w:t>
      </w:r>
      <w:r w:rsidRPr="00EF73FC">
        <w:rPr>
          <w:sz w:val="20"/>
          <w:szCs w:val="20"/>
        </w:rPr>
        <w:t xml:space="preserve">here are a number of issues to be </w:t>
      </w:r>
      <w:r>
        <w:rPr>
          <w:sz w:val="20"/>
          <w:szCs w:val="20"/>
        </w:rPr>
        <w:t>resolved</w:t>
      </w:r>
      <w:r w:rsidRPr="00EF73FC">
        <w:rPr>
          <w:sz w:val="20"/>
          <w:szCs w:val="20"/>
        </w:rPr>
        <w:t>:</w:t>
      </w:r>
    </w:p>
    <w:p w14:paraId="0B2F31B1" w14:textId="3D55A72E" w:rsidR="00FE722D" w:rsidRPr="00FE722D" w:rsidRDefault="00FE722D" w:rsidP="00FE722D">
      <w:pPr>
        <w:pStyle w:val="3GPPNormalText"/>
        <w:rPr>
          <w:sz w:val="20"/>
          <w:szCs w:val="20"/>
        </w:rPr>
      </w:pPr>
      <w:r w:rsidRPr="007156DE">
        <w:rPr>
          <w:b/>
          <w:bCs/>
          <w:sz w:val="20"/>
          <w:szCs w:val="20"/>
        </w:rPr>
        <w:t>Issue 1: Prerequisite feature groups.</w:t>
      </w:r>
      <w:r w:rsidRPr="007156DE">
        <w:rPr>
          <w:sz w:val="20"/>
          <w:szCs w:val="20"/>
        </w:rPr>
        <w:t xml:space="preserve"> </w:t>
      </w:r>
    </w:p>
    <w:p w14:paraId="143F7D93" w14:textId="022ADB57" w:rsidR="003F3846" w:rsidRDefault="003F3846" w:rsidP="003F3846">
      <w:pPr>
        <w:spacing w:after="120"/>
        <w:contextualSpacing/>
        <w:jc w:val="both"/>
        <w:rPr>
          <w:rFonts w:eastAsia="宋体"/>
          <w:lang w:eastAsia="zh-CN"/>
        </w:rPr>
      </w:pPr>
      <w:r>
        <w:rPr>
          <w:rFonts w:eastAsia="宋体"/>
          <w:lang w:eastAsia="zh-CN"/>
        </w:rPr>
        <w:t xml:space="preserve">In our view, there can be two approaches to define </w:t>
      </w:r>
      <w:r w:rsidRPr="003F3846">
        <w:rPr>
          <w:rFonts w:eastAsia="宋体"/>
          <w:lang w:eastAsia="zh-CN"/>
        </w:rPr>
        <w:t>the DL PRS processing capabilities for aggregated PRS processing</w:t>
      </w:r>
      <w:r>
        <w:rPr>
          <w:rFonts w:eastAsia="宋体"/>
          <w:lang w:eastAsia="zh-CN"/>
        </w:rPr>
        <w:t xml:space="preserve">. One is based on FG 13-1 for </w:t>
      </w:r>
      <w:r w:rsidRPr="003F3846">
        <w:rPr>
          <w:rFonts w:eastAsia="宋体"/>
          <w:lang w:eastAsia="zh-CN"/>
        </w:rPr>
        <w:t>DL PRS processing capabilities for PRS processing</w:t>
      </w:r>
      <w:r>
        <w:rPr>
          <w:rFonts w:eastAsia="宋体"/>
          <w:lang w:eastAsia="zh-CN"/>
        </w:rPr>
        <w:t xml:space="preserve"> w/o aggregation, and the other is to define all </w:t>
      </w:r>
      <w:r w:rsidRPr="003F3846">
        <w:rPr>
          <w:rFonts w:eastAsia="宋体"/>
          <w:lang w:eastAsia="zh-CN"/>
        </w:rPr>
        <w:t>DL PRS processing capabilities for aggregated PRS processing</w:t>
      </w:r>
      <w:r>
        <w:rPr>
          <w:rFonts w:eastAsia="宋体"/>
          <w:lang w:eastAsia="zh-CN"/>
        </w:rPr>
        <w:t xml:space="preserve"> w/o using FG 13-1 as the p</w:t>
      </w:r>
      <w:r w:rsidRPr="003F3846">
        <w:rPr>
          <w:rFonts w:eastAsia="宋体"/>
          <w:lang w:eastAsia="zh-CN"/>
        </w:rPr>
        <w:t>rerequisite feature groups</w:t>
      </w:r>
      <w:r>
        <w:rPr>
          <w:rFonts w:eastAsia="宋体"/>
          <w:lang w:eastAsia="zh-CN"/>
        </w:rPr>
        <w:t xml:space="preserve">. Logically, it is unlikely for a UE to support </w:t>
      </w:r>
      <w:r w:rsidRPr="003F3846">
        <w:rPr>
          <w:rFonts w:eastAsia="宋体"/>
          <w:lang w:eastAsia="zh-CN"/>
        </w:rPr>
        <w:t>aggregated PRS processing</w:t>
      </w:r>
      <w:r>
        <w:rPr>
          <w:rFonts w:eastAsia="宋体"/>
          <w:lang w:eastAsia="zh-CN"/>
        </w:rPr>
        <w:t xml:space="preserve"> but not support </w:t>
      </w:r>
      <w:r w:rsidRPr="003F3846">
        <w:rPr>
          <w:rFonts w:eastAsia="宋体"/>
          <w:lang w:eastAsia="zh-CN"/>
        </w:rPr>
        <w:t>PRS processing</w:t>
      </w:r>
      <w:r>
        <w:rPr>
          <w:rFonts w:eastAsia="宋体"/>
          <w:lang w:eastAsia="zh-CN"/>
        </w:rPr>
        <w:t xml:space="preserve"> without aggregation. Thus, we suggest including FG 13-1 in the </w:t>
      </w:r>
      <w:r w:rsidRPr="003F3846">
        <w:rPr>
          <w:rFonts w:eastAsia="宋体"/>
          <w:lang w:eastAsia="zh-CN"/>
        </w:rPr>
        <w:t>Prerequisite feature groups</w:t>
      </w:r>
      <w:r>
        <w:rPr>
          <w:rFonts w:eastAsia="宋体"/>
          <w:lang w:eastAsia="zh-CN"/>
        </w:rPr>
        <w:t>.</w:t>
      </w:r>
    </w:p>
    <w:p w14:paraId="44C39F38" w14:textId="77777777" w:rsidR="003F3846" w:rsidRDefault="003F3846" w:rsidP="003F3846">
      <w:pPr>
        <w:spacing w:after="120"/>
        <w:contextualSpacing/>
        <w:jc w:val="both"/>
        <w:rPr>
          <w:rFonts w:eastAsia="宋体"/>
          <w:lang w:eastAsia="zh-CN"/>
        </w:rPr>
      </w:pPr>
    </w:p>
    <w:p w14:paraId="13914BF6" w14:textId="6AE20FE2" w:rsidR="003F3846" w:rsidRPr="00FE722D" w:rsidRDefault="003F3846" w:rsidP="003F3846">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xml:space="preserve">: </w:t>
      </w:r>
      <w:r w:rsidRPr="003F3846">
        <w:rPr>
          <w:b/>
          <w:bCs/>
          <w:sz w:val="20"/>
          <w:szCs w:val="20"/>
        </w:rPr>
        <w:t>[DL PRS buffering capability: Type 1 or Type 2]</w:t>
      </w:r>
      <w:r w:rsidRPr="007156DE">
        <w:rPr>
          <w:b/>
          <w:bCs/>
          <w:sz w:val="20"/>
          <w:szCs w:val="20"/>
        </w:rPr>
        <w:t>.</w:t>
      </w:r>
      <w:r w:rsidRPr="007156DE">
        <w:rPr>
          <w:sz w:val="20"/>
          <w:szCs w:val="20"/>
        </w:rPr>
        <w:t xml:space="preserve"> </w:t>
      </w:r>
    </w:p>
    <w:p w14:paraId="6E0658B9" w14:textId="0604E788" w:rsidR="003F3846" w:rsidRDefault="003F3846" w:rsidP="003F3846">
      <w:pPr>
        <w:spacing w:after="120"/>
        <w:contextualSpacing/>
        <w:jc w:val="both"/>
        <w:rPr>
          <w:rFonts w:eastAsia="宋体"/>
          <w:lang w:eastAsia="zh-CN"/>
        </w:rPr>
      </w:pPr>
      <w:r>
        <w:rPr>
          <w:rFonts w:eastAsia="宋体"/>
          <w:lang w:eastAsia="zh-CN"/>
        </w:rPr>
        <w:t xml:space="preserve">In our view, both Type 1 and Type 2 </w:t>
      </w:r>
      <w:r w:rsidRPr="003F3846">
        <w:rPr>
          <w:rFonts w:eastAsia="宋体"/>
          <w:lang w:eastAsia="zh-CN"/>
        </w:rPr>
        <w:t>DL PRS buffering capability</w:t>
      </w:r>
      <w:r>
        <w:rPr>
          <w:rFonts w:eastAsia="宋体"/>
          <w:lang w:eastAsia="zh-CN"/>
        </w:rPr>
        <w:t xml:space="preserve"> should be considered as the case of legacy </w:t>
      </w:r>
      <w:r w:rsidRPr="003F3846">
        <w:rPr>
          <w:rFonts w:eastAsia="宋体"/>
          <w:lang w:eastAsia="zh-CN"/>
        </w:rPr>
        <w:t>PRS processing</w:t>
      </w:r>
      <w:r>
        <w:rPr>
          <w:rFonts w:eastAsia="宋体"/>
          <w:lang w:eastAsia="zh-CN"/>
        </w:rPr>
        <w:t>,</w:t>
      </w:r>
    </w:p>
    <w:p w14:paraId="052F5B91" w14:textId="10E84FBE" w:rsidR="003F3846" w:rsidRDefault="003F3846" w:rsidP="003F3846">
      <w:pPr>
        <w:spacing w:after="120"/>
        <w:contextualSpacing/>
        <w:jc w:val="both"/>
        <w:rPr>
          <w:rFonts w:eastAsia="宋体"/>
          <w:lang w:eastAsia="zh-CN"/>
        </w:rPr>
      </w:pPr>
    </w:p>
    <w:p w14:paraId="4F5BC2EA" w14:textId="54922792" w:rsidR="003F3846" w:rsidRPr="00FE722D" w:rsidRDefault="003F3846" w:rsidP="003F3846">
      <w:pPr>
        <w:pStyle w:val="3GPPNormalText"/>
        <w:rPr>
          <w:sz w:val="20"/>
          <w:szCs w:val="20"/>
        </w:rPr>
      </w:pPr>
      <w:r w:rsidRPr="007156DE">
        <w:rPr>
          <w:b/>
          <w:bCs/>
          <w:sz w:val="20"/>
          <w:szCs w:val="20"/>
        </w:rPr>
        <w:t xml:space="preserve">Issue </w:t>
      </w:r>
      <w:r>
        <w:rPr>
          <w:b/>
          <w:bCs/>
          <w:sz w:val="20"/>
          <w:szCs w:val="20"/>
        </w:rPr>
        <w:t>3</w:t>
      </w:r>
      <w:r w:rsidRPr="007156DE">
        <w:rPr>
          <w:b/>
          <w:bCs/>
          <w:sz w:val="20"/>
          <w:szCs w:val="20"/>
        </w:rPr>
        <w:t xml:space="preserve">: </w:t>
      </w:r>
      <w:r w:rsidRPr="003F3846">
        <w:rPr>
          <w:b/>
          <w:bCs/>
          <w:sz w:val="20"/>
          <w:szCs w:val="20"/>
        </w:rPr>
        <w:t>[maximum DL PRS bandwidth in MHz]</w:t>
      </w:r>
      <w:r w:rsidRPr="007156DE">
        <w:rPr>
          <w:b/>
          <w:bCs/>
          <w:sz w:val="20"/>
          <w:szCs w:val="20"/>
        </w:rPr>
        <w:t>.</w:t>
      </w:r>
      <w:r w:rsidRPr="007156DE">
        <w:rPr>
          <w:sz w:val="20"/>
          <w:szCs w:val="20"/>
        </w:rPr>
        <w:t xml:space="preserve"> </w:t>
      </w:r>
    </w:p>
    <w:p w14:paraId="1DF95385" w14:textId="387B06EF" w:rsidR="00084BC6" w:rsidRDefault="00084BC6" w:rsidP="00084BC6">
      <w:pPr>
        <w:spacing w:after="120"/>
        <w:contextualSpacing/>
        <w:jc w:val="both"/>
      </w:pPr>
      <w:r>
        <w:rPr>
          <w:rFonts w:eastAsia="宋体"/>
          <w:lang w:eastAsia="zh-CN"/>
        </w:rPr>
        <w:t>Although</w:t>
      </w:r>
      <w:r w:rsidR="00501257">
        <w:rPr>
          <w:rFonts w:eastAsia="宋体"/>
          <w:lang w:eastAsia="zh-CN"/>
        </w:rPr>
        <w:t xml:space="preserve"> the m</w:t>
      </w:r>
      <w:r w:rsidR="00501257" w:rsidRPr="00501257">
        <w:rPr>
          <w:rFonts w:eastAsia="宋体"/>
          <w:lang w:eastAsia="zh-CN"/>
        </w:rPr>
        <w:t>aximum DL PRS bandwidth in MHz per PFL</w:t>
      </w:r>
      <w:r w:rsidR="00501257">
        <w:rPr>
          <w:rFonts w:eastAsia="宋体"/>
          <w:lang w:eastAsia="zh-CN"/>
        </w:rPr>
        <w:t xml:space="preserve"> is included and the number of PFL is already defined, </w:t>
      </w:r>
      <w:r w:rsidR="00501257">
        <w:t xml:space="preserve">the size of the </w:t>
      </w:r>
      <w:r>
        <w:t>guard band</w:t>
      </w:r>
      <w:r w:rsidR="00501257">
        <w:t xml:space="preserve"> can be different, which may have impact on the FFT size. </w:t>
      </w:r>
      <w:r w:rsidR="00501257">
        <w:rPr>
          <w:rFonts w:eastAsia="宋体"/>
          <w:lang w:eastAsia="zh-CN"/>
        </w:rPr>
        <w:t>Thus, “</w:t>
      </w:r>
      <w:r w:rsidR="00501257" w:rsidRPr="00501257">
        <w:t>maximum DL PRS bandwidth in MHz”</w:t>
      </w:r>
      <w:r w:rsidR="00501257">
        <w:t xml:space="preserve"> may be considered. </w:t>
      </w:r>
      <w:r>
        <w:t xml:space="preserve">On the other hand, </w:t>
      </w:r>
      <w:r w:rsidR="00501257">
        <w:t xml:space="preserve">the </w:t>
      </w:r>
      <w:r w:rsidR="00501257" w:rsidRPr="003F3846">
        <w:rPr>
          <w:rFonts w:eastAsia="宋体"/>
          <w:lang w:eastAsia="zh-CN"/>
        </w:rPr>
        <w:t>aggregated PRS processing</w:t>
      </w:r>
      <w:r w:rsidR="00501257">
        <w:rPr>
          <w:rFonts w:eastAsia="宋体"/>
          <w:lang w:eastAsia="zh-CN"/>
        </w:rPr>
        <w:t xml:space="preserve"> is for intra-band continuous CCs, the impact</w:t>
      </w:r>
      <w:r>
        <w:rPr>
          <w:rFonts w:eastAsia="宋体"/>
          <w:lang w:eastAsia="zh-CN"/>
        </w:rPr>
        <w:t xml:space="preserve"> </w:t>
      </w:r>
      <w:r>
        <w:t>guard band</w:t>
      </w:r>
      <w:r>
        <w:rPr>
          <w:rFonts w:eastAsia="宋体"/>
          <w:lang w:eastAsia="zh-CN"/>
        </w:rPr>
        <w:t xml:space="preserve"> </w:t>
      </w:r>
      <w:r w:rsidR="00501257">
        <w:rPr>
          <w:rFonts w:eastAsia="宋体"/>
          <w:lang w:eastAsia="zh-CN"/>
        </w:rPr>
        <w:t>may not be significant.</w:t>
      </w:r>
      <w:r>
        <w:rPr>
          <w:rFonts w:eastAsia="宋体"/>
          <w:lang w:eastAsia="zh-CN"/>
        </w:rPr>
        <w:t xml:space="preserve"> </w:t>
      </w:r>
      <w:r>
        <w:t xml:space="preserve">For simplicity, we may also not consider the </w:t>
      </w:r>
      <w:r w:rsidRPr="00501257">
        <w:t xml:space="preserve">maximum DL PRS bandwidth </w:t>
      </w:r>
      <w:r>
        <w:t xml:space="preserve">after aggregation. </w:t>
      </w:r>
    </w:p>
    <w:p w14:paraId="47C01787" w14:textId="77777777" w:rsidR="00501257" w:rsidRDefault="00501257" w:rsidP="003F3846">
      <w:pPr>
        <w:spacing w:after="120"/>
        <w:contextualSpacing/>
        <w:jc w:val="both"/>
        <w:rPr>
          <w:rFonts w:eastAsia="宋体"/>
          <w:lang w:eastAsia="zh-CN"/>
        </w:rPr>
      </w:pPr>
    </w:p>
    <w:p w14:paraId="46B8F248" w14:textId="2D2749C1" w:rsidR="00501257" w:rsidRDefault="00501257" w:rsidP="00501257">
      <w:pPr>
        <w:pStyle w:val="3GPPNormalText"/>
        <w:rPr>
          <w:sz w:val="20"/>
          <w:szCs w:val="20"/>
        </w:rPr>
      </w:pPr>
      <w:r w:rsidRPr="007156DE">
        <w:rPr>
          <w:b/>
          <w:bCs/>
          <w:sz w:val="20"/>
          <w:szCs w:val="20"/>
        </w:rPr>
        <w:t xml:space="preserve">Issue </w:t>
      </w:r>
      <w:r>
        <w:rPr>
          <w:b/>
          <w:bCs/>
          <w:sz w:val="20"/>
          <w:szCs w:val="20"/>
        </w:rPr>
        <w:t>4</w:t>
      </w:r>
      <w:r w:rsidRPr="007156DE">
        <w:rPr>
          <w:b/>
          <w:bCs/>
          <w:sz w:val="20"/>
          <w:szCs w:val="20"/>
        </w:rPr>
        <w:t xml:space="preserve">: </w:t>
      </w:r>
      <w:r w:rsidRPr="003F3846">
        <w:rPr>
          <w:b/>
          <w:bCs/>
          <w:sz w:val="20"/>
          <w:szCs w:val="20"/>
        </w:rPr>
        <w:t>[</w:t>
      </w:r>
      <w:r w:rsidRPr="00501257">
        <w:rPr>
          <w:b/>
          <w:bCs/>
          <w:sz w:val="20"/>
          <w:szCs w:val="20"/>
        </w:rPr>
        <w:t>Max number of DL PRS resources per PFL that UE can process in a slot under it</w:t>
      </w:r>
      <w:r w:rsidRPr="003F3846">
        <w:rPr>
          <w:b/>
          <w:bCs/>
          <w:sz w:val="20"/>
          <w:szCs w:val="20"/>
        </w:rPr>
        <w:t>]</w:t>
      </w:r>
      <w:r w:rsidRPr="007156DE">
        <w:rPr>
          <w:b/>
          <w:bCs/>
          <w:sz w:val="20"/>
          <w:szCs w:val="20"/>
        </w:rPr>
        <w:t>.</w:t>
      </w:r>
      <w:r w:rsidRPr="007156DE">
        <w:rPr>
          <w:sz w:val="20"/>
          <w:szCs w:val="20"/>
        </w:rPr>
        <w:t xml:space="preserve"> </w:t>
      </w:r>
    </w:p>
    <w:p w14:paraId="003D9D1B" w14:textId="38C4BD26" w:rsidR="00084BC6" w:rsidRPr="00084BC6" w:rsidRDefault="00084BC6" w:rsidP="00501257">
      <w:pPr>
        <w:pStyle w:val="3GPPNormalText"/>
        <w:rPr>
          <w:rFonts w:eastAsia="宋体"/>
          <w:sz w:val="20"/>
          <w:szCs w:val="20"/>
          <w:lang w:eastAsia="zh-CN"/>
        </w:rPr>
      </w:pPr>
      <w:r w:rsidRPr="00084BC6">
        <w:rPr>
          <w:rFonts w:eastAsia="宋体"/>
          <w:sz w:val="20"/>
          <w:szCs w:val="20"/>
          <w:lang w:eastAsia="zh-CN"/>
        </w:rPr>
        <w:t>“Max number of DL PRS resources that UE can process in a slot under it” is included in FG 13-1 for PRS processing without aggregation.</w:t>
      </w:r>
      <w:r>
        <w:rPr>
          <w:rFonts w:eastAsia="宋体"/>
          <w:sz w:val="20"/>
          <w:szCs w:val="20"/>
          <w:lang w:eastAsia="zh-CN"/>
        </w:rPr>
        <w:t xml:space="preserve"> If FG 13-1 is included in the </w:t>
      </w:r>
      <w:r>
        <w:rPr>
          <w:sz w:val="20"/>
          <w:szCs w:val="20"/>
        </w:rPr>
        <w:t>p</w:t>
      </w:r>
      <w:r w:rsidRPr="00084BC6">
        <w:rPr>
          <w:sz w:val="20"/>
          <w:szCs w:val="20"/>
        </w:rPr>
        <w:t>rerequisite feature groups</w:t>
      </w:r>
      <w:r>
        <w:rPr>
          <w:sz w:val="20"/>
          <w:szCs w:val="20"/>
        </w:rPr>
        <w:t xml:space="preserve">, we may not need to define again the </w:t>
      </w:r>
      <w:r w:rsidRPr="00084BC6">
        <w:rPr>
          <w:rFonts w:eastAsia="宋体"/>
          <w:sz w:val="20"/>
          <w:szCs w:val="20"/>
          <w:lang w:eastAsia="zh-CN"/>
        </w:rPr>
        <w:t>“Max number of DL PRS resources that UE can process in a slot under it”</w:t>
      </w:r>
      <w:r>
        <w:rPr>
          <w:rFonts w:eastAsia="宋体"/>
          <w:sz w:val="20"/>
          <w:szCs w:val="20"/>
          <w:lang w:eastAsia="zh-CN"/>
        </w:rPr>
        <w:t>.</w:t>
      </w:r>
    </w:p>
    <w:p w14:paraId="2AE2AA82" w14:textId="3392B8CC" w:rsidR="005A15FA" w:rsidRPr="00EF73FC" w:rsidRDefault="005A15FA" w:rsidP="005A15FA">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1138C4">
        <w:rPr>
          <w:b/>
          <w:bCs/>
          <w:noProof/>
          <w:sz w:val="20"/>
          <w:szCs w:val="20"/>
        </w:rPr>
        <w:t>25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 and </w:t>
      </w:r>
      <w:r w:rsidRPr="00B43C1E">
        <w:rPr>
          <w:b/>
          <w:bCs/>
          <w:sz w:val="20"/>
          <w:szCs w:val="20"/>
        </w:rPr>
        <w:t>FG 41-</w:t>
      </w:r>
      <w:r>
        <w:rPr>
          <w:b/>
          <w:bCs/>
          <w:sz w:val="20"/>
          <w:szCs w:val="20"/>
        </w:rPr>
        <w:t>4</w:t>
      </w:r>
      <w:r w:rsidRPr="00B43C1E">
        <w:rPr>
          <w:b/>
          <w:bCs/>
          <w:sz w:val="20"/>
          <w:szCs w:val="20"/>
        </w:rPr>
        <w:t>-2:</w:t>
      </w:r>
      <w:r w:rsidRPr="00EF73FC">
        <w:rPr>
          <w:rFonts w:eastAsia="Batang"/>
          <w:b/>
          <w:bCs/>
          <w:color w:val="000000"/>
          <w:sz w:val="20"/>
          <w:szCs w:val="20"/>
          <w:lang w:val="en-GB"/>
        </w:rPr>
        <w:t xml:space="preserve">  </w:t>
      </w:r>
    </w:p>
    <w:p w14:paraId="54B40C5A" w14:textId="77777777" w:rsidR="005A15FA" w:rsidRPr="00EF73FC" w:rsidRDefault="005A15FA" w:rsidP="005A15FA">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2F35495D" w14:textId="2A8F0521" w:rsidR="005A15FA" w:rsidRDefault="005A15FA" w:rsidP="005A15FA">
      <w:pPr>
        <w:pStyle w:val="3GPPNormalText"/>
        <w:numPr>
          <w:ilvl w:val="0"/>
          <w:numId w:val="44"/>
        </w:numPr>
        <w:rPr>
          <w:b/>
          <w:bCs/>
          <w:sz w:val="20"/>
          <w:szCs w:val="20"/>
          <w:lang w:val="en-GB"/>
        </w:rPr>
      </w:pPr>
      <w:r>
        <w:rPr>
          <w:b/>
          <w:bCs/>
          <w:sz w:val="20"/>
          <w:szCs w:val="20"/>
          <w:lang w:val="en-GB"/>
        </w:rPr>
        <w:t>Include “</w:t>
      </w:r>
      <w:r w:rsidRPr="005A15FA">
        <w:rPr>
          <w:b/>
          <w:bCs/>
          <w:sz w:val="20"/>
          <w:szCs w:val="20"/>
          <w:lang w:val="en-GB"/>
        </w:rPr>
        <w:t>DL PRS buffering capability: Type 1 or Type 2</w:t>
      </w:r>
      <w:r>
        <w:rPr>
          <w:b/>
          <w:bCs/>
          <w:sz w:val="20"/>
          <w:szCs w:val="20"/>
          <w:lang w:val="en-GB"/>
        </w:rPr>
        <w:t>”</w:t>
      </w:r>
      <w:r w:rsidRPr="005A15FA">
        <w:rPr>
          <w:b/>
          <w:bCs/>
          <w:sz w:val="20"/>
          <w:szCs w:val="20"/>
          <w:lang w:val="en-GB"/>
        </w:rPr>
        <w:t xml:space="preserve">. </w:t>
      </w:r>
    </w:p>
    <w:p w14:paraId="3D9C0FDB" w14:textId="4A6503B1" w:rsidR="005A15FA" w:rsidRPr="00280533" w:rsidRDefault="00A12D18" w:rsidP="005A15FA">
      <w:pPr>
        <w:pStyle w:val="3GPPNormalText"/>
        <w:numPr>
          <w:ilvl w:val="0"/>
          <w:numId w:val="44"/>
        </w:numPr>
        <w:rPr>
          <w:b/>
          <w:bCs/>
          <w:sz w:val="20"/>
          <w:szCs w:val="20"/>
          <w:lang w:val="en-GB"/>
        </w:rPr>
      </w:pPr>
      <w:r>
        <w:rPr>
          <w:b/>
          <w:bCs/>
          <w:sz w:val="20"/>
          <w:szCs w:val="20"/>
        </w:rPr>
        <w:t>No need to include “</w:t>
      </w:r>
      <w:r w:rsidRPr="00501257">
        <w:rPr>
          <w:b/>
          <w:bCs/>
          <w:sz w:val="20"/>
          <w:szCs w:val="20"/>
        </w:rPr>
        <w:t>Max number of DL PRS resources per PFL that UE can process in a slot under it</w:t>
      </w:r>
      <w:r>
        <w:rPr>
          <w:b/>
          <w:bCs/>
          <w:sz w:val="20"/>
          <w:szCs w:val="20"/>
        </w:rPr>
        <w:t>”</w:t>
      </w:r>
      <w:r w:rsidR="005A15FA" w:rsidRPr="007156DE">
        <w:rPr>
          <w:b/>
          <w:bCs/>
          <w:sz w:val="20"/>
          <w:szCs w:val="20"/>
        </w:rPr>
        <w:t>.</w:t>
      </w:r>
    </w:p>
    <w:p w14:paraId="5983FD5D" w14:textId="72AFD169" w:rsidR="003F3846" w:rsidRDefault="003F3846" w:rsidP="003F3846">
      <w:pPr>
        <w:spacing w:after="120"/>
        <w:contextualSpacing/>
        <w:jc w:val="both"/>
        <w:rPr>
          <w:rFonts w:eastAsia="宋体"/>
          <w:lang w:val="en-GB" w:eastAsia="zh-CN"/>
        </w:rPr>
      </w:pPr>
    </w:p>
    <w:p w14:paraId="00043615" w14:textId="79DBA1F4" w:rsidR="00231ACF" w:rsidRPr="00221311" w:rsidRDefault="00231ACF" w:rsidP="00231ACF">
      <w:pPr>
        <w:pStyle w:val="111"/>
        <w:numPr>
          <w:ilvl w:val="2"/>
          <w:numId w:val="1"/>
        </w:numPr>
        <w:spacing w:before="120" w:after="120"/>
        <w:ind w:left="720" w:hanging="738"/>
      </w:pPr>
      <w:r>
        <w:t>FG 41-4-1</w:t>
      </w:r>
      <w:r w:rsidR="00FB67D7">
        <w:t>b</w:t>
      </w:r>
      <w:r>
        <w:t xml:space="preserve"> and FG 41-4-</w:t>
      </w:r>
      <w:r w:rsidR="00FB67D7">
        <w:t>1c</w:t>
      </w:r>
    </w:p>
    <w:p w14:paraId="3C9B6E0A" w14:textId="136EACDE" w:rsidR="00231ACF" w:rsidRPr="00EF73FC" w:rsidRDefault="00231ACF" w:rsidP="00231ACF">
      <w:pPr>
        <w:pStyle w:val="3GPPNormalText"/>
        <w:rPr>
          <w:sz w:val="20"/>
          <w:szCs w:val="20"/>
        </w:rPr>
      </w:pP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2 defines,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 xml:space="preserve">3 PFLs in intra-band contiguous within a MG for </w:t>
      </w:r>
      <w:r w:rsidR="00FB67D7" w:rsidRPr="00FB67D7">
        <w:rPr>
          <w:sz w:val="20"/>
          <w:szCs w:val="20"/>
        </w:rPr>
        <w:t>RRC_IDLE and RRC_INACTIVE sate</w:t>
      </w:r>
      <w:r w:rsidR="00FB67D7">
        <w:rPr>
          <w:sz w:val="20"/>
          <w:szCs w:val="20"/>
        </w:rPr>
        <w:t>s</w:t>
      </w:r>
      <w:r>
        <w:rPr>
          <w:sz w:val="20"/>
          <w:szCs w:val="20"/>
        </w:rPr>
        <w:t xml:space="preserve">. </w:t>
      </w:r>
      <w:r w:rsidRPr="00EF73FC">
        <w:rPr>
          <w:sz w:val="20"/>
          <w:szCs w:val="20"/>
        </w:rPr>
        <w:t xml:space="preserve"> </w:t>
      </w:r>
      <w:r>
        <w:rPr>
          <w:sz w:val="20"/>
          <w:szCs w:val="20"/>
        </w:rPr>
        <w:t>T</w:t>
      </w:r>
      <w:r w:rsidRPr="00EF73FC">
        <w:rPr>
          <w:sz w:val="20"/>
          <w:szCs w:val="20"/>
        </w:rPr>
        <w:t xml:space="preserve">here are a number of issues to be </w:t>
      </w:r>
      <w:r>
        <w:rPr>
          <w:sz w:val="20"/>
          <w:szCs w:val="20"/>
        </w:rPr>
        <w:t>resolved</w:t>
      </w:r>
      <w:r w:rsidR="00FB67D7">
        <w:rPr>
          <w:sz w:val="20"/>
          <w:szCs w:val="20"/>
        </w:rPr>
        <w:t xml:space="preserve">. </w:t>
      </w:r>
    </w:p>
    <w:p w14:paraId="31D94822" w14:textId="77777777" w:rsidR="00231ACF" w:rsidRPr="00FE722D" w:rsidRDefault="00231ACF" w:rsidP="00231ACF">
      <w:pPr>
        <w:pStyle w:val="3GPPNormalText"/>
        <w:rPr>
          <w:sz w:val="20"/>
          <w:szCs w:val="20"/>
        </w:rPr>
      </w:pPr>
      <w:r w:rsidRPr="007156DE">
        <w:rPr>
          <w:b/>
          <w:bCs/>
          <w:sz w:val="20"/>
          <w:szCs w:val="20"/>
        </w:rPr>
        <w:t>Issue 1: Prerequisite feature groups.</w:t>
      </w:r>
      <w:r w:rsidRPr="007156DE">
        <w:rPr>
          <w:sz w:val="20"/>
          <w:szCs w:val="20"/>
        </w:rPr>
        <w:t xml:space="preserve"> </w:t>
      </w:r>
    </w:p>
    <w:p w14:paraId="77B10129" w14:textId="70CAACA2" w:rsidR="00231ACF" w:rsidRDefault="00FB67D7" w:rsidP="00231ACF">
      <w:pPr>
        <w:spacing w:after="120"/>
        <w:contextualSpacing/>
        <w:jc w:val="both"/>
        <w:rPr>
          <w:rFonts w:eastAsia="宋体"/>
          <w:lang w:eastAsia="zh-CN"/>
        </w:rPr>
      </w:pPr>
      <w:r>
        <w:t xml:space="preserve">Similar to the discussion of </w:t>
      </w:r>
      <w:r w:rsidRPr="00FB67D7">
        <w:t>FG 41-4-1 and FG 41-4-1</w:t>
      </w:r>
      <w:r>
        <w:t xml:space="preserve">a, </w:t>
      </w:r>
      <w:r w:rsidR="00231ACF">
        <w:rPr>
          <w:rFonts w:eastAsia="宋体"/>
          <w:lang w:eastAsia="zh-CN"/>
        </w:rPr>
        <w:t xml:space="preserve">we suggest including FG 13-1 in the </w:t>
      </w:r>
      <w:r w:rsidR="00231ACF" w:rsidRPr="003F3846">
        <w:rPr>
          <w:rFonts w:eastAsia="宋体"/>
          <w:lang w:eastAsia="zh-CN"/>
        </w:rPr>
        <w:t>Prerequisite feature groups</w:t>
      </w:r>
      <w:r w:rsidR="00231ACF">
        <w:rPr>
          <w:rFonts w:eastAsia="宋体"/>
          <w:lang w:eastAsia="zh-CN"/>
        </w:rPr>
        <w:t>.</w:t>
      </w:r>
    </w:p>
    <w:p w14:paraId="5C8686AB" w14:textId="77777777" w:rsidR="00231ACF" w:rsidRDefault="00231ACF" w:rsidP="00231ACF">
      <w:pPr>
        <w:spacing w:after="120"/>
        <w:contextualSpacing/>
        <w:jc w:val="both"/>
        <w:rPr>
          <w:rFonts w:eastAsia="宋体"/>
          <w:lang w:eastAsia="zh-CN"/>
        </w:rPr>
      </w:pPr>
    </w:p>
    <w:p w14:paraId="2FE922DE" w14:textId="77777777" w:rsidR="00231ACF" w:rsidRPr="00FE722D" w:rsidRDefault="00231ACF" w:rsidP="00231ACF">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xml:space="preserve">: </w:t>
      </w:r>
      <w:r w:rsidRPr="003F3846">
        <w:rPr>
          <w:b/>
          <w:bCs/>
          <w:sz w:val="20"/>
          <w:szCs w:val="20"/>
        </w:rPr>
        <w:t>[DL PRS buffering capability: Type 1 or Type 2]</w:t>
      </w:r>
      <w:r w:rsidRPr="007156DE">
        <w:rPr>
          <w:b/>
          <w:bCs/>
          <w:sz w:val="20"/>
          <w:szCs w:val="20"/>
        </w:rPr>
        <w:t>.</w:t>
      </w:r>
      <w:r w:rsidRPr="007156DE">
        <w:rPr>
          <w:sz w:val="20"/>
          <w:szCs w:val="20"/>
        </w:rPr>
        <w:t xml:space="preserve"> </w:t>
      </w:r>
    </w:p>
    <w:p w14:paraId="1DEB62D6" w14:textId="1792159E" w:rsidR="00231ACF" w:rsidRDefault="00FB67D7" w:rsidP="00231ACF">
      <w:pPr>
        <w:spacing w:after="120"/>
        <w:contextualSpacing/>
        <w:jc w:val="both"/>
        <w:rPr>
          <w:rFonts w:eastAsia="宋体"/>
          <w:lang w:eastAsia="zh-CN"/>
        </w:rPr>
      </w:pPr>
      <w:r>
        <w:t xml:space="preserve">Similar to the discussion of </w:t>
      </w:r>
      <w:r w:rsidRPr="00FB67D7">
        <w:t>FG 41-4-1 and FG 41-4-1</w:t>
      </w:r>
      <w:r>
        <w:t xml:space="preserve">a, we believe </w:t>
      </w:r>
      <w:r w:rsidR="00231ACF">
        <w:rPr>
          <w:rFonts w:eastAsia="宋体"/>
          <w:lang w:eastAsia="zh-CN"/>
        </w:rPr>
        <w:t xml:space="preserve">both Type 1 and Type 2 </w:t>
      </w:r>
      <w:r w:rsidR="00231ACF" w:rsidRPr="003F3846">
        <w:rPr>
          <w:rFonts w:eastAsia="宋体"/>
          <w:lang w:eastAsia="zh-CN"/>
        </w:rPr>
        <w:t>DL PRS buffering capability</w:t>
      </w:r>
      <w:r w:rsidR="00231ACF">
        <w:rPr>
          <w:rFonts w:eastAsia="宋体"/>
          <w:lang w:eastAsia="zh-CN"/>
        </w:rPr>
        <w:t xml:space="preserve"> should be considered as the case of legacy </w:t>
      </w:r>
      <w:r w:rsidR="00231ACF" w:rsidRPr="003F3846">
        <w:rPr>
          <w:rFonts w:eastAsia="宋体"/>
          <w:lang w:eastAsia="zh-CN"/>
        </w:rPr>
        <w:t>PRS processing</w:t>
      </w:r>
      <w:r w:rsidR="00231ACF">
        <w:rPr>
          <w:rFonts w:eastAsia="宋体"/>
          <w:lang w:eastAsia="zh-CN"/>
        </w:rPr>
        <w:t>,</w:t>
      </w:r>
    </w:p>
    <w:p w14:paraId="6A3B6A74" w14:textId="77777777" w:rsidR="00231ACF" w:rsidRDefault="00231ACF" w:rsidP="00231ACF">
      <w:pPr>
        <w:spacing w:after="120"/>
        <w:contextualSpacing/>
        <w:jc w:val="both"/>
        <w:rPr>
          <w:rFonts w:eastAsia="宋体"/>
          <w:lang w:eastAsia="zh-CN"/>
        </w:rPr>
      </w:pPr>
    </w:p>
    <w:p w14:paraId="046FE59F" w14:textId="77777777" w:rsidR="00231ACF" w:rsidRPr="00FE722D" w:rsidRDefault="00231ACF" w:rsidP="00231ACF">
      <w:pPr>
        <w:pStyle w:val="3GPPNormalText"/>
        <w:rPr>
          <w:sz w:val="20"/>
          <w:szCs w:val="20"/>
        </w:rPr>
      </w:pPr>
      <w:r w:rsidRPr="007156DE">
        <w:rPr>
          <w:b/>
          <w:bCs/>
          <w:sz w:val="20"/>
          <w:szCs w:val="20"/>
        </w:rPr>
        <w:t xml:space="preserve">Issue </w:t>
      </w:r>
      <w:r>
        <w:rPr>
          <w:b/>
          <w:bCs/>
          <w:sz w:val="20"/>
          <w:szCs w:val="20"/>
        </w:rPr>
        <w:t>3</w:t>
      </w:r>
      <w:r w:rsidRPr="007156DE">
        <w:rPr>
          <w:b/>
          <w:bCs/>
          <w:sz w:val="20"/>
          <w:szCs w:val="20"/>
        </w:rPr>
        <w:t xml:space="preserve">: </w:t>
      </w:r>
      <w:r w:rsidRPr="003F3846">
        <w:rPr>
          <w:b/>
          <w:bCs/>
          <w:sz w:val="20"/>
          <w:szCs w:val="20"/>
        </w:rPr>
        <w:t>[maximum DL PRS bandwidth in MHz]</w:t>
      </w:r>
      <w:r w:rsidRPr="007156DE">
        <w:rPr>
          <w:b/>
          <w:bCs/>
          <w:sz w:val="20"/>
          <w:szCs w:val="20"/>
        </w:rPr>
        <w:t>.</w:t>
      </w:r>
      <w:r w:rsidRPr="007156DE">
        <w:rPr>
          <w:sz w:val="20"/>
          <w:szCs w:val="20"/>
        </w:rPr>
        <w:t xml:space="preserve"> </w:t>
      </w:r>
    </w:p>
    <w:p w14:paraId="53C8B371" w14:textId="22CEEA2A" w:rsidR="00231ACF" w:rsidRDefault="00FB67D7" w:rsidP="00231ACF">
      <w:pPr>
        <w:spacing w:after="120"/>
        <w:contextualSpacing/>
        <w:jc w:val="both"/>
      </w:pPr>
      <w:r>
        <w:t xml:space="preserve">Similar to the discussion of </w:t>
      </w:r>
      <w:r w:rsidRPr="00FB67D7">
        <w:t>FG 41-4-1 and FG 41-4-1</w:t>
      </w:r>
      <w:r>
        <w:t>a, f</w:t>
      </w:r>
      <w:r w:rsidR="00231ACF">
        <w:t xml:space="preserve">or simplicity, we may also not consider the </w:t>
      </w:r>
      <w:r w:rsidR="00231ACF" w:rsidRPr="00501257">
        <w:t xml:space="preserve">maximum DL PRS bandwidth </w:t>
      </w:r>
      <w:r w:rsidR="00231ACF">
        <w:t xml:space="preserve">after aggregation. </w:t>
      </w:r>
    </w:p>
    <w:p w14:paraId="5598D61C" w14:textId="77777777" w:rsidR="00231ACF" w:rsidRDefault="00231ACF" w:rsidP="00231ACF">
      <w:pPr>
        <w:spacing w:after="120"/>
        <w:contextualSpacing/>
        <w:jc w:val="both"/>
        <w:rPr>
          <w:rFonts w:eastAsia="宋体"/>
          <w:lang w:eastAsia="zh-CN"/>
        </w:rPr>
      </w:pPr>
    </w:p>
    <w:p w14:paraId="635AC4C4" w14:textId="77777777" w:rsidR="00231ACF" w:rsidRDefault="00231ACF" w:rsidP="00231ACF">
      <w:pPr>
        <w:pStyle w:val="3GPPNormalText"/>
        <w:rPr>
          <w:sz w:val="20"/>
          <w:szCs w:val="20"/>
        </w:rPr>
      </w:pPr>
      <w:r w:rsidRPr="007156DE">
        <w:rPr>
          <w:b/>
          <w:bCs/>
          <w:sz w:val="20"/>
          <w:szCs w:val="20"/>
        </w:rPr>
        <w:t xml:space="preserve">Issue </w:t>
      </w:r>
      <w:r>
        <w:rPr>
          <w:b/>
          <w:bCs/>
          <w:sz w:val="20"/>
          <w:szCs w:val="20"/>
        </w:rPr>
        <w:t>4</w:t>
      </w:r>
      <w:r w:rsidRPr="007156DE">
        <w:rPr>
          <w:b/>
          <w:bCs/>
          <w:sz w:val="20"/>
          <w:szCs w:val="20"/>
        </w:rPr>
        <w:t xml:space="preserve">: </w:t>
      </w:r>
      <w:r w:rsidRPr="003F3846">
        <w:rPr>
          <w:b/>
          <w:bCs/>
          <w:sz w:val="20"/>
          <w:szCs w:val="20"/>
        </w:rPr>
        <w:t>[</w:t>
      </w:r>
      <w:r w:rsidRPr="00501257">
        <w:rPr>
          <w:b/>
          <w:bCs/>
          <w:sz w:val="20"/>
          <w:szCs w:val="20"/>
        </w:rPr>
        <w:t>Max number of DL PRS resources per PFL that UE can process in a slot under it</w:t>
      </w:r>
      <w:r w:rsidRPr="003F3846">
        <w:rPr>
          <w:b/>
          <w:bCs/>
          <w:sz w:val="20"/>
          <w:szCs w:val="20"/>
        </w:rPr>
        <w:t>]</w:t>
      </w:r>
      <w:r w:rsidRPr="007156DE">
        <w:rPr>
          <w:b/>
          <w:bCs/>
          <w:sz w:val="20"/>
          <w:szCs w:val="20"/>
        </w:rPr>
        <w:t>.</w:t>
      </w:r>
      <w:r w:rsidRPr="007156DE">
        <w:rPr>
          <w:sz w:val="20"/>
          <w:szCs w:val="20"/>
        </w:rPr>
        <w:t xml:space="preserve"> </w:t>
      </w:r>
    </w:p>
    <w:p w14:paraId="2C3B6FD1" w14:textId="703271C0" w:rsidR="00231ACF" w:rsidRPr="00084BC6" w:rsidRDefault="00231ACF" w:rsidP="00231ACF">
      <w:pPr>
        <w:pStyle w:val="3GPPNormalText"/>
        <w:rPr>
          <w:rFonts w:eastAsia="宋体"/>
          <w:sz w:val="20"/>
          <w:szCs w:val="20"/>
          <w:lang w:eastAsia="zh-CN"/>
        </w:rPr>
      </w:pPr>
      <w:r>
        <w:rPr>
          <w:rFonts w:eastAsia="宋体"/>
          <w:sz w:val="20"/>
          <w:szCs w:val="20"/>
          <w:lang w:eastAsia="zh-CN"/>
        </w:rPr>
        <w:lastRenderedPageBreak/>
        <w:t xml:space="preserve">If FG 13-1 is included in the </w:t>
      </w:r>
      <w:r>
        <w:rPr>
          <w:sz w:val="20"/>
          <w:szCs w:val="20"/>
        </w:rPr>
        <w:t>p</w:t>
      </w:r>
      <w:r w:rsidRPr="00084BC6">
        <w:rPr>
          <w:sz w:val="20"/>
          <w:szCs w:val="20"/>
        </w:rPr>
        <w:t>rerequisite feature groups</w:t>
      </w:r>
      <w:r>
        <w:rPr>
          <w:sz w:val="20"/>
          <w:szCs w:val="20"/>
        </w:rPr>
        <w:t xml:space="preserve">, we may not need to define again the </w:t>
      </w:r>
      <w:r w:rsidRPr="00084BC6">
        <w:rPr>
          <w:rFonts w:eastAsia="宋体"/>
          <w:sz w:val="20"/>
          <w:szCs w:val="20"/>
          <w:lang w:eastAsia="zh-CN"/>
        </w:rPr>
        <w:t>“Max number of DL PRS resources that UE can process in a slot under it”</w:t>
      </w:r>
      <w:r>
        <w:rPr>
          <w:rFonts w:eastAsia="宋体"/>
          <w:sz w:val="20"/>
          <w:szCs w:val="20"/>
          <w:lang w:eastAsia="zh-CN"/>
        </w:rPr>
        <w:t>.</w:t>
      </w:r>
    </w:p>
    <w:p w14:paraId="7F3D6BE1" w14:textId="54C15497" w:rsidR="00231ACF" w:rsidRPr="00EF73FC" w:rsidRDefault="00231ACF" w:rsidP="00231ACF">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sidR="001138C4">
        <w:rPr>
          <w:b/>
          <w:bCs/>
          <w:noProof/>
          <w:sz w:val="20"/>
          <w:szCs w:val="20"/>
        </w:rPr>
        <w:t>26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4</w:t>
      </w:r>
      <w:r w:rsidRPr="00EF73FC">
        <w:rPr>
          <w:rFonts w:eastAsia="Batang"/>
          <w:b/>
          <w:bCs/>
          <w:color w:val="000000"/>
          <w:sz w:val="20"/>
          <w:szCs w:val="20"/>
          <w:lang w:val="en-GB"/>
        </w:rPr>
        <w:t>-1</w:t>
      </w:r>
      <w:r w:rsidR="00FB67D7">
        <w:rPr>
          <w:rFonts w:eastAsia="Batang"/>
          <w:b/>
          <w:bCs/>
          <w:color w:val="000000"/>
          <w:sz w:val="20"/>
          <w:szCs w:val="20"/>
          <w:lang w:val="en-GB"/>
        </w:rPr>
        <w:t>b</w:t>
      </w:r>
      <w:r>
        <w:rPr>
          <w:rFonts w:eastAsia="Batang"/>
          <w:b/>
          <w:bCs/>
          <w:color w:val="000000"/>
          <w:sz w:val="20"/>
          <w:szCs w:val="20"/>
          <w:lang w:val="en-GB"/>
        </w:rPr>
        <w:t xml:space="preserve"> and </w:t>
      </w:r>
      <w:r w:rsidRPr="00B43C1E">
        <w:rPr>
          <w:b/>
          <w:bCs/>
          <w:sz w:val="20"/>
          <w:szCs w:val="20"/>
        </w:rPr>
        <w:t>FG 41-</w:t>
      </w:r>
      <w:r>
        <w:rPr>
          <w:b/>
          <w:bCs/>
          <w:sz w:val="20"/>
          <w:szCs w:val="20"/>
        </w:rPr>
        <w:t>4</w:t>
      </w:r>
      <w:r w:rsidRPr="00B43C1E">
        <w:rPr>
          <w:b/>
          <w:bCs/>
          <w:sz w:val="20"/>
          <w:szCs w:val="20"/>
        </w:rPr>
        <w:t>-</w:t>
      </w:r>
      <w:r w:rsidR="00FB67D7">
        <w:rPr>
          <w:b/>
          <w:bCs/>
          <w:sz w:val="20"/>
          <w:szCs w:val="20"/>
        </w:rPr>
        <w:t>1c</w:t>
      </w:r>
      <w:r w:rsidRPr="00B43C1E">
        <w:rPr>
          <w:b/>
          <w:bCs/>
          <w:sz w:val="20"/>
          <w:szCs w:val="20"/>
        </w:rPr>
        <w:t>:</w:t>
      </w:r>
      <w:r w:rsidRPr="00EF73FC">
        <w:rPr>
          <w:rFonts w:eastAsia="Batang"/>
          <w:b/>
          <w:bCs/>
          <w:color w:val="000000"/>
          <w:sz w:val="20"/>
          <w:szCs w:val="20"/>
          <w:lang w:val="en-GB"/>
        </w:rPr>
        <w:t xml:space="preserve">  </w:t>
      </w:r>
    </w:p>
    <w:p w14:paraId="72609776" w14:textId="77777777" w:rsidR="00231ACF" w:rsidRPr="00EF73FC" w:rsidRDefault="00231ACF" w:rsidP="00231ACF">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7E9F8C77" w14:textId="77777777" w:rsidR="00231ACF" w:rsidRDefault="00231ACF" w:rsidP="00231ACF">
      <w:pPr>
        <w:pStyle w:val="3GPPNormalText"/>
        <w:numPr>
          <w:ilvl w:val="0"/>
          <w:numId w:val="44"/>
        </w:numPr>
        <w:rPr>
          <w:b/>
          <w:bCs/>
          <w:sz w:val="20"/>
          <w:szCs w:val="20"/>
          <w:lang w:val="en-GB"/>
        </w:rPr>
      </w:pPr>
      <w:r>
        <w:rPr>
          <w:b/>
          <w:bCs/>
          <w:sz w:val="20"/>
          <w:szCs w:val="20"/>
          <w:lang w:val="en-GB"/>
        </w:rPr>
        <w:t>Include “</w:t>
      </w:r>
      <w:r w:rsidRPr="005A15FA">
        <w:rPr>
          <w:b/>
          <w:bCs/>
          <w:sz w:val="20"/>
          <w:szCs w:val="20"/>
          <w:lang w:val="en-GB"/>
        </w:rPr>
        <w:t>DL PRS buffering capability: Type 1 or Type 2</w:t>
      </w:r>
      <w:r>
        <w:rPr>
          <w:b/>
          <w:bCs/>
          <w:sz w:val="20"/>
          <w:szCs w:val="20"/>
          <w:lang w:val="en-GB"/>
        </w:rPr>
        <w:t>”</w:t>
      </w:r>
      <w:r w:rsidRPr="005A15FA">
        <w:rPr>
          <w:b/>
          <w:bCs/>
          <w:sz w:val="20"/>
          <w:szCs w:val="20"/>
          <w:lang w:val="en-GB"/>
        </w:rPr>
        <w:t xml:space="preserve">. </w:t>
      </w:r>
    </w:p>
    <w:p w14:paraId="49DCA226" w14:textId="77777777" w:rsidR="00231ACF" w:rsidRPr="00280533" w:rsidRDefault="00231ACF" w:rsidP="00231ACF">
      <w:pPr>
        <w:pStyle w:val="3GPPNormalText"/>
        <w:numPr>
          <w:ilvl w:val="0"/>
          <w:numId w:val="44"/>
        </w:numPr>
        <w:rPr>
          <w:b/>
          <w:bCs/>
          <w:sz w:val="20"/>
          <w:szCs w:val="20"/>
          <w:lang w:val="en-GB"/>
        </w:rPr>
      </w:pPr>
      <w:r>
        <w:rPr>
          <w:b/>
          <w:bCs/>
          <w:sz w:val="20"/>
          <w:szCs w:val="20"/>
        </w:rPr>
        <w:t>No need to include “</w:t>
      </w:r>
      <w:r w:rsidRPr="00501257">
        <w:rPr>
          <w:b/>
          <w:bCs/>
          <w:sz w:val="20"/>
          <w:szCs w:val="20"/>
        </w:rPr>
        <w:t>Max number of DL PRS resources per PFL that UE can process in a slot under it</w:t>
      </w:r>
      <w:r>
        <w:rPr>
          <w:b/>
          <w:bCs/>
          <w:sz w:val="20"/>
          <w:szCs w:val="20"/>
        </w:rPr>
        <w:t>”</w:t>
      </w:r>
      <w:r w:rsidRPr="007156DE">
        <w:rPr>
          <w:b/>
          <w:bCs/>
          <w:sz w:val="20"/>
          <w:szCs w:val="20"/>
        </w:rPr>
        <w:t>.</w:t>
      </w:r>
    </w:p>
    <w:p w14:paraId="2CAA7FD8" w14:textId="77777777" w:rsidR="006838E9" w:rsidRDefault="006838E9" w:rsidP="00487D20">
      <w:pPr>
        <w:spacing w:beforeLines="50" w:before="120" w:after="120"/>
        <w:jc w:val="both"/>
        <w:rPr>
          <w:rFonts w:eastAsiaTheme="minorEastAsia"/>
          <w:lang w:val="en-GB" w:eastAsia="zh-CN"/>
        </w:rPr>
      </w:pPr>
    </w:p>
    <w:p w14:paraId="6A9BEC6D" w14:textId="7ACF9DB9" w:rsidR="00E2794A" w:rsidRDefault="00E2794A" w:rsidP="00487D20">
      <w:pPr>
        <w:pStyle w:val="2"/>
        <w:ind w:left="567" w:hanging="567"/>
        <w:jc w:val="both"/>
        <w:rPr>
          <w:rFonts w:eastAsiaTheme="minorEastAsia"/>
        </w:rPr>
      </w:pPr>
      <w:r w:rsidRPr="0080283D">
        <w:t>RedCap UEs</w:t>
      </w:r>
      <w:r>
        <w:rPr>
          <w:rFonts w:eastAsiaTheme="minorEastAsia" w:hint="eastAsia"/>
        </w:rPr>
        <w:t xml:space="preserve"> </w:t>
      </w:r>
      <w:r w:rsidR="001362F7" w:rsidRPr="0080283D">
        <w:t>Positioning</w:t>
      </w:r>
      <w:r w:rsidR="001362F7">
        <w:rPr>
          <w:rFonts w:eastAsiaTheme="minorEastAsia" w:hint="eastAsia"/>
        </w:rPr>
        <w:t xml:space="preserve"> related </w:t>
      </w:r>
      <w:r>
        <w:rPr>
          <w:rFonts w:eastAsiaTheme="minorEastAsia" w:hint="eastAsia"/>
        </w:rPr>
        <w:t>UE features</w:t>
      </w:r>
    </w:p>
    <w:p w14:paraId="39B0B9AD" w14:textId="0ED66D38" w:rsidR="009429B9" w:rsidRDefault="009429B9" w:rsidP="00487D20">
      <w:pPr>
        <w:pStyle w:val="a1"/>
        <w:rPr>
          <w:rFonts w:eastAsiaTheme="minorEastAsia"/>
          <w:lang w:val="en-GB" w:eastAsia="zh-CN"/>
        </w:rPr>
      </w:pPr>
      <w:r>
        <w:rPr>
          <w:rFonts w:hint="eastAsia"/>
          <w:lang w:eastAsia="zh-CN"/>
        </w:rPr>
        <w:t>In</w:t>
      </w:r>
      <w:r w:rsidRPr="0094098E">
        <w:rPr>
          <w:lang w:eastAsia="zh-CN"/>
        </w:rPr>
        <w:t xml:space="preserve"> </w:t>
      </w:r>
      <w:r w:rsidRPr="0094098E">
        <w:rPr>
          <w:rFonts w:hint="eastAsia"/>
          <w:lang w:eastAsia="zh-CN"/>
        </w:rPr>
        <w:t>RAN1#11</w:t>
      </w:r>
      <w:r>
        <w:rPr>
          <w:rFonts w:hint="eastAsia"/>
          <w:lang w:eastAsia="zh-CN"/>
        </w:rPr>
        <w:t>3</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 w</w:t>
      </w:r>
      <w:r>
        <w:rPr>
          <w:rFonts w:eastAsiaTheme="minorEastAsia" w:hint="eastAsia"/>
          <w:lang w:eastAsia="zh-CN"/>
        </w:rPr>
        <w:t>as</w:t>
      </w:r>
      <w:r w:rsidRPr="00BD0C3E">
        <w:rPr>
          <w:lang w:eastAsia="zh-CN"/>
        </w:rPr>
        <w:t xml:space="preserve"> achieved related to</w:t>
      </w:r>
      <w:r w:rsidRPr="0094098E">
        <w:rPr>
          <w:rFonts w:hint="eastAsia"/>
          <w:lang w:eastAsia="zh-CN"/>
        </w:rPr>
        <w:t xml:space="preserve"> </w:t>
      </w:r>
      <w:r w:rsidRPr="009429B9">
        <w:rPr>
          <w:rFonts w:eastAsiaTheme="minorEastAsia"/>
          <w:lang w:eastAsia="zh-CN"/>
        </w:rPr>
        <w:t xml:space="preserve">RedCap UEs </w:t>
      </w:r>
      <w:r>
        <w:rPr>
          <w:rFonts w:eastAsiaTheme="minorEastAsia" w:hint="eastAsia"/>
          <w:lang w:eastAsia="zh-CN"/>
        </w:rPr>
        <w:t>p</w:t>
      </w:r>
      <w:r w:rsidRPr="009429B9">
        <w:rPr>
          <w:rFonts w:eastAsiaTheme="minorEastAsia"/>
          <w:lang w:eastAsia="zh-CN"/>
        </w:rPr>
        <w:t>ositioning</w:t>
      </w:r>
      <w:r w:rsidRPr="00970646">
        <w:rPr>
          <w:lang w:eastAsia="zh-CN"/>
        </w:rPr>
        <w:t xml:space="preserve"> related UE features</w:t>
      </w:r>
      <w:r w:rsidR="0042432B">
        <w:rPr>
          <w:rFonts w:eastAsiaTheme="minorEastAsia" w:hint="eastAsia"/>
          <w:lang w:eastAsia="zh-CN"/>
        </w:rPr>
        <w:t xml:space="preserve"> </w:t>
      </w:r>
      <w:r w:rsidR="0042432B">
        <w:rPr>
          <w:rFonts w:eastAsiaTheme="minorEastAsia"/>
          <w:lang w:eastAsia="zh-CN"/>
        </w:rPr>
        <w:fldChar w:fldCharType="begin"/>
      </w:r>
      <w:r w:rsidR="0042432B">
        <w:rPr>
          <w:rFonts w:eastAsiaTheme="minorEastAsia"/>
          <w:lang w:eastAsia="zh-CN"/>
        </w:rPr>
        <w:instrText xml:space="preserve"> </w:instrText>
      </w:r>
      <w:r w:rsidR="0042432B">
        <w:rPr>
          <w:rFonts w:eastAsiaTheme="minorEastAsia" w:hint="eastAsia"/>
          <w:lang w:eastAsia="zh-CN"/>
        </w:rPr>
        <w:instrText>REF _Ref145862977 \r \h</w:instrText>
      </w:r>
      <w:r w:rsidR="0042432B">
        <w:rPr>
          <w:rFonts w:eastAsiaTheme="minorEastAsia"/>
          <w:lang w:eastAsia="zh-CN"/>
        </w:rPr>
        <w:instrText xml:space="preserve"> </w:instrText>
      </w:r>
      <w:r w:rsidR="0042432B">
        <w:rPr>
          <w:rFonts w:eastAsiaTheme="minorEastAsia"/>
          <w:lang w:eastAsia="zh-CN"/>
        </w:rPr>
      </w:r>
      <w:r w:rsidR="0042432B">
        <w:rPr>
          <w:rFonts w:eastAsiaTheme="minorEastAsia"/>
          <w:lang w:eastAsia="zh-CN"/>
        </w:rPr>
        <w:fldChar w:fldCharType="separate"/>
      </w:r>
      <w:r w:rsidR="001138C4">
        <w:rPr>
          <w:rFonts w:eastAsiaTheme="minorEastAsia"/>
          <w:lang w:eastAsia="zh-CN"/>
        </w:rPr>
        <w:t>[3]</w:t>
      </w:r>
      <w:r w:rsidR="0042432B">
        <w:rPr>
          <w:rFonts w:eastAsiaTheme="minorEastAsia"/>
          <w:lang w:eastAsia="zh-CN"/>
        </w:rPr>
        <w:fldChar w:fldCharType="end"/>
      </w:r>
      <w:r w:rsidRPr="003407F4">
        <w:rPr>
          <w:rFonts w:hint="eastAsia"/>
          <w:lang w:eastAsia="zh-CN"/>
        </w:rPr>
        <w:t>.</w:t>
      </w:r>
    </w:p>
    <w:p w14:paraId="343C7E52" w14:textId="77777777" w:rsidR="00757101" w:rsidRPr="00D064D3" w:rsidRDefault="00757101" w:rsidP="00487D20">
      <w:pPr>
        <w:pStyle w:val="maintext"/>
        <w:ind w:firstLineChars="90" w:firstLine="180"/>
        <w:rPr>
          <w:b/>
        </w:rPr>
      </w:pPr>
      <w:r w:rsidRPr="00D064D3">
        <w:rPr>
          <w:b/>
          <w:highlight w:val="green"/>
        </w:rPr>
        <w:t>Agreement:</w:t>
      </w:r>
      <w:r w:rsidRPr="00D064D3">
        <w:rPr>
          <w:b/>
        </w:rPr>
        <w:t xml:space="preserve"> Introduce the following new FGs as baseline for RedCap positioning </w:t>
      </w:r>
    </w:p>
    <w:p w14:paraId="0FC6DE78" w14:textId="77777777" w:rsidR="00757101" w:rsidRPr="00D064D3" w:rsidRDefault="00757101" w:rsidP="00487D20">
      <w:pPr>
        <w:pStyle w:val="maintext"/>
        <w:numPr>
          <w:ilvl w:val="0"/>
          <w:numId w:val="33"/>
        </w:numPr>
        <w:ind w:firstLineChars="0"/>
        <w:rPr>
          <w:color w:val="000000"/>
        </w:rPr>
      </w:pPr>
      <w:r w:rsidRPr="00D064D3">
        <w:rPr>
          <w:b/>
        </w:rPr>
        <w:t>All components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34"/>
        <w:gridCol w:w="6145"/>
        <w:gridCol w:w="1982"/>
      </w:tblGrid>
      <w:tr w:rsidR="00757101" w:rsidRPr="00D064D3" w14:paraId="5DA3D1F4" w14:textId="77777777" w:rsidTr="00D513E1">
        <w:tc>
          <w:tcPr>
            <w:tcW w:w="0" w:type="auto"/>
            <w:shd w:val="clear" w:color="auto" w:fill="auto"/>
          </w:tcPr>
          <w:p w14:paraId="5B514A6E" w14:textId="77777777" w:rsidR="00757101" w:rsidRPr="00D064D3" w:rsidRDefault="00757101" w:rsidP="00487D20">
            <w:pPr>
              <w:pStyle w:val="maintext"/>
              <w:ind w:firstLineChars="0" w:firstLine="0"/>
            </w:pPr>
            <w:r w:rsidRPr="00D064D3">
              <w:rPr>
                <w:color w:val="000000"/>
              </w:rPr>
              <w:t>41. NR_pos_enh2</w:t>
            </w:r>
          </w:p>
        </w:tc>
        <w:tc>
          <w:tcPr>
            <w:tcW w:w="0" w:type="auto"/>
            <w:shd w:val="clear" w:color="auto" w:fill="auto"/>
          </w:tcPr>
          <w:p w14:paraId="58A13793" w14:textId="77777777" w:rsidR="00757101" w:rsidRPr="00D064D3" w:rsidRDefault="00757101" w:rsidP="00487D20">
            <w:pPr>
              <w:pStyle w:val="maintext"/>
              <w:ind w:firstLineChars="0" w:firstLine="0"/>
            </w:pPr>
            <w:r w:rsidRPr="00D064D3">
              <w:rPr>
                <w:rFonts w:eastAsia="MS Mincho"/>
                <w:color w:val="000000"/>
              </w:rPr>
              <w:t>41-5-1</w:t>
            </w:r>
          </w:p>
        </w:tc>
        <w:tc>
          <w:tcPr>
            <w:tcW w:w="0" w:type="auto"/>
            <w:shd w:val="clear" w:color="auto" w:fill="auto"/>
          </w:tcPr>
          <w:p w14:paraId="3BDDE588" w14:textId="77777777" w:rsidR="00757101" w:rsidRPr="00D064D3" w:rsidRDefault="00757101" w:rsidP="00487D20">
            <w:pPr>
              <w:jc w:val="both"/>
            </w:pPr>
            <w:r w:rsidRPr="00D064D3">
              <w:rPr>
                <w:rFonts w:eastAsia="宋体"/>
                <w:color w:val="000000"/>
                <w:lang w:eastAsia="zh-CN"/>
              </w:rPr>
              <w:t xml:space="preserve">Support of PRS with Rx frequency hopping </w:t>
            </w:r>
            <w:r w:rsidRPr="00D064D3">
              <w:rPr>
                <w:rFonts w:eastAsia="宋体"/>
                <w:color w:val="000000"/>
                <w:highlight w:val="yellow"/>
                <w:lang w:eastAsia="zh-CN"/>
              </w:rPr>
              <w:t>[and measurement report]</w:t>
            </w:r>
            <w:r w:rsidRPr="00D064D3">
              <w:rPr>
                <w:rFonts w:eastAsia="宋体"/>
                <w:color w:val="000000"/>
                <w:lang w:eastAsia="zh-CN"/>
              </w:rPr>
              <w:t xml:space="preserve"> </w:t>
            </w:r>
            <w:r w:rsidRPr="00D064D3">
              <w:rPr>
                <w:rFonts w:eastAsia="宋体"/>
                <w:color w:val="000000"/>
                <w:highlight w:val="yellow"/>
                <w:lang w:eastAsia="zh-CN"/>
              </w:rPr>
              <w:t>[within a MG]</w:t>
            </w:r>
            <w:r w:rsidRPr="00D064D3">
              <w:rPr>
                <w:rFonts w:eastAsia="宋体"/>
                <w:color w:val="000000"/>
                <w:lang w:eastAsia="zh-CN"/>
              </w:rPr>
              <w:t xml:space="preserve"> </w:t>
            </w:r>
            <w:r w:rsidRPr="00D064D3">
              <w:rPr>
                <w:rFonts w:eastAsia="宋体"/>
                <w:color w:val="000000"/>
                <w:highlight w:val="yellow"/>
                <w:lang w:eastAsia="zh-CN"/>
              </w:rPr>
              <w:t>[in RRC_CONNECTED/RRC_INACTIVE/RRC_IDLE]</w:t>
            </w:r>
            <w:r w:rsidRPr="00D064D3">
              <w:rPr>
                <w:rFonts w:eastAsia="宋体"/>
                <w:color w:val="000000"/>
                <w:lang w:eastAsia="zh-CN"/>
              </w:rPr>
              <w:t xml:space="preserve"> for RedCap UEs </w:t>
            </w:r>
          </w:p>
        </w:tc>
        <w:tc>
          <w:tcPr>
            <w:tcW w:w="0" w:type="auto"/>
            <w:shd w:val="clear" w:color="auto" w:fill="auto"/>
          </w:tcPr>
          <w:p w14:paraId="4ABB7829" w14:textId="77777777" w:rsidR="00757101" w:rsidRPr="00D064D3" w:rsidRDefault="00757101" w:rsidP="00487D20">
            <w:pPr>
              <w:pStyle w:val="maintext"/>
              <w:ind w:firstLineChars="0" w:firstLine="0"/>
              <w:rPr>
                <w:lang w:val="en-US"/>
              </w:rPr>
            </w:pPr>
            <w:r w:rsidRPr="00D064D3">
              <w:rPr>
                <w:highlight w:val="yellow"/>
              </w:rPr>
              <w:t xml:space="preserve">FFS: One component is </w:t>
            </w:r>
            <w:r w:rsidRPr="00D064D3">
              <w:rPr>
                <w:highlight w:val="yellow"/>
                <w:lang w:val="en-US"/>
              </w:rPr>
              <w:t>Frequency domain overlap(s) between hops</w:t>
            </w:r>
          </w:p>
          <w:p w14:paraId="14FD8A00" w14:textId="77777777" w:rsidR="00757101" w:rsidRPr="00D064D3" w:rsidRDefault="00757101" w:rsidP="00487D20">
            <w:pPr>
              <w:pStyle w:val="maintext"/>
              <w:ind w:firstLineChars="0" w:firstLine="0"/>
            </w:pPr>
            <w:r w:rsidRPr="00D064D3">
              <w:rPr>
                <w:highlight w:val="yellow"/>
              </w:rPr>
              <w:t>FFS: separate row for processing capability</w:t>
            </w:r>
          </w:p>
        </w:tc>
      </w:tr>
      <w:tr w:rsidR="00757101" w:rsidRPr="00D064D3" w14:paraId="75D8B9E6" w14:textId="77777777" w:rsidTr="00D513E1">
        <w:tc>
          <w:tcPr>
            <w:tcW w:w="0" w:type="auto"/>
            <w:shd w:val="clear" w:color="auto" w:fill="auto"/>
          </w:tcPr>
          <w:p w14:paraId="70BA6111" w14:textId="77777777" w:rsidR="00757101" w:rsidRPr="00D064D3" w:rsidRDefault="00757101" w:rsidP="00487D20">
            <w:pPr>
              <w:pStyle w:val="maintext"/>
              <w:ind w:firstLineChars="0" w:firstLine="0"/>
            </w:pPr>
            <w:r w:rsidRPr="00D064D3">
              <w:rPr>
                <w:color w:val="000000"/>
              </w:rPr>
              <w:t>41. NR_pos_enh2</w:t>
            </w:r>
          </w:p>
        </w:tc>
        <w:tc>
          <w:tcPr>
            <w:tcW w:w="0" w:type="auto"/>
            <w:shd w:val="clear" w:color="auto" w:fill="auto"/>
          </w:tcPr>
          <w:p w14:paraId="392ACACD" w14:textId="77777777" w:rsidR="00757101" w:rsidRPr="00D064D3" w:rsidRDefault="00757101" w:rsidP="00487D20">
            <w:pPr>
              <w:pStyle w:val="maintext"/>
              <w:ind w:firstLineChars="0" w:firstLine="0"/>
            </w:pPr>
            <w:r w:rsidRPr="00D064D3">
              <w:rPr>
                <w:rFonts w:eastAsia="MS Mincho"/>
                <w:color w:val="000000"/>
              </w:rPr>
              <w:t>41-5-2</w:t>
            </w:r>
          </w:p>
        </w:tc>
        <w:tc>
          <w:tcPr>
            <w:tcW w:w="0" w:type="auto"/>
            <w:shd w:val="clear" w:color="auto" w:fill="auto"/>
          </w:tcPr>
          <w:p w14:paraId="39B2FD74" w14:textId="77777777" w:rsidR="00757101" w:rsidRPr="00D064D3" w:rsidRDefault="00757101" w:rsidP="00487D20">
            <w:pPr>
              <w:pStyle w:val="maintext"/>
              <w:ind w:firstLineChars="0" w:firstLine="0"/>
            </w:pPr>
            <w:r w:rsidRPr="00D064D3">
              <w:rPr>
                <w:rFonts w:eastAsia="宋体"/>
                <w:color w:val="000000"/>
                <w:lang w:eastAsia="zh-CN"/>
              </w:rPr>
              <w:t xml:space="preserve">Support of positioning SRS with Tx frequency hopping </w:t>
            </w:r>
            <w:r w:rsidRPr="00D064D3">
              <w:rPr>
                <w:rFonts w:eastAsia="宋体"/>
                <w:color w:val="000000"/>
                <w:highlight w:val="yellow"/>
                <w:lang w:eastAsia="zh-CN"/>
              </w:rPr>
              <w:t>[in RRC_CONNECTED/RRC_INACTIVE]</w:t>
            </w:r>
            <w:r w:rsidRPr="00D064D3">
              <w:rPr>
                <w:rFonts w:eastAsia="宋体"/>
                <w:color w:val="000000"/>
                <w:lang w:eastAsia="zh-CN"/>
              </w:rPr>
              <w:t xml:space="preserve"> for RedCap UEs</w:t>
            </w:r>
          </w:p>
        </w:tc>
        <w:tc>
          <w:tcPr>
            <w:tcW w:w="0" w:type="auto"/>
            <w:shd w:val="clear" w:color="auto" w:fill="auto"/>
          </w:tcPr>
          <w:p w14:paraId="22B222F5" w14:textId="77777777" w:rsidR="00757101" w:rsidRPr="00D064D3" w:rsidRDefault="00757101" w:rsidP="00487D20">
            <w:pPr>
              <w:pStyle w:val="maintext"/>
              <w:ind w:firstLineChars="0" w:firstLine="0"/>
              <w:rPr>
                <w:lang w:val="en-US"/>
              </w:rPr>
            </w:pPr>
            <w:r w:rsidRPr="00D064D3">
              <w:rPr>
                <w:highlight w:val="yellow"/>
              </w:rPr>
              <w:t xml:space="preserve">FFS: One component is </w:t>
            </w:r>
            <w:r w:rsidRPr="00D064D3">
              <w:rPr>
                <w:highlight w:val="yellow"/>
                <w:lang w:val="en-US"/>
              </w:rPr>
              <w:t>Frequency domain overlap(s) between hops</w:t>
            </w:r>
          </w:p>
          <w:p w14:paraId="26F3E659" w14:textId="77777777" w:rsidR="00757101" w:rsidRPr="00D064D3" w:rsidRDefault="00757101" w:rsidP="00487D20">
            <w:pPr>
              <w:pStyle w:val="maintext"/>
              <w:ind w:firstLineChars="0" w:firstLine="0"/>
            </w:pPr>
            <w:r w:rsidRPr="00D064D3">
              <w:rPr>
                <w:highlight w:val="yellow"/>
              </w:rPr>
              <w:t>FFS: separate row for processing capability</w:t>
            </w:r>
          </w:p>
        </w:tc>
      </w:tr>
    </w:tbl>
    <w:p w14:paraId="16609708" w14:textId="77777777" w:rsidR="00757101" w:rsidRPr="00D064D3" w:rsidRDefault="00757101" w:rsidP="00487D20">
      <w:pPr>
        <w:pStyle w:val="maintext"/>
        <w:ind w:firstLineChars="90" w:firstLine="180"/>
      </w:pPr>
    </w:p>
    <w:p w14:paraId="6AC230BF" w14:textId="77777777" w:rsidR="00FD02D0" w:rsidRPr="00FD02D0" w:rsidRDefault="00FD02D0"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2303D0B9" w14:textId="77777777" w:rsidR="00FD02D0" w:rsidRPr="00FD02D0" w:rsidRDefault="00FD02D0"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7C68DDD2" w14:textId="77777777" w:rsidR="00FD02D0" w:rsidRPr="00FD02D0" w:rsidRDefault="00FD02D0"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1244FD20" w14:textId="77777777" w:rsidR="00FD02D0" w:rsidRPr="00FD02D0" w:rsidRDefault="00FD02D0" w:rsidP="00487D20">
      <w:pPr>
        <w:pStyle w:val="afa"/>
        <w:keepNext/>
        <w:numPr>
          <w:ilvl w:val="1"/>
          <w:numId w:val="20"/>
        </w:numPr>
        <w:spacing w:beforeLines="50" w:before="120" w:afterLines="50" w:after="120"/>
        <w:ind w:firstLineChars="0"/>
        <w:jc w:val="both"/>
        <w:outlineLvl w:val="2"/>
        <w:rPr>
          <w:rFonts w:ascii="Arial" w:eastAsia="MS Mincho" w:hAnsi="Arial" w:cs="Times New Roman"/>
          <w:b/>
          <w:vanish/>
          <w:sz w:val="22"/>
        </w:rPr>
      </w:pPr>
    </w:p>
    <w:p w14:paraId="226E5FA6" w14:textId="189814AA" w:rsidR="00FD02D0" w:rsidRPr="00842E58" w:rsidRDefault="00FD02D0" w:rsidP="00487D20">
      <w:pPr>
        <w:pStyle w:val="111"/>
        <w:spacing w:before="120" w:after="120"/>
      </w:pPr>
      <w:r w:rsidRPr="00F71B64">
        <w:rPr>
          <w:rFonts w:hint="eastAsia"/>
        </w:rPr>
        <w:t xml:space="preserve">FG </w:t>
      </w:r>
      <w:r w:rsidR="00E31E6F" w:rsidRPr="00E31E6F">
        <w:t>41-5-1</w:t>
      </w:r>
      <w:r>
        <w:rPr>
          <w:rFonts w:eastAsiaTheme="minorEastAsia" w:hint="eastAsia"/>
        </w:rPr>
        <w:t>:</w:t>
      </w:r>
      <w:r w:rsidRPr="00CC189F">
        <w:t xml:space="preserve"> </w:t>
      </w:r>
      <w:r w:rsidR="00E31E6F" w:rsidRPr="00E31E6F">
        <w:t>Support of</w:t>
      </w:r>
      <w:r w:rsidR="00E31E6F">
        <w:t xml:space="preserve"> PRS with Rx frequency hopping and measurement report within a MG </w:t>
      </w:r>
      <w:r w:rsidR="00E31E6F" w:rsidRPr="00E31E6F">
        <w:t>in RRC_</w:t>
      </w:r>
      <w:r w:rsidR="00E31E6F">
        <w:t>CONNECTED/RRC_INACTIVE/RRC_IDLE</w:t>
      </w:r>
      <w:r w:rsidR="00E31E6F" w:rsidRPr="00E31E6F">
        <w:t xml:space="preserve"> for RedCap UEs</w:t>
      </w:r>
    </w:p>
    <w:p w14:paraId="7F582C5A" w14:textId="0D74E34F" w:rsidR="00FD02D0" w:rsidRPr="009F6F67" w:rsidRDefault="00FD02D0" w:rsidP="00487D20">
      <w:pPr>
        <w:pStyle w:val="a1"/>
        <w:rPr>
          <w:rFonts w:eastAsiaTheme="minorEastAsia"/>
          <w:bCs/>
          <w:lang w:eastAsia="zh-CN"/>
        </w:rPr>
      </w:pPr>
      <w:r>
        <w:rPr>
          <w:rFonts w:eastAsiaTheme="minorEastAsia" w:hint="eastAsia"/>
          <w:lang w:val="en-GB" w:eastAsia="zh-CN"/>
        </w:rPr>
        <w:t>For the FG 41-</w:t>
      </w:r>
      <w:r w:rsidR="00A1713C">
        <w:rPr>
          <w:rFonts w:eastAsiaTheme="minorEastAsia" w:hint="eastAsia"/>
          <w:lang w:val="en-GB" w:eastAsia="zh-CN"/>
        </w:rPr>
        <w:t>5</w:t>
      </w:r>
      <w:r>
        <w:rPr>
          <w:rFonts w:eastAsiaTheme="minorEastAsia" w:hint="eastAsia"/>
          <w:lang w:val="en-GB" w:eastAsia="zh-CN"/>
        </w:rPr>
        <w:t xml:space="preserve">-1, </w:t>
      </w:r>
      <w:r w:rsidR="00C4403E">
        <w:rPr>
          <w:rFonts w:eastAsiaTheme="minorEastAsia" w:hint="eastAsia"/>
          <w:lang w:val="en-GB" w:eastAsia="zh-CN"/>
        </w:rPr>
        <w:t xml:space="preserve">since we had agreed that </w:t>
      </w:r>
      <w:r w:rsidR="00C4403E" w:rsidRPr="000A72E9">
        <w:rPr>
          <w:rFonts w:eastAsia="宋体"/>
          <w:bCs/>
        </w:rPr>
        <w:t>PRS Rx frequency hopping for RRC_INACTIVE state and for RRC_IDLE state is supported for a RedCap UE</w:t>
      </w:r>
      <w:r w:rsidR="00C4403E">
        <w:rPr>
          <w:rFonts w:eastAsia="宋体" w:hint="eastAsia"/>
          <w:bCs/>
          <w:lang w:eastAsia="zh-CN"/>
        </w:rPr>
        <w:t xml:space="preserve"> in RAN1#114 as shown in the </w:t>
      </w:r>
      <w:r w:rsidR="00C4403E">
        <w:rPr>
          <w:rFonts w:eastAsia="宋体"/>
          <w:bCs/>
          <w:lang w:eastAsia="zh-CN"/>
        </w:rPr>
        <w:t>following</w:t>
      </w:r>
      <w:r w:rsidR="00C4403E">
        <w:rPr>
          <w:rFonts w:eastAsia="宋体" w:hint="eastAsia"/>
          <w:bCs/>
          <w:lang w:eastAsia="zh-CN"/>
        </w:rPr>
        <w:t xml:space="preserve">, </w:t>
      </w:r>
      <w:r>
        <w:rPr>
          <w:rFonts w:eastAsiaTheme="minorEastAsia" w:hint="eastAsia"/>
          <w:lang w:val="en-GB" w:eastAsia="zh-CN"/>
        </w:rPr>
        <w:t xml:space="preserve">we prefer it should be </w:t>
      </w:r>
      <w:r w:rsidR="00A41770">
        <w:rPr>
          <w:rFonts w:eastAsiaTheme="minorEastAsia" w:hint="eastAsia"/>
          <w:bCs/>
          <w:lang w:eastAsia="zh-CN"/>
        </w:rPr>
        <w:t>s</w:t>
      </w:r>
      <w:r w:rsidR="00A41770" w:rsidRPr="00A41770">
        <w:rPr>
          <w:bCs/>
        </w:rPr>
        <w:t>upport of PRS with Rx frequency hopping and measurement report within a MG in RRC_CONNECTED/RRC_INACTIVE/RRC_IDLE for RedCap UEs</w:t>
      </w:r>
      <w:r>
        <w:rPr>
          <w:rFonts w:eastAsiaTheme="minorEastAsia" w:hint="eastAsia"/>
          <w:bCs/>
          <w:lang w:eastAsia="zh-CN"/>
        </w:rPr>
        <w:t>,</w:t>
      </w:r>
      <w:r w:rsidR="009F6F67">
        <w:rPr>
          <w:rFonts w:eastAsiaTheme="minorEastAsia" w:hint="eastAsia"/>
          <w:bCs/>
          <w:lang w:eastAsia="zh-CN"/>
        </w:rPr>
        <w:t xml:space="preserve"> however, we prefer to split FG 45-5-1 to </w:t>
      </w:r>
      <w:r w:rsidR="009F6F67">
        <w:rPr>
          <w:rFonts w:eastAsiaTheme="minorEastAsia"/>
          <w:bCs/>
          <w:lang w:eastAsia="zh-CN"/>
        </w:rPr>
        <w:t>three</w:t>
      </w:r>
      <w:r w:rsidR="009F6F67">
        <w:rPr>
          <w:rFonts w:eastAsiaTheme="minorEastAsia" w:hint="eastAsia"/>
          <w:bCs/>
          <w:lang w:eastAsia="zh-CN"/>
        </w:rPr>
        <w:t xml:space="preserve"> </w:t>
      </w:r>
      <w:r w:rsidR="00BA19B6">
        <w:rPr>
          <w:rFonts w:eastAsiaTheme="minorEastAsia"/>
          <w:bCs/>
          <w:lang w:eastAsia="zh-CN"/>
        </w:rPr>
        <w:t>separate</w:t>
      </w:r>
      <w:r w:rsidR="00BA19B6">
        <w:rPr>
          <w:rFonts w:eastAsiaTheme="minorEastAsia" w:hint="eastAsia"/>
          <w:bCs/>
          <w:lang w:eastAsia="zh-CN"/>
        </w:rPr>
        <w:t xml:space="preserve"> rows</w:t>
      </w:r>
      <w:r w:rsidR="009F6F67">
        <w:rPr>
          <w:rFonts w:eastAsiaTheme="minorEastAsia" w:hint="eastAsia"/>
          <w:bCs/>
          <w:lang w:eastAsia="zh-CN"/>
        </w:rPr>
        <w:t xml:space="preserve"> for the three </w:t>
      </w:r>
      <w:r w:rsidR="00324036">
        <w:rPr>
          <w:rFonts w:eastAsiaTheme="minorEastAsia" w:hint="eastAsia"/>
          <w:bCs/>
          <w:lang w:eastAsia="zh-CN"/>
        </w:rPr>
        <w:t>states</w:t>
      </w:r>
      <w:r w:rsidR="009F6F67">
        <w:rPr>
          <w:rFonts w:eastAsiaTheme="minorEastAsia" w:hint="eastAsia"/>
          <w:bCs/>
          <w:lang w:eastAsia="zh-CN"/>
        </w:rPr>
        <w:t xml:space="preserve"> of </w:t>
      </w:r>
      <w:r w:rsidR="009F6F67" w:rsidRPr="00E31E6F">
        <w:t>RRC_</w:t>
      </w:r>
      <w:r w:rsidR="009F6F67">
        <w:t>CONNECTED</w:t>
      </w:r>
      <w:r w:rsidR="009F6F67">
        <w:rPr>
          <w:rFonts w:eastAsiaTheme="minorEastAsia" w:hint="eastAsia"/>
          <w:lang w:eastAsia="zh-CN"/>
        </w:rPr>
        <w:t xml:space="preserve">, </w:t>
      </w:r>
      <w:r w:rsidR="009F6F67">
        <w:t>RRC_INACTIVE</w:t>
      </w:r>
      <w:r w:rsidR="009F6F67">
        <w:rPr>
          <w:rFonts w:eastAsiaTheme="minorEastAsia" w:hint="eastAsia"/>
          <w:lang w:eastAsia="zh-CN"/>
        </w:rPr>
        <w:t xml:space="preserve"> and </w:t>
      </w:r>
      <w:r w:rsidR="009F6F67">
        <w:t>RRC_IDLE</w:t>
      </w:r>
      <w:r w:rsidR="009F6F67" w:rsidRPr="00E31E6F">
        <w:t xml:space="preserve"> for RedCap UEs</w:t>
      </w:r>
      <w:r w:rsidR="009F6F67">
        <w:rPr>
          <w:rFonts w:eastAsiaTheme="minorEastAsia" w:hint="eastAsia"/>
          <w:lang w:eastAsia="zh-CN"/>
        </w:rPr>
        <w:t>.</w:t>
      </w:r>
    </w:p>
    <w:tbl>
      <w:tblPr>
        <w:tblStyle w:val="af3"/>
        <w:tblW w:w="0" w:type="auto"/>
        <w:tblInd w:w="108" w:type="dxa"/>
        <w:tblLook w:val="04A0" w:firstRow="1" w:lastRow="0" w:firstColumn="1" w:lastColumn="0" w:noHBand="0" w:noVBand="1"/>
      </w:tblPr>
      <w:tblGrid>
        <w:gridCol w:w="9972"/>
      </w:tblGrid>
      <w:tr w:rsidR="006C2F5D" w14:paraId="72F1B54D" w14:textId="77777777" w:rsidTr="00624BF9">
        <w:tc>
          <w:tcPr>
            <w:tcW w:w="9972" w:type="dxa"/>
          </w:tcPr>
          <w:p w14:paraId="3DC52FE7" w14:textId="599D1B3E" w:rsidR="006C2F5D" w:rsidRPr="000A72E9" w:rsidRDefault="006C2F5D" w:rsidP="006C2F5D">
            <w:pPr>
              <w:rPr>
                <w:rFonts w:eastAsia="宋体"/>
                <w:bCs/>
              </w:rPr>
            </w:pPr>
            <w:r w:rsidRPr="000A72E9">
              <w:rPr>
                <w:rFonts w:eastAsia="宋体"/>
                <w:bCs/>
                <w:highlight w:val="green"/>
              </w:rPr>
              <w:t>Agreement</w:t>
            </w:r>
            <w:r>
              <w:rPr>
                <w:rFonts w:eastAsia="宋体" w:hint="eastAsia"/>
                <w:bCs/>
                <w:lang w:eastAsia="zh-CN"/>
              </w:rPr>
              <w:t xml:space="preserve"> </w:t>
            </w:r>
            <w:r>
              <w:rPr>
                <w:rFonts w:eastAsiaTheme="minorEastAsia" w:hint="eastAsia"/>
                <w:iCs/>
                <w:lang w:eastAsia="zh-CN"/>
              </w:rPr>
              <w:t>(RAN1#114, Agenda 9.5.5)</w:t>
            </w:r>
          </w:p>
          <w:p w14:paraId="214BC5D8" w14:textId="29B41BE0" w:rsidR="006C2F5D" w:rsidRPr="006C2F5D" w:rsidRDefault="006C2F5D" w:rsidP="006C2F5D">
            <w:pPr>
              <w:rPr>
                <w:rFonts w:eastAsiaTheme="minorEastAsia"/>
                <w:lang w:eastAsia="zh-CN"/>
              </w:rPr>
            </w:pPr>
            <w:r w:rsidRPr="000A72E9">
              <w:rPr>
                <w:rFonts w:eastAsia="宋体"/>
                <w:bCs/>
              </w:rPr>
              <w:t>PRS Rx frequency hopping for RRC_INACTIVE state and for RRC_IDLE state is supported for a RedCap UE.</w:t>
            </w:r>
          </w:p>
        </w:tc>
      </w:tr>
    </w:tbl>
    <w:p w14:paraId="2FC8A19A" w14:textId="77777777" w:rsidR="006C2F5D" w:rsidRDefault="006C2F5D" w:rsidP="00487D20">
      <w:pPr>
        <w:pStyle w:val="a1"/>
        <w:rPr>
          <w:rFonts w:eastAsiaTheme="minorEastAsia"/>
          <w:lang w:val="en-GB" w:eastAsia="zh-CN"/>
        </w:rPr>
      </w:pPr>
    </w:p>
    <w:p w14:paraId="4BD3F211" w14:textId="165C11D1" w:rsidR="00E5069A" w:rsidRDefault="00E5069A" w:rsidP="00955151">
      <w:pPr>
        <w:pStyle w:val="a5"/>
        <w:jc w:val="both"/>
        <w:rPr>
          <w:rFonts w:ascii="Calibri" w:hAnsi="Calibri" w:cs="Calibri"/>
          <w:color w:val="000000"/>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1138C4">
        <w:rPr>
          <w:b/>
          <w:noProof/>
        </w:rPr>
        <w:t>27</w:t>
      </w:r>
      <w:r w:rsidRPr="00825669">
        <w:rPr>
          <w:b/>
        </w:rPr>
        <w:fldChar w:fldCharType="end"/>
      </w:r>
      <w:r>
        <w:rPr>
          <w:rFonts w:eastAsiaTheme="minorEastAsia" w:hint="eastAsia"/>
          <w:b/>
          <w:lang w:eastAsia="zh-CN"/>
        </w:rPr>
        <w:t xml:space="preserve">: </w:t>
      </w:r>
      <w:r w:rsidR="00324036" w:rsidRPr="00324036">
        <w:rPr>
          <w:rFonts w:eastAsiaTheme="minorEastAsia"/>
          <w:b/>
          <w:lang w:eastAsia="zh-CN"/>
        </w:rPr>
        <w:t xml:space="preserve">FG 45-5-1 </w:t>
      </w:r>
      <w:r w:rsidR="00324036">
        <w:rPr>
          <w:rFonts w:eastAsiaTheme="minorEastAsia" w:hint="eastAsia"/>
          <w:b/>
          <w:lang w:eastAsia="zh-CN"/>
        </w:rPr>
        <w:t>should be split in</w:t>
      </w:r>
      <w:r w:rsidR="00324036" w:rsidRPr="00324036">
        <w:rPr>
          <w:rFonts w:eastAsiaTheme="minorEastAsia"/>
          <w:b/>
          <w:lang w:eastAsia="zh-CN"/>
        </w:rPr>
        <w:t xml:space="preserve">to three FGs </w:t>
      </w:r>
      <w:r w:rsidR="00703B46" w:rsidRPr="00324036">
        <w:rPr>
          <w:rFonts w:eastAsiaTheme="minorEastAsia"/>
          <w:b/>
          <w:lang w:eastAsia="zh-CN"/>
        </w:rPr>
        <w:t>45-5-1</w:t>
      </w:r>
      <w:r w:rsidR="00703B46">
        <w:rPr>
          <w:rFonts w:eastAsiaTheme="minorEastAsia" w:hint="eastAsia"/>
          <w:b/>
          <w:lang w:eastAsia="zh-CN"/>
        </w:rPr>
        <w:t xml:space="preserve">a/1b/1c </w:t>
      </w:r>
      <w:r w:rsidR="00324036" w:rsidRPr="00324036">
        <w:rPr>
          <w:rFonts w:eastAsiaTheme="minorEastAsia"/>
          <w:b/>
          <w:lang w:eastAsia="zh-CN"/>
        </w:rPr>
        <w:t>for the three states of RRC_CONNECTED, RRC_INACTIVE and RRC_IDLE for RedCap UEs</w:t>
      </w:r>
      <w:r w:rsidR="00130B46">
        <w:rPr>
          <w:rFonts w:eastAsiaTheme="minorEastAsia" w:hint="eastAsia"/>
          <w:b/>
          <w:lang w:eastAsia="zh-CN"/>
        </w:rPr>
        <w:t xml:space="preserve"> as follows:</w:t>
      </w:r>
    </w:p>
    <w:tbl>
      <w:tblPr>
        <w:tblStyle w:val="af3"/>
        <w:tblW w:w="0" w:type="auto"/>
        <w:tblLook w:val="04A0" w:firstRow="1" w:lastRow="0" w:firstColumn="1" w:lastColumn="0" w:noHBand="0" w:noVBand="1"/>
      </w:tblPr>
      <w:tblGrid>
        <w:gridCol w:w="1407"/>
        <w:gridCol w:w="539"/>
        <w:gridCol w:w="5692"/>
        <w:gridCol w:w="222"/>
        <w:gridCol w:w="222"/>
        <w:gridCol w:w="222"/>
        <w:gridCol w:w="222"/>
        <w:gridCol w:w="222"/>
        <w:gridCol w:w="222"/>
        <w:gridCol w:w="222"/>
        <w:gridCol w:w="222"/>
        <w:gridCol w:w="222"/>
        <w:gridCol w:w="222"/>
        <w:gridCol w:w="222"/>
      </w:tblGrid>
      <w:tr w:rsidR="00E5069A" w14:paraId="1D66E73A" w14:textId="77777777" w:rsidTr="008435A2">
        <w:tc>
          <w:tcPr>
            <w:tcW w:w="0" w:type="auto"/>
          </w:tcPr>
          <w:p w14:paraId="1CFA5C01" w14:textId="77777777" w:rsidR="00E5069A" w:rsidRPr="001F1C5D" w:rsidRDefault="00E5069A" w:rsidP="008435A2">
            <w:pPr>
              <w:spacing w:beforeLines="50" w:before="120"/>
              <w:rPr>
                <w:rFonts w:cs="Arial"/>
                <w:color w:val="000000"/>
              </w:rPr>
            </w:pPr>
            <w:r w:rsidRPr="001F1C5D">
              <w:rPr>
                <w:rFonts w:cs="Arial"/>
                <w:bCs/>
                <w:color w:val="000000" w:themeColor="text1"/>
              </w:rPr>
              <w:t>41. NR_pos_enh2</w:t>
            </w:r>
          </w:p>
        </w:tc>
        <w:tc>
          <w:tcPr>
            <w:tcW w:w="0" w:type="auto"/>
          </w:tcPr>
          <w:p w14:paraId="4BA8666F" w14:textId="235129D6" w:rsidR="00E5069A" w:rsidRPr="001F1C5D" w:rsidRDefault="00E5069A" w:rsidP="00D03E94">
            <w:pPr>
              <w:spacing w:beforeLines="50" w:before="120"/>
              <w:rPr>
                <w:rFonts w:cs="Arial"/>
                <w:color w:val="000000"/>
              </w:rPr>
            </w:pPr>
            <w:r w:rsidRPr="001F1C5D">
              <w:rPr>
                <w:rFonts w:cs="Arial"/>
                <w:bCs/>
                <w:color w:val="000000" w:themeColor="text1"/>
              </w:rPr>
              <w:t>41-5-</w:t>
            </w:r>
            <w:r w:rsidR="00D03E94">
              <w:rPr>
                <w:rFonts w:eastAsiaTheme="minorEastAsia" w:cs="Arial" w:hint="eastAsia"/>
                <w:bCs/>
                <w:color w:val="000000" w:themeColor="text1"/>
                <w:lang w:eastAsia="zh-CN"/>
              </w:rPr>
              <w:t>1</w:t>
            </w:r>
            <w:r w:rsidRPr="001F1C5D">
              <w:rPr>
                <w:rFonts w:cs="Arial"/>
                <w:bCs/>
                <w:color w:val="FF0000"/>
              </w:rPr>
              <w:t>a</w:t>
            </w:r>
          </w:p>
        </w:tc>
        <w:tc>
          <w:tcPr>
            <w:tcW w:w="0" w:type="auto"/>
          </w:tcPr>
          <w:p w14:paraId="166E8286" w14:textId="0A2DA47B" w:rsidR="00E5069A" w:rsidRPr="001F1C5D" w:rsidRDefault="004774F0" w:rsidP="004774F0">
            <w:pPr>
              <w:spacing w:beforeLines="50" w:before="120"/>
              <w:rPr>
                <w:rFonts w:cs="Arial"/>
                <w:color w:val="000000"/>
              </w:rPr>
            </w:pPr>
            <w:r w:rsidRPr="00D064D3">
              <w:rPr>
                <w:rFonts w:eastAsia="宋体"/>
                <w:color w:val="000000"/>
                <w:lang w:eastAsia="zh-CN"/>
              </w:rPr>
              <w:t>Support of PRS with Rx frequency hoppi</w:t>
            </w:r>
            <w:r w:rsidRPr="004774F0">
              <w:rPr>
                <w:rFonts w:eastAsia="宋体"/>
                <w:color w:val="000000"/>
                <w:lang w:eastAsia="zh-CN"/>
              </w:rPr>
              <w:t>ng and measurement report</w:t>
            </w:r>
            <w:r w:rsidRPr="004774F0">
              <w:rPr>
                <w:rFonts w:eastAsia="宋体" w:hint="eastAsia"/>
                <w:color w:val="000000"/>
                <w:lang w:eastAsia="zh-CN"/>
              </w:rPr>
              <w:t xml:space="preserve"> </w:t>
            </w:r>
            <w:r w:rsidRPr="004774F0">
              <w:rPr>
                <w:rFonts w:eastAsia="宋体"/>
                <w:color w:val="000000"/>
                <w:lang w:eastAsia="zh-CN"/>
              </w:rPr>
              <w:t>within a MG</w:t>
            </w:r>
            <w:r w:rsidRPr="004774F0">
              <w:rPr>
                <w:rFonts w:eastAsia="宋体" w:hint="eastAsia"/>
                <w:color w:val="000000"/>
                <w:lang w:eastAsia="zh-CN"/>
              </w:rPr>
              <w:t xml:space="preserve"> </w:t>
            </w:r>
            <w:r w:rsidRPr="004774F0">
              <w:rPr>
                <w:rFonts w:eastAsia="宋体"/>
                <w:color w:val="000000"/>
                <w:lang w:eastAsia="zh-CN"/>
              </w:rPr>
              <w:t>in RRC_CONNECTED</w:t>
            </w:r>
            <w:r w:rsidRPr="004774F0">
              <w:rPr>
                <w:rFonts w:eastAsia="宋体"/>
                <w:strike/>
                <w:color w:val="FF0000"/>
                <w:lang w:eastAsia="zh-CN"/>
              </w:rPr>
              <w:t>/RRC_INACTIVE/RRC_IDLE</w:t>
            </w:r>
            <w:r w:rsidRPr="004774F0">
              <w:rPr>
                <w:rFonts w:eastAsia="宋体"/>
                <w:color w:val="000000"/>
                <w:lang w:eastAsia="zh-CN"/>
              </w:rPr>
              <w:t xml:space="preserve"> for</w:t>
            </w:r>
            <w:r w:rsidRPr="00D064D3">
              <w:rPr>
                <w:rFonts w:eastAsia="宋体"/>
                <w:color w:val="000000"/>
                <w:lang w:eastAsia="zh-CN"/>
              </w:rPr>
              <w:t xml:space="preserve"> RedCap UEs</w:t>
            </w:r>
          </w:p>
        </w:tc>
        <w:tc>
          <w:tcPr>
            <w:tcW w:w="0" w:type="auto"/>
          </w:tcPr>
          <w:p w14:paraId="05E7D902" w14:textId="0E5A8537" w:rsidR="00E5069A" w:rsidRPr="001F1C5D" w:rsidRDefault="00E5069A" w:rsidP="008435A2">
            <w:pPr>
              <w:spacing w:beforeLines="50" w:before="120"/>
              <w:rPr>
                <w:rFonts w:cs="Arial"/>
                <w:color w:val="000000"/>
              </w:rPr>
            </w:pPr>
          </w:p>
        </w:tc>
        <w:tc>
          <w:tcPr>
            <w:tcW w:w="0" w:type="auto"/>
          </w:tcPr>
          <w:p w14:paraId="2A7CC9BD" w14:textId="77777777" w:rsidR="00E5069A" w:rsidRPr="001F1C5D" w:rsidRDefault="00E5069A" w:rsidP="008435A2">
            <w:pPr>
              <w:spacing w:beforeLines="50" w:before="120"/>
              <w:rPr>
                <w:rFonts w:cs="Arial"/>
                <w:color w:val="000000"/>
              </w:rPr>
            </w:pPr>
          </w:p>
        </w:tc>
        <w:tc>
          <w:tcPr>
            <w:tcW w:w="0" w:type="auto"/>
          </w:tcPr>
          <w:p w14:paraId="1054315A" w14:textId="77777777" w:rsidR="00E5069A" w:rsidRPr="001F1C5D" w:rsidRDefault="00E5069A" w:rsidP="008435A2">
            <w:pPr>
              <w:spacing w:beforeLines="50" w:before="120"/>
              <w:rPr>
                <w:rFonts w:cs="Arial"/>
                <w:color w:val="000000"/>
              </w:rPr>
            </w:pPr>
          </w:p>
        </w:tc>
        <w:tc>
          <w:tcPr>
            <w:tcW w:w="0" w:type="auto"/>
          </w:tcPr>
          <w:p w14:paraId="08F60D6F" w14:textId="77777777" w:rsidR="00E5069A" w:rsidRPr="001F1C5D" w:rsidRDefault="00E5069A" w:rsidP="008435A2">
            <w:pPr>
              <w:spacing w:beforeLines="50" w:before="120"/>
              <w:rPr>
                <w:rFonts w:cs="Arial"/>
                <w:color w:val="000000"/>
              </w:rPr>
            </w:pPr>
          </w:p>
        </w:tc>
        <w:tc>
          <w:tcPr>
            <w:tcW w:w="0" w:type="auto"/>
          </w:tcPr>
          <w:p w14:paraId="626E1697" w14:textId="77777777" w:rsidR="00E5069A" w:rsidRPr="001F1C5D" w:rsidRDefault="00E5069A" w:rsidP="008435A2">
            <w:pPr>
              <w:spacing w:beforeLines="50" w:before="120"/>
              <w:rPr>
                <w:rFonts w:cs="Arial"/>
                <w:color w:val="000000"/>
              </w:rPr>
            </w:pPr>
          </w:p>
        </w:tc>
        <w:tc>
          <w:tcPr>
            <w:tcW w:w="0" w:type="auto"/>
          </w:tcPr>
          <w:p w14:paraId="346592B2" w14:textId="77777777" w:rsidR="00E5069A" w:rsidRPr="001F1C5D" w:rsidRDefault="00E5069A" w:rsidP="008435A2">
            <w:pPr>
              <w:spacing w:beforeLines="50" w:before="120"/>
              <w:rPr>
                <w:rFonts w:cs="Arial"/>
                <w:color w:val="000000"/>
              </w:rPr>
            </w:pPr>
          </w:p>
        </w:tc>
        <w:tc>
          <w:tcPr>
            <w:tcW w:w="0" w:type="auto"/>
          </w:tcPr>
          <w:p w14:paraId="37B98976" w14:textId="77777777" w:rsidR="00E5069A" w:rsidRPr="001F1C5D" w:rsidRDefault="00E5069A" w:rsidP="008435A2">
            <w:pPr>
              <w:spacing w:beforeLines="50" w:before="120"/>
              <w:rPr>
                <w:rFonts w:cs="Arial"/>
                <w:color w:val="000000"/>
              </w:rPr>
            </w:pPr>
          </w:p>
        </w:tc>
        <w:tc>
          <w:tcPr>
            <w:tcW w:w="0" w:type="auto"/>
          </w:tcPr>
          <w:p w14:paraId="63DB42B1" w14:textId="77777777" w:rsidR="00E5069A" w:rsidRPr="001F1C5D" w:rsidRDefault="00E5069A" w:rsidP="008435A2">
            <w:pPr>
              <w:spacing w:beforeLines="50" w:before="120"/>
              <w:rPr>
                <w:rFonts w:cs="Arial"/>
                <w:color w:val="000000"/>
              </w:rPr>
            </w:pPr>
          </w:p>
        </w:tc>
        <w:tc>
          <w:tcPr>
            <w:tcW w:w="0" w:type="auto"/>
          </w:tcPr>
          <w:p w14:paraId="6D9A5D6F" w14:textId="77777777" w:rsidR="00E5069A" w:rsidRPr="001F1C5D" w:rsidRDefault="00E5069A" w:rsidP="008435A2">
            <w:pPr>
              <w:spacing w:beforeLines="50" w:before="120"/>
              <w:rPr>
                <w:rFonts w:cs="Arial"/>
                <w:color w:val="000000"/>
              </w:rPr>
            </w:pPr>
          </w:p>
        </w:tc>
        <w:tc>
          <w:tcPr>
            <w:tcW w:w="0" w:type="auto"/>
          </w:tcPr>
          <w:p w14:paraId="55FF630F" w14:textId="77777777" w:rsidR="00E5069A" w:rsidRPr="001F1C5D" w:rsidRDefault="00E5069A" w:rsidP="008435A2">
            <w:pPr>
              <w:spacing w:beforeLines="50" w:before="120"/>
              <w:rPr>
                <w:rFonts w:cs="Arial"/>
                <w:color w:val="000000"/>
              </w:rPr>
            </w:pPr>
          </w:p>
        </w:tc>
        <w:tc>
          <w:tcPr>
            <w:tcW w:w="0" w:type="auto"/>
          </w:tcPr>
          <w:p w14:paraId="41881A54" w14:textId="77777777" w:rsidR="00E5069A" w:rsidRPr="001F1C5D" w:rsidRDefault="00E5069A" w:rsidP="008435A2">
            <w:pPr>
              <w:spacing w:beforeLines="50" w:before="120"/>
              <w:rPr>
                <w:rFonts w:cs="Arial"/>
                <w:color w:val="000000"/>
              </w:rPr>
            </w:pPr>
          </w:p>
        </w:tc>
      </w:tr>
      <w:tr w:rsidR="00E5069A" w14:paraId="70434A26" w14:textId="77777777" w:rsidTr="008435A2">
        <w:tc>
          <w:tcPr>
            <w:tcW w:w="0" w:type="auto"/>
          </w:tcPr>
          <w:p w14:paraId="0FC16654" w14:textId="77777777" w:rsidR="00E5069A" w:rsidRPr="001324EC" w:rsidRDefault="00E5069A" w:rsidP="008435A2">
            <w:pPr>
              <w:spacing w:beforeLines="50" w:before="120"/>
              <w:rPr>
                <w:rFonts w:cs="Arial"/>
                <w:bCs/>
                <w:color w:val="FF0000"/>
              </w:rPr>
            </w:pPr>
            <w:r w:rsidRPr="001324EC">
              <w:rPr>
                <w:rFonts w:cs="Arial"/>
                <w:bCs/>
                <w:color w:val="FF0000"/>
                <w:szCs w:val="18"/>
              </w:rPr>
              <w:t>41. NR_pos_enh2</w:t>
            </w:r>
          </w:p>
        </w:tc>
        <w:tc>
          <w:tcPr>
            <w:tcW w:w="0" w:type="auto"/>
          </w:tcPr>
          <w:p w14:paraId="097F5838" w14:textId="6199DE35" w:rsidR="00E5069A" w:rsidRPr="001324EC" w:rsidRDefault="00E5069A" w:rsidP="00D03E94">
            <w:pPr>
              <w:spacing w:beforeLines="50" w:before="120"/>
              <w:rPr>
                <w:rFonts w:cs="Arial"/>
                <w:bCs/>
                <w:color w:val="FF0000"/>
              </w:rPr>
            </w:pPr>
            <w:r w:rsidRPr="001324EC">
              <w:rPr>
                <w:rFonts w:cs="Arial"/>
                <w:bCs/>
                <w:color w:val="FF0000"/>
                <w:szCs w:val="18"/>
              </w:rPr>
              <w:t>41-5-</w:t>
            </w:r>
            <w:r w:rsidR="00D03E94">
              <w:rPr>
                <w:rFonts w:eastAsiaTheme="minorEastAsia" w:cs="Arial" w:hint="eastAsia"/>
                <w:bCs/>
                <w:color w:val="FF0000"/>
                <w:szCs w:val="18"/>
                <w:lang w:eastAsia="zh-CN"/>
              </w:rPr>
              <w:t>1</w:t>
            </w:r>
            <w:r w:rsidRPr="001324EC">
              <w:rPr>
                <w:rFonts w:cs="Arial"/>
                <w:bCs/>
                <w:color w:val="FF0000"/>
                <w:szCs w:val="18"/>
              </w:rPr>
              <w:t>b</w:t>
            </w:r>
          </w:p>
        </w:tc>
        <w:tc>
          <w:tcPr>
            <w:tcW w:w="0" w:type="auto"/>
          </w:tcPr>
          <w:p w14:paraId="75681C8E" w14:textId="114ECD8F" w:rsidR="00E5069A" w:rsidRPr="001324EC" w:rsidRDefault="004774F0" w:rsidP="001324EC">
            <w:pPr>
              <w:spacing w:beforeLines="50" w:before="120"/>
              <w:rPr>
                <w:rFonts w:cs="Arial"/>
                <w:bCs/>
                <w:color w:val="FF0000"/>
              </w:rPr>
            </w:pPr>
            <w:r w:rsidRPr="001324EC">
              <w:rPr>
                <w:rFonts w:eastAsia="宋体"/>
                <w:color w:val="FF0000"/>
                <w:lang w:eastAsia="zh-CN"/>
              </w:rPr>
              <w:t>Support of PRS with Rx frequency hopping and measurement report</w:t>
            </w:r>
            <w:r w:rsidRPr="001324EC">
              <w:rPr>
                <w:rFonts w:eastAsia="宋体" w:hint="eastAsia"/>
                <w:color w:val="FF0000"/>
                <w:lang w:eastAsia="zh-CN"/>
              </w:rPr>
              <w:t xml:space="preserve"> </w:t>
            </w:r>
            <w:r w:rsidRPr="001324EC">
              <w:rPr>
                <w:rFonts w:eastAsia="宋体"/>
                <w:color w:val="FF0000"/>
                <w:lang w:eastAsia="zh-CN"/>
              </w:rPr>
              <w:t>within a MG</w:t>
            </w:r>
            <w:r w:rsidRPr="001324EC">
              <w:rPr>
                <w:rFonts w:eastAsia="宋体" w:hint="eastAsia"/>
                <w:color w:val="FF0000"/>
                <w:lang w:eastAsia="zh-CN"/>
              </w:rPr>
              <w:t xml:space="preserve"> </w:t>
            </w:r>
            <w:r w:rsidRPr="001324EC">
              <w:rPr>
                <w:rFonts w:eastAsia="宋体"/>
                <w:color w:val="FF0000"/>
                <w:lang w:eastAsia="zh-CN"/>
              </w:rPr>
              <w:t xml:space="preserve">in </w:t>
            </w:r>
            <w:r w:rsidRPr="006C5BCD">
              <w:rPr>
                <w:rFonts w:eastAsia="宋体"/>
                <w:color w:val="FF0000"/>
                <w:lang w:eastAsia="zh-CN"/>
              </w:rPr>
              <w:t>RRC_INACTIVE</w:t>
            </w:r>
            <w:r w:rsidR="001324EC" w:rsidRPr="006C5BCD">
              <w:rPr>
                <w:rFonts w:eastAsia="宋体" w:hint="eastAsia"/>
                <w:color w:val="FF0000"/>
                <w:lang w:eastAsia="zh-CN"/>
              </w:rPr>
              <w:t xml:space="preserve"> </w:t>
            </w:r>
            <w:r w:rsidRPr="001324EC">
              <w:rPr>
                <w:rFonts w:eastAsia="宋体"/>
                <w:color w:val="FF0000"/>
                <w:lang w:eastAsia="zh-CN"/>
              </w:rPr>
              <w:t>for RedCap UEs</w:t>
            </w:r>
          </w:p>
        </w:tc>
        <w:tc>
          <w:tcPr>
            <w:tcW w:w="0" w:type="auto"/>
          </w:tcPr>
          <w:p w14:paraId="361C66FA" w14:textId="77777777" w:rsidR="00E5069A" w:rsidRPr="001F1C5D" w:rsidRDefault="00E5069A" w:rsidP="008435A2">
            <w:pPr>
              <w:pStyle w:val="TAH"/>
              <w:jc w:val="left"/>
              <w:rPr>
                <w:rFonts w:cs="Arial"/>
                <w:b w:val="0"/>
                <w:bCs/>
                <w:color w:val="000000" w:themeColor="text1"/>
                <w:sz w:val="20"/>
                <w:lang w:val="en-US"/>
              </w:rPr>
            </w:pPr>
          </w:p>
        </w:tc>
        <w:tc>
          <w:tcPr>
            <w:tcW w:w="0" w:type="auto"/>
          </w:tcPr>
          <w:p w14:paraId="7AA7542B" w14:textId="77777777" w:rsidR="00E5069A" w:rsidRPr="001F1C5D" w:rsidRDefault="00E5069A" w:rsidP="008435A2">
            <w:pPr>
              <w:spacing w:beforeLines="50" w:before="120"/>
              <w:rPr>
                <w:rFonts w:cs="Arial"/>
                <w:color w:val="000000"/>
              </w:rPr>
            </w:pPr>
          </w:p>
        </w:tc>
        <w:tc>
          <w:tcPr>
            <w:tcW w:w="0" w:type="auto"/>
          </w:tcPr>
          <w:p w14:paraId="0054DD2D" w14:textId="77777777" w:rsidR="00E5069A" w:rsidRPr="001F1C5D" w:rsidRDefault="00E5069A" w:rsidP="008435A2">
            <w:pPr>
              <w:spacing w:beforeLines="50" w:before="120"/>
              <w:rPr>
                <w:rFonts w:cs="Arial"/>
                <w:color w:val="000000"/>
              </w:rPr>
            </w:pPr>
          </w:p>
        </w:tc>
        <w:tc>
          <w:tcPr>
            <w:tcW w:w="0" w:type="auto"/>
          </w:tcPr>
          <w:p w14:paraId="52B5BBDF" w14:textId="77777777" w:rsidR="00E5069A" w:rsidRPr="001F1C5D" w:rsidRDefault="00E5069A" w:rsidP="008435A2">
            <w:pPr>
              <w:spacing w:beforeLines="50" w:before="120"/>
              <w:rPr>
                <w:rFonts w:cs="Arial"/>
                <w:color w:val="000000"/>
              </w:rPr>
            </w:pPr>
          </w:p>
        </w:tc>
        <w:tc>
          <w:tcPr>
            <w:tcW w:w="0" w:type="auto"/>
          </w:tcPr>
          <w:p w14:paraId="20F54084" w14:textId="77777777" w:rsidR="00E5069A" w:rsidRPr="001F1C5D" w:rsidRDefault="00E5069A" w:rsidP="008435A2">
            <w:pPr>
              <w:spacing w:beforeLines="50" w:before="120"/>
              <w:rPr>
                <w:rFonts w:cs="Arial"/>
                <w:color w:val="000000"/>
              </w:rPr>
            </w:pPr>
          </w:p>
        </w:tc>
        <w:tc>
          <w:tcPr>
            <w:tcW w:w="0" w:type="auto"/>
          </w:tcPr>
          <w:p w14:paraId="7BB8DC65" w14:textId="77777777" w:rsidR="00E5069A" w:rsidRPr="001F1C5D" w:rsidRDefault="00E5069A" w:rsidP="008435A2">
            <w:pPr>
              <w:spacing w:beforeLines="50" w:before="120"/>
              <w:rPr>
                <w:rFonts w:cs="Arial"/>
                <w:color w:val="000000"/>
              </w:rPr>
            </w:pPr>
          </w:p>
        </w:tc>
        <w:tc>
          <w:tcPr>
            <w:tcW w:w="0" w:type="auto"/>
          </w:tcPr>
          <w:p w14:paraId="7DEC03BA" w14:textId="77777777" w:rsidR="00E5069A" w:rsidRPr="001F1C5D" w:rsidRDefault="00E5069A" w:rsidP="008435A2">
            <w:pPr>
              <w:spacing w:beforeLines="50" w:before="120"/>
              <w:rPr>
                <w:rFonts w:cs="Arial"/>
                <w:color w:val="000000"/>
              </w:rPr>
            </w:pPr>
          </w:p>
        </w:tc>
        <w:tc>
          <w:tcPr>
            <w:tcW w:w="0" w:type="auto"/>
          </w:tcPr>
          <w:p w14:paraId="6257EC22" w14:textId="77777777" w:rsidR="00E5069A" w:rsidRPr="001F1C5D" w:rsidRDefault="00E5069A" w:rsidP="008435A2">
            <w:pPr>
              <w:spacing w:beforeLines="50" w:before="120"/>
              <w:rPr>
                <w:rFonts w:cs="Arial"/>
                <w:color w:val="000000"/>
              </w:rPr>
            </w:pPr>
          </w:p>
        </w:tc>
        <w:tc>
          <w:tcPr>
            <w:tcW w:w="0" w:type="auto"/>
          </w:tcPr>
          <w:p w14:paraId="620AAE0A" w14:textId="77777777" w:rsidR="00E5069A" w:rsidRPr="001F1C5D" w:rsidRDefault="00E5069A" w:rsidP="008435A2">
            <w:pPr>
              <w:spacing w:beforeLines="50" w:before="120"/>
              <w:rPr>
                <w:rFonts w:cs="Arial"/>
                <w:color w:val="000000"/>
              </w:rPr>
            </w:pPr>
          </w:p>
        </w:tc>
        <w:tc>
          <w:tcPr>
            <w:tcW w:w="0" w:type="auto"/>
          </w:tcPr>
          <w:p w14:paraId="4EC39FBB" w14:textId="77777777" w:rsidR="00E5069A" w:rsidRPr="001F1C5D" w:rsidRDefault="00E5069A" w:rsidP="008435A2">
            <w:pPr>
              <w:spacing w:beforeLines="50" w:before="120"/>
              <w:rPr>
                <w:rFonts w:cs="Arial"/>
                <w:color w:val="000000"/>
              </w:rPr>
            </w:pPr>
          </w:p>
        </w:tc>
        <w:tc>
          <w:tcPr>
            <w:tcW w:w="0" w:type="auto"/>
          </w:tcPr>
          <w:p w14:paraId="41D3AA91" w14:textId="77777777" w:rsidR="00E5069A" w:rsidRPr="001F1C5D" w:rsidRDefault="00E5069A" w:rsidP="008435A2">
            <w:pPr>
              <w:spacing w:beforeLines="50" w:before="120"/>
              <w:rPr>
                <w:rFonts w:cs="Arial"/>
                <w:color w:val="000000"/>
              </w:rPr>
            </w:pPr>
          </w:p>
        </w:tc>
      </w:tr>
      <w:tr w:rsidR="001324EC" w14:paraId="60B98464" w14:textId="77777777" w:rsidTr="008435A2">
        <w:tc>
          <w:tcPr>
            <w:tcW w:w="0" w:type="auto"/>
          </w:tcPr>
          <w:p w14:paraId="749E38EF" w14:textId="15F63F78" w:rsidR="001324EC" w:rsidRPr="001324EC" w:rsidRDefault="001324EC" w:rsidP="008435A2">
            <w:pPr>
              <w:spacing w:beforeLines="50" w:before="120"/>
              <w:rPr>
                <w:rFonts w:cs="Arial"/>
                <w:bCs/>
                <w:color w:val="FF0000"/>
                <w:szCs w:val="18"/>
              </w:rPr>
            </w:pPr>
            <w:r w:rsidRPr="001324EC">
              <w:rPr>
                <w:rFonts w:cs="Arial"/>
                <w:bCs/>
                <w:color w:val="FF0000"/>
                <w:szCs w:val="18"/>
              </w:rPr>
              <w:t>41. NR_pos_enh2</w:t>
            </w:r>
          </w:p>
        </w:tc>
        <w:tc>
          <w:tcPr>
            <w:tcW w:w="0" w:type="auto"/>
          </w:tcPr>
          <w:p w14:paraId="74FB1432" w14:textId="644D3933" w:rsidR="001324EC" w:rsidRPr="001324EC" w:rsidRDefault="001324EC" w:rsidP="00D03E94">
            <w:pPr>
              <w:spacing w:beforeLines="50" w:before="120"/>
              <w:rPr>
                <w:rFonts w:eastAsiaTheme="minorEastAsia" w:cs="Arial"/>
                <w:bCs/>
                <w:color w:val="FF0000"/>
                <w:szCs w:val="18"/>
                <w:lang w:eastAsia="zh-CN"/>
              </w:rPr>
            </w:pPr>
            <w:r w:rsidRPr="001324EC">
              <w:rPr>
                <w:rFonts w:cs="Arial"/>
                <w:bCs/>
                <w:color w:val="FF0000"/>
                <w:szCs w:val="18"/>
              </w:rPr>
              <w:t>41-5-</w:t>
            </w:r>
            <w:r w:rsidR="00D03E94">
              <w:rPr>
                <w:rFonts w:eastAsiaTheme="minorEastAsia" w:cs="Arial" w:hint="eastAsia"/>
                <w:bCs/>
                <w:color w:val="FF0000"/>
                <w:szCs w:val="18"/>
                <w:lang w:eastAsia="zh-CN"/>
              </w:rPr>
              <w:t>1</w:t>
            </w:r>
            <w:r w:rsidRPr="001324EC">
              <w:rPr>
                <w:rFonts w:eastAsiaTheme="minorEastAsia" w:cs="Arial" w:hint="eastAsia"/>
                <w:bCs/>
                <w:color w:val="FF0000"/>
                <w:szCs w:val="18"/>
                <w:lang w:eastAsia="zh-CN"/>
              </w:rPr>
              <w:t>c</w:t>
            </w:r>
          </w:p>
        </w:tc>
        <w:tc>
          <w:tcPr>
            <w:tcW w:w="0" w:type="auto"/>
          </w:tcPr>
          <w:p w14:paraId="5F42A73E" w14:textId="39F9E8BB" w:rsidR="001324EC" w:rsidRPr="001324EC" w:rsidRDefault="001324EC" w:rsidP="006C5BCD">
            <w:pPr>
              <w:spacing w:beforeLines="50" w:before="120"/>
              <w:rPr>
                <w:rFonts w:cs="Arial"/>
                <w:bCs/>
                <w:color w:val="FF0000"/>
                <w:szCs w:val="18"/>
              </w:rPr>
            </w:pPr>
            <w:r w:rsidRPr="001324EC">
              <w:rPr>
                <w:rFonts w:eastAsia="宋体"/>
                <w:color w:val="FF0000"/>
                <w:lang w:eastAsia="zh-CN"/>
              </w:rPr>
              <w:t>Support of PRS with Rx frequency hopping and measurement report</w:t>
            </w:r>
            <w:r w:rsidRPr="001324EC">
              <w:rPr>
                <w:rFonts w:eastAsia="宋体" w:hint="eastAsia"/>
                <w:color w:val="FF0000"/>
                <w:lang w:eastAsia="zh-CN"/>
              </w:rPr>
              <w:t xml:space="preserve"> </w:t>
            </w:r>
            <w:r w:rsidRPr="001324EC">
              <w:rPr>
                <w:rFonts w:eastAsia="宋体"/>
                <w:color w:val="FF0000"/>
                <w:lang w:eastAsia="zh-CN"/>
              </w:rPr>
              <w:t>within a MG</w:t>
            </w:r>
            <w:r w:rsidRPr="006C5BCD">
              <w:rPr>
                <w:rFonts w:eastAsia="宋体" w:hint="eastAsia"/>
                <w:color w:val="FF0000"/>
                <w:lang w:eastAsia="zh-CN"/>
              </w:rPr>
              <w:t xml:space="preserve"> </w:t>
            </w:r>
            <w:r w:rsidRPr="006C5BCD">
              <w:rPr>
                <w:rFonts w:eastAsia="宋体"/>
                <w:color w:val="FF0000"/>
                <w:lang w:eastAsia="zh-CN"/>
              </w:rPr>
              <w:t>in RRC_I</w:t>
            </w:r>
            <w:r w:rsidR="006C5BCD" w:rsidRPr="006C5BCD">
              <w:rPr>
                <w:rFonts w:eastAsia="宋体" w:hint="eastAsia"/>
                <w:color w:val="FF0000"/>
                <w:lang w:eastAsia="zh-CN"/>
              </w:rPr>
              <w:t>DLE</w:t>
            </w:r>
            <w:r w:rsidRPr="006C5BCD">
              <w:rPr>
                <w:rFonts w:eastAsia="宋体" w:hint="eastAsia"/>
                <w:color w:val="FF0000"/>
                <w:lang w:eastAsia="zh-CN"/>
              </w:rPr>
              <w:t xml:space="preserve"> </w:t>
            </w:r>
            <w:r w:rsidRPr="006C5BCD">
              <w:rPr>
                <w:rFonts w:eastAsia="宋体"/>
                <w:color w:val="FF0000"/>
                <w:lang w:eastAsia="zh-CN"/>
              </w:rPr>
              <w:t>for</w:t>
            </w:r>
            <w:r w:rsidRPr="001324EC">
              <w:rPr>
                <w:rFonts w:eastAsia="宋体"/>
                <w:color w:val="FF0000"/>
                <w:lang w:eastAsia="zh-CN"/>
              </w:rPr>
              <w:t xml:space="preserve"> RedCap UEs</w:t>
            </w:r>
          </w:p>
        </w:tc>
        <w:tc>
          <w:tcPr>
            <w:tcW w:w="0" w:type="auto"/>
          </w:tcPr>
          <w:p w14:paraId="1B16D0B7" w14:textId="77777777" w:rsidR="001324EC" w:rsidRPr="001F1C5D" w:rsidRDefault="001324EC" w:rsidP="008435A2">
            <w:pPr>
              <w:pStyle w:val="TAH"/>
              <w:jc w:val="left"/>
              <w:rPr>
                <w:rFonts w:cs="Arial"/>
                <w:b w:val="0"/>
                <w:bCs/>
                <w:color w:val="000000" w:themeColor="text1"/>
                <w:sz w:val="20"/>
                <w:lang w:val="en-US"/>
              </w:rPr>
            </w:pPr>
          </w:p>
        </w:tc>
        <w:tc>
          <w:tcPr>
            <w:tcW w:w="0" w:type="auto"/>
          </w:tcPr>
          <w:p w14:paraId="5551B221" w14:textId="77777777" w:rsidR="001324EC" w:rsidRPr="001F1C5D" w:rsidRDefault="001324EC" w:rsidP="008435A2">
            <w:pPr>
              <w:spacing w:beforeLines="50" w:before="120"/>
              <w:rPr>
                <w:rFonts w:cs="Arial"/>
                <w:color w:val="000000"/>
              </w:rPr>
            </w:pPr>
          </w:p>
        </w:tc>
        <w:tc>
          <w:tcPr>
            <w:tcW w:w="0" w:type="auto"/>
          </w:tcPr>
          <w:p w14:paraId="3A2B77ED" w14:textId="77777777" w:rsidR="001324EC" w:rsidRPr="001F1C5D" w:rsidRDefault="001324EC" w:rsidP="008435A2">
            <w:pPr>
              <w:spacing w:beforeLines="50" w:before="120"/>
              <w:rPr>
                <w:rFonts w:cs="Arial"/>
                <w:color w:val="000000"/>
              </w:rPr>
            </w:pPr>
          </w:p>
        </w:tc>
        <w:tc>
          <w:tcPr>
            <w:tcW w:w="0" w:type="auto"/>
          </w:tcPr>
          <w:p w14:paraId="30A49411" w14:textId="77777777" w:rsidR="001324EC" w:rsidRPr="001F1C5D" w:rsidRDefault="001324EC" w:rsidP="008435A2">
            <w:pPr>
              <w:spacing w:beforeLines="50" w:before="120"/>
              <w:rPr>
                <w:rFonts w:cs="Arial"/>
                <w:color w:val="000000"/>
              </w:rPr>
            </w:pPr>
          </w:p>
        </w:tc>
        <w:tc>
          <w:tcPr>
            <w:tcW w:w="0" w:type="auto"/>
          </w:tcPr>
          <w:p w14:paraId="34D12944" w14:textId="77777777" w:rsidR="001324EC" w:rsidRPr="001F1C5D" w:rsidRDefault="001324EC" w:rsidP="008435A2">
            <w:pPr>
              <w:spacing w:beforeLines="50" w:before="120"/>
              <w:rPr>
                <w:rFonts w:cs="Arial"/>
                <w:color w:val="000000"/>
              </w:rPr>
            </w:pPr>
          </w:p>
        </w:tc>
        <w:tc>
          <w:tcPr>
            <w:tcW w:w="0" w:type="auto"/>
          </w:tcPr>
          <w:p w14:paraId="5728EE6B" w14:textId="77777777" w:rsidR="001324EC" w:rsidRPr="001F1C5D" w:rsidRDefault="001324EC" w:rsidP="008435A2">
            <w:pPr>
              <w:spacing w:beforeLines="50" w:before="120"/>
              <w:rPr>
                <w:rFonts w:cs="Arial"/>
                <w:color w:val="000000"/>
              </w:rPr>
            </w:pPr>
          </w:p>
        </w:tc>
        <w:tc>
          <w:tcPr>
            <w:tcW w:w="0" w:type="auto"/>
          </w:tcPr>
          <w:p w14:paraId="584F5B1B" w14:textId="77777777" w:rsidR="001324EC" w:rsidRPr="001F1C5D" w:rsidRDefault="001324EC" w:rsidP="008435A2">
            <w:pPr>
              <w:spacing w:beforeLines="50" w:before="120"/>
              <w:rPr>
                <w:rFonts w:cs="Arial"/>
                <w:color w:val="000000"/>
              </w:rPr>
            </w:pPr>
          </w:p>
        </w:tc>
        <w:tc>
          <w:tcPr>
            <w:tcW w:w="0" w:type="auto"/>
          </w:tcPr>
          <w:p w14:paraId="77670BA6" w14:textId="77777777" w:rsidR="001324EC" w:rsidRPr="001F1C5D" w:rsidRDefault="001324EC" w:rsidP="008435A2">
            <w:pPr>
              <w:spacing w:beforeLines="50" w:before="120"/>
              <w:rPr>
                <w:rFonts w:cs="Arial"/>
                <w:color w:val="000000"/>
              </w:rPr>
            </w:pPr>
          </w:p>
        </w:tc>
        <w:tc>
          <w:tcPr>
            <w:tcW w:w="0" w:type="auto"/>
          </w:tcPr>
          <w:p w14:paraId="4736CE46" w14:textId="77777777" w:rsidR="001324EC" w:rsidRPr="001F1C5D" w:rsidRDefault="001324EC" w:rsidP="008435A2">
            <w:pPr>
              <w:spacing w:beforeLines="50" w:before="120"/>
              <w:rPr>
                <w:rFonts w:cs="Arial"/>
                <w:color w:val="000000"/>
              </w:rPr>
            </w:pPr>
          </w:p>
        </w:tc>
        <w:tc>
          <w:tcPr>
            <w:tcW w:w="0" w:type="auto"/>
          </w:tcPr>
          <w:p w14:paraId="1C942DB9" w14:textId="77777777" w:rsidR="001324EC" w:rsidRPr="001F1C5D" w:rsidRDefault="001324EC" w:rsidP="008435A2">
            <w:pPr>
              <w:spacing w:beforeLines="50" w:before="120"/>
              <w:rPr>
                <w:rFonts w:cs="Arial"/>
                <w:color w:val="000000"/>
              </w:rPr>
            </w:pPr>
          </w:p>
        </w:tc>
        <w:tc>
          <w:tcPr>
            <w:tcW w:w="0" w:type="auto"/>
          </w:tcPr>
          <w:p w14:paraId="7BAAC0F5" w14:textId="77777777" w:rsidR="001324EC" w:rsidRPr="001F1C5D" w:rsidRDefault="001324EC" w:rsidP="008435A2">
            <w:pPr>
              <w:spacing w:beforeLines="50" w:before="120"/>
              <w:rPr>
                <w:rFonts w:cs="Arial"/>
                <w:color w:val="000000"/>
              </w:rPr>
            </w:pPr>
          </w:p>
        </w:tc>
      </w:tr>
    </w:tbl>
    <w:p w14:paraId="48385885" w14:textId="77777777" w:rsidR="00F0392E" w:rsidRPr="00E5069A" w:rsidRDefault="00F0392E" w:rsidP="00487D20">
      <w:pPr>
        <w:pStyle w:val="a1"/>
        <w:rPr>
          <w:rFonts w:eastAsiaTheme="minorEastAsia"/>
          <w:lang w:eastAsia="zh-CN"/>
        </w:rPr>
      </w:pPr>
    </w:p>
    <w:p w14:paraId="74AA699C" w14:textId="66C88950" w:rsidR="00FD02D0" w:rsidRDefault="00FD02D0" w:rsidP="00487D20">
      <w:pPr>
        <w:pStyle w:val="a1"/>
        <w:rPr>
          <w:rFonts w:eastAsiaTheme="minorEastAsia"/>
          <w:lang w:val="en-GB" w:eastAsia="zh-CN"/>
        </w:rPr>
      </w:pPr>
      <w:r>
        <w:rPr>
          <w:rFonts w:eastAsiaTheme="minorEastAsia" w:hint="eastAsia"/>
          <w:lang w:val="en-GB" w:eastAsia="zh-CN"/>
        </w:rPr>
        <w:lastRenderedPageBreak/>
        <w:t xml:space="preserve">For the </w:t>
      </w:r>
      <w:r w:rsidR="00C60954">
        <w:rPr>
          <w:rFonts w:eastAsiaTheme="minorEastAsia" w:hint="eastAsia"/>
          <w:lang w:val="en-GB" w:eastAsia="zh-CN"/>
        </w:rPr>
        <w:t xml:space="preserve">first </w:t>
      </w:r>
      <w:r>
        <w:rPr>
          <w:rFonts w:eastAsiaTheme="minorEastAsia" w:hint="eastAsia"/>
          <w:lang w:val="en-GB" w:eastAsia="zh-CN"/>
        </w:rPr>
        <w:t>FFS of FG 41-</w:t>
      </w:r>
      <w:r w:rsidR="00A1713C">
        <w:rPr>
          <w:rFonts w:eastAsiaTheme="minorEastAsia" w:hint="eastAsia"/>
          <w:lang w:val="en-GB" w:eastAsia="zh-CN"/>
        </w:rPr>
        <w:t>5</w:t>
      </w:r>
      <w:r>
        <w:rPr>
          <w:rFonts w:eastAsiaTheme="minorEastAsia" w:hint="eastAsia"/>
          <w:lang w:val="en-GB" w:eastAsia="zh-CN"/>
        </w:rPr>
        <w:t xml:space="preserve">-1, regarding the issue of </w:t>
      </w:r>
      <w:r w:rsidR="006776BE">
        <w:rPr>
          <w:rFonts w:eastAsiaTheme="minorEastAsia" w:hint="eastAsia"/>
          <w:lang w:val="en-GB" w:eastAsia="zh-CN"/>
        </w:rPr>
        <w:t>o</w:t>
      </w:r>
      <w:r w:rsidR="006776BE" w:rsidRPr="006776BE">
        <w:rPr>
          <w:rFonts w:eastAsiaTheme="minorEastAsia"/>
          <w:lang w:val="en-GB" w:eastAsia="zh-CN"/>
        </w:rPr>
        <w:t xml:space="preserve">ne component is </w:t>
      </w:r>
      <w:r w:rsidR="00DC124F">
        <w:rPr>
          <w:rFonts w:eastAsiaTheme="minorEastAsia" w:hint="eastAsia"/>
          <w:lang w:val="en-GB" w:eastAsia="zh-CN"/>
        </w:rPr>
        <w:t>f</w:t>
      </w:r>
      <w:r w:rsidR="006776BE" w:rsidRPr="006776BE">
        <w:rPr>
          <w:rFonts w:eastAsiaTheme="minorEastAsia"/>
          <w:lang w:val="en-GB" w:eastAsia="zh-CN"/>
        </w:rPr>
        <w:t>requency domain overlap(s) between hops</w:t>
      </w:r>
      <w:r w:rsidRPr="00DA4677">
        <w:rPr>
          <w:rFonts w:eastAsiaTheme="minorEastAsia" w:hint="eastAsia"/>
          <w:lang w:val="en-GB" w:eastAsia="zh-CN"/>
        </w:rPr>
        <w:t>,</w:t>
      </w:r>
      <w:r w:rsidR="002B6560">
        <w:rPr>
          <w:rFonts w:eastAsiaTheme="minorEastAsia" w:hint="eastAsia"/>
          <w:lang w:val="en-GB" w:eastAsia="zh-CN"/>
        </w:rPr>
        <w:t xml:space="preserve"> we prefer to keep the component of f</w:t>
      </w:r>
      <w:r w:rsidR="002B6560">
        <w:rPr>
          <w:rFonts w:eastAsiaTheme="minorEastAsia"/>
          <w:lang w:val="en-GB" w:eastAsia="zh-CN"/>
        </w:rPr>
        <w:t>requency overlap between hops</w:t>
      </w:r>
      <w:r w:rsidR="002B6560">
        <w:rPr>
          <w:rFonts w:eastAsiaTheme="minorEastAsia" w:hint="eastAsia"/>
          <w:lang w:val="en-GB" w:eastAsia="zh-CN"/>
        </w:rPr>
        <w:t xml:space="preserve"> and the c</w:t>
      </w:r>
      <w:r w:rsidR="002B6560" w:rsidRPr="002B6560">
        <w:rPr>
          <w:rFonts w:eastAsiaTheme="minorEastAsia"/>
          <w:lang w:val="en-GB" w:eastAsia="zh-CN"/>
        </w:rPr>
        <w:t xml:space="preserve">andidate values </w:t>
      </w:r>
      <w:r w:rsidR="002B6560">
        <w:rPr>
          <w:rFonts w:eastAsiaTheme="minorEastAsia" w:hint="eastAsia"/>
          <w:lang w:val="en-GB" w:eastAsia="zh-CN"/>
        </w:rPr>
        <w:t xml:space="preserve">can be </w:t>
      </w:r>
      <w:r w:rsidR="002B6560" w:rsidRPr="002B6560">
        <w:rPr>
          <w:rFonts w:eastAsiaTheme="minorEastAsia"/>
          <w:lang w:val="en-GB" w:eastAsia="zh-CN"/>
        </w:rPr>
        <w:t>{</w:t>
      </w:r>
      <w:r w:rsidR="002B6560">
        <w:rPr>
          <w:rFonts w:eastAsiaTheme="minorEastAsia" w:hint="eastAsia"/>
          <w:lang w:val="en-GB" w:eastAsia="zh-CN"/>
        </w:rPr>
        <w:t>0</w:t>
      </w:r>
      <w:r w:rsidR="00D90B1D">
        <w:rPr>
          <w:rFonts w:eastAsiaTheme="minorEastAsia" w:hint="eastAsia"/>
          <w:lang w:val="en-GB" w:eastAsia="zh-CN"/>
        </w:rPr>
        <w:t xml:space="preserve"> </w:t>
      </w:r>
      <w:r w:rsidR="002B6560">
        <w:rPr>
          <w:rFonts w:eastAsiaTheme="minorEastAsia" w:hint="eastAsia"/>
          <w:lang w:val="en-GB" w:eastAsia="zh-CN"/>
        </w:rPr>
        <w:t xml:space="preserve">PRB, </w:t>
      </w:r>
      <w:r w:rsidR="002B6560">
        <w:rPr>
          <w:rFonts w:eastAsiaTheme="minorEastAsia"/>
          <w:lang w:val="en-GB" w:eastAsia="zh-CN"/>
        </w:rPr>
        <w:t xml:space="preserve">1 PRB, </w:t>
      </w:r>
      <w:r w:rsidR="00D42543">
        <w:rPr>
          <w:rFonts w:eastAsiaTheme="minorEastAsia" w:hint="eastAsia"/>
          <w:lang w:val="en-GB" w:eastAsia="zh-CN"/>
        </w:rPr>
        <w:t>2</w:t>
      </w:r>
      <w:r w:rsidR="00D42543">
        <w:rPr>
          <w:rFonts w:eastAsiaTheme="minorEastAsia"/>
          <w:lang w:val="en-GB" w:eastAsia="zh-CN"/>
        </w:rPr>
        <w:t xml:space="preserve"> PRB</w:t>
      </w:r>
      <w:r w:rsidR="00D90B1D">
        <w:rPr>
          <w:rFonts w:eastAsiaTheme="minorEastAsia" w:hint="eastAsia"/>
          <w:lang w:val="en-GB" w:eastAsia="zh-CN"/>
        </w:rPr>
        <w:t>s</w:t>
      </w:r>
      <w:r w:rsidR="00D42543">
        <w:rPr>
          <w:rFonts w:eastAsiaTheme="minorEastAsia"/>
          <w:lang w:val="en-GB" w:eastAsia="zh-CN"/>
        </w:rPr>
        <w:t xml:space="preserve">,  </w:t>
      </w:r>
      <w:r w:rsidR="002B6560">
        <w:rPr>
          <w:rFonts w:eastAsiaTheme="minorEastAsia"/>
          <w:lang w:val="en-GB" w:eastAsia="zh-CN"/>
        </w:rPr>
        <w:t>4 PRBs</w:t>
      </w:r>
      <w:r w:rsidR="002B6560">
        <w:rPr>
          <w:rFonts w:eastAsiaTheme="minorEastAsia" w:hint="eastAsia"/>
          <w:lang w:val="en-GB" w:eastAsia="zh-CN"/>
        </w:rPr>
        <w:t>}</w:t>
      </w:r>
      <w:r>
        <w:rPr>
          <w:rFonts w:eastAsiaTheme="minorEastAsia" w:hint="eastAsia"/>
          <w:lang w:val="en-GB" w:eastAsia="zh-CN"/>
        </w:rPr>
        <w:t>.</w:t>
      </w:r>
      <w:r w:rsidR="0093276F">
        <w:rPr>
          <w:rFonts w:eastAsiaTheme="minorEastAsia" w:hint="eastAsia"/>
          <w:lang w:val="en-GB" w:eastAsia="zh-CN"/>
        </w:rPr>
        <w:t xml:space="preserve"> In </w:t>
      </w:r>
      <w:r w:rsidR="0093276F">
        <w:rPr>
          <w:rFonts w:eastAsiaTheme="minorEastAsia"/>
          <w:lang w:val="en-GB" w:eastAsia="zh-CN"/>
        </w:rPr>
        <w:t>addition</w:t>
      </w:r>
      <w:r w:rsidR="0093276F">
        <w:rPr>
          <w:rFonts w:eastAsiaTheme="minorEastAsia" w:hint="eastAsia"/>
          <w:lang w:val="en-GB" w:eastAsia="zh-CN"/>
        </w:rPr>
        <w:t xml:space="preserve">, UE </w:t>
      </w:r>
      <w:r w:rsidR="0093276F">
        <w:rPr>
          <w:rFonts w:eastAsiaTheme="minorEastAsia"/>
          <w:lang w:val="en-GB" w:eastAsia="zh-CN"/>
        </w:rPr>
        <w:t>can support multiple</w:t>
      </w:r>
      <w:r w:rsidR="0093276F" w:rsidRPr="0093276F">
        <w:rPr>
          <w:rFonts w:eastAsiaTheme="minorEastAsia"/>
          <w:lang w:val="en-GB" w:eastAsia="zh-CN"/>
        </w:rPr>
        <w:t xml:space="preserve"> overlap options</w:t>
      </w:r>
      <w:r w:rsidR="0093276F">
        <w:rPr>
          <w:rFonts w:eastAsiaTheme="minorEastAsia" w:hint="eastAsia"/>
          <w:lang w:val="en-GB" w:eastAsia="zh-CN"/>
        </w:rPr>
        <w:t>.</w:t>
      </w:r>
    </w:p>
    <w:p w14:paraId="71242A6B" w14:textId="395E637C" w:rsidR="00207B54" w:rsidRPr="00825669" w:rsidRDefault="00207B54" w:rsidP="00487D20">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1138C4">
        <w:rPr>
          <w:b/>
          <w:noProof/>
        </w:rPr>
        <w:t>28</w:t>
      </w:r>
      <w:r w:rsidRPr="00825669">
        <w:rPr>
          <w:b/>
        </w:rPr>
        <w:fldChar w:fldCharType="end"/>
      </w:r>
      <w:r>
        <w:rPr>
          <w:rFonts w:eastAsiaTheme="minorEastAsia" w:hint="eastAsia"/>
          <w:b/>
          <w:lang w:eastAsia="zh-CN"/>
        </w:rPr>
        <w:t xml:space="preserve">: </w:t>
      </w:r>
      <w:r w:rsidRPr="00207B54">
        <w:rPr>
          <w:rFonts w:eastAsiaTheme="minorEastAsia"/>
          <w:b/>
          <w:lang w:eastAsia="zh-CN"/>
        </w:rPr>
        <w:t xml:space="preserve">The component of frequency overlap(s) between </w:t>
      </w:r>
      <w:r w:rsidR="006C53D0">
        <w:rPr>
          <w:rFonts w:eastAsiaTheme="minorEastAsia" w:hint="eastAsia"/>
          <w:b/>
          <w:lang w:eastAsia="zh-CN"/>
        </w:rPr>
        <w:t xml:space="preserve">DL PRS </w:t>
      </w:r>
      <w:r w:rsidRPr="00207B54">
        <w:rPr>
          <w:rFonts w:eastAsiaTheme="minorEastAsia"/>
          <w:b/>
          <w:lang w:eastAsia="zh-CN"/>
        </w:rPr>
        <w:t>hops should be kept and the candidate values can be {</w:t>
      </w:r>
      <w:r w:rsidRPr="007C26EA">
        <w:rPr>
          <w:rFonts w:eastAsiaTheme="minorEastAsia"/>
          <w:b/>
          <w:color w:val="FF0000"/>
          <w:lang w:eastAsia="zh-CN"/>
        </w:rPr>
        <w:t>0</w:t>
      </w:r>
      <w:r w:rsidR="00CF7D5D">
        <w:rPr>
          <w:rFonts w:eastAsiaTheme="minorEastAsia" w:hint="eastAsia"/>
          <w:b/>
          <w:color w:val="FF0000"/>
          <w:lang w:eastAsia="zh-CN"/>
        </w:rPr>
        <w:t xml:space="preserve"> </w:t>
      </w:r>
      <w:r w:rsidRPr="007C26EA">
        <w:rPr>
          <w:rFonts w:eastAsiaTheme="minorEastAsia"/>
          <w:b/>
          <w:color w:val="FF0000"/>
          <w:lang w:eastAsia="zh-CN"/>
        </w:rPr>
        <w:t>PRB, 1 PRB</w:t>
      </w:r>
      <w:r w:rsidR="00D42543" w:rsidRPr="007C26EA">
        <w:rPr>
          <w:rFonts w:eastAsiaTheme="minorEastAsia"/>
          <w:b/>
          <w:color w:val="FF0000"/>
          <w:lang w:eastAsia="zh-CN"/>
        </w:rPr>
        <w:t>, 2 PRB</w:t>
      </w:r>
      <w:r w:rsidR="008B6F3B">
        <w:rPr>
          <w:rFonts w:eastAsiaTheme="minorEastAsia" w:hint="eastAsia"/>
          <w:b/>
          <w:color w:val="FF0000"/>
          <w:lang w:eastAsia="zh-CN"/>
        </w:rPr>
        <w:t>s</w:t>
      </w:r>
      <w:r w:rsidR="00D42543" w:rsidRPr="007C26EA">
        <w:rPr>
          <w:rFonts w:eastAsiaTheme="minorEastAsia"/>
          <w:b/>
          <w:color w:val="FF0000"/>
          <w:lang w:eastAsia="zh-CN"/>
        </w:rPr>
        <w:t xml:space="preserve">, </w:t>
      </w:r>
      <w:r w:rsidRPr="007C26EA">
        <w:rPr>
          <w:rFonts w:eastAsiaTheme="minorEastAsia"/>
          <w:b/>
          <w:color w:val="FF0000"/>
          <w:lang w:eastAsia="zh-CN"/>
        </w:rPr>
        <w:t>4 PRBs</w:t>
      </w:r>
      <w:r w:rsidRPr="00207B54">
        <w:rPr>
          <w:rFonts w:eastAsiaTheme="minorEastAsia"/>
          <w:b/>
          <w:lang w:eastAsia="zh-CN"/>
        </w:rPr>
        <w:t>}.</w:t>
      </w:r>
      <w:r w:rsidR="00C65B52">
        <w:rPr>
          <w:rFonts w:eastAsiaTheme="minorEastAsia" w:hint="eastAsia"/>
          <w:b/>
          <w:lang w:eastAsia="zh-CN"/>
        </w:rPr>
        <w:t xml:space="preserve"> </w:t>
      </w:r>
      <w:r w:rsidR="00C65B52" w:rsidRPr="00C65B52">
        <w:rPr>
          <w:rFonts w:eastAsiaTheme="minorEastAsia"/>
          <w:b/>
          <w:lang w:eastAsia="zh-CN"/>
        </w:rPr>
        <w:t>UE can support multiple overlap options.</w:t>
      </w:r>
    </w:p>
    <w:p w14:paraId="5D96D5F8" w14:textId="58A601CE" w:rsidR="00C60954" w:rsidRDefault="00C60954" w:rsidP="00487D20">
      <w:pPr>
        <w:pStyle w:val="a1"/>
        <w:rPr>
          <w:rFonts w:eastAsiaTheme="minorEastAsia"/>
          <w:lang w:val="en-GB" w:eastAsia="zh-CN"/>
        </w:rPr>
      </w:pPr>
      <w:r>
        <w:rPr>
          <w:rFonts w:eastAsiaTheme="minorEastAsia" w:hint="eastAsia"/>
          <w:lang w:val="en-GB" w:eastAsia="zh-CN"/>
        </w:rPr>
        <w:t xml:space="preserve">For the second FFS of FG 41-5-1, regarding the issue of </w:t>
      </w:r>
      <w:r w:rsidRPr="00C60954">
        <w:rPr>
          <w:rFonts w:eastAsiaTheme="minorEastAsia"/>
          <w:lang w:val="en-GB" w:eastAsia="zh-CN"/>
        </w:rPr>
        <w:t>separate row for processing capability</w:t>
      </w:r>
      <w:r w:rsidRPr="00DA4677">
        <w:rPr>
          <w:rFonts w:eastAsiaTheme="minorEastAsia" w:hint="eastAsia"/>
          <w:lang w:val="en-GB" w:eastAsia="zh-CN"/>
        </w:rPr>
        <w:t>,</w:t>
      </w:r>
      <w:r>
        <w:rPr>
          <w:rFonts w:eastAsiaTheme="minorEastAsia" w:hint="eastAsia"/>
          <w:lang w:val="en-GB" w:eastAsia="zh-CN"/>
        </w:rPr>
        <w:t xml:space="preserve"> we prefer to </w:t>
      </w:r>
      <w:r w:rsidR="0002310F">
        <w:rPr>
          <w:rFonts w:eastAsiaTheme="minorEastAsia" w:hint="eastAsia"/>
          <w:lang w:val="en-GB" w:eastAsia="zh-CN"/>
        </w:rPr>
        <w:t xml:space="preserve">add </w:t>
      </w:r>
      <w:r w:rsidR="000C1F1A">
        <w:rPr>
          <w:rFonts w:eastAsiaTheme="minorEastAsia" w:hint="eastAsia"/>
          <w:lang w:val="en-GB" w:eastAsia="zh-CN"/>
        </w:rPr>
        <w:t>new compone</w:t>
      </w:r>
      <w:r w:rsidR="00807932">
        <w:rPr>
          <w:rFonts w:eastAsiaTheme="minorEastAsia" w:hint="eastAsia"/>
          <w:lang w:val="en-GB" w:eastAsia="zh-CN"/>
        </w:rPr>
        <w:t>n</w:t>
      </w:r>
      <w:r w:rsidR="000C1F1A">
        <w:rPr>
          <w:rFonts w:eastAsiaTheme="minorEastAsia" w:hint="eastAsia"/>
          <w:lang w:val="en-GB" w:eastAsia="zh-CN"/>
        </w:rPr>
        <w:t xml:space="preserve">ts </w:t>
      </w:r>
      <w:r w:rsidR="0002310F" w:rsidRPr="00C60954">
        <w:rPr>
          <w:rFonts w:eastAsiaTheme="minorEastAsia"/>
          <w:lang w:val="en-GB" w:eastAsia="zh-CN"/>
        </w:rPr>
        <w:t xml:space="preserve">for </w:t>
      </w:r>
      <w:r w:rsidR="00267787">
        <w:rPr>
          <w:rFonts w:eastAsiaTheme="minorEastAsia"/>
          <w:lang w:val="en-GB" w:eastAsia="zh-CN"/>
        </w:rPr>
        <w:t>DL</w:t>
      </w:r>
      <w:r w:rsidR="00267787">
        <w:rPr>
          <w:rFonts w:eastAsiaTheme="minorEastAsia" w:hint="eastAsia"/>
          <w:lang w:val="en-GB" w:eastAsia="zh-CN"/>
        </w:rPr>
        <w:t xml:space="preserve"> PRS </w:t>
      </w:r>
      <w:r w:rsidR="0002310F" w:rsidRPr="00C60954">
        <w:rPr>
          <w:rFonts w:eastAsiaTheme="minorEastAsia"/>
          <w:lang w:val="en-GB" w:eastAsia="zh-CN"/>
        </w:rPr>
        <w:t>processing capability</w:t>
      </w:r>
      <w:r w:rsidR="000C1F1A">
        <w:rPr>
          <w:rFonts w:eastAsiaTheme="minorEastAsia" w:hint="eastAsia"/>
          <w:lang w:val="en-GB" w:eastAsia="zh-CN"/>
        </w:rPr>
        <w:t xml:space="preserve"> in FG 41-5-1</w:t>
      </w:r>
      <w:r w:rsidR="0002310F">
        <w:rPr>
          <w:rFonts w:eastAsiaTheme="minorEastAsia" w:hint="eastAsia"/>
          <w:lang w:val="en-GB" w:eastAsia="zh-CN"/>
        </w:rPr>
        <w:t xml:space="preserve">, </w:t>
      </w:r>
      <w:r w:rsidR="0002310F">
        <w:rPr>
          <w:rFonts w:eastAsiaTheme="minorEastAsia"/>
          <w:lang w:val="en-GB" w:eastAsia="zh-CN"/>
        </w:rPr>
        <w:t>because</w:t>
      </w:r>
      <w:r w:rsidR="0002310F">
        <w:rPr>
          <w:rFonts w:eastAsiaTheme="minorEastAsia" w:hint="eastAsia"/>
          <w:lang w:val="en-GB" w:eastAsia="zh-CN"/>
        </w:rPr>
        <w:t xml:space="preserve"> for </w:t>
      </w:r>
      <w:r w:rsidR="00267787">
        <w:t xml:space="preserve">Rx frequency hopping </w:t>
      </w:r>
      <w:r w:rsidR="00267787">
        <w:rPr>
          <w:rFonts w:eastAsiaTheme="minorEastAsia" w:hint="eastAsia"/>
          <w:lang w:eastAsia="zh-CN"/>
        </w:rPr>
        <w:t xml:space="preserve">of </w:t>
      </w:r>
      <w:r w:rsidR="0002310F">
        <w:rPr>
          <w:rFonts w:eastAsiaTheme="minorEastAsia" w:hint="eastAsia"/>
          <w:lang w:val="en-GB" w:eastAsia="zh-CN"/>
        </w:rPr>
        <w:t xml:space="preserve">the RedCap UE, the </w:t>
      </w:r>
      <w:r w:rsidR="00267787">
        <w:rPr>
          <w:rFonts w:eastAsiaTheme="minorEastAsia" w:hint="eastAsia"/>
          <w:lang w:val="en-GB" w:eastAsia="zh-CN"/>
        </w:rPr>
        <w:t xml:space="preserve">DL PRS </w:t>
      </w:r>
      <w:r w:rsidR="00267787" w:rsidRPr="00C60954">
        <w:rPr>
          <w:rFonts w:eastAsiaTheme="minorEastAsia"/>
          <w:lang w:val="en-GB" w:eastAsia="zh-CN"/>
        </w:rPr>
        <w:t xml:space="preserve">processing </w:t>
      </w:r>
      <w:r w:rsidR="00267787">
        <w:rPr>
          <w:rFonts w:eastAsiaTheme="minorEastAsia" w:hint="eastAsia"/>
          <w:lang w:val="en-GB" w:eastAsia="zh-CN"/>
        </w:rPr>
        <w:t>capacity may be different with normal UE without Rx frequency hopping</w:t>
      </w:r>
      <w:r w:rsidR="00636DBE">
        <w:rPr>
          <w:rFonts w:eastAsiaTheme="minorEastAsia" w:hint="eastAsia"/>
          <w:lang w:val="en-GB" w:eastAsia="zh-CN"/>
        </w:rPr>
        <w:t xml:space="preserve"> (as defined in FG 13-1 in Rel-16 positioning), for </w:t>
      </w:r>
      <w:r w:rsidR="00636DBE">
        <w:rPr>
          <w:rFonts w:eastAsiaTheme="minorEastAsia"/>
          <w:lang w:val="en-GB" w:eastAsia="zh-CN"/>
        </w:rPr>
        <w:t>example</w:t>
      </w:r>
      <w:r w:rsidR="00636DBE">
        <w:rPr>
          <w:rFonts w:eastAsiaTheme="minorEastAsia" w:hint="eastAsia"/>
          <w:lang w:val="en-GB" w:eastAsia="zh-CN"/>
        </w:rPr>
        <w:t xml:space="preserve">, </w:t>
      </w:r>
      <w:r w:rsidR="004153B0">
        <w:rPr>
          <w:rFonts w:eastAsiaTheme="minorEastAsia" w:hint="eastAsia"/>
          <w:lang w:val="en-GB" w:eastAsia="zh-CN"/>
        </w:rPr>
        <w:t>m</w:t>
      </w:r>
      <w:r w:rsidR="004153B0">
        <w:rPr>
          <w:rFonts w:eastAsiaTheme="minorEastAsia"/>
          <w:lang w:val="en-GB" w:eastAsia="zh-CN"/>
        </w:rPr>
        <w:t xml:space="preserve">aximum </w:t>
      </w:r>
      <w:r w:rsidR="004153B0">
        <w:rPr>
          <w:rFonts w:eastAsiaTheme="minorEastAsia" w:hint="eastAsia"/>
          <w:lang w:val="en-GB" w:eastAsia="zh-CN"/>
        </w:rPr>
        <w:t xml:space="preserve">DL </w:t>
      </w:r>
      <w:r w:rsidR="004153B0">
        <w:rPr>
          <w:rFonts w:eastAsiaTheme="minorEastAsia"/>
          <w:lang w:val="en-GB" w:eastAsia="zh-CN"/>
        </w:rPr>
        <w:t>PRS</w:t>
      </w:r>
      <w:r w:rsidR="004153B0">
        <w:rPr>
          <w:rFonts w:eastAsiaTheme="minorEastAsia" w:hint="eastAsia"/>
          <w:lang w:val="en-GB" w:eastAsia="zh-CN"/>
        </w:rPr>
        <w:t xml:space="preserve"> bandwidth</w:t>
      </w:r>
      <w:r w:rsidR="004153B0" w:rsidRPr="004153B0">
        <w:rPr>
          <w:rFonts w:eastAsiaTheme="minorEastAsia"/>
          <w:lang w:val="en-GB" w:eastAsia="zh-CN"/>
        </w:rPr>
        <w:t xml:space="preserve"> per hop </w:t>
      </w:r>
      <w:r w:rsidR="004153B0">
        <w:rPr>
          <w:rFonts w:eastAsiaTheme="minorEastAsia" w:hint="eastAsia"/>
          <w:lang w:val="en-GB" w:eastAsia="zh-CN"/>
        </w:rPr>
        <w:t xml:space="preserve">and </w:t>
      </w:r>
      <w:r w:rsidR="0075032D">
        <w:rPr>
          <w:rFonts w:eastAsia="宋体"/>
        </w:rPr>
        <w:t>maximum</w:t>
      </w:r>
      <w:r w:rsidR="004153B0">
        <w:rPr>
          <w:rFonts w:eastAsia="宋体"/>
        </w:rPr>
        <w:t xml:space="preserve"> DL PRS bandwidth across all hops</w:t>
      </w:r>
      <w:r w:rsidR="004D390F">
        <w:rPr>
          <w:rFonts w:eastAsiaTheme="minorEastAsia" w:hint="eastAsia"/>
          <w:lang w:val="en-GB" w:eastAsia="zh-CN"/>
        </w:rPr>
        <w:t xml:space="preserve"> </w:t>
      </w:r>
      <w:r w:rsidR="0075032D">
        <w:rPr>
          <w:rFonts w:eastAsiaTheme="minorEastAsia" w:hint="eastAsia"/>
          <w:lang w:val="en-GB" w:eastAsia="zh-CN"/>
        </w:rPr>
        <w:t>are</w:t>
      </w:r>
      <w:r w:rsidR="004D390F">
        <w:rPr>
          <w:rFonts w:eastAsiaTheme="minorEastAsia" w:hint="eastAsia"/>
          <w:lang w:val="en-GB" w:eastAsia="zh-CN"/>
        </w:rPr>
        <w:t xml:space="preserve"> </w:t>
      </w:r>
      <w:r w:rsidR="004D390F">
        <w:rPr>
          <w:rFonts w:eastAsiaTheme="minorEastAsia"/>
          <w:lang w:val="en-GB" w:eastAsia="zh-CN"/>
        </w:rPr>
        <w:t>absent</w:t>
      </w:r>
      <w:r w:rsidR="004D390F">
        <w:rPr>
          <w:rFonts w:eastAsiaTheme="minorEastAsia" w:hint="eastAsia"/>
          <w:lang w:val="en-GB" w:eastAsia="zh-CN"/>
        </w:rPr>
        <w:t xml:space="preserve"> in FG 13-1.</w:t>
      </w:r>
      <w:r w:rsidR="004B5724">
        <w:rPr>
          <w:rFonts w:eastAsiaTheme="minorEastAsia" w:hint="eastAsia"/>
          <w:lang w:val="en-GB" w:eastAsia="zh-CN"/>
        </w:rPr>
        <w:t xml:space="preserve"> Therefore, </w:t>
      </w:r>
      <w:r w:rsidR="00C81593">
        <w:rPr>
          <w:rFonts w:eastAsiaTheme="minorEastAsia" w:hint="eastAsia"/>
          <w:lang w:val="en-GB" w:eastAsia="zh-CN"/>
        </w:rPr>
        <w:t xml:space="preserve">we prefer to add </w:t>
      </w:r>
      <w:r w:rsidR="004153B0">
        <w:rPr>
          <w:rFonts w:eastAsiaTheme="minorEastAsia" w:hint="eastAsia"/>
          <w:lang w:val="en-GB" w:eastAsia="zh-CN"/>
        </w:rPr>
        <w:t>new components</w:t>
      </w:r>
      <w:r w:rsidR="00C81593" w:rsidRPr="00C81593">
        <w:rPr>
          <w:rFonts w:eastAsiaTheme="minorEastAsia"/>
          <w:lang w:val="en-GB" w:eastAsia="zh-CN"/>
        </w:rPr>
        <w:t xml:space="preserve"> for DL PRS processing capability </w:t>
      </w:r>
      <w:r w:rsidR="004153B0">
        <w:rPr>
          <w:rFonts w:eastAsiaTheme="minorEastAsia" w:hint="eastAsia"/>
          <w:lang w:val="en-GB" w:eastAsia="zh-CN"/>
        </w:rPr>
        <w:t xml:space="preserve">in the FG 41-5-1 </w:t>
      </w:r>
      <w:r w:rsidR="00C81593" w:rsidRPr="00C81593">
        <w:rPr>
          <w:rFonts w:eastAsiaTheme="minorEastAsia"/>
          <w:lang w:val="en-GB" w:eastAsia="zh-CN"/>
        </w:rPr>
        <w:t>for RedCap UEs with</w:t>
      </w:r>
      <w:r w:rsidR="002A5A3E">
        <w:rPr>
          <w:rFonts w:eastAsiaTheme="minorEastAsia"/>
          <w:lang w:val="en-GB" w:eastAsia="zh-CN"/>
        </w:rPr>
        <w:t xml:space="preserve"> Rx frequency hopping of DL PRS</w:t>
      </w:r>
      <w:r w:rsidR="002A5A3E">
        <w:rPr>
          <w:rFonts w:eastAsiaTheme="minorEastAsia" w:hint="eastAsia"/>
          <w:lang w:val="en-GB" w:eastAsia="zh-CN"/>
        </w:rPr>
        <w:t>,</w:t>
      </w:r>
      <w:r w:rsidR="00807932">
        <w:rPr>
          <w:rFonts w:eastAsiaTheme="minorEastAsia" w:hint="eastAsia"/>
          <w:lang w:val="en-GB" w:eastAsia="zh-CN"/>
        </w:rPr>
        <w:t xml:space="preserve"> instead of adding a </w:t>
      </w:r>
      <w:r w:rsidR="00807932">
        <w:rPr>
          <w:rFonts w:eastAsiaTheme="minorEastAsia"/>
          <w:lang w:val="en-GB" w:eastAsia="zh-CN"/>
        </w:rPr>
        <w:t>separate</w:t>
      </w:r>
      <w:r w:rsidR="00807932">
        <w:rPr>
          <w:rFonts w:eastAsiaTheme="minorEastAsia" w:hint="eastAsia"/>
          <w:lang w:val="en-GB" w:eastAsia="zh-CN"/>
        </w:rPr>
        <w:t xml:space="preserve"> row for </w:t>
      </w:r>
      <w:r w:rsidR="00807932">
        <w:rPr>
          <w:rFonts w:eastAsiaTheme="minorEastAsia"/>
          <w:lang w:val="en-GB" w:eastAsia="zh-CN"/>
        </w:rPr>
        <w:t>DL</w:t>
      </w:r>
      <w:r w:rsidR="00807932">
        <w:rPr>
          <w:rFonts w:eastAsiaTheme="minorEastAsia" w:hint="eastAsia"/>
          <w:lang w:val="en-GB" w:eastAsia="zh-CN"/>
        </w:rPr>
        <w:t xml:space="preserve"> PRS </w:t>
      </w:r>
      <w:r w:rsidR="00807932" w:rsidRPr="00C60954">
        <w:rPr>
          <w:rFonts w:eastAsiaTheme="minorEastAsia"/>
          <w:lang w:val="en-GB" w:eastAsia="zh-CN"/>
        </w:rPr>
        <w:t>processing capability</w:t>
      </w:r>
      <w:r w:rsidR="002A5A3E">
        <w:rPr>
          <w:rFonts w:eastAsiaTheme="minorEastAsia" w:hint="eastAsia"/>
          <w:lang w:val="en-GB" w:eastAsia="zh-CN"/>
        </w:rPr>
        <w:t>.</w:t>
      </w:r>
    </w:p>
    <w:p w14:paraId="3D2B68C0" w14:textId="3FF64B52" w:rsidR="004B5724" w:rsidRPr="00825669" w:rsidRDefault="004B5724" w:rsidP="00487D20">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1138C4">
        <w:rPr>
          <w:b/>
          <w:noProof/>
        </w:rPr>
        <w:t>29</w:t>
      </w:r>
      <w:r w:rsidRPr="00825669">
        <w:rPr>
          <w:b/>
        </w:rPr>
        <w:fldChar w:fldCharType="end"/>
      </w:r>
      <w:r w:rsidR="00B4317E">
        <w:rPr>
          <w:rFonts w:eastAsiaTheme="minorEastAsia" w:hint="eastAsia"/>
          <w:b/>
          <w:lang w:eastAsia="zh-CN"/>
        </w:rPr>
        <w:t xml:space="preserve">: </w:t>
      </w:r>
      <w:r w:rsidR="002633D9">
        <w:rPr>
          <w:rFonts w:eastAsiaTheme="minorEastAsia" w:hint="eastAsia"/>
          <w:b/>
          <w:lang w:eastAsia="zh-CN"/>
        </w:rPr>
        <w:t>N</w:t>
      </w:r>
      <w:r w:rsidR="002633D9" w:rsidRPr="002633D9">
        <w:rPr>
          <w:rFonts w:eastAsiaTheme="minorEastAsia"/>
          <w:b/>
          <w:lang w:eastAsia="zh-CN"/>
        </w:rPr>
        <w:t>ew components</w:t>
      </w:r>
      <w:r w:rsidRPr="00825669">
        <w:rPr>
          <w:rFonts w:eastAsiaTheme="minorEastAsia" w:hint="eastAsia"/>
          <w:b/>
          <w:lang w:eastAsia="zh-CN"/>
        </w:rPr>
        <w:t xml:space="preserve"> </w:t>
      </w:r>
      <w:r w:rsidR="00BE09D7">
        <w:rPr>
          <w:rFonts w:eastAsiaTheme="minorEastAsia" w:hint="eastAsia"/>
          <w:b/>
          <w:lang w:eastAsia="zh-CN"/>
        </w:rPr>
        <w:t>should be added</w:t>
      </w:r>
      <w:r w:rsidRPr="00825669">
        <w:rPr>
          <w:rFonts w:eastAsiaTheme="minorEastAsia" w:hint="eastAsia"/>
          <w:b/>
          <w:lang w:eastAsia="zh-CN"/>
        </w:rPr>
        <w:t xml:space="preserve"> </w:t>
      </w:r>
      <w:r w:rsidR="002E7723">
        <w:rPr>
          <w:rFonts w:eastAsiaTheme="minorEastAsia" w:hint="eastAsia"/>
          <w:b/>
          <w:lang w:eastAsia="zh-CN"/>
        </w:rPr>
        <w:t>to FG 41-5-1</w:t>
      </w:r>
      <w:r w:rsidR="00F745EA">
        <w:rPr>
          <w:rFonts w:eastAsiaTheme="minorEastAsia" w:hint="eastAsia"/>
          <w:b/>
          <w:lang w:eastAsia="zh-CN"/>
        </w:rPr>
        <w:t>a/</w:t>
      </w:r>
      <w:r w:rsidR="0087433E">
        <w:rPr>
          <w:rFonts w:eastAsiaTheme="minorEastAsia" w:hint="eastAsia"/>
          <w:b/>
          <w:lang w:eastAsia="zh-CN"/>
        </w:rPr>
        <w:t>1</w:t>
      </w:r>
      <w:r w:rsidR="00F745EA">
        <w:rPr>
          <w:rFonts w:eastAsiaTheme="minorEastAsia" w:hint="eastAsia"/>
          <w:b/>
          <w:lang w:eastAsia="zh-CN"/>
        </w:rPr>
        <w:t>b/</w:t>
      </w:r>
      <w:r w:rsidR="0087433E">
        <w:rPr>
          <w:rFonts w:eastAsiaTheme="minorEastAsia" w:hint="eastAsia"/>
          <w:b/>
          <w:lang w:eastAsia="zh-CN"/>
        </w:rPr>
        <w:t>1</w:t>
      </w:r>
      <w:r w:rsidR="00F745EA">
        <w:rPr>
          <w:rFonts w:eastAsiaTheme="minorEastAsia" w:hint="eastAsia"/>
          <w:b/>
          <w:lang w:eastAsia="zh-CN"/>
        </w:rPr>
        <w:t>c</w:t>
      </w:r>
      <w:r w:rsidR="002E7723">
        <w:rPr>
          <w:rFonts w:eastAsiaTheme="minorEastAsia" w:hint="eastAsia"/>
          <w:b/>
          <w:lang w:eastAsia="zh-CN"/>
        </w:rPr>
        <w:t xml:space="preserve"> </w:t>
      </w:r>
      <w:r w:rsidRPr="00825669">
        <w:rPr>
          <w:rFonts w:eastAsiaTheme="minorEastAsia"/>
          <w:b/>
          <w:lang w:eastAsia="zh-CN"/>
        </w:rPr>
        <w:t xml:space="preserve">for </w:t>
      </w:r>
      <w:r w:rsidR="009275F6" w:rsidRPr="00825669">
        <w:rPr>
          <w:rFonts w:eastAsiaTheme="minorEastAsia"/>
          <w:b/>
          <w:lang w:eastAsia="zh-CN"/>
        </w:rPr>
        <w:t>DL PRS processing capability</w:t>
      </w:r>
      <w:r w:rsidRPr="00825669">
        <w:rPr>
          <w:rFonts w:eastAsiaTheme="minorEastAsia"/>
          <w:b/>
          <w:lang w:eastAsia="zh-CN"/>
        </w:rPr>
        <w:t xml:space="preserve"> </w:t>
      </w:r>
      <w:r w:rsidRPr="00825669">
        <w:rPr>
          <w:rFonts w:eastAsiaTheme="minorEastAsia" w:hint="eastAsia"/>
          <w:b/>
          <w:lang w:eastAsia="zh-CN"/>
        </w:rPr>
        <w:t>for</w:t>
      </w:r>
      <w:r w:rsidR="009275F6" w:rsidRPr="00825669">
        <w:rPr>
          <w:rFonts w:eastAsiaTheme="minorEastAsia" w:hint="eastAsia"/>
          <w:b/>
          <w:lang w:eastAsia="zh-CN"/>
        </w:rPr>
        <w:t xml:space="preserve"> </w:t>
      </w:r>
      <w:r w:rsidR="009275F6" w:rsidRPr="00825669">
        <w:rPr>
          <w:b/>
        </w:rPr>
        <w:t>RedCap UEs with Rx frequency hopping</w:t>
      </w:r>
      <w:r w:rsidR="00010FBC" w:rsidRPr="00825669">
        <w:rPr>
          <w:rFonts w:eastAsiaTheme="minorEastAsia" w:hint="eastAsia"/>
          <w:b/>
          <w:lang w:eastAsia="zh-CN"/>
        </w:rPr>
        <w:t xml:space="preserve"> of DL PRS.</w:t>
      </w:r>
    </w:p>
    <w:p w14:paraId="1C6FC5B6" w14:textId="07CC0CAC" w:rsidR="00FD02D0" w:rsidRPr="00685036" w:rsidRDefault="00FD02D0" w:rsidP="00487D20">
      <w:pPr>
        <w:jc w:val="both"/>
        <w:rPr>
          <w:rFonts w:eastAsiaTheme="minorEastAsia"/>
          <w:lang w:val="en-GB" w:eastAsia="zh-CN"/>
        </w:rPr>
      </w:pPr>
      <w:r>
        <w:rPr>
          <w:rFonts w:eastAsiaTheme="minorEastAsia" w:hint="eastAsia"/>
          <w:lang w:val="en-GB" w:eastAsia="zh-CN"/>
        </w:rPr>
        <w:t>For the components of FG 41-</w:t>
      </w:r>
      <w:r w:rsidR="00FC790A">
        <w:rPr>
          <w:rFonts w:eastAsiaTheme="minorEastAsia" w:hint="eastAsia"/>
          <w:lang w:val="en-GB" w:eastAsia="zh-CN"/>
        </w:rPr>
        <w:t>5</w:t>
      </w:r>
      <w:r>
        <w:rPr>
          <w:rFonts w:eastAsiaTheme="minorEastAsia" w:hint="eastAsia"/>
          <w:lang w:val="en-GB" w:eastAsia="zh-CN"/>
        </w:rPr>
        <w:t>-1</w:t>
      </w:r>
      <w:r w:rsidR="00EB43AD">
        <w:rPr>
          <w:rFonts w:eastAsiaTheme="minorEastAsia" w:hint="eastAsia"/>
          <w:lang w:val="en-GB" w:eastAsia="zh-CN"/>
        </w:rPr>
        <w:t>a/1b/1c</w:t>
      </w:r>
      <w:r>
        <w:rPr>
          <w:rFonts w:eastAsiaTheme="minorEastAsia" w:hint="eastAsia"/>
          <w:lang w:val="en-GB" w:eastAsia="zh-CN"/>
        </w:rPr>
        <w:t>,</w:t>
      </w:r>
      <w:r w:rsidR="00B02173" w:rsidRPr="00B02173">
        <w:t xml:space="preserve"> </w:t>
      </w:r>
      <w:r w:rsidR="00B02173">
        <w:rPr>
          <w:rFonts w:eastAsiaTheme="minorEastAsia" w:hint="eastAsia"/>
          <w:lang w:val="en-GB" w:eastAsia="zh-CN"/>
        </w:rPr>
        <w:t>n</w:t>
      </w:r>
      <w:r w:rsidR="00B02173" w:rsidRPr="00B02173">
        <w:rPr>
          <w:rFonts w:eastAsiaTheme="minorEastAsia"/>
          <w:lang w:val="en-GB" w:eastAsia="zh-CN"/>
        </w:rPr>
        <w:t>ew components should be added to FG 41-5-1</w:t>
      </w:r>
      <w:r w:rsidR="00EB43AD" w:rsidRPr="00EB43AD">
        <w:rPr>
          <w:rFonts w:eastAsiaTheme="minorEastAsia" w:hint="eastAsia"/>
          <w:lang w:val="en-GB" w:eastAsia="zh-CN"/>
        </w:rPr>
        <w:t xml:space="preserve"> </w:t>
      </w:r>
      <w:r w:rsidR="00EB43AD">
        <w:rPr>
          <w:rFonts w:eastAsiaTheme="minorEastAsia" w:hint="eastAsia"/>
          <w:lang w:val="en-GB" w:eastAsia="zh-CN"/>
        </w:rPr>
        <w:t>a/1b/1c</w:t>
      </w:r>
      <w:r w:rsidR="00B02173" w:rsidRPr="00B02173">
        <w:rPr>
          <w:rFonts w:eastAsiaTheme="minorEastAsia"/>
          <w:lang w:val="en-GB" w:eastAsia="zh-CN"/>
        </w:rPr>
        <w:t xml:space="preserve"> for DL PRS processing capability</w:t>
      </w:r>
      <w:r w:rsidR="002201BC">
        <w:rPr>
          <w:rFonts w:eastAsiaTheme="minorEastAsia" w:hint="eastAsia"/>
          <w:lang w:val="en-GB" w:eastAsia="zh-CN"/>
        </w:rPr>
        <w:t>, including m</w:t>
      </w:r>
      <w:r w:rsidR="002201BC">
        <w:rPr>
          <w:rFonts w:eastAsiaTheme="minorEastAsia"/>
          <w:lang w:val="en-GB" w:eastAsia="zh-CN"/>
        </w:rPr>
        <w:t xml:space="preserve">aximum </w:t>
      </w:r>
      <w:r w:rsidR="002201BC">
        <w:rPr>
          <w:rFonts w:eastAsiaTheme="minorEastAsia" w:hint="eastAsia"/>
          <w:lang w:val="en-GB" w:eastAsia="zh-CN"/>
        </w:rPr>
        <w:t xml:space="preserve">DL </w:t>
      </w:r>
      <w:r w:rsidR="002201BC">
        <w:rPr>
          <w:rFonts w:eastAsiaTheme="minorEastAsia"/>
          <w:lang w:val="en-GB" w:eastAsia="zh-CN"/>
        </w:rPr>
        <w:t>PRS</w:t>
      </w:r>
      <w:r w:rsidR="002201BC">
        <w:rPr>
          <w:rFonts w:eastAsiaTheme="minorEastAsia" w:hint="eastAsia"/>
          <w:lang w:val="en-GB" w:eastAsia="zh-CN"/>
        </w:rPr>
        <w:t xml:space="preserve"> bandwidth</w:t>
      </w:r>
      <w:r w:rsidR="002201BC">
        <w:rPr>
          <w:rFonts w:eastAsiaTheme="minorEastAsia"/>
          <w:lang w:val="en-GB" w:eastAsia="zh-CN"/>
        </w:rPr>
        <w:t xml:space="preserve"> per hop</w:t>
      </w:r>
      <w:r w:rsidR="002201BC">
        <w:rPr>
          <w:rFonts w:eastAsiaTheme="minorEastAsia" w:hint="eastAsia"/>
          <w:lang w:val="en-GB" w:eastAsia="zh-CN"/>
        </w:rPr>
        <w:t>, m</w:t>
      </w:r>
      <w:proofErr w:type="spellStart"/>
      <w:r w:rsidR="002201BC">
        <w:rPr>
          <w:rFonts w:eastAsia="宋体"/>
        </w:rPr>
        <w:t>aximum</w:t>
      </w:r>
      <w:proofErr w:type="spellEnd"/>
      <w:r w:rsidR="002201BC">
        <w:rPr>
          <w:rFonts w:eastAsia="宋体"/>
        </w:rPr>
        <w:t xml:space="preserve"> DL PRS bandwidth across all hops</w:t>
      </w:r>
      <w:r w:rsidR="002201BC">
        <w:rPr>
          <w:rFonts w:eastAsia="宋体" w:hint="eastAsia"/>
          <w:lang w:eastAsia="zh-CN"/>
        </w:rPr>
        <w:t xml:space="preserve">, </w:t>
      </w:r>
      <w:r w:rsidR="002201BC">
        <w:rPr>
          <w:rFonts w:eastAsiaTheme="minorEastAsia" w:hint="eastAsia"/>
          <w:szCs w:val="18"/>
          <w:lang w:eastAsia="zh-CN"/>
        </w:rPr>
        <w:t>m</w:t>
      </w:r>
      <w:r w:rsidR="002201BC">
        <w:rPr>
          <w:szCs w:val="18"/>
        </w:rPr>
        <w:t xml:space="preserve">aximum number </w:t>
      </w:r>
      <w:r w:rsidR="002201BC" w:rsidRPr="00261656">
        <w:rPr>
          <w:szCs w:val="18"/>
        </w:rPr>
        <w:t>of hops for PRS Rx frequency hopping</w:t>
      </w:r>
      <w:r w:rsidR="002201BC">
        <w:rPr>
          <w:rFonts w:eastAsiaTheme="minorEastAsia" w:hint="eastAsia"/>
          <w:szCs w:val="18"/>
          <w:lang w:eastAsia="zh-CN"/>
        </w:rPr>
        <w:t xml:space="preserve">, </w:t>
      </w:r>
      <w:r w:rsidR="002201BC">
        <w:rPr>
          <w:rFonts w:eastAsia="宋体" w:hint="eastAsia"/>
          <w:lang w:eastAsia="zh-CN"/>
        </w:rPr>
        <w:t>d</w:t>
      </w:r>
      <w:r w:rsidR="002201BC" w:rsidRPr="00261656">
        <w:rPr>
          <w:rFonts w:eastAsia="宋体"/>
        </w:rPr>
        <w:t>uration of DL PRS symbols N in units of ms a UE can process every T ms</w:t>
      </w:r>
      <w:r w:rsidR="002201BC">
        <w:rPr>
          <w:rFonts w:eastAsia="宋体" w:hint="eastAsia"/>
          <w:lang w:eastAsia="zh-CN"/>
        </w:rPr>
        <w:t xml:space="preserve"> and </w:t>
      </w:r>
      <w:r w:rsidR="002201BC" w:rsidRPr="00261656">
        <w:rPr>
          <w:rFonts w:eastAsiaTheme="minorEastAsia"/>
          <w:lang w:eastAsia="zh-CN"/>
        </w:rPr>
        <w:t>switching time</w:t>
      </w:r>
      <w:r w:rsidR="002201BC" w:rsidRPr="002201BC">
        <w:t xml:space="preserve"> </w:t>
      </w:r>
      <w:r w:rsidR="002201BC" w:rsidRPr="005F76A7">
        <w:t>to allow RF retuning between adjacent hops</w:t>
      </w:r>
      <w:r>
        <w:rPr>
          <w:rFonts w:eastAsiaTheme="minorEastAsia" w:hint="eastAsia"/>
          <w:color w:val="000000" w:themeColor="text1"/>
          <w:lang w:eastAsia="zh-CN"/>
        </w:rPr>
        <w:t xml:space="preserve">. </w:t>
      </w:r>
      <w:r w:rsidR="004560FD" w:rsidRPr="00D1269E">
        <w:rPr>
          <w:rFonts w:eastAsiaTheme="minorEastAsia" w:hint="eastAsia"/>
          <w:color w:val="000000" w:themeColor="text1"/>
          <w:lang w:eastAsia="zh-CN"/>
        </w:rPr>
        <w:t>T</w:t>
      </w:r>
      <w:r w:rsidR="004560FD" w:rsidRPr="00D1269E">
        <w:rPr>
          <w:rFonts w:eastAsiaTheme="minorEastAsia" w:hint="eastAsia"/>
          <w:lang w:val="en-GB" w:eastAsia="zh-CN"/>
        </w:rPr>
        <w:t>he component of f</w:t>
      </w:r>
      <w:r w:rsidR="004560FD" w:rsidRPr="00D1269E">
        <w:rPr>
          <w:rFonts w:eastAsiaTheme="minorEastAsia"/>
          <w:lang w:val="en-GB" w:eastAsia="zh-CN"/>
        </w:rPr>
        <w:t>requency overlap</w:t>
      </w:r>
      <w:r w:rsidR="004560FD" w:rsidRPr="00D1269E">
        <w:rPr>
          <w:rFonts w:eastAsiaTheme="minorEastAsia" w:hint="eastAsia"/>
          <w:lang w:val="en-GB" w:eastAsia="zh-CN"/>
        </w:rPr>
        <w:t>(s)</w:t>
      </w:r>
      <w:r w:rsidR="004560FD" w:rsidRPr="00D1269E">
        <w:rPr>
          <w:rFonts w:eastAsiaTheme="minorEastAsia"/>
          <w:lang w:val="en-GB" w:eastAsia="zh-CN"/>
        </w:rPr>
        <w:t xml:space="preserve"> between h</w:t>
      </w:r>
      <w:r w:rsidR="004560FD">
        <w:rPr>
          <w:rFonts w:eastAsiaTheme="minorEastAsia"/>
          <w:lang w:val="en-GB" w:eastAsia="zh-CN"/>
        </w:rPr>
        <w:t>ops</w:t>
      </w:r>
      <w:r w:rsidR="004560FD">
        <w:rPr>
          <w:rFonts w:eastAsiaTheme="minorEastAsia" w:hint="eastAsia"/>
          <w:lang w:val="en-GB" w:eastAsia="zh-CN"/>
        </w:rPr>
        <w:t xml:space="preserve"> should be kept and the c</w:t>
      </w:r>
      <w:r w:rsidR="004560FD" w:rsidRPr="002B6560">
        <w:rPr>
          <w:rFonts w:eastAsiaTheme="minorEastAsia"/>
          <w:lang w:val="en-GB" w:eastAsia="zh-CN"/>
        </w:rPr>
        <w:t xml:space="preserve">andidate values </w:t>
      </w:r>
      <w:r w:rsidR="004560FD">
        <w:rPr>
          <w:rFonts w:eastAsiaTheme="minorEastAsia" w:hint="eastAsia"/>
          <w:lang w:val="en-GB" w:eastAsia="zh-CN"/>
        </w:rPr>
        <w:t xml:space="preserve">can be </w:t>
      </w:r>
      <w:r w:rsidR="004560FD" w:rsidRPr="002B6560">
        <w:rPr>
          <w:rFonts w:eastAsiaTheme="minorEastAsia"/>
          <w:lang w:val="en-GB" w:eastAsia="zh-CN"/>
        </w:rPr>
        <w:t>{</w:t>
      </w:r>
      <w:r w:rsidR="004560FD">
        <w:rPr>
          <w:rFonts w:eastAsiaTheme="minorEastAsia" w:hint="eastAsia"/>
          <w:lang w:val="en-GB" w:eastAsia="zh-CN"/>
        </w:rPr>
        <w:t>0</w:t>
      </w:r>
      <w:r w:rsidR="00D90B1D">
        <w:rPr>
          <w:rFonts w:eastAsiaTheme="minorEastAsia" w:hint="eastAsia"/>
          <w:lang w:val="en-GB" w:eastAsia="zh-CN"/>
        </w:rPr>
        <w:t xml:space="preserve"> </w:t>
      </w:r>
      <w:r w:rsidR="004560FD">
        <w:rPr>
          <w:rFonts w:eastAsiaTheme="minorEastAsia" w:hint="eastAsia"/>
          <w:lang w:val="en-GB" w:eastAsia="zh-CN"/>
        </w:rPr>
        <w:t xml:space="preserve">PRB, </w:t>
      </w:r>
      <w:r w:rsidR="004560FD">
        <w:rPr>
          <w:rFonts w:eastAsiaTheme="minorEastAsia"/>
          <w:lang w:val="en-GB" w:eastAsia="zh-CN"/>
        </w:rPr>
        <w:t>1 PRB</w:t>
      </w:r>
      <w:r w:rsidR="00D42543">
        <w:rPr>
          <w:rFonts w:eastAsiaTheme="minorEastAsia"/>
          <w:lang w:val="en-GB" w:eastAsia="zh-CN"/>
        </w:rPr>
        <w:t xml:space="preserve">, </w:t>
      </w:r>
      <w:r w:rsidR="00D42543">
        <w:rPr>
          <w:rFonts w:eastAsiaTheme="minorEastAsia" w:hint="eastAsia"/>
          <w:lang w:val="en-GB" w:eastAsia="zh-CN"/>
        </w:rPr>
        <w:t>2</w:t>
      </w:r>
      <w:r w:rsidR="00D42543">
        <w:rPr>
          <w:rFonts w:eastAsiaTheme="minorEastAsia"/>
          <w:lang w:val="en-GB" w:eastAsia="zh-CN"/>
        </w:rPr>
        <w:t xml:space="preserve"> PRB</w:t>
      </w:r>
      <w:r w:rsidR="00D90B1D">
        <w:rPr>
          <w:rFonts w:eastAsiaTheme="minorEastAsia" w:hint="eastAsia"/>
          <w:lang w:val="en-GB" w:eastAsia="zh-CN"/>
        </w:rPr>
        <w:t>s</w:t>
      </w:r>
      <w:r w:rsidR="00D42543">
        <w:rPr>
          <w:rFonts w:eastAsiaTheme="minorEastAsia"/>
          <w:lang w:val="en-GB" w:eastAsia="zh-CN"/>
        </w:rPr>
        <w:t xml:space="preserve">, </w:t>
      </w:r>
      <w:r w:rsidR="004560FD">
        <w:rPr>
          <w:rFonts w:eastAsiaTheme="minorEastAsia"/>
          <w:lang w:val="en-GB" w:eastAsia="zh-CN"/>
        </w:rPr>
        <w:t>4 PRBs</w:t>
      </w:r>
      <w:r w:rsidR="004560FD">
        <w:rPr>
          <w:rFonts w:eastAsiaTheme="minorEastAsia" w:hint="eastAsia"/>
          <w:lang w:val="en-GB" w:eastAsia="zh-CN"/>
        </w:rPr>
        <w:t>}.</w:t>
      </w:r>
      <w:r w:rsidR="00470D7E">
        <w:rPr>
          <w:rFonts w:eastAsiaTheme="minorEastAsia" w:hint="eastAsia"/>
          <w:lang w:val="en-GB" w:eastAsia="zh-CN"/>
        </w:rPr>
        <w:t xml:space="preserve"> </w:t>
      </w:r>
      <w:r>
        <w:rPr>
          <w:rFonts w:eastAsiaTheme="minorEastAsia" w:hint="eastAsia"/>
          <w:color w:val="000000" w:themeColor="text1"/>
          <w:lang w:eastAsia="zh-CN"/>
        </w:rPr>
        <w:t xml:space="preserve">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w:t>
      </w:r>
      <w:r w:rsidR="00F05795">
        <w:rPr>
          <w:rFonts w:eastAsiaTheme="minorEastAsia" w:hint="eastAsia"/>
          <w:color w:val="000000" w:themeColor="text1"/>
          <w:lang w:eastAsia="zh-CN"/>
        </w:rPr>
        <w:t>5</w:t>
      </w:r>
      <w:r>
        <w:rPr>
          <w:rFonts w:eastAsiaTheme="minorEastAsia" w:hint="eastAsia"/>
          <w:color w:val="000000" w:themeColor="text1"/>
          <w:lang w:eastAsia="zh-CN"/>
        </w:rPr>
        <w:t>-1</w:t>
      </w:r>
      <w:r w:rsidR="00F75F9F">
        <w:rPr>
          <w:rFonts w:eastAsiaTheme="minorEastAsia" w:hint="eastAsia"/>
          <w:lang w:val="en-GB" w:eastAsia="zh-CN"/>
        </w:rPr>
        <w:t>a/1b/1c</w:t>
      </w:r>
      <w:r>
        <w:rPr>
          <w:rFonts w:eastAsiaTheme="minorEastAsia" w:hint="eastAsia"/>
          <w:color w:val="000000" w:themeColor="text1"/>
          <w:lang w:eastAsia="zh-CN"/>
        </w:rPr>
        <w:t>:</w:t>
      </w:r>
    </w:p>
    <w:p w14:paraId="4802E3F7" w14:textId="16D0218B" w:rsidR="002F6791" w:rsidRPr="00261656" w:rsidRDefault="00642940" w:rsidP="00487D20">
      <w:pPr>
        <w:ind w:leftChars="100" w:left="200"/>
        <w:jc w:val="both"/>
        <w:rPr>
          <w:rFonts w:eastAsiaTheme="minorEastAsia"/>
          <w:lang w:eastAsia="zh-CN"/>
        </w:rPr>
      </w:pPr>
      <w:r w:rsidRPr="00261656">
        <w:rPr>
          <w:rFonts w:eastAsiaTheme="minorEastAsia"/>
          <w:lang w:eastAsia="zh-CN"/>
        </w:rPr>
        <w:t xml:space="preserve">1. </w:t>
      </w:r>
      <w:r w:rsidR="002F6791" w:rsidRPr="00261656">
        <w:rPr>
          <w:rFonts w:eastAsiaTheme="minorEastAsia"/>
          <w:lang w:eastAsia="zh-CN"/>
        </w:rPr>
        <w:t xml:space="preserve">Support of PRS with Rx frequency hopping </w:t>
      </w:r>
      <w:r w:rsidR="00261656" w:rsidRPr="00B02173">
        <w:rPr>
          <w:rFonts w:eastAsiaTheme="minorEastAsia"/>
          <w:lang w:eastAsia="zh-CN"/>
        </w:rPr>
        <w:t>within a DL PRS resource</w:t>
      </w:r>
      <w:r w:rsidR="00261656" w:rsidRPr="00261656">
        <w:rPr>
          <w:rFonts w:eastAsiaTheme="minorEastAsia"/>
          <w:lang w:eastAsia="zh-CN"/>
        </w:rPr>
        <w:t xml:space="preserve"> for Redcap UEs</w:t>
      </w:r>
    </w:p>
    <w:p w14:paraId="0DE0F6F5" w14:textId="07D0A9CC" w:rsidR="00642940" w:rsidRPr="00261656" w:rsidRDefault="00642940" w:rsidP="00487D20">
      <w:pPr>
        <w:ind w:leftChars="100" w:left="200"/>
        <w:jc w:val="both"/>
        <w:rPr>
          <w:rFonts w:eastAsiaTheme="minorEastAsia"/>
          <w:lang w:eastAsia="zh-CN"/>
        </w:rPr>
      </w:pPr>
      <w:r w:rsidRPr="00261656">
        <w:rPr>
          <w:rFonts w:eastAsiaTheme="minorEastAsia"/>
          <w:lang w:eastAsia="zh-CN"/>
        </w:rPr>
        <w:t>2. Maximum PRS BW per hop which is supported and reported by UE</w:t>
      </w:r>
    </w:p>
    <w:p w14:paraId="4B4957E4" w14:textId="58356927" w:rsidR="00642940" w:rsidRPr="00261656" w:rsidRDefault="00642940" w:rsidP="00487D20">
      <w:pPr>
        <w:ind w:leftChars="100" w:left="200"/>
        <w:jc w:val="both"/>
        <w:rPr>
          <w:rFonts w:eastAsia="宋体"/>
          <w:lang w:eastAsia="zh-CN"/>
        </w:rPr>
      </w:pPr>
      <w:r w:rsidRPr="00261656">
        <w:rPr>
          <w:rFonts w:eastAsia="宋体"/>
          <w:lang w:eastAsia="zh-CN"/>
        </w:rPr>
        <w:t xml:space="preserve">3. </w:t>
      </w:r>
      <w:r w:rsidRPr="00261656">
        <w:rPr>
          <w:rFonts w:eastAsia="宋体"/>
        </w:rPr>
        <w:t>Maximum DL PRS bandwidth across all hops.</w:t>
      </w:r>
    </w:p>
    <w:p w14:paraId="01E7C9BD" w14:textId="60AAF872" w:rsidR="009715B9" w:rsidRPr="00261656" w:rsidRDefault="00261656" w:rsidP="00487D20">
      <w:pPr>
        <w:ind w:leftChars="100" w:left="200"/>
        <w:jc w:val="both"/>
        <w:rPr>
          <w:rFonts w:eastAsiaTheme="minorEastAsia"/>
          <w:szCs w:val="18"/>
          <w:lang w:eastAsia="zh-CN"/>
        </w:rPr>
      </w:pPr>
      <w:r w:rsidRPr="00261656">
        <w:rPr>
          <w:rFonts w:eastAsiaTheme="minorEastAsia"/>
          <w:szCs w:val="18"/>
          <w:lang w:eastAsia="zh-CN"/>
        </w:rPr>
        <w:t xml:space="preserve">4. </w:t>
      </w:r>
      <w:r w:rsidR="002201BC">
        <w:rPr>
          <w:szCs w:val="18"/>
        </w:rPr>
        <w:t xml:space="preserve">Maximum number </w:t>
      </w:r>
      <w:r w:rsidR="009715B9" w:rsidRPr="00261656">
        <w:rPr>
          <w:szCs w:val="18"/>
        </w:rPr>
        <w:t>of hops for PRS Rx frequency hopping, which is supported and reported by UE.</w:t>
      </w:r>
    </w:p>
    <w:p w14:paraId="698896B6" w14:textId="35FD0744" w:rsidR="009715B9" w:rsidRPr="00261656" w:rsidRDefault="00261656" w:rsidP="00487D20">
      <w:pPr>
        <w:ind w:leftChars="100" w:left="426" w:hangingChars="113" w:hanging="226"/>
        <w:jc w:val="both"/>
        <w:rPr>
          <w:rFonts w:eastAsiaTheme="minorEastAsia"/>
          <w:lang w:eastAsia="zh-CN"/>
        </w:rPr>
      </w:pPr>
      <w:r w:rsidRPr="00261656">
        <w:rPr>
          <w:rFonts w:eastAsia="宋体"/>
          <w:lang w:eastAsia="zh-CN"/>
        </w:rPr>
        <w:t xml:space="preserve">5. </w:t>
      </w:r>
      <w:r w:rsidR="009715B9" w:rsidRPr="00261656">
        <w:rPr>
          <w:rFonts w:eastAsia="宋体"/>
        </w:rPr>
        <w:t>Duration of DL PRS symbols N in units of ms a UE can process every T ms assuming maximum DL PRS bandwidth in MHz across all hops, which is supported and reported by UE</w:t>
      </w:r>
      <w:r w:rsidR="000F5D15">
        <w:rPr>
          <w:rFonts w:eastAsia="宋体" w:hint="eastAsia"/>
          <w:lang w:eastAsia="zh-CN"/>
        </w:rPr>
        <w:t>.</w:t>
      </w:r>
    </w:p>
    <w:p w14:paraId="31F06834" w14:textId="2C428E63" w:rsidR="002F6791" w:rsidRPr="00261656" w:rsidRDefault="00261656" w:rsidP="00487D20">
      <w:pPr>
        <w:ind w:leftChars="100" w:left="200"/>
        <w:jc w:val="both"/>
        <w:rPr>
          <w:rFonts w:eastAsiaTheme="minorEastAsia"/>
          <w:lang w:eastAsia="zh-CN"/>
        </w:rPr>
      </w:pPr>
      <w:r w:rsidRPr="00261656">
        <w:rPr>
          <w:rFonts w:eastAsiaTheme="minorEastAsia"/>
          <w:lang w:eastAsia="zh-CN"/>
        </w:rPr>
        <w:t>6</w:t>
      </w:r>
      <w:r w:rsidR="00024D48" w:rsidRPr="00261656">
        <w:rPr>
          <w:rFonts w:eastAsiaTheme="minorEastAsia"/>
          <w:lang w:eastAsia="zh-CN"/>
        </w:rPr>
        <w:t>. For FR1, switching time of {70us, 140us</w:t>
      </w:r>
      <w:r w:rsidR="001F3026">
        <w:rPr>
          <w:rFonts w:eastAsiaTheme="minorEastAsia" w:hint="eastAsia"/>
          <w:lang w:eastAsia="zh-CN"/>
        </w:rPr>
        <w:t>, 210us</w:t>
      </w:r>
      <w:r w:rsidR="00024D48" w:rsidRPr="00261656">
        <w:rPr>
          <w:rFonts w:eastAsiaTheme="minorEastAsia"/>
          <w:lang w:eastAsia="zh-CN"/>
        </w:rPr>
        <w:t>}</w:t>
      </w:r>
      <w:r w:rsidR="002F6791" w:rsidRPr="00261656">
        <w:rPr>
          <w:rFonts w:eastAsiaTheme="minorEastAsia"/>
          <w:lang w:eastAsia="zh-CN"/>
        </w:rPr>
        <w:t xml:space="preserve"> and PRS Rx frequ</w:t>
      </w:r>
      <w:r w:rsidR="00024D48" w:rsidRPr="00261656">
        <w:rPr>
          <w:rFonts w:eastAsiaTheme="minorEastAsia"/>
          <w:lang w:eastAsia="zh-CN"/>
        </w:rPr>
        <w:t>ency hopping range up to 100MHz</w:t>
      </w:r>
      <w:r w:rsidR="000F5D15">
        <w:rPr>
          <w:rFonts w:eastAsiaTheme="minorEastAsia" w:hint="eastAsia"/>
          <w:lang w:eastAsia="zh-CN"/>
        </w:rPr>
        <w:t>.</w:t>
      </w:r>
    </w:p>
    <w:p w14:paraId="6EDA54D3" w14:textId="49646092" w:rsidR="002F6791" w:rsidRPr="00261656" w:rsidRDefault="00261656" w:rsidP="00487D20">
      <w:pPr>
        <w:ind w:leftChars="100" w:left="200"/>
        <w:jc w:val="both"/>
        <w:rPr>
          <w:rFonts w:eastAsiaTheme="minorEastAsia"/>
          <w:lang w:eastAsia="zh-CN"/>
        </w:rPr>
      </w:pPr>
      <w:r w:rsidRPr="00261656">
        <w:rPr>
          <w:rFonts w:eastAsiaTheme="minorEastAsia"/>
          <w:lang w:eastAsia="zh-CN"/>
        </w:rPr>
        <w:t>7</w:t>
      </w:r>
      <w:r w:rsidR="00024D48" w:rsidRPr="00261656">
        <w:rPr>
          <w:rFonts w:eastAsiaTheme="minorEastAsia"/>
          <w:lang w:eastAsia="zh-CN"/>
        </w:rPr>
        <w:t xml:space="preserve">. </w:t>
      </w:r>
      <w:r w:rsidR="002F6791" w:rsidRPr="00261656">
        <w:rPr>
          <w:rFonts w:eastAsiaTheme="minorEastAsia"/>
          <w:lang w:eastAsia="zh-CN"/>
        </w:rPr>
        <w:t xml:space="preserve">For FR2, switching time of </w:t>
      </w:r>
      <w:r w:rsidR="00024D48" w:rsidRPr="00261656">
        <w:rPr>
          <w:rFonts w:eastAsiaTheme="minorEastAsia"/>
          <w:lang w:eastAsia="zh-CN"/>
        </w:rPr>
        <w:t>{35us, 70us, 140us}</w:t>
      </w:r>
      <w:r w:rsidR="002F6791" w:rsidRPr="00261656">
        <w:rPr>
          <w:rFonts w:eastAsiaTheme="minorEastAsia"/>
          <w:lang w:eastAsia="zh-CN"/>
        </w:rPr>
        <w:t xml:space="preserve"> and PRS Rx frequ</w:t>
      </w:r>
      <w:r w:rsidR="00024D48" w:rsidRPr="00261656">
        <w:rPr>
          <w:rFonts w:eastAsiaTheme="minorEastAsia"/>
          <w:lang w:eastAsia="zh-CN"/>
        </w:rPr>
        <w:t>ency hopping range up to 400MHz</w:t>
      </w:r>
      <w:r w:rsidR="000F5D15">
        <w:rPr>
          <w:rFonts w:eastAsiaTheme="minorEastAsia" w:hint="eastAsia"/>
          <w:lang w:eastAsia="zh-CN"/>
        </w:rPr>
        <w:t>.</w:t>
      </w:r>
    </w:p>
    <w:p w14:paraId="6FB55528" w14:textId="43D6EEBA" w:rsidR="00ED23F4" w:rsidRDefault="00261656" w:rsidP="00487D20">
      <w:pPr>
        <w:ind w:leftChars="100" w:left="200"/>
        <w:jc w:val="both"/>
        <w:rPr>
          <w:rFonts w:eastAsiaTheme="minorEastAsia"/>
          <w:lang w:eastAsia="zh-CN"/>
        </w:rPr>
      </w:pPr>
      <w:r w:rsidRPr="00261656">
        <w:rPr>
          <w:rFonts w:eastAsiaTheme="minorEastAsia"/>
          <w:lang w:eastAsia="zh-CN"/>
        </w:rPr>
        <w:t>8</w:t>
      </w:r>
      <w:r w:rsidR="00024D48" w:rsidRPr="00261656">
        <w:rPr>
          <w:rFonts w:eastAsiaTheme="minorEastAsia"/>
          <w:lang w:eastAsia="zh-CN"/>
        </w:rPr>
        <w:t xml:space="preserve">. </w:t>
      </w:r>
      <w:r w:rsidR="00DE0F12" w:rsidRPr="00261656">
        <w:rPr>
          <w:rFonts w:eastAsiaTheme="minorEastAsia"/>
          <w:lang w:eastAsia="zh-CN"/>
        </w:rPr>
        <w:t>Support of one or more f</w:t>
      </w:r>
      <w:r w:rsidR="002F6791" w:rsidRPr="00261656">
        <w:rPr>
          <w:rFonts w:eastAsiaTheme="minorEastAsia"/>
          <w:lang w:eastAsia="zh-CN"/>
        </w:rPr>
        <w:t>requency overlap</w:t>
      </w:r>
      <w:r w:rsidR="00DE0F12" w:rsidRPr="00261656">
        <w:rPr>
          <w:rFonts w:eastAsiaTheme="minorEastAsia"/>
          <w:lang w:eastAsia="zh-CN"/>
        </w:rPr>
        <w:t>(s)</w:t>
      </w:r>
      <w:r w:rsidR="002F6791" w:rsidRPr="00261656">
        <w:rPr>
          <w:rFonts w:eastAsiaTheme="minorEastAsia"/>
          <w:lang w:eastAsia="zh-CN"/>
        </w:rPr>
        <w:t xml:space="preserve"> between hops. C</w:t>
      </w:r>
      <w:r w:rsidR="00024D48" w:rsidRPr="00261656">
        <w:rPr>
          <w:rFonts w:eastAsiaTheme="minorEastAsia"/>
          <w:lang w:eastAsia="zh-CN"/>
        </w:rPr>
        <w:t>andidate values {</w:t>
      </w:r>
      <w:r w:rsidR="00BA2BC8">
        <w:rPr>
          <w:rFonts w:eastAsiaTheme="minorEastAsia" w:hint="eastAsia"/>
          <w:lang w:eastAsia="zh-CN"/>
        </w:rPr>
        <w:t>0</w:t>
      </w:r>
      <w:r w:rsidR="00D90B1D">
        <w:rPr>
          <w:rFonts w:eastAsiaTheme="minorEastAsia" w:hint="eastAsia"/>
          <w:lang w:eastAsia="zh-CN"/>
        </w:rPr>
        <w:t xml:space="preserve"> </w:t>
      </w:r>
      <w:r w:rsidR="00BA2BC8">
        <w:rPr>
          <w:rFonts w:eastAsiaTheme="minorEastAsia" w:hint="eastAsia"/>
          <w:lang w:eastAsia="zh-CN"/>
        </w:rPr>
        <w:t xml:space="preserve">PRB, </w:t>
      </w:r>
      <w:r w:rsidR="00024D48" w:rsidRPr="00261656">
        <w:rPr>
          <w:rFonts w:eastAsiaTheme="minorEastAsia"/>
          <w:lang w:eastAsia="zh-CN"/>
        </w:rPr>
        <w:t>1 PRB</w:t>
      </w:r>
      <w:r w:rsidR="00D42543">
        <w:rPr>
          <w:rFonts w:eastAsiaTheme="minorEastAsia"/>
          <w:lang w:val="en-GB" w:eastAsia="zh-CN"/>
        </w:rPr>
        <w:t xml:space="preserve">, </w:t>
      </w:r>
      <w:r w:rsidR="00D42543">
        <w:rPr>
          <w:rFonts w:eastAsiaTheme="minorEastAsia" w:hint="eastAsia"/>
          <w:lang w:val="en-GB" w:eastAsia="zh-CN"/>
        </w:rPr>
        <w:t>2</w:t>
      </w:r>
      <w:r w:rsidR="00D42543">
        <w:rPr>
          <w:rFonts w:eastAsiaTheme="minorEastAsia"/>
          <w:lang w:val="en-GB" w:eastAsia="zh-CN"/>
        </w:rPr>
        <w:t xml:space="preserve"> PRB</w:t>
      </w:r>
      <w:r w:rsidR="00D90B1D">
        <w:rPr>
          <w:rFonts w:eastAsiaTheme="minorEastAsia" w:hint="eastAsia"/>
          <w:lang w:val="en-GB" w:eastAsia="zh-CN"/>
        </w:rPr>
        <w:t>s</w:t>
      </w:r>
      <w:r w:rsidR="00D42543">
        <w:rPr>
          <w:rFonts w:eastAsiaTheme="minorEastAsia"/>
          <w:lang w:val="en-GB" w:eastAsia="zh-CN"/>
        </w:rPr>
        <w:t xml:space="preserve">, </w:t>
      </w:r>
      <w:r w:rsidR="00024D48" w:rsidRPr="00261656">
        <w:rPr>
          <w:rFonts w:eastAsiaTheme="minorEastAsia"/>
          <w:lang w:eastAsia="zh-CN"/>
        </w:rPr>
        <w:t>4 PRBs}</w:t>
      </w:r>
      <w:r w:rsidR="000F5D15">
        <w:rPr>
          <w:rFonts w:eastAsiaTheme="minorEastAsia" w:hint="eastAsia"/>
          <w:lang w:eastAsia="zh-CN"/>
        </w:rPr>
        <w:t>.</w:t>
      </w:r>
    </w:p>
    <w:p w14:paraId="1A90D3F9" w14:textId="77777777" w:rsidR="00ED23F4" w:rsidRDefault="00ED23F4" w:rsidP="00487D20">
      <w:pPr>
        <w:pStyle w:val="a1"/>
        <w:rPr>
          <w:rFonts w:eastAsiaTheme="minorEastAsia"/>
          <w:lang w:eastAsia="zh-CN"/>
        </w:rPr>
      </w:pPr>
    </w:p>
    <w:p w14:paraId="21DF4EB4" w14:textId="2CBCF255" w:rsidR="006D3D26" w:rsidRPr="003A0A14" w:rsidRDefault="006D3D26" w:rsidP="00487D20">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sidR="001138C4">
        <w:rPr>
          <w:b/>
          <w:noProof/>
        </w:rPr>
        <w:t>30</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the following components should be include</w:t>
      </w:r>
      <w:r w:rsidRPr="00947D77">
        <w:rPr>
          <w:rFonts w:eastAsiaTheme="minorEastAsia" w:hint="eastAsia"/>
          <w:b/>
          <w:color w:val="000000" w:themeColor="text1"/>
          <w:lang w:eastAsia="zh-CN"/>
        </w:rPr>
        <w:t>d for FG 41-5-</w:t>
      </w:r>
      <w:r w:rsidR="006E3802" w:rsidRPr="00947D77">
        <w:rPr>
          <w:rFonts w:eastAsiaTheme="minorEastAsia" w:hint="eastAsia"/>
          <w:b/>
          <w:color w:val="000000" w:themeColor="text1"/>
          <w:lang w:eastAsia="zh-CN"/>
        </w:rPr>
        <w:t>1</w:t>
      </w:r>
      <w:r w:rsidR="00947D77" w:rsidRPr="00947D77">
        <w:rPr>
          <w:rFonts w:eastAsiaTheme="minorEastAsia" w:hint="eastAsia"/>
          <w:b/>
          <w:lang w:eastAsia="zh-CN"/>
        </w:rPr>
        <w:t>a/1b/1c</w:t>
      </w:r>
      <w:r w:rsidRPr="00947D77">
        <w:rPr>
          <w:rFonts w:eastAsiaTheme="minorEastAsia" w:hint="eastAsia"/>
          <w:b/>
          <w:color w:val="000000" w:themeColor="text1"/>
          <w:lang w:eastAsia="zh-CN"/>
        </w:rPr>
        <w:t>:</w:t>
      </w:r>
    </w:p>
    <w:p w14:paraId="704EABBE" w14:textId="77777777"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t>1. Support of PRS with Rx frequency hopping within a DL PRS resource for Redcap UEs</w:t>
      </w:r>
    </w:p>
    <w:p w14:paraId="151F954E" w14:textId="77777777"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t>2. Maximum PRS BW per hop which is supported and reported by UE</w:t>
      </w:r>
    </w:p>
    <w:p w14:paraId="77AF9FC8" w14:textId="77777777" w:rsidR="006D3D26" w:rsidRPr="006D3D26" w:rsidRDefault="006D3D26" w:rsidP="00487D20">
      <w:pPr>
        <w:ind w:leftChars="100" w:left="200"/>
        <w:jc w:val="both"/>
        <w:rPr>
          <w:rFonts w:eastAsia="宋体"/>
          <w:b/>
          <w:lang w:eastAsia="zh-CN"/>
        </w:rPr>
      </w:pPr>
      <w:r w:rsidRPr="006D3D26">
        <w:rPr>
          <w:rFonts w:eastAsia="宋体"/>
          <w:b/>
          <w:lang w:eastAsia="zh-CN"/>
        </w:rPr>
        <w:t xml:space="preserve">3. </w:t>
      </w:r>
      <w:r w:rsidRPr="006D3D26">
        <w:rPr>
          <w:rFonts w:eastAsia="宋体"/>
          <w:b/>
        </w:rPr>
        <w:t>Maximum DL PRS bandwidth across all hops.</w:t>
      </w:r>
    </w:p>
    <w:p w14:paraId="2791C2AE" w14:textId="77777777" w:rsidR="006D3D26" w:rsidRPr="006D3D26" w:rsidRDefault="006D3D26" w:rsidP="00487D20">
      <w:pPr>
        <w:ind w:leftChars="100" w:left="200"/>
        <w:jc w:val="both"/>
        <w:rPr>
          <w:rFonts w:eastAsiaTheme="minorEastAsia"/>
          <w:b/>
          <w:szCs w:val="18"/>
          <w:lang w:eastAsia="zh-CN"/>
        </w:rPr>
      </w:pPr>
      <w:r w:rsidRPr="006D3D26">
        <w:rPr>
          <w:rFonts w:eastAsiaTheme="minorEastAsia"/>
          <w:b/>
          <w:szCs w:val="18"/>
          <w:lang w:eastAsia="zh-CN"/>
        </w:rPr>
        <w:t xml:space="preserve">4. </w:t>
      </w:r>
      <w:r w:rsidRPr="006D3D26">
        <w:rPr>
          <w:b/>
          <w:szCs w:val="18"/>
        </w:rPr>
        <w:t>Maximum number of hops for PRS Rx frequency hopping, which is supported and reported by UE.</w:t>
      </w:r>
    </w:p>
    <w:p w14:paraId="1DE64CD4" w14:textId="77777777" w:rsidR="006D3D26" w:rsidRPr="006D3D26" w:rsidRDefault="006D3D26" w:rsidP="00487D20">
      <w:pPr>
        <w:ind w:leftChars="100" w:left="427" w:hangingChars="113" w:hanging="227"/>
        <w:jc w:val="both"/>
        <w:rPr>
          <w:rFonts w:eastAsiaTheme="minorEastAsia"/>
          <w:b/>
          <w:lang w:eastAsia="zh-CN"/>
        </w:rPr>
      </w:pPr>
      <w:r w:rsidRPr="006D3D26">
        <w:rPr>
          <w:rFonts w:eastAsia="宋体"/>
          <w:b/>
          <w:lang w:eastAsia="zh-CN"/>
        </w:rPr>
        <w:t xml:space="preserve">5. </w:t>
      </w:r>
      <w:r w:rsidRPr="006D3D26">
        <w:rPr>
          <w:rFonts w:eastAsia="宋体"/>
          <w:b/>
        </w:rPr>
        <w:t>Duration of DL PRS symbols N in units of ms a UE can process every T ms assuming maximum DL PRS bandwidth in MHz across all hops, which is supported and reported by UE</w:t>
      </w:r>
    </w:p>
    <w:p w14:paraId="271E1CA9" w14:textId="26FC8EDE"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t>6. For FR1, switching time of {70us, 140us</w:t>
      </w:r>
      <w:r w:rsidR="00915BF4" w:rsidRPr="00915BF4">
        <w:rPr>
          <w:rFonts w:eastAsiaTheme="minorEastAsia"/>
          <w:b/>
          <w:lang w:eastAsia="zh-CN"/>
        </w:rPr>
        <w:t>, 210us</w:t>
      </w:r>
      <w:r w:rsidRPr="006D3D26">
        <w:rPr>
          <w:rFonts w:eastAsiaTheme="minorEastAsia"/>
          <w:b/>
          <w:lang w:eastAsia="zh-CN"/>
        </w:rPr>
        <w:t>} and PRS Rx frequency hopping range up to 100MHz</w:t>
      </w:r>
      <w:r w:rsidR="00CB29EF">
        <w:rPr>
          <w:rFonts w:eastAsiaTheme="minorEastAsia" w:hint="eastAsia"/>
          <w:b/>
          <w:lang w:eastAsia="zh-CN"/>
        </w:rPr>
        <w:t>.</w:t>
      </w:r>
    </w:p>
    <w:p w14:paraId="493E4959" w14:textId="52BDF5BD"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t>7. For FR2, switching time of {35us, 70us, 140us} and PRS Rx frequency hopping range up to 400MHz</w:t>
      </w:r>
      <w:r w:rsidR="00CB29EF">
        <w:rPr>
          <w:rFonts w:eastAsiaTheme="minorEastAsia" w:hint="eastAsia"/>
          <w:b/>
          <w:lang w:eastAsia="zh-CN"/>
        </w:rPr>
        <w:t>.</w:t>
      </w:r>
    </w:p>
    <w:p w14:paraId="7590BFE2" w14:textId="6F6B454E" w:rsidR="006D3D26" w:rsidRPr="006D3D26" w:rsidRDefault="006D3D26" w:rsidP="00487D20">
      <w:pPr>
        <w:ind w:leftChars="100" w:left="200"/>
        <w:jc w:val="both"/>
        <w:rPr>
          <w:rFonts w:eastAsiaTheme="minorEastAsia"/>
          <w:b/>
          <w:lang w:eastAsia="zh-CN"/>
        </w:rPr>
      </w:pPr>
      <w:r w:rsidRPr="006D3D26">
        <w:rPr>
          <w:rFonts w:eastAsiaTheme="minorEastAsia"/>
          <w:b/>
          <w:lang w:eastAsia="zh-CN"/>
        </w:rPr>
        <w:t>8. Support of one or more frequency overlap(s) between hops. Candidate values {</w:t>
      </w:r>
      <w:r w:rsidRPr="006D3D26">
        <w:rPr>
          <w:rFonts w:eastAsiaTheme="minorEastAsia" w:hint="eastAsia"/>
          <w:b/>
          <w:lang w:eastAsia="zh-CN"/>
        </w:rPr>
        <w:t>0</w:t>
      </w:r>
      <w:r w:rsidR="00D90B1D">
        <w:rPr>
          <w:rFonts w:eastAsiaTheme="minorEastAsia" w:hint="eastAsia"/>
          <w:b/>
          <w:lang w:eastAsia="zh-CN"/>
        </w:rPr>
        <w:t xml:space="preserve"> </w:t>
      </w:r>
      <w:r w:rsidRPr="006D3D26">
        <w:rPr>
          <w:rFonts w:eastAsiaTheme="minorEastAsia" w:hint="eastAsia"/>
          <w:b/>
          <w:lang w:eastAsia="zh-CN"/>
        </w:rPr>
        <w:t xml:space="preserve">PRB, </w:t>
      </w:r>
      <w:r w:rsidRPr="006D3D26">
        <w:rPr>
          <w:rFonts w:eastAsiaTheme="minorEastAsia"/>
          <w:b/>
          <w:lang w:eastAsia="zh-CN"/>
        </w:rPr>
        <w:t>1 PRB</w:t>
      </w:r>
      <w:r w:rsidR="00D42543" w:rsidRPr="00D42543">
        <w:rPr>
          <w:rFonts w:eastAsiaTheme="minorEastAsia"/>
          <w:b/>
          <w:lang w:eastAsia="zh-CN"/>
        </w:rPr>
        <w:t>, 2 PRB</w:t>
      </w:r>
      <w:r w:rsidR="00D90B1D">
        <w:rPr>
          <w:rFonts w:eastAsiaTheme="minorEastAsia" w:hint="eastAsia"/>
          <w:b/>
          <w:lang w:eastAsia="zh-CN"/>
        </w:rPr>
        <w:t>s</w:t>
      </w:r>
      <w:r w:rsidR="00D42543" w:rsidRPr="00D42543">
        <w:rPr>
          <w:rFonts w:eastAsiaTheme="minorEastAsia"/>
          <w:b/>
          <w:lang w:eastAsia="zh-CN"/>
        </w:rPr>
        <w:t xml:space="preserve">, </w:t>
      </w:r>
      <w:r w:rsidRPr="006D3D26">
        <w:rPr>
          <w:rFonts w:eastAsiaTheme="minorEastAsia"/>
          <w:b/>
          <w:lang w:eastAsia="zh-CN"/>
        </w:rPr>
        <w:t>4 PRBs}</w:t>
      </w:r>
      <w:r w:rsidR="00CB29EF">
        <w:rPr>
          <w:rFonts w:eastAsiaTheme="minorEastAsia" w:hint="eastAsia"/>
          <w:b/>
          <w:lang w:eastAsia="zh-CN"/>
        </w:rPr>
        <w:t>.</w:t>
      </w:r>
    </w:p>
    <w:p w14:paraId="4120B546" w14:textId="77777777" w:rsidR="00ED23F4" w:rsidRPr="006D3D26" w:rsidRDefault="00ED23F4" w:rsidP="00487D20">
      <w:pPr>
        <w:pStyle w:val="a1"/>
        <w:rPr>
          <w:rFonts w:eastAsiaTheme="minorEastAsia"/>
          <w:lang w:eastAsia="zh-CN"/>
        </w:rPr>
      </w:pPr>
    </w:p>
    <w:p w14:paraId="6D2EE43A" w14:textId="0D50DA7E" w:rsidR="00DC5C95" w:rsidRPr="00842E58" w:rsidRDefault="00DC5C95" w:rsidP="00487D20">
      <w:pPr>
        <w:pStyle w:val="111"/>
        <w:spacing w:before="120" w:after="120"/>
      </w:pPr>
      <w:r w:rsidRPr="00F71B64">
        <w:rPr>
          <w:rFonts w:hint="eastAsia"/>
        </w:rPr>
        <w:t xml:space="preserve">FG </w:t>
      </w:r>
      <w:r w:rsidRPr="00E31E6F">
        <w:t>41-5-</w:t>
      </w:r>
      <w:r w:rsidR="00FD50A1">
        <w:rPr>
          <w:rFonts w:eastAsiaTheme="minorEastAsia" w:hint="eastAsia"/>
        </w:rPr>
        <w:t>2</w:t>
      </w:r>
      <w:r>
        <w:rPr>
          <w:rFonts w:eastAsiaTheme="minorEastAsia" w:hint="eastAsia"/>
        </w:rPr>
        <w:t>:</w:t>
      </w:r>
      <w:r w:rsidRPr="00CC189F">
        <w:t xml:space="preserve"> </w:t>
      </w:r>
      <w:r w:rsidR="00FD50A1" w:rsidRPr="00FD50A1">
        <w:t xml:space="preserve">Support of positioning SRS with Tx frequency hopping </w:t>
      </w:r>
      <w:r w:rsidR="00FD50A1">
        <w:t>in RRC_CONNECTED/RRC_INACTIVE</w:t>
      </w:r>
      <w:r w:rsidR="00FD50A1" w:rsidRPr="00FD50A1">
        <w:t xml:space="preserve"> for RedCap UEs</w:t>
      </w:r>
    </w:p>
    <w:p w14:paraId="5330EBE9" w14:textId="287C7FC3" w:rsidR="002C0AB3" w:rsidRDefault="00DC5C95" w:rsidP="00487D20">
      <w:pPr>
        <w:pStyle w:val="a1"/>
        <w:rPr>
          <w:rFonts w:eastAsiaTheme="minorEastAsia"/>
          <w:lang w:eastAsia="zh-CN"/>
        </w:rPr>
      </w:pPr>
      <w:r>
        <w:rPr>
          <w:rFonts w:eastAsiaTheme="minorEastAsia" w:hint="eastAsia"/>
          <w:lang w:val="en-GB" w:eastAsia="zh-CN"/>
        </w:rPr>
        <w:t>For the FG 41-5-</w:t>
      </w:r>
      <w:r w:rsidR="00504181">
        <w:rPr>
          <w:rFonts w:eastAsiaTheme="minorEastAsia" w:hint="eastAsia"/>
          <w:lang w:val="en-GB" w:eastAsia="zh-CN"/>
        </w:rPr>
        <w:t>2</w:t>
      </w:r>
      <w:r>
        <w:rPr>
          <w:rFonts w:eastAsiaTheme="minorEastAsia" w:hint="eastAsia"/>
          <w:lang w:val="en-GB" w:eastAsia="zh-CN"/>
        </w:rPr>
        <w:t xml:space="preserve">, </w:t>
      </w:r>
      <w:r w:rsidR="0014132A">
        <w:rPr>
          <w:rFonts w:eastAsiaTheme="minorEastAsia" w:hint="eastAsia"/>
          <w:lang w:val="en-GB" w:eastAsia="zh-CN"/>
        </w:rPr>
        <w:t xml:space="preserve">since we had agreed that </w:t>
      </w:r>
      <w:r w:rsidR="00A10BC4" w:rsidRPr="00685DA3">
        <w:rPr>
          <w:rFonts w:eastAsia="Batang"/>
          <w:bCs/>
          <w:lang w:val="en-GB" w:eastAsia="ja-JP"/>
        </w:rPr>
        <w:t>SRS Tx Frequency hopping is supported for both RRC_CONNECTED and RRC_INACTIVE state</w:t>
      </w:r>
      <w:r w:rsidR="0014132A" w:rsidRPr="000A72E9">
        <w:rPr>
          <w:rFonts w:eastAsia="宋体"/>
          <w:bCs/>
        </w:rPr>
        <w:t xml:space="preserve"> for a RedCap UE</w:t>
      </w:r>
      <w:r w:rsidR="0014132A">
        <w:rPr>
          <w:rFonts w:eastAsia="宋体" w:hint="eastAsia"/>
          <w:bCs/>
          <w:lang w:eastAsia="zh-CN"/>
        </w:rPr>
        <w:t xml:space="preserve"> in RAN1#11</w:t>
      </w:r>
      <w:r w:rsidR="00C95838">
        <w:rPr>
          <w:rFonts w:eastAsia="宋体" w:hint="eastAsia"/>
          <w:bCs/>
          <w:lang w:eastAsia="zh-CN"/>
        </w:rPr>
        <w:t>3</w:t>
      </w:r>
      <w:r w:rsidR="0014132A">
        <w:rPr>
          <w:rFonts w:eastAsia="宋体" w:hint="eastAsia"/>
          <w:bCs/>
          <w:lang w:eastAsia="zh-CN"/>
        </w:rPr>
        <w:t xml:space="preserve"> as shown in the </w:t>
      </w:r>
      <w:r w:rsidR="0014132A">
        <w:rPr>
          <w:rFonts w:eastAsia="宋体"/>
          <w:bCs/>
          <w:lang w:eastAsia="zh-CN"/>
        </w:rPr>
        <w:t>following</w:t>
      </w:r>
      <w:r w:rsidR="0014132A">
        <w:rPr>
          <w:rFonts w:eastAsia="宋体" w:hint="eastAsia"/>
          <w:bCs/>
          <w:lang w:eastAsia="zh-CN"/>
        </w:rPr>
        <w:t xml:space="preserve">, </w:t>
      </w:r>
      <w:r>
        <w:rPr>
          <w:rFonts w:eastAsiaTheme="minorEastAsia" w:hint="eastAsia"/>
          <w:lang w:val="en-GB" w:eastAsia="zh-CN"/>
        </w:rPr>
        <w:t xml:space="preserve">we prefer it should be </w:t>
      </w:r>
      <w:r w:rsidR="00504181">
        <w:rPr>
          <w:rFonts w:eastAsiaTheme="minorEastAsia" w:hint="eastAsia"/>
          <w:lang w:eastAsia="zh-CN"/>
        </w:rPr>
        <w:t>s</w:t>
      </w:r>
      <w:r w:rsidR="00504181" w:rsidRPr="00FD50A1">
        <w:t xml:space="preserve">upport of positioning SRS with Tx frequency hopping </w:t>
      </w:r>
      <w:r w:rsidR="00504181">
        <w:t>in RRC_CONNECTED/RRC_INACTIVE</w:t>
      </w:r>
      <w:r w:rsidR="00504181" w:rsidRPr="00FD50A1">
        <w:t xml:space="preserve"> for RedCap UEs</w:t>
      </w:r>
      <w:r>
        <w:rPr>
          <w:rFonts w:eastAsiaTheme="minorEastAsia" w:hint="eastAsia"/>
          <w:bCs/>
          <w:lang w:eastAsia="zh-CN"/>
        </w:rPr>
        <w:t>,</w:t>
      </w:r>
      <w:r w:rsidR="00EC6935">
        <w:rPr>
          <w:rFonts w:eastAsiaTheme="minorEastAsia" w:hint="eastAsia"/>
          <w:bCs/>
          <w:lang w:eastAsia="zh-CN"/>
        </w:rPr>
        <w:t xml:space="preserve"> however, we prefer to split FG 45-5-</w:t>
      </w:r>
      <w:r w:rsidR="00330773">
        <w:rPr>
          <w:rFonts w:eastAsiaTheme="minorEastAsia" w:hint="eastAsia"/>
          <w:bCs/>
          <w:lang w:eastAsia="zh-CN"/>
        </w:rPr>
        <w:t>2</w:t>
      </w:r>
      <w:r w:rsidR="00EC6935">
        <w:rPr>
          <w:rFonts w:eastAsiaTheme="minorEastAsia" w:hint="eastAsia"/>
          <w:bCs/>
          <w:lang w:eastAsia="zh-CN"/>
        </w:rPr>
        <w:t xml:space="preserve"> to </w:t>
      </w:r>
      <w:r w:rsidR="00EC6935">
        <w:rPr>
          <w:rFonts w:eastAsiaTheme="minorEastAsia"/>
          <w:bCs/>
          <w:lang w:eastAsia="zh-CN"/>
        </w:rPr>
        <w:t>t</w:t>
      </w:r>
      <w:r w:rsidR="00330773">
        <w:rPr>
          <w:rFonts w:eastAsiaTheme="minorEastAsia" w:hint="eastAsia"/>
          <w:bCs/>
          <w:lang w:eastAsia="zh-CN"/>
        </w:rPr>
        <w:t>wo</w:t>
      </w:r>
      <w:r w:rsidR="00EC6935">
        <w:rPr>
          <w:rFonts w:eastAsiaTheme="minorEastAsia" w:hint="eastAsia"/>
          <w:bCs/>
          <w:lang w:eastAsia="zh-CN"/>
        </w:rPr>
        <w:t xml:space="preserve"> </w:t>
      </w:r>
      <w:r w:rsidR="00762080">
        <w:rPr>
          <w:rFonts w:eastAsiaTheme="minorEastAsia"/>
          <w:bCs/>
          <w:lang w:eastAsia="zh-CN"/>
        </w:rPr>
        <w:t>separate</w:t>
      </w:r>
      <w:r w:rsidR="00762080">
        <w:rPr>
          <w:rFonts w:eastAsiaTheme="minorEastAsia" w:hint="eastAsia"/>
          <w:bCs/>
          <w:lang w:eastAsia="zh-CN"/>
        </w:rPr>
        <w:t xml:space="preserve"> </w:t>
      </w:r>
      <w:r w:rsidR="00D12335">
        <w:rPr>
          <w:rFonts w:eastAsiaTheme="minorEastAsia" w:hint="eastAsia"/>
          <w:bCs/>
          <w:lang w:eastAsia="zh-CN"/>
        </w:rPr>
        <w:t>row</w:t>
      </w:r>
      <w:r w:rsidR="00EC6935">
        <w:rPr>
          <w:rFonts w:eastAsiaTheme="minorEastAsia" w:hint="eastAsia"/>
          <w:bCs/>
          <w:lang w:eastAsia="zh-CN"/>
        </w:rPr>
        <w:t xml:space="preserve">s for the </w:t>
      </w:r>
      <w:r w:rsidR="00330773">
        <w:rPr>
          <w:rFonts w:eastAsiaTheme="minorEastAsia" w:hint="eastAsia"/>
          <w:bCs/>
          <w:lang w:eastAsia="zh-CN"/>
        </w:rPr>
        <w:t>two</w:t>
      </w:r>
      <w:r w:rsidR="00EC6935">
        <w:rPr>
          <w:rFonts w:eastAsiaTheme="minorEastAsia" w:hint="eastAsia"/>
          <w:bCs/>
          <w:lang w:eastAsia="zh-CN"/>
        </w:rPr>
        <w:t xml:space="preserve"> states of </w:t>
      </w:r>
      <w:r w:rsidR="00EC6935" w:rsidRPr="00E31E6F">
        <w:t>RRC_</w:t>
      </w:r>
      <w:r w:rsidR="00EC6935">
        <w:t>CONNECTED</w:t>
      </w:r>
      <w:r w:rsidR="008F56B1">
        <w:rPr>
          <w:rFonts w:eastAsiaTheme="minorEastAsia" w:hint="eastAsia"/>
          <w:lang w:eastAsia="zh-CN"/>
        </w:rPr>
        <w:t xml:space="preserve"> and </w:t>
      </w:r>
      <w:r w:rsidR="00EC6935">
        <w:t>RRC_INACTIVE</w:t>
      </w:r>
      <w:r w:rsidR="00EC6935" w:rsidRPr="00E31E6F">
        <w:t xml:space="preserve"> for RedCap UEs</w:t>
      </w:r>
      <w:r w:rsidR="00EC6935">
        <w:rPr>
          <w:rFonts w:eastAsiaTheme="minorEastAsia" w:hint="eastAsia"/>
          <w:lang w:eastAsia="zh-CN"/>
        </w:rPr>
        <w:t>.</w:t>
      </w:r>
    </w:p>
    <w:tbl>
      <w:tblPr>
        <w:tblStyle w:val="af3"/>
        <w:tblW w:w="0" w:type="auto"/>
        <w:tblLook w:val="04A0" w:firstRow="1" w:lastRow="0" w:firstColumn="1" w:lastColumn="0" w:noHBand="0" w:noVBand="1"/>
      </w:tblPr>
      <w:tblGrid>
        <w:gridCol w:w="10080"/>
      </w:tblGrid>
      <w:tr w:rsidR="002C0AB3" w14:paraId="3B55B9F9" w14:textId="77777777" w:rsidTr="002C0AB3">
        <w:tc>
          <w:tcPr>
            <w:tcW w:w="10080" w:type="dxa"/>
          </w:tcPr>
          <w:p w14:paraId="5BF7CECA" w14:textId="6CF291F8" w:rsidR="002C0AB3" w:rsidRPr="00685DA3" w:rsidRDefault="002C0AB3" w:rsidP="002C0AB3">
            <w:pPr>
              <w:rPr>
                <w:rFonts w:eastAsia="Yu Mincho"/>
                <w:b/>
                <w:lang w:val="en-GB" w:eastAsia="ja-JP"/>
              </w:rPr>
            </w:pPr>
            <w:r w:rsidRPr="00685DA3">
              <w:rPr>
                <w:rFonts w:eastAsia="Yu Mincho"/>
                <w:b/>
                <w:highlight w:val="green"/>
                <w:lang w:val="en-GB" w:eastAsia="ja-JP"/>
              </w:rPr>
              <w:t>Agreement</w:t>
            </w:r>
            <w:r w:rsidR="00AF6BB4">
              <w:rPr>
                <w:rFonts w:eastAsia="宋体" w:hint="eastAsia"/>
                <w:bCs/>
                <w:lang w:eastAsia="zh-CN"/>
              </w:rPr>
              <w:t xml:space="preserve"> </w:t>
            </w:r>
            <w:r w:rsidR="00AF6BB4">
              <w:rPr>
                <w:rFonts w:eastAsiaTheme="minorEastAsia" w:hint="eastAsia"/>
                <w:iCs/>
                <w:lang w:eastAsia="zh-CN"/>
              </w:rPr>
              <w:t>(RAN1#113, Agenda 9.5.5)</w:t>
            </w:r>
          </w:p>
          <w:p w14:paraId="0CF8AEC7" w14:textId="080ED5D9" w:rsidR="002C0AB3" w:rsidRPr="002C0AB3" w:rsidRDefault="002C0AB3" w:rsidP="002C0AB3">
            <w:pPr>
              <w:rPr>
                <w:rFonts w:eastAsiaTheme="minorEastAsia"/>
                <w:lang w:val="en-GB" w:eastAsia="zh-CN"/>
              </w:rPr>
            </w:pPr>
            <w:r w:rsidRPr="00685DA3">
              <w:rPr>
                <w:rFonts w:eastAsia="Batang"/>
                <w:bCs/>
                <w:lang w:val="en-GB" w:eastAsia="ja-JP"/>
              </w:rPr>
              <w:t>SRS Tx Frequency hopping is supported for both RRC_CONNECTED and RRC_INACTIVE state.</w:t>
            </w:r>
          </w:p>
        </w:tc>
      </w:tr>
    </w:tbl>
    <w:p w14:paraId="16D73A7D" w14:textId="77777777" w:rsidR="002C0AB3" w:rsidRDefault="002C0AB3" w:rsidP="00487D20">
      <w:pPr>
        <w:pStyle w:val="a1"/>
        <w:rPr>
          <w:rFonts w:eastAsiaTheme="minorEastAsia"/>
          <w:lang w:eastAsia="zh-CN"/>
        </w:rPr>
      </w:pPr>
    </w:p>
    <w:p w14:paraId="5CDFB2C8" w14:textId="0F7CA127" w:rsidR="00F24729" w:rsidRDefault="00F24729" w:rsidP="00F24729">
      <w:pPr>
        <w:pStyle w:val="a5"/>
        <w:jc w:val="both"/>
        <w:rPr>
          <w:rFonts w:ascii="Calibri" w:hAnsi="Calibri" w:cs="Calibri"/>
          <w:color w:val="000000"/>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1138C4">
        <w:rPr>
          <w:b/>
          <w:noProof/>
        </w:rPr>
        <w:t>31</w:t>
      </w:r>
      <w:r w:rsidRPr="00825669">
        <w:rPr>
          <w:b/>
        </w:rPr>
        <w:fldChar w:fldCharType="end"/>
      </w:r>
      <w:r>
        <w:rPr>
          <w:rFonts w:eastAsiaTheme="minorEastAsia" w:hint="eastAsia"/>
          <w:b/>
          <w:lang w:eastAsia="zh-CN"/>
        </w:rPr>
        <w:t xml:space="preserve">: </w:t>
      </w:r>
      <w:r w:rsidRPr="00324036">
        <w:rPr>
          <w:rFonts w:eastAsiaTheme="minorEastAsia"/>
          <w:b/>
          <w:lang w:eastAsia="zh-CN"/>
        </w:rPr>
        <w:t>FG 45-5-</w:t>
      </w:r>
      <w:r w:rsidR="00FE709B">
        <w:rPr>
          <w:rFonts w:eastAsiaTheme="minorEastAsia" w:hint="eastAsia"/>
          <w:b/>
          <w:lang w:eastAsia="zh-CN"/>
        </w:rPr>
        <w:t>2</w:t>
      </w:r>
      <w:r w:rsidRPr="00324036">
        <w:rPr>
          <w:rFonts w:eastAsiaTheme="minorEastAsia"/>
          <w:b/>
          <w:lang w:eastAsia="zh-CN"/>
        </w:rPr>
        <w:t xml:space="preserve"> </w:t>
      </w:r>
      <w:r>
        <w:rPr>
          <w:rFonts w:eastAsiaTheme="minorEastAsia" w:hint="eastAsia"/>
          <w:b/>
          <w:lang w:eastAsia="zh-CN"/>
        </w:rPr>
        <w:t>should be split in</w:t>
      </w:r>
      <w:r w:rsidRPr="00324036">
        <w:rPr>
          <w:rFonts w:eastAsiaTheme="minorEastAsia"/>
          <w:b/>
          <w:lang w:eastAsia="zh-CN"/>
        </w:rPr>
        <w:t xml:space="preserve">to three FGs </w:t>
      </w:r>
      <w:r w:rsidR="005D679C">
        <w:rPr>
          <w:rFonts w:eastAsiaTheme="minorEastAsia"/>
          <w:b/>
          <w:lang w:eastAsia="zh-CN"/>
        </w:rPr>
        <w:t>45-5-</w:t>
      </w:r>
      <w:r w:rsidR="005D679C">
        <w:rPr>
          <w:rFonts w:eastAsiaTheme="minorEastAsia" w:hint="eastAsia"/>
          <w:b/>
          <w:lang w:eastAsia="zh-CN"/>
        </w:rPr>
        <w:t>2</w:t>
      </w:r>
      <w:r>
        <w:rPr>
          <w:rFonts w:eastAsiaTheme="minorEastAsia" w:hint="eastAsia"/>
          <w:b/>
          <w:lang w:eastAsia="zh-CN"/>
        </w:rPr>
        <w:t>a/</w:t>
      </w:r>
      <w:r w:rsidR="005D679C">
        <w:rPr>
          <w:rFonts w:eastAsiaTheme="minorEastAsia" w:hint="eastAsia"/>
          <w:b/>
          <w:lang w:eastAsia="zh-CN"/>
        </w:rPr>
        <w:t>2</w:t>
      </w:r>
      <w:r>
        <w:rPr>
          <w:rFonts w:eastAsiaTheme="minorEastAsia" w:hint="eastAsia"/>
          <w:b/>
          <w:lang w:eastAsia="zh-CN"/>
        </w:rPr>
        <w:t xml:space="preserve">b </w:t>
      </w:r>
      <w:r w:rsidRPr="00324036">
        <w:rPr>
          <w:rFonts w:eastAsiaTheme="minorEastAsia"/>
          <w:b/>
          <w:lang w:eastAsia="zh-CN"/>
        </w:rPr>
        <w:t>for the</w:t>
      </w:r>
      <w:r w:rsidR="004C61EC">
        <w:rPr>
          <w:rFonts w:eastAsiaTheme="minorEastAsia"/>
          <w:b/>
          <w:lang w:eastAsia="zh-CN"/>
        </w:rPr>
        <w:t xml:space="preserve"> three states of RRC_CONNECTED</w:t>
      </w:r>
      <w:r w:rsidR="004C61EC">
        <w:rPr>
          <w:rFonts w:eastAsiaTheme="minorEastAsia" w:hint="eastAsia"/>
          <w:b/>
          <w:lang w:eastAsia="zh-CN"/>
        </w:rPr>
        <w:t xml:space="preserve"> and </w:t>
      </w:r>
      <w:r w:rsidRPr="00324036">
        <w:rPr>
          <w:rFonts w:eastAsiaTheme="minorEastAsia"/>
          <w:b/>
          <w:lang w:eastAsia="zh-CN"/>
        </w:rPr>
        <w:t>RRC_INACTIVE for RedCap UEs</w:t>
      </w:r>
      <w:r>
        <w:rPr>
          <w:rFonts w:eastAsiaTheme="minorEastAsia" w:hint="eastAsia"/>
          <w:b/>
          <w:lang w:eastAsia="zh-CN"/>
        </w:rPr>
        <w:t xml:space="preserve"> as follows:</w:t>
      </w:r>
    </w:p>
    <w:tbl>
      <w:tblPr>
        <w:tblStyle w:val="af3"/>
        <w:tblW w:w="0" w:type="auto"/>
        <w:tblLook w:val="04A0" w:firstRow="1" w:lastRow="0" w:firstColumn="1" w:lastColumn="0" w:noHBand="0" w:noVBand="1"/>
      </w:tblPr>
      <w:tblGrid>
        <w:gridCol w:w="1466"/>
        <w:gridCol w:w="612"/>
        <w:gridCol w:w="5560"/>
        <w:gridCol w:w="222"/>
        <w:gridCol w:w="222"/>
        <w:gridCol w:w="222"/>
        <w:gridCol w:w="222"/>
        <w:gridCol w:w="222"/>
        <w:gridCol w:w="222"/>
        <w:gridCol w:w="222"/>
        <w:gridCol w:w="222"/>
        <w:gridCol w:w="222"/>
        <w:gridCol w:w="222"/>
        <w:gridCol w:w="222"/>
      </w:tblGrid>
      <w:tr w:rsidR="00F24729" w14:paraId="71825BBB" w14:textId="77777777" w:rsidTr="008435A2">
        <w:tc>
          <w:tcPr>
            <w:tcW w:w="0" w:type="auto"/>
          </w:tcPr>
          <w:p w14:paraId="0CDA7DB3" w14:textId="77777777" w:rsidR="00F24729" w:rsidRPr="001F1C5D" w:rsidRDefault="00F24729" w:rsidP="008435A2">
            <w:pPr>
              <w:spacing w:beforeLines="50" w:before="120"/>
              <w:rPr>
                <w:rFonts w:cs="Arial"/>
                <w:color w:val="000000"/>
              </w:rPr>
            </w:pPr>
            <w:r w:rsidRPr="001F1C5D">
              <w:rPr>
                <w:rFonts w:cs="Arial"/>
                <w:bCs/>
                <w:color w:val="000000" w:themeColor="text1"/>
              </w:rPr>
              <w:t>41. NR_pos_enh2</w:t>
            </w:r>
          </w:p>
        </w:tc>
        <w:tc>
          <w:tcPr>
            <w:tcW w:w="0" w:type="auto"/>
          </w:tcPr>
          <w:p w14:paraId="3514E3BE" w14:textId="650A1D75" w:rsidR="00F24729" w:rsidRPr="001F1C5D" w:rsidRDefault="00F24729" w:rsidP="00F24729">
            <w:pPr>
              <w:spacing w:beforeLines="50" w:before="120"/>
              <w:rPr>
                <w:rFonts w:cs="Arial"/>
                <w:color w:val="000000"/>
              </w:rPr>
            </w:pPr>
            <w:r w:rsidRPr="001F1C5D">
              <w:rPr>
                <w:rFonts w:cs="Arial"/>
                <w:bCs/>
                <w:color w:val="000000" w:themeColor="text1"/>
              </w:rPr>
              <w:t>41-5-</w:t>
            </w:r>
            <w:r>
              <w:rPr>
                <w:rFonts w:eastAsiaTheme="minorEastAsia" w:cs="Arial" w:hint="eastAsia"/>
                <w:bCs/>
                <w:color w:val="000000" w:themeColor="text1"/>
                <w:lang w:eastAsia="zh-CN"/>
              </w:rPr>
              <w:t>2</w:t>
            </w:r>
            <w:r w:rsidRPr="001F1C5D">
              <w:rPr>
                <w:rFonts w:cs="Arial"/>
                <w:bCs/>
                <w:color w:val="FF0000"/>
              </w:rPr>
              <w:t>a</w:t>
            </w:r>
          </w:p>
        </w:tc>
        <w:tc>
          <w:tcPr>
            <w:tcW w:w="0" w:type="auto"/>
          </w:tcPr>
          <w:p w14:paraId="7D71ADD6" w14:textId="38C64936" w:rsidR="00F24729" w:rsidRPr="001F1C5D" w:rsidRDefault="00F24729" w:rsidP="00F24729">
            <w:pPr>
              <w:spacing w:beforeLines="50" w:before="120"/>
              <w:rPr>
                <w:rFonts w:cs="Arial"/>
                <w:color w:val="000000"/>
              </w:rPr>
            </w:pPr>
            <w:r w:rsidRPr="00D064D3">
              <w:rPr>
                <w:rFonts w:eastAsia="宋体"/>
                <w:color w:val="000000"/>
                <w:lang w:eastAsia="zh-CN"/>
              </w:rPr>
              <w:t>Support of positioning SRS with Tx frequency hop</w:t>
            </w:r>
            <w:r w:rsidRPr="00F24729">
              <w:rPr>
                <w:rFonts w:eastAsia="宋体"/>
                <w:color w:val="000000"/>
                <w:lang w:eastAsia="zh-CN"/>
              </w:rPr>
              <w:t>ping in RRC_CONNECTED</w:t>
            </w:r>
            <w:r w:rsidRPr="00F24729">
              <w:rPr>
                <w:rFonts w:eastAsia="宋体"/>
                <w:strike/>
                <w:color w:val="FF0000"/>
                <w:lang w:eastAsia="zh-CN"/>
              </w:rPr>
              <w:t>/RRC_INACTIVE</w:t>
            </w:r>
            <w:r w:rsidRPr="00F24729">
              <w:rPr>
                <w:rFonts w:eastAsia="宋体"/>
                <w:color w:val="000000"/>
                <w:lang w:eastAsia="zh-CN"/>
              </w:rPr>
              <w:t xml:space="preserve"> for RedCap UEs</w:t>
            </w:r>
          </w:p>
        </w:tc>
        <w:tc>
          <w:tcPr>
            <w:tcW w:w="0" w:type="auto"/>
          </w:tcPr>
          <w:p w14:paraId="0D26E554" w14:textId="77777777" w:rsidR="00F24729" w:rsidRPr="001F1C5D" w:rsidRDefault="00F24729" w:rsidP="008435A2">
            <w:pPr>
              <w:spacing w:beforeLines="50" w:before="120"/>
              <w:rPr>
                <w:rFonts w:cs="Arial"/>
                <w:color w:val="000000"/>
              </w:rPr>
            </w:pPr>
          </w:p>
        </w:tc>
        <w:tc>
          <w:tcPr>
            <w:tcW w:w="0" w:type="auto"/>
          </w:tcPr>
          <w:p w14:paraId="2838814A" w14:textId="77777777" w:rsidR="00F24729" w:rsidRPr="001F1C5D" w:rsidRDefault="00F24729" w:rsidP="008435A2">
            <w:pPr>
              <w:spacing w:beforeLines="50" w:before="120"/>
              <w:rPr>
                <w:rFonts w:cs="Arial"/>
                <w:color w:val="000000"/>
              </w:rPr>
            </w:pPr>
          </w:p>
        </w:tc>
        <w:tc>
          <w:tcPr>
            <w:tcW w:w="0" w:type="auto"/>
          </w:tcPr>
          <w:p w14:paraId="1AC4A916" w14:textId="77777777" w:rsidR="00F24729" w:rsidRPr="001F1C5D" w:rsidRDefault="00F24729" w:rsidP="008435A2">
            <w:pPr>
              <w:spacing w:beforeLines="50" w:before="120"/>
              <w:rPr>
                <w:rFonts w:cs="Arial"/>
                <w:color w:val="000000"/>
              </w:rPr>
            </w:pPr>
          </w:p>
        </w:tc>
        <w:tc>
          <w:tcPr>
            <w:tcW w:w="0" w:type="auto"/>
          </w:tcPr>
          <w:p w14:paraId="05976320" w14:textId="77777777" w:rsidR="00F24729" w:rsidRPr="001F1C5D" w:rsidRDefault="00F24729" w:rsidP="008435A2">
            <w:pPr>
              <w:spacing w:beforeLines="50" w:before="120"/>
              <w:rPr>
                <w:rFonts w:cs="Arial"/>
                <w:color w:val="000000"/>
              </w:rPr>
            </w:pPr>
          </w:p>
        </w:tc>
        <w:tc>
          <w:tcPr>
            <w:tcW w:w="0" w:type="auto"/>
          </w:tcPr>
          <w:p w14:paraId="1BC26399" w14:textId="77777777" w:rsidR="00F24729" w:rsidRPr="001F1C5D" w:rsidRDefault="00F24729" w:rsidP="008435A2">
            <w:pPr>
              <w:spacing w:beforeLines="50" w:before="120"/>
              <w:rPr>
                <w:rFonts w:cs="Arial"/>
                <w:color w:val="000000"/>
              </w:rPr>
            </w:pPr>
          </w:p>
        </w:tc>
        <w:tc>
          <w:tcPr>
            <w:tcW w:w="0" w:type="auto"/>
          </w:tcPr>
          <w:p w14:paraId="0B739510" w14:textId="77777777" w:rsidR="00F24729" w:rsidRPr="001F1C5D" w:rsidRDefault="00F24729" w:rsidP="008435A2">
            <w:pPr>
              <w:spacing w:beforeLines="50" w:before="120"/>
              <w:rPr>
                <w:rFonts w:cs="Arial"/>
                <w:color w:val="000000"/>
              </w:rPr>
            </w:pPr>
          </w:p>
        </w:tc>
        <w:tc>
          <w:tcPr>
            <w:tcW w:w="0" w:type="auto"/>
          </w:tcPr>
          <w:p w14:paraId="6C2A4E4B" w14:textId="77777777" w:rsidR="00F24729" w:rsidRPr="001F1C5D" w:rsidRDefault="00F24729" w:rsidP="008435A2">
            <w:pPr>
              <w:spacing w:beforeLines="50" w:before="120"/>
              <w:rPr>
                <w:rFonts w:cs="Arial"/>
                <w:color w:val="000000"/>
              </w:rPr>
            </w:pPr>
          </w:p>
        </w:tc>
        <w:tc>
          <w:tcPr>
            <w:tcW w:w="0" w:type="auto"/>
          </w:tcPr>
          <w:p w14:paraId="2E0A7807" w14:textId="77777777" w:rsidR="00F24729" w:rsidRPr="001F1C5D" w:rsidRDefault="00F24729" w:rsidP="008435A2">
            <w:pPr>
              <w:spacing w:beforeLines="50" w:before="120"/>
              <w:rPr>
                <w:rFonts w:cs="Arial"/>
                <w:color w:val="000000"/>
              </w:rPr>
            </w:pPr>
          </w:p>
        </w:tc>
        <w:tc>
          <w:tcPr>
            <w:tcW w:w="0" w:type="auto"/>
          </w:tcPr>
          <w:p w14:paraId="62AB63DB" w14:textId="77777777" w:rsidR="00F24729" w:rsidRPr="001F1C5D" w:rsidRDefault="00F24729" w:rsidP="008435A2">
            <w:pPr>
              <w:spacing w:beforeLines="50" w:before="120"/>
              <w:rPr>
                <w:rFonts w:cs="Arial"/>
                <w:color w:val="000000"/>
              </w:rPr>
            </w:pPr>
          </w:p>
        </w:tc>
        <w:tc>
          <w:tcPr>
            <w:tcW w:w="0" w:type="auto"/>
          </w:tcPr>
          <w:p w14:paraId="6422B50E" w14:textId="77777777" w:rsidR="00F24729" w:rsidRPr="001F1C5D" w:rsidRDefault="00F24729" w:rsidP="008435A2">
            <w:pPr>
              <w:spacing w:beforeLines="50" w:before="120"/>
              <w:rPr>
                <w:rFonts w:cs="Arial"/>
                <w:color w:val="000000"/>
              </w:rPr>
            </w:pPr>
          </w:p>
        </w:tc>
        <w:tc>
          <w:tcPr>
            <w:tcW w:w="0" w:type="auto"/>
          </w:tcPr>
          <w:p w14:paraId="2288B487" w14:textId="77777777" w:rsidR="00F24729" w:rsidRPr="001F1C5D" w:rsidRDefault="00F24729" w:rsidP="008435A2">
            <w:pPr>
              <w:spacing w:beforeLines="50" w:before="120"/>
              <w:rPr>
                <w:rFonts w:cs="Arial"/>
                <w:color w:val="000000"/>
              </w:rPr>
            </w:pPr>
          </w:p>
        </w:tc>
      </w:tr>
      <w:tr w:rsidR="00F24729" w14:paraId="0EB45062" w14:textId="77777777" w:rsidTr="008435A2">
        <w:tc>
          <w:tcPr>
            <w:tcW w:w="0" w:type="auto"/>
          </w:tcPr>
          <w:p w14:paraId="31061A15" w14:textId="77777777" w:rsidR="00F24729" w:rsidRPr="001324EC" w:rsidRDefault="00F24729" w:rsidP="008435A2">
            <w:pPr>
              <w:spacing w:beforeLines="50" w:before="120"/>
              <w:rPr>
                <w:rFonts w:cs="Arial"/>
                <w:bCs/>
                <w:color w:val="FF0000"/>
              </w:rPr>
            </w:pPr>
            <w:r w:rsidRPr="001324EC">
              <w:rPr>
                <w:rFonts w:cs="Arial"/>
                <w:bCs/>
                <w:color w:val="FF0000"/>
                <w:szCs w:val="18"/>
              </w:rPr>
              <w:t>41. NR_pos_enh2</w:t>
            </w:r>
          </w:p>
        </w:tc>
        <w:tc>
          <w:tcPr>
            <w:tcW w:w="0" w:type="auto"/>
          </w:tcPr>
          <w:p w14:paraId="522368ED" w14:textId="699E82E5" w:rsidR="00F24729" w:rsidRPr="00F24729" w:rsidRDefault="00F24729" w:rsidP="00F24729">
            <w:pPr>
              <w:spacing w:beforeLines="50" w:before="120"/>
              <w:rPr>
                <w:rFonts w:cs="Arial"/>
                <w:bCs/>
                <w:color w:val="FF0000"/>
              </w:rPr>
            </w:pPr>
            <w:r w:rsidRPr="00F24729">
              <w:rPr>
                <w:rFonts w:cs="Arial"/>
                <w:bCs/>
                <w:color w:val="FF0000"/>
                <w:szCs w:val="18"/>
              </w:rPr>
              <w:t>41-5-</w:t>
            </w:r>
            <w:r w:rsidRPr="00F24729">
              <w:rPr>
                <w:rFonts w:eastAsiaTheme="minorEastAsia" w:cs="Arial" w:hint="eastAsia"/>
                <w:bCs/>
                <w:color w:val="FF0000"/>
                <w:szCs w:val="18"/>
                <w:lang w:eastAsia="zh-CN"/>
              </w:rPr>
              <w:t>2</w:t>
            </w:r>
            <w:r w:rsidRPr="00F24729">
              <w:rPr>
                <w:rFonts w:cs="Arial"/>
                <w:bCs/>
                <w:color w:val="FF0000"/>
                <w:szCs w:val="18"/>
              </w:rPr>
              <w:t>b</w:t>
            </w:r>
          </w:p>
        </w:tc>
        <w:tc>
          <w:tcPr>
            <w:tcW w:w="0" w:type="auto"/>
          </w:tcPr>
          <w:p w14:paraId="337D2903" w14:textId="7A43BD4F" w:rsidR="00F24729" w:rsidRPr="00F24729" w:rsidRDefault="00F24729" w:rsidP="00F24729">
            <w:pPr>
              <w:spacing w:beforeLines="50" w:before="120"/>
              <w:rPr>
                <w:rFonts w:cs="Arial"/>
                <w:bCs/>
                <w:color w:val="FF0000"/>
              </w:rPr>
            </w:pPr>
            <w:r w:rsidRPr="00F24729">
              <w:rPr>
                <w:rFonts w:eastAsia="宋体"/>
                <w:color w:val="FF0000"/>
                <w:lang w:eastAsia="zh-CN"/>
              </w:rPr>
              <w:t>Support of positioning SRS with Tx frequency hopping in RRC_INACTIVE for RedCap UEs</w:t>
            </w:r>
          </w:p>
        </w:tc>
        <w:tc>
          <w:tcPr>
            <w:tcW w:w="0" w:type="auto"/>
          </w:tcPr>
          <w:p w14:paraId="639B148E" w14:textId="77777777" w:rsidR="00F24729" w:rsidRPr="001F1C5D" w:rsidRDefault="00F24729" w:rsidP="008435A2">
            <w:pPr>
              <w:pStyle w:val="TAH"/>
              <w:jc w:val="left"/>
              <w:rPr>
                <w:rFonts w:cs="Arial"/>
                <w:b w:val="0"/>
                <w:bCs/>
                <w:color w:val="000000" w:themeColor="text1"/>
                <w:sz w:val="20"/>
                <w:lang w:val="en-US"/>
              </w:rPr>
            </w:pPr>
          </w:p>
        </w:tc>
        <w:tc>
          <w:tcPr>
            <w:tcW w:w="0" w:type="auto"/>
          </w:tcPr>
          <w:p w14:paraId="4F707BD4" w14:textId="77777777" w:rsidR="00F24729" w:rsidRPr="001F1C5D" w:rsidRDefault="00F24729" w:rsidP="008435A2">
            <w:pPr>
              <w:spacing w:beforeLines="50" w:before="120"/>
              <w:rPr>
                <w:rFonts w:cs="Arial"/>
                <w:color w:val="000000"/>
              </w:rPr>
            </w:pPr>
          </w:p>
        </w:tc>
        <w:tc>
          <w:tcPr>
            <w:tcW w:w="0" w:type="auto"/>
          </w:tcPr>
          <w:p w14:paraId="294B519A" w14:textId="77777777" w:rsidR="00F24729" w:rsidRPr="001F1C5D" w:rsidRDefault="00F24729" w:rsidP="008435A2">
            <w:pPr>
              <w:spacing w:beforeLines="50" w:before="120"/>
              <w:rPr>
                <w:rFonts w:cs="Arial"/>
                <w:color w:val="000000"/>
              </w:rPr>
            </w:pPr>
          </w:p>
        </w:tc>
        <w:tc>
          <w:tcPr>
            <w:tcW w:w="0" w:type="auto"/>
          </w:tcPr>
          <w:p w14:paraId="498655C4" w14:textId="77777777" w:rsidR="00F24729" w:rsidRPr="001F1C5D" w:rsidRDefault="00F24729" w:rsidP="008435A2">
            <w:pPr>
              <w:spacing w:beforeLines="50" w:before="120"/>
              <w:rPr>
                <w:rFonts w:cs="Arial"/>
                <w:color w:val="000000"/>
              </w:rPr>
            </w:pPr>
          </w:p>
        </w:tc>
        <w:tc>
          <w:tcPr>
            <w:tcW w:w="0" w:type="auto"/>
          </w:tcPr>
          <w:p w14:paraId="41950B5B" w14:textId="77777777" w:rsidR="00F24729" w:rsidRPr="001F1C5D" w:rsidRDefault="00F24729" w:rsidP="008435A2">
            <w:pPr>
              <w:spacing w:beforeLines="50" w:before="120"/>
              <w:rPr>
                <w:rFonts w:cs="Arial"/>
                <w:color w:val="000000"/>
              </w:rPr>
            </w:pPr>
          </w:p>
        </w:tc>
        <w:tc>
          <w:tcPr>
            <w:tcW w:w="0" w:type="auto"/>
          </w:tcPr>
          <w:p w14:paraId="0DE18305" w14:textId="77777777" w:rsidR="00F24729" w:rsidRPr="001F1C5D" w:rsidRDefault="00F24729" w:rsidP="008435A2">
            <w:pPr>
              <w:spacing w:beforeLines="50" w:before="120"/>
              <w:rPr>
                <w:rFonts w:cs="Arial"/>
                <w:color w:val="000000"/>
              </w:rPr>
            </w:pPr>
          </w:p>
        </w:tc>
        <w:tc>
          <w:tcPr>
            <w:tcW w:w="0" w:type="auto"/>
          </w:tcPr>
          <w:p w14:paraId="1F6C0BF1" w14:textId="77777777" w:rsidR="00F24729" w:rsidRPr="001F1C5D" w:rsidRDefault="00F24729" w:rsidP="008435A2">
            <w:pPr>
              <w:spacing w:beforeLines="50" w:before="120"/>
              <w:rPr>
                <w:rFonts w:cs="Arial"/>
                <w:color w:val="000000"/>
              </w:rPr>
            </w:pPr>
          </w:p>
        </w:tc>
        <w:tc>
          <w:tcPr>
            <w:tcW w:w="0" w:type="auto"/>
          </w:tcPr>
          <w:p w14:paraId="0F12EE13" w14:textId="77777777" w:rsidR="00F24729" w:rsidRPr="001F1C5D" w:rsidRDefault="00F24729" w:rsidP="008435A2">
            <w:pPr>
              <w:spacing w:beforeLines="50" w:before="120"/>
              <w:rPr>
                <w:rFonts w:cs="Arial"/>
                <w:color w:val="000000"/>
              </w:rPr>
            </w:pPr>
          </w:p>
        </w:tc>
        <w:tc>
          <w:tcPr>
            <w:tcW w:w="0" w:type="auto"/>
          </w:tcPr>
          <w:p w14:paraId="64441A5A" w14:textId="77777777" w:rsidR="00F24729" w:rsidRPr="001F1C5D" w:rsidRDefault="00F24729" w:rsidP="008435A2">
            <w:pPr>
              <w:spacing w:beforeLines="50" w:before="120"/>
              <w:rPr>
                <w:rFonts w:cs="Arial"/>
                <w:color w:val="000000"/>
              </w:rPr>
            </w:pPr>
          </w:p>
        </w:tc>
        <w:tc>
          <w:tcPr>
            <w:tcW w:w="0" w:type="auto"/>
          </w:tcPr>
          <w:p w14:paraId="23B3EB87" w14:textId="77777777" w:rsidR="00F24729" w:rsidRPr="001F1C5D" w:rsidRDefault="00F24729" w:rsidP="008435A2">
            <w:pPr>
              <w:spacing w:beforeLines="50" w:before="120"/>
              <w:rPr>
                <w:rFonts w:cs="Arial"/>
                <w:color w:val="000000"/>
              </w:rPr>
            </w:pPr>
          </w:p>
        </w:tc>
        <w:tc>
          <w:tcPr>
            <w:tcW w:w="0" w:type="auto"/>
          </w:tcPr>
          <w:p w14:paraId="485F650C" w14:textId="77777777" w:rsidR="00F24729" w:rsidRPr="001F1C5D" w:rsidRDefault="00F24729" w:rsidP="008435A2">
            <w:pPr>
              <w:spacing w:beforeLines="50" w:before="120"/>
              <w:rPr>
                <w:rFonts w:cs="Arial"/>
                <w:color w:val="000000"/>
              </w:rPr>
            </w:pPr>
          </w:p>
        </w:tc>
      </w:tr>
    </w:tbl>
    <w:p w14:paraId="455A791C" w14:textId="77777777" w:rsidR="00F24729" w:rsidRPr="00F24729" w:rsidRDefault="00F24729" w:rsidP="00487D20">
      <w:pPr>
        <w:pStyle w:val="a1"/>
        <w:rPr>
          <w:rFonts w:eastAsiaTheme="minorEastAsia"/>
          <w:lang w:eastAsia="zh-CN"/>
        </w:rPr>
      </w:pPr>
    </w:p>
    <w:p w14:paraId="1E599098" w14:textId="14C257DB" w:rsidR="00DC5C95" w:rsidRDefault="00DC5C95" w:rsidP="00487D20">
      <w:pPr>
        <w:pStyle w:val="a1"/>
        <w:rPr>
          <w:rFonts w:eastAsiaTheme="minorEastAsia"/>
          <w:lang w:val="en-GB" w:eastAsia="zh-CN"/>
        </w:rPr>
      </w:pPr>
      <w:r>
        <w:rPr>
          <w:rFonts w:eastAsiaTheme="minorEastAsia" w:hint="eastAsia"/>
          <w:lang w:val="en-GB" w:eastAsia="zh-CN"/>
        </w:rPr>
        <w:t xml:space="preserve">For the first FFS of FG </w:t>
      </w:r>
      <w:r w:rsidR="00A959E9">
        <w:rPr>
          <w:rFonts w:eastAsiaTheme="minorEastAsia" w:hint="eastAsia"/>
          <w:lang w:val="en-GB" w:eastAsia="zh-CN"/>
        </w:rPr>
        <w:t>41-5-2</w:t>
      </w:r>
      <w:r>
        <w:rPr>
          <w:rFonts w:eastAsiaTheme="minorEastAsia" w:hint="eastAsia"/>
          <w:lang w:val="en-GB" w:eastAsia="zh-CN"/>
        </w:rPr>
        <w:t>, regarding the issue of o</w:t>
      </w:r>
      <w:r w:rsidRPr="006776BE">
        <w:rPr>
          <w:rFonts w:eastAsiaTheme="minorEastAsia"/>
          <w:lang w:val="en-GB" w:eastAsia="zh-CN"/>
        </w:rPr>
        <w:t xml:space="preserve">ne component is </w:t>
      </w:r>
      <w:r>
        <w:rPr>
          <w:rFonts w:eastAsiaTheme="minorEastAsia" w:hint="eastAsia"/>
          <w:lang w:val="en-GB" w:eastAsia="zh-CN"/>
        </w:rPr>
        <w:t>f</w:t>
      </w:r>
      <w:r w:rsidRPr="006776BE">
        <w:rPr>
          <w:rFonts w:eastAsiaTheme="minorEastAsia"/>
          <w:lang w:val="en-GB" w:eastAsia="zh-CN"/>
        </w:rPr>
        <w:t>requency domain overlap(s) between hops</w:t>
      </w:r>
      <w:r w:rsidRPr="00DA4677">
        <w:rPr>
          <w:rFonts w:eastAsiaTheme="minorEastAsia" w:hint="eastAsia"/>
          <w:lang w:val="en-GB" w:eastAsia="zh-CN"/>
        </w:rPr>
        <w:t>,</w:t>
      </w:r>
      <w:r>
        <w:rPr>
          <w:rFonts w:eastAsiaTheme="minorEastAsia" w:hint="eastAsia"/>
          <w:lang w:val="en-GB" w:eastAsia="zh-CN"/>
        </w:rPr>
        <w:t xml:space="preserve"> we prefer to keep the component of f</w:t>
      </w:r>
      <w:r>
        <w:rPr>
          <w:rFonts w:eastAsiaTheme="minorEastAsia"/>
          <w:lang w:val="en-GB" w:eastAsia="zh-CN"/>
        </w:rPr>
        <w:t>requency overlap between hops</w:t>
      </w:r>
      <w:r>
        <w:rPr>
          <w:rFonts w:eastAsiaTheme="minorEastAsia" w:hint="eastAsia"/>
          <w:lang w:val="en-GB" w:eastAsia="zh-CN"/>
        </w:rPr>
        <w:t xml:space="preserve"> and the c</w:t>
      </w:r>
      <w:r w:rsidRPr="002B6560">
        <w:rPr>
          <w:rFonts w:eastAsiaTheme="minorEastAsia"/>
          <w:lang w:val="en-GB" w:eastAsia="zh-CN"/>
        </w:rPr>
        <w:t xml:space="preserve">andidate values </w:t>
      </w:r>
      <w:r>
        <w:rPr>
          <w:rFonts w:eastAsiaTheme="minorEastAsia" w:hint="eastAsia"/>
          <w:lang w:val="en-GB" w:eastAsia="zh-CN"/>
        </w:rPr>
        <w:t xml:space="preserve">can be </w:t>
      </w:r>
      <w:r w:rsidRPr="002B6560">
        <w:rPr>
          <w:rFonts w:eastAsiaTheme="minorEastAsia"/>
          <w:lang w:val="en-GB" w:eastAsia="zh-CN"/>
        </w:rPr>
        <w:t>{</w:t>
      </w:r>
      <w:r>
        <w:rPr>
          <w:rFonts w:eastAsiaTheme="minorEastAsia" w:hint="eastAsia"/>
          <w:lang w:val="en-GB" w:eastAsia="zh-CN"/>
        </w:rPr>
        <w:t>0</w:t>
      </w:r>
      <w:r w:rsidR="00D90B1D">
        <w:rPr>
          <w:rFonts w:eastAsiaTheme="minorEastAsia" w:hint="eastAsia"/>
          <w:lang w:val="en-GB" w:eastAsia="zh-CN"/>
        </w:rPr>
        <w:t xml:space="preserve"> </w:t>
      </w:r>
      <w:r>
        <w:rPr>
          <w:rFonts w:eastAsiaTheme="minorEastAsia" w:hint="eastAsia"/>
          <w:lang w:val="en-GB" w:eastAsia="zh-CN"/>
        </w:rPr>
        <w:t xml:space="preserve">PRB, </w:t>
      </w:r>
      <w:r>
        <w:rPr>
          <w:rFonts w:eastAsiaTheme="minorEastAsia"/>
          <w:lang w:val="en-GB" w:eastAsia="zh-CN"/>
        </w:rPr>
        <w:t>1 PRB</w:t>
      </w:r>
      <w:r w:rsidR="00D42543">
        <w:rPr>
          <w:rFonts w:eastAsiaTheme="minorEastAsia"/>
          <w:lang w:val="en-GB" w:eastAsia="zh-CN"/>
        </w:rPr>
        <w:t xml:space="preserve">, </w:t>
      </w:r>
      <w:r w:rsidR="00D42543">
        <w:rPr>
          <w:rFonts w:eastAsiaTheme="minorEastAsia" w:hint="eastAsia"/>
          <w:lang w:val="en-GB" w:eastAsia="zh-CN"/>
        </w:rPr>
        <w:t>2</w:t>
      </w:r>
      <w:r w:rsidR="00D42543">
        <w:rPr>
          <w:rFonts w:eastAsiaTheme="minorEastAsia"/>
          <w:lang w:val="en-GB" w:eastAsia="zh-CN"/>
        </w:rPr>
        <w:t xml:space="preserve"> PRB</w:t>
      </w:r>
      <w:r w:rsidR="00D90B1D">
        <w:rPr>
          <w:rFonts w:eastAsiaTheme="minorEastAsia" w:hint="eastAsia"/>
          <w:lang w:val="en-GB" w:eastAsia="zh-CN"/>
        </w:rPr>
        <w:t>s</w:t>
      </w:r>
      <w:r w:rsidR="00D42543">
        <w:rPr>
          <w:rFonts w:eastAsiaTheme="minorEastAsia"/>
          <w:lang w:val="en-GB" w:eastAsia="zh-CN"/>
        </w:rPr>
        <w:t xml:space="preserve">, </w:t>
      </w:r>
      <w:r>
        <w:rPr>
          <w:rFonts w:eastAsiaTheme="minorEastAsia"/>
          <w:lang w:val="en-GB" w:eastAsia="zh-CN"/>
        </w:rPr>
        <w:t xml:space="preserve"> 4 PRBs</w:t>
      </w:r>
      <w:r>
        <w:rPr>
          <w:rFonts w:eastAsiaTheme="minorEastAsia" w:hint="eastAsia"/>
          <w:lang w:val="en-GB" w:eastAsia="zh-CN"/>
        </w:rPr>
        <w:t xml:space="preserve">}. In </w:t>
      </w:r>
      <w:r>
        <w:rPr>
          <w:rFonts w:eastAsiaTheme="minorEastAsia"/>
          <w:lang w:val="en-GB" w:eastAsia="zh-CN"/>
        </w:rPr>
        <w:t>addition</w:t>
      </w:r>
      <w:r>
        <w:rPr>
          <w:rFonts w:eastAsiaTheme="minorEastAsia" w:hint="eastAsia"/>
          <w:lang w:val="en-GB" w:eastAsia="zh-CN"/>
        </w:rPr>
        <w:t xml:space="preserve">, UE </w:t>
      </w:r>
      <w:r>
        <w:rPr>
          <w:rFonts w:eastAsiaTheme="minorEastAsia"/>
          <w:lang w:val="en-GB" w:eastAsia="zh-CN"/>
        </w:rPr>
        <w:t>can support multiple</w:t>
      </w:r>
      <w:r w:rsidRPr="0093276F">
        <w:rPr>
          <w:rFonts w:eastAsiaTheme="minorEastAsia"/>
          <w:lang w:val="en-GB" w:eastAsia="zh-CN"/>
        </w:rPr>
        <w:t xml:space="preserve"> overlap options</w:t>
      </w:r>
      <w:r>
        <w:rPr>
          <w:rFonts w:eastAsiaTheme="minorEastAsia" w:hint="eastAsia"/>
          <w:lang w:val="en-GB" w:eastAsia="zh-CN"/>
        </w:rPr>
        <w:t>.</w:t>
      </w:r>
    </w:p>
    <w:p w14:paraId="6D0CDC26" w14:textId="44D3D21B" w:rsidR="00DC5C95" w:rsidRPr="00825669" w:rsidRDefault="00DC5C95" w:rsidP="00487D20">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1138C4">
        <w:rPr>
          <w:b/>
          <w:noProof/>
        </w:rPr>
        <w:t>32</w:t>
      </w:r>
      <w:r w:rsidRPr="00825669">
        <w:rPr>
          <w:b/>
        </w:rPr>
        <w:fldChar w:fldCharType="end"/>
      </w:r>
      <w:r>
        <w:rPr>
          <w:rFonts w:eastAsiaTheme="minorEastAsia" w:hint="eastAsia"/>
          <w:b/>
          <w:lang w:eastAsia="zh-CN"/>
        </w:rPr>
        <w:t xml:space="preserve">: </w:t>
      </w:r>
      <w:r w:rsidRPr="00207B54">
        <w:rPr>
          <w:rFonts w:eastAsiaTheme="minorEastAsia"/>
          <w:b/>
          <w:lang w:eastAsia="zh-CN"/>
        </w:rPr>
        <w:t xml:space="preserve">The component of frequency overlap(s) between </w:t>
      </w:r>
      <w:r w:rsidR="006C53D0">
        <w:rPr>
          <w:rFonts w:eastAsiaTheme="minorEastAsia" w:hint="eastAsia"/>
          <w:b/>
          <w:lang w:eastAsia="zh-CN"/>
        </w:rPr>
        <w:t xml:space="preserve">positioning SRS </w:t>
      </w:r>
      <w:r w:rsidRPr="00207B54">
        <w:rPr>
          <w:rFonts w:eastAsiaTheme="minorEastAsia"/>
          <w:b/>
          <w:lang w:eastAsia="zh-CN"/>
        </w:rPr>
        <w:t>hops should be kept and the candidate values can be {</w:t>
      </w:r>
      <w:r w:rsidRPr="00D90B1D">
        <w:rPr>
          <w:rFonts w:eastAsiaTheme="minorEastAsia"/>
          <w:b/>
          <w:color w:val="FF0000"/>
          <w:lang w:eastAsia="zh-CN"/>
        </w:rPr>
        <w:t>0</w:t>
      </w:r>
      <w:r w:rsidR="00D90B1D">
        <w:rPr>
          <w:rFonts w:eastAsiaTheme="minorEastAsia" w:hint="eastAsia"/>
          <w:b/>
          <w:color w:val="FF0000"/>
          <w:lang w:eastAsia="zh-CN"/>
        </w:rPr>
        <w:t xml:space="preserve"> </w:t>
      </w:r>
      <w:r w:rsidRPr="00D90B1D">
        <w:rPr>
          <w:rFonts w:eastAsiaTheme="minorEastAsia"/>
          <w:b/>
          <w:color w:val="FF0000"/>
          <w:lang w:eastAsia="zh-CN"/>
        </w:rPr>
        <w:t>PRB, 1 PRB</w:t>
      </w:r>
      <w:r w:rsidR="00D42543" w:rsidRPr="00D90B1D">
        <w:rPr>
          <w:rFonts w:eastAsiaTheme="minorEastAsia"/>
          <w:b/>
          <w:color w:val="FF0000"/>
          <w:lang w:eastAsia="zh-CN"/>
        </w:rPr>
        <w:t>, 2 PRB</w:t>
      </w:r>
      <w:r w:rsidR="00D90B1D">
        <w:rPr>
          <w:rFonts w:eastAsiaTheme="minorEastAsia" w:hint="eastAsia"/>
          <w:b/>
          <w:color w:val="FF0000"/>
          <w:lang w:eastAsia="zh-CN"/>
        </w:rPr>
        <w:t>s</w:t>
      </w:r>
      <w:proofErr w:type="gramStart"/>
      <w:r w:rsidR="00D42543" w:rsidRPr="00D90B1D">
        <w:rPr>
          <w:rFonts w:eastAsiaTheme="minorEastAsia"/>
          <w:b/>
          <w:color w:val="FF0000"/>
          <w:lang w:eastAsia="zh-CN"/>
        </w:rPr>
        <w:t xml:space="preserve">, </w:t>
      </w:r>
      <w:r w:rsidRPr="00D90B1D">
        <w:rPr>
          <w:rFonts w:eastAsiaTheme="minorEastAsia"/>
          <w:b/>
          <w:color w:val="FF0000"/>
          <w:lang w:eastAsia="zh-CN"/>
        </w:rPr>
        <w:t xml:space="preserve"> 4</w:t>
      </w:r>
      <w:proofErr w:type="gramEnd"/>
      <w:r w:rsidRPr="00D90B1D">
        <w:rPr>
          <w:rFonts w:eastAsiaTheme="minorEastAsia"/>
          <w:b/>
          <w:color w:val="FF0000"/>
          <w:lang w:eastAsia="zh-CN"/>
        </w:rPr>
        <w:t xml:space="preserve"> PRBs</w:t>
      </w:r>
      <w:r w:rsidRPr="00207B54">
        <w:rPr>
          <w:rFonts w:eastAsiaTheme="minorEastAsia"/>
          <w:b/>
          <w:lang w:eastAsia="zh-CN"/>
        </w:rPr>
        <w:t>}.</w:t>
      </w:r>
      <w:r>
        <w:rPr>
          <w:rFonts w:eastAsiaTheme="minorEastAsia" w:hint="eastAsia"/>
          <w:b/>
          <w:lang w:eastAsia="zh-CN"/>
        </w:rPr>
        <w:t xml:space="preserve"> </w:t>
      </w:r>
      <w:r w:rsidRPr="00C65B52">
        <w:rPr>
          <w:rFonts w:eastAsiaTheme="minorEastAsia"/>
          <w:b/>
          <w:lang w:eastAsia="zh-CN"/>
        </w:rPr>
        <w:t>UE can support multiple overlap options.</w:t>
      </w:r>
    </w:p>
    <w:p w14:paraId="2166A235" w14:textId="09776340" w:rsidR="00DC5C95" w:rsidRDefault="00DC5C95" w:rsidP="00487D20">
      <w:pPr>
        <w:pStyle w:val="a1"/>
        <w:rPr>
          <w:rFonts w:eastAsiaTheme="minorEastAsia"/>
          <w:lang w:val="en-GB" w:eastAsia="zh-CN"/>
        </w:rPr>
      </w:pPr>
      <w:r>
        <w:rPr>
          <w:rFonts w:eastAsiaTheme="minorEastAsia" w:hint="eastAsia"/>
          <w:lang w:val="en-GB" w:eastAsia="zh-CN"/>
        </w:rPr>
        <w:t xml:space="preserve">For the second FFS of FG </w:t>
      </w:r>
      <w:r w:rsidR="00A959E9">
        <w:rPr>
          <w:rFonts w:eastAsiaTheme="minorEastAsia" w:hint="eastAsia"/>
          <w:lang w:val="en-GB" w:eastAsia="zh-CN"/>
        </w:rPr>
        <w:t>41-5-2</w:t>
      </w:r>
      <w:r>
        <w:rPr>
          <w:rFonts w:eastAsiaTheme="minorEastAsia" w:hint="eastAsia"/>
          <w:lang w:val="en-GB" w:eastAsia="zh-CN"/>
        </w:rPr>
        <w:t xml:space="preserve">, regarding the issue of </w:t>
      </w:r>
      <w:r w:rsidRPr="00C60954">
        <w:rPr>
          <w:rFonts w:eastAsiaTheme="minorEastAsia"/>
          <w:lang w:val="en-GB" w:eastAsia="zh-CN"/>
        </w:rPr>
        <w:t>separate row for processing capability</w:t>
      </w:r>
      <w:r w:rsidRPr="00DA4677">
        <w:rPr>
          <w:rFonts w:eastAsiaTheme="minorEastAsia" w:hint="eastAsia"/>
          <w:lang w:val="en-GB" w:eastAsia="zh-CN"/>
        </w:rPr>
        <w:t>,</w:t>
      </w:r>
      <w:r>
        <w:rPr>
          <w:rFonts w:eastAsiaTheme="minorEastAsia" w:hint="eastAsia"/>
          <w:lang w:val="en-GB" w:eastAsia="zh-CN"/>
        </w:rPr>
        <w:t xml:space="preserve"> we prefer to add new components </w:t>
      </w:r>
      <w:r w:rsidRPr="00C60954">
        <w:rPr>
          <w:rFonts w:eastAsiaTheme="minorEastAsia"/>
          <w:lang w:val="en-GB" w:eastAsia="zh-CN"/>
        </w:rPr>
        <w:t xml:space="preserve">for </w:t>
      </w:r>
      <w:r w:rsidR="000B705C">
        <w:rPr>
          <w:rFonts w:eastAsiaTheme="minorEastAsia"/>
          <w:lang w:val="en-GB" w:eastAsia="zh-CN"/>
        </w:rPr>
        <w:t>positioning SRS</w:t>
      </w:r>
      <w:r>
        <w:rPr>
          <w:rFonts w:eastAsiaTheme="minorEastAsia" w:hint="eastAsia"/>
          <w:lang w:val="en-GB" w:eastAsia="zh-CN"/>
        </w:rPr>
        <w:t xml:space="preserve"> </w:t>
      </w:r>
      <w:r w:rsidRPr="00C60954">
        <w:rPr>
          <w:rFonts w:eastAsiaTheme="minorEastAsia"/>
          <w:lang w:val="en-GB" w:eastAsia="zh-CN"/>
        </w:rPr>
        <w:t>processing capability</w:t>
      </w:r>
      <w:r>
        <w:rPr>
          <w:rFonts w:eastAsiaTheme="minorEastAsia" w:hint="eastAsia"/>
          <w:lang w:val="en-GB" w:eastAsia="zh-CN"/>
        </w:rPr>
        <w:t xml:space="preserve"> in FG </w:t>
      </w:r>
      <w:r w:rsidR="00A959E9">
        <w:rPr>
          <w:rFonts w:eastAsiaTheme="minorEastAsia" w:hint="eastAsia"/>
          <w:lang w:val="en-GB" w:eastAsia="zh-CN"/>
        </w:rPr>
        <w:t>41-5-2</w:t>
      </w:r>
      <w:r>
        <w:rPr>
          <w:rFonts w:eastAsiaTheme="minorEastAsia" w:hint="eastAsia"/>
          <w:lang w:val="en-GB" w:eastAsia="zh-CN"/>
        </w:rPr>
        <w:t xml:space="preserve">, </w:t>
      </w:r>
      <w:r>
        <w:rPr>
          <w:rFonts w:eastAsiaTheme="minorEastAsia"/>
          <w:lang w:val="en-GB" w:eastAsia="zh-CN"/>
        </w:rPr>
        <w:t>because</w:t>
      </w:r>
      <w:r>
        <w:rPr>
          <w:rFonts w:eastAsiaTheme="minorEastAsia" w:hint="eastAsia"/>
          <w:lang w:val="en-GB" w:eastAsia="zh-CN"/>
        </w:rPr>
        <w:t xml:space="preserve"> for </w:t>
      </w:r>
      <w:r w:rsidR="0091441B">
        <w:t>Tx</w:t>
      </w:r>
      <w:r>
        <w:t xml:space="preserve"> frequency hopping </w:t>
      </w:r>
      <w:r>
        <w:rPr>
          <w:rFonts w:eastAsiaTheme="minorEastAsia" w:hint="eastAsia"/>
          <w:lang w:eastAsia="zh-CN"/>
        </w:rPr>
        <w:t xml:space="preserve">of </w:t>
      </w:r>
      <w:r>
        <w:rPr>
          <w:rFonts w:eastAsiaTheme="minorEastAsia" w:hint="eastAsia"/>
          <w:lang w:val="en-GB" w:eastAsia="zh-CN"/>
        </w:rPr>
        <w:t xml:space="preserve">the RedCap UE, the </w:t>
      </w:r>
      <w:r w:rsidR="000B705C">
        <w:rPr>
          <w:rFonts w:eastAsiaTheme="minorEastAsia" w:hint="eastAsia"/>
          <w:lang w:val="en-GB" w:eastAsia="zh-CN"/>
        </w:rPr>
        <w:t>positioning SRS</w:t>
      </w:r>
      <w:r>
        <w:rPr>
          <w:rFonts w:eastAsiaTheme="minorEastAsia" w:hint="eastAsia"/>
          <w:lang w:val="en-GB" w:eastAsia="zh-CN"/>
        </w:rPr>
        <w:t xml:space="preserve"> </w:t>
      </w:r>
      <w:r w:rsidRPr="00C60954">
        <w:rPr>
          <w:rFonts w:eastAsiaTheme="minorEastAsia"/>
          <w:lang w:val="en-GB" w:eastAsia="zh-CN"/>
        </w:rPr>
        <w:t xml:space="preserve">processing </w:t>
      </w:r>
      <w:r>
        <w:rPr>
          <w:rFonts w:eastAsiaTheme="minorEastAsia" w:hint="eastAsia"/>
          <w:lang w:val="en-GB" w:eastAsia="zh-CN"/>
        </w:rPr>
        <w:t xml:space="preserve">capacity may be different with normal UE without </w:t>
      </w:r>
      <w:r w:rsidR="0091441B">
        <w:rPr>
          <w:rFonts w:eastAsiaTheme="minorEastAsia" w:hint="eastAsia"/>
          <w:lang w:val="en-GB" w:eastAsia="zh-CN"/>
        </w:rPr>
        <w:t>Tx</w:t>
      </w:r>
      <w:r>
        <w:rPr>
          <w:rFonts w:eastAsiaTheme="minorEastAsia" w:hint="eastAsia"/>
          <w:lang w:val="en-GB" w:eastAsia="zh-CN"/>
        </w:rPr>
        <w:t xml:space="preserve"> frequency hopping (as defined in FG 13-</w:t>
      </w:r>
      <w:r w:rsidR="007A52C5">
        <w:rPr>
          <w:rFonts w:eastAsiaTheme="minorEastAsia" w:hint="eastAsia"/>
          <w:lang w:val="en-GB" w:eastAsia="zh-CN"/>
        </w:rPr>
        <w:t>8</w:t>
      </w:r>
      <w:r>
        <w:rPr>
          <w:rFonts w:eastAsiaTheme="minorEastAsia" w:hint="eastAsia"/>
          <w:lang w:val="en-GB" w:eastAsia="zh-CN"/>
        </w:rPr>
        <w:t xml:space="preserve"> in Rel-16 positioning), for </w:t>
      </w:r>
      <w:r>
        <w:rPr>
          <w:rFonts w:eastAsiaTheme="minorEastAsia"/>
          <w:lang w:val="en-GB" w:eastAsia="zh-CN"/>
        </w:rPr>
        <w:t>example</w:t>
      </w:r>
      <w:r>
        <w:rPr>
          <w:rFonts w:eastAsiaTheme="minorEastAsia" w:hint="eastAsia"/>
          <w:lang w:val="en-GB" w:eastAsia="zh-CN"/>
        </w:rPr>
        <w:t>, m</w:t>
      </w:r>
      <w:r>
        <w:rPr>
          <w:rFonts w:eastAsiaTheme="minorEastAsia"/>
          <w:lang w:val="en-GB" w:eastAsia="zh-CN"/>
        </w:rPr>
        <w:t xml:space="preserve">aximum </w:t>
      </w:r>
      <w:r w:rsidR="000B705C">
        <w:rPr>
          <w:rFonts w:eastAsiaTheme="minorEastAsia" w:hint="eastAsia"/>
          <w:lang w:val="en-GB" w:eastAsia="zh-CN"/>
        </w:rPr>
        <w:t>positioning SRS</w:t>
      </w:r>
      <w:r>
        <w:rPr>
          <w:rFonts w:eastAsiaTheme="minorEastAsia" w:hint="eastAsia"/>
          <w:lang w:val="en-GB" w:eastAsia="zh-CN"/>
        </w:rPr>
        <w:t xml:space="preserve"> bandwidth</w:t>
      </w:r>
      <w:r w:rsidRPr="004153B0">
        <w:rPr>
          <w:rFonts w:eastAsiaTheme="minorEastAsia"/>
          <w:lang w:val="en-GB" w:eastAsia="zh-CN"/>
        </w:rPr>
        <w:t xml:space="preserve"> per hop </w:t>
      </w:r>
      <w:r>
        <w:rPr>
          <w:rFonts w:eastAsiaTheme="minorEastAsia" w:hint="eastAsia"/>
          <w:lang w:val="en-GB" w:eastAsia="zh-CN"/>
        </w:rPr>
        <w:t>and m</w:t>
      </w:r>
      <w:proofErr w:type="spellStart"/>
      <w:r>
        <w:rPr>
          <w:rFonts w:eastAsia="宋体"/>
        </w:rPr>
        <w:t>aximum</w:t>
      </w:r>
      <w:proofErr w:type="spellEnd"/>
      <w:r>
        <w:rPr>
          <w:rFonts w:eastAsia="宋体"/>
        </w:rPr>
        <w:t xml:space="preserve"> </w:t>
      </w:r>
      <w:r w:rsidR="000B705C">
        <w:rPr>
          <w:rFonts w:eastAsia="宋体"/>
        </w:rPr>
        <w:t>positioning SRS</w:t>
      </w:r>
      <w:r>
        <w:rPr>
          <w:rFonts w:eastAsia="宋体"/>
        </w:rPr>
        <w:t xml:space="preserve"> bandwidth across all hops</w:t>
      </w:r>
      <w:r>
        <w:rPr>
          <w:rFonts w:eastAsiaTheme="minorEastAsia" w:hint="eastAsia"/>
          <w:lang w:val="en-GB" w:eastAsia="zh-CN"/>
        </w:rPr>
        <w:t xml:space="preserve"> </w:t>
      </w:r>
      <w:r w:rsidR="00676617">
        <w:rPr>
          <w:rFonts w:eastAsiaTheme="minorEastAsia" w:hint="eastAsia"/>
          <w:lang w:val="en-GB" w:eastAsia="zh-CN"/>
        </w:rPr>
        <w:t>are</w:t>
      </w:r>
      <w:r>
        <w:rPr>
          <w:rFonts w:eastAsiaTheme="minorEastAsia" w:hint="eastAsia"/>
          <w:lang w:val="en-GB" w:eastAsia="zh-CN"/>
        </w:rPr>
        <w:t xml:space="preserve"> </w:t>
      </w:r>
      <w:r>
        <w:rPr>
          <w:rFonts w:eastAsiaTheme="minorEastAsia"/>
          <w:lang w:val="en-GB" w:eastAsia="zh-CN"/>
        </w:rPr>
        <w:t>absent</w:t>
      </w:r>
      <w:r>
        <w:rPr>
          <w:rFonts w:eastAsiaTheme="minorEastAsia" w:hint="eastAsia"/>
          <w:lang w:val="en-GB" w:eastAsia="zh-CN"/>
        </w:rPr>
        <w:t xml:space="preserve"> in FG 13-</w:t>
      </w:r>
      <w:r w:rsidR="007A52C5">
        <w:rPr>
          <w:rFonts w:eastAsiaTheme="minorEastAsia" w:hint="eastAsia"/>
          <w:lang w:val="en-GB" w:eastAsia="zh-CN"/>
        </w:rPr>
        <w:t>8</w:t>
      </w:r>
      <w:r>
        <w:rPr>
          <w:rFonts w:eastAsiaTheme="minorEastAsia" w:hint="eastAsia"/>
          <w:lang w:val="en-GB" w:eastAsia="zh-CN"/>
        </w:rPr>
        <w:t>. Therefore, we prefer to add new components</w:t>
      </w:r>
      <w:r w:rsidRPr="00C81593">
        <w:rPr>
          <w:rFonts w:eastAsiaTheme="minorEastAsia"/>
          <w:lang w:val="en-GB" w:eastAsia="zh-CN"/>
        </w:rPr>
        <w:t xml:space="preserve"> for </w:t>
      </w:r>
      <w:r w:rsidR="000B705C">
        <w:rPr>
          <w:rFonts w:eastAsiaTheme="minorEastAsia"/>
          <w:lang w:val="en-GB" w:eastAsia="zh-CN"/>
        </w:rPr>
        <w:t>positioning SRS</w:t>
      </w:r>
      <w:r w:rsidRPr="00C81593">
        <w:rPr>
          <w:rFonts w:eastAsiaTheme="minorEastAsia"/>
          <w:lang w:val="en-GB" w:eastAsia="zh-CN"/>
        </w:rPr>
        <w:t xml:space="preserve"> processing capability </w:t>
      </w:r>
      <w:r>
        <w:rPr>
          <w:rFonts w:eastAsiaTheme="minorEastAsia" w:hint="eastAsia"/>
          <w:lang w:val="en-GB" w:eastAsia="zh-CN"/>
        </w:rPr>
        <w:t xml:space="preserve">in the FG </w:t>
      </w:r>
      <w:r w:rsidR="00A959E9">
        <w:rPr>
          <w:rFonts w:eastAsiaTheme="minorEastAsia" w:hint="eastAsia"/>
          <w:lang w:val="en-GB" w:eastAsia="zh-CN"/>
        </w:rPr>
        <w:t>41-5-2</w:t>
      </w:r>
      <w:r w:rsidR="001B4061">
        <w:rPr>
          <w:rFonts w:eastAsiaTheme="minorEastAsia" w:hint="eastAsia"/>
          <w:lang w:val="en-GB" w:eastAsia="zh-CN"/>
        </w:rPr>
        <w:t>a/2b</w:t>
      </w:r>
      <w:r>
        <w:rPr>
          <w:rFonts w:eastAsiaTheme="minorEastAsia" w:hint="eastAsia"/>
          <w:lang w:val="en-GB" w:eastAsia="zh-CN"/>
        </w:rPr>
        <w:t xml:space="preserve"> </w:t>
      </w:r>
      <w:r w:rsidRPr="00C81593">
        <w:rPr>
          <w:rFonts w:eastAsiaTheme="minorEastAsia"/>
          <w:lang w:val="en-GB" w:eastAsia="zh-CN"/>
        </w:rPr>
        <w:t>for RedCap UEs with</w:t>
      </w:r>
      <w:r>
        <w:rPr>
          <w:rFonts w:eastAsiaTheme="minorEastAsia"/>
          <w:lang w:val="en-GB" w:eastAsia="zh-CN"/>
        </w:rPr>
        <w:t xml:space="preserve"> </w:t>
      </w:r>
      <w:r w:rsidR="0091441B">
        <w:rPr>
          <w:rFonts w:eastAsiaTheme="minorEastAsia"/>
          <w:lang w:val="en-GB" w:eastAsia="zh-CN"/>
        </w:rPr>
        <w:t>Tx</w:t>
      </w:r>
      <w:r>
        <w:rPr>
          <w:rFonts w:eastAsiaTheme="minorEastAsia"/>
          <w:lang w:val="en-GB" w:eastAsia="zh-CN"/>
        </w:rPr>
        <w:t xml:space="preserve"> frequency hopping of </w:t>
      </w:r>
      <w:r w:rsidR="000B705C">
        <w:rPr>
          <w:rFonts w:eastAsiaTheme="minorEastAsia"/>
          <w:lang w:val="en-GB" w:eastAsia="zh-CN"/>
        </w:rPr>
        <w:t>positioning SRS</w:t>
      </w:r>
      <w:r>
        <w:rPr>
          <w:rFonts w:eastAsiaTheme="minorEastAsia" w:hint="eastAsia"/>
          <w:lang w:val="en-GB" w:eastAsia="zh-CN"/>
        </w:rPr>
        <w:t xml:space="preserve">, instead of adding a </w:t>
      </w:r>
      <w:r>
        <w:rPr>
          <w:rFonts w:eastAsiaTheme="minorEastAsia"/>
          <w:lang w:val="en-GB" w:eastAsia="zh-CN"/>
        </w:rPr>
        <w:t>separate</w:t>
      </w:r>
      <w:r>
        <w:rPr>
          <w:rFonts w:eastAsiaTheme="minorEastAsia" w:hint="eastAsia"/>
          <w:lang w:val="en-GB" w:eastAsia="zh-CN"/>
        </w:rPr>
        <w:t xml:space="preserve"> row for </w:t>
      </w:r>
      <w:r w:rsidR="000B705C">
        <w:rPr>
          <w:rFonts w:eastAsiaTheme="minorEastAsia"/>
          <w:lang w:val="en-GB" w:eastAsia="zh-CN"/>
        </w:rPr>
        <w:t>positioning SRS</w:t>
      </w:r>
      <w:r>
        <w:rPr>
          <w:rFonts w:eastAsiaTheme="minorEastAsia" w:hint="eastAsia"/>
          <w:lang w:val="en-GB" w:eastAsia="zh-CN"/>
        </w:rPr>
        <w:t xml:space="preserve"> </w:t>
      </w:r>
      <w:r w:rsidRPr="00C60954">
        <w:rPr>
          <w:rFonts w:eastAsiaTheme="minorEastAsia"/>
          <w:lang w:val="en-GB" w:eastAsia="zh-CN"/>
        </w:rPr>
        <w:t>processing capability</w:t>
      </w:r>
      <w:r>
        <w:rPr>
          <w:rFonts w:eastAsiaTheme="minorEastAsia" w:hint="eastAsia"/>
          <w:lang w:val="en-GB" w:eastAsia="zh-CN"/>
        </w:rPr>
        <w:t>.</w:t>
      </w:r>
    </w:p>
    <w:p w14:paraId="79697D3A" w14:textId="4D35BA3B" w:rsidR="00DC5C95" w:rsidRPr="00825669" w:rsidRDefault="00DC5C95" w:rsidP="00487D20">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sidR="001138C4">
        <w:rPr>
          <w:b/>
          <w:noProof/>
        </w:rPr>
        <w:t>33</w:t>
      </w:r>
      <w:r w:rsidRPr="00825669">
        <w:rPr>
          <w:b/>
        </w:rPr>
        <w:fldChar w:fldCharType="end"/>
      </w:r>
      <w:r>
        <w:rPr>
          <w:rFonts w:eastAsiaTheme="minorEastAsia" w:hint="eastAsia"/>
          <w:b/>
          <w:lang w:eastAsia="zh-CN"/>
        </w:rPr>
        <w:t>: N</w:t>
      </w:r>
      <w:r w:rsidRPr="002633D9">
        <w:rPr>
          <w:rFonts w:eastAsiaTheme="minorEastAsia"/>
          <w:b/>
          <w:lang w:eastAsia="zh-CN"/>
        </w:rPr>
        <w:t>ew components</w:t>
      </w:r>
      <w:r w:rsidRPr="00825669">
        <w:rPr>
          <w:rFonts w:eastAsiaTheme="minorEastAsia" w:hint="eastAsia"/>
          <w:b/>
          <w:lang w:eastAsia="zh-CN"/>
        </w:rPr>
        <w:t xml:space="preserve"> </w:t>
      </w:r>
      <w:r>
        <w:rPr>
          <w:rFonts w:eastAsiaTheme="minorEastAsia" w:hint="eastAsia"/>
          <w:b/>
          <w:lang w:eastAsia="zh-CN"/>
        </w:rPr>
        <w:t>should be added</w:t>
      </w:r>
      <w:r w:rsidRPr="00825669">
        <w:rPr>
          <w:rFonts w:eastAsiaTheme="minorEastAsia" w:hint="eastAsia"/>
          <w:b/>
          <w:lang w:eastAsia="zh-CN"/>
        </w:rPr>
        <w:t xml:space="preserve"> </w:t>
      </w:r>
      <w:r>
        <w:rPr>
          <w:rFonts w:eastAsiaTheme="minorEastAsia" w:hint="eastAsia"/>
          <w:b/>
          <w:lang w:eastAsia="zh-CN"/>
        </w:rPr>
        <w:t xml:space="preserve">to FG </w:t>
      </w:r>
      <w:r w:rsidR="00A959E9">
        <w:rPr>
          <w:rFonts w:eastAsiaTheme="minorEastAsia" w:hint="eastAsia"/>
          <w:b/>
          <w:lang w:eastAsia="zh-CN"/>
        </w:rPr>
        <w:t>41-5-2</w:t>
      </w:r>
      <w:r w:rsidR="008871D0">
        <w:rPr>
          <w:rFonts w:eastAsiaTheme="minorEastAsia" w:hint="eastAsia"/>
          <w:b/>
          <w:lang w:eastAsia="zh-CN"/>
        </w:rPr>
        <w:t>a/2b</w:t>
      </w:r>
      <w:r>
        <w:rPr>
          <w:rFonts w:eastAsiaTheme="minorEastAsia" w:hint="eastAsia"/>
          <w:b/>
          <w:lang w:eastAsia="zh-CN"/>
        </w:rPr>
        <w:t xml:space="preserve"> </w:t>
      </w:r>
      <w:r w:rsidRPr="00825669">
        <w:rPr>
          <w:rFonts w:eastAsiaTheme="minorEastAsia"/>
          <w:b/>
          <w:lang w:eastAsia="zh-CN"/>
        </w:rPr>
        <w:t xml:space="preserve">for </w:t>
      </w:r>
      <w:r w:rsidR="000B705C">
        <w:rPr>
          <w:rFonts w:eastAsiaTheme="minorEastAsia"/>
          <w:b/>
          <w:lang w:eastAsia="zh-CN"/>
        </w:rPr>
        <w:t>positioning SRS</w:t>
      </w:r>
      <w:r w:rsidRPr="00825669">
        <w:rPr>
          <w:rFonts w:eastAsiaTheme="minorEastAsia"/>
          <w:b/>
          <w:lang w:eastAsia="zh-CN"/>
        </w:rPr>
        <w:t xml:space="preserve"> processing capability </w:t>
      </w:r>
      <w:r w:rsidRPr="00825669">
        <w:rPr>
          <w:rFonts w:eastAsiaTheme="minorEastAsia" w:hint="eastAsia"/>
          <w:b/>
          <w:lang w:eastAsia="zh-CN"/>
        </w:rPr>
        <w:t xml:space="preserve">for </w:t>
      </w:r>
      <w:r w:rsidRPr="00825669">
        <w:rPr>
          <w:b/>
        </w:rPr>
        <w:t xml:space="preserve">RedCap UEs with </w:t>
      </w:r>
      <w:r w:rsidR="0091441B">
        <w:rPr>
          <w:b/>
        </w:rPr>
        <w:t>Tx</w:t>
      </w:r>
      <w:r w:rsidRPr="00825669">
        <w:rPr>
          <w:b/>
        </w:rPr>
        <w:t xml:space="preserve"> frequency hopping</w:t>
      </w:r>
      <w:r w:rsidRPr="00825669">
        <w:rPr>
          <w:rFonts w:eastAsiaTheme="minorEastAsia" w:hint="eastAsia"/>
          <w:b/>
          <w:lang w:eastAsia="zh-CN"/>
        </w:rPr>
        <w:t xml:space="preserve"> of </w:t>
      </w:r>
      <w:r w:rsidR="000B705C">
        <w:rPr>
          <w:rFonts w:eastAsiaTheme="minorEastAsia" w:hint="eastAsia"/>
          <w:b/>
          <w:lang w:eastAsia="zh-CN"/>
        </w:rPr>
        <w:t>positioning SRS</w:t>
      </w:r>
      <w:r w:rsidRPr="00825669">
        <w:rPr>
          <w:rFonts w:eastAsiaTheme="minorEastAsia" w:hint="eastAsia"/>
          <w:b/>
          <w:lang w:eastAsia="zh-CN"/>
        </w:rPr>
        <w:t>.</w:t>
      </w:r>
    </w:p>
    <w:p w14:paraId="5EF62031" w14:textId="6657DC27" w:rsidR="00DC5C95" w:rsidRPr="00685036" w:rsidRDefault="00DC5C95" w:rsidP="00487D20">
      <w:pPr>
        <w:jc w:val="both"/>
        <w:rPr>
          <w:rFonts w:eastAsiaTheme="minorEastAsia"/>
          <w:lang w:val="en-GB" w:eastAsia="zh-CN"/>
        </w:rPr>
      </w:pPr>
      <w:r>
        <w:rPr>
          <w:rFonts w:eastAsiaTheme="minorEastAsia" w:hint="eastAsia"/>
          <w:lang w:val="en-GB" w:eastAsia="zh-CN"/>
        </w:rPr>
        <w:t xml:space="preserve">For the components of FG </w:t>
      </w:r>
      <w:r w:rsidR="00A959E9">
        <w:rPr>
          <w:rFonts w:eastAsiaTheme="minorEastAsia" w:hint="eastAsia"/>
          <w:lang w:val="en-GB" w:eastAsia="zh-CN"/>
        </w:rPr>
        <w:t>41-5-2</w:t>
      </w:r>
      <w:r w:rsidR="001B4061" w:rsidRPr="001B4061">
        <w:rPr>
          <w:rFonts w:eastAsiaTheme="minorEastAsia"/>
          <w:lang w:val="en-GB" w:eastAsia="zh-CN"/>
        </w:rPr>
        <w:t>a/2b</w:t>
      </w:r>
      <w:r>
        <w:rPr>
          <w:rFonts w:eastAsiaTheme="minorEastAsia" w:hint="eastAsia"/>
          <w:lang w:val="en-GB" w:eastAsia="zh-CN"/>
        </w:rPr>
        <w:t>,</w:t>
      </w:r>
      <w:r w:rsidRPr="00B02173">
        <w:t xml:space="preserve"> </w:t>
      </w:r>
      <w:r>
        <w:rPr>
          <w:rFonts w:eastAsiaTheme="minorEastAsia" w:hint="eastAsia"/>
          <w:lang w:val="en-GB" w:eastAsia="zh-CN"/>
        </w:rPr>
        <w:t>n</w:t>
      </w:r>
      <w:r w:rsidRPr="00B02173">
        <w:rPr>
          <w:rFonts w:eastAsiaTheme="minorEastAsia"/>
          <w:lang w:val="en-GB" w:eastAsia="zh-CN"/>
        </w:rPr>
        <w:t xml:space="preserve">ew components should be added to FG </w:t>
      </w:r>
      <w:r w:rsidR="00A959E9">
        <w:rPr>
          <w:rFonts w:eastAsiaTheme="minorEastAsia"/>
          <w:lang w:val="en-GB" w:eastAsia="zh-CN"/>
        </w:rPr>
        <w:t>41-5-2</w:t>
      </w:r>
      <w:r w:rsidR="001B4061">
        <w:rPr>
          <w:rFonts w:eastAsiaTheme="minorEastAsia" w:hint="eastAsia"/>
          <w:lang w:val="en-GB" w:eastAsia="zh-CN"/>
        </w:rPr>
        <w:t>a</w:t>
      </w:r>
      <w:r w:rsidR="001B4061" w:rsidRPr="001B4061">
        <w:rPr>
          <w:rFonts w:eastAsiaTheme="minorEastAsia"/>
          <w:lang w:val="en-GB" w:eastAsia="zh-CN"/>
        </w:rPr>
        <w:t>/2b</w:t>
      </w:r>
      <w:r w:rsidRPr="00B02173">
        <w:rPr>
          <w:rFonts w:eastAsiaTheme="minorEastAsia"/>
          <w:lang w:val="en-GB" w:eastAsia="zh-CN"/>
        </w:rPr>
        <w:t xml:space="preserve"> for </w:t>
      </w:r>
      <w:r w:rsidR="000B705C">
        <w:rPr>
          <w:rFonts w:eastAsiaTheme="minorEastAsia"/>
          <w:lang w:val="en-GB" w:eastAsia="zh-CN"/>
        </w:rPr>
        <w:t>positioning SRS</w:t>
      </w:r>
      <w:r w:rsidRPr="00B02173">
        <w:rPr>
          <w:rFonts w:eastAsiaTheme="minorEastAsia"/>
          <w:lang w:val="en-GB" w:eastAsia="zh-CN"/>
        </w:rPr>
        <w:t xml:space="preserve"> processing capability</w:t>
      </w:r>
      <w:r>
        <w:rPr>
          <w:rFonts w:eastAsiaTheme="minorEastAsia" w:hint="eastAsia"/>
          <w:lang w:val="en-GB" w:eastAsia="zh-CN"/>
        </w:rPr>
        <w:t>, including m</w:t>
      </w:r>
      <w:r>
        <w:rPr>
          <w:rFonts w:eastAsiaTheme="minorEastAsia"/>
          <w:lang w:val="en-GB" w:eastAsia="zh-CN"/>
        </w:rPr>
        <w:t xml:space="preserve">aximum </w:t>
      </w:r>
      <w:r w:rsidR="000B705C">
        <w:rPr>
          <w:rFonts w:eastAsiaTheme="minorEastAsia" w:hint="eastAsia"/>
          <w:lang w:val="en-GB" w:eastAsia="zh-CN"/>
        </w:rPr>
        <w:t>positioning SRS</w:t>
      </w:r>
      <w:r>
        <w:rPr>
          <w:rFonts w:eastAsiaTheme="minorEastAsia" w:hint="eastAsia"/>
          <w:lang w:val="en-GB" w:eastAsia="zh-CN"/>
        </w:rPr>
        <w:t xml:space="preserve"> bandwidth</w:t>
      </w:r>
      <w:r>
        <w:rPr>
          <w:rFonts w:eastAsiaTheme="minorEastAsia"/>
          <w:lang w:val="en-GB" w:eastAsia="zh-CN"/>
        </w:rPr>
        <w:t xml:space="preserve"> per hop</w:t>
      </w:r>
      <w:r>
        <w:rPr>
          <w:rFonts w:eastAsiaTheme="minorEastAsia" w:hint="eastAsia"/>
          <w:lang w:val="en-GB" w:eastAsia="zh-CN"/>
        </w:rPr>
        <w:t xml:space="preserve">, </w:t>
      </w:r>
      <w:r w:rsidR="005238CB">
        <w:rPr>
          <w:rFonts w:eastAsia="宋体"/>
        </w:rPr>
        <w:t>maximum</w:t>
      </w:r>
      <w:r>
        <w:rPr>
          <w:rFonts w:eastAsia="宋体"/>
        </w:rPr>
        <w:t xml:space="preserve"> </w:t>
      </w:r>
      <w:r w:rsidR="000B705C">
        <w:rPr>
          <w:rFonts w:eastAsia="宋体"/>
        </w:rPr>
        <w:t>positioning SRS</w:t>
      </w:r>
      <w:r>
        <w:rPr>
          <w:rFonts w:eastAsia="宋体"/>
        </w:rPr>
        <w:t xml:space="preserve"> bandwidth across all hops</w:t>
      </w:r>
      <w:r>
        <w:rPr>
          <w:rFonts w:eastAsia="宋体" w:hint="eastAsia"/>
          <w:lang w:eastAsia="zh-CN"/>
        </w:rPr>
        <w:t xml:space="preserve">, </w:t>
      </w:r>
      <w:r>
        <w:rPr>
          <w:rFonts w:eastAsiaTheme="minorEastAsia" w:hint="eastAsia"/>
          <w:szCs w:val="18"/>
          <w:lang w:eastAsia="zh-CN"/>
        </w:rPr>
        <w:t>m</w:t>
      </w:r>
      <w:r>
        <w:rPr>
          <w:szCs w:val="18"/>
        </w:rPr>
        <w:t xml:space="preserve">aximum number </w:t>
      </w:r>
      <w:r w:rsidRPr="00261656">
        <w:rPr>
          <w:szCs w:val="18"/>
        </w:rPr>
        <w:t xml:space="preserve">of hops for </w:t>
      </w:r>
      <w:r w:rsidR="0091441B">
        <w:rPr>
          <w:szCs w:val="18"/>
        </w:rPr>
        <w:t>positioning SRS</w:t>
      </w:r>
      <w:r w:rsidRPr="00261656">
        <w:rPr>
          <w:szCs w:val="18"/>
        </w:rPr>
        <w:t xml:space="preserve"> </w:t>
      </w:r>
      <w:r w:rsidR="0091441B">
        <w:rPr>
          <w:szCs w:val="18"/>
        </w:rPr>
        <w:t>Tx</w:t>
      </w:r>
      <w:r w:rsidRPr="00261656">
        <w:rPr>
          <w:szCs w:val="18"/>
        </w:rPr>
        <w:t xml:space="preserve"> frequency hopping</w:t>
      </w:r>
      <w:r w:rsidR="00BE6E77" w:rsidRPr="00BE6E77">
        <w:rPr>
          <w:rFonts w:eastAsia="宋体" w:hint="eastAsia"/>
          <w:lang w:eastAsia="zh-CN"/>
        </w:rPr>
        <w:t xml:space="preserve"> </w:t>
      </w:r>
      <w:r w:rsidR="00BE6E77">
        <w:rPr>
          <w:rFonts w:eastAsia="宋体" w:hint="eastAsia"/>
          <w:lang w:eastAsia="zh-CN"/>
        </w:rPr>
        <w:t xml:space="preserve">and </w:t>
      </w:r>
      <w:r w:rsidR="00BE6E77" w:rsidRPr="00261656">
        <w:rPr>
          <w:rFonts w:eastAsiaTheme="minorEastAsia"/>
          <w:lang w:eastAsia="zh-CN"/>
        </w:rPr>
        <w:t>switching time</w:t>
      </w:r>
      <w:r w:rsidR="00BE6E77" w:rsidRPr="002201BC">
        <w:t xml:space="preserve"> </w:t>
      </w:r>
      <w:r w:rsidR="00BE6E77" w:rsidRPr="005F76A7">
        <w:t>to allow RF retuning between adjacent hops</w:t>
      </w:r>
      <w:r>
        <w:rPr>
          <w:rFonts w:eastAsiaTheme="minorEastAsia" w:hint="eastAsia"/>
          <w:color w:val="000000" w:themeColor="text1"/>
          <w:lang w:eastAsia="zh-CN"/>
        </w:rPr>
        <w:t xml:space="preserve">. </w:t>
      </w:r>
      <w:r w:rsidRPr="00D1269E">
        <w:rPr>
          <w:rFonts w:eastAsiaTheme="minorEastAsia" w:hint="eastAsia"/>
          <w:color w:val="000000" w:themeColor="text1"/>
          <w:lang w:eastAsia="zh-CN"/>
        </w:rPr>
        <w:t>T</w:t>
      </w:r>
      <w:r w:rsidRPr="00D1269E">
        <w:rPr>
          <w:rFonts w:eastAsiaTheme="minorEastAsia" w:hint="eastAsia"/>
          <w:lang w:val="en-GB" w:eastAsia="zh-CN"/>
        </w:rPr>
        <w:t>he component of f</w:t>
      </w:r>
      <w:r w:rsidRPr="00D1269E">
        <w:rPr>
          <w:rFonts w:eastAsiaTheme="minorEastAsia"/>
          <w:lang w:val="en-GB" w:eastAsia="zh-CN"/>
        </w:rPr>
        <w:t>requency overlap</w:t>
      </w:r>
      <w:r w:rsidRPr="00D1269E">
        <w:rPr>
          <w:rFonts w:eastAsiaTheme="minorEastAsia" w:hint="eastAsia"/>
          <w:lang w:val="en-GB" w:eastAsia="zh-CN"/>
        </w:rPr>
        <w:t>(s)</w:t>
      </w:r>
      <w:r w:rsidRPr="00D1269E">
        <w:rPr>
          <w:rFonts w:eastAsiaTheme="minorEastAsia"/>
          <w:lang w:val="en-GB" w:eastAsia="zh-CN"/>
        </w:rPr>
        <w:t xml:space="preserve"> between h</w:t>
      </w:r>
      <w:r>
        <w:rPr>
          <w:rFonts w:eastAsiaTheme="minorEastAsia"/>
          <w:lang w:val="en-GB" w:eastAsia="zh-CN"/>
        </w:rPr>
        <w:t>ops</w:t>
      </w:r>
      <w:r>
        <w:rPr>
          <w:rFonts w:eastAsiaTheme="minorEastAsia" w:hint="eastAsia"/>
          <w:lang w:val="en-GB" w:eastAsia="zh-CN"/>
        </w:rPr>
        <w:t xml:space="preserve"> should be kept and the c</w:t>
      </w:r>
      <w:r w:rsidRPr="002B6560">
        <w:rPr>
          <w:rFonts w:eastAsiaTheme="minorEastAsia"/>
          <w:lang w:val="en-GB" w:eastAsia="zh-CN"/>
        </w:rPr>
        <w:t xml:space="preserve">andidate values </w:t>
      </w:r>
      <w:r>
        <w:rPr>
          <w:rFonts w:eastAsiaTheme="minorEastAsia" w:hint="eastAsia"/>
          <w:lang w:val="en-GB" w:eastAsia="zh-CN"/>
        </w:rPr>
        <w:t xml:space="preserve">can be </w:t>
      </w:r>
      <w:r w:rsidRPr="002B6560">
        <w:rPr>
          <w:rFonts w:eastAsiaTheme="minorEastAsia"/>
          <w:lang w:val="en-GB" w:eastAsia="zh-CN"/>
        </w:rPr>
        <w:t>{</w:t>
      </w:r>
      <w:r>
        <w:rPr>
          <w:rFonts w:eastAsiaTheme="minorEastAsia" w:hint="eastAsia"/>
          <w:lang w:val="en-GB" w:eastAsia="zh-CN"/>
        </w:rPr>
        <w:t>0</w:t>
      </w:r>
      <w:r w:rsidR="00D90B1D">
        <w:rPr>
          <w:rFonts w:eastAsiaTheme="minorEastAsia" w:hint="eastAsia"/>
          <w:lang w:val="en-GB" w:eastAsia="zh-CN"/>
        </w:rPr>
        <w:t xml:space="preserve"> </w:t>
      </w:r>
      <w:r>
        <w:rPr>
          <w:rFonts w:eastAsiaTheme="minorEastAsia" w:hint="eastAsia"/>
          <w:lang w:val="en-GB" w:eastAsia="zh-CN"/>
        </w:rPr>
        <w:t xml:space="preserve">PRB, </w:t>
      </w:r>
      <w:r>
        <w:rPr>
          <w:rFonts w:eastAsiaTheme="minorEastAsia"/>
          <w:lang w:val="en-GB" w:eastAsia="zh-CN"/>
        </w:rPr>
        <w:t>1 PRB</w:t>
      </w:r>
      <w:r w:rsidR="00D42543">
        <w:rPr>
          <w:rFonts w:eastAsiaTheme="minorEastAsia"/>
          <w:lang w:val="en-GB" w:eastAsia="zh-CN"/>
        </w:rPr>
        <w:t xml:space="preserve">, </w:t>
      </w:r>
      <w:r w:rsidR="00D42543">
        <w:rPr>
          <w:rFonts w:eastAsiaTheme="minorEastAsia" w:hint="eastAsia"/>
          <w:lang w:val="en-GB" w:eastAsia="zh-CN"/>
        </w:rPr>
        <w:t>2</w:t>
      </w:r>
      <w:r w:rsidR="00D42543">
        <w:rPr>
          <w:rFonts w:eastAsiaTheme="minorEastAsia"/>
          <w:lang w:val="en-GB" w:eastAsia="zh-CN"/>
        </w:rPr>
        <w:t xml:space="preserve"> PRB</w:t>
      </w:r>
      <w:r w:rsidR="00D90B1D">
        <w:rPr>
          <w:rFonts w:eastAsiaTheme="minorEastAsia" w:hint="eastAsia"/>
          <w:lang w:val="en-GB" w:eastAsia="zh-CN"/>
        </w:rPr>
        <w:t>s</w:t>
      </w:r>
      <w:r w:rsidR="00D42543">
        <w:rPr>
          <w:rFonts w:eastAsiaTheme="minorEastAsia"/>
          <w:lang w:val="en-GB" w:eastAsia="zh-CN"/>
        </w:rPr>
        <w:t xml:space="preserve">, </w:t>
      </w:r>
      <w:r>
        <w:rPr>
          <w:rFonts w:eastAsiaTheme="minorEastAsia"/>
          <w:lang w:val="en-GB" w:eastAsia="zh-CN"/>
        </w:rPr>
        <w:t>4 PRBs</w:t>
      </w:r>
      <w:r>
        <w:rPr>
          <w:rFonts w:eastAsiaTheme="minorEastAsia" w:hint="eastAsia"/>
          <w:lang w:val="en-GB" w:eastAsia="zh-CN"/>
        </w:rPr>
        <w:t xml:space="preserve">}. </w:t>
      </w:r>
      <w:r>
        <w:rPr>
          <w:rFonts w:eastAsiaTheme="minorEastAsia" w:hint="eastAsia"/>
          <w:color w:val="000000" w:themeColor="text1"/>
          <w:lang w:eastAsia="zh-CN"/>
        </w:rPr>
        <w:t xml:space="preserve">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w:t>
      </w:r>
      <w:r w:rsidR="00A959E9">
        <w:rPr>
          <w:rFonts w:eastAsiaTheme="minorEastAsia" w:hint="eastAsia"/>
          <w:color w:val="000000" w:themeColor="text1"/>
          <w:lang w:eastAsia="zh-CN"/>
        </w:rPr>
        <w:t>41-5-2</w:t>
      </w:r>
      <w:r w:rsidR="001B4061" w:rsidRPr="001B4061">
        <w:rPr>
          <w:rFonts w:eastAsiaTheme="minorEastAsia"/>
          <w:lang w:val="en-GB" w:eastAsia="zh-CN"/>
        </w:rPr>
        <w:t>a/2b</w:t>
      </w:r>
      <w:r>
        <w:rPr>
          <w:rFonts w:eastAsiaTheme="minorEastAsia" w:hint="eastAsia"/>
          <w:color w:val="000000" w:themeColor="text1"/>
          <w:lang w:eastAsia="zh-CN"/>
        </w:rPr>
        <w:t>:</w:t>
      </w:r>
    </w:p>
    <w:p w14:paraId="233DD6E3" w14:textId="3EE20BCB" w:rsidR="00DC5C95" w:rsidRPr="00261656" w:rsidRDefault="00DC5C95" w:rsidP="00487D20">
      <w:pPr>
        <w:ind w:leftChars="100" w:left="200"/>
        <w:jc w:val="both"/>
        <w:rPr>
          <w:rFonts w:eastAsiaTheme="minorEastAsia"/>
          <w:lang w:eastAsia="zh-CN"/>
        </w:rPr>
      </w:pPr>
      <w:r w:rsidRPr="00261656">
        <w:rPr>
          <w:rFonts w:eastAsiaTheme="minorEastAsia"/>
          <w:lang w:eastAsia="zh-CN"/>
        </w:rPr>
        <w:t xml:space="preserve">1. Support of </w:t>
      </w:r>
      <w:r w:rsidR="0091441B">
        <w:rPr>
          <w:rFonts w:eastAsiaTheme="minorEastAsia"/>
          <w:lang w:eastAsia="zh-CN"/>
        </w:rPr>
        <w:t>positioning SRS</w:t>
      </w:r>
      <w:r w:rsidRPr="00261656">
        <w:rPr>
          <w:rFonts w:eastAsiaTheme="minorEastAsia"/>
          <w:lang w:eastAsia="zh-CN"/>
        </w:rPr>
        <w:t xml:space="preserve"> with </w:t>
      </w:r>
      <w:r w:rsidR="0091441B">
        <w:rPr>
          <w:rFonts w:eastAsiaTheme="minorEastAsia"/>
          <w:lang w:eastAsia="zh-CN"/>
        </w:rPr>
        <w:t>Tx</w:t>
      </w:r>
      <w:r w:rsidRPr="00261656">
        <w:rPr>
          <w:rFonts w:eastAsiaTheme="minorEastAsia"/>
          <w:lang w:eastAsia="zh-CN"/>
        </w:rPr>
        <w:t xml:space="preserve"> frequency hopping </w:t>
      </w:r>
      <w:r w:rsidRPr="00B02173">
        <w:rPr>
          <w:rFonts w:eastAsiaTheme="minorEastAsia"/>
          <w:lang w:eastAsia="zh-CN"/>
        </w:rPr>
        <w:t xml:space="preserve">within a </w:t>
      </w:r>
      <w:r w:rsidR="000B705C">
        <w:rPr>
          <w:rFonts w:eastAsiaTheme="minorEastAsia"/>
          <w:lang w:eastAsia="zh-CN"/>
        </w:rPr>
        <w:t>positioning SRS</w:t>
      </w:r>
      <w:r w:rsidRPr="00B02173">
        <w:rPr>
          <w:rFonts w:eastAsiaTheme="minorEastAsia"/>
          <w:lang w:eastAsia="zh-CN"/>
        </w:rPr>
        <w:t xml:space="preserve"> resource</w:t>
      </w:r>
      <w:r w:rsidRPr="00261656">
        <w:rPr>
          <w:rFonts w:eastAsiaTheme="minorEastAsia"/>
          <w:lang w:eastAsia="zh-CN"/>
        </w:rPr>
        <w:t xml:space="preserve"> for Redcap UEs</w:t>
      </w:r>
    </w:p>
    <w:p w14:paraId="16698933" w14:textId="1CF13023" w:rsidR="00DC5C95" w:rsidRPr="00261656" w:rsidRDefault="00DC5C95" w:rsidP="00487D20">
      <w:pPr>
        <w:ind w:leftChars="100" w:left="200"/>
        <w:jc w:val="both"/>
        <w:rPr>
          <w:rFonts w:eastAsiaTheme="minorEastAsia"/>
          <w:lang w:eastAsia="zh-CN"/>
        </w:rPr>
      </w:pPr>
      <w:r w:rsidRPr="00261656">
        <w:rPr>
          <w:rFonts w:eastAsiaTheme="minorEastAsia"/>
          <w:lang w:eastAsia="zh-CN"/>
        </w:rPr>
        <w:t xml:space="preserve">2. Maximum </w:t>
      </w:r>
      <w:r w:rsidR="0091441B">
        <w:rPr>
          <w:rFonts w:eastAsiaTheme="minorEastAsia"/>
          <w:lang w:eastAsia="zh-CN"/>
        </w:rPr>
        <w:t>positioning SRS</w:t>
      </w:r>
      <w:r w:rsidRPr="00261656">
        <w:rPr>
          <w:rFonts w:eastAsiaTheme="minorEastAsia"/>
          <w:lang w:eastAsia="zh-CN"/>
        </w:rPr>
        <w:t xml:space="preserve"> BW per hop which is supported and reported by UE</w:t>
      </w:r>
    </w:p>
    <w:p w14:paraId="69C12EFC" w14:textId="5C61CF7C" w:rsidR="00DC5C95" w:rsidRPr="00261656" w:rsidRDefault="00DC5C95" w:rsidP="00487D20">
      <w:pPr>
        <w:ind w:leftChars="100" w:left="200"/>
        <w:jc w:val="both"/>
        <w:rPr>
          <w:rFonts w:eastAsia="宋体"/>
          <w:lang w:eastAsia="zh-CN"/>
        </w:rPr>
      </w:pPr>
      <w:r w:rsidRPr="00261656">
        <w:rPr>
          <w:rFonts w:eastAsia="宋体"/>
          <w:lang w:eastAsia="zh-CN"/>
        </w:rPr>
        <w:t xml:space="preserve">3. </w:t>
      </w:r>
      <w:r w:rsidRPr="00261656">
        <w:rPr>
          <w:rFonts w:eastAsia="宋体"/>
        </w:rPr>
        <w:t xml:space="preserve">Maximum </w:t>
      </w:r>
      <w:r w:rsidR="000B705C">
        <w:rPr>
          <w:rFonts w:eastAsia="宋体"/>
        </w:rPr>
        <w:t>positioning SRS</w:t>
      </w:r>
      <w:r w:rsidRPr="00261656">
        <w:rPr>
          <w:rFonts w:eastAsia="宋体"/>
        </w:rPr>
        <w:t xml:space="preserve"> bandwidth across all hops.</w:t>
      </w:r>
    </w:p>
    <w:p w14:paraId="333461FF" w14:textId="5BE6E958" w:rsidR="00DC5C95" w:rsidRPr="00261656" w:rsidRDefault="00DC5C95" w:rsidP="00487D20">
      <w:pPr>
        <w:ind w:leftChars="100" w:left="200"/>
        <w:jc w:val="both"/>
        <w:rPr>
          <w:rFonts w:eastAsiaTheme="minorEastAsia"/>
          <w:szCs w:val="18"/>
          <w:lang w:eastAsia="zh-CN"/>
        </w:rPr>
      </w:pPr>
      <w:r w:rsidRPr="00261656">
        <w:rPr>
          <w:rFonts w:eastAsiaTheme="minorEastAsia"/>
          <w:szCs w:val="18"/>
          <w:lang w:eastAsia="zh-CN"/>
        </w:rPr>
        <w:t xml:space="preserve">4. </w:t>
      </w:r>
      <w:r>
        <w:rPr>
          <w:szCs w:val="18"/>
        </w:rPr>
        <w:t xml:space="preserve">Maximum number </w:t>
      </w:r>
      <w:r w:rsidRPr="00261656">
        <w:rPr>
          <w:szCs w:val="18"/>
        </w:rPr>
        <w:t xml:space="preserve">of hops for </w:t>
      </w:r>
      <w:r w:rsidR="0091441B">
        <w:rPr>
          <w:szCs w:val="18"/>
        </w:rPr>
        <w:t>positioning SRS</w:t>
      </w:r>
      <w:r w:rsidRPr="00261656">
        <w:rPr>
          <w:szCs w:val="18"/>
        </w:rPr>
        <w:t xml:space="preserve"> </w:t>
      </w:r>
      <w:r w:rsidR="0091441B">
        <w:rPr>
          <w:szCs w:val="18"/>
        </w:rPr>
        <w:t>Tx</w:t>
      </w:r>
      <w:r w:rsidRPr="00261656">
        <w:rPr>
          <w:szCs w:val="18"/>
        </w:rPr>
        <w:t xml:space="preserve"> frequency hopping, which is supported and reported by UE.</w:t>
      </w:r>
    </w:p>
    <w:p w14:paraId="50F9C548" w14:textId="528946B5" w:rsidR="00DC5C95" w:rsidRPr="00261656" w:rsidRDefault="00C03E21" w:rsidP="00487D20">
      <w:pPr>
        <w:ind w:leftChars="100" w:left="200"/>
        <w:jc w:val="both"/>
        <w:rPr>
          <w:rFonts w:eastAsiaTheme="minorEastAsia"/>
          <w:lang w:eastAsia="zh-CN"/>
        </w:rPr>
      </w:pPr>
      <w:r>
        <w:rPr>
          <w:rFonts w:eastAsiaTheme="minorEastAsia" w:hint="eastAsia"/>
          <w:lang w:eastAsia="zh-CN"/>
        </w:rPr>
        <w:t>5</w:t>
      </w:r>
      <w:r w:rsidR="00DC5C95" w:rsidRPr="00261656">
        <w:rPr>
          <w:rFonts w:eastAsiaTheme="minorEastAsia"/>
          <w:lang w:eastAsia="zh-CN"/>
        </w:rPr>
        <w:t>. For FR1, switching time of {70us, 140us</w:t>
      </w:r>
      <w:r w:rsidR="005238CB" w:rsidRPr="005238CB">
        <w:rPr>
          <w:rFonts w:eastAsiaTheme="minorEastAsia"/>
          <w:lang w:eastAsia="zh-CN"/>
        </w:rPr>
        <w:t>, 210us</w:t>
      </w:r>
      <w:r w:rsidR="00DC5C95" w:rsidRPr="00261656">
        <w:rPr>
          <w:rFonts w:eastAsiaTheme="minorEastAsia"/>
          <w:lang w:eastAsia="zh-CN"/>
        </w:rPr>
        <w:t xml:space="preserve">} and </w:t>
      </w:r>
      <w:r w:rsidR="0091441B">
        <w:rPr>
          <w:rFonts w:eastAsiaTheme="minorEastAsia"/>
          <w:lang w:eastAsia="zh-CN"/>
        </w:rPr>
        <w:t>positioning SRS</w:t>
      </w:r>
      <w:r w:rsidR="00DC5C95" w:rsidRPr="00261656">
        <w:rPr>
          <w:rFonts w:eastAsiaTheme="minorEastAsia"/>
          <w:lang w:eastAsia="zh-CN"/>
        </w:rPr>
        <w:t xml:space="preserve"> </w:t>
      </w:r>
      <w:r w:rsidR="0091441B">
        <w:rPr>
          <w:rFonts w:eastAsiaTheme="minorEastAsia"/>
          <w:lang w:eastAsia="zh-CN"/>
        </w:rPr>
        <w:t>Tx</w:t>
      </w:r>
      <w:r w:rsidR="00DC5C95" w:rsidRPr="00261656">
        <w:rPr>
          <w:rFonts w:eastAsiaTheme="minorEastAsia"/>
          <w:lang w:eastAsia="zh-CN"/>
        </w:rPr>
        <w:t xml:space="preserve"> frequency hopping range up to 100MHz</w:t>
      </w:r>
      <w:r w:rsidR="00DC5C95">
        <w:rPr>
          <w:rFonts w:eastAsiaTheme="minorEastAsia" w:hint="eastAsia"/>
          <w:lang w:eastAsia="zh-CN"/>
        </w:rPr>
        <w:t>.</w:t>
      </w:r>
    </w:p>
    <w:p w14:paraId="19124C13" w14:textId="66657798" w:rsidR="00DC5C95" w:rsidRPr="00261656" w:rsidRDefault="00C03E21" w:rsidP="00487D20">
      <w:pPr>
        <w:ind w:leftChars="100" w:left="200"/>
        <w:jc w:val="both"/>
        <w:rPr>
          <w:rFonts w:eastAsiaTheme="minorEastAsia"/>
          <w:lang w:eastAsia="zh-CN"/>
        </w:rPr>
      </w:pPr>
      <w:r>
        <w:rPr>
          <w:rFonts w:eastAsiaTheme="minorEastAsia" w:hint="eastAsia"/>
          <w:lang w:eastAsia="zh-CN"/>
        </w:rPr>
        <w:t>6</w:t>
      </w:r>
      <w:r w:rsidR="00DC5C95" w:rsidRPr="00261656">
        <w:rPr>
          <w:rFonts w:eastAsiaTheme="minorEastAsia"/>
          <w:lang w:eastAsia="zh-CN"/>
        </w:rPr>
        <w:t xml:space="preserve">. For FR2, switching time of {35us, 70us, 140us} and </w:t>
      </w:r>
      <w:r w:rsidR="0091441B">
        <w:rPr>
          <w:rFonts w:eastAsiaTheme="minorEastAsia"/>
          <w:lang w:eastAsia="zh-CN"/>
        </w:rPr>
        <w:t>positioning SRS</w:t>
      </w:r>
      <w:r w:rsidR="00DC5C95" w:rsidRPr="00261656">
        <w:rPr>
          <w:rFonts w:eastAsiaTheme="minorEastAsia"/>
          <w:lang w:eastAsia="zh-CN"/>
        </w:rPr>
        <w:t xml:space="preserve"> </w:t>
      </w:r>
      <w:r w:rsidR="0091441B">
        <w:rPr>
          <w:rFonts w:eastAsiaTheme="minorEastAsia"/>
          <w:lang w:eastAsia="zh-CN"/>
        </w:rPr>
        <w:t>Tx</w:t>
      </w:r>
      <w:r w:rsidR="00DC5C95" w:rsidRPr="00261656">
        <w:rPr>
          <w:rFonts w:eastAsiaTheme="minorEastAsia"/>
          <w:lang w:eastAsia="zh-CN"/>
        </w:rPr>
        <w:t xml:space="preserve"> frequency hopping range up to 400MHz</w:t>
      </w:r>
      <w:r w:rsidR="00DC5C95">
        <w:rPr>
          <w:rFonts w:eastAsiaTheme="minorEastAsia" w:hint="eastAsia"/>
          <w:lang w:eastAsia="zh-CN"/>
        </w:rPr>
        <w:t>.</w:t>
      </w:r>
    </w:p>
    <w:p w14:paraId="6DFD4479" w14:textId="6EDEFBA4" w:rsidR="00DC5C95" w:rsidRPr="00261656" w:rsidRDefault="00C03E21" w:rsidP="00487D20">
      <w:pPr>
        <w:ind w:leftChars="100" w:left="200"/>
        <w:jc w:val="both"/>
        <w:rPr>
          <w:rFonts w:eastAsiaTheme="minorEastAsia"/>
          <w:lang w:eastAsia="zh-CN"/>
        </w:rPr>
      </w:pPr>
      <w:r>
        <w:rPr>
          <w:rFonts w:eastAsiaTheme="minorEastAsia" w:hint="eastAsia"/>
          <w:lang w:eastAsia="zh-CN"/>
        </w:rPr>
        <w:t>7</w:t>
      </w:r>
      <w:r w:rsidR="00DC5C95" w:rsidRPr="00261656">
        <w:rPr>
          <w:rFonts w:eastAsiaTheme="minorEastAsia"/>
          <w:lang w:eastAsia="zh-CN"/>
        </w:rPr>
        <w:t>. Support of one or more frequency overlap(s) between hops. Candidate values {</w:t>
      </w:r>
      <w:r w:rsidR="00DC5C95">
        <w:rPr>
          <w:rFonts w:eastAsiaTheme="minorEastAsia" w:hint="eastAsia"/>
          <w:lang w:eastAsia="zh-CN"/>
        </w:rPr>
        <w:t>0</w:t>
      </w:r>
      <w:r w:rsidR="00D90B1D">
        <w:rPr>
          <w:rFonts w:eastAsiaTheme="minorEastAsia" w:hint="eastAsia"/>
          <w:lang w:eastAsia="zh-CN"/>
        </w:rPr>
        <w:t xml:space="preserve"> </w:t>
      </w:r>
      <w:r w:rsidR="00DC5C95">
        <w:rPr>
          <w:rFonts w:eastAsiaTheme="minorEastAsia" w:hint="eastAsia"/>
          <w:lang w:eastAsia="zh-CN"/>
        </w:rPr>
        <w:t xml:space="preserve">PRB, </w:t>
      </w:r>
      <w:r w:rsidR="00DC5C95" w:rsidRPr="00261656">
        <w:rPr>
          <w:rFonts w:eastAsiaTheme="minorEastAsia"/>
          <w:lang w:eastAsia="zh-CN"/>
        </w:rPr>
        <w:t>1 PRB</w:t>
      </w:r>
      <w:r w:rsidR="00D42543">
        <w:rPr>
          <w:rFonts w:eastAsiaTheme="minorEastAsia"/>
          <w:lang w:val="en-GB" w:eastAsia="zh-CN"/>
        </w:rPr>
        <w:t xml:space="preserve">, </w:t>
      </w:r>
      <w:r w:rsidR="00D42543">
        <w:rPr>
          <w:rFonts w:eastAsiaTheme="minorEastAsia" w:hint="eastAsia"/>
          <w:lang w:val="en-GB" w:eastAsia="zh-CN"/>
        </w:rPr>
        <w:t>2</w:t>
      </w:r>
      <w:r w:rsidR="00D42543">
        <w:rPr>
          <w:rFonts w:eastAsiaTheme="minorEastAsia"/>
          <w:lang w:val="en-GB" w:eastAsia="zh-CN"/>
        </w:rPr>
        <w:t xml:space="preserve"> PRB</w:t>
      </w:r>
      <w:r w:rsidR="00D90B1D">
        <w:rPr>
          <w:rFonts w:eastAsiaTheme="minorEastAsia" w:hint="eastAsia"/>
          <w:lang w:val="en-GB" w:eastAsia="zh-CN"/>
        </w:rPr>
        <w:t>s</w:t>
      </w:r>
      <w:r w:rsidR="00D42543">
        <w:rPr>
          <w:rFonts w:eastAsiaTheme="minorEastAsia"/>
          <w:lang w:val="en-GB" w:eastAsia="zh-CN"/>
        </w:rPr>
        <w:t xml:space="preserve">, </w:t>
      </w:r>
      <w:r w:rsidR="00DC5C95" w:rsidRPr="00261656">
        <w:rPr>
          <w:rFonts w:eastAsiaTheme="minorEastAsia"/>
          <w:lang w:eastAsia="zh-CN"/>
        </w:rPr>
        <w:t>4 PRBs}</w:t>
      </w:r>
      <w:r w:rsidR="00DC5C95">
        <w:rPr>
          <w:rFonts w:eastAsiaTheme="minorEastAsia" w:hint="eastAsia"/>
          <w:lang w:eastAsia="zh-CN"/>
        </w:rPr>
        <w:t>.</w:t>
      </w:r>
    </w:p>
    <w:p w14:paraId="1433F9B9" w14:textId="738CB910" w:rsidR="007A52C5" w:rsidRPr="00261656" w:rsidRDefault="00C03E21" w:rsidP="00487D20">
      <w:pPr>
        <w:ind w:leftChars="100" w:left="200"/>
        <w:jc w:val="both"/>
        <w:rPr>
          <w:rFonts w:eastAsiaTheme="minorEastAsia"/>
          <w:lang w:eastAsia="zh-CN"/>
        </w:rPr>
      </w:pPr>
      <w:r>
        <w:rPr>
          <w:rFonts w:eastAsiaTheme="minorEastAsia" w:hint="eastAsia"/>
          <w:lang w:eastAsia="zh-CN"/>
        </w:rPr>
        <w:t>8</w:t>
      </w:r>
      <w:r w:rsidR="007A52C5">
        <w:rPr>
          <w:rFonts w:eastAsiaTheme="minorEastAsia"/>
          <w:lang w:eastAsia="zh-CN"/>
        </w:rPr>
        <w:t xml:space="preserve">. </w:t>
      </w:r>
      <w:r w:rsidR="007A52C5" w:rsidRPr="00023523">
        <w:rPr>
          <w:rFonts w:eastAsiaTheme="minorEastAsia"/>
          <w:lang w:eastAsia="zh-CN"/>
        </w:rPr>
        <w:t>Support of SRS con</w:t>
      </w:r>
      <w:r w:rsidR="007A52C5">
        <w:rPr>
          <w:rFonts w:eastAsiaTheme="minorEastAsia"/>
          <w:lang w:eastAsia="zh-CN"/>
        </w:rPr>
        <w:t xml:space="preserve">figuration </w:t>
      </w:r>
      <w:r w:rsidR="0083168F" w:rsidRPr="000A72E9">
        <w:rPr>
          <w:rStyle w:val="normaltextrun"/>
          <w:rFonts w:eastAsia="MS Mincho"/>
        </w:rPr>
        <w:t>outside of the active UL BWP</w:t>
      </w:r>
    </w:p>
    <w:p w14:paraId="2838D26A" w14:textId="77777777" w:rsidR="00DC5C95" w:rsidRPr="007A52C5" w:rsidRDefault="00DC5C95" w:rsidP="00487D20">
      <w:pPr>
        <w:pStyle w:val="a1"/>
        <w:rPr>
          <w:rFonts w:eastAsiaTheme="minorEastAsia"/>
          <w:lang w:eastAsia="zh-CN"/>
        </w:rPr>
      </w:pPr>
    </w:p>
    <w:p w14:paraId="26ECFB1C" w14:textId="22E14CF2" w:rsidR="00DC5C95" w:rsidRPr="003A0A14" w:rsidRDefault="00DC5C95" w:rsidP="00487D20">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sidR="001138C4">
        <w:rPr>
          <w:b/>
          <w:noProof/>
        </w:rPr>
        <w:t>34</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 xml:space="preserve">the following components should be included for FG </w:t>
      </w:r>
      <w:r w:rsidR="00A959E9">
        <w:rPr>
          <w:rFonts w:eastAsiaTheme="minorEastAsia" w:hint="eastAsia"/>
          <w:b/>
          <w:color w:val="000000" w:themeColor="text1"/>
          <w:lang w:eastAsia="zh-CN"/>
        </w:rPr>
        <w:t>41-5-2</w:t>
      </w:r>
      <w:r w:rsidR="001B4061" w:rsidRPr="001B4061">
        <w:rPr>
          <w:rFonts w:eastAsiaTheme="minorEastAsia"/>
          <w:b/>
          <w:color w:val="000000" w:themeColor="text1"/>
          <w:lang w:eastAsia="zh-CN"/>
        </w:rPr>
        <w:t>a/2b</w:t>
      </w:r>
      <w:r w:rsidRPr="003A0A14">
        <w:rPr>
          <w:rFonts w:eastAsiaTheme="minorEastAsia" w:hint="eastAsia"/>
          <w:b/>
          <w:color w:val="000000" w:themeColor="text1"/>
          <w:lang w:eastAsia="zh-CN"/>
        </w:rPr>
        <w:t>:</w:t>
      </w:r>
    </w:p>
    <w:p w14:paraId="2A21FE7B" w14:textId="77777777" w:rsidR="00AE6D0B" w:rsidRPr="001B110D" w:rsidRDefault="00AE6D0B" w:rsidP="00487D20">
      <w:pPr>
        <w:ind w:leftChars="100" w:left="200"/>
        <w:jc w:val="both"/>
        <w:rPr>
          <w:rFonts w:eastAsiaTheme="minorEastAsia"/>
          <w:b/>
          <w:lang w:eastAsia="zh-CN"/>
        </w:rPr>
      </w:pPr>
      <w:r w:rsidRPr="001B110D">
        <w:rPr>
          <w:rFonts w:eastAsiaTheme="minorEastAsia"/>
          <w:b/>
          <w:lang w:eastAsia="zh-CN"/>
        </w:rPr>
        <w:t>1. Support of positioning SRS with Tx frequency hopping within a positioning SRS resource for Redcap UEs</w:t>
      </w:r>
    </w:p>
    <w:p w14:paraId="752C88D3" w14:textId="77777777" w:rsidR="00AE6D0B" w:rsidRPr="001B110D" w:rsidRDefault="00AE6D0B" w:rsidP="00487D20">
      <w:pPr>
        <w:ind w:leftChars="100" w:left="200"/>
        <w:jc w:val="both"/>
        <w:rPr>
          <w:rFonts w:eastAsiaTheme="minorEastAsia"/>
          <w:b/>
          <w:lang w:eastAsia="zh-CN"/>
        </w:rPr>
      </w:pPr>
      <w:r w:rsidRPr="001B110D">
        <w:rPr>
          <w:rFonts w:eastAsiaTheme="minorEastAsia"/>
          <w:b/>
          <w:lang w:eastAsia="zh-CN"/>
        </w:rPr>
        <w:t>2. Maximum positioning SRS BW per hop which is supported and reported by UE</w:t>
      </w:r>
    </w:p>
    <w:p w14:paraId="488A062E" w14:textId="77777777" w:rsidR="00AE6D0B" w:rsidRPr="001B110D" w:rsidRDefault="00AE6D0B" w:rsidP="00487D20">
      <w:pPr>
        <w:ind w:leftChars="100" w:left="200"/>
        <w:jc w:val="both"/>
        <w:rPr>
          <w:rFonts w:eastAsia="宋体"/>
          <w:b/>
          <w:lang w:eastAsia="zh-CN"/>
        </w:rPr>
      </w:pPr>
      <w:r w:rsidRPr="001B110D">
        <w:rPr>
          <w:rFonts w:eastAsia="宋体"/>
          <w:b/>
          <w:lang w:eastAsia="zh-CN"/>
        </w:rPr>
        <w:t xml:space="preserve">3. </w:t>
      </w:r>
      <w:r w:rsidRPr="001B110D">
        <w:rPr>
          <w:rFonts w:eastAsia="宋体"/>
          <w:b/>
        </w:rPr>
        <w:t>Maximum positioning SRS bandwidth across all hops.</w:t>
      </w:r>
    </w:p>
    <w:p w14:paraId="721BF264" w14:textId="77777777" w:rsidR="00AE6D0B" w:rsidRPr="001B110D" w:rsidRDefault="00AE6D0B" w:rsidP="00487D20">
      <w:pPr>
        <w:ind w:leftChars="100" w:left="200"/>
        <w:jc w:val="both"/>
        <w:rPr>
          <w:rFonts w:eastAsiaTheme="minorEastAsia"/>
          <w:b/>
          <w:szCs w:val="18"/>
          <w:lang w:eastAsia="zh-CN"/>
        </w:rPr>
      </w:pPr>
      <w:r w:rsidRPr="001B110D">
        <w:rPr>
          <w:rFonts w:eastAsiaTheme="minorEastAsia"/>
          <w:b/>
          <w:szCs w:val="18"/>
          <w:lang w:eastAsia="zh-CN"/>
        </w:rPr>
        <w:t xml:space="preserve">4. </w:t>
      </w:r>
      <w:r w:rsidRPr="001B110D">
        <w:rPr>
          <w:b/>
          <w:szCs w:val="18"/>
        </w:rPr>
        <w:t>Maximum number of hops for positioning SRS Tx frequency hopping, which is supported and reported by UE.</w:t>
      </w:r>
    </w:p>
    <w:p w14:paraId="352EE4CF" w14:textId="161820D7" w:rsidR="00AE6D0B" w:rsidRPr="001B110D" w:rsidRDefault="00AE6D0B" w:rsidP="00487D20">
      <w:pPr>
        <w:ind w:leftChars="100" w:left="200"/>
        <w:jc w:val="both"/>
        <w:rPr>
          <w:rFonts w:eastAsiaTheme="minorEastAsia"/>
          <w:b/>
          <w:lang w:eastAsia="zh-CN"/>
        </w:rPr>
      </w:pPr>
      <w:r w:rsidRPr="001B110D">
        <w:rPr>
          <w:rFonts w:eastAsiaTheme="minorEastAsia" w:hint="eastAsia"/>
          <w:b/>
          <w:lang w:eastAsia="zh-CN"/>
        </w:rPr>
        <w:t>5</w:t>
      </w:r>
      <w:r w:rsidRPr="001B110D">
        <w:rPr>
          <w:rFonts w:eastAsiaTheme="minorEastAsia"/>
          <w:b/>
          <w:lang w:eastAsia="zh-CN"/>
        </w:rPr>
        <w:t>. For FR1, switching time of {70us, 140us</w:t>
      </w:r>
      <w:r w:rsidR="00584E6C" w:rsidRPr="00915BF4">
        <w:rPr>
          <w:rFonts w:eastAsiaTheme="minorEastAsia"/>
          <w:b/>
          <w:lang w:eastAsia="zh-CN"/>
        </w:rPr>
        <w:t>, 210us</w:t>
      </w:r>
      <w:r w:rsidRPr="001B110D">
        <w:rPr>
          <w:rFonts w:eastAsiaTheme="minorEastAsia"/>
          <w:b/>
          <w:lang w:eastAsia="zh-CN"/>
        </w:rPr>
        <w:t>} and positioning SRS Tx frequency hopping range up to 100MHz</w:t>
      </w:r>
      <w:r w:rsidRPr="001B110D">
        <w:rPr>
          <w:rFonts w:eastAsiaTheme="minorEastAsia" w:hint="eastAsia"/>
          <w:b/>
          <w:lang w:eastAsia="zh-CN"/>
        </w:rPr>
        <w:t>.</w:t>
      </w:r>
    </w:p>
    <w:p w14:paraId="630CA40D" w14:textId="77777777" w:rsidR="00AE6D0B" w:rsidRPr="001B110D" w:rsidRDefault="00AE6D0B" w:rsidP="00487D20">
      <w:pPr>
        <w:ind w:leftChars="100" w:left="200"/>
        <w:jc w:val="both"/>
        <w:rPr>
          <w:rFonts w:eastAsiaTheme="minorEastAsia"/>
          <w:b/>
          <w:lang w:eastAsia="zh-CN"/>
        </w:rPr>
      </w:pPr>
      <w:r w:rsidRPr="001B110D">
        <w:rPr>
          <w:rFonts w:eastAsiaTheme="minorEastAsia" w:hint="eastAsia"/>
          <w:b/>
          <w:lang w:eastAsia="zh-CN"/>
        </w:rPr>
        <w:t>6</w:t>
      </w:r>
      <w:r w:rsidRPr="001B110D">
        <w:rPr>
          <w:rFonts w:eastAsiaTheme="minorEastAsia"/>
          <w:b/>
          <w:lang w:eastAsia="zh-CN"/>
        </w:rPr>
        <w:t>. For FR2, switching time of {35us, 70us, 140us} and positioning SRS Tx frequency hopping range up to 400MHz</w:t>
      </w:r>
      <w:r w:rsidRPr="001B110D">
        <w:rPr>
          <w:rFonts w:eastAsiaTheme="minorEastAsia" w:hint="eastAsia"/>
          <w:b/>
          <w:lang w:eastAsia="zh-CN"/>
        </w:rPr>
        <w:t>.</w:t>
      </w:r>
    </w:p>
    <w:p w14:paraId="76FE722B" w14:textId="78313C03" w:rsidR="00AE6D0B" w:rsidRPr="001B110D" w:rsidRDefault="00AE6D0B" w:rsidP="00487D20">
      <w:pPr>
        <w:ind w:leftChars="100" w:left="200"/>
        <w:jc w:val="both"/>
        <w:rPr>
          <w:rFonts w:eastAsiaTheme="minorEastAsia"/>
          <w:b/>
          <w:lang w:eastAsia="zh-CN"/>
        </w:rPr>
      </w:pPr>
      <w:r w:rsidRPr="001B110D">
        <w:rPr>
          <w:rFonts w:eastAsiaTheme="minorEastAsia" w:hint="eastAsia"/>
          <w:b/>
          <w:lang w:eastAsia="zh-CN"/>
        </w:rPr>
        <w:t>7</w:t>
      </w:r>
      <w:r w:rsidRPr="001B110D">
        <w:rPr>
          <w:rFonts w:eastAsiaTheme="minorEastAsia"/>
          <w:b/>
          <w:lang w:eastAsia="zh-CN"/>
        </w:rPr>
        <w:t>. Support of one or more frequency overlap(s) between hops. Candidate values {</w:t>
      </w:r>
      <w:r w:rsidRPr="001B110D">
        <w:rPr>
          <w:rFonts w:eastAsiaTheme="minorEastAsia" w:hint="eastAsia"/>
          <w:b/>
          <w:lang w:eastAsia="zh-CN"/>
        </w:rPr>
        <w:t>0</w:t>
      </w:r>
      <w:r w:rsidR="00D90B1D">
        <w:rPr>
          <w:rFonts w:eastAsiaTheme="minorEastAsia" w:hint="eastAsia"/>
          <w:b/>
          <w:lang w:eastAsia="zh-CN"/>
        </w:rPr>
        <w:t xml:space="preserve"> </w:t>
      </w:r>
      <w:r w:rsidRPr="001B110D">
        <w:rPr>
          <w:rFonts w:eastAsiaTheme="minorEastAsia" w:hint="eastAsia"/>
          <w:b/>
          <w:lang w:eastAsia="zh-CN"/>
        </w:rPr>
        <w:t xml:space="preserve">PRB, </w:t>
      </w:r>
      <w:r w:rsidRPr="001B110D">
        <w:rPr>
          <w:rFonts w:eastAsiaTheme="minorEastAsia"/>
          <w:b/>
          <w:lang w:eastAsia="zh-CN"/>
        </w:rPr>
        <w:t>1 PRB</w:t>
      </w:r>
      <w:r w:rsidR="004C49C7" w:rsidRPr="004C49C7">
        <w:rPr>
          <w:rFonts w:eastAsiaTheme="minorEastAsia"/>
          <w:b/>
          <w:lang w:eastAsia="zh-CN"/>
        </w:rPr>
        <w:t>, 2 PRB</w:t>
      </w:r>
      <w:r w:rsidR="00D90B1D">
        <w:rPr>
          <w:rFonts w:eastAsiaTheme="minorEastAsia" w:hint="eastAsia"/>
          <w:b/>
          <w:lang w:eastAsia="zh-CN"/>
        </w:rPr>
        <w:t>s</w:t>
      </w:r>
      <w:r w:rsidR="004C49C7" w:rsidRPr="004C49C7">
        <w:rPr>
          <w:rFonts w:eastAsiaTheme="minorEastAsia"/>
          <w:b/>
          <w:lang w:eastAsia="zh-CN"/>
        </w:rPr>
        <w:t xml:space="preserve">, </w:t>
      </w:r>
      <w:r w:rsidRPr="001B110D">
        <w:rPr>
          <w:rFonts w:eastAsiaTheme="minorEastAsia"/>
          <w:b/>
          <w:lang w:eastAsia="zh-CN"/>
        </w:rPr>
        <w:t>4 PRBs}</w:t>
      </w:r>
      <w:r w:rsidRPr="001B110D">
        <w:rPr>
          <w:rFonts w:eastAsiaTheme="minorEastAsia" w:hint="eastAsia"/>
          <w:b/>
          <w:lang w:eastAsia="zh-CN"/>
        </w:rPr>
        <w:t>.</w:t>
      </w:r>
    </w:p>
    <w:p w14:paraId="1A6EC798" w14:textId="3BB94921" w:rsidR="00AE6D0B" w:rsidRPr="001B110D" w:rsidRDefault="00AE6D0B" w:rsidP="00487D20">
      <w:pPr>
        <w:ind w:leftChars="100" w:left="200"/>
        <w:jc w:val="both"/>
        <w:rPr>
          <w:rFonts w:eastAsiaTheme="minorEastAsia"/>
          <w:b/>
          <w:lang w:eastAsia="zh-CN"/>
        </w:rPr>
      </w:pPr>
      <w:r w:rsidRPr="001B110D">
        <w:rPr>
          <w:rFonts w:eastAsiaTheme="minorEastAsia" w:hint="eastAsia"/>
          <w:b/>
          <w:lang w:eastAsia="zh-CN"/>
        </w:rPr>
        <w:t>8</w:t>
      </w:r>
      <w:r w:rsidRPr="001B110D">
        <w:rPr>
          <w:rFonts w:eastAsiaTheme="minorEastAsia"/>
          <w:b/>
          <w:lang w:eastAsia="zh-CN"/>
        </w:rPr>
        <w:t xml:space="preserve">. Support of SRS configuration </w:t>
      </w:r>
      <w:r w:rsidR="004F430B" w:rsidRPr="004F430B">
        <w:rPr>
          <w:rFonts w:eastAsiaTheme="minorEastAsia"/>
          <w:b/>
          <w:lang w:eastAsia="zh-CN"/>
        </w:rPr>
        <w:t>outside of the active UL BWP</w:t>
      </w:r>
      <w:r w:rsidR="004F430B">
        <w:rPr>
          <w:rFonts w:eastAsiaTheme="minorEastAsia" w:hint="eastAsia"/>
          <w:b/>
          <w:lang w:eastAsia="zh-CN"/>
        </w:rPr>
        <w:t>.</w:t>
      </w:r>
    </w:p>
    <w:p w14:paraId="3D7D36FA" w14:textId="77777777" w:rsidR="00DC5C95" w:rsidRPr="00AE6D0B" w:rsidRDefault="00DC5C95" w:rsidP="00487D20">
      <w:pPr>
        <w:pStyle w:val="a1"/>
        <w:rPr>
          <w:rFonts w:eastAsiaTheme="minorEastAsia"/>
          <w:lang w:eastAsia="zh-CN"/>
        </w:rPr>
      </w:pPr>
    </w:p>
    <w:p w14:paraId="42AFE72C" w14:textId="77777777" w:rsidR="008D4F29" w:rsidRDefault="00BF3971" w:rsidP="00487D20">
      <w:pPr>
        <w:pStyle w:val="1"/>
        <w:ind w:left="431" w:hanging="431"/>
        <w:jc w:val="both"/>
      </w:pPr>
      <w:bookmarkStart w:id="8" w:name="_Ref36559580"/>
      <w:r>
        <w:rPr>
          <w:rFonts w:hint="eastAsia"/>
        </w:rPr>
        <w:t>Conclusion</w:t>
      </w:r>
      <w:bookmarkEnd w:id="8"/>
    </w:p>
    <w:p w14:paraId="6425F94B" w14:textId="06D2651D" w:rsidR="008D4F29" w:rsidRPr="00827D27" w:rsidRDefault="00BF3971" w:rsidP="00487D20">
      <w:pPr>
        <w:spacing w:beforeLines="50" w:before="120" w:afterLines="50" w:after="120"/>
        <w:jc w:val="both"/>
        <w:rPr>
          <w:rFonts w:eastAsia="宋体"/>
          <w:lang w:eastAsia="zh-CN"/>
        </w:rPr>
      </w:pPr>
      <w:r w:rsidRPr="00827D27">
        <w:t>In this contribution</w:t>
      </w:r>
      <w:r w:rsidRPr="00827D27">
        <w:rPr>
          <w:rFonts w:eastAsia="宋体"/>
          <w:lang w:eastAsia="zh-CN"/>
        </w:rPr>
        <w:t>,</w:t>
      </w:r>
      <w:r w:rsidR="00C9469F" w:rsidRPr="00827D27">
        <w:rPr>
          <w:iCs/>
        </w:rPr>
        <w:t xml:space="preserve"> we provide</w:t>
      </w:r>
      <w:r w:rsidR="00C9469F" w:rsidRPr="00827D27">
        <w:t xml:space="preserve"> our views on</w:t>
      </w:r>
      <w:r w:rsidR="004F1376" w:rsidRPr="00827D27">
        <w:rPr>
          <w:rFonts w:eastAsiaTheme="minorEastAsia"/>
          <w:lang w:eastAsia="zh-CN"/>
        </w:rPr>
        <w:t xml:space="preserve"> UE features for expanded and improved NR positioning</w:t>
      </w:r>
      <w:r w:rsidRPr="00827D27">
        <w:rPr>
          <w:rFonts w:eastAsia="宋体"/>
          <w:lang w:eastAsia="zh-CN"/>
        </w:rPr>
        <w:t>. Our proposal</w:t>
      </w:r>
      <w:r w:rsidR="00C3040C" w:rsidRPr="00827D27">
        <w:rPr>
          <w:rFonts w:eastAsia="宋体"/>
          <w:lang w:eastAsia="zh-CN"/>
        </w:rPr>
        <w:t>s</w:t>
      </w:r>
      <w:r w:rsidR="00233EB6" w:rsidRPr="00827D27">
        <w:rPr>
          <w:rFonts w:eastAsia="宋体"/>
          <w:lang w:eastAsia="zh-CN"/>
        </w:rPr>
        <w:t xml:space="preserve"> </w:t>
      </w:r>
      <w:r w:rsidR="00C3040C" w:rsidRPr="00827D27">
        <w:rPr>
          <w:rFonts w:eastAsia="宋体"/>
          <w:lang w:eastAsia="zh-CN"/>
        </w:rPr>
        <w:t>are</w:t>
      </w:r>
      <w:r w:rsidR="00C9469F" w:rsidRPr="00827D27">
        <w:rPr>
          <w:rFonts w:eastAsia="宋体"/>
          <w:lang w:eastAsia="zh-CN"/>
        </w:rPr>
        <w:t xml:space="preserve"> </w:t>
      </w:r>
      <w:r w:rsidRPr="00827D27">
        <w:rPr>
          <w:rFonts w:eastAsia="宋体"/>
          <w:lang w:eastAsia="zh-CN"/>
        </w:rPr>
        <w:t>given as follows:</w:t>
      </w:r>
    </w:p>
    <w:p w14:paraId="1522D860" w14:textId="77777777" w:rsidR="00D65FE8" w:rsidRPr="00667BC5" w:rsidRDefault="00D65FE8" w:rsidP="00D65FE8">
      <w:pPr>
        <w:pStyle w:val="a5"/>
        <w:jc w:val="both"/>
        <w:rPr>
          <w:rFonts w:eastAsiaTheme="minorEastAsia"/>
          <w:b/>
          <w:color w:val="000000" w:themeColor="text1"/>
          <w:lang w:eastAsia="zh-CN"/>
        </w:rPr>
      </w:pPr>
      <w:r w:rsidRPr="00667BC5">
        <w:rPr>
          <w:b/>
        </w:rPr>
        <w:t xml:space="preserve">Proposal </w:t>
      </w:r>
      <w:r w:rsidRPr="00667BC5">
        <w:rPr>
          <w:b/>
        </w:rPr>
        <w:fldChar w:fldCharType="begin"/>
      </w:r>
      <w:r w:rsidRPr="00667BC5">
        <w:rPr>
          <w:b/>
        </w:rPr>
        <w:instrText xml:space="preserve"> SEQ Proposal \* ARABIC </w:instrText>
      </w:r>
      <w:r w:rsidRPr="00667BC5">
        <w:rPr>
          <w:b/>
        </w:rPr>
        <w:fldChar w:fldCharType="separate"/>
      </w:r>
      <w:r>
        <w:rPr>
          <w:b/>
          <w:noProof/>
        </w:rPr>
        <w:t>1</w:t>
      </w:r>
      <w:r w:rsidRPr="00667BC5">
        <w:rPr>
          <w:b/>
        </w:rPr>
        <w:fldChar w:fldCharType="end"/>
      </w:r>
      <w:r w:rsidRPr="00667BC5">
        <w:rPr>
          <w:rFonts w:eastAsiaTheme="minorEastAsia" w:hint="eastAsia"/>
          <w:b/>
          <w:lang w:eastAsia="zh-CN"/>
        </w:rPr>
        <w:t xml:space="preserve">: </w:t>
      </w:r>
      <w:r w:rsidRPr="00667BC5">
        <w:rPr>
          <w:rFonts w:eastAsiaTheme="minorEastAsia" w:hint="eastAsia"/>
          <w:b/>
          <w:color w:val="000000" w:themeColor="text1"/>
          <w:lang w:eastAsia="zh-CN"/>
        </w:rPr>
        <w:t>the following components should be included for FG 41-1-1:</w:t>
      </w:r>
    </w:p>
    <w:p w14:paraId="74D39A56" w14:textId="77777777" w:rsidR="00D65FE8" w:rsidRPr="002371B4" w:rsidRDefault="00D65FE8" w:rsidP="00D65FE8">
      <w:pPr>
        <w:ind w:leftChars="100" w:left="200"/>
        <w:jc w:val="both"/>
        <w:rPr>
          <w:b/>
        </w:rPr>
      </w:pPr>
      <w:r w:rsidRPr="002371B4">
        <w:rPr>
          <w:b/>
        </w:rPr>
        <w:t>1. Maximum SL PRS bandwidth in MHz in a resource pool for positioning, which is supported and reported by UE for SL-PRS measurement</w:t>
      </w:r>
    </w:p>
    <w:p w14:paraId="74D4CFAC" w14:textId="77777777" w:rsidR="00D65FE8" w:rsidRPr="002371B4" w:rsidRDefault="00D65FE8" w:rsidP="00D65FE8">
      <w:pPr>
        <w:ind w:leftChars="100" w:left="200"/>
        <w:jc w:val="both"/>
        <w:rPr>
          <w:rFonts w:eastAsiaTheme="minorEastAsia"/>
          <w:b/>
          <w:lang w:eastAsia="zh-CN"/>
        </w:rPr>
      </w:pPr>
      <w:r w:rsidRPr="002371B4">
        <w:rPr>
          <w:b/>
        </w:rPr>
        <w:t>2. Maximum number of active/occupied SL PRS resources across all configured RPs assuming maximum SL PRS bandwidth in MHz, which is supported and reported by UE</w:t>
      </w:r>
      <w:r w:rsidRPr="002371B4">
        <w:rPr>
          <w:rFonts w:eastAsiaTheme="minorEastAsia" w:hint="eastAsia"/>
          <w:b/>
          <w:lang w:eastAsia="zh-CN"/>
        </w:rPr>
        <w:t>.</w:t>
      </w:r>
    </w:p>
    <w:p w14:paraId="232FF20C" w14:textId="77777777" w:rsidR="00D65FE8" w:rsidRPr="002371B4" w:rsidRDefault="00D65FE8" w:rsidP="00D65FE8">
      <w:pPr>
        <w:ind w:leftChars="100" w:left="200"/>
        <w:jc w:val="both"/>
        <w:rPr>
          <w:rFonts w:eastAsiaTheme="minorEastAsia"/>
          <w:b/>
          <w:lang w:eastAsia="zh-CN"/>
        </w:rPr>
      </w:pPr>
      <w:r w:rsidRPr="002371B4">
        <w:rPr>
          <w:b/>
        </w:rPr>
        <w:t>3. Duration of SL PRS symbols N in units of ms a UE can process every T ms assuming maximum SL PRS bandwidth in MHz, which is supported and reported by UE.</w:t>
      </w:r>
    </w:p>
    <w:p w14:paraId="016573E1" w14:textId="77777777" w:rsidR="00D65FE8" w:rsidRPr="002371B4" w:rsidRDefault="00D65FE8" w:rsidP="00D65FE8">
      <w:pPr>
        <w:ind w:leftChars="100" w:left="200"/>
        <w:jc w:val="both"/>
        <w:rPr>
          <w:rFonts w:eastAsiaTheme="minorEastAsia"/>
          <w:b/>
          <w:lang w:eastAsia="zh-CN"/>
        </w:rPr>
      </w:pPr>
      <w:r w:rsidRPr="002371B4">
        <w:rPr>
          <w:b/>
        </w:rPr>
        <w:t>5. SL PRS buffering capability</w:t>
      </w:r>
      <w:r w:rsidRPr="002371B4">
        <w:rPr>
          <w:rFonts w:eastAsiaTheme="minorEastAsia" w:hint="eastAsia"/>
          <w:b/>
          <w:lang w:eastAsia="zh-CN"/>
        </w:rPr>
        <w:t>.</w:t>
      </w:r>
    </w:p>
    <w:p w14:paraId="2C1B3716" w14:textId="77777777" w:rsidR="00D65FE8" w:rsidRDefault="00D65FE8" w:rsidP="00D65FE8">
      <w:pPr>
        <w:jc w:val="both"/>
        <w:rPr>
          <w:rFonts w:eastAsiaTheme="minorEastAsia"/>
          <w:lang w:eastAsia="zh-CN"/>
        </w:rPr>
      </w:pPr>
    </w:p>
    <w:p w14:paraId="6004EA00" w14:textId="77777777" w:rsidR="00D65FE8" w:rsidRDefault="00D65FE8" w:rsidP="00D65FE8">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2</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w:t>
      </w:r>
      <w:r>
        <w:rPr>
          <w:rFonts w:eastAsiaTheme="minorEastAsia" w:hint="eastAsia"/>
          <w:b/>
          <w:color w:val="000000" w:themeColor="text1"/>
          <w:lang w:eastAsia="zh-CN"/>
        </w:rPr>
        <w:t>2</w:t>
      </w:r>
      <w:r w:rsidRPr="00F153D6">
        <w:rPr>
          <w:rFonts w:eastAsiaTheme="minorEastAsia" w:hint="eastAsia"/>
          <w:b/>
          <w:color w:val="000000" w:themeColor="text1"/>
          <w:lang w:eastAsia="zh-CN"/>
        </w:rPr>
        <w:t>:</w:t>
      </w:r>
    </w:p>
    <w:p w14:paraId="3791FCCF" w14:textId="77777777" w:rsidR="00D65FE8" w:rsidRPr="00C44B6C" w:rsidRDefault="00D65FE8" w:rsidP="00D65FE8">
      <w:pPr>
        <w:ind w:leftChars="100" w:left="200"/>
        <w:jc w:val="both"/>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in shared resource pool</w:t>
      </w:r>
    </w:p>
    <w:p w14:paraId="769C5FDF" w14:textId="77777777" w:rsidR="00D65FE8" w:rsidRPr="00C44B6C" w:rsidRDefault="00D65FE8" w:rsidP="00D65FE8">
      <w:pPr>
        <w:ind w:leftChars="100" w:left="200"/>
        <w:jc w:val="both"/>
        <w:rPr>
          <w:rFonts w:eastAsiaTheme="minorEastAsia"/>
          <w:b/>
          <w:lang w:eastAsia="zh-CN"/>
        </w:rPr>
      </w:pPr>
      <w:r w:rsidRPr="00C44B6C">
        <w:rPr>
          <w:rFonts w:eastAsiaTheme="minorEastAsia"/>
          <w:b/>
          <w:lang w:eastAsia="zh-CN"/>
        </w:rPr>
        <w:lastRenderedPageBreak/>
        <w:t>2. Support receiving SCI format 2D</w:t>
      </w:r>
    </w:p>
    <w:p w14:paraId="6816E392" w14:textId="77777777" w:rsidR="00D65FE8" w:rsidRDefault="00D65FE8" w:rsidP="00D65FE8">
      <w:pPr>
        <w:jc w:val="both"/>
        <w:rPr>
          <w:rFonts w:eastAsiaTheme="minorEastAsia"/>
          <w:lang w:eastAsia="zh-CN"/>
        </w:rPr>
      </w:pPr>
    </w:p>
    <w:p w14:paraId="4FD09C94" w14:textId="77777777" w:rsidR="00D65FE8" w:rsidRDefault="00D65FE8" w:rsidP="00D65FE8">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3</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w:t>
      </w:r>
      <w:r>
        <w:rPr>
          <w:rFonts w:eastAsiaTheme="minorEastAsia" w:hint="eastAsia"/>
          <w:b/>
          <w:color w:val="000000" w:themeColor="text1"/>
          <w:lang w:eastAsia="zh-CN"/>
        </w:rPr>
        <w:t>3</w:t>
      </w:r>
      <w:r w:rsidRPr="00F153D6">
        <w:rPr>
          <w:rFonts w:eastAsiaTheme="minorEastAsia" w:hint="eastAsia"/>
          <w:b/>
          <w:color w:val="000000" w:themeColor="text1"/>
          <w:lang w:eastAsia="zh-CN"/>
        </w:rPr>
        <w:t>:</w:t>
      </w:r>
    </w:p>
    <w:p w14:paraId="1113A898" w14:textId="77777777" w:rsidR="00D65FE8" w:rsidRPr="00C44B6C" w:rsidRDefault="00D65FE8" w:rsidP="00D65FE8">
      <w:pPr>
        <w:ind w:leftChars="100" w:left="200"/>
        <w:jc w:val="both"/>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 xml:space="preserve">in </w:t>
      </w:r>
      <w:r w:rsidRPr="009B0C5F">
        <w:rPr>
          <w:rFonts w:eastAsiaTheme="minorEastAsia"/>
          <w:b/>
          <w:lang w:eastAsia="zh-CN"/>
        </w:rPr>
        <w:t>dedicated</w:t>
      </w:r>
      <w:r w:rsidRPr="00C44B6C">
        <w:rPr>
          <w:rFonts w:eastAsiaTheme="minorEastAsia"/>
          <w:b/>
          <w:lang w:eastAsia="zh-CN"/>
        </w:rPr>
        <w:t xml:space="preserve"> resource pool</w:t>
      </w:r>
    </w:p>
    <w:p w14:paraId="3A3785FE" w14:textId="77777777" w:rsidR="00D65FE8" w:rsidRPr="00C44B6C" w:rsidRDefault="00D65FE8" w:rsidP="00D65FE8">
      <w:pPr>
        <w:ind w:leftChars="100" w:left="200"/>
        <w:jc w:val="both"/>
        <w:rPr>
          <w:rFonts w:eastAsiaTheme="minorEastAsia"/>
          <w:b/>
          <w:lang w:eastAsia="zh-CN"/>
        </w:rPr>
      </w:pPr>
      <w:r w:rsidRPr="00C44B6C">
        <w:rPr>
          <w:rFonts w:eastAsiaTheme="minorEastAsia"/>
          <w:b/>
          <w:lang w:eastAsia="zh-CN"/>
        </w:rPr>
        <w:t xml:space="preserve">2. Support receiving SCI format </w:t>
      </w:r>
      <w:r w:rsidRPr="005579F7">
        <w:rPr>
          <w:rFonts w:eastAsiaTheme="minorEastAsia"/>
          <w:b/>
          <w:lang w:eastAsia="zh-CN"/>
        </w:rPr>
        <w:t>1B</w:t>
      </w:r>
    </w:p>
    <w:p w14:paraId="7F1C32A4" w14:textId="77777777" w:rsidR="00D65FE8" w:rsidRDefault="00D65FE8" w:rsidP="00D65FE8">
      <w:pPr>
        <w:jc w:val="both"/>
        <w:rPr>
          <w:rFonts w:eastAsiaTheme="minorEastAsia"/>
          <w:lang w:eastAsia="zh-CN"/>
        </w:rPr>
      </w:pPr>
    </w:p>
    <w:p w14:paraId="4D100C64" w14:textId="77777777" w:rsidR="00D65FE8" w:rsidRDefault="00D65FE8" w:rsidP="00D65FE8">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4</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Pr>
          <w:rFonts w:eastAsiaTheme="minorEastAsia" w:hint="eastAsia"/>
          <w:b/>
          <w:color w:val="000000" w:themeColor="text1"/>
          <w:lang w:eastAsia="zh-CN"/>
        </w:rPr>
        <w:t>a</w:t>
      </w:r>
      <w:r w:rsidRPr="00F153D6">
        <w:rPr>
          <w:rFonts w:eastAsiaTheme="minorEastAsia" w:hint="eastAsia"/>
          <w:b/>
          <w:color w:val="000000" w:themeColor="text1"/>
          <w:lang w:eastAsia="zh-CN"/>
        </w:rPr>
        <w:t>:</w:t>
      </w:r>
    </w:p>
    <w:p w14:paraId="7BB82C78" w14:textId="77777777" w:rsidR="00D65FE8" w:rsidRPr="006135DD" w:rsidRDefault="00D65FE8" w:rsidP="00D65FE8">
      <w:pPr>
        <w:ind w:leftChars="100" w:left="200"/>
        <w:jc w:val="both"/>
        <w:rPr>
          <w:rFonts w:eastAsiaTheme="minorEastAsia"/>
          <w:b/>
          <w:lang w:eastAsia="zh-CN"/>
        </w:rPr>
      </w:pPr>
      <w:r w:rsidRPr="006135DD">
        <w:rPr>
          <w:rFonts w:eastAsiaTheme="minorEastAsia"/>
          <w:b/>
          <w:lang w:eastAsia="zh-CN"/>
        </w:rPr>
        <w:t xml:space="preserve">1. Support of transmitting SL-PRS </w:t>
      </w:r>
      <w:r w:rsidRPr="006135DD">
        <w:rPr>
          <w:rFonts w:eastAsiaTheme="minorEastAsia" w:hint="eastAsia"/>
          <w:b/>
          <w:lang w:eastAsia="zh-CN"/>
        </w:rPr>
        <w:t xml:space="preserve">resource </w:t>
      </w:r>
      <w:r w:rsidRPr="006135DD">
        <w:rPr>
          <w:rFonts w:eastAsiaTheme="minorEastAsia"/>
          <w:b/>
          <w:lang w:eastAsia="zh-CN"/>
        </w:rPr>
        <w:t>with</w:t>
      </w:r>
      <w:r w:rsidRPr="006135DD">
        <w:rPr>
          <w:rFonts w:eastAsiaTheme="minorEastAsia" w:hint="eastAsia"/>
          <w:b/>
          <w:lang w:eastAsia="zh-CN"/>
        </w:rPr>
        <w:t xml:space="preserve"> </w:t>
      </w:r>
      <w:r w:rsidRPr="006135DD">
        <w:rPr>
          <w:rFonts w:eastAsiaTheme="minorEastAsia"/>
          <w:b/>
          <w:lang w:eastAsia="zh-CN"/>
        </w:rPr>
        <w:t>scheme 1 and scheme 2 in a shared resource pool</w:t>
      </w:r>
    </w:p>
    <w:p w14:paraId="638EF71F" w14:textId="77777777" w:rsidR="00D65FE8" w:rsidRPr="006135DD" w:rsidRDefault="00D65FE8" w:rsidP="00D65FE8">
      <w:pPr>
        <w:ind w:leftChars="100" w:left="200"/>
        <w:jc w:val="both"/>
        <w:rPr>
          <w:rFonts w:eastAsiaTheme="minorEastAsia"/>
          <w:b/>
          <w:lang w:eastAsia="zh-CN"/>
        </w:rPr>
      </w:pPr>
      <w:r w:rsidRPr="006135DD">
        <w:rPr>
          <w:rFonts w:eastAsiaTheme="minorEastAsia"/>
          <w:b/>
          <w:lang w:eastAsia="zh-CN"/>
        </w:rPr>
        <w:t>2. Support transmitting SCI format 2D</w:t>
      </w:r>
    </w:p>
    <w:p w14:paraId="7EAB3FF1" w14:textId="77777777" w:rsidR="00D65FE8" w:rsidRDefault="00D65FE8" w:rsidP="00D65FE8">
      <w:pPr>
        <w:jc w:val="both"/>
        <w:rPr>
          <w:rFonts w:eastAsiaTheme="minorEastAsia"/>
          <w:lang w:eastAsia="zh-CN"/>
        </w:rPr>
      </w:pPr>
    </w:p>
    <w:p w14:paraId="56184301" w14:textId="77777777" w:rsidR="00D65FE8" w:rsidRDefault="00D65FE8" w:rsidP="00D65FE8">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5</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Pr>
          <w:rFonts w:eastAsiaTheme="minorEastAsia" w:hint="eastAsia"/>
          <w:b/>
          <w:color w:val="000000" w:themeColor="text1"/>
          <w:lang w:eastAsia="zh-CN"/>
        </w:rPr>
        <w:t>b</w:t>
      </w:r>
      <w:r w:rsidRPr="00F153D6">
        <w:rPr>
          <w:rFonts w:eastAsiaTheme="minorEastAsia" w:hint="eastAsia"/>
          <w:b/>
          <w:color w:val="000000" w:themeColor="text1"/>
          <w:lang w:eastAsia="zh-CN"/>
        </w:rPr>
        <w:t>:</w:t>
      </w:r>
    </w:p>
    <w:p w14:paraId="7BCF7073" w14:textId="77777777" w:rsidR="00D65FE8" w:rsidRPr="005314EB" w:rsidRDefault="00D65FE8" w:rsidP="00D65FE8">
      <w:pPr>
        <w:ind w:leftChars="100" w:left="200"/>
        <w:jc w:val="both"/>
        <w:rPr>
          <w:rFonts w:eastAsiaTheme="minorEastAsia"/>
          <w:b/>
          <w:lang w:eastAsia="zh-CN"/>
        </w:rPr>
      </w:pPr>
      <w:r w:rsidRPr="005314EB">
        <w:rPr>
          <w:rFonts w:eastAsiaTheme="minorEastAsia"/>
          <w:b/>
          <w:lang w:eastAsia="zh-CN"/>
        </w:rPr>
        <w:t>1. UE can transmit SL-PRS and PSCCH within a slot without PSSCH in dedicated resource pool</w:t>
      </w:r>
    </w:p>
    <w:p w14:paraId="6019EBFA" w14:textId="77777777" w:rsidR="00D65FE8" w:rsidRPr="005314EB" w:rsidRDefault="00D65FE8" w:rsidP="00D65FE8">
      <w:pPr>
        <w:ind w:leftChars="100" w:left="200"/>
        <w:jc w:val="both"/>
        <w:rPr>
          <w:rFonts w:eastAsiaTheme="minorEastAsia"/>
          <w:b/>
          <w:lang w:eastAsia="zh-CN"/>
        </w:rPr>
      </w:pPr>
      <w:r w:rsidRPr="005314EB">
        <w:rPr>
          <w:rFonts w:eastAsiaTheme="minorEastAsia"/>
          <w:b/>
          <w:lang w:eastAsia="zh-CN"/>
        </w:rPr>
        <w:t>2. UE can transmit SL-PRS according to the mapping rule between PSCCH and SL-PRS</w:t>
      </w:r>
    </w:p>
    <w:p w14:paraId="5D7ECDEE" w14:textId="77777777" w:rsidR="00D65FE8" w:rsidRPr="005314EB" w:rsidRDefault="00D65FE8" w:rsidP="00D65FE8">
      <w:pPr>
        <w:ind w:leftChars="100" w:left="200"/>
        <w:jc w:val="both"/>
        <w:rPr>
          <w:rFonts w:eastAsiaTheme="minorEastAsia"/>
          <w:b/>
          <w:lang w:eastAsia="zh-CN"/>
        </w:rPr>
      </w:pPr>
      <w:r w:rsidRPr="005314EB">
        <w:rPr>
          <w:rFonts w:eastAsiaTheme="minorEastAsia"/>
          <w:b/>
          <w:lang w:eastAsia="zh-CN"/>
        </w:rPr>
        <w:t>3. Support transmitting SCI format 1B</w:t>
      </w:r>
    </w:p>
    <w:p w14:paraId="64AF03D1" w14:textId="77777777" w:rsidR="00D65FE8" w:rsidRPr="005314EB" w:rsidRDefault="00D65FE8" w:rsidP="00D65FE8">
      <w:pPr>
        <w:ind w:leftChars="100" w:left="200"/>
        <w:jc w:val="both"/>
        <w:rPr>
          <w:rFonts w:eastAsiaTheme="minorEastAsia"/>
          <w:b/>
          <w:lang w:eastAsia="zh-CN"/>
        </w:rPr>
      </w:pPr>
      <w:r w:rsidRPr="005314EB">
        <w:rPr>
          <w:rFonts w:eastAsiaTheme="minorEastAsia"/>
          <w:b/>
          <w:lang w:eastAsia="zh-CN"/>
        </w:rPr>
        <w:t xml:space="preserve">4. Support receiving DCI format </w:t>
      </w:r>
      <w:r w:rsidRPr="005314EB">
        <w:rPr>
          <w:rFonts w:eastAsiaTheme="minorEastAsia"/>
          <w:b/>
          <w:color w:val="FF0000"/>
          <w:lang w:eastAsia="zh-CN"/>
        </w:rPr>
        <w:t>3_</w:t>
      </w:r>
      <w:r w:rsidRPr="005314EB">
        <w:rPr>
          <w:rFonts w:eastAsiaTheme="minorEastAsia" w:hint="eastAsia"/>
          <w:b/>
          <w:color w:val="FF0000"/>
          <w:lang w:eastAsia="zh-CN"/>
        </w:rPr>
        <w:t>2</w:t>
      </w:r>
    </w:p>
    <w:p w14:paraId="29325965" w14:textId="77777777" w:rsidR="00D65FE8" w:rsidRPr="005314EB" w:rsidRDefault="00D65FE8" w:rsidP="00D65FE8">
      <w:pPr>
        <w:ind w:leftChars="100" w:left="200"/>
        <w:jc w:val="both"/>
        <w:rPr>
          <w:rFonts w:eastAsiaTheme="minorEastAsia"/>
          <w:b/>
          <w:color w:val="FF0000"/>
          <w:lang w:eastAsia="zh-CN"/>
        </w:rPr>
      </w:pPr>
      <w:r w:rsidRPr="005314EB">
        <w:rPr>
          <w:rFonts w:eastAsiaTheme="minorEastAsia"/>
          <w:b/>
          <w:color w:val="FF0000"/>
          <w:lang w:eastAsia="zh-CN"/>
        </w:rPr>
        <w:t>5. Support open loop power control of SL-PRS</w:t>
      </w:r>
      <w:r w:rsidRPr="00F90959">
        <w:t xml:space="preserve"> </w:t>
      </w:r>
      <w:r w:rsidRPr="00F90959">
        <w:rPr>
          <w:rFonts w:eastAsiaTheme="minorEastAsia"/>
          <w:b/>
          <w:color w:val="FF0000"/>
          <w:lang w:eastAsia="zh-CN"/>
        </w:rPr>
        <w:t>and associated PSCCH</w:t>
      </w:r>
      <w:r w:rsidRPr="005314EB">
        <w:rPr>
          <w:rFonts w:eastAsiaTheme="minorEastAsia"/>
          <w:b/>
          <w:color w:val="FF0000"/>
          <w:lang w:eastAsia="zh-CN"/>
        </w:rPr>
        <w:t xml:space="preserve"> in dedicated resource pool</w:t>
      </w:r>
    </w:p>
    <w:p w14:paraId="0B9C43D2" w14:textId="77777777" w:rsidR="00D65FE8" w:rsidRPr="005314EB" w:rsidRDefault="00D65FE8" w:rsidP="00D65FE8">
      <w:pPr>
        <w:jc w:val="both"/>
        <w:rPr>
          <w:rFonts w:eastAsiaTheme="minorEastAsia"/>
          <w:lang w:eastAsia="zh-CN"/>
        </w:rPr>
      </w:pPr>
    </w:p>
    <w:p w14:paraId="6EBA1881" w14:textId="77777777" w:rsidR="00D65FE8" w:rsidRDefault="00D65FE8" w:rsidP="00D65FE8">
      <w:pPr>
        <w:pStyle w:val="a5"/>
        <w:jc w:val="both"/>
        <w:rPr>
          <w:rFonts w:eastAsiaTheme="minorEastAsia"/>
          <w:b/>
          <w:color w:val="000000" w:themeColor="text1"/>
          <w:lang w:eastAsia="zh-CN"/>
        </w:rPr>
      </w:pPr>
      <w:r w:rsidRPr="00F153D6">
        <w:rPr>
          <w:b/>
        </w:rPr>
        <w:t xml:space="preserve">Proposal </w:t>
      </w:r>
      <w:r w:rsidRPr="00F153D6">
        <w:rPr>
          <w:b/>
        </w:rPr>
        <w:fldChar w:fldCharType="begin"/>
      </w:r>
      <w:r w:rsidRPr="00F153D6">
        <w:rPr>
          <w:b/>
        </w:rPr>
        <w:instrText xml:space="preserve"> SEQ Proposal \* ARABIC </w:instrText>
      </w:r>
      <w:r w:rsidRPr="00F153D6">
        <w:rPr>
          <w:b/>
        </w:rPr>
        <w:fldChar w:fldCharType="separate"/>
      </w:r>
      <w:r>
        <w:rPr>
          <w:b/>
          <w:noProof/>
        </w:rPr>
        <w:t>6</w:t>
      </w:r>
      <w:r w:rsidRPr="00F153D6">
        <w:rPr>
          <w:b/>
        </w:rPr>
        <w:fldChar w:fldCharType="end"/>
      </w:r>
      <w:r w:rsidRPr="00F153D6">
        <w:rPr>
          <w:rFonts w:eastAsiaTheme="minorEastAsia" w:hint="eastAsia"/>
          <w:b/>
          <w:lang w:eastAsia="zh-CN"/>
        </w:rPr>
        <w:t xml:space="preserve">: </w:t>
      </w:r>
      <w:r w:rsidRPr="00F153D6">
        <w:rPr>
          <w:rFonts w:eastAsiaTheme="minorEastAsia" w:hint="eastAsia"/>
          <w:b/>
          <w:color w:val="000000" w:themeColor="text1"/>
          <w:lang w:eastAsia="zh-CN"/>
        </w:rPr>
        <w:t>the following components should be included for FG 41-1-4</w:t>
      </w:r>
      <w:r>
        <w:rPr>
          <w:rFonts w:eastAsiaTheme="minorEastAsia" w:hint="eastAsia"/>
          <w:b/>
          <w:color w:val="000000" w:themeColor="text1"/>
          <w:lang w:eastAsia="zh-CN"/>
        </w:rPr>
        <w:t>c</w:t>
      </w:r>
      <w:r w:rsidRPr="00F153D6">
        <w:rPr>
          <w:rFonts w:eastAsiaTheme="minorEastAsia" w:hint="eastAsia"/>
          <w:b/>
          <w:color w:val="000000" w:themeColor="text1"/>
          <w:lang w:eastAsia="zh-CN"/>
        </w:rPr>
        <w:t>:</w:t>
      </w:r>
    </w:p>
    <w:p w14:paraId="744AEFD7" w14:textId="77777777" w:rsidR="00D65FE8" w:rsidRPr="00576504" w:rsidRDefault="00D65FE8" w:rsidP="00D65FE8">
      <w:pPr>
        <w:ind w:leftChars="100" w:left="200"/>
        <w:jc w:val="both"/>
        <w:rPr>
          <w:rFonts w:eastAsiaTheme="minorEastAsia"/>
          <w:b/>
          <w:lang w:eastAsia="zh-CN"/>
        </w:rPr>
      </w:pPr>
      <w:r w:rsidRPr="00576504">
        <w:rPr>
          <w:rFonts w:eastAsiaTheme="minorEastAsia"/>
          <w:b/>
          <w:lang w:eastAsia="zh-CN"/>
        </w:rPr>
        <w:t>1. UE can transmit SL-PRS and PSCCH within a slot without PSSCH in dedicated resource pool</w:t>
      </w:r>
    </w:p>
    <w:p w14:paraId="79E0095B" w14:textId="77777777" w:rsidR="00D65FE8" w:rsidRPr="00576504" w:rsidRDefault="00D65FE8" w:rsidP="00D65FE8">
      <w:pPr>
        <w:ind w:leftChars="100" w:left="200"/>
        <w:jc w:val="both"/>
        <w:rPr>
          <w:rFonts w:eastAsiaTheme="minorEastAsia"/>
          <w:b/>
          <w:lang w:eastAsia="zh-CN"/>
        </w:rPr>
      </w:pPr>
      <w:r w:rsidRPr="00576504">
        <w:rPr>
          <w:rFonts w:eastAsiaTheme="minorEastAsia"/>
          <w:b/>
          <w:lang w:eastAsia="zh-CN"/>
        </w:rPr>
        <w:t>2. UE can transmit SL-PRS according to the mapping rule between PSCCH and SL-PRS</w:t>
      </w:r>
    </w:p>
    <w:p w14:paraId="22D3EAD0" w14:textId="77777777" w:rsidR="00D65FE8" w:rsidRPr="00576504" w:rsidRDefault="00D65FE8" w:rsidP="00D65FE8">
      <w:pPr>
        <w:ind w:leftChars="100" w:left="200"/>
        <w:jc w:val="both"/>
        <w:rPr>
          <w:rFonts w:eastAsiaTheme="minorEastAsia"/>
          <w:b/>
          <w:lang w:eastAsia="zh-CN"/>
        </w:rPr>
      </w:pPr>
      <w:r w:rsidRPr="00576504">
        <w:rPr>
          <w:rFonts w:eastAsiaTheme="minorEastAsia"/>
          <w:b/>
          <w:lang w:eastAsia="zh-CN"/>
        </w:rPr>
        <w:t>3. Support transmitting SCI format 1B</w:t>
      </w:r>
    </w:p>
    <w:p w14:paraId="36E3DFB1" w14:textId="77777777" w:rsidR="00D65FE8" w:rsidRPr="00576504" w:rsidRDefault="00D65FE8" w:rsidP="00D65FE8">
      <w:pPr>
        <w:ind w:leftChars="100" w:left="200"/>
        <w:jc w:val="both"/>
        <w:rPr>
          <w:rFonts w:eastAsiaTheme="minorEastAsia"/>
          <w:b/>
          <w:color w:val="FF0000"/>
          <w:lang w:eastAsia="zh-CN"/>
        </w:rPr>
      </w:pPr>
      <w:r w:rsidRPr="00576504">
        <w:rPr>
          <w:rFonts w:eastAsiaTheme="minorEastAsia"/>
          <w:b/>
          <w:color w:val="FF0000"/>
          <w:lang w:eastAsia="zh-CN"/>
        </w:rPr>
        <w:t>4. Support open loop power control of SL-PRS</w:t>
      </w:r>
      <w:r w:rsidRPr="00576504">
        <w:rPr>
          <w:rFonts w:eastAsiaTheme="minorEastAsia" w:hint="eastAsia"/>
          <w:b/>
          <w:color w:val="FF0000"/>
          <w:lang w:val="en-GB" w:eastAsia="zh-CN"/>
        </w:rPr>
        <w:t xml:space="preserve"> and associated PSCCH</w:t>
      </w:r>
      <w:r w:rsidRPr="00576504">
        <w:rPr>
          <w:rFonts w:eastAsiaTheme="minorEastAsia"/>
          <w:b/>
          <w:color w:val="FF0000"/>
          <w:lang w:eastAsia="zh-CN"/>
        </w:rPr>
        <w:t xml:space="preserve"> in dedicated resource pool</w:t>
      </w:r>
    </w:p>
    <w:p w14:paraId="5F0950A2" w14:textId="77777777" w:rsidR="00D65FE8" w:rsidRPr="00576504" w:rsidRDefault="00D65FE8" w:rsidP="00D65FE8">
      <w:pPr>
        <w:jc w:val="both"/>
        <w:rPr>
          <w:rFonts w:eastAsiaTheme="minorEastAsia"/>
          <w:lang w:eastAsia="zh-CN"/>
        </w:rPr>
      </w:pPr>
    </w:p>
    <w:p w14:paraId="04F990B0" w14:textId="77777777" w:rsidR="00D65FE8" w:rsidRPr="003A0A14" w:rsidRDefault="00D65FE8" w:rsidP="00D65FE8">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Pr>
          <w:b/>
          <w:noProof/>
        </w:rPr>
        <w:t>7</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the following components should be included for FG 41-1-5:</w:t>
      </w:r>
    </w:p>
    <w:p w14:paraId="75307338" w14:textId="77777777" w:rsidR="00D65FE8" w:rsidRPr="00DD19BA" w:rsidRDefault="00D65FE8" w:rsidP="00D65FE8">
      <w:pPr>
        <w:ind w:leftChars="100" w:left="200"/>
        <w:jc w:val="both"/>
        <w:rPr>
          <w:rFonts w:eastAsiaTheme="minorEastAsia"/>
          <w:b/>
          <w:lang w:eastAsia="zh-CN"/>
        </w:rPr>
      </w:pPr>
      <w:r w:rsidRPr="00DD19BA">
        <w:rPr>
          <w:rFonts w:eastAsiaTheme="minorEastAsia"/>
          <w:b/>
          <w:lang w:eastAsia="zh-CN"/>
        </w:rPr>
        <w:t>1) UE can report CBR measurement to gNB when operating in Scheme 1 and Scheme 2</w:t>
      </w:r>
    </w:p>
    <w:p w14:paraId="5EC12FE4" w14:textId="77777777" w:rsidR="00D65FE8" w:rsidRPr="00DD19BA" w:rsidRDefault="00D65FE8" w:rsidP="00D65FE8">
      <w:pPr>
        <w:ind w:leftChars="100" w:left="200"/>
        <w:jc w:val="both"/>
        <w:rPr>
          <w:b/>
          <w:color w:val="FF0000"/>
        </w:rPr>
      </w:pPr>
      <w:r w:rsidRPr="00DD19BA">
        <w:rPr>
          <w:b/>
          <w:color w:val="FF0000"/>
        </w:rPr>
        <w:t xml:space="preserve">2) UE can restrict </w:t>
      </w:r>
      <w:r w:rsidRPr="00DD19BA">
        <w:rPr>
          <w:rFonts w:eastAsiaTheme="minorEastAsia" w:hint="eastAsia"/>
          <w:b/>
          <w:color w:val="FF0000"/>
          <w:lang w:eastAsia="zh-CN"/>
        </w:rPr>
        <w:t xml:space="preserve">the </w:t>
      </w:r>
      <w:r w:rsidRPr="00DD19BA">
        <w:rPr>
          <w:b/>
          <w:color w:val="FF0000"/>
        </w:rPr>
        <w:t>range of parameters for SL PRS configuration per resource pool by CBR and priority</w:t>
      </w:r>
      <w:r w:rsidRPr="00DD19BA">
        <w:rPr>
          <w:rFonts w:hint="eastAsia"/>
          <w:b/>
          <w:color w:val="FF0000"/>
        </w:rPr>
        <w:t xml:space="preserve">, </w:t>
      </w:r>
      <w:r w:rsidRPr="00DD19BA">
        <w:rPr>
          <w:rFonts w:eastAsiaTheme="minorEastAsia" w:hint="eastAsia"/>
          <w:b/>
          <w:color w:val="FF0000"/>
          <w:lang w:eastAsia="zh-CN"/>
        </w:rPr>
        <w:t>at least including m</w:t>
      </w:r>
      <w:r w:rsidRPr="00DD19BA">
        <w:rPr>
          <w:b/>
          <w:color w:val="FF0000"/>
        </w:rPr>
        <w:t>aximum SL PRS transmission power</w:t>
      </w:r>
      <w:r w:rsidRPr="00DD19BA">
        <w:rPr>
          <w:rFonts w:hint="eastAsia"/>
          <w:b/>
          <w:color w:val="FF0000"/>
        </w:rPr>
        <w:t xml:space="preserve"> </w:t>
      </w:r>
      <w:r w:rsidRPr="00DD19BA">
        <w:rPr>
          <w:rFonts w:eastAsiaTheme="minorEastAsia" w:hint="eastAsia"/>
          <w:b/>
          <w:color w:val="FF0000"/>
          <w:lang w:eastAsia="zh-CN"/>
        </w:rPr>
        <w:t>and m</w:t>
      </w:r>
      <w:r w:rsidRPr="00DD19BA">
        <w:rPr>
          <w:b/>
          <w:color w:val="FF0000"/>
        </w:rPr>
        <w:t xml:space="preserve">aximum </w:t>
      </w:r>
      <w:r w:rsidRPr="00DD19BA">
        <w:rPr>
          <w:rFonts w:eastAsiaTheme="minorEastAsia" w:hint="eastAsia"/>
          <w:b/>
          <w:color w:val="FF0000"/>
          <w:lang w:eastAsia="zh-CN"/>
        </w:rPr>
        <w:t>n</w:t>
      </w:r>
      <w:r w:rsidRPr="00DD19BA">
        <w:rPr>
          <w:b/>
          <w:color w:val="FF0000"/>
        </w:rPr>
        <w:t>umber of SL PRS (re-)transmissions</w:t>
      </w:r>
      <w:r w:rsidRPr="00DD19BA">
        <w:rPr>
          <w:rFonts w:eastAsiaTheme="minorEastAsia" w:hint="eastAsia"/>
          <w:b/>
          <w:color w:val="FF0000"/>
          <w:lang w:eastAsia="zh-CN"/>
        </w:rPr>
        <w:t xml:space="preserve">, </w:t>
      </w:r>
      <w:r w:rsidRPr="00DD19BA">
        <w:rPr>
          <w:rFonts w:hint="eastAsia"/>
          <w:b/>
          <w:color w:val="FF0000"/>
        </w:rPr>
        <w:t xml:space="preserve">which </w:t>
      </w:r>
      <w:r w:rsidRPr="00DD19BA">
        <w:rPr>
          <w:rFonts w:eastAsiaTheme="minorEastAsia"/>
          <w:b/>
          <w:color w:val="FF0000"/>
          <w:lang w:eastAsia="zh-CN"/>
        </w:rPr>
        <w:t>oth</w:t>
      </w:r>
      <w:r w:rsidRPr="00DD19BA">
        <w:rPr>
          <w:rFonts w:eastAsiaTheme="minorEastAsia" w:hint="eastAsia"/>
          <w:b/>
          <w:color w:val="FF0000"/>
          <w:lang w:eastAsia="zh-CN"/>
        </w:rPr>
        <w:t xml:space="preserve">er </w:t>
      </w:r>
      <w:r w:rsidRPr="00DD19BA">
        <w:rPr>
          <w:rFonts w:hint="eastAsia"/>
          <w:b/>
          <w:color w:val="FF0000"/>
        </w:rPr>
        <w:t xml:space="preserve">parameters can be </w:t>
      </w:r>
      <w:r w:rsidRPr="00DD19BA">
        <w:rPr>
          <w:b/>
          <w:color w:val="FF0000"/>
        </w:rPr>
        <w:t>restrict</w:t>
      </w:r>
      <w:r w:rsidRPr="00DD19BA">
        <w:rPr>
          <w:rFonts w:hint="eastAsia"/>
          <w:b/>
          <w:color w:val="FF0000"/>
        </w:rPr>
        <w:t xml:space="preserve">ed is </w:t>
      </w:r>
      <w:r w:rsidRPr="00DD19BA">
        <w:rPr>
          <w:rFonts w:eastAsiaTheme="minorEastAsia" w:hint="eastAsia"/>
          <w:b/>
          <w:color w:val="FF0000"/>
          <w:lang w:eastAsia="zh-CN"/>
        </w:rPr>
        <w:t>waiting the conclusion in RAN1#114bis</w:t>
      </w:r>
      <w:r w:rsidRPr="00DD19BA">
        <w:rPr>
          <w:rFonts w:hint="eastAsia"/>
          <w:b/>
          <w:color w:val="FF0000"/>
        </w:rPr>
        <w:t>.</w:t>
      </w:r>
    </w:p>
    <w:p w14:paraId="3457241B" w14:textId="77777777" w:rsidR="00D65FE8" w:rsidRPr="00DD19BA" w:rsidRDefault="00D65FE8" w:rsidP="00D65FE8">
      <w:pPr>
        <w:ind w:leftChars="100" w:left="200"/>
        <w:jc w:val="both"/>
        <w:rPr>
          <w:rFonts w:eastAsiaTheme="minorEastAsia"/>
          <w:b/>
          <w:lang w:eastAsia="zh-CN"/>
        </w:rPr>
      </w:pPr>
      <w:r w:rsidRPr="00DD19BA">
        <w:rPr>
          <w:rFonts w:eastAsiaTheme="minorEastAsia"/>
          <w:b/>
          <w:lang w:eastAsia="zh-CN"/>
        </w:rPr>
        <w:t>3) UE can process CBR and CR within the time it indicates</w:t>
      </w:r>
    </w:p>
    <w:p w14:paraId="0E10F754" w14:textId="77777777" w:rsidR="00D65FE8" w:rsidRPr="00877EEC" w:rsidRDefault="00D65FE8" w:rsidP="00D65FE8">
      <w:pPr>
        <w:jc w:val="both"/>
        <w:rPr>
          <w:rFonts w:eastAsiaTheme="minorEastAsia"/>
          <w:lang w:eastAsia="zh-CN"/>
        </w:rPr>
      </w:pPr>
    </w:p>
    <w:p w14:paraId="0FCB4B9A" w14:textId="77777777" w:rsidR="00D65FE8" w:rsidRDefault="00D65FE8" w:rsidP="00D65FE8">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8</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 xml:space="preserve">41-1-11 should be </w:t>
      </w:r>
      <w:r w:rsidRPr="006D7FE0">
        <w:rPr>
          <w:rFonts w:eastAsiaTheme="minorEastAsia"/>
          <w:b/>
          <w:lang w:eastAsia="zh-CN"/>
        </w:rPr>
        <w:t>TDM-based multiplexing of SL-PRS transmission/reception from different UEs in the same slot in dedicated resource pool</w:t>
      </w:r>
      <w:r w:rsidRPr="009B37FF">
        <w:rPr>
          <w:rFonts w:eastAsiaTheme="minorEastAsia" w:hint="eastAsia"/>
          <w:b/>
          <w:lang w:eastAsia="zh-CN"/>
        </w:rPr>
        <w:t>.</w:t>
      </w:r>
    </w:p>
    <w:p w14:paraId="5C6A7411" w14:textId="77777777" w:rsidR="00ED1962" w:rsidRDefault="00ED1962" w:rsidP="00D65FE8">
      <w:pPr>
        <w:pStyle w:val="a5"/>
        <w:jc w:val="both"/>
        <w:rPr>
          <w:rFonts w:eastAsiaTheme="minorEastAsia"/>
          <w:b/>
          <w:lang w:eastAsia="zh-CN"/>
        </w:rPr>
      </w:pPr>
    </w:p>
    <w:p w14:paraId="3AE7D4C8" w14:textId="77777777" w:rsidR="00D65FE8" w:rsidRPr="009B37FF" w:rsidRDefault="00D65FE8" w:rsidP="00D65FE8">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9</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41-1-12 should be change to c</w:t>
      </w:r>
      <w:r w:rsidRPr="002B5DDF">
        <w:rPr>
          <w:rFonts w:eastAsiaTheme="minorEastAsia"/>
          <w:b/>
          <w:lang w:eastAsia="zh-CN"/>
        </w:rPr>
        <w:t xml:space="preserve">omb-based multiplexing for SL-PRS </w:t>
      </w:r>
      <w:r w:rsidRPr="00A6598F">
        <w:rPr>
          <w:rFonts w:eastAsiaTheme="minorEastAsia"/>
          <w:b/>
          <w:color w:val="FF0000"/>
          <w:lang w:eastAsia="zh-CN"/>
        </w:rPr>
        <w:t>transmission/</w:t>
      </w:r>
      <w:r>
        <w:rPr>
          <w:rFonts w:eastAsiaTheme="minorEastAsia"/>
          <w:b/>
          <w:lang w:eastAsia="zh-CN"/>
        </w:rPr>
        <w:t>reception</w:t>
      </w:r>
      <w:r w:rsidRPr="002B5DDF">
        <w:rPr>
          <w:rFonts w:eastAsiaTheme="minorEastAsia"/>
          <w:b/>
          <w:lang w:eastAsia="zh-CN"/>
        </w:rPr>
        <w:t xml:space="preserve"> from different UEs in the same slot in dedicated resource pool</w:t>
      </w:r>
      <w:r w:rsidRPr="009B37FF">
        <w:rPr>
          <w:rFonts w:eastAsiaTheme="minorEastAsia" w:hint="eastAsia"/>
          <w:b/>
          <w:lang w:eastAsia="zh-CN"/>
        </w:rPr>
        <w:t>.</w:t>
      </w:r>
    </w:p>
    <w:p w14:paraId="78547DC9" w14:textId="77777777" w:rsidR="00ED1962" w:rsidRDefault="00ED1962" w:rsidP="00D65FE8">
      <w:pPr>
        <w:pStyle w:val="a5"/>
        <w:jc w:val="both"/>
        <w:rPr>
          <w:rFonts w:eastAsiaTheme="minorEastAsia"/>
          <w:b/>
          <w:lang w:eastAsia="zh-CN"/>
        </w:rPr>
      </w:pPr>
    </w:p>
    <w:p w14:paraId="1078F169" w14:textId="77777777" w:rsidR="00D65FE8" w:rsidRPr="009B37FF" w:rsidRDefault="00D65FE8" w:rsidP="00D65FE8">
      <w:pPr>
        <w:pStyle w:val="a5"/>
        <w:jc w:val="both"/>
        <w:rPr>
          <w:rFonts w:eastAsiaTheme="minorEastAsia"/>
          <w:b/>
          <w:lang w:eastAsia="zh-CN"/>
        </w:rPr>
      </w:pPr>
      <w:r w:rsidRPr="009B37FF">
        <w:rPr>
          <w:b/>
        </w:rPr>
        <w:t xml:space="preserve">Proposal </w:t>
      </w:r>
      <w:r w:rsidRPr="009B37FF">
        <w:rPr>
          <w:b/>
        </w:rPr>
        <w:fldChar w:fldCharType="begin"/>
      </w:r>
      <w:r w:rsidRPr="009B37FF">
        <w:rPr>
          <w:b/>
        </w:rPr>
        <w:instrText xml:space="preserve"> SEQ Proposal \* ARABIC </w:instrText>
      </w:r>
      <w:r w:rsidRPr="009B37FF">
        <w:rPr>
          <w:b/>
        </w:rPr>
        <w:fldChar w:fldCharType="separate"/>
      </w:r>
      <w:r>
        <w:rPr>
          <w:b/>
          <w:noProof/>
        </w:rPr>
        <w:t>10</w:t>
      </w:r>
      <w:r w:rsidRPr="009B37FF">
        <w:rPr>
          <w:b/>
        </w:rPr>
        <w:fldChar w:fldCharType="end"/>
      </w:r>
      <w:r w:rsidRPr="009B37FF">
        <w:rPr>
          <w:rFonts w:eastAsiaTheme="minorEastAsia" w:hint="eastAsia"/>
          <w:b/>
          <w:lang w:eastAsia="zh-CN"/>
        </w:rPr>
        <w:t xml:space="preserve">: The </w:t>
      </w:r>
      <w:r>
        <w:rPr>
          <w:rFonts w:eastAsiaTheme="minorEastAsia" w:hint="eastAsia"/>
          <w:b/>
          <w:lang w:eastAsia="zh-CN"/>
        </w:rPr>
        <w:t xml:space="preserve">name of </w:t>
      </w:r>
      <w:r w:rsidRPr="009B37FF">
        <w:rPr>
          <w:rFonts w:eastAsiaTheme="minorEastAsia" w:hint="eastAsia"/>
          <w:b/>
          <w:lang w:eastAsia="zh-CN"/>
        </w:rPr>
        <w:t xml:space="preserve">FG </w:t>
      </w:r>
      <w:r>
        <w:rPr>
          <w:rFonts w:eastAsiaTheme="minorEastAsia" w:hint="eastAsia"/>
          <w:b/>
          <w:lang w:eastAsia="zh-CN"/>
        </w:rPr>
        <w:t>41-1-17 should be changed to</w:t>
      </w:r>
      <w:r w:rsidRPr="00295B65">
        <w:t xml:space="preserve"> </w:t>
      </w:r>
      <w:r w:rsidRPr="00295B65">
        <w:rPr>
          <w:rFonts w:eastAsiaTheme="minorEastAsia"/>
          <w:b/>
          <w:lang w:eastAsia="zh-CN"/>
        </w:rPr>
        <w:t xml:space="preserve">open loop SL </w:t>
      </w:r>
      <w:proofErr w:type="spellStart"/>
      <w:r w:rsidRPr="00295B65">
        <w:rPr>
          <w:rFonts w:eastAsiaTheme="minorEastAsia"/>
          <w:b/>
          <w:lang w:eastAsia="zh-CN"/>
        </w:rPr>
        <w:t>pathloss</w:t>
      </w:r>
      <w:proofErr w:type="spellEnd"/>
      <w:r w:rsidRPr="00295B65">
        <w:rPr>
          <w:rFonts w:eastAsiaTheme="minorEastAsia"/>
          <w:b/>
          <w:lang w:eastAsia="zh-CN"/>
        </w:rPr>
        <w:t xml:space="preserve"> based power control </w:t>
      </w:r>
      <w:r>
        <w:rPr>
          <w:rFonts w:eastAsiaTheme="minorEastAsia"/>
          <w:b/>
          <w:color w:val="FF0000"/>
          <w:lang w:eastAsia="zh-CN"/>
        </w:rPr>
        <w:t>for SL</w:t>
      </w:r>
      <w:r>
        <w:rPr>
          <w:rFonts w:eastAsiaTheme="minorEastAsia" w:hint="eastAsia"/>
          <w:b/>
          <w:color w:val="FF0000"/>
          <w:lang w:eastAsia="zh-CN"/>
        </w:rPr>
        <w:t>-</w:t>
      </w:r>
      <w:r w:rsidRPr="00295B65">
        <w:rPr>
          <w:rFonts w:eastAsiaTheme="minorEastAsia"/>
          <w:b/>
          <w:color w:val="FF0000"/>
          <w:lang w:eastAsia="zh-CN"/>
        </w:rPr>
        <w:t>PRS and associated PSCCH</w:t>
      </w:r>
      <w:r w:rsidRPr="00295B65">
        <w:rPr>
          <w:rFonts w:eastAsiaTheme="minorEastAsia"/>
          <w:b/>
          <w:lang w:eastAsia="zh-CN"/>
        </w:rPr>
        <w:t xml:space="preserve"> and SL RSRP report for dedicated resource pool</w:t>
      </w:r>
      <w:r w:rsidRPr="009B37FF">
        <w:rPr>
          <w:rFonts w:eastAsiaTheme="minorEastAsia" w:hint="eastAsia"/>
          <w:b/>
          <w:lang w:eastAsia="zh-CN"/>
        </w:rPr>
        <w:t>.</w:t>
      </w:r>
    </w:p>
    <w:p w14:paraId="5A292A9C" w14:textId="77777777" w:rsidR="00ED1962" w:rsidRDefault="00ED1962" w:rsidP="00D65FE8">
      <w:pPr>
        <w:pStyle w:val="a5"/>
        <w:jc w:val="both"/>
        <w:rPr>
          <w:rFonts w:eastAsiaTheme="minorEastAsia"/>
          <w:b/>
          <w:lang w:eastAsia="zh-CN"/>
        </w:rPr>
      </w:pPr>
    </w:p>
    <w:p w14:paraId="0AD20218" w14:textId="77777777" w:rsidR="00D65FE8" w:rsidRPr="008A6DF0" w:rsidRDefault="00D65FE8" w:rsidP="00D65FE8">
      <w:pPr>
        <w:pStyle w:val="a5"/>
        <w:jc w:val="both"/>
        <w:rPr>
          <w:rFonts w:eastAsiaTheme="minorEastAsia"/>
          <w:b/>
          <w:lang w:eastAsia="zh-CN"/>
        </w:rPr>
      </w:pPr>
      <w:r w:rsidRPr="008A6DF0">
        <w:rPr>
          <w:b/>
        </w:rPr>
        <w:t xml:space="preserve">Proposal </w:t>
      </w:r>
      <w:r w:rsidRPr="008A6DF0">
        <w:rPr>
          <w:b/>
        </w:rPr>
        <w:fldChar w:fldCharType="begin"/>
      </w:r>
      <w:r w:rsidRPr="008A6DF0">
        <w:rPr>
          <w:b/>
        </w:rPr>
        <w:instrText xml:space="preserve"> SEQ Proposal \* ARABIC </w:instrText>
      </w:r>
      <w:r w:rsidRPr="008A6DF0">
        <w:rPr>
          <w:b/>
        </w:rPr>
        <w:fldChar w:fldCharType="separate"/>
      </w:r>
      <w:r>
        <w:rPr>
          <w:b/>
          <w:noProof/>
        </w:rPr>
        <w:t>11</w:t>
      </w:r>
      <w:r w:rsidRPr="008A6DF0">
        <w:rPr>
          <w:b/>
        </w:rPr>
        <w:fldChar w:fldCharType="end"/>
      </w:r>
      <w:r w:rsidRPr="008A6DF0">
        <w:rPr>
          <w:rFonts w:eastAsiaTheme="minorEastAsia" w:hint="eastAsia"/>
          <w:b/>
          <w:lang w:eastAsia="zh-CN"/>
        </w:rPr>
        <w:t>:</w:t>
      </w:r>
      <w:r w:rsidRPr="00272009">
        <w:t xml:space="preserve"> </w:t>
      </w:r>
      <w:r>
        <w:rPr>
          <w:rFonts w:eastAsiaTheme="minorEastAsia" w:hint="eastAsia"/>
          <w:b/>
          <w:lang w:eastAsia="zh-CN"/>
        </w:rPr>
        <w:t>T</w:t>
      </w:r>
      <w:r w:rsidRPr="00272009">
        <w:rPr>
          <w:rFonts w:eastAsiaTheme="minorEastAsia"/>
          <w:b/>
          <w:lang w:eastAsia="zh-CN"/>
        </w:rPr>
        <w:t>he component of FG 41-1-17</w:t>
      </w:r>
      <w:r>
        <w:rPr>
          <w:rFonts w:eastAsiaTheme="minorEastAsia" w:hint="eastAsia"/>
          <w:b/>
          <w:lang w:eastAsia="zh-CN"/>
        </w:rPr>
        <w:t xml:space="preserve"> should be</w:t>
      </w:r>
      <w:r w:rsidRPr="00272009">
        <w:rPr>
          <w:rFonts w:eastAsiaTheme="minorEastAsia"/>
          <w:b/>
          <w:lang w:eastAsia="zh-CN"/>
        </w:rPr>
        <w:t xml:space="preserve"> change</w:t>
      </w:r>
      <w:r>
        <w:rPr>
          <w:rFonts w:eastAsiaTheme="minorEastAsia" w:hint="eastAsia"/>
          <w:b/>
          <w:lang w:eastAsia="zh-CN"/>
        </w:rPr>
        <w:t>d</w:t>
      </w:r>
      <w:r w:rsidRPr="00272009">
        <w:rPr>
          <w:rFonts w:eastAsiaTheme="minorEastAsia"/>
          <w:b/>
          <w:lang w:eastAsia="zh-CN"/>
        </w:rPr>
        <w:t xml:space="preserve"> to support of open loop SL </w:t>
      </w:r>
      <w:proofErr w:type="spellStart"/>
      <w:r w:rsidRPr="00272009">
        <w:rPr>
          <w:rFonts w:eastAsiaTheme="minorEastAsia"/>
          <w:b/>
          <w:lang w:eastAsia="zh-CN"/>
        </w:rPr>
        <w:t>pathloss</w:t>
      </w:r>
      <w:proofErr w:type="spellEnd"/>
      <w:r w:rsidRPr="00272009">
        <w:rPr>
          <w:rFonts w:eastAsiaTheme="minorEastAsia"/>
          <w:b/>
          <w:lang w:eastAsia="zh-CN"/>
        </w:rPr>
        <w:t xml:space="preserve"> based power control </w:t>
      </w:r>
      <w:r>
        <w:rPr>
          <w:rFonts w:eastAsiaTheme="minorEastAsia"/>
          <w:b/>
          <w:color w:val="FF0000"/>
          <w:lang w:eastAsia="zh-CN"/>
        </w:rPr>
        <w:t>for SL</w:t>
      </w:r>
      <w:r>
        <w:rPr>
          <w:rFonts w:eastAsiaTheme="minorEastAsia" w:hint="eastAsia"/>
          <w:b/>
          <w:color w:val="FF0000"/>
          <w:lang w:eastAsia="zh-CN"/>
        </w:rPr>
        <w:t>-</w:t>
      </w:r>
      <w:r w:rsidRPr="007325CB">
        <w:rPr>
          <w:rFonts w:eastAsiaTheme="minorEastAsia"/>
          <w:b/>
          <w:color w:val="FF0000"/>
          <w:lang w:eastAsia="zh-CN"/>
        </w:rPr>
        <w:t>PRS and associated PSCCH</w:t>
      </w:r>
      <w:r w:rsidRPr="00272009">
        <w:rPr>
          <w:rFonts w:eastAsiaTheme="minorEastAsia"/>
          <w:b/>
          <w:lang w:eastAsia="zh-CN"/>
        </w:rPr>
        <w:t xml:space="preserve"> and SL RSRP report for dedicated resource pool for unicast transmissions</w:t>
      </w:r>
      <w:r w:rsidRPr="008A6DF0">
        <w:rPr>
          <w:rFonts w:eastAsiaTheme="minorEastAsia" w:hint="eastAsia"/>
          <w:b/>
          <w:lang w:eastAsia="zh-CN"/>
        </w:rPr>
        <w:t>.</w:t>
      </w:r>
    </w:p>
    <w:p w14:paraId="029CF329" w14:textId="77777777" w:rsidR="00ED1962" w:rsidRDefault="00ED1962" w:rsidP="00D65FE8">
      <w:pPr>
        <w:pStyle w:val="3GPPNormalText"/>
        <w:rPr>
          <w:rFonts w:eastAsiaTheme="minorEastAsia"/>
          <w:b/>
          <w:bCs/>
          <w:iCs/>
          <w:sz w:val="20"/>
          <w:szCs w:val="20"/>
          <w:lang w:eastAsia="zh-CN"/>
        </w:rPr>
      </w:pPr>
    </w:p>
    <w:p w14:paraId="631BAF0C" w14:textId="77777777" w:rsidR="00D65FE8" w:rsidRPr="00EF73FC" w:rsidRDefault="00D65FE8" w:rsidP="00D65FE8">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12</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381746D6" w14:textId="77777777" w:rsidR="00D65FE8" w:rsidRPr="00EF73FC" w:rsidRDefault="00D65FE8" w:rsidP="00D65FE8">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700553A9" w14:textId="77777777" w:rsidR="00D65FE8" w:rsidRPr="007156DE" w:rsidRDefault="00D65FE8" w:rsidP="00D65FE8">
      <w:pPr>
        <w:pStyle w:val="3GPPNormalText"/>
        <w:numPr>
          <w:ilvl w:val="0"/>
          <w:numId w:val="44"/>
        </w:numPr>
        <w:rPr>
          <w:b/>
          <w:bCs/>
          <w:sz w:val="20"/>
          <w:szCs w:val="20"/>
          <w:lang w:val="en-GB"/>
        </w:rPr>
      </w:pPr>
      <w:r w:rsidRPr="007156DE">
        <w:rPr>
          <w:b/>
          <w:bCs/>
          <w:sz w:val="20"/>
          <w:szCs w:val="20"/>
          <w:lang w:val="en-GB"/>
        </w:rPr>
        <w:t xml:space="preserve">Remove </w:t>
      </w:r>
      <w:r w:rsidRPr="007156DE">
        <w:rPr>
          <w:b/>
          <w:bCs/>
          <w:sz w:val="20"/>
          <w:szCs w:val="20"/>
        </w:rPr>
        <w:t>“[Note: The maximum number of RSCP measurements per TRP is less than or equal to FG 13-11]”</w:t>
      </w:r>
    </w:p>
    <w:p w14:paraId="17676505" w14:textId="77777777" w:rsidR="00D65FE8" w:rsidRPr="00280533" w:rsidRDefault="00D65FE8" w:rsidP="00D65FE8">
      <w:pPr>
        <w:pStyle w:val="3GPPNormalText"/>
        <w:numPr>
          <w:ilvl w:val="0"/>
          <w:numId w:val="44"/>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749B3692" w14:textId="77777777" w:rsidR="00D65FE8" w:rsidRPr="002429B3" w:rsidRDefault="00D65FE8" w:rsidP="00D65FE8">
      <w:pPr>
        <w:pStyle w:val="a1"/>
        <w:rPr>
          <w:rFonts w:eastAsiaTheme="minorEastAsia"/>
          <w:lang w:val="en-GB" w:eastAsia="zh-CN"/>
        </w:rPr>
      </w:pPr>
    </w:p>
    <w:p w14:paraId="2A6E9769" w14:textId="77777777" w:rsidR="00D65FE8" w:rsidRPr="00EF73FC" w:rsidRDefault="00D65FE8" w:rsidP="00D65FE8">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13</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6FB369F0" w14:textId="77777777" w:rsidR="00D65FE8" w:rsidRPr="00EF73FC" w:rsidRDefault="00D65FE8" w:rsidP="00D65FE8">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lastRenderedPageBreak/>
        <w:t>Include FG 13-1 in the Prerequisite feature groups</w:t>
      </w:r>
    </w:p>
    <w:p w14:paraId="50F41160" w14:textId="77777777" w:rsidR="00D65FE8" w:rsidRPr="007156DE" w:rsidRDefault="00D65FE8" w:rsidP="00D65FE8">
      <w:pPr>
        <w:pStyle w:val="3GPPNormalText"/>
        <w:numPr>
          <w:ilvl w:val="0"/>
          <w:numId w:val="44"/>
        </w:numPr>
        <w:rPr>
          <w:b/>
          <w:bCs/>
          <w:sz w:val="20"/>
          <w:szCs w:val="20"/>
          <w:lang w:val="en-GB"/>
        </w:rPr>
      </w:pPr>
      <w:r>
        <w:rPr>
          <w:b/>
          <w:bCs/>
          <w:sz w:val="20"/>
          <w:szCs w:val="20"/>
          <w:lang w:val="en-GB"/>
        </w:rPr>
        <w:t xml:space="preserve">Change </w:t>
      </w:r>
      <w:r w:rsidRPr="007156DE">
        <w:rPr>
          <w:b/>
          <w:bCs/>
          <w:sz w:val="20"/>
          <w:szCs w:val="20"/>
        </w:rPr>
        <w:t>“[Note: The maximum number of RSCP measurements per TRP is less than or equal to FG 13-</w:t>
      </w:r>
      <w:r>
        <w:rPr>
          <w:b/>
          <w:bCs/>
          <w:sz w:val="20"/>
          <w:szCs w:val="20"/>
        </w:rPr>
        <w:t>6</w:t>
      </w:r>
      <w:r w:rsidRPr="007156DE">
        <w:rPr>
          <w:b/>
          <w:bCs/>
          <w:sz w:val="20"/>
          <w:szCs w:val="20"/>
        </w:rPr>
        <w:t>]”</w:t>
      </w:r>
      <w:r>
        <w:rPr>
          <w:b/>
          <w:bCs/>
          <w:sz w:val="20"/>
          <w:szCs w:val="20"/>
        </w:rPr>
        <w:t xml:space="preserve"> to </w:t>
      </w:r>
      <w:r w:rsidRPr="007156DE">
        <w:rPr>
          <w:b/>
          <w:bCs/>
          <w:sz w:val="20"/>
          <w:szCs w:val="20"/>
        </w:rPr>
        <w:t>“Note: The maximum number of RSCP measurements per TRP</w:t>
      </w:r>
      <w:r>
        <w:rPr>
          <w:b/>
          <w:bCs/>
          <w:sz w:val="20"/>
          <w:szCs w:val="20"/>
        </w:rPr>
        <w:t xml:space="preserve"> pair</w:t>
      </w:r>
      <w:r w:rsidRPr="007156DE">
        <w:rPr>
          <w:b/>
          <w:bCs/>
          <w:sz w:val="20"/>
          <w:szCs w:val="20"/>
        </w:rPr>
        <w:t xml:space="preserve"> is equal to FG 13-</w:t>
      </w:r>
      <w:r>
        <w:rPr>
          <w:b/>
          <w:bCs/>
          <w:sz w:val="20"/>
          <w:szCs w:val="20"/>
        </w:rPr>
        <w:t>6</w:t>
      </w:r>
      <w:r w:rsidRPr="007156DE">
        <w:rPr>
          <w:b/>
          <w:bCs/>
          <w:sz w:val="20"/>
          <w:szCs w:val="20"/>
        </w:rPr>
        <w:t>”</w:t>
      </w:r>
    </w:p>
    <w:p w14:paraId="3E4B6D03" w14:textId="77777777" w:rsidR="00D65FE8" w:rsidRPr="007156DE" w:rsidRDefault="00D65FE8" w:rsidP="00D65FE8">
      <w:pPr>
        <w:pStyle w:val="3GPPNormalText"/>
        <w:numPr>
          <w:ilvl w:val="0"/>
          <w:numId w:val="44"/>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6EA1DD76" w14:textId="77777777" w:rsidR="00D65FE8" w:rsidRDefault="00D65FE8" w:rsidP="00D65FE8">
      <w:pPr>
        <w:pStyle w:val="a1"/>
        <w:rPr>
          <w:rFonts w:eastAsiaTheme="minorEastAsia"/>
          <w:lang w:val="en-GB" w:eastAsia="zh-CN"/>
        </w:rPr>
      </w:pPr>
    </w:p>
    <w:p w14:paraId="7205621D" w14:textId="77777777" w:rsidR="00D65FE8" w:rsidRPr="00EF73FC" w:rsidRDefault="00D65FE8" w:rsidP="00D65FE8">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3,</w:t>
      </w:r>
    </w:p>
    <w:p w14:paraId="5391E267" w14:textId="77777777" w:rsidR="00D65FE8" w:rsidRPr="007156DE" w:rsidRDefault="00D65FE8" w:rsidP="00D65FE8">
      <w:pPr>
        <w:pStyle w:val="3GPPNormalText"/>
        <w:numPr>
          <w:ilvl w:val="0"/>
          <w:numId w:val="44"/>
        </w:numPr>
        <w:rPr>
          <w:b/>
          <w:bCs/>
          <w:sz w:val="20"/>
          <w:szCs w:val="20"/>
          <w:lang w:val="en-GB"/>
        </w:rPr>
      </w:pPr>
      <w:r>
        <w:rPr>
          <w:b/>
          <w:bCs/>
          <w:sz w:val="20"/>
          <w:szCs w:val="20"/>
          <w:lang w:val="en-GB"/>
        </w:rPr>
        <w:t xml:space="preserve">Remove </w:t>
      </w:r>
      <w:r w:rsidRPr="007156DE">
        <w:rPr>
          <w:b/>
          <w:bCs/>
          <w:sz w:val="20"/>
          <w:szCs w:val="20"/>
        </w:rPr>
        <w:t>“[</w:t>
      </w:r>
      <w:r w:rsidRPr="00AE02CA">
        <w:rPr>
          <w:b/>
          <w:bCs/>
          <w:sz w:val="20"/>
          <w:szCs w:val="20"/>
        </w:rPr>
        <w:t>for UE based and UE assisted]</w:t>
      </w:r>
      <w:r w:rsidRPr="007156DE">
        <w:rPr>
          <w:b/>
          <w:bCs/>
          <w:sz w:val="20"/>
          <w:szCs w:val="20"/>
        </w:rPr>
        <w:t>”</w:t>
      </w:r>
    </w:p>
    <w:p w14:paraId="1EA76A9A" w14:textId="77777777" w:rsidR="00D65FE8" w:rsidRPr="00BA6C3B" w:rsidRDefault="00D65FE8" w:rsidP="00D65FE8">
      <w:pPr>
        <w:pStyle w:val="3GPPNormalText"/>
        <w:numPr>
          <w:ilvl w:val="0"/>
          <w:numId w:val="44"/>
        </w:numPr>
        <w:rPr>
          <w:b/>
          <w:bCs/>
          <w:sz w:val="20"/>
          <w:szCs w:val="20"/>
          <w:lang w:val="en-GB"/>
        </w:rPr>
      </w:pPr>
      <w:r w:rsidRPr="00BA6C3B">
        <w:rPr>
          <w:b/>
          <w:bCs/>
          <w:sz w:val="20"/>
          <w:szCs w:val="20"/>
          <w:lang w:val="en-GB"/>
        </w:rPr>
        <w:t xml:space="preserve">Split FG 41-2-3 in to </w:t>
      </w:r>
      <w:r w:rsidRPr="00BA6C3B">
        <w:rPr>
          <w:rFonts w:eastAsia="Batang"/>
          <w:b/>
          <w:bCs/>
          <w:color w:val="000000"/>
          <w:sz w:val="20"/>
          <w:szCs w:val="20"/>
          <w:lang w:val="en-GB"/>
        </w:rPr>
        <w:t>FG 41-2-3 and FG 41-2-3a</w:t>
      </w:r>
      <w:r w:rsidRPr="00BA6C3B">
        <w:rPr>
          <w:b/>
          <w:bCs/>
          <w:sz w:val="20"/>
          <w:szCs w:val="20"/>
        </w:rPr>
        <w:t xml:space="preserve">. </w:t>
      </w:r>
      <w:r w:rsidRPr="00BA6C3B">
        <w:rPr>
          <w:b/>
          <w:bCs/>
          <w:sz w:val="20"/>
          <w:szCs w:val="20"/>
          <w:lang w:val="en-GB"/>
        </w:rPr>
        <w:t>FG 41-2-3 is defined for “</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w:t>
      </w:r>
      <w:r w:rsidRPr="00BA6C3B">
        <w:rPr>
          <w:b/>
          <w:bCs/>
        </w:rPr>
        <w:t xml:space="preserve"> </w:t>
      </w:r>
      <w:r w:rsidRPr="00BA6C3B">
        <w:rPr>
          <w:b/>
          <w:bCs/>
          <w:sz w:val="20"/>
          <w:szCs w:val="20"/>
        </w:rPr>
        <w:t xml:space="preserve">CONNECTED” and </w:t>
      </w:r>
      <w:r w:rsidRPr="00BA6C3B">
        <w:rPr>
          <w:b/>
          <w:bCs/>
          <w:sz w:val="20"/>
          <w:szCs w:val="20"/>
          <w:lang w:val="en-GB"/>
        </w:rPr>
        <w:t xml:space="preserve">FG 41-2-3 is defined for </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RRC_INACTIVE”</w:t>
      </w:r>
    </w:p>
    <w:p w14:paraId="17B15FFA" w14:textId="77777777" w:rsidR="00D65FE8" w:rsidRPr="0027230A" w:rsidRDefault="00D65FE8" w:rsidP="00D65FE8">
      <w:pPr>
        <w:pStyle w:val="3GPPNormalText"/>
        <w:rPr>
          <w:sz w:val="20"/>
          <w:szCs w:val="20"/>
        </w:rPr>
      </w:pPr>
    </w:p>
    <w:p w14:paraId="1B38EDF1" w14:textId="77777777" w:rsidR="00D65FE8" w:rsidRPr="00EF73FC" w:rsidRDefault="00D65FE8" w:rsidP="00D65FE8">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4,</w:t>
      </w:r>
    </w:p>
    <w:p w14:paraId="720CE8D3" w14:textId="77777777" w:rsidR="00D65FE8" w:rsidRPr="007156DE" w:rsidRDefault="00D65FE8" w:rsidP="00D65FE8">
      <w:pPr>
        <w:pStyle w:val="3GPPNormalText"/>
        <w:numPr>
          <w:ilvl w:val="0"/>
          <w:numId w:val="44"/>
        </w:numPr>
        <w:rPr>
          <w:b/>
          <w:bCs/>
          <w:sz w:val="20"/>
          <w:szCs w:val="20"/>
          <w:lang w:val="en-GB"/>
        </w:rPr>
      </w:pPr>
      <w:r>
        <w:rPr>
          <w:b/>
          <w:bCs/>
          <w:sz w:val="20"/>
          <w:szCs w:val="20"/>
          <w:lang w:val="en-GB"/>
        </w:rPr>
        <w:t xml:space="preserve">Include </w:t>
      </w:r>
      <w:r w:rsidRPr="00084BC6">
        <w:rPr>
          <w:b/>
          <w:bCs/>
          <w:sz w:val="20"/>
          <w:szCs w:val="20"/>
          <w:lang w:val="en-GB"/>
        </w:rPr>
        <w:t xml:space="preserve">13-1 </w:t>
      </w:r>
      <w:r>
        <w:rPr>
          <w:b/>
          <w:bCs/>
          <w:sz w:val="20"/>
          <w:szCs w:val="20"/>
          <w:lang w:val="en-GB"/>
        </w:rPr>
        <w:t>in</w:t>
      </w:r>
      <w:r w:rsidRPr="00084BC6">
        <w:rPr>
          <w:b/>
          <w:bCs/>
          <w:sz w:val="20"/>
          <w:szCs w:val="20"/>
          <w:lang w:val="en-GB"/>
        </w:rPr>
        <w:t xml:space="preserve"> the Prerequisite feature groups.</w:t>
      </w:r>
    </w:p>
    <w:p w14:paraId="744CE248" w14:textId="77777777" w:rsidR="00D65FE8" w:rsidRPr="00EE3F79" w:rsidRDefault="00D65FE8" w:rsidP="00D65FE8">
      <w:pPr>
        <w:pStyle w:val="a1"/>
        <w:rPr>
          <w:rFonts w:eastAsiaTheme="minorEastAsia"/>
          <w:lang w:val="en-GB" w:eastAsia="zh-CN"/>
        </w:rPr>
      </w:pPr>
    </w:p>
    <w:p w14:paraId="29607174" w14:textId="77777777" w:rsidR="00D65FE8" w:rsidRDefault="00D65FE8" w:rsidP="00D65FE8">
      <w:pPr>
        <w:autoSpaceDN w:val="0"/>
        <w:spacing w:afterLines="50" w:after="120"/>
        <w:jc w:val="both"/>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16</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sidRPr="00BC2A9E">
        <w:rPr>
          <w:rFonts w:eastAsia="Batang"/>
          <w:b/>
          <w:bCs/>
          <w:color w:val="000000"/>
          <w:lang w:val="en-GB"/>
        </w:rPr>
        <w:t>Introduce new UE capabilit</w:t>
      </w:r>
      <w:r>
        <w:rPr>
          <w:rFonts w:eastAsia="Batang"/>
          <w:b/>
          <w:bCs/>
          <w:color w:val="000000"/>
          <w:lang w:val="en-GB"/>
        </w:rPr>
        <w:t>ies</w:t>
      </w:r>
      <w:r w:rsidRPr="00BC2A9E">
        <w:rPr>
          <w:rFonts w:eastAsia="Batang"/>
          <w:b/>
          <w:bCs/>
          <w:color w:val="000000"/>
          <w:lang w:val="en-GB"/>
        </w:rPr>
        <w:t xml:space="preserve"> for UE supporting CPP</w:t>
      </w:r>
      <w:r>
        <w:rPr>
          <w:rFonts w:eastAsia="Batang"/>
          <w:b/>
          <w:bCs/>
          <w:color w:val="000000"/>
          <w:lang w:val="en-GB"/>
        </w:rPr>
        <w:t xml:space="preserve"> in RRC_DILE:</w:t>
      </w:r>
    </w:p>
    <w:p w14:paraId="73ED2ADB" w14:textId="77777777" w:rsidR="00D65FE8" w:rsidRPr="00B8608C" w:rsidRDefault="00D65FE8" w:rsidP="00D65FE8">
      <w:pPr>
        <w:pStyle w:val="3GPPAgreements"/>
        <w:numPr>
          <w:ilvl w:val="0"/>
          <w:numId w:val="31"/>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w:t>
      </w:r>
      <w:r w:rsidRPr="00B8608C">
        <w:rPr>
          <w:b/>
          <w:bCs/>
          <w:sz w:val="20"/>
          <w:lang w:val="en-GB"/>
        </w:rPr>
        <w:t xml:space="preserve">: </w:t>
      </w:r>
      <w:r w:rsidRPr="00E37CD4">
        <w:rPr>
          <w:b/>
          <w:bCs/>
          <w:sz w:val="20"/>
          <w:lang w:val="en-GB"/>
        </w:rPr>
        <w:t xml:space="preserve">DL RSCP reporting based on DL PRS in </w:t>
      </w:r>
      <w:r w:rsidRPr="000D500B">
        <w:rPr>
          <w:b/>
          <w:bCs/>
          <w:sz w:val="20"/>
          <w:lang w:val="en-GB"/>
        </w:rPr>
        <w:t>RRC_I</w:t>
      </w:r>
      <w:r>
        <w:rPr>
          <w:b/>
          <w:bCs/>
          <w:sz w:val="20"/>
          <w:lang w:val="en-GB"/>
        </w:rPr>
        <w:t>DLE</w:t>
      </w:r>
      <w:r w:rsidRPr="00B8608C">
        <w:rPr>
          <w:rFonts w:hint="eastAsia"/>
          <w:b/>
          <w:bCs/>
          <w:sz w:val="20"/>
          <w:lang w:val="en-GB" w:eastAsia="zh-CN"/>
        </w:rPr>
        <w:t>.</w:t>
      </w:r>
    </w:p>
    <w:p w14:paraId="6C920AD8" w14:textId="77777777" w:rsidR="00D65FE8" w:rsidRDefault="00D65FE8" w:rsidP="00D65FE8">
      <w:pPr>
        <w:pStyle w:val="3GPPAgreements"/>
        <w:numPr>
          <w:ilvl w:val="0"/>
          <w:numId w:val="31"/>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2-Xa</w:t>
      </w:r>
      <w:r w:rsidRPr="00B8608C">
        <w:rPr>
          <w:b/>
          <w:bCs/>
          <w:sz w:val="20"/>
          <w:lang w:val="en-GB"/>
        </w:rPr>
        <w:t xml:space="preserve">: </w:t>
      </w:r>
      <w:r w:rsidRPr="000D500B">
        <w:rPr>
          <w:b/>
          <w:bCs/>
          <w:sz w:val="20"/>
          <w:lang w:val="en-GB"/>
        </w:rPr>
        <w:t>DL RSCP</w:t>
      </w:r>
      <w:r>
        <w:rPr>
          <w:b/>
          <w:bCs/>
          <w:sz w:val="20"/>
          <w:lang w:val="en-GB"/>
        </w:rPr>
        <w:t>D</w:t>
      </w:r>
      <w:r w:rsidRPr="000D500B">
        <w:rPr>
          <w:b/>
          <w:bCs/>
          <w:sz w:val="20"/>
          <w:lang w:val="en-GB"/>
        </w:rPr>
        <w:t xml:space="preserve"> reporting based on DL PRS in RRC_I</w:t>
      </w:r>
      <w:r>
        <w:rPr>
          <w:b/>
          <w:bCs/>
          <w:sz w:val="20"/>
          <w:lang w:val="en-GB"/>
        </w:rPr>
        <w:t>DLE</w:t>
      </w:r>
      <w:r w:rsidRPr="00B8608C">
        <w:rPr>
          <w:rFonts w:hint="eastAsia"/>
          <w:b/>
          <w:bCs/>
          <w:sz w:val="20"/>
          <w:lang w:val="en-GB" w:eastAsia="zh-CN"/>
        </w:rPr>
        <w:t>.</w:t>
      </w:r>
    </w:p>
    <w:p w14:paraId="39B6E0E7" w14:textId="77777777" w:rsidR="00D65FE8" w:rsidRPr="00B8608C" w:rsidRDefault="00D65FE8" w:rsidP="00D65FE8">
      <w:pPr>
        <w:pStyle w:val="3GPPAgreements"/>
        <w:numPr>
          <w:ilvl w:val="0"/>
          <w:numId w:val="31"/>
        </w:numPr>
        <w:spacing w:before="0" w:afterLines="50" w:after="120"/>
        <w:rPr>
          <w:b/>
          <w:bCs/>
          <w:sz w:val="20"/>
          <w:lang w:val="en-GB"/>
        </w:rPr>
      </w:pPr>
      <w:r w:rsidRPr="00B8608C">
        <w:rPr>
          <w:b/>
          <w:bCs/>
          <w:sz w:val="20"/>
          <w:lang w:val="en-GB"/>
        </w:rPr>
        <w:t xml:space="preserve">FG </w:t>
      </w:r>
      <w:r>
        <w:rPr>
          <w:b/>
          <w:bCs/>
          <w:sz w:val="20"/>
          <w:lang w:val="en-GB"/>
        </w:rPr>
        <w:t>41</w:t>
      </w:r>
      <w:r w:rsidRPr="00B8608C">
        <w:rPr>
          <w:b/>
          <w:bCs/>
          <w:sz w:val="20"/>
          <w:lang w:val="en-GB"/>
        </w:rPr>
        <w:t>-</w:t>
      </w:r>
      <w:r>
        <w:rPr>
          <w:b/>
          <w:bCs/>
          <w:sz w:val="20"/>
          <w:lang w:val="en-GB"/>
        </w:rPr>
        <w:t>2-Xb</w:t>
      </w:r>
      <w:r w:rsidRPr="00B8608C">
        <w:rPr>
          <w:b/>
          <w:bCs/>
          <w:sz w:val="20"/>
          <w:lang w:val="en-GB"/>
        </w:rPr>
        <w:t xml:space="preserve">: </w:t>
      </w:r>
      <w:r w:rsidRPr="00121EB3">
        <w:rPr>
          <w:b/>
          <w:bCs/>
          <w:sz w:val="20"/>
          <w:lang w:val="en-GB"/>
        </w:rPr>
        <w:t>Measurement on indicated DL PRS resource sets within the indicated time window(s)</w:t>
      </w:r>
      <w:r>
        <w:rPr>
          <w:b/>
          <w:bCs/>
          <w:sz w:val="20"/>
          <w:lang w:val="en-GB" w:eastAsia="zh-CN"/>
        </w:rPr>
        <w:t xml:space="preserve"> </w:t>
      </w:r>
      <w:r w:rsidRPr="000D500B">
        <w:rPr>
          <w:b/>
          <w:bCs/>
          <w:sz w:val="20"/>
          <w:lang w:val="en-GB"/>
        </w:rPr>
        <w:t>in RRC_I</w:t>
      </w:r>
      <w:r>
        <w:rPr>
          <w:b/>
          <w:bCs/>
          <w:sz w:val="20"/>
          <w:lang w:val="en-GB"/>
        </w:rPr>
        <w:t>DLE.</w:t>
      </w:r>
    </w:p>
    <w:p w14:paraId="37DECF11" w14:textId="77777777" w:rsidR="00D65FE8" w:rsidRDefault="00D65FE8" w:rsidP="00D65FE8">
      <w:pPr>
        <w:rPr>
          <w:rFonts w:eastAsiaTheme="minorEastAsia"/>
          <w:lang w:eastAsia="zh-CN"/>
        </w:rPr>
      </w:pPr>
    </w:p>
    <w:p w14:paraId="04EC32E2" w14:textId="77777777" w:rsidR="00D65FE8" w:rsidRDefault="00D65FE8" w:rsidP="00D65FE8">
      <w:pPr>
        <w:autoSpaceDN w:val="0"/>
        <w:spacing w:afterLines="50" w:after="120"/>
        <w:jc w:val="both"/>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17</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Pr>
          <w:rFonts w:eastAsiaTheme="minorEastAsia"/>
          <w:b/>
          <w:iCs/>
          <w:lang w:eastAsia="zh-CN"/>
        </w:rPr>
        <w:t xml:space="preserve">The components 1 and 2 of </w:t>
      </w:r>
      <w:r w:rsidRPr="00BC2A9E">
        <w:rPr>
          <w:rFonts w:eastAsia="Batang"/>
          <w:b/>
          <w:bCs/>
          <w:color w:val="000000"/>
          <w:lang w:val="en-GB"/>
        </w:rPr>
        <w:t>UE</w:t>
      </w:r>
      <w:r>
        <w:rPr>
          <w:rFonts w:eastAsia="Batang"/>
          <w:b/>
          <w:bCs/>
          <w:color w:val="000000"/>
          <w:lang w:val="en-GB"/>
        </w:rPr>
        <w:t xml:space="preserve"> </w:t>
      </w:r>
      <w:r w:rsidRPr="00BC2A9E">
        <w:rPr>
          <w:rFonts w:eastAsia="Batang"/>
          <w:b/>
          <w:bCs/>
          <w:color w:val="000000"/>
          <w:lang w:val="en-GB"/>
        </w:rPr>
        <w:t xml:space="preserve">capability </w:t>
      </w:r>
      <w:r>
        <w:rPr>
          <w:rFonts w:eastAsia="Batang"/>
          <w:b/>
          <w:bCs/>
          <w:color w:val="000000"/>
          <w:lang w:val="en-GB"/>
        </w:rPr>
        <w:t>“</w:t>
      </w:r>
      <w:r w:rsidRPr="003C26AC">
        <w:rPr>
          <w:rFonts w:eastAsia="Batang"/>
          <w:b/>
          <w:bCs/>
          <w:color w:val="000000"/>
          <w:lang w:val="en-GB"/>
        </w:rPr>
        <w:t>13-</w:t>
      </w:r>
      <w:r>
        <w:rPr>
          <w:rFonts w:eastAsia="Batang"/>
          <w:b/>
          <w:bCs/>
          <w:color w:val="000000"/>
          <w:lang w:val="en-GB"/>
        </w:rPr>
        <w:t xml:space="preserve">4 </w:t>
      </w:r>
      <w:r w:rsidRPr="003C26AC">
        <w:rPr>
          <w:rFonts w:eastAsia="Batang"/>
          <w:b/>
          <w:bCs/>
          <w:color w:val="000000"/>
          <w:lang w:val="en-GB"/>
        </w:rPr>
        <w:t xml:space="preserve">DL PRS Resources for </w:t>
      </w:r>
      <w:r>
        <w:rPr>
          <w:rFonts w:eastAsia="Batang"/>
          <w:b/>
          <w:bCs/>
          <w:color w:val="000000"/>
          <w:lang w:val="en-GB"/>
        </w:rPr>
        <w:t xml:space="preserve">Multi-RTT” are applicable to a </w:t>
      </w:r>
      <w:r w:rsidRPr="00BC2A9E">
        <w:rPr>
          <w:rFonts w:eastAsia="Batang"/>
          <w:b/>
          <w:bCs/>
          <w:color w:val="000000"/>
          <w:lang w:val="en-GB"/>
        </w:rPr>
        <w:t xml:space="preserve">UE </w:t>
      </w:r>
      <w:r>
        <w:rPr>
          <w:rFonts w:eastAsia="Batang"/>
          <w:b/>
          <w:bCs/>
          <w:color w:val="000000"/>
          <w:lang w:val="en-GB"/>
        </w:rPr>
        <w:t xml:space="preserve">that </w:t>
      </w:r>
      <w:r w:rsidRPr="00BC2A9E">
        <w:rPr>
          <w:rFonts w:eastAsia="Batang"/>
          <w:b/>
          <w:bCs/>
          <w:color w:val="000000"/>
          <w:lang w:val="en-GB"/>
        </w:rPr>
        <w:t>support</w:t>
      </w:r>
      <w:r>
        <w:rPr>
          <w:rFonts w:eastAsia="Batang"/>
          <w:b/>
          <w:bCs/>
          <w:color w:val="000000"/>
          <w:lang w:val="en-GB"/>
        </w:rPr>
        <w:t>s reporting DL RSCP (Note:  The m</w:t>
      </w:r>
      <w:r w:rsidRPr="003C26AC">
        <w:rPr>
          <w:rFonts w:eastAsia="Batang"/>
          <w:b/>
          <w:bCs/>
          <w:color w:val="000000"/>
          <w:lang w:val="en-GB"/>
        </w:rPr>
        <w:t>ax number of positioning frequency layer</w:t>
      </w:r>
      <w:r>
        <w:rPr>
          <w:rFonts w:eastAsia="Batang"/>
          <w:b/>
          <w:bCs/>
          <w:color w:val="000000"/>
          <w:lang w:val="en-GB"/>
        </w:rPr>
        <w:t xml:space="preserve"> </w:t>
      </w:r>
      <w:r w:rsidRPr="003C26AC">
        <w:rPr>
          <w:rFonts w:eastAsia="Batang"/>
          <w:b/>
          <w:bCs/>
          <w:color w:val="000000"/>
          <w:lang w:val="en-GB"/>
        </w:rPr>
        <w:t>UE supports</w:t>
      </w:r>
      <w:r>
        <w:rPr>
          <w:rFonts w:eastAsia="Batang"/>
          <w:b/>
          <w:bCs/>
          <w:color w:val="000000"/>
          <w:lang w:val="en-GB"/>
        </w:rPr>
        <w:t xml:space="preserve"> for DL RSCP is limited to 1 in Rel-18).</w:t>
      </w:r>
    </w:p>
    <w:p w14:paraId="012A166E" w14:textId="77777777" w:rsidR="00D65FE8" w:rsidRPr="005543DE" w:rsidRDefault="00D65FE8" w:rsidP="00D65FE8">
      <w:pPr>
        <w:autoSpaceDN w:val="0"/>
        <w:spacing w:afterLines="50" w:after="120"/>
        <w:jc w:val="both"/>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18</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p>
    <w:p w14:paraId="46AB38E7" w14:textId="77777777" w:rsidR="00D65FE8" w:rsidRPr="005543DE" w:rsidRDefault="00D65FE8" w:rsidP="00D65FE8">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w:t>
      </w:r>
    </w:p>
    <w:p w14:paraId="31B2BF93" w14:textId="77777777" w:rsidR="00D65FE8" w:rsidRPr="005543DE" w:rsidRDefault="00D65FE8" w:rsidP="00D65FE8">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316C3E8C" w14:textId="77777777" w:rsidR="00D65FE8" w:rsidRPr="005543DE" w:rsidRDefault="00D65FE8" w:rsidP="00D65FE8">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20A85A07" w14:textId="77777777" w:rsidR="00D65FE8" w:rsidRPr="005543DE" w:rsidRDefault="00D65FE8" w:rsidP="00D65FE8">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13-3a</w:t>
      </w:r>
    </w:p>
    <w:p w14:paraId="759277DC" w14:textId="77777777" w:rsidR="00D65FE8" w:rsidRPr="005543DE" w:rsidRDefault="00D65FE8" w:rsidP="00D65FE8">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p w14:paraId="0F0D3167" w14:textId="77777777" w:rsidR="00D65FE8" w:rsidRDefault="00D65FE8" w:rsidP="00D65FE8">
      <w:pPr>
        <w:autoSpaceDN w:val="0"/>
        <w:spacing w:afterLines="50" w:after="120"/>
        <w:jc w:val="both"/>
        <w:rPr>
          <w:rFonts w:eastAsiaTheme="minorEastAsia"/>
          <w:b/>
          <w:bCs/>
          <w:iCs/>
          <w:lang w:eastAsia="zh-CN"/>
        </w:rPr>
      </w:pPr>
    </w:p>
    <w:p w14:paraId="082D0746" w14:textId="77777777" w:rsidR="00D65FE8" w:rsidRPr="005C17E6" w:rsidRDefault="00D65FE8" w:rsidP="00D65FE8">
      <w:pPr>
        <w:autoSpaceDN w:val="0"/>
        <w:spacing w:afterLines="50" w:after="120"/>
        <w:jc w:val="both"/>
        <w:rPr>
          <w:rFonts w:eastAsiaTheme="minorEastAsia"/>
          <w:b/>
          <w:bCs/>
          <w:color w:val="000000"/>
          <w:lang w:val="en-GB"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19</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also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Pr>
          <w:rFonts w:eastAsiaTheme="minorEastAsia" w:hint="eastAsia"/>
          <w:b/>
          <w:bCs/>
          <w:color w:val="000000"/>
          <w:lang w:val="en-GB" w:eastAsia="zh-CN"/>
        </w:rPr>
        <w:t>:</w:t>
      </w:r>
    </w:p>
    <w:p w14:paraId="427CCD84" w14:textId="77777777" w:rsidR="00D65FE8" w:rsidRPr="005543DE" w:rsidRDefault="00D65FE8" w:rsidP="00D65FE8">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p>
    <w:p w14:paraId="48E50690" w14:textId="77777777" w:rsidR="00D65FE8" w:rsidRPr="005543DE" w:rsidRDefault="00D65FE8" w:rsidP="00D65FE8">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15399257" w14:textId="77777777" w:rsidR="00D65FE8" w:rsidRPr="007B554C" w:rsidRDefault="00D65FE8" w:rsidP="00D65FE8">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5CAFC6C8" w14:textId="77777777" w:rsidR="00D65FE8" w:rsidRPr="005543DE" w:rsidRDefault="00D65FE8" w:rsidP="00D65FE8">
      <w:pPr>
        <w:pStyle w:val="afa"/>
        <w:numPr>
          <w:ilvl w:val="0"/>
          <w:numId w:val="15"/>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In FG 13-4</w:t>
      </w:r>
      <w:r>
        <w:rPr>
          <w:rFonts w:ascii="Times New Roman" w:hAnsi="Times New Roman"/>
          <w:b/>
          <w:bCs/>
          <w:color w:val="000000"/>
          <w:sz w:val="20"/>
          <w:szCs w:val="20"/>
        </w:rPr>
        <w:t>a</w:t>
      </w:r>
    </w:p>
    <w:p w14:paraId="5E69C2D1" w14:textId="77777777" w:rsidR="00D65FE8" w:rsidRPr="00F14CCE" w:rsidRDefault="00D65FE8" w:rsidP="00D65FE8">
      <w:pPr>
        <w:pStyle w:val="afa"/>
        <w:numPr>
          <w:ilvl w:val="0"/>
          <w:numId w:val="16"/>
        </w:numPr>
        <w:autoSpaceDN w:val="0"/>
        <w:spacing w:afterLines="50" w:after="120"/>
        <w:ind w:firstLineChars="0"/>
        <w:jc w:val="both"/>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p w14:paraId="0605CBF8" w14:textId="77777777" w:rsidR="00184919" w:rsidRDefault="00184919" w:rsidP="00487D20">
      <w:pPr>
        <w:spacing w:afterLines="50" w:after="120"/>
        <w:jc w:val="both"/>
        <w:rPr>
          <w:rFonts w:eastAsia="宋体"/>
          <w:lang w:eastAsia="zh-CN"/>
        </w:rPr>
      </w:pPr>
    </w:p>
    <w:p w14:paraId="4F8BEC5E" w14:textId="77777777" w:rsidR="00D65FE8" w:rsidRPr="005543DE" w:rsidRDefault="00D65FE8" w:rsidP="00D65FE8">
      <w:pPr>
        <w:autoSpaceDN w:val="0"/>
        <w:spacing w:afterLines="50" w:after="120"/>
        <w:jc w:val="both"/>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20</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Any general </w:t>
      </w:r>
      <w:r>
        <w:rPr>
          <w:rFonts w:eastAsia="Batang"/>
          <w:b/>
          <w:bCs/>
          <w:color w:val="000000"/>
        </w:rPr>
        <w:t xml:space="preserve">UE capability related to DL PRS Processing defined in 38.822 (e.g., FG 13-7, 13-7a), which is not limited to a specific positioning method, should also be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p w14:paraId="7AF3872A" w14:textId="77777777" w:rsidR="00ED1962" w:rsidRDefault="00ED1962" w:rsidP="00D65FE8">
      <w:pPr>
        <w:autoSpaceDN w:val="0"/>
        <w:jc w:val="both"/>
        <w:rPr>
          <w:rFonts w:eastAsiaTheme="minorEastAsia"/>
          <w:b/>
          <w:bCs/>
          <w:iCs/>
          <w:lang w:eastAsia="zh-CN"/>
        </w:rPr>
      </w:pPr>
    </w:p>
    <w:p w14:paraId="4857688D" w14:textId="77777777" w:rsidR="00D65FE8" w:rsidRDefault="00D65FE8" w:rsidP="00D65FE8">
      <w:pPr>
        <w:autoSpaceDN w:val="0"/>
        <w:jc w:val="both"/>
        <w:rPr>
          <w:rFonts w:eastAsiaTheme="minorEastAsia"/>
          <w:b/>
          <w:iCs/>
          <w:lang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21</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p w14:paraId="6B955209" w14:textId="77777777" w:rsidR="00ED1962" w:rsidRDefault="00ED1962" w:rsidP="00D65FE8">
      <w:pPr>
        <w:autoSpaceDN w:val="0"/>
        <w:jc w:val="both"/>
        <w:rPr>
          <w:rFonts w:eastAsiaTheme="minorEastAsia"/>
          <w:b/>
          <w:bCs/>
          <w:iCs/>
          <w:lang w:eastAsia="zh-CN"/>
        </w:rPr>
      </w:pPr>
    </w:p>
    <w:p w14:paraId="6BB669A4" w14:textId="77777777" w:rsidR="00D65FE8" w:rsidRDefault="00D65FE8" w:rsidP="00D65FE8">
      <w:pPr>
        <w:autoSpaceDN w:val="0"/>
        <w:jc w:val="both"/>
        <w:rPr>
          <w:rFonts w:eastAsiaTheme="minorEastAsia"/>
          <w:b/>
          <w:iCs/>
          <w:lang w:eastAsia="zh-CN"/>
        </w:rPr>
      </w:pPr>
      <w:r w:rsidRPr="005543DE">
        <w:rPr>
          <w:b/>
          <w:bCs/>
          <w:iCs/>
          <w:lang w:eastAsia="ja-JP"/>
        </w:rPr>
        <w:lastRenderedPageBreak/>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22</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w:t>
      </w:r>
      <w:r w:rsidRPr="00933156">
        <w:rPr>
          <w:rFonts w:eastAsiaTheme="minorEastAsia"/>
          <w:b/>
          <w:iCs/>
          <w:lang w:eastAsia="zh-CN"/>
        </w:rPr>
        <w:t>low latency measuremen</w:t>
      </w:r>
      <w:r>
        <w:rPr>
          <w:rFonts w:eastAsiaTheme="minorEastAsia"/>
          <w:b/>
          <w:iCs/>
          <w:lang w:eastAsia="zh-CN"/>
        </w:rPr>
        <w:t xml:space="preserve">ts are applicable for NR DL CPP. </w:t>
      </w:r>
    </w:p>
    <w:p w14:paraId="5A79262B" w14:textId="77777777" w:rsidR="00ED1962" w:rsidRDefault="00ED1962" w:rsidP="00D65FE8">
      <w:pPr>
        <w:pStyle w:val="3GPPNormalText"/>
        <w:rPr>
          <w:rFonts w:eastAsiaTheme="minorEastAsia"/>
          <w:b/>
          <w:bCs/>
          <w:iCs/>
          <w:sz w:val="20"/>
          <w:szCs w:val="20"/>
          <w:lang w:eastAsia="zh-CN"/>
        </w:rPr>
      </w:pPr>
    </w:p>
    <w:p w14:paraId="4C7DD25B" w14:textId="77777777" w:rsidR="00D65FE8" w:rsidRPr="00EF73FC" w:rsidRDefault="00D65FE8" w:rsidP="00D65FE8">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23</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-1</w:t>
      </w:r>
      <w:r>
        <w:rPr>
          <w:rFonts w:eastAsia="Batang"/>
          <w:b/>
          <w:bCs/>
          <w:color w:val="000000"/>
          <w:sz w:val="20"/>
          <w:szCs w:val="20"/>
          <w:lang w:val="en-GB"/>
        </w:rPr>
        <w:t>,</w:t>
      </w:r>
    </w:p>
    <w:p w14:paraId="11FBC494" w14:textId="77777777" w:rsidR="00D65FE8" w:rsidRPr="00EF73FC" w:rsidRDefault="00D65FE8" w:rsidP="00D65FE8">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t>Include</w:t>
      </w:r>
      <w:r>
        <w:rPr>
          <w:rFonts w:eastAsia="Batang"/>
          <w:b/>
          <w:bCs/>
          <w:color w:val="000000"/>
          <w:sz w:val="20"/>
          <w:szCs w:val="20"/>
          <w:lang w:val="en-GB"/>
        </w:rPr>
        <w:t xml:space="preserve"> the component “</w:t>
      </w:r>
      <w:r w:rsidRPr="007679F7">
        <w:rPr>
          <w:rFonts w:eastAsia="Batang"/>
          <w:b/>
          <w:bCs/>
          <w:color w:val="000000"/>
          <w:sz w:val="20"/>
          <w:szCs w:val="20"/>
          <w:lang w:val="en-GB"/>
        </w:rPr>
        <w:t>2. Maximum number of configured [cells] for SRS for positioning in RRC_INACTIVE state”</w:t>
      </w:r>
      <w:r>
        <w:rPr>
          <w:rFonts w:eastAsia="Batang"/>
          <w:b/>
          <w:bCs/>
          <w:color w:val="000000"/>
          <w:sz w:val="20"/>
          <w:szCs w:val="20"/>
          <w:lang w:val="en-GB"/>
        </w:rPr>
        <w:t>.</w:t>
      </w:r>
    </w:p>
    <w:p w14:paraId="02B11B3D" w14:textId="77777777" w:rsidR="00D65FE8" w:rsidRDefault="00D65FE8" w:rsidP="00D65FE8">
      <w:pPr>
        <w:spacing w:beforeLines="50" w:before="120" w:after="120"/>
        <w:jc w:val="both"/>
        <w:rPr>
          <w:rFonts w:eastAsiaTheme="minorEastAsia"/>
          <w:lang w:val="en-GB" w:eastAsia="zh-CN"/>
        </w:rPr>
      </w:pPr>
    </w:p>
    <w:p w14:paraId="3EE85E22" w14:textId="77777777" w:rsidR="00D65FE8" w:rsidRPr="00EF73FC" w:rsidRDefault="00D65FE8" w:rsidP="00D65FE8">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w:t>
      </w:r>
      <w:r>
        <w:rPr>
          <w:rFonts w:eastAsia="Batang"/>
          <w:b/>
          <w:bCs/>
          <w:color w:val="000000"/>
          <w:sz w:val="20"/>
          <w:szCs w:val="20"/>
          <w:lang w:val="en-GB"/>
        </w:rPr>
        <w:t>3,</w:t>
      </w:r>
    </w:p>
    <w:p w14:paraId="73700C59" w14:textId="77777777" w:rsidR="00D65FE8" w:rsidRPr="00EF73FC" w:rsidRDefault="00D65FE8" w:rsidP="00D65FE8">
      <w:pPr>
        <w:pStyle w:val="3GPPNormalText"/>
        <w:numPr>
          <w:ilvl w:val="0"/>
          <w:numId w:val="44"/>
        </w:numPr>
        <w:rPr>
          <w:rFonts w:eastAsia="Batang"/>
          <w:b/>
          <w:bCs/>
          <w:color w:val="000000"/>
          <w:sz w:val="20"/>
          <w:szCs w:val="20"/>
          <w:lang w:val="en-GB"/>
        </w:rPr>
      </w:pPr>
      <w:proofErr w:type="gramStart"/>
      <w:r>
        <w:rPr>
          <w:rFonts w:eastAsia="Batang"/>
          <w:b/>
          <w:bCs/>
          <w:color w:val="000000"/>
          <w:sz w:val="20"/>
          <w:szCs w:val="20"/>
          <w:lang w:val="en-GB"/>
        </w:rPr>
        <w:t xml:space="preserve">Remove </w:t>
      </w:r>
      <w:r w:rsidRPr="007679F7">
        <w:rPr>
          <w:rFonts w:eastAsia="Batang"/>
          <w:b/>
          <w:bCs/>
          <w:color w:val="000000"/>
          <w:sz w:val="20"/>
          <w:szCs w:val="20"/>
          <w:lang w:val="en-GB"/>
        </w:rPr>
        <w:t>”</w:t>
      </w:r>
      <w:proofErr w:type="gramEnd"/>
      <w:r w:rsidRPr="00990C1C">
        <w:t xml:space="preserve"> </w:t>
      </w:r>
      <w:r w:rsidRPr="00990C1C">
        <w:rPr>
          <w:rFonts w:eastAsia="Batang"/>
          <w:b/>
          <w:bCs/>
          <w:color w:val="000000"/>
          <w:sz w:val="20"/>
          <w:szCs w:val="20"/>
          <w:lang w:val="en-GB"/>
        </w:rPr>
        <w:t>[Need for location server to know if the feature is supported]</w:t>
      </w:r>
      <w:r>
        <w:rPr>
          <w:rFonts w:eastAsia="Batang"/>
          <w:b/>
          <w:bCs/>
          <w:color w:val="000000"/>
          <w:sz w:val="20"/>
          <w:szCs w:val="20"/>
          <w:lang w:val="en-GB"/>
        </w:rPr>
        <w:t>”.</w:t>
      </w:r>
    </w:p>
    <w:p w14:paraId="2C96B5E8" w14:textId="77777777" w:rsidR="00D65FE8" w:rsidRPr="00990C1C" w:rsidRDefault="00D65FE8" w:rsidP="00D65FE8">
      <w:pPr>
        <w:pStyle w:val="3GPPNormalText"/>
        <w:rPr>
          <w:sz w:val="20"/>
          <w:szCs w:val="20"/>
          <w:lang w:val="en-GB"/>
        </w:rPr>
      </w:pPr>
    </w:p>
    <w:p w14:paraId="076C8E94" w14:textId="77777777" w:rsidR="00D65FE8" w:rsidRPr="00EF73FC" w:rsidRDefault="00D65FE8" w:rsidP="00D65FE8">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 and </w:t>
      </w:r>
      <w:r w:rsidRPr="00B43C1E">
        <w:rPr>
          <w:b/>
          <w:bCs/>
          <w:sz w:val="20"/>
          <w:szCs w:val="20"/>
        </w:rPr>
        <w:t>FG 41-</w:t>
      </w:r>
      <w:r>
        <w:rPr>
          <w:b/>
          <w:bCs/>
          <w:sz w:val="20"/>
          <w:szCs w:val="20"/>
        </w:rPr>
        <w:t>4</w:t>
      </w:r>
      <w:r w:rsidRPr="00B43C1E">
        <w:rPr>
          <w:b/>
          <w:bCs/>
          <w:sz w:val="20"/>
          <w:szCs w:val="20"/>
        </w:rPr>
        <w:t>-2:</w:t>
      </w:r>
      <w:r w:rsidRPr="00EF73FC">
        <w:rPr>
          <w:rFonts w:eastAsia="Batang"/>
          <w:b/>
          <w:bCs/>
          <w:color w:val="000000"/>
          <w:sz w:val="20"/>
          <w:szCs w:val="20"/>
          <w:lang w:val="en-GB"/>
        </w:rPr>
        <w:t xml:space="preserve">  </w:t>
      </w:r>
    </w:p>
    <w:p w14:paraId="6AA67F2E" w14:textId="77777777" w:rsidR="00D65FE8" w:rsidRPr="00EF73FC" w:rsidRDefault="00D65FE8" w:rsidP="00D65FE8">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106A097D" w14:textId="77777777" w:rsidR="00D65FE8" w:rsidRDefault="00D65FE8" w:rsidP="00D65FE8">
      <w:pPr>
        <w:pStyle w:val="3GPPNormalText"/>
        <w:numPr>
          <w:ilvl w:val="0"/>
          <w:numId w:val="44"/>
        </w:numPr>
        <w:rPr>
          <w:b/>
          <w:bCs/>
          <w:sz w:val="20"/>
          <w:szCs w:val="20"/>
          <w:lang w:val="en-GB"/>
        </w:rPr>
      </w:pPr>
      <w:r>
        <w:rPr>
          <w:b/>
          <w:bCs/>
          <w:sz w:val="20"/>
          <w:szCs w:val="20"/>
          <w:lang w:val="en-GB"/>
        </w:rPr>
        <w:t>Include “</w:t>
      </w:r>
      <w:r w:rsidRPr="005A15FA">
        <w:rPr>
          <w:b/>
          <w:bCs/>
          <w:sz w:val="20"/>
          <w:szCs w:val="20"/>
          <w:lang w:val="en-GB"/>
        </w:rPr>
        <w:t>DL PRS buffering capability: Type 1 or Type 2</w:t>
      </w:r>
      <w:r>
        <w:rPr>
          <w:b/>
          <w:bCs/>
          <w:sz w:val="20"/>
          <w:szCs w:val="20"/>
          <w:lang w:val="en-GB"/>
        </w:rPr>
        <w:t>”</w:t>
      </w:r>
      <w:r w:rsidRPr="005A15FA">
        <w:rPr>
          <w:b/>
          <w:bCs/>
          <w:sz w:val="20"/>
          <w:szCs w:val="20"/>
          <w:lang w:val="en-GB"/>
        </w:rPr>
        <w:t xml:space="preserve">. </w:t>
      </w:r>
    </w:p>
    <w:p w14:paraId="4EFACAF7" w14:textId="77777777" w:rsidR="00D65FE8" w:rsidRPr="00280533" w:rsidRDefault="00D65FE8" w:rsidP="00D65FE8">
      <w:pPr>
        <w:pStyle w:val="3GPPNormalText"/>
        <w:numPr>
          <w:ilvl w:val="0"/>
          <w:numId w:val="44"/>
        </w:numPr>
        <w:rPr>
          <w:b/>
          <w:bCs/>
          <w:sz w:val="20"/>
          <w:szCs w:val="20"/>
          <w:lang w:val="en-GB"/>
        </w:rPr>
      </w:pPr>
      <w:r>
        <w:rPr>
          <w:b/>
          <w:bCs/>
          <w:sz w:val="20"/>
          <w:szCs w:val="20"/>
        </w:rPr>
        <w:t>No need to include “</w:t>
      </w:r>
      <w:r w:rsidRPr="00501257">
        <w:rPr>
          <w:b/>
          <w:bCs/>
          <w:sz w:val="20"/>
          <w:szCs w:val="20"/>
        </w:rPr>
        <w:t>Max number of DL PRS resources per PFL that UE can process in a slot under it</w:t>
      </w:r>
      <w:r>
        <w:rPr>
          <w:b/>
          <w:bCs/>
          <w:sz w:val="20"/>
          <w:szCs w:val="20"/>
        </w:rPr>
        <w:t>”</w:t>
      </w:r>
      <w:r w:rsidRPr="007156DE">
        <w:rPr>
          <w:b/>
          <w:bCs/>
          <w:sz w:val="20"/>
          <w:szCs w:val="20"/>
        </w:rPr>
        <w:t>.</w:t>
      </w:r>
    </w:p>
    <w:p w14:paraId="0649354F" w14:textId="77777777" w:rsidR="00D65FE8" w:rsidRDefault="00D65FE8" w:rsidP="00D65FE8">
      <w:pPr>
        <w:spacing w:after="120"/>
        <w:contextualSpacing/>
        <w:jc w:val="both"/>
        <w:rPr>
          <w:rFonts w:eastAsia="宋体"/>
          <w:lang w:val="en-GB" w:eastAsia="zh-CN"/>
        </w:rPr>
      </w:pPr>
    </w:p>
    <w:p w14:paraId="4D600858" w14:textId="77777777" w:rsidR="00D65FE8" w:rsidRPr="00EF73FC" w:rsidRDefault="00D65FE8" w:rsidP="00D65FE8">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b and </w:t>
      </w:r>
      <w:r w:rsidRPr="00B43C1E">
        <w:rPr>
          <w:b/>
          <w:bCs/>
          <w:sz w:val="20"/>
          <w:szCs w:val="20"/>
        </w:rPr>
        <w:t>FG 41-</w:t>
      </w:r>
      <w:r>
        <w:rPr>
          <w:b/>
          <w:bCs/>
          <w:sz w:val="20"/>
          <w:szCs w:val="20"/>
        </w:rPr>
        <w:t>4</w:t>
      </w:r>
      <w:r w:rsidRPr="00B43C1E">
        <w:rPr>
          <w:b/>
          <w:bCs/>
          <w:sz w:val="20"/>
          <w:szCs w:val="20"/>
        </w:rPr>
        <w:t>-</w:t>
      </w:r>
      <w:r>
        <w:rPr>
          <w:b/>
          <w:bCs/>
          <w:sz w:val="20"/>
          <w:szCs w:val="20"/>
        </w:rPr>
        <w:t>1c</w:t>
      </w:r>
      <w:r w:rsidRPr="00B43C1E">
        <w:rPr>
          <w:b/>
          <w:bCs/>
          <w:sz w:val="20"/>
          <w:szCs w:val="20"/>
        </w:rPr>
        <w:t>:</w:t>
      </w:r>
      <w:r w:rsidRPr="00EF73FC">
        <w:rPr>
          <w:rFonts w:eastAsia="Batang"/>
          <w:b/>
          <w:bCs/>
          <w:color w:val="000000"/>
          <w:sz w:val="20"/>
          <w:szCs w:val="20"/>
          <w:lang w:val="en-GB"/>
        </w:rPr>
        <w:t xml:space="preserve">  </w:t>
      </w:r>
    </w:p>
    <w:p w14:paraId="782CE7EB" w14:textId="77777777" w:rsidR="00D65FE8" w:rsidRPr="00EF73FC" w:rsidRDefault="00D65FE8" w:rsidP="00D65FE8">
      <w:pPr>
        <w:pStyle w:val="3GPPNormalText"/>
        <w:numPr>
          <w:ilvl w:val="0"/>
          <w:numId w:val="4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6DCA0BF1" w14:textId="77777777" w:rsidR="00D65FE8" w:rsidRDefault="00D65FE8" w:rsidP="00D65FE8">
      <w:pPr>
        <w:pStyle w:val="3GPPNormalText"/>
        <w:numPr>
          <w:ilvl w:val="0"/>
          <w:numId w:val="44"/>
        </w:numPr>
        <w:rPr>
          <w:b/>
          <w:bCs/>
          <w:sz w:val="20"/>
          <w:szCs w:val="20"/>
          <w:lang w:val="en-GB"/>
        </w:rPr>
      </w:pPr>
      <w:r>
        <w:rPr>
          <w:b/>
          <w:bCs/>
          <w:sz w:val="20"/>
          <w:szCs w:val="20"/>
          <w:lang w:val="en-GB"/>
        </w:rPr>
        <w:t>Include “</w:t>
      </w:r>
      <w:r w:rsidRPr="005A15FA">
        <w:rPr>
          <w:b/>
          <w:bCs/>
          <w:sz w:val="20"/>
          <w:szCs w:val="20"/>
          <w:lang w:val="en-GB"/>
        </w:rPr>
        <w:t>DL PRS buffering capability: Type 1 or Type 2</w:t>
      </w:r>
      <w:r>
        <w:rPr>
          <w:b/>
          <w:bCs/>
          <w:sz w:val="20"/>
          <w:szCs w:val="20"/>
          <w:lang w:val="en-GB"/>
        </w:rPr>
        <w:t>”</w:t>
      </w:r>
      <w:r w:rsidRPr="005A15FA">
        <w:rPr>
          <w:b/>
          <w:bCs/>
          <w:sz w:val="20"/>
          <w:szCs w:val="20"/>
          <w:lang w:val="en-GB"/>
        </w:rPr>
        <w:t xml:space="preserve">. </w:t>
      </w:r>
    </w:p>
    <w:p w14:paraId="7B391A34" w14:textId="77777777" w:rsidR="00D65FE8" w:rsidRPr="00280533" w:rsidRDefault="00D65FE8" w:rsidP="00D65FE8">
      <w:pPr>
        <w:pStyle w:val="3GPPNormalText"/>
        <w:numPr>
          <w:ilvl w:val="0"/>
          <w:numId w:val="44"/>
        </w:numPr>
        <w:rPr>
          <w:b/>
          <w:bCs/>
          <w:sz w:val="20"/>
          <w:szCs w:val="20"/>
          <w:lang w:val="en-GB"/>
        </w:rPr>
      </w:pPr>
      <w:r>
        <w:rPr>
          <w:b/>
          <w:bCs/>
          <w:sz w:val="20"/>
          <w:szCs w:val="20"/>
        </w:rPr>
        <w:t>No need to include “</w:t>
      </w:r>
      <w:r w:rsidRPr="00501257">
        <w:rPr>
          <w:b/>
          <w:bCs/>
          <w:sz w:val="20"/>
          <w:szCs w:val="20"/>
        </w:rPr>
        <w:t>Max number of DL PRS resources per PFL that UE can process in a slot under it</w:t>
      </w:r>
      <w:r>
        <w:rPr>
          <w:b/>
          <w:bCs/>
          <w:sz w:val="20"/>
          <w:szCs w:val="20"/>
        </w:rPr>
        <w:t>”</w:t>
      </w:r>
      <w:r w:rsidRPr="007156DE">
        <w:rPr>
          <w:b/>
          <w:bCs/>
          <w:sz w:val="20"/>
          <w:szCs w:val="20"/>
        </w:rPr>
        <w:t>.</w:t>
      </w:r>
    </w:p>
    <w:p w14:paraId="58AF2E42" w14:textId="77777777" w:rsidR="00D65FE8" w:rsidRDefault="00D65FE8" w:rsidP="00D65FE8">
      <w:pPr>
        <w:spacing w:beforeLines="50" w:before="120" w:after="120"/>
        <w:jc w:val="both"/>
        <w:rPr>
          <w:rFonts w:eastAsiaTheme="minorEastAsia"/>
          <w:lang w:val="en-GB" w:eastAsia="zh-CN"/>
        </w:rPr>
      </w:pPr>
    </w:p>
    <w:p w14:paraId="2A74302F" w14:textId="77777777" w:rsidR="00D65FE8" w:rsidRDefault="00D65FE8" w:rsidP="00D65FE8">
      <w:pPr>
        <w:pStyle w:val="a5"/>
        <w:jc w:val="both"/>
        <w:rPr>
          <w:rFonts w:ascii="Calibri" w:hAnsi="Calibri" w:cs="Calibri"/>
          <w:color w:val="000000"/>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27</w:t>
      </w:r>
      <w:r w:rsidRPr="00825669">
        <w:rPr>
          <w:b/>
        </w:rPr>
        <w:fldChar w:fldCharType="end"/>
      </w:r>
      <w:r>
        <w:rPr>
          <w:rFonts w:eastAsiaTheme="minorEastAsia" w:hint="eastAsia"/>
          <w:b/>
          <w:lang w:eastAsia="zh-CN"/>
        </w:rPr>
        <w:t xml:space="preserve">: </w:t>
      </w:r>
      <w:r w:rsidRPr="00324036">
        <w:rPr>
          <w:rFonts w:eastAsiaTheme="minorEastAsia"/>
          <w:b/>
          <w:lang w:eastAsia="zh-CN"/>
        </w:rPr>
        <w:t xml:space="preserve">FG 45-5-1 </w:t>
      </w:r>
      <w:r>
        <w:rPr>
          <w:rFonts w:eastAsiaTheme="minorEastAsia" w:hint="eastAsia"/>
          <w:b/>
          <w:lang w:eastAsia="zh-CN"/>
        </w:rPr>
        <w:t>should be split in</w:t>
      </w:r>
      <w:r w:rsidRPr="00324036">
        <w:rPr>
          <w:rFonts w:eastAsiaTheme="minorEastAsia"/>
          <w:b/>
          <w:lang w:eastAsia="zh-CN"/>
        </w:rPr>
        <w:t>to three FGs 45-5-1</w:t>
      </w:r>
      <w:r>
        <w:rPr>
          <w:rFonts w:eastAsiaTheme="minorEastAsia" w:hint="eastAsia"/>
          <w:b/>
          <w:lang w:eastAsia="zh-CN"/>
        </w:rPr>
        <w:t xml:space="preserve">a/1b/1c </w:t>
      </w:r>
      <w:r w:rsidRPr="00324036">
        <w:rPr>
          <w:rFonts w:eastAsiaTheme="minorEastAsia"/>
          <w:b/>
          <w:lang w:eastAsia="zh-CN"/>
        </w:rPr>
        <w:t>for the three states of RRC_CONNECTED, RRC_INACTIVE and RRC_IDLE for RedCap UEs</w:t>
      </w:r>
      <w:r>
        <w:rPr>
          <w:rFonts w:eastAsiaTheme="minorEastAsia" w:hint="eastAsia"/>
          <w:b/>
          <w:lang w:eastAsia="zh-CN"/>
        </w:rPr>
        <w:t xml:space="preserve"> as follows:</w:t>
      </w:r>
    </w:p>
    <w:tbl>
      <w:tblPr>
        <w:tblStyle w:val="af3"/>
        <w:tblW w:w="0" w:type="auto"/>
        <w:tblLook w:val="04A0" w:firstRow="1" w:lastRow="0" w:firstColumn="1" w:lastColumn="0" w:noHBand="0" w:noVBand="1"/>
      </w:tblPr>
      <w:tblGrid>
        <w:gridCol w:w="1407"/>
        <w:gridCol w:w="539"/>
        <w:gridCol w:w="5692"/>
        <w:gridCol w:w="222"/>
        <w:gridCol w:w="222"/>
        <w:gridCol w:w="222"/>
        <w:gridCol w:w="222"/>
        <w:gridCol w:w="222"/>
        <w:gridCol w:w="222"/>
        <w:gridCol w:w="222"/>
        <w:gridCol w:w="222"/>
        <w:gridCol w:w="222"/>
        <w:gridCol w:w="222"/>
        <w:gridCol w:w="222"/>
      </w:tblGrid>
      <w:tr w:rsidR="00D65FE8" w14:paraId="2DF5B79B" w14:textId="77777777" w:rsidTr="00655089">
        <w:tc>
          <w:tcPr>
            <w:tcW w:w="0" w:type="auto"/>
          </w:tcPr>
          <w:p w14:paraId="46695763" w14:textId="77777777" w:rsidR="00D65FE8" w:rsidRPr="001F1C5D" w:rsidRDefault="00D65FE8" w:rsidP="00655089">
            <w:pPr>
              <w:spacing w:beforeLines="50" w:before="120"/>
              <w:rPr>
                <w:rFonts w:cs="Arial"/>
                <w:color w:val="000000"/>
              </w:rPr>
            </w:pPr>
            <w:r w:rsidRPr="001F1C5D">
              <w:rPr>
                <w:rFonts w:cs="Arial"/>
                <w:bCs/>
                <w:color w:val="000000" w:themeColor="text1"/>
              </w:rPr>
              <w:t>41. NR_pos_enh2</w:t>
            </w:r>
          </w:p>
        </w:tc>
        <w:tc>
          <w:tcPr>
            <w:tcW w:w="0" w:type="auto"/>
          </w:tcPr>
          <w:p w14:paraId="524A4269" w14:textId="77777777" w:rsidR="00D65FE8" w:rsidRPr="001F1C5D" w:rsidRDefault="00D65FE8" w:rsidP="00655089">
            <w:pPr>
              <w:spacing w:beforeLines="50" w:before="120"/>
              <w:rPr>
                <w:rFonts w:cs="Arial"/>
                <w:color w:val="000000"/>
              </w:rPr>
            </w:pPr>
            <w:r w:rsidRPr="001F1C5D">
              <w:rPr>
                <w:rFonts w:cs="Arial"/>
                <w:bCs/>
                <w:color w:val="000000" w:themeColor="text1"/>
              </w:rPr>
              <w:t>41-5-</w:t>
            </w:r>
            <w:r>
              <w:rPr>
                <w:rFonts w:eastAsiaTheme="minorEastAsia" w:cs="Arial" w:hint="eastAsia"/>
                <w:bCs/>
                <w:color w:val="000000" w:themeColor="text1"/>
                <w:lang w:eastAsia="zh-CN"/>
              </w:rPr>
              <w:t>1</w:t>
            </w:r>
            <w:r w:rsidRPr="001F1C5D">
              <w:rPr>
                <w:rFonts w:cs="Arial"/>
                <w:bCs/>
                <w:color w:val="FF0000"/>
              </w:rPr>
              <w:t>a</w:t>
            </w:r>
          </w:p>
        </w:tc>
        <w:tc>
          <w:tcPr>
            <w:tcW w:w="0" w:type="auto"/>
          </w:tcPr>
          <w:p w14:paraId="05E2A0FF" w14:textId="77777777" w:rsidR="00D65FE8" w:rsidRPr="001F1C5D" w:rsidRDefault="00D65FE8" w:rsidP="00655089">
            <w:pPr>
              <w:spacing w:beforeLines="50" w:before="120"/>
              <w:rPr>
                <w:rFonts w:cs="Arial"/>
                <w:color w:val="000000"/>
              </w:rPr>
            </w:pPr>
            <w:r w:rsidRPr="00D064D3">
              <w:rPr>
                <w:rFonts w:eastAsia="宋体"/>
                <w:color w:val="000000"/>
                <w:lang w:eastAsia="zh-CN"/>
              </w:rPr>
              <w:t>Support of PRS with Rx frequency hoppi</w:t>
            </w:r>
            <w:r w:rsidRPr="004774F0">
              <w:rPr>
                <w:rFonts w:eastAsia="宋体"/>
                <w:color w:val="000000"/>
                <w:lang w:eastAsia="zh-CN"/>
              </w:rPr>
              <w:t>ng and measurement report</w:t>
            </w:r>
            <w:r w:rsidRPr="004774F0">
              <w:rPr>
                <w:rFonts w:eastAsia="宋体" w:hint="eastAsia"/>
                <w:color w:val="000000"/>
                <w:lang w:eastAsia="zh-CN"/>
              </w:rPr>
              <w:t xml:space="preserve"> </w:t>
            </w:r>
            <w:r w:rsidRPr="004774F0">
              <w:rPr>
                <w:rFonts w:eastAsia="宋体"/>
                <w:color w:val="000000"/>
                <w:lang w:eastAsia="zh-CN"/>
              </w:rPr>
              <w:t>within a MG</w:t>
            </w:r>
            <w:r w:rsidRPr="004774F0">
              <w:rPr>
                <w:rFonts w:eastAsia="宋体" w:hint="eastAsia"/>
                <w:color w:val="000000"/>
                <w:lang w:eastAsia="zh-CN"/>
              </w:rPr>
              <w:t xml:space="preserve"> </w:t>
            </w:r>
            <w:r w:rsidRPr="004774F0">
              <w:rPr>
                <w:rFonts w:eastAsia="宋体"/>
                <w:color w:val="000000"/>
                <w:lang w:eastAsia="zh-CN"/>
              </w:rPr>
              <w:t>in RRC_CONNECTED</w:t>
            </w:r>
            <w:r w:rsidRPr="004774F0">
              <w:rPr>
                <w:rFonts w:eastAsia="宋体"/>
                <w:strike/>
                <w:color w:val="FF0000"/>
                <w:lang w:eastAsia="zh-CN"/>
              </w:rPr>
              <w:t>/RRC_INACTIVE/RRC_IDLE</w:t>
            </w:r>
            <w:r w:rsidRPr="004774F0">
              <w:rPr>
                <w:rFonts w:eastAsia="宋体"/>
                <w:color w:val="000000"/>
                <w:lang w:eastAsia="zh-CN"/>
              </w:rPr>
              <w:t xml:space="preserve"> for</w:t>
            </w:r>
            <w:r w:rsidRPr="00D064D3">
              <w:rPr>
                <w:rFonts w:eastAsia="宋体"/>
                <w:color w:val="000000"/>
                <w:lang w:eastAsia="zh-CN"/>
              </w:rPr>
              <w:t xml:space="preserve"> RedCap UEs</w:t>
            </w:r>
          </w:p>
        </w:tc>
        <w:tc>
          <w:tcPr>
            <w:tcW w:w="0" w:type="auto"/>
          </w:tcPr>
          <w:p w14:paraId="62470ADC" w14:textId="77777777" w:rsidR="00D65FE8" w:rsidRPr="001F1C5D" w:rsidRDefault="00D65FE8" w:rsidP="00655089">
            <w:pPr>
              <w:spacing w:beforeLines="50" w:before="120"/>
              <w:rPr>
                <w:rFonts w:cs="Arial"/>
                <w:color w:val="000000"/>
              </w:rPr>
            </w:pPr>
          </w:p>
        </w:tc>
        <w:tc>
          <w:tcPr>
            <w:tcW w:w="0" w:type="auto"/>
          </w:tcPr>
          <w:p w14:paraId="5A788AEA" w14:textId="77777777" w:rsidR="00D65FE8" w:rsidRPr="001F1C5D" w:rsidRDefault="00D65FE8" w:rsidP="00655089">
            <w:pPr>
              <w:spacing w:beforeLines="50" w:before="120"/>
              <w:rPr>
                <w:rFonts w:cs="Arial"/>
                <w:color w:val="000000"/>
              </w:rPr>
            </w:pPr>
          </w:p>
        </w:tc>
        <w:tc>
          <w:tcPr>
            <w:tcW w:w="0" w:type="auto"/>
          </w:tcPr>
          <w:p w14:paraId="5D76098C" w14:textId="77777777" w:rsidR="00D65FE8" w:rsidRPr="001F1C5D" w:rsidRDefault="00D65FE8" w:rsidP="00655089">
            <w:pPr>
              <w:spacing w:beforeLines="50" w:before="120"/>
              <w:rPr>
                <w:rFonts w:cs="Arial"/>
                <w:color w:val="000000"/>
              </w:rPr>
            </w:pPr>
          </w:p>
        </w:tc>
        <w:tc>
          <w:tcPr>
            <w:tcW w:w="0" w:type="auto"/>
          </w:tcPr>
          <w:p w14:paraId="14593832" w14:textId="77777777" w:rsidR="00D65FE8" w:rsidRPr="001F1C5D" w:rsidRDefault="00D65FE8" w:rsidP="00655089">
            <w:pPr>
              <w:spacing w:beforeLines="50" w:before="120"/>
              <w:rPr>
                <w:rFonts w:cs="Arial"/>
                <w:color w:val="000000"/>
              </w:rPr>
            </w:pPr>
          </w:p>
        </w:tc>
        <w:tc>
          <w:tcPr>
            <w:tcW w:w="0" w:type="auto"/>
          </w:tcPr>
          <w:p w14:paraId="3DCDA510" w14:textId="77777777" w:rsidR="00D65FE8" w:rsidRPr="001F1C5D" w:rsidRDefault="00D65FE8" w:rsidP="00655089">
            <w:pPr>
              <w:spacing w:beforeLines="50" w:before="120"/>
              <w:rPr>
                <w:rFonts w:cs="Arial"/>
                <w:color w:val="000000"/>
              </w:rPr>
            </w:pPr>
          </w:p>
        </w:tc>
        <w:tc>
          <w:tcPr>
            <w:tcW w:w="0" w:type="auto"/>
          </w:tcPr>
          <w:p w14:paraId="15423AEB" w14:textId="77777777" w:rsidR="00D65FE8" w:rsidRPr="001F1C5D" w:rsidRDefault="00D65FE8" w:rsidP="00655089">
            <w:pPr>
              <w:spacing w:beforeLines="50" w:before="120"/>
              <w:rPr>
                <w:rFonts w:cs="Arial"/>
                <w:color w:val="000000"/>
              </w:rPr>
            </w:pPr>
          </w:p>
        </w:tc>
        <w:tc>
          <w:tcPr>
            <w:tcW w:w="0" w:type="auto"/>
          </w:tcPr>
          <w:p w14:paraId="28DB16A0" w14:textId="77777777" w:rsidR="00D65FE8" w:rsidRPr="001F1C5D" w:rsidRDefault="00D65FE8" w:rsidP="00655089">
            <w:pPr>
              <w:spacing w:beforeLines="50" w:before="120"/>
              <w:rPr>
                <w:rFonts w:cs="Arial"/>
                <w:color w:val="000000"/>
              </w:rPr>
            </w:pPr>
          </w:p>
        </w:tc>
        <w:tc>
          <w:tcPr>
            <w:tcW w:w="0" w:type="auto"/>
          </w:tcPr>
          <w:p w14:paraId="77FFB603" w14:textId="77777777" w:rsidR="00D65FE8" w:rsidRPr="001F1C5D" w:rsidRDefault="00D65FE8" w:rsidP="00655089">
            <w:pPr>
              <w:spacing w:beforeLines="50" w:before="120"/>
              <w:rPr>
                <w:rFonts w:cs="Arial"/>
                <w:color w:val="000000"/>
              </w:rPr>
            </w:pPr>
          </w:p>
        </w:tc>
        <w:tc>
          <w:tcPr>
            <w:tcW w:w="0" w:type="auto"/>
          </w:tcPr>
          <w:p w14:paraId="27F692A5" w14:textId="77777777" w:rsidR="00D65FE8" w:rsidRPr="001F1C5D" w:rsidRDefault="00D65FE8" w:rsidP="00655089">
            <w:pPr>
              <w:spacing w:beforeLines="50" w:before="120"/>
              <w:rPr>
                <w:rFonts w:cs="Arial"/>
                <w:color w:val="000000"/>
              </w:rPr>
            </w:pPr>
          </w:p>
        </w:tc>
        <w:tc>
          <w:tcPr>
            <w:tcW w:w="0" w:type="auto"/>
          </w:tcPr>
          <w:p w14:paraId="396479AA" w14:textId="77777777" w:rsidR="00D65FE8" w:rsidRPr="001F1C5D" w:rsidRDefault="00D65FE8" w:rsidP="00655089">
            <w:pPr>
              <w:spacing w:beforeLines="50" w:before="120"/>
              <w:rPr>
                <w:rFonts w:cs="Arial"/>
                <w:color w:val="000000"/>
              </w:rPr>
            </w:pPr>
          </w:p>
        </w:tc>
        <w:tc>
          <w:tcPr>
            <w:tcW w:w="0" w:type="auto"/>
          </w:tcPr>
          <w:p w14:paraId="5E9C51A9" w14:textId="77777777" w:rsidR="00D65FE8" w:rsidRPr="001F1C5D" w:rsidRDefault="00D65FE8" w:rsidP="00655089">
            <w:pPr>
              <w:spacing w:beforeLines="50" w:before="120"/>
              <w:rPr>
                <w:rFonts w:cs="Arial"/>
                <w:color w:val="000000"/>
              </w:rPr>
            </w:pPr>
          </w:p>
        </w:tc>
      </w:tr>
      <w:tr w:rsidR="00D65FE8" w14:paraId="11F09674" w14:textId="77777777" w:rsidTr="00655089">
        <w:tc>
          <w:tcPr>
            <w:tcW w:w="0" w:type="auto"/>
          </w:tcPr>
          <w:p w14:paraId="46918EC6" w14:textId="77777777" w:rsidR="00D65FE8" w:rsidRPr="001324EC" w:rsidRDefault="00D65FE8" w:rsidP="00655089">
            <w:pPr>
              <w:spacing w:beforeLines="50" w:before="120"/>
              <w:rPr>
                <w:rFonts w:cs="Arial"/>
                <w:bCs/>
                <w:color w:val="FF0000"/>
              </w:rPr>
            </w:pPr>
            <w:r w:rsidRPr="001324EC">
              <w:rPr>
                <w:rFonts w:cs="Arial"/>
                <w:bCs/>
                <w:color w:val="FF0000"/>
                <w:szCs w:val="18"/>
              </w:rPr>
              <w:t>41. NR_pos_enh2</w:t>
            </w:r>
          </w:p>
        </w:tc>
        <w:tc>
          <w:tcPr>
            <w:tcW w:w="0" w:type="auto"/>
          </w:tcPr>
          <w:p w14:paraId="591F171F" w14:textId="77777777" w:rsidR="00D65FE8" w:rsidRPr="001324EC" w:rsidRDefault="00D65FE8" w:rsidP="00655089">
            <w:pPr>
              <w:spacing w:beforeLines="50" w:before="120"/>
              <w:rPr>
                <w:rFonts w:cs="Arial"/>
                <w:bCs/>
                <w:color w:val="FF0000"/>
              </w:rPr>
            </w:pPr>
            <w:r w:rsidRPr="001324EC">
              <w:rPr>
                <w:rFonts w:cs="Arial"/>
                <w:bCs/>
                <w:color w:val="FF0000"/>
                <w:szCs w:val="18"/>
              </w:rPr>
              <w:t>41-5-</w:t>
            </w:r>
            <w:r>
              <w:rPr>
                <w:rFonts w:eastAsiaTheme="minorEastAsia" w:cs="Arial" w:hint="eastAsia"/>
                <w:bCs/>
                <w:color w:val="FF0000"/>
                <w:szCs w:val="18"/>
                <w:lang w:eastAsia="zh-CN"/>
              </w:rPr>
              <w:t>1</w:t>
            </w:r>
            <w:r w:rsidRPr="001324EC">
              <w:rPr>
                <w:rFonts w:cs="Arial"/>
                <w:bCs/>
                <w:color w:val="FF0000"/>
                <w:szCs w:val="18"/>
              </w:rPr>
              <w:t>b</w:t>
            </w:r>
          </w:p>
        </w:tc>
        <w:tc>
          <w:tcPr>
            <w:tcW w:w="0" w:type="auto"/>
          </w:tcPr>
          <w:p w14:paraId="18C6EE42" w14:textId="77777777" w:rsidR="00D65FE8" w:rsidRPr="001324EC" w:rsidRDefault="00D65FE8" w:rsidP="00655089">
            <w:pPr>
              <w:spacing w:beforeLines="50" w:before="120"/>
              <w:rPr>
                <w:rFonts w:cs="Arial"/>
                <w:bCs/>
                <w:color w:val="FF0000"/>
              </w:rPr>
            </w:pPr>
            <w:r w:rsidRPr="001324EC">
              <w:rPr>
                <w:rFonts w:eastAsia="宋体"/>
                <w:color w:val="FF0000"/>
                <w:lang w:eastAsia="zh-CN"/>
              </w:rPr>
              <w:t>Support of PRS with Rx frequency hopping and measurement report</w:t>
            </w:r>
            <w:r w:rsidRPr="001324EC">
              <w:rPr>
                <w:rFonts w:eastAsia="宋体" w:hint="eastAsia"/>
                <w:color w:val="FF0000"/>
                <w:lang w:eastAsia="zh-CN"/>
              </w:rPr>
              <w:t xml:space="preserve"> </w:t>
            </w:r>
            <w:r w:rsidRPr="001324EC">
              <w:rPr>
                <w:rFonts w:eastAsia="宋体"/>
                <w:color w:val="FF0000"/>
                <w:lang w:eastAsia="zh-CN"/>
              </w:rPr>
              <w:t>within a MG</w:t>
            </w:r>
            <w:r w:rsidRPr="001324EC">
              <w:rPr>
                <w:rFonts w:eastAsia="宋体" w:hint="eastAsia"/>
                <w:color w:val="FF0000"/>
                <w:lang w:eastAsia="zh-CN"/>
              </w:rPr>
              <w:t xml:space="preserve"> </w:t>
            </w:r>
            <w:r w:rsidRPr="001324EC">
              <w:rPr>
                <w:rFonts w:eastAsia="宋体"/>
                <w:color w:val="FF0000"/>
                <w:lang w:eastAsia="zh-CN"/>
              </w:rPr>
              <w:t xml:space="preserve">in </w:t>
            </w:r>
            <w:r w:rsidRPr="006C5BCD">
              <w:rPr>
                <w:rFonts w:eastAsia="宋体"/>
                <w:color w:val="FF0000"/>
                <w:lang w:eastAsia="zh-CN"/>
              </w:rPr>
              <w:t>RRC_INACTIVE</w:t>
            </w:r>
            <w:r w:rsidRPr="006C5BCD">
              <w:rPr>
                <w:rFonts w:eastAsia="宋体" w:hint="eastAsia"/>
                <w:color w:val="FF0000"/>
                <w:lang w:eastAsia="zh-CN"/>
              </w:rPr>
              <w:t xml:space="preserve"> </w:t>
            </w:r>
            <w:r w:rsidRPr="001324EC">
              <w:rPr>
                <w:rFonts w:eastAsia="宋体"/>
                <w:color w:val="FF0000"/>
                <w:lang w:eastAsia="zh-CN"/>
              </w:rPr>
              <w:t>for RedCap UEs</w:t>
            </w:r>
          </w:p>
        </w:tc>
        <w:tc>
          <w:tcPr>
            <w:tcW w:w="0" w:type="auto"/>
          </w:tcPr>
          <w:p w14:paraId="22AF2655" w14:textId="77777777" w:rsidR="00D65FE8" w:rsidRPr="001F1C5D" w:rsidRDefault="00D65FE8" w:rsidP="00655089">
            <w:pPr>
              <w:pStyle w:val="TAH"/>
              <w:jc w:val="left"/>
              <w:rPr>
                <w:rFonts w:cs="Arial"/>
                <w:b w:val="0"/>
                <w:bCs/>
                <w:color w:val="000000" w:themeColor="text1"/>
                <w:sz w:val="20"/>
                <w:lang w:val="en-US"/>
              </w:rPr>
            </w:pPr>
          </w:p>
        </w:tc>
        <w:tc>
          <w:tcPr>
            <w:tcW w:w="0" w:type="auto"/>
          </w:tcPr>
          <w:p w14:paraId="345E41E1" w14:textId="77777777" w:rsidR="00D65FE8" w:rsidRPr="001F1C5D" w:rsidRDefault="00D65FE8" w:rsidP="00655089">
            <w:pPr>
              <w:spacing w:beforeLines="50" w:before="120"/>
              <w:rPr>
                <w:rFonts w:cs="Arial"/>
                <w:color w:val="000000"/>
              </w:rPr>
            </w:pPr>
          </w:p>
        </w:tc>
        <w:tc>
          <w:tcPr>
            <w:tcW w:w="0" w:type="auto"/>
          </w:tcPr>
          <w:p w14:paraId="1F1214A8" w14:textId="77777777" w:rsidR="00D65FE8" w:rsidRPr="001F1C5D" w:rsidRDefault="00D65FE8" w:rsidP="00655089">
            <w:pPr>
              <w:spacing w:beforeLines="50" w:before="120"/>
              <w:rPr>
                <w:rFonts w:cs="Arial"/>
                <w:color w:val="000000"/>
              </w:rPr>
            </w:pPr>
          </w:p>
        </w:tc>
        <w:tc>
          <w:tcPr>
            <w:tcW w:w="0" w:type="auto"/>
          </w:tcPr>
          <w:p w14:paraId="13AF2230" w14:textId="77777777" w:rsidR="00D65FE8" w:rsidRPr="001F1C5D" w:rsidRDefault="00D65FE8" w:rsidP="00655089">
            <w:pPr>
              <w:spacing w:beforeLines="50" w:before="120"/>
              <w:rPr>
                <w:rFonts w:cs="Arial"/>
                <w:color w:val="000000"/>
              </w:rPr>
            </w:pPr>
          </w:p>
        </w:tc>
        <w:tc>
          <w:tcPr>
            <w:tcW w:w="0" w:type="auto"/>
          </w:tcPr>
          <w:p w14:paraId="40BF44E8" w14:textId="77777777" w:rsidR="00D65FE8" w:rsidRPr="001F1C5D" w:rsidRDefault="00D65FE8" w:rsidP="00655089">
            <w:pPr>
              <w:spacing w:beforeLines="50" w:before="120"/>
              <w:rPr>
                <w:rFonts w:cs="Arial"/>
                <w:color w:val="000000"/>
              </w:rPr>
            </w:pPr>
          </w:p>
        </w:tc>
        <w:tc>
          <w:tcPr>
            <w:tcW w:w="0" w:type="auto"/>
          </w:tcPr>
          <w:p w14:paraId="04C35E56" w14:textId="77777777" w:rsidR="00D65FE8" w:rsidRPr="001F1C5D" w:rsidRDefault="00D65FE8" w:rsidP="00655089">
            <w:pPr>
              <w:spacing w:beforeLines="50" w:before="120"/>
              <w:rPr>
                <w:rFonts w:cs="Arial"/>
                <w:color w:val="000000"/>
              </w:rPr>
            </w:pPr>
          </w:p>
        </w:tc>
        <w:tc>
          <w:tcPr>
            <w:tcW w:w="0" w:type="auto"/>
          </w:tcPr>
          <w:p w14:paraId="5606CBDA" w14:textId="77777777" w:rsidR="00D65FE8" w:rsidRPr="001F1C5D" w:rsidRDefault="00D65FE8" w:rsidP="00655089">
            <w:pPr>
              <w:spacing w:beforeLines="50" w:before="120"/>
              <w:rPr>
                <w:rFonts w:cs="Arial"/>
                <w:color w:val="000000"/>
              </w:rPr>
            </w:pPr>
          </w:p>
        </w:tc>
        <w:tc>
          <w:tcPr>
            <w:tcW w:w="0" w:type="auto"/>
          </w:tcPr>
          <w:p w14:paraId="5DC75664" w14:textId="77777777" w:rsidR="00D65FE8" w:rsidRPr="001F1C5D" w:rsidRDefault="00D65FE8" w:rsidP="00655089">
            <w:pPr>
              <w:spacing w:beforeLines="50" w:before="120"/>
              <w:rPr>
                <w:rFonts w:cs="Arial"/>
                <w:color w:val="000000"/>
              </w:rPr>
            </w:pPr>
          </w:p>
        </w:tc>
        <w:tc>
          <w:tcPr>
            <w:tcW w:w="0" w:type="auto"/>
          </w:tcPr>
          <w:p w14:paraId="434A1F42" w14:textId="77777777" w:rsidR="00D65FE8" w:rsidRPr="001F1C5D" w:rsidRDefault="00D65FE8" w:rsidP="00655089">
            <w:pPr>
              <w:spacing w:beforeLines="50" w:before="120"/>
              <w:rPr>
                <w:rFonts w:cs="Arial"/>
                <w:color w:val="000000"/>
              </w:rPr>
            </w:pPr>
          </w:p>
        </w:tc>
        <w:tc>
          <w:tcPr>
            <w:tcW w:w="0" w:type="auto"/>
          </w:tcPr>
          <w:p w14:paraId="0D9DF428" w14:textId="77777777" w:rsidR="00D65FE8" w:rsidRPr="001F1C5D" w:rsidRDefault="00D65FE8" w:rsidP="00655089">
            <w:pPr>
              <w:spacing w:beforeLines="50" w:before="120"/>
              <w:rPr>
                <w:rFonts w:cs="Arial"/>
                <w:color w:val="000000"/>
              </w:rPr>
            </w:pPr>
          </w:p>
        </w:tc>
        <w:tc>
          <w:tcPr>
            <w:tcW w:w="0" w:type="auto"/>
          </w:tcPr>
          <w:p w14:paraId="7FAC5973" w14:textId="77777777" w:rsidR="00D65FE8" w:rsidRPr="001F1C5D" w:rsidRDefault="00D65FE8" w:rsidP="00655089">
            <w:pPr>
              <w:spacing w:beforeLines="50" w:before="120"/>
              <w:rPr>
                <w:rFonts w:cs="Arial"/>
                <w:color w:val="000000"/>
              </w:rPr>
            </w:pPr>
          </w:p>
        </w:tc>
      </w:tr>
      <w:tr w:rsidR="00D65FE8" w14:paraId="39C3CEBB" w14:textId="77777777" w:rsidTr="00655089">
        <w:tc>
          <w:tcPr>
            <w:tcW w:w="0" w:type="auto"/>
          </w:tcPr>
          <w:p w14:paraId="55C8956A" w14:textId="77777777" w:rsidR="00D65FE8" w:rsidRPr="001324EC" w:rsidRDefault="00D65FE8" w:rsidP="00655089">
            <w:pPr>
              <w:spacing w:beforeLines="50" w:before="120"/>
              <w:rPr>
                <w:rFonts w:cs="Arial"/>
                <w:bCs/>
                <w:color w:val="FF0000"/>
                <w:szCs w:val="18"/>
              </w:rPr>
            </w:pPr>
            <w:r w:rsidRPr="001324EC">
              <w:rPr>
                <w:rFonts w:cs="Arial"/>
                <w:bCs/>
                <w:color w:val="FF0000"/>
                <w:szCs w:val="18"/>
              </w:rPr>
              <w:t>41. NR_pos_enh2</w:t>
            </w:r>
          </w:p>
        </w:tc>
        <w:tc>
          <w:tcPr>
            <w:tcW w:w="0" w:type="auto"/>
          </w:tcPr>
          <w:p w14:paraId="0B18E2F8" w14:textId="77777777" w:rsidR="00D65FE8" w:rsidRPr="001324EC" w:rsidRDefault="00D65FE8" w:rsidP="00655089">
            <w:pPr>
              <w:spacing w:beforeLines="50" w:before="120"/>
              <w:rPr>
                <w:rFonts w:eastAsiaTheme="minorEastAsia" w:cs="Arial"/>
                <w:bCs/>
                <w:color w:val="FF0000"/>
                <w:szCs w:val="18"/>
                <w:lang w:eastAsia="zh-CN"/>
              </w:rPr>
            </w:pPr>
            <w:r w:rsidRPr="001324EC">
              <w:rPr>
                <w:rFonts w:cs="Arial"/>
                <w:bCs/>
                <w:color w:val="FF0000"/>
                <w:szCs w:val="18"/>
              </w:rPr>
              <w:t>41-5-</w:t>
            </w:r>
            <w:r>
              <w:rPr>
                <w:rFonts w:eastAsiaTheme="minorEastAsia" w:cs="Arial" w:hint="eastAsia"/>
                <w:bCs/>
                <w:color w:val="FF0000"/>
                <w:szCs w:val="18"/>
                <w:lang w:eastAsia="zh-CN"/>
              </w:rPr>
              <w:t>1</w:t>
            </w:r>
            <w:r w:rsidRPr="001324EC">
              <w:rPr>
                <w:rFonts w:eastAsiaTheme="minorEastAsia" w:cs="Arial" w:hint="eastAsia"/>
                <w:bCs/>
                <w:color w:val="FF0000"/>
                <w:szCs w:val="18"/>
                <w:lang w:eastAsia="zh-CN"/>
              </w:rPr>
              <w:t>c</w:t>
            </w:r>
          </w:p>
        </w:tc>
        <w:tc>
          <w:tcPr>
            <w:tcW w:w="0" w:type="auto"/>
          </w:tcPr>
          <w:p w14:paraId="54C8074E" w14:textId="77777777" w:rsidR="00D65FE8" w:rsidRPr="001324EC" w:rsidRDefault="00D65FE8" w:rsidP="00655089">
            <w:pPr>
              <w:spacing w:beforeLines="50" w:before="120"/>
              <w:rPr>
                <w:rFonts w:cs="Arial"/>
                <w:bCs/>
                <w:color w:val="FF0000"/>
                <w:szCs w:val="18"/>
              </w:rPr>
            </w:pPr>
            <w:r w:rsidRPr="001324EC">
              <w:rPr>
                <w:rFonts w:eastAsia="宋体"/>
                <w:color w:val="FF0000"/>
                <w:lang w:eastAsia="zh-CN"/>
              </w:rPr>
              <w:t>Support of PRS with Rx frequency hopping and measurement report</w:t>
            </w:r>
            <w:r w:rsidRPr="001324EC">
              <w:rPr>
                <w:rFonts w:eastAsia="宋体" w:hint="eastAsia"/>
                <w:color w:val="FF0000"/>
                <w:lang w:eastAsia="zh-CN"/>
              </w:rPr>
              <w:t xml:space="preserve"> </w:t>
            </w:r>
            <w:r w:rsidRPr="001324EC">
              <w:rPr>
                <w:rFonts w:eastAsia="宋体"/>
                <w:color w:val="FF0000"/>
                <w:lang w:eastAsia="zh-CN"/>
              </w:rPr>
              <w:t>within a MG</w:t>
            </w:r>
            <w:r w:rsidRPr="006C5BCD">
              <w:rPr>
                <w:rFonts w:eastAsia="宋体" w:hint="eastAsia"/>
                <w:color w:val="FF0000"/>
                <w:lang w:eastAsia="zh-CN"/>
              </w:rPr>
              <w:t xml:space="preserve"> </w:t>
            </w:r>
            <w:r w:rsidRPr="006C5BCD">
              <w:rPr>
                <w:rFonts w:eastAsia="宋体"/>
                <w:color w:val="FF0000"/>
                <w:lang w:eastAsia="zh-CN"/>
              </w:rPr>
              <w:t>in RRC_I</w:t>
            </w:r>
            <w:r w:rsidRPr="006C5BCD">
              <w:rPr>
                <w:rFonts w:eastAsia="宋体" w:hint="eastAsia"/>
                <w:color w:val="FF0000"/>
                <w:lang w:eastAsia="zh-CN"/>
              </w:rPr>
              <w:t xml:space="preserve">DLE </w:t>
            </w:r>
            <w:r w:rsidRPr="006C5BCD">
              <w:rPr>
                <w:rFonts w:eastAsia="宋体"/>
                <w:color w:val="FF0000"/>
                <w:lang w:eastAsia="zh-CN"/>
              </w:rPr>
              <w:t>for</w:t>
            </w:r>
            <w:r w:rsidRPr="001324EC">
              <w:rPr>
                <w:rFonts w:eastAsia="宋体"/>
                <w:color w:val="FF0000"/>
                <w:lang w:eastAsia="zh-CN"/>
              </w:rPr>
              <w:t xml:space="preserve"> RedCap UEs</w:t>
            </w:r>
          </w:p>
        </w:tc>
        <w:tc>
          <w:tcPr>
            <w:tcW w:w="0" w:type="auto"/>
          </w:tcPr>
          <w:p w14:paraId="18CD128E" w14:textId="77777777" w:rsidR="00D65FE8" w:rsidRPr="001F1C5D" w:rsidRDefault="00D65FE8" w:rsidP="00655089">
            <w:pPr>
              <w:pStyle w:val="TAH"/>
              <w:jc w:val="left"/>
              <w:rPr>
                <w:rFonts w:cs="Arial"/>
                <w:b w:val="0"/>
                <w:bCs/>
                <w:color w:val="000000" w:themeColor="text1"/>
                <w:sz w:val="20"/>
                <w:lang w:val="en-US"/>
              </w:rPr>
            </w:pPr>
          </w:p>
        </w:tc>
        <w:tc>
          <w:tcPr>
            <w:tcW w:w="0" w:type="auto"/>
          </w:tcPr>
          <w:p w14:paraId="0E4D958D" w14:textId="77777777" w:rsidR="00D65FE8" w:rsidRPr="001F1C5D" w:rsidRDefault="00D65FE8" w:rsidP="00655089">
            <w:pPr>
              <w:spacing w:beforeLines="50" w:before="120"/>
              <w:rPr>
                <w:rFonts w:cs="Arial"/>
                <w:color w:val="000000"/>
              </w:rPr>
            </w:pPr>
          </w:p>
        </w:tc>
        <w:tc>
          <w:tcPr>
            <w:tcW w:w="0" w:type="auto"/>
          </w:tcPr>
          <w:p w14:paraId="516EEC08" w14:textId="77777777" w:rsidR="00D65FE8" w:rsidRPr="001F1C5D" w:rsidRDefault="00D65FE8" w:rsidP="00655089">
            <w:pPr>
              <w:spacing w:beforeLines="50" w:before="120"/>
              <w:rPr>
                <w:rFonts w:cs="Arial"/>
                <w:color w:val="000000"/>
              </w:rPr>
            </w:pPr>
          </w:p>
        </w:tc>
        <w:tc>
          <w:tcPr>
            <w:tcW w:w="0" w:type="auto"/>
          </w:tcPr>
          <w:p w14:paraId="2761D662" w14:textId="77777777" w:rsidR="00D65FE8" w:rsidRPr="001F1C5D" w:rsidRDefault="00D65FE8" w:rsidP="00655089">
            <w:pPr>
              <w:spacing w:beforeLines="50" w:before="120"/>
              <w:rPr>
                <w:rFonts w:cs="Arial"/>
                <w:color w:val="000000"/>
              </w:rPr>
            </w:pPr>
          </w:p>
        </w:tc>
        <w:tc>
          <w:tcPr>
            <w:tcW w:w="0" w:type="auto"/>
          </w:tcPr>
          <w:p w14:paraId="6F6A4185" w14:textId="77777777" w:rsidR="00D65FE8" w:rsidRPr="001F1C5D" w:rsidRDefault="00D65FE8" w:rsidP="00655089">
            <w:pPr>
              <w:spacing w:beforeLines="50" w:before="120"/>
              <w:rPr>
                <w:rFonts w:cs="Arial"/>
                <w:color w:val="000000"/>
              </w:rPr>
            </w:pPr>
          </w:p>
        </w:tc>
        <w:tc>
          <w:tcPr>
            <w:tcW w:w="0" w:type="auto"/>
          </w:tcPr>
          <w:p w14:paraId="5A6075F0" w14:textId="77777777" w:rsidR="00D65FE8" w:rsidRPr="001F1C5D" w:rsidRDefault="00D65FE8" w:rsidP="00655089">
            <w:pPr>
              <w:spacing w:beforeLines="50" w:before="120"/>
              <w:rPr>
                <w:rFonts w:cs="Arial"/>
                <w:color w:val="000000"/>
              </w:rPr>
            </w:pPr>
          </w:p>
        </w:tc>
        <w:tc>
          <w:tcPr>
            <w:tcW w:w="0" w:type="auto"/>
          </w:tcPr>
          <w:p w14:paraId="4199644F" w14:textId="77777777" w:rsidR="00D65FE8" w:rsidRPr="001F1C5D" w:rsidRDefault="00D65FE8" w:rsidP="00655089">
            <w:pPr>
              <w:spacing w:beforeLines="50" w:before="120"/>
              <w:rPr>
                <w:rFonts w:cs="Arial"/>
                <w:color w:val="000000"/>
              </w:rPr>
            </w:pPr>
          </w:p>
        </w:tc>
        <w:tc>
          <w:tcPr>
            <w:tcW w:w="0" w:type="auto"/>
          </w:tcPr>
          <w:p w14:paraId="34AA08A9" w14:textId="77777777" w:rsidR="00D65FE8" w:rsidRPr="001F1C5D" w:rsidRDefault="00D65FE8" w:rsidP="00655089">
            <w:pPr>
              <w:spacing w:beforeLines="50" w:before="120"/>
              <w:rPr>
                <w:rFonts w:cs="Arial"/>
                <w:color w:val="000000"/>
              </w:rPr>
            </w:pPr>
          </w:p>
        </w:tc>
        <w:tc>
          <w:tcPr>
            <w:tcW w:w="0" w:type="auto"/>
          </w:tcPr>
          <w:p w14:paraId="7A1B0CB0" w14:textId="77777777" w:rsidR="00D65FE8" w:rsidRPr="001F1C5D" w:rsidRDefault="00D65FE8" w:rsidP="00655089">
            <w:pPr>
              <w:spacing w:beforeLines="50" w:before="120"/>
              <w:rPr>
                <w:rFonts w:cs="Arial"/>
                <w:color w:val="000000"/>
              </w:rPr>
            </w:pPr>
          </w:p>
        </w:tc>
        <w:tc>
          <w:tcPr>
            <w:tcW w:w="0" w:type="auto"/>
          </w:tcPr>
          <w:p w14:paraId="7AC2BF35" w14:textId="77777777" w:rsidR="00D65FE8" w:rsidRPr="001F1C5D" w:rsidRDefault="00D65FE8" w:rsidP="00655089">
            <w:pPr>
              <w:spacing w:beforeLines="50" w:before="120"/>
              <w:rPr>
                <w:rFonts w:cs="Arial"/>
                <w:color w:val="000000"/>
              </w:rPr>
            </w:pPr>
          </w:p>
        </w:tc>
        <w:tc>
          <w:tcPr>
            <w:tcW w:w="0" w:type="auto"/>
          </w:tcPr>
          <w:p w14:paraId="1C2E5D73" w14:textId="77777777" w:rsidR="00D65FE8" w:rsidRPr="001F1C5D" w:rsidRDefault="00D65FE8" w:rsidP="00655089">
            <w:pPr>
              <w:spacing w:beforeLines="50" w:before="120"/>
              <w:rPr>
                <w:rFonts w:cs="Arial"/>
                <w:color w:val="000000"/>
              </w:rPr>
            </w:pPr>
          </w:p>
        </w:tc>
      </w:tr>
    </w:tbl>
    <w:p w14:paraId="27DEC07D" w14:textId="77777777" w:rsidR="00D65FE8" w:rsidRPr="00E5069A" w:rsidRDefault="00D65FE8" w:rsidP="00D65FE8">
      <w:pPr>
        <w:pStyle w:val="a1"/>
        <w:rPr>
          <w:rFonts w:eastAsiaTheme="minorEastAsia"/>
          <w:lang w:eastAsia="zh-CN"/>
        </w:rPr>
      </w:pPr>
    </w:p>
    <w:p w14:paraId="25F399B4" w14:textId="77777777" w:rsidR="00D65FE8" w:rsidRPr="00825669" w:rsidRDefault="00D65FE8" w:rsidP="00D65FE8">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28</w:t>
      </w:r>
      <w:r w:rsidRPr="00825669">
        <w:rPr>
          <w:b/>
        </w:rPr>
        <w:fldChar w:fldCharType="end"/>
      </w:r>
      <w:r>
        <w:rPr>
          <w:rFonts w:eastAsiaTheme="minorEastAsia" w:hint="eastAsia"/>
          <w:b/>
          <w:lang w:eastAsia="zh-CN"/>
        </w:rPr>
        <w:t xml:space="preserve">: </w:t>
      </w:r>
      <w:r w:rsidRPr="00207B54">
        <w:rPr>
          <w:rFonts w:eastAsiaTheme="minorEastAsia"/>
          <w:b/>
          <w:lang w:eastAsia="zh-CN"/>
        </w:rPr>
        <w:t xml:space="preserve">The component of frequency overlap(s) between </w:t>
      </w:r>
      <w:r>
        <w:rPr>
          <w:rFonts w:eastAsiaTheme="minorEastAsia" w:hint="eastAsia"/>
          <w:b/>
          <w:lang w:eastAsia="zh-CN"/>
        </w:rPr>
        <w:t xml:space="preserve">DL PRS </w:t>
      </w:r>
      <w:r w:rsidRPr="00207B54">
        <w:rPr>
          <w:rFonts w:eastAsiaTheme="minorEastAsia"/>
          <w:b/>
          <w:lang w:eastAsia="zh-CN"/>
        </w:rPr>
        <w:t>hops should be kept and the candidate values can be {</w:t>
      </w:r>
      <w:r w:rsidRPr="007C26EA">
        <w:rPr>
          <w:rFonts w:eastAsiaTheme="minorEastAsia"/>
          <w:b/>
          <w:color w:val="FF0000"/>
          <w:lang w:eastAsia="zh-CN"/>
        </w:rPr>
        <w:t>0</w:t>
      </w:r>
      <w:r>
        <w:rPr>
          <w:rFonts w:eastAsiaTheme="minorEastAsia" w:hint="eastAsia"/>
          <w:b/>
          <w:color w:val="FF0000"/>
          <w:lang w:eastAsia="zh-CN"/>
        </w:rPr>
        <w:t xml:space="preserve"> </w:t>
      </w:r>
      <w:r w:rsidRPr="007C26EA">
        <w:rPr>
          <w:rFonts w:eastAsiaTheme="minorEastAsia"/>
          <w:b/>
          <w:color w:val="FF0000"/>
          <w:lang w:eastAsia="zh-CN"/>
        </w:rPr>
        <w:t>PRB, 1 PRB, 2 PRB</w:t>
      </w:r>
      <w:r>
        <w:rPr>
          <w:rFonts w:eastAsiaTheme="minorEastAsia" w:hint="eastAsia"/>
          <w:b/>
          <w:color w:val="FF0000"/>
          <w:lang w:eastAsia="zh-CN"/>
        </w:rPr>
        <w:t>s</w:t>
      </w:r>
      <w:r w:rsidRPr="007C26EA">
        <w:rPr>
          <w:rFonts w:eastAsiaTheme="minorEastAsia"/>
          <w:b/>
          <w:color w:val="FF0000"/>
          <w:lang w:eastAsia="zh-CN"/>
        </w:rPr>
        <w:t xml:space="preserve">, </w:t>
      </w:r>
      <w:proofErr w:type="gramStart"/>
      <w:r w:rsidRPr="007C26EA">
        <w:rPr>
          <w:rFonts w:eastAsiaTheme="minorEastAsia"/>
          <w:b/>
          <w:color w:val="FF0000"/>
          <w:lang w:eastAsia="zh-CN"/>
        </w:rPr>
        <w:t>4</w:t>
      </w:r>
      <w:proofErr w:type="gramEnd"/>
      <w:r w:rsidRPr="007C26EA">
        <w:rPr>
          <w:rFonts w:eastAsiaTheme="minorEastAsia"/>
          <w:b/>
          <w:color w:val="FF0000"/>
          <w:lang w:eastAsia="zh-CN"/>
        </w:rPr>
        <w:t xml:space="preserve"> PRBs</w:t>
      </w:r>
      <w:r w:rsidRPr="00207B54">
        <w:rPr>
          <w:rFonts w:eastAsiaTheme="minorEastAsia"/>
          <w:b/>
          <w:lang w:eastAsia="zh-CN"/>
        </w:rPr>
        <w:t>}.</w:t>
      </w:r>
      <w:r>
        <w:rPr>
          <w:rFonts w:eastAsiaTheme="minorEastAsia" w:hint="eastAsia"/>
          <w:b/>
          <w:lang w:eastAsia="zh-CN"/>
        </w:rPr>
        <w:t xml:space="preserve"> </w:t>
      </w:r>
      <w:r w:rsidRPr="00C65B52">
        <w:rPr>
          <w:rFonts w:eastAsiaTheme="minorEastAsia"/>
          <w:b/>
          <w:lang w:eastAsia="zh-CN"/>
        </w:rPr>
        <w:t>UE can support multiple overlap options.</w:t>
      </w:r>
    </w:p>
    <w:p w14:paraId="74BA260C" w14:textId="77777777" w:rsidR="00ED1962" w:rsidRDefault="00ED1962" w:rsidP="00D65FE8">
      <w:pPr>
        <w:pStyle w:val="a5"/>
        <w:jc w:val="both"/>
        <w:rPr>
          <w:rFonts w:eastAsiaTheme="minorEastAsia"/>
          <w:b/>
          <w:lang w:eastAsia="zh-CN"/>
        </w:rPr>
      </w:pPr>
    </w:p>
    <w:p w14:paraId="27E1AD1D" w14:textId="77777777" w:rsidR="00D65FE8" w:rsidRPr="00825669" w:rsidRDefault="00D65FE8" w:rsidP="00D65FE8">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29</w:t>
      </w:r>
      <w:r w:rsidRPr="00825669">
        <w:rPr>
          <w:b/>
        </w:rPr>
        <w:fldChar w:fldCharType="end"/>
      </w:r>
      <w:r>
        <w:rPr>
          <w:rFonts w:eastAsiaTheme="minorEastAsia" w:hint="eastAsia"/>
          <w:b/>
          <w:lang w:eastAsia="zh-CN"/>
        </w:rPr>
        <w:t>: N</w:t>
      </w:r>
      <w:r w:rsidRPr="002633D9">
        <w:rPr>
          <w:rFonts w:eastAsiaTheme="minorEastAsia"/>
          <w:b/>
          <w:lang w:eastAsia="zh-CN"/>
        </w:rPr>
        <w:t>ew components</w:t>
      </w:r>
      <w:r w:rsidRPr="00825669">
        <w:rPr>
          <w:rFonts w:eastAsiaTheme="minorEastAsia" w:hint="eastAsia"/>
          <w:b/>
          <w:lang w:eastAsia="zh-CN"/>
        </w:rPr>
        <w:t xml:space="preserve"> </w:t>
      </w:r>
      <w:r>
        <w:rPr>
          <w:rFonts w:eastAsiaTheme="minorEastAsia" w:hint="eastAsia"/>
          <w:b/>
          <w:lang w:eastAsia="zh-CN"/>
        </w:rPr>
        <w:t>should be added</w:t>
      </w:r>
      <w:r w:rsidRPr="00825669">
        <w:rPr>
          <w:rFonts w:eastAsiaTheme="minorEastAsia" w:hint="eastAsia"/>
          <w:b/>
          <w:lang w:eastAsia="zh-CN"/>
        </w:rPr>
        <w:t xml:space="preserve"> </w:t>
      </w:r>
      <w:r>
        <w:rPr>
          <w:rFonts w:eastAsiaTheme="minorEastAsia" w:hint="eastAsia"/>
          <w:b/>
          <w:lang w:eastAsia="zh-CN"/>
        </w:rPr>
        <w:t xml:space="preserve">to FG 41-5-1a/1b/1c </w:t>
      </w:r>
      <w:r w:rsidRPr="00825669">
        <w:rPr>
          <w:rFonts w:eastAsiaTheme="minorEastAsia"/>
          <w:b/>
          <w:lang w:eastAsia="zh-CN"/>
        </w:rPr>
        <w:t xml:space="preserve">for DL PRS processing capability </w:t>
      </w:r>
      <w:r w:rsidRPr="00825669">
        <w:rPr>
          <w:rFonts w:eastAsiaTheme="minorEastAsia" w:hint="eastAsia"/>
          <w:b/>
          <w:lang w:eastAsia="zh-CN"/>
        </w:rPr>
        <w:t xml:space="preserve">for </w:t>
      </w:r>
      <w:r w:rsidRPr="00825669">
        <w:rPr>
          <w:b/>
        </w:rPr>
        <w:t>RedCap UEs with Rx frequency hopping</w:t>
      </w:r>
      <w:r w:rsidRPr="00825669">
        <w:rPr>
          <w:rFonts w:eastAsiaTheme="minorEastAsia" w:hint="eastAsia"/>
          <w:b/>
          <w:lang w:eastAsia="zh-CN"/>
        </w:rPr>
        <w:t xml:space="preserve"> of DL PRS.</w:t>
      </w:r>
    </w:p>
    <w:p w14:paraId="24527FD0" w14:textId="77777777" w:rsidR="00ED1962" w:rsidRDefault="00ED1962" w:rsidP="00D65FE8">
      <w:pPr>
        <w:pStyle w:val="a5"/>
        <w:jc w:val="both"/>
        <w:rPr>
          <w:rFonts w:eastAsiaTheme="minorEastAsia"/>
          <w:b/>
          <w:lang w:eastAsia="zh-CN"/>
        </w:rPr>
      </w:pPr>
    </w:p>
    <w:p w14:paraId="24F6DB9C" w14:textId="77777777" w:rsidR="00D65FE8" w:rsidRPr="003A0A14" w:rsidRDefault="00D65FE8" w:rsidP="00D65FE8">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Pr>
          <w:b/>
          <w:noProof/>
        </w:rPr>
        <w:t>30</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the following components should be include</w:t>
      </w:r>
      <w:r w:rsidRPr="00947D77">
        <w:rPr>
          <w:rFonts w:eastAsiaTheme="minorEastAsia" w:hint="eastAsia"/>
          <w:b/>
          <w:color w:val="000000" w:themeColor="text1"/>
          <w:lang w:eastAsia="zh-CN"/>
        </w:rPr>
        <w:t>d for FG 41-5-1</w:t>
      </w:r>
      <w:r w:rsidRPr="00947D77">
        <w:rPr>
          <w:rFonts w:eastAsiaTheme="minorEastAsia" w:hint="eastAsia"/>
          <w:b/>
          <w:lang w:eastAsia="zh-CN"/>
        </w:rPr>
        <w:t>a/1b/1c</w:t>
      </w:r>
      <w:r w:rsidRPr="00947D77">
        <w:rPr>
          <w:rFonts w:eastAsiaTheme="minorEastAsia" w:hint="eastAsia"/>
          <w:b/>
          <w:color w:val="000000" w:themeColor="text1"/>
          <w:lang w:eastAsia="zh-CN"/>
        </w:rPr>
        <w:t>:</w:t>
      </w:r>
    </w:p>
    <w:p w14:paraId="2D53ACBD" w14:textId="77777777" w:rsidR="00D65FE8" w:rsidRPr="006D3D26" w:rsidRDefault="00D65FE8" w:rsidP="00D65FE8">
      <w:pPr>
        <w:ind w:leftChars="100" w:left="200"/>
        <w:jc w:val="both"/>
        <w:rPr>
          <w:rFonts w:eastAsiaTheme="minorEastAsia"/>
          <w:b/>
          <w:lang w:eastAsia="zh-CN"/>
        </w:rPr>
      </w:pPr>
      <w:r w:rsidRPr="006D3D26">
        <w:rPr>
          <w:rFonts w:eastAsiaTheme="minorEastAsia"/>
          <w:b/>
          <w:lang w:eastAsia="zh-CN"/>
        </w:rPr>
        <w:t>1. Support of PRS with Rx frequency hopping within a DL PRS resource for Redcap UEs</w:t>
      </w:r>
    </w:p>
    <w:p w14:paraId="7E16A9EB" w14:textId="77777777" w:rsidR="00D65FE8" w:rsidRPr="006D3D26" w:rsidRDefault="00D65FE8" w:rsidP="00D65FE8">
      <w:pPr>
        <w:ind w:leftChars="100" w:left="200"/>
        <w:jc w:val="both"/>
        <w:rPr>
          <w:rFonts w:eastAsiaTheme="minorEastAsia"/>
          <w:b/>
          <w:lang w:eastAsia="zh-CN"/>
        </w:rPr>
      </w:pPr>
      <w:r w:rsidRPr="006D3D26">
        <w:rPr>
          <w:rFonts w:eastAsiaTheme="minorEastAsia"/>
          <w:b/>
          <w:lang w:eastAsia="zh-CN"/>
        </w:rPr>
        <w:t>2. Maximum PRS BW per hop which is supported and reported by UE</w:t>
      </w:r>
    </w:p>
    <w:p w14:paraId="4681A5B7" w14:textId="77777777" w:rsidR="00D65FE8" w:rsidRPr="006D3D26" w:rsidRDefault="00D65FE8" w:rsidP="00D65FE8">
      <w:pPr>
        <w:ind w:leftChars="100" w:left="200"/>
        <w:jc w:val="both"/>
        <w:rPr>
          <w:rFonts w:eastAsia="宋体"/>
          <w:b/>
          <w:lang w:eastAsia="zh-CN"/>
        </w:rPr>
      </w:pPr>
      <w:r w:rsidRPr="006D3D26">
        <w:rPr>
          <w:rFonts w:eastAsia="宋体"/>
          <w:b/>
          <w:lang w:eastAsia="zh-CN"/>
        </w:rPr>
        <w:t xml:space="preserve">3. </w:t>
      </w:r>
      <w:r w:rsidRPr="006D3D26">
        <w:rPr>
          <w:rFonts w:eastAsia="宋体"/>
          <w:b/>
        </w:rPr>
        <w:t>Maximum DL PRS bandwidth across all hops.</w:t>
      </w:r>
    </w:p>
    <w:p w14:paraId="76BF355E" w14:textId="77777777" w:rsidR="00D65FE8" w:rsidRPr="006D3D26" w:rsidRDefault="00D65FE8" w:rsidP="00D65FE8">
      <w:pPr>
        <w:ind w:leftChars="100" w:left="200"/>
        <w:jc w:val="both"/>
        <w:rPr>
          <w:rFonts w:eastAsiaTheme="minorEastAsia"/>
          <w:b/>
          <w:szCs w:val="18"/>
          <w:lang w:eastAsia="zh-CN"/>
        </w:rPr>
      </w:pPr>
      <w:r w:rsidRPr="006D3D26">
        <w:rPr>
          <w:rFonts w:eastAsiaTheme="minorEastAsia"/>
          <w:b/>
          <w:szCs w:val="18"/>
          <w:lang w:eastAsia="zh-CN"/>
        </w:rPr>
        <w:t xml:space="preserve">4. </w:t>
      </w:r>
      <w:r w:rsidRPr="006D3D26">
        <w:rPr>
          <w:b/>
          <w:szCs w:val="18"/>
        </w:rPr>
        <w:t>Maximum number of hops for PRS Rx frequency hopping, which is supported and reported by UE.</w:t>
      </w:r>
    </w:p>
    <w:p w14:paraId="206F59D3" w14:textId="77777777" w:rsidR="00D65FE8" w:rsidRPr="006D3D26" w:rsidRDefault="00D65FE8" w:rsidP="00D65FE8">
      <w:pPr>
        <w:ind w:leftChars="100" w:left="427" w:hangingChars="113" w:hanging="227"/>
        <w:jc w:val="both"/>
        <w:rPr>
          <w:rFonts w:eastAsiaTheme="minorEastAsia"/>
          <w:b/>
          <w:lang w:eastAsia="zh-CN"/>
        </w:rPr>
      </w:pPr>
      <w:r w:rsidRPr="006D3D26">
        <w:rPr>
          <w:rFonts w:eastAsia="宋体"/>
          <w:b/>
          <w:lang w:eastAsia="zh-CN"/>
        </w:rPr>
        <w:t xml:space="preserve">5. </w:t>
      </w:r>
      <w:r w:rsidRPr="006D3D26">
        <w:rPr>
          <w:rFonts w:eastAsia="宋体"/>
          <w:b/>
        </w:rPr>
        <w:t>Duration of DL PRS symbols N in units of ms a UE can process every T ms assuming maximum DL PRS bandwidth in MHz across all hops, which is supported and reported by UE</w:t>
      </w:r>
    </w:p>
    <w:p w14:paraId="6AD5C519" w14:textId="77777777" w:rsidR="00D65FE8" w:rsidRPr="006D3D26" w:rsidRDefault="00D65FE8" w:rsidP="00D65FE8">
      <w:pPr>
        <w:ind w:leftChars="100" w:left="200"/>
        <w:jc w:val="both"/>
        <w:rPr>
          <w:rFonts w:eastAsiaTheme="minorEastAsia"/>
          <w:b/>
          <w:lang w:eastAsia="zh-CN"/>
        </w:rPr>
      </w:pPr>
      <w:r w:rsidRPr="006D3D26">
        <w:rPr>
          <w:rFonts w:eastAsiaTheme="minorEastAsia"/>
          <w:b/>
          <w:lang w:eastAsia="zh-CN"/>
        </w:rPr>
        <w:t>6. For FR1, switching time of {70us, 140us</w:t>
      </w:r>
      <w:r w:rsidRPr="00915BF4">
        <w:rPr>
          <w:rFonts w:eastAsiaTheme="minorEastAsia"/>
          <w:b/>
          <w:lang w:eastAsia="zh-CN"/>
        </w:rPr>
        <w:t>, 210us</w:t>
      </w:r>
      <w:r w:rsidRPr="006D3D26">
        <w:rPr>
          <w:rFonts w:eastAsiaTheme="minorEastAsia"/>
          <w:b/>
          <w:lang w:eastAsia="zh-CN"/>
        </w:rPr>
        <w:t>} and PRS Rx frequency hopping range up to 100MHz</w:t>
      </w:r>
      <w:r>
        <w:rPr>
          <w:rFonts w:eastAsiaTheme="minorEastAsia" w:hint="eastAsia"/>
          <w:b/>
          <w:lang w:eastAsia="zh-CN"/>
        </w:rPr>
        <w:t>.</w:t>
      </w:r>
    </w:p>
    <w:p w14:paraId="25F73AEF" w14:textId="77777777" w:rsidR="00D65FE8" w:rsidRPr="006D3D26" w:rsidRDefault="00D65FE8" w:rsidP="00D65FE8">
      <w:pPr>
        <w:ind w:leftChars="100" w:left="200"/>
        <w:jc w:val="both"/>
        <w:rPr>
          <w:rFonts w:eastAsiaTheme="minorEastAsia"/>
          <w:b/>
          <w:lang w:eastAsia="zh-CN"/>
        </w:rPr>
      </w:pPr>
      <w:r w:rsidRPr="006D3D26">
        <w:rPr>
          <w:rFonts w:eastAsiaTheme="minorEastAsia"/>
          <w:b/>
          <w:lang w:eastAsia="zh-CN"/>
        </w:rPr>
        <w:t>7. For FR2, switching time of {35us, 70us, 140us} and PRS Rx frequency hopping range up to 400MHz</w:t>
      </w:r>
      <w:r>
        <w:rPr>
          <w:rFonts w:eastAsiaTheme="minorEastAsia" w:hint="eastAsia"/>
          <w:b/>
          <w:lang w:eastAsia="zh-CN"/>
        </w:rPr>
        <w:t>.</w:t>
      </w:r>
    </w:p>
    <w:p w14:paraId="189C970D" w14:textId="77777777" w:rsidR="00D65FE8" w:rsidRPr="006D3D26" w:rsidRDefault="00D65FE8" w:rsidP="00D65FE8">
      <w:pPr>
        <w:ind w:leftChars="100" w:left="200"/>
        <w:jc w:val="both"/>
        <w:rPr>
          <w:rFonts w:eastAsiaTheme="minorEastAsia"/>
          <w:b/>
          <w:lang w:eastAsia="zh-CN"/>
        </w:rPr>
      </w:pPr>
      <w:r w:rsidRPr="006D3D26">
        <w:rPr>
          <w:rFonts w:eastAsiaTheme="minorEastAsia"/>
          <w:b/>
          <w:lang w:eastAsia="zh-CN"/>
        </w:rPr>
        <w:lastRenderedPageBreak/>
        <w:t>8. Support of one or more frequency overlap(s) between hops. Candidate values {</w:t>
      </w:r>
      <w:r w:rsidRPr="006D3D26">
        <w:rPr>
          <w:rFonts w:eastAsiaTheme="minorEastAsia" w:hint="eastAsia"/>
          <w:b/>
          <w:lang w:eastAsia="zh-CN"/>
        </w:rPr>
        <w:t>0</w:t>
      </w:r>
      <w:r>
        <w:rPr>
          <w:rFonts w:eastAsiaTheme="minorEastAsia" w:hint="eastAsia"/>
          <w:b/>
          <w:lang w:eastAsia="zh-CN"/>
        </w:rPr>
        <w:t xml:space="preserve"> </w:t>
      </w:r>
      <w:r w:rsidRPr="006D3D26">
        <w:rPr>
          <w:rFonts w:eastAsiaTheme="minorEastAsia" w:hint="eastAsia"/>
          <w:b/>
          <w:lang w:eastAsia="zh-CN"/>
        </w:rPr>
        <w:t xml:space="preserve">PRB, </w:t>
      </w:r>
      <w:r w:rsidRPr="006D3D26">
        <w:rPr>
          <w:rFonts w:eastAsiaTheme="minorEastAsia"/>
          <w:b/>
          <w:lang w:eastAsia="zh-CN"/>
        </w:rPr>
        <w:t>1 PRB</w:t>
      </w:r>
      <w:r w:rsidRPr="00D42543">
        <w:rPr>
          <w:rFonts w:eastAsiaTheme="minorEastAsia"/>
          <w:b/>
          <w:lang w:eastAsia="zh-CN"/>
        </w:rPr>
        <w:t>, 2 PRB</w:t>
      </w:r>
      <w:r>
        <w:rPr>
          <w:rFonts w:eastAsiaTheme="minorEastAsia" w:hint="eastAsia"/>
          <w:b/>
          <w:lang w:eastAsia="zh-CN"/>
        </w:rPr>
        <w:t>s</w:t>
      </w:r>
      <w:r w:rsidRPr="00D42543">
        <w:rPr>
          <w:rFonts w:eastAsiaTheme="minorEastAsia"/>
          <w:b/>
          <w:lang w:eastAsia="zh-CN"/>
        </w:rPr>
        <w:t xml:space="preserve">, </w:t>
      </w:r>
      <w:proofErr w:type="gramStart"/>
      <w:r w:rsidRPr="006D3D26">
        <w:rPr>
          <w:rFonts w:eastAsiaTheme="minorEastAsia"/>
          <w:b/>
          <w:lang w:eastAsia="zh-CN"/>
        </w:rPr>
        <w:t>4</w:t>
      </w:r>
      <w:proofErr w:type="gramEnd"/>
      <w:r w:rsidRPr="006D3D26">
        <w:rPr>
          <w:rFonts w:eastAsiaTheme="minorEastAsia"/>
          <w:b/>
          <w:lang w:eastAsia="zh-CN"/>
        </w:rPr>
        <w:t xml:space="preserve"> PRBs}</w:t>
      </w:r>
      <w:r>
        <w:rPr>
          <w:rFonts w:eastAsiaTheme="minorEastAsia" w:hint="eastAsia"/>
          <w:b/>
          <w:lang w:eastAsia="zh-CN"/>
        </w:rPr>
        <w:t>.</w:t>
      </w:r>
    </w:p>
    <w:p w14:paraId="4A5B985A" w14:textId="77777777" w:rsidR="00D65FE8" w:rsidRPr="006D3D26" w:rsidRDefault="00D65FE8" w:rsidP="00D65FE8">
      <w:pPr>
        <w:pStyle w:val="a1"/>
        <w:rPr>
          <w:rFonts w:eastAsiaTheme="minorEastAsia"/>
          <w:lang w:eastAsia="zh-CN"/>
        </w:rPr>
      </w:pPr>
    </w:p>
    <w:p w14:paraId="530AD4B4" w14:textId="77777777" w:rsidR="00D65FE8" w:rsidRDefault="00D65FE8" w:rsidP="00D65FE8">
      <w:pPr>
        <w:pStyle w:val="a5"/>
        <w:jc w:val="both"/>
        <w:rPr>
          <w:rFonts w:ascii="Calibri" w:hAnsi="Calibri" w:cs="Calibri"/>
          <w:color w:val="000000"/>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31</w:t>
      </w:r>
      <w:r w:rsidRPr="00825669">
        <w:rPr>
          <w:b/>
        </w:rPr>
        <w:fldChar w:fldCharType="end"/>
      </w:r>
      <w:r>
        <w:rPr>
          <w:rFonts w:eastAsiaTheme="minorEastAsia" w:hint="eastAsia"/>
          <w:b/>
          <w:lang w:eastAsia="zh-CN"/>
        </w:rPr>
        <w:t xml:space="preserve">: </w:t>
      </w:r>
      <w:r w:rsidRPr="00324036">
        <w:rPr>
          <w:rFonts w:eastAsiaTheme="minorEastAsia"/>
          <w:b/>
          <w:lang w:eastAsia="zh-CN"/>
        </w:rPr>
        <w:t>FG 45-5-</w:t>
      </w:r>
      <w:r>
        <w:rPr>
          <w:rFonts w:eastAsiaTheme="minorEastAsia" w:hint="eastAsia"/>
          <w:b/>
          <w:lang w:eastAsia="zh-CN"/>
        </w:rPr>
        <w:t>2</w:t>
      </w:r>
      <w:r w:rsidRPr="00324036">
        <w:rPr>
          <w:rFonts w:eastAsiaTheme="minorEastAsia"/>
          <w:b/>
          <w:lang w:eastAsia="zh-CN"/>
        </w:rPr>
        <w:t xml:space="preserve"> </w:t>
      </w:r>
      <w:r>
        <w:rPr>
          <w:rFonts w:eastAsiaTheme="minorEastAsia" w:hint="eastAsia"/>
          <w:b/>
          <w:lang w:eastAsia="zh-CN"/>
        </w:rPr>
        <w:t>should be split in</w:t>
      </w:r>
      <w:r w:rsidRPr="00324036">
        <w:rPr>
          <w:rFonts w:eastAsiaTheme="minorEastAsia"/>
          <w:b/>
          <w:lang w:eastAsia="zh-CN"/>
        </w:rPr>
        <w:t xml:space="preserve">to three FGs </w:t>
      </w:r>
      <w:r>
        <w:rPr>
          <w:rFonts w:eastAsiaTheme="minorEastAsia"/>
          <w:b/>
          <w:lang w:eastAsia="zh-CN"/>
        </w:rPr>
        <w:t>45-5-</w:t>
      </w:r>
      <w:r>
        <w:rPr>
          <w:rFonts w:eastAsiaTheme="minorEastAsia" w:hint="eastAsia"/>
          <w:b/>
          <w:lang w:eastAsia="zh-CN"/>
        </w:rPr>
        <w:t xml:space="preserve">2a/2b </w:t>
      </w:r>
      <w:r w:rsidRPr="00324036">
        <w:rPr>
          <w:rFonts w:eastAsiaTheme="minorEastAsia"/>
          <w:b/>
          <w:lang w:eastAsia="zh-CN"/>
        </w:rPr>
        <w:t>for the</w:t>
      </w:r>
      <w:r>
        <w:rPr>
          <w:rFonts w:eastAsiaTheme="minorEastAsia"/>
          <w:b/>
          <w:lang w:eastAsia="zh-CN"/>
        </w:rPr>
        <w:t xml:space="preserve"> three states of RRC_CONNECTED</w:t>
      </w:r>
      <w:r>
        <w:rPr>
          <w:rFonts w:eastAsiaTheme="minorEastAsia" w:hint="eastAsia"/>
          <w:b/>
          <w:lang w:eastAsia="zh-CN"/>
        </w:rPr>
        <w:t xml:space="preserve"> and </w:t>
      </w:r>
      <w:r w:rsidRPr="00324036">
        <w:rPr>
          <w:rFonts w:eastAsiaTheme="minorEastAsia"/>
          <w:b/>
          <w:lang w:eastAsia="zh-CN"/>
        </w:rPr>
        <w:t>RRC_INACTIVE for RedCap UEs</w:t>
      </w:r>
      <w:r>
        <w:rPr>
          <w:rFonts w:eastAsiaTheme="minorEastAsia" w:hint="eastAsia"/>
          <w:b/>
          <w:lang w:eastAsia="zh-CN"/>
        </w:rPr>
        <w:t xml:space="preserve"> as follows:</w:t>
      </w:r>
    </w:p>
    <w:tbl>
      <w:tblPr>
        <w:tblStyle w:val="af3"/>
        <w:tblW w:w="0" w:type="auto"/>
        <w:tblLook w:val="04A0" w:firstRow="1" w:lastRow="0" w:firstColumn="1" w:lastColumn="0" w:noHBand="0" w:noVBand="1"/>
      </w:tblPr>
      <w:tblGrid>
        <w:gridCol w:w="1466"/>
        <w:gridCol w:w="612"/>
        <w:gridCol w:w="5560"/>
        <w:gridCol w:w="222"/>
        <w:gridCol w:w="222"/>
        <w:gridCol w:w="222"/>
        <w:gridCol w:w="222"/>
        <w:gridCol w:w="222"/>
        <w:gridCol w:w="222"/>
        <w:gridCol w:w="222"/>
        <w:gridCol w:w="222"/>
        <w:gridCol w:w="222"/>
        <w:gridCol w:w="222"/>
        <w:gridCol w:w="222"/>
      </w:tblGrid>
      <w:tr w:rsidR="00D65FE8" w14:paraId="223322F2" w14:textId="77777777" w:rsidTr="00655089">
        <w:tc>
          <w:tcPr>
            <w:tcW w:w="0" w:type="auto"/>
          </w:tcPr>
          <w:p w14:paraId="618EE23E" w14:textId="77777777" w:rsidR="00D65FE8" w:rsidRPr="001F1C5D" w:rsidRDefault="00D65FE8" w:rsidP="00655089">
            <w:pPr>
              <w:spacing w:beforeLines="50" w:before="120"/>
              <w:rPr>
                <w:rFonts w:cs="Arial"/>
                <w:color w:val="000000"/>
              </w:rPr>
            </w:pPr>
            <w:r w:rsidRPr="001F1C5D">
              <w:rPr>
                <w:rFonts w:cs="Arial"/>
                <w:bCs/>
                <w:color w:val="000000" w:themeColor="text1"/>
              </w:rPr>
              <w:t>41. NR_pos_enh2</w:t>
            </w:r>
          </w:p>
        </w:tc>
        <w:tc>
          <w:tcPr>
            <w:tcW w:w="0" w:type="auto"/>
          </w:tcPr>
          <w:p w14:paraId="418A5118" w14:textId="77777777" w:rsidR="00D65FE8" w:rsidRPr="001F1C5D" w:rsidRDefault="00D65FE8" w:rsidP="00655089">
            <w:pPr>
              <w:spacing w:beforeLines="50" w:before="120"/>
              <w:rPr>
                <w:rFonts w:cs="Arial"/>
                <w:color w:val="000000"/>
              </w:rPr>
            </w:pPr>
            <w:r w:rsidRPr="001F1C5D">
              <w:rPr>
                <w:rFonts w:cs="Arial"/>
                <w:bCs/>
                <w:color w:val="000000" w:themeColor="text1"/>
              </w:rPr>
              <w:t>41-5-</w:t>
            </w:r>
            <w:r>
              <w:rPr>
                <w:rFonts w:eastAsiaTheme="minorEastAsia" w:cs="Arial" w:hint="eastAsia"/>
                <w:bCs/>
                <w:color w:val="000000" w:themeColor="text1"/>
                <w:lang w:eastAsia="zh-CN"/>
              </w:rPr>
              <w:t>2</w:t>
            </w:r>
            <w:r w:rsidRPr="001F1C5D">
              <w:rPr>
                <w:rFonts w:cs="Arial"/>
                <w:bCs/>
                <w:color w:val="FF0000"/>
              </w:rPr>
              <w:t>a</w:t>
            </w:r>
          </w:p>
        </w:tc>
        <w:tc>
          <w:tcPr>
            <w:tcW w:w="0" w:type="auto"/>
          </w:tcPr>
          <w:p w14:paraId="7255E71F" w14:textId="77777777" w:rsidR="00D65FE8" w:rsidRPr="001F1C5D" w:rsidRDefault="00D65FE8" w:rsidP="00655089">
            <w:pPr>
              <w:spacing w:beforeLines="50" w:before="120"/>
              <w:rPr>
                <w:rFonts w:cs="Arial"/>
                <w:color w:val="000000"/>
              </w:rPr>
            </w:pPr>
            <w:r w:rsidRPr="00D064D3">
              <w:rPr>
                <w:rFonts w:eastAsia="宋体"/>
                <w:color w:val="000000"/>
                <w:lang w:eastAsia="zh-CN"/>
              </w:rPr>
              <w:t>Support of positioning SRS with Tx frequency hop</w:t>
            </w:r>
            <w:r w:rsidRPr="00F24729">
              <w:rPr>
                <w:rFonts w:eastAsia="宋体"/>
                <w:color w:val="000000"/>
                <w:lang w:eastAsia="zh-CN"/>
              </w:rPr>
              <w:t>ping in RRC_CONNECTED</w:t>
            </w:r>
            <w:r w:rsidRPr="00F24729">
              <w:rPr>
                <w:rFonts w:eastAsia="宋体"/>
                <w:strike/>
                <w:color w:val="FF0000"/>
                <w:lang w:eastAsia="zh-CN"/>
              </w:rPr>
              <w:t>/RRC_INACTIVE</w:t>
            </w:r>
            <w:r w:rsidRPr="00F24729">
              <w:rPr>
                <w:rFonts w:eastAsia="宋体"/>
                <w:color w:val="000000"/>
                <w:lang w:eastAsia="zh-CN"/>
              </w:rPr>
              <w:t xml:space="preserve"> for RedCap UEs</w:t>
            </w:r>
          </w:p>
        </w:tc>
        <w:tc>
          <w:tcPr>
            <w:tcW w:w="0" w:type="auto"/>
          </w:tcPr>
          <w:p w14:paraId="6490958F" w14:textId="77777777" w:rsidR="00D65FE8" w:rsidRPr="001F1C5D" w:rsidRDefault="00D65FE8" w:rsidP="00655089">
            <w:pPr>
              <w:spacing w:beforeLines="50" w:before="120"/>
              <w:rPr>
                <w:rFonts w:cs="Arial"/>
                <w:color w:val="000000"/>
              </w:rPr>
            </w:pPr>
          </w:p>
        </w:tc>
        <w:tc>
          <w:tcPr>
            <w:tcW w:w="0" w:type="auto"/>
          </w:tcPr>
          <w:p w14:paraId="19C66E30" w14:textId="77777777" w:rsidR="00D65FE8" w:rsidRPr="001F1C5D" w:rsidRDefault="00D65FE8" w:rsidP="00655089">
            <w:pPr>
              <w:spacing w:beforeLines="50" w:before="120"/>
              <w:rPr>
                <w:rFonts w:cs="Arial"/>
                <w:color w:val="000000"/>
              </w:rPr>
            </w:pPr>
          </w:p>
        </w:tc>
        <w:tc>
          <w:tcPr>
            <w:tcW w:w="0" w:type="auto"/>
          </w:tcPr>
          <w:p w14:paraId="6C7DD5BE" w14:textId="77777777" w:rsidR="00D65FE8" w:rsidRPr="001F1C5D" w:rsidRDefault="00D65FE8" w:rsidP="00655089">
            <w:pPr>
              <w:spacing w:beforeLines="50" w:before="120"/>
              <w:rPr>
                <w:rFonts w:cs="Arial"/>
                <w:color w:val="000000"/>
              </w:rPr>
            </w:pPr>
          </w:p>
        </w:tc>
        <w:tc>
          <w:tcPr>
            <w:tcW w:w="0" w:type="auto"/>
          </w:tcPr>
          <w:p w14:paraId="327DBD9B" w14:textId="77777777" w:rsidR="00D65FE8" w:rsidRPr="001F1C5D" w:rsidRDefault="00D65FE8" w:rsidP="00655089">
            <w:pPr>
              <w:spacing w:beforeLines="50" w:before="120"/>
              <w:rPr>
                <w:rFonts w:cs="Arial"/>
                <w:color w:val="000000"/>
              </w:rPr>
            </w:pPr>
          </w:p>
        </w:tc>
        <w:tc>
          <w:tcPr>
            <w:tcW w:w="0" w:type="auto"/>
          </w:tcPr>
          <w:p w14:paraId="1CDFA639" w14:textId="77777777" w:rsidR="00D65FE8" w:rsidRPr="001F1C5D" w:rsidRDefault="00D65FE8" w:rsidP="00655089">
            <w:pPr>
              <w:spacing w:beforeLines="50" w:before="120"/>
              <w:rPr>
                <w:rFonts w:cs="Arial"/>
                <w:color w:val="000000"/>
              </w:rPr>
            </w:pPr>
          </w:p>
        </w:tc>
        <w:tc>
          <w:tcPr>
            <w:tcW w:w="0" w:type="auto"/>
          </w:tcPr>
          <w:p w14:paraId="4AF8940D" w14:textId="77777777" w:rsidR="00D65FE8" w:rsidRPr="001F1C5D" w:rsidRDefault="00D65FE8" w:rsidP="00655089">
            <w:pPr>
              <w:spacing w:beforeLines="50" w:before="120"/>
              <w:rPr>
                <w:rFonts w:cs="Arial"/>
                <w:color w:val="000000"/>
              </w:rPr>
            </w:pPr>
          </w:p>
        </w:tc>
        <w:tc>
          <w:tcPr>
            <w:tcW w:w="0" w:type="auto"/>
          </w:tcPr>
          <w:p w14:paraId="3D548B2B" w14:textId="77777777" w:rsidR="00D65FE8" w:rsidRPr="001F1C5D" w:rsidRDefault="00D65FE8" w:rsidP="00655089">
            <w:pPr>
              <w:spacing w:beforeLines="50" w:before="120"/>
              <w:rPr>
                <w:rFonts w:cs="Arial"/>
                <w:color w:val="000000"/>
              </w:rPr>
            </w:pPr>
          </w:p>
        </w:tc>
        <w:tc>
          <w:tcPr>
            <w:tcW w:w="0" w:type="auto"/>
          </w:tcPr>
          <w:p w14:paraId="6F6BBF4B" w14:textId="77777777" w:rsidR="00D65FE8" w:rsidRPr="001F1C5D" w:rsidRDefault="00D65FE8" w:rsidP="00655089">
            <w:pPr>
              <w:spacing w:beforeLines="50" w:before="120"/>
              <w:rPr>
                <w:rFonts w:cs="Arial"/>
                <w:color w:val="000000"/>
              </w:rPr>
            </w:pPr>
          </w:p>
        </w:tc>
        <w:tc>
          <w:tcPr>
            <w:tcW w:w="0" w:type="auto"/>
          </w:tcPr>
          <w:p w14:paraId="139695D0" w14:textId="77777777" w:rsidR="00D65FE8" w:rsidRPr="001F1C5D" w:rsidRDefault="00D65FE8" w:rsidP="00655089">
            <w:pPr>
              <w:spacing w:beforeLines="50" w:before="120"/>
              <w:rPr>
                <w:rFonts w:cs="Arial"/>
                <w:color w:val="000000"/>
              </w:rPr>
            </w:pPr>
          </w:p>
        </w:tc>
        <w:tc>
          <w:tcPr>
            <w:tcW w:w="0" w:type="auto"/>
          </w:tcPr>
          <w:p w14:paraId="12FDFFE4" w14:textId="77777777" w:rsidR="00D65FE8" w:rsidRPr="001F1C5D" w:rsidRDefault="00D65FE8" w:rsidP="00655089">
            <w:pPr>
              <w:spacing w:beforeLines="50" w:before="120"/>
              <w:rPr>
                <w:rFonts w:cs="Arial"/>
                <w:color w:val="000000"/>
              </w:rPr>
            </w:pPr>
          </w:p>
        </w:tc>
        <w:tc>
          <w:tcPr>
            <w:tcW w:w="0" w:type="auto"/>
          </w:tcPr>
          <w:p w14:paraId="354E9190" w14:textId="77777777" w:rsidR="00D65FE8" w:rsidRPr="001F1C5D" w:rsidRDefault="00D65FE8" w:rsidP="00655089">
            <w:pPr>
              <w:spacing w:beforeLines="50" w:before="120"/>
              <w:rPr>
                <w:rFonts w:cs="Arial"/>
                <w:color w:val="000000"/>
              </w:rPr>
            </w:pPr>
          </w:p>
        </w:tc>
      </w:tr>
      <w:tr w:rsidR="00D65FE8" w14:paraId="3A620664" w14:textId="77777777" w:rsidTr="00655089">
        <w:tc>
          <w:tcPr>
            <w:tcW w:w="0" w:type="auto"/>
          </w:tcPr>
          <w:p w14:paraId="1ED06B64" w14:textId="77777777" w:rsidR="00D65FE8" w:rsidRPr="001324EC" w:rsidRDefault="00D65FE8" w:rsidP="00655089">
            <w:pPr>
              <w:spacing w:beforeLines="50" w:before="120"/>
              <w:rPr>
                <w:rFonts w:cs="Arial"/>
                <w:bCs/>
                <w:color w:val="FF0000"/>
              </w:rPr>
            </w:pPr>
            <w:r w:rsidRPr="001324EC">
              <w:rPr>
                <w:rFonts w:cs="Arial"/>
                <w:bCs/>
                <w:color w:val="FF0000"/>
                <w:szCs w:val="18"/>
              </w:rPr>
              <w:t>41. NR_pos_enh2</w:t>
            </w:r>
          </w:p>
        </w:tc>
        <w:tc>
          <w:tcPr>
            <w:tcW w:w="0" w:type="auto"/>
          </w:tcPr>
          <w:p w14:paraId="3CB4AE20" w14:textId="77777777" w:rsidR="00D65FE8" w:rsidRPr="00F24729" w:rsidRDefault="00D65FE8" w:rsidP="00655089">
            <w:pPr>
              <w:spacing w:beforeLines="50" w:before="120"/>
              <w:rPr>
                <w:rFonts w:cs="Arial"/>
                <w:bCs/>
                <w:color w:val="FF0000"/>
              </w:rPr>
            </w:pPr>
            <w:r w:rsidRPr="00F24729">
              <w:rPr>
                <w:rFonts w:cs="Arial"/>
                <w:bCs/>
                <w:color w:val="FF0000"/>
                <w:szCs w:val="18"/>
              </w:rPr>
              <w:t>41-5-</w:t>
            </w:r>
            <w:r w:rsidRPr="00F24729">
              <w:rPr>
                <w:rFonts w:eastAsiaTheme="minorEastAsia" w:cs="Arial" w:hint="eastAsia"/>
                <w:bCs/>
                <w:color w:val="FF0000"/>
                <w:szCs w:val="18"/>
                <w:lang w:eastAsia="zh-CN"/>
              </w:rPr>
              <w:t>2</w:t>
            </w:r>
            <w:r w:rsidRPr="00F24729">
              <w:rPr>
                <w:rFonts w:cs="Arial"/>
                <w:bCs/>
                <w:color w:val="FF0000"/>
                <w:szCs w:val="18"/>
              </w:rPr>
              <w:t>b</w:t>
            </w:r>
          </w:p>
        </w:tc>
        <w:tc>
          <w:tcPr>
            <w:tcW w:w="0" w:type="auto"/>
          </w:tcPr>
          <w:p w14:paraId="7A88D072" w14:textId="77777777" w:rsidR="00D65FE8" w:rsidRPr="00F24729" w:rsidRDefault="00D65FE8" w:rsidP="00655089">
            <w:pPr>
              <w:spacing w:beforeLines="50" w:before="120"/>
              <w:rPr>
                <w:rFonts w:cs="Arial"/>
                <w:bCs/>
                <w:color w:val="FF0000"/>
              </w:rPr>
            </w:pPr>
            <w:r w:rsidRPr="00F24729">
              <w:rPr>
                <w:rFonts w:eastAsia="宋体"/>
                <w:color w:val="FF0000"/>
                <w:lang w:eastAsia="zh-CN"/>
              </w:rPr>
              <w:t>Support of positioning SRS with Tx frequency hopping in RRC_INACTIVE for RedCap UEs</w:t>
            </w:r>
          </w:p>
        </w:tc>
        <w:tc>
          <w:tcPr>
            <w:tcW w:w="0" w:type="auto"/>
          </w:tcPr>
          <w:p w14:paraId="6DB1A8E9" w14:textId="77777777" w:rsidR="00D65FE8" w:rsidRPr="001F1C5D" w:rsidRDefault="00D65FE8" w:rsidP="00655089">
            <w:pPr>
              <w:pStyle w:val="TAH"/>
              <w:jc w:val="left"/>
              <w:rPr>
                <w:rFonts w:cs="Arial"/>
                <w:b w:val="0"/>
                <w:bCs/>
                <w:color w:val="000000" w:themeColor="text1"/>
                <w:sz w:val="20"/>
                <w:lang w:val="en-US"/>
              </w:rPr>
            </w:pPr>
          </w:p>
        </w:tc>
        <w:tc>
          <w:tcPr>
            <w:tcW w:w="0" w:type="auto"/>
          </w:tcPr>
          <w:p w14:paraId="53A9EA74" w14:textId="77777777" w:rsidR="00D65FE8" w:rsidRPr="001F1C5D" w:rsidRDefault="00D65FE8" w:rsidP="00655089">
            <w:pPr>
              <w:spacing w:beforeLines="50" w:before="120"/>
              <w:rPr>
                <w:rFonts w:cs="Arial"/>
                <w:color w:val="000000"/>
              </w:rPr>
            </w:pPr>
          </w:p>
        </w:tc>
        <w:tc>
          <w:tcPr>
            <w:tcW w:w="0" w:type="auto"/>
          </w:tcPr>
          <w:p w14:paraId="38944F10" w14:textId="77777777" w:rsidR="00D65FE8" w:rsidRPr="001F1C5D" w:rsidRDefault="00D65FE8" w:rsidP="00655089">
            <w:pPr>
              <w:spacing w:beforeLines="50" w:before="120"/>
              <w:rPr>
                <w:rFonts w:cs="Arial"/>
                <w:color w:val="000000"/>
              </w:rPr>
            </w:pPr>
          </w:p>
        </w:tc>
        <w:tc>
          <w:tcPr>
            <w:tcW w:w="0" w:type="auto"/>
          </w:tcPr>
          <w:p w14:paraId="2CA9FA5F" w14:textId="77777777" w:rsidR="00D65FE8" w:rsidRPr="001F1C5D" w:rsidRDefault="00D65FE8" w:rsidP="00655089">
            <w:pPr>
              <w:spacing w:beforeLines="50" w:before="120"/>
              <w:rPr>
                <w:rFonts w:cs="Arial"/>
                <w:color w:val="000000"/>
              </w:rPr>
            </w:pPr>
          </w:p>
        </w:tc>
        <w:tc>
          <w:tcPr>
            <w:tcW w:w="0" w:type="auto"/>
          </w:tcPr>
          <w:p w14:paraId="0FF6D506" w14:textId="77777777" w:rsidR="00D65FE8" w:rsidRPr="001F1C5D" w:rsidRDefault="00D65FE8" w:rsidP="00655089">
            <w:pPr>
              <w:spacing w:beforeLines="50" w:before="120"/>
              <w:rPr>
                <w:rFonts w:cs="Arial"/>
                <w:color w:val="000000"/>
              </w:rPr>
            </w:pPr>
          </w:p>
        </w:tc>
        <w:tc>
          <w:tcPr>
            <w:tcW w:w="0" w:type="auto"/>
          </w:tcPr>
          <w:p w14:paraId="0B56F7BD" w14:textId="77777777" w:rsidR="00D65FE8" w:rsidRPr="001F1C5D" w:rsidRDefault="00D65FE8" w:rsidP="00655089">
            <w:pPr>
              <w:spacing w:beforeLines="50" w:before="120"/>
              <w:rPr>
                <w:rFonts w:cs="Arial"/>
                <w:color w:val="000000"/>
              </w:rPr>
            </w:pPr>
          </w:p>
        </w:tc>
        <w:tc>
          <w:tcPr>
            <w:tcW w:w="0" w:type="auto"/>
          </w:tcPr>
          <w:p w14:paraId="226AB5C0" w14:textId="77777777" w:rsidR="00D65FE8" w:rsidRPr="001F1C5D" w:rsidRDefault="00D65FE8" w:rsidP="00655089">
            <w:pPr>
              <w:spacing w:beforeLines="50" w:before="120"/>
              <w:rPr>
                <w:rFonts w:cs="Arial"/>
                <w:color w:val="000000"/>
              </w:rPr>
            </w:pPr>
          </w:p>
        </w:tc>
        <w:tc>
          <w:tcPr>
            <w:tcW w:w="0" w:type="auto"/>
          </w:tcPr>
          <w:p w14:paraId="72CB410B" w14:textId="77777777" w:rsidR="00D65FE8" w:rsidRPr="001F1C5D" w:rsidRDefault="00D65FE8" w:rsidP="00655089">
            <w:pPr>
              <w:spacing w:beforeLines="50" w:before="120"/>
              <w:rPr>
                <w:rFonts w:cs="Arial"/>
                <w:color w:val="000000"/>
              </w:rPr>
            </w:pPr>
          </w:p>
        </w:tc>
        <w:tc>
          <w:tcPr>
            <w:tcW w:w="0" w:type="auto"/>
          </w:tcPr>
          <w:p w14:paraId="7A8B28F8" w14:textId="77777777" w:rsidR="00D65FE8" w:rsidRPr="001F1C5D" w:rsidRDefault="00D65FE8" w:rsidP="00655089">
            <w:pPr>
              <w:spacing w:beforeLines="50" w:before="120"/>
              <w:rPr>
                <w:rFonts w:cs="Arial"/>
                <w:color w:val="000000"/>
              </w:rPr>
            </w:pPr>
          </w:p>
        </w:tc>
        <w:tc>
          <w:tcPr>
            <w:tcW w:w="0" w:type="auto"/>
          </w:tcPr>
          <w:p w14:paraId="47AFBA8A" w14:textId="77777777" w:rsidR="00D65FE8" w:rsidRPr="001F1C5D" w:rsidRDefault="00D65FE8" w:rsidP="00655089">
            <w:pPr>
              <w:spacing w:beforeLines="50" w:before="120"/>
              <w:rPr>
                <w:rFonts w:cs="Arial"/>
                <w:color w:val="000000"/>
              </w:rPr>
            </w:pPr>
          </w:p>
        </w:tc>
        <w:tc>
          <w:tcPr>
            <w:tcW w:w="0" w:type="auto"/>
          </w:tcPr>
          <w:p w14:paraId="3B941122" w14:textId="77777777" w:rsidR="00D65FE8" w:rsidRPr="001F1C5D" w:rsidRDefault="00D65FE8" w:rsidP="00655089">
            <w:pPr>
              <w:spacing w:beforeLines="50" w:before="120"/>
              <w:rPr>
                <w:rFonts w:cs="Arial"/>
                <w:color w:val="000000"/>
              </w:rPr>
            </w:pPr>
          </w:p>
        </w:tc>
      </w:tr>
    </w:tbl>
    <w:p w14:paraId="5D9BF747" w14:textId="77777777" w:rsidR="00D65FE8" w:rsidRPr="00F24729" w:rsidRDefault="00D65FE8" w:rsidP="00D65FE8">
      <w:pPr>
        <w:pStyle w:val="a1"/>
        <w:rPr>
          <w:rFonts w:eastAsiaTheme="minorEastAsia"/>
          <w:lang w:eastAsia="zh-CN"/>
        </w:rPr>
      </w:pPr>
    </w:p>
    <w:p w14:paraId="602D6C71" w14:textId="77777777" w:rsidR="00D65FE8" w:rsidRPr="00825669" w:rsidRDefault="00D65FE8" w:rsidP="00D65FE8">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32</w:t>
      </w:r>
      <w:r w:rsidRPr="00825669">
        <w:rPr>
          <w:b/>
        </w:rPr>
        <w:fldChar w:fldCharType="end"/>
      </w:r>
      <w:r>
        <w:rPr>
          <w:rFonts w:eastAsiaTheme="minorEastAsia" w:hint="eastAsia"/>
          <w:b/>
          <w:lang w:eastAsia="zh-CN"/>
        </w:rPr>
        <w:t xml:space="preserve">: </w:t>
      </w:r>
      <w:r w:rsidRPr="00207B54">
        <w:rPr>
          <w:rFonts w:eastAsiaTheme="minorEastAsia"/>
          <w:b/>
          <w:lang w:eastAsia="zh-CN"/>
        </w:rPr>
        <w:t xml:space="preserve">The component of frequency overlap(s) between </w:t>
      </w:r>
      <w:r>
        <w:rPr>
          <w:rFonts w:eastAsiaTheme="minorEastAsia" w:hint="eastAsia"/>
          <w:b/>
          <w:lang w:eastAsia="zh-CN"/>
        </w:rPr>
        <w:t xml:space="preserve">positioning SRS </w:t>
      </w:r>
      <w:r w:rsidRPr="00207B54">
        <w:rPr>
          <w:rFonts w:eastAsiaTheme="minorEastAsia"/>
          <w:b/>
          <w:lang w:eastAsia="zh-CN"/>
        </w:rPr>
        <w:t>hops should be kept and the candidate values can be {</w:t>
      </w:r>
      <w:r w:rsidRPr="00D90B1D">
        <w:rPr>
          <w:rFonts w:eastAsiaTheme="minorEastAsia"/>
          <w:b/>
          <w:color w:val="FF0000"/>
          <w:lang w:eastAsia="zh-CN"/>
        </w:rPr>
        <w:t>0</w:t>
      </w:r>
      <w:r>
        <w:rPr>
          <w:rFonts w:eastAsiaTheme="minorEastAsia" w:hint="eastAsia"/>
          <w:b/>
          <w:color w:val="FF0000"/>
          <w:lang w:eastAsia="zh-CN"/>
        </w:rPr>
        <w:t xml:space="preserve"> </w:t>
      </w:r>
      <w:r w:rsidRPr="00D90B1D">
        <w:rPr>
          <w:rFonts w:eastAsiaTheme="minorEastAsia"/>
          <w:b/>
          <w:color w:val="FF0000"/>
          <w:lang w:eastAsia="zh-CN"/>
        </w:rPr>
        <w:t>PRB, 1 PRB, 2 PRB</w:t>
      </w:r>
      <w:r>
        <w:rPr>
          <w:rFonts w:eastAsiaTheme="minorEastAsia" w:hint="eastAsia"/>
          <w:b/>
          <w:color w:val="FF0000"/>
          <w:lang w:eastAsia="zh-CN"/>
        </w:rPr>
        <w:t>s</w:t>
      </w:r>
      <w:proofErr w:type="gramStart"/>
      <w:r w:rsidRPr="00D90B1D">
        <w:rPr>
          <w:rFonts w:eastAsiaTheme="minorEastAsia"/>
          <w:b/>
          <w:color w:val="FF0000"/>
          <w:lang w:eastAsia="zh-CN"/>
        </w:rPr>
        <w:t>,  4</w:t>
      </w:r>
      <w:proofErr w:type="gramEnd"/>
      <w:r w:rsidRPr="00D90B1D">
        <w:rPr>
          <w:rFonts w:eastAsiaTheme="minorEastAsia"/>
          <w:b/>
          <w:color w:val="FF0000"/>
          <w:lang w:eastAsia="zh-CN"/>
        </w:rPr>
        <w:t xml:space="preserve"> PRBs</w:t>
      </w:r>
      <w:r w:rsidRPr="00207B54">
        <w:rPr>
          <w:rFonts w:eastAsiaTheme="minorEastAsia"/>
          <w:b/>
          <w:lang w:eastAsia="zh-CN"/>
        </w:rPr>
        <w:t>}.</w:t>
      </w:r>
      <w:r>
        <w:rPr>
          <w:rFonts w:eastAsiaTheme="minorEastAsia" w:hint="eastAsia"/>
          <w:b/>
          <w:lang w:eastAsia="zh-CN"/>
        </w:rPr>
        <w:t xml:space="preserve"> </w:t>
      </w:r>
      <w:r w:rsidRPr="00C65B52">
        <w:rPr>
          <w:rFonts w:eastAsiaTheme="minorEastAsia"/>
          <w:b/>
          <w:lang w:eastAsia="zh-CN"/>
        </w:rPr>
        <w:t>UE can support multiple overlap options.</w:t>
      </w:r>
    </w:p>
    <w:p w14:paraId="0BFE2628" w14:textId="77777777" w:rsidR="00ED1962" w:rsidRDefault="00ED1962" w:rsidP="00D65FE8">
      <w:pPr>
        <w:pStyle w:val="a5"/>
        <w:jc w:val="both"/>
        <w:rPr>
          <w:rFonts w:eastAsiaTheme="minorEastAsia"/>
          <w:b/>
          <w:lang w:eastAsia="zh-CN"/>
        </w:rPr>
      </w:pPr>
    </w:p>
    <w:p w14:paraId="01304F57" w14:textId="77777777" w:rsidR="00D65FE8" w:rsidRPr="00825669" w:rsidRDefault="00D65FE8" w:rsidP="00D65FE8">
      <w:pPr>
        <w:pStyle w:val="a5"/>
        <w:jc w:val="both"/>
        <w:rPr>
          <w:rFonts w:eastAsiaTheme="minorEastAsia"/>
          <w:b/>
          <w:lang w:eastAsia="zh-CN"/>
        </w:rPr>
      </w:pPr>
      <w:r w:rsidRPr="00825669">
        <w:rPr>
          <w:b/>
        </w:rPr>
        <w:t xml:space="preserve">Proposal </w:t>
      </w:r>
      <w:r w:rsidRPr="00825669">
        <w:rPr>
          <w:b/>
        </w:rPr>
        <w:fldChar w:fldCharType="begin"/>
      </w:r>
      <w:r w:rsidRPr="00825669">
        <w:rPr>
          <w:b/>
        </w:rPr>
        <w:instrText xml:space="preserve"> SEQ Proposal \* ARABIC </w:instrText>
      </w:r>
      <w:r w:rsidRPr="00825669">
        <w:rPr>
          <w:b/>
        </w:rPr>
        <w:fldChar w:fldCharType="separate"/>
      </w:r>
      <w:r>
        <w:rPr>
          <w:b/>
          <w:noProof/>
        </w:rPr>
        <w:t>33</w:t>
      </w:r>
      <w:r w:rsidRPr="00825669">
        <w:rPr>
          <w:b/>
        </w:rPr>
        <w:fldChar w:fldCharType="end"/>
      </w:r>
      <w:r>
        <w:rPr>
          <w:rFonts w:eastAsiaTheme="minorEastAsia" w:hint="eastAsia"/>
          <w:b/>
          <w:lang w:eastAsia="zh-CN"/>
        </w:rPr>
        <w:t>: N</w:t>
      </w:r>
      <w:r w:rsidRPr="002633D9">
        <w:rPr>
          <w:rFonts w:eastAsiaTheme="minorEastAsia"/>
          <w:b/>
          <w:lang w:eastAsia="zh-CN"/>
        </w:rPr>
        <w:t>ew components</w:t>
      </w:r>
      <w:r w:rsidRPr="00825669">
        <w:rPr>
          <w:rFonts w:eastAsiaTheme="minorEastAsia" w:hint="eastAsia"/>
          <w:b/>
          <w:lang w:eastAsia="zh-CN"/>
        </w:rPr>
        <w:t xml:space="preserve"> </w:t>
      </w:r>
      <w:r>
        <w:rPr>
          <w:rFonts w:eastAsiaTheme="minorEastAsia" w:hint="eastAsia"/>
          <w:b/>
          <w:lang w:eastAsia="zh-CN"/>
        </w:rPr>
        <w:t>should be added</w:t>
      </w:r>
      <w:r w:rsidRPr="00825669">
        <w:rPr>
          <w:rFonts w:eastAsiaTheme="minorEastAsia" w:hint="eastAsia"/>
          <w:b/>
          <w:lang w:eastAsia="zh-CN"/>
        </w:rPr>
        <w:t xml:space="preserve"> </w:t>
      </w:r>
      <w:r>
        <w:rPr>
          <w:rFonts w:eastAsiaTheme="minorEastAsia" w:hint="eastAsia"/>
          <w:b/>
          <w:lang w:eastAsia="zh-CN"/>
        </w:rPr>
        <w:t xml:space="preserve">to FG 41-5-2a/2b </w:t>
      </w:r>
      <w:r w:rsidRPr="00825669">
        <w:rPr>
          <w:rFonts w:eastAsiaTheme="minorEastAsia"/>
          <w:b/>
          <w:lang w:eastAsia="zh-CN"/>
        </w:rPr>
        <w:t xml:space="preserve">for </w:t>
      </w:r>
      <w:r>
        <w:rPr>
          <w:rFonts w:eastAsiaTheme="minorEastAsia"/>
          <w:b/>
          <w:lang w:eastAsia="zh-CN"/>
        </w:rPr>
        <w:t>positioning SRS</w:t>
      </w:r>
      <w:r w:rsidRPr="00825669">
        <w:rPr>
          <w:rFonts w:eastAsiaTheme="minorEastAsia"/>
          <w:b/>
          <w:lang w:eastAsia="zh-CN"/>
        </w:rPr>
        <w:t xml:space="preserve"> processing capability </w:t>
      </w:r>
      <w:r w:rsidRPr="00825669">
        <w:rPr>
          <w:rFonts w:eastAsiaTheme="minorEastAsia" w:hint="eastAsia"/>
          <w:b/>
          <w:lang w:eastAsia="zh-CN"/>
        </w:rPr>
        <w:t xml:space="preserve">for </w:t>
      </w:r>
      <w:r w:rsidRPr="00825669">
        <w:rPr>
          <w:b/>
        </w:rPr>
        <w:t xml:space="preserve">RedCap UEs with </w:t>
      </w:r>
      <w:proofErr w:type="gramStart"/>
      <w:r>
        <w:rPr>
          <w:b/>
        </w:rPr>
        <w:t>Tx</w:t>
      </w:r>
      <w:proofErr w:type="gramEnd"/>
      <w:r w:rsidRPr="00825669">
        <w:rPr>
          <w:b/>
        </w:rPr>
        <w:t xml:space="preserve"> frequency hopping</w:t>
      </w:r>
      <w:r w:rsidRPr="00825669">
        <w:rPr>
          <w:rFonts w:eastAsiaTheme="minorEastAsia" w:hint="eastAsia"/>
          <w:b/>
          <w:lang w:eastAsia="zh-CN"/>
        </w:rPr>
        <w:t xml:space="preserve"> of </w:t>
      </w:r>
      <w:r>
        <w:rPr>
          <w:rFonts w:eastAsiaTheme="minorEastAsia" w:hint="eastAsia"/>
          <w:b/>
          <w:lang w:eastAsia="zh-CN"/>
        </w:rPr>
        <w:t>positioning SRS</w:t>
      </w:r>
      <w:r w:rsidRPr="00825669">
        <w:rPr>
          <w:rFonts w:eastAsiaTheme="minorEastAsia" w:hint="eastAsia"/>
          <w:b/>
          <w:lang w:eastAsia="zh-CN"/>
        </w:rPr>
        <w:t>.</w:t>
      </w:r>
    </w:p>
    <w:p w14:paraId="300A8CF9" w14:textId="77777777" w:rsidR="00ED1962" w:rsidRDefault="00ED1962" w:rsidP="00D65FE8">
      <w:pPr>
        <w:pStyle w:val="a5"/>
        <w:jc w:val="both"/>
        <w:rPr>
          <w:rFonts w:eastAsiaTheme="minorEastAsia"/>
          <w:b/>
          <w:lang w:eastAsia="zh-CN"/>
        </w:rPr>
      </w:pPr>
    </w:p>
    <w:p w14:paraId="121E7D51" w14:textId="77777777" w:rsidR="00D65FE8" w:rsidRPr="003A0A14" w:rsidRDefault="00D65FE8" w:rsidP="00D65FE8">
      <w:pPr>
        <w:pStyle w:val="a5"/>
        <w:jc w:val="both"/>
        <w:rPr>
          <w:rFonts w:eastAsiaTheme="minorEastAsia"/>
          <w:b/>
          <w:color w:val="000000" w:themeColor="text1"/>
          <w:lang w:eastAsia="zh-CN"/>
        </w:rPr>
      </w:pPr>
      <w:r w:rsidRPr="003A0A14">
        <w:rPr>
          <w:b/>
        </w:rPr>
        <w:t xml:space="preserve">Proposal </w:t>
      </w:r>
      <w:r w:rsidRPr="003A0A14">
        <w:rPr>
          <w:b/>
        </w:rPr>
        <w:fldChar w:fldCharType="begin"/>
      </w:r>
      <w:r w:rsidRPr="003A0A14">
        <w:rPr>
          <w:b/>
        </w:rPr>
        <w:instrText xml:space="preserve"> SEQ Proposal \* ARABIC </w:instrText>
      </w:r>
      <w:r w:rsidRPr="003A0A14">
        <w:rPr>
          <w:b/>
        </w:rPr>
        <w:fldChar w:fldCharType="separate"/>
      </w:r>
      <w:r>
        <w:rPr>
          <w:b/>
          <w:noProof/>
        </w:rPr>
        <w:t>34</w:t>
      </w:r>
      <w:r w:rsidRPr="003A0A14">
        <w:rPr>
          <w:b/>
        </w:rPr>
        <w:fldChar w:fldCharType="end"/>
      </w:r>
      <w:r w:rsidRPr="003A0A14">
        <w:rPr>
          <w:rFonts w:eastAsiaTheme="minorEastAsia" w:hint="eastAsia"/>
          <w:b/>
          <w:lang w:eastAsia="zh-CN"/>
        </w:rPr>
        <w:t xml:space="preserve">: </w:t>
      </w:r>
      <w:r w:rsidRPr="003A0A14">
        <w:rPr>
          <w:rFonts w:eastAsiaTheme="minorEastAsia" w:hint="eastAsia"/>
          <w:b/>
          <w:color w:val="000000" w:themeColor="text1"/>
          <w:lang w:eastAsia="zh-CN"/>
        </w:rPr>
        <w:t xml:space="preserve">the following components should be included for FG </w:t>
      </w:r>
      <w:r>
        <w:rPr>
          <w:rFonts w:eastAsiaTheme="minorEastAsia" w:hint="eastAsia"/>
          <w:b/>
          <w:color w:val="000000" w:themeColor="text1"/>
          <w:lang w:eastAsia="zh-CN"/>
        </w:rPr>
        <w:t>41-5-2</w:t>
      </w:r>
      <w:r w:rsidRPr="001B4061">
        <w:rPr>
          <w:rFonts w:eastAsiaTheme="minorEastAsia"/>
          <w:b/>
          <w:color w:val="000000" w:themeColor="text1"/>
          <w:lang w:eastAsia="zh-CN"/>
        </w:rPr>
        <w:t>a/2b</w:t>
      </w:r>
      <w:r w:rsidRPr="003A0A14">
        <w:rPr>
          <w:rFonts w:eastAsiaTheme="minorEastAsia" w:hint="eastAsia"/>
          <w:b/>
          <w:color w:val="000000" w:themeColor="text1"/>
          <w:lang w:eastAsia="zh-CN"/>
        </w:rPr>
        <w:t>:</w:t>
      </w:r>
    </w:p>
    <w:p w14:paraId="36BA54A8" w14:textId="77777777" w:rsidR="00D65FE8" w:rsidRPr="001B110D" w:rsidRDefault="00D65FE8" w:rsidP="00D65FE8">
      <w:pPr>
        <w:ind w:leftChars="100" w:left="200"/>
        <w:jc w:val="both"/>
        <w:rPr>
          <w:rFonts w:eastAsiaTheme="minorEastAsia"/>
          <w:b/>
          <w:lang w:eastAsia="zh-CN"/>
        </w:rPr>
      </w:pPr>
      <w:r w:rsidRPr="001B110D">
        <w:rPr>
          <w:rFonts w:eastAsiaTheme="minorEastAsia"/>
          <w:b/>
          <w:lang w:eastAsia="zh-CN"/>
        </w:rPr>
        <w:t xml:space="preserve">1. Support of positioning SRS with </w:t>
      </w:r>
      <w:proofErr w:type="gramStart"/>
      <w:r w:rsidRPr="001B110D">
        <w:rPr>
          <w:rFonts w:eastAsiaTheme="minorEastAsia"/>
          <w:b/>
          <w:lang w:eastAsia="zh-CN"/>
        </w:rPr>
        <w:t>Tx</w:t>
      </w:r>
      <w:proofErr w:type="gramEnd"/>
      <w:r w:rsidRPr="001B110D">
        <w:rPr>
          <w:rFonts w:eastAsiaTheme="minorEastAsia"/>
          <w:b/>
          <w:lang w:eastAsia="zh-CN"/>
        </w:rPr>
        <w:t xml:space="preserve"> frequency hopping within a positioning SRS resource for Redcap UEs</w:t>
      </w:r>
    </w:p>
    <w:p w14:paraId="254E8EC5" w14:textId="77777777" w:rsidR="00D65FE8" w:rsidRPr="001B110D" w:rsidRDefault="00D65FE8" w:rsidP="00D65FE8">
      <w:pPr>
        <w:ind w:leftChars="100" w:left="200"/>
        <w:jc w:val="both"/>
        <w:rPr>
          <w:rFonts w:eastAsiaTheme="minorEastAsia"/>
          <w:b/>
          <w:lang w:eastAsia="zh-CN"/>
        </w:rPr>
      </w:pPr>
      <w:r w:rsidRPr="001B110D">
        <w:rPr>
          <w:rFonts w:eastAsiaTheme="minorEastAsia"/>
          <w:b/>
          <w:lang w:eastAsia="zh-CN"/>
        </w:rPr>
        <w:t>2. Maximum positioning SRS BW per hop which is supported and reported by UE</w:t>
      </w:r>
    </w:p>
    <w:p w14:paraId="51C7D7F5" w14:textId="77777777" w:rsidR="00D65FE8" w:rsidRPr="001B110D" w:rsidRDefault="00D65FE8" w:rsidP="00D65FE8">
      <w:pPr>
        <w:ind w:leftChars="100" w:left="200"/>
        <w:jc w:val="both"/>
        <w:rPr>
          <w:rFonts w:eastAsia="宋体"/>
          <w:b/>
          <w:lang w:eastAsia="zh-CN"/>
        </w:rPr>
      </w:pPr>
      <w:r w:rsidRPr="001B110D">
        <w:rPr>
          <w:rFonts w:eastAsia="宋体"/>
          <w:b/>
          <w:lang w:eastAsia="zh-CN"/>
        </w:rPr>
        <w:t xml:space="preserve">3. </w:t>
      </w:r>
      <w:r w:rsidRPr="001B110D">
        <w:rPr>
          <w:rFonts w:eastAsia="宋体"/>
          <w:b/>
        </w:rPr>
        <w:t>Maximum positioning SRS bandwidth across all hops.</w:t>
      </w:r>
    </w:p>
    <w:p w14:paraId="7AB4BB46" w14:textId="77777777" w:rsidR="00D65FE8" w:rsidRPr="001B110D" w:rsidRDefault="00D65FE8" w:rsidP="00D65FE8">
      <w:pPr>
        <w:ind w:leftChars="100" w:left="200"/>
        <w:jc w:val="both"/>
        <w:rPr>
          <w:rFonts w:eastAsiaTheme="minorEastAsia"/>
          <w:b/>
          <w:szCs w:val="18"/>
          <w:lang w:eastAsia="zh-CN"/>
        </w:rPr>
      </w:pPr>
      <w:r w:rsidRPr="001B110D">
        <w:rPr>
          <w:rFonts w:eastAsiaTheme="minorEastAsia"/>
          <w:b/>
          <w:szCs w:val="18"/>
          <w:lang w:eastAsia="zh-CN"/>
        </w:rPr>
        <w:t xml:space="preserve">4. </w:t>
      </w:r>
      <w:r w:rsidRPr="001B110D">
        <w:rPr>
          <w:b/>
          <w:szCs w:val="18"/>
        </w:rPr>
        <w:t>Maximum number of hops for positioning SRS Tx frequency hopping, which is supported and reported by UE.</w:t>
      </w:r>
    </w:p>
    <w:p w14:paraId="02817481" w14:textId="77777777" w:rsidR="00D65FE8" w:rsidRPr="001B110D" w:rsidRDefault="00D65FE8" w:rsidP="00D65FE8">
      <w:pPr>
        <w:ind w:leftChars="100" w:left="200"/>
        <w:jc w:val="both"/>
        <w:rPr>
          <w:rFonts w:eastAsiaTheme="minorEastAsia"/>
          <w:b/>
          <w:lang w:eastAsia="zh-CN"/>
        </w:rPr>
      </w:pPr>
      <w:r w:rsidRPr="001B110D">
        <w:rPr>
          <w:rFonts w:eastAsiaTheme="minorEastAsia" w:hint="eastAsia"/>
          <w:b/>
          <w:lang w:eastAsia="zh-CN"/>
        </w:rPr>
        <w:t>5</w:t>
      </w:r>
      <w:r w:rsidRPr="001B110D">
        <w:rPr>
          <w:rFonts w:eastAsiaTheme="minorEastAsia"/>
          <w:b/>
          <w:lang w:eastAsia="zh-CN"/>
        </w:rPr>
        <w:t>. For FR1, switching time of {70us, 140us</w:t>
      </w:r>
      <w:r w:rsidRPr="00915BF4">
        <w:rPr>
          <w:rFonts w:eastAsiaTheme="minorEastAsia"/>
          <w:b/>
          <w:lang w:eastAsia="zh-CN"/>
        </w:rPr>
        <w:t>, 210us</w:t>
      </w:r>
      <w:r w:rsidRPr="001B110D">
        <w:rPr>
          <w:rFonts w:eastAsiaTheme="minorEastAsia"/>
          <w:b/>
          <w:lang w:eastAsia="zh-CN"/>
        </w:rPr>
        <w:t>} and positioning SRS Tx frequency hopping range up to 100MHz</w:t>
      </w:r>
      <w:r w:rsidRPr="001B110D">
        <w:rPr>
          <w:rFonts w:eastAsiaTheme="minorEastAsia" w:hint="eastAsia"/>
          <w:b/>
          <w:lang w:eastAsia="zh-CN"/>
        </w:rPr>
        <w:t>.</w:t>
      </w:r>
    </w:p>
    <w:p w14:paraId="3B5F26F2" w14:textId="77777777" w:rsidR="00D65FE8" w:rsidRPr="001B110D" w:rsidRDefault="00D65FE8" w:rsidP="00D65FE8">
      <w:pPr>
        <w:ind w:leftChars="100" w:left="200"/>
        <w:jc w:val="both"/>
        <w:rPr>
          <w:rFonts w:eastAsiaTheme="minorEastAsia"/>
          <w:b/>
          <w:lang w:eastAsia="zh-CN"/>
        </w:rPr>
      </w:pPr>
      <w:r w:rsidRPr="001B110D">
        <w:rPr>
          <w:rFonts w:eastAsiaTheme="minorEastAsia" w:hint="eastAsia"/>
          <w:b/>
          <w:lang w:eastAsia="zh-CN"/>
        </w:rPr>
        <w:t>6</w:t>
      </w:r>
      <w:r w:rsidRPr="001B110D">
        <w:rPr>
          <w:rFonts w:eastAsiaTheme="minorEastAsia"/>
          <w:b/>
          <w:lang w:eastAsia="zh-CN"/>
        </w:rPr>
        <w:t>. For FR2, switching time of {35us, 70us, 140us} and positioning SRS Tx frequency hopping range up to 400MHz</w:t>
      </w:r>
      <w:r w:rsidRPr="001B110D">
        <w:rPr>
          <w:rFonts w:eastAsiaTheme="minorEastAsia" w:hint="eastAsia"/>
          <w:b/>
          <w:lang w:eastAsia="zh-CN"/>
        </w:rPr>
        <w:t>.</w:t>
      </w:r>
    </w:p>
    <w:p w14:paraId="4C65E097" w14:textId="77777777" w:rsidR="00D65FE8" w:rsidRPr="001B110D" w:rsidRDefault="00D65FE8" w:rsidP="00D65FE8">
      <w:pPr>
        <w:ind w:leftChars="100" w:left="200"/>
        <w:jc w:val="both"/>
        <w:rPr>
          <w:rFonts w:eastAsiaTheme="minorEastAsia"/>
          <w:b/>
          <w:lang w:eastAsia="zh-CN"/>
        </w:rPr>
      </w:pPr>
      <w:r w:rsidRPr="001B110D">
        <w:rPr>
          <w:rFonts w:eastAsiaTheme="minorEastAsia" w:hint="eastAsia"/>
          <w:b/>
          <w:lang w:eastAsia="zh-CN"/>
        </w:rPr>
        <w:t>7</w:t>
      </w:r>
      <w:r w:rsidRPr="001B110D">
        <w:rPr>
          <w:rFonts w:eastAsiaTheme="minorEastAsia"/>
          <w:b/>
          <w:lang w:eastAsia="zh-CN"/>
        </w:rPr>
        <w:t>. Support of one or more frequency overlap(s) between hops. Candidate values {</w:t>
      </w:r>
      <w:r w:rsidRPr="001B110D">
        <w:rPr>
          <w:rFonts w:eastAsiaTheme="minorEastAsia" w:hint="eastAsia"/>
          <w:b/>
          <w:lang w:eastAsia="zh-CN"/>
        </w:rPr>
        <w:t>0</w:t>
      </w:r>
      <w:r>
        <w:rPr>
          <w:rFonts w:eastAsiaTheme="minorEastAsia" w:hint="eastAsia"/>
          <w:b/>
          <w:lang w:eastAsia="zh-CN"/>
        </w:rPr>
        <w:t xml:space="preserve"> </w:t>
      </w:r>
      <w:r w:rsidRPr="001B110D">
        <w:rPr>
          <w:rFonts w:eastAsiaTheme="minorEastAsia" w:hint="eastAsia"/>
          <w:b/>
          <w:lang w:eastAsia="zh-CN"/>
        </w:rPr>
        <w:t xml:space="preserve">PRB, </w:t>
      </w:r>
      <w:r w:rsidRPr="001B110D">
        <w:rPr>
          <w:rFonts w:eastAsiaTheme="minorEastAsia"/>
          <w:b/>
          <w:lang w:eastAsia="zh-CN"/>
        </w:rPr>
        <w:t>1 PRB</w:t>
      </w:r>
      <w:r w:rsidRPr="004C49C7">
        <w:rPr>
          <w:rFonts w:eastAsiaTheme="minorEastAsia"/>
          <w:b/>
          <w:lang w:eastAsia="zh-CN"/>
        </w:rPr>
        <w:t>, 2 PRB</w:t>
      </w:r>
      <w:r>
        <w:rPr>
          <w:rFonts w:eastAsiaTheme="minorEastAsia" w:hint="eastAsia"/>
          <w:b/>
          <w:lang w:eastAsia="zh-CN"/>
        </w:rPr>
        <w:t>s</w:t>
      </w:r>
      <w:r w:rsidRPr="004C49C7">
        <w:rPr>
          <w:rFonts w:eastAsiaTheme="minorEastAsia"/>
          <w:b/>
          <w:lang w:eastAsia="zh-CN"/>
        </w:rPr>
        <w:t xml:space="preserve">, </w:t>
      </w:r>
      <w:proofErr w:type="gramStart"/>
      <w:r w:rsidRPr="001B110D">
        <w:rPr>
          <w:rFonts w:eastAsiaTheme="minorEastAsia"/>
          <w:b/>
          <w:lang w:eastAsia="zh-CN"/>
        </w:rPr>
        <w:t>4</w:t>
      </w:r>
      <w:proofErr w:type="gramEnd"/>
      <w:r w:rsidRPr="001B110D">
        <w:rPr>
          <w:rFonts w:eastAsiaTheme="minorEastAsia"/>
          <w:b/>
          <w:lang w:eastAsia="zh-CN"/>
        </w:rPr>
        <w:t xml:space="preserve"> PRBs}</w:t>
      </w:r>
      <w:r w:rsidRPr="001B110D">
        <w:rPr>
          <w:rFonts w:eastAsiaTheme="minorEastAsia" w:hint="eastAsia"/>
          <w:b/>
          <w:lang w:eastAsia="zh-CN"/>
        </w:rPr>
        <w:t>.</w:t>
      </w:r>
    </w:p>
    <w:p w14:paraId="7B65E70E" w14:textId="77777777" w:rsidR="00D65FE8" w:rsidRPr="001B110D" w:rsidRDefault="00D65FE8" w:rsidP="00D65FE8">
      <w:pPr>
        <w:ind w:leftChars="100" w:left="200"/>
        <w:jc w:val="both"/>
        <w:rPr>
          <w:rFonts w:eastAsiaTheme="minorEastAsia"/>
          <w:b/>
          <w:lang w:eastAsia="zh-CN"/>
        </w:rPr>
      </w:pPr>
      <w:r w:rsidRPr="001B110D">
        <w:rPr>
          <w:rFonts w:eastAsiaTheme="minorEastAsia" w:hint="eastAsia"/>
          <w:b/>
          <w:lang w:eastAsia="zh-CN"/>
        </w:rPr>
        <w:t>8</w:t>
      </w:r>
      <w:r w:rsidRPr="001B110D">
        <w:rPr>
          <w:rFonts w:eastAsiaTheme="minorEastAsia"/>
          <w:b/>
          <w:lang w:eastAsia="zh-CN"/>
        </w:rPr>
        <w:t xml:space="preserve">. Support of SRS configuration </w:t>
      </w:r>
      <w:r w:rsidRPr="004F430B">
        <w:rPr>
          <w:rFonts w:eastAsiaTheme="minorEastAsia"/>
          <w:b/>
          <w:lang w:eastAsia="zh-CN"/>
        </w:rPr>
        <w:t>outside of the active UL BWP</w:t>
      </w:r>
      <w:r>
        <w:rPr>
          <w:rFonts w:eastAsiaTheme="minorEastAsia" w:hint="eastAsia"/>
          <w:b/>
          <w:lang w:eastAsia="zh-CN"/>
        </w:rPr>
        <w:t>.</w:t>
      </w:r>
    </w:p>
    <w:p w14:paraId="1A63B5CD" w14:textId="77777777" w:rsidR="00D65FE8" w:rsidRPr="00D65FE8" w:rsidRDefault="00D65FE8" w:rsidP="00487D20">
      <w:pPr>
        <w:spacing w:afterLines="50" w:after="120"/>
        <w:jc w:val="both"/>
        <w:rPr>
          <w:rFonts w:eastAsia="宋体"/>
          <w:lang w:eastAsia="zh-CN"/>
        </w:rPr>
      </w:pPr>
    </w:p>
    <w:p w14:paraId="762D5D15" w14:textId="77777777" w:rsidR="008D4F29" w:rsidRDefault="00BF3971" w:rsidP="00487D20">
      <w:pPr>
        <w:pStyle w:val="1"/>
        <w:ind w:left="431" w:hanging="431"/>
        <w:jc w:val="both"/>
      </w:pPr>
      <w:r>
        <w:t>References</w:t>
      </w:r>
    </w:p>
    <w:p w14:paraId="4558EDC8" w14:textId="6B23D0D5" w:rsidR="008D4F29" w:rsidRDefault="00BC1B75" w:rsidP="00487D20">
      <w:pPr>
        <w:pStyle w:val="a1"/>
        <w:numPr>
          <w:ilvl w:val="1"/>
          <w:numId w:val="8"/>
        </w:numPr>
        <w:tabs>
          <w:tab w:val="clear" w:pos="1545"/>
        </w:tabs>
        <w:spacing w:line="240" w:lineRule="atLeast"/>
        <w:ind w:left="540" w:hangingChars="270" w:hanging="540"/>
        <w:rPr>
          <w:rFonts w:eastAsia="宋体"/>
          <w:lang w:eastAsia="zh-CN"/>
        </w:rPr>
      </w:pPr>
      <w:bookmarkStart w:id="9" w:name="_Ref101452618"/>
      <w:bookmarkStart w:id="10" w:name="_Ref108528885"/>
      <w:bookmarkStart w:id="11" w:name="_Ref124775666"/>
      <w:bookmarkStart w:id="12" w:name="_Ref67497235"/>
      <w:r>
        <w:t>RAN1 Chairman’s Notes, 3GPP TSG RAN WG1 Meeting #1</w:t>
      </w:r>
      <w:r>
        <w:rPr>
          <w:rFonts w:hint="eastAsia"/>
        </w:rPr>
        <w:t>1</w:t>
      </w:r>
      <w:bookmarkEnd w:id="9"/>
      <w:bookmarkEnd w:id="10"/>
      <w:bookmarkEnd w:id="11"/>
      <w:r w:rsidR="00FD6274">
        <w:rPr>
          <w:rFonts w:eastAsiaTheme="minorEastAsia" w:hint="eastAsia"/>
          <w:lang w:eastAsia="zh-CN"/>
        </w:rPr>
        <w:t>4</w:t>
      </w:r>
      <w:r w:rsidR="00F03A61" w:rsidRPr="00F14655">
        <w:rPr>
          <w:rFonts w:eastAsia="宋体" w:hint="eastAsia"/>
          <w:lang w:eastAsia="zh-CN"/>
        </w:rPr>
        <w:t>.</w:t>
      </w:r>
    </w:p>
    <w:p w14:paraId="7FA6F4EF" w14:textId="2E2DB533" w:rsidR="008D4F29" w:rsidRDefault="00334533" w:rsidP="00487D20">
      <w:pPr>
        <w:pStyle w:val="a1"/>
        <w:numPr>
          <w:ilvl w:val="1"/>
          <w:numId w:val="8"/>
        </w:numPr>
        <w:tabs>
          <w:tab w:val="clear" w:pos="1545"/>
        </w:tabs>
        <w:spacing w:line="240" w:lineRule="atLeast"/>
        <w:ind w:left="540" w:hangingChars="270" w:hanging="540"/>
      </w:pPr>
      <w:bookmarkStart w:id="13" w:name="_Ref134883657"/>
      <w:r>
        <w:t>TR 38.822</w:t>
      </w:r>
      <w:r w:rsidR="00EB39E2">
        <w:t xml:space="preserve">, </w:t>
      </w:r>
      <w:r w:rsidR="00EB39E2" w:rsidRPr="00EB39E2">
        <w:t>NR; User Equipment (UE) feature list</w:t>
      </w:r>
      <w:r w:rsidR="00EB39E2">
        <w:t>.</w:t>
      </w:r>
      <w:bookmarkEnd w:id="12"/>
      <w:bookmarkEnd w:id="13"/>
    </w:p>
    <w:p w14:paraId="3AD15190" w14:textId="77777777" w:rsidR="00D54968" w:rsidRDefault="00C46AF2" w:rsidP="00D54968">
      <w:pPr>
        <w:pStyle w:val="a1"/>
        <w:numPr>
          <w:ilvl w:val="1"/>
          <w:numId w:val="8"/>
        </w:numPr>
        <w:tabs>
          <w:tab w:val="clear" w:pos="1545"/>
        </w:tabs>
        <w:spacing w:line="240" w:lineRule="atLeast"/>
        <w:ind w:left="540" w:hangingChars="270" w:hanging="540"/>
        <w:rPr>
          <w:rFonts w:eastAsia="宋体"/>
          <w:lang w:eastAsia="zh-CN"/>
        </w:rPr>
      </w:pPr>
      <w:bookmarkStart w:id="14" w:name="_Ref145862977"/>
      <w:r>
        <w:t>RAN1 Chairman’s Notes, 3GPP TSG RAN WG1 Meeting #1</w:t>
      </w:r>
      <w:r>
        <w:rPr>
          <w:rFonts w:hint="eastAsia"/>
        </w:rPr>
        <w:t>1</w:t>
      </w:r>
      <w:r w:rsidR="00AF2E83">
        <w:rPr>
          <w:rFonts w:eastAsiaTheme="minorEastAsia" w:hint="eastAsia"/>
          <w:lang w:eastAsia="zh-CN"/>
        </w:rPr>
        <w:t>3</w:t>
      </w:r>
      <w:r w:rsidRPr="00F14655">
        <w:rPr>
          <w:rFonts w:eastAsia="宋体" w:hint="eastAsia"/>
          <w:lang w:eastAsia="zh-CN"/>
        </w:rPr>
        <w:t>.</w:t>
      </w:r>
      <w:bookmarkEnd w:id="14"/>
    </w:p>
    <w:p w14:paraId="2A8D2239" w14:textId="77777777" w:rsidR="00C46AF2" w:rsidRDefault="00C46AF2" w:rsidP="00487D20">
      <w:pPr>
        <w:pStyle w:val="a1"/>
        <w:tabs>
          <w:tab w:val="left" w:pos="765"/>
        </w:tabs>
        <w:spacing w:line="240" w:lineRule="atLeast"/>
        <w:ind w:left="540"/>
      </w:pPr>
    </w:p>
    <w:sectPr w:rsidR="00C46AF2" w:rsidSect="0093505A">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B69B7" w14:textId="77777777" w:rsidR="00B924CD" w:rsidRDefault="00B924CD" w:rsidP="00E95FEA">
      <w:r>
        <w:separator/>
      </w:r>
    </w:p>
  </w:endnote>
  <w:endnote w:type="continuationSeparator" w:id="0">
    <w:p w14:paraId="7FB6E9BC" w14:textId="77777777" w:rsidR="00B924CD" w:rsidRDefault="00B924CD"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5"/>
        <w:szCs w:val="15"/>
      </w:rPr>
      <w:id w:val="1974713864"/>
      <w:docPartObj>
        <w:docPartGallery w:val="Page Numbers (Bottom of Page)"/>
        <w:docPartUnique/>
      </w:docPartObj>
    </w:sdtPr>
    <w:sdtEndPr>
      <w:rPr>
        <w:rFonts w:ascii="Arial" w:hAnsi="Arial" w:cs="Arial"/>
        <w:i/>
      </w:rPr>
    </w:sdtEndPr>
    <w:sdtContent>
      <w:sdt>
        <w:sdtPr>
          <w:rPr>
            <w:sz w:val="15"/>
            <w:szCs w:val="15"/>
          </w:rPr>
          <w:id w:val="-1669238322"/>
          <w:docPartObj>
            <w:docPartGallery w:val="Page Numbers (Top of Page)"/>
            <w:docPartUnique/>
          </w:docPartObj>
        </w:sdtPr>
        <w:sdtEndPr>
          <w:rPr>
            <w:rFonts w:ascii="Arial" w:hAnsi="Arial" w:cs="Arial"/>
            <w:i/>
          </w:rPr>
        </w:sdtEndPr>
        <w:sdtContent>
          <w:p w14:paraId="44E73514" w14:textId="2005D73E" w:rsidR="008435A2" w:rsidRPr="00D32E58" w:rsidRDefault="008435A2">
            <w:pPr>
              <w:pStyle w:val="ac"/>
              <w:jc w:val="center"/>
              <w:rPr>
                <w:rFonts w:ascii="Arial" w:hAnsi="Arial" w:cs="Arial"/>
                <w:i/>
                <w:sz w:val="15"/>
                <w:szCs w:val="15"/>
              </w:rPr>
            </w:pPr>
            <w:r w:rsidRPr="00D32E58">
              <w:rPr>
                <w:rFonts w:ascii="Arial" w:hAnsi="Arial" w:cs="Arial"/>
                <w:i/>
                <w:sz w:val="15"/>
                <w:szCs w:val="15"/>
                <w:lang w:val="zh-CN" w:eastAsia="zh-CN"/>
              </w:rPr>
              <w:t xml:space="preserve"> </w:t>
            </w:r>
            <w:r w:rsidRPr="00D32E58">
              <w:rPr>
                <w:rFonts w:ascii="Arial" w:hAnsi="Arial" w:cs="Arial"/>
                <w:b/>
                <w:bCs/>
                <w:i/>
                <w:sz w:val="15"/>
                <w:szCs w:val="15"/>
              </w:rPr>
              <w:fldChar w:fldCharType="begin"/>
            </w:r>
            <w:r w:rsidRPr="00D32E58">
              <w:rPr>
                <w:rFonts w:ascii="Arial" w:hAnsi="Arial" w:cs="Arial"/>
                <w:b/>
                <w:bCs/>
                <w:i/>
                <w:sz w:val="15"/>
                <w:szCs w:val="15"/>
              </w:rPr>
              <w:instrText>PAGE</w:instrText>
            </w:r>
            <w:r w:rsidRPr="00D32E58">
              <w:rPr>
                <w:rFonts w:ascii="Arial" w:hAnsi="Arial" w:cs="Arial"/>
                <w:b/>
                <w:bCs/>
                <w:i/>
                <w:sz w:val="15"/>
                <w:szCs w:val="15"/>
              </w:rPr>
              <w:fldChar w:fldCharType="separate"/>
            </w:r>
            <w:r w:rsidR="0071432D">
              <w:rPr>
                <w:rFonts w:ascii="Arial" w:hAnsi="Arial" w:cs="Arial"/>
                <w:b/>
                <w:bCs/>
                <w:i/>
                <w:noProof/>
                <w:sz w:val="15"/>
                <w:szCs w:val="15"/>
              </w:rPr>
              <w:t>41</w:t>
            </w:r>
            <w:r w:rsidRPr="00D32E58">
              <w:rPr>
                <w:rFonts w:ascii="Arial" w:hAnsi="Arial" w:cs="Arial"/>
                <w:b/>
                <w:bCs/>
                <w:i/>
                <w:sz w:val="15"/>
                <w:szCs w:val="15"/>
              </w:rPr>
              <w:fldChar w:fldCharType="end"/>
            </w:r>
            <w:r w:rsidRPr="00D32E58">
              <w:rPr>
                <w:rFonts w:ascii="Arial" w:hAnsi="Arial" w:cs="Arial"/>
                <w:i/>
                <w:sz w:val="15"/>
                <w:szCs w:val="15"/>
                <w:lang w:val="zh-CN" w:eastAsia="zh-CN"/>
              </w:rPr>
              <w:t xml:space="preserve"> / </w:t>
            </w:r>
            <w:r w:rsidRPr="00D32E58">
              <w:rPr>
                <w:rFonts w:ascii="Arial" w:hAnsi="Arial" w:cs="Arial"/>
                <w:b/>
                <w:bCs/>
                <w:i/>
                <w:sz w:val="15"/>
                <w:szCs w:val="15"/>
              </w:rPr>
              <w:fldChar w:fldCharType="begin"/>
            </w:r>
            <w:r w:rsidRPr="00D32E58">
              <w:rPr>
                <w:rFonts w:ascii="Arial" w:hAnsi="Arial" w:cs="Arial"/>
                <w:b/>
                <w:bCs/>
                <w:i/>
                <w:sz w:val="15"/>
                <w:szCs w:val="15"/>
              </w:rPr>
              <w:instrText>NUMPAGES</w:instrText>
            </w:r>
            <w:r w:rsidRPr="00D32E58">
              <w:rPr>
                <w:rFonts w:ascii="Arial" w:hAnsi="Arial" w:cs="Arial"/>
                <w:b/>
                <w:bCs/>
                <w:i/>
                <w:sz w:val="15"/>
                <w:szCs w:val="15"/>
              </w:rPr>
              <w:fldChar w:fldCharType="separate"/>
            </w:r>
            <w:r w:rsidR="0071432D">
              <w:rPr>
                <w:rFonts w:ascii="Arial" w:hAnsi="Arial" w:cs="Arial"/>
                <w:b/>
                <w:bCs/>
                <w:i/>
                <w:noProof/>
                <w:sz w:val="15"/>
                <w:szCs w:val="15"/>
              </w:rPr>
              <w:t>41</w:t>
            </w:r>
            <w:r w:rsidRPr="00D32E58">
              <w:rPr>
                <w:rFonts w:ascii="Arial" w:hAnsi="Arial" w:cs="Arial"/>
                <w:b/>
                <w:bCs/>
                <w:i/>
                <w:sz w:val="15"/>
                <w:szCs w:val="15"/>
              </w:rPr>
              <w:fldChar w:fldCharType="end"/>
            </w:r>
          </w:p>
        </w:sdtContent>
      </w:sdt>
    </w:sdtContent>
  </w:sdt>
  <w:p w14:paraId="3A154A3B" w14:textId="77777777" w:rsidR="008435A2" w:rsidRDefault="008435A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BA9E6" w14:textId="77777777" w:rsidR="00B924CD" w:rsidRDefault="00B924CD" w:rsidP="00E95FEA">
      <w:r>
        <w:separator/>
      </w:r>
    </w:p>
  </w:footnote>
  <w:footnote w:type="continuationSeparator" w:id="0">
    <w:p w14:paraId="0B3F8017" w14:textId="77777777" w:rsidR="00B924CD" w:rsidRDefault="00B924CD" w:rsidP="00E95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6ED421A6"/>
    <w:lvl w:ilvl="0">
      <w:start w:val="1"/>
      <w:numFmt w:val="decimal"/>
      <w:pStyle w:val="1"/>
      <w:lvlText w:val="%1"/>
      <w:lvlJc w:val="left"/>
      <w:pPr>
        <w:ind w:left="1872" w:hanging="432"/>
      </w:pPr>
      <w:rPr>
        <w:rFonts w:hint="default"/>
      </w:rPr>
    </w:lvl>
    <w:lvl w:ilvl="1">
      <w:start w:val="1"/>
      <w:numFmt w:val="decimal"/>
      <w:pStyle w:val="2"/>
      <w:lvlText w:val="%1.%2"/>
      <w:lvlJc w:val="left"/>
      <w:pPr>
        <w:ind w:left="2016" w:hanging="576"/>
      </w:pPr>
      <w:rPr>
        <w:rFonts w:hint="default"/>
      </w:rPr>
    </w:lvl>
    <w:lvl w:ilvl="2">
      <w:start w:val="1"/>
      <w:numFmt w:val="decimal"/>
      <w:lvlText w:val="%1.%2.%3"/>
      <w:lvlJc w:val="left"/>
      <w:pPr>
        <w:ind w:left="1440" w:hanging="1440"/>
      </w:pPr>
      <w:rPr>
        <w:rFonts w:hint="default"/>
      </w:rPr>
    </w:lvl>
    <w:lvl w:ilvl="3">
      <w:start w:val="1"/>
      <w:numFmt w:val="decimal"/>
      <w:pStyle w:val="4"/>
      <w:lvlText w:val="%1.%2.%3.%4"/>
      <w:lvlJc w:val="left"/>
      <w:pPr>
        <w:ind w:left="2304" w:hanging="864"/>
      </w:pPr>
      <w:rPr>
        <w:rFonts w:hint="default"/>
      </w:rPr>
    </w:lvl>
    <w:lvl w:ilvl="4">
      <w:start w:val="1"/>
      <w:numFmt w:val="decimal"/>
      <w:pStyle w:val="5"/>
      <w:lvlText w:val="%1.%2.%3.%4.%5"/>
      <w:lvlJc w:val="left"/>
      <w:pPr>
        <w:ind w:left="2448" w:hanging="1008"/>
      </w:pPr>
      <w:rPr>
        <w:rFonts w:hint="default"/>
      </w:rPr>
    </w:lvl>
    <w:lvl w:ilvl="5">
      <w:start w:val="1"/>
      <w:numFmt w:val="decimal"/>
      <w:pStyle w:val="6"/>
      <w:lvlText w:val="%1.%2.%3.%4.%5.%6"/>
      <w:lvlJc w:val="left"/>
      <w:pPr>
        <w:ind w:left="2592" w:hanging="1152"/>
      </w:pPr>
      <w:rPr>
        <w:rFonts w:hint="default"/>
      </w:rPr>
    </w:lvl>
    <w:lvl w:ilvl="6">
      <w:start w:val="1"/>
      <w:numFmt w:val="decimal"/>
      <w:pStyle w:val="7"/>
      <w:lvlText w:val="%1.%2.%3.%4.%5.%6.%7"/>
      <w:lvlJc w:val="left"/>
      <w:pPr>
        <w:ind w:left="2736" w:hanging="1296"/>
      </w:pPr>
      <w:rPr>
        <w:rFonts w:hint="default"/>
      </w:rPr>
    </w:lvl>
    <w:lvl w:ilvl="7">
      <w:start w:val="1"/>
      <w:numFmt w:val="decimal"/>
      <w:pStyle w:val="8"/>
      <w:lvlText w:val="%1.%2.%3.%4.%5.%6.%7.%8"/>
      <w:lvlJc w:val="left"/>
      <w:pPr>
        <w:ind w:left="2880" w:hanging="1440"/>
      </w:pPr>
      <w:rPr>
        <w:rFonts w:hint="default"/>
      </w:rPr>
    </w:lvl>
    <w:lvl w:ilvl="8">
      <w:start w:val="1"/>
      <w:numFmt w:val="decimal"/>
      <w:pStyle w:val="9"/>
      <w:lvlText w:val="%1.%2.%3.%4.%5.%6.%7.%8.%9"/>
      <w:lvlJc w:val="left"/>
      <w:pPr>
        <w:ind w:left="3024" w:hanging="1584"/>
      </w:pPr>
      <w:rPr>
        <w:rFont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1E1538F"/>
    <w:multiLevelType w:val="hybridMultilevel"/>
    <w:tmpl w:val="925EB942"/>
    <w:lvl w:ilvl="0" w:tplc="0046DA4E">
      <w:start w:val="1"/>
      <w:numFmt w:val="bullet"/>
      <w:lvlText w:val=""/>
      <w:lvlJc w:val="left"/>
      <w:pPr>
        <w:ind w:left="720" w:hanging="360"/>
      </w:pPr>
      <w:rPr>
        <w:rFonts w:ascii="Symbol" w:hAnsi="Symbol"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nsid w:val="04F149C2"/>
    <w:multiLevelType w:val="hybridMultilevel"/>
    <w:tmpl w:val="C9821A04"/>
    <w:lvl w:ilvl="0" w:tplc="F2EA9DE0">
      <w:start w:val="1"/>
      <w:numFmt w:val="decimal"/>
      <w:pStyle w:val="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5A179B"/>
    <w:multiLevelType w:val="multilevel"/>
    <w:tmpl w:val="085A179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nsid w:val="14D6175C"/>
    <w:multiLevelType w:val="hybridMultilevel"/>
    <w:tmpl w:val="1DEC33CE"/>
    <w:lvl w:ilvl="0" w:tplc="B1F826A0">
      <w:start w:val="1"/>
      <w:numFmt w:val="decimal"/>
      <w:lvlText w:val="%1)"/>
      <w:lvlJc w:val="left"/>
      <w:pPr>
        <w:ind w:left="342" w:hanging="360"/>
      </w:pPr>
      <w:rPr>
        <w:rFonts w:eastAsia="宋体" w:hint="default"/>
        <w:color w:val="000000" w:themeColor="text1"/>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8C971ED"/>
    <w:multiLevelType w:val="hybridMultilevel"/>
    <w:tmpl w:val="379E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4CA6B66"/>
    <w:multiLevelType w:val="hybridMultilevel"/>
    <w:tmpl w:val="F95A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7591757"/>
    <w:multiLevelType w:val="hybridMultilevel"/>
    <w:tmpl w:val="513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537C20"/>
    <w:multiLevelType w:val="multilevel"/>
    <w:tmpl w:val="18A49C76"/>
    <w:lvl w:ilvl="0">
      <w:start w:val="1"/>
      <w:numFmt w:val="bullet"/>
      <w:lvlText w:val=""/>
      <w:lvlJc w:val="left"/>
      <w:pPr>
        <w:ind w:left="648" w:hanging="216"/>
      </w:pPr>
      <w:rPr>
        <w:rFonts w:ascii="Symbol" w:hAnsi="Symbol" w:hint="default"/>
        <w:b w:val="0"/>
        <w:i w:val="0"/>
        <w:sz w:val="20"/>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21">
    <w:nsid w:val="43346FCC"/>
    <w:multiLevelType w:val="multilevel"/>
    <w:tmpl w:val="18A49C76"/>
    <w:lvl w:ilvl="0">
      <w:start w:val="1"/>
      <w:numFmt w:val="bullet"/>
      <w:lvlText w:val=""/>
      <w:lvlJc w:val="left"/>
      <w:pPr>
        <w:ind w:left="648" w:hanging="216"/>
      </w:pPr>
      <w:rPr>
        <w:rFonts w:ascii="Symbol" w:hAnsi="Symbol" w:hint="default"/>
        <w:b w:val="0"/>
        <w:i w:val="0"/>
        <w:sz w:val="20"/>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22">
    <w:nsid w:val="46B72638"/>
    <w:multiLevelType w:val="multilevel"/>
    <w:tmpl w:val="00000010"/>
    <w:styleLink w:val="CurrentList2"/>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23">
    <w:nsid w:val="49E637B7"/>
    <w:multiLevelType w:val="multilevel"/>
    <w:tmpl w:val="49E637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4010356"/>
    <w:multiLevelType w:val="multilevel"/>
    <w:tmpl w:val="6ED421A6"/>
    <w:styleLink w:val="CurrentList3"/>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6">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3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5037A12"/>
    <w:multiLevelType w:val="multilevel"/>
    <w:tmpl w:val="6ED421A6"/>
    <w:styleLink w:val="CurrentList4"/>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32">
    <w:nsid w:val="65605601"/>
    <w:multiLevelType w:val="multilevel"/>
    <w:tmpl w:val="49E637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4D2880"/>
    <w:multiLevelType w:val="multilevel"/>
    <w:tmpl w:val="00000010"/>
    <w:styleLink w:val="CurrentList1"/>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35">
    <w:nsid w:val="6D3F4A57"/>
    <w:multiLevelType w:val="multilevel"/>
    <w:tmpl w:val="972626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111"/>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nsid w:val="744F4D2A"/>
    <w:multiLevelType w:val="multilevel"/>
    <w:tmpl w:val="49E637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8337BFF"/>
    <w:multiLevelType w:val="hybridMultilevel"/>
    <w:tmpl w:val="8CDC6B86"/>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29"/>
  </w:num>
  <w:num w:numId="3">
    <w:abstractNumId w:val="4"/>
  </w:num>
  <w:num w:numId="4">
    <w:abstractNumId w:val="5"/>
  </w:num>
  <w:num w:numId="5">
    <w:abstractNumId w:val="2"/>
  </w:num>
  <w:num w:numId="6">
    <w:abstractNumId w:val="6"/>
  </w:num>
  <w:num w:numId="7">
    <w:abstractNumId w:val="3"/>
  </w:num>
  <w:num w:numId="8">
    <w:abstractNumId w:val="0"/>
  </w:num>
  <w:num w:numId="9">
    <w:abstractNumId w:val="13"/>
  </w:num>
  <w:num w:numId="10">
    <w:abstractNumId w:val="18"/>
  </w:num>
  <w:num w:numId="11">
    <w:abstractNumId w:val="30"/>
  </w:num>
  <w:num w:numId="12">
    <w:abstractNumId w:val="33"/>
  </w:num>
  <w:num w:numId="13">
    <w:abstractNumId w:val="27"/>
  </w:num>
  <w:num w:numId="14">
    <w:abstractNumId w:val="38"/>
  </w:num>
  <w:num w:numId="15">
    <w:abstractNumId w:val="39"/>
  </w:num>
  <w:num w:numId="16">
    <w:abstractNumId w:val="36"/>
  </w:num>
  <w:num w:numId="17">
    <w:abstractNumId w:val="9"/>
  </w:num>
  <w:num w:numId="18">
    <w:abstractNumId w:val="34"/>
  </w:num>
  <w:num w:numId="19">
    <w:abstractNumId w:val="22"/>
  </w:num>
  <w:num w:numId="20">
    <w:abstractNumId w:val="35"/>
  </w:num>
  <w:num w:numId="21">
    <w:abstractNumId w:val="25"/>
  </w:num>
  <w:num w:numId="22">
    <w:abstractNumId w:val="31"/>
  </w:num>
  <w:num w:numId="23">
    <w:abstractNumId w:val="7"/>
  </w:num>
  <w:num w:numId="24">
    <w:abstractNumId w:val="21"/>
  </w:num>
  <w:num w:numId="25">
    <w:abstractNumId w:val="20"/>
  </w:num>
  <w:num w:numId="26">
    <w:abstractNumId w:val="26"/>
  </w:num>
  <w:num w:numId="27">
    <w:abstractNumId w:val="24"/>
  </w:num>
  <w:num w:numId="28">
    <w:abstractNumId w:val="42"/>
  </w:num>
  <w:num w:numId="29">
    <w:abstractNumId w:val="40"/>
  </w:num>
  <w:num w:numId="30">
    <w:abstractNumId w:val="43"/>
  </w:num>
  <w:num w:numId="31">
    <w:abstractNumId w:val="15"/>
  </w:num>
  <w:num w:numId="32">
    <w:abstractNumId w:val="17"/>
  </w:num>
  <w:num w:numId="33">
    <w:abstractNumId w:val="10"/>
  </w:num>
  <w:num w:numId="34">
    <w:abstractNumId w:val="1"/>
  </w:num>
  <w:num w:numId="35">
    <w:abstractNumId w:val="23"/>
  </w:num>
  <w:num w:numId="36">
    <w:abstractNumId w:val="37"/>
  </w:num>
  <w:num w:numId="37">
    <w:abstractNumId w:val="28"/>
  </w:num>
  <w:num w:numId="38">
    <w:abstractNumId w:val="11"/>
  </w:num>
  <w:num w:numId="39">
    <w:abstractNumId w:val="32"/>
  </w:num>
  <w:num w:numId="40">
    <w:abstractNumId w:val="16"/>
  </w:num>
  <w:num w:numId="41">
    <w:abstractNumId w:val="14"/>
  </w:num>
  <w:num w:numId="42">
    <w:abstractNumId w:val="8"/>
  </w:num>
  <w:num w:numId="43">
    <w:abstractNumId w:val="12"/>
  </w:num>
  <w:num w:numId="44">
    <w:abstractNumId w:val="41"/>
  </w:num>
  <w:num w:numId="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2821"/>
    <w:rsid w:val="00004B78"/>
    <w:rsid w:val="000054DF"/>
    <w:rsid w:val="00005FBC"/>
    <w:rsid w:val="0000645D"/>
    <w:rsid w:val="00010550"/>
    <w:rsid w:val="00010FBC"/>
    <w:rsid w:val="000110B4"/>
    <w:rsid w:val="0001127D"/>
    <w:rsid w:val="000202F8"/>
    <w:rsid w:val="00020461"/>
    <w:rsid w:val="0002310F"/>
    <w:rsid w:val="0002326E"/>
    <w:rsid w:val="000232B4"/>
    <w:rsid w:val="00023523"/>
    <w:rsid w:val="00024946"/>
    <w:rsid w:val="00024D48"/>
    <w:rsid w:val="00025005"/>
    <w:rsid w:val="000259B8"/>
    <w:rsid w:val="00027AB1"/>
    <w:rsid w:val="00031338"/>
    <w:rsid w:val="00032142"/>
    <w:rsid w:val="00034D6C"/>
    <w:rsid w:val="00035A48"/>
    <w:rsid w:val="00035B22"/>
    <w:rsid w:val="00036D26"/>
    <w:rsid w:val="0004027F"/>
    <w:rsid w:val="00041504"/>
    <w:rsid w:val="00047D06"/>
    <w:rsid w:val="0005114C"/>
    <w:rsid w:val="000521CC"/>
    <w:rsid w:val="00053E8D"/>
    <w:rsid w:val="00055355"/>
    <w:rsid w:val="000559CF"/>
    <w:rsid w:val="00056B6B"/>
    <w:rsid w:val="0006107E"/>
    <w:rsid w:val="00061DCA"/>
    <w:rsid w:val="0006236C"/>
    <w:rsid w:val="0006265C"/>
    <w:rsid w:val="00063C56"/>
    <w:rsid w:val="0006439C"/>
    <w:rsid w:val="0006444B"/>
    <w:rsid w:val="0006471F"/>
    <w:rsid w:val="000649AD"/>
    <w:rsid w:val="00067A7A"/>
    <w:rsid w:val="00072149"/>
    <w:rsid w:val="00072983"/>
    <w:rsid w:val="00074917"/>
    <w:rsid w:val="00074FEC"/>
    <w:rsid w:val="00075E36"/>
    <w:rsid w:val="000769F9"/>
    <w:rsid w:val="00076E16"/>
    <w:rsid w:val="00077896"/>
    <w:rsid w:val="00077DE7"/>
    <w:rsid w:val="00080821"/>
    <w:rsid w:val="00080B41"/>
    <w:rsid w:val="00083785"/>
    <w:rsid w:val="00084346"/>
    <w:rsid w:val="00084BC6"/>
    <w:rsid w:val="00084E19"/>
    <w:rsid w:val="00086380"/>
    <w:rsid w:val="00091161"/>
    <w:rsid w:val="000914F4"/>
    <w:rsid w:val="0009288D"/>
    <w:rsid w:val="00094524"/>
    <w:rsid w:val="00096648"/>
    <w:rsid w:val="0009737F"/>
    <w:rsid w:val="000A175F"/>
    <w:rsid w:val="000A56F8"/>
    <w:rsid w:val="000A58CF"/>
    <w:rsid w:val="000A5AB9"/>
    <w:rsid w:val="000A5C44"/>
    <w:rsid w:val="000A7C3B"/>
    <w:rsid w:val="000A7E60"/>
    <w:rsid w:val="000B04E6"/>
    <w:rsid w:val="000B2C85"/>
    <w:rsid w:val="000B3573"/>
    <w:rsid w:val="000B42A8"/>
    <w:rsid w:val="000B705C"/>
    <w:rsid w:val="000C1F1A"/>
    <w:rsid w:val="000C330D"/>
    <w:rsid w:val="000C3FD0"/>
    <w:rsid w:val="000C3FE7"/>
    <w:rsid w:val="000C41AB"/>
    <w:rsid w:val="000C42E6"/>
    <w:rsid w:val="000C4340"/>
    <w:rsid w:val="000C6397"/>
    <w:rsid w:val="000C663B"/>
    <w:rsid w:val="000C7349"/>
    <w:rsid w:val="000C76F3"/>
    <w:rsid w:val="000D4D0F"/>
    <w:rsid w:val="000D4EE2"/>
    <w:rsid w:val="000D6301"/>
    <w:rsid w:val="000D6E36"/>
    <w:rsid w:val="000D6FBA"/>
    <w:rsid w:val="000D7C85"/>
    <w:rsid w:val="000D7D24"/>
    <w:rsid w:val="000E04BC"/>
    <w:rsid w:val="000E3120"/>
    <w:rsid w:val="000E3A35"/>
    <w:rsid w:val="000E457B"/>
    <w:rsid w:val="000E48AD"/>
    <w:rsid w:val="000E77AD"/>
    <w:rsid w:val="000F010B"/>
    <w:rsid w:val="000F0B11"/>
    <w:rsid w:val="000F149C"/>
    <w:rsid w:val="000F1501"/>
    <w:rsid w:val="000F5D15"/>
    <w:rsid w:val="000F6568"/>
    <w:rsid w:val="000F660B"/>
    <w:rsid w:val="000F697E"/>
    <w:rsid w:val="000F6B7A"/>
    <w:rsid w:val="00101FAC"/>
    <w:rsid w:val="00105F00"/>
    <w:rsid w:val="001062C3"/>
    <w:rsid w:val="00106C11"/>
    <w:rsid w:val="00107247"/>
    <w:rsid w:val="001076BA"/>
    <w:rsid w:val="00107D2E"/>
    <w:rsid w:val="0011073F"/>
    <w:rsid w:val="00113316"/>
    <w:rsid w:val="001138C4"/>
    <w:rsid w:val="00114881"/>
    <w:rsid w:val="00116098"/>
    <w:rsid w:val="00116512"/>
    <w:rsid w:val="00116DCE"/>
    <w:rsid w:val="00117073"/>
    <w:rsid w:val="00121EB3"/>
    <w:rsid w:val="00122386"/>
    <w:rsid w:val="001224C0"/>
    <w:rsid w:val="0012347A"/>
    <w:rsid w:val="00124DA8"/>
    <w:rsid w:val="00126932"/>
    <w:rsid w:val="0012723E"/>
    <w:rsid w:val="001276E3"/>
    <w:rsid w:val="00130415"/>
    <w:rsid w:val="0013042B"/>
    <w:rsid w:val="00130B46"/>
    <w:rsid w:val="001318F9"/>
    <w:rsid w:val="00131919"/>
    <w:rsid w:val="001324EC"/>
    <w:rsid w:val="001325B2"/>
    <w:rsid w:val="00133102"/>
    <w:rsid w:val="00133C00"/>
    <w:rsid w:val="00133D01"/>
    <w:rsid w:val="00134666"/>
    <w:rsid w:val="00134C46"/>
    <w:rsid w:val="0013545D"/>
    <w:rsid w:val="001358DA"/>
    <w:rsid w:val="00135F61"/>
    <w:rsid w:val="001362F7"/>
    <w:rsid w:val="00136492"/>
    <w:rsid w:val="00137BEC"/>
    <w:rsid w:val="00140580"/>
    <w:rsid w:val="00140A03"/>
    <w:rsid w:val="0014132A"/>
    <w:rsid w:val="0014419E"/>
    <w:rsid w:val="001450F1"/>
    <w:rsid w:val="00145EEC"/>
    <w:rsid w:val="001464E0"/>
    <w:rsid w:val="00147F3C"/>
    <w:rsid w:val="00150E9C"/>
    <w:rsid w:val="001516CB"/>
    <w:rsid w:val="00151C23"/>
    <w:rsid w:val="00153FC8"/>
    <w:rsid w:val="001549D9"/>
    <w:rsid w:val="0015695A"/>
    <w:rsid w:val="00156C49"/>
    <w:rsid w:val="001578A6"/>
    <w:rsid w:val="0016072E"/>
    <w:rsid w:val="00161341"/>
    <w:rsid w:val="00163288"/>
    <w:rsid w:val="001655DC"/>
    <w:rsid w:val="0016726A"/>
    <w:rsid w:val="00173503"/>
    <w:rsid w:val="0017532B"/>
    <w:rsid w:val="00176599"/>
    <w:rsid w:val="00180187"/>
    <w:rsid w:val="00180704"/>
    <w:rsid w:val="0018126A"/>
    <w:rsid w:val="001831B9"/>
    <w:rsid w:val="001835E0"/>
    <w:rsid w:val="00184919"/>
    <w:rsid w:val="001866A6"/>
    <w:rsid w:val="00187219"/>
    <w:rsid w:val="0019634B"/>
    <w:rsid w:val="001A3B94"/>
    <w:rsid w:val="001A5C47"/>
    <w:rsid w:val="001A5E2A"/>
    <w:rsid w:val="001A6531"/>
    <w:rsid w:val="001A67A2"/>
    <w:rsid w:val="001A6A14"/>
    <w:rsid w:val="001A73FC"/>
    <w:rsid w:val="001A76D3"/>
    <w:rsid w:val="001A7E80"/>
    <w:rsid w:val="001B0B61"/>
    <w:rsid w:val="001B110D"/>
    <w:rsid w:val="001B186B"/>
    <w:rsid w:val="001B266F"/>
    <w:rsid w:val="001B2FD8"/>
    <w:rsid w:val="001B4061"/>
    <w:rsid w:val="001B428F"/>
    <w:rsid w:val="001B5AA7"/>
    <w:rsid w:val="001C0906"/>
    <w:rsid w:val="001C0A12"/>
    <w:rsid w:val="001C557E"/>
    <w:rsid w:val="001C56ED"/>
    <w:rsid w:val="001C59B4"/>
    <w:rsid w:val="001C6AE8"/>
    <w:rsid w:val="001D3D38"/>
    <w:rsid w:val="001D42DD"/>
    <w:rsid w:val="001D4387"/>
    <w:rsid w:val="001D5201"/>
    <w:rsid w:val="001D64F5"/>
    <w:rsid w:val="001D6CD8"/>
    <w:rsid w:val="001D7591"/>
    <w:rsid w:val="001E15A8"/>
    <w:rsid w:val="001E1961"/>
    <w:rsid w:val="001E1F6F"/>
    <w:rsid w:val="001E29CB"/>
    <w:rsid w:val="001E362D"/>
    <w:rsid w:val="001E387E"/>
    <w:rsid w:val="001E4496"/>
    <w:rsid w:val="001E49E1"/>
    <w:rsid w:val="001E57F7"/>
    <w:rsid w:val="001E5998"/>
    <w:rsid w:val="001E6256"/>
    <w:rsid w:val="001F0806"/>
    <w:rsid w:val="001F11F8"/>
    <w:rsid w:val="001F28C9"/>
    <w:rsid w:val="001F3026"/>
    <w:rsid w:val="001F42B3"/>
    <w:rsid w:val="001F4D2C"/>
    <w:rsid w:val="001F53D9"/>
    <w:rsid w:val="002011DB"/>
    <w:rsid w:val="00206AC0"/>
    <w:rsid w:val="00206B6F"/>
    <w:rsid w:val="00207B54"/>
    <w:rsid w:val="00212820"/>
    <w:rsid w:val="00212B18"/>
    <w:rsid w:val="002134A4"/>
    <w:rsid w:val="00214B3D"/>
    <w:rsid w:val="00216654"/>
    <w:rsid w:val="002201BC"/>
    <w:rsid w:val="00220447"/>
    <w:rsid w:val="002207B6"/>
    <w:rsid w:val="00221311"/>
    <w:rsid w:val="002220F5"/>
    <w:rsid w:val="0022225D"/>
    <w:rsid w:val="00224B55"/>
    <w:rsid w:val="00227B27"/>
    <w:rsid w:val="00230675"/>
    <w:rsid w:val="00230A48"/>
    <w:rsid w:val="00231ACF"/>
    <w:rsid w:val="00231BA0"/>
    <w:rsid w:val="00233E46"/>
    <w:rsid w:val="00233EB6"/>
    <w:rsid w:val="00234293"/>
    <w:rsid w:val="00234D9E"/>
    <w:rsid w:val="00235610"/>
    <w:rsid w:val="00236CA3"/>
    <w:rsid w:val="002371B4"/>
    <w:rsid w:val="00240229"/>
    <w:rsid w:val="00242793"/>
    <w:rsid w:val="002429B3"/>
    <w:rsid w:val="00244794"/>
    <w:rsid w:val="00244D9E"/>
    <w:rsid w:val="0024559F"/>
    <w:rsid w:val="00246A63"/>
    <w:rsid w:val="00251B5B"/>
    <w:rsid w:val="00252435"/>
    <w:rsid w:val="00252C10"/>
    <w:rsid w:val="00255E18"/>
    <w:rsid w:val="00255E67"/>
    <w:rsid w:val="00256C7A"/>
    <w:rsid w:val="0026073A"/>
    <w:rsid w:val="0026097D"/>
    <w:rsid w:val="00261656"/>
    <w:rsid w:val="00261E61"/>
    <w:rsid w:val="002633D9"/>
    <w:rsid w:val="0026364E"/>
    <w:rsid w:val="00263728"/>
    <w:rsid w:val="002638EC"/>
    <w:rsid w:val="002646F3"/>
    <w:rsid w:val="00264BF8"/>
    <w:rsid w:val="002654F9"/>
    <w:rsid w:val="002657D4"/>
    <w:rsid w:val="00266025"/>
    <w:rsid w:val="0026636C"/>
    <w:rsid w:val="00267787"/>
    <w:rsid w:val="00272009"/>
    <w:rsid w:val="0027230A"/>
    <w:rsid w:val="002724C2"/>
    <w:rsid w:val="00272AAB"/>
    <w:rsid w:val="00273809"/>
    <w:rsid w:val="002743F5"/>
    <w:rsid w:val="00274F2E"/>
    <w:rsid w:val="002767F8"/>
    <w:rsid w:val="00276C3B"/>
    <w:rsid w:val="00280533"/>
    <w:rsid w:val="00281002"/>
    <w:rsid w:val="002814D7"/>
    <w:rsid w:val="00281D09"/>
    <w:rsid w:val="002826C0"/>
    <w:rsid w:val="00283D16"/>
    <w:rsid w:val="00284176"/>
    <w:rsid w:val="002844D1"/>
    <w:rsid w:val="0028482B"/>
    <w:rsid w:val="002852E9"/>
    <w:rsid w:val="0028570E"/>
    <w:rsid w:val="00285C31"/>
    <w:rsid w:val="00285D24"/>
    <w:rsid w:val="00285E62"/>
    <w:rsid w:val="00286987"/>
    <w:rsid w:val="002916B6"/>
    <w:rsid w:val="002926A5"/>
    <w:rsid w:val="002926B9"/>
    <w:rsid w:val="00293448"/>
    <w:rsid w:val="00293F93"/>
    <w:rsid w:val="00295B65"/>
    <w:rsid w:val="00296601"/>
    <w:rsid w:val="002972D7"/>
    <w:rsid w:val="00297D01"/>
    <w:rsid w:val="002A01E9"/>
    <w:rsid w:val="002A0598"/>
    <w:rsid w:val="002A0718"/>
    <w:rsid w:val="002A2F9E"/>
    <w:rsid w:val="002A5554"/>
    <w:rsid w:val="002A5837"/>
    <w:rsid w:val="002A5A3E"/>
    <w:rsid w:val="002A61C9"/>
    <w:rsid w:val="002A75A0"/>
    <w:rsid w:val="002B12D0"/>
    <w:rsid w:val="002B3582"/>
    <w:rsid w:val="002B4ABC"/>
    <w:rsid w:val="002B57A6"/>
    <w:rsid w:val="002B5995"/>
    <w:rsid w:val="002B5DDF"/>
    <w:rsid w:val="002B634D"/>
    <w:rsid w:val="002B6560"/>
    <w:rsid w:val="002C0AB3"/>
    <w:rsid w:val="002C184F"/>
    <w:rsid w:val="002C3990"/>
    <w:rsid w:val="002C3996"/>
    <w:rsid w:val="002C3D62"/>
    <w:rsid w:val="002C4524"/>
    <w:rsid w:val="002C464C"/>
    <w:rsid w:val="002C6E10"/>
    <w:rsid w:val="002C7377"/>
    <w:rsid w:val="002C77AE"/>
    <w:rsid w:val="002D1859"/>
    <w:rsid w:val="002D21F9"/>
    <w:rsid w:val="002D399B"/>
    <w:rsid w:val="002D5686"/>
    <w:rsid w:val="002E00BD"/>
    <w:rsid w:val="002E023E"/>
    <w:rsid w:val="002E0C94"/>
    <w:rsid w:val="002E3343"/>
    <w:rsid w:val="002E3948"/>
    <w:rsid w:val="002E4CC4"/>
    <w:rsid w:val="002E75BF"/>
    <w:rsid w:val="002E7723"/>
    <w:rsid w:val="002E78C4"/>
    <w:rsid w:val="002F115C"/>
    <w:rsid w:val="002F4EFA"/>
    <w:rsid w:val="002F6791"/>
    <w:rsid w:val="002F7963"/>
    <w:rsid w:val="002F7DE5"/>
    <w:rsid w:val="003023B3"/>
    <w:rsid w:val="003036FA"/>
    <w:rsid w:val="003051FB"/>
    <w:rsid w:val="0030599B"/>
    <w:rsid w:val="00306F31"/>
    <w:rsid w:val="0030701F"/>
    <w:rsid w:val="00307326"/>
    <w:rsid w:val="00307741"/>
    <w:rsid w:val="0031064C"/>
    <w:rsid w:val="0031064D"/>
    <w:rsid w:val="00313D71"/>
    <w:rsid w:val="0031407C"/>
    <w:rsid w:val="00314EF3"/>
    <w:rsid w:val="003157C4"/>
    <w:rsid w:val="003163F9"/>
    <w:rsid w:val="00316E87"/>
    <w:rsid w:val="00317191"/>
    <w:rsid w:val="003173AA"/>
    <w:rsid w:val="00320405"/>
    <w:rsid w:val="00323B33"/>
    <w:rsid w:val="00324036"/>
    <w:rsid w:val="00324163"/>
    <w:rsid w:val="003273E6"/>
    <w:rsid w:val="00330773"/>
    <w:rsid w:val="00331822"/>
    <w:rsid w:val="00331D67"/>
    <w:rsid w:val="00334533"/>
    <w:rsid w:val="0033491A"/>
    <w:rsid w:val="003351CB"/>
    <w:rsid w:val="00335337"/>
    <w:rsid w:val="003358BC"/>
    <w:rsid w:val="00336ABC"/>
    <w:rsid w:val="00337A43"/>
    <w:rsid w:val="003401AB"/>
    <w:rsid w:val="0034244A"/>
    <w:rsid w:val="0034262D"/>
    <w:rsid w:val="003472B3"/>
    <w:rsid w:val="00351F9D"/>
    <w:rsid w:val="003524FE"/>
    <w:rsid w:val="00353784"/>
    <w:rsid w:val="00353B54"/>
    <w:rsid w:val="00354616"/>
    <w:rsid w:val="00355BBC"/>
    <w:rsid w:val="00356C90"/>
    <w:rsid w:val="003575AF"/>
    <w:rsid w:val="0035790C"/>
    <w:rsid w:val="00357F7A"/>
    <w:rsid w:val="00363116"/>
    <w:rsid w:val="003672FD"/>
    <w:rsid w:val="00370176"/>
    <w:rsid w:val="00370550"/>
    <w:rsid w:val="00370EE8"/>
    <w:rsid w:val="0037168C"/>
    <w:rsid w:val="003723CD"/>
    <w:rsid w:val="0037326B"/>
    <w:rsid w:val="003744B8"/>
    <w:rsid w:val="0037474A"/>
    <w:rsid w:val="00375DF8"/>
    <w:rsid w:val="003763AD"/>
    <w:rsid w:val="00376F56"/>
    <w:rsid w:val="0037751E"/>
    <w:rsid w:val="003807FE"/>
    <w:rsid w:val="00381295"/>
    <w:rsid w:val="0038278C"/>
    <w:rsid w:val="00384AE1"/>
    <w:rsid w:val="003852B1"/>
    <w:rsid w:val="00386E79"/>
    <w:rsid w:val="003875A9"/>
    <w:rsid w:val="00387BE2"/>
    <w:rsid w:val="00390B2B"/>
    <w:rsid w:val="00391714"/>
    <w:rsid w:val="00391F78"/>
    <w:rsid w:val="003941F1"/>
    <w:rsid w:val="00394CAD"/>
    <w:rsid w:val="00397B19"/>
    <w:rsid w:val="003A0A14"/>
    <w:rsid w:val="003A2228"/>
    <w:rsid w:val="003A49EE"/>
    <w:rsid w:val="003A4C83"/>
    <w:rsid w:val="003A5432"/>
    <w:rsid w:val="003A6A13"/>
    <w:rsid w:val="003A6C78"/>
    <w:rsid w:val="003A7699"/>
    <w:rsid w:val="003B0663"/>
    <w:rsid w:val="003B1066"/>
    <w:rsid w:val="003B260D"/>
    <w:rsid w:val="003B3707"/>
    <w:rsid w:val="003B4136"/>
    <w:rsid w:val="003B539F"/>
    <w:rsid w:val="003B6825"/>
    <w:rsid w:val="003B70AC"/>
    <w:rsid w:val="003C00B0"/>
    <w:rsid w:val="003C00BE"/>
    <w:rsid w:val="003C0869"/>
    <w:rsid w:val="003C0D8D"/>
    <w:rsid w:val="003C1D0A"/>
    <w:rsid w:val="003C2110"/>
    <w:rsid w:val="003C28BE"/>
    <w:rsid w:val="003C2966"/>
    <w:rsid w:val="003C30A6"/>
    <w:rsid w:val="003C39BE"/>
    <w:rsid w:val="003C5384"/>
    <w:rsid w:val="003C7E95"/>
    <w:rsid w:val="003D0E2C"/>
    <w:rsid w:val="003D1D10"/>
    <w:rsid w:val="003D2363"/>
    <w:rsid w:val="003D4D41"/>
    <w:rsid w:val="003D5821"/>
    <w:rsid w:val="003D69D8"/>
    <w:rsid w:val="003E12DD"/>
    <w:rsid w:val="003E26BF"/>
    <w:rsid w:val="003E3F11"/>
    <w:rsid w:val="003E4330"/>
    <w:rsid w:val="003E46B3"/>
    <w:rsid w:val="003E5511"/>
    <w:rsid w:val="003E5552"/>
    <w:rsid w:val="003E76E0"/>
    <w:rsid w:val="003E7BC0"/>
    <w:rsid w:val="003F1F70"/>
    <w:rsid w:val="003F2058"/>
    <w:rsid w:val="003F269B"/>
    <w:rsid w:val="003F3846"/>
    <w:rsid w:val="003F6879"/>
    <w:rsid w:val="003F6963"/>
    <w:rsid w:val="003F7626"/>
    <w:rsid w:val="004000F2"/>
    <w:rsid w:val="004008CD"/>
    <w:rsid w:val="00401738"/>
    <w:rsid w:val="00401D8D"/>
    <w:rsid w:val="00402E06"/>
    <w:rsid w:val="004047C9"/>
    <w:rsid w:val="0040481B"/>
    <w:rsid w:val="00404B13"/>
    <w:rsid w:val="00404C94"/>
    <w:rsid w:val="004050AC"/>
    <w:rsid w:val="004055F7"/>
    <w:rsid w:val="00405F30"/>
    <w:rsid w:val="00406732"/>
    <w:rsid w:val="0040719F"/>
    <w:rsid w:val="00411732"/>
    <w:rsid w:val="00411B1D"/>
    <w:rsid w:val="004133D7"/>
    <w:rsid w:val="00413D72"/>
    <w:rsid w:val="00414459"/>
    <w:rsid w:val="004153B0"/>
    <w:rsid w:val="004163C7"/>
    <w:rsid w:val="00416768"/>
    <w:rsid w:val="00416B7E"/>
    <w:rsid w:val="00420FA7"/>
    <w:rsid w:val="0042120A"/>
    <w:rsid w:val="00422E8E"/>
    <w:rsid w:val="0042432B"/>
    <w:rsid w:val="0042447A"/>
    <w:rsid w:val="004246AF"/>
    <w:rsid w:val="00425F96"/>
    <w:rsid w:val="004263E7"/>
    <w:rsid w:val="00426CFC"/>
    <w:rsid w:val="00427BDB"/>
    <w:rsid w:val="004302B2"/>
    <w:rsid w:val="00430695"/>
    <w:rsid w:val="00430845"/>
    <w:rsid w:val="00430A11"/>
    <w:rsid w:val="004335D7"/>
    <w:rsid w:val="004339BC"/>
    <w:rsid w:val="004346DB"/>
    <w:rsid w:val="004369A3"/>
    <w:rsid w:val="00440EE9"/>
    <w:rsid w:val="00442008"/>
    <w:rsid w:val="004447BF"/>
    <w:rsid w:val="00444C25"/>
    <w:rsid w:val="00445DE2"/>
    <w:rsid w:val="00446199"/>
    <w:rsid w:val="004462DB"/>
    <w:rsid w:val="0045190C"/>
    <w:rsid w:val="00451A9F"/>
    <w:rsid w:val="00451FE3"/>
    <w:rsid w:val="004531C3"/>
    <w:rsid w:val="00453968"/>
    <w:rsid w:val="00454874"/>
    <w:rsid w:val="00455D39"/>
    <w:rsid w:val="004560FD"/>
    <w:rsid w:val="004561B2"/>
    <w:rsid w:val="004573B5"/>
    <w:rsid w:val="00461460"/>
    <w:rsid w:val="00463F7C"/>
    <w:rsid w:val="00463FA7"/>
    <w:rsid w:val="004645D3"/>
    <w:rsid w:val="00465621"/>
    <w:rsid w:val="004658C4"/>
    <w:rsid w:val="00466272"/>
    <w:rsid w:val="00470D7E"/>
    <w:rsid w:val="004715E4"/>
    <w:rsid w:val="00472066"/>
    <w:rsid w:val="004728B0"/>
    <w:rsid w:val="00473785"/>
    <w:rsid w:val="004741F8"/>
    <w:rsid w:val="004745A8"/>
    <w:rsid w:val="0047558D"/>
    <w:rsid w:val="0047682F"/>
    <w:rsid w:val="004774F0"/>
    <w:rsid w:val="00477AC0"/>
    <w:rsid w:val="0048011D"/>
    <w:rsid w:val="00482369"/>
    <w:rsid w:val="00483311"/>
    <w:rsid w:val="0048704E"/>
    <w:rsid w:val="0048727B"/>
    <w:rsid w:val="00487D20"/>
    <w:rsid w:val="00492AD3"/>
    <w:rsid w:val="00493492"/>
    <w:rsid w:val="00494066"/>
    <w:rsid w:val="0049492D"/>
    <w:rsid w:val="00495EED"/>
    <w:rsid w:val="00495F1E"/>
    <w:rsid w:val="004968A6"/>
    <w:rsid w:val="00497182"/>
    <w:rsid w:val="004975FE"/>
    <w:rsid w:val="004A1B50"/>
    <w:rsid w:val="004A3A3D"/>
    <w:rsid w:val="004A5787"/>
    <w:rsid w:val="004A5892"/>
    <w:rsid w:val="004A6B5A"/>
    <w:rsid w:val="004A793F"/>
    <w:rsid w:val="004B1204"/>
    <w:rsid w:val="004B14E1"/>
    <w:rsid w:val="004B1DD9"/>
    <w:rsid w:val="004B211C"/>
    <w:rsid w:val="004B2590"/>
    <w:rsid w:val="004B2879"/>
    <w:rsid w:val="004B28C1"/>
    <w:rsid w:val="004B2F0C"/>
    <w:rsid w:val="004B5724"/>
    <w:rsid w:val="004B75A7"/>
    <w:rsid w:val="004C0BE1"/>
    <w:rsid w:val="004C2562"/>
    <w:rsid w:val="004C2AA0"/>
    <w:rsid w:val="004C3983"/>
    <w:rsid w:val="004C3D29"/>
    <w:rsid w:val="004C49C7"/>
    <w:rsid w:val="004C61EC"/>
    <w:rsid w:val="004C701B"/>
    <w:rsid w:val="004D1369"/>
    <w:rsid w:val="004D390F"/>
    <w:rsid w:val="004D48A9"/>
    <w:rsid w:val="004D4ACB"/>
    <w:rsid w:val="004D5729"/>
    <w:rsid w:val="004D5CE9"/>
    <w:rsid w:val="004D6BF6"/>
    <w:rsid w:val="004D7170"/>
    <w:rsid w:val="004D7259"/>
    <w:rsid w:val="004E0D27"/>
    <w:rsid w:val="004E1663"/>
    <w:rsid w:val="004E2006"/>
    <w:rsid w:val="004E4EAF"/>
    <w:rsid w:val="004E60B6"/>
    <w:rsid w:val="004E64CD"/>
    <w:rsid w:val="004E7A46"/>
    <w:rsid w:val="004F0F34"/>
    <w:rsid w:val="004F0FDD"/>
    <w:rsid w:val="004F1376"/>
    <w:rsid w:val="004F1609"/>
    <w:rsid w:val="004F22C6"/>
    <w:rsid w:val="004F2924"/>
    <w:rsid w:val="004F430B"/>
    <w:rsid w:val="004F5270"/>
    <w:rsid w:val="004F67B7"/>
    <w:rsid w:val="004F6DB8"/>
    <w:rsid w:val="004F71E8"/>
    <w:rsid w:val="004F793D"/>
    <w:rsid w:val="004F7A46"/>
    <w:rsid w:val="005003F7"/>
    <w:rsid w:val="00501257"/>
    <w:rsid w:val="00502FDB"/>
    <w:rsid w:val="00504181"/>
    <w:rsid w:val="005050BE"/>
    <w:rsid w:val="00507954"/>
    <w:rsid w:val="0051148F"/>
    <w:rsid w:val="00514318"/>
    <w:rsid w:val="00514FA5"/>
    <w:rsid w:val="005162A3"/>
    <w:rsid w:val="00517616"/>
    <w:rsid w:val="005202D5"/>
    <w:rsid w:val="005226ED"/>
    <w:rsid w:val="00523353"/>
    <w:rsid w:val="005238CB"/>
    <w:rsid w:val="00523F72"/>
    <w:rsid w:val="00524D14"/>
    <w:rsid w:val="00525467"/>
    <w:rsid w:val="00525719"/>
    <w:rsid w:val="0052606D"/>
    <w:rsid w:val="0053008C"/>
    <w:rsid w:val="00530579"/>
    <w:rsid w:val="005314EB"/>
    <w:rsid w:val="0053181E"/>
    <w:rsid w:val="00532631"/>
    <w:rsid w:val="00533CED"/>
    <w:rsid w:val="00534E64"/>
    <w:rsid w:val="00535F52"/>
    <w:rsid w:val="0053615E"/>
    <w:rsid w:val="0053731D"/>
    <w:rsid w:val="00537426"/>
    <w:rsid w:val="00537A55"/>
    <w:rsid w:val="00537D1E"/>
    <w:rsid w:val="0054071C"/>
    <w:rsid w:val="00540A4D"/>
    <w:rsid w:val="00541745"/>
    <w:rsid w:val="00542962"/>
    <w:rsid w:val="00542C86"/>
    <w:rsid w:val="00542DBF"/>
    <w:rsid w:val="00543255"/>
    <w:rsid w:val="0054374F"/>
    <w:rsid w:val="00545B60"/>
    <w:rsid w:val="00547B15"/>
    <w:rsid w:val="0055146E"/>
    <w:rsid w:val="00551D93"/>
    <w:rsid w:val="005543DE"/>
    <w:rsid w:val="00554629"/>
    <w:rsid w:val="00555EB9"/>
    <w:rsid w:val="005579F7"/>
    <w:rsid w:val="00557A0C"/>
    <w:rsid w:val="00557D65"/>
    <w:rsid w:val="00560ADE"/>
    <w:rsid w:val="00561667"/>
    <w:rsid w:val="0056415F"/>
    <w:rsid w:val="00564373"/>
    <w:rsid w:val="005655E6"/>
    <w:rsid w:val="00565F54"/>
    <w:rsid w:val="005662BC"/>
    <w:rsid w:val="00567DA8"/>
    <w:rsid w:val="005701E9"/>
    <w:rsid w:val="00570688"/>
    <w:rsid w:val="00570B3B"/>
    <w:rsid w:val="00573654"/>
    <w:rsid w:val="005736C5"/>
    <w:rsid w:val="00574F47"/>
    <w:rsid w:val="00575188"/>
    <w:rsid w:val="0057598E"/>
    <w:rsid w:val="00576504"/>
    <w:rsid w:val="00580334"/>
    <w:rsid w:val="005817C2"/>
    <w:rsid w:val="005828EA"/>
    <w:rsid w:val="00584E6C"/>
    <w:rsid w:val="005857D5"/>
    <w:rsid w:val="0058699E"/>
    <w:rsid w:val="005870A5"/>
    <w:rsid w:val="00587235"/>
    <w:rsid w:val="00590407"/>
    <w:rsid w:val="005926F1"/>
    <w:rsid w:val="00593EFA"/>
    <w:rsid w:val="005960C4"/>
    <w:rsid w:val="00596C81"/>
    <w:rsid w:val="005A138A"/>
    <w:rsid w:val="005A15FA"/>
    <w:rsid w:val="005A1E64"/>
    <w:rsid w:val="005A2114"/>
    <w:rsid w:val="005A2C2A"/>
    <w:rsid w:val="005A4823"/>
    <w:rsid w:val="005A4AE1"/>
    <w:rsid w:val="005A59F7"/>
    <w:rsid w:val="005A70EB"/>
    <w:rsid w:val="005B1F41"/>
    <w:rsid w:val="005B21CE"/>
    <w:rsid w:val="005B25FC"/>
    <w:rsid w:val="005B4EB6"/>
    <w:rsid w:val="005B55A9"/>
    <w:rsid w:val="005B6F07"/>
    <w:rsid w:val="005B729C"/>
    <w:rsid w:val="005C05BE"/>
    <w:rsid w:val="005C071D"/>
    <w:rsid w:val="005C078A"/>
    <w:rsid w:val="005C17E6"/>
    <w:rsid w:val="005C1F79"/>
    <w:rsid w:val="005C223A"/>
    <w:rsid w:val="005C3202"/>
    <w:rsid w:val="005C38AF"/>
    <w:rsid w:val="005C4605"/>
    <w:rsid w:val="005C46AC"/>
    <w:rsid w:val="005C7226"/>
    <w:rsid w:val="005C7AED"/>
    <w:rsid w:val="005D00A3"/>
    <w:rsid w:val="005D18E0"/>
    <w:rsid w:val="005D3EDA"/>
    <w:rsid w:val="005D44DB"/>
    <w:rsid w:val="005D63DC"/>
    <w:rsid w:val="005D679C"/>
    <w:rsid w:val="005D6956"/>
    <w:rsid w:val="005D7C9C"/>
    <w:rsid w:val="005E08BD"/>
    <w:rsid w:val="005E47E9"/>
    <w:rsid w:val="005E5515"/>
    <w:rsid w:val="005E64DB"/>
    <w:rsid w:val="005E66A3"/>
    <w:rsid w:val="005E75FE"/>
    <w:rsid w:val="005F047E"/>
    <w:rsid w:val="005F2475"/>
    <w:rsid w:val="005F4E41"/>
    <w:rsid w:val="005F7E8E"/>
    <w:rsid w:val="0060032B"/>
    <w:rsid w:val="00601409"/>
    <w:rsid w:val="00603DFC"/>
    <w:rsid w:val="00606B87"/>
    <w:rsid w:val="00610B8B"/>
    <w:rsid w:val="00612F70"/>
    <w:rsid w:val="006135DD"/>
    <w:rsid w:val="00614877"/>
    <w:rsid w:val="0061621A"/>
    <w:rsid w:val="00617816"/>
    <w:rsid w:val="006202FC"/>
    <w:rsid w:val="006217E9"/>
    <w:rsid w:val="00621847"/>
    <w:rsid w:val="00624BF9"/>
    <w:rsid w:val="00625132"/>
    <w:rsid w:val="00625786"/>
    <w:rsid w:val="0062670F"/>
    <w:rsid w:val="006267BD"/>
    <w:rsid w:val="00626DE6"/>
    <w:rsid w:val="00626F28"/>
    <w:rsid w:val="00627F75"/>
    <w:rsid w:val="00630A6F"/>
    <w:rsid w:val="00632078"/>
    <w:rsid w:val="00633C06"/>
    <w:rsid w:val="00634F13"/>
    <w:rsid w:val="006354F2"/>
    <w:rsid w:val="00635827"/>
    <w:rsid w:val="00636042"/>
    <w:rsid w:val="00636DBE"/>
    <w:rsid w:val="00642940"/>
    <w:rsid w:val="00643ADC"/>
    <w:rsid w:val="0064455C"/>
    <w:rsid w:val="006450E7"/>
    <w:rsid w:val="00645BD0"/>
    <w:rsid w:val="006464DB"/>
    <w:rsid w:val="00647DCC"/>
    <w:rsid w:val="00650474"/>
    <w:rsid w:val="00651248"/>
    <w:rsid w:val="00652259"/>
    <w:rsid w:val="00655D99"/>
    <w:rsid w:val="006561E4"/>
    <w:rsid w:val="00656A87"/>
    <w:rsid w:val="00656BE3"/>
    <w:rsid w:val="00657271"/>
    <w:rsid w:val="006573D3"/>
    <w:rsid w:val="00657701"/>
    <w:rsid w:val="00660633"/>
    <w:rsid w:val="00660B83"/>
    <w:rsid w:val="00660BF9"/>
    <w:rsid w:val="006611BF"/>
    <w:rsid w:val="00661248"/>
    <w:rsid w:val="006617E7"/>
    <w:rsid w:val="006628EE"/>
    <w:rsid w:val="00663541"/>
    <w:rsid w:val="0066377B"/>
    <w:rsid w:val="00663B54"/>
    <w:rsid w:val="0066425B"/>
    <w:rsid w:val="0066534C"/>
    <w:rsid w:val="006655DA"/>
    <w:rsid w:val="0066575B"/>
    <w:rsid w:val="00667BC5"/>
    <w:rsid w:val="00667DD1"/>
    <w:rsid w:val="00671996"/>
    <w:rsid w:val="00672139"/>
    <w:rsid w:val="0067368D"/>
    <w:rsid w:val="00673FCE"/>
    <w:rsid w:val="00675A69"/>
    <w:rsid w:val="00675E4D"/>
    <w:rsid w:val="00676617"/>
    <w:rsid w:val="006776BE"/>
    <w:rsid w:val="006831CA"/>
    <w:rsid w:val="006838E9"/>
    <w:rsid w:val="00685036"/>
    <w:rsid w:val="0068542A"/>
    <w:rsid w:val="00685B35"/>
    <w:rsid w:val="00690D3E"/>
    <w:rsid w:val="00691727"/>
    <w:rsid w:val="0069226A"/>
    <w:rsid w:val="0069298F"/>
    <w:rsid w:val="00692D67"/>
    <w:rsid w:val="006943E3"/>
    <w:rsid w:val="00694C5F"/>
    <w:rsid w:val="006951A3"/>
    <w:rsid w:val="00696F03"/>
    <w:rsid w:val="00697591"/>
    <w:rsid w:val="006A2FFA"/>
    <w:rsid w:val="006A3C5F"/>
    <w:rsid w:val="006A63C3"/>
    <w:rsid w:val="006A67D8"/>
    <w:rsid w:val="006A6D3C"/>
    <w:rsid w:val="006B0016"/>
    <w:rsid w:val="006B27D1"/>
    <w:rsid w:val="006B2EE2"/>
    <w:rsid w:val="006B3302"/>
    <w:rsid w:val="006B38EB"/>
    <w:rsid w:val="006B6D50"/>
    <w:rsid w:val="006B72BF"/>
    <w:rsid w:val="006C00CB"/>
    <w:rsid w:val="006C2351"/>
    <w:rsid w:val="006C27EA"/>
    <w:rsid w:val="006C2F5D"/>
    <w:rsid w:val="006C343F"/>
    <w:rsid w:val="006C53D0"/>
    <w:rsid w:val="006C5BCD"/>
    <w:rsid w:val="006C5D6F"/>
    <w:rsid w:val="006C7CFA"/>
    <w:rsid w:val="006D0698"/>
    <w:rsid w:val="006D104A"/>
    <w:rsid w:val="006D11FC"/>
    <w:rsid w:val="006D1A7B"/>
    <w:rsid w:val="006D28D0"/>
    <w:rsid w:val="006D38F4"/>
    <w:rsid w:val="006D3D26"/>
    <w:rsid w:val="006D423B"/>
    <w:rsid w:val="006D4815"/>
    <w:rsid w:val="006D6051"/>
    <w:rsid w:val="006D63A2"/>
    <w:rsid w:val="006D6A9D"/>
    <w:rsid w:val="006D6D9A"/>
    <w:rsid w:val="006D7B5A"/>
    <w:rsid w:val="006D7FE0"/>
    <w:rsid w:val="006E003E"/>
    <w:rsid w:val="006E012E"/>
    <w:rsid w:val="006E1BD3"/>
    <w:rsid w:val="006E3802"/>
    <w:rsid w:val="006E46FA"/>
    <w:rsid w:val="006E5198"/>
    <w:rsid w:val="006E5BAB"/>
    <w:rsid w:val="006E5F29"/>
    <w:rsid w:val="006E68A7"/>
    <w:rsid w:val="006F26FD"/>
    <w:rsid w:val="006F3446"/>
    <w:rsid w:val="006F3C59"/>
    <w:rsid w:val="006F498A"/>
    <w:rsid w:val="006F5762"/>
    <w:rsid w:val="006F6271"/>
    <w:rsid w:val="006F794B"/>
    <w:rsid w:val="00701845"/>
    <w:rsid w:val="00701D32"/>
    <w:rsid w:val="00702226"/>
    <w:rsid w:val="00703018"/>
    <w:rsid w:val="00703B46"/>
    <w:rsid w:val="007055D2"/>
    <w:rsid w:val="00707916"/>
    <w:rsid w:val="00711CFA"/>
    <w:rsid w:val="00713819"/>
    <w:rsid w:val="0071432D"/>
    <w:rsid w:val="007156DE"/>
    <w:rsid w:val="007161F7"/>
    <w:rsid w:val="00716354"/>
    <w:rsid w:val="007166C2"/>
    <w:rsid w:val="00717FF9"/>
    <w:rsid w:val="0072191D"/>
    <w:rsid w:val="00722866"/>
    <w:rsid w:val="00723101"/>
    <w:rsid w:val="007239BC"/>
    <w:rsid w:val="00725540"/>
    <w:rsid w:val="00725852"/>
    <w:rsid w:val="00725CF6"/>
    <w:rsid w:val="00725FDD"/>
    <w:rsid w:val="0073093E"/>
    <w:rsid w:val="00730AA1"/>
    <w:rsid w:val="0073209D"/>
    <w:rsid w:val="0073240D"/>
    <w:rsid w:val="007325CB"/>
    <w:rsid w:val="007340B1"/>
    <w:rsid w:val="00734294"/>
    <w:rsid w:val="00734B9C"/>
    <w:rsid w:val="00734F2D"/>
    <w:rsid w:val="00734F75"/>
    <w:rsid w:val="00735AAB"/>
    <w:rsid w:val="0073772E"/>
    <w:rsid w:val="00737EDE"/>
    <w:rsid w:val="00740316"/>
    <w:rsid w:val="007403C6"/>
    <w:rsid w:val="00740657"/>
    <w:rsid w:val="0074084D"/>
    <w:rsid w:val="00740D0F"/>
    <w:rsid w:val="0074202D"/>
    <w:rsid w:val="007423A8"/>
    <w:rsid w:val="007439EF"/>
    <w:rsid w:val="007443F5"/>
    <w:rsid w:val="00744DD7"/>
    <w:rsid w:val="0075032D"/>
    <w:rsid w:val="00750F2D"/>
    <w:rsid w:val="007517F6"/>
    <w:rsid w:val="00751B68"/>
    <w:rsid w:val="00752B72"/>
    <w:rsid w:val="007533F0"/>
    <w:rsid w:val="007539BF"/>
    <w:rsid w:val="00753ECD"/>
    <w:rsid w:val="00754425"/>
    <w:rsid w:val="007559D0"/>
    <w:rsid w:val="00755B3F"/>
    <w:rsid w:val="0075639B"/>
    <w:rsid w:val="00757101"/>
    <w:rsid w:val="007607A3"/>
    <w:rsid w:val="00760BFB"/>
    <w:rsid w:val="0076131D"/>
    <w:rsid w:val="00761593"/>
    <w:rsid w:val="00761DEA"/>
    <w:rsid w:val="00762080"/>
    <w:rsid w:val="007627AC"/>
    <w:rsid w:val="00764570"/>
    <w:rsid w:val="00765439"/>
    <w:rsid w:val="00765BC8"/>
    <w:rsid w:val="00765EEE"/>
    <w:rsid w:val="007679F7"/>
    <w:rsid w:val="00767CED"/>
    <w:rsid w:val="00770514"/>
    <w:rsid w:val="00770F30"/>
    <w:rsid w:val="00773386"/>
    <w:rsid w:val="00773D98"/>
    <w:rsid w:val="00776408"/>
    <w:rsid w:val="0077690F"/>
    <w:rsid w:val="00777134"/>
    <w:rsid w:val="00780340"/>
    <w:rsid w:val="00780574"/>
    <w:rsid w:val="007818EE"/>
    <w:rsid w:val="0078400D"/>
    <w:rsid w:val="00785B6F"/>
    <w:rsid w:val="007932C6"/>
    <w:rsid w:val="00794BBE"/>
    <w:rsid w:val="007970C8"/>
    <w:rsid w:val="007A2623"/>
    <w:rsid w:val="007A2C33"/>
    <w:rsid w:val="007A433A"/>
    <w:rsid w:val="007A52C5"/>
    <w:rsid w:val="007A6302"/>
    <w:rsid w:val="007B04F0"/>
    <w:rsid w:val="007B0D6B"/>
    <w:rsid w:val="007B2AD0"/>
    <w:rsid w:val="007B2E04"/>
    <w:rsid w:val="007B2E29"/>
    <w:rsid w:val="007B3E22"/>
    <w:rsid w:val="007B500D"/>
    <w:rsid w:val="007B7078"/>
    <w:rsid w:val="007B7227"/>
    <w:rsid w:val="007C26EA"/>
    <w:rsid w:val="007C63DF"/>
    <w:rsid w:val="007C6625"/>
    <w:rsid w:val="007C7071"/>
    <w:rsid w:val="007C7E38"/>
    <w:rsid w:val="007D0759"/>
    <w:rsid w:val="007D1252"/>
    <w:rsid w:val="007D19F2"/>
    <w:rsid w:val="007D301D"/>
    <w:rsid w:val="007D3893"/>
    <w:rsid w:val="007D49DD"/>
    <w:rsid w:val="007D59D2"/>
    <w:rsid w:val="007D5BD7"/>
    <w:rsid w:val="007D69DC"/>
    <w:rsid w:val="007E1C14"/>
    <w:rsid w:val="007E1E64"/>
    <w:rsid w:val="007E263D"/>
    <w:rsid w:val="007E36C3"/>
    <w:rsid w:val="007E4398"/>
    <w:rsid w:val="007E7090"/>
    <w:rsid w:val="007F0530"/>
    <w:rsid w:val="007F0551"/>
    <w:rsid w:val="007F0B84"/>
    <w:rsid w:val="007F1939"/>
    <w:rsid w:val="007F1960"/>
    <w:rsid w:val="007F201A"/>
    <w:rsid w:val="007F2894"/>
    <w:rsid w:val="007F2DF9"/>
    <w:rsid w:val="007F3239"/>
    <w:rsid w:val="007F3583"/>
    <w:rsid w:val="007F52AB"/>
    <w:rsid w:val="007F5441"/>
    <w:rsid w:val="007F5885"/>
    <w:rsid w:val="007F714F"/>
    <w:rsid w:val="007F7BF4"/>
    <w:rsid w:val="00800EB6"/>
    <w:rsid w:val="00803487"/>
    <w:rsid w:val="00804A20"/>
    <w:rsid w:val="00804EBF"/>
    <w:rsid w:val="00805ECA"/>
    <w:rsid w:val="00807022"/>
    <w:rsid w:val="008077A8"/>
    <w:rsid w:val="00807932"/>
    <w:rsid w:val="00807F6E"/>
    <w:rsid w:val="0081008D"/>
    <w:rsid w:val="00811B33"/>
    <w:rsid w:val="008128CA"/>
    <w:rsid w:val="0081298F"/>
    <w:rsid w:val="00812C80"/>
    <w:rsid w:val="00812E4C"/>
    <w:rsid w:val="00813116"/>
    <w:rsid w:val="00813976"/>
    <w:rsid w:val="008141D8"/>
    <w:rsid w:val="008146E3"/>
    <w:rsid w:val="00814E04"/>
    <w:rsid w:val="00815914"/>
    <w:rsid w:val="00816B93"/>
    <w:rsid w:val="00820FCB"/>
    <w:rsid w:val="00821122"/>
    <w:rsid w:val="00821761"/>
    <w:rsid w:val="00822DC2"/>
    <w:rsid w:val="00824039"/>
    <w:rsid w:val="0082405B"/>
    <w:rsid w:val="00825669"/>
    <w:rsid w:val="00825C44"/>
    <w:rsid w:val="00827D27"/>
    <w:rsid w:val="008303E6"/>
    <w:rsid w:val="008310D2"/>
    <w:rsid w:val="0083168F"/>
    <w:rsid w:val="008325AB"/>
    <w:rsid w:val="00832D5B"/>
    <w:rsid w:val="0083341A"/>
    <w:rsid w:val="0083380A"/>
    <w:rsid w:val="00834DFD"/>
    <w:rsid w:val="008364F5"/>
    <w:rsid w:val="008371E5"/>
    <w:rsid w:val="00837902"/>
    <w:rsid w:val="008409CB"/>
    <w:rsid w:val="008412C7"/>
    <w:rsid w:val="00841DB3"/>
    <w:rsid w:val="00842E58"/>
    <w:rsid w:val="008435A2"/>
    <w:rsid w:val="008452EE"/>
    <w:rsid w:val="00846F31"/>
    <w:rsid w:val="00850B1C"/>
    <w:rsid w:val="0085170B"/>
    <w:rsid w:val="00851D7C"/>
    <w:rsid w:val="00856972"/>
    <w:rsid w:val="00857352"/>
    <w:rsid w:val="008573C3"/>
    <w:rsid w:val="008602B5"/>
    <w:rsid w:val="008610BA"/>
    <w:rsid w:val="00861EA9"/>
    <w:rsid w:val="0086382F"/>
    <w:rsid w:val="008644B6"/>
    <w:rsid w:val="00864C66"/>
    <w:rsid w:val="008650E3"/>
    <w:rsid w:val="0086662C"/>
    <w:rsid w:val="008668D5"/>
    <w:rsid w:val="00866A5F"/>
    <w:rsid w:val="00866D0B"/>
    <w:rsid w:val="00870AD6"/>
    <w:rsid w:val="0087178A"/>
    <w:rsid w:val="008741C2"/>
    <w:rsid w:val="0087433E"/>
    <w:rsid w:val="00874A85"/>
    <w:rsid w:val="0087642B"/>
    <w:rsid w:val="00876A18"/>
    <w:rsid w:val="00876FFF"/>
    <w:rsid w:val="008772B6"/>
    <w:rsid w:val="00877EEC"/>
    <w:rsid w:val="00882809"/>
    <w:rsid w:val="00882A51"/>
    <w:rsid w:val="008859D5"/>
    <w:rsid w:val="00885FA2"/>
    <w:rsid w:val="008871D0"/>
    <w:rsid w:val="00887E73"/>
    <w:rsid w:val="00890FFB"/>
    <w:rsid w:val="008911B9"/>
    <w:rsid w:val="0089154B"/>
    <w:rsid w:val="00891765"/>
    <w:rsid w:val="00892FA0"/>
    <w:rsid w:val="00893D6F"/>
    <w:rsid w:val="00895688"/>
    <w:rsid w:val="008A3604"/>
    <w:rsid w:val="008A382A"/>
    <w:rsid w:val="008A3DD5"/>
    <w:rsid w:val="008A6927"/>
    <w:rsid w:val="008A6BE6"/>
    <w:rsid w:val="008A6DF0"/>
    <w:rsid w:val="008A7789"/>
    <w:rsid w:val="008B0DD1"/>
    <w:rsid w:val="008B1BFA"/>
    <w:rsid w:val="008B34D1"/>
    <w:rsid w:val="008B4166"/>
    <w:rsid w:val="008B63ED"/>
    <w:rsid w:val="008B66F8"/>
    <w:rsid w:val="008B6F3B"/>
    <w:rsid w:val="008B753B"/>
    <w:rsid w:val="008C0BAC"/>
    <w:rsid w:val="008C1184"/>
    <w:rsid w:val="008C1477"/>
    <w:rsid w:val="008C2675"/>
    <w:rsid w:val="008C2783"/>
    <w:rsid w:val="008C49FB"/>
    <w:rsid w:val="008C52CE"/>
    <w:rsid w:val="008C5F1B"/>
    <w:rsid w:val="008C6654"/>
    <w:rsid w:val="008C772B"/>
    <w:rsid w:val="008D161E"/>
    <w:rsid w:val="008D2A4B"/>
    <w:rsid w:val="008D33B6"/>
    <w:rsid w:val="008D41DC"/>
    <w:rsid w:val="008D4F29"/>
    <w:rsid w:val="008D5EA4"/>
    <w:rsid w:val="008D5F84"/>
    <w:rsid w:val="008D6DAF"/>
    <w:rsid w:val="008E314F"/>
    <w:rsid w:val="008E3B6B"/>
    <w:rsid w:val="008E4388"/>
    <w:rsid w:val="008E7686"/>
    <w:rsid w:val="008E7B8B"/>
    <w:rsid w:val="008F011F"/>
    <w:rsid w:val="008F02EA"/>
    <w:rsid w:val="008F0677"/>
    <w:rsid w:val="008F4C62"/>
    <w:rsid w:val="008F56B1"/>
    <w:rsid w:val="008F7C50"/>
    <w:rsid w:val="0090328C"/>
    <w:rsid w:val="00905291"/>
    <w:rsid w:val="00905AA1"/>
    <w:rsid w:val="0091441B"/>
    <w:rsid w:val="00915237"/>
    <w:rsid w:val="00915BF4"/>
    <w:rsid w:val="00915C3A"/>
    <w:rsid w:val="00916296"/>
    <w:rsid w:val="009170AE"/>
    <w:rsid w:val="00917DC5"/>
    <w:rsid w:val="009203FB"/>
    <w:rsid w:val="00920516"/>
    <w:rsid w:val="009210C0"/>
    <w:rsid w:val="00921655"/>
    <w:rsid w:val="00921C5F"/>
    <w:rsid w:val="009228D0"/>
    <w:rsid w:val="0092367A"/>
    <w:rsid w:val="0092672A"/>
    <w:rsid w:val="009275F6"/>
    <w:rsid w:val="00927CD6"/>
    <w:rsid w:val="00927F0C"/>
    <w:rsid w:val="00930C98"/>
    <w:rsid w:val="00931716"/>
    <w:rsid w:val="0093276F"/>
    <w:rsid w:val="00932CB0"/>
    <w:rsid w:val="00933128"/>
    <w:rsid w:val="0093350D"/>
    <w:rsid w:val="0093505A"/>
    <w:rsid w:val="0093546A"/>
    <w:rsid w:val="009354CA"/>
    <w:rsid w:val="00936704"/>
    <w:rsid w:val="009369F9"/>
    <w:rsid w:val="009370BC"/>
    <w:rsid w:val="0093783A"/>
    <w:rsid w:val="00940144"/>
    <w:rsid w:val="009410A6"/>
    <w:rsid w:val="00941595"/>
    <w:rsid w:val="009429B9"/>
    <w:rsid w:val="00943F67"/>
    <w:rsid w:val="00946365"/>
    <w:rsid w:val="00946678"/>
    <w:rsid w:val="00947042"/>
    <w:rsid w:val="00947D08"/>
    <w:rsid w:val="00947D77"/>
    <w:rsid w:val="00947E80"/>
    <w:rsid w:val="009509F1"/>
    <w:rsid w:val="00951F2C"/>
    <w:rsid w:val="0095329F"/>
    <w:rsid w:val="0095355B"/>
    <w:rsid w:val="00953B15"/>
    <w:rsid w:val="00954612"/>
    <w:rsid w:val="00955151"/>
    <w:rsid w:val="009569A2"/>
    <w:rsid w:val="00960C5C"/>
    <w:rsid w:val="009618C2"/>
    <w:rsid w:val="00961B21"/>
    <w:rsid w:val="00962995"/>
    <w:rsid w:val="00962A92"/>
    <w:rsid w:val="0096343A"/>
    <w:rsid w:val="00963ACC"/>
    <w:rsid w:val="00963AD6"/>
    <w:rsid w:val="00966349"/>
    <w:rsid w:val="00967346"/>
    <w:rsid w:val="009707EF"/>
    <w:rsid w:val="00971387"/>
    <w:rsid w:val="00971572"/>
    <w:rsid w:val="009715B9"/>
    <w:rsid w:val="00971E46"/>
    <w:rsid w:val="00973AD4"/>
    <w:rsid w:val="00973FB8"/>
    <w:rsid w:val="009745FD"/>
    <w:rsid w:val="009755AA"/>
    <w:rsid w:val="00980254"/>
    <w:rsid w:val="009806C2"/>
    <w:rsid w:val="0098114B"/>
    <w:rsid w:val="00981C69"/>
    <w:rsid w:val="0098365E"/>
    <w:rsid w:val="00983FF2"/>
    <w:rsid w:val="00984559"/>
    <w:rsid w:val="009856AA"/>
    <w:rsid w:val="00985F21"/>
    <w:rsid w:val="00986DE5"/>
    <w:rsid w:val="00990AF8"/>
    <w:rsid w:val="00990C1C"/>
    <w:rsid w:val="00990D7D"/>
    <w:rsid w:val="00991756"/>
    <w:rsid w:val="009917B6"/>
    <w:rsid w:val="00991DFA"/>
    <w:rsid w:val="00991FBD"/>
    <w:rsid w:val="0099212E"/>
    <w:rsid w:val="00993E91"/>
    <w:rsid w:val="00994E0C"/>
    <w:rsid w:val="00994FA9"/>
    <w:rsid w:val="009974BB"/>
    <w:rsid w:val="0099760A"/>
    <w:rsid w:val="009A0ED4"/>
    <w:rsid w:val="009A136D"/>
    <w:rsid w:val="009A22DC"/>
    <w:rsid w:val="009A259C"/>
    <w:rsid w:val="009A4C7A"/>
    <w:rsid w:val="009A5ED8"/>
    <w:rsid w:val="009B006C"/>
    <w:rsid w:val="009B0C5F"/>
    <w:rsid w:val="009B13EE"/>
    <w:rsid w:val="009B19C8"/>
    <w:rsid w:val="009B2043"/>
    <w:rsid w:val="009B37FF"/>
    <w:rsid w:val="009B4A47"/>
    <w:rsid w:val="009B4C08"/>
    <w:rsid w:val="009B5154"/>
    <w:rsid w:val="009B541B"/>
    <w:rsid w:val="009B61B0"/>
    <w:rsid w:val="009B687A"/>
    <w:rsid w:val="009B784D"/>
    <w:rsid w:val="009C0EE1"/>
    <w:rsid w:val="009C1C2F"/>
    <w:rsid w:val="009C26CA"/>
    <w:rsid w:val="009C40B5"/>
    <w:rsid w:val="009C5283"/>
    <w:rsid w:val="009C588F"/>
    <w:rsid w:val="009C5DBD"/>
    <w:rsid w:val="009C6039"/>
    <w:rsid w:val="009C65D4"/>
    <w:rsid w:val="009C720A"/>
    <w:rsid w:val="009D08B2"/>
    <w:rsid w:val="009D15E8"/>
    <w:rsid w:val="009D1805"/>
    <w:rsid w:val="009D52AE"/>
    <w:rsid w:val="009D5B6C"/>
    <w:rsid w:val="009D64ED"/>
    <w:rsid w:val="009E1BCF"/>
    <w:rsid w:val="009E3573"/>
    <w:rsid w:val="009E601D"/>
    <w:rsid w:val="009E6BCB"/>
    <w:rsid w:val="009E6BDD"/>
    <w:rsid w:val="009E7D13"/>
    <w:rsid w:val="009F003A"/>
    <w:rsid w:val="009F1923"/>
    <w:rsid w:val="009F2541"/>
    <w:rsid w:val="009F308D"/>
    <w:rsid w:val="009F568E"/>
    <w:rsid w:val="009F5C20"/>
    <w:rsid w:val="009F6F67"/>
    <w:rsid w:val="00A01BE1"/>
    <w:rsid w:val="00A030FF"/>
    <w:rsid w:val="00A049C5"/>
    <w:rsid w:val="00A04BAF"/>
    <w:rsid w:val="00A05D27"/>
    <w:rsid w:val="00A05D52"/>
    <w:rsid w:val="00A0758C"/>
    <w:rsid w:val="00A10200"/>
    <w:rsid w:val="00A10B13"/>
    <w:rsid w:val="00A10BC4"/>
    <w:rsid w:val="00A11F12"/>
    <w:rsid w:val="00A12D18"/>
    <w:rsid w:val="00A12D21"/>
    <w:rsid w:val="00A13064"/>
    <w:rsid w:val="00A1392D"/>
    <w:rsid w:val="00A149E4"/>
    <w:rsid w:val="00A14CAF"/>
    <w:rsid w:val="00A153B3"/>
    <w:rsid w:val="00A1713C"/>
    <w:rsid w:val="00A21083"/>
    <w:rsid w:val="00A21199"/>
    <w:rsid w:val="00A220FE"/>
    <w:rsid w:val="00A242CD"/>
    <w:rsid w:val="00A252A9"/>
    <w:rsid w:val="00A25683"/>
    <w:rsid w:val="00A25ACD"/>
    <w:rsid w:val="00A300C0"/>
    <w:rsid w:val="00A32785"/>
    <w:rsid w:val="00A331A8"/>
    <w:rsid w:val="00A34A66"/>
    <w:rsid w:val="00A35008"/>
    <w:rsid w:val="00A35442"/>
    <w:rsid w:val="00A369FA"/>
    <w:rsid w:val="00A37EA3"/>
    <w:rsid w:val="00A41770"/>
    <w:rsid w:val="00A42600"/>
    <w:rsid w:val="00A42D6D"/>
    <w:rsid w:val="00A43E5C"/>
    <w:rsid w:val="00A4402C"/>
    <w:rsid w:val="00A475D6"/>
    <w:rsid w:val="00A477BF"/>
    <w:rsid w:val="00A514AD"/>
    <w:rsid w:val="00A51CFE"/>
    <w:rsid w:val="00A53713"/>
    <w:rsid w:val="00A54A2B"/>
    <w:rsid w:val="00A55142"/>
    <w:rsid w:val="00A5591B"/>
    <w:rsid w:val="00A56130"/>
    <w:rsid w:val="00A56ACF"/>
    <w:rsid w:val="00A56CA4"/>
    <w:rsid w:val="00A56CF8"/>
    <w:rsid w:val="00A577D0"/>
    <w:rsid w:val="00A60608"/>
    <w:rsid w:val="00A614EC"/>
    <w:rsid w:val="00A64DCC"/>
    <w:rsid w:val="00A65510"/>
    <w:rsid w:val="00A6598F"/>
    <w:rsid w:val="00A67369"/>
    <w:rsid w:val="00A700BA"/>
    <w:rsid w:val="00A705E8"/>
    <w:rsid w:val="00A7339A"/>
    <w:rsid w:val="00A74FAF"/>
    <w:rsid w:val="00A75F08"/>
    <w:rsid w:val="00A76DE9"/>
    <w:rsid w:val="00A80A04"/>
    <w:rsid w:val="00A80A1E"/>
    <w:rsid w:val="00A81591"/>
    <w:rsid w:val="00A81AA9"/>
    <w:rsid w:val="00A81E46"/>
    <w:rsid w:val="00A84DF1"/>
    <w:rsid w:val="00A85250"/>
    <w:rsid w:val="00A85797"/>
    <w:rsid w:val="00A871F4"/>
    <w:rsid w:val="00A87DF6"/>
    <w:rsid w:val="00A91FB5"/>
    <w:rsid w:val="00A93236"/>
    <w:rsid w:val="00A959E9"/>
    <w:rsid w:val="00A962A1"/>
    <w:rsid w:val="00A9690F"/>
    <w:rsid w:val="00A96B0F"/>
    <w:rsid w:val="00AA085D"/>
    <w:rsid w:val="00AA2B48"/>
    <w:rsid w:val="00AA2B93"/>
    <w:rsid w:val="00AA3653"/>
    <w:rsid w:val="00AA42AD"/>
    <w:rsid w:val="00AA5A93"/>
    <w:rsid w:val="00AA5C62"/>
    <w:rsid w:val="00AA6226"/>
    <w:rsid w:val="00AA68BF"/>
    <w:rsid w:val="00AA76E5"/>
    <w:rsid w:val="00AB014B"/>
    <w:rsid w:val="00AB2618"/>
    <w:rsid w:val="00AB3413"/>
    <w:rsid w:val="00AC07C0"/>
    <w:rsid w:val="00AC0F76"/>
    <w:rsid w:val="00AC290E"/>
    <w:rsid w:val="00AC5FC0"/>
    <w:rsid w:val="00AC6272"/>
    <w:rsid w:val="00AC6359"/>
    <w:rsid w:val="00AC70EF"/>
    <w:rsid w:val="00AC722D"/>
    <w:rsid w:val="00AC7BC6"/>
    <w:rsid w:val="00AD18F2"/>
    <w:rsid w:val="00AD1DF2"/>
    <w:rsid w:val="00AD3155"/>
    <w:rsid w:val="00AD5A4D"/>
    <w:rsid w:val="00AE02CA"/>
    <w:rsid w:val="00AE0749"/>
    <w:rsid w:val="00AE5000"/>
    <w:rsid w:val="00AE51BA"/>
    <w:rsid w:val="00AE58CB"/>
    <w:rsid w:val="00AE6D0B"/>
    <w:rsid w:val="00AE7AA4"/>
    <w:rsid w:val="00AF22CB"/>
    <w:rsid w:val="00AF2E83"/>
    <w:rsid w:val="00AF37F3"/>
    <w:rsid w:val="00AF4AFF"/>
    <w:rsid w:val="00AF5BAD"/>
    <w:rsid w:val="00AF6B75"/>
    <w:rsid w:val="00AF6BB4"/>
    <w:rsid w:val="00AF6D8D"/>
    <w:rsid w:val="00AF7FA8"/>
    <w:rsid w:val="00B02173"/>
    <w:rsid w:val="00B023C3"/>
    <w:rsid w:val="00B02430"/>
    <w:rsid w:val="00B025FB"/>
    <w:rsid w:val="00B028F6"/>
    <w:rsid w:val="00B02C99"/>
    <w:rsid w:val="00B0321C"/>
    <w:rsid w:val="00B0322C"/>
    <w:rsid w:val="00B04EE2"/>
    <w:rsid w:val="00B056F1"/>
    <w:rsid w:val="00B07881"/>
    <w:rsid w:val="00B07FE5"/>
    <w:rsid w:val="00B13647"/>
    <w:rsid w:val="00B1461E"/>
    <w:rsid w:val="00B146BF"/>
    <w:rsid w:val="00B15915"/>
    <w:rsid w:val="00B20DC6"/>
    <w:rsid w:val="00B21A2E"/>
    <w:rsid w:val="00B22115"/>
    <w:rsid w:val="00B22358"/>
    <w:rsid w:val="00B233AC"/>
    <w:rsid w:val="00B237C0"/>
    <w:rsid w:val="00B23B07"/>
    <w:rsid w:val="00B23B26"/>
    <w:rsid w:val="00B24F1F"/>
    <w:rsid w:val="00B3136D"/>
    <w:rsid w:val="00B351AB"/>
    <w:rsid w:val="00B405EC"/>
    <w:rsid w:val="00B408E9"/>
    <w:rsid w:val="00B40CE0"/>
    <w:rsid w:val="00B4317E"/>
    <w:rsid w:val="00B4366D"/>
    <w:rsid w:val="00B43C1E"/>
    <w:rsid w:val="00B44206"/>
    <w:rsid w:val="00B46DC8"/>
    <w:rsid w:val="00B4763B"/>
    <w:rsid w:val="00B50854"/>
    <w:rsid w:val="00B50B70"/>
    <w:rsid w:val="00B51DFD"/>
    <w:rsid w:val="00B546E4"/>
    <w:rsid w:val="00B54A76"/>
    <w:rsid w:val="00B56CC5"/>
    <w:rsid w:val="00B576CB"/>
    <w:rsid w:val="00B60264"/>
    <w:rsid w:val="00B604F3"/>
    <w:rsid w:val="00B61A9E"/>
    <w:rsid w:val="00B626E2"/>
    <w:rsid w:val="00B64C23"/>
    <w:rsid w:val="00B6676C"/>
    <w:rsid w:val="00B66D51"/>
    <w:rsid w:val="00B708B7"/>
    <w:rsid w:val="00B70918"/>
    <w:rsid w:val="00B70DE3"/>
    <w:rsid w:val="00B71264"/>
    <w:rsid w:val="00B714D9"/>
    <w:rsid w:val="00B7283D"/>
    <w:rsid w:val="00B733AF"/>
    <w:rsid w:val="00B73918"/>
    <w:rsid w:val="00B76216"/>
    <w:rsid w:val="00B770BD"/>
    <w:rsid w:val="00B7789B"/>
    <w:rsid w:val="00B808E5"/>
    <w:rsid w:val="00B80C40"/>
    <w:rsid w:val="00B81F3C"/>
    <w:rsid w:val="00B83B4D"/>
    <w:rsid w:val="00B84391"/>
    <w:rsid w:val="00B8608C"/>
    <w:rsid w:val="00B91314"/>
    <w:rsid w:val="00B924CD"/>
    <w:rsid w:val="00B94643"/>
    <w:rsid w:val="00B96F28"/>
    <w:rsid w:val="00B976CA"/>
    <w:rsid w:val="00BA19B6"/>
    <w:rsid w:val="00BA2AE8"/>
    <w:rsid w:val="00BA2BC8"/>
    <w:rsid w:val="00BA2D4E"/>
    <w:rsid w:val="00BA3525"/>
    <w:rsid w:val="00BA3763"/>
    <w:rsid w:val="00BA37B0"/>
    <w:rsid w:val="00BA4119"/>
    <w:rsid w:val="00BA4649"/>
    <w:rsid w:val="00BA47E0"/>
    <w:rsid w:val="00BA4910"/>
    <w:rsid w:val="00BA4ABB"/>
    <w:rsid w:val="00BA4EAF"/>
    <w:rsid w:val="00BA578D"/>
    <w:rsid w:val="00BA5A2E"/>
    <w:rsid w:val="00BA64B2"/>
    <w:rsid w:val="00BA6C3B"/>
    <w:rsid w:val="00BB111B"/>
    <w:rsid w:val="00BB1203"/>
    <w:rsid w:val="00BB4AE2"/>
    <w:rsid w:val="00BB4CBF"/>
    <w:rsid w:val="00BB67E6"/>
    <w:rsid w:val="00BC1571"/>
    <w:rsid w:val="00BC1950"/>
    <w:rsid w:val="00BC19F9"/>
    <w:rsid w:val="00BC1B75"/>
    <w:rsid w:val="00BC2A9E"/>
    <w:rsid w:val="00BC2B97"/>
    <w:rsid w:val="00BC35F4"/>
    <w:rsid w:val="00BC4114"/>
    <w:rsid w:val="00BC7098"/>
    <w:rsid w:val="00BC7EE1"/>
    <w:rsid w:val="00BD1221"/>
    <w:rsid w:val="00BD3DB0"/>
    <w:rsid w:val="00BD4E16"/>
    <w:rsid w:val="00BD67EE"/>
    <w:rsid w:val="00BD6BF3"/>
    <w:rsid w:val="00BD74D9"/>
    <w:rsid w:val="00BE098A"/>
    <w:rsid w:val="00BE09D7"/>
    <w:rsid w:val="00BE179E"/>
    <w:rsid w:val="00BE1844"/>
    <w:rsid w:val="00BE204F"/>
    <w:rsid w:val="00BE274A"/>
    <w:rsid w:val="00BE2D82"/>
    <w:rsid w:val="00BE4C13"/>
    <w:rsid w:val="00BE6E77"/>
    <w:rsid w:val="00BF06B1"/>
    <w:rsid w:val="00BF113D"/>
    <w:rsid w:val="00BF1257"/>
    <w:rsid w:val="00BF1AE7"/>
    <w:rsid w:val="00BF1D98"/>
    <w:rsid w:val="00BF259E"/>
    <w:rsid w:val="00BF2CF5"/>
    <w:rsid w:val="00BF31F6"/>
    <w:rsid w:val="00BF3971"/>
    <w:rsid w:val="00C02405"/>
    <w:rsid w:val="00C03E21"/>
    <w:rsid w:val="00C04A53"/>
    <w:rsid w:val="00C05328"/>
    <w:rsid w:val="00C05836"/>
    <w:rsid w:val="00C1376B"/>
    <w:rsid w:val="00C150D2"/>
    <w:rsid w:val="00C151B5"/>
    <w:rsid w:val="00C155FF"/>
    <w:rsid w:val="00C16F2B"/>
    <w:rsid w:val="00C20BD4"/>
    <w:rsid w:val="00C21BC8"/>
    <w:rsid w:val="00C2470C"/>
    <w:rsid w:val="00C24A9B"/>
    <w:rsid w:val="00C26399"/>
    <w:rsid w:val="00C3040C"/>
    <w:rsid w:val="00C33526"/>
    <w:rsid w:val="00C357D4"/>
    <w:rsid w:val="00C3725A"/>
    <w:rsid w:val="00C374D9"/>
    <w:rsid w:val="00C37715"/>
    <w:rsid w:val="00C405C9"/>
    <w:rsid w:val="00C409A5"/>
    <w:rsid w:val="00C41B3F"/>
    <w:rsid w:val="00C41CF7"/>
    <w:rsid w:val="00C43AA7"/>
    <w:rsid w:val="00C4403E"/>
    <w:rsid w:val="00C44B6C"/>
    <w:rsid w:val="00C46AF2"/>
    <w:rsid w:val="00C5009B"/>
    <w:rsid w:val="00C5379A"/>
    <w:rsid w:val="00C538DC"/>
    <w:rsid w:val="00C53DDA"/>
    <w:rsid w:val="00C5510A"/>
    <w:rsid w:val="00C5619A"/>
    <w:rsid w:val="00C57D56"/>
    <w:rsid w:val="00C6035B"/>
    <w:rsid w:val="00C60954"/>
    <w:rsid w:val="00C638B7"/>
    <w:rsid w:val="00C6453F"/>
    <w:rsid w:val="00C65B52"/>
    <w:rsid w:val="00C707F8"/>
    <w:rsid w:val="00C7118E"/>
    <w:rsid w:val="00C71F60"/>
    <w:rsid w:val="00C7251C"/>
    <w:rsid w:val="00C74C06"/>
    <w:rsid w:val="00C76200"/>
    <w:rsid w:val="00C776DA"/>
    <w:rsid w:val="00C81593"/>
    <w:rsid w:val="00C81692"/>
    <w:rsid w:val="00C81706"/>
    <w:rsid w:val="00C82465"/>
    <w:rsid w:val="00C83220"/>
    <w:rsid w:val="00C843CA"/>
    <w:rsid w:val="00C86297"/>
    <w:rsid w:val="00C90B4E"/>
    <w:rsid w:val="00C91A82"/>
    <w:rsid w:val="00C92BF0"/>
    <w:rsid w:val="00C93C02"/>
    <w:rsid w:val="00C94397"/>
    <w:rsid w:val="00C9469F"/>
    <w:rsid w:val="00C95838"/>
    <w:rsid w:val="00C960E7"/>
    <w:rsid w:val="00C974AA"/>
    <w:rsid w:val="00CA0576"/>
    <w:rsid w:val="00CA19A0"/>
    <w:rsid w:val="00CA6737"/>
    <w:rsid w:val="00CB1181"/>
    <w:rsid w:val="00CB1C32"/>
    <w:rsid w:val="00CB1EA5"/>
    <w:rsid w:val="00CB1FD8"/>
    <w:rsid w:val="00CB29EF"/>
    <w:rsid w:val="00CB3AA4"/>
    <w:rsid w:val="00CB415B"/>
    <w:rsid w:val="00CB552A"/>
    <w:rsid w:val="00CB5590"/>
    <w:rsid w:val="00CB6A2E"/>
    <w:rsid w:val="00CB6FC5"/>
    <w:rsid w:val="00CB7849"/>
    <w:rsid w:val="00CB7BD8"/>
    <w:rsid w:val="00CB7DB8"/>
    <w:rsid w:val="00CC05A7"/>
    <w:rsid w:val="00CC189F"/>
    <w:rsid w:val="00CC3B73"/>
    <w:rsid w:val="00CC405B"/>
    <w:rsid w:val="00CC4E89"/>
    <w:rsid w:val="00CC6D52"/>
    <w:rsid w:val="00CD0BB4"/>
    <w:rsid w:val="00CD169C"/>
    <w:rsid w:val="00CD37B3"/>
    <w:rsid w:val="00CD3A81"/>
    <w:rsid w:val="00CD4967"/>
    <w:rsid w:val="00CD49DC"/>
    <w:rsid w:val="00CD625B"/>
    <w:rsid w:val="00CE0817"/>
    <w:rsid w:val="00CE57D1"/>
    <w:rsid w:val="00CE6C08"/>
    <w:rsid w:val="00CE6CE3"/>
    <w:rsid w:val="00CE7929"/>
    <w:rsid w:val="00CF2D87"/>
    <w:rsid w:val="00CF4C75"/>
    <w:rsid w:val="00CF521B"/>
    <w:rsid w:val="00CF70B2"/>
    <w:rsid w:val="00CF7D5D"/>
    <w:rsid w:val="00CF7E99"/>
    <w:rsid w:val="00D01DCD"/>
    <w:rsid w:val="00D02D04"/>
    <w:rsid w:val="00D03E94"/>
    <w:rsid w:val="00D064D3"/>
    <w:rsid w:val="00D07E61"/>
    <w:rsid w:val="00D10EC2"/>
    <w:rsid w:val="00D11836"/>
    <w:rsid w:val="00D12335"/>
    <w:rsid w:val="00D1269E"/>
    <w:rsid w:val="00D1298A"/>
    <w:rsid w:val="00D12F23"/>
    <w:rsid w:val="00D13203"/>
    <w:rsid w:val="00D132D6"/>
    <w:rsid w:val="00D14918"/>
    <w:rsid w:val="00D15072"/>
    <w:rsid w:val="00D152EA"/>
    <w:rsid w:val="00D15C4F"/>
    <w:rsid w:val="00D17545"/>
    <w:rsid w:val="00D17B15"/>
    <w:rsid w:val="00D17D75"/>
    <w:rsid w:val="00D20C49"/>
    <w:rsid w:val="00D22EF8"/>
    <w:rsid w:val="00D2329F"/>
    <w:rsid w:val="00D25B3E"/>
    <w:rsid w:val="00D25D71"/>
    <w:rsid w:val="00D25DA0"/>
    <w:rsid w:val="00D26482"/>
    <w:rsid w:val="00D26940"/>
    <w:rsid w:val="00D27042"/>
    <w:rsid w:val="00D271F5"/>
    <w:rsid w:val="00D32E58"/>
    <w:rsid w:val="00D352E7"/>
    <w:rsid w:val="00D35EED"/>
    <w:rsid w:val="00D376A3"/>
    <w:rsid w:val="00D4062A"/>
    <w:rsid w:val="00D42543"/>
    <w:rsid w:val="00D44516"/>
    <w:rsid w:val="00D45FD4"/>
    <w:rsid w:val="00D47206"/>
    <w:rsid w:val="00D50FA8"/>
    <w:rsid w:val="00D513E1"/>
    <w:rsid w:val="00D534FE"/>
    <w:rsid w:val="00D53AAE"/>
    <w:rsid w:val="00D54968"/>
    <w:rsid w:val="00D55561"/>
    <w:rsid w:val="00D56079"/>
    <w:rsid w:val="00D601FC"/>
    <w:rsid w:val="00D62A24"/>
    <w:rsid w:val="00D64F18"/>
    <w:rsid w:val="00D65212"/>
    <w:rsid w:val="00D654C4"/>
    <w:rsid w:val="00D65685"/>
    <w:rsid w:val="00D65FE8"/>
    <w:rsid w:val="00D66DB0"/>
    <w:rsid w:val="00D70EC7"/>
    <w:rsid w:val="00D71A58"/>
    <w:rsid w:val="00D71AAD"/>
    <w:rsid w:val="00D74401"/>
    <w:rsid w:val="00D74F4F"/>
    <w:rsid w:val="00D7597F"/>
    <w:rsid w:val="00D761C1"/>
    <w:rsid w:val="00D76AFE"/>
    <w:rsid w:val="00D7726A"/>
    <w:rsid w:val="00D774B5"/>
    <w:rsid w:val="00D775FA"/>
    <w:rsid w:val="00D812B4"/>
    <w:rsid w:val="00D81B17"/>
    <w:rsid w:val="00D81F26"/>
    <w:rsid w:val="00D830E0"/>
    <w:rsid w:val="00D851F2"/>
    <w:rsid w:val="00D85F71"/>
    <w:rsid w:val="00D87C37"/>
    <w:rsid w:val="00D90B1D"/>
    <w:rsid w:val="00D90D76"/>
    <w:rsid w:val="00D910D3"/>
    <w:rsid w:val="00D92592"/>
    <w:rsid w:val="00D92881"/>
    <w:rsid w:val="00D92AC2"/>
    <w:rsid w:val="00D941DE"/>
    <w:rsid w:val="00D9648A"/>
    <w:rsid w:val="00D96B32"/>
    <w:rsid w:val="00D96B52"/>
    <w:rsid w:val="00D96EAF"/>
    <w:rsid w:val="00D96FED"/>
    <w:rsid w:val="00D9795E"/>
    <w:rsid w:val="00D97F32"/>
    <w:rsid w:val="00DA0772"/>
    <w:rsid w:val="00DA17DC"/>
    <w:rsid w:val="00DA45D0"/>
    <w:rsid w:val="00DA4677"/>
    <w:rsid w:val="00DA5109"/>
    <w:rsid w:val="00DA6797"/>
    <w:rsid w:val="00DA73AB"/>
    <w:rsid w:val="00DB1954"/>
    <w:rsid w:val="00DB217F"/>
    <w:rsid w:val="00DB31B9"/>
    <w:rsid w:val="00DB3456"/>
    <w:rsid w:val="00DB548D"/>
    <w:rsid w:val="00DB6327"/>
    <w:rsid w:val="00DB7559"/>
    <w:rsid w:val="00DC05BA"/>
    <w:rsid w:val="00DC0626"/>
    <w:rsid w:val="00DC124F"/>
    <w:rsid w:val="00DC4D8D"/>
    <w:rsid w:val="00DC50D9"/>
    <w:rsid w:val="00DC5478"/>
    <w:rsid w:val="00DC5C95"/>
    <w:rsid w:val="00DC76B8"/>
    <w:rsid w:val="00DD036E"/>
    <w:rsid w:val="00DD0FFA"/>
    <w:rsid w:val="00DD19BA"/>
    <w:rsid w:val="00DD3230"/>
    <w:rsid w:val="00DD3919"/>
    <w:rsid w:val="00DD3C84"/>
    <w:rsid w:val="00DD3D25"/>
    <w:rsid w:val="00DD47A2"/>
    <w:rsid w:val="00DD4FC2"/>
    <w:rsid w:val="00DD5817"/>
    <w:rsid w:val="00DD724E"/>
    <w:rsid w:val="00DD79CC"/>
    <w:rsid w:val="00DD7B5F"/>
    <w:rsid w:val="00DE0F12"/>
    <w:rsid w:val="00DE10AB"/>
    <w:rsid w:val="00DE187C"/>
    <w:rsid w:val="00DE1CF1"/>
    <w:rsid w:val="00DE3ACD"/>
    <w:rsid w:val="00DE4370"/>
    <w:rsid w:val="00DE5124"/>
    <w:rsid w:val="00DE77B1"/>
    <w:rsid w:val="00DF043E"/>
    <w:rsid w:val="00DF080A"/>
    <w:rsid w:val="00DF1466"/>
    <w:rsid w:val="00DF2D51"/>
    <w:rsid w:val="00DF3542"/>
    <w:rsid w:val="00DF3655"/>
    <w:rsid w:val="00DF5CF8"/>
    <w:rsid w:val="00DF6532"/>
    <w:rsid w:val="00DF736E"/>
    <w:rsid w:val="00E008B7"/>
    <w:rsid w:val="00E014A1"/>
    <w:rsid w:val="00E026F7"/>
    <w:rsid w:val="00E03378"/>
    <w:rsid w:val="00E03A2F"/>
    <w:rsid w:val="00E12F77"/>
    <w:rsid w:val="00E14AE7"/>
    <w:rsid w:val="00E151A1"/>
    <w:rsid w:val="00E16D53"/>
    <w:rsid w:val="00E2154A"/>
    <w:rsid w:val="00E21B3E"/>
    <w:rsid w:val="00E21DC1"/>
    <w:rsid w:val="00E2202D"/>
    <w:rsid w:val="00E2219A"/>
    <w:rsid w:val="00E230A2"/>
    <w:rsid w:val="00E23470"/>
    <w:rsid w:val="00E2375C"/>
    <w:rsid w:val="00E244AB"/>
    <w:rsid w:val="00E27687"/>
    <w:rsid w:val="00E2794A"/>
    <w:rsid w:val="00E27A42"/>
    <w:rsid w:val="00E27A9E"/>
    <w:rsid w:val="00E27DC2"/>
    <w:rsid w:val="00E31782"/>
    <w:rsid w:val="00E31E6F"/>
    <w:rsid w:val="00E32180"/>
    <w:rsid w:val="00E32CD3"/>
    <w:rsid w:val="00E3310C"/>
    <w:rsid w:val="00E3464C"/>
    <w:rsid w:val="00E34C2F"/>
    <w:rsid w:val="00E35119"/>
    <w:rsid w:val="00E353CC"/>
    <w:rsid w:val="00E355FC"/>
    <w:rsid w:val="00E3597E"/>
    <w:rsid w:val="00E36614"/>
    <w:rsid w:val="00E375C7"/>
    <w:rsid w:val="00E37CD4"/>
    <w:rsid w:val="00E404E0"/>
    <w:rsid w:val="00E41607"/>
    <w:rsid w:val="00E42809"/>
    <w:rsid w:val="00E429AA"/>
    <w:rsid w:val="00E42D0E"/>
    <w:rsid w:val="00E42ED9"/>
    <w:rsid w:val="00E441B4"/>
    <w:rsid w:val="00E44345"/>
    <w:rsid w:val="00E44B26"/>
    <w:rsid w:val="00E44F4E"/>
    <w:rsid w:val="00E5069A"/>
    <w:rsid w:val="00E52CD5"/>
    <w:rsid w:val="00E5588D"/>
    <w:rsid w:val="00E55A37"/>
    <w:rsid w:val="00E561BA"/>
    <w:rsid w:val="00E56238"/>
    <w:rsid w:val="00E562F3"/>
    <w:rsid w:val="00E5761A"/>
    <w:rsid w:val="00E57F4B"/>
    <w:rsid w:val="00E60268"/>
    <w:rsid w:val="00E61B6D"/>
    <w:rsid w:val="00E6286B"/>
    <w:rsid w:val="00E662C0"/>
    <w:rsid w:val="00E669D0"/>
    <w:rsid w:val="00E70C98"/>
    <w:rsid w:val="00E716C4"/>
    <w:rsid w:val="00E72FBE"/>
    <w:rsid w:val="00E73276"/>
    <w:rsid w:val="00E747FB"/>
    <w:rsid w:val="00E81851"/>
    <w:rsid w:val="00E835D2"/>
    <w:rsid w:val="00E85113"/>
    <w:rsid w:val="00E8655E"/>
    <w:rsid w:val="00E876E8"/>
    <w:rsid w:val="00E90883"/>
    <w:rsid w:val="00E90D14"/>
    <w:rsid w:val="00E9142F"/>
    <w:rsid w:val="00E93ACD"/>
    <w:rsid w:val="00E94339"/>
    <w:rsid w:val="00E95AF0"/>
    <w:rsid w:val="00E95D33"/>
    <w:rsid w:val="00E95FEA"/>
    <w:rsid w:val="00E96BFA"/>
    <w:rsid w:val="00E96E69"/>
    <w:rsid w:val="00E978D7"/>
    <w:rsid w:val="00EA2A20"/>
    <w:rsid w:val="00EA5A87"/>
    <w:rsid w:val="00EA61FF"/>
    <w:rsid w:val="00EA636E"/>
    <w:rsid w:val="00EB0734"/>
    <w:rsid w:val="00EB0D86"/>
    <w:rsid w:val="00EB2A35"/>
    <w:rsid w:val="00EB350B"/>
    <w:rsid w:val="00EB39E2"/>
    <w:rsid w:val="00EB43AD"/>
    <w:rsid w:val="00EB5323"/>
    <w:rsid w:val="00EB64F7"/>
    <w:rsid w:val="00EB6D5C"/>
    <w:rsid w:val="00EB774C"/>
    <w:rsid w:val="00EB7FEB"/>
    <w:rsid w:val="00EC00CF"/>
    <w:rsid w:val="00EC03DA"/>
    <w:rsid w:val="00EC0CF8"/>
    <w:rsid w:val="00EC1464"/>
    <w:rsid w:val="00EC1E16"/>
    <w:rsid w:val="00EC4F7B"/>
    <w:rsid w:val="00EC57D0"/>
    <w:rsid w:val="00EC641B"/>
    <w:rsid w:val="00EC6935"/>
    <w:rsid w:val="00EC6A9C"/>
    <w:rsid w:val="00EC7C30"/>
    <w:rsid w:val="00EC7D57"/>
    <w:rsid w:val="00ED08A4"/>
    <w:rsid w:val="00ED1370"/>
    <w:rsid w:val="00ED17DF"/>
    <w:rsid w:val="00ED1962"/>
    <w:rsid w:val="00ED1FF8"/>
    <w:rsid w:val="00ED23F4"/>
    <w:rsid w:val="00ED4708"/>
    <w:rsid w:val="00ED6625"/>
    <w:rsid w:val="00ED76D4"/>
    <w:rsid w:val="00ED7813"/>
    <w:rsid w:val="00EE0333"/>
    <w:rsid w:val="00EE1C8A"/>
    <w:rsid w:val="00EE2914"/>
    <w:rsid w:val="00EE30FD"/>
    <w:rsid w:val="00EE3473"/>
    <w:rsid w:val="00EE3F79"/>
    <w:rsid w:val="00EE47FA"/>
    <w:rsid w:val="00EE657F"/>
    <w:rsid w:val="00EE69C1"/>
    <w:rsid w:val="00EE6D80"/>
    <w:rsid w:val="00EF001F"/>
    <w:rsid w:val="00EF22CB"/>
    <w:rsid w:val="00EF3601"/>
    <w:rsid w:val="00EF4B50"/>
    <w:rsid w:val="00EF5E47"/>
    <w:rsid w:val="00EF73FC"/>
    <w:rsid w:val="00F006FE"/>
    <w:rsid w:val="00F01258"/>
    <w:rsid w:val="00F0287F"/>
    <w:rsid w:val="00F0392E"/>
    <w:rsid w:val="00F03A61"/>
    <w:rsid w:val="00F03A7C"/>
    <w:rsid w:val="00F047EE"/>
    <w:rsid w:val="00F04B23"/>
    <w:rsid w:val="00F04F50"/>
    <w:rsid w:val="00F05795"/>
    <w:rsid w:val="00F0734C"/>
    <w:rsid w:val="00F118E7"/>
    <w:rsid w:val="00F11B32"/>
    <w:rsid w:val="00F1262B"/>
    <w:rsid w:val="00F12DB7"/>
    <w:rsid w:val="00F14655"/>
    <w:rsid w:val="00F14D45"/>
    <w:rsid w:val="00F15125"/>
    <w:rsid w:val="00F153D6"/>
    <w:rsid w:val="00F172F0"/>
    <w:rsid w:val="00F17746"/>
    <w:rsid w:val="00F20620"/>
    <w:rsid w:val="00F214D5"/>
    <w:rsid w:val="00F217EA"/>
    <w:rsid w:val="00F2447D"/>
    <w:rsid w:val="00F24729"/>
    <w:rsid w:val="00F24C55"/>
    <w:rsid w:val="00F25F3B"/>
    <w:rsid w:val="00F2693B"/>
    <w:rsid w:val="00F27410"/>
    <w:rsid w:val="00F27638"/>
    <w:rsid w:val="00F276F2"/>
    <w:rsid w:val="00F27D00"/>
    <w:rsid w:val="00F305A7"/>
    <w:rsid w:val="00F32FE2"/>
    <w:rsid w:val="00F3438E"/>
    <w:rsid w:val="00F34616"/>
    <w:rsid w:val="00F36064"/>
    <w:rsid w:val="00F374A6"/>
    <w:rsid w:val="00F40224"/>
    <w:rsid w:val="00F40384"/>
    <w:rsid w:val="00F40573"/>
    <w:rsid w:val="00F40F5B"/>
    <w:rsid w:val="00F449F1"/>
    <w:rsid w:val="00F44AC0"/>
    <w:rsid w:val="00F45943"/>
    <w:rsid w:val="00F459E9"/>
    <w:rsid w:val="00F47871"/>
    <w:rsid w:val="00F5014D"/>
    <w:rsid w:val="00F50D35"/>
    <w:rsid w:val="00F51082"/>
    <w:rsid w:val="00F523FC"/>
    <w:rsid w:val="00F526DF"/>
    <w:rsid w:val="00F52DAD"/>
    <w:rsid w:val="00F5338E"/>
    <w:rsid w:val="00F55A23"/>
    <w:rsid w:val="00F5769B"/>
    <w:rsid w:val="00F6124F"/>
    <w:rsid w:val="00F64743"/>
    <w:rsid w:val="00F6502B"/>
    <w:rsid w:val="00F658BD"/>
    <w:rsid w:val="00F6694C"/>
    <w:rsid w:val="00F6743F"/>
    <w:rsid w:val="00F67F46"/>
    <w:rsid w:val="00F714A8"/>
    <w:rsid w:val="00F72900"/>
    <w:rsid w:val="00F72DCD"/>
    <w:rsid w:val="00F7385C"/>
    <w:rsid w:val="00F745EA"/>
    <w:rsid w:val="00F74F3F"/>
    <w:rsid w:val="00F754C0"/>
    <w:rsid w:val="00F758E3"/>
    <w:rsid w:val="00F75F9F"/>
    <w:rsid w:val="00F76E0A"/>
    <w:rsid w:val="00F779B8"/>
    <w:rsid w:val="00F81A95"/>
    <w:rsid w:val="00F82523"/>
    <w:rsid w:val="00F82585"/>
    <w:rsid w:val="00F8383D"/>
    <w:rsid w:val="00F84806"/>
    <w:rsid w:val="00F85589"/>
    <w:rsid w:val="00F872FB"/>
    <w:rsid w:val="00F90959"/>
    <w:rsid w:val="00F90B91"/>
    <w:rsid w:val="00F914D4"/>
    <w:rsid w:val="00F92BC3"/>
    <w:rsid w:val="00F94F19"/>
    <w:rsid w:val="00F95F0C"/>
    <w:rsid w:val="00F96FCE"/>
    <w:rsid w:val="00F97A38"/>
    <w:rsid w:val="00FA0249"/>
    <w:rsid w:val="00FA2490"/>
    <w:rsid w:val="00FA280F"/>
    <w:rsid w:val="00FA2888"/>
    <w:rsid w:val="00FA2ABB"/>
    <w:rsid w:val="00FA2EFE"/>
    <w:rsid w:val="00FA39FC"/>
    <w:rsid w:val="00FA3E74"/>
    <w:rsid w:val="00FA4B37"/>
    <w:rsid w:val="00FA637E"/>
    <w:rsid w:val="00FB11CE"/>
    <w:rsid w:val="00FB1EDF"/>
    <w:rsid w:val="00FB2DB7"/>
    <w:rsid w:val="00FB3286"/>
    <w:rsid w:val="00FB55AD"/>
    <w:rsid w:val="00FB5BCA"/>
    <w:rsid w:val="00FB61E4"/>
    <w:rsid w:val="00FB67D7"/>
    <w:rsid w:val="00FB7077"/>
    <w:rsid w:val="00FC0483"/>
    <w:rsid w:val="00FC1224"/>
    <w:rsid w:val="00FC54B3"/>
    <w:rsid w:val="00FC5C60"/>
    <w:rsid w:val="00FC65D2"/>
    <w:rsid w:val="00FC6701"/>
    <w:rsid w:val="00FC6D73"/>
    <w:rsid w:val="00FC7115"/>
    <w:rsid w:val="00FC790A"/>
    <w:rsid w:val="00FC7B1D"/>
    <w:rsid w:val="00FD02D0"/>
    <w:rsid w:val="00FD0F8C"/>
    <w:rsid w:val="00FD1754"/>
    <w:rsid w:val="00FD184F"/>
    <w:rsid w:val="00FD26CC"/>
    <w:rsid w:val="00FD4665"/>
    <w:rsid w:val="00FD50A1"/>
    <w:rsid w:val="00FD6274"/>
    <w:rsid w:val="00FD666A"/>
    <w:rsid w:val="00FD721E"/>
    <w:rsid w:val="00FE1A87"/>
    <w:rsid w:val="00FE24C0"/>
    <w:rsid w:val="00FE2B36"/>
    <w:rsid w:val="00FE42E9"/>
    <w:rsid w:val="00FE4621"/>
    <w:rsid w:val="00FE46F5"/>
    <w:rsid w:val="00FE490A"/>
    <w:rsid w:val="00FE4E30"/>
    <w:rsid w:val="00FE5D72"/>
    <w:rsid w:val="00FE5E90"/>
    <w:rsid w:val="00FE60BE"/>
    <w:rsid w:val="00FE63B0"/>
    <w:rsid w:val="00FE68CD"/>
    <w:rsid w:val="00FE709B"/>
    <w:rsid w:val="00FE722D"/>
    <w:rsid w:val="00FF000B"/>
    <w:rsid w:val="00FF0AA9"/>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iPriority="0"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72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7"/>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aliases w:val="TableGrid"/>
    <w:basedOn w:val="a3"/>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uiPriority w:val="99"/>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20"/>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uiPriority w:val="99"/>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8"/>
      </w:numPr>
    </w:pPr>
  </w:style>
  <w:style w:type="numbering" w:customStyle="1" w:styleId="CurrentList2">
    <w:name w:val="Current List2"/>
    <w:uiPriority w:val="99"/>
    <w:rsid w:val="00A75F08"/>
    <w:pPr>
      <w:numPr>
        <w:numId w:val="19"/>
      </w:numPr>
    </w:pPr>
  </w:style>
  <w:style w:type="numbering" w:customStyle="1" w:styleId="CurrentList3">
    <w:name w:val="Current List3"/>
    <w:uiPriority w:val="99"/>
    <w:rsid w:val="00D74401"/>
    <w:pPr>
      <w:numPr>
        <w:numId w:val="21"/>
      </w:numPr>
    </w:pPr>
  </w:style>
  <w:style w:type="numbering" w:customStyle="1" w:styleId="CurrentList4">
    <w:name w:val="Current List4"/>
    <w:uiPriority w:val="99"/>
    <w:rsid w:val="00D74401"/>
    <w:pPr>
      <w:numPr>
        <w:numId w:val="22"/>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a0"/>
    <w:qFormat/>
    <w:rsid w:val="001A5E2A"/>
    <w:pPr>
      <w:numPr>
        <w:ilvl w:val="1"/>
        <w:numId w:val="42"/>
      </w:numPr>
      <w:tabs>
        <w:tab w:val="left" w:pos="1440"/>
      </w:tabs>
    </w:pPr>
    <w:rPr>
      <w:rFonts w:ascii="Times" w:eastAsia="Batang" w:hAnsi="Times"/>
    </w:rPr>
  </w:style>
  <w:style w:type="character" w:customStyle="1" w:styleId="normaltextrun">
    <w:name w:val="normaltextrun"/>
    <w:qFormat/>
    <w:rsid w:val="008316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iPriority="0"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72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7"/>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aliases w:val="TableGrid"/>
    <w:basedOn w:val="a3"/>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uiPriority w:val="99"/>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20"/>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uiPriority w:val="99"/>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8"/>
      </w:numPr>
    </w:pPr>
  </w:style>
  <w:style w:type="numbering" w:customStyle="1" w:styleId="CurrentList2">
    <w:name w:val="Current List2"/>
    <w:uiPriority w:val="99"/>
    <w:rsid w:val="00A75F08"/>
    <w:pPr>
      <w:numPr>
        <w:numId w:val="19"/>
      </w:numPr>
    </w:pPr>
  </w:style>
  <w:style w:type="numbering" w:customStyle="1" w:styleId="CurrentList3">
    <w:name w:val="Current List3"/>
    <w:uiPriority w:val="99"/>
    <w:rsid w:val="00D74401"/>
    <w:pPr>
      <w:numPr>
        <w:numId w:val="21"/>
      </w:numPr>
    </w:pPr>
  </w:style>
  <w:style w:type="numbering" w:customStyle="1" w:styleId="CurrentList4">
    <w:name w:val="Current List4"/>
    <w:uiPriority w:val="99"/>
    <w:rsid w:val="00D74401"/>
    <w:pPr>
      <w:numPr>
        <w:numId w:val="22"/>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a0"/>
    <w:qFormat/>
    <w:rsid w:val="001A5E2A"/>
    <w:pPr>
      <w:numPr>
        <w:ilvl w:val="1"/>
        <w:numId w:val="42"/>
      </w:numPr>
      <w:tabs>
        <w:tab w:val="left" w:pos="1440"/>
      </w:tabs>
    </w:pPr>
    <w:rPr>
      <w:rFonts w:ascii="Times" w:eastAsia="Batang" w:hAnsi="Times"/>
    </w:rPr>
  </w:style>
  <w:style w:type="character" w:customStyle="1" w:styleId="normaltextrun">
    <w:name w:val="normaltextrun"/>
    <w:qFormat/>
    <w:rsid w:val="00831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99480-B230-4DC5-8437-C2B396CE1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41</Pages>
  <Words>11611</Words>
  <Characters>66187</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327</cp:revision>
  <dcterms:created xsi:type="dcterms:W3CDTF">2023-08-08T19:53:00Z</dcterms:created>
  <dcterms:modified xsi:type="dcterms:W3CDTF">2023-09-28T06:46:00Z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